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18D43D0F"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6B71EC">
        <w:rPr>
          <w:noProof w:val="0"/>
        </w:rPr>
        <w:t>0</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2-0</w:t>
      </w:r>
      <w:r w:rsidR="00217EBD">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66pt" o:ole="">
            <v:imagedata r:id="rId12" o:title=""/>
          </v:shape>
          <o:OLEObject Type="Embed" ProgID="Word.Picture.8" ShapeID="_x0000_i1025" DrawAspect="Content" ObjectID="_1716790789" r:id="rId13"/>
        </w:object>
      </w:r>
      <w:r w:rsidR="003443CA" w:rsidRPr="00760004">
        <w:rPr>
          <w:noProof w:val="0"/>
          <w:color w:val="0000FF"/>
        </w:rPr>
        <w:tab/>
      </w:r>
      <w:r w:rsidR="003443CA"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666DF7B3" w14:textId="5B3045D4" w:rsidR="00992DB5"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92DB5">
        <w:t>Foreword</w:t>
      </w:r>
      <w:r w:rsidR="00992DB5">
        <w:tab/>
      </w:r>
      <w:r w:rsidR="00992DB5">
        <w:fldChar w:fldCharType="begin" w:fldLock="1"/>
      </w:r>
      <w:r w:rsidR="00992DB5">
        <w:instrText xml:space="preserve"> PAGEREF _Toc106028754 \h </w:instrText>
      </w:r>
      <w:r w:rsidR="00992DB5">
        <w:fldChar w:fldCharType="separate"/>
      </w:r>
      <w:r w:rsidR="00992DB5">
        <w:t>14</w:t>
      </w:r>
      <w:r w:rsidR="00992DB5">
        <w:fldChar w:fldCharType="end"/>
      </w:r>
    </w:p>
    <w:p w14:paraId="23C4841E" w14:textId="18F139DC" w:rsidR="00992DB5" w:rsidRDefault="00992DB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_Toc106028755 \h </w:instrText>
      </w:r>
      <w:r>
        <w:fldChar w:fldCharType="separate"/>
      </w:r>
      <w:r>
        <w:t>14</w:t>
      </w:r>
      <w:r>
        <w:fldChar w:fldCharType="end"/>
      </w:r>
    </w:p>
    <w:p w14:paraId="450D3090" w14:textId="07B60528" w:rsidR="00992DB5" w:rsidRDefault="00992D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_Toc106028756 \h </w:instrText>
      </w:r>
      <w:r>
        <w:fldChar w:fldCharType="separate"/>
      </w:r>
      <w:r>
        <w:t>15</w:t>
      </w:r>
      <w:r>
        <w:fldChar w:fldCharType="end"/>
      </w:r>
    </w:p>
    <w:p w14:paraId="260CF0F6" w14:textId="10247AAC" w:rsidR="00992DB5" w:rsidRDefault="00992D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_Toc106028757 \h </w:instrText>
      </w:r>
      <w:r>
        <w:fldChar w:fldCharType="separate"/>
      </w:r>
      <w:r>
        <w:t>15</w:t>
      </w:r>
      <w:r>
        <w:fldChar w:fldCharType="end"/>
      </w:r>
    </w:p>
    <w:p w14:paraId="5984CF61" w14:textId="217C5E15" w:rsidR="00992DB5" w:rsidRDefault="00992D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_Toc106028758 \h </w:instrText>
      </w:r>
      <w:r>
        <w:fldChar w:fldCharType="separate"/>
      </w:r>
      <w:r>
        <w:t>18</w:t>
      </w:r>
      <w:r>
        <w:fldChar w:fldCharType="end"/>
      </w:r>
    </w:p>
    <w:p w14:paraId="5714970D" w14:textId="3E7B6645" w:rsidR="00992DB5" w:rsidRDefault="00992D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_Toc106028759 \h </w:instrText>
      </w:r>
      <w:r>
        <w:fldChar w:fldCharType="separate"/>
      </w:r>
      <w:r>
        <w:t>18</w:t>
      </w:r>
      <w:r>
        <w:fldChar w:fldCharType="end"/>
      </w:r>
    </w:p>
    <w:p w14:paraId="4BF3AD41" w14:textId="5F9CA2EB" w:rsidR="00992DB5" w:rsidRDefault="00992D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_Toc106028760 \h </w:instrText>
      </w:r>
      <w:r>
        <w:fldChar w:fldCharType="separate"/>
      </w:r>
      <w:r>
        <w:t>18</w:t>
      </w:r>
      <w:r>
        <w:fldChar w:fldCharType="end"/>
      </w:r>
    </w:p>
    <w:p w14:paraId="5E4A8727" w14:textId="42C1D4B1" w:rsidR="00992DB5" w:rsidRDefault="00992DB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_Toc106028761 \h </w:instrText>
      </w:r>
      <w:r>
        <w:fldChar w:fldCharType="separate"/>
      </w:r>
      <w:r>
        <w:t>19</w:t>
      </w:r>
      <w:r>
        <w:fldChar w:fldCharType="end"/>
      </w:r>
    </w:p>
    <w:p w14:paraId="6C2FDCA0" w14:textId="62B9FA20" w:rsidR="00992DB5" w:rsidRDefault="00992D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_Toc106028762 \h </w:instrText>
      </w:r>
      <w:r>
        <w:fldChar w:fldCharType="separate"/>
      </w:r>
      <w:r>
        <w:t>20</w:t>
      </w:r>
      <w:r>
        <w:fldChar w:fldCharType="end"/>
      </w:r>
    </w:p>
    <w:p w14:paraId="032FD0D4" w14:textId="3651006A" w:rsidR="00992DB5" w:rsidRDefault="00992D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_Toc106028763 \h </w:instrText>
      </w:r>
      <w:r>
        <w:fldChar w:fldCharType="separate"/>
      </w:r>
      <w:r>
        <w:t>20</w:t>
      </w:r>
      <w:r>
        <w:fldChar w:fldCharType="end"/>
      </w:r>
    </w:p>
    <w:p w14:paraId="5C6AFB4D" w14:textId="73D17C3E" w:rsidR="00992DB5" w:rsidRDefault="00992DB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_Toc106028764 \h </w:instrText>
      </w:r>
      <w:r>
        <w:fldChar w:fldCharType="separate"/>
      </w:r>
      <w:r>
        <w:t>21</w:t>
      </w:r>
      <w:r>
        <w:fldChar w:fldCharType="end"/>
      </w:r>
    </w:p>
    <w:p w14:paraId="0F37B236" w14:textId="7334245B" w:rsidR="00992DB5" w:rsidRDefault="00992DB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_Toc106028765 \h </w:instrText>
      </w:r>
      <w:r>
        <w:fldChar w:fldCharType="separate"/>
      </w:r>
      <w:r>
        <w:t>21</w:t>
      </w:r>
      <w:r>
        <w:fldChar w:fldCharType="end"/>
      </w:r>
    </w:p>
    <w:p w14:paraId="66BC880C" w14:textId="48401D8E" w:rsidR="00992DB5" w:rsidRDefault="00992DB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_Toc106028766 \h </w:instrText>
      </w:r>
      <w:r>
        <w:fldChar w:fldCharType="separate"/>
      </w:r>
      <w:r>
        <w:t>22</w:t>
      </w:r>
      <w:r>
        <w:fldChar w:fldCharType="end"/>
      </w:r>
    </w:p>
    <w:p w14:paraId="69BC2AAB" w14:textId="2D3BC784" w:rsidR="00992DB5" w:rsidRDefault="00992DB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_Toc106028767 \h </w:instrText>
      </w:r>
      <w:r>
        <w:fldChar w:fldCharType="separate"/>
      </w:r>
      <w:r>
        <w:t>22</w:t>
      </w:r>
      <w:r>
        <w:fldChar w:fldCharType="end"/>
      </w:r>
    </w:p>
    <w:p w14:paraId="72BDDB0D" w14:textId="23A9BC86" w:rsidR="00992DB5" w:rsidRDefault="00992DB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_Toc106028768 \h </w:instrText>
      </w:r>
      <w:r>
        <w:fldChar w:fldCharType="separate"/>
      </w:r>
      <w:r>
        <w:t>22</w:t>
      </w:r>
      <w:r>
        <w:fldChar w:fldCharType="end"/>
      </w:r>
    </w:p>
    <w:p w14:paraId="7889885E" w14:textId="0F4B295C" w:rsidR="00992DB5" w:rsidRDefault="00992DB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_Toc106028769 \h </w:instrText>
      </w:r>
      <w:r>
        <w:fldChar w:fldCharType="separate"/>
      </w:r>
      <w:r>
        <w:t>22</w:t>
      </w:r>
      <w:r>
        <w:fldChar w:fldCharType="end"/>
      </w:r>
    </w:p>
    <w:p w14:paraId="4F4167B9" w14:textId="6DB1729E" w:rsidR="00992DB5" w:rsidRDefault="00992DB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_Toc106028770 \h </w:instrText>
      </w:r>
      <w:r>
        <w:fldChar w:fldCharType="separate"/>
      </w:r>
      <w:r>
        <w:t>23</w:t>
      </w:r>
      <w:r>
        <w:fldChar w:fldCharType="end"/>
      </w:r>
    </w:p>
    <w:p w14:paraId="1B34FB80" w14:textId="71D24E46" w:rsidR="00992DB5" w:rsidRDefault="00992DB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_Toc106028771 \h </w:instrText>
      </w:r>
      <w:r>
        <w:fldChar w:fldCharType="separate"/>
      </w:r>
      <w:r>
        <w:t>23</w:t>
      </w:r>
      <w:r>
        <w:fldChar w:fldCharType="end"/>
      </w:r>
    </w:p>
    <w:p w14:paraId="5AA1286D" w14:textId="13C92A07" w:rsidR="00992DB5" w:rsidRDefault="00992DB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_Toc106028772 \h </w:instrText>
      </w:r>
      <w:r>
        <w:fldChar w:fldCharType="separate"/>
      </w:r>
      <w:r>
        <w:t>23</w:t>
      </w:r>
      <w:r>
        <w:fldChar w:fldCharType="end"/>
      </w:r>
    </w:p>
    <w:p w14:paraId="7398D003" w14:textId="07C32C3E" w:rsidR="00992DB5" w:rsidRDefault="00992D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_Toc106028773 \h </w:instrText>
      </w:r>
      <w:r>
        <w:fldChar w:fldCharType="separate"/>
      </w:r>
      <w:r>
        <w:t>23</w:t>
      </w:r>
      <w:r>
        <w:fldChar w:fldCharType="end"/>
      </w:r>
    </w:p>
    <w:p w14:paraId="4870EAF1" w14:textId="5BAC7402" w:rsidR="00992DB5" w:rsidRDefault="00992D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_Toc106028774 \h </w:instrText>
      </w:r>
      <w:r>
        <w:fldChar w:fldCharType="separate"/>
      </w:r>
      <w:r>
        <w:t>23</w:t>
      </w:r>
      <w:r>
        <w:fldChar w:fldCharType="end"/>
      </w:r>
    </w:p>
    <w:p w14:paraId="2EF1F01A" w14:textId="6F27AA61" w:rsidR="00992DB5" w:rsidRDefault="00992D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_Toc106028775 \h </w:instrText>
      </w:r>
      <w:r>
        <w:fldChar w:fldCharType="separate"/>
      </w:r>
      <w:r>
        <w:t>23</w:t>
      </w:r>
      <w:r>
        <w:fldChar w:fldCharType="end"/>
      </w:r>
    </w:p>
    <w:p w14:paraId="1294D30A" w14:textId="7A8EC41B" w:rsidR="00992DB5" w:rsidRDefault="00992DB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_Toc106028776 \h </w:instrText>
      </w:r>
      <w:r>
        <w:fldChar w:fldCharType="separate"/>
      </w:r>
      <w:r>
        <w:t>23</w:t>
      </w:r>
      <w:r>
        <w:fldChar w:fldCharType="end"/>
      </w:r>
    </w:p>
    <w:p w14:paraId="7270E5F2" w14:textId="6C709258" w:rsidR="00992DB5" w:rsidRDefault="00992D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_Toc106028777 \h </w:instrText>
      </w:r>
      <w:r>
        <w:fldChar w:fldCharType="separate"/>
      </w:r>
      <w:r>
        <w:t>24</w:t>
      </w:r>
      <w:r>
        <w:fldChar w:fldCharType="end"/>
      </w:r>
    </w:p>
    <w:p w14:paraId="70326168" w14:textId="0317DD81" w:rsidR="00992DB5" w:rsidRDefault="00992DB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_Toc106028778 \h </w:instrText>
      </w:r>
      <w:r>
        <w:fldChar w:fldCharType="separate"/>
      </w:r>
      <w:r>
        <w:t>24</w:t>
      </w:r>
      <w:r>
        <w:fldChar w:fldCharType="end"/>
      </w:r>
    </w:p>
    <w:p w14:paraId="57CFD395" w14:textId="1484D38A" w:rsidR="00992DB5" w:rsidRDefault="00992DB5">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_Toc106028779 \h </w:instrText>
      </w:r>
      <w:r>
        <w:fldChar w:fldCharType="separate"/>
      </w:r>
      <w:r>
        <w:t>24</w:t>
      </w:r>
      <w:r>
        <w:fldChar w:fldCharType="end"/>
      </w:r>
    </w:p>
    <w:p w14:paraId="5AF4DE42" w14:textId="7C6578F6" w:rsidR="00992DB5" w:rsidRDefault="00992DB5">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_Toc106028780 \h </w:instrText>
      </w:r>
      <w:r>
        <w:fldChar w:fldCharType="separate"/>
      </w:r>
      <w:r>
        <w:t>25</w:t>
      </w:r>
      <w:r>
        <w:fldChar w:fldCharType="end"/>
      </w:r>
    </w:p>
    <w:p w14:paraId="7EFF6FBA" w14:textId="1D74E529" w:rsidR="00992DB5" w:rsidRDefault="00992DB5">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_Toc106028781 \h </w:instrText>
      </w:r>
      <w:r>
        <w:fldChar w:fldCharType="separate"/>
      </w:r>
      <w:r>
        <w:t>25</w:t>
      </w:r>
      <w:r>
        <w:fldChar w:fldCharType="end"/>
      </w:r>
    </w:p>
    <w:p w14:paraId="286E2609" w14:textId="0D73DCDA" w:rsidR="00992DB5" w:rsidRDefault="00992DB5">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_Toc106028782 \h </w:instrText>
      </w:r>
      <w:r>
        <w:fldChar w:fldCharType="separate"/>
      </w:r>
      <w:r>
        <w:t>25</w:t>
      </w:r>
      <w:r>
        <w:fldChar w:fldCharType="end"/>
      </w:r>
    </w:p>
    <w:p w14:paraId="24B5FDAA" w14:textId="779993C1" w:rsidR="00992DB5" w:rsidRDefault="00992D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_Toc106028783 \h </w:instrText>
      </w:r>
      <w:r>
        <w:fldChar w:fldCharType="separate"/>
      </w:r>
      <w:r>
        <w:t>26</w:t>
      </w:r>
      <w:r>
        <w:fldChar w:fldCharType="end"/>
      </w:r>
    </w:p>
    <w:p w14:paraId="74D126CA" w14:textId="78B2DC36" w:rsidR="00992DB5" w:rsidRDefault="00992D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_Toc106028784 \h </w:instrText>
      </w:r>
      <w:r>
        <w:fldChar w:fldCharType="separate"/>
      </w:r>
      <w:r>
        <w:t>26</w:t>
      </w:r>
      <w:r>
        <w:fldChar w:fldCharType="end"/>
      </w:r>
    </w:p>
    <w:p w14:paraId="16CA10E4" w14:textId="7B1578F7" w:rsidR="00992DB5" w:rsidRDefault="00992D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_Toc106028785 \h </w:instrText>
      </w:r>
      <w:r>
        <w:fldChar w:fldCharType="separate"/>
      </w:r>
      <w:r>
        <w:t>26</w:t>
      </w:r>
      <w:r>
        <w:fldChar w:fldCharType="end"/>
      </w:r>
    </w:p>
    <w:p w14:paraId="60F6B7E5" w14:textId="1707333E" w:rsidR="00992DB5" w:rsidRDefault="00992DB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_Toc106028786 \h </w:instrText>
      </w:r>
      <w:r>
        <w:fldChar w:fldCharType="separate"/>
      </w:r>
      <w:r>
        <w:t>27</w:t>
      </w:r>
      <w:r>
        <w:fldChar w:fldCharType="end"/>
      </w:r>
    </w:p>
    <w:p w14:paraId="73F9A774" w14:textId="745CBFA8" w:rsidR="00992DB5" w:rsidRDefault="00992DB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_Toc106028787 \h </w:instrText>
      </w:r>
      <w:r>
        <w:fldChar w:fldCharType="separate"/>
      </w:r>
      <w:r>
        <w:t>27</w:t>
      </w:r>
      <w:r>
        <w:fldChar w:fldCharType="end"/>
      </w:r>
    </w:p>
    <w:p w14:paraId="4B99F01F" w14:textId="1757CF96" w:rsidR="00992DB5" w:rsidRDefault="00992D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_Toc106028788 \h </w:instrText>
      </w:r>
      <w:r>
        <w:fldChar w:fldCharType="separate"/>
      </w:r>
      <w:r>
        <w:t>27</w:t>
      </w:r>
      <w:r>
        <w:fldChar w:fldCharType="end"/>
      </w:r>
    </w:p>
    <w:p w14:paraId="6B9DAD26" w14:textId="11F69DAA" w:rsidR="00992DB5" w:rsidRDefault="00992DB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_Toc106028789 \h </w:instrText>
      </w:r>
      <w:r>
        <w:fldChar w:fldCharType="separate"/>
      </w:r>
      <w:r>
        <w:t>27</w:t>
      </w:r>
      <w:r>
        <w:fldChar w:fldCharType="end"/>
      </w:r>
    </w:p>
    <w:p w14:paraId="1B088D7B" w14:textId="1585B742" w:rsidR="00992DB5" w:rsidRDefault="00992DB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_Toc106028790 \h </w:instrText>
      </w:r>
      <w:r>
        <w:fldChar w:fldCharType="separate"/>
      </w:r>
      <w:r>
        <w:t>27</w:t>
      </w:r>
      <w:r>
        <w:fldChar w:fldCharType="end"/>
      </w:r>
    </w:p>
    <w:p w14:paraId="32287922" w14:textId="57040B04" w:rsidR="00992DB5" w:rsidRDefault="00992D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_Toc106028791 \h </w:instrText>
      </w:r>
      <w:r>
        <w:fldChar w:fldCharType="separate"/>
      </w:r>
      <w:r>
        <w:t>28</w:t>
      </w:r>
      <w:r>
        <w:fldChar w:fldCharType="end"/>
      </w:r>
    </w:p>
    <w:p w14:paraId="55BBD1D6" w14:textId="754EC6ED" w:rsidR="00992DB5" w:rsidRDefault="00992DB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_Toc106028792 \h </w:instrText>
      </w:r>
      <w:r>
        <w:fldChar w:fldCharType="separate"/>
      </w:r>
      <w:r>
        <w:t>28</w:t>
      </w:r>
      <w:r>
        <w:fldChar w:fldCharType="end"/>
      </w:r>
    </w:p>
    <w:p w14:paraId="216DD955" w14:textId="79498FD3" w:rsidR="00992DB5" w:rsidRDefault="00992DB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_Toc106028793 \h </w:instrText>
      </w:r>
      <w:r>
        <w:fldChar w:fldCharType="separate"/>
      </w:r>
      <w:r>
        <w:t>28</w:t>
      </w:r>
      <w:r>
        <w:fldChar w:fldCharType="end"/>
      </w:r>
    </w:p>
    <w:p w14:paraId="0E375C83" w14:textId="4DF47DC9" w:rsidR="00992DB5" w:rsidRDefault="00992DB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_Toc106028794 \h </w:instrText>
      </w:r>
      <w:r>
        <w:fldChar w:fldCharType="separate"/>
      </w:r>
      <w:r>
        <w:t>28</w:t>
      </w:r>
      <w:r>
        <w:fldChar w:fldCharType="end"/>
      </w:r>
    </w:p>
    <w:p w14:paraId="7CE4BDC4" w14:textId="782F0B0D" w:rsidR="00992DB5" w:rsidRDefault="00992DB5">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_Toc106028795 \h </w:instrText>
      </w:r>
      <w:r>
        <w:fldChar w:fldCharType="separate"/>
      </w:r>
      <w:r>
        <w:t>28</w:t>
      </w:r>
      <w:r>
        <w:fldChar w:fldCharType="end"/>
      </w:r>
    </w:p>
    <w:p w14:paraId="6E510089" w14:textId="0C87FA1A" w:rsidR="00992DB5" w:rsidRDefault="00992DB5">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_Toc106028796 \h </w:instrText>
      </w:r>
      <w:r>
        <w:fldChar w:fldCharType="separate"/>
      </w:r>
      <w:r>
        <w:t>28</w:t>
      </w:r>
      <w:r>
        <w:fldChar w:fldCharType="end"/>
      </w:r>
    </w:p>
    <w:p w14:paraId="348E7D2F" w14:textId="201EF89F" w:rsidR="00992DB5" w:rsidRDefault="00992DB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_Toc106028797 \h </w:instrText>
      </w:r>
      <w:r>
        <w:fldChar w:fldCharType="separate"/>
      </w:r>
      <w:r>
        <w:t>29</w:t>
      </w:r>
      <w:r>
        <w:fldChar w:fldCharType="end"/>
      </w:r>
    </w:p>
    <w:p w14:paraId="59653FD3" w14:textId="53801DE9" w:rsidR="00992DB5" w:rsidRDefault="00992DB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_Toc106028798 \h </w:instrText>
      </w:r>
      <w:r>
        <w:fldChar w:fldCharType="separate"/>
      </w:r>
      <w:r>
        <w:t>29</w:t>
      </w:r>
      <w:r>
        <w:fldChar w:fldCharType="end"/>
      </w:r>
    </w:p>
    <w:p w14:paraId="1C4E73FF" w14:textId="4A47D045" w:rsidR="00992DB5" w:rsidRDefault="00992DB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_Toc106028799 \h </w:instrText>
      </w:r>
      <w:r>
        <w:fldChar w:fldCharType="separate"/>
      </w:r>
      <w:r>
        <w:t>29</w:t>
      </w:r>
      <w:r>
        <w:fldChar w:fldCharType="end"/>
      </w:r>
    </w:p>
    <w:p w14:paraId="08C4B829" w14:textId="1F46ADE6" w:rsidR="00992DB5" w:rsidRDefault="00992DB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_Toc106028800 \h </w:instrText>
      </w:r>
      <w:r>
        <w:fldChar w:fldCharType="separate"/>
      </w:r>
      <w:r>
        <w:t>29</w:t>
      </w:r>
      <w:r>
        <w:fldChar w:fldCharType="end"/>
      </w:r>
    </w:p>
    <w:p w14:paraId="7DD9AB0C" w14:textId="4759A890" w:rsidR="00992DB5" w:rsidRDefault="00992DB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_Toc106028801 \h </w:instrText>
      </w:r>
      <w:r>
        <w:fldChar w:fldCharType="separate"/>
      </w:r>
      <w:r>
        <w:t>29</w:t>
      </w:r>
      <w:r>
        <w:fldChar w:fldCharType="end"/>
      </w:r>
    </w:p>
    <w:p w14:paraId="2283E75E" w14:textId="28368D5C" w:rsidR="00992DB5" w:rsidRDefault="00992DB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_Toc106028802 \h </w:instrText>
      </w:r>
      <w:r>
        <w:fldChar w:fldCharType="separate"/>
      </w:r>
      <w:r>
        <w:t>29</w:t>
      </w:r>
      <w:r>
        <w:fldChar w:fldCharType="end"/>
      </w:r>
    </w:p>
    <w:p w14:paraId="394FCC4D" w14:textId="6DAA43B6" w:rsidR="00992DB5" w:rsidRDefault="00992DB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_Toc106028803 \h </w:instrText>
      </w:r>
      <w:r>
        <w:fldChar w:fldCharType="separate"/>
      </w:r>
      <w:r>
        <w:t>29</w:t>
      </w:r>
      <w:r>
        <w:fldChar w:fldCharType="end"/>
      </w:r>
    </w:p>
    <w:p w14:paraId="455D86EE" w14:textId="42107536" w:rsidR="00992DB5" w:rsidRDefault="00992DB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_Toc106028804 \h </w:instrText>
      </w:r>
      <w:r>
        <w:fldChar w:fldCharType="separate"/>
      </w:r>
      <w:r>
        <w:t>30</w:t>
      </w:r>
      <w:r>
        <w:fldChar w:fldCharType="end"/>
      </w:r>
    </w:p>
    <w:p w14:paraId="300E33F3" w14:textId="5A75242C" w:rsidR="00992DB5" w:rsidRDefault="00992DB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_Toc106028805 \h </w:instrText>
      </w:r>
      <w:r>
        <w:fldChar w:fldCharType="separate"/>
      </w:r>
      <w:r>
        <w:t>31</w:t>
      </w:r>
      <w:r>
        <w:fldChar w:fldCharType="end"/>
      </w:r>
    </w:p>
    <w:p w14:paraId="2BEBC2CD" w14:textId="1DA9CBB3" w:rsidR="00992DB5" w:rsidRDefault="00992DB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_Toc106028806 \h </w:instrText>
      </w:r>
      <w:r>
        <w:fldChar w:fldCharType="separate"/>
      </w:r>
      <w:r>
        <w:t>32</w:t>
      </w:r>
      <w:r>
        <w:fldChar w:fldCharType="end"/>
      </w:r>
    </w:p>
    <w:p w14:paraId="0E9CFDEE" w14:textId="2BABE0D1" w:rsidR="00992DB5" w:rsidRDefault="00992DB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_Toc106028807 \h </w:instrText>
      </w:r>
      <w:r>
        <w:fldChar w:fldCharType="separate"/>
      </w:r>
      <w:r>
        <w:t>32</w:t>
      </w:r>
      <w:r>
        <w:fldChar w:fldCharType="end"/>
      </w:r>
    </w:p>
    <w:p w14:paraId="37C64391" w14:textId="41CDE208" w:rsidR="00992DB5" w:rsidRDefault="00992DB5">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_Toc106028808 \h </w:instrText>
      </w:r>
      <w:r>
        <w:fldChar w:fldCharType="separate"/>
      </w:r>
      <w:r>
        <w:t>33</w:t>
      </w:r>
      <w:r>
        <w:fldChar w:fldCharType="end"/>
      </w:r>
    </w:p>
    <w:p w14:paraId="4C1ADCAE" w14:textId="3F7DD314" w:rsidR="00992DB5" w:rsidRDefault="00992DB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_Toc106028809 \h </w:instrText>
      </w:r>
      <w:r>
        <w:fldChar w:fldCharType="separate"/>
      </w:r>
      <w:r>
        <w:t>33</w:t>
      </w:r>
      <w:r>
        <w:fldChar w:fldCharType="end"/>
      </w:r>
    </w:p>
    <w:p w14:paraId="3D90D23B" w14:textId="30346033" w:rsidR="00992DB5" w:rsidRDefault="00992DB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_Toc106028810 \h </w:instrText>
      </w:r>
      <w:r>
        <w:fldChar w:fldCharType="separate"/>
      </w:r>
      <w:r>
        <w:t>33</w:t>
      </w:r>
      <w:r>
        <w:fldChar w:fldCharType="end"/>
      </w:r>
    </w:p>
    <w:p w14:paraId="77DE0529" w14:textId="3903E325" w:rsidR="00992DB5" w:rsidRDefault="00992DB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_Toc106028811 \h </w:instrText>
      </w:r>
      <w:r>
        <w:fldChar w:fldCharType="separate"/>
      </w:r>
      <w:r>
        <w:t>34</w:t>
      </w:r>
      <w:r>
        <w:fldChar w:fldCharType="end"/>
      </w:r>
    </w:p>
    <w:p w14:paraId="1B78ED08" w14:textId="23998EB2" w:rsidR="00992DB5" w:rsidRDefault="00992DB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_Toc106028812 \h </w:instrText>
      </w:r>
      <w:r>
        <w:fldChar w:fldCharType="separate"/>
      </w:r>
      <w:r>
        <w:t>34</w:t>
      </w:r>
      <w:r>
        <w:fldChar w:fldCharType="end"/>
      </w:r>
    </w:p>
    <w:p w14:paraId="092A1E8E" w14:textId="7A701896" w:rsidR="00992DB5" w:rsidRDefault="00992DB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_Toc106028813 \h </w:instrText>
      </w:r>
      <w:r>
        <w:fldChar w:fldCharType="separate"/>
      </w:r>
      <w:r>
        <w:t>34</w:t>
      </w:r>
      <w:r>
        <w:fldChar w:fldCharType="end"/>
      </w:r>
    </w:p>
    <w:p w14:paraId="2FE2EE7A" w14:textId="497BDAC5" w:rsidR="00992DB5" w:rsidRDefault="00992DB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_Toc106028814 \h </w:instrText>
      </w:r>
      <w:r>
        <w:fldChar w:fldCharType="separate"/>
      </w:r>
      <w:r>
        <w:t>34</w:t>
      </w:r>
      <w:r>
        <w:fldChar w:fldCharType="end"/>
      </w:r>
    </w:p>
    <w:p w14:paraId="2FE37D56" w14:textId="3E66992E" w:rsidR="00992DB5" w:rsidRDefault="00992DB5">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_Toc106028815 \h </w:instrText>
      </w:r>
      <w:r>
        <w:fldChar w:fldCharType="separate"/>
      </w:r>
      <w:r>
        <w:t>34</w:t>
      </w:r>
      <w:r>
        <w:fldChar w:fldCharType="end"/>
      </w:r>
    </w:p>
    <w:p w14:paraId="454C1CDD" w14:textId="737732CF" w:rsidR="00992DB5" w:rsidRDefault="00992D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_Toc106028816 \h </w:instrText>
      </w:r>
      <w:r>
        <w:fldChar w:fldCharType="separate"/>
      </w:r>
      <w:r>
        <w:t>35</w:t>
      </w:r>
      <w:r>
        <w:fldChar w:fldCharType="end"/>
      </w:r>
    </w:p>
    <w:p w14:paraId="13FC3536" w14:textId="607D8421" w:rsidR="00992DB5" w:rsidRDefault="00992D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_Toc106028817 \h </w:instrText>
      </w:r>
      <w:r>
        <w:fldChar w:fldCharType="separate"/>
      </w:r>
      <w:r>
        <w:t>35</w:t>
      </w:r>
      <w:r>
        <w:fldChar w:fldCharType="end"/>
      </w:r>
    </w:p>
    <w:p w14:paraId="4D9213CF" w14:textId="43F47B08" w:rsidR="00992DB5" w:rsidRDefault="00992D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_Toc106028818 \h </w:instrText>
      </w:r>
      <w:r>
        <w:fldChar w:fldCharType="separate"/>
      </w:r>
      <w:r>
        <w:t>35</w:t>
      </w:r>
      <w:r>
        <w:fldChar w:fldCharType="end"/>
      </w:r>
    </w:p>
    <w:p w14:paraId="780ED911" w14:textId="59C13384" w:rsidR="00992DB5" w:rsidRDefault="00992DB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_Toc106028819 \h </w:instrText>
      </w:r>
      <w:r>
        <w:fldChar w:fldCharType="separate"/>
      </w:r>
      <w:r>
        <w:t>35</w:t>
      </w:r>
      <w:r>
        <w:fldChar w:fldCharType="end"/>
      </w:r>
    </w:p>
    <w:p w14:paraId="6CAA5E74" w14:textId="732A06F9" w:rsidR="00992DB5" w:rsidRDefault="00992D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_Toc106028820 \h </w:instrText>
      </w:r>
      <w:r>
        <w:fldChar w:fldCharType="separate"/>
      </w:r>
      <w:r>
        <w:t>35</w:t>
      </w:r>
      <w:r>
        <w:fldChar w:fldCharType="end"/>
      </w:r>
    </w:p>
    <w:p w14:paraId="5EF67CF4" w14:textId="63E0E5AC" w:rsidR="00992DB5" w:rsidRDefault="00992DB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_Toc106028821 \h </w:instrText>
      </w:r>
      <w:r>
        <w:fldChar w:fldCharType="separate"/>
      </w:r>
      <w:r>
        <w:t>35</w:t>
      </w:r>
      <w:r>
        <w:fldChar w:fldCharType="end"/>
      </w:r>
    </w:p>
    <w:p w14:paraId="31247D60" w14:textId="4936B746" w:rsidR="00992DB5" w:rsidRDefault="00992DB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_Toc106028822 \h </w:instrText>
      </w:r>
      <w:r>
        <w:fldChar w:fldCharType="separate"/>
      </w:r>
      <w:r>
        <w:t>36</w:t>
      </w:r>
      <w:r>
        <w:fldChar w:fldCharType="end"/>
      </w:r>
    </w:p>
    <w:p w14:paraId="5FEA9275" w14:textId="4C52CF18" w:rsidR="00992DB5" w:rsidRDefault="00992DB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_Toc106028823 \h </w:instrText>
      </w:r>
      <w:r>
        <w:fldChar w:fldCharType="separate"/>
      </w:r>
      <w:r>
        <w:t>36</w:t>
      </w:r>
      <w:r>
        <w:fldChar w:fldCharType="end"/>
      </w:r>
    </w:p>
    <w:p w14:paraId="45017064" w14:textId="09A3E556" w:rsidR="00992DB5" w:rsidRDefault="00992DB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_Toc106028824 \h </w:instrText>
      </w:r>
      <w:r>
        <w:fldChar w:fldCharType="separate"/>
      </w:r>
      <w:r>
        <w:t>36</w:t>
      </w:r>
      <w:r>
        <w:fldChar w:fldCharType="end"/>
      </w:r>
    </w:p>
    <w:p w14:paraId="634176A8" w14:textId="18109051" w:rsidR="00992DB5" w:rsidRDefault="00992DB5">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_Toc106028825 \h </w:instrText>
      </w:r>
      <w:r>
        <w:fldChar w:fldCharType="separate"/>
      </w:r>
      <w:r>
        <w:t>37</w:t>
      </w:r>
      <w:r>
        <w:fldChar w:fldCharType="end"/>
      </w:r>
    </w:p>
    <w:p w14:paraId="6171EC10" w14:textId="7AB1017B" w:rsidR="00992DB5" w:rsidRDefault="00992DB5">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_Toc106028826 \h </w:instrText>
      </w:r>
      <w:r>
        <w:fldChar w:fldCharType="separate"/>
      </w:r>
      <w:r>
        <w:t>38</w:t>
      </w:r>
      <w:r>
        <w:fldChar w:fldCharType="end"/>
      </w:r>
    </w:p>
    <w:p w14:paraId="6A7A0444" w14:textId="1C2C0B2A" w:rsidR="00992DB5" w:rsidRDefault="00992DB5">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_Toc106028827 \h </w:instrText>
      </w:r>
      <w:r>
        <w:fldChar w:fldCharType="separate"/>
      </w:r>
      <w:r>
        <w:t>39</w:t>
      </w:r>
      <w:r>
        <w:fldChar w:fldCharType="end"/>
      </w:r>
    </w:p>
    <w:p w14:paraId="66029877" w14:textId="2E9306EC" w:rsidR="00992DB5" w:rsidRDefault="00992DB5">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_Toc106028828 \h </w:instrText>
      </w:r>
      <w:r>
        <w:fldChar w:fldCharType="separate"/>
      </w:r>
      <w:r>
        <w:t>40</w:t>
      </w:r>
      <w:r>
        <w:fldChar w:fldCharType="end"/>
      </w:r>
    </w:p>
    <w:p w14:paraId="0C9FFF6D" w14:textId="6D3BE257" w:rsidR="00992DB5" w:rsidRDefault="00992DB5">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_Toc106028829 \h </w:instrText>
      </w:r>
      <w:r>
        <w:fldChar w:fldCharType="separate"/>
      </w:r>
      <w:r>
        <w:t>41</w:t>
      </w:r>
      <w:r>
        <w:fldChar w:fldCharType="end"/>
      </w:r>
    </w:p>
    <w:p w14:paraId="7116A52D" w14:textId="3EF1FEA7" w:rsidR="00992DB5" w:rsidRDefault="00992DB5">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_Toc106028830 \h </w:instrText>
      </w:r>
      <w:r>
        <w:fldChar w:fldCharType="separate"/>
      </w:r>
      <w:r>
        <w:t>41</w:t>
      </w:r>
      <w:r>
        <w:fldChar w:fldCharType="end"/>
      </w:r>
    </w:p>
    <w:p w14:paraId="0CCBB27A" w14:textId="026E4C3C" w:rsidR="00992DB5" w:rsidRDefault="00992DB5">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Handovers</w:t>
      </w:r>
      <w:r>
        <w:tab/>
      </w:r>
      <w:r>
        <w:fldChar w:fldCharType="begin" w:fldLock="1"/>
      </w:r>
      <w:r>
        <w:instrText xml:space="preserve"> PAGEREF _Toc106028831 \h </w:instrText>
      </w:r>
      <w:r>
        <w:fldChar w:fldCharType="separate"/>
      </w:r>
      <w:r>
        <w:t>42</w:t>
      </w:r>
      <w:r>
        <w:fldChar w:fldCharType="end"/>
      </w:r>
    </w:p>
    <w:p w14:paraId="7D8AA0FF" w14:textId="5BCFC730" w:rsidR="00992DB5" w:rsidRDefault="00992DB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_Toc106028832 \h </w:instrText>
      </w:r>
      <w:r>
        <w:fldChar w:fldCharType="separate"/>
      </w:r>
      <w:r>
        <w:t>44</w:t>
      </w:r>
      <w:r>
        <w:fldChar w:fldCharType="end"/>
      </w:r>
    </w:p>
    <w:p w14:paraId="4A4F5D0F" w14:textId="5E89D29E" w:rsidR="00992DB5" w:rsidRDefault="00992DB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_Toc106028833 \h </w:instrText>
      </w:r>
      <w:r>
        <w:fldChar w:fldCharType="separate"/>
      </w:r>
      <w:r>
        <w:t>44</w:t>
      </w:r>
      <w:r>
        <w:fldChar w:fldCharType="end"/>
      </w:r>
    </w:p>
    <w:p w14:paraId="61B1DD31" w14:textId="123AFAA7" w:rsidR="00992DB5" w:rsidRDefault="00992DB5">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_Toc106028834 \h </w:instrText>
      </w:r>
      <w:r>
        <w:fldChar w:fldCharType="separate"/>
      </w:r>
      <w:r>
        <w:t>44</w:t>
      </w:r>
      <w:r>
        <w:fldChar w:fldCharType="end"/>
      </w:r>
    </w:p>
    <w:p w14:paraId="7F7F8B58" w14:textId="13898D57" w:rsidR="00992DB5" w:rsidRDefault="00992DB5">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_Toc106028835 \h </w:instrText>
      </w:r>
      <w:r>
        <w:fldChar w:fldCharType="separate"/>
      </w:r>
      <w:r>
        <w:t>44</w:t>
      </w:r>
      <w:r>
        <w:fldChar w:fldCharType="end"/>
      </w:r>
    </w:p>
    <w:p w14:paraId="5B11BA69" w14:textId="31A7B8AF" w:rsidR="00992DB5" w:rsidRDefault="00992DB5">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_Toc106028836 \h </w:instrText>
      </w:r>
      <w:r>
        <w:fldChar w:fldCharType="separate"/>
      </w:r>
      <w:r>
        <w:t>45</w:t>
      </w:r>
      <w:r>
        <w:fldChar w:fldCharType="end"/>
      </w:r>
    </w:p>
    <w:p w14:paraId="52292955" w14:textId="08373D9C" w:rsidR="00992DB5" w:rsidRDefault="00992DB5">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_Toc106028837 \h </w:instrText>
      </w:r>
      <w:r>
        <w:fldChar w:fldCharType="separate"/>
      </w:r>
      <w:r>
        <w:t>45</w:t>
      </w:r>
      <w:r>
        <w:fldChar w:fldCharType="end"/>
      </w:r>
    </w:p>
    <w:p w14:paraId="10237DE5" w14:textId="1E44D33E" w:rsidR="00992DB5" w:rsidRDefault="00992DB5">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_Toc106028838 \h </w:instrText>
      </w:r>
      <w:r>
        <w:fldChar w:fldCharType="separate"/>
      </w:r>
      <w:r>
        <w:t>46</w:t>
      </w:r>
      <w:r>
        <w:fldChar w:fldCharType="end"/>
      </w:r>
    </w:p>
    <w:p w14:paraId="3CA16FC4" w14:textId="3EBFD07F" w:rsidR="00992DB5" w:rsidRDefault="00992DB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_Toc106028839 \h </w:instrText>
      </w:r>
      <w:r>
        <w:fldChar w:fldCharType="separate"/>
      </w:r>
      <w:r>
        <w:t>47</w:t>
      </w:r>
      <w:r>
        <w:fldChar w:fldCharType="end"/>
      </w:r>
    </w:p>
    <w:p w14:paraId="1849872D" w14:textId="650DB827" w:rsidR="00992DB5" w:rsidRDefault="00992DB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_Toc106028840 \h </w:instrText>
      </w:r>
      <w:r>
        <w:fldChar w:fldCharType="separate"/>
      </w:r>
      <w:r>
        <w:t>47</w:t>
      </w:r>
      <w:r>
        <w:fldChar w:fldCharType="end"/>
      </w:r>
    </w:p>
    <w:p w14:paraId="57D37C13" w14:textId="19382967" w:rsidR="00992DB5" w:rsidRDefault="00992DB5">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_Toc106028841 \h </w:instrText>
      </w:r>
      <w:r>
        <w:fldChar w:fldCharType="separate"/>
      </w:r>
      <w:r>
        <w:t>47</w:t>
      </w:r>
      <w:r>
        <w:fldChar w:fldCharType="end"/>
      </w:r>
    </w:p>
    <w:p w14:paraId="674BBD9E" w14:textId="307C6A30" w:rsidR="00992DB5" w:rsidRDefault="00992DB5">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_Toc106028842 \h </w:instrText>
      </w:r>
      <w:r>
        <w:fldChar w:fldCharType="separate"/>
      </w:r>
      <w:r>
        <w:t>47</w:t>
      </w:r>
      <w:r>
        <w:fldChar w:fldCharType="end"/>
      </w:r>
    </w:p>
    <w:p w14:paraId="5FB632A2" w14:textId="5C5CD8F7" w:rsidR="00992DB5" w:rsidRDefault="00992DB5">
      <w:pPr>
        <w:pStyle w:val="TOC5"/>
        <w:rPr>
          <w:rFonts w:asciiTheme="minorHAnsi" w:eastAsiaTheme="minorEastAsia" w:hAnsiTheme="minorHAnsi" w:cstheme="minorBidi"/>
          <w:sz w:val="22"/>
          <w:szCs w:val="22"/>
          <w:lang w:eastAsia="en-GB"/>
        </w:rPr>
      </w:pPr>
      <w:r w:rsidRPr="000600E2">
        <w:rPr>
          <w:rFonts w:eastAsiaTheme="minorHAnsi"/>
          <w:lang w:val="en-US"/>
        </w:rPr>
        <w:t>6.2.3.1.3</w:t>
      </w:r>
      <w:r>
        <w:rPr>
          <w:rFonts w:asciiTheme="minorHAnsi" w:eastAsiaTheme="minorEastAsia" w:hAnsiTheme="minorHAnsi" w:cstheme="minorBidi"/>
          <w:sz w:val="22"/>
          <w:szCs w:val="22"/>
          <w:lang w:eastAsia="en-GB"/>
        </w:rPr>
        <w:tab/>
      </w:r>
      <w:r w:rsidRPr="000600E2">
        <w:rPr>
          <w:rFonts w:eastAsiaTheme="minorHAnsi"/>
          <w:lang w:val="en-US"/>
        </w:rPr>
        <w:t>Provisioning of the MDF2</w:t>
      </w:r>
      <w:r>
        <w:tab/>
      </w:r>
      <w:r>
        <w:fldChar w:fldCharType="begin" w:fldLock="1"/>
      </w:r>
      <w:r>
        <w:instrText xml:space="preserve"> PAGEREF _Toc106028843 \h </w:instrText>
      </w:r>
      <w:r>
        <w:fldChar w:fldCharType="separate"/>
      </w:r>
      <w:r>
        <w:t>48</w:t>
      </w:r>
      <w:r>
        <w:fldChar w:fldCharType="end"/>
      </w:r>
    </w:p>
    <w:p w14:paraId="6BC161B1" w14:textId="76F79939" w:rsidR="00992DB5" w:rsidRDefault="00992DB5">
      <w:pPr>
        <w:pStyle w:val="TOC5"/>
        <w:rPr>
          <w:rFonts w:asciiTheme="minorHAnsi" w:eastAsiaTheme="minorEastAsia" w:hAnsiTheme="minorHAnsi" w:cstheme="minorBidi"/>
          <w:sz w:val="22"/>
          <w:szCs w:val="22"/>
          <w:lang w:eastAsia="en-GB"/>
        </w:rPr>
      </w:pPr>
      <w:r w:rsidRPr="000600E2">
        <w:rPr>
          <w:rFonts w:eastAsiaTheme="minorHAnsi"/>
          <w:lang w:val="en-US"/>
        </w:rPr>
        <w:t>6.2.3.1.4</w:t>
      </w:r>
      <w:r>
        <w:rPr>
          <w:rFonts w:asciiTheme="minorHAnsi" w:eastAsiaTheme="minorEastAsia" w:hAnsiTheme="minorHAnsi" w:cstheme="minorBidi"/>
          <w:sz w:val="22"/>
          <w:szCs w:val="22"/>
          <w:lang w:eastAsia="en-GB"/>
        </w:rPr>
        <w:tab/>
      </w:r>
      <w:r w:rsidRPr="000600E2">
        <w:rPr>
          <w:rFonts w:eastAsiaTheme="minorHAnsi"/>
          <w:lang w:val="en-US"/>
        </w:rPr>
        <w:t>Provisioning of the MDF3</w:t>
      </w:r>
      <w:r>
        <w:tab/>
      </w:r>
      <w:r>
        <w:fldChar w:fldCharType="begin" w:fldLock="1"/>
      </w:r>
      <w:r>
        <w:instrText xml:space="preserve"> PAGEREF _Toc106028844 \h </w:instrText>
      </w:r>
      <w:r>
        <w:fldChar w:fldCharType="separate"/>
      </w:r>
      <w:r>
        <w:t>49</w:t>
      </w:r>
      <w:r>
        <w:fldChar w:fldCharType="end"/>
      </w:r>
    </w:p>
    <w:p w14:paraId="74CDB244" w14:textId="75F3FEFA" w:rsidR="00992DB5" w:rsidRDefault="00992DB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_Toc106028845 \h </w:instrText>
      </w:r>
      <w:r>
        <w:fldChar w:fldCharType="separate"/>
      </w:r>
      <w:r>
        <w:t>50</w:t>
      </w:r>
      <w:r>
        <w:fldChar w:fldCharType="end"/>
      </w:r>
    </w:p>
    <w:p w14:paraId="123CDB5C" w14:textId="59CC9851" w:rsidR="00992DB5" w:rsidRDefault="00992DB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_Toc106028846 \h </w:instrText>
      </w:r>
      <w:r>
        <w:fldChar w:fldCharType="separate"/>
      </w:r>
      <w:r>
        <w:t>50</w:t>
      </w:r>
      <w:r>
        <w:fldChar w:fldCharType="end"/>
      </w:r>
    </w:p>
    <w:p w14:paraId="43B80741" w14:textId="035F799F" w:rsidR="00992DB5" w:rsidRDefault="00992DB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_Toc106028847 \h </w:instrText>
      </w:r>
      <w:r>
        <w:fldChar w:fldCharType="separate"/>
      </w:r>
      <w:r>
        <w:t>50</w:t>
      </w:r>
      <w:r>
        <w:fldChar w:fldCharType="end"/>
      </w:r>
    </w:p>
    <w:p w14:paraId="05FB1040" w14:textId="2D46F470" w:rsidR="00992DB5" w:rsidRDefault="00992DB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_Toc106028848 \h </w:instrText>
      </w:r>
      <w:r>
        <w:fldChar w:fldCharType="separate"/>
      </w:r>
      <w:r>
        <w:t>54</w:t>
      </w:r>
      <w:r>
        <w:fldChar w:fldCharType="end"/>
      </w:r>
    </w:p>
    <w:p w14:paraId="0BAB0D3E" w14:textId="722CA96E" w:rsidR="00992DB5" w:rsidRDefault="00992DB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_Toc106028849 \h </w:instrText>
      </w:r>
      <w:r>
        <w:fldChar w:fldCharType="separate"/>
      </w:r>
      <w:r>
        <w:t>56</w:t>
      </w:r>
      <w:r>
        <w:fldChar w:fldCharType="end"/>
      </w:r>
    </w:p>
    <w:p w14:paraId="3C27BA85" w14:textId="4A55938E" w:rsidR="00992DB5" w:rsidRDefault="00992DB5">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_Toc106028850 \h </w:instrText>
      </w:r>
      <w:r>
        <w:fldChar w:fldCharType="separate"/>
      </w:r>
      <w:r>
        <w:t>57</w:t>
      </w:r>
      <w:r>
        <w:fldChar w:fldCharType="end"/>
      </w:r>
    </w:p>
    <w:p w14:paraId="5B2B6698" w14:textId="300A64A4" w:rsidR="00992DB5" w:rsidRDefault="00992DB5">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_Toc106028851 \h </w:instrText>
      </w:r>
      <w:r>
        <w:fldChar w:fldCharType="separate"/>
      </w:r>
      <w:r>
        <w:t>60</w:t>
      </w:r>
      <w:r>
        <w:fldChar w:fldCharType="end"/>
      </w:r>
    </w:p>
    <w:p w14:paraId="2B0BACBD" w14:textId="58D459C6" w:rsidR="00992DB5" w:rsidRDefault="00992DB5">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_Toc106028852 \h </w:instrText>
      </w:r>
      <w:r>
        <w:fldChar w:fldCharType="separate"/>
      </w:r>
      <w:r>
        <w:t>61</w:t>
      </w:r>
      <w:r>
        <w:fldChar w:fldCharType="end"/>
      </w:r>
    </w:p>
    <w:p w14:paraId="79EE8820" w14:textId="4A3021F5" w:rsidR="00992DB5" w:rsidRDefault="00992DB5">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_Toc106028853 \h </w:instrText>
      </w:r>
      <w:r>
        <w:fldChar w:fldCharType="separate"/>
      </w:r>
      <w:r>
        <w:t>71</w:t>
      </w:r>
      <w:r>
        <w:fldChar w:fldCharType="end"/>
      </w:r>
    </w:p>
    <w:p w14:paraId="4EE9400A" w14:textId="01B02375" w:rsidR="00992DB5" w:rsidRDefault="00992DB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_Toc106028854 \h </w:instrText>
      </w:r>
      <w:r>
        <w:fldChar w:fldCharType="separate"/>
      </w:r>
      <w:r>
        <w:t>72</w:t>
      </w:r>
      <w:r>
        <w:fldChar w:fldCharType="end"/>
      </w:r>
    </w:p>
    <w:p w14:paraId="654AA8C1" w14:textId="47E95CD5" w:rsidR="00992DB5" w:rsidRDefault="00992DB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_Toc106028855 \h </w:instrText>
      </w:r>
      <w:r>
        <w:fldChar w:fldCharType="separate"/>
      </w:r>
      <w:r>
        <w:t>72</w:t>
      </w:r>
      <w:r>
        <w:fldChar w:fldCharType="end"/>
      </w:r>
    </w:p>
    <w:p w14:paraId="7C38EE3E" w14:textId="0616C667" w:rsidR="00992DB5" w:rsidRDefault="00992DB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_Toc106028856 \h </w:instrText>
      </w:r>
      <w:r>
        <w:fldChar w:fldCharType="separate"/>
      </w:r>
      <w:r>
        <w:t>74</w:t>
      </w:r>
      <w:r>
        <w:fldChar w:fldCharType="end"/>
      </w:r>
    </w:p>
    <w:p w14:paraId="2F18C393" w14:textId="6DDD9194" w:rsidR="00992DB5" w:rsidRDefault="00992DB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_Toc106028857 \h </w:instrText>
      </w:r>
      <w:r>
        <w:fldChar w:fldCharType="separate"/>
      </w:r>
      <w:r>
        <w:t>74</w:t>
      </w:r>
      <w:r>
        <w:fldChar w:fldCharType="end"/>
      </w:r>
    </w:p>
    <w:p w14:paraId="6413AC67" w14:textId="26FA121D" w:rsidR="00992DB5" w:rsidRDefault="00992DB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_Toc106028858 \h </w:instrText>
      </w:r>
      <w:r>
        <w:fldChar w:fldCharType="separate"/>
      </w:r>
      <w:r>
        <w:t>75</w:t>
      </w:r>
      <w:r>
        <w:fldChar w:fldCharType="end"/>
      </w:r>
    </w:p>
    <w:p w14:paraId="61C9C8A1" w14:textId="0CAB2A7C" w:rsidR="00992DB5" w:rsidRDefault="00992DB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_Toc106028859 \h </w:instrText>
      </w:r>
      <w:r>
        <w:fldChar w:fldCharType="separate"/>
      </w:r>
      <w:r>
        <w:t>76</w:t>
      </w:r>
      <w:r>
        <w:fldChar w:fldCharType="end"/>
      </w:r>
    </w:p>
    <w:p w14:paraId="1522A0D5" w14:textId="3B703849" w:rsidR="00992DB5" w:rsidRDefault="00992DB5">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_Toc106028860 \h </w:instrText>
      </w:r>
      <w:r>
        <w:fldChar w:fldCharType="separate"/>
      </w:r>
      <w:r>
        <w:t>76</w:t>
      </w:r>
      <w:r>
        <w:fldChar w:fldCharType="end"/>
      </w:r>
    </w:p>
    <w:p w14:paraId="6C80C4C6" w14:textId="2E8A0114" w:rsidR="00992DB5" w:rsidRDefault="00992DB5">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_Toc106028861 \h </w:instrText>
      </w:r>
      <w:r>
        <w:fldChar w:fldCharType="separate"/>
      </w:r>
      <w:r>
        <w:t>76</w:t>
      </w:r>
      <w:r>
        <w:fldChar w:fldCharType="end"/>
      </w:r>
    </w:p>
    <w:p w14:paraId="2309BF04" w14:textId="4DCA9FEF" w:rsidR="00992DB5" w:rsidRDefault="00992DB5">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_Toc106028862 \h </w:instrText>
      </w:r>
      <w:r>
        <w:fldChar w:fldCharType="separate"/>
      </w:r>
      <w:r>
        <w:t>76</w:t>
      </w:r>
      <w:r>
        <w:fldChar w:fldCharType="end"/>
      </w:r>
    </w:p>
    <w:p w14:paraId="47F1C343" w14:textId="52D09204" w:rsidR="00992DB5" w:rsidRDefault="00992DB5">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_Toc106028863 \h </w:instrText>
      </w:r>
      <w:r>
        <w:fldChar w:fldCharType="separate"/>
      </w:r>
      <w:r>
        <w:t>77</w:t>
      </w:r>
      <w:r>
        <w:fldChar w:fldCharType="end"/>
      </w:r>
    </w:p>
    <w:p w14:paraId="20DCADC5" w14:textId="7921A9FF" w:rsidR="00992DB5" w:rsidRDefault="00992DB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_Toc106028864 \h </w:instrText>
      </w:r>
      <w:r>
        <w:fldChar w:fldCharType="separate"/>
      </w:r>
      <w:r>
        <w:t>79</w:t>
      </w:r>
      <w:r>
        <w:fldChar w:fldCharType="end"/>
      </w:r>
    </w:p>
    <w:p w14:paraId="4D031C88" w14:textId="2CD275AB" w:rsidR="00992DB5" w:rsidRDefault="00992DB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_Toc106028865 \h </w:instrText>
      </w:r>
      <w:r>
        <w:fldChar w:fldCharType="separate"/>
      </w:r>
      <w:r>
        <w:t>79</w:t>
      </w:r>
      <w:r>
        <w:fldChar w:fldCharType="end"/>
      </w:r>
    </w:p>
    <w:p w14:paraId="0B6A6F91" w14:textId="49C66B9B" w:rsidR="00992DB5" w:rsidRDefault="00992DB5">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_Toc106028866 \h </w:instrText>
      </w:r>
      <w:r>
        <w:fldChar w:fldCharType="separate"/>
      </w:r>
      <w:r>
        <w:t>80</w:t>
      </w:r>
      <w:r>
        <w:fldChar w:fldCharType="end"/>
      </w:r>
    </w:p>
    <w:p w14:paraId="0D46BF35" w14:textId="17E3CAA4" w:rsidR="00992DB5" w:rsidRDefault="00992DB5">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_Toc106028867 \h </w:instrText>
      </w:r>
      <w:r>
        <w:fldChar w:fldCharType="separate"/>
      </w:r>
      <w:r>
        <w:t>80</w:t>
      </w:r>
      <w:r>
        <w:fldChar w:fldCharType="end"/>
      </w:r>
    </w:p>
    <w:p w14:paraId="6E220A33" w14:textId="02FC1C73" w:rsidR="00992DB5" w:rsidRDefault="00992DB5">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_Toc106028868 \h </w:instrText>
      </w:r>
      <w:r>
        <w:fldChar w:fldCharType="separate"/>
      </w:r>
      <w:r>
        <w:t>80</w:t>
      </w:r>
      <w:r>
        <w:fldChar w:fldCharType="end"/>
      </w:r>
    </w:p>
    <w:p w14:paraId="2AEE3E57" w14:textId="4EED3DAB" w:rsidR="00992DB5" w:rsidRDefault="00992DB5">
      <w:pPr>
        <w:pStyle w:val="TOC5"/>
        <w:rPr>
          <w:rFonts w:asciiTheme="minorHAnsi" w:eastAsiaTheme="minorEastAsia" w:hAnsiTheme="minorHAnsi" w:cstheme="minorBidi"/>
          <w:sz w:val="22"/>
          <w:szCs w:val="22"/>
          <w:lang w:eastAsia="en-GB"/>
        </w:rPr>
      </w:pPr>
      <w:r>
        <w:lastRenderedPageBreak/>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_Toc106028869 \h </w:instrText>
      </w:r>
      <w:r>
        <w:fldChar w:fldCharType="separate"/>
      </w:r>
      <w:r>
        <w:t>81</w:t>
      </w:r>
      <w:r>
        <w:fldChar w:fldCharType="end"/>
      </w:r>
    </w:p>
    <w:p w14:paraId="10DA542B" w14:textId="53C85E1C" w:rsidR="00992DB5" w:rsidRDefault="00992DB5">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_Toc106028870 \h </w:instrText>
      </w:r>
      <w:r>
        <w:fldChar w:fldCharType="separate"/>
      </w:r>
      <w:r>
        <w:t>81</w:t>
      </w:r>
      <w:r>
        <w:fldChar w:fldCharType="end"/>
      </w:r>
    </w:p>
    <w:p w14:paraId="22DBB0D1" w14:textId="39CE6B19" w:rsidR="00992DB5" w:rsidRDefault="00992DB5">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_Toc106028871 \h </w:instrText>
      </w:r>
      <w:r>
        <w:fldChar w:fldCharType="separate"/>
      </w:r>
      <w:r>
        <w:t>82</w:t>
      </w:r>
      <w:r>
        <w:fldChar w:fldCharType="end"/>
      </w:r>
    </w:p>
    <w:p w14:paraId="611B086E" w14:textId="2CD93269" w:rsidR="00992DB5" w:rsidRDefault="00992DB5">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_Toc106028872 \h </w:instrText>
      </w:r>
      <w:r>
        <w:fldChar w:fldCharType="separate"/>
      </w:r>
      <w:r>
        <w:t>84</w:t>
      </w:r>
      <w:r>
        <w:fldChar w:fldCharType="end"/>
      </w:r>
    </w:p>
    <w:p w14:paraId="651F613D" w14:textId="73D11314" w:rsidR="00992DB5" w:rsidRDefault="00992DB5">
      <w:pPr>
        <w:pStyle w:val="TOC5"/>
        <w:rPr>
          <w:rFonts w:asciiTheme="minorHAnsi" w:eastAsiaTheme="minorEastAsia" w:hAnsiTheme="minorHAnsi" w:cstheme="minorBidi"/>
          <w:sz w:val="22"/>
          <w:szCs w:val="22"/>
          <w:lang w:eastAsia="en-GB"/>
        </w:rPr>
      </w:pPr>
      <w:r w:rsidRPr="000600E2">
        <w:rPr>
          <w:lang w:val="en-US"/>
        </w:rPr>
        <w:t>6.2.3.10.1</w:t>
      </w:r>
      <w:r>
        <w:rPr>
          <w:rFonts w:asciiTheme="minorHAnsi" w:eastAsiaTheme="minorEastAsia" w:hAnsiTheme="minorHAnsi" w:cstheme="minorBidi"/>
          <w:sz w:val="22"/>
          <w:szCs w:val="22"/>
          <w:lang w:eastAsia="en-GB"/>
        </w:rPr>
        <w:tab/>
      </w:r>
      <w:r w:rsidRPr="000600E2">
        <w:rPr>
          <w:lang w:val="en-US"/>
        </w:rPr>
        <w:t>Overview</w:t>
      </w:r>
      <w:r>
        <w:tab/>
      </w:r>
      <w:r>
        <w:fldChar w:fldCharType="begin" w:fldLock="1"/>
      </w:r>
      <w:r>
        <w:instrText xml:space="preserve"> PAGEREF _Toc106028873 \h </w:instrText>
      </w:r>
      <w:r>
        <w:fldChar w:fldCharType="separate"/>
      </w:r>
      <w:r>
        <w:t>84</w:t>
      </w:r>
      <w:r>
        <w:fldChar w:fldCharType="end"/>
      </w:r>
    </w:p>
    <w:p w14:paraId="7FE255F8" w14:textId="6004E040" w:rsidR="00992DB5" w:rsidRDefault="00992DB5">
      <w:pPr>
        <w:pStyle w:val="TOC5"/>
        <w:rPr>
          <w:rFonts w:asciiTheme="minorHAnsi" w:eastAsiaTheme="minorEastAsia" w:hAnsiTheme="minorHAnsi" w:cstheme="minorBidi"/>
          <w:sz w:val="22"/>
          <w:szCs w:val="22"/>
          <w:lang w:eastAsia="en-GB"/>
        </w:rPr>
      </w:pPr>
      <w:r w:rsidRPr="000600E2">
        <w:rPr>
          <w:lang w:val="en-US"/>
        </w:rPr>
        <w:t>6.2.3.10.2</w:t>
      </w:r>
      <w:r>
        <w:rPr>
          <w:rFonts w:asciiTheme="minorHAnsi" w:eastAsiaTheme="minorEastAsia" w:hAnsiTheme="minorHAnsi" w:cstheme="minorBidi"/>
          <w:sz w:val="22"/>
          <w:szCs w:val="22"/>
          <w:lang w:eastAsia="en-GB"/>
        </w:rPr>
        <w:tab/>
      </w:r>
      <w:r w:rsidRPr="000600E2">
        <w:rPr>
          <w:lang w:val="en-US"/>
        </w:rPr>
        <w:t>Storing LI state</w:t>
      </w:r>
      <w:r>
        <w:tab/>
      </w:r>
      <w:r>
        <w:fldChar w:fldCharType="begin" w:fldLock="1"/>
      </w:r>
      <w:r>
        <w:instrText xml:space="preserve"> PAGEREF _Toc106028874 \h </w:instrText>
      </w:r>
      <w:r>
        <w:fldChar w:fldCharType="separate"/>
      </w:r>
      <w:r>
        <w:t>84</w:t>
      </w:r>
      <w:r>
        <w:fldChar w:fldCharType="end"/>
      </w:r>
    </w:p>
    <w:p w14:paraId="2909121E" w14:textId="5551CEC2" w:rsidR="00992DB5" w:rsidRDefault="00992DB5">
      <w:pPr>
        <w:pStyle w:val="TOC5"/>
        <w:rPr>
          <w:rFonts w:asciiTheme="minorHAnsi" w:eastAsiaTheme="minorEastAsia" w:hAnsiTheme="minorHAnsi" w:cstheme="minorBidi"/>
          <w:sz w:val="22"/>
          <w:szCs w:val="22"/>
          <w:lang w:eastAsia="en-GB"/>
        </w:rPr>
      </w:pPr>
      <w:r w:rsidRPr="000600E2">
        <w:rPr>
          <w:lang w:val="en-US"/>
        </w:rPr>
        <w:t>6.2.3.10.3</w:t>
      </w:r>
      <w:r>
        <w:rPr>
          <w:rFonts w:asciiTheme="minorHAnsi" w:eastAsiaTheme="minorEastAsia" w:hAnsiTheme="minorHAnsi" w:cstheme="minorBidi"/>
          <w:sz w:val="22"/>
          <w:szCs w:val="22"/>
          <w:lang w:eastAsia="en-GB"/>
        </w:rPr>
        <w:tab/>
      </w:r>
      <w:r w:rsidRPr="000600E2">
        <w:rPr>
          <w:lang w:val="en-US"/>
        </w:rPr>
        <w:t>Retrieving LI state</w:t>
      </w:r>
      <w:r>
        <w:tab/>
      </w:r>
      <w:r>
        <w:fldChar w:fldCharType="begin" w:fldLock="1"/>
      </w:r>
      <w:r>
        <w:instrText xml:space="preserve"> PAGEREF _Toc106028875 \h </w:instrText>
      </w:r>
      <w:r>
        <w:fldChar w:fldCharType="separate"/>
      </w:r>
      <w:r>
        <w:t>85</w:t>
      </w:r>
      <w:r>
        <w:fldChar w:fldCharType="end"/>
      </w:r>
    </w:p>
    <w:p w14:paraId="5C08C8A9" w14:textId="18AD0181" w:rsidR="00992DB5" w:rsidRDefault="00992DB5">
      <w:pPr>
        <w:pStyle w:val="TOC5"/>
        <w:rPr>
          <w:rFonts w:asciiTheme="minorHAnsi" w:eastAsiaTheme="minorEastAsia" w:hAnsiTheme="minorHAnsi" w:cstheme="minorBidi"/>
          <w:sz w:val="22"/>
          <w:szCs w:val="22"/>
          <w:lang w:eastAsia="en-GB"/>
        </w:rPr>
      </w:pPr>
      <w:r w:rsidRPr="000600E2">
        <w:rPr>
          <w:lang w:val="en-US"/>
        </w:rPr>
        <w:t>6.2.3.10.4</w:t>
      </w:r>
      <w:r>
        <w:rPr>
          <w:rFonts w:asciiTheme="minorHAnsi" w:eastAsiaTheme="minorEastAsia" w:hAnsiTheme="minorHAnsi" w:cstheme="minorBidi"/>
          <w:sz w:val="22"/>
          <w:szCs w:val="22"/>
          <w:lang w:eastAsia="en-GB"/>
        </w:rPr>
        <w:tab/>
      </w:r>
      <w:r w:rsidRPr="000600E2">
        <w:rPr>
          <w:lang w:val="en-US"/>
        </w:rPr>
        <w:t>Removing LI state</w:t>
      </w:r>
      <w:r>
        <w:tab/>
      </w:r>
      <w:r>
        <w:fldChar w:fldCharType="begin" w:fldLock="1"/>
      </w:r>
      <w:r>
        <w:instrText xml:space="preserve"> PAGEREF _Toc106028876 \h </w:instrText>
      </w:r>
      <w:r>
        <w:fldChar w:fldCharType="separate"/>
      </w:r>
      <w:r>
        <w:t>85</w:t>
      </w:r>
      <w:r>
        <w:fldChar w:fldCharType="end"/>
      </w:r>
    </w:p>
    <w:p w14:paraId="5806EB56" w14:textId="5A8E5236" w:rsidR="00992DB5" w:rsidRDefault="00992DB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_Toc106028877 \h </w:instrText>
      </w:r>
      <w:r>
        <w:fldChar w:fldCharType="separate"/>
      </w:r>
      <w:r>
        <w:t>85</w:t>
      </w:r>
      <w:r>
        <w:fldChar w:fldCharType="end"/>
      </w:r>
    </w:p>
    <w:p w14:paraId="1C7F2A52" w14:textId="3E9AA4DA" w:rsidR="00992DB5" w:rsidRDefault="00992DB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_Toc106028878 \h </w:instrText>
      </w:r>
      <w:r>
        <w:fldChar w:fldCharType="separate"/>
      </w:r>
      <w:r>
        <w:t>85</w:t>
      </w:r>
      <w:r>
        <w:fldChar w:fldCharType="end"/>
      </w:r>
    </w:p>
    <w:p w14:paraId="55874ABA" w14:textId="22D89D71" w:rsidR="00992DB5" w:rsidRDefault="00992DB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_Toc106028879 \h </w:instrText>
      </w:r>
      <w:r>
        <w:fldChar w:fldCharType="separate"/>
      </w:r>
      <w:r>
        <w:t>85</w:t>
      </w:r>
      <w:r>
        <w:fldChar w:fldCharType="end"/>
      </w:r>
    </w:p>
    <w:p w14:paraId="424AB197" w14:textId="12E26169" w:rsidR="00992DB5" w:rsidRDefault="00992DB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_Toc106028880 \h </w:instrText>
      </w:r>
      <w:r>
        <w:fldChar w:fldCharType="separate"/>
      </w:r>
      <w:r>
        <w:t>85</w:t>
      </w:r>
      <w:r>
        <w:fldChar w:fldCharType="end"/>
      </w:r>
    </w:p>
    <w:p w14:paraId="468BB689" w14:textId="2B9DB1C2" w:rsidR="00992DB5" w:rsidRDefault="00992DB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_Toc106028881 \h </w:instrText>
      </w:r>
      <w:r>
        <w:fldChar w:fldCharType="separate"/>
      </w:r>
      <w:r>
        <w:t>87</w:t>
      </w:r>
      <w:r>
        <w:fldChar w:fldCharType="end"/>
      </w:r>
    </w:p>
    <w:p w14:paraId="78E686F3" w14:textId="337509D3" w:rsidR="00992DB5" w:rsidRDefault="00992DB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_Toc106028882 \h </w:instrText>
      </w:r>
      <w:r>
        <w:fldChar w:fldCharType="separate"/>
      </w:r>
      <w:r>
        <w:t>87</w:t>
      </w:r>
      <w:r>
        <w:fldChar w:fldCharType="end"/>
      </w:r>
    </w:p>
    <w:p w14:paraId="3ED408AC" w14:textId="717E59AF" w:rsidR="00992DB5" w:rsidRDefault="00992DB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_Toc106028883 \h </w:instrText>
      </w:r>
      <w:r>
        <w:fldChar w:fldCharType="separate"/>
      </w:r>
      <w:r>
        <w:t>90</w:t>
      </w:r>
      <w:r>
        <w:fldChar w:fldCharType="end"/>
      </w:r>
    </w:p>
    <w:p w14:paraId="675D73A4" w14:textId="581CDF64" w:rsidR="00992DB5" w:rsidRDefault="00992DB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_Toc106028884 \h </w:instrText>
      </w:r>
      <w:r>
        <w:fldChar w:fldCharType="separate"/>
      </w:r>
      <w:r>
        <w:t>90</w:t>
      </w:r>
      <w:r>
        <w:fldChar w:fldCharType="end"/>
      </w:r>
    </w:p>
    <w:p w14:paraId="072A4D86" w14:textId="4A49A4A6" w:rsidR="00992DB5" w:rsidRDefault="00992D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_Toc106028885 \h </w:instrText>
      </w:r>
      <w:r>
        <w:fldChar w:fldCharType="separate"/>
      </w:r>
      <w:r>
        <w:t>90</w:t>
      </w:r>
      <w:r>
        <w:fldChar w:fldCharType="end"/>
      </w:r>
    </w:p>
    <w:p w14:paraId="7CECB337" w14:textId="564F5BC7" w:rsidR="00992DB5" w:rsidRDefault="00992D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_Toc106028886 \h </w:instrText>
      </w:r>
      <w:r>
        <w:fldChar w:fldCharType="separate"/>
      </w:r>
      <w:r>
        <w:t>90</w:t>
      </w:r>
      <w:r>
        <w:fldChar w:fldCharType="end"/>
      </w:r>
    </w:p>
    <w:p w14:paraId="1FA44543" w14:textId="747395BD" w:rsidR="00992DB5" w:rsidRDefault="00992D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_Toc106028887 \h </w:instrText>
      </w:r>
      <w:r>
        <w:fldChar w:fldCharType="separate"/>
      </w:r>
      <w:r>
        <w:t>91</w:t>
      </w:r>
      <w:r>
        <w:fldChar w:fldCharType="end"/>
      </w:r>
    </w:p>
    <w:p w14:paraId="7C01CD9D" w14:textId="767F7710" w:rsidR="00992DB5" w:rsidRDefault="00992DB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_Toc106028888 \h </w:instrText>
      </w:r>
      <w:r>
        <w:fldChar w:fldCharType="separate"/>
      </w:r>
      <w:r>
        <w:t>91</w:t>
      </w:r>
      <w:r>
        <w:fldChar w:fldCharType="end"/>
      </w:r>
    </w:p>
    <w:p w14:paraId="6C39FBAA" w14:textId="2AD4D3E9" w:rsidR="00992DB5" w:rsidRDefault="00992DB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_Toc106028889 \h </w:instrText>
      </w:r>
      <w:r>
        <w:fldChar w:fldCharType="separate"/>
      </w:r>
      <w:r>
        <w:t>92</w:t>
      </w:r>
      <w:r>
        <w:fldChar w:fldCharType="end"/>
      </w:r>
    </w:p>
    <w:p w14:paraId="07789DE0" w14:textId="5B82535B" w:rsidR="00992DB5" w:rsidRDefault="00992DB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_Toc106028890 \h </w:instrText>
      </w:r>
      <w:r>
        <w:fldChar w:fldCharType="separate"/>
      </w:r>
      <w:r>
        <w:t>92</w:t>
      </w:r>
      <w:r>
        <w:fldChar w:fldCharType="end"/>
      </w:r>
    </w:p>
    <w:p w14:paraId="394D4A41" w14:textId="0801E40B" w:rsidR="00992DB5" w:rsidRDefault="00992DB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_Toc106028891 \h </w:instrText>
      </w:r>
      <w:r>
        <w:fldChar w:fldCharType="separate"/>
      </w:r>
      <w:r>
        <w:t>92</w:t>
      </w:r>
      <w:r>
        <w:fldChar w:fldCharType="end"/>
      </w:r>
    </w:p>
    <w:p w14:paraId="65267C13" w14:textId="6BDAB8BA" w:rsidR="00992DB5" w:rsidRDefault="00992DB5">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_Toc106028892 \h </w:instrText>
      </w:r>
      <w:r>
        <w:fldChar w:fldCharType="separate"/>
      </w:r>
      <w:r>
        <w:t>93</w:t>
      </w:r>
      <w:r>
        <w:fldChar w:fldCharType="end"/>
      </w:r>
    </w:p>
    <w:p w14:paraId="1072C44A" w14:textId="4DECC63F" w:rsidR="00992DB5" w:rsidRDefault="00992DB5">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_Toc106028893 \h </w:instrText>
      </w:r>
      <w:r>
        <w:fldChar w:fldCharType="separate"/>
      </w:r>
      <w:r>
        <w:t>94</w:t>
      </w:r>
      <w:r>
        <w:fldChar w:fldCharType="end"/>
      </w:r>
    </w:p>
    <w:p w14:paraId="1DE10721" w14:textId="71316D8A" w:rsidR="00992DB5" w:rsidRDefault="00992DB5">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_Toc106028894 \h </w:instrText>
      </w:r>
      <w:r>
        <w:fldChar w:fldCharType="separate"/>
      </w:r>
      <w:r>
        <w:t>95</w:t>
      </w:r>
      <w:r>
        <w:fldChar w:fldCharType="end"/>
      </w:r>
    </w:p>
    <w:p w14:paraId="5CDB31F6" w14:textId="071F893C" w:rsidR="00992DB5" w:rsidRDefault="00992DB5">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_Toc106028895 \h </w:instrText>
      </w:r>
      <w:r>
        <w:fldChar w:fldCharType="separate"/>
      </w:r>
      <w:r>
        <w:t>95</w:t>
      </w:r>
      <w:r>
        <w:fldChar w:fldCharType="end"/>
      </w:r>
    </w:p>
    <w:p w14:paraId="60189450" w14:textId="1FB7D6A7" w:rsidR="00992DB5" w:rsidRDefault="00992DB5">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_Toc106028896 \h </w:instrText>
      </w:r>
      <w:r>
        <w:fldChar w:fldCharType="separate"/>
      </w:r>
      <w:r>
        <w:t>96</w:t>
      </w:r>
      <w:r>
        <w:fldChar w:fldCharType="end"/>
      </w:r>
    </w:p>
    <w:p w14:paraId="29FEBB1F" w14:textId="6226CFF3" w:rsidR="00992DB5" w:rsidRDefault="00992DB5">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_Toc106028897 \h </w:instrText>
      </w:r>
      <w:r>
        <w:fldChar w:fldCharType="separate"/>
      </w:r>
      <w:r>
        <w:t>97</w:t>
      </w:r>
      <w:r>
        <w:fldChar w:fldCharType="end"/>
      </w:r>
    </w:p>
    <w:p w14:paraId="2C5D69FB" w14:textId="34D19D77" w:rsidR="00992DB5" w:rsidRDefault="00992DB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_Toc106028898 \h </w:instrText>
      </w:r>
      <w:r>
        <w:fldChar w:fldCharType="separate"/>
      </w:r>
      <w:r>
        <w:t>98</w:t>
      </w:r>
      <w:r>
        <w:fldChar w:fldCharType="end"/>
      </w:r>
    </w:p>
    <w:p w14:paraId="16B7943C" w14:textId="03F4D603" w:rsidR="00992DB5" w:rsidRDefault="00992DB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_Toc106028899 \h </w:instrText>
      </w:r>
      <w:r>
        <w:fldChar w:fldCharType="separate"/>
      </w:r>
      <w:r>
        <w:t>98</w:t>
      </w:r>
      <w:r>
        <w:fldChar w:fldCharType="end"/>
      </w:r>
    </w:p>
    <w:p w14:paraId="1BBE714E" w14:textId="342A4FAF" w:rsidR="00992DB5" w:rsidRDefault="00992DB5">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_Toc106028900 \h </w:instrText>
      </w:r>
      <w:r>
        <w:fldChar w:fldCharType="separate"/>
      </w:r>
      <w:r>
        <w:t>98</w:t>
      </w:r>
      <w:r>
        <w:fldChar w:fldCharType="end"/>
      </w:r>
    </w:p>
    <w:p w14:paraId="740D76F4" w14:textId="1DA7FE97" w:rsidR="00992DB5" w:rsidRDefault="00992DB5">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_Toc106028901 \h </w:instrText>
      </w:r>
      <w:r>
        <w:fldChar w:fldCharType="separate"/>
      </w:r>
      <w:r>
        <w:t>99</w:t>
      </w:r>
      <w:r>
        <w:fldChar w:fldCharType="end"/>
      </w:r>
    </w:p>
    <w:p w14:paraId="439962A1" w14:textId="458C7E12" w:rsidR="00992DB5" w:rsidRDefault="00992D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_Toc106028902 \h </w:instrText>
      </w:r>
      <w:r>
        <w:fldChar w:fldCharType="separate"/>
      </w:r>
      <w:r>
        <w:t>99</w:t>
      </w:r>
      <w:r>
        <w:fldChar w:fldCharType="end"/>
      </w:r>
    </w:p>
    <w:p w14:paraId="6E699B38" w14:textId="4CAE0441" w:rsidR="00992DB5" w:rsidRDefault="00992DB5">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_Toc106028903 \h </w:instrText>
      </w:r>
      <w:r>
        <w:fldChar w:fldCharType="separate"/>
      </w:r>
      <w:r>
        <w:t>99</w:t>
      </w:r>
      <w:r>
        <w:fldChar w:fldCharType="end"/>
      </w:r>
    </w:p>
    <w:p w14:paraId="6474A04A" w14:textId="3711EEFE" w:rsidR="00992DB5" w:rsidRDefault="00992D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_Toc106028904 \h </w:instrText>
      </w:r>
      <w:r>
        <w:fldChar w:fldCharType="separate"/>
      </w:r>
      <w:r>
        <w:t>99</w:t>
      </w:r>
      <w:r>
        <w:fldChar w:fldCharType="end"/>
      </w:r>
    </w:p>
    <w:p w14:paraId="693614EA" w14:textId="37AC9FD5" w:rsidR="00992DB5" w:rsidRDefault="00992DB5">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_Toc106028905 \h </w:instrText>
      </w:r>
      <w:r>
        <w:fldChar w:fldCharType="separate"/>
      </w:r>
      <w:r>
        <w:t>99</w:t>
      </w:r>
      <w:r>
        <w:fldChar w:fldCharType="end"/>
      </w:r>
    </w:p>
    <w:p w14:paraId="5ACD53A3" w14:textId="75D5BBCF" w:rsidR="00992DB5" w:rsidRDefault="00992DB5">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_Toc106028906 \h </w:instrText>
      </w:r>
      <w:r>
        <w:fldChar w:fldCharType="separate"/>
      </w:r>
      <w:r>
        <w:t>100</w:t>
      </w:r>
      <w:r>
        <w:fldChar w:fldCharType="end"/>
      </w:r>
    </w:p>
    <w:p w14:paraId="120E6D02" w14:textId="5C083DB6" w:rsidR="00992DB5" w:rsidRDefault="00992DB5">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_Toc106028907 \h </w:instrText>
      </w:r>
      <w:r>
        <w:fldChar w:fldCharType="separate"/>
      </w:r>
      <w:r>
        <w:t>101</w:t>
      </w:r>
      <w:r>
        <w:fldChar w:fldCharType="end"/>
      </w:r>
    </w:p>
    <w:p w14:paraId="4E78A291" w14:textId="1EB07766" w:rsidR="00992DB5" w:rsidRDefault="00992DB5">
      <w:pPr>
        <w:pStyle w:val="TOC5"/>
        <w:rPr>
          <w:rFonts w:asciiTheme="minorHAnsi" w:eastAsiaTheme="minorEastAsia" w:hAnsiTheme="minorHAnsi" w:cstheme="minorBidi"/>
          <w:sz w:val="22"/>
          <w:szCs w:val="22"/>
          <w:lang w:eastAsia="en-GB"/>
        </w:rPr>
      </w:pPr>
      <w:r w:rsidRPr="000600E2">
        <w:rPr>
          <w:rFonts w:eastAsiaTheme="minorHAnsi"/>
          <w:lang w:val="en-US"/>
        </w:rPr>
        <w:t>6.3.3.1.4</w:t>
      </w:r>
      <w:r>
        <w:rPr>
          <w:rFonts w:asciiTheme="minorHAnsi" w:eastAsiaTheme="minorEastAsia" w:hAnsiTheme="minorHAnsi" w:cstheme="minorBidi"/>
          <w:sz w:val="22"/>
          <w:szCs w:val="22"/>
          <w:lang w:eastAsia="en-GB"/>
        </w:rPr>
        <w:tab/>
      </w:r>
      <w:r w:rsidRPr="000600E2">
        <w:rPr>
          <w:rFonts w:eastAsiaTheme="minorHAnsi"/>
          <w:lang w:val="en-US"/>
        </w:rPr>
        <w:t>Provisioning of the MDF2</w:t>
      </w:r>
      <w:r>
        <w:tab/>
      </w:r>
      <w:r>
        <w:fldChar w:fldCharType="begin" w:fldLock="1"/>
      </w:r>
      <w:r>
        <w:instrText xml:space="preserve"> PAGEREF _Toc106028908 \h </w:instrText>
      </w:r>
      <w:r>
        <w:fldChar w:fldCharType="separate"/>
      </w:r>
      <w:r>
        <w:t>101</w:t>
      </w:r>
      <w:r>
        <w:fldChar w:fldCharType="end"/>
      </w:r>
    </w:p>
    <w:p w14:paraId="05018167" w14:textId="20403777" w:rsidR="00992DB5" w:rsidRDefault="00992DB5">
      <w:pPr>
        <w:pStyle w:val="TOC5"/>
        <w:rPr>
          <w:rFonts w:asciiTheme="minorHAnsi" w:eastAsiaTheme="minorEastAsia" w:hAnsiTheme="minorHAnsi" w:cstheme="minorBidi"/>
          <w:sz w:val="22"/>
          <w:szCs w:val="22"/>
          <w:lang w:eastAsia="en-GB"/>
        </w:rPr>
      </w:pPr>
      <w:r w:rsidRPr="000600E2">
        <w:rPr>
          <w:rFonts w:eastAsiaTheme="minorHAnsi"/>
          <w:lang w:val="en-US"/>
        </w:rPr>
        <w:t>6.3.3.1.5</w:t>
      </w:r>
      <w:r>
        <w:rPr>
          <w:rFonts w:asciiTheme="minorHAnsi" w:eastAsiaTheme="minorEastAsia" w:hAnsiTheme="minorHAnsi" w:cstheme="minorBidi"/>
          <w:sz w:val="22"/>
          <w:szCs w:val="22"/>
          <w:lang w:eastAsia="en-GB"/>
        </w:rPr>
        <w:tab/>
      </w:r>
      <w:r w:rsidRPr="000600E2">
        <w:rPr>
          <w:rFonts w:eastAsiaTheme="minorHAnsi"/>
          <w:lang w:val="en-US"/>
        </w:rPr>
        <w:t>Provisioning of the MDF3</w:t>
      </w:r>
      <w:r>
        <w:tab/>
      </w:r>
      <w:r>
        <w:fldChar w:fldCharType="begin" w:fldLock="1"/>
      </w:r>
      <w:r>
        <w:instrText xml:space="preserve"> PAGEREF _Toc106028909 \h </w:instrText>
      </w:r>
      <w:r>
        <w:fldChar w:fldCharType="separate"/>
      </w:r>
      <w:r>
        <w:t>102</w:t>
      </w:r>
      <w:r>
        <w:fldChar w:fldCharType="end"/>
      </w:r>
    </w:p>
    <w:p w14:paraId="25CDEF09" w14:textId="54640574" w:rsidR="00992DB5" w:rsidRDefault="00992D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_Toc106028910 \h </w:instrText>
      </w:r>
      <w:r>
        <w:fldChar w:fldCharType="separate"/>
      </w:r>
      <w:r>
        <w:t>103</w:t>
      </w:r>
      <w:r>
        <w:fldChar w:fldCharType="end"/>
      </w:r>
    </w:p>
    <w:p w14:paraId="685802F6" w14:textId="14D3C02B" w:rsidR="00992DB5" w:rsidRDefault="00992DB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_Toc106028911 \h </w:instrText>
      </w:r>
      <w:r>
        <w:fldChar w:fldCharType="separate"/>
      </w:r>
      <w:r>
        <w:t>103</w:t>
      </w:r>
      <w:r>
        <w:fldChar w:fldCharType="end"/>
      </w:r>
    </w:p>
    <w:p w14:paraId="13767747" w14:textId="1C770D8E" w:rsidR="00992DB5" w:rsidRDefault="00992DB5">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_Toc106028912 \h </w:instrText>
      </w:r>
      <w:r>
        <w:fldChar w:fldCharType="separate"/>
      </w:r>
      <w:r>
        <w:t>103</w:t>
      </w:r>
      <w:r>
        <w:fldChar w:fldCharType="end"/>
      </w:r>
    </w:p>
    <w:p w14:paraId="42CAA573" w14:textId="04C877A1" w:rsidR="00992DB5" w:rsidRDefault="00992DB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_Toc106028913 \h </w:instrText>
      </w:r>
      <w:r>
        <w:fldChar w:fldCharType="separate"/>
      </w:r>
      <w:r>
        <w:t>103</w:t>
      </w:r>
      <w:r>
        <w:fldChar w:fldCharType="end"/>
      </w:r>
    </w:p>
    <w:p w14:paraId="733A11A1" w14:textId="2E8A9795" w:rsidR="00992DB5" w:rsidRDefault="00992DB5">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_Toc106028914 \h </w:instrText>
      </w:r>
      <w:r>
        <w:fldChar w:fldCharType="separate"/>
      </w:r>
      <w:r>
        <w:t>103</w:t>
      </w:r>
      <w:r>
        <w:fldChar w:fldCharType="end"/>
      </w:r>
    </w:p>
    <w:p w14:paraId="15C33A10" w14:textId="17133B55" w:rsidR="00992DB5" w:rsidRDefault="00992DB5">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_Toc106028915 \h </w:instrText>
      </w:r>
      <w:r>
        <w:fldChar w:fldCharType="separate"/>
      </w:r>
      <w:r>
        <w:t>104</w:t>
      </w:r>
      <w:r>
        <w:fldChar w:fldCharType="end"/>
      </w:r>
    </w:p>
    <w:p w14:paraId="7D9732ED" w14:textId="02AFD807" w:rsidR="00992DB5" w:rsidRDefault="00992DB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_Toc106028916 \h </w:instrText>
      </w:r>
      <w:r>
        <w:fldChar w:fldCharType="separate"/>
      </w:r>
      <w:r>
        <w:t>104</w:t>
      </w:r>
      <w:r>
        <w:fldChar w:fldCharType="end"/>
      </w:r>
    </w:p>
    <w:p w14:paraId="2C89BA5D" w14:textId="6058B043" w:rsidR="00992DB5" w:rsidRDefault="00992DB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_Toc106028917 \h </w:instrText>
      </w:r>
      <w:r>
        <w:fldChar w:fldCharType="separate"/>
      </w:r>
      <w:r>
        <w:t>104</w:t>
      </w:r>
      <w:r>
        <w:fldChar w:fldCharType="end"/>
      </w:r>
    </w:p>
    <w:p w14:paraId="3ABF5CD3" w14:textId="42962689" w:rsidR="00992DB5" w:rsidRDefault="00992DB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_Toc106028918 \h </w:instrText>
      </w:r>
      <w:r>
        <w:fldChar w:fldCharType="separate"/>
      </w:r>
      <w:r>
        <w:t>104</w:t>
      </w:r>
      <w:r>
        <w:fldChar w:fldCharType="end"/>
      </w:r>
    </w:p>
    <w:p w14:paraId="5A58D8BA" w14:textId="11D8DEFA" w:rsidR="00992DB5" w:rsidRDefault="00992DB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_Toc106028919 \h </w:instrText>
      </w:r>
      <w:r>
        <w:fldChar w:fldCharType="separate"/>
      </w:r>
      <w:r>
        <w:t>105</w:t>
      </w:r>
      <w:r>
        <w:fldChar w:fldCharType="end"/>
      </w:r>
    </w:p>
    <w:p w14:paraId="1D7F3BC0" w14:textId="2807268D" w:rsidR="00992DB5" w:rsidRDefault="00992D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_Toc106028920 \h </w:instrText>
      </w:r>
      <w:r>
        <w:fldChar w:fldCharType="separate"/>
      </w:r>
      <w:r>
        <w:t>105</w:t>
      </w:r>
      <w:r>
        <w:fldChar w:fldCharType="end"/>
      </w:r>
    </w:p>
    <w:p w14:paraId="352408F8" w14:textId="69340F63" w:rsidR="00992DB5" w:rsidRDefault="00992D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_Toc106028921 \h </w:instrText>
      </w:r>
      <w:r>
        <w:fldChar w:fldCharType="separate"/>
      </w:r>
      <w:r>
        <w:t>105</w:t>
      </w:r>
      <w:r>
        <w:fldChar w:fldCharType="end"/>
      </w:r>
    </w:p>
    <w:p w14:paraId="4278F23A" w14:textId="77DACA57" w:rsidR="00992DB5" w:rsidRDefault="00992DB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_Toc106028922 \h </w:instrText>
      </w:r>
      <w:r>
        <w:fldChar w:fldCharType="separate"/>
      </w:r>
      <w:r>
        <w:t>105</w:t>
      </w:r>
      <w:r>
        <w:fldChar w:fldCharType="end"/>
      </w:r>
    </w:p>
    <w:p w14:paraId="34F176A2" w14:textId="3D163AB0" w:rsidR="00992DB5" w:rsidRDefault="00992DB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_Toc106028923 \h </w:instrText>
      </w:r>
      <w:r>
        <w:fldChar w:fldCharType="separate"/>
      </w:r>
      <w:r>
        <w:t>105</w:t>
      </w:r>
      <w:r>
        <w:fldChar w:fldCharType="end"/>
      </w:r>
    </w:p>
    <w:p w14:paraId="2E60FD58" w14:textId="418C6DD6" w:rsidR="00992DB5" w:rsidRDefault="00992DB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_Toc106028924 \h </w:instrText>
      </w:r>
      <w:r>
        <w:fldChar w:fldCharType="separate"/>
      </w:r>
      <w:r>
        <w:t>105</w:t>
      </w:r>
      <w:r>
        <w:fldChar w:fldCharType="end"/>
      </w:r>
    </w:p>
    <w:p w14:paraId="59E3E04D" w14:textId="7AC90D4B" w:rsidR="00992DB5" w:rsidRDefault="00992DB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_Toc106028925 \h </w:instrText>
      </w:r>
      <w:r>
        <w:fldChar w:fldCharType="separate"/>
      </w:r>
      <w:r>
        <w:t>105</w:t>
      </w:r>
      <w:r>
        <w:fldChar w:fldCharType="end"/>
      </w:r>
    </w:p>
    <w:p w14:paraId="1620C0D1" w14:textId="42C59F4C" w:rsidR="00992DB5" w:rsidRDefault="00992DB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_Toc106028926 \h </w:instrText>
      </w:r>
      <w:r>
        <w:fldChar w:fldCharType="separate"/>
      </w:r>
      <w:r>
        <w:t>105</w:t>
      </w:r>
      <w:r>
        <w:fldChar w:fldCharType="end"/>
      </w:r>
    </w:p>
    <w:p w14:paraId="0191D969" w14:textId="1F4060D2" w:rsidR="00992DB5" w:rsidRDefault="00992DB5">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_Toc106028927 \h </w:instrText>
      </w:r>
      <w:r>
        <w:fldChar w:fldCharType="separate"/>
      </w:r>
      <w:r>
        <w:t>105</w:t>
      </w:r>
      <w:r>
        <w:fldChar w:fldCharType="end"/>
      </w:r>
    </w:p>
    <w:p w14:paraId="534E4F8F" w14:textId="715337E5" w:rsidR="00992DB5" w:rsidRDefault="00992DB5">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_Toc106028928 \h </w:instrText>
      </w:r>
      <w:r>
        <w:fldChar w:fldCharType="separate"/>
      </w:r>
      <w:r>
        <w:t>105</w:t>
      </w:r>
      <w:r>
        <w:fldChar w:fldCharType="end"/>
      </w:r>
    </w:p>
    <w:p w14:paraId="7E4F068D" w14:textId="43CA0EBF" w:rsidR="00992DB5" w:rsidRDefault="00992DB5">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_Toc106028929 \h </w:instrText>
      </w:r>
      <w:r>
        <w:fldChar w:fldCharType="separate"/>
      </w:r>
      <w:r>
        <w:t>106</w:t>
      </w:r>
      <w:r>
        <w:fldChar w:fldCharType="end"/>
      </w:r>
    </w:p>
    <w:p w14:paraId="38BB4037" w14:textId="3D72E60A" w:rsidR="00992DB5" w:rsidRDefault="00992DB5">
      <w:pPr>
        <w:pStyle w:val="TOC5"/>
        <w:rPr>
          <w:rFonts w:asciiTheme="minorHAnsi" w:eastAsiaTheme="minorEastAsia" w:hAnsiTheme="minorHAnsi" w:cstheme="minorBidi"/>
          <w:sz w:val="22"/>
          <w:szCs w:val="22"/>
          <w:lang w:eastAsia="en-GB"/>
        </w:rPr>
      </w:pPr>
      <w:r>
        <w:lastRenderedPageBreak/>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_Toc106028930 \h </w:instrText>
      </w:r>
      <w:r>
        <w:fldChar w:fldCharType="separate"/>
      </w:r>
      <w:r>
        <w:t>108</w:t>
      </w:r>
      <w:r>
        <w:fldChar w:fldCharType="end"/>
      </w:r>
    </w:p>
    <w:p w14:paraId="029B5487" w14:textId="4BFF49D6" w:rsidR="00992DB5" w:rsidRDefault="00992DB5">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_Toc106028931 \h </w:instrText>
      </w:r>
      <w:r>
        <w:fldChar w:fldCharType="separate"/>
      </w:r>
      <w:r>
        <w:t>108</w:t>
      </w:r>
      <w:r>
        <w:fldChar w:fldCharType="end"/>
      </w:r>
    </w:p>
    <w:p w14:paraId="1C066AA7" w14:textId="583C7FA9" w:rsidR="00992DB5" w:rsidRDefault="00992DB5">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_Toc106028932 \h </w:instrText>
      </w:r>
      <w:r>
        <w:fldChar w:fldCharType="separate"/>
      </w:r>
      <w:r>
        <w:t>108</w:t>
      </w:r>
      <w:r>
        <w:fldChar w:fldCharType="end"/>
      </w:r>
    </w:p>
    <w:p w14:paraId="3D365792" w14:textId="57DC7AEA" w:rsidR="00992DB5" w:rsidRDefault="00992DB5">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_Toc106028933 \h </w:instrText>
      </w:r>
      <w:r>
        <w:fldChar w:fldCharType="separate"/>
      </w:r>
      <w:r>
        <w:t>109</w:t>
      </w:r>
      <w:r>
        <w:fldChar w:fldCharType="end"/>
      </w:r>
    </w:p>
    <w:p w14:paraId="68CA50C8" w14:textId="7BDA29E7" w:rsidR="00992DB5" w:rsidRDefault="00992DB5">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_Toc106028934 \h </w:instrText>
      </w:r>
      <w:r>
        <w:fldChar w:fldCharType="separate"/>
      </w:r>
      <w:r>
        <w:t>110</w:t>
      </w:r>
      <w:r>
        <w:fldChar w:fldCharType="end"/>
      </w:r>
    </w:p>
    <w:p w14:paraId="3489F335" w14:textId="66BEF652" w:rsidR="00992DB5" w:rsidRDefault="00992DB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_Toc106028935 \h </w:instrText>
      </w:r>
      <w:r>
        <w:fldChar w:fldCharType="separate"/>
      </w:r>
      <w:r>
        <w:t>111</w:t>
      </w:r>
      <w:r>
        <w:fldChar w:fldCharType="end"/>
      </w:r>
    </w:p>
    <w:p w14:paraId="2B43F6F8" w14:textId="04F7EDC3" w:rsidR="00992DB5" w:rsidRDefault="00992DB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_Toc106028936 \h </w:instrText>
      </w:r>
      <w:r>
        <w:fldChar w:fldCharType="separate"/>
      </w:r>
      <w:r>
        <w:t>111</w:t>
      </w:r>
      <w:r>
        <w:fldChar w:fldCharType="end"/>
      </w:r>
    </w:p>
    <w:p w14:paraId="69666334" w14:textId="29794FC6" w:rsidR="00992DB5" w:rsidRDefault="00992DB5">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_Toc106028937 \h </w:instrText>
      </w:r>
      <w:r>
        <w:fldChar w:fldCharType="separate"/>
      </w:r>
      <w:r>
        <w:t>111</w:t>
      </w:r>
      <w:r>
        <w:fldChar w:fldCharType="end"/>
      </w:r>
    </w:p>
    <w:p w14:paraId="17F8BD4D" w14:textId="33B899F9" w:rsidR="00992DB5" w:rsidRDefault="00992DB5">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_Toc106028938 \h </w:instrText>
      </w:r>
      <w:r>
        <w:fldChar w:fldCharType="separate"/>
      </w:r>
      <w:r>
        <w:t>111</w:t>
      </w:r>
      <w:r>
        <w:fldChar w:fldCharType="end"/>
      </w:r>
    </w:p>
    <w:p w14:paraId="3C82ECAB" w14:textId="02570DAD" w:rsidR="00992DB5" w:rsidRDefault="00992DB5">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_Toc106028939 \h </w:instrText>
      </w:r>
      <w:r>
        <w:fldChar w:fldCharType="separate"/>
      </w:r>
      <w:r>
        <w:t>111</w:t>
      </w:r>
      <w:r>
        <w:fldChar w:fldCharType="end"/>
      </w:r>
    </w:p>
    <w:p w14:paraId="05BE30B8" w14:textId="05CEDE7D" w:rsidR="00992DB5" w:rsidRDefault="00992DB5">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_Toc106028940 \h </w:instrText>
      </w:r>
      <w:r>
        <w:fldChar w:fldCharType="separate"/>
      </w:r>
      <w:r>
        <w:t>112</w:t>
      </w:r>
      <w:r>
        <w:fldChar w:fldCharType="end"/>
      </w:r>
    </w:p>
    <w:p w14:paraId="6C5FB917" w14:textId="0F4393D8" w:rsidR="00992DB5" w:rsidRDefault="00992D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_Toc106028941 \h </w:instrText>
      </w:r>
      <w:r>
        <w:fldChar w:fldCharType="separate"/>
      </w:r>
      <w:r>
        <w:t>112</w:t>
      </w:r>
      <w:r>
        <w:fldChar w:fldCharType="end"/>
      </w:r>
    </w:p>
    <w:p w14:paraId="2F4C94AD" w14:textId="79762265" w:rsidR="00992DB5" w:rsidRDefault="00992DB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_Toc106028942 \h </w:instrText>
      </w:r>
      <w:r>
        <w:fldChar w:fldCharType="separate"/>
      </w:r>
      <w:r>
        <w:t>112</w:t>
      </w:r>
      <w:r>
        <w:fldChar w:fldCharType="end"/>
      </w:r>
    </w:p>
    <w:p w14:paraId="27F08B4A" w14:textId="202C3C15" w:rsidR="00992DB5" w:rsidRDefault="00992DB5">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_Toc106028943 \h </w:instrText>
      </w:r>
      <w:r>
        <w:fldChar w:fldCharType="separate"/>
      </w:r>
      <w:r>
        <w:t>112</w:t>
      </w:r>
      <w:r>
        <w:fldChar w:fldCharType="end"/>
      </w:r>
    </w:p>
    <w:p w14:paraId="521C5293" w14:textId="2971A9B4" w:rsidR="00992DB5" w:rsidRDefault="00992DB5">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_Toc106028944 \h </w:instrText>
      </w:r>
      <w:r>
        <w:fldChar w:fldCharType="separate"/>
      </w:r>
      <w:r>
        <w:t>112</w:t>
      </w:r>
      <w:r>
        <w:fldChar w:fldCharType="end"/>
      </w:r>
    </w:p>
    <w:p w14:paraId="2398B030" w14:textId="79248125" w:rsidR="00992DB5" w:rsidRDefault="00992DB5">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_Toc106028945 \h </w:instrText>
      </w:r>
      <w:r>
        <w:fldChar w:fldCharType="separate"/>
      </w:r>
      <w:r>
        <w:t>112</w:t>
      </w:r>
      <w:r>
        <w:fldChar w:fldCharType="end"/>
      </w:r>
    </w:p>
    <w:p w14:paraId="33ABF2A9" w14:textId="35BD4CF7" w:rsidR="00992DB5" w:rsidRDefault="00992DB5">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_Toc106028946 \h </w:instrText>
      </w:r>
      <w:r>
        <w:fldChar w:fldCharType="separate"/>
      </w:r>
      <w:r>
        <w:t>113</w:t>
      </w:r>
      <w:r>
        <w:fldChar w:fldCharType="end"/>
      </w:r>
    </w:p>
    <w:p w14:paraId="66891356" w14:textId="2444C2C7" w:rsidR="00992DB5" w:rsidRDefault="00992DB5">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_Toc106028947 \h </w:instrText>
      </w:r>
      <w:r>
        <w:fldChar w:fldCharType="separate"/>
      </w:r>
      <w:r>
        <w:t>114</w:t>
      </w:r>
      <w:r>
        <w:fldChar w:fldCharType="end"/>
      </w:r>
    </w:p>
    <w:p w14:paraId="33B7B132" w14:textId="6C88BF28" w:rsidR="00992DB5" w:rsidRDefault="00992DB5">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_Toc106028948 \h </w:instrText>
      </w:r>
      <w:r>
        <w:fldChar w:fldCharType="separate"/>
      </w:r>
      <w:r>
        <w:t>115</w:t>
      </w:r>
      <w:r>
        <w:fldChar w:fldCharType="end"/>
      </w:r>
    </w:p>
    <w:p w14:paraId="291594AC" w14:textId="33674624" w:rsidR="00992DB5" w:rsidRDefault="00992DB5">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_Toc106028949 \h </w:instrText>
      </w:r>
      <w:r>
        <w:fldChar w:fldCharType="separate"/>
      </w:r>
      <w:r>
        <w:t>116</w:t>
      </w:r>
      <w:r>
        <w:fldChar w:fldCharType="end"/>
      </w:r>
    </w:p>
    <w:p w14:paraId="3BF5453B" w14:textId="2D09CBC2" w:rsidR="00992DB5" w:rsidRDefault="00992DB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_Toc106028950 \h </w:instrText>
      </w:r>
      <w:r>
        <w:fldChar w:fldCharType="separate"/>
      </w:r>
      <w:r>
        <w:t>116</w:t>
      </w:r>
      <w:r>
        <w:fldChar w:fldCharType="end"/>
      </w:r>
    </w:p>
    <w:p w14:paraId="4B6DAB7E" w14:textId="12DFDA30" w:rsidR="00992DB5" w:rsidRDefault="00992DB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_Toc106028951 \h </w:instrText>
      </w:r>
      <w:r>
        <w:fldChar w:fldCharType="separate"/>
      </w:r>
      <w:r>
        <w:t>116</w:t>
      </w:r>
      <w:r>
        <w:fldChar w:fldCharType="end"/>
      </w:r>
    </w:p>
    <w:p w14:paraId="4958F06B" w14:textId="7DF3B425" w:rsidR="00992DB5" w:rsidRDefault="00992DB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_Toc106028952 \h </w:instrText>
      </w:r>
      <w:r>
        <w:fldChar w:fldCharType="separate"/>
      </w:r>
      <w:r>
        <w:t>116</w:t>
      </w:r>
      <w:r>
        <w:fldChar w:fldCharType="end"/>
      </w:r>
    </w:p>
    <w:p w14:paraId="740C0512" w14:textId="367F4EFD" w:rsidR="00992DB5" w:rsidRDefault="00992DB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_Toc106028953 \h </w:instrText>
      </w:r>
      <w:r>
        <w:fldChar w:fldCharType="separate"/>
      </w:r>
      <w:r>
        <w:t>116</w:t>
      </w:r>
      <w:r>
        <w:fldChar w:fldCharType="end"/>
      </w:r>
    </w:p>
    <w:p w14:paraId="0C2B7954" w14:textId="4CD46B07" w:rsidR="00992DB5" w:rsidRDefault="00992DB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_Toc106028954 \h </w:instrText>
      </w:r>
      <w:r>
        <w:fldChar w:fldCharType="separate"/>
      </w:r>
      <w:r>
        <w:t>116</w:t>
      </w:r>
      <w:r>
        <w:fldChar w:fldCharType="end"/>
      </w:r>
    </w:p>
    <w:p w14:paraId="7ADA53AB" w14:textId="1CE775B5" w:rsidR="00992DB5" w:rsidRDefault="00992DB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_Toc106028955 \h </w:instrText>
      </w:r>
      <w:r>
        <w:fldChar w:fldCharType="separate"/>
      </w:r>
      <w:r>
        <w:t>117</w:t>
      </w:r>
      <w:r>
        <w:fldChar w:fldCharType="end"/>
      </w:r>
    </w:p>
    <w:p w14:paraId="24C8C441" w14:textId="570BE36B" w:rsidR="00992DB5" w:rsidRDefault="00992DB5">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_Toc106028956 \h </w:instrText>
      </w:r>
      <w:r>
        <w:fldChar w:fldCharType="separate"/>
      </w:r>
      <w:r>
        <w:t>117</w:t>
      </w:r>
      <w:r>
        <w:fldChar w:fldCharType="end"/>
      </w:r>
    </w:p>
    <w:p w14:paraId="451DB247" w14:textId="00E277E7" w:rsidR="00992DB5" w:rsidRDefault="00992DB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_Toc106028957 \h </w:instrText>
      </w:r>
      <w:r>
        <w:fldChar w:fldCharType="separate"/>
      </w:r>
      <w:r>
        <w:t>117</w:t>
      </w:r>
      <w:r>
        <w:fldChar w:fldCharType="end"/>
      </w:r>
    </w:p>
    <w:p w14:paraId="1F4D1E45" w14:textId="6C1B88B2" w:rsidR="00992DB5" w:rsidRDefault="00992DB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_Toc106028958 \h </w:instrText>
      </w:r>
      <w:r>
        <w:fldChar w:fldCharType="separate"/>
      </w:r>
      <w:r>
        <w:t>117</w:t>
      </w:r>
      <w:r>
        <w:fldChar w:fldCharType="end"/>
      </w:r>
    </w:p>
    <w:p w14:paraId="6C8EF3B0" w14:textId="3BF509B6" w:rsidR="00992DB5" w:rsidRDefault="00992DB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_Toc106028959 \h </w:instrText>
      </w:r>
      <w:r>
        <w:fldChar w:fldCharType="separate"/>
      </w:r>
      <w:r>
        <w:t>117</w:t>
      </w:r>
      <w:r>
        <w:fldChar w:fldCharType="end"/>
      </w:r>
    </w:p>
    <w:p w14:paraId="432790BD" w14:textId="37F28046" w:rsidR="00992DB5" w:rsidRDefault="00992DB5">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_Toc106028960 \h </w:instrText>
      </w:r>
      <w:r>
        <w:fldChar w:fldCharType="separate"/>
      </w:r>
      <w:r>
        <w:t>117</w:t>
      </w:r>
      <w:r>
        <w:fldChar w:fldCharType="end"/>
      </w:r>
    </w:p>
    <w:p w14:paraId="5FE8686B" w14:textId="28B2C463" w:rsidR="00992DB5" w:rsidRDefault="00992DB5">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_Toc106028961 \h </w:instrText>
      </w:r>
      <w:r>
        <w:fldChar w:fldCharType="separate"/>
      </w:r>
      <w:r>
        <w:t>118</w:t>
      </w:r>
      <w:r>
        <w:fldChar w:fldCharType="end"/>
      </w:r>
    </w:p>
    <w:p w14:paraId="71FAAED4" w14:textId="2FAD9839" w:rsidR="00992DB5" w:rsidRDefault="00992DB5">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_Toc106028962 \h </w:instrText>
      </w:r>
      <w:r>
        <w:fldChar w:fldCharType="separate"/>
      </w:r>
      <w:r>
        <w:t>118</w:t>
      </w:r>
      <w:r>
        <w:fldChar w:fldCharType="end"/>
      </w:r>
    </w:p>
    <w:p w14:paraId="3911F2AD" w14:textId="23BAC851" w:rsidR="00992DB5" w:rsidRDefault="00992DB5">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_Toc106028963 \h </w:instrText>
      </w:r>
      <w:r>
        <w:fldChar w:fldCharType="separate"/>
      </w:r>
      <w:r>
        <w:t>118</w:t>
      </w:r>
      <w:r>
        <w:fldChar w:fldCharType="end"/>
      </w:r>
    </w:p>
    <w:p w14:paraId="0097B3D6" w14:textId="4CFD69C7" w:rsidR="00992DB5" w:rsidRDefault="00992DB5">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_Toc106028964 \h </w:instrText>
      </w:r>
      <w:r>
        <w:fldChar w:fldCharType="separate"/>
      </w:r>
      <w:r>
        <w:t>118</w:t>
      </w:r>
      <w:r>
        <w:fldChar w:fldCharType="end"/>
      </w:r>
    </w:p>
    <w:p w14:paraId="56DADC2D" w14:textId="34E5262F" w:rsidR="00992DB5" w:rsidRDefault="00992DB5">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_Toc106028965 \h </w:instrText>
      </w:r>
      <w:r>
        <w:fldChar w:fldCharType="separate"/>
      </w:r>
      <w:r>
        <w:t>118</w:t>
      </w:r>
      <w:r>
        <w:fldChar w:fldCharType="end"/>
      </w:r>
    </w:p>
    <w:p w14:paraId="253D9679" w14:textId="50645D98" w:rsidR="00992DB5" w:rsidRDefault="00992DB5">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_Toc106028966 \h </w:instrText>
      </w:r>
      <w:r>
        <w:fldChar w:fldCharType="separate"/>
      </w:r>
      <w:r>
        <w:t>120</w:t>
      </w:r>
      <w:r>
        <w:fldChar w:fldCharType="end"/>
      </w:r>
    </w:p>
    <w:p w14:paraId="46C26305" w14:textId="44C3AB7E" w:rsidR="00992DB5" w:rsidRDefault="00992DB5">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_Toc106028967 \h </w:instrText>
      </w:r>
      <w:r>
        <w:fldChar w:fldCharType="separate"/>
      </w:r>
      <w:r>
        <w:t>122</w:t>
      </w:r>
      <w:r>
        <w:fldChar w:fldCharType="end"/>
      </w:r>
    </w:p>
    <w:p w14:paraId="2A5D8019" w14:textId="313AA350" w:rsidR="00992DB5" w:rsidRDefault="00992DB5">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_Toc106028968 \h </w:instrText>
      </w:r>
      <w:r>
        <w:fldChar w:fldCharType="separate"/>
      </w:r>
      <w:r>
        <w:t>122</w:t>
      </w:r>
      <w:r>
        <w:fldChar w:fldCharType="end"/>
      </w:r>
    </w:p>
    <w:p w14:paraId="60080B48" w14:textId="651F560D" w:rsidR="00992DB5" w:rsidRDefault="00992DB5">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_Toc106028969 \h </w:instrText>
      </w:r>
      <w:r>
        <w:fldChar w:fldCharType="separate"/>
      </w:r>
      <w:r>
        <w:t>124</w:t>
      </w:r>
      <w:r>
        <w:fldChar w:fldCharType="end"/>
      </w:r>
    </w:p>
    <w:p w14:paraId="2FA5BEF2" w14:textId="00343E0B" w:rsidR="00992DB5" w:rsidRDefault="00992DB5">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_Toc106028970 \h </w:instrText>
      </w:r>
      <w:r>
        <w:fldChar w:fldCharType="separate"/>
      </w:r>
      <w:r>
        <w:t>124</w:t>
      </w:r>
      <w:r>
        <w:fldChar w:fldCharType="end"/>
      </w:r>
    </w:p>
    <w:p w14:paraId="049B1213" w14:textId="74D0D732" w:rsidR="00992DB5" w:rsidRDefault="00992DB5">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_Toc106028971 \h </w:instrText>
      </w:r>
      <w:r>
        <w:fldChar w:fldCharType="separate"/>
      </w:r>
      <w:r>
        <w:t>126</w:t>
      </w:r>
      <w:r>
        <w:fldChar w:fldCharType="end"/>
      </w:r>
    </w:p>
    <w:p w14:paraId="4C11134E" w14:textId="716073C2" w:rsidR="00992DB5" w:rsidRDefault="00992DB5">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_Toc106028972 \h </w:instrText>
      </w:r>
      <w:r>
        <w:fldChar w:fldCharType="separate"/>
      </w:r>
      <w:r>
        <w:t>126</w:t>
      </w:r>
      <w:r>
        <w:fldChar w:fldCharType="end"/>
      </w:r>
    </w:p>
    <w:p w14:paraId="461E7E36" w14:textId="5BA855B3" w:rsidR="00992DB5" w:rsidRDefault="00992DB5">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_Toc106028973 \h </w:instrText>
      </w:r>
      <w:r>
        <w:fldChar w:fldCharType="separate"/>
      </w:r>
      <w:r>
        <w:t>128</w:t>
      </w:r>
      <w:r>
        <w:fldChar w:fldCharType="end"/>
      </w:r>
    </w:p>
    <w:p w14:paraId="1ADCC685" w14:textId="7E0B37DF" w:rsidR="00992DB5" w:rsidRDefault="00992DB5">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_Toc106028974 \h </w:instrText>
      </w:r>
      <w:r>
        <w:fldChar w:fldCharType="separate"/>
      </w:r>
      <w:r>
        <w:t>129</w:t>
      </w:r>
      <w:r>
        <w:fldChar w:fldCharType="end"/>
      </w:r>
    </w:p>
    <w:p w14:paraId="22B89B2F" w14:textId="13EBA472" w:rsidR="00992DB5" w:rsidRDefault="00992DB5">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_Toc106028975 \h </w:instrText>
      </w:r>
      <w:r>
        <w:fldChar w:fldCharType="separate"/>
      </w:r>
      <w:r>
        <w:t>129</w:t>
      </w:r>
      <w:r>
        <w:fldChar w:fldCharType="end"/>
      </w:r>
    </w:p>
    <w:p w14:paraId="1F261CC3" w14:textId="7BB86BCC" w:rsidR="00992DB5" w:rsidRDefault="00992DB5">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_Toc106028976 \h </w:instrText>
      </w:r>
      <w:r>
        <w:fldChar w:fldCharType="separate"/>
      </w:r>
      <w:r>
        <w:t>130</w:t>
      </w:r>
      <w:r>
        <w:fldChar w:fldCharType="end"/>
      </w:r>
    </w:p>
    <w:p w14:paraId="142A31A5" w14:textId="4F467AFA" w:rsidR="00992DB5" w:rsidRDefault="00992DB5">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_Toc106028977 \h </w:instrText>
      </w:r>
      <w:r>
        <w:fldChar w:fldCharType="separate"/>
      </w:r>
      <w:r>
        <w:t>130</w:t>
      </w:r>
      <w:r>
        <w:fldChar w:fldCharType="end"/>
      </w:r>
    </w:p>
    <w:p w14:paraId="31BF4163" w14:textId="5B61FBCB" w:rsidR="00992DB5" w:rsidRDefault="00992DB5">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_Toc106028978 \h </w:instrText>
      </w:r>
      <w:r>
        <w:fldChar w:fldCharType="separate"/>
      </w:r>
      <w:r>
        <w:t>131</w:t>
      </w:r>
      <w:r>
        <w:fldChar w:fldCharType="end"/>
      </w:r>
    </w:p>
    <w:p w14:paraId="113C4085" w14:textId="64B707C8" w:rsidR="00992DB5" w:rsidRDefault="00992DB5">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_Toc106028979 \h </w:instrText>
      </w:r>
      <w:r>
        <w:fldChar w:fldCharType="separate"/>
      </w:r>
      <w:r>
        <w:t>132</w:t>
      </w:r>
      <w:r>
        <w:fldChar w:fldCharType="end"/>
      </w:r>
    </w:p>
    <w:p w14:paraId="4F83E1B7" w14:textId="46700B2C" w:rsidR="00992DB5" w:rsidRDefault="00992DB5">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_Toc106028980 \h </w:instrText>
      </w:r>
      <w:r>
        <w:fldChar w:fldCharType="separate"/>
      </w:r>
      <w:r>
        <w:t>133</w:t>
      </w:r>
      <w:r>
        <w:fldChar w:fldCharType="end"/>
      </w:r>
    </w:p>
    <w:p w14:paraId="11771A8D" w14:textId="56CAA163" w:rsidR="00992DB5" w:rsidRDefault="00992DB5">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_Toc106028981 \h </w:instrText>
      </w:r>
      <w:r>
        <w:fldChar w:fldCharType="separate"/>
      </w:r>
      <w:r>
        <w:t>134</w:t>
      </w:r>
      <w:r>
        <w:fldChar w:fldCharType="end"/>
      </w:r>
    </w:p>
    <w:p w14:paraId="21424A5F" w14:textId="066C4ACB" w:rsidR="00992DB5" w:rsidRDefault="00992DB5">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_Toc106028982 \h </w:instrText>
      </w:r>
      <w:r>
        <w:fldChar w:fldCharType="separate"/>
      </w:r>
      <w:r>
        <w:t>134</w:t>
      </w:r>
      <w:r>
        <w:fldChar w:fldCharType="end"/>
      </w:r>
    </w:p>
    <w:p w14:paraId="072BEC5E" w14:textId="3EB1DD71" w:rsidR="00992DB5" w:rsidRDefault="00992DB5">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_Toc106028983 \h </w:instrText>
      </w:r>
      <w:r>
        <w:fldChar w:fldCharType="separate"/>
      </w:r>
      <w:r>
        <w:t>135</w:t>
      </w:r>
      <w:r>
        <w:fldChar w:fldCharType="end"/>
      </w:r>
    </w:p>
    <w:p w14:paraId="3B177B0F" w14:textId="17A42CE8" w:rsidR="00992DB5" w:rsidRDefault="00992DB5">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_Toc106028984 \h </w:instrText>
      </w:r>
      <w:r>
        <w:fldChar w:fldCharType="separate"/>
      </w:r>
      <w:r>
        <w:t>136</w:t>
      </w:r>
      <w:r>
        <w:fldChar w:fldCharType="end"/>
      </w:r>
    </w:p>
    <w:p w14:paraId="0ED8CF09" w14:textId="2C64953B" w:rsidR="00992DB5" w:rsidRDefault="00992DB5">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_Toc106028985 \h </w:instrText>
      </w:r>
      <w:r>
        <w:fldChar w:fldCharType="separate"/>
      </w:r>
      <w:r>
        <w:t>138</w:t>
      </w:r>
      <w:r>
        <w:fldChar w:fldCharType="end"/>
      </w:r>
    </w:p>
    <w:p w14:paraId="2E8B44EB" w14:textId="4BA605EF" w:rsidR="00992DB5" w:rsidRDefault="00992DB5">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_Toc106028986 \h </w:instrText>
      </w:r>
      <w:r>
        <w:fldChar w:fldCharType="separate"/>
      </w:r>
      <w:r>
        <w:t>138</w:t>
      </w:r>
      <w:r>
        <w:fldChar w:fldCharType="end"/>
      </w:r>
    </w:p>
    <w:p w14:paraId="2FDFAB23" w14:textId="6B6DDCDA" w:rsidR="00992DB5" w:rsidRDefault="00992DB5">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_Toc106028987 \h </w:instrText>
      </w:r>
      <w:r>
        <w:fldChar w:fldCharType="separate"/>
      </w:r>
      <w:r>
        <w:t>138</w:t>
      </w:r>
      <w:r>
        <w:fldChar w:fldCharType="end"/>
      </w:r>
    </w:p>
    <w:p w14:paraId="32B5274C" w14:textId="76EA607A" w:rsidR="00992DB5" w:rsidRDefault="00992DB5">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_Toc106028988 \h </w:instrText>
      </w:r>
      <w:r>
        <w:fldChar w:fldCharType="separate"/>
      </w:r>
      <w:r>
        <w:t>138</w:t>
      </w:r>
      <w:r>
        <w:fldChar w:fldCharType="end"/>
      </w:r>
    </w:p>
    <w:p w14:paraId="6AB15052" w14:textId="22F036E0" w:rsidR="00992DB5" w:rsidRDefault="00992DB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_Toc106028989 \h </w:instrText>
      </w:r>
      <w:r>
        <w:fldChar w:fldCharType="separate"/>
      </w:r>
      <w:r>
        <w:t>138</w:t>
      </w:r>
      <w:r>
        <w:fldChar w:fldCharType="end"/>
      </w:r>
    </w:p>
    <w:p w14:paraId="2F633F18" w14:textId="5E969E45" w:rsidR="00992DB5" w:rsidRDefault="00992DB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_Toc106028990 \h </w:instrText>
      </w:r>
      <w:r>
        <w:fldChar w:fldCharType="separate"/>
      </w:r>
      <w:r>
        <w:t>138</w:t>
      </w:r>
      <w:r>
        <w:fldChar w:fldCharType="end"/>
      </w:r>
    </w:p>
    <w:p w14:paraId="0D784560" w14:textId="422150FA" w:rsidR="00992DB5" w:rsidRDefault="00992DB5">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_Toc106028991 \h </w:instrText>
      </w:r>
      <w:r>
        <w:fldChar w:fldCharType="separate"/>
      </w:r>
      <w:r>
        <w:t>139</w:t>
      </w:r>
      <w:r>
        <w:fldChar w:fldCharType="end"/>
      </w:r>
    </w:p>
    <w:p w14:paraId="5A0A3C8E" w14:textId="0A658935" w:rsidR="00992DB5" w:rsidRDefault="00992DB5">
      <w:pPr>
        <w:pStyle w:val="TOC4"/>
        <w:rPr>
          <w:rFonts w:asciiTheme="minorHAnsi" w:eastAsiaTheme="minorEastAsia" w:hAnsiTheme="minorHAnsi" w:cstheme="minorBidi"/>
          <w:sz w:val="22"/>
          <w:szCs w:val="22"/>
          <w:lang w:eastAsia="en-GB"/>
        </w:rPr>
      </w:pPr>
      <w:r>
        <w:lastRenderedPageBreak/>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_Toc106028992 \h </w:instrText>
      </w:r>
      <w:r>
        <w:fldChar w:fldCharType="separate"/>
      </w:r>
      <w:r>
        <w:t>139</w:t>
      </w:r>
      <w:r>
        <w:fldChar w:fldCharType="end"/>
      </w:r>
    </w:p>
    <w:p w14:paraId="55C1F4C4" w14:textId="78BCE7DA" w:rsidR="00992DB5" w:rsidRDefault="00992DB5">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_Toc106028993 \h </w:instrText>
      </w:r>
      <w:r>
        <w:fldChar w:fldCharType="separate"/>
      </w:r>
      <w:r>
        <w:t>139</w:t>
      </w:r>
      <w:r>
        <w:fldChar w:fldCharType="end"/>
      </w:r>
    </w:p>
    <w:p w14:paraId="0CD7F399" w14:textId="7B9DFC6C" w:rsidR="00992DB5" w:rsidRDefault="00992DB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_Toc106028994 \h </w:instrText>
      </w:r>
      <w:r>
        <w:fldChar w:fldCharType="separate"/>
      </w:r>
      <w:r>
        <w:t>139</w:t>
      </w:r>
      <w:r>
        <w:fldChar w:fldCharType="end"/>
      </w:r>
    </w:p>
    <w:p w14:paraId="53A8F9BD" w14:textId="78DB99F5" w:rsidR="00992DB5" w:rsidRDefault="00992DB5">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_Toc106028995 \h </w:instrText>
      </w:r>
      <w:r>
        <w:fldChar w:fldCharType="separate"/>
      </w:r>
      <w:r>
        <w:t>139</w:t>
      </w:r>
      <w:r>
        <w:fldChar w:fldCharType="end"/>
      </w:r>
    </w:p>
    <w:p w14:paraId="1481BA9A" w14:textId="4E61EA69" w:rsidR="00992DB5" w:rsidRDefault="00992DB5">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_Toc106028996 \h </w:instrText>
      </w:r>
      <w:r>
        <w:fldChar w:fldCharType="separate"/>
      </w:r>
      <w:r>
        <w:t>139</w:t>
      </w:r>
      <w:r>
        <w:fldChar w:fldCharType="end"/>
      </w:r>
    </w:p>
    <w:p w14:paraId="4FE071D9" w14:textId="73E40C02" w:rsidR="00992DB5" w:rsidRDefault="00992DB5">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_Toc106028997 \h </w:instrText>
      </w:r>
      <w:r>
        <w:fldChar w:fldCharType="separate"/>
      </w:r>
      <w:r>
        <w:t>140</w:t>
      </w:r>
      <w:r>
        <w:fldChar w:fldCharType="end"/>
      </w:r>
    </w:p>
    <w:p w14:paraId="707C6BBE" w14:textId="1468E7D7" w:rsidR="00992DB5" w:rsidRDefault="00992DB5">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_Toc106028998 \h </w:instrText>
      </w:r>
      <w:r>
        <w:fldChar w:fldCharType="separate"/>
      </w:r>
      <w:r>
        <w:t>141</w:t>
      </w:r>
      <w:r>
        <w:fldChar w:fldCharType="end"/>
      </w:r>
    </w:p>
    <w:p w14:paraId="703E5706" w14:textId="541247A6" w:rsidR="00992DB5" w:rsidRDefault="00992DB5">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_Toc106028999 \h </w:instrText>
      </w:r>
      <w:r>
        <w:fldChar w:fldCharType="separate"/>
      </w:r>
      <w:r>
        <w:t>142</w:t>
      </w:r>
      <w:r>
        <w:fldChar w:fldCharType="end"/>
      </w:r>
    </w:p>
    <w:p w14:paraId="229D7CE3" w14:textId="7FED26AF" w:rsidR="00992DB5" w:rsidRDefault="00992DB5">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_Toc106029000 \h </w:instrText>
      </w:r>
      <w:r>
        <w:fldChar w:fldCharType="separate"/>
      </w:r>
      <w:r>
        <w:t>143</w:t>
      </w:r>
      <w:r>
        <w:fldChar w:fldCharType="end"/>
      </w:r>
    </w:p>
    <w:p w14:paraId="0ECCE61C" w14:textId="0A0AD7D2" w:rsidR="00992DB5" w:rsidRDefault="00992DB5">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_Toc106029001 \h </w:instrText>
      </w:r>
      <w:r>
        <w:fldChar w:fldCharType="separate"/>
      </w:r>
      <w:r>
        <w:t>144</w:t>
      </w:r>
      <w:r>
        <w:fldChar w:fldCharType="end"/>
      </w:r>
    </w:p>
    <w:p w14:paraId="65A48B40" w14:textId="2A169B3C" w:rsidR="00992DB5" w:rsidRDefault="00992DB5">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_Toc106029002 \h </w:instrText>
      </w:r>
      <w:r>
        <w:fldChar w:fldCharType="separate"/>
      </w:r>
      <w:r>
        <w:t>144</w:t>
      </w:r>
      <w:r>
        <w:fldChar w:fldCharType="end"/>
      </w:r>
    </w:p>
    <w:p w14:paraId="747EF03C" w14:textId="6AF31125" w:rsidR="00992DB5" w:rsidRDefault="00992DB5">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_Toc106029003 \h </w:instrText>
      </w:r>
      <w:r>
        <w:fldChar w:fldCharType="separate"/>
      </w:r>
      <w:r>
        <w:t>144</w:t>
      </w:r>
      <w:r>
        <w:fldChar w:fldCharType="end"/>
      </w:r>
    </w:p>
    <w:p w14:paraId="44D333C5" w14:textId="65EE16BA" w:rsidR="00992DB5" w:rsidRDefault="00992DB5">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_Toc106029004 \h </w:instrText>
      </w:r>
      <w:r>
        <w:fldChar w:fldCharType="separate"/>
      </w:r>
      <w:r>
        <w:t>145</w:t>
      </w:r>
      <w:r>
        <w:fldChar w:fldCharType="end"/>
      </w:r>
    </w:p>
    <w:p w14:paraId="7575DDB6" w14:textId="6B3E237D" w:rsidR="00992DB5" w:rsidRDefault="00992DB5">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_Toc106029005 \h </w:instrText>
      </w:r>
      <w:r>
        <w:fldChar w:fldCharType="separate"/>
      </w:r>
      <w:r>
        <w:t>146</w:t>
      </w:r>
      <w:r>
        <w:fldChar w:fldCharType="end"/>
      </w:r>
    </w:p>
    <w:p w14:paraId="45C78474" w14:textId="7A147E9A" w:rsidR="00992DB5" w:rsidRDefault="00992DB5">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_Toc106029006 \h </w:instrText>
      </w:r>
      <w:r>
        <w:fldChar w:fldCharType="separate"/>
      </w:r>
      <w:r>
        <w:t>146</w:t>
      </w:r>
      <w:r>
        <w:fldChar w:fldCharType="end"/>
      </w:r>
    </w:p>
    <w:p w14:paraId="1231415E" w14:textId="492FC050" w:rsidR="00992DB5" w:rsidRDefault="00992DB5">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_Toc106029007 \h </w:instrText>
      </w:r>
      <w:r>
        <w:fldChar w:fldCharType="separate"/>
      </w:r>
      <w:r>
        <w:t>147</w:t>
      </w:r>
      <w:r>
        <w:fldChar w:fldCharType="end"/>
      </w:r>
    </w:p>
    <w:p w14:paraId="06A563DB" w14:textId="4DDB2254" w:rsidR="00992DB5" w:rsidRDefault="00992DB5">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_Toc106029008 \h </w:instrText>
      </w:r>
      <w:r>
        <w:fldChar w:fldCharType="separate"/>
      </w:r>
      <w:r>
        <w:t>147</w:t>
      </w:r>
      <w:r>
        <w:fldChar w:fldCharType="end"/>
      </w:r>
    </w:p>
    <w:p w14:paraId="11F47E96" w14:textId="07F383AE" w:rsidR="00992DB5" w:rsidRDefault="00992DB5">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_Toc106029009 \h </w:instrText>
      </w:r>
      <w:r>
        <w:fldChar w:fldCharType="separate"/>
      </w:r>
      <w:r>
        <w:t>149</w:t>
      </w:r>
      <w:r>
        <w:fldChar w:fldCharType="end"/>
      </w:r>
    </w:p>
    <w:p w14:paraId="6BA8F28B" w14:textId="6A63DEB9" w:rsidR="00992DB5" w:rsidRDefault="00992DB5">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_Toc106029010 \h </w:instrText>
      </w:r>
      <w:r>
        <w:fldChar w:fldCharType="separate"/>
      </w:r>
      <w:r>
        <w:t>150</w:t>
      </w:r>
      <w:r>
        <w:fldChar w:fldCharType="end"/>
      </w:r>
    </w:p>
    <w:p w14:paraId="4B6DA539" w14:textId="72838B9F" w:rsidR="00992DB5" w:rsidRDefault="00992DB5">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_Toc106029011 \h </w:instrText>
      </w:r>
      <w:r>
        <w:fldChar w:fldCharType="separate"/>
      </w:r>
      <w:r>
        <w:t>150</w:t>
      </w:r>
      <w:r>
        <w:fldChar w:fldCharType="end"/>
      </w:r>
    </w:p>
    <w:p w14:paraId="486856BF" w14:textId="785B8852" w:rsidR="00992DB5" w:rsidRDefault="00992DB5">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_Toc106029012 \h </w:instrText>
      </w:r>
      <w:r>
        <w:fldChar w:fldCharType="separate"/>
      </w:r>
      <w:r>
        <w:t>151</w:t>
      </w:r>
      <w:r>
        <w:fldChar w:fldCharType="end"/>
      </w:r>
    </w:p>
    <w:p w14:paraId="65D4AB76" w14:textId="189B04B3" w:rsidR="00992DB5" w:rsidRDefault="00992DB5">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_Toc106029013 \h </w:instrText>
      </w:r>
      <w:r>
        <w:fldChar w:fldCharType="separate"/>
      </w:r>
      <w:r>
        <w:t>152</w:t>
      </w:r>
      <w:r>
        <w:fldChar w:fldCharType="end"/>
      </w:r>
    </w:p>
    <w:p w14:paraId="2AC2B20C" w14:textId="40F68BC9" w:rsidR="00992DB5" w:rsidRDefault="00992DB5">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_Toc106029014 \h </w:instrText>
      </w:r>
      <w:r>
        <w:fldChar w:fldCharType="separate"/>
      </w:r>
      <w:r>
        <w:t>152</w:t>
      </w:r>
      <w:r>
        <w:fldChar w:fldCharType="end"/>
      </w:r>
    </w:p>
    <w:p w14:paraId="0A354A95" w14:textId="593554AD" w:rsidR="00992DB5" w:rsidRDefault="00992DB5">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_Toc106029015 \h </w:instrText>
      </w:r>
      <w:r>
        <w:fldChar w:fldCharType="separate"/>
      </w:r>
      <w:r>
        <w:t>153</w:t>
      </w:r>
      <w:r>
        <w:fldChar w:fldCharType="end"/>
      </w:r>
    </w:p>
    <w:p w14:paraId="397AEFE6" w14:textId="2E979C68" w:rsidR="00992DB5" w:rsidRDefault="00992DB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_Toc106029016 \h </w:instrText>
      </w:r>
      <w:r>
        <w:fldChar w:fldCharType="separate"/>
      </w:r>
      <w:r>
        <w:t>153</w:t>
      </w:r>
      <w:r>
        <w:fldChar w:fldCharType="end"/>
      </w:r>
    </w:p>
    <w:p w14:paraId="3C52261E" w14:textId="16A5EB62" w:rsidR="00992DB5" w:rsidRDefault="00992DB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_Toc106029017 \h </w:instrText>
      </w:r>
      <w:r>
        <w:fldChar w:fldCharType="separate"/>
      </w:r>
      <w:r>
        <w:t>153</w:t>
      </w:r>
      <w:r>
        <w:fldChar w:fldCharType="end"/>
      </w:r>
    </w:p>
    <w:p w14:paraId="368D2564" w14:textId="0359A00D" w:rsidR="00992DB5" w:rsidRDefault="00992DB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_Toc106029018 \h </w:instrText>
      </w:r>
      <w:r>
        <w:fldChar w:fldCharType="separate"/>
      </w:r>
      <w:r>
        <w:t>153</w:t>
      </w:r>
      <w:r>
        <w:fldChar w:fldCharType="end"/>
      </w:r>
    </w:p>
    <w:p w14:paraId="5FE034A9" w14:textId="2245B719" w:rsidR="00992DB5" w:rsidRDefault="00992DB5">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_Toc106029019 \h </w:instrText>
      </w:r>
      <w:r>
        <w:fldChar w:fldCharType="separate"/>
      </w:r>
      <w:r>
        <w:t>153</w:t>
      </w:r>
      <w:r>
        <w:fldChar w:fldCharType="end"/>
      </w:r>
    </w:p>
    <w:p w14:paraId="37510E3D" w14:textId="0E1139FC" w:rsidR="00992DB5" w:rsidRDefault="00992DB5">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_Toc106029020 \h </w:instrText>
      </w:r>
      <w:r>
        <w:fldChar w:fldCharType="separate"/>
      </w:r>
      <w:r>
        <w:t>153</w:t>
      </w:r>
      <w:r>
        <w:fldChar w:fldCharType="end"/>
      </w:r>
    </w:p>
    <w:p w14:paraId="3B9C01A4" w14:textId="175A369C" w:rsidR="00992DB5" w:rsidRDefault="00992DB5">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_Toc106029021 \h </w:instrText>
      </w:r>
      <w:r>
        <w:fldChar w:fldCharType="separate"/>
      </w:r>
      <w:r>
        <w:t>153</w:t>
      </w:r>
      <w:r>
        <w:fldChar w:fldCharType="end"/>
      </w:r>
    </w:p>
    <w:p w14:paraId="6AF7D55B" w14:textId="4048ECBE" w:rsidR="00992DB5" w:rsidRDefault="00992DB5">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_Toc106029022 \h </w:instrText>
      </w:r>
      <w:r>
        <w:fldChar w:fldCharType="separate"/>
      </w:r>
      <w:r>
        <w:t>153</w:t>
      </w:r>
      <w:r>
        <w:fldChar w:fldCharType="end"/>
      </w:r>
    </w:p>
    <w:p w14:paraId="40C0E9A9" w14:textId="0D427E81" w:rsidR="00992DB5" w:rsidRDefault="00992DB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_Toc106029023 \h </w:instrText>
      </w:r>
      <w:r>
        <w:fldChar w:fldCharType="separate"/>
      </w:r>
      <w:r>
        <w:t>154</w:t>
      </w:r>
      <w:r>
        <w:fldChar w:fldCharType="end"/>
      </w:r>
    </w:p>
    <w:p w14:paraId="43D0DDEC" w14:textId="0B9606B0" w:rsidR="00992DB5" w:rsidRDefault="00992DB5">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_Toc106029024 \h </w:instrText>
      </w:r>
      <w:r>
        <w:fldChar w:fldCharType="separate"/>
      </w:r>
      <w:r>
        <w:t>154</w:t>
      </w:r>
      <w:r>
        <w:fldChar w:fldCharType="end"/>
      </w:r>
    </w:p>
    <w:p w14:paraId="3EDE854B" w14:textId="16EC3C8E" w:rsidR="00992DB5" w:rsidRDefault="00992DB5">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_Toc106029025 \h </w:instrText>
      </w:r>
      <w:r>
        <w:fldChar w:fldCharType="separate"/>
      </w:r>
      <w:r>
        <w:t>155</w:t>
      </w:r>
      <w:r>
        <w:fldChar w:fldCharType="end"/>
      </w:r>
    </w:p>
    <w:p w14:paraId="79AC70EC" w14:textId="5D5CAAAB" w:rsidR="00992DB5" w:rsidRDefault="00992DB5">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_Toc106029026 \h </w:instrText>
      </w:r>
      <w:r>
        <w:fldChar w:fldCharType="separate"/>
      </w:r>
      <w:r>
        <w:t>155</w:t>
      </w:r>
      <w:r>
        <w:fldChar w:fldCharType="end"/>
      </w:r>
    </w:p>
    <w:p w14:paraId="67751667" w14:textId="077AD515" w:rsidR="00992DB5" w:rsidRDefault="00992DB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_Toc106029027 \h </w:instrText>
      </w:r>
      <w:r>
        <w:fldChar w:fldCharType="separate"/>
      </w:r>
      <w:r>
        <w:t>155</w:t>
      </w:r>
      <w:r>
        <w:fldChar w:fldCharType="end"/>
      </w:r>
    </w:p>
    <w:p w14:paraId="11E95340" w14:textId="46675C42" w:rsidR="00992DB5" w:rsidRDefault="00992DB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_Toc106029028 \h </w:instrText>
      </w:r>
      <w:r>
        <w:fldChar w:fldCharType="separate"/>
      </w:r>
      <w:r>
        <w:t>155</w:t>
      </w:r>
      <w:r>
        <w:fldChar w:fldCharType="end"/>
      </w:r>
    </w:p>
    <w:p w14:paraId="3F2B6BF5" w14:textId="69529FDC" w:rsidR="00992DB5" w:rsidRDefault="00992DB5">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_Toc106029029 \h </w:instrText>
      </w:r>
      <w:r>
        <w:fldChar w:fldCharType="separate"/>
      </w:r>
      <w:r>
        <w:t>155</w:t>
      </w:r>
      <w:r>
        <w:fldChar w:fldCharType="end"/>
      </w:r>
    </w:p>
    <w:p w14:paraId="7FD96832" w14:textId="0F8AB064" w:rsidR="00992DB5" w:rsidRDefault="00992DB5">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0600E2">
        <w:rPr>
          <w:rFonts w:cs="Arial"/>
        </w:rPr>
        <w:t>Provisioning of the IRI-POI and CC-POI in NEF</w:t>
      </w:r>
      <w:r>
        <w:tab/>
      </w:r>
      <w:r>
        <w:fldChar w:fldCharType="begin" w:fldLock="1"/>
      </w:r>
      <w:r>
        <w:instrText xml:space="preserve"> PAGEREF _Toc106029030 \h </w:instrText>
      </w:r>
      <w:r>
        <w:fldChar w:fldCharType="separate"/>
      </w:r>
      <w:r>
        <w:t>155</w:t>
      </w:r>
      <w:r>
        <w:fldChar w:fldCharType="end"/>
      </w:r>
    </w:p>
    <w:p w14:paraId="527F5055" w14:textId="2864DB9B" w:rsidR="00992DB5" w:rsidRDefault="00992DB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_Toc106029031 \h </w:instrText>
      </w:r>
      <w:r>
        <w:fldChar w:fldCharType="separate"/>
      </w:r>
      <w:r>
        <w:t>156</w:t>
      </w:r>
      <w:r>
        <w:fldChar w:fldCharType="end"/>
      </w:r>
    </w:p>
    <w:p w14:paraId="7939A49E" w14:textId="48A08E92" w:rsidR="00992DB5" w:rsidRDefault="00992DB5">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0600E2">
        <w:rPr>
          <w:rFonts w:cs="Arial"/>
        </w:rPr>
        <w:t>Generation of xIRI at IRI-POI in NEF over LI_X2</w:t>
      </w:r>
      <w:r>
        <w:tab/>
      </w:r>
      <w:r>
        <w:fldChar w:fldCharType="begin" w:fldLock="1"/>
      </w:r>
      <w:r>
        <w:instrText xml:space="preserve"> PAGEREF _Toc106029032 \h </w:instrText>
      </w:r>
      <w:r>
        <w:fldChar w:fldCharType="separate"/>
      </w:r>
      <w:r>
        <w:t>156</w:t>
      </w:r>
      <w:r>
        <w:fldChar w:fldCharType="end"/>
      </w:r>
    </w:p>
    <w:p w14:paraId="336D3623" w14:textId="229573DD" w:rsidR="00992DB5" w:rsidRDefault="00992DB5">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_Toc106029033 \h </w:instrText>
      </w:r>
      <w:r>
        <w:fldChar w:fldCharType="separate"/>
      </w:r>
      <w:r>
        <w:t>156</w:t>
      </w:r>
      <w:r>
        <w:fldChar w:fldCharType="end"/>
      </w:r>
    </w:p>
    <w:p w14:paraId="7FC2B68D" w14:textId="01F88E94" w:rsidR="00992DB5" w:rsidRDefault="00992DB5">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_Toc106029034 \h </w:instrText>
      </w:r>
      <w:r>
        <w:fldChar w:fldCharType="separate"/>
      </w:r>
      <w:r>
        <w:t>156</w:t>
      </w:r>
      <w:r>
        <w:fldChar w:fldCharType="end"/>
      </w:r>
    </w:p>
    <w:p w14:paraId="6BE23741" w14:textId="082E6C7B" w:rsidR="00992DB5" w:rsidRDefault="00992DB5">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_Toc106029035 \h </w:instrText>
      </w:r>
      <w:r>
        <w:fldChar w:fldCharType="separate"/>
      </w:r>
      <w:r>
        <w:t>156</w:t>
      </w:r>
      <w:r>
        <w:fldChar w:fldCharType="end"/>
      </w:r>
    </w:p>
    <w:p w14:paraId="606EB884" w14:textId="15644CF1" w:rsidR="00992DB5" w:rsidRDefault="00992DB5">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_Toc106029036 \h </w:instrText>
      </w:r>
      <w:r>
        <w:fldChar w:fldCharType="separate"/>
      </w:r>
      <w:r>
        <w:t>157</w:t>
      </w:r>
      <w:r>
        <w:fldChar w:fldCharType="end"/>
      </w:r>
    </w:p>
    <w:p w14:paraId="12A97C31" w14:textId="371C6D23" w:rsidR="00992DB5" w:rsidRDefault="00992DB5">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_Toc106029037 \h </w:instrText>
      </w:r>
      <w:r>
        <w:fldChar w:fldCharType="separate"/>
      </w:r>
      <w:r>
        <w:t>157</w:t>
      </w:r>
      <w:r>
        <w:fldChar w:fldCharType="end"/>
      </w:r>
    </w:p>
    <w:p w14:paraId="0B0E2E48" w14:textId="52903424" w:rsidR="00992DB5" w:rsidRDefault="00992DB5">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0600E2">
        <w:rPr>
          <w:rFonts w:cs="Arial"/>
        </w:rPr>
        <w:t>Start of interception with established PDU session</w:t>
      </w:r>
      <w:r>
        <w:tab/>
      </w:r>
      <w:r>
        <w:fldChar w:fldCharType="begin" w:fldLock="1"/>
      </w:r>
      <w:r>
        <w:instrText xml:space="preserve"> PAGEREF _Toc106029038 \h </w:instrText>
      </w:r>
      <w:r>
        <w:fldChar w:fldCharType="separate"/>
      </w:r>
      <w:r>
        <w:t>158</w:t>
      </w:r>
      <w:r>
        <w:fldChar w:fldCharType="end"/>
      </w:r>
    </w:p>
    <w:p w14:paraId="3A1248C3" w14:textId="5519F53E" w:rsidR="00992DB5" w:rsidRDefault="00992DB5">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0600E2">
        <w:rPr>
          <w:rFonts w:cs="Arial"/>
        </w:rPr>
        <w:t>Generation of xCC at CC-POI in NEF over LI_X3</w:t>
      </w:r>
      <w:r>
        <w:tab/>
      </w:r>
      <w:r>
        <w:fldChar w:fldCharType="begin" w:fldLock="1"/>
      </w:r>
      <w:r>
        <w:instrText xml:space="preserve"> PAGEREF _Toc106029039 \h </w:instrText>
      </w:r>
      <w:r>
        <w:fldChar w:fldCharType="separate"/>
      </w:r>
      <w:r>
        <w:t>159</w:t>
      </w:r>
      <w:r>
        <w:fldChar w:fldCharType="end"/>
      </w:r>
    </w:p>
    <w:p w14:paraId="6A7E3B0D" w14:textId="003DFA6B" w:rsidR="00992DB5" w:rsidRDefault="00992DB5">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_Toc106029040 \h </w:instrText>
      </w:r>
      <w:r>
        <w:fldChar w:fldCharType="separate"/>
      </w:r>
      <w:r>
        <w:t>159</w:t>
      </w:r>
      <w:r>
        <w:fldChar w:fldCharType="end"/>
      </w:r>
    </w:p>
    <w:p w14:paraId="07AC563D" w14:textId="6CC28AF3" w:rsidR="00992DB5" w:rsidRDefault="00992DB5">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0600E2">
        <w:rPr>
          <w:rFonts w:cs="Arial"/>
        </w:rPr>
        <w:t>Generation of CC over LI_HI3</w:t>
      </w:r>
      <w:r>
        <w:tab/>
      </w:r>
      <w:r>
        <w:fldChar w:fldCharType="begin" w:fldLock="1"/>
      </w:r>
      <w:r>
        <w:instrText xml:space="preserve"> PAGEREF _Toc106029041 \h </w:instrText>
      </w:r>
      <w:r>
        <w:fldChar w:fldCharType="separate"/>
      </w:r>
      <w:r>
        <w:t>159</w:t>
      </w:r>
      <w:r>
        <w:fldChar w:fldCharType="end"/>
      </w:r>
    </w:p>
    <w:p w14:paraId="797526F1" w14:textId="57CBDF39" w:rsidR="00992DB5" w:rsidRDefault="00992DB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_Toc106029042 \h </w:instrText>
      </w:r>
      <w:r>
        <w:fldChar w:fldCharType="separate"/>
      </w:r>
      <w:r>
        <w:t>159</w:t>
      </w:r>
      <w:r>
        <w:fldChar w:fldCharType="end"/>
      </w:r>
    </w:p>
    <w:p w14:paraId="1E63E204" w14:textId="2A266A1A" w:rsidR="00992DB5" w:rsidRDefault="00992DB5">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0600E2">
        <w:rPr>
          <w:rFonts w:cs="Arial"/>
        </w:rPr>
        <w:t>Generation of xIRI LI_X2 at IRI-POI in NEF over LI_X2</w:t>
      </w:r>
      <w:r>
        <w:tab/>
      </w:r>
      <w:r>
        <w:fldChar w:fldCharType="begin" w:fldLock="1"/>
      </w:r>
      <w:r>
        <w:instrText xml:space="preserve"> PAGEREF _Toc106029043 \h </w:instrText>
      </w:r>
      <w:r>
        <w:fldChar w:fldCharType="separate"/>
      </w:r>
      <w:r>
        <w:t>159</w:t>
      </w:r>
      <w:r>
        <w:fldChar w:fldCharType="end"/>
      </w:r>
    </w:p>
    <w:p w14:paraId="78E26DAB" w14:textId="12210CA1" w:rsidR="00992DB5" w:rsidRDefault="00992DB5">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_Toc106029044 \h </w:instrText>
      </w:r>
      <w:r>
        <w:fldChar w:fldCharType="separate"/>
      </w:r>
      <w:r>
        <w:t>159</w:t>
      </w:r>
      <w:r>
        <w:fldChar w:fldCharType="end"/>
      </w:r>
    </w:p>
    <w:p w14:paraId="21963E7F" w14:textId="77825FD9" w:rsidR="00992DB5" w:rsidRDefault="00992DB5">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_Toc106029045 \h </w:instrText>
      </w:r>
      <w:r>
        <w:fldChar w:fldCharType="separate"/>
      </w:r>
      <w:r>
        <w:t>159</w:t>
      </w:r>
      <w:r>
        <w:fldChar w:fldCharType="end"/>
      </w:r>
    </w:p>
    <w:p w14:paraId="1BE84DE7" w14:textId="4503D6CA" w:rsidR="00992DB5" w:rsidRDefault="00992DB5">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_Toc106029046 \h </w:instrText>
      </w:r>
      <w:r>
        <w:fldChar w:fldCharType="separate"/>
      </w:r>
      <w:r>
        <w:t>160</w:t>
      </w:r>
      <w:r>
        <w:fldChar w:fldCharType="end"/>
      </w:r>
    </w:p>
    <w:p w14:paraId="3A016080" w14:textId="62176D2B" w:rsidR="00992DB5" w:rsidRDefault="00992DB5">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_Toc106029047 \h </w:instrText>
      </w:r>
      <w:r>
        <w:fldChar w:fldCharType="separate"/>
      </w:r>
      <w:r>
        <w:t>160</w:t>
      </w:r>
      <w:r>
        <w:fldChar w:fldCharType="end"/>
      </w:r>
    </w:p>
    <w:p w14:paraId="61DFD036" w14:textId="5ADEDE22" w:rsidR="00992DB5" w:rsidRDefault="00992DB5">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_Toc106029048 \h </w:instrText>
      </w:r>
      <w:r>
        <w:fldChar w:fldCharType="separate"/>
      </w:r>
      <w:r>
        <w:t>161</w:t>
      </w:r>
      <w:r>
        <w:fldChar w:fldCharType="end"/>
      </w:r>
    </w:p>
    <w:p w14:paraId="62438CEB" w14:textId="5C133858" w:rsidR="00992DB5" w:rsidRDefault="00992DB5">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_Toc106029049 \h </w:instrText>
      </w:r>
      <w:r>
        <w:fldChar w:fldCharType="separate"/>
      </w:r>
      <w:r>
        <w:t>161</w:t>
      </w:r>
      <w:r>
        <w:fldChar w:fldCharType="end"/>
      </w:r>
    </w:p>
    <w:p w14:paraId="54820363" w14:textId="7346D65D" w:rsidR="00992DB5" w:rsidRDefault="00992DB5">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0600E2">
        <w:rPr>
          <w:rFonts w:cs="Arial"/>
        </w:rPr>
        <w:t>MSISDN-less MO SMS</w:t>
      </w:r>
      <w:r>
        <w:tab/>
      </w:r>
      <w:r>
        <w:fldChar w:fldCharType="begin" w:fldLock="1"/>
      </w:r>
      <w:r>
        <w:instrText xml:space="preserve"> PAGEREF _Toc106029050 \h </w:instrText>
      </w:r>
      <w:r>
        <w:fldChar w:fldCharType="separate"/>
      </w:r>
      <w:r>
        <w:t>162</w:t>
      </w:r>
      <w:r>
        <w:fldChar w:fldCharType="end"/>
      </w:r>
    </w:p>
    <w:p w14:paraId="1AC8DC03" w14:textId="775BB32F" w:rsidR="00992DB5" w:rsidRDefault="00992DB5">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0600E2">
        <w:rPr>
          <w:rFonts w:cs="Arial"/>
        </w:rPr>
        <w:t>Generation of xIRI LI_X2 at IRI-POI in NEF over LI_X2</w:t>
      </w:r>
      <w:r>
        <w:tab/>
      </w:r>
      <w:r>
        <w:fldChar w:fldCharType="begin" w:fldLock="1"/>
      </w:r>
      <w:r>
        <w:instrText xml:space="preserve"> PAGEREF _Toc106029051 \h </w:instrText>
      </w:r>
      <w:r>
        <w:fldChar w:fldCharType="separate"/>
      </w:r>
      <w:r>
        <w:t>162</w:t>
      </w:r>
      <w:r>
        <w:fldChar w:fldCharType="end"/>
      </w:r>
    </w:p>
    <w:p w14:paraId="26AD19E9" w14:textId="240DD6C5" w:rsidR="00992DB5" w:rsidRDefault="00992DB5">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_Toc106029052 \h </w:instrText>
      </w:r>
      <w:r>
        <w:fldChar w:fldCharType="separate"/>
      </w:r>
      <w:r>
        <w:t>162</w:t>
      </w:r>
      <w:r>
        <w:fldChar w:fldCharType="end"/>
      </w:r>
    </w:p>
    <w:p w14:paraId="59C7C9AC" w14:textId="585C90E3" w:rsidR="00992DB5" w:rsidRDefault="00992DB5">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_Toc106029053 \h </w:instrText>
      </w:r>
      <w:r>
        <w:fldChar w:fldCharType="separate"/>
      </w:r>
      <w:r>
        <w:t>162</w:t>
      </w:r>
      <w:r>
        <w:fldChar w:fldCharType="end"/>
      </w:r>
    </w:p>
    <w:p w14:paraId="6090B701" w14:textId="3EE76DD5" w:rsidR="00992DB5" w:rsidRDefault="00992DB5">
      <w:pPr>
        <w:pStyle w:val="TOC4"/>
        <w:rPr>
          <w:rFonts w:asciiTheme="minorHAnsi" w:eastAsiaTheme="minorEastAsia" w:hAnsiTheme="minorHAnsi" w:cstheme="minorBidi"/>
          <w:sz w:val="22"/>
          <w:szCs w:val="22"/>
          <w:lang w:eastAsia="en-GB"/>
        </w:rPr>
      </w:pPr>
      <w:r>
        <w:lastRenderedPageBreak/>
        <w:t>7.7.4.2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_Toc106029054 \h </w:instrText>
      </w:r>
      <w:r>
        <w:fldChar w:fldCharType="separate"/>
      </w:r>
      <w:r>
        <w:t>162</w:t>
      </w:r>
      <w:r>
        <w:fldChar w:fldCharType="end"/>
      </w:r>
    </w:p>
    <w:p w14:paraId="2AC9944E" w14:textId="627A3865" w:rsidR="00992DB5" w:rsidRDefault="00992DB5">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0600E2">
        <w:rPr>
          <w:rFonts w:cs="Arial"/>
        </w:rPr>
        <w:t>parameter provisioning</w:t>
      </w:r>
      <w:r>
        <w:tab/>
      </w:r>
      <w:r>
        <w:fldChar w:fldCharType="begin" w:fldLock="1"/>
      </w:r>
      <w:r>
        <w:instrText xml:space="preserve"> PAGEREF _Toc106029055 \h </w:instrText>
      </w:r>
      <w:r>
        <w:fldChar w:fldCharType="separate"/>
      </w:r>
      <w:r>
        <w:t>163</w:t>
      </w:r>
      <w:r>
        <w:fldChar w:fldCharType="end"/>
      </w:r>
    </w:p>
    <w:p w14:paraId="124B403E" w14:textId="5B902E5A" w:rsidR="00992DB5" w:rsidRDefault="00992DB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0600E2">
        <w:rPr>
          <w:rFonts w:cs="Arial"/>
        </w:rPr>
        <w:t>Generation of xIRI LI_X2 at IRI-POI in NEF over LI_X2</w:t>
      </w:r>
      <w:r>
        <w:tab/>
      </w:r>
      <w:r>
        <w:fldChar w:fldCharType="begin" w:fldLock="1"/>
      </w:r>
      <w:r>
        <w:instrText xml:space="preserve"> PAGEREF _Toc106029056 \h </w:instrText>
      </w:r>
      <w:r>
        <w:fldChar w:fldCharType="separate"/>
      </w:r>
      <w:r>
        <w:t>163</w:t>
      </w:r>
      <w:r>
        <w:fldChar w:fldCharType="end"/>
      </w:r>
    </w:p>
    <w:p w14:paraId="6BEC3E12" w14:textId="6CEC8BBA" w:rsidR="00992DB5" w:rsidRDefault="00992DB5">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_Toc106029057 \h </w:instrText>
      </w:r>
      <w:r>
        <w:fldChar w:fldCharType="separate"/>
      </w:r>
      <w:r>
        <w:t>163</w:t>
      </w:r>
      <w:r>
        <w:fldChar w:fldCharType="end"/>
      </w:r>
    </w:p>
    <w:p w14:paraId="6116378A" w14:textId="3399426C" w:rsidR="00992DB5" w:rsidRDefault="00992DB5">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_Toc106029058 \h </w:instrText>
      </w:r>
      <w:r>
        <w:fldChar w:fldCharType="separate"/>
      </w:r>
      <w:r>
        <w:t>163</w:t>
      </w:r>
      <w:r>
        <w:fldChar w:fldCharType="end"/>
      </w:r>
    </w:p>
    <w:p w14:paraId="2C5DA4D7" w14:textId="22015893" w:rsidR="00992DB5" w:rsidRDefault="00992DB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_Toc106029059 \h </w:instrText>
      </w:r>
      <w:r>
        <w:fldChar w:fldCharType="separate"/>
      </w:r>
      <w:r>
        <w:t>164</w:t>
      </w:r>
      <w:r>
        <w:fldChar w:fldCharType="end"/>
      </w:r>
    </w:p>
    <w:p w14:paraId="1F89A1AD" w14:textId="18A48D66" w:rsidR="00992DB5" w:rsidRDefault="00992DB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_Toc106029060 \h </w:instrText>
      </w:r>
      <w:r>
        <w:fldChar w:fldCharType="separate"/>
      </w:r>
      <w:r>
        <w:t>164</w:t>
      </w:r>
      <w:r>
        <w:fldChar w:fldCharType="end"/>
      </w:r>
    </w:p>
    <w:p w14:paraId="7E0C2DF4" w14:textId="10161410" w:rsidR="00992DB5" w:rsidRDefault="00992DB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_Toc106029061 \h </w:instrText>
      </w:r>
      <w:r>
        <w:fldChar w:fldCharType="separate"/>
      </w:r>
      <w:r>
        <w:t>164</w:t>
      </w:r>
      <w:r>
        <w:fldChar w:fldCharType="end"/>
      </w:r>
    </w:p>
    <w:p w14:paraId="344BEE1D" w14:textId="3257ECD5" w:rsidR="00992DB5" w:rsidRDefault="00992DB5">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_Toc106029062 \h </w:instrText>
      </w:r>
      <w:r>
        <w:fldChar w:fldCharType="separate"/>
      </w:r>
      <w:r>
        <w:t>164</w:t>
      </w:r>
      <w:r>
        <w:fldChar w:fldCharType="end"/>
      </w:r>
    </w:p>
    <w:p w14:paraId="5FFAADC4" w14:textId="79417F3D" w:rsidR="00992DB5" w:rsidRDefault="00992DB5">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0600E2">
        <w:rPr>
          <w:rFonts w:cs="Arial"/>
        </w:rPr>
        <w:t>Provisioning of the IRI-POI and CC-POI in SCEF</w:t>
      </w:r>
      <w:r>
        <w:tab/>
      </w:r>
      <w:r>
        <w:fldChar w:fldCharType="begin" w:fldLock="1"/>
      </w:r>
      <w:r>
        <w:instrText xml:space="preserve"> PAGEREF _Toc106029063 \h </w:instrText>
      </w:r>
      <w:r>
        <w:fldChar w:fldCharType="separate"/>
      </w:r>
      <w:r>
        <w:t>164</w:t>
      </w:r>
      <w:r>
        <w:fldChar w:fldCharType="end"/>
      </w:r>
    </w:p>
    <w:p w14:paraId="2EE9333D" w14:textId="147B8A7D" w:rsidR="00992DB5" w:rsidRDefault="00992DB5">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_Toc106029064 \h </w:instrText>
      </w:r>
      <w:r>
        <w:fldChar w:fldCharType="separate"/>
      </w:r>
      <w:r>
        <w:t>165</w:t>
      </w:r>
      <w:r>
        <w:fldChar w:fldCharType="end"/>
      </w:r>
    </w:p>
    <w:p w14:paraId="435F6860" w14:textId="03206166" w:rsidR="00992DB5" w:rsidRDefault="00992DB5">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0600E2">
        <w:rPr>
          <w:rFonts w:cs="Arial"/>
        </w:rPr>
        <w:t>Generation of xIRI at IRI-POI in SCEF over LI_X2</w:t>
      </w:r>
      <w:r>
        <w:tab/>
      </w:r>
      <w:r>
        <w:fldChar w:fldCharType="begin" w:fldLock="1"/>
      </w:r>
      <w:r>
        <w:instrText xml:space="preserve"> PAGEREF _Toc106029065 \h </w:instrText>
      </w:r>
      <w:r>
        <w:fldChar w:fldCharType="separate"/>
      </w:r>
      <w:r>
        <w:t>165</w:t>
      </w:r>
      <w:r>
        <w:fldChar w:fldCharType="end"/>
      </w:r>
    </w:p>
    <w:p w14:paraId="3E341413" w14:textId="0CA5F302" w:rsidR="00992DB5" w:rsidRDefault="00992DB5">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_Toc106029066 \h </w:instrText>
      </w:r>
      <w:r>
        <w:fldChar w:fldCharType="separate"/>
      </w:r>
      <w:r>
        <w:t>165</w:t>
      </w:r>
      <w:r>
        <w:fldChar w:fldCharType="end"/>
      </w:r>
    </w:p>
    <w:p w14:paraId="6EF2F7A3" w14:textId="514F8602" w:rsidR="00992DB5" w:rsidRDefault="00992DB5">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0600E2">
        <w:rPr>
          <w:rFonts w:cs="Arial"/>
        </w:rPr>
        <w:t>SCEF PDN connection establishment</w:t>
      </w:r>
      <w:r>
        <w:tab/>
      </w:r>
      <w:r>
        <w:fldChar w:fldCharType="begin" w:fldLock="1"/>
      </w:r>
      <w:r>
        <w:instrText xml:space="preserve"> PAGEREF _Toc106029067 \h </w:instrText>
      </w:r>
      <w:r>
        <w:fldChar w:fldCharType="separate"/>
      </w:r>
      <w:r>
        <w:t>165</w:t>
      </w:r>
      <w:r>
        <w:fldChar w:fldCharType="end"/>
      </w:r>
    </w:p>
    <w:p w14:paraId="7A132724" w14:textId="2BF83553" w:rsidR="00992DB5" w:rsidRDefault="00992DB5">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0600E2">
        <w:rPr>
          <w:rFonts w:cs="Arial"/>
        </w:rPr>
        <w:t>PDN connection update</w:t>
      </w:r>
      <w:r>
        <w:tab/>
      </w:r>
      <w:r>
        <w:fldChar w:fldCharType="begin" w:fldLock="1"/>
      </w:r>
      <w:r>
        <w:instrText xml:space="preserve"> PAGEREF _Toc106029068 \h </w:instrText>
      </w:r>
      <w:r>
        <w:fldChar w:fldCharType="separate"/>
      </w:r>
      <w:r>
        <w:t>165</w:t>
      </w:r>
      <w:r>
        <w:fldChar w:fldCharType="end"/>
      </w:r>
    </w:p>
    <w:p w14:paraId="4BD184E4" w14:textId="1726DC21" w:rsidR="00992DB5" w:rsidRDefault="00992DB5">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_Toc106029069 \h </w:instrText>
      </w:r>
      <w:r>
        <w:fldChar w:fldCharType="separate"/>
      </w:r>
      <w:r>
        <w:t>166</w:t>
      </w:r>
      <w:r>
        <w:fldChar w:fldCharType="end"/>
      </w:r>
    </w:p>
    <w:p w14:paraId="3FE3FF90" w14:textId="74C2413D" w:rsidR="00992DB5" w:rsidRDefault="00992DB5">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_Toc106029070 \h </w:instrText>
      </w:r>
      <w:r>
        <w:fldChar w:fldCharType="separate"/>
      </w:r>
      <w:r>
        <w:t>167</w:t>
      </w:r>
      <w:r>
        <w:fldChar w:fldCharType="end"/>
      </w:r>
    </w:p>
    <w:p w14:paraId="28CFFDE6" w14:textId="69B0E187" w:rsidR="00992DB5" w:rsidRDefault="00992DB5">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0600E2">
        <w:rPr>
          <w:rFonts w:cs="Arial"/>
        </w:rPr>
        <w:t>Start of interception with established PDN connection</w:t>
      </w:r>
      <w:r>
        <w:tab/>
      </w:r>
      <w:r>
        <w:fldChar w:fldCharType="begin" w:fldLock="1"/>
      </w:r>
      <w:r>
        <w:instrText xml:space="preserve"> PAGEREF _Toc106029071 \h </w:instrText>
      </w:r>
      <w:r>
        <w:fldChar w:fldCharType="separate"/>
      </w:r>
      <w:r>
        <w:t>168</w:t>
      </w:r>
      <w:r>
        <w:fldChar w:fldCharType="end"/>
      </w:r>
    </w:p>
    <w:p w14:paraId="4E4C1813" w14:textId="176EE47C" w:rsidR="00992DB5" w:rsidRDefault="00992DB5">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0600E2">
        <w:rPr>
          <w:rFonts w:cs="Arial"/>
        </w:rPr>
        <w:t>Generation of xCC at CC-POI in SCEF over LI_X3</w:t>
      </w:r>
      <w:r>
        <w:tab/>
      </w:r>
      <w:r>
        <w:fldChar w:fldCharType="begin" w:fldLock="1"/>
      </w:r>
      <w:r>
        <w:instrText xml:space="preserve"> PAGEREF _Toc106029072 \h </w:instrText>
      </w:r>
      <w:r>
        <w:fldChar w:fldCharType="separate"/>
      </w:r>
      <w:r>
        <w:t>169</w:t>
      </w:r>
      <w:r>
        <w:fldChar w:fldCharType="end"/>
      </w:r>
    </w:p>
    <w:p w14:paraId="58448198" w14:textId="55887AD2" w:rsidR="00992DB5" w:rsidRDefault="00992DB5">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_Toc106029073 \h </w:instrText>
      </w:r>
      <w:r>
        <w:fldChar w:fldCharType="separate"/>
      </w:r>
      <w:r>
        <w:t>169</w:t>
      </w:r>
      <w:r>
        <w:fldChar w:fldCharType="end"/>
      </w:r>
    </w:p>
    <w:p w14:paraId="572C8540" w14:textId="3BE1B093" w:rsidR="00992DB5" w:rsidRDefault="00992DB5">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0600E2">
        <w:rPr>
          <w:rFonts w:cs="Arial"/>
        </w:rPr>
        <w:t>Generation of CC over LI_HI3</w:t>
      </w:r>
      <w:r>
        <w:tab/>
      </w:r>
      <w:r>
        <w:fldChar w:fldCharType="begin" w:fldLock="1"/>
      </w:r>
      <w:r>
        <w:instrText xml:space="preserve"> PAGEREF _Toc106029074 \h </w:instrText>
      </w:r>
      <w:r>
        <w:fldChar w:fldCharType="separate"/>
      </w:r>
      <w:r>
        <w:t>169</w:t>
      </w:r>
      <w:r>
        <w:fldChar w:fldCharType="end"/>
      </w:r>
    </w:p>
    <w:p w14:paraId="6200CAB4" w14:textId="3E6F5294" w:rsidR="00992DB5" w:rsidRDefault="00992DB5">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_Toc106029075 \h </w:instrText>
      </w:r>
      <w:r>
        <w:fldChar w:fldCharType="separate"/>
      </w:r>
      <w:r>
        <w:t>169</w:t>
      </w:r>
      <w:r>
        <w:fldChar w:fldCharType="end"/>
      </w:r>
    </w:p>
    <w:p w14:paraId="536D4F27" w14:textId="2C71C2FD" w:rsidR="00992DB5" w:rsidRDefault="00992DB5">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0600E2">
        <w:rPr>
          <w:rFonts w:cs="Arial"/>
        </w:rPr>
        <w:t>Generation of xIRI LI_X2 at IRI-POI in SCEF over LI_X2</w:t>
      </w:r>
      <w:r>
        <w:tab/>
      </w:r>
      <w:r>
        <w:fldChar w:fldCharType="begin" w:fldLock="1"/>
      </w:r>
      <w:r>
        <w:instrText xml:space="preserve"> PAGEREF _Toc106029076 \h </w:instrText>
      </w:r>
      <w:r>
        <w:fldChar w:fldCharType="separate"/>
      </w:r>
      <w:r>
        <w:t>169</w:t>
      </w:r>
      <w:r>
        <w:fldChar w:fldCharType="end"/>
      </w:r>
    </w:p>
    <w:p w14:paraId="23827D5C" w14:textId="685541AE" w:rsidR="00992DB5" w:rsidRDefault="00992DB5">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_Toc106029077 \h </w:instrText>
      </w:r>
      <w:r>
        <w:fldChar w:fldCharType="separate"/>
      </w:r>
      <w:r>
        <w:t>169</w:t>
      </w:r>
      <w:r>
        <w:fldChar w:fldCharType="end"/>
      </w:r>
    </w:p>
    <w:p w14:paraId="6010055E" w14:textId="10075A5A" w:rsidR="00992DB5" w:rsidRDefault="00992DB5">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_Toc106029078 \h </w:instrText>
      </w:r>
      <w:r>
        <w:fldChar w:fldCharType="separate"/>
      </w:r>
      <w:r>
        <w:t>169</w:t>
      </w:r>
      <w:r>
        <w:fldChar w:fldCharType="end"/>
      </w:r>
    </w:p>
    <w:p w14:paraId="61AAC3E8" w14:textId="680191B6" w:rsidR="00992DB5" w:rsidRDefault="00992DB5">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_Toc106029079 \h </w:instrText>
      </w:r>
      <w:r>
        <w:fldChar w:fldCharType="separate"/>
      </w:r>
      <w:r>
        <w:t>170</w:t>
      </w:r>
      <w:r>
        <w:fldChar w:fldCharType="end"/>
      </w:r>
    </w:p>
    <w:p w14:paraId="6F2A9689" w14:textId="6D04EAE7" w:rsidR="00992DB5" w:rsidRDefault="00992DB5">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_Toc106029080 \h </w:instrText>
      </w:r>
      <w:r>
        <w:fldChar w:fldCharType="separate"/>
      </w:r>
      <w:r>
        <w:t>170</w:t>
      </w:r>
      <w:r>
        <w:fldChar w:fldCharType="end"/>
      </w:r>
    </w:p>
    <w:p w14:paraId="4FDDFE41" w14:textId="2EE30396" w:rsidR="00992DB5" w:rsidRDefault="00992DB5">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_Toc106029081 \h </w:instrText>
      </w:r>
      <w:r>
        <w:fldChar w:fldCharType="separate"/>
      </w:r>
      <w:r>
        <w:t>171</w:t>
      </w:r>
      <w:r>
        <w:fldChar w:fldCharType="end"/>
      </w:r>
    </w:p>
    <w:p w14:paraId="126FE074" w14:textId="76BD6F96" w:rsidR="00992DB5" w:rsidRDefault="00992DB5">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_Toc106029082 \h </w:instrText>
      </w:r>
      <w:r>
        <w:fldChar w:fldCharType="separate"/>
      </w:r>
      <w:r>
        <w:t>171</w:t>
      </w:r>
      <w:r>
        <w:fldChar w:fldCharType="end"/>
      </w:r>
    </w:p>
    <w:p w14:paraId="690277A3" w14:textId="13191660" w:rsidR="00992DB5" w:rsidRDefault="00992DB5">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0600E2">
        <w:rPr>
          <w:rFonts w:cs="Arial"/>
        </w:rPr>
        <w:t>MSISDN-less MO SMS</w:t>
      </w:r>
      <w:r>
        <w:tab/>
      </w:r>
      <w:r>
        <w:fldChar w:fldCharType="begin" w:fldLock="1"/>
      </w:r>
      <w:r>
        <w:instrText xml:space="preserve"> PAGEREF _Toc106029083 \h </w:instrText>
      </w:r>
      <w:r>
        <w:fldChar w:fldCharType="separate"/>
      </w:r>
      <w:r>
        <w:t>172</w:t>
      </w:r>
      <w:r>
        <w:fldChar w:fldCharType="end"/>
      </w:r>
    </w:p>
    <w:p w14:paraId="1EB49C95" w14:textId="604866E3" w:rsidR="00992DB5" w:rsidRDefault="00992DB5">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0600E2">
        <w:rPr>
          <w:rFonts w:cs="Arial"/>
        </w:rPr>
        <w:t>Generation of xIRI LI_X2 at IRI-POI in SCEF over LI_X2</w:t>
      </w:r>
      <w:r>
        <w:tab/>
      </w:r>
      <w:r>
        <w:fldChar w:fldCharType="begin" w:fldLock="1"/>
      </w:r>
      <w:r>
        <w:instrText xml:space="preserve"> PAGEREF _Toc106029084 \h </w:instrText>
      </w:r>
      <w:r>
        <w:fldChar w:fldCharType="separate"/>
      </w:r>
      <w:r>
        <w:t>172</w:t>
      </w:r>
      <w:r>
        <w:fldChar w:fldCharType="end"/>
      </w:r>
    </w:p>
    <w:p w14:paraId="11E7B6FB" w14:textId="77DFE9C9" w:rsidR="00992DB5" w:rsidRDefault="00992DB5">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_Toc106029085 \h </w:instrText>
      </w:r>
      <w:r>
        <w:fldChar w:fldCharType="separate"/>
      </w:r>
      <w:r>
        <w:t>172</w:t>
      </w:r>
      <w:r>
        <w:fldChar w:fldCharType="end"/>
      </w:r>
    </w:p>
    <w:p w14:paraId="01636D2A" w14:textId="6B2CA9CE" w:rsidR="00992DB5" w:rsidRDefault="00992DB5">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_Toc106029086 \h </w:instrText>
      </w:r>
      <w:r>
        <w:fldChar w:fldCharType="separate"/>
      </w:r>
      <w:r>
        <w:t>172</w:t>
      </w:r>
      <w:r>
        <w:fldChar w:fldCharType="end"/>
      </w:r>
    </w:p>
    <w:p w14:paraId="5E5F9DA7" w14:textId="7ED89A1C" w:rsidR="00992DB5" w:rsidRDefault="00992DB5">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_Toc106029087 \h </w:instrText>
      </w:r>
      <w:r>
        <w:fldChar w:fldCharType="separate"/>
      </w:r>
      <w:r>
        <w:t>172</w:t>
      </w:r>
      <w:r>
        <w:fldChar w:fldCharType="end"/>
      </w:r>
    </w:p>
    <w:p w14:paraId="152FEEC2" w14:textId="64E4FCBD" w:rsidR="00992DB5" w:rsidRDefault="00992DB5">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0600E2">
        <w:rPr>
          <w:rFonts w:cs="Arial"/>
        </w:rPr>
        <w:t>parameter provisioning</w:t>
      </w:r>
      <w:r>
        <w:tab/>
      </w:r>
      <w:r>
        <w:fldChar w:fldCharType="begin" w:fldLock="1"/>
      </w:r>
      <w:r>
        <w:instrText xml:space="preserve"> PAGEREF _Toc106029088 \h </w:instrText>
      </w:r>
      <w:r>
        <w:fldChar w:fldCharType="separate"/>
      </w:r>
      <w:r>
        <w:t>173</w:t>
      </w:r>
      <w:r>
        <w:fldChar w:fldCharType="end"/>
      </w:r>
    </w:p>
    <w:p w14:paraId="6AE7344F" w14:textId="16B63F79" w:rsidR="00992DB5" w:rsidRDefault="00992DB5">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0600E2">
        <w:rPr>
          <w:rFonts w:cs="Arial"/>
        </w:rPr>
        <w:t>Generation of xIRI LI_X2 at IRI-POI in SCEF over LI_X2</w:t>
      </w:r>
      <w:r>
        <w:tab/>
      </w:r>
      <w:r>
        <w:fldChar w:fldCharType="begin" w:fldLock="1"/>
      </w:r>
      <w:r>
        <w:instrText xml:space="preserve"> PAGEREF _Toc106029089 \h </w:instrText>
      </w:r>
      <w:r>
        <w:fldChar w:fldCharType="separate"/>
      </w:r>
      <w:r>
        <w:t>173</w:t>
      </w:r>
      <w:r>
        <w:fldChar w:fldCharType="end"/>
      </w:r>
    </w:p>
    <w:p w14:paraId="42CE9E81" w14:textId="16D6E075" w:rsidR="00992DB5" w:rsidRDefault="00992DB5">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0600E2">
        <w:rPr>
          <w:rFonts w:cs="Arial"/>
        </w:rPr>
        <w:t>General</w:t>
      </w:r>
      <w:r>
        <w:tab/>
      </w:r>
      <w:r>
        <w:fldChar w:fldCharType="begin" w:fldLock="1"/>
      </w:r>
      <w:r>
        <w:instrText xml:space="preserve"> PAGEREF _Toc106029090 \h </w:instrText>
      </w:r>
      <w:r>
        <w:fldChar w:fldCharType="separate"/>
      </w:r>
      <w:r>
        <w:t>173</w:t>
      </w:r>
      <w:r>
        <w:fldChar w:fldCharType="end"/>
      </w:r>
    </w:p>
    <w:p w14:paraId="0BA3929C" w14:textId="6A034601" w:rsidR="00992DB5" w:rsidRDefault="00992DB5">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0600E2">
        <w:rPr>
          <w:rFonts w:cs="Arial"/>
        </w:rPr>
        <w:t>Communication pattern update</w:t>
      </w:r>
      <w:r>
        <w:tab/>
      </w:r>
      <w:r>
        <w:fldChar w:fldCharType="begin" w:fldLock="1"/>
      </w:r>
      <w:r>
        <w:instrText xml:space="preserve"> PAGEREF _Toc106029091 \h </w:instrText>
      </w:r>
      <w:r>
        <w:fldChar w:fldCharType="separate"/>
      </w:r>
      <w:r>
        <w:t>173</w:t>
      </w:r>
      <w:r>
        <w:fldChar w:fldCharType="end"/>
      </w:r>
    </w:p>
    <w:p w14:paraId="1D3C12B0" w14:textId="583BA4FB" w:rsidR="00992DB5" w:rsidRDefault="00992DB5">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_Toc106029092 \h </w:instrText>
      </w:r>
      <w:r>
        <w:fldChar w:fldCharType="separate"/>
      </w:r>
      <w:r>
        <w:t>174</w:t>
      </w:r>
      <w:r>
        <w:fldChar w:fldCharType="end"/>
      </w:r>
    </w:p>
    <w:p w14:paraId="24A59D44" w14:textId="58760FE1" w:rsidR="00992DB5" w:rsidRDefault="00992DB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_Toc106029093 \h </w:instrText>
      </w:r>
      <w:r>
        <w:fldChar w:fldCharType="separate"/>
      </w:r>
      <w:r>
        <w:t>174</w:t>
      </w:r>
      <w:r>
        <w:fldChar w:fldCharType="end"/>
      </w:r>
    </w:p>
    <w:p w14:paraId="008EFD71" w14:textId="297D12E0" w:rsidR="00992DB5" w:rsidRDefault="00992DB5">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_Toc106029094 \h </w:instrText>
      </w:r>
      <w:r>
        <w:fldChar w:fldCharType="separate"/>
      </w:r>
      <w:r>
        <w:t>174</w:t>
      </w:r>
      <w:r>
        <w:fldChar w:fldCharType="end"/>
      </w:r>
    </w:p>
    <w:p w14:paraId="089D9353" w14:textId="45E1C3E8" w:rsidR="00992DB5" w:rsidRDefault="00992DB5">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_Toc106029095 \h </w:instrText>
      </w:r>
      <w:r>
        <w:fldChar w:fldCharType="separate"/>
      </w:r>
      <w:r>
        <w:t>174</w:t>
      </w:r>
      <w:r>
        <w:fldChar w:fldCharType="end"/>
      </w:r>
    </w:p>
    <w:p w14:paraId="20297E45" w14:textId="453D0377" w:rsidR="00992DB5" w:rsidRDefault="00992DB5">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_Toc106029096 \h </w:instrText>
      </w:r>
      <w:r>
        <w:fldChar w:fldCharType="separate"/>
      </w:r>
      <w:r>
        <w:t>175</w:t>
      </w:r>
      <w:r>
        <w:fldChar w:fldCharType="end"/>
      </w:r>
    </w:p>
    <w:p w14:paraId="72DDD4FF" w14:textId="0EB9637E" w:rsidR="00992DB5" w:rsidRDefault="00992DB5">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_Toc106029097 \h </w:instrText>
      </w:r>
      <w:r>
        <w:fldChar w:fldCharType="separate"/>
      </w:r>
      <w:r>
        <w:t>175</w:t>
      </w:r>
      <w:r>
        <w:fldChar w:fldCharType="end"/>
      </w:r>
    </w:p>
    <w:p w14:paraId="43413E79" w14:textId="2601A437" w:rsidR="00992DB5" w:rsidRDefault="00992DB5">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_Toc106029098 \h </w:instrText>
      </w:r>
      <w:r>
        <w:fldChar w:fldCharType="separate"/>
      </w:r>
      <w:r>
        <w:t>175</w:t>
      </w:r>
      <w:r>
        <w:fldChar w:fldCharType="end"/>
      </w:r>
    </w:p>
    <w:p w14:paraId="3906858B" w14:textId="5969E081" w:rsidR="00992DB5" w:rsidRDefault="00992DB5">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_Toc106029099 \h </w:instrText>
      </w:r>
      <w:r>
        <w:fldChar w:fldCharType="separate"/>
      </w:r>
      <w:r>
        <w:t>175</w:t>
      </w:r>
      <w:r>
        <w:fldChar w:fldCharType="end"/>
      </w:r>
    </w:p>
    <w:p w14:paraId="4A3DFA51" w14:textId="176879CF" w:rsidR="00992DB5" w:rsidRDefault="00992DB5">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_Toc106029100 \h </w:instrText>
      </w:r>
      <w:r>
        <w:fldChar w:fldCharType="separate"/>
      </w:r>
      <w:r>
        <w:t>176</w:t>
      </w:r>
      <w:r>
        <w:fldChar w:fldCharType="end"/>
      </w:r>
    </w:p>
    <w:p w14:paraId="46B8C094" w14:textId="4F2EE9A3" w:rsidR="00992DB5" w:rsidRDefault="00992DB5">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_Toc106029101 \h </w:instrText>
      </w:r>
      <w:r>
        <w:fldChar w:fldCharType="separate"/>
      </w:r>
      <w:r>
        <w:t>176</w:t>
      </w:r>
      <w:r>
        <w:fldChar w:fldCharType="end"/>
      </w:r>
    </w:p>
    <w:p w14:paraId="38C0CEB9" w14:textId="47D7EF6C" w:rsidR="00992DB5" w:rsidRDefault="00992DB5">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_Toc106029102 \h </w:instrText>
      </w:r>
      <w:r>
        <w:fldChar w:fldCharType="separate"/>
      </w:r>
      <w:r>
        <w:t>176</w:t>
      </w:r>
      <w:r>
        <w:fldChar w:fldCharType="end"/>
      </w:r>
    </w:p>
    <w:p w14:paraId="57C76AB1" w14:textId="0CED5D92" w:rsidR="00992DB5" w:rsidRDefault="00992DB5">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_Toc106029103 \h </w:instrText>
      </w:r>
      <w:r>
        <w:fldChar w:fldCharType="separate"/>
      </w:r>
      <w:r>
        <w:t>176</w:t>
      </w:r>
      <w:r>
        <w:fldChar w:fldCharType="end"/>
      </w:r>
    </w:p>
    <w:p w14:paraId="18550030" w14:textId="311B8E15" w:rsidR="00992DB5" w:rsidRDefault="00992DB5">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_Toc106029104 \h </w:instrText>
      </w:r>
      <w:r>
        <w:fldChar w:fldCharType="separate"/>
      </w:r>
      <w:r>
        <w:t>177</w:t>
      </w:r>
      <w:r>
        <w:fldChar w:fldCharType="end"/>
      </w:r>
    </w:p>
    <w:p w14:paraId="0FF4FCE5" w14:textId="02103DDA" w:rsidR="00992DB5" w:rsidRDefault="00992DB5">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_Toc106029105 \h </w:instrText>
      </w:r>
      <w:r>
        <w:fldChar w:fldCharType="separate"/>
      </w:r>
      <w:r>
        <w:t>177</w:t>
      </w:r>
      <w:r>
        <w:fldChar w:fldCharType="end"/>
      </w:r>
    </w:p>
    <w:p w14:paraId="44968D4C" w14:textId="40C915B2" w:rsidR="00992DB5" w:rsidRDefault="00992DB5">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_Toc106029106 \h </w:instrText>
      </w:r>
      <w:r>
        <w:fldChar w:fldCharType="separate"/>
      </w:r>
      <w:r>
        <w:t>177</w:t>
      </w:r>
      <w:r>
        <w:fldChar w:fldCharType="end"/>
      </w:r>
    </w:p>
    <w:p w14:paraId="5EB7679C" w14:textId="11FEAB41" w:rsidR="00992DB5" w:rsidRDefault="00992DB5">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_Toc106029107 \h </w:instrText>
      </w:r>
      <w:r>
        <w:fldChar w:fldCharType="separate"/>
      </w:r>
      <w:r>
        <w:t>177</w:t>
      </w:r>
      <w:r>
        <w:fldChar w:fldCharType="end"/>
      </w:r>
    </w:p>
    <w:p w14:paraId="3D0EC50E" w14:textId="7E1CA670" w:rsidR="00992DB5" w:rsidRDefault="00992DB5">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_Toc106029108 \h </w:instrText>
      </w:r>
      <w:r>
        <w:fldChar w:fldCharType="separate"/>
      </w:r>
      <w:r>
        <w:t>177</w:t>
      </w:r>
      <w:r>
        <w:fldChar w:fldCharType="end"/>
      </w:r>
    </w:p>
    <w:p w14:paraId="7AAA8DD0" w14:textId="7A8ECAC6" w:rsidR="00992DB5" w:rsidRDefault="00992DB5">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_Toc106029109 \h </w:instrText>
      </w:r>
      <w:r>
        <w:fldChar w:fldCharType="separate"/>
      </w:r>
      <w:r>
        <w:t>178</w:t>
      </w:r>
      <w:r>
        <w:fldChar w:fldCharType="end"/>
      </w:r>
    </w:p>
    <w:p w14:paraId="7C0F5BB2" w14:textId="4AF2FED9" w:rsidR="00992DB5" w:rsidRDefault="00992DB5">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_Toc106029110 \h </w:instrText>
      </w:r>
      <w:r>
        <w:fldChar w:fldCharType="separate"/>
      </w:r>
      <w:r>
        <w:t>178</w:t>
      </w:r>
      <w:r>
        <w:fldChar w:fldCharType="end"/>
      </w:r>
    </w:p>
    <w:p w14:paraId="743DB4AC" w14:textId="50DBD3EC" w:rsidR="00992DB5" w:rsidRDefault="00992DB5">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_Toc106029111 \h </w:instrText>
      </w:r>
      <w:r>
        <w:fldChar w:fldCharType="separate"/>
      </w:r>
      <w:r>
        <w:t>178</w:t>
      </w:r>
      <w:r>
        <w:fldChar w:fldCharType="end"/>
      </w:r>
    </w:p>
    <w:p w14:paraId="7E4911CF" w14:textId="012C2222" w:rsidR="00992DB5" w:rsidRDefault="00992DB5">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0600E2">
        <w:rPr>
          <w:rFonts w:cs="Arial"/>
        </w:rPr>
        <w:t>Generation of IRI over LI_HI2</w:t>
      </w:r>
      <w:r>
        <w:tab/>
      </w:r>
      <w:r>
        <w:fldChar w:fldCharType="begin" w:fldLock="1"/>
      </w:r>
      <w:r>
        <w:instrText xml:space="preserve"> PAGEREF _Toc106029112 \h </w:instrText>
      </w:r>
      <w:r>
        <w:fldChar w:fldCharType="separate"/>
      </w:r>
      <w:r>
        <w:t>178</w:t>
      </w:r>
      <w:r>
        <w:fldChar w:fldCharType="end"/>
      </w:r>
    </w:p>
    <w:p w14:paraId="543D1E9F" w14:textId="1D1CC302" w:rsidR="00992DB5" w:rsidRDefault="00992DB5">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_Toc106029113 \h </w:instrText>
      </w:r>
      <w:r>
        <w:fldChar w:fldCharType="separate"/>
      </w:r>
      <w:r>
        <w:t>179</w:t>
      </w:r>
      <w:r>
        <w:fldChar w:fldCharType="end"/>
      </w:r>
    </w:p>
    <w:p w14:paraId="47CC8D4E" w14:textId="707DD63A" w:rsidR="00992DB5" w:rsidRDefault="00992DB5">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_Toc106029114 \h </w:instrText>
      </w:r>
      <w:r>
        <w:fldChar w:fldCharType="separate"/>
      </w:r>
      <w:r>
        <w:t>179</w:t>
      </w:r>
      <w:r>
        <w:fldChar w:fldCharType="end"/>
      </w:r>
    </w:p>
    <w:p w14:paraId="0D55D77C" w14:textId="0F9A9012" w:rsidR="00992DB5" w:rsidRDefault="00992DB5">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_Toc106029115 \h </w:instrText>
      </w:r>
      <w:r>
        <w:fldChar w:fldCharType="separate"/>
      </w:r>
      <w:r>
        <w:t>180</w:t>
      </w:r>
      <w:r>
        <w:fldChar w:fldCharType="end"/>
      </w:r>
    </w:p>
    <w:p w14:paraId="313863F9" w14:textId="413121DC" w:rsidR="00992DB5" w:rsidRDefault="00992DB5">
      <w:pPr>
        <w:pStyle w:val="TOC3"/>
        <w:rPr>
          <w:rFonts w:asciiTheme="minorHAnsi" w:eastAsiaTheme="minorEastAsia" w:hAnsiTheme="minorHAnsi" w:cstheme="minorBidi"/>
          <w:sz w:val="22"/>
          <w:szCs w:val="22"/>
          <w:lang w:eastAsia="en-GB"/>
        </w:rPr>
      </w:pPr>
      <w:r>
        <w:lastRenderedPageBreak/>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_Toc106029116 \h </w:instrText>
      </w:r>
      <w:r>
        <w:fldChar w:fldCharType="separate"/>
      </w:r>
      <w:r>
        <w:t>180</w:t>
      </w:r>
      <w:r>
        <w:fldChar w:fldCharType="end"/>
      </w:r>
    </w:p>
    <w:p w14:paraId="5B601C93" w14:textId="3E865527" w:rsidR="00992DB5" w:rsidRDefault="00992DB5">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_Toc106029117 \h </w:instrText>
      </w:r>
      <w:r>
        <w:fldChar w:fldCharType="separate"/>
      </w:r>
      <w:r>
        <w:t>180</w:t>
      </w:r>
      <w:r>
        <w:fldChar w:fldCharType="end"/>
      </w:r>
    </w:p>
    <w:p w14:paraId="11351A6F" w14:textId="15F3B943" w:rsidR="00992DB5" w:rsidRDefault="00992DB5">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_Toc106029118 \h </w:instrText>
      </w:r>
      <w:r>
        <w:fldChar w:fldCharType="separate"/>
      </w:r>
      <w:r>
        <w:t>180</w:t>
      </w:r>
      <w:r>
        <w:fldChar w:fldCharType="end"/>
      </w:r>
    </w:p>
    <w:p w14:paraId="3D43BE6F" w14:textId="38EBBFFC" w:rsidR="00992DB5" w:rsidRDefault="00992DB5">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_Toc106029119 \h </w:instrText>
      </w:r>
      <w:r>
        <w:fldChar w:fldCharType="separate"/>
      </w:r>
      <w:r>
        <w:t>180</w:t>
      </w:r>
      <w:r>
        <w:fldChar w:fldCharType="end"/>
      </w:r>
    </w:p>
    <w:p w14:paraId="6AED854F" w14:textId="7401DCA3" w:rsidR="00992DB5" w:rsidRDefault="00992DB5">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_Toc106029120 \h </w:instrText>
      </w:r>
      <w:r>
        <w:fldChar w:fldCharType="separate"/>
      </w:r>
      <w:r>
        <w:t>180</w:t>
      </w:r>
      <w:r>
        <w:fldChar w:fldCharType="end"/>
      </w:r>
    </w:p>
    <w:p w14:paraId="35201180" w14:textId="591332BA" w:rsidR="00992DB5" w:rsidRDefault="00992DB5">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_Toc106029121 \h </w:instrText>
      </w:r>
      <w:r>
        <w:fldChar w:fldCharType="separate"/>
      </w:r>
      <w:r>
        <w:t>181</w:t>
      </w:r>
      <w:r>
        <w:fldChar w:fldCharType="end"/>
      </w:r>
    </w:p>
    <w:p w14:paraId="2A4C2143" w14:textId="069DD4DA" w:rsidR="00992DB5" w:rsidRDefault="00992DB5">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_Toc106029122 \h </w:instrText>
      </w:r>
      <w:r>
        <w:fldChar w:fldCharType="separate"/>
      </w:r>
      <w:r>
        <w:t>181</w:t>
      </w:r>
      <w:r>
        <w:fldChar w:fldCharType="end"/>
      </w:r>
    </w:p>
    <w:p w14:paraId="45A4BEF0" w14:textId="56C55A90" w:rsidR="00992DB5" w:rsidRDefault="00992DB5">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_Toc106029123 \h </w:instrText>
      </w:r>
      <w:r>
        <w:fldChar w:fldCharType="separate"/>
      </w:r>
      <w:r>
        <w:t>181</w:t>
      </w:r>
      <w:r>
        <w:fldChar w:fldCharType="end"/>
      </w:r>
    </w:p>
    <w:p w14:paraId="5C3DCE7C" w14:textId="0F92B3AE" w:rsidR="00992DB5" w:rsidRDefault="00992DB5">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_Toc106029124 \h </w:instrText>
      </w:r>
      <w:r>
        <w:fldChar w:fldCharType="separate"/>
      </w:r>
      <w:r>
        <w:t>182</w:t>
      </w:r>
      <w:r>
        <w:fldChar w:fldCharType="end"/>
      </w:r>
    </w:p>
    <w:p w14:paraId="4A2747F5" w14:textId="405DB065" w:rsidR="00992DB5" w:rsidRDefault="00992DB5">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_Toc106029125 \h </w:instrText>
      </w:r>
      <w:r>
        <w:fldChar w:fldCharType="separate"/>
      </w:r>
      <w:r>
        <w:t>183</w:t>
      </w:r>
      <w:r>
        <w:fldChar w:fldCharType="end"/>
      </w:r>
    </w:p>
    <w:p w14:paraId="600064D5" w14:textId="457D4C3F" w:rsidR="00992DB5" w:rsidRDefault="00992DB5">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_Toc106029126 \h </w:instrText>
      </w:r>
      <w:r>
        <w:fldChar w:fldCharType="separate"/>
      </w:r>
      <w:r>
        <w:t>185</w:t>
      </w:r>
      <w:r>
        <w:fldChar w:fldCharType="end"/>
      </w:r>
    </w:p>
    <w:p w14:paraId="0A292FA0" w14:textId="2787D4EB" w:rsidR="00992DB5" w:rsidRDefault="00992DB5">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_Toc106029127 \h </w:instrText>
      </w:r>
      <w:r>
        <w:fldChar w:fldCharType="separate"/>
      </w:r>
      <w:r>
        <w:t>185</w:t>
      </w:r>
      <w:r>
        <w:fldChar w:fldCharType="end"/>
      </w:r>
    </w:p>
    <w:p w14:paraId="6914C458" w14:textId="7D4CE2A5" w:rsidR="00992DB5" w:rsidRDefault="00992DB5">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_Toc106029128 \h </w:instrText>
      </w:r>
      <w:r>
        <w:fldChar w:fldCharType="separate"/>
      </w:r>
      <w:r>
        <w:t>185</w:t>
      </w:r>
      <w:r>
        <w:fldChar w:fldCharType="end"/>
      </w:r>
    </w:p>
    <w:p w14:paraId="5CBD5F26" w14:textId="568463B5" w:rsidR="00992DB5" w:rsidRDefault="00992DB5">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_Toc106029129 \h </w:instrText>
      </w:r>
      <w:r>
        <w:fldChar w:fldCharType="separate"/>
      </w:r>
      <w:r>
        <w:t>185</w:t>
      </w:r>
      <w:r>
        <w:fldChar w:fldCharType="end"/>
      </w:r>
    </w:p>
    <w:p w14:paraId="67F82652" w14:textId="4A056FB7" w:rsidR="00992DB5" w:rsidRDefault="00992DB5">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_Toc106029130 \h </w:instrText>
      </w:r>
      <w:r>
        <w:fldChar w:fldCharType="separate"/>
      </w:r>
      <w:r>
        <w:t>185</w:t>
      </w:r>
      <w:r>
        <w:fldChar w:fldCharType="end"/>
      </w:r>
    </w:p>
    <w:p w14:paraId="35E2F8BF" w14:textId="6DD55E9B" w:rsidR="00992DB5" w:rsidRDefault="00992DB5">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_Toc106029131 \h </w:instrText>
      </w:r>
      <w:r>
        <w:fldChar w:fldCharType="separate"/>
      </w:r>
      <w:r>
        <w:t>186</w:t>
      </w:r>
      <w:r>
        <w:fldChar w:fldCharType="end"/>
      </w:r>
    </w:p>
    <w:p w14:paraId="5F6D92DF" w14:textId="01DA9D24" w:rsidR="00992DB5" w:rsidRDefault="00992DB5">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_Toc106029132 \h </w:instrText>
      </w:r>
      <w:r>
        <w:fldChar w:fldCharType="separate"/>
      </w:r>
      <w:r>
        <w:t>186</w:t>
      </w:r>
      <w:r>
        <w:fldChar w:fldCharType="end"/>
      </w:r>
    </w:p>
    <w:p w14:paraId="09A86CE7" w14:textId="26E0E2B5" w:rsidR="00992DB5" w:rsidRDefault="00992DB5">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_Toc106029133 \h </w:instrText>
      </w:r>
      <w:r>
        <w:fldChar w:fldCharType="separate"/>
      </w:r>
      <w:r>
        <w:t>187</w:t>
      </w:r>
      <w:r>
        <w:fldChar w:fldCharType="end"/>
      </w:r>
    </w:p>
    <w:p w14:paraId="1D667F03" w14:textId="2EC9DF1E" w:rsidR="00992DB5" w:rsidRDefault="00992DB5">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_Toc106029134 \h </w:instrText>
      </w:r>
      <w:r>
        <w:fldChar w:fldCharType="separate"/>
      </w:r>
      <w:r>
        <w:t>187</w:t>
      </w:r>
      <w:r>
        <w:fldChar w:fldCharType="end"/>
      </w:r>
    </w:p>
    <w:p w14:paraId="00234633" w14:textId="0EDC27C1" w:rsidR="00992DB5" w:rsidRDefault="00992DB5">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_Toc106029135 \h </w:instrText>
      </w:r>
      <w:r>
        <w:fldChar w:fldCharType="separate"/>
      </w:r>
      <w:r>
        <w:t>188</w:t>
      </w:r>
      <w:r>
        <w:fldChar w:fldCharType="end"/>
      </w:r>
    </w:p>
    <w:p w14:paraId="6448B72A" w14:textId="5091F7D0" w:rsidR="00992DB5" w:rsidRDefault="00992DB5">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_Toc106029136 \h </w:instrText>
      </w:r>
      <w:r>
        <w:fldChar w:fldCharType="separate"/>
      </w:r>
      <w:r>
        <w:t>188</w:t>
      </w:r>
      <w:r>
        <w:fldChar w:fldCharType="end"/>
      </w:r>
    </w:p>
    <w:p w14:paraId="54A7BFA4" w14:textId="64E78A77" w:rsidR="00992DB5" w:rsidRDefault="00992DB5">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_Toc106029137 \h </w:instrText>
      </w:r>
      <w:r>
        <w:fldChar w:fldCharType="separate"/>
      </w:r>
      <w:r>
        <w:t>188</w:t>
      </w:r>
      <w:r>
        <w:fldChar w:fldCharType="end"/>
      </w:r>
    </w:p>
    <w:p w14:paraId="426FE8B2" w14:textId="0B944992" w:rsidR="00992DB5" w:rsidRDefault="00992DB5">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_Toc106029138 \h </w:instrText>
      </w:r>
      <w:r>
        <w:fldChar w:fldCharType="separate"/>
      </w:r>
      <w:r>
        <w:t>188</w:t>
      </w:r>
      <w:r>
        <w:fldChar w:fldCharType="end"/>
      </w:r>
    </w:p>
    <w:p w14:paraId="5A3EC0A4" w14:textId="54220E32" w:rsidR="00992DB5" w:rsidRDefault="00992DB5">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_Toc106029139 \h </w:instrText>
      </w:r>
      <w:r>
        <w:fldChar w:fldCharType="separate"/>
      </w:r>
      <w:r>
        <w:t>188</w:t>
      </w:r>
      <w:r>
        <w:fldChar w:fldCharType="end"/>
      </w:r>
    </w:p>
    <w:p w14:paraId="34713476" w14:textId="129D3310" w:rsidR="00992DB5" w:rsidRDefault="00992DB5">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_Toc106029140 \h </w:instrText>
      </w:r>
      <w:r>
        <w:fldChar w:fldCharType="separate"/>
      </w:r>
      <w:r>
        <w:t>189</w:t>
      </w:r>
      <w:r>
        <w:fldChar w:fldCharType="end"/>
      </w:r>
    </w:p>
    <w:p w14:paraId="75F66762" w14:textId="55A50FE4" w:rsidR="00992DB5" w:rsidRDefault="00992DB5">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_Toc106029141 \h </w:instrText>
      </w:r>
      <w:r>
        <w:fldChar w:fldCharType="separate"/>
      </w:r>
      <w:r>
        <w:t>189</w:t>
      </w:r>
      <w:r>
        <w:fldChar w:fldCharType="end"/>
      </w:r>
    </w:p>
    <w:p w14:paraId="08E9169D" w14:textId="3F4036A0" w:rsidR="00992DB5" w:rsidRDefault="00992DB5">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_Toc106029142 \h </w:instrText>
      </w:r>
      <w:r>
        <w:fldChar w:fldCharType="separate"/>
      </w:r>
      <w:r>
        <w:t>189</w:t>
      </w:r>
      <w:r>
        <w:fldChar w:fldCharType="end"/>
      </w:r>
    </w:p>
    <w:p w14:paraId="711529D3" w14:textId="1F2AC930" w:rsidR="00992DB5" w:rsidRDefault="00992DB5">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_Toc106029143 \h </w:instrText>
      </w:r>
      <w:r>
        <w:fldChar w:fldCharType="separate"/>
      </w:r>
      <w:r>
        <w:t>190</w:t>
      </w:r>
      <w:r>
        <w:fldChar w:fldCharType="end"/>
      </w:r>
    </w:p>
    <w:p w14:paraId="53F2649C" w14:textId="1D4BDA71" w:rsidR="00992DB5" w:rsidRDefault="00992DB5">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_Toc106029144 \h </w:instrText>
      </w:r>
      <w:r>
        <w:fldChar w:fldCharType="separate"/>
      </w:r>
      <w:r>
        <w:t>190</w:t>
      </w:r>
      <w:r>
        <w:fldChar w:fldCharType="end"/>
      </w:r>
    </w:p>
    <w:p w14:paraId="150A9050" w14:textId="3DD1AAC2" w:rsidR="00992DB5" w:rsidRDefault="00992DB5">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_Toc106029145 \h </w:instrText>
      </w:r>
      <w:r>
        <w:fldChar w:fldCharType="separate"/>
      </w:r>
      <w:r>
        <w:t>191</w:t>
      </w:r>
      <w:r>
        <w:fldChar w:fldCharType="end"/>
      </w:r>
    </w:p>
    <w:p w14:paraId="514F0628" w14:textId="0D28C608" w:rsidR="00992DB5" w:rsidRDefault="00992DB5">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_Toc106029146 \h </w:instrText>
      </w:r>
      <w:r>
        <w:fldChar w:fldCharType="separate"/>
      </w:r>
      <w:r>
        <w:t>191</w:t>
      </w:r>
      <w:r>
        <w:fldChar w:fldCharType="end"/>
      </w:r>
    </w:p>
    <w:p w14:paraId="5FAC161B" w14:textId="2D50166A" w:rsidR="00992DB5" w:rsidRDefault="00992DB5">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_Toc106029147 \h </w:instrText>
      </w:r>
      <w:r>
        <w:fldChar w:fldCharType="separate"/>
      </w:r>
      <w:r>
        <w:t>192</w:t>
      </w:r>
      <w:r>
        <w:fldChar w:fldCharType="end"/>
      </w:r>
    </w:p>
    <w:p w14:paraId="67D8E106" w14:textId="141F4D30" w:rsidR="00992DB5" w:rsidRDefault="00992DB5">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_Toc106029148 \h </w:instrText>
      </w:r>
      <w:r>
        <w:fldChar w:fldCharType="separate"/>
      </w:r>
      <w:r>
        <w:t>192</w:t>
      </w:r>
      <w:r>
        <w:fldChar w:fldCharType="end"/>
      </w:r>
    </w:p>
    <w:p w14:paraId="063D8D82" w14:textId="43315730" w:rsidR="00992DB5" w:rsidRDefault="00992DB5">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_Toc106029149 \h </w:instrText>
      </w:r>
      <w:r>
        <w:fldChar w:fldCharType="separate"/>
      </w:r>
      <w:r>
        <w:t>192</w:t>
      </w:r>
      <w:r>
        <w:fldChar w:fldCharType="end"/>
      </w:r>
    </w:p>
    <w:p w14:paraId="026A5E0A" w14:textId="6C70D275" w:rsidR="00992DB5" w:rsidRDefault="00992DB5">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_Toc106029150 \h </w:instrText>
      </w:r>
      <w:r>
        <w:fldChar w:fldCharType="separate"/>
      </w:r>
      <w:r>
        <w:t>192</w:t>
      </w:r>
      <w:r>
        <w:fldChar w:fldCharType="end"/>
      </w:r>
    </w:p>
    <w:p w14:paraId="45A666BF" w14:textId="262C753B" w:rsidR="00992DB5" w:rsidRDefault="00992DB5">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_Toc106029151 \h </w:instrText>
      </w:r>
      <w:r>
        <w:fldChar w:fldCharType="separate"/>
      </w:r>
      <w:r>
        <w:t>193</w:t>
      </w:r>
      <w:r>
        <w:fldChar w:fldCharType="end"/>
      </w:r>
    </w:p>
    <w:p w14:paraId="1BC08150" w14:textId="50779109" w:rsidR="00992DB5" w:rsidRDefault="00992DB5">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_Toc106029152 \h </w:instrText>
      </w:r>
      <w:r>
        <w:fldChar w:fldCharType="separate"/>
      </w:r>
      <w:r>
        <w:t>193</w:t>
      </w:r>
      <w:r>
        <w:fldChar w:fldCharType="end"/>
      </w:r>
    </w:p>
    <w:p w14:paraId="432D8EF6" w14:textId="00DA4BEA" w:rsidR="00992DB5" w:rsidRDefault="00992DB5">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_Toc106029153 \h </w:instrText>
      </w:r>
      <w:r>
        <w:fldChar w:fldCharType="separate"/>
      </w:r>
      <w:r>
        <w:t>193</w:t>
      </w:r>
      <w:r>
        <w:fldChar w:fldCharType="end"/>
      </w:r>
    </w:p>
    <w:p w14:paraId="45D25659" w14:textId="5C798CE3" w:rsidR="00992DB5" w:rsidRDefault="00992DB5">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_Toc106029154 \h </w:instrText>
      </w:r>
      <w:r>
        <w:fldChar w:fldCharType="separate"/>
      </w:r>
      <w:r>
        <w:t>193</w:t>
      </w:r>
      <w:r>
        <w:fldChar w:fldCharType="end"/>
      </w:r>
    </w:p>
    <w:p w14:paraId="31476C26" w14:textId="122967B9" w:rsidR="00992DB5" w:rsidRDefault="00992DB5">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_Toc106029155 \h </w:instrText>
      </w:r>
      <w:r>
        <w:fldChar w:fldCharType="separate"/>
      </w:r>
      <w:r>
        <w:t>194</w:t>
      </w:r>
      <w:r>
        <w:fldChar w:fldCharType="end"/>
      </w:r>
    </w:p>
    <w:p w14:paraId="1C0CC327" w14:textId="7EB05F34" w:rsidR="00992DB5" w:rsidRDefault="00992DB5">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_Toc106029156 \h </w:instrText>
      </w:r>
      <w:r>
        <w:fldChar w:fldCharType="separate"/>
      </w:r>
      <w:r>
        <w:t>195</w:t>
      </w:r>
      <w:r>
        <w:fldChar w:fldCharType="end"/>
      </w:r>
    </w:p>
    <w:p w14:paraId="30A75E60" w14:textId="18922B26" w:rsidR="00992DB5" w:rsidRDefault="00992DB5">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_Toc106029157 \h </w:instrText>
      </w:r>
      <w:r>
        <w:fldChar w:fldCharType="separate"/>
      </w:r>
      <w:r>
        <w:t>195</w:t>
      </w:r>
      <w:r>
        <w:fldChar w:fldCharType="end"/>
      </w:r>
    </w:p>
    <w:p w14:paraId="1FDC4CFD" w14:textId="53935031" w:rsidR="00992DB5" w:rsidRDefault="00992DB5">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_Toc106029158 \h </w:instrText>
      </w:r>
      <w:r>
        <w:fldChar w:fldCharType="separate"/>
      </w:r>
      <w:r>
        <w:t>195</w:t>
      </w:r>
      <w:r>
        <w:fldChar w:fldCharType="end"/>
      </w:r>
    </w:p>
    <w:p w14:paraId="61823DA8" w14:textId="5AAFE966" w:rsidR="00992DB5" w:rsidRDefault="00992DB5">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_Toc106029159 \h </w:instrText>
      </w:r>
      <w:r>
        <w:fldChar w:fldCharType="separate"/>
      </w:r>
      <w:r>
        <w:t>196</w:t>
      </w:r>
      <w:r>
        <w:fldChar w:fldCharType="end"/>
      </w:r>
    </w:p>
    <w:p w14:paraId="5C843544" w14:textId="08CC9D65" w:rsidR="00992DB5" w:rsidRDefault="00992DB5">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_Toc106029160 \h </w:instrText>
      </w:r>
      <w:r>
        <w:fldChar w:fldCharType="separate"/>
      </w:r>
      <w:r>
        <w:t>197</w:t>
      </w:r>
      <w:r>
        <w:fldChar w:fldCharType="end"/>
      </w:r>
    </w:p>
    <w:p w14:paraId="56FC465F" w14:textId="42634F1B" w:rsidR="00992DB5" w:rsidRDefault="00992DB5">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_Toc106029161 \h </w:instrText>
      </w:r>
      <w:r>
        <w:fldChar w:fldCharType="separate"/>
      </w:r>
      <w:r>
        <w:t>197</w:t>
      </w:r>
      <w:r>
        <w:fldChar w:fldCharType="end"/>
      </w:r>
    </w:p>
    <w:p w14:paraId="27248E18" w14:textId="05C5CC95" w:rsidR="00992DB5" w:rsidRDefault="00992DB5">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_Toc106029162 \h </w:instrText>
      </w:r>
      <w:r>
        <w:fldChar w:fldCharType="separate"/>
      </w:r>
      <w:r>
        <w:t>197</w:t>
      </w:r>
      <w:r>
        <w:fldChar w:fldCharType="end"/>
      </w:r>
    </w:p>
    <w:p w14:paraId="406BF18E" w14:textId="41B547D7" w:rsidR="00992DB5" w:rsidRDefault="00992DB5">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_Toc106029163 \h </w:instrText>
      </w:r>
      <w:r>
        <w:fldChar w:fldCharType="separate"/>
      </w:r>
      <w:r>
        <w:t>198</w:t>
      </w:r>
      <w:r>
        <w:fldChar w:fldCharType="end"/>
      </w:r>
    </w:p>
    <w:p w14:paraId="081EAF54" w14:textId="6D541BF1" w:rsidR="00992DB5" w:rsidRDefault="00992DB5">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_Toc106029164 \h </w:instrText>
      </w:r>
      <w:r>
        <w:fldChar w:fldCharType="separate"/>
      </w:r>
      <w:r>
        <w:t>198</w:t>
      </w:r>
      <w:r>
        <w:fldChar w:fldCharType="end"/>
      </w:r>
    </w:p>
    <w:p w14:paraId="1C38DBB8" w14:textId="6FF3E7A9" w:rsidR="00992DB5" w:rsidRDefault="00992DB5">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_Toc106029165 \h </w:instrText>
      </w:r>
      <w:r>
        <w:fldChar w:fldCharType="separate"/>
      </w:r>
      <w:r>
        <w:t>198</w:t>
      </w:r>
      <w:r>
        <w:fldChar w:fldCharType="end"/>
      </w:r>
    </w:p>
    <w:p w14:paraId="4C51F025" w14:textId="722EA639" w:rsidR="00992DB5" w:rsidRDefault="00992DB5">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_Toc106029166 \h </w:instrText>
      </w:r>
      <w:r>
        <w:fldChar w:fldCharType="separate"/>
      </w:r>
      <w:r>
        <w:t>198</w:t>
      </w:r>
      <w:r>
        <w:fldChar w:fldCharType="end"/>
      </w:r>
    </w:p>
    <w:p w14:paraId="7E768E29" w14:textId="506524C7" w:rsidR="00992DB5" w:rsidRDefault="00992DB5">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_Toc106029167 \h </w:instrText>
      </w:r>
      <w:r>
        <w:fldChar w:fldCharType="separate"/>
      </w:r>
      <w:r>
        <w:t>198</w:t>
      </w:r>
      <w:r>
        <w:fldChar w:fldCharType="end"/>
      </w:r>
    </w:p>
    <w:p w14:paraId="2538A91E" w14:textId="789F5D6F" w:rsidR="00992DB5" w:rsidRDefault="00992DB5">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_Toc106029168 \h </w:instrText>
      </w:r>
      <w:r>
        <w:fldChar w:fldCharType="separate"/>
      </w:r>
      <w:r>
        <w:t>199</w:t>
      </w:r>
      <w:r>
        <w:fldChar w:fldCharType="end"/>
      </w:r>
    </w:p>
    <w:p w14:paraId="09BC9EDF" w14:textId="4DFE22FE" w:rsidR="00992DB5" w:rsidRDefault="00992DB5">
      <w:pPr>
        <w:pStyle w:val="TOC4"/>
        <w:rPr>
          <w:rFonts w:asciiTheme="minorHAnsi" w:eastAsiaTheme="minorEastAsia" w:hAnsiTheme="minorHAnsi" w:cstheme="minorBidi"/>
          <w:sz w:val="22"/>
          <w:szCs w:val="22"/>
          <w:lang w:eastAsia="en-GB"/>
        </w:rPr>
      </w:pPr>
      <w:r w:rsidRPr="000600E2">
        <w:rPr>
          <w:rFonts w:eastAsiaTheme="minorHAnsi"/>
          <w:lang w:val="en-US"/>
        </w:rPr>
        <w:t>7.11.1.3</w:t>
      </w:r>
      <w:r>
        <w:rPr>
          <w:rFonts w:asciiTheme="minorHAnsi" w:eastAsiaTheme="minorEastAsia" w:hAnsiTheme="minorHAnsi" w:cstheme="minorBidi"/>
          <w:sz w:val="22"/>
          <w:szCs w:val="22"/>
          <w:lang w:eastAsia="en-GB"/>
        </w:rPr>
        <w:tab/>
      </w:r>
      <w:r w:rsidRPr="000600E2">
        <w:rPr>
          <w:rFonts w:eastAsiaTheme="minorHAnsi"/>
          <w:lang w:val="en-US"/>
        </w:rPr>
        <w:t>Provisioning of the MDF2</w:t>
      </w:r>
      <w:r>
        <w:tab/>
      </w:r>
      <w:r>
        <w:fldChar w:fldCharType="begin" w:fldLock="1"/>
      </w:r>
      <w:r>
        <w:instrText xml:space="preserve"> PAGEREF _Toc106029169 \h </w:instrText>
      </w:r>
      <w:r>
        <w:fldChar w:fldCharType="separate"/>
      </w:r>
      <w:r>
        <w:t>199</w:t>
      </w:r>
      <w:r>
        <w:fldChar w:fldCharType="end"/>
      </w:r>
    </w:p>
    <w:p w14:paraId="2427829E" w14:textId="1B0DAADC" w:rsidR="00992DB5" w:rsidRDefault="00992DB5">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_Toc106029170 \h </w:instrText>
      </w:r>
      <w:r>
        <w:fldChar w:fldCharType="separate"/>
      </w:r>
      <w:r>
        <w:t>200</w:t>
      </w:r>
      <w:r>
        <w:fldChar w:fldCharType="end"/>
      </w:r>
    </w:p>
    <w:p w14:paraId="1ACAA451" w14:textId="6BA55616" w:rsidR="00992DB5" w:rsidRDefault="00992DB5">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_Toc106029171 \h </w:instrText>
      </w:r>
      <w:r>
        <w:fldChar w:fldCharType="separate"/>
      </w:r>
      <w:r>
        <w:t>200</w:t>
      </w:r>
      <w:r>
        <w:fldChar w:fldCharType="end"/>
      </w:r>
    </w:p>
    <w:p w14:paraId="6B0E84C0" w14:textId="675CFAE8" w:rsidR="00992DB5" w:rsidRDefault="00992DB5">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_Toc106029172 \h </w:instrText>
      </w:r>
      <w:r>
        <w:fldChar w:fldCharType="separate"/>
      </w:r>
      <w:r>
        <w:t>200</w:t>
      </w:r>
      <w:r>
        <w:fldChar w:fldCharType="end"/>
      </w:r>
    </w:p>
    <w:p w14:paraId="2707A4F9" w14:textId="410811E1" w:rsidR="00992DB5" w:rsidRDefault="00992DB5">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_Toc106029173 \h </w:instrText>
      </w:r>
      <w:r>
        <w:fldChar w:fldCharType="separate"/>
      </w:r>
      <w:r>
        <w:t>201</w:t>
      </w:r>
      <w:r>
        <w:fldChar w:fldCharType="end"/>
      </w:r>
    </w:p>
    <w:p w14:paraId="6B50BB99" w14:textId="710B2540" w:rsidR="00992DB5" w:rsidRDefault="00992DB5">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_Toc106029174 \h </w:instrText>
      </w:r>
      <w:r>
        <w:fldChar w:fldCharType="separate"/>
      </w:r>
      <w:r>
        <w:t>202</w:t>
      </w:r>
      <w:r>
        <w:fldChar w:fldCharType="end"/>
      </w:r>
    </w:p>
    <w:p w14:paraId="1339BFF1" w14:textId="52363944" w:rsidR="00992DB5" w:rsidRDefault="00992DB5">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_Toc106029175 \h </w:instrText>
      </w:r>
      <w:r>
        <w:fldChar w:fldCharType="separate"/>
      </w:r>
      <w:r>
        <w:t>202</w:t>
      </w:r>
      <w:r>
        <w:fldChar w:fldCharType="end"/>
      </w:r>
    </w:p>
    <w:p w14:paraId="29852EA2" w14:textId="65778D9D" w:rsidR="00992DB5" w:rsidRDefault="00992DB5">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_Toc106029176 \h </w:instrText>
      </w:r>
      <w:r>
        <w:fldChar w:fldCharType="separate"/>
      </w:r>
      <w:r>
        <w:t>202</w:t>
      </w:r>
      <w:r>
        <w:fldChar w:fldCharType="end"/>
      </w:r>
    </w:p>
    <w:p w14:paraId="755ACB86" w14:textId="12D76E93" w:rsidR="00992DB5" w:rsidRDefault="00992DB5">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_Toc106029177 \h </w:instrText>
      </w:r>
      <w:r>
        <w:fldChar w:fldCharType="separate"/>
      </w:r>
      <w:r>
        <w:t>203</w:t>
      </w:r>
      <w:r>
        <w:fldChar w:fldCharType="end"/>
      </w:r>
    </w:p>
    <w:p w14:paraId="373EC93E" w14:textId="30138DCF" w:rsidR="00992DB5" w:rsidRDefault="00992DB5">
      <w:pPr>
        <w:pStyle w:val="TOC4"/>
        <w:rPr>
          <w:rFonts w:asciiTheme="minorHAnsi" w:eastAsiaTheme="minorEastAsia" w:hAnsiTheme="minorHAnsi" w:cstheme="minorBidi"/>
          <w:sz w:val="22"/>
          <w:szCs w:val="22"/>
          <w:lang w:eastAsia="en-GB"/>
        </w:rPr>
      </w:pPr>
      <w:r>
        <w:lastRenderedPageBreak/>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_Toc106029178 \h </w:instrText>
      </w:r>
      <w:r>
        <w:fldChar w:fldCharType="separate"/>
      </w:r>
      <w:r>
        <w:t>203</w:t>
      </w:r>
      <w:r>
        <w:fldChar w:fldCharType="end"/>
      </w:r>
    </w:p>
    <w:p w14:paraId="7EBB2936" w14:textId="40F272F6" w:rsidR="00992DB5" w:rsidRDefault="00992DB5">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_Toc106029179 \h </w:instrText>
      </w:r>
      <w:r>
        <w:fldChar w:fldCharType="separate"/>
      </w:r>
      <w:r>
        <w:t>203</w:t>
      </w:r>
      <w:r>
        <w:fldChar w:fldCharType="end"/>
      </w:r>
    </w:p>
    <w:p w14:paraId="6D28E6B7" w14:textId="04ECA81F" w:rsidR="00992DB5" w:rsidRDefault="00992DB5">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_Toc106029180 \h </w:instrText>
      </w:r>
      <w:r>
        <w:fldChar w:fldCharType="separate"/>
      </w:r>
      <w:r>
        <w:t>203</w:t>
      </w:r>
      <w:r>
        <w:fldChar w:fldCharType="end"/>
      </w:r>
    </w:p>
    <w:p w14:paraId="5527DC1C" w14:textId="71FFCB6C" w:rsidR="00992DB5" w:rsidRDefault="00992DB5">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_Toc106029181 \h </w:instrText>
      </w:r>
      <w:r>
        <w:fldChar w:fldCharType="separate"/>
      </w:r>
      <w:r>
        <w:t>204</w:t>
      </w:r>
      <w:r>
        <w:fldChar w:fldCharType="end"/>
      </w:r>
    </w:p>
    <w:p w14:paraId="75341215" w14:textId="4B546561" w:rsidR="00992DB5" w:rsidRDefault="00992DB5">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_Toc106029182 \h </w:instrText>
      </w:r>
      <w:r>
        <w:fldChar w:fldCharType="separate"/>
      </w:r>
      <w:r>
        <w:t>204</w:t>
      </w:r>
      <w:r>
        <w:fldChar w:fldCharType="end"/>
      </w:r>
    </w:p>
    <w:p w14:paraId="69A6AFC1" w14:textId="4298D496" w:rsidR="00992DB5" w:rsidRDefault="00992DB5">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_Toc106029183 \h </w:instrText>
      </w:r>
      <w:r>
        <w:fldChar w:fldCharType="separate"/>
      </w:r>
      <w:r>
        <w:t>204</w:t>
      </w:r>
      <w:r>
        <w:fldChar w:fldCharType="end"/>
      </w:r>
    </w:p>
    <w:p w14:paraId="3AB17055" w14:textId="2D856B12" w:rsidR="00992DB5" w:rsidRDefault="00992DB5">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_Toc106029184 \h </w:instrText>
      </w:r>
      <w:r>
        <w:fldChar w:fldCharType="separate"/>
      </w:r>
      <w:r>
        <w:t>204</w:t>
      </w:r>
      <w:r>
        <w:fldChar w:fldCharType="end"/>
      </w:r>
    </w:p>
    <w:p w14:paraId="442F31F6" w14:textId="077099CF" w:rsidR="00992DB5" w:rsidRDefault="00992DB5">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_Toc106029185 \h </w:instrText>
      </w:r>
      <w:r>
        <w:fldChar w:fldCharType="separate"/>
      </w:r>
      <w:r>
        <w:t>204</w:t>
      </w:r>
      <w:r>
        <w:fldChar w:fldCharType="end"/>
      </w:r>
    </w:p>
    <w:p w14:paraId="619C9656" w14:textId="5A9E806E" w:rsidR="00992DB5" w:rsidRDefault="00992DB5">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_Toc106029186 \h </w:instrText>
      </w:r>
      <w:r>
        <w:fldChar w:fldCharType="separate"/>
      </w:r>
      <w:r>
        <w:t>205</w:t>
      </w:r>
      <w:r>
        <w:fldChar w:fldCharType="end"/>
      </w:r>
    </w:p>
    <w:p w14:paraId="4F4057A1" w14:textId="67AB3377" w:rsidR="00992DB5" w:rsidRDefault="00992DB5">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_Toc106029187 \h </w:instrText>
      </w:r>
      <w:r>
        <w:fldChar w:fldCharType="separate"/>
      </w:r>
      <w:r>
        <w:t>205</w:t>
      </w:r>
      <w:r>
        <w:fldChar w:fldCharType="end"/>
      </w:r>
    </w:p>
    <w:p w14:paraId="726E9506" w14:textId="26DB35FD" w:rsidR="00992DB5" w:rsidRDefault="00992DB5">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_Toc106029188 \h </w:instrText>
      </w:r>
      <w:r>
        <w:fldChar w:fldCharType="separate"/>
      </w:r>
      <w:r>
        <w:t>205</w:t>
      </w:r>
      <w:r>
        <w:fldChar w:fldCharType="end"/>
      </w:r>
    </w:p>
    <w:p w14:paraId="175809B5" w14:textId="325C296A" w:rsidR="00992DB5" w:rsidRDefault="00992DB5">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_Toc106029189 \h </w:instrText>
      </w:r>
      <w:r>
        <w:fldChar w:fldCharType="separate"/>
      </w:r>
      <w:r>
        <w:t>205</w:t>
      </w:r>
      <w:r>
        <w:fldChar w:fldCharType="end"/>
      </w:r>
    </w:p>
    <w:p w14:paraId="2779286A" w14:textId="5EC70CB0" w:rsidR="00992DB5" w:rsidRDefault="00992DB5">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_Toc106029190 \h </w:instrText>
      </w:r>
      <w:r>
        <w:fldChar w:fldCharType="separate"/>
      </w:r>
      <w:r>
        <w:t>205</w:t>
      </w:r>
      <w:r>
        <w:fldChar w:fldCharType="end"/>
      </w:r>
    </w:p>
    <w:p w14:paraId="6E10452B" w14:textId="19B447C5" w:rsidR="00992DB5" w:rsidRDefault="00992DB5">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_Toc106029191 \h </w:instrText>
      </w:r>
      <w:r>
        <w:fldChar w:fldCharType="separate"/>
      </w:r>
      <w:r>
        <w:t>206</w:t>
      </w:r>
      <w:r>
        <w:fldChar w:fldCharType="end"/>
      </w:r>
    </w:p>
    <w:p w14:paraId="013A7A96" w14:textId="614104AC" w:rsidR="00992DB5" w:rsidRDefault="00992DB5">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_Toc106029192 \h </w:instrText>
      </w:r>
      <w:r>
        <w:fldChar w:fldCharType="separate"/>
      </w:r>
      <w:r>
        <w:t>206</w:t>
      </w:r>
      <w:r>
        <w:fldChar w:fldCharType="end"/>
      </w:r>
    </w:p>
    <w:p w14:paraId="3B7D78A0" w14:textId="1E58A7F7" w:rsidR="00992DB5" w:rsidRDefault="00992DB5">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_Toc106029193 \h </w:instrText>
      </w:r>
      <w:r>
        <w:fldChar w:fldCharType="separate"/>
      </w:r>
      <w:r>
        <w:t>206</w:t>
      </w:r>
      <w:r>
        <w:fldChar w:fldCharType="end"/>
      </w:r>
    </w:p>
    <w:p w14:paraId="57896B71" w14:textId="6978CE1D" w:rsidR="00992DB5" w:rsidRDefault="00992DB5">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_Toc106029194 \h </w:instrText>
      </w:r>
      <w:r>
        <w:fldChar w:fldCharType="separate"/>
      </w:r>
      <w:r>
        <w:t>206</w:t>
      </w:r>
      <w:r>
        <w:fldChar w:fldCharType="end"/>
      </w:r>
    </w:p>
    <w:p w14:paraId="4DEBA0C5" w14:textId="32D6FA58" w:rsidR="00992DB5" w:rsidRDefault="00992DB5">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_Toc106029195 \h </w:instrText>
      </w:r>
      <w:r>
        <w:fldChar w:fldCharType="separate"/>
      </w:r>
      <w:r>
        <w:t>206</w:t>
      </w:r>
      <w:r>
        <w:fldChar w:fldCharType="end"/>
      </w:r>
    </w:p>
    <w:p w14:paraId="638393C9" w14:textId="5E7F9ABB" w:rsidR="00992DB5" w:rsidRDefault="00992DB5">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_Toc106029196 \h </w:instrText>
      </w:r>
      <w:r>
        <w:fldChar w:fldCharType="separate"/>
      </w:r>
      <w:r>
        <w:t>207</w:t>
      </w:r>
      <w:r>
        <w:fldChar w:fldCharType="end"/>
      </w:r>
    </w:p>
    <w:p w14:paraId="49C96747" w14:textId="58C316E5" w:rsidR="00992DB5" w:rsidRDefault="00992DB5">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_Toc106029197 \h </w:instrText>
      </w:r>
      <w:r>
        <w:fldChar w:fldCharType="separate"/>
      </w:r>
      <w:r>
        <w:t>207</w:t>
      </w:r>
      <w:r>
        <w:fldChar w:fldCharType="end"/>
      </w:r>
    </w:p>
    <w:p w14:paraId="4E8BDFCA" w14:textId="704B9CEF" w:rsidR="00992DB5" w:rsidRDefault="00992DB5">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_Toc106029198 \h </w:instrText>
      </w:r>
      <w:r>
        <w:fldChar w:fldCharType="separate"/>
      </w:r>
      <w:r>
        <w:t>207</w:t>
      </w:r>
      <w:r>
        <w:fldChar w:fldCharType="end"/>
      </w:r>
    </w:p>
    <w:p w14:paraId="67152FC8" w14:textId="2C993903" w:rsidR="00992DB5" w:rsidRDefault="00992DB5">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_Toc106029199 \h </w:instrText>
      </w:r>
      <w:r>
        <w:fldChar w:fldCharType="separate"/>
      </w:r>
      <w:r>
        <w:t>207</w:t>
      </w:r>
      <w:r>
        <w:fldChar w:fldCharType="end"/>
      </w:r>
    </w:p>
    <w:p w14:paraId="32D6FEF9" w14:textId="468C939B" w:rsidR="00992DB5" w:rsidRDefault="00992DB5">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_Toc106029200 \h </w:instrText>
      </w:r>
      <w:r>
        <w:fldChar w:fldCharType="separate"/>
      </w:r>
      <w:r>
        <w:t>207</w:t>
      </w:r>
      <w:r>
        <w:fldChar w:fldCharType="end"/>
      </w:r>
    </w:p>
    <w:p w14:paraId="7D005ED6" w14:textId="31C0870B" w:rsidR="00992DB5" w:rsidRDefault="00992DB5">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_Toc106029201 \h </w:instrText>
      </w:r>
      <w:r>
        <w:fldChar w:fldCharType="separate"/>
      </w:r>
      <w:r>
        <w:t>207</w:t>
      </w:r>
      <w:r>
        <w:fldChar w:fldCharType="end"/>
      </w:r>
    </w:p>
    <w:p w14:paraId="1243236B" w14:textId="0EEAD07B" w:rsidR="00992DB5" w:rsidRDefault="00992DB5">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_Toc106029202 \h </w:instrText>
      </w:r>
      <w:r>
        <w:fldChar w:fldCharType="separate"/>
      </w:r>
      <w:r>
        <w:t>208</w:t>
      </w:r>
      <w:r>
        <w:fldChar w:fldCharType="end"/>
      </w:r>
    </w:p>
    <w:p w14:paraId="34B27419" w14:textId="434672E2" w:rsidR="00992DB5" w:rsidRDefault="00992DB5">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_Toc106029203 \h </w:instrText>
      </w:r>
      <w:r>
        <w:fldChar w:fldCharType="separate"/>
      </w:r>
      <w:r>
        <w:t>208</w:t>
      </w:r>
      <w:r>
        <w:fldChar w:fldCharType="end"/>
      </w:r>
    </w:p>
    <w:p w14:paraId="3D1CADB6" w14:textId="069EF51C" w:rsidR="00992DB5" w:rsidRDefault="00992DB5">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_Toc106029204 \h </w:instrText>
      </w:r>
      <w:r>
        <w:fldChar w:fldCharType="separate"/>
      </w:r>
      <w:r>
        <w:t>209</w:t>
      </w:r>
      <w:r>
        <w:fldChar w:fldCharType="end"/>
      </w:r>
    </w:p>
    <w:p w14:paraId="1040F5AA" w14:textId="236B1880" w:rsidR="00992DB5" w:rsidRDefault="00992DB5">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_Toc106029205 \h </w:instrText>
      </w:r>
      <w:r>
        <w:fldChar w:fldCharType="separate"/>
      </w:r>
      <w:r>
        <w:t>209</w:t>
      </w:r>
      <w:r>
        <w:fldChar w:fldCharType="end"/>
      </w:r>
    </w:p>
    <w:p w14:paraId="271D265E" w14:textId="69FAB99C" w:rsidR="00992DB5" w:rsidRDefault="00992DB5">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_Toc106029206 \h </w:instrText>
      </w:r>
      <w:r>
        <w:fldChar w:fldCharType="separate"/>
      </w:r>
      <w:r>
        <w:t>209</w:t>
      </w:r>
      <w:r>
        <w:fldChar w:fldCharType="end"/>
      </w:r>
    </w:p>
    <w:p w14:paraId="2455B30D" w14:textId="333619C7" w:rsidR="00992DB5" w:rsidRDefault="00992DB5">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_Toc106029207 \h </w:instrText>
      </w:r>
      <w:r>
        <w:fldChar w:fldCharType="separate"/>
      </w:r>
      <w:r>
        <w:t>209</w:t>
      </w:r>
      <w:r>
        <w:fldChar w:fldCharType="end"/>
      </w:r>
    </w:p>
    <w:p w14:paraId="06C2B778" w14:textId="7E4975AB" w:rsidR="00992DB5" w:rsidRDefault="00992DB5">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_Toc106029208 \h </w:instrText>
      </w:r>
      <w:r>
        <w:fldChar w:fldCharType="separate"/>
      </w:r>
      <w:r>
        <w:t>209</w:t>
      </w:r>
      <w:r>
        <w:fldChar w:fldCharType="end"/>
      </w:r>
    </w:p>
    <w:p w14:paraId="77051D7A" w14:textId="57E52868" w:rsidR="00992DB5" w:rsidRDefault="00992DB5">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_Toc106029209 \h </w:instrText>
      </w:r>
      <w:r>
        <w:fldChar w:fldCharType="separate"/>
      </w:r>
      <w:r>
        <w:t>210</w:t>
      </w:r>
      <w:r>
        <w:fldChar w:fldCharType="end"/>
      </w:r>
    </w:p>
    <w:p w14:paraId="1A48DBF1" w14:textId="16C98333" w:rsidR="00992DB5" w:rsidRDefault="00992DB5">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_Toc106029210 \h </w:instrText>
      </w:r>
      <w:r>
        <w:fldChar w:fldCharType="separate"/>
      </w:r>
      <w:r>
        <w:t>211</w:t>
      </w:r>
      <w:r>
        <w:fldChar w:fldCharType="end"/>
      </w:r>
    </w:p>
    <w:p w14:paraId="782A6186" w14:textId="190641F5" w:rsidR="00992DB5" w:rsidRDefault="00992DB5">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_Toc106029211 \h </w:instrText>
      </w:r>
      <w:r>
        <w:fldChar w:fldCharType="separate"/>
      </w:r>
      <w:r>
        <w:t>212</w:t>
      </w:r>
      <w:r>
        <w:fldChar w:fldCharType="end"/>
      </w:r>
    </w:p>
    <w:p w14:paraId="0CEC3BA2" w14:textId="043A77E6" w:rsidR="00992DB5" w:rsidRDefault="00992DB5">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_Toc106029212 \h </w:instrText>
      </w:r>
      <w:r>
        <w:fldChar w:fldCharType="separate"/>
      </w:r>
      <w:r>
        <w:t>213</w:t>
      </w:r>
      <w:r>
        <w:fldChar w:fldCharType="end"/>
      </w:r>
    </w:p>
    <w:p w14:paraId="5DB86355" w14:textId="7EFE124C" w:rsidR="00992DB5" w:rsidRDefault="00992DB5">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_Toc106029213 \h </w:instrText>
      </w:r>
      <w:r>
        <w:fldChar w:fldCharType="separate"/>
      </w:r>
      <w:r>
        <w:t>213</w:t>
      </w:r>
      <w:r>
        <w:fldChar w:fldCharType="end"/>
      </w:r>
    </w:p>
    <w:p w14:paraId="05C7978A" w14:textId="18D455C8" w:rsidR="00992DB5" w:rsidRDefault="00992DB5">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_Toc106029214 \h </w:instrText>
      </w:r>
      <w:r>
        <w:fldChar w:fldCharType="separate"/>
      </w:r>
      <w:r>
        <w:t>213</w:t>
      </w:r>
      <w:r>
        <w:fldChar w:fldCharType="end"/>
      </w:r>
    </w:p>
    <w:p w14:paraId="550D2C93" w14:textId="24518CA7" w:rsidR="00992DB5" w:rsidRDefault="00992DB5">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_Toc106029215 \h </w:instrText>
      </w:r>
      <w:r>
        <w:fldChar w:fldCharType="separate"/>
      </w:r>
      <w:r>
        <w:t>213</w:t>
      </w:r>
      <w:r>
        <w:fldChar w:fldCharType="end"/>
      </w:r>
    </w:p>
    <w:p w14:paraId="7573DA04" w14:textId="4645E611" w:rsidR="00992DB5" w:rsidRDefault="00992DB5">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_Toc106029216 \h </w:instrText>
      </w:r>
      <w:r>
        <w:fldChar w:fldCharType="separate"/>
      </w:r>
      <w:r>
        <w:t>214</w:t>
      </w:r>
      <w:r>
        <w:fldChar w:fldCharType="end"/>
      </w:r>
    </w:p>
    <w:p w14:paraId="787FCAC1" w14:textId="046F9497" w:rsidR="00992DB5" w:rsidRDefault="00992DB5">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_Toc106029217 \h </w:instrText>
      </w:r>
      <w:r>
        <w:fldChar w:fldCharType="separate"/>
      </w:r>
      <w:r>
        <w:t>214</w:t>
      </w:r>
      <w:r>
        <w:fldChar w:fldCharType="end"/>
      </w:r>
    </w:p>
    <w:p w14:paraId="59923F54" w14:textId="3F5346E0" w:rsidR="00992DB5" w:rsidRDefault="00992DB5">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_Toc106029218 \h </w:instrText>
      </w:r>
      <w:r>
        <w:fldChar w:fldCharType="separate"/>
      </w:r>
      <w:r>
        <w:t>214</w:t>
      </w:r>
      <w:r>
        <w:fldChar w:fldCharType="end"/>
      </w:r>
    </w:p>
    <w:p w14:paraId="5A946509" w14:textId="25E38A47" w:rsidR="00992DB5" w:rsidRDefault="00992DB5">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_Toc106029219 \h </w:instrText>
      </w:r>
      <w:r>
        <w:fldChar w:fldCharType="separate"/>
      </w:r>
      <w:r>
        <w:t>214</w:t>
      </w:r>
      <w:r>
        <w:fldChar w:fldCharType="end"/>
      </w:r>
    </w:p>
    <w:p w14:paraId="09F4FD37" w14:textId="1290EDFD" w:rsidR="00992DB5" w:rsidRDefault="00992DB5">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_Toc106029220 \h </w:instrText>
      </w:r>
      <w:r>
        <w:fldChar w:fldCharType="separate"/>
      </w:r>
      <w:r>
        <w:t>214</w:t>
      </w:r>
      <w:r>
        <w:fldChar w:fldCharType="end"/>
      </w:r>
    </w:p>
    <w:p w14:paraId="16A2CC86" w14:textId="10B77F2C" w:rsidR="00992DB5" w:rsidRDefault="00992DB5">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_Toc106029221 \h </w:instrText>
      </w:r>
      <w:r>
        <w:fldChar w:fldCharType="separate"/>
      </w:r>
      <w:r>
        <w:t>215</w:t>
      </w:r>
      <w:r>
        <w:fldChar w:fldCharType="end"/>
      </w:r>
    </w:p>
    <w:p w14:paraId="7E8CE43A" w14:textId="26668E49" w:rsidR="00992DB5" w:rsidRDefault="00992DB5">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_Toc106029222 \h </w:instrText>
      </w:r>
      <w:r>
        <w:fldChar w:fldCharType="separate"/>
      </w:r>
      <w:r>
        <w:t>215</w:t>
      </w:r>
      <w:r>
        <w:fldChar w:fldCharType="end"/>
      </w:r>
    </w:p>
    <w:p w14:paraId="7E1C8412" w14:textId="600597E0" w:rsidR="00992DB5" w:rsidRDefault="00992DB5">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_Toc106029223 \h </w:instrText>
      </w:r>
      <w:r>
        <w:fldChar w:fldCharType="separate"/>
      </w:r>
      <w:r>
        <w:t>215</w:t>
      </w:r>
      <w:r>
        <w:fldChar w:fldCharType="end"/>
      </w:r>
    </w:p>
    <w:p w14:paraId="2703A23F" w14:textId="3BE29DEE" w:rsidR="00992DB5" w:rsidRDefault="00992DB5">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_Toc106029224 \h </w:instrText>
      </w:r>
      <w:r>
        <w:fldChar w:fldCharType="separate"/>
      </w:r>
      <w:r>
        <w:t>215</w:t>
      </w:r>
      <w:r>
        <w:fldChar w:fldCharType="end"/>
      </w:r>
    </w:p>
    <w:p w14:paraId="51742087" w14:textId="03B88ABA" w:rsidR="00992DB5" w:rsidRDefault="00992DB5">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_Toc106029225 \h </w:instrText>
      </w:r>
      <w:r>
        <w:fldChar w:fldCharType="separate"/>
      </w:r>
      <w:r>
        <w:t>215</w:t>
      </w:r>
      <w:r>
        <w:fldChar w:fldCharType="end"/>
      </w:r>
    </w:p>
    <w:p w14:paraId="6F10CC7B" w14:textId="6DC0F229" w:rsidR="00992DB5" w:rsidRDefault="00992DB5">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_Toc106029226 \h </w:instrText>
      </w:r>
      <w:r>
        <w:fldChar w:fldCharType="separate"/>
      </w:r>
      <w:r>
        <w:t>216</w:t>
      </w:r>
      <w:r>
        <w:fldChar w:fldCharType="end"/>
      </w:r>
    </w:p>
    <w:p w14:paraId="72818B08" w14:textId="4920FD9D" w:rsidR="00992DB5" w:rsidRDefault="00992DB5">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_Toc106029227 \h </w:instrText>
      </w:r>
      <w:r>
        <w:fldChar w:fldCharType="separate"/>
      </w:r>
      <w:r>
        <w:t>216</w:t>
      </w:r>
      <w:r>
        <w:fldChar w:fldCharType="end"/>
      </w:r>
    </w:p>
    <w:p w14:paraId="6EBFB7F3" w14:textId="2D8782BE" w:rsidR="00992DB5" w:rsidRDefault="00992DB5">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_Toc106029228 \h </w:instrText>
      </w:r>
      <w:r>
        <w:fldChar w:fldCharType="separate"/>
      </w:r>
      <w:r>
        <w:t>216</w:t>
      </w:r>
      <w:r>
        <w:fldChar w:fldCharType="end"/>
      </w:r>
    </w:p>
    <w:p w14:paraId="4C00E3D5" w14:textId="0384AB59" w:rsidR="00992DB5" w:rsidRDefault="00992DB5">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_Toc106029229 \h </w:instrText>
      </w:r>
      <w:r>
        <w:fldChar w:fldCharType="separate"/>
      </w:r>
      <w:r>
        <w:t>216</w:t>
      </w:r>
      <w:r>
        <w:fldChar w:fldCharType="end"/>
      </w:r>
    </w:p>
    <w:p w14:paraId="59313446" w14:textId="242FE11E" w:rsidR="00992DB5" w:rsidRDefault="00992DB5">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_Toc106029230 \h </w:instrText>
      </w:r>
      <w:r>
        <w:fldChar w:fldCharType="separate"/>
      </w:r>
      <w:r>
        <w:t>216</w:t>
      </w:r>
      <w:r>
        <w:fldChar w:fldCharType="end"/>
      </w:r>
    </w:p>
    <w:p w14:paraId="4FAF4FB9" w14:textId="101C23D0" w:rsidR="00992DB5" w:rsidRDefault="00992DB5">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_Toc106029231 \h </w:instrText>
      </w:r>
      <w:r>
        <w:fldChar w:fldCharType="separate"/>
      </w:r>
      <w:r>
        <w:t>216</w:t>
      </w:r>
      <w:r>
        <w:fldChar w:fldCharType="end"/>
      </w:r>
    </w:p>
    <w:p w14:paraId="1392546F" w14:textId="2E681E6C" w:rsidR="00992DB5" w:rsidRDefault="00992DB5">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_Toc106029232 \h </w:instrText>
      </w:r>
      <w:r>
        <w:fldChar w:fldCharType="separate"/>
      </w:r>
      <w:r>
        <w:t>216</w:t>
      </w:r>
      <w:r>
        <w:fldChar w:fldCharType="end"/>
      </w:r>
    </w:p>
    <w:p w14:paraId="6FBDF333" w14:textId="2F3D8541" w:rsidR="00992DB5" w:rsidRDefault="00992DB5">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_Toc106029233 \h </w:instrText>
      </w:r>
      <w:r>
        <w:fldChar w:fldCharType="separate"/>
      </w:r>
      <w:r>
        <w:t>216</w:t>
      </w:r>
      <w:r>
        <w:fldChar w:fldCharType="end"/>
      </w:r>
    </w:p>
    <w:p w14:paraId="6527D34D" w14:textId="786B6990" w:rsidR="00992DB5" w:rsidRDefault="00992DB5">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_Toc106029234 \h </w:instrText>
      </w:r>
      <w:r>
        <w:fldChar w:fldCharType="separate"/>
      </w:r>
      <w:r>
        <w:t>217</w:t>
      </w:r>
      <w:r>
        <w:fldChar w:fldCharType="end"/>
      </w:r>
    </w:p>
    <w:p w14:paraId="43E220D7" w14:textId="55FF7094" w:rsidR="00992DB5" w:rsidRDefault="00992DB5">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_Toc106029235 \h </w:instrText>
      </w:r>
      <w:r>
        <w:fldChar w:fldCharType="separate"/>
      </w:r>
      <w:r>
        <w:t>218</w:t>
      </w:r>
      <w:r>
        <w:fldChar w:fldCharType="end"/>
      </w:r>
    </w:p>
    <w:p w14:paraId="5512B936" w14:textId="0C8B0AEE" w:rsidR="00992DB5" w:rsidRDefault="00992DB5">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_Toc106029236 \h </w:instrText>
      </w:r>
      <w:r>
        <w:fldChar w:fldCharType="separate"/>
      </w:r>
      <w:r>
        <w:t>218</w:t>
      </w:r>
      <w:r>
        <w:fldChar w:fldCharType="end"/>
      </w:r>
    </w:p>
    <w:p w14:paraId="4A58360A" w14:textId="5CC382F9" w:rsidR="00992DB5" w:rsidRDefault="00992DB5">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_Toc106029237 \h </w:instrText>
      </w:r>
      <w:r>
        <w:fldChar w:fldCharType="separate"/>
      </w:r>
      <w:r>
        <w:t>218</w:t>
      </w:r>
      <w:r>
        <w:fldChar w:fldCharType="end"/>
      </w:r>
    </w:p>
    <w:p w14:paraId="351E0D47" w14:textId="4773C0E0" w:rsidR="00992DB5" w:rsidRDefault="00992DB5">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_Toc106029238 \h </w:instrText>
      </w:r>
      <w:r>
        <w:fldChar w:fldCharType="separate"/>
      </w:r>
      <w:r>
        <w:t>218</w:t>
      </w:r>
      <w:r>
        <w:fldChar w:fldCharType="end"/>
      </w:r>
    </w:p>
    <w:p w14:paraId="5CF028FE" w14:textId="2E669293" w:rsidR="00992DB5" w:rsidRDefault="00992DB5">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_Toc106029239 \h </w:instrText>
      </w:r>
      <w:r>
        <w:fldChar w:fldCharType="separate"/>
      </w:r>
      <w:r>
        <w:t>219</w:t>
      </w:r>
      <w:r>
        <w:fldChar w:fldCharType="end"/>
      </w:r>
    </w:p>
    <w:p w14:paraId="04618E11" w14:textId="39915813" w:rsidR="00992DB5" w:rsidRDefault="00992DB5">
      <w:pPr>
        <w:pStyle w:val="TOC5"/>
        <w:rPr>
          <w:rFonts w:asciiTheme="minorHAnsi" w:eastAsiaTheme="minorEastAsia" w:hAnsiTheme="minorHAnsi" w:cstheme="minorBidi"/>
          <w:sz w:val="22"/>
          <w:szCs w:val="22"/>
          <w:lang w:eastAsia="en-GB"/>
        </w:rPr>
      </w:pPr>
      <w:r>
        <w:lastRenderedPageBreak/>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_Toc106029240 \h </w:instrText>
      </w:r>
      <w:r>
        <w:fldChar w:fldCharType="separate"/>
      </w:r>
      <w:r>
        <w:t>219</w:t>
      </w:r>
      <w:r>
        <w:fldChar w:fldCharType="end"/>
      </w:r>
    </w:p>
    <w:p w14:paraId="2D93C3F8" w14:textId="4CFDB4AA" w:rsidR="00992DB5" w:rsidRDefault="00992DB5">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_Toc106029241 \h </w:instrText>
      </w:r>
      <w:r>
        <w:fldChar w:fldCharType="separate"/>
      </w:r>
      <w:r>
        <w:t>219</w:t>
      </w:r>
      <w:r>
        <w:fldChar w:fldCharType="end"/>
      </w:r>
    </w:p>
    <w:p w14:paraId="18D1D7DD" w14:textId="605FA900" w:rsidR="00992DB5" w:rsidRDefault="00992DB5">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_Toc106029242 \h </w:instrText>
      </w:r>
      <w:r>
        <w:fldChar w:fldCharType="separate"/>
      </w:r>
      <w:r>
        <w:t>220</w:t>
      </w:r>
      <w:r>
        <w:fldChar w:fldCharType="end"/>
      </w:r>
    </w:p>
    <w:p w14:paraId="4552F9CC" w14:textId="7B4049A5" w:rsidR="00992DB5" w:rsidRDefault="00992DB5">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_Toc106029243 \h </w:instrText>
      </w:r>
      <w:r>
        <w:fldChar w:fldCharType="separate"/>
      </w:r>
      <w:r>
        <w:t>220</w:t>
      </w:r>
      <w:r>
        <w:fldChar w:fldCharType="end"/>
      </w:r>
    </w:p>
    <w:p w14:paraId="1B45F003" w14:textId="65A33397" w:rsidR="00992DB5" w:rsidRDefault="00992DB5">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_Toc106029244 \h </w:instrText>
      </w:r>
      <w:r>
        <w:fldChar w:fldCharType="separate"/>
      </w:r>
      <w:r>
        <w:t>220</w:t>
      </w:r>
      <w:r>
        <w:fldChar w:fldCharType="end"/>
      </w:r>
    </w:p>
    <w:p w14:paraId="651561F4" w14:textId="6F334F08" w:rsidR="00992DB5" w:rsidRDefault="00992DB5">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_Toc106029245 \h </w:instrText>
      </w:r>
      <w:r>
        <w:fldChar w:fldCharType="separate"/>
      </w:r>
      <w:r>
        <w:t>221</w:t>
      </w:r>
      <w:r>
        <w:fldChar w:fldCharType="end"/>
      </w:r>
    </w:p>
    <w:p w14:paraId="005BB6B2" w14:textId="7CB060A2" w:rsidR="00992DB5" w:rsidRDefault="00992DB5">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_Toc106029246 \h </w:instrText>
      </w:r>
      <w:r>
        <w:fldChar w:fldCharType="separate"/>
      </w:r>
      <w:r>
        <w:t>221</w:t>
      </w:r>
      <w:r>
        <w:fldChar w:fldCharType="end"/>
      </w:r>
    </w:p>
    <w:p w14:paraId="597C711A" w14:textId="3B779B3E" w:rsidR="00992DB5" w:rsidRDefault="00992DB5">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_Toc106029247 \h </w:instrText>
      </w:r>
      <w:r>
        <w:fldChar w:fldCharType="separate"/>
      </w:r>
      <w:r>
        <w:t>222</w:t>
      </w:r>
      <w:r>
        <w:fldChar w:fldCharType="end"/>
      </w:r>
    </w:p>
    <w:p w14:paraId="160BD342" w14:textId="5A550D5D" w:rsidR="00992DB5" w:rsidRDefault="00992DB5">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_Toc106029248 \h </w:instrText>
      </w:r>
      <w:r>
        <w:fldChar w:fldCharType="separate"/>
      </w:r>
      <w:r>
        <w:t>225</w:t>
      </w:r>
      <w:r>
        <w:fldChar w:fldCharType="end"/>
      </w:r>
    </w:p>
    <w:p w14:paraId="5EB4408C" w14:textId="1A8C70CF" w:rsidR="00992DB5" w:rsidRDefault="00992DB5">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_Toc106029249 \h </w:instrText>
      </w:r>
      <w:r>
        <w:fldChar w:fldCharType="separate"/>
      </w:r>
      <w:r>
        <w:t>226</w:t>
      </w:r>
      <w:r>
        <w:fldChar w:fldCharType="end"/>
      </w:r>
    </w:p>
    <w:p w14:paraId="441D3631" w14:textId="6FB7CE24" w:rsidR="00992DB5" w:rsidRDefault="00992DB5">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_Toc106029250 \h </w:instrText>
      </w:r>
      <w:r>
        <w:fldChar w:fldCharType="separate"/>
      </w:r>
      <w:r>
        <w:t>228</w:t>
      </w:r>
      <w:r>
        <w:fldChar w:fldCharType="end"/>
      </w:r>
    </w:p>
    <w:p w14:paraId="2FB4CEE4" w14:textId="5428DD9D" w:rsidR="00992DB5" w:rsidRDefault="00992DB5">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_Toc106029251 \h </w:instrText>
      </w:r>
      <w:r>
        <w:fldChar w:fldCharType="separate"/>
      </w:r>
      <w:r>
        <w:t>229</w:t>
      </w:r>
      <w:r>
        <w:fldChar w:fldCharType="end"/>
      </w:r>
    </w:p>
    <w:p w14:paraId="4671D98B" w14:textId="5A6C4A3C" w:rsidR="00992DB5" w:rsidRDefault="00992DB5">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_Toc106029252 \h </w:instrText>
      </w:r>
      <w:r>
        <w:fldChar w:fldCharType="separate"/>
      </w:r>
      <w:r>
        <w:t>229</w:t>
      </w:r>
      <w:r>
        <w:fldChar w:fldCharType="end"/>
      </w:r>
    </w:p>
    <w:p w14:paraId="18B385BC" w14:textId="46744274" w:rsidR="00992DB5" w:rsidRDefault="00992DB5">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_Toc106029253 \h </w:instrText>
      </w:r>
      <w:r>
        <w:fldChar w:fldCharType="separate"/>
      </w:r>
      <w:r>
        <w:t>229</w:t>
      </w:r>
      <w:r>
        <w:fldChar w:fldCharType="end"/>
      </w:r>
    </w:p>
    <w:p w14:paraId="3A1E47C7" w14:textId="57676A2A" w:rsidR="00992DB5" w:rsidRDefault="00992DB5">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_Toc106029254 \h </w:instrText>
      </w:r>
      <w:r>
        <w:fldChar w:fldCharType="separate"/>
      </w:r>
      <w:r>
        <w:t>229</w:t>
      </w:r>
      <w:r>
        <w:fldChar w:fldCharType="end"/>
      </w:r>
    </w:p>
    <w:p w14:paraId="36B465E6" w14:textId="3C2DBC90" w:rsidR="00992DB5" w:rsidRDefault="00992DB5">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_Toc106029255 \h </w:instrText>
      </w:r>
      <w:r>
        <w:fldChar w:fldCharType="separate"/>
      </w:r>
      <w:r>
        <w:t>230</w:t>
      </w:r>
      <w:r>
        <w:fldChar w:fldCharType="end"/>
      </w:r>
    </w:p>
    <w:p w14:paraId="41B602C5" w14:textId="5127B3AF" w:rsidR="00992DB5" w:rsidRDefault="00992DB5">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_Toc106029256 \h </w:instrText>
      </w:r>
      <w:r>
        <w:fldChar w:fldCharType="separate"/>
      </w:r>
      <w:r>
        <w:t>230</w:t>
      </w:r>
      <w:r>
        <w:fldChar w:fldCharType="end"/>
      </w:r>
    </w:p>
    <w:p w14:paraId="7E950DB7" w14:textId="316D6F12" w:rsidR="00992DB5" w:rsidRDefault="00992DB5">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_Toc106029257 \h </w:instrText>
      </w:r>
      <w:r>
        <w:fldChar w:fldCharType="separate"/>
      </w:r>
      <w:r>
        <w:t>230</w:t>
      </w:r>
      <w:r>
        <w:fldChar w:fldCharType="end"/>
      </w:r>
    </w:p>
    <w:p w14:paraId="373C10A1" w14:textId="616A8E42" w:rsidR="00992DB5" w:rsidRDefault="00992DB5">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_Toc106029258 \h </w:instrText>
      </w:r>
      <w:r>
        <w:fldChar w:fldCharType="separate"/>
      </w:r>
      <w:r>
        <w:t>231</w:t>
      </w:r>
      <w:r>
        <w:fldChar w:fldCharType="end"/>
      </w:r>
    </w:p>
    <w:p w14:paraId="1656C0BD" w14:textId="5E2EEA1A" w:rsidR="00992DB5" w:rsidRDefault="00992DB5">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_Toc106029259 \h </w:instrText>
      </w:r>
      <w:r>
        <w:fldChar w:fldCharType="separate"/>
      </w:r>
      <w:r>
        <w:t>231</w:t>
      </w:r>
      <w:r>
        <w:fldChar w:fldCharType="end"/>
      </w:r>
    </w:p>
    <w:p w14:paraId="192CDABE" w14:textId="7B3EFEA8" w:rsidR="00992DB5" w:rsidRDefault="00992DB5">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_Toc106029260 \h </w:instrText>
      </w:r>
      <w:r>
        <w:fldChar w:fldCharType="separate"/>
      </w:r>
      <w:r>
        <w:t>231</w:t>
      </w:r>
      <w:r>
        <w:fldChar w:fldCharType="end"/>
      </w:r>
    </w:p>
    <w:p w14:paraId="68D07AD2" w14:textId="1D46EA05" w:rsidR="00992DB5" w:rsidRDefault="00992DB5">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_Toc106029261 \h </w:instrText>
      </w:r>
      <w:r>
        <w:fldChar w:fldCharType="separate"/>
      </w:r>
      <w:r>
        <w:t>231</w:t>
      </w:r>
      <w:r>
        <w:fldChar w:fldCharType="end"/>
      </w:r>
    </w:p>
    <w:p w14:paraId="2104B54A" w14:textId="34882B3E" w:rsidR="00992DB5" w:rsidRDefault="00992DB5">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_Toc106029262 \h </w:instrText>
      </w:r>
      <w:r>
        <w:fldChar w:fldCharType="separate"/>
      </w:r>
      <w:r>
        <w:t>232</w:t>
      </w:r>
      <w:r>
        <w:fldChar w:fldCharType="end"/>
      </w:r>
    </w:p>
    <w:p w14:paraId="4CAB9A0B" w14:textId="32ECEA31" w:rsidR="00992DB5" w:rsidRDefault="00992DB5">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_Toc106029263 \h </w:instrText>
      </w:r>
      <w:r>
        <w:fldChar w:fldCharType="separate"/>
      </w:r>
      <w:r>
        <w:t>232</w:t>
      </w:r>
      <w:r>
        <w:fldChar w:fldCharType="end"/>
      </w:r>
    </w:p>
    <w:p w14:paraId="6E4180BE" w14:textId="329EA111" w:rsidR="00992DB5" w:rsidRDefault="00992DB5">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_Toc106029264 \h </w:instrText>
      </w:r>
      <w:r>
        <w:fldChar w:fldCharType="separate"/>
      </w:r>
      <w:r>
        <w:t>232</w:t>
      </w:r>
      <w:r>
        <w:fldChar w:fldCharType="end"/>
      </w:r>
    </w:p>
    <w:p w14:paraId="61F4F6AD" w14:textId="26614029" w:rsidR="00992DB5" w:rsidRDefault="00992DB5">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_Toc106029265 \h </w:instrText>
      </w:r>
      <w:r>
        <w:fldChar w:fldCharType="separate"/>
      </w:r>
      <w:r>
        <w:t>232</w:t>
      </w:r>
      <w:r>
        <w:fldChar w:fldCharType="end"/>
      </w:r>
    </w:p>
    <w:p w14:paraId="0DA83C38" w14:textId="75E93B20" w:rsidR="00992DB5" w:rsidRDefault="00992DB5">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_Toc106029266 \h </w:instrText>
      </w:r>
      <w:r>
        <w:fldChar w:fldCharType="separate"/>
      </w:r>
      <w:r>
        <w:t>232</w:t>
      </w:r>
      <w:r>
        <w:fldChar w:fldCharType="end"/>
      </w:r>
    </w:p>
    <w:p w14:paraId="0A1ADD01" w14:textId="19EBE954" w:rsidR="00992DB5" w:rsidRDefault="00992DB5">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_Toc106029267 \h </w:instrText>
      </w:r>
      <w:r>
        <w:fldChar w:fldCharType="separate"/>
      </w:r>
      <w:r>
        <w:t>232</w:t>
      </w:r>
      <w:r>
        <w:fldChar w:fldCharType="end"/>
      </w:r>
    </w:p>
    <w:p w14:paraId="439D2CBB" w14:textId="6AB7C3E7" w:rsidR="00992DB5" w:rsidRDefault="00992DB5">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_Toc106029268 \h </w:instrText>
      </w:r>
      <w:r>
        <w:fldChar w:fldCharType="separate"/>
      </w:r>
      <w:r>
        <w:t>232</w:t>
      </w:r>
      <w:r>
        <w:fldChar w:fldCharType="end"/>
      </w:r>
    </w:p>
    <w:p w14:paraId="7FC9D2B4" w14:textId="7D04F21E" w:rsidR="00992DB5" w:rsidRDefault="00992DB5">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_Toc106029269 \h </w:instrText>
      </w:r>
      <w:r>
        <w:fldChar w:fldCharType="separate"/>
      </w:r>
      <w:r>
        <w:t>233</w:t>
      </w:r>
      <w:r>
        <w:fldChar w:fldCharType="end"/>
      </w:r>
    </w:p>
    <w:p w14:paraId="7CA53C3F" w14:textId="0EA8E7B7" w:rsidR="00992DB5" w:rsidRDefault="00992DB5">
      <w:pPr>
        <w:pStyle w:val="TOC2"/>
        <w:rPr>
          <w:rFonts w:asciiTheme="minorHAnsi" w:eastAsiaTheme="minorEastAsia" w:hAnsiTheme="minorHAnsi" w:cstheme="minorBidi"/>
          <w:sz w:val="22"/>
          <w:szCs w:val="22"/>
          <w:lang w:eastAsia="en-GB"/>
        </w:rPr>
      </w:pPr>
      <w:r w:rsidRPr="000600E2">
        <w:rPr>
          <w:rFonts w:cs="Arial"/>
        </w:rPr>
        <w:t>7.13</w:t>
      </w:r>
      <w:r>
        <w:rPr>
          <w:rFonts w:asciiTheme="minorHAnsi" w:eastAsiaTheme="minorEastAsia" w:hAnsiTheme="minorHAnsi" w:cstheme="minorBidi"/>
          <w:sz w:val="22"/>
          <w:szCs w:val="22"/>
          <w:lang w:eastAsia="en-GB"/>
        </w:rPr>
        <w:tab/>
      </w:r>
      <w:r w:rsidRPr="000600E2">
        <w:rPr>
          <w:rFonts w:cs="Arial"/>
        </w:rPr>
        <w:t>RCS</w:t>
      </w:r>
      <w:r>
        <w:tab/>
      </w:r>
      <w:r>
        <w:fldChar w:fldCharType="begin" w:fldLock="1"/>
      </w:r>
      <w:r>
        <w:instrText xml:space="preserve"> PAGEREF _Toc106029270 \h </w:instrText>
      </w:r>
      <w:r>
        <w:fldChar w:fldCharType="separate"/>
      </w:r>
      <w:r>
        <w:t>233</w:t>
      </w:r>
      <w:r>
        <w:fldChar w:fldCharType="end"/>
      </w:r>
    </w:p>
    <w:p w14:paraId="6A053CA3" w14:textId="79A45505" w:rsidR="00992DB5" w:rsidRDefault="00992DB5">
      <w:pPr>
        <w:pStyle w:val="TOC3"/>
        <w:rPr>
          <w:rFonts w:asciiTheme="minorHAnsi" w:eastAsiaTheme="minorEastAsia" w:hAnsiTheme="minorHAnsi" w:cstheme="minorBidi"/>
          <w:sz w:val="22"/>
          <w:szCs w:val="22"/>
          <w:lang w:eastAsia="en-GB"/>
        </w:rPr>
      </w:pPr>
      <w:r w:rsidRPr="000600E2">
        <w:rPr>
          <w:rFonts w:cs="Arial"/>
        </w:rPr>
        <w:t>7.13.1</w:t>
      </w:r>
      <w:r>
        <w:rPr>
          <w:rFonts w:asciiTheme="minorHAnsi" w:eastAsiaTheme="minorEastAsia" w:hAnsiTheme="minorHAnsi" w:cstheme="minorBidi"/>
          <w:sz w:val="22"/>
          <w:szCs w:val="22"/>
          <w:lang w:eastAsia="en-GB"/>
        </w:rPr>
        <w:tab/>
      </w:r>
      <w:r w:rsidRPr="000600E2">
        <w:rPr>
          <w:rFonts w:cs="Arial"/>
        </w:rPr>
        <w:t>Provisioning over LI_X1</w:t>
      </w:r>
      <w:r>
        <w:tab/>
      </w:r>
      <w:r>
        <w:fldChar w:fldCharType="begin" w:fldLock="1"/>
      </w:r>
      <w:r>
        <w:instrText xml:space="preserve"> PAGEREF _Toc106029271 \h </w:instrText>
      </w:r>
      <w:r>
        <w:fldChar w:fldCharType="separate"/>
      </w:r>
      <w:r>
        <w:t>233</w:t>
      </w:r>
      <w:r>
        <w:fldChar w:fldCharType="end"/>
      </w:r>
    </w:p>
    <w:p w14:paraId="65F42DE0" w14:textId="02B04293" w:rsidR="00992DB5" w:rsidRDefault="00992DB5">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_Toc106029272 \h </w:instrText>
      </w:r>
      <w:r>
        <w:fldChar w:fldCharType="separate"/>
      </w:r>
      <w:r>
        <w:t>233</w:t>
      </w:r>
      <w:r>
        <w:fldChar w:fldCharType="end"/>
      </w:r>
    </w:p>
    <w:p w14:paraId="6390E375" w14:textId="678A1008" w:rsidR="00992DB5" w:rsidRDefault="00992DB5">
      <w:pPr>
        <w:pStyle w:val="TOC4"/>
        <w:rPr>
          <w:rFonts w:asciiTheme="minorHAnsi" w:eastAsiaTheme="minorEastAsia" w:hAnsiTheme="minorHAnsi" w:cstheme="minorBidi"/>
          <w:sz w:val="22"/>
          <w:szCs w:val="22"/>
          <w:lang w:eastAsia="en-GB"/>
        </w:rPr>
      </w:pPr>
      <w:r w:rsidRPr="000600E2">
        <w:rPr>
          <w:rFonts w:cs="Arial"/>
        </w:rPr>
        <w:t>7.13.1.2</w:t>
      </w:r>
      <w:r>
        <w:rPr>
          <w:rFonts w:asciiTheme="minorHAnsi" w:eastAsiaTheme="minorEastAsia" w:hAnsiTheme="minorHAnsi" w:cstheme="minorBidi"/>
          <w:sz w:val="22"/>
          <w:szCs w:val="22"/>
          <w:lang w:eastAsia="en-GB"/>
        </w:rPr>
        <w:tab/>
      </w:r>
      <w:r w:rsidRPr="000600E2">
        <w:rPr>
          <w:rFonts w:cs="Arial"/>
        </w:rPr>
        <w:t>Provisioning of the POIs and TFs in the RCS Server and the POIs in the HTTP Content Server and S-CSCF by the LIPF</w:t>
      </w:r>
      <w:r>
        <w:tab/>
      </w:r>
      <w:r>
        <w:fldChar w:fldCharType="begin" w:fldLock="1"/>
      </w:r>
      <w:r>
        <w:instrText xml:space="preserve"> PAGEREF _Toc106029273 \h </w:instrText>
      </w:r>
      <w:r>
        <w:fldChar w:fldCharType="separate"/>
      </w:r>
      <w:r>
        <w:t>233</w:t>
      </w:r>
      <w:r>
        <w:fldChar w:fldCharType="end"/>
      </w:r>
    </w:p>
    <w:p w14:paraId="4872EDB9" w14:textId="34AFBC8A" w:rsidR="00992DB5" w:rsidRDefault="00992DB5">
      <w:pPr>
        <w:pStyle w:val="TOC4"/>
        <w:rPr>
          <w:rFonts w:asciiTheme="minorHAnsi" w:eastAsiaTheme="minorEastAsia" w:hAnsiTheme="minorHAnsi" w:cstheme="minorBidi"/>
          <w:sz w:val="22"/>
          <w:szCs w:val="22"/>
          <w:lang w:eastAsia="en-GB"/>
        </w:rPr>
      </w:pPr>
      <w:r w:rsidRPr="000600E2">
        <w:rPr>
          <w:rFonts w:eastAsiaTheme="minorHAnsi"/>
          <w:lang w:val="en-US"/>
        </w:rPr>
        <w:t>7.13.1.3</w:t>
      </w:r>
      <w:r>
        <w:rPr>
          <w:rFonts w:asciiTheme="minorHAnsi" w:eastAsiaTheme="minorEastAsia" w:hAnsiTheme="minorHAnsi" w:cstheme="minorBidi"/>
          <w:sz w:val="22"/>
          <w:szCs w:val="22"/>
          <w:lang w:eastAsia="en-GB"/>
        </w:rPr>
        <w:tab/>
      </w:r>
      <w:r w:rsidRPr="000600E2">
        <w:rPr>
          <w:rFonts w:eastAsiaTheme="minorHAnsi"/>
          <w:lang w:val="en-US"/>
        </w:rPr>
        <w:t>Provisioning of the MDF2</w:t>
      </w:r>
      <w:r>
        <w:tab/>
      </w:r>
      <w:r>
        <w:fldChar w:fldCharType="begin" w:fldLock="1"/>
      </w:r>
      <w:r>
        <w:instrText xml:space="preserve"> PAGEREF _Toc106029274 \h </w:instrText>
      </w:r>
      <w:r>
        <w:fldChar w:fldCharType="separate"/>
      </w:r>
      <w:r>
        <w:t>234</w:t>
      </w:r>
      <w:r>
        <w:fldChar w:fldCharType="end"/>
      </w:r>
    </w:p>
    <w:p w14:paraId="7C16B376" w14:textId="4815A0C1" w:rsidR="00992DB5" w:rsidRDefault="00992DB5">
      <w:pPr>
        <w:pStyle w:val="TOC4"/>
        <w:rPr>
          <w:rFonts w:asciiTheme="minorHAnsi" w:eastAsiaTheme="minorEastAsia" w:hAnsiTheme="minorHAnsi" w:cstheme="minorBidi"/>
          <w:sz w:val="22"/>
          <w:szCs w:val="22"/>
          <w:lang w:eastAsia="en-GB"/>
        </w:rPr>
      </w:pPr>
      <w:r w:rsidRPr="000600E2">
        <w:rPr>
          <w:rFonts w:eastAsiaTheme="minorHAnsi"/>
          <w:lang w:val="en-US"/>
        </w:rPr>
        <w:t>7.13.1.4</w:t>
      </w:r>
      <w:r>
        <w:rPr>
          <w:rFonts w:asciiTheme="minorHAnsi" w:eastAsiaTheme="minorEastAsia" w:hAnsiTheme="minorHAnsi" w:cstheme="minorBidi"/>
          <w:sz w:val="22"/>
          <w:szCs w:val="22"/>
          <w:lang w:eastAsia="en-GB"/>
        </w:rPr>
        <w:tab/>
      </w:r>
      <w:r w:rsidRPr="000600E2">
        <w:rPr>
          <w:rFonts w:eastAsiaTheme="minorHAnsi"/>
          <w:lang w:val="en-US"/>
        </w:rPr>
        <w:t>Provisioning of the MDF3</w:t>
      </w:r>
      <w:r>
        <w:tab/>
      </w:r>
      <w:r>
        <w:fldChar w:fldCharType="begin" w:fldLock="1"/>
      </w:r>
      <w:r>
        <w:instrText xml:space="preserve"> PAGEREF _Toc106029275 \h </w:instrText>
      </w:r>
      <w:r>
        <w:fldChar w:fldCharType="separate"/>
      </w:r>
      <w:r>
        <w:t>235</w:t>
      </w:r>
      <w:r>
        <w:fldChar w:fldCharType="end"/>
      </w:r>
    </w:p>
    <w:p w14:paraId="0DEFAD3B" w14:textId="1533525E" w:rsidR="00992DB5" w:rsidRDefault="00992DB5">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_Toc106029276 \h </w:instrText>
      </w:r>
      <w:r>
        <w:fldChar w:fldCharType="separate"/>
      </w:r>
      <w:r>
        <w:t>236</w:t>
      </w:r>
      <w:r>
        <w:fldChar w:fldCharType="end"/>
      </w:r>
    </w:p>
    <w:p w14:paraId="3ED5718C" w14:textId="12B49751" w:rsidR="00992DB5" w:rsidRDefault="00992DB5">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_Toc106029277 \h </w:instrText>
      </w:r>
      <w:r>
        <w:fldChar w:fldCharType="separate"/>
      </w:r>
      <w:r>
        <w:t>236</w:t>
      </w:r>
      <w:r>
        <w:fldChar w:fldCharType="end"/>
      </w:r>
    </w:p>
    <w:p w14:paraId="1D71DBC8" w14:textId="5A10B96B" w:rsidR="00992DB5" w:rsidRDefault="00992DB5">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_Toc106029278 \h </w:instrText>
      </w:r>
      <w:r>
        <w:fldChar w:fldCharType="separate"/>
      </w:r>
      <w:r>
        <w:t>236</w:t>
      </w:r>
      <w:r>
        <w:fldChar w:fldCharType="end"/>
      </w:r>
    </w:p>
    <w:p w14:paraId="34094BEB" w14:textId="6A0D2B98" w:rsidR="00992DB5" w:rsidRDefault="00992DB5">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_Toc106029279 \h </w:instrText>
      </w:r>
      <w:r>
        <w:fldChar w:fldCharType="separate"/>
      </w:r>
      <w:r>
        <w:t>237</w:t>
      </w:r>
      <w:r>
        <w:fldChar w:fldCharType="end"/>
      </w:r>
    </w:p>
    <w:p w14:paraId="63B23C0D" w14:textId="220E6CB0" w:rsidR="00992DB5" w:rsidRDefault="00992DB5">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_Toc106029280 \h </w:instrText>
      </w:r>
      <w:r>
        <w:fldChar w:fldCharType="separate"/>
      </w:r>
      <w:r>
        <w:t>237</w:t>
      </w:r>
      <w:r>
        <w:fldChar w:fldCharType="end"/>
      </w:r>
    </w:p>
    <w:p w14:paraId="47B6BC14" w14:textId="2C287126" w:rsidR="00992DB5" w:rsidRDefault="00992DB5">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_Toc106029281 \h </w:instrText>
      </w:r>
      <w:r>
        <w:fldChar w:fldCharType="separate"/>
      </w:r>
      <w:r>
        <w:t>238</w:t>
      </w:r>
      <w:r>
        <w:fldChar w:fldCharType="end"/>
      </w:r>
    </w:p>
    <w:p w14:paraId="485A20AF" w14:textId="26946287" w:rsidR="00992DB5" w:rsidRDefault="00992DB5">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_Toc106029282 \h </w:instrText>
      </w:r>
      <w:r>
        <w:fldChar w:fldCharType="separate"/>
      </w:r>
      <w:r>
        <w:t>238</w:t>
      </w:r>
      <w:r>
        <w:fldChar w:fldCharType="end"/>
      </w:r>
    </w:p>
    <w:p w14:paraId="44A4B61C" w14:textId="26E500D1" w:rsidR="00992DB5" w:rsidRDefault="00992DB5">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_Toc106029283 \h </w:instrText>
      </w:r>
      <w:r>
        <w:fldChar w:fldCharType="separate"/>
      </w:r>
      <w:r>
        <w:t>238</w:t>
      </w:r>
      <w:r>
        <w:fldChar w:fldCharType="end"/>
      </w:r>
    </w:p>
    <w:p w14:paraId="7DEB3685" w14:textId="71B2BD36" w:rsidR="00992DB5" w:rsidRDefault="00992DB5">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_Toc106029284 \h </w:instrText>
      </w:r>
      <w:r>
        <w:fldChar w:fldCharType="separate"/>
      </w:r>
      <w:r>
        <w:t>239</w:t>
      </w:r>
      <w:r>
        <w:fldChar w:fldCharType="end"/>
      </w:r>
    </w:p>
    <w:p w14:paraId="4397912A" w14:textId="0BDA23EA" w:rsidR="00992DB5" w:rsidRDefault="00992DB5">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_Toc106029285 \h </w:instrText>
      </w:r>
      <w:r>
        <w:fldChar w:fldCharType="separate"/>
      </w:r>
      <w:r>
        <w:t>239</w:t>
      </w:r>
      <w:r>
        <w:fldChar w:fldCharType="end"/>
      </w:r>
    </w:p>
    <w:p w14:paraId="28A8D40C" w14:textId="07FF6922" w:rsidR="00992DB5" w:rsidRDefault="00992DB5">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_Toc106029286 \h </w:instrText>
      </w:r>
      <w:r>
        <w:fldChar w:fldCharType="separate"/>
      </w:r>
      <w:r>
        <w:t>240</w:t>
      </w:r>
      <w:r>
        <w:fldChar w:fldCharType="end"/>
      </w:r>
    </w:p>
    <w:p w14:paraId="6FDB9764" w14:textId="346D0DBC" w:rsidR="00992DB5" w:rsidRDefault="00992DB5">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_Toc106029287 \h </w:instrText>
      </w:r>
      <w:r>
        <w:fldChar w:fldCharType="separate"/>
      </w:r>
      <w:r>
        <w:t>305</w:t>
      </w:r>
      <w:r>
        <w:fldChar w:fldCharType="end"/>
      </w:r>
    </w:p>
    <w:p w14:paraId="564BB8A9" w14:textId="7E14D953" w:rsidR="00992DB5" w:rsidRDefault="00992DB5">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_Toc106029288 \h </w:instrText>
      </w:r>
      <w:r>
        <w:fldChar w:fldCharType="separate"/>
      </w:r>
      <w:r>
        <w:t>307</w:t>
      </w:r>
      <w:r>
        <w:fldChar w:fldCharType="end"/>
      </w:r>
    </w:p>
    <w:p w14:paraId="31F80370" w14:textId="3A003A13" w:rsidR="00992DB5" w:rsidRDefault="00992DB5">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_Toc106029289 \h </w:instrText>
      </w:r>
      <w:r>
        <w:fldChar w:fldCharType="separate"/>
      </w:r>
      <w:r>
        <w:t>312</w:t>
      </w:r>
      <w:r>
        <w:fldChar w:fldCharType="end"/>
      </w:r>
    </w:p>
    <w:p w14:paraId="12A8A393" w14:textId="0DF375F1" w:rsidR="00992DB5" w:rsidRDefault="00992DB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_Toc106029290 \h </w:instrText>
      </w:r>
      <w:r>
        <w:fldChar w:fldCharType="separate"/>
      </w:r>
      <w:r>
        <w:t>312</w:t>
      </w:r>
      <w:r>
        <w:fldChar w:fldCharType="end"/>
      </w:r>
    </w:p>
    <w:p w14:paraId="6A98079B" w14:textId="2EBF1984" w:rsidR="00992DB5" w:rsidRDefault="00992DB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_Toc106029291 \h </w:instrText>
      </w:r>
      <w:r>
        <w:fldChar w:fldCharType="separate"/>
      </w:r>
      <w:r>
        <w:t>312</w:t>
      </w:r>
      <w:r>
        <w:fldChar w:fldCharType="end"/>
      </w:r>
    </w:p>
    <w:p w14:paraId="6568B0E7" w14:textId="3392EEEC" w:rsidR="00992DB5" w:rsidRDefault="00992DB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_Toc106029292 \h </w:instrText>
      </w:r>
      <w:r>
        <w:fldChar w:fldCharType="separate"/>
      </w:r>
      <w:r>
        <w:t>312</w:t>
      </w:r>
      <w:r>
        <w:fldChar w:fldCharType="end"/>
      </w:r>
    </w:p>
    <w:p w14:paraId="7C5787D3" w14:textId="2D816B83" w:rsidR="00992DB5" w:rsidRDefault="00992DB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_Toc106029293 \h </w:instrText>
      </w:r>
      <w:r>
        <w:fldChar w:fldCharType="separate"/>
      </w:r>
      <w:r>
        <w:t>313</w:t>
      </w:r>
      <w:r>
        <w:fldChar w:fldCharType="end"/>
      </w:r>
    </w:p>
    <w:p w14:paraId="450297CC" w14:textId="7CDA125D" w:rsidR="00992DB5" w:rsidRDefault="00992DB5">
      <w:pPr>
        <w:pStyle w:val="TOC8"/>
        <w:rPr>
          <w:rFonts w:asciiTheme="minorHAnsi" w:eastAsiaTheme="minorEastAsia" w:hAnsiTheme="minorHAnsi" w:cstheme="minorBidi"/>
          <w:b w:val="0"/>
          <w:szCs w:val="22"/>
          <w:lang w:eastAsia="en-GB"/>
        </w:rPr>
      </w:pPr>
      <w:r>
        <w:lastRenderedPageBreak/>
        <w:t>Annex E (normative): XSD Schema for Identity Association</w:t>
      </w:r>
      <w:r>
        <w:tab/>
      </w:r>
      <w:r>
        <w:fldChar w:fldCharType="begin" w:fldLock="1"/>
      </w:r>
      <w:r>
        <w:instrText xml:space="preserve"> PAGEREF _Toc106029294 \h </w:instrText>
      </w:r>
      <w:r>
        <w:fldChar w:fldCharType="separate"/>
      </w:r>
      <w:r>
        <w:t>314</w:t>
      </w:r>
      <w:r>
        <w:fldChar w:fldCharType="end"/>
      </w:r>
    </w:p>
    <w:p w14:paraId="0F86478D" w14:textId="1A9C8C18" w:rsidR="00992DB5" w:rsidRDefault="00992DB5">
      <w:pPr>
        <w:pStyle w:val="TOC8"/>
        <w:rPr>
          <w:rFonts w:asciiTheme="minorHAnsi" w:eastAsiaTheme="minorEastAsia" w:hAnsiTheme="minorHAnsi" w:cstheme="minorBidi"/>
          <w:b w:val="0"/>
          <w:szCs w:val="22"/>
          <w:lang w:eastAsia="en-GB"/>
        </w:rPr>
      </w:pPr>
      <w:r>
        <w:t>Annex F (normative): ASN.1 Schema for LI_XER messages</w:t>
      </w:r>
      <w:r>
        <w:tab/>
      </w:r>
      <w:r>
        <w:fldChar w:fldCharType="begin" w:fldLock="1"/>
      </w:r>
      <w:r>
        <w:instrText xml:space="preserve"> PAGEREF _Toc106029295 \h </w:instrText>
      </w:r>
      <w:r>
        <w:fldChar w:fldCharType="separate"/>
      </w:r>
      <w:r>
        <w:t>317</w:t>
      </w:r>
      <w:r>
        <w:fldChar w:fldCharType="end"/>
      </w:r>
    </w:p>
    <w:p w14:paraId="2D73A8EB" w14:textId="4C7BA1FD" w:rsidR="00992DB5" w:rsidRDefault="00992DB5">
      <w:pPr>
        <w:pStyle w:val="TOC8"/>
        <w:rPr>
          <w:rFonts w:asciiTheme="minorHAnsi" w:eastAsiaTheme="minorEastAsia" w:hAnsiTheme="minorHAnsi" w:cstheme="minorBidi"/>
          <w:b w:val="0"/>
          <w:szCs w:val="22"/>
          <w:lang w:eastAsia="en-GB"/>
        </w:rPr>
      </w:pPr>
      <w:r>
        <w:t>Annex G (informative): LIPF logic</w:t>
      </w:r>
      <w:r>
        <w:tab/>
      </w:r>
      <w:r>
        <w:fldChar w:fldCharType="begin" w:fldLock="1"/>
      </w:r>
      <w:r>
        <w:instrText xml:space="preserve"> PAGEREF _Toc106029296 \h </w:instrText>
      </w:r>
      <w:r>
        <w:fldChar w:fldCharType="separate"/>
      </w:r>
      <w:r>
        <w:t>318</w:t>
      </w:r>
      <w:r>
        <w:fldChar w:fldCharType="end"/>
      </w:r>
    </w:p>
    <w:p w14:paraId="4923F7CB" w14:textId="4A4EB638" w:rsidR="00992DB5" w:rsidRDefault="00992DB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_Toc106029297 \h </w:instrText>
      </w:r>
      <w:r>
        <w:fldChar w:fldCharType="separate"/>
      </w:r>
      <w:r>
        <w:t>318</w:t>
      </w:r>
      <w:r>
        <w:fldChar w:fldCharType="end"/>
      </w:r>
    </w:p>
    <w:p w14:paraId="03E5F7F9" w14:textId="701FCA99" w:rsidR="00992DB5" w:rsidRDefault="00992DB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_Toc106029298 \h </w:instrText>
      </w:r>
      <w:r>
        <w:fldChar w:fldCharType="separate"/>
      </w:r>
      <w:r>
        <w:t>319</w:t>
      </w:r>
      <w:r>
        <w:fldChar w:fldCharType="end"/>
      </w:r>
    </w:p>
    <w:p w14:paraId="2866BB0A" w14:textId="0E72F2B3" w:rsidR="00992DB5" w:rsidRDefault="00992DB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_Toc106029299 \h </w:instrText>
      </w:r>
      <w:r>
        <w:fldChar w:fldCharType="separate"/>
      </w:r>
      <w:r>
        <w:t>320</w:t>
      </w:r>
      <w:r>
        <w:fldChar w:fldCharType="end"/>
      </w:r>
    </w:p>
    <w:p w14:paraId="08222F3A" w14:textId="2968FA1E" w:rsidR="00992DB5" w:rsidRDefault="00992DB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_Toc106029300 \h </w:instrText>
      </w:r>
      <w:r>
        <w:fldChar w:fldCharType="separate"/>
      </w:r>
      <w:r>
        <w:t>320</w:t>
      </w:r>
      <w:r>
        <w:fldChar w:fldCharType="end"/>
      </w:r>
    </w:p>
    <w:p w14:paraId="227A6737" w14:textId="1E2584EE" w:rsidR="00992DB5" w:rsidRDefault="00992DB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_Toc106029301 \h </w:instrText>
      </w:r>
      <w:r>
        <w:fldChar w:fldCharType="separate"/>
      </w:r>
      <w:r>
        <w:t>320</w:t>
      </w:r>
      <w:r>
        <w:fldChar w:fldCharType="end"/>
      </w:r>
    </w:p>
    <w:p w14:paraId="4CD663B9" w14:textId="08CB78A4" w:rsidR="00992DB5" w:rsidRDefault="00992DB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_Toc106029302 \h </w:instrText>
      </w:r>
      <w:r>
        <w:fldChar w:fldCharType="separate"/>
      </w:r>
      <w:r>
        <w:t>321</w:t>
      </w:r>
      <w:r>
        <w:fldChar w:fldCharType="end"/>
      </w:r>
    </w:p>
    <w:p w14:paraId="57BC99A1" w14:textId="73318F60" w:rsidR="00992DB5" w:rsidRDefault="00992DB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_Toc106029303 \h </w:instrText>
      </w:r>
      <w:r>
        <w:fldChar w:fldCharType="separate"/>
      </w:r>
      <w:r>
        <w:t>321</w:t>
      </w:r>
      <w:r>
        <w:fldChar w:fldCharType="end"/>
      </w:r>
    </w:p>
    <w:p w14:paraId="795EA521" w14:textId="28DB141E" w:rsidR="00992DB5" w:rsidRDefault="00992DB5">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_Toc106029304 \h </w:instrText>
      </w:r>
      <w:r>
        <w:fldChar w:fldCharType="separate"/>
      </w:r>
      <w:r>
        <w:t>321</w:t>
      </w:r>
      <w:r>
        <w:fldChar w:fldCharType="end"/>
      </w:r>
    </w:p>
    <w:p w14:paraId="3EF1D58E" w14:textId="315EB21A" w:rsidR="00992DB5" w:rsidRDefault="00992DB5">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_Toc106029305 \h </w:instrText>
      </w:r>
      <w:r>
        <w:fldChar w:fldCharType="separate"/>
      </w:r>
      <w:r>
        <w:t>323</w:t>
      </w:r>
      <w:r>
        <w:fldChar w:fldCharType="end"/>
      </w:r>
    </w:p>
    <w:p w14:paraId="5E9A7815" w14:textId="77627138" w:rsidR="00992DB5" w:rsidRDefault="00992DB5">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_Toc106029306 \h </w:instrText>
      </w:r>
      <w:r>
        <w:fldChar w:fldCharType="separate"/>
      </w:r>
      <w:r>
        <w:t>323</w:t>
      </w:r>
      <w:r>
        <w:fldChar w:fldCharType="end"/>
      </w:r>
    </w:p>
    <w:p w14:paraId="66FDB31D" w14:textId="0B3B9BDD" w:rsidR="00992DB5" w:rsidRDefault="00992DB5">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_Toc106029307 \h </w:instrText>
      </w:r>
      <w:r>
        <w:fldChar w:fldCharType="separate"/>
      </w:r>
      <w:r>
        <w:t>323</w:t>
      </w:r>
      <w:r>
        <w:fldChar w:fldCharType="end"/>
      </w:r>
    </w:p>
    <w:p w14:paraId="2DCD588C" w14:textId="745AF4E0" w:rsidR="00992DB5" w:rsidRDefault="00992DB5">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_Toc106029308 \h </w:instrText>
      </w:r>
      <w:r>
        <w:fldChar w:fldCharType="separate"/>
      </w:r>
      <w:r>
        <w:t>323</w:t>
      </w:r>
      <w:r>
        <w:fldChar w:fldCharType="end"/>
      </w:r>
    </w:p>
    <w:p w14:paraId="39CAB3BF" w14:textId="5770AC4D" w:rsidR="00992DB5" w:rsidRDefault="00992DB5">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_Toc106029309 \h </w:instrText>
      </w:r>
      <w:r>
        <w:fldChar w:fldCharType="separate"/>
      </w:r>
      <w:r>
        <w:t>323</w:t>
      </w:r>
      <w:r>
        <w:fldChar w:fldCharType="end"/>
      </w:r>
    </w:p>
    <w:p w14:paraId="305E8BC4" w14:textId="19890A61" w:rsidR="00992DB5" w:rsidRDefault="00992DB5">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_Toc106029310 \h </w:instrText>
      </w:r>
      <w:r>
        <w:fldChar w:fldCharType="separate"/>
      </w:r>
      <w:r>
        <w:t>324</w:t>
      </w:r>
      <w:r>
        <w:fldChar w:fldCharType="end"/>
      </w:r>
    </w:p>
    <w:p w14:paraId="3624AED4" w14:textId="66F16873" w:rsidR="00992DB5" w:rsidRDefault="00992DB5">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_Toc106029311 \h </w:instrText>
      </w:r>
      <w:r>
        <w:fldChar w:fldCharType="separate"/>
      </w:r>
      <w:r>
        <w:t>324</w:t>
      </w:r>
      <w:r>
        <w:fldChar w:fldCharType="end"/>
      </w:r>
    </w:p>
    <w:p w14:paraId="3853BF93" w14:textId="1C048558" w:rsidR="00992DB5" w:rsidRDefault="00992DB5">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_Toc106029312 \h </w:instrText>
      </w:r>
      <w:r>
        <w:fldChar w:fldCharType="separate"/>
      </w:r>
      <w:r>
        <w:t>327</w:t>
      </w:r>
      <w:r>
        <w:fldChar w:fldCharType="end"/>
      </w:r>
    </w:p>
    <w:p w14:paraId="7FE94BF5" w14:textId="2D759673" w:rsidR="00992DB5" w:rsidRDefault="00992DB5">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_Toc106029313 \h </w:instrText>
      </w:r>
      <w:r>
        <w:fldChar w:fldCharType="separate"/>
      </w:r>
      <w:r>
        <w:t>327</w:t>
      </w:r>
      <w:r>
        <w:fldChar w:fldCharType="end"/>
      </w:r>
    </w:p>
    <w:p w14:paraId="3413E2E0" w14:textId="46BE5EA0" w:rsidR="00992DB5" w:rsidRDefault="00992DB5">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_Toc106029314 \h </w:instrText>
      </w:r>
      <w:r>
        <w:fldChar w:fldCharType="separate"/>
      </w:r>
      <w:r>
        <w:t>327</w:t>
      </w:r>
      <w:r>
        <w:fldChar w:fldCharType="end"/>
      </w:r>
    </w:p>
    <w:p w14:paraId="79F3825D" w14:textId="6B86F546" w:rsidR="00992DB5" w:rsidRDefault="00992DB5">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_Toc106029315 \h </w:instrText>
      </w:r>
      <w:r>
        <w:fldChar w:fldCharType="separate"/>
      </w:r>
      <w:r>
        <w:t>327</w:t>
      </w:r>
      <w:r>
        <w:fldChar w:fldCharType="end"/>
      </w:r>
    </w:p>
    <w:p w14:paraId="0DDD2592" w14:textId="33942B1B" w:rsidR="00992DB5" w:rsidRDefault="00992DB5">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_Toc106029316 \h </w:instrText>
      </w:r>
      <w:r>
        <w:fldChar w:fldCharType="separate"/>
      </w:r>
      <w:r>
        <w:t>327</w:t>
      </w:r>
      <w:r>
        <w:fldChar w:fldCharType="end"/>
      </w:r>
    </w:p>
    <w:p w14:paraId="77F70836" w14:textId="2C05A0AC" w:rsidR="00992DB5" w:rsidRDefault="00992DB5">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_Toc106029317 \h </w:instrText>
      </w:r>
      <w:r>
        <w:fldChar w:fldCharType="separate"/>
      </w:r>
      <w:r>
        <w:t>327</w:t>
      </w:r>
      <w:r>
        <w:fldChar w:fldCharType="end"/>
      </w:r>
    </w:p>
    <w:p w14:paraId="5B02E5F8" w14:textId="7DC82569" w:rsidR="00992DB5" w:rsidRDefault="00992DB5">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_Toc106029318 \h </w:instrText>
      </w:r>
      <w:r>
        <w:fldChar w:fldCharType="separate"/>
      </w:r>
      <w:r>
        <w:t>329</w:t>
      </w:r>
      <w:r>
        <w:fldChar w:fldCharType="end"/>
      </w:r>
    </w:p>
    <w:p w14:paraId="193D39BB" w14:textId="7ABAC903" w:rsidR="00992DB5" w:rsidRDefault="00992DB5">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_Toc106029319 \h </w:instrText>
      </w:r>
      <w:r>
        <w:fldChar w:fldCharType="separate"/>
      </w:r>
      <w:r>
        <w:t>329</w:t>
      </w:r>
      <w:r>
        <w:fldChar w:fldCharType="end"/>
      </w:r>
    </w:p>
    <w:p w14:paraId="5CDC7E38" w14:textId="521CA375" w:rsidR="00992DB5" w:rsidRDefault="00992DB5">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_Toc106029320 \h </w:instrText>
      </w:r>
      <w:r>
        <w:fldChar w:fldCharType="separate"/>
      </w:r>
      <w:r>
        <w:t>330</w:t>
      </w:r>
      <w:r>
        <w:fldChar w:fldCharType="end"/>
      </w:r>
    </w:p>
    <w:p w14:paraId="11E30888" w14:textId="01B3B571" w:rsidR="00992DB5" w:rsidRDefault="00992DB5">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_Toc106029321 \h </w:instrText>
      </w:r>
      <w:r>
        <w:fldChar w:fldCharType="separate"/>
      </w:r>
      <w:r>
        <w:t>330</w:t>
      </w:r>
      <w:r>
        <w:fldChar w:fldCharType="end"/>
      </w:r>
    </w:p>
    <w:p w14:paraId="4DCB093F" w14:textId="66594B2A" w:rsidR="00992DB5" w:rsidRDefault="00992DB5">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_Toc106029322 \h </w:instrText>
      </w:r>
      <w:r>
        <w:fldChar w:fldCharType="separate"/>
      </w:r>
      <w:r>
        <w:t>331</w:t>
      </w:r>
      <w:r>
        <w:fldChar w:fldCharType="end"/>
      </w:r>
    </w:p>
    <w:p w14:paraId="012E8670" w14:textId="1B153431" w:rsidR="00992DB5" w:rsidRDefault="00992DB5">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_Toc106029323 \h </w:instrText>
      </w:r>
      <w:r>
        <w:fldChar w:fldCharType="separate"/>
      </w:r>
      <w:r>
        <w:t>331</w:t>
      </w:r>
      <w:r>
        <w:fldChar w:fldCharType="end"/>
      </w:r>
    </w:p>
    <w:p w14:paraId="70E83447" w14:textId="690066ED" w:rsidR="00992DB5" w:rsidRDefault="00992DB5">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_Toc106029324 \h </w:instrText>
      </w:r>
      <w:r>
        <w:fldChar w:fldCharType="separate"/>
      </w:r>
      <w:r>
        <w:t>335</w:t>
      </w:r>
      <w:r>
        <w:fldChar w:fldCharType="end"/>
      </w:r>
    </w:p>
    <w:p w14:paraId="172A6D7A" w14:textId="3D6AC0D9" w:rsidR="00992DB5" w:rsidRDefault="00992DB5">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_Toc106029325 \h </w:instrText>
      </w:r>
      <w:r>
        <w:fldChar w:fldCharType="separate"/>
      </w:r>
      <w:r>
        <w:t>335</w:t>
      </w:r>
      <w:r>
        <w:fldChar w:fldCharType="end"/>
      </w:r>
    </w:p>
    <w:p w14:paraId="51B68CB4" w14:textId="347EEF71" w:rsidR="00992DB5" w:rsidRDefault="00992DB5">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_Toc106029326 \h </w:instrText>
      </w:r>
      <w:r>
        <w:fldChar w:fldCharType="separate"/>
      </w:r>
      <w:r>
        <w:t>336</w:t>
      </w:r>
      <w:r>
        <w:fldChar w:fldCharType="end"/>
      </w:r>
    </w:p>
    <w:p w14:paraId="6340B5BF" w14:textId="6AA38363" w:rsidR="00992DB5" w:rsidRDefault="00992DB5">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_Toc106029327 \h </w:instrText>
      </w:r>
      <w:r>
        <w:fldChar w:fldCharType="separate"/>
      </w:r>
      <w:r>
        <w:t>336</w:t>
      </w:r>
      <w:r>
        <w:fldChar w:fldCharType="end"/>
      </w:r>
    </w:p>
    <w:p w14:paraId="448950DB" w14:textId="40CC1417" w:rsidR="00992DB5" w:rsidRDefault="00992DB5">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_Toc106029328 \h </w:instrText>
      </w:r>
      <w:r>
        <w:fldChar w:fldCharType="separate"/>
      </w:r>
      <w:r>
        <w:t>337</w:t>
      </w:r>
      <w:r>
        <w:fldChar w:fldCharType="end"/>
      </w:r>
    </w:p>
    <w:p w14:paraId="62EFADAF" w14:textId="2109E859" w:rsidR="00992DB5" w:rsidRDefault="00992DB5">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_Toc106029329 \h </w:instrText>
      </w:r>
      <w:r>
        <w:fldChar w:fldCharType="separate"/>
      </w:r>
      <w:r>
        <w:t>337</w:t>
      </w:r>
      <w:r>
        <w:fldChar w:fldCharType="end"/>
      </w:r>
    </w:p>
    <w:p w14:paraId="1FE70165" w14:textId="23A33175" w:rsidR="00992DB5" w:rsidRDefault="00992DB5">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_Toc106029330 \h </w:instrText>
      </w:r>
      <w:r>
        <w:fldChar w:fldCharType="separate"/>
      </w:r>
      <w:r>
        <w:t>340</w:t>
      </w:r>
      <w:r>
        <w:fldChar w:fldCharType="end"/>
      </w:r>
    </w:p>
    <w:p w14:paraId="7C2D4BF7" w14:textId="0B4FF228" w:rsidR="00992DB5" w:rsidRDefault="00992DB5">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_Toc106029331 \h </w:instrText>
      </w:r>
      <w:r>
        <w:fldChar w:fldCharType="separate"/>
      </w:r>
      <w:r>
        <w:t>340</w:t>
      </w:r>
      <w:r>
        <w:fldChar w:fldCharType="end"/>
      </w:r>
    </w:p>
    <w:p w14:paraId="70C83F7C" w14:textId="2CFDDF39" w:rsidR="00992DB5" w:rsidRDefault="00992DB5">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_Toc106029332 \h </w:instrText>
      </w:r>
      <w:r>
        <w:fldChar w:fldCharType="separate"/>
      </w:r>
      <w:r>
        <w:t>341</w:t>
      </w:r>
      <w:r>
        <w:fldChar w:fldCharType="end"/>
      </w:r>
    </w:p>
    <w:p w14:paraId="4D386285" w14:textId="686AA6A8" w:rsidR="00992DB5" w:rsidRDefault="00992DB5">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_Toc106029333 \h </w:instrText>
      </w:r>
      <w:r>
        <w:fldChar w:fldCharType="separate"/>
      </w:r>
      <w:r>
        <w:t>341</w:t>
      </w:r>
      <w:r>
        <w:fldChar w:fldCharType="end"/>
      </w:r>
    </w:p>
    <w:p w14:paraId="07286681" w14:textId="58E9EA37" w:rsidR="00992DB5" w:rsidRDefault="00992DB5">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_Toc106029334 \h </w:instrText>
      </w:r>
      <w:r>
        <w:fldChar w:fldCharType="separate"/>
      </w:r>
      <w:r>
        <w:t>341</w:t>
      </w:r>
      <w:r>
        <w:fldChar w:fldCharType="end"/>
      </w:r>
    </w:p>
    <w:p w14:paraId="33F122B4" w14:textId="6E6D33F7" w:rsidR="00992DB5" w:rsidRDefault="00992DB5">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_Toc106029335 \h </w:instrText>
      </w:r>
      <w:r>
        <w:fldChar w:fldCharType="separate"/>
      </w:r>
      <w:r>
        <w:t>342</w:t>
      </w:r>
      <w:r>
        <w:fldChar w:fldCharType="end"/>
      </w:r>
    </w:p>
    <w:p w14:paraId="44CD23F0" w14:textId="08F5FC72" w:rsidR="00992DB5" w:rsidRDefault="00992DB5">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_Toc106029336 \h </w:instrText>
      </w:r>
      <w:r>
        <w:fldChar w:fldCharType="separate"/>
      </w:r>
      <w:r>
        <w:t>342</w:t>
      </w:r>
      <w:r>
        <w:fldChar w:fldCharType="end"/>
      </w:r>
    </w:p>
    <w:p w14:paraId="0CE89225" w14:textId="2E664589" w:rsidR="00992DB5" w:rsidRDefault="00992DB5">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_Toc106029337 \h </w:instrText>
      </w:r>
      <w:r>
        <w:fldChar w:fldCharType="separate"/>
      </w:r>
      <w:r>
        <w:t>346</w:t>
      </w:r>
      <w:r>
        <w:fldChar w:fldCharType="end"/>
      </w:r>
    </w:p>
    <w:p w14:paraId="513B54C1" w14:textId="64578482" w:rsidR="00992DB5" w:rsidRDefault="00992DB5">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_Toc106029338 \h </w:instrText>
      </w:r>
      <w:r>
        <w:fldChar w:fldCharType="separate"/>
      </w:r>
      <w:r>
        <w:t>346</w:t>
      </w:r>
      <w:r>
        <w:fldChar w:fldCharType="end"/>
      </w:r>
    </w:p>
    <w:p w14:paraId="6C2F5C9B" w14:textId="1347F6F9" w:rsidR="00992DB5" w:rsidRDefault="00992DB5">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_Toc106029339 \h </w:instrText>
      </w:r>
      <w:r>
        <w:fldChar w:fldCharType="separate"/>
      </w:r>
      <w:r>
        <w:t>346</w:t>
      </w:r>
      <w:r>
        <w:fldChar w:fldCharType="end"/>
      </w:r>
    </w:p>
    <w:p w14:paraId="7000A71C" w14:textId="5E84E927" w:rsidR="00992DB5" w:rsidRDefault="00992DB5">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_Toc106029340 \h </w:instrText>
      </w:r>
      <w:r>
        <w:fldChar w:fldCharType="separate"/>
      </w:r>
      <w:r>
        <w:t>346</w:t>
      </w:r>
      <w:r>
        <w:fldChar w:fldCharType="end"/>
      </w:r>
    </w:p>
    <w:p w14:paraId="6417C04D" w14:textId="3271518A" w:rsidR="00992DB5" w:rsidRDefault="00992DB5">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_Toc106029341 \h </w:instrText>
      </w:r>
      <w:r>
        <w:fldChar w:fldCharType="separate"/>
      </w:r>
      <w:r>
        <w:t>347</w:t>
      </w:r>
      <w:r>
        <w:fldChar w:fldCharType="end"/>
      </w:r>
    </w:p>
    <w:p w14:paraId="7E392FCC" w14:textId="26D85EB5" w:rsidR="00992DB5" w:rsidRDefault="00992DB5">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_Toc106029342 \h </w:instrText>
      </w:r>
      <w:r>
        <w:fldChar w:fldCharType="separate"/>
      </w:r>
      <w:r>
        <w:t>347</w:t>
      </w:r>
      <w:r>
        <w:fldChar w:fldCharType="end"/>
      </w:r>
    </w:p>
    <w:p w14:paraId="72EB9F8A" w14:textId="6C61D0E3" w:rsidR="00992DB5" w:rsidRDefault="00992DB5">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_Toc106029343 \h </w:instrText>
      </w:r>
      <w:r>
        <w:fldChar w:fldCharType="separate"/>
      </w:r>
      <w:r>
        <w:t>348</w:t>
      </w:r>
      <w:r>
        <w:fldChar w:fldCharType="end"/>
      </w:r>
    </w:p>
    <w:p w14:paraId="545469D7" w14:textId="60B07D63" w:rsidR="00992DB5" w:rsidRDefault="00992DB5">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_Toc106029344 \h </w:instrText>
      </w:r>
      <w:r>
        <w:fldChar w:fldCharType="separate"/>
      </w:r>
      <w:r>
        <w:t>349</w:t>
      </w:r>
      <w:r>
        <w:fldChar w:fldCharType="end"/>
      </w:r>
    </w:p>
    <w:p w14:paraId="456D4EEC" w14:textId="255F2607" w:rsidR="00992DB5" w:rsidRDefault="00992DB5">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_Toc106029345 \h </w:instrText>
      </w:r>
      <w:r>
        <w:fldChar w:fldCharType="separate"/>
      </w:r>
      <w:r>
        <w:t>349</w:t>
      </w:r>
      <w:r>
        <w:fldChar w:fldCharType="end"/>
      </w:r>
    </w:p>
    <w:p w14:paraId="0D798A34" w14:textId="389830A9" w:rsidR="00992DB5" w:rsidRDefault="00992DB5">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_Toc106029346 \h </w:instrText>
      </w:r>
      <w:r>
        <w:fldChar w:fldCharType="separate"/>
      </w:r>
      <w:r>
        <w:t>349</w:t>
      </w:r>
      <w:r>
        <w:fldChar w:fldCharType="end"/>
      </w:r>
    </w:p>
    <w:p w14:paraId="0AB7B7E6" w14:textId="4871643C" w:rsidR="00992DB5" w:rsidRDefault="00992DB5">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_Toc106029347 \h </w:instrText>
      </w:r>
      <w:r>
        <w:fldChar w:fldCharType="separate"/>
      </w:r>
      <w:r>
        <w:t>350</w:t>
      </w:r>
      <w:r>
        <w:fldChar w:fldCharType="end"/>
      </w:r>
    </w:p>
    <w:p w14:paraId="45169F36" w14:textId="41857E11" w:rsidR="00992DB5" w:rsidRDefault="00992DB5">
      <w:pPr>
        <w:pStyle w:val="TOC8"/>
        <w:rPr>
          <w:rFonts w:asciiTheme="minorHAnsi" w:eastAsiaTheme="minorEastAsia" w:hAnsiTheme="minorHAnsi" w:cstheme="minorBidi"/>
          <w:b w:val="0"/>
          <w:szCs w:val="22"/>
          <w:lang w:eastAsia="en-GB"/>
        </w:rPr>
      </w:pPr>
      <w:r>
        <w:lastRenderedPageBreak/>
        <w:t>Annex Z (informative): Change history</w:t>
      </w:r>
      <w:r>
        <w:tab/>
      </w:r>
      <w:r>
        <w:fldChar w:fldCharType="begin" w:fldLock="1"/>
      </w:r>
      <w:r>
        <w:instrText xml:space="preserve"> PAGEREF _Toc106029348 \h </w:instrText>
      </w:r>
      <w:r>
        <w:fldChar w:fldCharType="separate"/>
      </w:r>
      <w:r>
        <w:t>352</w:t>
      </w:r>
      <w:r>
        <w:fldChar w:fldCharType="end"/>
      </w:r>
    </w:p>
    <w:p w14:paraId="31C72BFF" w14:textId="0FE6BE5A"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06028754"/>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06028755"/>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06028756"/>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06028757"/>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77777777" w:rsidR="00210F44" w:rsidRDefault="00210F44" w:rsidP="00210F44">
      <w:pPr>
        <w:pStyle w:val="EX"/>
      </w:pPr>
      <w:r w:rsidRPr="00B64F0D">
        <w:t>[</w:t>
      </w:r>
      <w:r>
        <w:t>73</w:t>
      </w:r>
      <w:r w:rsidRPr="00B64F0D">
        <w:t>]</w:t>
      </w:r>
      <w:r w:rsidRPr="00B64F0D">
        <w:tab/>
        <w:t xml:space="preserve">IETF </w:t>
      </w:r>
      <w:r>
        <w:t>draft-ietf-stir-passport-rcd-12:</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0180671D"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C0298A">
        <w:rPr>
          <w:lang w:val="fr-FR"/>
        </w:rPr>
        <w:t xml:space="preserve"> </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3" w:name="_Toc106028758"/>
      <w:r w:rsidRPr="00760004">
        <w:t>3</w:t>
      </w:r>
      <w:r w:rsidRPr="00760004">
        <w:tab/>
        <w:t xml:space="preserve">Definitions, </w:t>
      </w:r>
      <w:r w:rsidR="008028A4" w:rsidRPr="00760004">
        <w:t>symbols and abbreviations</w:t>
      </w:r>
      <w:bookmarkEnd w:id="13"/>
    </w:p>
    <w:p w14:paraId="1CE7C106" w14:textId="77777777" w:rsidR="00080512" w:rsidRPr="00760004" w:rsidRDefault="00080512">
      <w:pPr>
        <w:pStyle w:val="Heading2"/>
      </w:pPr>
      <w:bookmarkStart w:id="14" w:name="_Toc106028759"/>
      <w:r w:rsidRPr="00760004">
        <w:t>3.1</w:t>
      </w:r>
      <w:r w:rsidRPr="00760004">
        <w:tab/>
        <w:t>Definitions</w:t>
      </w:r>
      <w:bookmarkEnd w:id="14"/>
    </w:p>
    <w:p w14:paraId="01E4D6BB" w14:textId="561B1BBF" w:rsidR="00080512" w:rsidRPr="00760004" w:rsidRDefault="00080512">
      <w:r w:rsidRPr="00760004">
        <w:t xml:space="preserve">For the purposes of the present document, the terms and definitions given in </w:t>
      </w:r>
      <w:bookmarkStart w:id="15" w:name="OLE_LINK6"/>
      <w:bookmarkStart w:id="16" w:name="OLE_LINK7"/>
      <w:bookmarkStart w:id="17" w:name="OLE_LINK8"/>
      <w:r w:rsidR="00DF62CD" w:rsidRPr="00760004">
        <w:t xml:space="preserve">3GPP </w:t>
      </w:r>
      <w:bookmarkEnd w:id="15"/>
      <w:bookmarkEnd w:id="16"/>
      <w:bookmarkEnd w:id="17"/>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8" w:name="_Toc106028760"/>
      <w:r w:rsidRPr="00760004">
        <w:t>3.2</w:t>
      </w:r>
      <w:r w:rsidRPr="00760004">
        <w:tab/>
        <w:t>Symbols</w:t>
      </w:r>
      <w:bookmarkEnd w:id="18"/>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9" w:name="_Toc106028761"/>
      <w:r w:rsidRPr="00760004">
        <w:lastRenderedPageBreak/>
        <w:t>3.3</w:t>
      </w:r>
      <w:r w:rsidRPr="00760004">
        <w:tab/>
        <w:t>Abbreviations</w:t>
      </w:r>
      <w:bookmarkEnd w:id="19"/>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E7138CE" w14:textId="77777777" w:rsidR="00406A6B" w:rsidRDefault="00406A6B" w:rsidP="00406A6B">
      <w:pPr>
        <w:keepLines/>
        <w:spacing w:after="0"/>
        <w:ind w:left="1702" w:hanging="1418"/>
        <w:jc w:val="both"/>
      </w:pPr>
      <w:r w:rsidRPr="008B324B">
        <w:t>DNAI</w:t>
      </w:r>
      <w:r w:rsidRPr="008B324B">
        <w:tab/>
        <w:t>Data Network Access Identifier</w:t>
      </w:r>
    </w:p>
    <w:p w14:paraId="49C45845" w14:textId="530DA5E4" w:rsidR="005E1765" w:rsidRDefault="005E1765" w:rsidP="005E1765">
      <w:pPr>
        <w:keepLines/>
        <w:spacing w:after="0"/>
        <w:ind w:left="1702" w:hanging="1418"/>
        <w:jc w:val="both"/>
      </w:pPr>
      <w:r>
        <w:t>ICF</w:t>
      </w:r>
      <w:r>
        <w:tab/>
        <w:t>Identi</w:t>
      </w:r>
      <w:r w:rsidR="001470AA">
        <w:t>ty</w:t>
      </w:r>
      <w:r>
        <w:t xml:space="preserve"> Caching Function</w:t>
      </w:r>
    </w:p>
    <w:p w14:paraId="0C7B22EA" w14:textId="2B60E8EA" w:rsidR="005E1765" w:rsidRDefault="005E1765" w:rsidP="005E1765">
      <w:pPr>
        <w:keepLines/>
        <w:spacing w:after="0"/>
        <w:ind w:left="1702" w:hanging="1418"/>
        <w:jc w:val="both"/>
      </w:pPr>
      <w:r>
        <w:t>IEF</w:t>
      </w:r>
      <w:r>
        <w:tab/>
      </w:r>
      <w:r w:rsidR="001470AA">
        <w:t xml:space="preserve">Identity </w:t>
      </w:r>
      <w:r>
        <w:t>Event Function</w:t>
      </w:r>
    </w:p>
    <w:p w14:paraId="6AF7284C" w14:textId="07C8A313" w:rsidR="005E1765" w:rsidRDefault="005E1765" w:rsidP="005E1765">
      <w:pPr>
        <w:keepLines/>
        <w:spacing w:after="0"/>
        <w:ind w:left="1702" w:hanging="1418"/>
        <w:jc w:val="both"/>
      </w:pPr>
      <w:r>
        <w:t>IQF</w:t>
      </w:r>
      <w:r>
        <w:tab/>
      </w:r>
      <w:r w:rsidR="001470AA">
        <w:t xml:space="preserve">Identity </w:t>
      </w:r>
      <w:r>
        <w:t>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FB667F9" w14:textId="77777777" w:rsidR="00085D6D" w:rsidRPr="00760004" w:rsidRDefault="00085D6D" w:rsidP="00085D6D">
      <w:pPr>
        <w:keepLines/>
        <w:spacing w:after="0"/>
        <w:ind w:left="1702" w:hanging="1418"/>
        <w:jc w:val="both"/>
      </w:pPr>
      <w:r>
        <w:t>NAT</w:t>
      </w:r>
      <w:r>
        <w:tab/>
        <w:t>Network Address Translation</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20" w:name="_Toc106028762"/>
      <w:r w:rsidRPr="00760004">
        <w:lastRenderedPageBreak/>
        <w:t>4</w:t>
      </w:r>
      <w:r w:rsidRPr="00760004">
        <w:tab/>
      </w:r>
      <w:r w:rsidR="006B08E2" w:rsidRPr="00760004">
        <w:t>General</w:t>
      </w:r>
      <w:bookmarkEnd w:id="20"/>
    </w:p>
    <w:p w14:paraId="7F2FD2FA" w14:textId="56280346" w:rsidR="006B08E2" w:rsidRPr="00760004" w:rsidRDefault="006B08E2" w:rsidP="006B08E2">
      <w:pPr>
        <w:pStyle w:val="Heading2"/>
      </w:pPr>
      <w:bookmarkStart w:id="21" w:name="_Toc106028763"/>
      <w:r w:rsidRPr="00760004">
        <w:t>4.1</w:t>
      </w:r>
      <w:r w:rsidRPr="00760004">
        <w:tab/>
        <w:t>Introduction</w:t>
      </w:r>
      <w:bookmarkEnd w:id="21"/>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2" w:name="_Hlk55980616"/>
    <w:p w14:paraId="2332AC41" w14:textId="77777777" w:rsidR="00D26D14" w:rsidRDefault="00D26D14" w:rsidP="00D26D14">
      <w:pPr>
        <w:pStyle w:val="TH"/>
      </w:pPr>
      <w:r>
        <w:object w:dxaOrig="24165" w:dyaOrig="19785" w14:anchorId="26C9B508">
          <v:shape id="_x0000_i1026" type="#_x0000_t75" style="width:483pt;height:396pt" o:ole="">
            <v:imagedata r:id="rId17" o:title=""/>
          </v:shape>
          <o:OLEObject Type="Embed" ProgID="Visio.Drawing.15" ShapeID="_x0000_i1026" DrawAspect="Content" ObjectID="_1716790790" r:id="rId18"/>
        </w:object>
      </w:r>
      <w:bookmarkEnd w:id="22"/>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3" w:name="_Toc106028764"/>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3"/>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4" w:name="_Toc106028765"/>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4"/>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5" w:name="_Toc106028766"/>
      <w:r w:rsidRPr="00760004">
        <w:t>4.</w:t>
      </w:r>
      <w:r w:rsidR="00A57A41" w:rsidRPr="00760004">
        <w:t>4</w:t>
      </w:r>
      <w:r w:rsidRPr="00760004">
        <w:tab/>
        <w:t>Service scoping</w:t>
      </w:r>
      <w:bookmarkEnd w:id="25"/>
    </w:p>
    <w:p w14:paraId="52E0B320" w14:textId="20231B7C" w:rsidR="00343497" w:rsidRPr="00760004" w:rsidRDefault="00343497" w:rsidP="00A57A41">
      <w:pPr>
        <w:pStyle w:val="Heading3"/>
      </w:pPr>
      <w:bookmarkStart w:id="26" w:name="_Toc106028767"/>
      <w:r w:rsidRPr="00760004">
        <w:t>4.</w:t>
      </w:r>
      <w:r w:rsidR="00090ABC" w:rsidRPr="00760004">
        <w:t>4</w:t>
      </w:r>
      <w:r w:rsidRPr="00760004">
        <w:t>.1</w:t>
      </w:r>
      <w:r w:rsidRPr="00760004">
        <w:tab/>
        <w:t>General</w:t>
      </w:r>
      <w:bookmarkEnd w:id="26"/>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7" w:name="_Toc106028768"/>
      <w:r w:rsidRPr="00760004">
        <w:t>4.</w:t>
      </w:r>
      <w:r w:rsidR="00A57A41" w:rsidRPr="00760004">
        <w:t>4</w:t>
      </w:r>
      <w:r w:rsidRPr="00760004">
        <w:t>.2</w:t>
      </w:r>
      <w:r w:rsidRPr="00760004">
        <w:tab/>
        <w:t>CSP service type</w:t>
      </w:r>
      <w:bookmarkEnd w:id="27"/>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8" w:name="_Toc106028769"/>
      <w:r w:rsidRPr="00760004">
        <w:t>4.</w:t>
      </w:r>
      <w:r w:rsidR="00C65CD9" w:rsidRPr="00760004">
        <w:t>4</w:t>
      </w:r>
      <w:r w:rsidRPr="00760004">
        <w:t>.3</w:t>
      </w:r>
      <w:r w:rsidRPr="00760004">
        <w:tab/>
        <w:t>Delivery type</w:t>
      </w:r>
      <w:bookmarkEnd w:id="28"/>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9" w:name="_Toc106028770"/>
      <w:r w:rsidRPr="00760004">
        <w:t>4.</w:t>
      </w:r>
      <w:r w:rsidR="00C65CD9" w:rsidRPr="00760004">
        <w:t>4</w:t>
      </w:r>
      <w:r w:rsidRPr="00760004">
        <w:t>.4</w:t>
      </w:r>
      <w:r w:rsidRPr="00760004">
        <w:tab/>
        <w:t>Location Reporting</w:t>
      </w:r>
      <w:bookmarkEnd w:id="29"/>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0" w:name="_Toc106028771"/>
      <w:r w:rsidRPr="00760004">
        <w:t>4.</w:t>
      </w:r>
      <w:r w:rsidR="00C65CD9" w:rsidRPr="00760004">
        <w:t>4</w:t>
      </w:r>
      <w:r w:rsidRPr="00760004">
        <w:t>.5</w:t>
      </w:r>
      <w:r w:rsidRPr="00760004">
        <w:tab/>
        <w:t>LALS Triggering</w:t>
      </w:r>
      <w:bookmarkEnd w:id="30"/>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1" w:name="_Toc106028772"/>
      <w:r w:rsidRPr="00760004">
        <w:t>4.</w:t>
      </w:r>
      <w:r w:rsidR="00C65CD9" w:rsidRPr="00760004">
        <w:t>4</w:t>
      </w:r>
      <w:r w:rsidRPr="00760004">
        <w:t>.6</w:t>
      </w:r>
      <w:r w:rsidRPr="00760004">
        <w:tab/>
        <w:t>Roaming Interception</w:t>
      </w:r>
      <w:bookmarkEnd w:id="31"/>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2" w:name="_Toc106028773"/>
      <w:r w:rsidRPr="00760004">
        <w:t>5</w:t>
      </w:r>
      <w:r w:rsidRPr="00760004">
        <w:tab/>
        <w:t>Transport and Communications Protocol</w:t>
      </w:r>
      <w:bookmarkEnd w:id="32"/>
    </w:p>
    <w:p w14:paraId="50E43008" w14:textId="5294423F" w:rsidR="003431E2" w:rsidRPr="00760004" w:rsidRDefault="003431E2" w:rsidP="003431E2">
      <w:pPr>
        <w:pStyle w:val="Heading2"/>
      </w:pPr>
      <w:bookmarkStart w:id="33" w:name="_Toc106028774"/>
      <w:r w:rsidRPr="00760004">
        <w:t>5.1</w:t>
      </w:r>
      <w:r w:rsidRPr="00760004">
        <w:tab/>
        <w:t>General</w:t>
      </w:r>
      <w:bookmarkEnd w:id="33"/>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4" w:name="_Toc106028775"/>
      <w:r w:rsidRPr="00760004">
        <w:t>5.2</w:t>
      </w:r>
      <w:r w:rsidRPr="00760004">
        <w:tab/>
        <w:t>Protocols for LI_X1 and LI_T interfaces</w:t>
      </w:r>
      <w:bookmarkEnd w:id="34"/>
    </w:p>
    <w:p w14:paraId="2B24FA44" w14:textId="05250609" w:rsidR="00716BA7" w:rsidRPr="00760004" w:rsidRDefault="00716BA7" w:rsidP="00716BA7">
      <w:pPr>
        <w:pStyle w:val="Heading3"/>
      </w:pPr>
      <w:bookmarkStart w:id="35" w:name="_Toc106028776"/>
      <w:r w:rsidRPr="00760004">
        <w:t>5.2.1</w:t>
      </w:r>
      <w:r w:rsidRPr="00760004">
        <w:tab/>
        <w:t>General usage of ETSI TS 103 221-1</w:t>
      </w:r>
      <w:bookmarkEnd w:id="35"/>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6" w:name="_Toc106028777"/>
      <w:r>
        <w:t>5.2.2</w:t>
      </w:r>
      <w:r>
        <w:tab/>
        <w:t>Usage for realising LI_X1</w:t>
      </w:r>
      <w:bookmarkEnd w:id="36"/>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77777777"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7" w:name="_Toc106028778"/>
      <w:r w:rsidRPr="00760004">
        <w:t>5.2.3</w:t>
      </w:r>
      <w:r w:rsidRPr="00760004">
        <w:tab/>
        <w:t>Usage for realising LI_X1 (</w:t>
      </w:r>
      <w:r w:rsidR="007A1F03" w:rsidRPr="00760004">
        <w:t>m</w:t>
      </w:r>
      <w:r w:rsidRPr="00760004">
        <w:t>anagement)</w:t>
      </w:r>
      <w:bookmarkEnd w:id="37"/>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8" w:name="_Toc106028779"/>
      <w:r w:rsidRPr="00760004">
        <w:t>5.2.4</w:t>
      </w:r>
      <w:r w:rsidRPr="00760004">
        <w:tab/>
        <w:t>Service scoping</w:t>
      </w:r>
      <w:bookmarkEnd w:id="38"/>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9" w:name="_Toc106028780"/>
      <w:r w:rsidRPr="00760004">
        <w:t>5.2.</w:t>
      </w:r>
      <w:r w:rsidR="002624E1" w:rsidRPr="00760004">
        <w:t>5</w:t>
      </w:r>
      <w:r w:rsidRPr="00760004">
        <w:tab/>
        <w:t>Usage for realising LI_T2</w:t>
      </w:r>
      <w:bookmarkEnd w:id="39"/>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40" w:name="_Toc106028781"/>
      <w:r w:rsidRPr="00760004">
        <w:t>5.2.</w:t>
      </w:r>
      <w:r w:rsidR="002624E1" w:rsidRPr="00760004">
        <w:t>6</w:t>
      </w:r>
      <w:r w:rsidRPr="00760004">
        <w:tab/>
        <w:t>Usage for realising LI_T3</w:t>
      </w:r>
      <w:bookmarkEnd w:id="40"/>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1" w:name="_Toc106028782"/>
      <w:r>
        <w:t>5.2.7</w:t>
      </w:r>
      <w:r>
        <w:tab/>
        <w:t>Usage for realising LI_XEM1</w:t>
      </w:r>
      <w:bookmarkEnd w:id="41"/>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2" w:name="_Toc106028783"/>
      <w:r w:rsidRPr="00760004">
        <w:t>5.3</w:t>
      </w:r>
      <w:r w:rsidRPr="00760004">
        <w:tab/>
        <w:t>Protocols for LI_X2 and LI_X3</w:t>
      </w:r>
      <w:bookmarkEnd w:id="42"/>
    </w:p>
    <w:p w14:paraId="327E5FED" w14:textId="43D6A55B" w:rsidR="00716BA7" w:rsidRPr="00760004" w:rsidRDefault="00716BA7" w:rsidP="00716BA7">
      <w:pPr>
        <w:pStyle w:val="Heading3"/>
      </w:pPr>
      <w:bookmarkStart w:id="43" w:name="_Toc106028784"/>
      <w:r w:rsidRPr="00760004">
        <w:t>5.3.1</w:t>
      </w:r>
      <w:r w:rsidRPr="00760004">
        <w:tab/>
        <w:t>General usage of ETSI TS 103 221-2</w:t>
      </w:r>
      <w:bookmarkEnd w:id="43"/>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4" w:name="_Toc106028785"/>
      <w:r w:rsidRPr="00760004">
        <w:t>5.3.2</w:t>
      </w:r>
      <w:r w:rsidRPr="00760004">
        <w:tab/>
        <w:t>Usage for realising LI_X2</w:t>
      </w:r>
      <w:bookmarkEnd w:id="44"/>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5"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5"/>
    </w:p>
    <w:p w14:paraId="7966EC74" w14:textId="5ADC2CD8" w:rsidR="00716BA7" w:rsidRPr="00760004" w:rsidRDefault="00716BA7" w:rsidP="00BE2C0E">
      <w:pPr>
        <w:pStyle w:val="Heading3"/>
      </w:pPr>
      <w:bookmarkStart w:id="46" w:name="_Toc106028786"/>
      <w:r w:rsidRPr="00760004">
        <w:t>5.3.3</w:t>
      </w:r>
      <w:r w:rsidRPr="00760004">
        <w:tab/>
        <w:t>Usage for realising LI_X3</w:t>
      </w:r>
      <w:bookmarkEnd w:id="46"/>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7"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7"/>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8" w:name="_Toc106028787"/>
      <w:r w:rsidRPr="00760004">
        <w:t>5.3.4</w:t>
      </w:r>
      <w:r w:rsidRPr="00760004">
        <w:tab/>
        <w:t>Service scoping</w:t>
      </w:r>
      <w:bookmarkEnd w:id="48"/>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9" w:name="_Toc106028788"/>
      <w:r w:rsidRPr="00760004">
        <w:t>5.4</w:t>
      </w:r>
      <w:r w:rsidRPr="00760004">
        <w:tab/>
        <w:t>Protocols for LI_HI1</w:t>
      </w:r>
      <w:bookmarkEnd w:id="49"/>
    </w:p>
    <w:p w14:paraId="6E0B9BEA" w14:textId="2BCD212C" w:rsidR="00716BA7" w:rsidRPr="00760004" w:rsidRDefault="00716BA7" w:rsidP="00716BA7">
      <w:pPr>
        <w:pStyle w:val="Heading3"/>
      </w:pPr>
      <w:bookmarkStart w:id="50" w:name="_Toc106028789"/>
      <w:r w:rsidRPr="00760004">
        <w:t>5.</w:t>
      </w:r>
      <w:r w:rsidR="0022431F" w:rsidRPr="00760004">
        <w:t>4</w:t>
      </w:r>
      <w:r w:rsidRPr="00760004">
        <w:t>.1</w:t>
      </w:r>
      <w:r w:rsidRPr="00760004">
        <w:tab/>
        <w:t>General</w:t>
      </w:r>
      <w:bookmarkEnd w:id="50"/>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1" w:name="_Toc106028790"/>
      <w:r w:rsidRPr="00760004">
        <w:t>5.4.2</w:t>
      </w:r>
      <w:r w:rsidRPr="00760004">
        <w:tab/>
        <w:t>Service scoping</w:t>
      </w:r>
      <w:bookmarkEnd w:id="51"/>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2" w:name="_Toc106028791"/>
      <w:r w:rsidRPr="00760004">
        <w:lastRenderedPageBreak/>
        <w:t>5.5</w:t>
      </w:r>
      <w:r w:rsidRPr="00760004">
        <w:tab/>
        <w:t>Protocols for LI_HI2 and LI_HI3</w:t>
      </w:r>
      <w:bookmarkEnd w:id="52"/>
    </w:p>
    <w:p w14:paraId="514D2192" w14:textId="2548EEBC" w:rsidR="00716BA7" w:rsidRPr="00760004" w:rsidRDefault="00716BA7" w:rsidP="00716BA7">
      <w:pPr>
        <w:pStyle w:val="Heading3"/>
      </w:pPr>
      <w:bookmarkStart w:id="53" w:name="_Toc106028792"/>
      <w:r w:rsidRPr="00760004">
        <w:t>5.</w:t>
      </w:r>
      <w:r w:rsidR="0022431F" w:rsidRPr="00760004">
        <w:t>5</w:t>
      </w:r>
      <w:r w:rsidRPr="00760004">
        <w:t>.1</w:t>
      </w:r>
      <w:r w:rsidRPr="00760004">
        <w:tab/>
        <w:t>General</w:t>
      </w:r>
      <w:bookmarkEnd w:id="53"/>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4" w:name="_Toc106028793"/>
      <w:r w:rsidRPr="00760004">
        <w:t>5.5.2</w:t>
      </w:r>
      <w:r w:rsidRPr="00760004">
        <w:tab/>
        <w:t>Usage for realising LI_HI2</w:t>
      </w:r>
      <w:bookmarkEnd w:id="54"/>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5"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5"/>
    </w:p>
    <w:p w14:paraId="74B9EE55" w14:textId="2D3163DF" w:rsidR="0022431F" w:rsidRPr="00760004" w:rsidRDefault="0022431F" w:rsidP="0022431F">
      <w:pPr>
        <w:pStyle w:val="Heading3"/>
      </w:pPr>
      <w:bookmarkStart w:id="56" w:name="_Toc106028794"/>
      <w:r w:rsidRPr="00760004">
        <w:t>5.5.3</w:t>
      </w:r>
      <w:r w:rsidRPr="00760004">
        <w:tab/>
        <w:t>Usage for realising LI_HI3</w:t>
      </w:r>
      <w:bookmarkEnd w:id="56"/>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7"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7"/>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8" w:name="_Toc106028795"/>
      <w:r w:rsidRPr="00760004">
        <w:t>5.5.4</w:t>
      </w:r>
      <w:r w:rsidRPr="00760004">
        <w:tab/>
        <w:t>Service scoping</w:t>
      </w:r>
      <w:bookmarkEnd w:id="58"/>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9" w:name="_Toc106028796"/>
      <w:r>
        <w:t>5.5.5</w:t>
      </w:r>
      <w:r>
        <w:tab/>
        <w:t>IRI Target Identifiers</w:t>
      </w:r>
      <w:bookmarkEnd w:id="59"/>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0" w:name="_Hlk52956882"/>
      <w:r>
        <w:t xml:space="preserve">" </w:t>
      </w:r>
      <w:bookmarkEnd w:id="60"/>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1" w:name="_Toc106028797"/>
      <w:r w:rsidRPr="00760004">
        <w:t>5.6</w:t>
      </w:r>
      <w:r w:rsidRPr="00760004">
        <w:tab/>
        <w:t>Protocols for LI_HI4</w:t>
      </w:r>
      <w:bookmarkEnd w:id="61"/>
    </w:p>
    <w:p w14:paraId="6C58328F" w14:textId="0D9C89CF" w:rsidR="004F49AC" w:rsidRPr="00760004" w:rsidRDefault="004F49AC" w:rsidP="004F49AC">
      <w:pPr>
        <w:pStyle w:val="Heading3"/>
      </w:pPr>
      <w:bookmarkStart w:id="62" w:name="_Toc106028798"/>
      <w:r w:rsidRPr="00760004">
        <w:t>5.</w:t>
      </w:r>
      <w:r w:rsidR="0022431F" w:rsidRPr="00760004">
        <w:t>6</w:t>
      </w:r>
      <w:r w:rsidRPr="00760004">
        <w:t>.1</w:t>
      </w:r>
      <w:r w:rsidRPr="00760004">
        <w:tab/>
        <w:t>General</w:t>
      </w:r>
      <w:bookmarkEnd w:id="62"/>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3" w:name="_Toc106028799"/>
      <w:r w:rsidRPr="00760004">
        <w:t>5.6.2</w:t>
      </w:r>
      <w:r w:rsidRPr="00760004">
        <w:tab/>
        <w:t>Usage for realising LI_HI4</w:t>
      </w:r>
      <w:bookmarkEnd w:id="63"/>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r w:rsidR="00BA45AC" w:rsidRPr="00760004">
        <w:t>operatorLeaMessage</w:t>
      </w:r>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64" w:name="_Toc106028800"/>
      <w:r>
        <w:t>5.7</w:t>
      </w:r>
      <w:r>
        <w:tab/>
        <w:t>Protocols for LI_HIQR</w:t>
      </w:r>
      <w:bookmarkEnd w:id="64"/>
    </w:p>
    <w:p w14:paraId="2376258A" w14:textId="77777777" w:rsidR="00180AD2" w:rsidRDefault="00180AD2" w:rsidP="00180AD2">
      <w:pPr>
        <w:pStyle w:val="Heading3"/>
      </w:pPr>
      <w:bookmarkStart w:id="65" w:name="_Toc106028801"/>
      <w:r>
        <w:t>5.7.1</w:t>
      </w:r>
      <w:r>
        <w:tab/>
        <w:t>General</w:t>
      </w:r>
      <w:bookmarkEnd w:id="65"/>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6" w:name="_Toc106028802"/>
      <w:r>
        <w:t>5.7.2</w:t>
      </w:r>
      <w:r>
        <w:tab/>
        <w:t>Usage for realising LI_HIQR</w:t>
      </w:r>
      <w:bookmarkEnd w:id="66"/>
    </w:p>
    <w:p w14:paraId="3E50D4AF" w14:textId="77777777" w:rsidR="00180AD2" w:rsidRPr="007356F8" w:rsidRDefault="00180AD2" w:rsidP="00180AD2">
      <w:pPr>
        <w:pStyle w:val="Heading4"/>
      </w:pPr>
      <w:bookmarkStart w:id="67" w:name="_Toc106028803"/>
      <w:r>
        <w:t>5.7.2.1</w:t>
      </w:r>
      <w:r>
        <w:tab/>
        <w:t>Request structure</w:t>
      </w:r>
      <w:bookmarkEnd w:id="67"/>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8" w:name="_Toc106028804"/>
      <w:r>
        <w:t>5.7.2.2</w:t>
      </w:r>
      <w:r>
        <w:tab/>
        <w:t>Request parameters</w:t>
      </w:r>
      <w:bookmarkEnd w:id="68"/>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9" w:name="_Toc106028805"/>
      <w:r>
        <w:t>5.7.2.3</w:t>
      </w:r>
      <w:r>
        <w:tab/>
        <w:t>Response structure</w:t>
      </w:r>
      <w:bookmarkEnd w:id="69"/>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0"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1" w:name="_Toc106028806"/>
      <w:r>
        <w:t>5.8</w:t>
      </w:r>
      <w:r>
        <w:tab/>
        <w:t>Protocols for LI_XQR</w:t>
      </w:r>
      <w:bookmarkEnd w:id="71"/>
    </w:p>
    <w:p w14:paraId="2BE77CE4" w14:textId="77777777" w:rsidR="00AC4E82" w:rsidRPr="009A53F9" w:rsidRDefault="00AC4E82" w:rsidP="00AC4E82">
      <w:pPr>
        <w:pStyle w:val="Heading3"/>
      </w:pPr>
      <w:bookmarkStart w:id="72" w:name="_Toc106028807"/>
      <w:bookmarkEnd w:id="70"/>
      <w:r>
        <w:t>5.8.1</w:t>
      </w:r>
      <w:r>
        <w:tab/>
        <w:t>General</w:t>
      </w:r>
      <w:bookmarkEnd w:id="72"/>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3" w:name="_Toc106028808"/>
      <w:r>
        <w:lastRenderedPageBreak/>
        <w:t>5.8.2</w:t>
      </w:r>
      <w:r w:rsidR="00575081">
        <w:tab/>
      </w:r>
      <w:r>
        <w:t>Identity</w:t>
      </w:r>
      <w:r w:rsidR="00FD3F98">
        <w:t xml:space="preserve"> a</w:t>
      </w:r>
      <w:r>
        <w:t>ssociation requests</w:t>
      </w:r>
      <w:bookmarkEnd w:id="73"/>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4" w:name="_Toc106028809"/>
      <w:r>
        <w:t>5.8.3</w:t>
      </w:r>
      <w:r w:rsidR="00575081">
        <w:tab/>
      </w:r>
      <w:r>
        <w:t>Ongoing</w:t>
      </w:r>
      <w:r w:rsidR="001370E8">
        <w:t xml:space="preserve"> i</w:t>
      </w:r>
      <w:r>
        <w:t>dentity</w:t>
      </w:r>
      <w:r w:rsidR="001370E8">
        <w:t xml:space="preserve"> a</w:t>
      </w:r>
      <w:r>
        <w:t>ssociation requests</w:t>
      </w:r>
      <w:bookmarkEnd w:id="74"/>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5" w:name="_Hlk67426814"/>
      <w:r>
        <w:t>"OngoingIdentityAssociation</w:t>
      </w:r>
      <w:bookmarkEnd w:id="75"/>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6" w:name="_Toc106028810"/>
      <w:r>
        <w:t>5.9</w:t>
      </w:r>
      <w:r>
        <w:tab/>
        <w:t>Protocols for LI_XER</w:t>
      </w:r>
      <w:bookmarkEnd w:id="76"/>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7" w:name="_Toc106028811"/>
      <w:r>
        <w:lastRenderedPageBreak/>
        <w:t>5.10</w:t>
      </w:r>
      <w:r>
        <w:tab/>
        <w:t>Protocols for LI_ST interface</w:t>
      </w:r>
      <w:bookmarkEnd w:id="77"/>
    </w:p>
    <w:p w14:paraId="34CAB3D6" w14:textId="77777777" w:rsidR="00B74C11" w:rsidRDefault="00B74C11" w:rsidP="00B74C11">
      <w:pPr>
        <w:pStyle w:val="Heading3"/>
      </w:pPr>
      <w:bookmarkStart w:id="78" w:name="_Toc106028812"/>
      <w:r>
        <w:t>5.10.1</w:t>
      </w:r>
      <w:r>
        <w:tab/>
        <w:t>Overview</w:t>
      </w:r>
      <w:bookmarkEnd w:id="78"/>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9" w:name="_Toc106028813"/>
      <w:r>
        <w:t>5.10.2</w:t>
      </w:r>
      <w:r>
        <w:tab/>
        <w:t>Storage</w:t>
      </w:r>
      <w:bookmarkEnd w:id="79"/>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0" w:name="_Toc106028814"/>
      <w:r>
        <w:t>5.10.3</w:t>
      </w:r>
      <w:r>
        <w:tab/>
        <w:t>Retrieval</w:t>
      </w:r>
      <w:bookmarkEnd w:id="80"/>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1" w:name="_Toc106028815"/>
      <w:r>
        <w:t>5.10.4</w:t>
      </w:r>
      <w:r>
        <w:tab/>
        <w:t>Removal</w:t>
      </w:r>
      <w:bookmarkEnd w:id="81"/>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2" w:name="_Toc106028816"/>
      <w:r w:rsidRPr="00760004">
        <w:lastRenderedPageBreak/>
        <w:t>6</w:t>
      </w:r>
      <w:r w:rsidR="002E303B" w:rsidRPr="00760004">
        <w:tab/>
        <w:t>Network Layer Based Interception</w:t>
      </w:r>
      <w:bookmarkEnd w:id="82"/>
    </w:p>
    <w:p w14:paraId="2F2AE169" w14:textId="57AB71B3" w:rsidR="00716BA7" w:rsidRPr="00760004" w:rsidRDefault="00716BA7" w:rsidP="00716BA7">
      <w:pPr>
        <w:pStyle w:val="Heading2"/>
      </w:pPr>
      <w:bookmarkStart w:id="83" w:name="_Toc106028817"/>
      <w:r w:rsidRPr="00760004">
        <w:t>6.1</w:t>
      </w:r>
      <w:r w:rsidRPr="00760004">
        <w:tab/>
        <w:t>Introduction</w:t>
      </w:r>
      <w:bookmarkEnd w:id="83"/>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4" w:name="_Toc106028818"/>
      <w:r w:rsidRPr="00760004">
        <w:t>6.2</w:t>
      </w:r>
      <w:r w:rsidRPr="00760004">
        <w:tab/>
        <w:t>5G</w:t>
      </w:r>
      <w:bookmarkEnd w:id="84"/>
    </w:p>
    <w:p w14:paraId="41946991" w14:textId="115DA9A5" w:rsidR="00716BA7" w:rsidRPr="00760004" w:rsidRDefault="00716BA7" w:rsidP="00716BA7">
      <w:pPr>
        <w:pStyle w:val="Heading3"/>
      </w:pPr>
      <w:bookmarkStart w:id="85" w:name="_Toc106028819"/>
      <w:r w:rsidRPr="00760004">
        <w:t>6.2.1</w:t>
      </w:r>
      <w:r w:rsidRPr="00760004">
        <w:tab/>
        <w:t>General</w:t>
      </w:r>
      <w:bookmarkEnd w:id="85"/>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6" w:name="_Toc106028820"/>
      <w:r w:rsidRPr="00760004">
        <w:t>6.2.2</w:t>
      </w:r>
      <w:r w:rsidRPr="00760004">
        <w:tab/>
        <w:t>LI at AMF</w:t>
      </w:r>
      <w:bookmarkEnd w:id="86"/>
    </w:p>
    <w:p w14:paraId="194AEFDD" w14:textId="290091E8" w:rsidR="00716BA7" w:rsidRPr="00760004" w:rsidRDefault="00716BA7" w:rsidP="00716BA7">
      <w:pPr>
        <w:pStyle w:val="Heading4"/>
      </w:pPr>
      <w:bookmarkStart w:id="87" w:name="_Toc106028821"/>
      <w:r w:rsidRPr="00760004">
        <w:t>6.2.2.1</w:t>
      </w:r>
      <w:r w:rsidRPr="00760004">
        <w:tab/>
        <w:t>Provis</w:t>
      </w:r>
      <w:r w:rsidR="008957FD" w:rsidRPr="00760004">
        <w:t>i</w:t>
      </w:r>
      <w:r w:rsidRPr="00760004">
        <w:t>oning over LI_X1</w:t>
      </w:r>
      <w:bookmarkEnd w:id="87"/>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8"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8"/>
    </w:tbl>
    <w:p w14:paraId="4F239890" w14:textId="77777777" w:rsidR="00021DF2" w:rsidRDefault="00021DF2" w:rsidP="00021DF2"/>
    <w:p w14:paraId="49C1201F" w14:textId="77777777" w:rsidR="00716BA7" w:rsidRPr="00760004" w:rsidRDefault="00716BA7" w:rsidP="00716BA7">
      <w:pPr>
        <w:pStyle w:val="Heading4"/>
      </w:pPr>
      <w:bookmarkStart w:id="89" w:name="_Toc106028822"/>
      <w:r w:rsidRPr="00760004">
        <w:t>6.2.2.2</w:t>
      </w:r>
      <w:r w:rsidRPr="00760004">
        <w:tab/>
        <w:t>Generation of xIRI over LI_X2</w:t>
      </w:r>
      <w:bookmarkEnd w:id="89"/>
    </w:p>
    <w:p w14:paraId="58F370E3" w14:textId="1D237726" w:rsidR="005E25E0" w:rsidRPr="00760004" w:rsidRDefault="005E25E0" w:rsidP="009903CB">
      <w:pPr>
        <w:pStyle w:val="Heading5"/>
      </w:pPr>
      <w:bookmarkStart w:id="90" w:name="_Toc106028823"/>
      <w:r w:rsidRPr="00760004">
        <w:t>6.2.2.2.1</w:t>
      </w:r>
      <w:r w:rsidRPr="00760004">
        <w:tab/>
        <w:t>General</w:t>
      </w:r>
      <w:bookmarkEnd w:id="90"/>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91" w:name="_Toc106028824"/>
      <w:r w:rsidRPr="00760004">
        <w:t>6.2.2.</w:t>
      </w:r>
      <w:r w:rsidR="00B9163B" w:rsidRPr="00760004">
        <w:t>2.</w:t>
      </w:r>
      <w:r w:rsidR="005E25E0" w:rsidRPr="00760004">
        <w:t>2</w:t>
      </w:r>
      <w:r w:rsidRPr="00760004">
        <w:tab/>
        <w:t>Registration</w:t>
      </w:r>
      <w:bookmarkEnd w:id="91"/>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MACAddress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2" w:name="_Toc106028825"/>
      <w:r w:rsidRPr="00760004">
        <w:t>6.2.2.2.</w:t>
      </w:r>
      <w:r w:rsidR="00617534" w:rsidRPr="00760004">
        <w:t>3</w:t>
      </w:r>
      <w:r w:rsidRPr="00760004">
        <w:tab/>
        <w:t>Deregistration</w:t>
      </w:r>
      <w:bookmarkEnd w:id="92"/>
    </w:p>
    <w:p w14:paraId="69F5694E" w14:textId="6D5BE80C"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3" w:name="_Toc106028826"/>
      <w:r w:rsidRPr="00760004">
        <w:t>6.2.2.2.</w:t>
      </w:r>
      <w:r w:rsidR="004455E4" w:rsidRPr="00760004">
        <w:t>4</w:t>
      </w:r>
      <w:r w:rsidRPr="00760004">
        <w:tab/>
        <w:t xml:space="preserve">Location </w:t>
      </w:r>
      <w:r w:rsidR="00F56869" w:rsidRPr="00760004">
        <w:t>u</w:t>
      </w:r>
      <w:r w:rsidRPr="00760004">
        <w:t>pdate</w:t>
      </w:r>
      <w:bookmarkEnd w:id="93"/>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4" w:name="_Toc106028827"/>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4"/>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5" w:name="_Toc106028828"/>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5"/>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6" w:name="_Toc106028829"/>
      <w:r>
        <w:t>6.2.2.2.7</w:t>
      </w:r>
      <w:r>
        <w:tab/>
        <w:t>AMF identifier association</w:t>
      </w:r>
      <w:bookmarkEnd w:id="96"/>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7" w:name="_Toc106028830"/>
      <w:bookmarkStart w:id="98" w:name="_Hlk96506164"/>
      <w:r>
        <w:t>6.2.2.2.8</w:t>
      </w:r>
      <w:r>
        <w:tab/>
        <w:t>Positioning info transfer</w:t>
      </w:r>
      <w:bookmarkEnd w:id="97"/>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9"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8"/>
    <w:bookmarkEnd w:id="99"/>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00" w:name="_Toc106028831"/>
      <w:r w:rsidRPr="00DA5C26">
        <w:t>6.2.2.2.</w:t>
      </w:r>
      <w:r>
        <w:t>9</w:t>
      </w:r>
      <w:r w:rsidRPr="00DA5C26">
        <w:tab/>
        <w:t>Handovers</w:t>
      </w:r>
      <w:bookmarkEnd w:id="100"/>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77777777"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1.2.2.5.</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77777777" w:rsidR="00B203BF" w:rsidRPr="00DA5C26" w:rsidRDefault="00B203BF" w:rsidP="002651FE">
            <w:pPr>
              <w:pStyle w:val="TAL"/>
            </w:pPr>
            <w:r>
              <w:t>Identity that the AMF uses to uniquely identify the target UE</w:t>
            </w:r>
            <w:r w:rsidRPr="00DA5C26">
              <w:t xml:space="preserve"> over the NG Interface. See TS 38.413 [23] clause 9.3.1.1.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77777777" w:rsidR="00B203BF" w:rsidRPr="00DA5C26" w:rsidRDefault="00B203BF" w:rsidP="002651FE">
            <w:pPr>
              <w:pStyle w:val="TAL"/>
            </w:pPr>
            <w:r w:rsidRPr="00DA5C26">
              <w:t xml:space="preserve">List of user identifiers associated with the target UE registration stored in the AMF context. See TS </w:t>
            </w:r>
            <w:r>
              <w:t xml:space="preserve">29.518 </w:t>
            </w:r>
            <w:r w:rsidRPr="00DA5C26">
              <w:t>[2</w:t>
            </w:r>
            <w:r>
              <w:t>2</w:t>
            </w:r>
            <w:r w:rsidRPr="00DA5C26">
              <w:t>] clause 6.</w:t>
            </w:r>
            <w:r>
              <w:t>1.2.2.5</w:t>
            </w:r>
            <w:r w:rsidRPr="00DA5C26">
              <w:t>.</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77777777"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9.3.1.1.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77777777" w:rsidR="002651FE" w:rsidRDefault="002651FE" w:rsidP="002651FE"/>
    <w:p w14:paraId="7DAA375B" w14:textId="742D5F92" w:rsidR="00573177" w:rsidRPr="00760004" w:rsidRDefault="00573177" w:rsidP="00573177">
      <w:pPr>
        <w:pStyle w:val="Heading4"/>
      </w:pPr>
      <w:bookmarkStart w:id="101" w:name="_Toc106028832"/>
      <w:r w:rsidRPr="00760004">
        <w:lastRenderedPageBreak/>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06028833"/>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06028834"/>
      <w:r>
        <w:t>6.2.2A</w:t>
      </w:r>
      <w:r>
        <w:tab/>
        <w:t>Identifier Reporting for AMF</w:t>
      </w:r>
      <w:bookmarkEnd w:id="104"/>
    </w:p>
    <w:p w14:paraId="7FA30025" w14:textId="77777777" w:rsidR="00FE4475" w:rsidRDefault="00FE4475" w:rsidP="00FE4475">
      <w:pPr>
        <w:pStyle w:val="Heading4"/>
      </w:pPr>
      <w:bookmarkStart w:id="105" w:name="_Toc106028835"/>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06028836"/>
      <w:r>
        <w:lastRenderedPageBreak/>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06028837"/>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lastRenderedPageBreak/>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06028838"/>
      <w:r w:rsidRPr="00484981">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lastRenderedPageBreak/>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06028839"/>
      <w:r w:rsidRPr="00760004">
        <w:t>6.2.3</w:t>
      </w:r>
      <w:r w:rsidRPr="00760004">
        <w:tab/>
        <w:t>LI for SMF/UPF</w:t>
      </w:r>
      <w:bookmarkEnd w:id="110"/>
    </w:p>
    <w:p w14:paraId="3A64619E" w14:textId="77777777" w:rsidR="00905A61" w:rsidRPr="00027916" w:rsidRDefault="00905A61" w:rsidP="00905A61">
      <w:pPr>
        <w:pStyle w:val="Heading4"/>
      </w:pPr>
      <w:bookmarkStart w:id="111" w:name="_Toc106028840"/>
      <w:r>
        <w:t>6.2.3.1</w:t>
      </w:r>
      <w:r>
        <w:tab/>
        <w:t>Provisioning over LI_X1</w:t>
      </w:r>
      <w:bookmarkEnd w:id="111"/>
    </w:p>
    <w:p w14:paraId="35DDD4D3" w14:textId="31D51B3F" w:rsidR="00905A61" w:rsidRDefault="00905A61" w:rsidP="00905A61">
      <w:pPr>
        <w:pStyle w:val="Heading5"/>
      </w:pPr>
      <w:bookmarkStart w:id="112" w:name="_Toc106028841"/>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13" w:name="_Toc106028842"/>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06028843"/>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06028844"/>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06028845"/>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06028846"/>
      <w:r w:rsidRPr="00760004">
        <w:t>6.2.3.2.1</w:t>
      </w:r>
      <w:r w:rsidRPr="00760004">
        <w:tab/>
        <w:t>General</w:t>
      </w:r>
      <w:bookmarkEnd w:id="117"/>
    </w:p>
    <w:p w14:paraId="265FC141" w14:textId="19EF34A5"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1B05662C" w14:textId="7C60C7EC" w:rsidR="000D4C6D" w:rsidRPr="00760004" w:rsidRDefault="000D4C6D" w:rsidP="000D4C6D">
      <w:pPr>
        <w:pStyle w:val="Heading5"/>
      </w:pPr>
      <w:bookmarkStart w:id="118" w:name="_Toc106028847"/>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B2416D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58E6F531" w:rsidR="001D65E4" w:rsidRDefault="001D65E4" w:rsidP="004D1C65">
            <w:pPr>
              <w:pStyle w:val="TAL"/>
              <w:rPr>
                <w:rFonts w:cs="Arial"/>
                <w:szCs w:val="18"/>
              </w:rPr>
            </w:pPr>
            <w:r>
              <w:rPr>
                <w:rFonts w:cs="Arial"/>
                <w:szCs w:val="18"/>
              </w:rPr>
              <w:t>Provides detailed information about PDN Connections</w:t>
            </w:r>
            <w:r w:rsidR="005C4895">
              <w:rPr>
                <w:rFonts w:cs="Arial"/>
                <w:szCs w:val="18"/>
              </w:rPr>
              <w:t xml:space="preserve"> and PDU Sessions during EPS to 5GS idle mode mobility or handover using the N26 interface</w:t>
            </w:r>
            <w:r>
              <w:rPr>
                <w:rFonts w:cs="Arial"/>
                <w:szCs w:val="18"/>
              </w:rPr>
              <w:t xml:space="preserve">. Shall be included </w:t>
            </w:r>
            <w:r w:rsidR="00983B56">
              <w:rPr>
                <w:rFonts w:cs="Arial"/>
                <w:szCs w:val="18"/>
              </w:rPr>
              <w:t>if</w:t>
            </w:r>
            <w:r>
              <w:rPr>
                <w:rFonts w:cs="Arial"/>
                <w:szCs w:val="18"/>
              </w:rPr>
              <w:t xml:space="preserve">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lastRenderedPageBreak/>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1B58A7">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4615B7" w14:paraId="30124D0F" w14:textId="77777777" w:rsidTr="001B58A7">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4615B7" w:rsidRDefault="004615B7" w:rsidP="001B58A7">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77777777" w:rsidR="004615B7" w:rsidRDefault="004615B7" w:rsidP="001B58A7">
            <w:pPr>
              <w:pStyle w:val="TAL"/>
              <w:rPr>
                <w:highlight w:val="yellow"/>
              </w:rPr>
            </w:pPr>
            <w:r>
              <w:rPr>
                <w:szCs w:val="18"/>
                <w:lang w:eastAsia="zh-CN"/>
              </w:rPr>
              <w:t>Shall include the 5GS GTP Tunnels (See Table 6.2.3-1C).</w:t>
            </w:r>
          </w:p>
        </w:tc>
        <w:tc>
          <w:tcPr>
            <w:tcW w:w="708" w:type="dxa"/>
            <w:tcBorders>
              <w:top w:val="single" w:sz="4" w:space="0" w:color="auto"/>
              <w:left w:val="single" w:sz="4" w:space="0" w:color="auto"/>
              <w:bottom w:val="single" w:sz="4" w:space="0" w:color="auto"/>
              <w:right w:val="single" w:sz="4" w:space="0" w:color="auto"/>
            </w:tcBorders>
            <w:hideMark/>
          </w:tcPr>
          <w:p w14:paraId="14DE5291" w14:textId="77777777" w:rsidR="004615B7" w:rsidRDefault="004615B7" w:rsidP="001B58A7">
            <w:pPr>
              <w:pStyle w:val="TAL"/>
            </w:pPr>
            <w:r>
              <w:t>M</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lastRenderedPageBreak/>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4615B7"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4615B7" w:rsidRDefault="004615B7" w:rsidP="001B58A7">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77777777" w:rsidR="004615B7" w:rsidRDefault="004615B7" w:rsidP="001B58A7">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4615B7" w:rsidRDefault="004615B7" w:rsidP="001B58A7">
            <w:pPr>
              <w:pStyle w:val="TAL"/>
            </w:pPr>
            <w:r>
              <w:t>M</w:t>
            </w:r>
          </w:p>
        </w:tc>
      </w:tr>
      <w:tr w:rsidR="004615B7"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4615B7" w:rsidRPr="00887CD4" w:rsidRDefault="004615B7" w:rsidP="001B58A7">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7777777" w:rsidR="004615B7" w:rsidRPr="001834EE" w:rsidRDefault="004615B7" w:rsidP="001B58A7">
            <w:pPr>
              <w:pStyle w:val="TAL"/>
            </w:pPr>
            <w:r>
              <w:t>Identifies an application (NOTE 1).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4615B7" w:rsidRPr="00497915" w:rsidRDefault="004615B7" w:rsidP="001B58A7">
            <w:pPr>
              <w:pStyle w:val="TAL"/>
            </w:pPr>
            <w:r>
              <w:t xml:space="preserve">C </w:t>
            </w:r>
          </w:p>
        </w:tc>
      </w:tr>
      <w:tr w:rsidR="004615B7"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4615B7" w:rsidRPr="00340E36" w:rsidRDefault="004615B7" w:rsidP="001B58A7">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77777777" w:rsidR="004615B7" w:rsidRPr="00E4510D" w:rsidRDefault="004615B7" w:rsidP="001B58A7">
            <w:pPr>
              <w:pStyle w:val="TAL"/>
            </w:pPr>
            <w:r>
              <w:t xml:space="preserve">Policy flow description (PFD) associated with the appId. It is defined in TS 29.122 [63] table </w:t>
            </w:r>
            <w:r w:rsidRPr="00015E86">
              <w:t>5.11.2.1.4-1</w:t>
            </w:r>
            <w:r>
              <w:t xml:space="preserve">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4615B7" w:rsidRPr="00E4510D" w:rsidRDefault="004615B7" w:rsidP="001B58A7">
            <w:pPr>
              <w:pStyle w:val="TAL"/>
            </w:pPr>
            <w:r w:rsidRPr="00762570">
              <w:t>C</w:t>
            </w:r>
          </w:p>
        </w:tc>
      </w:tr>
      <w:tr w:rsidR="004615B7"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4615B7" w:rsidRPr="00340E36" w:rsidRDefault="004615B7" w:rsidP="001B58A7">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77777777" w:rsidR="004615B7" w:rsidRPr="00E4510D" w:rsidRDefault="004615B7" w:rsidP="001B58A7">
            <w:pPr>
              <w:pStyle w:val="TAL"/>
            </w:pPr>
            <w:r>
              <w:t xml:space="preserve">A set of flow information.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4615B7" w:rsidRPr="00E4510D" w:rsidRDefault="004615B7" w:rsidP="001B58A7">
            <w:pPr>
              <w:pStyle w:val="TAL"/>
            </w:pPr>
            <w:r w:rsidRPr="00762570">
              <w:t>C</w:t>
            </w:r>
          </w:p>
        </w:tc>
      </w:tr>
      <w:tr w:rsidR="004615B7"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4615B7" w:rsidRPr="00340E36" w:rsidRDefault="004615B7" w:rsidP="001B58A7">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77777777" w:rsidR="004615B7" w:rsidRPr="00E4510D" w:rsidRDefault="004615B7" w:rsidP="001B58A7">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4615B7" w:rsidRPr="00E4510D" w:rsidRDefault="004615B7" w:rsidP="001B58A7">
            <w:pPr>
              <w:pStyle w:val="TAL"/>
            </w:pPr>
            <w:r w:rsidRPr="00762570">
              <w:t>C</w:t>
            </w:r>
          </w:p>
        </w:tc>
      </w:tr>
      <w:tr w:rsidR="004615B7"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4615B7" w:rsidRPr="00762570" w:rsidRDefault="004615B7" w:rsidP="001B58A7">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77777777" w:rsidR="004615B7" w:rsidRPr="00E4510D" w:rsidRDefault="004615B7" w:rsidP="001B58A7">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4615B7" w:rsidRPr="00E4510D" w:rsidRDefault="004615B7" w:rsidP="001B58A7">
            <w:pPr>
              <w:pStyle w:val="TAL"/>
            </w:pPr>
            <w:r w:rsidRPr="00762570">
              <w:t>C</w:t>
            </w:r>
          </w:p>
        </w:tc>
      </w:tr>
      <w:tr w:rsidR="004615B7"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4615B7" w:rsidRPr="00762570" w:rsidRDefault="004615B7" w:rsidP="001B58A7">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7777777" w:rsidR="004615B7" w:rsidRPr="008402FD" w:rsidRDefault="004615B7" w:rsidP="001B58A7">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4615B7" w:rsidRPr="00AA5309" w:rsidRDefault="004615B7" w:rsidP="001B58A7">
            <w:pPr>
              <w:pStyle w:val="TAL"/>
            </w:pPr>
            <w:r w:rsidRPr="00762570">
              <w:t>C</w:t>
            </w:r>
          </w:p>
        </w:tc>
      </w:tr>
      <w:tr w:rsidR="004615B7"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4615B7" w:rsidRPr="00762570" w:rsidRDefault="004615B7" w:rsidP="001B58A7">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77777777" w:rsidR="004615B7" w:rsidRPr="008402FD" w:rsidRDefault="004615B7" w:rsidP="001B58A7">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4615B7" w:rsidRPr="00AA5309" w:rsidRDefault="004615B7" w:rsidP="001B58A7">
            <w:pPr>
              <w:pStyle w:val="TAL"/>
            </w:pPr>
            <w:r w:rsidRPr="00762570">
              <w:t>C</w:t>
            </w:r>
          </w:p>
        </w:tc>
      </w:tr>
      <w:tr w:rsidR="004615B7"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4615B7" w:rsidRPr="00762570" w:rsidRDefault="004615B7" w:rsidP="001B58A7">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77777777" w:rsidR="004615B7" w:rsidRPr="00EA5CE2" w:rsidRDefault="004615B7" w:rsidP="001B58A7">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4615B7" w:rsidRPr="00AA5309" w:rsidRDefault="004615B7" w:rsidP="001B58A7">
            <w:pPr>
              <w:pStyle w:val="TAL"/>
            </w:pPr>
            <w:r w:rsidRPr="00762570">
              <w:t>C</w:t>
            </w:r>
          </w:p>
        </w:tc>
      </w:tr>
      <w:tr w:rsidR="004615B7"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4615B7" w:rsidRPr="00762570" w:rsidRDefault="004615B7" w:rsidP="001B58A7">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77777777" w:rsidR="004615B7" w:rsidRPr="00EA5CE2" w:rsidRDefault="004615B7" w:rsidP="001B58A7">
            <w:pPr>
              <w:pStyle w:val="TAL"/>
            </w:pPr>
            <w:r>
              <w:t>T</w:t>
            </w:r>
            <w:r w:rsidRPr="00C43571">
              <w:t>raffic steering policy for downlink traffic at the SMF</w:t>
            </w:r>
            <w:r>
              <w:t>.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4615B7" w:rsidRPr="00AA5309" w:rsidRDefault="004615B7" w:rsidP="001B58A7">
            <w:pPr>
              <w:pStyle w:val="TAL"/>
            </w:pPr>
            <w:r w:rsidRPr="00762570">
              <w:t>C</w:t>
            </w:r>
          </w:p>
        </w:tc>
      </w:tr>
      <w:tr w:rsidR="004615B7"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4615B7" w:rsidRPr="00762570" w:rsidRDefault="004615B7" w:rsidP="001B58A7">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77777777" w:rsidR="004615B7" w:rsidRPr="00EA5CE2" w:rsidRDefault="004615B7" w:rsidP="001B58A7">
            <w:pPr>
              <w:pStyle w:val="TAL"/>
            </w:pPr>
            <w:r>
              <w:t>T</w:t>
            </w:r>
            <w:r w:rsidRPr="00C43571">
              <w:t xml:space="preserve">raffic steering policy for </w:t>
            </w:r>
            <w:r>
              <w:t>uplink</w:t>
            </w:r>
            <w:r w:rsidRPr="00C43571">
              <w:t xml:space="preserve"> traffic at the SMF</w:t>
            </w:r>
            <w:r>
              <w:t>.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4615B7" w:rsidRPr="00AA5309" w:rsidRDefault="004615B7" w:rsidP="001B58A7">
            <w:pPr>
              <w:pStyle w:val="TAL"/>
            </w:pPr>
            <w:r w:rsidRPr="00762570">
              <w:t>C</w:t>
            </w:r>
          </w:p>
        </w:tc>
      </w:tr>
      <w:tr w:rsidR="004615B7"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4615B7" w:rsidRPr="00887CD4" w:rsidRDefault="004615B7" w:rsidP="001B58A7">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77777777" w:rsidR="004615B7" w:rsidRPr="001834EE" w:rsidRDefault="004615B7" w:rsidP="001B58A7">
            <w:pPr>
              <w:keepNext/>
              <w:keepLines/>
              <w:spacing w:after="0"/>
              <w:rPr>
                <w:rFonts w:ascii="Arial" w:hAnsi="Arial"/>
                <w:sz w:val="18"/>
              </w:rPr>
            </w:pPr>
            <w:r>
              <w:rPr>
                <w:rFonts w:ascii="Arial" w:hAnsi="Arial"/>
                <w:sz w:val="18"/>
              </w:rPr>
              <w:t xml:space="preserve">Source DNAI, if the DNAI has changed. DNAI represents the </w:t>
            </w:r>
            <w:r w:rsidRPr="00D54157">
              <w:rPr>
                <w:rFonts w:ascii="Arial" w:hAnsi="Arial"/>
                <w:sz w:val="18"/>
              </w:rPr>
              <w:t>location of applications towards which the traffic routing should apply</w:t>
            </w:r>
            <w:r>
              <w:rPr>
                <w:rFonts w:ascii="Arial" w:hAnsi="Arial"/>
                <w:sz w:val="18"/>
              </w:rPr>
              <w:t xml:space="preserve">. </w:t>
            </w:r>
            <w:r>
              <w:rPr>
                <w:rFonts w:ascii="Arial" w:hAnsi="Arial" w:cs="Arial"/>
                <w:color w:val="000000"/>
                <w:sz w:val="18"/>
                <w:szCs w:val="18"/>
              </w:rPr>
              <w:t>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4615B7" w:rsidRPr="00497915" w:rsidRDefault="004615B7" w:rsidP="001B58A7">
            <w:pPr>
              <w:keepNext/>
              <w:keepLines/>
              <w:spacing w:after="0"/>
              <w:rPr>
                <w:rFonts w:ascii="Arial" w:hAnsi="Arial"/>
                <w:sz w:val="18"/>
              </w:rPr>
            </w:pPr>
            <w:r>
              <w:rPr>
                <w:rFonts w:ascii="Arial" w:hAnsi="Arial"/>
                <w:sz w:val="18"/>
              </w:rPr>
              <w:t xml:space="preserve">C </w:t>
            </w:r>
          </w:p>
        </w:tc>
      </w:tr>
      <w:tr w:rsidR="004615B7"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4615B7" w:rsidRPr="00FF2099" w:rsidRDefault="004615B7" w:rsidP="001B58A7">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77777777" w:rsidR="004615B7" w:rsidRPr="001D16E8" w:rsidRDefault="004615B7" w:rsidP="001B58A7">
            <w:pPr>
              <w:keepNext/>
              <w:keepLines/>
              <w:spacing w:after="0"/>
              <w:rPr>
                <w:rFonts w:ascii="Arial" w:hAnsi="Arial"/>
                <w:sz w:val="18"/>
              </w:rPr>
            </w:pPr>
            <w:r>
              <w:rPr>
                <w:rFonts w:ascii="Arial" w:hAnsi="Arial" w:cs="Arial"/>
                <w:color w:val="000000"/>
                <w:sz w:val="18"/>
                <w:szCs w:val="18"/>
              </w:rPr>
              <w:t>Target DNAI if the DNAI has changed.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4615B7" w:rsidRPr="00497915" w:rsidRDefault="004615B7" w:rsidP="001B58A7">
            <w:pPr>
              <w:keepNext/>
              <w:keepLines/>
              <w:spacing w:after="0"/>
              <w:rPr>
                <w:rFonts w:ascii="Arial" w:hAnsi="Arial"/>
                <w:sz w:val="18"/>
              </w:rPr>
            </w:pPr>
            <w:r w:rsidRPr="00FF2099">
              <w:rPr>
                <w:rFonts w:ascii="Arial" w:hAnsi="Arial"/>
                <w:sz w:val="18"/>
              </w:rPr>
              <w:t>C</w:t>
            </w:r>
          </w:p>
        </w:tc>
      </w:tr>
      <w:tr w:rsidR="004615B7"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4615B7" w:rsidRPr="00762570" w:rsidRDefault="004615B7" w:rsidP="001B58A7">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77777777" w:rsidR="004615B7" w:rsidRPr="001834EE" w:rsidRDefault="004615B7" w:rsidP="001B58A7">
            <w:pPr>
              <w:keepNext/>
              <w:keepLines/>
              <w:spacing w:after="0"/>
              <w:rPr>
                <w:rFonts w:ascii="Arial" w:hAnsi="Arial" w:cs="Arial"/>
                <w:color w:val="000000"/>
                <w:sz w:val="18"/>
                <w:szCs w:val="18"/>
              </w:rPr>
            </w:pPr>
            <w:r>
              <w:rPr>
                <w:rFonts w:ascii="Arial" w:hAnsi="Arial" w:cs="Arial"/>
                <w:color w:val="000000"/>
                <w:sz w:val="18"/>
                <w:szCs w:val="18"/>
              </w:rPr>
              <w:t>T</w:t>
            </w:r>
            <w:r w:rsidRPr="003148C4">
              <w:rPr>
                <w:rFonts w:ascii="Arial" w:hAnsi="Arial" w:cs="Arial"/>
                <w:color w:val="000000"/>
                <w:sz w:val="18"/>
                <w:szCs w:val="18"/>
              </w:rPr>
              <w:t>ype of a DNAI change.</w:t>
            </w:r>
            <w:r>
              <w:rPr>
                <w:rFonts w:ascii="Arial" w:hAnsi="Arial" w:cs="Arial"/>
                <w:color w:val="000000"/>
                <w:sz w:val="18"/>
                <w:szCs w:val="18"/>
              </w:rPr>
              <w:t xml:space="preserve"> Possible values are</w:t>
            </w:r>
            <w:r w:rsidRPr="003148C4">
              <w:rPr>
                <w:rFonts w:ascii="Arial" w:hAnsi="Arial" w:cs="Arial"/>
                <w:color w:val="000000"/>
                <w:sz w:val="18"/>
                <w:szCs w:val="18"/>
              </w:rPr>
              <w:t xml:space="preserve"> "</w:t>
            </w:r>
            <w:r>
              <w:rPr>
                <w:rFonts w:ascii="Arial" w:hAnsi="Arial" w:cs="Arial"/>
                <w:color w:val="000000"/>
                <w:sz w:val="18"/>
                <w:szCs w:val="18"/>
              </w:rPr>
              <w:t>early</w:t>
            </w:r>
            <w:r w:rsidRPr="003148C4">
              <w:rPr>
                <w:rFonts w:ascii="Arial" w:hAnsi="Arial" w:cs="Arial"/>
                <w:color w:val="000000"/>
                <w:sz w:val="18"/>
                <w:szCs w:val="18"/>
              </w:rPr>
              <w:t>", "</w:t>
            </w:r>
            <w:r>
              <w:rPr>
                <w:rFonts w:ascii="Arial" w:hAnsi="Arial" w:cs="Arial"/>
                <w:color w:val="000000"/>
                <w:sz w:val="18"/>
                <w:szCs w:val="18"/>
              </w:rPr>
              <w:t>late</w:t>
            </w:r>
            <w:r w:rsidRPr="003148C4">
              <w:rPr>
                <w:rFonts w:ascii="Arial" w:hAnsi="Arial" w:cs="Arial"/>
                <w:color w:val="000000"/>
                <w:sz w:val="18"/>
                <w:szCs w:val="18"/>
              </w:rPr>
              <w:t xml:space="preserve">" </w:t>
            </w:r>
            <w:r>
              <w:rPr>
                <w:rFonts w:ascii="Arial" w:hAnsi="Arial" w:cs="Arial"/>
                <w:color w:val="000000"/>
                <w:sz w:val="18"/>
                <w:szCs w:val="18"/>
              </w:rPr>
              <w:t>and</w:t>
            </w:r>
            <w:r w:rsidRPr="003148C4">
              <w:rPr>
                <w:rFonts w:ascii="Arial" w:hAnsi="Arial" w:cs="Arial"/>
                <w:color w:val="000000"/>
                <w:sz w:val="18"/>
                <w:szCs w:val="18"/>
              </w:rPr>
              <w:t xml:space="preserve"> "</w:t>
            </w:r>
            <w:r>
              <w:rPr>
                <w:rFonts w:ascii="Arial" w:hAnsi="Arial" w:cs="Arial"/>
                <w:color w:val="000000"/>
                <w:sz w:val="18"/>
                <w:szCs w:val="18"/>
              </w:rPr>
              <w:t>earlyAndLate</w:t>
            </w:r>
            <w:r w:rsidRPr="003148C4">
              <w:rPr>
                <w:rFonts w:ascii="Arial" w:hAnsi="Arial" w:cs="Arial"/>
                <w:color w:val="000000"/>
                <w:sz w:val="18"/>
                <w:szCs w:val="18"/>
              </w:rPr>
              <w:t>"</w:t>
            </w:r>
            <w:r>
              <w:rPr>
                <w:rFonts w:ascii="Arial" w:hAnsi="Arial" w:cs="Arial"/>
                <w:color w:val="000000"/>
                <w:sz w:val="18"/>
                <w:szCs w:val="18"/>
              </w:rPr>
              <w:t xml:space="preserve"> </w:t>
            </w:r>
            <w:r w:rsidRPr="003148C4">
              <w:rPr>
                <w:rFonts w:ascii="Arial" w:hAnsi="Arial" w:cs="Arial"/>
                <w:color w:val="000000"/>
                <w:sz w:val="18"/>
                <w:szCs w:val="18"/>
              </w:rPr>
              <w:t>notification of UP path reconfiguration.</w:t>
            </w:r>
            <w:r>
              <w:rPr>
                <w:rFonts w:ascii="Arial" w:hAnsi="Arial" w:cs="Arial"/>
                <w:color w:val="000000"/>
                <w:sz w:val="18"/>
                <w:szCs w:val="18"/>
              </w:rPr>
              <w:t xml:space="preserve">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4615B7" w:rsidRPr="00497915" w:rsidRDefault="004615B7" w:rsidP="001B58A7">
            <w:pPr>
              <w:keepNext/>
              <w:keepLines/>
              <w:spacing w:after="0"/>
              <w:rPr>
                <w:rFonts w:ascii="Arial" w:hAnsi="Arial" w:cs="Arial"/>
                <w:color w:val="000000"/>
                <w:sz w:val="18"/>
                <w:szCs w:val="18"/>
              </w:rPr>
            </w:pPr>
            <w:r w:rsidRPr="00762570">
              <w:rPr>
                <w:rFonts w:ascii="Arial" w:hAnsi="Arial"/>
                <w:sz w:val="18"/>
              </w:rPr>
              <w:t>C</w:t>
            </w:r>
          </w:p>
        </w:tc>
      </w:tr>
      <w:tr w:rsidR="004615B7"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4615B7" w:rsidRPr="00762570" w:rsidRDefault="004615B7" w:rsidP="001B58A7">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77777777" w:rsidR="004615B7" w:rsidRPr="001834EE" w:rsidRDefault="004615B7" w:rsidP="001B58A7">
            <w:pPr>
              <w:keepNext/>
              <w:keepLines/>
              <w:spacing w:after="0"/>
              <w:rPr>
                <w:rFonts w:ascii="Arial" w:hAnsi="Arial" w:cs="Arial"/>
                <w:color w:val="000000"/>
                <w:sz w:val="18"/>
                <w:szCs w:val="18"/>
              </w:rPr>
            </w:pPr>
            <w:r w:rsidRPr="00AA5309">
              <w:rPr>
                <w:rFonts w:ascii="Arial" w:hAnsi="Arial" w:cs="Arial"/>
                <w:color w:val="000000"/>
                <w:sz w:val="18"/>
                <w:szCs w:val="18"/>
              </w:rPr>
              <w:t>The IPv4 Address of the served UE for the source DNAI</w:t>
            </w:r>
            <w:r>
              <w:rPr>
                <w:rFonts w:ascii="Arial" w:hAnsi="Arial" w:cs="Arial"/>
                <w:color w:val="000000"/>
                <w:sz w:val="18"/>
                <w:szCs w:val="18"/>
              </w:rPr>
              <w:t>.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4615B7" w:rsidRPr="00497915" w:rsidRDefault="004615B7" w:rsidP="001B58A7">
            <w:pPr>
              <w:keepNext/>
              <w:keepLines/>
              <w:spacing w:after="0"/>
              <w:rPr>
                <w:rFonts w:ascii="Arial" w:hAnsi="Arial" w:cs="Arial"/>
                <w:color w:val="000000"/>
                <w:sz w:val="18"/>
                <w:szCs w:val="18"/>
              </w:rPr>
            </w:pPr>
            <w:r w:rsidRPr="00762570">
              <w:rPr>
                <w:rFonts w:ascii="Arial" w:hAnsi="Arial"/>
                <w:sz w:val="18"/>
              </w:rPr>
              <w:t>C</w:t>
            </w:r>
          </w:p>
        </w:tc>
      </w:tr>
      <w:tr w:rsidR="004615B7"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4615B7" w:rsidRPr="00762570" w:rsidRDefault="004615B7" w:rsidP="001B58A7">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77777777" w:rsidR="004615B7" w:rsidRPr="001834EE" w:rsidRDefault="004615B7" w:rsidP="001B58A7">
            <w:pPr>
              <w:keepNext/>
              <w:keepLines/>
              <w:spacing w:after="0"/>
              <w:rPr>
                <w:rFonts w:ascii="Arial" w:hAnsi="Arial" w:cs="Arial"/>
                <w:color w:val="000000"/>
                <w:sz w:val="18"/>
                <w:szCs w:val="18"/>
              </w:rPr>
            </w:pPr>
            <w:r w:rsidRPr="00AA5309">
              <w:rPr>
                <w:rFonts w:ascii="Arial" w:hAnsi="Arial" w:cs="Arial"/>
                <w:color w:val="000000"/>
                <w:sz w:val="18"/>
                <w:szCs w:val="18"/>
              </w:rPr>
              <w:t xml:space="preserve">The IPv4 Address of the served UE for the </w:t>
            </w:r>
            <w:r>
              <w:rPr>
                <w:rFonts w:ascii="Arial" w:hAnsi="Arial" w:cs="Arial"/>
                <w:color w:val="000000"/>
                <w:sz w:val="18"/>
                <w:szCs w:val="18"/>
              </w:rPr>
              <w:t>target</w:t>
            </w:r>
            <w:r w:rsidRPr="00AA5309">
              <w:rPr>
                <w:rFonts w:ascii="Arial" w:hAnsi="Arial" w:cs="Arial"/>
                <w:color w:val="000000"/>
                <w:sz w:val="18"/>
                <w:szCs w:val="18"/>
              </w:rPr>
              <w:t xml:space="preserve"> DNAI</w:t>
            </w:r>
            <w:r>
              <w:rPr>
                <w:rFonts w:ascii="Arial" w:hAnsi="Arial" w:cs="Arial"/>
                <w:color w:val="000000"/>
                <w:sz w:val="18"/>
                <w:szCs w:val="18"/>
              </w:rPr>
              <w:t>.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4615B7" w:rsidRPr="00AA5309" w:rsidRDefault="004615B7" w:rsidP="001B58A7">
            <w:pPr>
              <w:keepNext/>
              <w:keepLines/>
              <w:spacing w:after="0"/>
              <w:rPr>
                <w:rFonts w:ascii="Arial" w:hAnsi="Arial"/>
                <w:sz w:val="18"/>
              </w:rPr>
            </w:pPr>
            <w:r w:rsidRPr="00762570">
              <w:rPr>
                <w:rFonts w:ascii="Arial" w:hAnsi="Arial"/>
                <w:sz w:val="18"/>
              </w:rPr>
              <w:t>C</w:t>
            </w:r>
          </w:p>
        </w:tc>
      </w:tr>
      <w:tr w:rsidR="004615B7"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4615B7" w:rsidRDefault="004615B7" w:rsidP="001B58A7">
            <w:pPr>
              <w:pStyle w:val="NO"/>
            </w:pPr>
            <w:r w:rsidRPr="00760004">
              <w:t>NOTE</w:t>
            </w:r>
            <w:r>
              <w:t xml:space="preserve"> 1</w:t>
            </w:r>
            <w:r w:rsidRPr="00760004">
              <w:t>:</w:t>
            </w:r>
            <w:r w:rsidRPr="00760004">
              <w:tab/>
            </w:r>
            <w:r>
              <w:t>Either appId/pFD or flowInfos shall be supplied</w:t>
            </w:r>
            <w:r w:rsidRPr="00760004">
              <w:t>.</w:t>
            </w:r>
          </w:p>
          <w:p w14:paraId="1A5550FC" w14:textId="77777777" w:rsidR="004615B7" w:rsidRPr="00760004" w:rsidRDefault="004615B7" w:rsidP="001B58A7">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06028848"/>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lastRenderedPageBreak/>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77777777" w:rsidR="00BE736B" w:rsidRPr="00995C8C"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77777777" w:rsidR="004227F2" w:rsidRPr="00760004" w:rsidRDefault="004227F2" w:rsidP="00822E9A">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822E9A">
            <w:pPr>
              <w:pStyle w:val="TAL"/>
            </w:pPr>
            <w:r w:rsidRPr="00760004">
              <w:t>C</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DADE63E" w:rsidR="00B23495" w:rsidRPr="00760004" w:rsidRDefault="00B23495" w:rsidP="004D1C65">
            <w:pPr>
              <w:pStyle w:val="TAL"/>
            </w:pPr>
            <w:r w:rsidRPr="00B23495">
              <w:t>Provides detailed information about PDN Connections</w:t>
            </w:r>
            <w:r w:rsidR="00BC4C3B">
              <w:rPr>
                <w:rFonts w:cs="Arial"/>
                <w:szCs w:val="18"/>
              </w:rPr>
              <w:t xml:space="preserve"> and PDU Sessions during EPS to 5GS idle mode mobility or handover using the N26 interface</w:t>
            </w:r>
            <w:r w:rsidRPr="00B23495">
              <w:t xml:space="preserve">. Shall be included when the AMF has selected a SMF+PGW-C to serve the PDU session. This parameter may include the additional IEs in Table 6.2.3-1A, when available. </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73CFBBB8"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06028849"/>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29E8344F"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 xml:space="preserve">SESSION </w:t>
      </w:r>
      <w:r w:rsidR="007B2EC0" w:rsidRPr="00760004">
        <w:lastRenderedPageBreak/>
        <w:t>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10C3E9B7" w:rsidR="00E1556B" w:rsidRPr="00A77697" w:rsidRDefault="00E1556B" w:rsidP="004D1C65">
            <w:pPr>
              <w:pStyle w:val="TAL"/>
            </w:pPr>
            <w:r w:rsidRPr="00E1556B">
              <w:t>Provides detailed information about PDN Connections.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06028850"/>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lastRenderedPageBreak/>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7398E0AE" w:rsidR="00EA24E4" w:rsidRPr="00A77697" w:rsidRDefault="00EA24E4" w:rsidP="004D1C65">
            <w:pPr>
              <w:pStyle w:val="TAL"/>
            </w:pPr>
            <w:r w:rsidRPr="00EA24E4">
              <w:t>Provides detailed information about PDN Connections</w:t>
            </w:r>
            <w:r w:rsidR="00CC3252">
              <w:rPr>
                <w:rFonts w:cs="Arial"/>
                <w:szCs w:val="18"/>
              </w:rPr>
              <w:t xml:space="preserve"> and PDU Sessions during EPS to 5GS idle mode mobility or handover using the N26 interface</w:t>
            </w:r>
            <w:r w:rsidRPr="00EA24E4">
              <w:t xml:space="preserve">. Shall be included when the AMF has selected a SMF+PGW-C to serve the PDU session. This parameter may include the additional IEs in </w:t>
            </w:r>
            <w:r w:rsidR="00F92688">
              <w:t>t</w:t>
            </w:r>
            <w:r w:rsidRPr="00EA24E4">
              <w:t xml:space="preserve">able 6.2.3-1A, </w:t>
            </w:r>
            <w:r w:rsidR="00F92688">
              <w:t>if</w:t>
            </w:r>
            <w:r w:rsidRPr="00EA24E4">
              <w:t xml:space="preserve"> available. </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lastRenderedPageBreak/>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06028851"/>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06028852"/>
      <w:r>
        <w:lastRenderedPageBreak/>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4D6C6D67" w14:textId="77777777" w:rsidR="00F97886" w:rsidRDefault="00F97886" w:rsidP="00822E9A">
            <w:pPr>
              <w:pStyle w:val="TAL"/>
            </w:pPr>
            <w:r>
              <w:t xml:space="preserve">Type of request as described in TS 24.501 [13] clause 9.11.3.47 if available. </w:t>
            </w:r>
          </w:p>
        </w:tc>
        <w:tc>
          <w:tcPr>
            <w:tcW w:w="708" w:type="dxa"/>
          </w:tcPr>
          <w:p w14:paraId="53ADE6AD" w14:textId="77777777" w:rsidR="00F97886" w:rsidRPr="008A3777" w:rsidRDefault="00F97886" w:rsidP="00822E9A">
            <w:pPr>
              <w:pStyle w:val="TAL"/>
            </w:pPr>
            <w:r>
              <w:t>C</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lastRenderedPageBreak/>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lastRenderedPageBreak/>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7777777" w:rsidR="005A538E" w:rsidRPr="00DB7350" w:rsidRDefault="005A538E" w:rsidP="008A4C24">
            <w:pPr>
              <w:pStyle w:val="TAL"/>
            </w:pPr>
            <w:r w:rsidRPr="00DB7350">
              <w:t xml:space="preserve">Type of request as described in TS 24.501 [13] clause 9.11.3.47 if available. </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w:t>
      </w:r>
      <w:r>
        <w:lastRenderedPageBreak/>
        <w:t xml:space="preserve">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77777777"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0BF96A98" w14:textId="77777777" w:rsidR="00F97886" w:rsidRDefault="00F97886" w:rsidP="00822E9A">
            <w:pPr>
              <w:pStyle w:val="TAL"/>
            </w:pPr>
            <w:r>
              <w:t>Type of request as described in TS 24.501 [13] clause 9.11.3.47 if available.</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bl>
    <w:p w14:paraId="2CF0B951" w14:textId="77777777" w:rsidR="00F97886" w:rsidRDefault="00F97886" w:rsidP="00F97886"/>
    <w:p w14:paraId="2A021651" w14:textId="636A2827" w:rsidR="00F97886" w:rsidRPr="00505CF0" w:rsidRDefault="00F97886" w:rsidP="00F97886">
      <w:r w:rsidRPr="00505CF0">
        <w:lastRenderedPageBreak/>
        <w:t xml:space="preserve">The IRI-POI present in the SMF </w:t>
      </w:r>
      <w:r>
        <w:t>generating an xIRI containing a SMFStartOfInterceptionWithEstablishedMAPDUSession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822E9A">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24" w:name="_Toc106028853"/>
      <w:r w:rsidRPr="00760004">
        <w:lastRenderedPageBreak/>
        <w:t>6.2.3.2.</w:t>
      </w:r>
      <w:r w:rsidR="00C143D6">
        <w:t>8</w:t>
      </w:r>
      <w:r w:rsidRPr="00760004">
        <w:tab/>
      </w:r>
      <w:r>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lastRenderedPageBreak/>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77777777" w:rsidR="00B52960" w:rsidRPr="00760004" w:rsidRDefault="00B52960" w:rsidP="00822E9A">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06028854"/>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06028855"/>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w:t>
      </w:r>
      <w:r w:rsidRPr="00760004">
        <w:lastRenderedPageBreak/>
        <w:t>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06028856"/>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06028857"/>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29" w:name="_Toc106028858"/>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29"/>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lastRenderedPageBreak/>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06028859"/>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06028860"/>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06028861"/>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06028862"/>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5D9CE8EF" w14:textId="51041C43" w:rsidR="00F80CC4" w:rsidRPr="00760004" w:rsidRDefault="00F80CC4" w:rsidP="00F80CC4">
      <w:pPr>
        <w:pStyle w:val="TH"/>
      </w:pPr>
      <w:r w:rsidRPr="00760004">
        <w:lastRenderedPageBreak/>
        <w:t>Table 6.2.3-</w:t>
      </w:r>
      <w:r w:rsidR="00FB0DE5" w:rsidRPr="00760004">
        <w:t>1</w:t>
      </w:r>
      <w:r w:rsidR="004457CD" w:rsidRPr="00760004">
        <w:t>2</w:t>
      </w:r>
      <w:r w:rsidRPr="00760004">
        <w:t xml:space="preserve">: </w:t>
      </w:r>
      <w:r w:rsidR="00601731" w:rsidRPr="00760004">
        <w:t>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r w:rsidRPr="00760004">
              <w:t>pDUSessionID</w:t>
            </w:r>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r w:rsidRPr="00760004">
              <w:t>sourceIPAddress</w:t>
            </w:r>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r w:rsidRPr="00760004">
              <w:t>sourcePort</w:t>
            </w:r>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r w:rsidRPr="00760004">
              <w:t>destinationPort</w:t>
            </w:r>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r w:rsidRPr="00760004">
              <w:t>n</w:t>
            </w:r>
            <w:r w:rsidR="00F80CC4" w:rsidRPr="00760004">
              <w:t>extLayerProtocol</w:t>
            </w:r>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w:t>
            </w:r>
            <w:r w:rsidRPr="00B65347">
              <w:rPr>
                <w:rFonts w:cs="Arial"/>
                <w:szCs w:val="18"/>
              </w:rPr>
              <w:t>(bits 72.</w:t>
            </w:r>
            <w:r w:rsidR="00BC21BE" w:rsidRPr="00B65347">
              <w:rPr>
                <w:rFonts w:cs="Arial"/>
                <w:szCs w:val="18"/>
              </w:rPr>
              <w:t>.</w:t>
            </w:r>
            <w:r w:rsidRPr="00B65347">
              <w:rPr>
                <w:rFonts w:cs="Arial"/>
                <w:szCs w:val="18"/>
              </w:rPr>
              <w:t>.79 in the IP header), and is one of th</w:t>
            </w:r>
            <w:r w:rsidRPr="00760004">
              <w:rPr>
                <w:rFonts w:cs="Arial"/>
                <w:szCs w:val="18"/>
              </w:rPr>
              <w:t>e assigned Internet protocol numbers define</w:t>
            </w:r>
            <w:r w:rsidRPr="007B1E92">
              <w:rPr>
                <w:rFonts w:cs="Arial"/>
                <w:szCs w:val="18"/>
              </w:rPr>
              <w:t>d in IANA [32].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r w:rsidRPr="00760004">
              <w:t>packetSize</w:t>
            </w:r>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822E9A">
        <w:tc>
          <w:tcPr>
            <w:tcW w:w="9922" w:type="dxa"/>
            <w:gridSpan w:val="3"/>
          </w:tcPr>
          <w:p w14:paraId="260AA4CE" w14:textId="186238C4" w:rsidR="00DD11DC" w:rsidRDefault="00DD11DC" w:rsidP="00DD11DC">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5AA037E9" w:rsidR="00F80CC4" w:rsidRPr="00760004" w:rsidRDefault="00F80CC4" w:rsidP="00F80CC4">
      <w:pPr>
        <w:pStyle w:val="Heading5"/>
      </w:pPr>
      <w:bookmarkStart w:id="134" w:name="_Toc106028863"/>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AFBD616" w14:textId="1C56EC18" w:rsidR="00F80CC4" w:rsidRPr="00760004" w:rsidRDefault="00F80CC4" w:rsidP="00F80CC4">
      <w:pPr>
        <w:pStyle w:val="TH"/>
      </w:pPr>
      <w:r w:rsidRPr="00760004">
        <w:lastRenderedPageBreak/>
        <w:t>Table 6.2.3-1</w:t>
      </w:r>
      <w:r w:rsidR="004457CD" w:rsidRPr="00760004">
        <w:t>3</w:t>
      </w:r>
      <w:r w:rsidRPr="00760004">
        <w:t xml:space="preserve">: </w:t>
      </w:r>
      <w:r w:rsidR="00601731" w:rsidRPr="00760004">
        <w:t>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r w:rsidRPr="00760004">
              <w:t>pDUSessionID</w:t>
            </w:r>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r w:rsidRPr="00760004">
              <w:t>sourceIPAddress</w:t>
            </w:r>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r w:rsidRPr="00760004">
              <w:t>sourcePort</w:t>
            </w:r>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r w:rsidRPr="00760004">
              <w:t>destinationPort</w:t>
            </w:r>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r w:rsidRPr="00760004">
              <w:t>n</w:t>
            </w:r>
            <w:r w:rsidR="00F80CC4" w:rsidRPr="00760004">
              <w:t>extLayerProtocol</w:t>
            </w:r>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w:t>
            </w:r>
            <w:r w:rsidRPr="00DA31EC">
              <w:t>d in IANA [32].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r w:rsidRPr="00760004">
              <w:t>pDSRS</w:t>
            </w:r>
            <w:r w:rsidR="00F80CC4" w:rsidRPr="00760004">
              <w:t>ummaryTrigger</w:t>
            </w:r>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r w:rsidRPr="00760004">
              <w:t>firstPacketTimestamp</w:t>
            </w:r>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r w:rsidRPr="00760004">
              <w:t>lastPacketTimestamp</w:t>
            </w:r>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r w:rsidRPr="00760004">
              <w:t>packetCount</w:t>
            </w:r>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r w:rsidRPr="00760004">
              <w:t>byteCount</w:t>
            </w:r>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743500" w:rsidRPr="00760004" w14:paraId="4F101AE3" w14:textId="77777777" w:rsidTr="00822E9A">
        <w:trPr>
          <w:jc w:val="center"/>
        </w:trPr>
        <w:tc>
          <w:tcPr>
            <w:tcW w:w="9922" w:type="dxa"/>
            <w:gridSpan w:val="3"/>
          </w:tcPr>
          <w:p w14:paraId="3C52C9AF" w14:textId="5C9FF05D" w:rsidR="00743500" w:rsidRPr="00760004" w:rsidRDefault="00743500" w:rsidP="00743500">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847DFF">
      <w:pPr>
        <w:rPr>
          <w:highlight w:val="yellow"/>
        </w:rPr>
      </w:pPr>
    </w:p>
    <w:p w14:paraId="7D74CC31" w14:textId="3904EFBE" w:rsidR="00573177" w:rsidRPr="00760004" w:rsidRDefault="00573177" w:rsidP="00573177">
      <w:pPr>
        <w:pStyle w:val="Heading4"/>
      </w:pPr>
      <w:bookmarkStart w:id="135" w:name="_Toc106028864"/>
      <w:r w:rsidRPr="00760004">
        <w:lastRenderedPageBreak/>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06028865"/>
      <w:r w:rsidRPr="00760004">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w:t>
      </w:r>
      <w:r>
        <w:lastRenderedPageBreak/>
        <w:t>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06028866"/>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06028867"/>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06028868"/>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lastRenderedPageBreak/>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06028869"/>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77777777" w:rsidR="00E83942" w:rsidRPr="00760004" w:rsidRDefault="00E83942" w:rsidP="00822E9A">
            <w:pPr>
              <w:pStyle w:val="TAL"/>
            </w:pPr>
            <w:r w:rsidRPr="00760004">
              <w:t>pDSRType</w:t>
            </w:r>
          </w:p>
        </w:tc>
        <w:tc>
          <w:tcPr>
            <w:tcW w:w="6521" w:type="dxa"/>
          </w:tcPr>
          <w:p w14:paraId="09187954" w14:textId="77777777" w:rsidR="00E83942" w:rsidRPr="000C5FD1" w:rsidRDefault="00E83942" w:rsidP="00822E9A">
            <w:pPr>
              <w:pStyle w:val="TAL"/>
              <w:rPr>
                <w:rFonts w:cs="Arial"/>
                <w:szCs w:val="18"/>
              </w:rPr>
            </w:pPr>
            <w:r w:rsidRPr="000C5FD1">
              <w:rPr>
                <w:rFonts w:cs="Arial"/>
                <w:szCs w:val="18"/>
              </w:rPr>
              <w:t>If pDHType is PDSR, this field shall be set to at least one of the following triggers:</w:t>
            </w:r>
          </w:p>
          <w:p w14:paraId="0AF336E7"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t>timer expiry (along with a timer value and unit).</w:t>
            </w:r>
          </w:p>
          <w:p w14:paraId="2F8DF5EA"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t>packet count (along with a value for the number of packets detected before a summary is to be triggered).</w:t>
            </w:r>
          </w:p>
          <w:p w14:paraId="741FDC1C"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54C10AB" w14:textId="77777777" w:rsidR="00E83942" w:rsidRPr="00760004" w:rsidRDefault="00E83942" w:rsidP="00822E9A">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52281236" w14:textId="77777777" w:rsidR="00E83942" w:rsidRPr="00760004" w:rsidRDefault="00E83942" w:rsidP="00822E9A">
            <w:pPr>
              <w:pStyle w:val="TAL"/>
            </w:pPr>
            <w:r w:rsidRPr="00760004">
              <w:t>C</w:t>
            </w:r>
          </w:p>
        </w:tc>
      </w:tr>
    </w:tbl>
    <w:p w14:paraId="6C139224" w14:textId="77777777" w:rsidR="00EE5182" w:rsidRPr="00760004" w:rsidRDefault="00EE5182" w:rsidP="00EE5182"/>
    <w:p w14:paraId="15F77E5F" w14:textId="77777777" w:rsidR="00E83942" w:rsidRDefault="00E83942" w:rsidP="0061376A">
      <w:pPr>
        <w:pStyle w:val="Heading5"/>
      </w:pPr>
      <w:bookmarkStart w:id="143" w:name="_Toc106028870"/>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06028871"/>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5" w:name="_Toc106028872"/>
      <w:r>
        <w:lastRenderedPageBreak/>
        <w:t>6.2.3.10</w:t>
      </w:r>
      <w:r>
        <w:tab/>
        <w:t>Sharing LI state information over LI_ST</w:t>
      </w:r>
      <w:bookmarkEnd w:id="145"/>
    </w:p>
    <w:p w14:paraId="788FC310" w14:textId="77777777" w:rsidR="00635BB6" w:rsidRDefault="00635BB6" w:rsidP="00635BB6">
      <w:pPr>
        <w:pStyle w:val="Heading5"/>
        <w:rPr>
          <w:lang w:val="en-US"/>
        </w:rPr>
      </w:pPr>
      <w:bookmarkStart w:id="146" w:name="_Toc106028873"/>
      <w:r>
        <w:rPr>
          <w:lang w:val="en-US"/>
        </w:rPr>
        <w:t>6.2.3.10.1</w:t>
      </w:r>
      <w:r>
        <w:rPr>
          <w:lang w:val="en-US"/>
        </w:rPr>
        <w:tab/>
        <w:t>Overview</w:t>
      </w:r>
      <w:bookmarkEnd w:id="14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7" w:name="_Toc106028874"/>
      <w:r>
        <w:rPr>
          <w:lang w:val="en-US"/>
        </w:rPr>
        <w:t>6.2.3.10.2</w:t>
      </w:r>
      <w:r>
        <w:rPr>
          <w:lang w:val="en-US"/>
        </w:rPr>
        <w:tab/>
        <w:t>Storing LI state</w:t>
      </w:r>
      <w:bookmarkEnd w:id="14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lastRenderedPageBreak/>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8" w:name="_Toc106028875"/>
      <w:r>
        <w:rPr>
          <w:lang w:val="en-US"/>
        </w:rPr>
        <w:t>6.2.3.10.3</w:t>
      </w:r>
      <w:r>
        <w:rPr>
          <w:lang w:val="en-US"/>
        </w:rPr>
        <w:tab/>
        <w:t>Retrieving LI state</w:t>
      </w:r>
      <w:bookmarkEnd w:id="14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49" w:name="_Hlk72478687"/>
    </w:p>
    <w:bookmarkEnd w:id="149"/>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0" w:name="_Toc106028876"/>
      <w:r>
        <w:rPr>
          <w:lang w:val="en-US"/>
        </w:rPr>
        <w:t>6.2.3.10.4</w:t>
      </w:r>
      <w:r>
        <w:rPr>
          <w:lang w:val="en-US"/>
        </w:rPr>
        <w:tab/>
        <w:t>Removing LI state</w:t>
      </w:r>
      <w:bookmarkEnd w:id="15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1" w:name="_Toc106028877"/>
      <w:r w:rsidRPr="00760004">
        <w:t>6.2.4</w:t>
      </w:r>
      <w:r w:rsidRPr="00760004">
        <w:tab/>
        <w:t>LI at UDM for 5G</w:t>
      </w:r>
      <w:bookmarkEnd w:id="151"/>
    </w:p>
    <w:p w14:paraId="267C87E3" w14:textId="77777777" w:rsidR="00573177" w:rsidRPr="00760004" w:rsidRDefault="00573177" w:rsidP="00573177">
      <w:pPr>
        <w:pStyle w:val="Heading4"/>
      </w:pPr>
      <w:bookmarkStart w:id="152" w:name="_Toc106028878"/>
      <w:r w:rsidRPr="00760004">
        <w:t>6.2.4.1</w:t>
      </w:r>
      <w:r w:rsidRPr="00760004">
        <w:tab/>
        <w:t>General description</w:t>
      </w:r>
      <w:bookmarkEnd w:id="15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3" w:name="_Toc106028879"/>
      <w:r w:rsidRPr="00760004">
        <w:rPr>
          <w:szCs w:val="22"/>
        </w:rPr>
        <w:t>6.2.5</w:t>
      </w:r>
      <w:r w:rsidRPr="00760004">
        <w:rPr>
          <w:szCs w:val="22"/>
        </w:rPr>
        <w:tab/>
        <w:t>LI at SMSF</w:t>
      </w:r>
      <w:bookmarkEnd w:id="153"/>
    </w:p>
    <w:p w14:paraId="6D767928" w14:textId="208BCEB7" w:rsidR="00573177" w:rsidRPr="00760004" w:rsidRDefault="00573177" w:rsidP="00573177">
      <w:pPr>
        <w:pStyle w:val="Heading4"/>
        <w:rPr>
          <w:szCs w:val="22"/>
        </w:rPr>
      </w:pPr>
      <w:bookmarkStart w:id="154" w:name="_Toc106028880"/>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lastRenderedPageBreak/>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5" w:name="_Toc106028881"/>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6" w:name="_Toc106028882"/>
      <w:r>
        <w:t>6.2.5.3</w:t>
      </w:r>
      <w:r>
        <w:tab/>
        <w:t>SMS Message</w:t>
      </w:r>
      <w:bookmarkEnd w:id="15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7" w:name="_Hlk52815998"/>
            <w:r>
              <w:t>SM-TL PDU encoded per the PDUs defined in TS 23.040 [18] clause 9.2.2 but truncated to remove TP-User-Data (TS 23.040 [18] clause 9.2.3.24). Shall be chosen if the TruncateTPUserData Parameter is set.</w:t>
            </w:r>
            <w:bookmarkEnd w:id="157"/>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8" w:name="_Toc106028883"/>
      <w:r>
        <w:t>6.2.5.4</w:t>
      </w:r>
      <w:r>
        <w:tab/>
        <w:t>Generation of IRI over LI_HI2</w:t>
      </w:r>
      <w:bookmarkEnd w:id="15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59" w:name="_Toc106028884"/>
      <w:r w:rsidRPr="00760004">
        <w:rPr>
          <w:szCs w:val="22"/>
        </w:rPr>
        <w:t>6.2.6</w:t>
      </w:r>
      <w:r w:rsidRPr="00760004">
        <w:rPr>
          <w:szCs w:val="22"/>
        </w:rPr>
        <w:tab/>
        <w:t>LI support at NRF</w:t>
      </w:r>
      <w:bookmarkEnd w:id="15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0" w:name="_Toc106028885"/>
      <w:r w:rsidRPr="00760004">
        <w:rPr>
          <w:szCs w:val="22"/>
        </w:rPr>
        <w:t>6.3</w:t>
      </w:r>
      <w:r w:rsidRPr="00760004">
        <w:rPr>
          <w:szCs w:val="22"/>
        </w:rPr>
        <w:tab/>
        <w:t>4G</w:t>
      </w:r>
      <w:bookmarkEnd w:id="160"/>
    </w:p>
    <w:p w14:paraId="2E106B63" w14:textId="77777777" w:rsidR="00DB62FE" w:rsidRPr="00760004" w:rsidRDefault="00DB62FE" w:rsidP="00DB62FE">
      <w:pPr>
        <w:pStyle w:val="Heading3"/>
      </w:pPr>
      <w:bookmarkStart w:id="161" w:name="_Toc106028886"/>
      <w:r w:rsidRPr="00760004">
        <w:t>6.3.1</w:t>
      </w:r>
      <w:r w:rsidRPr="00760004">
        <w:tab/>
        <w:t>General</w:t>
      </w:r>
      <w:bookmarkEnd w:id="16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29F87E0F"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6.3.3.2</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2" w:name="_Toc106028887"/>
      <w:r w:rsidRPr="00760004">
        <w:t>6.3.2</w:t>
      </w:r>
      <w:r w:rsidRPr="00760004">
        <w:tab/>
        <w:t>LI at MME</w:t>
      </w:r>
      <w:bookmarkEnd w:id="162"/>
    </w:p>
    <w:p w14:paraId="5B5CE071" w14:textId="69945228" w:rsidR="00DB62FE" w:rsidRPr="00760004" w:rsidRDefault="00DB62FE" w:rsidP="00DB62FE">
      <w:pPr>
        <w:pStyle w:val="Heading4"/>
      </w:pPr>
      <w:bookmarkStart w:id="163" w:name="_Toc106028888"/>
      <w:r w:rsidRPr="00760004">
        <w:t>6.3.2.1</w:t>
      </w:r>
      <w:r w:rsidRPr="00760004">
        <w:tab/>
        <w:t>Provisioning over LI_X1</w:t>
      </w:r>
      <w:bookmarkEnd w:id="16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4" w:name="_Toc106028889"/>
      <w:r w:rsidRPr="00760004">
        <w:lastRenderedPageBreak/>
        <w:t>6.3.2.2</w:t>
      </w:r>
      <w:r w:rsidRPr="00760004">
        <w:tab/>
        <w:t>Generation of xIRI over LI_X2</w:t>
      </w:r>
      <w:bookmarkEnd w:id="164"/>
    </w:p>
    <w:p w14:paraId="726600A6" w14:textId="77777777" w:rsidR="00CF1C5E" w:rsidRPr="002B2D56" w:rsidRDefault="00CF1C5E" w:rsidP="00CF1C5E">
      <w:pPr>
        <w:pStyle w:val="Heading5"/>
      </w:pPr>
      <w:bookmarkStart w:id="165" w:name="_Toc106028890"/>
      <w:r>
        <w:t>6.3.2.2.1</w:t>
      </w:r>
      <w:r>
        <w:tab/>
        <w:t>General</w:t>
      </w:r>
      <w:bookmarkEnd w:id="165"/>
    </w:p>
    <w:p w14:paraId="20A819A3" w14:textId="77777777" w:rsidR="007951F2" w:rsidRDefault="007951F2" w:rsidP="007951F2">
      <w:bookmarkStart w:id="16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6"/>
    </w:p>
    <w:p w14:paraId="46164E15" w14:textId="30DD9626" w:rsidR="00531CC1" w:rsidRDefault="00531CC1" w:rsidP="00531CC1">
      <w:pPr>
        <w:pStyle w:val="Heading5"/>
      </w:pPr>
      <w:bookmarkStart w:id="167" w:name="_Toc106028891"/>
      <w:r>
        <w:t>6.3.2.2.2</w:t>
      </w:r>
      <w:r>
        <w:tab/>
        <w:t>MME identifier association</w:t>
      </w:r>
      <w:bookmarkEnd w:id="16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8" w:name="_Toc106028892"/>
      <w:r>
        <w:t>6.3.2.2.3</w:t>
      </w:r>
      <w:r>
        <w:tab/>
        <w:t>Attach</w:t>
      </w:r>
      <w:bookmarkEnd w:id="16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69" w:name="_Toc106028893"/>
      <w:r>
        <w:lastRenderedPageBreak/>
        <w:t>6.3</w:t>
      </w:r>
      <w:r w:rsidRPr="00760004">
        <w:t>.2.2.</w:t>
      </w:r>
      <w:r>
        <w:t>4</w:t>
      </w:r>
      <w:r>
        <w:tab/>
        <w:t>Detach</w:t>
      </w:r>
      <w:bookmarkEnd w:id="16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0" w:name="_Toc106028894"/>
      <w:r>
        <w:t>6.3</w:t>
      </w:r>
      <w:r w:rsidRPr="00760004">
        <w:t>.2.2.</w:t>
      </w:r>
      <w:r>
        <w:t>5</w:t>
      </w:r>
      <w:r w:rsidRPr="00760004">
        <w:tab/>
      </w:r>
      <w:r>
        <w:t xml:space="preserve">Tracking Area/EPS </w:t>
      </w:r>
      <w:r w:rsidRPr="00760004">
        <w:t>Location update</w:t>
      </w:r>
      <w:bookmarkEnd w:id="17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21B7E114"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TS 23.4</w:t>
      </w:r>
      <w:r w:rsidRPr="009F3E60">
        <w:t>0</w:t>
      </w:r>
      <w:r w:rsidRPr="006C5058">
        <w:t>1</w:t>
      </w:r>
      <w:r w:rsidRPr="009F3E60">
        <w:t xml:space="preserve"> [</w:t>
      </w:r>
      <w:r>
        <w:t>50</w:t>
      </w:r>
      <w:r w:rsidRPr="009F3E60">
        <w:t xml:space="preserve">] clause </w:t>
      </w:r>
      <w:r w:rsidRPr="006C5058">
        <w:t>5.5.1.2</w:t>
      </w:r>
      <w:r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031E7806"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1" w:name="_Toc106028895"/>
      <w:r>
        <w:t>6.3</w:t>
      </w:r>
      <w:r w:rsidRPr="00760004">
        <w:t>.2.2.</w:t>
      </w:r>
      <w:r>
        <w:t>6</w:t>
      </w:r>
      <w:r w:rsidRPr="00760004">
        <w:tab/>
        <w:t xml:space="preserve">Start of interception with </w:t>
      </w:r>
      <w:r>
        <w:t>EPS attached</w:t>
      </w:r>
      <w:r w:rsidRPr="00760004">
        <w:t xml:space="preserve"> UE</w:t>
      </w:r>
      <w:bookmarkEnd w:id="17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2" w:name="_Toc106028896"/>
      <w:r>
        <w:t>6.3</w:t>
      </w:r>
      <w:r w:rsidRPr="00760004">
        <w:t>.2.2.</w:t>
      </w:r>
      <w:r>
        <w:t>7</w:t>
      </w:r>
      <w:r w:rsidRPr="00760004">
        <w:tab/>
      </w:r>
      <w:r>
        <w:t>MME</w:t>
      </w:r>
      <w:r w:rsidRPr="00760004">
        <w:t xml:space="preserve"> unsuccessful procedure</w:t>
      </w:r>
      <w:bookmarkEnd w:id="17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3" w:name="_Toc106028897"/>
      <w:r>
        <w:t>6.3.2.2.8</w:t>
      </w:r>
      <w:r>
        <w:tab/>
        <w:t>Positioning info transfer</w:t>
      </w:r>
      <w:bookmarkEnd w:id="17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4" w:name="_Toc106028898"/>
      <w:r w:rsidRPr="00760004">
        <w:t>6.3.2.3</w:t>
      </w:r>
      <w:r w:rsidRPr="00760004">
        <w:tab/>
        <w:t>Generation of IRI over LI_HI2</w:t>
      </w:r>
      <w:bookmarkEnd w:id="174"/>
    </w:p>
    <w:p w14:paraId="577D98B6" w14:textId="77777777" w:rsidR="00DB1298" w:rsidRPr="00675B88" w:rsidRDefault="00DB1298" w:rsidP="00DB1298">
      <w:pPr>
        <w:pStyle w:val="Heading5"/>
      </w:pPr>
      <w:bookmarkStart w:id="175" w:name="_Toc106028899"/>
      <w:r>
        <w:t>6.3.2.3.1</w:t>
      </w:r>
      <w:r>
        <w:tab/>
        <w:t>General</w:t>
      </w:r>
      <w:bookmarkEnd w:id="175"/>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6" w:name="_Toc106028900"/>
      <w:r>
        <w:t>6.3.2.3.2</w:t>
      </w:r>
      <w:r>
        <w:tab/>
        <w:t>Option A</w:t>
      </w:r>
      <w:bookmarkEnd w:id="176"/>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7" w:name="_Toc106028901"/>
      <w:r>
        <w:t>6.3.2.3.3</w:t>
      </w:r>
      <w:r>
        <w:tab/>
        <w:t>Option B and Option C</w:t>
      </w:r>
      <w:bookmarkEnd w:id="177"/>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8" w:name="_Toc106028902"/>
      <w:r w:rsidRPr="00760004">
        <w:t>6.3.3</w:t>
      </w:r>
      <w:r w:rsidRPr="00760004">
        <w:tab/>
        <w:t>LI at SGW/PGW and ePDG</w:t>
      </w:r>
      <w:bookmarkEnd w:id="178"/>
    </w:p>
    <w:p w14:paraId="3ADB7F26" w14:textId="77777777" w:rsidR="001C3787" w:rsidRDefault="001C3787" w:rsidP="001C3787">
      <w:pPr>
        <w:pStyle w:val="Heading4"/>
      </w:pPr>
      <w:bookmarkStart w:id="179" w:name="_Toc106028903"/>
      <w:r>
        <w:t>6.3.3.0</w:t>
      </w:r>
      <w:r>
        <w:tab/>
        <w:t>General</w:t>
      </w:r>
      <w:bookmarkEnd w:id="179"/>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0" w:name="_Toc90924772"/>
      <w:bookmarkStart w:id="181" w:name="_Toc106028904"/>
      <w:r w:rsidRPr="00760004">
        <w:t>6.3.3.1</w:t>
      </w:r>
      <w:r w:rsidRPr="00760004">
        <w:tab/>
        <w:t>Provisioning over LI_X1</w:t>
      </w:r>
      <w:bookmarkEnd w:id="180"/>
      <w:bookmarkEnd w:id="181"/>
    </w:p>
    <w:p w14:paraId="085E8D8A" w14:textId="77777777" w:rsidR="00742C15" w:rsidRDefault="00742C15" w:rsidP="00742C15">
      <w:pPr>
        <w:pStyle w:val="Heading5"/>
      </w:pPr>
      <w:bookmarkStart w:id="182" w:name="_Toc90924773"/>
      <w:bookmarkStart w:id="183" w:name="_Toc106028905"/>
      <w:r>
        <w:t>6.3.3.1.1</w:t>
      </w:r>
      <w:r>
        <w:tab/>
        <w:t>General</w:t>
      </w:r>
      <w:bookmarkEnd w:id="182"/>
      <w:bookmarkEnd w:id="183"/>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77777777"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CUPS architecture and clause 6.3.3.1.3 for non-CUPS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7777777" w:rsidR="00742C15" w:rsidRDefault="00742C15" w:rsidP="00742C15">
      <w:r>
        <w:t>When the target identifier is an IMSI, the LI functions in the SMF+PGW-C shall also trigger when events associated to a SUPI in the form of an IMSI with a value matching the provisioned IMSI target identifier value are detected. Likewise, 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4" w:name="_Toc90924774"/>
    </w:p>
    <w:p w14:paraId="51093D6F" w14:textId="7787EB31" w:rsidR="00742C15" w:rsidRPr="00C22CB4" w:rsidRDefault="00742C15" w:rsidP="00742C15">
      <w:pPr>
        <w:pStyle w:val="Heading5"/>
      </w:pPr>
      <w:bookmarkStart w:id="185" w:name="_Toc106028906"/>
      <w:r>
        <w:t>6.3.3.1.2</w:t>
      </w:r>
      <w:r>
        <w:tab/>
        <w:t>Non-CUPS Architecture</w:t>
      </w:r>
      <w:bookmarkEnd w:id="184"/>
      <w:bookmarkEnd w:id="185"/>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6" w:name="_Toc90924775"/>
    </w:p>
    <w:p w14:paraId="523DF5DA" w14:textId="378D5A97" w:rsidR="00742C15" w:rsidRDefault="00742C15" w:rsidP="00742C15">
      <w:pPr>
        <w:pStyle w:val="Heading5"/>
      </w:pPr>
      <w:bookmarkStart w:id="187" w:name="_Toc106028907"/>
      <w:r>
        <w:t>6.3.3.1.3</w:t>
      </w:r>
      <w:r>
        <w:tab/>
        <w:t>CUPS Architecture</w:t>
      </w:r>
      <w:bookmarkEnd w:id="186"/>
      <w:bookmarkEnd w:id="187"/>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8" w:name="_Toc65946643"/>
      <w:bookmarkStart w:id="189" w:name="_Toc90924776"/>
    </w:p>
    <w:p w14:paraId="2BD47091" w14:textId="7FED7DDB" w:rsidR="00742C15" w:rsidRDefault="00742C15" w:rsidP="00742C15">
      <w:pPr>
        <w:pStyle w:val="Heading5"/>
        <w:rPr>
          <w:rFonts w:eastAsiaTheme="minorHAnsi"/>
          <w:lang w:val="en-US"/>
        </w:rPr>
      </w:pPr>
      <w:bookmarkStart w:id="190" w:name="_Toc106028908"/>
      <w:r>
        <w:rPr>
          <w:rFonts w:eastAsiaTheme="minorHAnsi"/>
          <w:lang w:val="en-US"/>
        </w:rPr>
        <w:t>6.3.3.1.4</w:t>
      </w:r>
      <w:r>
        <w:rPr>
          <w:rFonts w:eastAsiaTheme="minorHAnsi"/>
          <w:lang w:val="en-US"/>
        </w:rPr>
        <w:tab/>
        <w:t>Provisioning of the MDF2</w:t>
      </w:r>
      <w:bookmarkEnd w:id="188"/>
      <w:bookmarkEnd w:id="190"/>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1" w:name="_Toc65946644"/>
      <w:bookmarkStart w:id="192" w:name="_Toc106028909"/>
      <w:r>
        <w:rPr>
          <w:rFonts w:eastAsiaTheme="minorHAnsi"/>
          <w:lang w:val="en-US"/>
        </w:rPr>
        <w:t>6.3.3.1.5</w:t>
      </w:r>
      <w:r>
        <w:rPr>
          <w:rFonts w:eastAsiaTheme="minorHAnsi"/>
          <w:lang w:val="en-US"/>
        </w:rPr>
        <w:tab/>
        <w:t>Provisioning of the MDF3</w:t>
      </w:r>
      <w:bookmarkEnd w:id="191"/>
      <w:bookmarkEnd w:id="192"/>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193" w:name="_Toc106028910"/>
      <w:r w:rsidRPr="00760004">
        <w:t>6.3.3.2</w:t>
      </w:r>
      <w:r w:rsidRPr="00760004">
        <w:tab/>
        <w:t>Generation of xIRI over LI_X2</w:t>
      </w:r>
      <w:bookmarkEnd w:id="189"/>
      <w:bookmarkEnd w:id="193"/>
    </w:p>
    <w:p w14:paraId="235C8F48" w14:textId="77777777" w:rsidR="00742C15" w:rsidRPr="000F3B7D" w:rsidRDefault="00742C15" w:rsidP="00742C15">
      <w:pPr>
        <w:pStyle w:val="Heading5"/>
      </w:pPr>
      <w:bookmarkStart w:id="194" w:name="_Toc106028911"/>
      <w:r>
        <w:t>6.3.3.2.1</w:t>
      </w:r>
      <w:r>
        <w:tab/>
        <w:t>General</w:t>
      </w:r>
      <w:bookmarkEnd w:id="194"/>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5"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5"/>
    </w:p>
    <w:p w14:paraId="4794FC6C" w14:textId="7777777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CA42824" w14:textId="77777777" w:rsidR="001C3787" w:rsidRDefault="001C3787" w:rsidP="001C3787">
      <w:pPr>
        <w:pStyle w:val="Heading4"/>
      </w:pPr>
      <w:bookmarkStart w:id="196" w:name="_Toc106028912"/>
      <w:r>
        <w:t>6.3.3.2A</w:t>
      </w:r>
      <w:r>
        <w:tab/>
        <w:t>Triggering of the CC-POI from CC-TF over LI_T3</w:t>
      </w:r>
      <w:bookmarkEnd w:id="19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97" w:name="_Toc106028913"/>
      <w:r w:rsidRPr="00760004">
        <w:t>6.3.3.3</w:t>
      </w:r>
      <w:r w:rsidRPr="00760004">
        <w:tab/>
        <w:t>Generation of xCC at CC-POI in the SGW/PGW and ePDG over LI_X3</w:t>
      </w:r>
      <w:bookmarkEnd w:id="197"/>
    </w:p>
    <w:p w14:paraId="7010C42E" w14:textId="77777777" w:rsidR="001C3787" w:rsidRPr="00C22CB4" w:rsidRDefault="001C3787" w:rsidP="001C3787">
      <w:pPr>
        <w:pStyle w:val="Heading5"/>
      </w:pPr>
      <w:bookmarkStart w:id="198" w:name="_Toc106028914"/>
      <w:r>
        <w:t>6.3.3.3.1</w:t>
      </w:r>
      <w:r>
        <w:tab/>
        <w:t>Non-CUPS architecture</w:t>
      </w:r>
      <w:bookmarkEnd w:id="19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lastRenderedPageBreak/>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199" w:name="_Toc106028915"/>
      <w:r>
        <w:t>6.3.3.3.2</w:t>
      </w:r>
      <w:r>
        <w:tab/>
        <w:t>CUPS architecture</w:t>
      </w:r>
      <w:bookmarkEnd w:id="19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00" w:name="_Toc106028916"/>
      <w:r w:rsidRPr="00760004">
        <w:t>6.3.3.4</w:t>
      </w:r>
      <w:r w:rsidRPr="00760004">
        <w:tab/>
        <w:t>Generation of IRI over LI_HI2</w:t>
      </w:r>
      <w:bookmarkEnd w:id="20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01" w:name="_Toc106028917"/>
      <w:r w:rsidRPr="00760004">
        <w:t>6.3.3.5</w:t>
      </w:r>
      <w:r w:rsidRPr="00760004">
        <w:tab/>
        <w:t>Generation of CC over LI_HI3</w:t>
      </w:r>
      <w:bookmarkEnd w:id="20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02" w:name="_Toc106028918"/>
      <w:r w:rsidRPr="00760004">
        <w:rPr>
          <w:szCs w:val="22"/>
        </w:rPr>
        <w:t>6.4</w:t>
      </w:r>
      <w:r w:rsidRPr="00760004">
        <w:rPr>
          <w:szCs w:val="22"/>
        </w:rPr>
        <w:tab/>
        <w:t>3G</w:t>
      </w:r>
      <w:bookmarkEnd w:id="20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03" w:name="_Toc106028919"/>
      <w:r w:rsidRPr="00760004">
        <w:lastRenderedPageBreak/>
        <w:t>7</w:t>
      </w:r>
      <w:r w:rsidR="002E303B" w:rsidRPr="00760004">
        <w:tab/>
        <w:t>Service Layer Based Interception</w:t>
      </w:r>
      <w:bookmarkEnd w:id="203"/>
    </w:p>
    <w:p w14:paraId="373D3027" w14:textId="77777777" w:rsidR="00716BA7" w:rsidRPr="00760004" w:rsidRDefault="00716BA7" w:rsidP="00716BA7">
      <w:pPr>
        <w:pStyle w:val="Heading2"/>
      </w:pPr>
      <w:bookmarkStart w:id="204" w:name="_Toc106028920"/>
      <w:r w:rsidRPr="00760004">
        <w:t>7.1</w:t>
      </w:r>
      <w:r w:rsidRPr="00760004">
        <w:tab/>
        <w:t>Introduction</w:t>
      </w:r>
      <w:bookmarkEnd w:id="20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05" w:name="_Toc106028921"/>
      <w:r w:rsidRPr="00760004">
        <w:t>7.2</w:t>
      </w:r>
      <w:r w:rsidRPr="00760004">
        <w:tab/>
        <w:t>Central Subscriber Management</w:t>
      </w:r>
      <w:bookmarkEnd w:id="205"/>
    </w:p>
    <w:p w14:paraId="66ACB3BA" w14:textId="309E1230" w:rsidR="00154002" w:rsidRPr="00760004" w:rsidRDefault="00154002" w:rsidP="00154002">
      <w:pPr>
        <w:pStyle w:val="Heading3"/>
      </w:pPr>
      <w:bookmarkStart w:id="206" w:name="_Toc106028922"/>
      <w:r w:rsidRPr="00760004">
        <w:t>7.2.1</w:t>
      </w:r>
      <w:r w:rsidRPr="00760004">
        <w:tab/>
        <w:t>General description</w:t>
      </w:r>
      <w:bookmarkEnd w:id="20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07" w:name="_Toc106028923"/>
      <w:r w:rsidRPr="00760004">
        <w:t>7.2.2</w:t>
      </w:r>
      <w:r w:rsidRPr="00760004">
        <w:tab/>
        <w:t>LI at UDM</w:t>
      </w:r>
      <w:bookmarkEnd w:id="207"/>
    </w:p>
    <w:p w14:paraId="34E88B16" w14:textId="77777777" w:rsidR="00154002" w:rsidRPr="00760004" w:rsidRDefault="00154002" w:rsidP="00154002">
      <w:pPr>
        <w:pStyle w:val="Heading4"/>
      </w:pPr>
      <w:bookmarkStart w:id="208" w:name="_Toc106028924"/>
      <w:r w:rsidRPr="00760004">
        <w:t>7.2.2.1</w:t>
      </w:r>
      <w:r w:rsidRPr="00760004">
        <w:tab/>
        <w:t>General description</w:t>
      </w:r>
      <w:bookmarkEnd w:id="20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09" w:name="_Toc106028925"/>
      <w:r w:rsidRPr="00760004">
        <w:t>7.2.2.2</w:t>
      </w:r>
      <w:r w:rsidRPr="00760004">
        <w:tab/>
        <w:t>Provisioning over LI_X1</w:t>
      </w:r>
      <w:bookmarkEnd w:id="20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10" w:name="_Toc106028926"/>
      <w:r w:rsidRPr="00760004">
        <w:t>7</w:t>
      </w:r>
      <w:r w:rsidR="00154002" w:rsidRPr="00760004">
        <w:t>.2.2.3</w:t>
      </w:r>
      <w:r w:rsidR="00154002" w:rsidRPr="00760004">
        <w:tab/>
        <w:t>Generation of xIRI over LI_X2</w:t>
      </w:r>
      <w:bookmarkEnd w:id="210"/>
    </w:p>
    <w:p w14:paraId="0AF74925" w14:textId="5D22AD48" w:rsidR="00B704F8" w:rsidRPr="00760004" w:rsidRDefault="00B704F8" w:rsidP="00160265">
      <w:pPr>
        <w:pStyle w:val="Heading5"/>
      </w:pPr>
      <w:bookmarkStart w:id="211" w:name="_Toc106028927"/>
      <w:r w:rsidRPr="00760004">
        <w:t>7.2.2.3</w:t>
      </w:r>
      <w:r w:rsidR="00EC66BD" w:rsidRPr="00760004">
        <w:t>.</w:t>
      </w:r>
      <w:r w:rsidRPr="00760004">
        <w:t>1</w:t>
      </w:r>
      <w:r w:rsidRPr="00760004">
        <w:tab/>
        <w:t>General description</w:t>
      </w:r>
      <w:bookmarkEnd w:id="21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12" w:name="_Toc106028928"/>
      <w:r w:rsidRPr="00760004">
        <w:t>7.2.2.3.</w:t>
      </w:r>
      <w:r w:rsidR="00B704F8" w:rsidRPr="00760004">
        <w:t>2</w:t>
      </w:r>
      <w:r w:rsidRPr="00760004">
        <w:tab/>
        <w:t xml:space="preserve">Serving </w:t>
      </w:r>
      <w:r w:rsidR="006D5623" w:rsidRPr="00760004">
        <w:t>s</w:t>
      </w:r>
      <w:r w:rsidRPr="00760004">
        <w:t>ystem</w:t>
      </w:r>
      <w:bookmarkEnd w:id="21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13" w:name="_Toc106028929"/>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1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lastRenderedPageBreak/>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14" w:name="_Hlk49966267"/>
            <w:r>
              <w:t>Old PEI associated with the target UE, when known.</w:t>
            </w:r>
            <w:bookmarkEnd w:id="21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15" w:name="_Toc106028930"/>
      <w:r w:rsidRPr="00760004">
        <w:t>7.2.2.3.</w:t>
      </w:r>
      <w:r w:rsidR="00B704F8" w:rsidRPr="00760004">
        <w:t>4</w:t>
      </w:r>
      <w:r w:rsidRPr="00760004">
        <w:tab/>
        <w:t xml:space="preserve">Cancel </w:t>
      </w:r>
      <w:r w:rsidR="006D5623" w:rsidRPr="00760004">
        <w:t>l</w:t>
      </w:r>
      <w:r w:rsidRPr="00760004">
        <w:t>ocation</w:t>
      </w:r>
      <w:bookmarkEnd w:id="21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16" w:name="_Toc106028931"/>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1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17" w:name="_Toc106028932"/>
      <w:r w:rsidRPr="00760004">
        <w:t>7.2.2.3.</w:t>
      </w:r>
      <w:r>
        <w:t>6</w:t>
      </w:r>
      <w:r w:rsidRPr="00760004">
        <w:tab/>
        <w:t xml:space="preserve">Location information </w:t>
      </w:r>
      <w:r>
        <w:t>result</w:t>
      </w:r>
      <w:bookmarkEnd w:id="21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lastRenderedPageBreak/>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18" w:name="_Toc106028933"/>
      <w:r w:rsidRPr="00760004">
        <w:t>7.2.2.3.</w:t>
      </w:r>
      <w:r>
        <w:t>7</w:t>
      </w:r>
      <w:r w:rsidRPr="00760004">
        <w:tab/>
      </w:r>
      <w:r>
        <w:t>UE information response</w:t>
      </w:r>
      <w:bookmarkEnd w:id="21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19" w:name="_Toc106028934"/>
      <w:r w:rsidRPr="00760004">
        <w:t>7.2.2.3.</w:t>
      </w:r>
      <w:r>
        <w:t>8</w:t>
      </w:r>
      <w:r w:rsidRPr="00760004">
        <w:tab/>
      </w:r>
      <w:r>
        <w:t>UE Authentication response</w:t>
      </w:r>
      <w:bookmarkEnd w:id="21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20" w:name="_Toc106028935"/>
      <w:r w:rsidRPr="00760004">
        <w:lastRenderedPageBreak/>
        <w:t>7.2.2.4</w:t>
      </w:r>
      <w:r w:rsidRPr="00760004">
        <w:tab/>
        <w:t>Generation of IRI over LI_HI2</w:t>
      </w:r>
      <w:bookmarkEnd w:id="22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21" w:name="_Toc106028936"/>
      <w:r w:rsidRPr="00760004">
        <w:t>7.2.3</w:t>
      </w:r>
      <w:r w:rsidRPr="00760004">
        <w:tab/>
        <w:t>LI at HSS</w:t>
      </w:r>
      <w:bookmarkEnd w:id="221"/>
    </w:p>
    <w:p w14:paraId="715A2AA9" w14:textId="7212EC74" w:rsidR="00D661E9" w:rsidRPr="00760004" w:rsidRDefault="00D661E9" w:rsidP="00D661E9">
      <w:pPr>
        <w:pStyle w:val="Heading4"/>
      </w:pPr>
      <w:bookmarkStart w:id="222" w:name="_Toc106028937"/>
      <w:r w:rsidRPr="00760004">
        <w:t>7.2.3.1</w:t>
      </w:r>
      <w:r w:rsidRPr="00760004">
        <w:tab/>
        <w:t>General</w:t>
      </w:r>
      <w:bookmarkEnd w:id="22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23" w:name="_Toc106028938"/>
      <w:r w:rsidRPr="00760004">
        <w:t>7.2.3.2</w:t>
      </w:r>
      <w:r w:rsidRPr="00760004">
        <w:tab/>
      </w:r>
      <w:r w:rsidRPr="00760004">
        <w:tab/>
        <w:t>Provisioning over LI_X1</w:t>
      </w:r>
      <w:bookmarkEnd w:id="22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24" w:name="_Toc106028939"/>
      <w:r w:rsidRPr="00760004">
        <w:t>7.2.3.3</w:t>
      </w:r>
      <w:r w:rsidRPr="00760004">
        <w:tab/>
      </w:r>
      <w:r w:rsidRPr="00760004">
        <w:tab/>
        <w:t>Generation of xIRI over LI_X2</w:t>
      </w:r>
      <w:bookmarkEnd w:id="22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25" w:name="_Toc106028940"/>
      <w:r w:rsidRPr="00760004">
        <w:t>7.2.3.4</w:t>
      </w:r>
      <w:r w:rsidRPr="00760004">
        <w:tab/>
        <w:t>Generation of IRI over LI_HI2</w:t>
      </w:r>
      <w:bookmarkEnd w:id="22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26" w:name="_Toc106028941"/>
      <w:r w:rsidRPr="00760004">
        <w:t>7.3</w:t>
      </w:r>
      <w:r w:rsidRPr="00760004">
        <w:tab/>
        <w:t>Location</w:t>
      </w:r>
      <w:bookmarkEnd w:id="226"/>
    </w:p>
    <w:p w14:paraId="500C11DF" w14:textId="107E33C7" w:rsidR="00154002" w:rsidRPr="00760004" w:rsidRDefault="00154002" w:rsidP="00154002">
      <w:pPr>
        <w:pStyle w:val="Heading3"/>
      </w:pPr>
      <w:bookmarkStart w:id="227" w:name="_Toc106028942"/>
      <w:r w:rsidRPr="00760004">
        <w:t>7.3.</w:t>
      </w:r>
      <w:r w:rsidR="00451507" w:rsidRPr="00760004">
        <w:t>1</w:t>
      </w:r>
      <w:r w:rsidRPr="00760004">
        <w:tab/>
        <w:t>Lawful Access Location Services (LALS)</w:t>
      </w:r>
      <w:bookmarkEnd w:id="227"/>
    </w:p>
    <w:p w14:paraId="7A166D34" w14:textId="43CCF2F0" w:rsidR="00154002" w:rsidRPr="00760004" w:rsidRDefault="00154002" w:rsidP="00154002">
      <w:pPr>
        <w:pStyle w:val="Heading4"/>
      </w:pPr>
      <w:bookmarkStart w:id="228" w:name="_Toc106028943"/>
      <w:r w:rsidRPr="00760004">
        <w:t>7.3.</w:t>
      </w:r>
      <w:r w:rsidR="00451507" w:rsidRPr="00760004">
        <w:t>1</w:t>
      </w:r>
      <w:r w:rsidRPr="00760004">
        <w:t>.1</w:t>
      </w:r>
      <w:r w:rsidRPr="00760004">
        <w:tab/>
        <w:t xml:space="preserve">General </w:t>
      </w:r>
      <w:r w:rsidR="00506838" w:rsidRPr="00760004">
        <w:t>d</w:t>
      </w:r>
      <w:r w:rsidRPr="00760004">
        <w:t>escription</w:t>
      </w:r>
      <w:bookmarkEnd w:id="22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29" w:name="_Toc106028944"/>
      <w:r w:rsidRPr="00760004">
        <w:t>7.3.</w:t>
      </w:r>
      <w:r w:rsidR="00451507" w:rsidRPr="00760004">
        <w:t>1</w:t>
      </w:r>
      <w:r w:rsidRPr="00760004">
        <w:t>.2</w:t>
      </w:r>
      <w:r w:rsidRPr="00760004">
        <w:tab/>
        <w:t>Provisioning over LI_X1</w:t>
      </w:r>
      <w:bookmarkEnd w:id="229"/>
    </w:p>
    <w:p w14:paraId="6E5ABAA7" w14:textId="103D5E99" w:rsidR="00615FE8" w:rsidRPr="00760004" w:rsidRDefault="00615FE8" w:rsidP="00615FE8">
      <w:pPr>
        <w:pStyle w:val="Heading4"/>
      </w:pPr>
      <w:bookmarkStart w:id="230" w:name="_Toc106028945"/>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3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31" w:name="_Toc106028946"/>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3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32" w:name="_Toc106028947"/>
      <w:r w:rsidRPr="00760004">
        <w:t>7.3.</w:t>
      </w:r>
      <w:r w:rsidR="00190299" w:rsidRPr="00760004">
        <w:t>1</w:t>
      </w:r>
      <w:r w:rsidRPr="00760004">
        <w:t>.3</w:t>
      </w:r>
      <w:r w:rsidRPr="00760004">
        <w:tab/>
        <w:t>Triggering over LI_</w:t>
      </w:r>
      <w:r w:rsidR="00F376E4" w:rsidRPr="00760004">
        <w:t>T2</w:t>
      </w:r>
      <w:bookmarkEnd w:id="23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33" w:name="_Toc106028948"/>
      <w:r w:rsidRPr="00760004">
        <w:t>7.3.</w:t>
      </w:r>
      <w:r w:rsidR="00190299" w:rsidRPr="00760004">
        <w:t>1</w:t>
      </w:r>
      <w:r w:rsidRPr="00760004">
        <w:t>.</w:t>
      </w:r>
      <w:r w:rsidR="00C55B5A" w:rsidRPr="00760004">
        <w:t>4</w:t>
      </w:r>
      <w:r w:rsidRPr="00760004">
        <w:tab/>
        <w:t>Generation of xIRI over LI_X2</w:t>
      </w:r>
      <w:bookmarkEnd w:id="23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34" w:name="_Toc106028949"/>
      <w:r w:rsidRPr="00760004">
        <w:lastRenderedPageBreak/>
        <w:t>7.3.</w:t>
      </w:r>
      <w:r w:rsidR="00190299" w:rsidRPr="00760004">
        <w:t>1</w:t>
      </w:r>
      <w:r w:rsidRPr="00760004">
        <w:t>.</w:t>
      </w:r>
      <w:r w:rsidR="00C55B5A" w:rsidRPr="00760004">
        <w:t>5</w:t>
      </w:r>
      <w:r w:rsidRPr="00760004">
        <w:tab/>
        <w:t>Generation of IRI over LI_HI2</w:t>
      </w:r>
      <w:bookmarkEnd w:id="23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35" w:name="_Toc106028950"/>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35"/>
    </w:p>
    <w:p w14:paraId="414FD6B9" w14:textId="32CEDDBF" w:rsidR="00154002" w:rsidRPr="00760004" w:rsidRDefault="00154002" w:rsidP="00154002">
      <w:pPr>
        <w:pStyle w:val="Heading4"/>
      </w:pPr>
      <w:bookmarkStart w:id="236" w:name="_Toc106028951"/>
      <w:r w:rsidRPr="00760004">
        <w:t>7.3.</w:t>
      </w:r>
      <w:r w:rsidR="00373663" w:rsidRPr="00760004">
        <w:t>2</w:t>
      </w:r>
      <w:r w:rsidRPr="00760004">
        <w:t>.1</w:t>
      </w:r>
      <w:r w:rsidRPr="00760004">
        <w:tab/>
        <w:t xml:space="preserve">General </w:t>
      </w:r>
      <w:r w:rsidR="00515F34" w:rsidRPr="00760004">
        <w:t>d</w:t>
      </w:r>
      <w:r w:rsidRPr="00760004">
        <w:t>escription</w:t>
      </w:r>
      <w:bookmarkEnd w:id="23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37" w:name="_Toc106028952"/>
      <w:r w:rsidRPr="00760004">
        <w:t>7.3.2.2</w:t>
      </w:r>
      <w:r w:rsidRPr="00760004">
        <w:tab/>
        <w:t>Delivery of cell site information over LI_HI2</w:t>
      </w:r>
      <w:bookmarkEnd w:id="23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38" w:name="_Toc106028953"/>
      <w:r w:rsidRPr="00760004">
        <w:t>7.3.3</w:t>
      </w:r>
      <w:r w:rsidRPr="00760004">
        <w:tab/>
        <w:t>Use of the Location structure</w:t>
      </w:r>
      <w:bookmarkEnd w:id="238"/>
    </w:p>
    <w:p w14:paraId="3B863687" w14:textId="77777777" w:rsidR="00907D44" w:rsidRPr="00760004" w:rsidRDefault="00907D44" w:rsidP="00907D44">
      <w:pPr>
        <w:pStyle w:val="Heading4"/>
      </w:pPr>
      <w:bookmarkStart w:id="239" w:name="_Toc106028954"/>
      <w:r w:rsidRPr="00760004">
        <w:t>7.3.3.1</w:t>
      </w:r>
      <w:r w:rsidRPr="00760004">
        <w:tab/>
        <w:t>General description</w:t>
      </w:r>
      <w:bookmarkEnd w:id="23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40" w:name="_Toc106028955"/>
      <w:r>
        <w:lastRenderedPageBreak/>
        <w:t>7.3.4</w:t>
      </w:r>
      <w:r w:rsidRPr="00760004">
        <w:tab/>
      </w:r>
      <w:r>
        <w:t>Separated location reporting</w:t>
      </w:r>
      <w:bookmarkEnd w:id="240"/>
    </w:p>
    <w:p w14:paraId="52E128C8" w14:textId="77777777" w:rsidR="00A21239" w:rsidRPr="00760004" w:rsidRDefault="00A21239" w:rsidP="00A21239">
      <w:pPr>
        <w:pStyle w:val="Heading4"/>
      </w:pPr>
      <w:bookmarkStart w:id="241" w:name="_Toc106028956"/>
      <w:r>
        <w:t>7.3.4</w:t>
      </w:r>
      <w:r w:rsidRPr="00760004">
        <w:t>.1</w:t>
      </w:r>
      <w:r w:rsidRPr="00760004">
        <w:tab/>
        <w:t>General description</w:t>
      </w:r>
      <w:bookmarkEnd w:id="24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42" w:name="_Toc106028957"/>
      <w:r w:rsidRPr="00760004">
        <w:t>7.4</w:t>
      </w:r>
      <w:r w:rsidRPr="00760004">
        <w:tab/>
        <w:t>Messaging</w:t>
      </w:r>
      <w:bookmarkEnd w:id="242"/>
    </w:p>
    <w:p w14:paraId="04E36404" w14:textId="29BC175C" w:rsidR="00610327" w:rsidRPr="00760004" w:rsidRDefault="00241659" w:rsidP="00610327">
      <w:pPr>
        <w:pStyle w:val="Heading3"/>
      </w:pPr>
      <w:bookmarkStart w:id="243" w:name="_Toc106028958"/>
      <w:r w:rsidRPr="00760004">
        <w:t>7.4.</w:t>
      </w:r>
      <w:r w:rsidR="00610327" w:rsidRPr="00760004">
        <w:t>1</w:t>
      </w:r>
      <w:r w:rsidR="00610327" w:rsidRPr="00760004">
        <w:tab/>
        <w:t>Introduction</w:t>
      </w:r>
      <w:bookmarkEnd w:id="24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44" w:name="_Toc106028959"/>
      <w:r w:rsidRPr="00760004">
        <w:t>7.4.</w:t>
      </w:r>
      <w:r w:rsidR="00610327" w:rsidRPr="00760004">
        <w:t>2</w:t>
      </w:r>
      <w:r w:rsidR="00610327" w:rsidRPr="00760004">
        <w:tab/>
        <w:t>LI at the MMS Proxy-Relay</w:t>
      </w:r>
      <w:bookmarkEnd w:id="244"/>
    </w:p>
    <w:p w14:paraId="7C2ACB2E" w14:textId="3DEE2E1C" w:rsidR="00610327" w:rsidRPr="00760004" w:rsidRDefault="00241659" w:rsidP="00610327">
      <w:pPr>
        <w:pStyle w:val="Heading4"/>
      </w:pPr>
      <w:bookmarkStart w:id="245" w:name="_Toc106028960"/>
      <w:r w:rsidRPr="00760004">
        <w:t>7.4.</w:t>
      </w:r>
      <w:r w:rsidR="00610327" w:rsidRPr="00760004">
        <w:t>2.1</w:t>
      </w:r>
      <w:r w:rsidR="00610327" w:rsidRPr="00760004">
        <w:tab/>
        <w:t>Provisioning over LI_X1</w:t>
      </w:r>
      <w:bookmarkEnd w:id="24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46" w:name="_Toc106028961"/>
      <w:r w:rsidRPr="00760004">
        <w:t>7.4.</w:t>
      </w:r>
      <w:r w:rsidR="00610327" w:rsidRPr="00760004">
        <w:t>2.2</w:t>
      </w:r>
      <w:r w:rsidR="00610327" w:rsidRPr="00760004">
        <w:tab/>
        <w:t>Generation of xIRI over LI_X2</w:t>
      </w:r>
      <w:bookmarkEnd w:id="24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47" w:name="_Toc106028962"/>
      <w:r w:rsidRPr="00760004">
        <w:t>7.4.</w:t>
      </w:r>
      <w:r w:rsidR="00610327" w:rsidRPr="00760004">
        <w:t>2.3</w:t>
      </w:r>
      <w:r w:rsidR="00610327" w:rsidRPr="00760004">
        <w:tab/>
        <w:t>Generation of xCC over LI_X3</w:t>
      </w:r>
      <w:bookmarkEnd w:id="24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48" w:name="_Toc106028963"/>
      <w:r w:rsidRPr="00760004">
        <w:t>7.4.</w:t>
      </w:r>
      <w:r w:rsidR="00610327" w:rsidRPr="00760004">
        <w:t>2.4</w:t>
      </w:r>
      <w:r w:rsidR="00610327" w:rsidRPr="00760004">
        <w:tab/>
        <w:t>MMS Record Generation Cases</w:t>
      </w:r>
      <w:bookmarkEnd w:id="24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49" w:name="_Toc106028964"/>
      <w:r w:rsidRPr="00760004">
        <w:t>7.</w:t>
      </w:r>
      <w:r w:rsidR="00FB4B85" w:rsidRPr="00760004">
        <w:t>4</w:t>
      </w:r>
      <w:r w:rsidRPr="00760004">
        <w:t>.3</w:t>
      </w:r>
      <w:r w:rsidR="00CA650D" w:rsidRPr="00760004">
        <w:tab/>
      </w:r>
      <w:r w:rsidRPr="00760004">
        <w:t>MMS Records</w:t>
      </w:r>
      <w:bookmarkEnd w:id="249"/>
    </w:p>
    <w:p w14:paraId="3378B7EE" w14:textId="197B2510" w:rsidR="00610327" w:rsidRPr="00760004" w:rsidRDefault="00241659" w:rsidP="002530D6">
      <w:pPr>
        <w:pStyle w:val="Heading4"/>
      </w:pPr>
      <w:bookmarkStart w:id="250" w:name="_Toc106028965"/>
      <w:r w:rsidRPr="00760004">
        <w:t>7.4.</w:t>
      </w:r>
      <w:r w:rsidR="00610327" w:rsidRPr="00760004">
        <w:t>3.1</w:t>
      </w:r>
      <w:r w:rsidR="00610327" w:rsidRPr="00760004">
        <w:tab/>
        <w:t>MMSSend</w:t>
      </w:r>
      <w:bookmarkEnd w:id="25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51" w:name="_Toc106028966"/>
      <w:r w:rsidRPr="00760004">
        <w:t>7.4.</w:t>
      </w:r>
      <w:r w:rsidR="00610327" w:rsidRPr="00760004">
        <w:t>3.2</w:t>
      </w:r>
      <w:r w:rsidR="00610327" w:rsidRPr="00760004">
        <w:tab/>
        <w:t>MMSSendByNonLocalTarget</w:t>
      </w:r>
      <w:bookmarkEnd w:id="25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52" w:name="_Toc106028967"/>
      <w:r w:rsidRPr="00760004">
        <w:lastRenderedPageBreak/>
        <w:t>7.4.</w:t>
      </w:r>
      <w:r w:rsidR="00610327" w:rsidRPr="00760004">
        <w:t>3.3</w:t>
      </w:r>
      <w:r w:rsidR="00610327" w:rsidRPr="00760004">
        <w:tab/>
        <w:t>MMSNotification</w:t>
      </w:r>
      <w:bookmarkEnd w:id="25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53" w:name="_Toc106028968"/>
      <w:r w:rsidRPr="00760004">
        <w:t>7.4.</w:t>
      </w:r>
      <w:r w:rsidR="00610327" w:rsidRPr="00760004">
        <w:t>3.4</w:t>
      </w:r>
      <w:r w:rsidR="00610327" w:rsidRPr="00760004">
        <w:tab/>
        <w:t>MMSSendToNonLocalTarget</w:t>
      </w:r>
      <w:bookmarkEnd w:id="25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54" w:name="_Toc106028969"/>
      <w:r w:rsidRPr="00760004">
        <w:t>7.4.</w:t>
      </w:r>
      <w:r w:rsidR="00610327" w:rsidRPr="00760004">
        <w:t>3.5</w:t>
      </w:r>
      <w:r w:rsidR="00610327" w:rsidRPr="00760004">
        <w:tab/>
        <w:t>MMSNotificationResponse</w:t>
      </w:r>
      <w:bookmarkEnd w:id="25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55" w:name="_Toc106028970"/>
      <w:r w:rsidRPr="00760004">
        <w:t>7.4.</w:t>
      </w:r>
      <w:r w:rsidR="00610327" w:rsidRPr="00760004">
        <w:t>3.6</w:t>
      </w:r>
      <w:r w:rsidR="00610327" w:rsidRPr="00760004">
        <w:tab/>
        <w:t>MMSRetrieval</w:t>
      </w:r>
      <w:bookmarkEnd w:id="25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56" w:name="_Toc106028971"/>
      <w:r w:rsidRPr="00760004">
        <w:t>7.4.</w:t>
      </w:r>
      <w:r w:rsidR="00610327" w:rsidRPr="00760004">
        <w:t>3.7</w:t>
      </w:r>
      <w:r w:rsidR="00610327" w:rsidRPr="00760004">
        <w:tab/>
        <w:t>MMSDeliveryAck</w:t>
      </w:r>
      <w:bookmarkEnd w:id="25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57" w:name="_Toc106028972"/>
      <w:r w:rsidRPr="00760004">
        <w:t>7.4.</w:t>
      </w:r>
      <w:r w:rsidR="00610327" w:rsidRPr="00760004">
        <w:t>3.8</w:t>
      </w:r>
      <w:r w:rsidR="00610327" w:rsidRPr="00760004">
        <w:tab/>
        <w:t>MMSForward</w:t>
      </w:r>
      <w:bookmarkEnd w:id="25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58" w:name="_Toc106028973"/>
      <w:r w:rsidRPr="00760004">
        <w:t>7.4.</w:t>
      </w:r>
      <w:r w:rsidR="00610327" w:rsidRPr="00760004">
        <w:t>3.9</w:t>
      </w:r>
      <w:r w:rsidR="00610327" w:rsidRPr="00760004">
        <w:tab/>
        <w:t>MMSDeleteFromRelay</w:t>
      </w:r>
      <w:bookmarkEnd w:id="25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59" w:name="_Toc106028974"/>
      <w:r w:rsidRPr="00760004">
        <w:lastRenderedPageBreak/>
        <w:t>7.4.</w:t>
      </w:r>
      <w:r w:rsidR="00610327" w:rsidRPr="00760004">
        <w:t>3.10</w:t>
      </w:r>
      <w:r w:rsidR="00610327" w:rsidRPr="00760004">
        <w:tab/>
        <w:t>MMSMBoxStore</w:t>
      </w:r>
      <w:bookmarkEnd w:id="25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60" w:name="_Toc106028975"/>
      <w:r w:rsidRPr="00760004">
        <w:t>7.4.</w:t>
      </w:r>
      <w:r w:rsidR="00610327" w:rsidRPr="00760004">
        <w:t>3.11</w:t>
      </w:r>
      <w:r w:rsidR="00CA650D" w:rsidRPr="00760004">
        <w:tab/>
      </w:r>
      <w:r w:rsidR="00610327" w:rsidRPr="00760004">
        <w:t>MMSMBoxUpload</w:t>
      </w:r>
      <w:bookmarkEnd w:id="26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61" w:name="_Toc106028976"/>
      <w:r w:rsidRPr="00760004">
        <w:t>7.4.</w:t>
      </w:r>
      <w:r w:rsidR="00610327" w:rsidRPr="00760004">
        <w:t>3.12</w:t>
      </w:r>
      <w:r w:rsidR="00610327" w:rsidRPr="00760004">
        <w:tab/>
        <w:t>MMSMBoxDelete</w:t>
      </w:r>
      <w:bookmarkEnd w:id="26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62" w:name="_Toc106028977"/>
      <w:r w:rsidRPr="00760004">
        <w:t>7.4.</w:t>
      </w:r>
      <w:r w:rsidR="00610327" w:rsidRPr="00760004">
        <w:t>3.13</w:t>
      </w:r>
      <w:r w:rsidR="00610327" w:rsidRPr="00760004">
        <w:tab/>
        <w:t>MMSDeliveryReport</w:t>
      </w:r>
      <w:bookmarkEnd w:id="26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63" w:name="_Toc106028978"/>
      <w:r w:rsidRPr="00760004">
        <w:t>7.4.</w:t>
      </w:r>
      <w:r w:rsidR="00610327" w:rsidRPr="00760004">
        <w:t>3.14</w:t>
      </w:r>
      <w:r w:rsidR="00610327" w:rsidRPr="00760004">
        <w:tab/>
        <w:t>MMSDeliveryReportNonLocalTarget</w:t>
      </w:r>
      <w:bookmarkEnd w:id="26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64" w:name="_Toc106028979"/>
      <w:r w:rsidRPr="00760004">
        <w:t>7.4.</w:t>
      </w:r>
      <w:r w:rsidR="00610327" w:rsidRPr="00760004">
        <w:t>3.15</w:t>
      </w:r>
      <w:r w:rsidR="00610327" w:rsidRPr="00760004">
        <w:tab/>
        <w:t>MMSReadReport</w:t>
      </w:r>
      <w:bookmarkEnd w:id="26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65" w:name="_Toc106028980"/>
      <w:r w:rsidRPr="00760004">
        <w:t>7.4.</w:t>
      </w:r>
      <w:r w:rsidR="00610327" w:rsidRPr="00760004">
        <w:t>3.16</w:t>
      </w:r>
      <w:r w:rsidR="00610327" w:rsidRPr="00760004">
        <w:tab/>
        <w:t>MMSReadReportNonLocalTarget</w:t>
      </w:r>
      <w:bookmarkEnd w:id="26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66" w:name="_Toc106028981"/>
      <w:r w:rsidRPr="00760004">
        <w:t>7.4.</w:t>
      </w:r>
      <w:r w:rsidR="00610327" w:rsidRPr="00760004">
        <w:t>3.17</w:t>
      </w:r>
      <w:r w:rsidR="00610327" w:rsidRPr="00760004">
        <w:tab/>
        <w:t>MMSCancel</w:t>
      </w:r>
      <w:bookmarkEnd w:id="26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67" w:name="_Toc106028982"/>
      <w:r w:rsidRPr="00760004">
        <w:t>7.4.</w:t>
      </w:r>
      <w:r w:rsidR="00610327" w:rsidRPr="00760004">
        <w:t>3.18</w:t>
      </w:r>
      <w:r w:rsidR="00610327" w:rsidRPr="00760004">
        <w:tab/>
        <w:t>MMSMBoxViewRequest</w:t>
      </w:r>
      <w:bookmarkEnd w:id="26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68" w:name="_Toc106028983"/>
      <w:r w:rsidRPr="00760004">
        <w:t>7.4.</w:t>
      </w:r>
      <w:r w:rsidR="00610327" w:rsidRPr="00760004">
        <w:t>3.19</w:t>
      </w:r>
      <w:r w:rsidR="00610327" w:rsidRPr="00760004">
        <w:tab/>
        <w:t>MMSMBoxViewResponse</w:t>
      </w:r>
      <w:bookmarkEnd w:id="26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69" w:name="_Toc106028984"/>
      <w:r w:rsidRPr="00760004">
        <w:t>7.4.</w:t>
      </w:r>
      <w:r w:rsidR="00610327" w:rsidRPr="00760004">
        <w:t>3.20</w:t>
      </w:r>
      <w:r w:rsidR="00610327" w:rsidRPr="00760004">
        <w:tab/>
        <w:t>MMBoxDescription</w:t>
      </w:r>
      <w:bookmarkEnd w:id="26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70" w:name="_Toc106028985"/>
      <w:r w:rsidRPr="00760004">
        <w:t>7.4.</w:t>
      </w:r>
      <w:r w:rsidR="00610327" w:rsidRPr="00760004">
        <w:t>3.21</w:t>
      </w:r>
      <w:r w:rsidR="00610327" w:rsidRPr="00760004">
        <w:tab/>
        <w:t>MMS Content</w:t>
      </w:r>
      <w:bookmarkEnd w:id="27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71" w:name="_Toc106028986"/>
      <w:r w:rsidRPr="00760004">
        <w:t>7.4.</w:t>
      </w:r>
      <w:r w:rsidR="00610327" w:rsidRPr="00760004">
        <w:t>4</w:t>
      </w:r>
      <w:r w:rsidR="00B03344" w:rsidRPr="00760004">
        <w:tab/>
      </w:r>
      <w:r w:rsidR="00610327" w:rsidRPr="00760004">
        <w:t>IRI and CC Generation</w:t>
      </w:r>
      <w:bookmarkEnd w:id="271"/>
    </w:p>
    <w:p w14:paraId="3ED44D97" w14:textId="0B48B33E" w:rsidR="00610327" w:rsidRPr="00760004" w:rsidRDefault="00241659" w:rsidP="00610327">
      <w:pPr>
        <w:pStyle w:val="Heading4"/>
      </w:pPr>
      <w:bookmarkStart w:id="272" w:name="_Toc106028987"/>
      <w:r w:rsidRPr="00760004">
        <w:t>7.4.</w:t>
      </w:r>
      <w:r w:rsidR="00610327" w:rsidRPr="00760004">
        <w:t>4.1</w:t>
      </w:r>
      <w:r w:rsidR="00610327" w:rsidRPr="00760004">
        <w:tab/>
        <w:t>Generation of IRI over LI_HI2</w:t>
      </w:r>
      <w:bookmarkEnd w:id="27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73" w:name="_Toc106028988"/>
      <w:r w:rsidRPr="00760004">
        <w:t>7.4.</w:t>
      </w:r>
      <w:r w:rsidR="00610327" w:rsidRPr="00760004">
        <w:t>4.2</w:t>
      </w:r>
      <w:r w:rsidR="00610327" w:rsidRPr="00760004">
        <w:tab/>
        <w:t>Generation of CC over LI_HI3</w:t>
      </w:r>
      <w:bookmarkEnd w:id="27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74" w:name="_Toc106028989"/>
      <w:r w:rsidRPr="00760004">
        <w:t>7.5</w:t>
      </w:r>
      <w:r w:rsidRPr="00760004">
        <w:tab/>
        <w:t>PTC service</w:t>
      </w:r>
      <w:bookmarkEnd w:id="274"/>
    </w:p>
    <w:p w14:paraId="4689D74E" w14:textId="77777777" w:rsidR="003A7C91" w:rsidRPr="00760004" w:rsidRDefault="003A7C91" w:rsidP="003A7C91">
      <w:pPr>
        <w:pStyle w:val="Heading3"/>
      </w:pPr>
      <w:bookmarkStart w:id="275" w:name="_Toc106028990"/>
      <w:r w:rsidRPr="00760004">
        <w:t>7.5.1</w:t>
      </w:r>
      <w:r w:rsidRPr="00760004">
        <w:tab/>
        <w:t>Introduction</w:t>
      </w:r>
      <w:bookmarkEnd w:id="27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76" w:name="_Toc106028991"/>
      <w:r w:rsidRPr="00760004">
        <w:lastRenderedPageBreak/>
        <w:t>7.5.1.1</w:t>
      </w:r>
      <w:r w:rsidRPr="00760004">
        <w:tab/>
        <w:t>Provisioning over LI_X1</w:t>
      </w:r>
      <w:bookmarkEnd w:id="27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77" w:name="_Toc106028992"/>
      <w:r w:rsidRPr="00760004">
        <w:t>7.5.1.2</w:t>
      </w:r>
      <w:r w:rsidRPr="00760004">
        <w:tab/>
        <w:t>Generating xIRI over LI_X2</w:t>
      </w:r>
      <w:bookmarkEnd w:id="27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78" w:name="_Toc106028993"/>
      <w:r>
        <w:t>7.5</w:t>
      </w:r>
      <w:r w:rsidRPr="00760004">
        <w:t>.</w:t>
      </w:r>
      <w:r>
        <w:t>1.</w:t>
      </w:r>
      <w:r w:rsidR="00AC268D">
        <w:t>3</w:t>
      </w:r>
      <w:r w:rsidRPr="00760004">
        <w:tab/>
        <w:t>Generation of xCC over LI_X3</w:t>
      </w:r>
      <w:bookmarkEnd w:id="27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79" w:name="_Toc106028994"/>
      <w:r w:rsidRPr="00760004">
        <w:t>7.5.2</w:t>
      </w:r>
      <w:r w:rsidRPr="00760004">
        <w:tab/>
        <w:t>IRI events</w:t>
      </w:r>
      <w:bookmarkEnd w:id="279"/>
    </w:p>
    <w:p w14:paraId="6B42582F" w14:textId="77777777" w:rsidR="003A7C91" w:rsidRPr="00760004" w:rsidRDefault="003A7C91" w:rsidP="00722734">
      <w:pPr>
        <w:pStyle w:val="Heading4"/>
      </w:pPr>
      <w:bookmarkStart w:id="280" w:name="_Toc106028995"/>
      <w:r w:rsidRPr="00760004">
        <w:t>7.5.2.1</w:t>
      </w:r>
      <w:r w:rsidRPr="00760004">
        <w:tab/>
        <w:t>PTC registration</w:t>
      </w:r>
      <w:bookmarkEnd w:id="28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81" w:name="_Toc106028996"/>
      <w:r w:rsidRPr="00760004">
        <w:t>7.5.2.2</w:t>
      </w:r>
      <w:r w:rsidRPr="00760004">
        <w:tab/>
        <w:t>PTC session initiation</w:t>
      </w:r>
      <w:bookmarkEnd w:id="281"/>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82" w:name="_Toc106028997"/>
      <w:r w:rsidRPr="00760004">
        <w:t>7.5.2.3</w:t>
      </w:r>
      <w:r w:rsidRPr="00760004">
        <w:tab/>
        <w:t>PTC session abandon attempt</w:t>
      </w:r>
      <w:bookmarkEnd w:id="28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83" w:name="_Toc106028998"/>
      <w:r w:rsidRPr="00760004">
        <w:t>7.5.2.4</w:t>
      </w:r>
      <w:r w:rsidRPr="00760004">
        <w:tab/>
        <w:t>PTC session start</w:t>
      </w:r>
      <w:bookmarkEnd w:id="28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84" w:name="_Toc106028999"/>
      <w:r w:rsidRPr="00760004">
        <w:t>7.5.2.5</w:t>
      </w:r>
      <w:r w:rsidRPr="00760004">
        <w:tab/>
        <w:t>PTC session end</w:t>
      </w:r>
      <w:bookmarkEnd w:id="28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85" w:name="_Toc106029000"/>
      <w:r w:rsidRPr="00760004">
        <w:t>7.5.2.6</w:t>
      </w:r>
      <w:r w:rsidRPr="00760004">
        <w:tab/>
        <w:t>PTC start of interception</w:t>
      </w:r>
      <w:bookmarkEnd w:id="28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86" w:name="_Toc106029001"/>
      <w:r w:rsidRPr="00760004">
        <w:lastRenderedPageBreak/>
        <w:t>7.5.2.7</w:t>
      </w:r>
      <w:r w:rsidRPr="00760004">
        <w:tab/>
        <w:t>PTC pre-established session</w:t>
      </w:r>
      <w:bookmarkEnd w:id="28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87" w:name="_Toc106029002"/>
      <w:r w:rsidRPr="00760004">
        <w:t>7.5.2.8</w:t>
      </w:r>
      <w:r w:rsidRPr="00760004">
        <w:tab/>
        <w:t>PTC instant personal alert</w:t>
      </w:r>
      <w:bookmarkEnd w:id="28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88" w:name="_Toc106029003"/>
      <w:r w:rsidRPr="00760004">
        <w:t>7.5.2.9</w:t>
      </w:r>
      <w:r w:rsidRPr="00760004">
        <w:tab/>
        <w:t>PTC party join</w:t>
      </w:r>
      <w:bookmarkEnd w:id="288"/>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89" w:name="_Toc106029004"/>
      <w:r w:rsidRPr="00760004">
        <w:t>7.5.2.10</w:t>
      </w:r>
      <w:r w:rsidRPr="00760004">
        <w:tab/>
        <w:t>PTC party drop</w:t>
      </w:r>
      <w:bookmarkEnd w:id="28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90" w:name="_Toc106029005"/>
      <w:r w:rsidRPr="00760004">
        <w:t>7.5.2.11</w:t>
      </w:r>
      <w:r w:rsidRPr="00760004">
        <w:tab/>
        <w:t>PTC party hold</w:t>
      </w:r>
      <w:bookmarkEnd w:id="29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91" w:name="_Toc106029006"/>
      <w:r w:rsidRPr="00760004">
        <w:t>7.5.2.12</w:t>
      </w:r>
      <w:r w:rsidRPr="00760004">
        <w:tab/>
        <w:t>PTC media modification</w:t>
      </w:r>
      <w:bookmarkEnd w:id="29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92" w:name="_Toc106029007"/>
      <w:r w:rsidRPr="00760004">
        <w:t>7.5.2.13</w:t>
      </w:r>
      <w:r w:rsidRPr="00760004">
        <w:tab/>
        <w:t>PTC group advertisement</w:t>
      </w:r>
      <w:bookmarkEnd w:id="29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93" w:name="_Toc106029008"/>
      <w:r w:rsidRPr="00760004">
        <w:t>7.5.2.14</w:t>
      </w:r>
      <w:r w:rsidRPr="00760004">
        <w:tab/>
        <w:t>PTC floor control</w:t>
      </w:r>
      <w:bookmarkEnd w:id="29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94" w:name="_Toc106029009"/>
      <w:r w:rsidRPr="00760004">
        <w:t>7.5.2.15</w:t>
      </w:r>
      <w:r w:rsidRPr="00760004">
        <w:tab/>
        <w:t>PTC target presence</w:t>
      </w:r>
      <w:bookmarkEnd w:id="29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95" w:name="_Toc106029010"/>
      <w:r w:rsidRPr="00760004">
        <w:t>7.5.2.16</w:t>
      </w:r>
      <w:r w:rsidRPr="00760004">
        <w:tab/>
        <w:t>PTC participant presence</w:t>
      </w:r>
      <w:bookmarkEnd w:id="29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96" w:name="_Toc106029011"/>
      <w:r w:rsidRPr="00760004">
        <w:t>7.5.2.17</w:t>
      </w:r>
      <w:r w:rsidRPr="00760004">
        <w:tab/>
        <w:t>PTC list management</w:t>
      </w:r>
      <w:bookmarkEnd w:id="29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97" w:name="_Toc106029012"/>
      <w:r w:rsidRPr="00760004">
        <w:t>7.5.2.18</w:t>
      </w:r>
      <w:r w:rsidRPr="00760004">
        <w:tab/>
        <w:t>PTC access policy</w:t>
      </w:r>
      <w:bookmarkEnd w:id="29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298" w:name="_Toc106029013"/>
      <w:r>
        <w:t>7.5</w:t>
      </w:r>
      <w:r w:rsidRPr="00CB1C3E">
        <w:t>.</w:t>
      </w:r>
      <w:r>
        <w:t>3</w:t>
      </w:r>
      <w:r w:rsidRPr="00CB1C3E">
        <w:tab/>
        <w:t>IRI and CC Generation</w:t>
      </w:r>
      <w:bookmarkEnd w:id="298"/>
    </w:p>
    <w:p w14:paraId="16DF6C2A" w14:textId="77777777" w:rsidR="00022817" w:rsidRPr="00CB1C3E" w:rsidRDefault="00022817" w:rsidP="00022817">
      <w:pPr>
        <w:pStyle w:val="Heading4"/>
      </w:pPr>
      <w:bookmarkStart w:id="299" w:name="_Toc106029014"/>
      <w:r>
        <w:t>7.5</w:t>
      </w:r>
      <w:r w:rsidRPr="00CB1C3E">
        <w:t>.</w:t>
      </w:r>
      <w:r>
        <w:t>3</w:t>
      </w:r>
      <w:r w:rsidRPr="00CB1C3E">
        <w:t>.1</w:t>
      </w:r>
      <w:r w:rsidRPr="00CB1C3E">
        <w:tab/>
        <w:t>Generation of IRI over LI_HI2</w:t>
      </w:r>
      <w:bookmarkEnd w:id="29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00" w:name="_Toc106029015"/>
      <w:r>
        <w:lastRenderedPageBreak/>
        <w:t>7.5</w:t>
      </w:r>
      <w:r w:rsidRPr="00CB1C3E">
        <w:t>.</w:t>
      </w:r>
      <w:r>
        <w:t>3.2</w:t>
      </w:r>
      <w:r>
        <w:tab/>
        <w:t>Generation of CC</w:t>
      </w:r>
      <w:r w:rsidRPr="00CB1C3E">
        <w:t xml:space="preserve"> over LI_</w:t>
      </w:r>
      <w:r>
        <w:t>HI3</w:t>
      </w:r>
      <w:bookmarkEnd w:id="30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01" w:name="_Toc106029016"/>
      <w:r>
        <w:t>7.6</w:t>
      </w:r>
      <w:r>
        <w:tab/>
        <w:t>Identifier Association Reporting</w:t>
      </w:r>
      <w:bookmarkEnd w:id="301"/>
    </w:p>
    <w:p w14:paraId="36FB4130" w14:textId="77777777" w:rsidR="00704F79" w:rsidRDefault="00704F79" w:rsidP="00704F79">
      <w:pPr>
        <w:pStyle w:val="Heading3"/>
      </w:pPr>
      <w:bookmarkStart w:id="302" w:name="_Toc106029017"/>
      <w:r>
        <w:t>7.6.1</w:t>
      </w:r>
      <w:r>
        <w:tab/>
        <w:t>General</w:t>
      </w:r>
      <w:bookmarkEnd w:id="30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03" w:name="_Toc106029018"/>
      <w:r>
        <w:t>7.6.2</w:t>
      </w:r>
      <w:r>
        <w:tab/>
        <w:t>ICF</w:t>
      </w:r>
      <w:bookmarkEnd w:id="303"/>
    </w:p>
    <w:p w14:paraId="445899FD" w14:textId="77777777" w:rsidR="00704F79" w:rsidRDefault="00704F79" w:rsidP="00704F79">
      <w:pPr>
        <w:pStyle w:val="Heading4"/>
      </w:pPr>
      <w:bookmarkStart w:id="304" w:name="_Toc106029019"/>
      <w:r w:rsidRPr="00486BBE">
        <w:t>7.6.2.1</w:t>
      </w:r>
      <w:r>
        <w:tab/>
        <w:t>General</w:t>
      </w:r>
      <w:bookmarkEnd w:id="30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05" w:name="_Toc106029020"/>
      <w:r>
        <w:t>7.6.2.2</w:t>
      </w:r>
      <w:r>
        <w:tab/>
        <w:t>ICF receipt of records over LI_XER</w:t>
      </w:r>
      <w:bookmarkEnd w:id="30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06" w:name="_Toc106029021"/>
      <w:r>
        <w:t>7.6.2.3</w:t>
      </w:r>
      <w:r>
        <w:tab/>
        <w:t>ICF Query and Response over LI_XQR</w:t>
      </w:r>
      <w:bookmarkEnd w:id="30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07" w:name="_Toc106029022"/>
      <w:r>
        <w:t>7.6.2.4</w:t>
      </w:r>
      <w:r>
        <w:tab/>
        <w:t>ICF Identifier Association Event Handling</w:t>
      </w:r>
      <w:bookmarkEnd w:id="30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24428E6B" w:rsidR="006806A3" w:rsidRDefault="006806A3" w:rsidP="006806A3">
      <w:r>
        <w:t>Where an IEFAssociationRecord contains a PEI</w:t>
      </w:r>
      <w:r w:rsidR="002F5E84">
        <w:t>, GPSI</w:t>
      </w:r>
      <w:r>
        <w:t xml:space="preserve"> or a TAI list, the ICF shall store the received values and associate them both the current received SUPI to 5G-GUTI association and any future association until:</w:t>
      </w:r>
    </w:p>
    <w:p w14:paraId="2D14079E" w14:textId="0FBAF9DE" w:rsidR="006806A3" w:rsidRDefault="006806A3" w:rsidP="006806A3">
      <w:pPr>
        <w:pStyle w:val="B1"/>
      </w:pPr>
      <w:r>
        <w:t>-</w:t>
      </w:r>
      <w:r>
        <w:tab/>
        <w:t>A subsequent IEFAssociationRecord is received which updates the PEI</w:t>
      </w:r>
      <w:r w:rsidR="002F5E84">
        <w:t>, GPSI</w:t>
      </w:r>
      <w:r>
        <w:t xml:space="preserve"> or TAI list values.</w:t>
      </w:r>
    </w:p>
    <w:p w14:paraId="7475111C" w14:textId="74D8054D" w:rsidR="006806A3" w:rsidRDefault="006806A3" w:rsidP="006806A3">
      <w:pPr>
        <w:pStyle w:val="B2"/>
      </w:pPr>
      <w:r>
        <w:t>-</w:t>
      </w:r>
      <w:r>
        <w:tab/>
        <w:t xml:space="preserve">The old PEI / </w:t>
      </w:r>
      <w:r w:rsidR="00B22174">
        <w:t xml:space="preserve">GPSI / </w:t>
      </w:r>
      <w:r>
        <w:t>TAI list shall be retained in association with previous SUPI to 5G-GUTI associations until those associations are deleted from cache.</w:t>
      </w:r>
    </w:p>
    <w:p w14:paraId="4A1E61C6" w14:textId="46EC4ED3" w:rsidR="006806A3" w:rsidRDefault="006806A3" w:rsidP="006806A3">
      <w:pPr>
        <w:pStyle w:val="B2"/>
      </w:pPr>
      <w:r>
        <w:t>-</w:t>
      </w:r>
      <w:r>
        <w:tab/>
        <w:t xml:space="preserve">New PEI / </w:t>
      </w:r>
      <w:r w:rsidR="00B22174">
        <w:t xml:space="preserve">GPSI / </w:t>
      </w:r>
      <w:r>
        <w:t>TAI list shall be used in association with both the association(s) with which it was received and any subsequent associations until another update is received.</w:t>
      </w:r>
    </w:p>
    <w:p w14:paraId="0A99B37D" w14:textId="3CBEC7AF" w:rsidR="006806A3" w:rsidRDefault="006806A3" w:rsidP="006806A3">
      <w:pPr>
        <w:pStyle w:val="B1"/>
      </w:pPr>
      <w:r>
        <w:t>-</w:t>
      </w:r>
      <w:r>
        <w:tab/>
        <w:t xml:space="preserve">All SUPI associations for which the PEI / </w:t>
      </w:r>
      <w:r w:rsidR="00B22174">
        <w:t xml:space="preserve">GPSI / </w:t>
      </w:r>
      <w:r>
        <w:t>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08" w:name="_Toc106029023"/>
      <w:r>
        <w:t>7.6.3</w:t>
      </w:r>
      <w:r>
        <w:tab/>
        <w:t>IQF</w:t>
      </w:r>
      <w:bookmarkEnd w:id="308"/>
    </w:p>
    <w:p w14:paraId="1729AAB9" w14:textId="77777777" w:rsidR="00704F79" w:rsidRDefault="00704F79" w:rsidP="00704F79">
      <w:pPr>
        <w:pStyle w:val="Heading4"/>
      </w:pPr>
      <w:bookmarkStart w:id="309" w:name="_Toc106029024"/>
      <w:r w:rsidRPr="00486BBE">
        <w:t>7.6.</w:t>
      </w:r>
      <w:r>
        <w:t>3</w:t>
      </w:r>
      <w:r w:rsidRPr="00486BBE">
        <w:t>.1</w:t>
      </w:r>
      <w:r>
        <w:tab/>
        <w:t>General</w:t>
      </w:r>
      <w:bookmarkEnd w:id="30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10" w:name="_Toc106029025"/>
      <w:r>
        <w:t>7.6.3.2</w:t>
      </w:r>
      <w:r>
        <w:tab/>
        <w:t>IQF Query and Response over LI_HIQR</w:t>
      </w:r>
      <w:bookmarkEnd w:id="31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11" w:name="_Toc106029026"/>
      <w:r>
        <w:t>7.6.3.3</w:t>
      </w:r>
      <w:r>
        <w:tab/>
        <w:t>IQF Query and Response over LI_XQR</w:t>
      </w:r>
      <w:bookmarkEnd w:id="31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12" w:name="_Toc106029027"/>
      <w:r>
        <w:t>7.7</w:t>
      </w:r>
      <w:r w:rsidRPr="00760004">
        <w:tab/>
      </w:r>
      <w:r>
        <w:t>LI at NEF</w:t>
      </w:r>
      <w:bookmarkEnd w:id="312"/>
    </w:p>
    <w:p w14:paraId="5C16BEC3" w14:textId="77777777" w:rsidR="00B6012C" w:rsidRPr="00760004" w:rsidRDefault="00B6012C" w:rsidP="00B6012C">
      <w:pPr>
        <w:pStyle w:val="Heading3"/>
      </w:pPr>
      <w:bookmarkStart w:id="313" w:name="_Toc106029028"/>
      <w:r>
        <w:t>7.7.1</w:t>
      </w:r>
      <w:r w:rsidRPr="00760004">
        <w:tab/>
      </w:r>
      <w:r>
        <w:t>Provisioning over LI_X1</w:t>
      </w:r>
      <w:bookmarkEnd w:id="313"/>
    </w:p>
    <w:p w14:paraId="6FA1263D" w14:textId="77777777" w:rsidR="00B6012C" w:rsidRPr="00760004" w:rsidRDefault="00B6012C" w:rsidP="00B6012C">
      <w:pPr>
        <w:pStyle w:val="Heading4"/>
      </w:pPr>
      <w:bookmarkStart w:id="314" w:name="_Toc106029029"/>
      <w:r>
        <w:t>7.7.1.1</w:t>
      </w:r>
      <w:r w:rsidRPr="00760004">
        <w:tab/>
      </w:r>
      <w:r>
        <w:t>General</w:t>
      </w:r>
      <w:bookmarkEnd w:id="31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15" w:name="_Toc106029030"/>
      <w:r>
        <w:t>7.7.1.2</w:t>
      </w:r>
      <w:r w:rsidRPr="00760004">
        <w:tab/>
      </w:r>
      <w:r>
        <w:rPr>
          <w:rFonts w:cs="Arial"/>
          <w:szCs w:val="24"/>
        </w:rPr>
        <w:t>Provisioning of the IRI-POI and CC-POI in NEF</w:t>
      </w:r>
      <w:bookmarkEnd w:id="31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16" w:name="_Toc106029031"/>
      <w:r>
        <w:lastRenderedPageBreak/>
        <w:t>7.7.2</w:t>
      </w:r>
      <w:r w:rsidRPr="00760004">
        <w:tab/>
      </w:r>
      <w:r>
        <w:t>LI for NIDD using NEF</w:t>
      </w:r>
      <w:bookmarkEnd w:id="316"/>
    </w:p>
    <w:p w14:paraId="2E86A5B1" w14:textId="77777777" w:rsidR="00B6012C" w:rsidRDefault="00B6012C" w:rsidP="00B6012C">
      <w:pPr>
        <w:pStyle w:val="Heading4"/>
        <w:rPr>
          <w:rFonts w:cs="Arial"/>
          <w:szCs w:val="24"/>
        </w:rPr>
      </w:pPr>
      <w:bookmarkStart w:id="317" w:name="_Toc106029032"/>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17"/>
    </w:p>
    <w:p w14:paraId="7E8F528F" w14:textId="77777777" w:rsidR="00B6012C" w:rsidRDefault="00B6012C" w:rsidP="00B6012C">
      <w:pPr>
        <w:pStyle w:val="Heading5"/>
      </w:pPr>
      <w:bookmarkStart w:id="318" w:name="_Toc106029033"/>
      <w:r>
        <w:t>7.7.2.1.1</w:t>
      </w:r>
      <w:r>
        <w:tab/>
        <w:t>General</w:t>
      </w:r>
      <w:bookmarkEnd w:id="318"/>
    </w:p>
    <w:p w14:paraId="5B5F414B" w14:textId="2E3D3DD2"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19" w:name="_Toc106029034"/>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1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20" w:name="_Toc106029035"/>
      <w:r>
        <w:t>7.7.2.1.3</w:t>
      </w:r>
      <w:r>
        <w:tab/>
      </w:r>
      <w:r w:rsidRPr="00891E61">
        <w:rPr>
          <w:szCs w:val="22"/>
        </w:rPr>
        <w:t xml:space="preserve">PDU </w:t>
      </w:r>
      <w:r>
        <w:rPr>
          <w:szCs w:val="22"/>
        </w:rPr>
        <w:t>s</w:t>
      </w:r>
      <w:r w:rsidRPr="00891E61">
        <w:rPr>
          <w:szCs w:val="22"/>
        </w:rPr>
        <w:t xml:space="preserve">ession </w:t>
      </w:r>
      <w:r>
        <w:rPr>
          <w:szCs w:val="22"/>
        </w:rPr>
        <w:t>modification</w:t>
      </w:r>
      <w:bookmarkEnd w:id="32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21" w:name="_Toc106029036"/>
      <w:r>
        <w:t>7.7.2.1.4</w:t>
      </w:r>
      <w:r>
        <w:tab/>
      </w:r>
      <w:r w:rsidRPr="00891E61">
        <w:rPr>
          <w:szCs w:val="22"/>
        </w:rPr>
        <w:t xml:space="preserve">PDU </w:t>
      </w:r>
      <w:r>
        <w:rPr>
          <w:szCs w:val="22"/>
        </w:rPr>
        <w:t>s</w:t>
      </w:r>
      <w:r w:rsidRPr="00891E61">
        <w:rPr>
          <w:szCs w:val="22"/>
        </w:rPr>
        <w:t xml:space="preserve">ession </w:t>
      </w:r>
      <w:r>
        <w:rPr>
          <w:szCs w:val="22"/>
        </w:rPr>
        <w:t>release</w:t>
      </w:r>
      <w:bookmarkEnd w:id="32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22" w:name="_Toc106029037"/>
      <w:r>
        <w:t>7.7.2.1.5</w:t>
      </w:r>
      <w:r>
        <w:tab/>
      </w:r>
      <w:r>
        <w:rPr>
          <w:szCs w:val="22"/>
        </w:rPr>
        <w:t>Unsuccessful procedure</w:t>
      </w:r>
      <w:bookmarkEnd w:id="32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23" w:name="_Toc106029038"/>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2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24" w:name="_Toc106029039"/>
      <w:r>
        <w:lastRenderedPageBreak/>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2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25" w:name="_Toc106029040"/>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26" w:name="_Toc106029041"/>
      <w:r>
        <w:t>7.7</w:t>
      </w:r>
      <w:r w:rsidRPr="00760004">
        <w:t>.2.</w:t>
      </w:r>
      <w:r>
        <w:t>4</w:t>
      </w:r>
      <w:r w:rsidRPr="00760004">
        <w:tab/>
      </w:r>
      <w:r w:rsidRPr="00EA4E68">
        <w:rPr>
          <w:rFonts w:cs="Arial"/>
          <w:szCs w:val="24"/>
        </w:rPr>
        <w:t>Generation of CC over LI_HI</w:t>
      </w:r>
      <w:r>
        <w:rPr>
          <w:rFonts w:cs="Arial"/>
          <w:szCs w:val="24"/>
        </w:rPr>
        <w:t>3</w:t>
      </w:r>
      <w:bookmarkEnd w:id="32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327" w:name="_Toc106029042"/>
      <w:r>
        <w:t>7.7.3</w:t>
      </w:r>
      <w:r w:rsidRPr="00760004">
        <w:tab/>
      </w:r>
      <w:r>
        <w:t>LI for device triggering</w:t>
      </w:r>
      <w:bookmarkEnd w:id="327"/>
    </w:p>
    <w:p w14:paraId="78E2DEF3" w14:textId="77777777" w:rsidR="00B6012C" w:rsidRPr="00760004" w:rsidRDefault="00B6012C" w:rsidP="00B6012C">
      <w:pPr>
        <w:pStyle w:val="Heading4"/>
      </w:pPr>
      <w:bookmarkStart w:id="328" w:name="_Toc106029043"/>
      <w:r>
        <w:t>7.7.3.1</w:t>
      </w:r>
      <w:r w:rsidRPr="00760004">
        <w:tab/>
      </w:r>
      <w:r w:rsidRPr="00891E61">
        <w:rPr>
          <w:rFonts w:cs="Arial"/>
          <w:szCs w:val="24"/>
        </w:rPr>
        <w:t>Generation of xIRI LI_X2 at IRI-POI in NEF over LI_X2</w:t>
      </w:r>
      <w:bookmarkEnd w:id="328"/>
    </w:p>
    <w:p w14:paraId="32901042" w14:textId="77777777" w:rsidR="00B6012C" w:rsidRPr="00760004" w:rsidRDefault="00B6012C" w:rsidP="00B6012C">
      <w:pPr>
        <w:pStyle w:val="Heading5"/>
      </w:pPr>
      <w:bookmarkStart w:id="329" w:name="_Toc106029044"/>
      <w:r>
        <w:t>7.7.3.1.1</w:t>
      </w:r>
      <w:r w:rsidRPr="00760004">
        <w:tab/>
      </w:r>
      <w:r>
        <w:t>General</w:t>
      </w:r>
      <w:bookmarkEnd w:id="329"/>
    </w:p>
    <w:p w14:paraId="4D0E0EC7" w14:textId="7EC79944"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330" w:name="_Toc106029045"/>
      <w:r>
        <w:t>7.7.3.1.2</w:t>
      </w:r>
      <w:r w:rsidRPr="00760004">
        <w:tab/>
      </w:r>
      <w:r>
        <w:t>Device trigger</w:t>
      </w:r>
      <w:bookmarkEnd w:id="33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31" w:name="_Toc106029046"/>
      <w:r>
        <w:t>7.7.3.1.3</w:t>
      </w:r>
      <w:r w:rsidRPr="00760004">
        <w:tab/>
      </w:r>
      <w:r>
        <w:t>Device trigger replace</w:t>
      </w:r>
      <w:bookmarkEnd w:id="33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32" w:name="_Toc106029047"/>
      <w:r>
        <w:t>7.7.3.1.4</w:t>
      </w:r>
      <w:r w:rsidRPr="00760004">
        <w:tab/>
      </w:r>
      <w:r>
        <w:t>Device trigger cancellation</w:t>
      </w:r>
      <w:bookmarkEnd w:id="33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33" w:name="_Toc106029048"/>
      <w:r>
        <w:t>7.7.3.1.5</w:t>
      </w:r>
      <w:r w:rsidRPr="00760004">
        <w:tab/>
      </w:r>
      <w:r>
        <w:t>Device trigger report notification</w:t>
      </w:r>
      <w:bookmarkEnd w:id="33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34" w:name="_Toc106029049"/>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35" w:name="_Toc106029050"/>
      <w:r>
        <w:t>7.7.4</w:t>
      </w:r>
      <w:r w:rsidRPr="00760004">
        <w:tab/>
      </w:r>
      <w:r>
        <w:t xml:space="preserve">LI for </w:t>
      </w:r>
      <w:r w:rsidRPr="00891E61">
        <w:rPr>
          <w:rFonts w:cs="Arial"/>
          <w:szCs w:val="28"/>
        </w:rPr>
        <w:t>MSISDN-less MO SMS</w:t>
      </w:r>
      <w:bookmarkEnd w:id="335"/>
    </w:p>
    <w:p w14:paraId="55491536" w14:textId="77777777" w:rsidR="00B6012C" w:rsidRPr="00760004" w:rsidRDefault="00B6012C" w:rsidP="00B6012C">
      <w:pPr>
        <w:pStyle w:val="Heading4"/>
      </w:pPr>
      <w:bookmarkStart w:id="336" w:name="_Toc106029051"/>
      <w:r>
        <w:t>7.7.4.1</w:t>
      </w:r>
      <w:r w:rsidRPr="00760004">
        <w:tab/>
      </w:r>
      <w:r w:rsidRPr="00891E61">
        <w:rPr>
          <w:rFonts w:cs="Arial"/>
          <w:szCs w:val="24"/>
        </w:rPr>
        <w:t>Generation of xIRI LI_X2 at IRI-POI in NEF over LI_X2</w:t>
      </w:r>
      <w:bookmarkEnd w:id="336"/>
    </w:p>
    <w:p w14:paraId="6FBFA9FB" w14:textId="77777777" w:rsidR="00B6012C" w:rsidRPr="00760004" w:rsidRDefault="00B6012C" w:rsidP="00B6012C">
      <w:pPr>
        <w:pStyle w:val="Heading5"/>
      </w:pPr>
      <w:bookmarkStart w:id="337" w:name="_Toc106029052"/>
      <w:r>
        <w:t>7.7.4.1.1</w:t>
      </w:r>
      <w:r w:rsidRPr="00760004">
        <w:tab/>
      </w:r>
      <w:r>
        <w:t>General</w:t>
      </w:r>
      <w:bookmarkEnd w:id="337"/>
    </w:p>
    <w:p w14:paraId="26E8FB92" w14:textId="10BF0D78"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38" w:name="_Toc106029053"/>
      <w:r>
        <w:t>7.7.4.1.2</w:t>
      </w:r>
      <w:r w:rsidRPr="00760004">
        <w:tab/>
      </w:r>
      <w:r>
        <w:t>MSISDN-less MO SMS</w:t>
      </w:r>
      <w:bookmarkEnd w:id="33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39" w:name="_Toc106029054"/>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40" w:name="_Toc106029055"/>
      <w:r>
        <w:t>7.7.5</w:t>
      </w:r>
      <w:r w:rsidRPr="00760004">
        <w:tab/>
      </w:r>
      <w:r>
        <w:t xml:space="preserve">LI for </w:t>
      </w:r>
      <w:r>
        <w:rPr>
          <w:rFonts w:cs="Arial"/>
          <w:szCs w:val="28"/>
        </w:rPr>
        <w:t>parameter provisioning</w:t>
      </w:r>
      <w:bookmarkEnd w:id="340"/>
    </w:p>
    <w:p w14:paraId="5C0AE66D" w14:textId="77777777" w:rsidR="00B6012C" w:rsidRPr="00760004" w:rsidRDefault="00B6012C" w:rsidP="00B6012C">
      <w:pPr>
        <w:pStyle w:val="Heading4"/>
      </w:pPr>
      <w:bookmarkStart w:id="341" w:name="_Toc106029056"/>
      <w:r>
        <w:t>7.7.5.1</w:t>
      </w:r>
      <w:r w:rsidRPr="00760004">
        <w:tab/>
      </w:r>
      <w:r w:rsidRPr="00891E61">
        <w:rPr>
          <w:rFonts w:cs="Arial"/>
          <w:szCs w:val="24"/>
        </w:rPr>
        <w:t>Generation of xIRI LI_X2 at IRI-POI in NEF over LI_X2</w:t>
      </w:r>
      <w:bookmarkEnd w:id="341"/>
    </w:p>
    <w:p w14:paraId="2936CFB9" w14:textId="77777777" w:rsidR="00B6012C" w:rsidRDefault="00B6012C" w:rsidP="00B6012C">
      <w:pPr>
        <w:pStyle w:val="Heading5"/>
      </w:pPr>
      <w:bookmarkStart w:id="342" w:name="_Toc106029057"/>
      <w:r>
        <w:t>7.7.5.1.1</w:t>
      </w:r>
      <w:r w:rsidRPr="00760004">
        <w:tab/>
      </w:r>
      <w:r>
        <w:t>General</w:t>
      </w:r>
      <w:bookmarkEnd w:id="342"/>
    </w:p>
    <w:p w14:paraId="36CBA3CE" w14:textId="5F16DCB1"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43" w:name="_Toc106029058"/>
      <w:r>
        <w:t>7.7.5.1.2</w:t>
      </w:r>
      <w:r w:rsidRPr="00760004">
        <w:tab/>
      </w:r>
      <w:r>
        <w:t>Expected UE behavior update</w:t>
      </w:r>
      <w:bookmarkEnd w:id="34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44" w:name="_Toc106029059"/>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45" w:name="_Toc106029060"/>
      <w:r>
        <w:t>7.8</w:t>
      </w:r>
      <w:r w:rsidRPr="00760004">
        <w:tab/>
      </w:r>
      <w:r>
        <w:t>LI at SCEF</w:t>
      </w:r>
      <w:bookmarkEnd w:id="345"/>
    </w:p>
    <w:p w14:paraId="7331CD53" w14:textId="2BA91501" w:rsidR="0041367E" w:rsidRPr="00760004" w:rsidRDefault="0041367E" w:rsidP="0041367E">
      <w:pPr>
        <w:pStyle w:val="Heading3"/>
      </w:pPr>
      <w:bookmarkStart w:id="346" w:name="_Toc106029061"/>
      <w:r>
        <w:t>7.8.1</w:t>
      </w:r>
      <w:r w:rsidRPr="00760004">
        <w:tab/>
      </w:r>
      <w:r>
        <w:t>Provisioning over LI_X1</w:t>
      </w:r>
      <w:bookmarkEnd w:id="346"/>
    </w:p>
    <w:p w14:paraId="589ED114" w14:textId="244996FA" w:rsidR="0041367E" w:rsidRPr="00760004" w:rsidRDefault="0041367E" w:rsidP="0041367E">
      <w:pPr>
        <w:pStyle w:val="Heading4"/>
      </w:pPr>
      <w:bookmarkStart w:id="347" w:name="_Toc106029062"/>
      <w:r>
        <w:t>7.8.1.1</w:t>
      </w:r>
      <w:r w:rsidRPr="00760004">
        <w:tab/>
      </w:r>
      <w:r>
        <w:t>General</w:t>
      </w:r>
      <w:bookmarkEnd w:id="34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48" w:name="_Toc106029063"/>
      <w:r>
        <w:t>7.8.1.2</w:t>
      </w:r>
      <w:r w:rsidRPr="00760004">
        <w:tab/>
      </w:r>
      <w:r>
        <w:rPr>
          <w:rFonts w:cs="Arial"/>
          <w:szCs w:val="24"/>
        </w:rPr>
        <w:t>Provisioning of the IRI-POI and CC-POI in SCEF</w:t>
      </w:r>
      <w:bookmarkEnd w:id="34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49" w:name="_Toc106029064"/>
      <w:r>
        <w:lastRenderedPageBreak/>
        <w:t>7.8.2</w:t>
      </w:r>
      <w:r w:rsidRPr="00760004">
        <w:tab/>
      </w:r>
      <w:r>
        <w:t>LI for NIDD using SCEF</w:t>
      </w:r>
      <w:bookmarkEnd w:id="349"/>
    </w:p>
    <w:p w14:paraId="04443456" w14:textId="4C58F522" w:rsidR="0041367E" w:rsidRDefault="0041367E" w:rsidP="0041367E">
      <w:pPr>
        <w:pStyle w:val="Heading4"/>
        <w:rPr>
          <w:rFonts w:cs="Arial"/>
          <w:szCs w:val="24"/>
        </w:rPr>
      </w:pPr>
      <w:bookmarkStart w:id="350" w:name="_Toc10602906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50"/>
    </w:p>
    <w:p w14:paraId="4798765F" w14:textId="06FEB0CB" w:rsidR="0041367E" w:rsidRDefault="0041367E" w:rsidP="0041367E">
      <w:pPr>
        <w:pStyle w:val="Heading5"/>
      </w:pPr>
      <w:bookmarkStart w:id="351" w:name="_Toc106029066"/>
      <w:r>
        <w:t>7.8.2.1.1</w:t>
      </w:r>
      <w:r>
        <w:tab/>
        <w:t>General</w:t>
      </w:r>
      <w:bookmarkEnd w:id="351"/>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52" w:name="_Toc10602906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5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53" w:name="_Toc10602906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5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54" w:name="_Toc10602906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5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55" w:name="_Toc106029070"/>
      <w:r>
        <w:t>7.8.2.1.5</w:t>
      </w:r>
      <w:r>
        <w:tab/>
      </w:r>
      <w:r>
        <w:rPr>
          <w:szCs w:val="22"/>
        </w:rPr>
        <w:t>Unsuccessful procedure</w:t>
      </w:r>
      <w:bookmarkEnd w:id="35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56" w:name="_Toc106029071"/>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5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57" w:name="_Toc106029072"/>
      <w:r>
        <w:lastRenderedPageBreak/>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5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58" w:name="_Toc106029073"/>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59" w:name="_Toc106029074"/>
      <w:r>
        <w:t>7.8.</w:t>
      </w:r>
      <w:r w:rsidRPr="00760004">
        <w:t>2.</w:t>
      </w:r>
      <w:r>
        <w:t>4</w:t>
      </w:r>
      <w:r w:rsidRPr="00760004">
        <w:tab/>
      </w:r>
      <w:r w:rsidRPr="00EA4E68">
        <w:rPr>
          <w:rFonts w:cs="Arial"/>
          <w:szCs w:val="24"/>
        </w:rPr>
        <w:t>Generation of CC over LI_HI</w:t>
      </w:r>
      <w:r>
        <w:rPr>
          <w:rFonts w:cs="Arial"/>
          <w:szCs w:val="24"/>
        </w:rPr>
        <w:t>3</w:t>
      </w:r>
      <w:bookmarkEnd w:id="35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60" w:name="_Toc106029075"/>
      <w:r>
        <w:t>7.8.3</w:t>
      </w:r>
      <w:r w:rsidRPr="00760004">
        <w:tab/>
      </w:r>
      <w:r>
        <w:t>LI for device triggering</w:t>
      </w:r>
      <w:bookmarkEnd w:id="360"/>
    </w:p>
    <w:p w14:paraId="2305DD43" w14:textId="189F6CC0" w:rsidR="0041367E" w:rsidRPr="00760004" w:rsidRDefault="0041367E" w:rsidP="0041367E">
      <w:pPr>
        <w:pStyle w:val="Heading4"/>
      </w:pPr>
      <w:bookmarkStart w:id="361" w:name="_Toc10602907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61"/>
    </w:p>
    <w:p w14:paraId="330606E4" w14:textId="3DCD7AB1" w:rsidR="0041367E" w:rsidRPr="00760004" w:rsidRDefault="0041367E" w:rsidP="0041367E">
      <w:pPr>
        <w:pStyle w:val="Heading5"/>
      </w:pPr>
      <w:bookmarkStart w:id="362" w:name="_Toc106029077"/>
      <w:r>
        <w:t>7.8.3.1.1</w:t>
      </w:r>
      <w:r w:rsidRPr="00760004">
        <w:tab/>
      </w:r>
      <w:r>
        <w:t>General</w:t>
      </w:r>
      <w:bookmarkEnd w:id="362"/>
    </w:p>
    <w:p w14:paraId="09433179" w14:textId="0CF903EE"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63" w:name="_Toc106029078"/>
      <w:r>
        <w:t>7.8.3.1.2</w:t>
      </w:r>
      <w:r w:rsidRPr="00760004">
        <w:tab/>
      </w:r>
      <w:r>
        <w:t>Device trigger</w:t>
      </w:r>
      <w:bookmarkEnd w:id="36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64" w:name="_Toc106029079"/>
      <w:r>
        <w:t>7.8.3.1.3</w:t>
      </w:r>
      <w:r w:rsidRPr="00760004">
        <w:tab/>
      </w:r>
      <w:r>
        <w:t>Device trigger replacement</w:t>
      </w:r>
      <w:bookmarkEnd w:id="36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65" w:name="_Toc106029080"/>
      <w:r>
        <w:t>7.8.3.1.4</w:t>
      </w:r>
      <w:r w:rsidRPr="00760004">
        <w:tab/>
      </w:r>
      <w:r>
        <w:t>Device trigger cancellation</w:t>
      </w:r>
      <w:bookmarkEnd w:id="36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66" w:name="_Toc106029081"/>
      <w:r>
        <w:t>7.8.3.1.5</w:t>
      </w:r>
      <w:r w:rsidRPr="00760004">
        <w:tab/>
      </w:r>
      <w:r>
        <w:t>Device trigger report notification</w:t>
      </w:r>
      <w:bookmarkEnd w:id="36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67" w:name="_Toc106029082"/>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68" w:name="_Toc106029083"/>
      <w:r>
        <w:t>7.8.4</w:t>
      </w:r>
      <w:r w:rsidRPr="00760004">
        <w:tab/>
      </w:r>
      <w:r>
        <w:t xml:space="preserve">LI for </w:t>
      </w:r>
      <w:r w:rsidRPr="00891E61">
        <w:rPr>
          <w:rFonts w:cs="Arial"/>
          <w:szCs w:val="28"/>
        </w:rPr>
        <w:t>MSISDN-less MO SMS</w:t>
      </w:r>
      <w:bookmarkEnd w:id="368"/>
    </w:p>
    <w:p w14:paraId="6E348D50" w14:textId="4DE7DC5C" w:rsidR="0041367E" w:rsidRPr="00760004" w:rsidRDefault="0041367E" w:rsidP="0041367E">
      <w:pPr>
        <w:pStyle w:val="Heading4"/>
      </w:pPr>
      <w:bookmarkStart w:id="369" w:name="_Toc106029084"/>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69"/>
    </w:p>
    <w:p w14:paraId="711E2301" w14:textId="65062828" w:rsidR="0041367E" w:rsidRPr="00760004" w:rsidRDefault="0041367E" w:rsidP="0041367E">
      <w:pPr>
        <w:pStyle w:val="Heading5"/>
      </w:pPr>
      <w:bookmarkStart w:id="370" w:name="_Toc106029085"/>
      <w:r>
        <w:t>7.8.4.1.1</w:t>
      </w:r>
      <w:r w:rsidRPr="00760004">
        <w:tab/>
      </w:r>
      <w:r>
        <w:t>General</w:t>
      </w:r>
      <w:bookmarkEnd w:id="370"/>
    </w:p>
    <w:p w14:paraId="2C31E1C3" w14:textId="7412FAA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71" w:name="_Toc106029086"/>
      <w:r>
        <w:t>7.8.4.1.2</w:t>
      </w:r>
      <w:r w:rsidRPr="00760004">
        <w:tab/>
      </w:r>
      <w:r>
        <w:t>MSISDN-less MO SMS</w:t>
      </w:r>
      <w:bookmarkEnd w:id="37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72" w:name="_Toc106029087"/>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73" w:name="_Toc106029088"/>
      <w:r>
        <w:t>7.8.5</w:t>
      </w:r>
      <w:r w:rsidRPr="00760004">
        <w:tab/>
      </w:r>
      <w:r>
        <w:t xml:space="preserve">LI for </w:t>
      </w:r>
      <w:r>
        <w:rPr>
          <w:rFonts w:cs="Arial"/>
          <w:szCs w:val="28"/>
        </w:rPr>
        <w:t>parameter provisioning</w:t>
      </w:r>
      <w:bookmarkEnd w:id="373"/>
    </w:p>
    <w:p w14:paraId="0667EFD8" w14:textId="353E18CE" w:rsidR="0041367E" w:rsidRPr="00760004" w:rsidRDefault="0041367E" w:rsidP="0041367E">
      <w:pPr>
        <w:pStyle w:val="Heading4"/>
      </w:pPr>
      <w:bookmarkStart w:id="374" w:name="_Toc106029089"/>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74"/>
    </w:p>
    <w:p w14:paraId="5C68DF66" w14:textId="0133D82B" w:rsidR="0041367E" w:rsidRPr="00354195" w:rsidRDefault="0041367E" w:rsidP="0041367E">
      <w:pPr>
        <w:pStyle w:val="Heading5"/>
        <w:rPr>
          <w:szCs w:val="22"/>
        </w:rPr>
      </w:pPr>
      <w:bookmarkStart w:id="375" w:name="_Toc106029090"/>
      <w:r>
        <w:rPr>
          <w:szCs w:val="22"/>
        </w:rPr>
        <w:t>7.8.</w:t>
      </w:r>
      <w:r w:rsidRPr="0077334F">
        <w:rPr>
          <w:szCs w:val="22"/>
        </w:rPr>
        <w:t>5.1.1</w:t>
      </w:r>
      <w:r w:rsidRPr="00354195">
        <w:rPr>
          <w:szCs w:val="22"/>
        </w:rPr>
        <w:tab/>
      </w:r>
      <w:r>
        <w:rPr>
          <w:rFonts w:cs="Arial"/>
          <w:szCs w:val="22"/>
        </w:rPr>
        <w:t>General</w:t>
      </w:r>
      <w:bookmarkEnd w:id="375"/>
    </w:p>
    <w:p w14:paraId="3E4F3328" w14:textId="2642B5B1"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76" w:name="_Toc106029091"/>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7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77" w:name="_Toc106029092"/>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78" w:name="_Toc106029093"/>
      <w:r>
        <w:rPr>
          <w:noProof/>
        </w:rPr>
        <w:t>7.9</w:t>
      </w:r>
      <w:r>
        <w:rPr>
          <w:noProof/>
        </w:rPr>
        <w:tab/>
        <w:t>LI for services encrypted by CSP-provided keys</w:t>
      </w:r>
      <w:bookmarkEnd w:id="378"/>
    </w:p>
    <w:p w14:paraId="2EC04323" w14:textId="77777777" w:rsidR="00D929A9" w:rsidRPr="00760004" w:rsidRDefault="00D929A9" w:rsidP="00D929A9">
      <w:pPr>
        <w:pStyle w:val="Heading3"/>
      </w:pPr>
      <w:bookmarkStart w:id="379" w:name="_Toc106029094"/>
      <w:r>
        <w:t>7.9.1</w:t>
      </w:r>
      <w:r w:rsidRPr="00760004">
        <w:tab/>
      </w:r>
      <w:r>
        <w:rPr>
          <w:noProof/>
        </w:rPr>
        <w:t>LI for general AKMA-based service</w:t>
      </w:r>
      <w:bookmarkEnd w:id="379"/>
    </w:p>
    <w:p w14:paraId="20DC6B5C" w14:textId="77777777" w:rsidR="00D929A9" w:rsidRDefault="00D929A9" w:rsidP="00D929A9">
      <w:pPr>
        <w:pStyle w:val="Heading4"/>
      </w:pPr>
      <w:bookmarkStart w:id="380" w:name="_Toc106029095"/>
      <w:r>
        <w:t>7.9.1.1</w:t>
      </w:r>
      <w:r>
        <w:tab/>
        <w:t>General</w:t>
      </w:r>
      <w:bookmarkEnd w:id="38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81" w:name="_Toc106029096"/>
      <w:r>
        <w:lastRenderedPageBreak/>
        <w:t>7.9.1.2</w:t>
      </w:r>
      <w:r w:rsidRPr="00760004">
        <w:tab/>
      </w:r>
      <w:r>
        <w:t>Provisioning over LI_X1</w:t>
      </w:r>
      <w:bookmarkEnd w:id="381"/>
    </w:p>
    <w:p w14:paraId="12FACE06" w14:textId="77777777" w:rsidR="00D929A9" w:rsidRPr="00760004" w:rsidRDefault="00D929A9" w:rsidP="00D929A9">
      <w:pPr>
        <w:pStyle w:val="Heading5"/>
      </w:pPr>
      <w:bookmarkStart w:id="382" w:name="_Toc106029097"/>
      <w:r>
        <w:t>7.9.1.2.1</w:t>
      </w:r>
      <w:r w:rsidRPr="00760004">
        <w:tab/>
      </w:r>
      <w:r>
        <w:t>General</w:t>
      </w:r>
      <w:bookmarkEnd w:id="382"/>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83" w:name="_Toc106029098"/>
      <w:r>
        <w:t>7.9.1.2.2</w:t>
      </w:r>
      <w:r w:rsidRPr="00760004">
        <w:tab/>
      </w:r>
      <w:r>
        <w:t>Provisioning of the IRI-POI in AAnF</w:t>
      </w:r>
      <w:bookmarkEnd w:id="383"/>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84" w:name="_Toc106029099"/>
      <w:r>
        <w:t>7.9.1.2.3</w:t>
      </w:r>
      <w:r w:rsidRPr="00760004">
        <w:tab/>
      </w:r>
      <w:r>
        <w:t>Triggering of the IRI-POI in AF</w:t>
      </w:r>
      <w:bookmarkEnd w:id="384"/>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385" w:name="_Toc106029100"/>
      <w:r>
        <w:t>7.9.1.3</w:t>
      </w:r>
      <w:r w:rsidRPr="00760004">
        <w:tab/>
      </w:r>
      <w:r w:rsidRPr="00891E61">
        <w:t>Generation of xIR</w:t>
      </w:r>
      <w:r>
        <w:t>I</w:t>
      </w:r>
      <w:r w:rsidRPr="00891E61">
        <w:t xml:space="preserve"> at IRI-POI in </w:t>
      </w:r>
      <w:r>
        <w:t>AAnF</w:t>
      </w:r>
      <w:r w:rsidRPr="00891E61">
        <w:t xml:space="preserve"> over LI</w:t>
      </w:r>
      <w:r>
        <w:t>_X2</w:t>
      </w:r>
      <w:bookmarkEnd w:id="385"/>
    </w:p>
    <w:p w14:paraId="713DEC9B" w14:textId="77777777" w:rsidR="00D929A9" w:rsidRDefault="00D929A9" w:rsidP="00D929A9">
      <w:pPr>
        <w:pStyle w:val="Heading5"/>
      </w:pPr>
      <w:bookmarkStart w:id="386" w:name="_Toc106029101"/>
      <w:r>
        <w:t>7.9.1.3.1</w:t>
      </w:r>
      <w:r>
        <w:tab/>
        <w:t>General</w:t>
      </w:r>
      <w:bookmarkEnd w:id="38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87" w:name="_Toc106029102"/>
      <w:r>
        <w:t>7.9.1.3.2</w:t>
      </w:r>
      <w:r>
        <w:tab/>
        <w:t>AAnF Anchor Key Register</w:t>
      </w:r>
      <w:bookmarkEnd w:id="38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88" w:name="_Toc106029103"/>
      <w:r>
        <w:t>7.9.1.3.3</w:t>
      </w:r>
      <w:r>
        <w:tab/>
        <w:t xml:space="preserve">AAnF </w:t>
      </w:r>
      <w:r w:rsidRPr="00EF4A0C">
        <w:t xml:space="preserve">AKMA </w:t>
      </w:r>
      <w:r>
        <w:t>a</w:t>
      </w:r>
      <w:r w:rsidRPr="00EF4A0C">
        <w:t xml:space="preserve">pplication </w:t>
      </w:r>
      <w:r>
        <w:t>k</w:t>
      </w:r>
      <w:r w:rsidRPr="00EF4A0C">
        <w:t>ey</w:t>
      </w:r>
      <w:r>
        <w:t xml:space="preserve"> get</w:t>
      </w:r>
      <w:bookmarkEnd w:id="38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89" w:name="_Toc106029104"/>
      <w:r>
        <w:t>7.9.1.3.4</w:t>
      </w:r>
      <w:r>
        <w:tab/>
        <w:t>AAnF Start of intercept with established AKMA key material</w:t>
      </w:r>
      <w:bookmarkEnd w:id="38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90" w:name="_Toc106029105"/>
      <w:r>
        <w:t>7.9.1.3.5</w:t>
      </w:r>
      <w:r>
        <w:tab/>
        <w:t xml:space="preserve">AAnF </w:t>
      </w:r>
      <w:r w:rsidRPr="004D5593">
        <w:t xml:space="preserve">AKMA context </w:t>
      </w:r>
      <w:r>
        <w:t>removal</w:t>
      </w:r>
      <w:bookmarkEnd w:id="39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91" w:name="_Toc106029106"/>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391"/>
    </w:p>
    <w:p w14:paraId="5EFF0688" w14:textId="77777777" w:rsidR="00D929A9" w:rsidRDefault="00D929A9" w:rsidP="00D929A9">
      <w:pPr>
        <w:pStyle w:val="Heading5"/>
      </w:pPr>
      <w:bookmarkStart w:id="392" w:name="_Toc106029107"/>
      <w:r>
        <w:t>7.9.1.4.1</w:t>
      </w:r>
      <w:r>
        <w:tab/>
        <w:t>General</w:t>
      </w:r>
      <w:bookmarkEnd w:id="39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93" w:name="_Toc106029108"/>
      <w:r>
        <w:t>7.9.1.4.2</w:t>
      </w:r>
      <w:r>
        <w:tab/>
        <w:t xml:space="preserve">AF </w:t>
      </w:r>
      <w:r>
        <w:rPr>
          <w:lang w:eastAsia="zh-CN"/>
        </w:rPr>
        <w:t>Application key refresh</w:t>
      </w:r>
      <w:bookmarkEnd w:id="39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94" w:name="_Toc106029109"/>
      <w:r>
        <w:lastRenderedPageBreak/>
        <w:t>7.9.1.4.3</w:t>
      </w:r>
      <w:r>
        <w:tab/>
        <w:t>AF Start of intercept with established AKMA application key</w:t>
      </w:r>
      <w:bookmarkEnd w:id="39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95" w:name="_Toc106029110"/>
      <w:r>
        <w:t>7.9.1.4.4</w:t>
      </w:r>
      <w:r>
        <w:tab/>
        <w:t xml:space="preserve">AF </w:t>
      </w:r>
      <w:r>
        <w:rPr>
          <w:lang w:eastAsia="zh-CN"/>
        </w:rPr>
        <w:t>Auxiliary security parameter establishment</w:t>
      </w:r>
      <w:bookmarkEnd w:id="39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96" w:name="_Toc106029111"/>
      <w:r>
        <w:t>7.9.1.4.5</w:t>
      </w:r>
      <w:r>
        <w:tab/>
        <w:t xml:space="preserve">AF </w:t>
      </w:r>
      <w:r>
        <w:rPr>
          <w:lang w:eastAsia="zh-CN"/>
        </w:rPr>
        <w:t>Application key removal</w:t>
      </w:r>
      <w:bookmarkEnd w:id="39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397" w:name="_Toc106029112"/>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9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398" w:name="_Toc106029113"/>
      <w:r>
        <w:t>7.10</w:t>
      </w:r>
      <w:r w:rsidRPr="00760004">
        <w:tab/>
        <w:t xml:space="preserve">LI </w:t>
      </w:r>
      <w:r>
        <w:t>in VPLMN for IMS-based services with home-routed roaming</w:t>
      </w:r>
      <w:bookmarkEnd w:id="398"/>
    </w:p>
    <w:p w14:paraId="1A8B9576" w14:textId="77777777" w:rsidR="00574D9C" w:rsidRDefault="00574D9C" w:rsidP="00574D9C">
      <w:pPr>
        <w:pStyle w:val="Heading3"/>
      </w:pPr>
      <w:bookmarkStart w:id="399" w:name="_Toc106029114"/>
      <w:r>
        <w:t>7.10.1</w:t>
      </w:r>
      <w:r>
        <w:tab/>
        <w:t>Background</w:t>
      </w:r>
      <w:bookmarkEnd w:id="39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00"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01" w:name="_Toc106029115"/>
      <w:bookmarkEnd w:id="400"/>
      <w:r>
        <w:t>7.10.2</w:t>
      </w:r>
      <w:r>
        <w:tab/>
        <w:t>Backward compatibility</w:t>
      </w:r>
      <w:bookmarkEnd w:id="40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02" w:name="_Toc106029116"/>
      <w:r>
        <w:t>7.10.3</w:t>
      </w:r>
      <w:r>
        <w:tab/>
        <w:t>HR LI Phase 1</w:t>
      </w:r>
      <w:bookmarkEnd w:id="402"/>
    </w:p>
    <w:p w14:paraId="16DBD282" w14:textId="77777777" w:rsidR="00574D9C" w:rsidRDefault="00574D9C" w:rsidP="00574D9C">
      <w:pPr>
        <w:pStyle w:val="Heading4"/>
      </w:pPr>
      <w:bookmarkStart w:id="403" w:name="_Toc106029117"/>
      <w:r>
        <w:t>7.10.3.1</w:t>
      </w:r>
      <w:r>
        <w:tab/>
        <w:t>Overview</w:t>
      </w:r>
      <w:bookmarkEnd w:id="40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094328D6" w14:textId="77777777" w:rsidR="00574D9C" w:rsidRDefault="00574D9C" w:rsidP="00574D9C">
      <w:pPr>
        <w:pStyle w:val="Heading4"/>
      </w:pPr>
      <w:bookmarkStart w:id="404" w:name="_Toc106029118"/>
      <w:r>
        <w:t>7.10.3.2</w:t>
      </w:r>
      <w:r>
        <w:tab/>
        <w:t>Provisioning over LI_X1</w:t>
      </w:r>
      <w:bookmarkEnd w:id="404"/>
    </w:p>
    <w:p w14:paraId="70825888" w14:textId="77777777" w:rsidR="00574D9C" w:rsidRDefault="00574D9C" w:rsidP="00574D9C">
      <w:pPr>
        <w:pStyle w:val="Heading5"/>
      </w:pPr>
      <w:bookmarkStart w:id="405" w:name="_Toc106029119"/>
      <w:r>
        <w:t>7.10.3.2.1</w:t>
      </w:r>
      <w:r>
        <w:tab/>
        <w:t>General</w:t>
      </w:r>
      <w:bookmarkEnd w:id="40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06" w:name="_Toc106029120"/>
      <w:r>
        <w:t>7.10.3.2.2</w:t>
      </w:r>
      <w:r>
        <w:tab/>
        <w:t>Provisioning of BBIFF-C and BBIFF</w:t>
      </w:r>
      <w:bookmarkEnd w:id="406"/>
    </w:p>
    <w:p w14:paraId="69CA0BD9" w14:textId="5413D4A1" w:rsidR="00CB48B0" w:rsidRDefault="00CB48B0" w:rsidP="00CB48B0">
      <w:r>
        <w:lastRenderedPageBreak/>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407" w:name="_Toc106029121"/>
      <w:r>
        <w:t>7.10.3.2.3</w:t>
      </w:r>
      <w:r>
        <w:tab/>
        <w:t>Provisioning of LMISF-IRI</w:t>
      </w:r>
      <w:bookmarkEnd w:id="40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08" w:name="_Toc106029122"/>
      <w:r>
        <w:t>7.10.3.3</w:t>
      </w:r>
      <w:r w:rsidRPr="00760004">
        <w:tab/>
        <w:t>Generation of xIRI over LI_X2</w:t>
      </w:r>
      <w:r>
        <w:t>_LITE</w:t>
      </w:r>
      <w:bookmarkEnd w:id="408"/>
    </w:p>
    <w:p w14:paraId="7C6AFDA7" w14:textId="77777777" w:rsidR="00DC643C" w:rsidRPr="00760004" w:rsidRDefault="00DC643C" w:rsidP="00DC643C">
      <w:pPr>
        <w:pStyle w:val="Heading5"/>
      </w:pPr>
      <w:bookmarkStart w:id="409" w:name="_Toc106029123"/>
      <w:r>
        <w:t>7.10.3.3.1</w:t>
      </w:r>
      <w:r w:rsidRPr="00760004">
        <w:tab/>
        <w:t>General</w:t>
      </w:r>
      <w:bookmarkEnd w:id="40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10" w:name="_Toc106029124"/>
      <w:r>
        <w:t>7.10.3.3.2</w:t>
      </w:r>
      <w:r w:rsidRPr="00760004">
        <w:tab/>
      </w:r>
      <w:r>
        <w:t>N9HR LI</w:t>
      </w:r>
      <w:bookmarkEnd w:id="41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Nsmf_PDUSession_UpdateSMContext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11" w:name="_Toc106029125"/>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1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12" w:name="_Toc106029126"/>
      <w:r>
        <w:t>7.10.3.4</w:t>
      </w:r>
      <w:r w:rsidRPr="00760004">
        <w:tab/>
      </w:r>
      <w:r>
        <w:t>LMISF-IRI handling of xIRIs received over LI_X2_LITE</w:t>
      </w:r>
      <w:bookmarkEnd w:id="412"/>
    </w:p>
    <w:p w14:paraId="348323BE" w14:textId="77777777" w:rsidR="00DC643C" w:rsidRDefault="00DC643C" w:rsidP="00DC643C">
      <w:pPr>
        <w:pStyle w:val="Heading5"/>
      </w:pPr>
      <w:bookmarkStart w:id="413" w:name="_Toc106029127"/>
      <w:r>
        <w:t>7.10.3.4.1</w:t>
      </w:r>
      <w:r>
        <w:tab/>
        <w:t>Handling of xIRIs</w:t>
      </w:r>
      <w:bookmarkEnd w:id="41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14" w:name="_Toc106029128"/>
      <w:r>
        <w:t>7.10.3.4.2</w:t>
      </w:r>
      <w:r>
        <w:tab/>
        <w:t>Handling of the stored record</w:t>
      </w:r>
      <w:bookmarkEnd w:id="41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15" w:name="_Toc106029129"/>
      <w:r>
        <w:t>7.10.3.5</w:t>
      </w:r>
      <w:r w:rsidRPr="00760004">
        <w:tab/>
      </w:r>
      <w:r>
        <w:t>Triggering of BBIFF-U from BBIFF-C over LI_T3</w:t>
      </w:r>
      <w:bookmarkEnd w:id="415"/>
    </w:p>
    <w:p w14:paraId="44691BBE" w14:textId="77777777" w:rsidR="000F5F25" w:rsidRDefault="000F5F25" w:rsidP="000F5F25">
      <w:pPr>
        <w:pStyle w:val="Heading5"/>
      </w:pPr>
      <w:bookmarkStart w:id="416" w:name="_Toc106029130"/>
      <w:r>
        <w:t>7.10.3.5.1</w:t>
      </w:r>
      <w:r>
        <w:tab/>
        <w:t>General</w:t>
      </w:r>
      <w:bookmarkEnd w:id="41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17" w:name="_Toc106029131"/>
      <w:r>
        <w:lastRenderedPageBreak/>
        <w:t>7.10.3.5.2</w:t>
      </w:r>
      <w:r>
        <w:tab/>
        <w:t>N9HR LI</w:t>
      </w:r>
      <w:bookmarkEnd w:id="41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18" w:name="_Toc106029132"/>
      <w:r>
        <w:t>7.10.3.5.3</w:t>
      </w:r>
      <w:r>
        <w:tab/>
        <w:t>S8HR LI</w:t>
      </w:r>
      <w:bookmarkEnd w:id="41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19" w:name="_Toc106029133"/>
      <w:r>
        <w:t>7.10.3.6</w:t>
      </w:r>
      <w:r w:rsidRPr="00760004">
        <w:tab/>
      </w:r>
      <w:r>
        <w:t>Generation of xCC over LI_X3_LITE_S</w:t>
      </w:r>
      <w:bookmarkEnd w:id="419"/>
    </w:p>
    <w:p w14:paraId="5D82A73E" w14:textId="77777777" w:rsidR="004D5E2F" w:rsidRDefault="004D5E2F" w:rsidP="004D5E2F">
      <w:pPr>
        <w:pStyle w:val="Heading5"/>
      </w:pPr>
      <w:bookmarkStart w:id="420" w:name="_Toc106029134"/>
      <w:r>
        <w:t>7.10.3.6.1</w:t>
      </w:r>
      <w:r>
        <w:tab/>
        <w:t>BBIFF-U</w:t>
      </w:r>
      <w:bookmarkEnd w:id="42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21" w:name="_Toc106029135"/>
      <w:r>
        <w:lastRenderedPageBreak/>
        <w:t>7.10.3.6.2</w:t>
      </w:r>
      <w:r>
        <w:tab/>
        <w:t>BBIFF</w:t>
      </w:r>
      <w:bookmarkEnd w:id="42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22" w:name="_Toc106029136"/>
      <w:r>
        <w:t>7.10.3.6.3</w:t>
      </w:r>
      <w:r>
        <w:tab/>
        <w:t>X3 PDU format</w:t>
      </w:r>
      <w:bookmarkEnd w:id="422"/>
    </w:p>
    <w:p w14:paraId="61F8CE62" w14:textId="77777777" w:rsidR="004D5E2F" w:rsidRDefault="004D5E2F" w:rsidP="004D5E2F">
      <w:bookmarkStart w:id="42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24" w:name="_Toc106029137"/>
      <w:r>
        <w:t>7.10.3.7</w:t>
      </w:r>
      <w:r w:rsidRPr="00760004">
        <w:tab/>
      </w:r>
      <w:r>
        <w:t>LMISF-IRI handling of xCC received over LI_X3_LITE_S</w:t>
      </w:r>
      <w:bookmarkEnd w:id="42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25" w:name="_Toc106029138"/>
      <w:bookmarkEnd w:id="423"/>
      <w:r>
        <w:t>7.10.4</w:t>
      </w:r>
      <w:r>
        <w:tab/>
        <w:t>HR LI Phase 2</w:t>
      </w:r>
      <w:bookmarkEnd w:id="425"/>
    </w:p>
    <w:p w14:paraId="060FC755" w14:textId="77777777" w:rsidR="00130469" w:rsidRDefault="00130469" w:rsidP="00130469">
      <w:pPr>
        <w:pStyle w:val="Heading4"/>
      </w:pPr>
      <w:bookmarkStart w:id="426" w:name="_Toc106029139"/>
      <w:r>
        <w:t>7.10.4.1</w:t>
      </w:r>
      <w:r>
        <w:tab/>
        <w:t>Overview</w:t>
      </w:r>
      <w:bookmarkEnd w:id="42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27" w:name="_Toc106029140"/>
      <w:r>
        <w:t>7.10.4.2</w:t>
      </w:r>
      <w:r>
        <w:tab/>
        <w:t>Provisioning over LI_X1</w:t>
      </w:r>
      <w:bookmarkEnd w:id="427"/>
    </w:p>
    <w:p w14:paraId="51654239" w14:textId="77777777" w:rsidR="00130469" w:rsidRDefault="00130469" w:rsidP="00130469">
      <w:pPr>
        <w:pStyle w:val="Heading5"/>
      </w:pPr>
      <w:bookmarkStart w:id="428" w:name="_Toc106029141"/>
      <w:r>
        <w:t>7.10.4.2.1</w:t>
      </w:r>
      <w:r>
        <w:tab/>
        <w:t>General</w:t>
      </w:r>
      <w:bookmarkEnd w:id="42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29" w:name="_Toc106029142"/>
      <w:r>
        <w:t>7.10.4.2.2</w:t>
      </w:r>
      <w:r>
        <w:tab/>
        <w:t>Provisioning of LMISF-IRI</w:t>
      </w:r>
      <w:bookmarkEnd w:id="42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30" w:name="_Toc106029143"/>
      <w:r>
        <w:t>7.10.4.2.3</w:t>
      </w:r>
      <w:r w:rsidRPr="008378AD">
        <w:tab/>
        <w:t>Provisioning of the MDF2</w:t>
      </w:r>
      <w:bookmarkEnd w:id="43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31" w:name="_Toc106029144"/>
      <w:r>
        <w:t>7.10.4.2.4</w:t>
      </w:r>
      <w:r w:rsidRPr="008378AD">
        <w:tab/>
        <w:t>Provisioning of the MDF</w:t>
      </w:r>
      <w:r>
        <w:t>3</w:t>
      </w:r>
      <w:bookmarkEnd w:id="43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32" w:name="_Toc106029145"/>
      <w:r>
        <w:t>7.10.4.3</w:t>
      </w:r>
      <w:r>
        <w:tab/>
        <w:t>Generation of xIRI over LI_X2</w:t>
      </w:r>
      <w:bookmarkEnd w:id="432"/>
    </w:p>
    <w:p w14:paraId="21A99809" w14:textId="77777777" w:rsidR="003657B0" w:rsidRDefault="003657B0" w:rsidP="003657B0">
      <w:pPr>
        <w:pStyle w:val="Heading5"/>
      </w:pPr>
      <w:bookmarkStart w:id="433" w:name="_Toc106029146"/>
      <w:r>
        <w:t>7.10.4.3.1</w:t>
      </w:r>
      <w:r>
        <w:tab/>
        <w:t>General concepts</w:t>
      </w:r>
      <w:bookmarkEnd w:id="43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34" w:name="_Toc106029147"/>
      <w:r>
        <w:lastRenderedPageBreak/>
        <w:t>7.10.4.3.2</w:t>
      </w:r>
      <w:r>
        <w:tab/>
        <w:t>Target match</w:t>
      </w:r>
      <w:bookmarkEnd w:id="434"/>
    </w:p>
    <w:p w14:paraId="01E5AA25" w14:textId="77777777" w:rsidR="003657B0" w:rsidRDefault="003657B0" w:rsidP="003657B0">
      <w:pPr>
        <w:pStyle w:val="Heading6"/>
      </w:pPr>
      <w:bookmarkStart w:id="435" w:name="_Toc106029148"/>
      <w:r>
        <w:t>7.10.4.3.2.1</w:t>
      </w:r>
      <w:r>
        <w:tab/>
        <w:t>General</w:t>
      </w:r>
      <w:bookmarkEnd w:id="43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36" w:name="_Toc106029149"/>
      <w:r>
        <w:t>7.10.4.3.2.2</w:t>
      </w:r>
      <w:r>
        <w:tab/>
        <w:t>Service type of voice</w:t>
      </w:r>
      <w:bookmarkEnd w:id="43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37" w:name="_Toc106029150"/>
      <w:r>
        <w:t>7.10.4.3.2.3</w:t>
      </w:r>
      <w:r>
        <w:tab/>
        <w:t>Service type of messaging</w:t>
      </w:r>
      <w:bookmarkEnd w:id="43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38" w:name="_Toc106029151"/>
      <w:r>
        <w:t>7.10.4.3.3</w:t>
      </w:r>
      <w:r>
        <w:tab/>
        <w:t>xIRIs</w:t>
      </w:r>
      <w:bookmarkEnd w:id="43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39" w:name="_Toc106029152"/>
      <w:r>
        <w:t>7.10.4.4</w:t>
      </w:r>
      <w:r>
        <w:tab/>
        <w:t>Triggering of BBIFF-C from LMISF over LI_T1</w:t>
      </w:r>
      <w:bookmarkEnd w:id="439"/>
    </w:p>
    <w:p w14:paraId="23D47D1D" w14:textId="77777777" w:rsidR="001C313A" w:rsidRDefault="001C313A" w:rsidP="001C313A">
      <w:pPr>
        <w:pStyle w:val="Heading5"/>
      </w:pPr>
      <w:bookmarkStart w:id="440" w:name="_Toc106029153"/>
      <w:r>
        <w:t>7.10.4.4.1</w:t>
      </w:r>
      <w:r>
        <w:tab/>
        <w:t>General</w:t>
      </w:r>
      <w:bookmarkEnd w:id="44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41" w:name="_Toc106029154"/>
      <w:r>
        <w:t>7.10.4.4.2</w:t>
      </w:r>
      <w:r>
        <w:tab/>
        <w:t>N9HR LI</w:t>
      </w:r>
      <w:bookmarkEnd w:id="44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4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4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43" w:name="_Toc106029155"/>
      <w:r>
        <w:t>7.10.4.4.3</w:t>
      </w:r>
      <w:r w:rsidR="00A66641">
        <w:tab/>
      </w:r>
      <w:r>
        <w:t>S8HR LI</w:t>
      </w:r>
      <w:bookmarkEnd w:id="44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44" w:name="_Toc106029156"/>
      <w:r>
        <w:t>7.10.4.5</w:t>
      </w:r>
      <w:r>
        <w:tab/>
        <w:t>Triggering of BBIFF-U from BBIFF-C over LI_T3</w:t>
      </w:r>
      <w:bookmarkEnd w:id="444"/>
    </w:p>
    <w:p w14:paraId="2E38818B" w14:textId="77777777" w:rsidR="001C313A" w:rsidRDefault="001C313A" w:rsidP="001C313A">
      <w:pPr>
        <w:pStyle w:val="Heading5"/>
      </w:pPr>
      <w:bookmarkStart w:id="445" w:name="_Toc106029157"/>
      <w:r>
        <w:t>7.10.4.5.1</w:t>
      </w:r>
      <w:r>
        <w:tab/>
        <w:t>General</w:t>
      </w:r>
      <w:bookmarkEnd w:id="44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46" w:name="_Toc106029158"/>
      <w:r>
        <w:t>7.10.4.5.2</w:t>
      </w:r>
      <w:r>
        <w:tab/>
        <w:t>N9HR LI</w:t>
      </w:r>
      <w:bookmarkEnd w:id="44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47" w:name="_Toc106029159"/>
      <w:r>
        <w:t>7.10.4.5.3</w:t>
      </w:r>
      <w:r>
        <w:tab/>
        <w:t>S8HR LI</w:t>
      </w:r>
      <w:bookmarkEnd w:id="44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48" w:name="_Toc106029160"/>
      <w:r>
        <w:t>7.10.4.6</w:t>
      </w:r>
      <w:r>
        <w:tab/>
        <w:t>Generation of xCC over LI_X3_LITE_M</w:t>
      </w:r>
      <w:bookmarkEnd w:id="44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49" w:name="_Toc106029161"/>
      <w:r>
        <w:t>7.10.4.7</w:t>
      </w:r>
      <w:r w:rsidRPr="00760004">
        <w:tab/>
      </w:r>
      <w:r>
        <w:t>Generation of xCC over LI_X3</w:t>
      </w:r>
      <w:bookmarkEnd w:id="44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50" w:name="_Toc106029162"/>
      <w:r>
        <w:t>7.10</w:t>
      </w:r>
      <w:r w:rsidRPr="00696916">
        <w:t>.4.</w:t>
      </w:r>
      <w:r>
        <w:t>8</w:t>
      </w:r>
      <w:r w:rsidRPr="00696916">
        <w:tab/>
        <w:t>Correlation identifier</w:t>
      </w:r>
      <w:bookmarkEnd w:id="45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7" type="#_x0000_t75" style="width:481.5pt;height:132pt" o:ole="">
            <v:imagedata r:id="rId19" o:title=""/>
          </v:shape>
          <o:OLEObject Type="Embed" ProgID="Visio.Drawing.15" ShapeID="_x0000_i1027" DrawAspect="Content" ObjectID="_1716790791" r:id="rId20"/>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51" w:name="_Toc106029163"/>
      <w:r>
        <w:t>7.10.4.9</w:t>
      </w:r>
      <w:r w:rsidRPr="00760004">
        <w:tab/>
      </w:r>
      <w:r>
        <w:t>Generation of IRI over LI_HI2</w:t>
      </w:r>
      <w:bookmarkEnd w:id="45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52" w:name="_Toc106029164"/>
      <w:r>
        <w:t>7.10.4.10</w:t>
      </w:r>
      <w:r w:rsidRPr="00760004">
        <w:tab/>
      </w:r>
      <w:r>
        <w:t xml:space="preserve">Generation of </w:t>
      </w:r>
      <w:r w:rsidR="00FD40AE">
        <w:t>CC</w:t>
      </w:r>
      <w:r>
        <w:t xml:space="preserve"> over LI_HI3</w:t>
      </w:r>
      <w:bookmarkEnd w:id="45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53" w:name="_Toc106029165"/>
      <w:r>
        <w:t>7</w:t>
      </w:r>
      <w:r w:rsidRPr="00BD2974">
        <w:t>.</w:t>
      </w:r>
      <w:r>
        <w:t>11</w:t>
      </w:r>
      <w:r w:rsidRPr="00BD2974">
        <w:tab/>
        <w:t>STIR/SHAKEN and RCD/eCNAM</w:t>
      </w:r>
      <w:bookmarkEnd w:id="453"/>
    </w:p>
    <w:p w14:paraId="3BD88787" w14:textId="77777777" w:rsidR="00D25B71" w:rsidRPr="00AB7652" w:rsidRDefault="00D25B71" w:rsidP="00D25B71">
      <w:pPr>
        <w:pStyle w:val="Heading3"/>
      </w:pPr>
      <w:bookmarkStart w:id="454" w:name="_Toc106029166"/>
      <w:r>
        <w:t>7.11.</w:t>
      </w:r>
      <w:r w:rsidRPr="00AB7652">
        <w:t>1</w:t>
      </w:r>
      <w:r w:rsidRPr="00AB7652">
        <w:tab/>
        <w:t>Provisioning over LI_X1</w:t>
      </w:r>
      <w:bookmarkEnd w:id="454"/>
    </w:p>
    <w:p w14:paraId="7CD422CD" w14:textId="77777777" w:rsidR="00D25B71" w:rsidRPr="00AB7652" w:rsidRDefault="00D25B71" w:rsidP="00D25B71">
      <w:pPr>
        <w:pStyle w:val="Heading4"/>
      </w:pPr>
      <w:bookmarkStart w:id="455" w:name="_Toc106029167"/>
      <w:r>
        <w:t>7.11.</w:t>
      </w:r>
      <w:r w:rsidRPr="00AB7652">
        <w:t>1.1</w:t>
      </w:r>
      <w:r w:rsidRPr="00AB7652">
        <w:tab/>
      </w:r>
      <w:r>
        <w:t>General</w:t>
      </w:r>
      <w:bookmarkEnd w:id="455"/>
    </w:p>
    <w:p w14:paraId="71480DBA" w14:textId="77777777" w:rsidR="00D25B71" w:rsidRDefault="00D25B71" w:rsidP="00D25B71">
      <w:bookmarkStart w:id="456" w:name="_Hlk86997227"/>
      <w:r>
        <w:t>The LIPF uses the following logic to provision the IRI-POI present in the Telephony AS or IBCF for the reporting of signing and verification results:</w:t>
      </w:r>
    </w:p>
    <w:p w14:paraId="74439121" w14:textId="77777777" w:rsidR="00D25B71" w:rsidRPr="00423904" w:rsidRDefault="00D25B71" w:rsidP="00D25B71">
      <w:pPr>
        <w:pStyle w:val="B1"/>
      </w:pPr>
      <w:r w:rsidRPr="00423904">
        <w:t>-</w:t>
      </w:r>
      <w:r w:rsidRPr="00423904">
        <w:tab/>
        <w:t>If signing of RCD is required in the network, then Telephony AS shall be provisioned for the reporting of RCD/eCNAM related signature.</w:t>
      </w:r>
    </w:p>
    <w:p w14:paraId="5F2382DE" w14:textId="77777777" w:rsidR="00D25B71" w:rsidRPr="00423904" w:rsidRDefault="00D25B71" w:rsidP="00D25B71">
      <w:pPr>
        <w:pStyle w:val="B1"/>
      </w:pPr>
      <w:r w:rsidRPr="00423904">
        <w:t>-</w:t>
      </w:r>
      <w:r w:rsidRPr="00423904">
        <w:tab/>
        <w:t>If the signing of intra-CSP sessions is required, then Telephony AS is provisioned for the reporting of STIR/SHAKEN related signature.</w:t>
      </w:r>
    </w:p>
    <w:p w14:paraId="70605D6E" w14:textId="77777777" w:rsidR="00D25B71" w:rsidRPr="00423904" w:rsidRDefault="00D25B71" w:rsidP="00D25B71">
      <w:pPr>
        <w:pStyle w:val="B1"/>
      </w:pPr>
      <w:r w:rsidRPr="00423904">
        <w:t>-</w:t>
      </w:r>
      <w:r w:rsidRPr="00423904">
        <w:tab/>
        <w:t>If the signing of RCD is not required, then the IBCF shall be provisioned for the reporting of STIR/SHAKEN related signature.</w:t>
      </w:r>
    </w:p>
    <w:p w14:paraId="3BED3C8C" w14:textId="77777777" w:rsidR="00D25B71" w:rsidRPr="00423904" w:rsidRDefault="00D25B71" w:rsidP="00D25B71">
      <w:pPr>
        <w:pStyle w:val="B1"/>
      </w:pPr>
      <w:r w:rsidRPr="00423904">
        <w:t>-</w:t>
      </w:r>
      <w:r w:rsidRPr="00423904">
        <w:tab/>
        <w:t>If verification of RCD is required in the network, then Telephony AS shall be provisioned.</w:t>
      </w:r>
    </w:p>
    <w:p w14:paraId="17389CCE" w14:textId="5FAE58B8" w:rsidR="00D25B71" w:rsidRPr="00423904" w:rsidRDefault="00D25B71" w:rsidP="00D25B71">
      <w:pPr>
        <w:pStyle w:val="B1"/>
      </w:pPr>
      <w:r w:rsidRPr="00423904">
        <w:t>-</w:t>
      </w:r>
      <w:r w:rsidRPr="00423904">
        <w:tab/>
        <w:t>When signing applies only for inter-CSP SMS related to a destination only identified by a SIP address (i.e. MSISDN-less SMS), IBCF is provisioned.</w:t>
      </w:r>
    </w:p>
    <w:p w14:paraId="71E44B6C" w14:textId="77777777" w:rsidR="00D25B71" w:rsidRPr="00423904" w:rsidRDefault="00D25B71" w:rsidP="00D25B71">
      <w:pPr>
        <w:pStyle w:val="B1"/>
      </w:pPr>
      <w:r w:rsidRPr="00423904">
        <w:t>-</w:t>
      </w:r>
      <w:r w:rsidRPr="00423904">
        <w:tab/>
        <w:t>When verification applies only for inter-CSP MSISDN-less SMS, IBCF is provisioned.</w:t>
      </w:r>
    </w:p>
    <w:p w14:paraId="5E2E5E1A" w14:textId="77777777" w:rsidR="00D25B71" w:rsidRPr="00423904" w:rsidRDefault="00D25B71" w:rsidP="00D25B71">
      <w:pPr>
        <w:pStyle w:val="B1"/>
      </w:pPr>
      <w:r w:rsidRPr="00423904">
        <w:t>-</w:t>
      </w:r>
      <w:r w:rsidRPr="00423904">
        <w:tab/>
        <w:t>The LMISF-IRI or P-CSCF are provisioned.</w:t>
      </w:r>
    </w:p>
    <w:bookmarkEnd w:id="456"/>
    <w:p w14:paraId="33DCECA1" w14:textId="77777777" w:rsidR="00D25B71" w:rsidRDefault="00D25B71" w:rsidP="00D25B71">
      <w:pPr>
        <w:pStyle w:val="NO"/>
      </w:pPr>
      <w:r>
        <w:t>NOTE:</w:t>
      </w:r>
      <w:r>
        <w:tab/>
        <w:t xml:space="preserve">LMISF-IRI is considered Point of Interception of all </w:t>
      </w:r>
      <w:r w:rsidRPr="00061F9C">
        <w:t>SIP INVITE or SIP MESSAGE</w:t>
      </w:r>
      <w:r>
        <w:t xml:space="preserve"> messages in which STIR/SHAKEN and RCD/eCNAM messages are available.</w:t>
      </w:r>
    </w:p>
    <w:p w14:paraId="3D6EA685" w14:textId="77777777" w:rsidR="00D25B71" w:rsidRDefault="00D25B71" w:rsidP="00D25B71">
      <w:r>
        <w:lastRenderedPageBreak/>
        <w:t>If the IRI-POI functions in the above mentioned NFs are already provisioned for IMS-based services, then separate provisioning is not required. If those NFs do not have IRI-POI for other IMS-based services, then separate provisioning of the IRI-POI in those NFs is required.</w:t>
      </w:r>
    </w:p>
    <w:p w14:paraId="58F70179" w14:textId="77777777" w:rsidR="00D25B71" w:rsidRPr="00AB7652" w:rsidRDefault="00D25B71" w:rsidP="00D25B71">
      <w:pPr>
        <w:pStyle w:val="Heading4"/>
      </w:pPr>
      <w:bookmarkStart w:id="457" w:name="_Toc106029168"/>
      <w:r>
        <w:t>7.11.</w:t>
      </w:r>
      <w:r w:rsidRPr="00AB7652">
        <w:t>1.2</w:t>
      </w:r>
      <w:r w:rsidRPr="00AB7652">
        <w:tab/>
        <w:t>Provisioning of the IRI-POI in the IMS network functions</w:t>
      </w:r>
      <w:bookmarkEnd w:id="457"/>
    </w:p>
    <w:p w14:paraId="170071E6" w14:textId="77777777" w:rsidR="00D25B71" w:rsidRDefault="00D25B71" w:rsidP="00D25B71">
      <w:r w:rsidRPr="00BB5A12">
        <w:t xml:space="preserve">This clause is applicable when the IRI-POIs present in the NFs mentioned in clause </w:t>
      </w:r>
      <w:r>
        <w:t>7.11.</w:t>
      </w:r>
      <w:r w:rsidRPr="00BB5A12">
        <w:t>1.1 are not provisioned for IMS-based interception.</w:t>
      </w:r>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77777777" w:rsidR="00D25B71" w:rsidRDefault="00D25B71" w:rsidP="004D1C65">
            <w:pPr>
              <w:pStyle w:val="TAL"/>
            </w:pPr>
            <w:r>
              <w:t>Set to “X2Only”.</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bl>
    <w:p w14:paraId="3820BE83" w14:textId="77777777" w:rsidR="00D25B71" w:rsidRPr="00D25D53" w:rsidRDefault="00D25B71" w:rsidP="00ED331E"/>
    <w:p w14:paraId="5B397331" w14:textId="77777777" w:rsidR="00D25B71" w:rsidRDefault="00D25B71" w:rsidP="00D25B71">
      <w:pPr>
        <w:pStyle w:val="Heading4"/>
        <w:rPr>
          <w:rFonts w:eastAsiaTheme="minorHAnsi"/>
          <w:lang w:val="en-US"/>
        </w:rPr>
      </w:pPr>
      <w:bookmarkStart w:id="458" w:name="_Toc106029169"/>
      <w:r>
        <w:rPr>
          <w:rFonts w:eastAsiaTheme="minorHAnsi"/>
          <w:lang w:val="en-US"/>
        </w:rPr>
        <w:t>7.11.1.3</w:t>
      </w:r>
      <w:r>
        <w:rPr>
          <w:rFonts w:eastAsiaTheme="minorHAnsi"/>
          <w:lang w:val="en-US"/>
        </w:rPr>
        <w:tab/>
        <w:t>Provisioning of the MDF2</w:t>
      </w:r>
      <w:bookmarkEnd w:id="45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59" w:name="_Toc106029170"/>
      <w:r>
        <w:t>7.11.</w:t>
      </w:r>
      <w:r w:rsidRPr="001355FB">
        <w:t>2</w:t>
      </w:r>
      <w:r w:rsidRPr="001355FB">
        <w:tab/>
        <w:t>Generation of xIRI at IRI-POI in the IMS Network Functions over LI_X2</w:t>
      </w:r>
      <w:bookmarkEnd w:id="459"/>
    </w:p>
    <w:p w14:paraId="40987415" w14:textId="77777777" w:rsidR="00D25B71" w:rsidRPr="00AB7652" w:rsidRDefault="00D25B71" w:rsidP="00D25B71">
      <w:pPr>
        <w:pStyle w:val="Heading4"/>
      </w:pPr>
      <w:bookmarkStart w:id="460" w:name="_Toc106029171"/>
      <w:r>
        <w:t>7.11.</w:t>
      </w:r>
      <w:r w:rsidRPr="00AB7652">
        <w:t>2.1</w:t>
      </w:r>
      <w:r w:rsidRPr="00AB7652">
        <w:tab/>
        <w:t>General</w:t>
      </w:r>
      <w:bookmarkEnd w:id="46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61" w:name="_Toc106029172"/>
      <w:r>
        <w:t>7.11.</w:t>
      </w:r>
      <w:r w:rsidRPr="00AB7652">
        <w:t>2.2</w:t>
      </w:r>
      <w:r w:rsidRPr="00AB7652">
        <w:tab/>
        <w:t>Signature generation</w:t>
      </w:r>
      <w:bookmarkEnd w:id="461"/>
    </w:p>
    <w:p w14:paraId="29D764E4" w14:textId="77777777" w:rsidR="00D25B71" w:rsidRDefault="00D25B71" w:rsidP="00D25B71">
      <w:pPr>
        <w:rPr>
          <w:rStyle w:val="B1Char"/>
        </w:rPr>
      </w:pPr>
      <w:r>
        <w:rPr>
          <w:rStyle w:val="B1Char"/>
        </w:rPr>
        <w:t>The IRI-POI present in the Telephony AS or IBCF, shall generate an xIRI</w:t>
      </w:r>
      <w:r>
        <w:t xml:space="preserve"> containing a </w:t>
      </w:r>
      <w:r w:rsidRPr="00AB7652">
        <w:t>STIRSHAKENSignatureGeneration recor</w:t>
      </w:r>
      <w:r>
        <w:t>d w</w:t>
      </w:r>
      <w:r>
        <w:rPr>
          <w:rStyle w:val="B1Char"/>
        </w:rPr>
        <w:t>hen the following conditions are met:</w:t>
      </w:r>
    </w:p>
    <w:p w14:paraId="4746475C" w14:textId="77777777" w:rsidR="00D25B71" w:rsidRDefault="00D25B71" w:rsidP="00D25B71">
      <w:pPr>
        <w:pStyle w:val="B1"/>
      </w:pPr>
      <w:r>
        <w:t>-</w:t>
      </w:r>
      <w:r>
        <w:tab/>
        <w:t>Telephony AS or IBCF is interacting with the SIGNING AS. Whether it is the Telephony AS or IBCF for sessions is based on network configuration and local policy of the CSP. Whether it is IBCF for MSISDN-less SMS is based on network configuration and local policy of the CSP.</w:t>
      </w:r>
    </w:p>
    <w:p w14:paraId="6E2C67AA" w14:textId="77777777" w:rsidR="00D25B71" w:rsidRDefault="00D25B71" w:rsidP="00D25B71">
      <w:pPr>
        <w:pStyle w:val="B1"/>
        <w:rPr>
          <w:rStyle w:val="B1Char"/>
        </w:rPr>
      </w:pPr>
      <w:r>
        <w:t>-</w:t>
      </w:r>
      <w:r>
        <w:rPr>
          <w:rStyle w:val="B1Char"/>
        </w:rPr>
        <w:tab/>
        <w:t>P-Asserted Identity or From header of SIP INVITE or SIP MESSAGE request received from S-CSCF is a target identity.</w:t>
      </w:r>
    </w:p>
    <w:p w14:paraId="3891DD65" w14:textId="77777777" w:rsidR="00D25B71" w:rsidRDefault="00D25B71" w:rsidP="00D25B71">
      <w:pPr>
        <w:pStyle w:val="B1"/>
        <w:rPr>
          <w:rStyle w:val="B1Char"/>
        </w:rPr>
      </w:pPr>
      <w:bookmarkStart w:id="462" w:name="_Hlk86827398"/>
      <w:r>
        <w:t>-</w:t>
      </w:r>
      <w:r>
        <w:tab/>
      </w:r>
      <w:r>
        <w:rPr>
          <w:rStyle w:val="B1Char"/>
        </w:rPr>
        <w:t>A PASSporT is received from the SIGNING AS and is included in an outgoing SIP INVITE or SIP MESSAGE request in a SIP Identity header.</w:t>
      </w:r>
    </w:p>
    <w:bookmarkEnd w:id="462"/>
    <w:p w14:paraId="4EE73040" w14:textId="77777777" w:rsidR="00D25B71" w:rsidRDefault="00D25B71" w:rsidP="00D25B71">
      <w:pPr>
        <w:pStyle w:val="B1"/>
        <w:rPr>
          <w:rStyle w:val="B1Char"/>
        </w:rPr>
      </w:pPr>
      <w:r w:rsidRPr="00013A0F">
        <w:rPr>
          <w:rStyle w:val="B1Char"/>
        </w:rPr>
        <w:t>-</w:t>
      </w:r>
      <w:r w:rsidRPr="00013A0F">
        <w:rPr>
          <w:rStyle w:val="B1Char"/>
        </w:rPr>
        <w:tab/>
      </w:r>
      <w:r>
        <w:rPr>
          <w:rStyle w:val="B1Char"/>
        </w:rPr>
        <w:t>B</w:t>
      </w:r>
      <w:r w:rsidRPr="00013A0F">
        <w:rPr>
          <w:rStyle w:val="B1Char"/>
        </w:rPr>
        <w:t xml:space="preserve">ased on </w:t>
      </w:r>
      <w:r>
        <w:rPr>
          <w:rStyle w:val="B1Char"/>
        </w:rPr>
        <w:t xml:space="preserve">RFC </w:t>
      </w:r>
      <w:r w:rsidRPr="00ED7E50">
        <w:rPr>
          <w:rStyle w:val="B1Char"/>
        </w:rPr>
        <w:t>8946</w:t>
      </w:r>
      <w:r>
        <w:rPr>
          <w:rStyle w:val="B1Char"/>
        </w:rPr>
        <w:t xml:space="preserve"> [76], </w:t>
      </w:r>
      <w:r w:rsidRPr="00064EA8">
        <w:rPr>
          <w:rStyle w:val="B1Char"/>
        </w:rPr>
        <w:t>SIP retargeting</w:t>
      </w:r>
      <w:r>
        <w:rPr>
          <w:rStyle w:val="B1Char"/>
        </w:rPr>
        <w:t xml:space="preserve"> creates a new Identity header signed by the SIGNING AS and containing the </w:t>
      </w:r>
      <w:r w:rsidRPr="00C126DD">
        <w:rPr>
          <w:rStyle w:val="B1Char"/>
        </w:rPr>
        <w:t>"div" claim to attach to the</w:t>
      </w:r>
      <w:r>
        <w:rPr>
          <w:rStyle w:val="B1Char"/>
        </w:rPr>
        <w:t xml:space="preserve"> session.</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3F1B006A" w:rsidR="00D25B71" w:rsidRPr="00AB7652" w:rsidRDefault="00D25B71" w:rsidP="00E1165A">
            <w:pPr>
              <w:pStyle w:val="TAL"/>
            </w:pPr>
            <w:r w:rsidRPr="00AB7652">
              <w:t>Identifies the content of the SIP Identity headers added by the originating network and transit networks.</w:t>
            </w:r>
            <w:r>
              <w:t xml:space="preserve"> 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0B309301" w:rsidR="00A4635B" w:rsidRPr="00AB7652" w:rsidRDefault="00A4635B" w:rsidP="00B008B4">
            <w:pPr>
              <w:pStyle w:val="TAL"/>
            </w:pPr>
            <w:r w:rsidRPr="009A7DF5">
              <w:t>Encapsulated SIP INVITE or SIP MESSAGE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37F13E3A" w14:textId="72AFDA1E" w:rsidR="003068AE" w:rsidRPr="009A7DF5" w:rsidRDefault="003068AE" w:rsidP="003068AE">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1E8E319C" w14:textId="77777777" w:rsidR="00D25B71" w:rsidRDefault="00D25B71" w:rsidP="00D25B71"/>
    <w:p w14:paraId="5011E8DD" w14:textId="22F646A1" w:rsidR="00D25B71" w:rsidRPr="00AB7652" w:rsidRDefault="00D25B71" w:rsidP="00E1165A">
      <w:pPr>
        <w:pStyle w:val="TH"/>
      </w:pPr>
      <w:r>
        <w:lastRenderedPageBreak/>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D25B71" w:rsidRPr="00AB7652" w14:paraId="137B99BE" w14:textId="77777777" w:rsidTr="004D1C65">
        <w:trPr>
          <w:jc w:val="center"/>
        </w:trPr>
        <w:tc>
          <w:tcPr>
            <w:tcW w:w="2369" w:type="dxa"/>
          </w:tcPr>
          <w:p w14:paraId="6E3D186A" w14:textId="77777777" w:rsidR="00D25B71" w:rsidRPr="00805652" w:rsidRDefault="00D25B71" w:rsidP="00E1165A">
            <w:pPr>
              <w:pStyle w:val="TAL"/>
            </w:pPr>
            <w:r>
              <w:t>pASSporTHeader</w:t>
            </w:r>
          </w:p>
        </w:tc>
        <w:tc>
          <w:tcPr>
            <w:tcW w:w="6391" w:type="dxa"/>
          </w:tcPr>
          <w:p w14:paraId="38DE9EC2" w14:textId="238B9021" w:rsidR="00D25B71" w:rsidRPr="00805652" w:rsidRDefault="00D25B71" w:rsidP="00E1165A">
            <w:pPr>
              <w:pStyle w:val="TAL"/>
            </w:pPr>
            <w:r>
              <w:t xml:space="preserve">PASSporT Header as defined in RFC 8224 [70] clause 4 and in </w:t>
            </w:r>
            <w:r w:rsidRPr="00B763DE">
              <w:t xml:space="preserve">TS 24.229 </w:t>
            </w:r>
            <w:r>
              <w:t xml:space="preserve">[74]. See </w:t>
            </w:r>
            <w:r w:rsidR="00E43B55">
              <w:t>t</w:t>
            </w:r>
            <w:r>
              <w:t>able 7.11.2.2-3.</w:t>
            </w:r>
          </w:p>
        </w:tc>
        <w:tc>
          <w:tcPr>
            <w:tcW w:w="986" w:type="dxa"/>
          </w:tcPr>
          <w:p w14:paraId="4F7D42E1" w14:textId="77777777" w:rsidR="00D25B71" w:rsidRPr="00805652" w:rsidRDefault="00D25B71" w:rsidP="00E1165A">
            <w:pPr>
              <w:pStyle w:val="TAL"/>
              <w:rPr>
                <w:b/>
              </w:rPr>
            </w:pPr>
            <w:r>
              <w:t>M</w:t>
            </w:r>
          </w:p>
        </w:tc>
      </w:tr>
      <w:tr w:rsidR="00D25B71" w:rsidRPr="00AB7652" w14:paraId="3E98CF44" w14:textId="77777777" w:rsidTr="004D1C65">
        <w:trPr>
          <w:jc w:val="center"/>
        </w:trPr>
        <w:tc>
          <w:tcPr>
            <w:tcW w:w="2369" w:type="dxa"/>
          </w:tcPr>
          <w:p w14:paraId="07C5C600" w14:textId="77777777" w:rsidR="00D25B71" w:rsidRPr="00AB7652" w:rsidRDefault="00D25B71" w:rsidP="00E1165A">
            <w:pPr>
              <w:pStyle w:val="TAL"/>
            </w:pPr>
            <w:r>
              <w:t>pASSporTPayload</w:t>
            </w:r>
          </w:p>
        </w:tc>
        <w:tc>
          <w:tcPr>
            <w:tcW w:w="6391" w:type="dxa"/>
          </w:tcPr>
          <w:p w14:paraId="49499569" w14:textId="3ADD89AB" w:rsidR="00D25B71" w:rsidRPr="001172CC" w:rsidRDefault="00D25B71" w:rsidP="00E1165A">
            <w:pPr>
              <w:pStyle w:val="TAL"/>
              <w:rPr>
                <w:highlight w:val="yellow"/>
              </w:rPr>
            </w:pPr>
            <w:r w:rsidRPr="00075EA8">
              <w:t xml:space="preserve">PASSporT Payload </w:t>
            </w:r>
            <w:r>
              <w:t>as d</w:t>
            </w:r>
            <w:r w:rsidRPr="00947CD3">
              <w:t xml:space="preserve">efined in RFC 8224 </w:t>
            </w:r>
            <w:r>
              <w:t>[70]</w:t>
            </w:r>
            <w:r w:rsidRPr="00947CD3">
              <w:t xml:space="preserve"> clause 4 and in TS 24.229 </w:t>
            </w:r>
            <w:r>
              <w:t>[74]</w:t>
            </w:r>
            <w:r w:rsidRPr="00947CD3">
              <w:t>.</w:t>
            </w:r>
            <w:r w:rsidR="00E43B55">
              <w:t xml:space="preserve"> </w:t>
            </w:r>
            <w:r>
              <w:t xml:space="preserve">See </w:t>
            </w:r>
            <w:r w:rsidR="00E43B55">
              <w:t>t</w:t>
            </w:r>
            <w:r>
              <w:t>able 7.11.2.2-4.</w:t>
            </w:r>
          </w:p>
        </w:tc>
        <w:tc>
          <w:tcPr>
            <w:tcW w:w="986" w:type="dxa"/>
          </w:tcPr>
          <w:p w14:paraId="26F5CBD1" w14:textId="77777777" w:rsidR="00D25B71" w:rsidRPr="00AB7652" w:rsidRDefault="00D25B71" w:rsidP="00E1165A">
            <w:pPr>
              <w:pStyle w:val="TAL"/>
            </w:pPr>
            <w:r w:rsidRPr="00AB7652">
              <w:t>M</w:t>
            </w:r>
          </w:p>
        </w:tc>
      </w:tr>
      <w:tr w:rsidR="00D25B71" w:rsidRPr="00AB7652" w14:paraId="5B8C144A" w14:textId="77777777" w:rsidTr="004D1C65">
        <w:trPr>
          <w:jc w:val="center"/>
        </w:trPr>
        <w:tc>
          <w:tcPr>
            <w:tcW w:w="2369" w:type="dxa"/>
          </w:tcPr>
          <w:p w14:paraId="07544257" w14:textId="77777777" w:rsidR="00D25B71" w:rsidRDefault="00D25B71" w:rsidP="00E1165A">
            <w:pPr>
              <w:pStyle w:val="TAL"/>
            </w:pPr>
            <w:r>
              <w:t>pASSporTSignature</w:t>
            </w:r>
          </w:p>
        </w:tc>
        <w:tc>
          <w:tcPr>
            <w:tcW w:w="6391" w:type="dxa"/>
          </w:tcPr>
          <w:p w14:paraId="4681C6E4" w14:textId="655CF10D" w:rsidR="00D25B71" w:rsidRPr="001172CC" w:rsidRDefault="00D25B71" w:rsidP="00E1165A">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and in TS 24.229 </w:t>
            </w:r>
            <w:r>
              <w:t>[74]</w:t>
            </w:r>
            <w:r w:rsidRPr="00947CD3">
              <w:t>.</w:t>
            </w:r>
          </w:p>
        </w:tc>
        <w:tc>
          <w:tcPr>
            <w:tcW w:w="986" w:type="dxa"/>
          </w:tcPr>
          <w:p w14:paraId="7BB7F702" w14:textId="77777777" w:rsidR="00D25B71" w:rsidRPr="00AB7652" w:rsidRDefault="00D25B71" w:rsidP="00E1165A">
            <w:pPr>
              <w:pStyle w:val="TAL"/>
            </w:pPr>
            <w:r>
              <w:t>M</w:t>
            </w:r>
          </w:p>
        </w:tc>
      </w:tr>
    </w:tbl>
    <w:p w14:paraId="27F351CC" w14:textId="77777777" w:rsidR="00D25B71" w:rsidRDefault="00D25B71" w:rsidP="00D25B71"/>
    <w:p w14:paraId="3C95BCB3" w14:textId="77777777" w:rsidR="00D25B71" w:rsidRPr="00AB7652" w:rsidRDefault="00D25B71" w:rsidP="00E1165A">
      <w:pPr>
        <w:pStyle w:val="TH"/>
      </w:pPr>
      <w:r>
        <w:t>Table 7.11.2.2-3</w:t>
      </w:r>
      <w:r w:rsidRPr="00AB7652">
        <w:t xml:space="preserve">: </w:t>
      </w:r>
      <w:r>
        <w:t>Details</w:t>
      </w:r>
      <w:r w:rsidRPr="00AB7652">
        <w:t xml:space="preserve"> for </w:t>
      </w:r>
      <w:r>
        <w:t>identityTokenHeader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D25B71" w:rsidRPr="00AB7652" w14:paraId="64E0DDE9" w14:textId="77777777" w:rsidTr="004D1C65">
        <w:trPr>
          <w:jc w:val="center"/>
        </w:trPr>
        <w:tc>
          <w:tcPr>
            <w:tcW w:w="2369" w:type="dxa"/>
          </w:tcPr>
          <w:p w14:paraId="08F9BA65" w14:textId="77777777" w:rsidR="00D25B71" w:rsidRPr="00805652" w:rsidRDefault="00D25B71" w:rsidP="00E1165A">
            <w:pPr>
              <w:pStyle w:val="TAL"/>
            </w:pPr>
            <w:r>
              <w:t>type</w:t>
            </w:r>
          </w:p>
        </w:tc>
        <w:tc>
          <w:tcPr>
            <w:tcW w:w="6391" w:type="dxa"/>
          </w:tcPr>
          <w:p w14:paraId="6F706D8F" w14:textId="77777777" w:rsidR="00D25B71" w:rsidRPr="00805652" w:rsidRDefault="00D25B71" w:rsidP="00E1165A">
            <w:pPr>
              <w:pStyle w:val="TAL"/>
            </w:pPr>
            <w:r>
              <w:t>Shall be populated with the type contained in the PASSporT Header as defined in RFC 8225 [69] clause 4.1.</w:t>
            </w:r>
          </w:p>
        </w:tc>
        <w:tc>
          <w:tcPr>
            <w:tcW w:w="986" w:type="dxa"/>
          </w:tcPr>
          <w:p w14:paraId="472801FB" w14:textId="77777777" w:rsidR="00D25B71" w:rsidRPr="00805652" w:rsidRDefault="00D25B71" w:rsidP="00E1165A">
            <w:pPr>
              <w:pStyle w:val="TAL"/>
              <w:rPr>
                <w:b/>
              </w:rPr>
            </w:pPr>
            <w:r>
              <w:t>M</w:t>
            </w:r>
          </w:p>
        </w:tc>
      </w:tr>
      <w:tr w:rsidR="00D25B71" w:rsidRPr="00AB7652" w14:paraId="6FDEDE4D" w14:textId="77777777" w:rsidTr="004D1C65">
        <w:trPr>
          <w:jc w:val="center"/>
        </w:trPr>
        <w:tc>
          <w:tcPr>
            <w:tcW w:w="2369" w:type="dxa"/>
          </w:tcPr>
          <w:p w14:paraId="21AE2AC8" w14:textId="77777777" w:rsidR="00D25B71" w:rsidRPr="00AB7652" w:rsidRDefault="00D25B71" w:rsidP="00E1165A">
            <w:pPr>
              <w:pStyle w:val="TAL"/>
            </w:pPr>
            <w:r>
              <w:t>algorithm</w:t>
            </w:r>
          </w:p>
        </w:tc>
        <w:tc>
          <w:tcPr>
            <w:tcW w:w="6391" w:type="dxa"/>
          </w:tcPr>
          <w:p w14:paraId="31AC0D27" w14:textId="77777777" w:rsidR="00D25B71" w:rsidRPr="00EE795E" w:rsidRDefault="00D25B71" w:rsidP="00E1165A">
            <w:pPr>
              <w:pStyle w:val="TAL"/>
              <w:rPr>
                <w:highlight w:val="yellow"/>
              </w:rPr>
            </w:pPr>
            <w:r w:rsidRPr="001172CC">
              <w:t>Shall be derived from the</w:t>
            </w:r>
            <w:r>
              <w:t xml:space="preserve"> value of the</w:t>
            </w:r>
            <w:r w:rsidRPr="001172CC">
              <w:t xml:space="preserve"> 'alg' </w:t>
            </w:r>
            <w:r>
              <w:t>parameter of the PASSporT Header as defined in RFC 8225 [69] clause 4.2.</w:t>
            </w:r>
          </w:p>
        </w:tc>
        <w:tc>
          <w:tcPr>
            <w:tcW w:w="986" w:type="dxa"/>
          </w:tcPr>
          <w:p w14:paraId="30816A7C" w14:textId="77777777" w:rsidR="00D25B71" w:rsidRPr="00AB7652" w:rsidRDefault="00D25B71" w:rsidP="00E1165A">
            <w:pPr>
              <w:pStyle w:val="TAL"/>
            </w:pPr>
            <w:r w:rsidRPr="00AB7652">
              <w:t>M</w:t>
            </w:r>
          </w:p>
        </w:tc>
      </w:tr>
      <w:tr w:rsidR="00D25B71" w:rsidRPr="00AB7652" w14:paraId="6EDE7D4A" w14:textId="77777777" w:rsidTr="004D1C65">
        <w:trPr>
          <w:jc w:val="center"/>
        </w:trPr>
        <w:tc>
          <w:tcPr>
            <w:tcW w:w="2369" w:type="dxa"/>
          </w:tcPr>
          <w:p w14:paraId="54032635" w14:textId="77777777" w:rsidR="00D25B71" w:rsidRDefault="00D25B71" w:rsidP="00E1165A">
            <w:pPr>
              <w:pStyle w:val="TAL"/>
            </w:pPr>
            <w:r>
              <w:t>ppt</w:t>
            </w:r>
          </w:p>
        </w:tc>
        <w:tc>
          <w:tcPr>
            <w:tcW w:w="6391" w:type="dxa"/>
          </w:tcPr>
          <w:p w14:paraId="17DDB15F" w14:textId="77777777" w:rsidR="00D25B71" w:rsidRPr="00EE795E" w:rsidRDefault="00D25B71" w:rsidP="00E1165A">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if the PASSporT Header contains a ppt parameter.</w:t>
            </w:r>
          </w:p>
        </w:tc>
        <w:tc>
          <w:tcPr>
            <w:tcW w:w="986" w:type="dxa"/>
          </w:tcPr>
          <w:p w14:paraId="2EEA557E" w14:textId="77777777" w:rsidR="00D25B71" w:rsidRPr="00AB7652" w:rsidRDefault="00D25B71" w:rsidP="00E1165A">
            <w:pPr>
              <w:pStyle w:val="TAL"/>
            </w:pPr>
            <w:r>
              <w:t>C</w:t>
            </w:r>
          </w:p>
        </w:tc>
      </w:tr>
      <w:tr w:rsidR="00D25B71" w:rsidRPr="00AB7652" w14:paraId="7C95ADA1" w14:textId="77777777" w:rsidTr="004D1C65">
        <w:trPr>
          <w:jc w:val="center"/>
        </w:trPr>
        <w:tc>
          <w:tcPr>
            <w:tcW w:w="2369" w:type="dxa"/>
          </w:tcPr>
          <w:p w14:paraId="68797AC3" w14:textId="77777777" w:rsidR="00D25B71" w:rsidRDefault="00D25B71" w:rsidP="00E1165A">
            <w:pPr>
              <w:pStyle w:val="TAL"/>
            </w:pPr>
            <w:r>
              <w:t>x5u</w:t>
            </w:r>
          </w:p>
        </w:tc>
        <w:tc>
          <w:tcPr>
            <w:tcW w:w="6391" w:type="dxa"/>
          </w:tcPr>
          <w:p w14:paraId="176786D9" w14:textId="77777777" w:rsidR="00D25B71" w:rsidRPr="00EE795E" w:rsidRDefault="00D25B71" w:rsidP="00E1165A">
            <w:pPr>
              <w:pStyle w:val="TAL"/>
            </w:pPr>
            <w:r w:rsidRPr="00EE795E">
              <w:t>S</w:t>
            </w:r>
            <w:r>
              <w:t>hall be populated with the URI contained in the 'x5u</w:t>
            </w:r>
            <w:r w:rsidRPr="00EE795E">
              <w:t xml:space="preserve">' </w:t>
            </w:r>
            <w:r>
              <w:t>parameter of the PASSporT Header as defined in RFC 8225 [69] clause 4.3.</w:t>
            </w:r>
          </w:p>
        </w:tc>
        <w:tc>
          <w:tcPr>
            <w:tcW w:w="986" w:type="dxa"/>
          </w:tcPr>
          <w:p w14:paraId="79ACFDE8" w14:textId="77777777" w:rsidR="00D25B71" w:rsidRDefault="00D25B71" w:rsidP="00E1165A">
            <w:pPr>
              <w:pStyle w:val="TAL"/>
            </w:pPr>
            <w:r>
              <w:t>M</w:t>
            </w:r>
          </w:p>
        </w:tc>
      </w:tr>
    </w:tbl>
    <w:p w14:paraId="1532FF8A" w14:textId="77777777" w:rsidR="00D25B71" w:rsidRDefault="00D25B71" w:rsidP="00D25B71"/>
    <w:p w14:paraId="608202F5" w14:textId="77777777" w:rsidR="00D25B71" w:rsidRPr="00AB7652" w:rsidRDefault="00D25B71" w:rsidP="00E1165A">
      <w:pPr>
        <w:pStyle w:val="TH"/>
      </w:pPr>
      <w:r>
        <w:t>Table 7.11.2.2-4</w:t>
      </w:r>
      <w:r w:rsidRPr="00AB7652">
        <w:t xml:space="preserve">: </w:t>
      </w:r>
      <w:r>
        <w:t>Details</w:t>
      </w:r>
      <w:r w:rsidRPr="00AB7652">
        <w:t xml:space="preserve"> for </w:t>
      </w:r>
      <w:r>
        <w:t>identityTokenPayload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D25B71" w:rsidRPr="00AB7652" w14:paraId="0259CDE4" w14:textId="77777777" w:rsidTr="004D1C65">
        <w:trPr>
          <w:jc w:val="center"/>
        </w:trPr>
        <w:tc>
          <w:tcPr>
            <w:tcW w:w="2369" w:type="dxa"/>
          </w:tcPr>
          <w:p w14:paraId="24A17361" w14:textId="77777777" w:rsidR="00D25B71" w:rsidRPr="00805652" w:rsidRDefault="00D25B71" w:rsidP="00E1165A">
            <w:pPr>
              <w:pStyle w:val="TAL"/>
            </w:pPr>
            <w:r>
              <w:t>issuedAtTime</w:t>
            </w:r>
          </w:p>
        </w:tc>
        <w:tc>
          <w:tcPr>
            <w:tcW w:w="6391" w:type="dxa"/>
          </w:tcPr>
          <w:p w14:paraId="60D40848" w14:textId="77777777" w:rsidR="00D25B71" w:rsidRPr="00805652" w:rsidRDefault="00D25B71" w:rsidP="00E1165A">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w:t>
            </w:r>
          </w:p>
        </w:tc>
        <w:tc>
          <w:tcPr>
            <w:tcW w:w="986" w:type="dxa"/>
          </w:tcPr>
          <w:p w14:paraId="414EAD44" w14:textId="77777777" w:rsidR="00D25B71" w:rsidRPr="00805652" w:rsidRDefault="00D25B71" w:rsidP="00E1165A">
            <w:pPr>
              <w:pStyle w:val="TAL"/>
              <w:rPr>
                <w:b/>
              </w:rPr>
            </w:pPr>
            <w:r>
              <w:t>M</w:t>
            </w:r>
          </w:p>
        </w:tc>
      </w:tr>
      <w:tr w:rsidR="00D25B71" w:rsidRPr="00AB7652" w14:paraId="7D0356D5" w14:textId="77777777" w:rsidTr="004D1C65">
        <w:trPr>
          <w:jc w:val="center"/>
        </w:trPr>
        <w:tc>
          <w:tcPr>
            <w:tcW w:w="2369" w:type="dxa"/>
          </w:tcPr>
          <w:p w14:paraId="4A3C628B" w14:textId="77777777" w:rsidR="00D25B71" w:rsidRPr="00AB7652" w:rsidRDefault="00D25B71" w:rsidP="00E1165A">
            <w:pPr>
              <w:pStyle w:val="TAL"/>
            </w:pPr>
            <w:r>
              <w:t>originator</w:t>
            </w:r>
          </w:p>
        </w:tc>
        <w:tc>
          <w:tcPr>
            <w:tcW w:w="6391" w:type="dxa"/>
          </w:tcPr>
          <w:p w14:paraId="099D499D" w14:textId="77777777" w:rsidR="00D25B71" w:rsidRPr="00EE795E" w:rsidRDefault="00D25B71" w:rsidP="00E1165A">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parameter of the </w:t>
            </w:r>
            <w:r w:rsidRPr="006A0AC1">
              <w:t xml:space="preserve">PASSporT </w:t>
            </w:r>
            <w:r>
              <w:t>Payload as defined in RFC 8225 [69] clause 5.2.1.</w:t>
            </w:r>
          </w:p>
        </w:tc>
        <w:tc>
          <w:tcPr>
            <w:tcW w:w="986" w:type="dxa"/>
          </w:tcPr>
          <w:p w14:paraId="721DD1B7" w14:textId="77777777" w:rsidR="00D25B71" w:rsidRPr="00AB7652" w:rsidRDefault="00D25B71" w:rsidP="00E1165A">
            <w:pPr>
              <w:pStyle w:val="TAL"/>
            </w:pPr>
            <w:r w:rsidRPr="00AB7652">
              <w:t>M</w:t>
            </w:r>
          </w:p>
        </w:tc>
      </w:tr>
      <w:tr w:rsidR="00D25B71" w:rsidRPr="00AB7652" w14:paraId="7438B1A3" w14:textId="77777777" w:rsidTr="004D1C65">
        <w:trPr>
          <w:jc w:val="center"/>
        </w:trPr>
        <w:tc>
          <w:tcPr>
            <w:tcW w:w="2369" w:type="dxa"/>
          </w:tcPr>
          <w:p w14:paraId="0427253D" w14:textId="77777777" w:rsidR="00D25B71" w:rsidRDefault="00D25B71" w:rsidP="00E1165A">
            <w:pPr>
              <w:pStyle w:val="TAL"/>
            </w:pPr>
            <w:r>
              <w:t>destination</w:t>
            </w:r>
          </w:p>
        </w:tc>
        <w:tc>
          <w:tcPr>
            <w:tcW w:w="6391" w:type="dxa"/>
          </w:tcPr>
          <w:p w14:paraId="6CCC5260" w14:textId="77777777" w:rsidR="00D25B71" w:rsidRPr="00EE795E" w:rsidRDefault="00D25B71" w:rsidP="00E1165A">
            <w:pPr>
              <w:pStyle w:val="TAL"/>
              <w:rPr>
                <w:highlight w:val="yellow"/>
              </w:rPr>
            </w:pPr>
            <w:r w:rsidRPr="00EE795E">
              <w:t xml:space="preserve">Shall </w:t>
            </w:r>
            <w:r>
              <w:t xml:space="preserve">contain the list of destinations contained in the dest field of the </w:t>
            </w:r>
            <w:r w:rsidRPr="006A0AC1">
              <w:t>PASSporT</w:t>
            </w:r>
            <w:r>
              <w:t xml:space="preserve"> Payload as defined in RFC 8225 [69] clause 5.2.1.</w:t>
            </w:r>
          </w:p>
        </w:tc>
        <w:tc>
          <w:tcPr>
            <w:tcW w:w="986" w:type="dxa"/>
          </w:tcPr>
          <w:p w14:paraId="75811612" w14:textId="77777777" w:rsidR="00D25B71" w:rsidRPr="00AB7652" w:rsidRDefault="00D25B71" w:rsidP="00E1165A">
            <w:pPr>
              <w:pStyle w:val="TAL"/>
            </w:pPr>
            <w:r>
              <w:t>M</w:t>
            </w:r>
          </w:p>
        </w:tc>
      </w:tr>
      <w:tr w:rsidR="00D25B71" w:rsidRPr="00AB7652" w14:paraId="5995DE56" w14:textId="77777777" w:rsidTr="004D1C65">
        <w:trPr>
          <w:jc w:val="center"/>
        </w:trPr>
        <w:tc>
          <w:tcPr>
            <w:tcW w:w="2369" w:type="dxa"/>
          </w:tcPr>
          <w:p w14:paraId="3E03B938" w14:textId="77777777" w:rsidR="00D25B71" w:rsidRDefault="00D25B71" w:rsidP="00E1165A">
            <w:pPr>
              <w:pStyle w:val="TAL"/>
            </w:pPr>
            <w:r>
              <w:t>diversion</w:t>
            </w:r>
          </w:p>
        </w:tc>
        <w:tc>
          <w:tcPr>
            <w:tcW w:w="6391" w:type="dxa"/>
          </w:tcPr>
          <w:p w14:paraId="2FE56EB0" w14:textId="77777777" w:rsidR="00D25B71" w:rsidRPr="00EE795E" w:rsidRDefault="00D25B71" w:rsidP="00E1165A">
            <w:pPr>
              <w:pStyle w:val="TAL"/>
              <w:rPr>
                <w:highlight w:val="yellow"/>
              </w:rPr>
            </w:pPr>
            <w:r w:rsidRPr="00EE795E">
              <w:t xml:space="preserve">Shall </w:t>
            </w:r>
            <w:r>
              <w:t>contain the original identifier of the destination in case of session diversion.</w:t>
            </w:r>
          </w:p>
        </w:tc>
        <w:tc>
          <w:tcPr>
            <w:tcW w:w="986" w:type="dxa"/>
          </w:tcPr>
          <w:p w14:paraId="0FD42B82" w14:textId="77777777" w:rsidR="00D25B71" w:rsidRPr="00AB7652" w:rsidRDefault="00D25B71" w:rsidP="00E1165A">
            <w:pPr>
              <w:pStyle w:val="TAL"/>
            </w:pPr>
            <w:r>
              <w:t>C</w:t>
            </w:r>
          </w:p>
        </w:tc>
      </w:tr>
      <w:tr w:rsidR="00D25B71" w:rsidRPr="00AB7652" w14:paraId="395F6E92" w14:textId="77777777" w:rsidTr="004D1C65">
        <w:trPr>
          <w:jc w:val="center"/>
        </w:trPr>
        <w:tc>
          <w:tcPr>
            <w:tcW w:w="2369" w:type="dxa"/>
          </w:tcPr>
          <w:p w14:paraId="657F675A" w14:textId="77777777" w:rsidR="00D25B71" w:rsidRDefault="00D25B71" w:rsidP="00E1165A">
            <w:pPr>
              <w:pStyle w:val="TAL"/>
            </w:pPr>
            <w:r>
              <w:t>attestation</w:t>
            </w:r>
          </w:p>
        </w:tc>
        <w:tc>
          <w:tcPr>
            <w:tcW w:w="6391" w:type="dxa"/>
          </w:tcPr>
          <w:p w14:paraId="63ACC6ED" w14:textId="77777777" w:rsidR="00D25B71" w:rsidRPr="00EE795E" w:rsidRDefault="00D25B71" w:rsidP="00E1165A">
            <w:pPr>
              <w:pStyle w:val="TAL"/>
            </w:pPr>
            <w:r>
              <w:t xml:space="preserve">Indicates the attestation level as defined in RFC 8588 [71] clause 4. The different value of level are </w:t>
            </w:r>
            <w:r w:rsidRPr="00F41C4E">
              <w:t>A = Full Attestation, B= Partial Attestation, C = Gateway Attestation</w:t>
            </w:r>
            <w:r>
              <w:t>.</w:t>
            </w:r>
          </w:p>
        </w:tc>
        <w:tc>
          <w:tcPr>
            <w:tcW w:w="986" w:type="dxa"/>
          </w:tcPr>
          <w:p w14:paraId="76586D20" w14:textId="77777777" w:rsidR="00D25B71" w:rsidRDefault="00D25B71" w:rsidP="00E1165A">
            <w:pPr>
              <w:pStyle w:val="TAL"/>
            </w:pPr>
            <w:r w:rsidRPr="00AB7652">
              <w:t>M</w:t>
            </w:r>
          </w:p>
        </w:tc>
      </w:tr>
      <w:tr w:rsidR="00D25B71" w:rsidRPr="00AB7652" w14:paraId="1E4099F3" w14:textId="77777777" w:rsidTr="004D1C65">
        <w:trPr>
          <w:jc w:val="center"/>
        </w:trPr>
        <w:tc>
          <w:tcPr>
            <w:tcW w:w="2369" w:type="dxa"/>
          </w:tcPr>
          <w:p w14:paraId="1D2199F4" w14:textId="77777777" w:rsidR="00D25B71" w:rsidRDefault="00D25B71" w:rsidP="00E1165A">
            <w:pPr>
              <w:pStyle w:val="TAL"/>
            </w:pPr>
            <w:r>
              <w:t>origID</w:t>
            </w:r>
          </w:p>
        </w:tc>
        <w:tc>
          <w:tcPr>
            <w:tcW w:w="6391" w:type="dxa"/>
          </w:tcPr>
          <w:p w14:paraId="2D1BE0FC" w14:textId="77777777" w:rsidR="00D25B71" w:rsidRPr="00EE795E" w:rsidRDefault="00D25B71" w:rsidP="00E1165A">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w:t>
            </w:r>
          </w:p>
        </w:tc>
        <w:tc>
          <w:tcPr>
            <w:tcW w:w="986" w:type="dxa"/>
          </w:tcPr>
          <w:p w14:paraId="2192F7FE" w14:textId="77777777" w:rsidR="00D25B71" w:rsidRDefault="00D25B71" w:rsidP="00E1165A">
            <w:pPr>
              <w:pStyle w:val="TAL"/>
            </w:pPr>
            <w:r>
              <w:t>M</w:t>
            </w:r>
          </w:p>
        </w:tc>
      </w:tr>
    </w:tbl>
    <w:p w14:paraId="2F5ECE7A" w14:textId="77777777" w:rsidR="00D25B71" w:rsidRDefault="00D25B71" w:rsidP="00D25B71"/>
    <w:p w14:paraId="6323F7EF" w14:textId="77777777" w:rsidR="00D25B71" w:rsidRDefault="00D25B71" w:rsidP="00D25B71">
      <w:pPr>
        <w:pStyle w:val="Heading4"/>
      </w:pPr>
      <w:bookmarkStart w:id="463" w:name="_Toc106029173"/>
      <w:r>
        <w:t>7.11.</w:t>
      </w:r>
      <w:r w:rsidRPr="00AB7652">
        <w:t>2.</w:t>
      </w:r>
      <w:r>
        <w:t>3</w:t>
      </w:r>
      <w:r w:rsidRPr="00AB7652">
        <w:tab/>
        <w:t>Signature validation</w:t>
      </w:r>
      <w:bookmarkEnd w:id="463"/>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40C6C64" w14:textId="77777777" w:rsidR="00D25B71" w:rsidRDefault="00D25B71" w:rsidP="00D25B71">
      <w:pPr>
        <w:pStyle w:val="B1"/>
      </w:pPr>
      <w:r>
        <w:t>-</w:t>
      </w:r>
      <w:r>
        <w:tab/>
        <w:t>Either IBCF or Telephony AS, is interacting with the VERIFICATION AS. Whether it is the Telephony AS or IBCF for sessions is based on network configuration and local policy of the CSP. IBCF for MSISDN-less SMS, is based on network configuration and local policy of the CSP.</w:t>
      </w:r>
    </w:p>
    <w:p w14:paraId="4BA72BF1" w14:textId="77777777" w:rsidR="00D25B71" w:rsidRDefault="00D25B71" w:rsidP="00D25B71">
      <w:pPr>
        <w:pStyle w:val="B1"/>
      </w:pPr>
      <w:r w:rsidRPr="00FB3E91">
        <w:t>-</w:t>
      </w:r>
      <w:r w:rsidRPr="00FB3E91">
        <w:tab/>
        <w:t>Request URI and To Headers of SIP INVITE or SIP MESSAGE request received from S-CSCF (in the case of Telephony AS) or from the previous IP network (in the case of IBCF) i</w:t>
      </w:r>
      <w:r>
        <w:t>s</w:t>
      </w:r>
      <w:r w:rsidRPr="00FB3E91">
        <w:t xml:space="preserve"> </w:t>
      </w:r>
      <w:r>
        <w:t xml:space="preserve">a </w:t>
      </w:r>
      <w:r w:rsidRPr="00FB3E91">
        <w:t>target identity.</w:t>
      </w:r>
    </w:p>
    <w:p w14:paraId="674DA0CE" w14:textId="77777777" w:rsidR="00D25B71" w:rsidRDefault="00D25B71" w:rsidP="00D25B71">
      <w:pPr>
        <w:pStyle w:val="B1"/>
        <w:rPr>
          <w:rStyle w:val="B1Char"/>
        </w:rPr>
      </w:pPr>
      <w:r>
        <w:t>-</w:t>
      </w:r>
      <w:r>
        <w:tab/>
        <w:t xml:space="preserve">If a PASSporT </w:t>
      </w:r>
      <w:r>
        <w:rPr>
          <w:rStyle w:val="B1Char"/>
        </w:rPr>
        <w:t>is received in the SIP INVITE or SIP MESSAGE request, it is submitted by the Telephony AS or IBCF to the VERIFICATION AS for validation and the result is included in an outgoing SIP INVITE or SIP MESSAGE request together with possible RCD data or eCNAM data as Call-Info headers.</w:t>
      </w:r>
    </w:p>
    <w:p w14:paraId="429EF431" w14:textId="77777777" w:rsidR="00D25B71" w:rsidRDefault="00D25B71" w:rsidP="00D25B71">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70AD7BC" w14:textId="77777777" w:rsidR="00D25B71" w:rsidRDefault="00D25B71" w:rsidP="00D25B71">
      <w:pPr>
        <w:pStyle w:val="B1"/>
        <w:rPr>
          <w:rStyle w:val="B1Char"/>
        </w:rPr>
      </w:pPr>
      <w:r>
        <w:t>-</w:t>
      </w:r>
      <w:r>
        <w:tab/>
      </w:r>
      <w:r>
        <w:rPr>
          <w:rStyle w:val="B1Char"/>
        </w:rPr>
        <w:t>Request URI or To header of SIP INVITE or SIP MESSAGE request sent to the UE is a target identity.</w:t>
      </w:r>
    </w:p>
    <w:p w14:paraId="260342A1" w14:textId="77777777" w:rsidR="00D25B71" w:rsidRDefault="00D25B71" w:rsidP="00D25B71">
      <w:pPr>
        <w:pStyle w:val="B1"/>
      </w:pPr>
      <w:r>
        <w:lastRenderedPageBreak/>
        <w:t>-</w:t>
      </w:r>
      <w:r>
        <w:tab/>
      </w:r>
      <w:r>
        <w:rPr>
          <w:rStyle w:val="B1Char"/>
        </w:rPr>
        <w:t xml:space="preserve">SIP INVITE or SIP MESSAGE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661FF393" w14:textId="77777777" w:rsidR="00D25B71" w:rsidRPr="00AB7652" w:rsidRDefault="00D25B71" w:rsidP="00D25B71">
      <w:pPr>
        <w:rPr>
          <w:rStyle w:val="B1Char"/>
        </w:rPr>
      </w:pPr>
      <w:bookmarkStart w:id="464" w:name="_Hlk86994403"/>
      <w:r w:rsidRPr="00423904">
        <w:t>The following table contains parameters, with IRITargetIdentifier, generated by the IRI-POI</w:t>
      </w:r>
      <w:r w:rsidRPr="00E04118">
        <w:rPr>
          <w:rStyle w:val="B1Char"/>
        </w:rPr>
        <w:t>.</w:t>
      </w:r>
    </w:p>
    <w:bookmarkEnd w:id="464"/>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9860E38" w14:textId="30DC0D6E" w:rsidR="00D25B71" w:rsidRPr="00AB7652"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443C820A" w:rsidR="00A0202E" w:rsidRPr="00A0202E" w:rsidRDefault="00A0202E" w:rsidP="00B008B4">
            <w:pPr>
              <w:pStyle w:val="TAL"/>
              <w:rPr>
                <w:rFonts w:cs="Arial"/>
                <w:szCs w:val="18"/>
              </w:rPr>
            </w:pPr>
            <w:r w:rsidRPr="00A0202E">
              <w:rPr>
                <w:rFonts w:cs="Arial"/>
                <w:szCs w:val="18"/>
              </w:rPr>
              <w:t>Encapsulated SIP INVITE or SIP MESSAGE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359A153" w14:textId="77777777" w:rsidR="00D25B71" w:rsidRPr="00AB7652" w:rsidRDefault="00D25B71" w:rsidP="00D25B71">
      <w:pPr>
        <w:pStyle w:val="Heading3"/>
      </w:pPr>
      <w:bookmarkStart w:id="465" w:name="_Toc106029174"/>
      <w:r>
        <w:t>7.11.3</w:t>
      </w:r>
      <w:r w:rsidRPr="00AB7652">
        <w:tab/>
        <w:t>Generation of IRI over LI_HI2</w:t>
      </w:r>
      <w:bookmarkEnd w:id="465"/>
    </w:p>
    <w:p w14:paraId="508EDC6C" w14:textId="77777777" w:rsidR="00D25B71" w:rsidRPr="00423904" w:rsidRDefault="00D25B71" w:rsidP="00D25B71">
      <w:pPr>
        <w:rPr>
          <w:sz w:val="24"/>
          <w:szCs w:val="24"/>
          <w:lang w:val="fr-FR" w:eastAsia="fr-FR"/>
        </w:rPr>
      </w:pPr>
      <w:r w:rsidRPr="00423904">
        <w:rPr>
          <w:lang w:val="fr-FR" w:eastAsia="fr-FR"/>
        </w:rPr>
        <w:t>When an xIRI is received over LI_X2 from a IRI-POI, the MDF2 shall generate the corresponding IRI message and deliver over LI_HI2 without undue delay. The IRI message shall contain a copy of the relevant record received in the xIRI over LI_X2.</w:t>
      </w:r>
    </w:p>
    <w:p w14:paraId="13AAEB09" w14:textId="77777777" w:rsidR="00D25B71" w:rsidRPr="006D12F8" w:rsidRDefault="00D25B71" w:rsidP="00D25B71">
      <w:pPr>
        <w:rPr>
          <w:lang w:val="fr-FR" w:eastAsia="fr-FR"/>
        </w:rPr>
      </w:pPr>
      <w:r>
        <w:rPr>
          <w:lang w:val="fr-FR" w:eastAsia="fr-FR"/>
        </w:rPr>
        <w:t>T</w:t>
      </w:r>
      <w:r w:rsidRPr="006D12F8">
        <w:rPr>
          <w:lang w:val="fr-FR" w:eastAsia="fr-FR"/>
        </w:rPr>
        <w:t xml:space="preserve">he MDF2 </w:t>
      </w:r>
      <w:r>
        <w:rPr>
          <w:lang w:val="fr-FR" w:eastAsia="fr-FR"/>
        </w:rPr>
        <w:t xml:space="preserve">shall able to </w:t>
      </w:r>
      <w:r w:rsidRPr="006D12F8">
        <w:rPr>
          <w:lang w:val="fr-FR" w:eastAsia="fr-FR"/>
        </w:rPr>
        <w:t xml:space="preserve">remove information regarded as content from RCD or eCNAM </w:t>
      </w:r>
      <w:r>
        <w:rPr>
          <w:lang w:val="fr-FR" w:eastAsia="fr-FR"/>
        </w:rPr>
        <w:t xml:space="preserve">parameters </w:t>
      </w:r>
      <w:r w:rsidRPr="006D12F8">
        <w:rPr>
          <w:lang w:val="fr-FR" w:eastAsia="fr-FR"/>
        </w:rPr>
        <w:t>in the case of an IRI-only warrant. The details of what needs to be removed and under what circumstances are outside the scope of the present document.</w:t>
      </w:r>
    </w:p>
    <w:p w14:paraId="0E931601" w14:textId="77777777" w:rsidR="00455D97" w:rsidRPr="00775BFB" w:rsidRDefault="00455D97" w:rsidP="00455D97">
      <w:pPr>
        <w:pStyle w:val="Heading2"/>
      </w:pPr>
      <w:bookmarkStart w:id="466" w:name="_Toc106029175"/>
      <w:bookmarkStart w:id="467" w:name="_Hlk69904572"/>
      <w:r w:rsidRPr="00775BFB">
        <w:t>7.</w:t>
      </w:r>
      <w:r>
        <w:t>12</w:t>
      </w:r>
      <w:r>
        <w:tab/>
      </w:r>
      <w:r w:rsidRPr="00775BFB">
        <w:t>LI for IMS based services</w:t>
      </w:r>
      <w:bookmarkEnd w:id="466"/>
    </w:p>
    <w:p w14:paraId="3BBFE4F4" w14:textId="77777777" w:rsidR="00455D97" w:rsidRDefault="00455D97" w:rsidP="00455D97">
      <w:pPr>
        <w:pStyle w:val="Heading3"/>
      </w:pPr>
      <w:bookmarkStart w:id="468" w:name="_Toc106029176"/>
      <w:r>
        <w:t>7.12.1</w:t>
      </w:r>
      <w:r>
        <w:tab/>
        <w:t>General</w:t>
      </w:r>
      <w:bookmarkEnd w:id="46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lastRenderedPageBreak/>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69" w:name="_Toc106029177"/>
      <w:bookmarkStart w:id="470" w:name="_Hlk84943005"/>
      <w:r>
        <w:t>7.12.2</w:t>
      </w:r>
      <w:r>
        <w:tab/>
      </w:r>
      <w:r w:rsidRPr="00775BFB">
        <w:t>Overview</w:t>
      </w:r>
      <w:bookmarkEnd w:id="469"/>
    </w:p>
    <w:p w14:paraId="7CF80E70" w14:textId="77777777" w:rsidR="00455D97" w:rsidRDefault="00455D97" w:rsidP="00455D97">
      <w:pPr>
        <w:pStyle w:val="Heading4"/>
      </w:pPr>
      <w:bookmarkStart w:id="471" w:name="_Toc106029178"/>
      <w:bookmarkStart w:id="472" w:name="_Hlk85022798"/>
      <w:r>
        <w:t>7.12.2</w:t>
      </w:r>
      <w:r w:rsidRPr="00995907">
        <w:t>.1</w:t>
      </w:r>
      <w:r>
        <w:tab/>
      </w:r>
      <w:r w:rsidRPr="00995907">
        <w:t>General</w:t>
      </w:r>
      <w:bookmarkEnd w:id="471"/>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7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73"/>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74" w:name="_Toc106029179"/>
      <w:bookmarkEnd w:id="470"/>
      <w:r>
        <w:t>7.12.2</w:t>
      </w:r>
      <w:r w:rsidRPr="00995907">
        <w:t>.</w:t>
      </w:r>
      <w:r>
        <w:t>2</w:t>
      </w:r>
      <w:r>
        <w:tab/>
        <w:t>Target type</w:t>
      </w:r>
      <w:r w:rsidRPr="00995907">
        <w:t xml:space="preserve"> </w:t>
      </w:r>
      <w:r>
        <w:t>and target identifiers</w:t>
      </w:r>
      <w:bookmarkEnd w:id="47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75" w:name="_Toc106029180"/>
      <w:bookmarkEnd w:id="472"/>
      <w:r>
        <w:t>7.12.2</w:t>
      </w:r>
      <w:r w:rsidRPr="00995907">
        <w:t>.</w:t>
      </w:r>
      <w:r>
        <w:t>3</w:t>
      </w:r>
      <w:r>
        <w:tab/>
        <w:t>Roaming</w:t>
      </w:r>
      <w:r w:rsidRPr="00995907">
        <w:t xml:space="preserve"> considerations</w:t>
      </w:r>
      <w:bookmarkEnd w:id="47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lastRenderedPageBreak/>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76" w:name="_Toc106029181"/>
      <w:r>
        <w:t>7.12.2</w:t>
      </w:r>
      <w:r w:rsidRPr="00995907">
        <w:t>.</w:t>
      </w:r>
      <w:r>
        <w:t>4</w:t>
      </w:r>
      <w:r>
        <w:tab/>
      </w:r>
      <w:r w:rsidRPr="00995907">
        <w:t xml:space="preserve">Service </w:t>
      </w:r>
      <w:r>
        <w:t>specific aspects</w:t>
      </w:r>
      <w:bookmarkEnd w:id="476"/>
      <w:r>
        <w:t xml:space="preserve"> </w:t>
      </w:r>
    </w:p>
    <w:p w14:paraId="505F91E9" w14:textId="77777777" w:rsidR="00455D97" w:rsidRPr="00DE0932" w:rsidRDefault="00455D97" w:rsidP="00455D97">
      <w:pPr>
        <w:pStyle w:val="Heading5"/>
      </w:pPr>
      <w:bookmarkStart w:id="477" w:name="_Toc106029182"/>
      <w:r>
        <w:t>7.12.2.4.1</w:t>
      </w:r>
      <w:r>
        <w:tab/>
        <w:t>General</w:t>
      </w:r>
      <w:bookmarkEnd w:id="47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78" w:name="_Toc106029183"/>
      <w:r>
        <w:t>7.12.2.4.2</w:t>
      </w:r>
      <w:r>
        <w:tab/>
        <w:t>LI for normal sessions</w:t>
      </w:r>
      <w:bookmarkEnd w:id="47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79" w:name="_Toc106029184"/>
      <w:r>
        <w:t>7.12.2.4.3</w:t>
      </w:r>
      <w:r>
        <w:tab/>
        <w:t>LI for redirected sessions</w:t>
      </w:r>
      <w:bookmarkEnd w:id="47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80" w:name="_Toc106029185"/>
      <w:r>
        <w:t>7.12.2.4.4</w:t>
      </w:r>
      <w:r>
        <w:tab/>
        <w:t>LI for conferencing</w:t>
      </w:r>
      <w:bookmarkEnd w:id="480"/>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81" w:name="_Toc106029186"/>
      <w:r>
        <w:lastRenderedPageBreak/>
        <w:t>7.12.2.4.5</w:t>
      </w:r>
      <w:r>
        <w:tab/>
        <w:t>STIR/SHAKEN</w:t>
      </w:r>
      <w:bookmarkEnd w:id="48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82" w:name="_Toc106029187"/>
      <w:r>
        <w:t>7.12.2.4.6</w:t>
      </w:r>
      <w:r>
        <w:tab/>
        <w:t>RCD/eCNAM</w:t>
      </w:r>
      <w:bookmarkEnd w:id="48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83"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84" w:name="_Toc106029188"/>
      <w:r>
        <w:t>7.12.2</w:t>
      </w:r>
      <w:r w:rsidRPr="00995907">
        <w:t>.</w:t>
      </w:r>
      <w:r>
        <w:t>5</w:t>
      </w:r>
      <w:r>
        <w:tab/>
      </w:r>
      <w:r w:rsidRPr="00995907">
        <w:t xml:space="preserve">Service </w:t>
      </w:r>
      <w:r>
        <w:t>scoping</w:t>
      </w:r>
      <w:bookmarkEnd w:id="484"/>
    </w:p>
    <w:p w14:paraId="3938CA9A" w14:textId="77777777" w:rsidR="00455D97" w:rsidRPr="00FC7398" w:rsidRDefault="00455D97" w:rsidP="0016653D">
      <w:pPr>
        <w:pStyle w:val="Heading5"/>
      </w:pPr>
      <w:bookmarkStart w:id="485" w:name="_Toc106029189"/>
      <w:r>
        <w:t>7.12.</w:t>
      </w:r>
      <w:r w:rsidRPr="00FC7398">
        <w:t>2.5.1</w:t>
      </w:r>
      <w:r w:rsidRPr="00FC7398">
        <w:tab/>
        <w:t>General</w:t>
      </w:r>
      <w:bookmarkEnd w:id="485"/>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86" w:name="_Toc106029190"/>
      <w:r>
        <w:t>7.12.2.5.2</w:t>
      </w:r>
      <w:r>
        <w:tab/>
        <w:t>LI for voice</w:t>
      </w:r>
      <w:bookmarkEnd w:id="486"/>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lastRenderedPageBreak/>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87" w:name="_Toc106029191"/>
      <w:r>
        <w:t>7.12.2.5.3</w:t>
      </w:r>
      <w:r>
        <w:tab/>
        <w:t>LI for Messaging</w:t>
      </w:r>
      <w:bookmarkEnd w:id="487"/>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488" w:name="_Toc106029192"/>
      <w:r>
        <w:t>7.12.2.5.4</w:t>
      </w:r>
      <w:r>
        <w:tab/>
        <w:t>LI for voice-mail</w:t>
      </w:r>
      <w:bookmarkEnd w:id="488"/>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489" w:name="_Toc106029193"/>
      <w:r>
        <w:t>7.12.2.5.5</w:t>
      </w:r>
      <w:r>
        <w:tab/>
        <w:t>LI for RCS</w:t>
      </w:r>
      <w:bookmarkEnd w:id="489"/>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490" w:name="_Toc106029194"/>
      <w:r>
        <w:t>7.12.2.5.6</w:t>
      </w:r>
      <w:r>
        <w:tab/>
        <w:t>LI for PTC service</w:t>
      </w:r>
      <w:bookmarkEnd w:id="490"/>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491" w:name="_Toc106029195"/>
      <w:r>
        <w:t>7.12.2.5.7</w:t>
      </w:r>
      <w:r>
        <w:tab/>
        <w:t>LALS triggering</w:t>
      </w:r>
      <w:bookmarkEnd w:id="491"/>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492" w:name="_Toc106029196"/>
      <w:bookmarkEnd w:id="483"/>
      <w:r>
        <w:lastRenderedPageBreak/>
        <w:t>7.12.2</w:t>
      </w:r>
      <w:r w:rsidRPr="00995907">
        <w:t>.</w:t>
      </w:r>
      <w:r>
        <w:t>6</w:t>
      </w:r>
      <w:r>
        <w:tab/>
        <w:t>Location reporting</w:t>
      </w:r>
      <w:bookmarkEnd w:id="492"/>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493" w:name="_Toc106029197"/>
      <w:r>
        <w:t>7.12.2</w:t>
      </w:r>
      <w:r w:rsidRPr="00995907">
        <w:t>.</w:t>
      </w:r>
      <w:r>
        <w:t>7</w:t>
      </w:r>
      <w:r>
        <w:tab/>
      </w:r>
      <w:r w:rsidRPr="00995907">
        <w:t>Deployment considerations</w:t>
      </w:r>
      <w:bookmarkEnd w:id="493"/>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494" w:name="_Toc106029198"/>
      <w:bookmarkStart w:id="495" w:name="_Hlk83804503"/>
      <w:r>
        <w:t>7.12.2</w:t>
      </w:r>
      <w:r w:rsidRPr="00995907">
        <w:t>.</w:t>
      </w:r>
      <w:r>
        <w:t>8</w:t>
      </w:r>
      <w:r>
        <w:tab/>
      </w:r>
      <w:r w:rsidRPr="00995907">
        <w:t xml:space="preserve">Identifying the intercepted </w:t>
      </w:r>
      <w:r>
        <w:t>IMS-based communications</w:t>
      </w:r>
      <w:bookmarkEnd w:id="494"/>
    </w:p>
    <w:p w14:paraId="085EDE30" w14:textId="77777777" w:rsidR="00455D97" w:rsidRDefault="00455D97" w:rsidP="00455D97">
      <w:pPr>
        <w:pStyle w:val="Heading5"/>
      </w:pPr>
      <w:bookmarkStart w:id="496" w:name="_Toc106029199"/>
      <w:r>
        <w:t>7.12.2.8.1</w:t>
      </w:r>
      <w:r>
        <w:tab/>
        <w:t>General concepts</w:t>
      </w:r>
      <w:bookmarkEnd w:id="496"/>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497"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498" w:name="_Toc106029200"/>
      <w:bookmarkEnd w:id="497"/>
      <w:r>
        <w:t>7.12.2.8.2</w:t>
      </w:r>
      <w:r>
        <w:tab/>
        <w:t>Target match</w:t>
      </w:r>
      <w:bookmarkEnd w:id="498"/>
    </w:p>
    <w:p w14:paraId="78463E62" w14:textId="77777777" w:rsidR="00455D97" w:rsidRDefault="00455D97" w:rsidP="00455D97">
      <w:pPr>
        <w:pStyle w:val="Heading6"/>
      </w:pPr>
      <w:bookmarkStart w:id="499" w:name="_Toc106029201"/>
      <w:bookmarkStart w:id="500" w:name="_Hlk83917062"/>
      <w:r>
        <w:t>7.12.2.8.2.1</w:t>
      </w:r>
      <w:r>
        <w:tab/>
        <w:t>General</w:t>
      </w:r>
      <w:bookmarkEnd w:id="499"/>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01" w:name="_Hlk86924349"/>
      <w:r>
        <w:tab/>
        <w:t>Digest username of Authorization header of the SIP REGISTER when the target identity is IMPI.</w:t>
      </w:r>
    </w:p>
    <w:p w14:paraId="0A3B0A9D" w14:textId="26F52D65" w:rsidR="00455D97" w:rsidRDefault="00455D97" w:rsidP="00455D97">
      <w:pPr>
        <w:pStyle w:val="NO"/>
      </w:pPr>
      <w:bookmarkStart w:id="502" w:name="_Hlk86924361"/>
      <w:bookmarkEnd w:id="501"/>
      <w:r>
        <w:t>NOTE:</w:t>
      </w:r>
      <w:r>
        <w:tab/>
        <w:t>The SIP REGISTER that carries the Authorization header is sent in response when the initial Registration is challenged.</w:t>
      </w:r>
    </w:p>
    <w:bookmarkEnd w:id="502"/>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03" w:name="_Toc106029202"/>
      <w:bookmarkEnd w:id="500"/>
      <w:r>
        <w:lastRenderedPageBreak/>
        <w:t>7.12.2.8.2.2</w:t>
      </w:r>
      <w:r>
        <w:tab/>
        <w:t>Session based IMS services</w:t>
      </w:r>
      <w:bookmarkEnd w:id="503"/>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04"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04"/>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05" w:name="_Toc106029203"/>
      <w:bookmarkStart w:id="506" w:name="_Hlk83804951"/>
      <w:r>
        <w:t>7.12.2.8.2.3</w:t>
      </w:r>
      <w:r>
        <w:tab/>
        <w:t>Session independent IMS services</w:t>
      </w:r>
      <w:bookmarkEnd w:id="505"/>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lastRenderedPageBreak/>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24F7C4D" w:rsidR="00455D97" w:rsidRDefault="00455D97" w:rsidP="00455D97">
      <w:pPr>
        <w:pStyle w:val="NO"/>
      </w:pPr>
      <w:r>
        <w:t>NOTE:</w:t>
      </w:r>
      <w:r>
        <w:tab/>
        <w:t>IRI-POI/CC-TF that uses the information received in the SIP REGISTER to perform a target match can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07" w:name="_Toc106029204"/>
      <w:bookmarkEnd w:id="495"/>
      <w:bookmarkEnd w:id="506"/>
      <w:r>
        <w:t>7.12.2</w:t>
      </w:r>
      <w:r w:rsidRPr="00995907">
        <w:t>.</w:t>
      </w:r>
      <w:r>
        <w:t>9</w:t>
      </w:r>
      <w:r>
        <w:tab/>
      </w:r>
      <w:r w:rsidRPr="00995907">
        <w:t>Handling of correlation information</w:t>
      </w:r>
      <w:bookmarkEnd w:id="507"/>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08" w:name="_Toc106029205"/>
      <w:r>
        <w:t>7.12.3</w:t>
      </w:r>
      <w:r>
        <w:tab/>
      </w:r>
      <w:r w:rsidRPr="00995907">
        <w:t>Provisioning over LI_X1</w:t>
      </w:r>
      <w:bookmarkEnd w:id="508"/>
      <w:r w:rsidRPr="00995907">
        <w:t xml:space="preserve"> </w:t>
      </w:r>
    </w:p>
    <w:p w14:paraId="6F6C2D2E" w14:textId="77777777" w:rsidR="00455D97" w:rsidRDefault="00455D97" w:rsidP="00455D97">
      <w:pPr>
        <w:pStyle w:val="Heading4"/>
      </w:pPr>
      <w:bookmarkStart w:id="509" w:name="_Toc106029206"/>
      <w:r>
        <w:t>7.12.3.1</w:t>
      </w:r>
      <w:r>
        <w:tab/>
        <w:t>General</w:t>
      </w:r>
      <w:bookmarkEnd w:id="509"/>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10" w:name="_Toc106029207"/>
      <w:bookmarkStart w:id="511" w:name="_Hlk84859888"/>
      <w:r>
        <w:t>7.12.3</w:t>
      </w:r>
      <w:r w:rsidRPr="00995907">
        <w:t>.2</w:t>
      </w:r>
      <w:r>
        <w:tab/>
      </w:r>
      <w:r w:rsidRPr="00995907">
        <w:t>Provisioning of IRI-POI</w:t>
      </w:r>
      <w:bookmarkEnd w:id="510"/>
    </w:p>
    <w:p w14:paraId="01452644" w14:textId="77777777" w:rsidR="00455D97" w:rsidRDefault="00455D97" w:rsidP="00455D97">
      <w:pPr>
        <w:pStyle w:val="Heading5"/>
      </w:pPr>
      <w:bookmarkStart w:id="512" w:name="_Toc106029208"/>
      <w:r>
        <w:t>7.12.3.2.1</w:t>
      </w:r>
      <w:r>
        <w:tab/>
        <w:t>Session-based IMS services</w:t>
      </w:r>
      <w:bookmarkEnd w:id="512"/>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lastRenderedPageBreak/>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13" w:name="_Toc106029209"/>
      <w:r>
        <w:t>7.12.3.2.2</w:t>
      </w:r>
      <w:r>
        <w:tab/>
        <w:t>Session-independent IMS services</w:t>
      </w:r>
      <w:bookmarkEnd w:id="513"/>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11"/>
    </w:tbl>
    <w:p w14:paraId="6C9AF15D" w14:textId="77777777" w:rsidR="00455D97" w:rsidRDefault="00455D97" w:rsidP="00455D97"/>
    <w:p w14:paraId="0F2A6085" w14:textId="42D3CF72" w:rsidR="00455D97" w:rsidRPr="00780EE3" w:rsidRDefault="00455D97" w:rsidP="00455D97">
      <w:r w:rsidRPr="00780EE3">
        <w:lastRenderedPageBreak/>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14" w:name="_Toc106029210"/>
      <w:r>
        <w:t>7.12.3</w:t>
      </w:r>
      <w:r w:rsidRPr="00995907">
        <w:t>.</w:t>
      </w:r>
      <w:r>
        <w:t>3</w:t>
      </w:r>
      <w:r>
        <w:tab/>
      </w:r>
      <w:r w:rsidRPr="00995907">
        <w:t xml:space="preserve">Provisioning of </w:t>
      </w:r>
      <w:r>
        <w:t>CC-TF</w:t>
      </w:r>
      <w:bookmarkEnd w:id="514"/>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15" w:name="_Toc106029211"/>
      <w:r>
        <w:t>7.12.3.4</w:t>
      </w:r>
      <w:r>
        <w:tab/>
      </w:r>
      <w:r w:rsidRPr="008378AD">
        <w:t>Provisioning of the MDF2</w:t>
      </w:r>
      <w:bookmarkEnd w:id="515"/>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16" w:name="_Toc106029212"/>
      <w:r>
        <w:t>7.12.3.5</w:t>
      </w:r>
      <w:r w:rsidRPr="008378AD">
        <w:tab/>
        <w:t>Provisioning of the MDF</w:t>
      </w:r>
      <w:r>
        <w:t>3</w:t>
      </w:r>
      <w:bookmarkEnd w:id="516"/>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17" w:name="_Toc106029213"/>
      <w:bookmarkStart w:id="518" w:name="_Hlk85646798"/>
      <w:r>
        <w:t>7.12.4</w:t>
      </w:r>
      <w:r>
        <w:tab/>
      </w:r>
      <w:r w:rsidRPr="00995907">
        <w:t>Generation of xIRIs over LI_X2</w:t>
      </w:r>
      <w:bookmarkEnd w:id="517"/>
    </w:p>
    <w:p w14:paraId="2114A2E3" w14:textId="77777777" w:rsidR="00455D97" w:rsidRDefault="00455D97" w:rsidP="00455D97">
      <w:pPr>
        <w:pStyle w:val="Heading4"/>
      </w:pPr>
      <w:bookmarkStart w:id="519" w:name="_Toc106029214"/>
      <w:r>
        <w:t>7.12.4</w:t>
      </w:r>
      <w:r w:rsidRPr="00995907">
        <w:t>.1</w:t>
      </w:r>
      <w:r>
        <w:tab/>
        <w:t>IRI-POIs in IMS signaling functions</w:t>
      </w:r>
      <w:bookmarkEnd w:id="519"/>
    </w:p>
    <w:p w14:paraId="2FB9AA5F" w14:textId="77777777" w:rsidR="00455D97" w:rsidRPr="001F782B" w:rsidRDefault="00455D97" w:rsidP="00455D97">
      <w:pPr>
        <w:pStyle w:val="Heading5"/>
      </w:pPr>
      <w:bookmarkStart w:id="520" w:name="_Toc106029215"/>
      <w:r>
        <w:t>7.12.4.1.1</w:t>
      </w:r>
      <w:r>
        <w:tab/>
        <w:t>General</w:t>
      </w:r>
      <w:bookmarkEnd w:id="520"/>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21" w:name="_Toc106029216"/>
      <w:r>
        <w:t>7.12.4.1.2</w:t>
      </w:r>
      <w:r>
        <w:tab/>
        <w:t>IRI-POI in P-CSCF</w:t>
      </w:r>
      <w:bookmarkEnd w:id="521"/>
    </w:p>
    <w:p w14:paraId="33EE62B2" w14:textId="77777777" w:rsidR="00455D97" w:rsidRPr="00A41383" w:rsidRDefault="00455D97" w:rsidP="00455D97">
      <w:pPr>
        <w:pStyle w:val="Heading6"/>
      </w:pPr>
      <w:bookmarkStart w:id="522" w:name="_Toc106029217"/>
      <w:r>
        <w:t>7.12.4.1.2.1</w:t>
      </w:r>
      <w:r>
        <w:tab/>
        <w:t>Session-based IMS communications</w:t>
      </w:r>
      <w:bookmarkEnd w:id="522"/>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23"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24" w:name="_Toc106029218"/>
      <w:bookmarkEnd w:id="523"/>
      <w:r>
        <w:t>7.12.4.1.2.2</w:t>
      </w:r>
      <w:r>
        <w:tab/>
        <w:t>Session-independent IMS communications</w:t>
      </w:r>
      <w:bookmarkEnd w:id="524"/>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25" w:name="_Toc106029219"/>
      <w:bookmarkEnd w:id="518"/>
      <w:r>
        <w:t>7.12.4.1.3</w:t>
      </w:r>
      <w:r>
        <w:tab/>
        <w:t>IRI-POI in S-CSCF</w:t>
      </w:r>
      <w:bookmarkEnd w:id="525"/>
    </w:p>
    <w:p w14:paraId="0C1FB385" w14:textId="77777777" w:rsidR="00455D97" w:rsidRPr="00A41383" w:rsidRDefault="00455D97" w:rsidP="00455D97">
      <w:pPr>
        <w:pStyle w:val="Heading6"/>
      </w:pPr>
      <w:bookmarkStart w:id="526" w:name="_Toc106029220"/>
      <w:r>
        <w:t>7.12.4.1.3.1</w:t>
      </w:r>
      <w:r>
        <w:tab/>
        <w:t>Session-based IMS communications</w:t>
      </w:r>
      <w:bookmarkEnd w:id="526"/>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lastRenderedPageBreak/>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27" w:name="_Toc106029221"/>
      <w:r>
        <w:t>7.12.4.1.3.2</w:t>
      </w:r>
      <w:r>
        <w:tab/>
        <w:t>Session-independent IMS communications</w:t>
      </w:r>
      <w:bookmarkEnd w:id="527"/>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28" w:name="_Toc106029222"/>
      <w:r>
        <w:t>7.12.4.1.4</w:t>
      </w:r>
      <w:r>
        <w:tab/>
        <w:t>IRI-POI in E-CSCF</w:t>
      </w:r>
      <w:bookmarkEnd w:id="528"/>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29" w:name="_Toc106029223"/>
      <w:r>
        <w:t>7.12.4.1.5</w:t>
      </w:r>
      <w:r>
        <w:tab/>
        <w:t>IRI-POI in IBCF</w:t>
      </w:r>
      <w:bookmarkEnd w:id="529"/>
    </w:p>
    <w:p w14:paraId="7F76B919" w14:textId="77777777" w:rsidR="00455D97" w:rsidRPr="00A41383" w:rsidRDefault="00455D97" w:rsidP="00455D97">
      <w:pPr>
        <w:pStyle w:val="Heading6"/>
      </w:pPr>
      <w:bookmarkStart w:id="530" w:name="_Toc106029224"/>
      <w:r>
        <w:t>7.12.4.1.5.1</w:t>
      </w:r>
      <w:r>
        <w:tab/>
        <w:t>Session-based IMS communications</w:t>
      </w:r>
      <w:bookmarkEnd w:id="530"/>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31" w:name="_Toc106029225"/>
      <w:r>
        <w:t>7.12.4.1.5.2</w:t>
      </w:r>
      <w:r>
        <w:tab/>
        <w:t>Session-independent IMS communications</w:t>
      </w:r>
      <w:bookmarkEnd w:id="531"/>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lastRenderedPageBreak/>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32" w:name="_Toc106029226"/>
      <w:r>
        <w:t>7.12.4.1.6</w:t>
      </w:r>
      <w:r>
        <w:tab/>
        <w:t>IRI-POI in MGCF</w:t>
      </w:r>
      <w:bookmarkEnd w:id="532"/>
    </w:p>
    <w:p w14:paraId="467FB459" w14:textId="77777777" w:rsidR="00455D97" w:rsidRPr="00A41383" w:rsidRDefault="00455D97" w:rsidP="00455D97">
      <w:pPr>
        <w:pStyle w:val="Heading6"/>
      </w:pPr>
      <w:bookmarkStart w:id="533" w:name="_Toc106029227"/>
      <w:r>
        <w:t>7.12.4.1.6.1</w:t>
      </w:r>
      <w:r>
        <w:tab/>
        <w:t>Session-based IMS communications</w:t>
      </w:r>
      <w:bookmarkEnd w:id="533"/>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34" w:name="_Toc106029228"/>
      <w:r>
        <w:t>7.12.4.1.6.2</w:t>
      </w:r>
      <w:r>
        <w:tab/>
        <w:t>Session-independent IMS communications</w:t>
      </w:r>
      <w:bookmarkEnd w:id="534"/>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35" w:name="_Toc106029229"/>
      <w:r>
        <w:t>7.12.4.1.7</w:t>
      </w:r>
      <w:r>
        <w:tab/>
        <w:t>IRI-POI in AS</w:t>
      </w:r>
      <w:bookmarkEnd w:id="535"/>
    </w:p>
    <w:p w14:paraId="29C096F4" w14:textId="77777777" w:rsidR="00455D97" w:rsidRPr="00A41383" w:rsidRDefault="00455D97" w:rsidP="00455D97">
      <w:pPr>
        <w:pStyle w:val="Heading6"/>
      </w:pPr>
      <w:bookmarkStart w:id="536" w:name="_Toc106029230"/>
      <w:r>
        <w:t>7.12.4.1.7.1</w:t>
      </w:r>
      <w:r>
        <w:tab/>
        <w:t>Session-based IMS communications</w:t>
      </w:r>
      <w:bookmarkEnd w:id="536"/>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37" w:name="_Toc106029231"/>
      <w:r>
        <w:t>7.12.4.1.7.2</w:t>
      </w:r>
      <w:r>
        <w:tab/>
        <w:t>Session-independent IMS communications</w:t>
      </w:r>
      <w:bookmarkEnd w:id="537"/>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38" w:name="_Toc106029232"/>
      <w:r>
        <w:rPr>
          <w:rStyle w:val="Emphasis"/>
          <w:i w:val="0"/>
          <w:iCs w:val="0"/>
        </w:rPr>
        <w:t>7.12.</w:t>
      </w:r>
      <w:r w:rsidRPr="00E9613D">
        <w:rPr>
          <w:rStyle w:val="Emphasis"/>
          <w:i w:val="0"/>
          <w:iCs w:val="0"/>
        </w:rPr>
        <w:t>4.2</w:t>
      </w:r>
      <w:r w:rsidRPr="00E9613D">
        <w:rPr>
          <w:rStyle w:val="Emphasis"/>
          <w:i w:val="0"/>
          <w:iCs w:val="0"/>
        </w:rPr>
        <w:tab/>
        <w:t>IMS records</w:t>
      </w:r>
      <w:bookmarkEnd w:id="538"/>
    </w:p>
    <w:p w14:paraId="45E18EF8" w14:textId="77777777" w:rsidR="00455D97" w:rsidRPr="007F15EA" w:rsidRDefault="00455D97" w:rsidP="00455D97">
      <w:pPr>
        <w:pStyle w:val="Heading5"/>
      </w:pPr>
      <w:bookmarkStart w:id="539" w:name="_Toc106029233"/>
      <w:r>
        <w:t>7.12.4</w:t>
      </w:r>
      <w:r w:rsidRPr="007F15EA">
        <w:t>.2.</w:t>
      </w:r>
      <w:r>
        <w:t>1</w:t>
      </w:r>
      <w:r w:rsidRPr="007F15EA">
        <w:tab/>
      </w:r>
      <w:r>
        <w:t>IMS Message</w:t>
      </w:r>
      <w:bookmarkEnd w:id="539"/>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40" w:name="_Hlk86936836"/>
      <w:r>
        <w:lastRenderedPageBreak/>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40"/>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41" w:name="_Toc106029234"/>
      <w:r>
        <w:t>7.12.4.2.</w:t>
      </w:r>
      <w:r w:rsidR="009D21EE">
        <w:t>2</w:t>
      </w:r>
      <w:r w:rsidRPr="00480EF6">
        <w:tab/>
      </w:r>
      <w:r>
        <w:t xml:space="preserve">Start of interception </w:t>
      </w:r>
      <w:r w:rsidRPr="003E7B30">
        <w:t>with Active IMS session</w:t>
      </w:r>
      <w:bookmarkEnd w:id="541"/>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lastRenderedPageBreak/>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42" w:name="_Toc106029235"/>
      <w:r>
        <w:t>7.12.4.2.3</w:t>
      </w:r>
      <w:r w:rsidRPr="00480EF6">
        <w:tab/>
      </w:r>
      <w:r>
        <w:t>IMS CC Unavailable</w:t>
      </w:r>
      <w:bookmarkEnd w:id="542"/>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43" w:name="_Toc106029236"/>
      <w:r>
        <w:t>7.12.5</w:t>
      </w:r>
      <w:r>
        <w:tab/>
        <w:t>Triggering of CC-POI by CC-TF over LI_T3</w:t>
      </w:r>
      <w:bookmarkEnd w:id="543"/>
    </w:p>
    <w:p w14:paraId="483487A9" w14:textId="77777777" w:rsidR="00455D97" w:rsidRDefault="00455D97" w:rsidP="00455D97">
      <w:pPr>
        <w:pStyle w:val="Heading4"/>
      </w:pPr>
      <w:bookmarkStart w:id="544" w:name="_Toc106029237"/>
      <w:r>
        <w:t>7.12.5</w:t>
      </w:r>
      <w:r w:rsidRPr="00995907">
        <w:t>.</w:t>
      </w:r>
      <w:r>
        <w:t>1</w:t>
      </w:r>
      <w:r>
        <w:tab/>
        <w:t>CC-TFs in IMS signaling functions</w:t>
      </w:r>
      <w:bookmarkEnd w:id="544"/>
    </w:p>
    <w:p w14:paraId="22452D72" w14:textId="77777777" w:rsidR="00455D97" w:rsidRPr="001F782B" w:rsidRDefault="00455D97" w:rsidP="00455D97">
      <w:pPr>
        <w:pStyle w:val="Heading5"/>
      </w:pPr>
      <w:bookmarkStart w:id="545" w:name="_Toc106029238"/>
      <w:r>
        <w:t>7.12.5.1.1</w:t>
      </w:r>
      <w:r>
        <w:tab/>
        <w:t>General</w:t>
      </w:r>
      <w:bookmarkEnd w:id="545"/>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46" w:name="_Toc106029239"/>
      <w:r>
        <w:t>7.12.5.1.2</w:t>
      </w:r>
      <w:r>
        <w:tab/>
        <w:t>CC-TF in P-CSCF</w:t>
      </w:r>
      <w:bookmarkEnd w:id="546"/>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47" w:name="_Toc106029240"/>
      <w:r>
        <w:t>7.12.5.1.3</w:t>
      </w:r>
      <w:r>
        <w:tab/>
        <w:t>CC-TF in IBCF</w:t>
      </w:r>
      <w:bookmarkEnd w:id="547"/>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48" w:name="_Toc106029241"/>
      <w:r>
        <w:t>7.12.5.1.4</w:t>
      </w:r>
      <w:r>
        <w:tab/>
        <w:t>CC-TF in MGCF</w:t>
      </w:r>
      <w:bookmarkEnd w:id="548"/>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49" w:name="_Toc106029242"/>
      <w:r>
        <w:lastRenderedPageBreak/>
        <w:t>7.12.5.1.5</w:t>
      </w:r>
      <w:r>
        <w:tab/>
        <w:t>CC-TF in AS/MRFC</w:t>
      </w:r>
      <w:bookmarkEnd w:id="549"/>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50" w:name="_Toc90925013"/>
      <w:bookmarkStart w:id="551" w:name="_Toc106029243"/>
      <w:bookmarkEnd w:id="467"/>
      <w:r>
        <w:t>7.12.5.2</w:t>
      </w:r>
      <w:r>
        <w:tab/>
        <w:t>LI_T3</w:t>
      </w:r>
      <w:bookmarkEnd w:id="550"/>
      <w:r>
        <w:t xml:space="preserve"> triggering details</w:t>
      </w:r>
      <w:bookmarkEnd w:id="551"/>
    </w:p>
    <w:p w14:paraId="633F5203" w14:textId="77777777" w:rsidR="00EF3C78" w:rsidRDefault="00EF3C78" w:rsidP="00EF3C78">
      <w:pPr>
        <w:pStyle w:val="Heading5"/>
      </w:pPr>
      <w:bookmarkStart w:id="552" w:name="_Toc106029244"/>
      <w:bookmarkStart w:id="553" w:name="_Hlk92714207"/>
      <w:r>
        <w:t>7.12.5.2.1</w:t>
      </w:r>
      <w:r>
        <w:tab/>
      </w:r>
      <w:r>
        <w:tab/>
        <w:t>General</w:t>
      </w:r>
      <w:bookmarkEnd w:id="552"/>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8" type="#_x0000_t75" style="width:426pt;height:303.75pt" o:ole="">
            <v:imagedata r:id="rId21" o:title=""/>
          </v:shape>
          <o:OLEObject Type="Embed" ProgID="Visio.Drawing.15" ShapeID="_x0000_i1028" DrawAspect="Content" ObjectID="_1716790792" r:id="rId22"/>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lastRenderedPageBreak/>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54" w:name="_Toc106029245"/>
      <w:bookmarkEnd w:id="553"/>
      <w:r>
        <w:t>7.12.5.2.2</w:t>
      </w:r>
      <w:r>
        <w:tab/>
      </w:r>
      <w:r>
        <w:tab/>
        <w:t>Activation Task</w:t>
      </w:r>
      <w:bookmarkEnd w:id="554"/>
    </w:p>
    <w:p w14:paraId="04563228" w14:textId="77777777" w:rsidR="00EF3C78" w:rsidRDefault="00EF3C78" w:rsidP="00EF3C78">
      <w:pPr>
        <w:pStyle w:val="Heading6"/>
      </w:pPr>
      <w:bookmarkStart w:id="555" w:name="_Toc106029246"/>
      <w:r>
        <w:t>7.12.5.2.2.1</w:t>
      </w:r>
      <w:r>
        <w:tab/>
        <w:t>Overview</w:t>
      </w:r>
      <w:bookmarkEnd w:id="555"/>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56"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56"/>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lastRenderedPageBreak/>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557"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58"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57"/>
    <w:bookmarkEnd w:id="558"/>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59" w:name="_Toc106029247"/>
      <w:r>
        <w:t>7.12.5.2.2.2</w:t>
      </w:r>
      <w:r>
        <w:tab/>
        <w:t>Activation of CC-POI in IMS-AGW, TrGW, IM-MGW</w:t>
      </w:r>
      <w:bookmarkEnd w:id="559"/>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lastRenderedPageBreak/>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60"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lastRenderedPageBreak/>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61" w:name="_Toc106029248"/>
      <w:bookmarkEnd w:id="560"/>
      <w:r>
        <w:t>7.12.5.2.2.3</w:t>
      </w:r>
      <w:r>
        <w:tab/>
      </w:r>
      <w:r>
        <w:tab/>
        <w:t>CC-POI in MRFP</w:t>
      </w:r>
      <w:bookmarkEnd w:id="561"/>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62" w:name="_Toc106029249"/>
      <w:r>
        <w:t>7.12.5.2.2.4</w:t>
      </w:r>
      <w:r>
        <w:tab/>
        <w:t>Activation of CC-POI when media interceptions are done at both sides IMS media function</w:t>
      </w:r>
      <w:bookmarkEnd w:id="562"/>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1.5pt;height:293.25pt" o:ole="">
            <v:imagedata r:id="rId23" o:title=""/>
          </v:shape>
          <o:OLEObject Type="Embed" ProgID="Visio.Drawing.15" ShapeID="_x0000_i1029" DrawAspect="Content" ObjectID="_1716790793" r:id="rId24"/>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63" w:name="_Toc106029250"/>
      <w:r>
        <w:t>7.12.5.2.3</w:t>
      </w:r>
      <w:r>
        <w:tab/>
        <w:t>ModifyTask</w:t>
      </w:r>
      <w:bookmarkEnd w:id="563"/>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64" w:name="_Toc106029251"/>
      <w:r>
        <w:t>7.12.5.2.4</w:t>
      </w:r>
      <w:r>
        <w:tab/>
        <w:t>DeactivateTask</w:t>
      </w:r>
      <w:bookmarkEnd w:id="564"/>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65" w:name="_Toc106029252"/>
      <w:r>
        <w:t>7.12.6</w:t>
      </w:r>
      <w:r>
        <w:tab/>
        <w:t>Generation of xCC over LI_X3</w:t>
      </w:r>
      <w:bookmarkEnd w:id="565"/>
    </w:p>
    <w:p w14:paraId="43DCA23F" w14:textId="77777777" w:rsidR="00E000E0" w:rsidRDefault="00E000E0" w:rsidP="00E000E0">
      <w:pPr>
        <w:pStyle w:val="Heading4"/>
      </w:pPr>
      <w:bookmarkStart w:id="566" w:name="_Toc106029253"/>
      <w:r>
        <w:t>7.12.6.1</w:t>
      </w:r>
      <w:r>
        <w:tab/>
        <w:t>General</w:t>
      </w:r>
      <w:bookmarkEnd w:id="566"/>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567" w:name="_Toc106029254"/>
      <w:r w:rsidRPr="009F41AD">
        <w:t>7.12</w:t>
      </w:r>
      <w:r>
        <w:t>.6</w:t>
      </w:r>
      <w:r w:rsidRPr="009F41AD">
        <w:t>.2</w:t>
      </w:r>
      <w:r w:rsidRPr="009F41AD">
        <w:tab/>
        <w:t>Media capture</w:t>
      </w:r>
      <w:bookmarkEnd w:id="567"/>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568" w:name="_Toc106029255"/>
      <w:r w:rsidRPr="002E4B69">
        <w:t>7.12</w:t>
      </w:r>
      <w:r>
        <w:t>.6</w:t>
      </w:r>
      <w:r w:rsidRPr="002E4B69">
        <w:t>.</w:t>
      </w:r>
      <w:r>
        <w:t>3</w:t>
      </w:r>
      <w:r w:rsidRPr="002E4B69">
        <w:tab/>
        <w:t>Payload format</w:t>
      </w:r>
      <w:bookmarkEnd w:id="568"/>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569" w:name="_Toc106029256"/>
      <w:r w:rsidRPr="002E4B69">
        <w:t>7.12</w:t>
      </w:r>
      <w:r>
        <w:t>.6</w:t>
      </w:r>
      <w:r w:rsidRPr="002E4B69">
        <w:t>.</w:t>
      </w:r>
      <w:r>
        <w:t>4</w:t>
      </w:r>
      <w:r w:rsidRPr="002E4B69">
        <w:tab/>
        <w:t>Payload direction</w:t>
      </w:r>
      <w:bookmarkEnd w:id="569"/>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570" w:name="_Toc106029257"/>
      <w:r w:rsidRPr="002E4B69">
        <w:t>7.12</w:t>
      </w:r>
      <w:r>
        <w:t>.6</w:t>
      </w:r>
      <w:r w:rsidRPr="002E4B69">
        <w:t>.</w:t>
      </w:r>
      <w:r>
        <w:t>5</w:t>
      </w:r>
      <w:r w:rsidRPr="002E4B69">
        <w:tab/>
      </w:r>
      <w:r>
        <w:t>SDP session description</w:t>
      </w:r>
      <w:bookmarkEnd w:id="570"/>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571" w:name="_Toc106029258"/>
      <w:r w:rsidRPr="002E4B69">
        <w:t>7.12</w:t>
      </w:r>
      <w:r>
        <w:t>.6</w:t>
      </w:r>
      <w:r w:rsidRPr="002E4B69">
        <w:t>.</w:t>
      </w:r>
      <w:r>
        <w:t>6</w:t>
      </w:r>
      <w:r w:rsidRPr="002E4B69">
        <w:tab/>
      </w:r>
      <w:r>
        <w:t>Additional XID related information</w:t>
      </w:r>
      <w:bookmarkEnd w:id="571"/>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72" w:name="_Toc90924797"/>
      <w:bookmarkStart w:id="573" w:name="_Toc106029259"/>
      <w:r w:rsidRPr="00760004">
        <w:t>7.</w:t>
      </w:r>
      <w:r>
        <w:t>12.7</w:t>
      </w:r>
      <w:r w:rsidRPr="00760004">
        <w:tab/>
        <w:t>Generation of IRI over LI_HI2</w:t>
      </w:r>
      <w:bookmarkEnd w:id="572"/>
      <w:bookmarkEnd w:id="573"/>
    </w:p>
    <w:p w14:paraId="61E5E9D9" w14:textId="77777777" w:rsidR="00705564" w:rsidRDefault="00705564" w:rsidP="00705564">
      <w:pPr>
        <w:pStyle w:val="Heading4"/>
      </w:pPr>
      <w:bookmarkStart w:id="574" w:name="_Toc106029260"/>
      <w:r>
        <w:t>7.12.7.1</w:t>
      </w:r>
      <w:r>
        <w:tab/>
        <w:t>General</w:t>
      </w:r>
      <w:bookmarkEnd w:id="574"/>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75" w:name="_Toc106029261"/>
      <w:bookmarkStart w:id="576" w:name="_Hlk93072739"/>
      <w:r>
        <w:t>7.12.7.2</w:t>
      </w:r>
      <w:r>
        <w:tab/>
        <w:t>Handling of multiple instances of list of mediation details</w:t>
      </w:r>
      <w:bookmarkEnd w:id="575"/>
    </w:p>
    <w:bookmarkEnd w:id="57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77" w:name="_Toc106029262"/>
      <w:r>
        <w:lastRenderedPageBreak/>
        <w:t>7.12.7.3</w:t>
      </w:r>
      <w:r>
        <w:tab/>
        <w:t>Mid-session activation for additional warrants at MDF2</w:t>
      </w:r>
      <w:bookmarkEnd w:id="577"/>
    </w:p>
    <w:p w14:paraId="05018B1A" w14:textId="77777777" w:rsidR="00705564" w:rsidRDefault="00705564" w:rsidP="00705564">
      <w:bookmarkStart w:id="578"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78"/>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79" w:name="_Hlk93077870"/>
      <w:r>
        <w:t xml:space="preserve">of the </w:t>
      </w:r>
      <w:r w:rsidRPr="00760004">
        <w:t xml:space="preserve">ETSI TS 102 232-1 [9] </w:t>
      </w:r>
      <w:bookmarkEnd w:id="579"/>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80" w:name="_Toc106029263"/>
      <w:bookmarkStart w:id="581" w:name="_Hlk94100160"/>
      <w:r>
        <w:t>7.12.7.4</w:t>
      </w:r>
      <w:r>
        <w:tab/>
        <w:t>Location reporting</w:t>
      </w:r>
      <w:bookmarkEnd w:id="580"/>
    </w:p>
    <w:bookmarkEnd w:id="581"/>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82" w:name="_Toc106029264"/>
      <w:r>
        <w:t>7.12.8</w:t>
      </w:r>
      <w:r>
        <w:tab/>
        <w:t>Generation of CC over LI_HI3</w:t>
      </w:r>
      <w:bookmarkEnd w:id="582"/>
    </w:p>
    <w:p w14:paraId="6B419746" w14:textId="77777777" w:rsidR="00C75AE9" w:rsidRDefault="00C75AE9" w:rsidP="00C75AE9">
      <w:pPr>
        <w:pStyle w:val="Heading4"/>
      </w:pPr>
      <w:bookmarkStart w:id="583" w:name="_Toc106029265"/>
      <w:r>
        <w:t>7.12.8.1</w:t>
      </w:r>
      <w:r>
        <w:tab/>
        <w:t>General</w:t>
      </w:r>
      <w:bookmarkEnd w:id="583"/>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84" w:name="_Toc106029266"/>
      <w:r>
        <w:t>7.12.8.2</w:t>
      </w:r>
      <w:r>
        <w:tab/>
        <w:t>Handling of multiple instances of list of mediation details</w:t>
      </w:r>
      <w:bookmarkEnd w:id="584"/>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85" w:name="_Toc106029267"/>
      <w:r>
        <w:t>7.12.8.3</w:t>
      </w:r>
      <w:r>
        <w:tab/>
        <w:t>Handling of additional XID related information</w:t>
      </w:r>
      <w:bookmarkEnd w:id="585"/>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86" w:name="_Toc106029268"/>
      <w:r>
        <w:t>7.12.8.4</w:t>
      </w:r>
      <w:r>
        <w:tab/>
        <w:t>SDP session description</w:t>
      </w:r>
      <w:bookmarkEnd w:id="586"/>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87" w:name="_Toc106029269"/>
      <w:r>
        <w:lastRenderedPageBreak/>
        <w:t>7.12.8.5</w:t>
      </w:r>
      <w:r>
        <w:tab/>
        <w:t>Mid-session activation for additional warrants at MDF3</w:t>
      </w:r>
      <w:bookmarkEnd w:id="587"/>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588" w:name="_Hlk93073629"/>
      <w:r>
        <w:t xml:space="preserve">The MDF3 that receives a LI_X1 ModifyTask with a new instance of </w:t>
      </w:r>
      <w:r w:rsidRPr="00415D7A">
        <w:t>ListOfMediationDetails</w:t>
      </w:r>
      <w:r>
        <w:t xml:space="preserve">, </w:t>
      </w:r>
      <w:bookmarkEnd w:id="588"/>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589" w:name="_Toc106029270"/>
      <w:r w:rsidRPr="00A109C3">
        <w:rPr>
          <w:rFonts w:cs="Arial"/>
          <w:szCs w:val="32"/>
        </w:rPr>
        <w:t>7.</w:t>
      </w:r>
      <w:r>
        <w:rPr>
          <w:rFonts w:cs="Arial"/>
          <w:szCs w:val="32"/>
        </w:rPr>
        <w:t>13</w:t>
      </w:r>
      <w:r w:rsidRPr="00A109C3">
        <w:rPr>
          <w:rFonts w:cs="Arial"/>
          <w:szCs w:val="32"/>
        </w:rPr>
        <w:tab/>
        <w:t>RCS</w:t>
      </w:r>
      <w:bookmarkEnd w:id="589"/>
    </w:p>
    <w:p w14:paraId="44CE6987" w14:textId="77777777" w:rsidR="004230F8" w:rsidRPr="00A109C3" w:rsidRDefault="004230F8" w:rsidP="004230F8">
      <w:pPr>
        <w:pStyle w:val="Heading3"/>
        <w:rPr>
          <w:rFonts w:cs="Arial"/>
          <w:szCs w:val="28"/>
        </w:rPr>
      </w:pPr>
      <w:bookmarkStart w:id="590" w:name="_Toc106029271"/>
      <w:r>
        <w:rPr>
          <w:rFonts w:cs="Arial"/>
          <w:szCs w:val="28"/>
        </w:rPr>
        <w:t>7.13.</w:t>
      </w:r>
      <w:r w:rsidRPr="00A109C3">
        <w:rPr>
          <w:rFonts w:cs="Arial"/>
          <w:szCs w:val="28"/>
        </w:rPr>
        <w:t>1</w:t>
      </w:r>
      <w:r w:rsidRPr="00A109C3">
        <w:rPr>
          <w:rFonts w:cs="Arial"/>
          <w:szCs w:val="28"/>
        </w:rPr>
        <w:tab/>
        <w:t>Provisioning over LI_X1</w:t>
      </w:r>
      <w:bookmarkEnd w:id="590"/>
    </w:p>
    <w:p w14:paraId="3DB335FC" w14:textId="77777777" w:rsidR="004230F8" w:rsidRPr="00A109C3" w:rsidRDefault="004230F8" w:rsidP="004230F8">
      <w:pPr>
        <w:pStyle w:val="Heading4"/>
        <w:rPr>
          <w:szCs w:val="24"/>
        </w:rPr>
      </w:pPr>
      <w:bookmarkStart w:id="591" w:name="_Toc106029272"/>
      <w:r>
        <w:rPr>
          <w:szCs w:val="24"/>
        </w:rPr>
        <w:t>7.13.</w:t>
      </w:r>
      <w:r w:rsidRPr="00A109C3">
        <w:rPr>
          <w:szCs w:val="24"/>
        </w:rPr>
        <w:t>1.1</w:t>
      </w:r>
      <w:r w:rsidRPr="00A109C3">
        <w:rPr>
          <w:szCs w:val="24"/>
        </w:rPr>
        <w:tab/>
        <w:t>General</w:t>
      </w:r>
      <w:bookmarkEnd w:id="591"/>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592" w:name="_Toc106029273"/>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592"/>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lastRenderedPageBreak/>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593" w:name="_Toc106029274"/>
      <w:r>
        <w:rPr>
          <w:rFonts w:eastAsiaTheme="minorHAnsi"/>
          <w:lang w:val="en-US"/>
        </w:rPr>
        <w:t>7.13.1.3</w:t>
      </w:r>
      <w:r>
        <w:rPr>
          <w:rFonts w:eastAsiaTheme="minorHAnsi"/>
          <w:lang w:val="en-US"/>
        </w:rPr>
        <w:tab/>
        <w:t>Provisioning of the MDF2</w:t>
      </w:r>
      <w:bookmarkEnd w:id="593"/>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594" w:name="_Toc106029275"/>
      <w:r>
        <w:rPr>
          <w:rFonts w:eastAsiaTheme="minorHAnsi"/>
          <w:lang w:val="en-US"/>
        </w:rPr>
        <w:t>7.13.1.4</w:t>
      </w:r>
      <w:r>
        <w:rPr>
          <w:rFonts w:eastAsiaTheme="minorHAnsi"/>
          <w:lang w:val="en-US"/>
        </w:rPr>
        <w:tab/>
        <w:t>Provisioning of the MDF3</w:t>
      </w:r>
      <w:bookmarkEnd w:id="594"/>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595" w:name="_Toc106029276"/>
      <w:r>
        <w:t>7.13.2</w:t>
      </w:r>
      <w:r>
        <w:tab/>
        <w:t>Triggering of the IRI-POI and CC-POI in the HTTP Content Server</w:t>
      </w:r>
      <w:bookmarkEnd w:id="595"/>
    </w:p>
    <w:p w14:paraId="1167B8A0" w14:textId="427ED3AA" w:rsidR="00F62996" w:rsidRDefault="00F62996" w:rsidP="00F62996">
      <w:pPr>
        <w:pStyle w:val="Heading4"/>
      </w:pPr>
      <w:bookmarkStart w:id="596" w:name="_Toc106029277"/>
      <w:r>
        <w:t>7.13.2.1</w:t>
      </w:r>
      <w:r>
        <w:tab/>
        <w:t>Triggering of the IRI-POI in the HTTP Content Server over LI_T2</w:t>
      </w:r>
      <w:bookmarkEnd w:id="596"/>
    </w:p>
    <w:p w14:paraId="53228779" w14:textId="77777777" w:rsidR="00F62996" w:rsidRDefault="00F62996" w:rsidP="00F62996">
      <w:pPr>
        <w:pStyle w:val="Heading5"/>
      </w:pPr>
      <w:bookmarkStart w:id="597" w:name="_Toc106029278"/>
      <w:r>
        <w:t>7.13.2.2.1</w:t>
      </w:r>
      <w:r>
        <w:tab/>
        <w:t>LI_T2 interface Specifics</w:t>
      </w:r>
      <w:bookmarkEnd w:id="597"/>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lastRenderedPageBreak/>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598" w:name="_Toc106029279"/>
      <w:r>
        <w:t>7.13.2.3</w:t>
      </w:r>
      <w:r>
        <w:tab/>
        <w:t>Triggering of the CC-POI in the HTTP Content Server over LI_T3</w:t>
      </w:r>
      <w:bookmarkEnd w:id="598"/>
    </w:p>
    <w:p w14:paraId="53D12AA1" w14:textId="77777777" w:rsidR="00F62996" w:rsidRDefault="00F62996" w:rsidP="00F62996">
      <w:pPr>
        <w:pStyle w:val="Heading5"/>
      </w:pPr>
      <w:bookmarkStart w:id="599" w:name="_Toc106029280"/>
      <w:r>
        <w:t>7.13.2.3.1</w:t>
      </w:r>
      <w:r>
        <w:tab/>
        <w:t>LI_T3 interface Specifics</w:t>
      </w:r>
      <w:bookmarkEnd w:id="599"/>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lastRenderedPageBreak/>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00" w:name="_Toc106029281"/>
      <w:r>
        <w:t>7.13.3</w:t>
      </w:r>
      <w:r w:rsidRPr="006F0A95">
        <w:tab/>
        <w:t xml:space="preserve">Generation of xIRI at IRI-POI in </w:t>
      </w:r>
      <w:r>
        <w:t xml:space="preserve">the </w:t>
      </w:r>
      <w:r w:rsidRPr="006F0A95">
        <w:t xml:space="preserve">RCS </w:t>
      </w:r>
      <w:r>
        <w:t>S</w:t>
      </w:r>
      <w:r w:rsidRPr="006F0A95">
        <w:t>erver over LI_X2</w:t>
      </w:r>
      <w:bookmarkEnd w:id="600"/>
    </w:p>
    <w:p w14:paraId="4BF21E46" w14:textId="77777777" w:rsidR="00482148" w:rsidRPr="006F0A95" w:rsidRDefault="00482148" w:rsidP="00482148">
      <w:pPr>
        <w:pStyle w:val="Heading4"/>
      </w:pPr>
      <w:bookmarkStart w:id="601" w:name="_Toc106029282"/>
      <w:r>
        <w:t>7.13.3</w:t>
      </w:r>
      <w:r w:rsidRPr="006F0A95">
        <w:t>.1</w:t>
      </w:r>
      <w:r w:rsidRPr="006F0A95">
        <w:tab/>
        <w:t>General</w:t>
      </w:r>
      <w:bookmarkEnd w:id="601"/>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02" w:name="_Toc106029283"/>
      <w:r>
        <w:t>7.13.3</w:t>
      </w:r>
      <w:r w:rsidRPr="006F0A95">
        <w:t>.2</w:t>
      </w:r>
      <w:r w:rsidRPr="006F0A95">
        <w:tab/>
        <w:t>Registration</w:t>
      </w:r>
      <w:bookmarkEnd w:id="602"/>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03" w:name="_Toc106029284"/>
      <w:r>
        <w:lastRenderedPageBreak/>
        <w:t>7.13.3.3</w:t>
      </w:r>
      <w:r w:rsidRPr="006F0A95">
        <w:tab/>
      </w:r>
      <w:r>
        <w:t>RCS Message</w:t>
      </w:r>
      <w:bookmarkEnd w:id="603"/>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04" w:name="_Toc106029285"/>
      <w:r>
        <w:t>7.13.3.4</w:t>
      </w:r>
      <w:r w:rsidRPr="00F721D1">
        <w:tab/>
        <w:t>Session establishment</w:t>
      </w:r>
      <w:bookmarkEnd w:id="604"/>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05" w:name="_Toc106029286"/>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05"/>
    </w:p>
    <w:p w14:paraId="23DE0E34" w14:textId="77777777" w:rsidR="00D06173" w:rsidRDefault="00D06173">
      <w:pPr>
        <w:overflowPunct/>
        <w:autoSpaceDE/>
        <w:autoSpaceDN/>
        <w:adjustRightInd/>
        <w:spacing w:after="0"/>
        <w:textAlignment w:val="auto"/>
      </w:pPr>
    </w:p>
    <w:p w14:paraId="3529EE29" w14:textId="77777777" w:rsidR="00FE429E" w:rsidRDefault="00FE429E" w:rsidP="00FE429E">
      <w:pPr>
        <w:pStyle w:val="Code"/>
      </w:pPr>
      <w:r>
        <w:t>TS33128Payloads</w:t>
      </w:r>
    </w:p>
    <w:p w14:paraId="24A26B5F" w14:textId="608D7A59" w:rsidR="00FE429E" w:rsidRDefault="00FE429E" w:rsidP="00FE429E">
      <w:pPr>
        <w:pStyle w:val="Code"/>
      </w:pPr>
      <w:r>
        <w:t>{itu-t(0) identified-organization(4) etsi(0) securityDomain(2) lawfulIntercept(2) threeGPP(4) ts33128(19) r1</w:t>
      </w:r>
      <w:r w:rsidR="005E7A58">
        <w:t>8</w:t>
      </w:r>
      <w:r>
        <w:t>(1</w:t>
      </w:r>
      <w:r w:rsidR="005E7A58">
        <w:t>8</w:t>
      </w:r>
      <w:r>
        <w:t>) version</w:t>
      </w:r>
      <w:r w:rsidR="005E7A58">
        <w:t>0</w:t>
      </w:r>
      <w:r>
        <w:t>(</w:t>
      </w:r>
      <w:r w:rsidR="005E7A58">
        <w:t>0</w:t>
      </w:r>
      <w:r>
        <w:t>)}</w:t>
      </w:r>
    </w:p>
    <w:p w14:paraId="05FDD223" w14:textId="77777777" w:rsidR="00FE429E" w:rsidRDefault="00FE429E" w:rsidP="00FE429E">
      <w:pPr>
        <w:pStyle w:val="Code"/>
      </w:pPr>
    </w:p>
    <w:p w14:paraId="75734C26" w14:textId="77777777" w:rsidR="00FE429E" w:rsidRDefault="00FE429E" w:rsidP="00FE429E">
      <w:pPr>
        <w:pStyle w:val="Code"/>
      </w:pPr>
      <w:r>
        <w:t>DEFINITIONS IMPLICIT TAGS EXTENSIBILITY IMPLIED ::=</w:t>
      </w:r>
    </w:p>
    <w:p w14:paraId="633D39ED" w14:textId="77777777" w:rsidR="00FE429E" w:rsidRDefault="00FE429E" w:rsidP="00FE429E">
      <w:pPr>
        <w:pStyle w:val="Code"/>
      </w:pPr>
    </w:p>
    <w:p w14:paraId="3EE41722" w14:textId="77777777" w:rsidR="00FE429E" w:rsidRDefault="00FE429E" w:rsidP="00FE429E">
      <w:pPr>
        <w:pStyle w:val="Code"/>
      </w:pPr>
      <w:r>
        <w:t>BEGIN</w:t>
      </w:r>
    </w:p>
    <w:p w14:paraId="4F584B9E" w14:textId="77777777" w:rsidR="00FE429E" w:rsidRDefault="00FE429E" w:rsidP="00FE429E">
      <w:pPr>
        <w:pStyle w:val="Code"/>
      </w:pPr>
    </w:p>
    <w:p w14:paraId="0959C531" w14:textId="77777777" w:rsidR="00FE429E" w:rsidRDefault="00FE429E" w:rsidP="00FE429E">
      <w:pPr>
        <w:pStyle w:val="CodeHeader"/>
      </w:pPr>
      <w:r>
        <w:t>-- =============</w:t>
      </w:r>
    </w:p>
    <w:p w14:paraId="53EEA5A4" w14:textId="77777777" w:rsidR="00FE429E" w:rsidRDefault="00FE429E" w:rsidP="00FE429E">
      <w:pPr>
        <w:pStyle w:val="CodeHeader"/>
      </w:pPr>
      <w:r>
        <w:t>-- Relative OIDs</w:t>
      </w:r>
    </w:p>
    <w:p w14:paraId="0555714E" w14:textId="77777777" w:rsidR="00FE429E" w:rsidRDefault="00FE429E" w:rsidP="00FE429E">
      <w:pPr>
        <w:pStyle w:val="Code"/>
      </w:pPr>
      <w:r>
        <w:t>-- =============</w:t>
      </w:r>
    </w:p>
    <w:p w14:paraId="39E85FF4" w14:textId="77777777" w:rsidR="00FE429E" w:rsidRDefault="00FE429E" w:rsidP="00FE429E">
      <w:pPr>
        <w:pStyle w:val="Code"/>
      </w:pPr>
    </w:p>
    <w:p w14:paraId="22B5EA56" w14:textId="483D8578" w:rsidR="00FE429E" w:rsidRDefault="00FE429E" w:rsidP="00FE429E">
      <w:pPr>
        <w:pStyle w:val="Code"/>
      </w:pPr>
      <w:r>
        <w:t>tS33128PayloadsOID          RELATIVE-OID ::= {threeGPP(4) ts33128(19) r1</w:t>
      </w:r>
      <w:r w:rsidR="005E7A58">
        <w:t>8</w:t>
      </w:r>
      <w:r>
        <w:t>(1</w:t>
      </w:r>
      <w:r w:rsidR="005E7A58">
        <w:t>8</w:t>
      </w:r>
      <w:r>
        <w:t>) version</w:t>
      </w:r>
      <w:r w:rsidR="005E7A58">
        <w:t>0</w:t>
      </w:r>
      <w:r>
        <w:t>(</w:t>
      </w:r>
      <w:r w:rsidR="005E7A58">
        <w:t>0</w:t>
      </w:r>
      <w:r>
        <w:t>)}</w:t>
      </w:r>
    </w:p>
    <w:p w14:paraId="37EB9ECA" w14:textId="77777777" w:rsidR="00FE429E" w:rsidRDefault="00FE429E" w:rsidP="00FE429E">
      <w:pPr>
        <w:pStyle w:val="Code"/>
      </w:pPr>
    </w:p>
    <w:p w14:paraId="6537720A" w14:textId="77777777" w:rsidR="00FE429E" w:rsidRDefault="00FE429E" w:rsidP="00FE429E">
      <w:pPr>
        <w:pStyle w:val="Code"/>
      </w:pPr>
      <w:r>
        <w:t>xIRIPayloadOID              RELATIVE-OID ::= {tS33128PayloadsOID xIRI(1)}</w:t>
      </w:r>
    </w:p>
    <w:p w14:paraId="1B1ECE7D" w14:textId="77777777" w:rsidR="00FE429E" w:rsidRDefault="00FE429E" w:rsidP="00FE429E">
      <w:pPr>
        <w:pStyle w:val="Code"/>
      </w:pPr>
      <w:r>
        <w:t>xCCPayloadOID               RELATIVE-OID ::= {tS33128PayloadsOID xCC(2)}</w:t>
      </w:r>
    </w:p>
    <w:p w14:paraId="07E4579F" w14:textId="77777777" w:rsidR="00FE429E" w:rsidRDefault="00FE429E" w:rsidP="00FE429E">
      <w:pPr>
        <w:pStyle w:val="Code"/>
      </w:pPr>
      <w:r>
        <w:t>iRIPayloadOID               RELATIVE-OID ::= {tS33128PayloadsOID iRI(3)}</w:t>
      </w:r>
    </w:p>
    <w:p w14:paraId="5E0229CE" w14:textId="77777777" w:rsidR="00FE429E" w:rsidRDefault="00FE429E" w:rsidP="00FE429E">
      <w:pPr>
        <w:pStyle w:val="Code"/>
      </w:pPr>
      <w:r>
        <w:t>cCPayloadOID                RELATIVE-OID ::= {tS33128PayloadsOID cC(4)}</w:t>
      </w:r>
    </w:p>
    <w:p w14:paraId="140AA2C6" w14:textId="77777777" w:rsidR="00FE429E" w:rsidRDefault="00FE429E" w:rsidP="00FE429E">
      <w:pPr>
        <w:pStyle w:val="Code"/>
      </w:pPr>
      <w:r>
        <w:t>lINotificationPayloadOID    RELATIVE-OID ::= {tS33128PayloadsOID lINotification(5)}</w:t>
      </w:r>
    </w:p>
    <w:p w14:paraId="77133EB9" w14:textId="77777777" w:rsidR="00FE429E" w:rsidRDefault="00FE429E" w:rsidP="00FE429E">
      <w:pPr>
        <w:pStyle w:val="Code"/>
      </w:pPr>
    </w:p>
    <w:p w14:paraId="385A3346" w14:textId="77777777" w:rsidR="00FE429E" w:rsidRDefault="00FE429E" w:rsidP="00FE429E">
      <w:pPr>
        <w:pStyle w:val="CodeHeader"/>
      </w:pPr>
      <w:r>
        <w:t>-- ===============</w:t>
      </w:r>
    </w:p>
    <w:p w14:paraId="776DC5D7" w14:textId="77777777" w:rsidR="00FE429E" w:rsidRDefault="00FE429E" w:rsidP="00FE429E">
      <w:pPr>
        <w:pStyle w:val="CodeHeader"/>
      </w:pPr>
      <w:r>
        <w:t>-- X2 xIRI payload</w:t>
      </w:r>
    </w:p>
    <w:p w14:paraId="494BB8E6" w14:textId="77777777" w:rsidR="00FE429E" w:rsidRDefault="00FE429E" w:rsidP="00FE429E">
      <w:pPr>
        <w:pStyle w:val="Code"/>
      </w:pPr>
      <w:r>
        <w:t>-- ===============</w:t>
      </w:r>
    </w:p>
    <w:p w14:paraId="790129B1" w14:textId="77777777" w:rsidR="00FE429E" w:rsidRDefault="00FE429E" w:rsidP="00FE429E">
      <w:pPr>
        <w:pStyle w:val="Code"/>
      </w:pPr>
    </w:p>
    <w:p w14:paraId="3CA958D9" w14:textId="77777777" w:rsidR="00FE429E" w:rsidRDefault="00FE429E" w:rsidP="00FE429E">
      <w:pPr>
        <w:pStyle w:val="Code"/>
      </w:pPr>
      <w:r>
        <w:t>XIRIPayload ::= SEQUENCE</w:t>
      </w:r>
    </w:p>
    <w:p w14:paraId="47C245E3" w14:textId="77777777" w:rsidR="00FE429E" w:rsidRDefault="00FE429E" w:rsidP="00FE429E">
      <w:pPr>
        <w:pStyle w:val="Code"/>
      </w:pPr>
      <w:r>
        <w:t>{</w:t>
      </w:r>
    </w:p>
    <w:p w14:paraId="02FFF321" w14:textId="77777777" w:rsidR="00FE429E" w:rsidRDefault="00FE429E" w:rsidP="00FE429E">
      <w:pPr>
        <w:pStyle w:val="Code"/>
      </w:pPr>
      <w:r>
        <w:t xml:space="preserve">    xIRIPayloadOID      [1] RELATIVE-OID,</w:t>
      </w:r>
    </w:p>
    <w:p w14:paraId="301EEE6A" w14:textId="77777777" w:rsidR="00FE429E" w:rsidRDefault="00FE429E" w:rsidP="00FE429E">
      <w:pPr>
        <w:pStyle w:val="Code"/>
      </w:pPr>
      <w:r>
        <w:t xml:space="preserve">    event               [2] XIRIEvent</w:t>
      </w:r>
    </w:p>
    <w:p w14:paraId="2DAD1F8B" w14:textId="77777777" w:rsidR="00FE429E" w:rsidRDefault="00FE429E" w:rsidP="00FE429E">
      <w:pPr>
        <w:pStyle w:val="Code"/>
      </w:pPr>
      <w:r>
        <w:t>}</w:t>
      </w:r>
    </w:p>
    <w:p w14:paraId="659FE977" w14:textId="77777777" w:rsidR="00FE429E" w:rsidRDefault="00FE429E" w:rsidP="00FE429E">
      <w:pPr>
        <w:pStyle w:val="Code"/>
      </w:pPr>
    </w:p>
    <w:p w14:paraId="42CC6F7E" w14:textId="77777777" w:rsidR="00FE429E" w:rsidRDefault="00FE429E" w:rsidP="00FE429E">
      <w:pPr>
        <w:pStyle w:val="Code"/>
      </w:pPr>
      <w:r>
        <w:t>XIRIEvent ::= CHOICE</w:t>
      </w:r>
    </w:p>
    <w:p w14:paraId="37DE18E1" w14:textId="77777777" w:rsidR="00FE429E" w:rsidRDefault="00FE429E" w:rsidP="00FE429E">
      <w:pPr>
        <w:pStyle w:val="Code"/>
      </w:pPr>
      <w:r>
        <w:t>{</w:t>
      </w:r>
    </w:p>
    <w:p w14:paraId="5E6D3CFD" w14:textId="77777777" w:rsidR="00FE429E" w:rsidRDefault="00FE429E" w:rsidP="00FE429E">
      <w:pPr>
        <w:pStyle w:val="Code"/>
      </w:pPr>
      <w:r>
        <w:t xml:space="preserve">    -- Access and mobility related events, see clause 6.2.2</w:t>
      </w:r>
    </w:p>
    <w:p w14:paraId="1FC99A2B" w14:textId="77777777" w:rsidR="00FE429E" w:rsidRDefault="00FE429E" w:rsidP="00FE429E">
      <w:pPr>
        <w:pStyle w:val="Code"/>
      </w:pPr>
      <w:r>
        <w:t xml:space="preserve">    registration                                        [1] AMFRegistration,</w:t>
      </w:r>
    </w:p>
    <w:p w14:paraId="142C1873" w14:textId="77777777" w:rsidR="00FE429E" w:rsidRDefault="00FE429E" w:rsidP="00FE429E">
      <w:pPr>
        <w:pStyle w:val="Code"/>
      </w:pPr>
      <w:r>
        <w:t xml:space="preserve">    deregistration                                      [2] AMFDeregistration,</w:t>
      </w:r>
    </w:p>
    <w:p w14:paraId="7AB2A96C" w14:textId="77777777" w:rsidR="00FE429E" w:rsidRDefault="00FE429E" w:rsidP="00FE429E">
      <w:pPr>
        <w:pStyle w:val="Code"/>
      </w:pPr>
      <w:r>
        <w:t xml:space="preserve">    locationUpdate                                      [3] AMFLocationUpdate,</w:t>
      </w:r>
    </w:p>
    <w:p w14:paraId="331A9689" w14:textId="77777777" w:rsidR="00FE429E" w:rsidRDefault="00FE429E" w:rsidP="00FE429E">
      <w:pPr>
        <w:pStyle w:val="Code"/>
      </w:pPr>
      <w:r>
        <w:t xml:space="preserve">    startOfInterceptionWithRegisteredUE                 [4] AMFStartOfInterceptionWithRegisteredUE,</w:t>
      </w:r>
    </w:p>
    <w:p w14:paraId="1E0DDAD1" w14:textId="77777777" w:rsidR="00FE429E" w:rsidRDefault="00FE429E" w:rsidP="00FE429E">
      <w:pPr>
        <w:pStyle w:val="Code"/>
      </w:pPr>
      <w:r>
        <w:t xml:space="preserve">    unsuccessfulAMProcedure                             [5] AMFUnsuccessfulProcedure,</w:t>
      </w:r>
    </w:p>
    <w:p w14:paraId="14903DA0" w14:textId="77777777" w:rsidR="00FE429E" w:rsidRDefault="00FE429E" w:rsidP="00FE429E">
      <w:pPr>
        <w:pStyle w:val="Code"/>
      </w:pPr>
    </w:p>
    <w:p w14:paraId="7C98D15A" w14:textId="77777777" w:rsidR="00FE429E" w:rsidRDefault="00FE429E" w:rsidP="00FE429E">
      <w:pPr>
        <w:pStyle w:val="Code"/>
      </w:pPr>
      <w:r>
        <w:t xml:space="preserve">    -- PDU session-related events, see clause 6.2.3</w:t>
      </w:r>
    </w:p>
    <w:p w14:paraId="0DA46CAC" w14:textId="77777777" w:rsidR="00FE429E" w:rsidRDefault="00FE429E" w:rsidP="00FE429E">
      <w:pPr>
        <w:pStyle w:val="Code"/>
      </w:pPr>
      <w:r>
        <w:t xml:space="preserve">    pDUSessionEstablishment                             [6] SMFPDUSessionEstablishment,</w:t>
      </w:r>
    </w:p>
    <w:p w14:paraId="77E9C970" w14:textId="77777777" w:rsidR="00FE429E" w:rsidRDefault="00FE429E" w:rsidP="00FE429E">
      <w:pPr>
        <w:pStyle w:val="Code"/>
      </w:pPr>
      <w:r>
        <w:t xml:space="preserve">    pDUSessionModification                              [7] SMFPDUSessionModification,</w:t>
      </w:r>
    </w:p>
    <w:p w14:paraId="5EE1CE6A" w14:textId="77777777" w:rsidR="00FE429E" w:rsidRDefault="00FE429E" w:rsidP="00FE429E">
      <w:pPr>
        <w:pStyle w:val="Code"/>
      </w:pPr>
      <w:r>
        <w:t xml:space="preserve">    pDUSessionRelease                                   [8] SMFPDUSessionRelease,</w:t>
      </w:r>
    </w:p>
    <w:p w14:paraId="17B894BF" w14:textId="77777777" w:rsidR="00FE429E" w:rsidRDefault="00FE429E" w:rsidP="00FE429E">
      <w:pPr>
        <w:pStyle w:val="Code"/>
      </w:pPr>
      <w:r>
        <w:t xml:space="preserve">    startOfInterceptionWithEstablishedPDUSession        [9] SMFStartOfInterceptionWithEstablishedPDUSession,</w:t>
      </w:r>
    </w:p>
    <w:p w14:paraId="1F2F2DDE" w14:textId="77777777" w:rsidR="00FE429E" w:rsidRDefault="00FE429E" w:rsidP="00FE429E">
      <w:pPr>
        <w:pStyle w:val="Code"/>
      </w:pPr>
      <w:r>
        <w:t xml:space="preserve">    unsuccessfulSMProcedure                             [10] SMFUnsuccessfulProcedure,</w:t>
      </w:r>
    </w:p>
    <w:p w14:paraId="6FFF6640" w14:textId="77777777" w:rsidR="00FE429E" w:rsidRDefault="00FE429E" w:rsidP="00FE429E">
      <w:pPr>
        <w:pStyle w:val="Code"/>
      </w:pPr>
    </w:p>
    <w:p w14:paraId="3402A5D4" w14:textId="77777777" w:rsidR="00FE429E" w:rsidRDefault="00FE429E" w:rsidP="00FE429E">
      <w:pPr>
        <w:pStyle w:val="Code"/>
      </w:pPr>
      <w:r>
        <w:t xml:space="preserve">    -- Subscriber-management related events, see clause 7.2.2</w:t>
      </w:r>
    </w:p>
    <w:p w14:paraId="64A0842A" w14:textId="77777777" w:rsidR="00FE429E" w:rsidRDefault="00FE429E" w:rsidP="00FE429E">
      <w:pPr>
        <w:pStyle w:val="Code"/>
      </w:pPr>
      <w:r>
        <w:t xml:space="preserve">    servingSystemMessage                                [11] UDMServingSystemMessage,</w:t>
      </w:r>
    </w:p>
    <w:p w14:paraId="7CFB2A67" w14:textId="77777777" w:rsidR="00FE429E" w:rsidRDefault="00FE429E" w:rsidP="00FE429E">
      <w:pPr>
        <w:pStyle w:val="Code"/>
      </w:pPr>
    </w:p>
    <w:p w14:paraId="4A96A7E1" w14:textId="77777777" w:rsidR="00FE429E" w:rsidRDefault="00FE429E" w:rsidP="00FE429E">
      <w:pPr>
        <w:pStyle w:val="Code"/>
      </w:pPr>
      <w:r>
        <w:t xml:space="preserve">    -- SMS-related events, see clause 6.2.5, see also sMSReport ([56] below)</w:t>
      </w:r>
    </w:p>
    <w:p w14:paraId="10B34353" w14:textId="77777777" w:rsidR="00FE429E" w:rsidRDefault="00FE429E" w:rsidP="00FE429E">
      <w:pPr>
        <w:pStyle w:val="Code"/>
      </w:pPr>
      <w:r>
        <w:t xml:space="preserve">    sMSMessage                                          [12] SMSMessage,</w:t>
      </w:r>
    </w:p>
    <w:p w14:paraId="482A7FCC" w14:textId="77777777" w:rsidR="00FE429E" w:rsidRDefault="00FE429E" w:rsidP="00FE429E">
      <w:pPr>
        <w:pStyle w:val="Code"/>
      </w:pPr>
    </w:p>
    <w:p w14:paraId="21759B3D" w14:textId="77777777" w:rsidR="00FE429E" w:rsidRDefault="00FE429E" w:rsidP="00FE429E">
      <w:pPr>
        <w:pStyle w:val="Code"/>
      </w:pPr>
      <w:r>
        <w:t xml:space="preserve">    -- LALS-related events, see clause 7.3.1</w:t>
      </w:r>
    </w:p>
    <w:p w14:paraId="37D13CBE" w14:textId="77777777" w:rsidR="00FE429E" w:rsidRDefault="00FE429E" w:rsidP="00FE429E">
      <w:pPr>
        <w:pStyle w:val="Code"/>
      </w:pPr>
      <w:r>
        <w:t xml:space="preserve">    lALSReport                                          [13] LALSReport,</w:t>
      </w:r>
    </w:p>
    <w:p w14:paraId="711406BC" w14:textId="77777777" w:rsidR="00FE429E" w:rsidRDefault="00FE429E" w:rsidP="00FE429E">
      <w:pPr>
        <w:pStyle w:val="Code"/>
      </w:pPr>
    </w:p>
    <w:p w14:paraId="28533F9A" w14:textId="77777777" w:rsidR="00FE429E" w:rsidRDefault="00FE429E" w:rsidP="00FE429E">
      <w:pPr>
        <w:pStyle w:val="Code"/>
      </w:pPr>
      <w:r>
        <w:t xml:space="preserve">    -- PDHR/PDSR-related events, see clause 6.2.3.4.1</w:t>
      </w:r>
    </w:p>
    <w:p w14:paraId="1CBBC09A" w14:textId="77777777" w:rsidR="00FE429E" w:rsidRDefault="00FE429E" w:rsidP="00FE429E">
      <w:pPr>
        <w:pStyle w:val="Code"/>
      </w:pPr>
      <w:r>
        <w:t xml:space="preserve">    pDHeaderReport                                      [14] PDHeaderReport,</w:t>
      </w:r>
    </w:p>
    <w:p w14:paraId="69D89CA0" w14:textId="77777777" w:rsidR="00FE429E" w:rsidRDefault="00FE429E" w:rsidP="00FE429E">
      <w:pPr>
        <w:pStyle w:val="Code"/>
      </w:pPr>
      <w:r>
        <w:t xml:space="preserve">    pDSummaryReport                                     [15] PDSummaryReport,</w:t>
      </w:r>
    </w:p>
    <w:p w14:paraId="35FD874F" w14:textId="77777777" w:rsidR="00FE429E" w:rsidRDefault="00FE429E" w:rsidP="00FE429E">
      <w:pPr>
        <w:pStyle w:val="Code"/>
      </w:pPr>
    </w:p>
    <w:p w14:paraId="5A3CABBA" w14:textId="77777777" w:rsidR="00FE429E" w:rsidRDefault="00FE429E" w:rsidP="00FE429E">
      <w:pPr>
        <w:pStyle w:val="Code"/>
      </w:pPr>
      <w:r>
        <w:t xml:space="preserve">    -- tag 16 is reserved because there is no equivalent mDFCellSiteReport in XIRIEvent</w:t>
      </w:r>
    </w:p>
    <w:p w14:paraId="6494EA17" w14:textId="77777777" w:rsidR="00FE429E" w:rsidRDefault="00FE429E" w:rsidP="00FE429E">
      <w:pPr>
        <w:pStyle w:val="Code"/>
      </w:pPr>
    </w:p>
    <w:p w14:paraId="3FE5674C" w14:textId="77777777" w:rsidR="00FE429E" w:rsidRDefault="00FE429E" w:rsidP="00FE429E">
      <w:pPr>
        <w:pStyle w:val="Code"/>
      </w:pPr>
      <w:r>
        <w:t xml:space="preserve">    -- MMS-related events, see clause 7.4.2</w:t>
      </w:r>
    </w:p>
    <w:p w14:paraId="5EB89A83" w14:textId="77777777" w:rsidR="00FE429E" w:rsidRDefault="00FE429E" w:rsidP="00FE429E">
      <w:pPr>
        <w:pStyle w:val="Code"/>
      </w:pPr>
      <w:r>
        <w:t xml:space="preserve">    mMSSend                                             [17] MMSSend,</w:t>
      </w:r>
    </w:p>
    <w:p w14:paraId="6B0C6D80" w14:textId="77777777" w:rsidR="00FE429E" w:rsidRDefault="00FE429E" w:rsidP="00FE429E">
      <w:pPr>
        <w:pStyle w:val="Code"/>
      </w:pPr>
      <w:r>
        <w:t xml:space="preserve">    mMSSendByNonLocalTarget                             [18] MMSSendByNonLocalTarget,</w:t>
      </w:r>
    </w:p>
    <w:p w14:paraId="56D1C681" w14:textId="77777777" w:rsidR="00FE429E" w:rsidRDefault="00FE429E" w:rsidP="00FE429E">
      <w:pPr>
        <w:pStyle w:val="Code"/>
      </w:pPr>
      <w:r>
        <w:t xml:space="preserve">    mMSNotification                                     [19] MMSNotification,</w:t>
      </w:r>
    </w:p>
    <w:p w14:paraId="48B91835" w14:textId="77777777" w:rsidR="00FE429E" w:rsidRDefault="00FE429E" w:rsidP="00FE429E">
      <w:pPr>
        <w:pStyle w:val="Code"/>
      </w:pPr>
      <w:r>
        <w:t xml:space="preserve">    mMSSendToNonLocalTarget                             [20] MMSSendToNonLocalTarget,</w:t>
      </w:r>
    </w:p>
    <w:p w14:paraId="7FE27ED2" w14:textId="77777777" w:rsidR="00FE429E" w:rsidRDefault="00FE429E" w:rsidP="00FE429E">
      <w:pPr>
        <w:pStyle w:val="Code"/>
      </w:pPr>
      <w:r>
        <w:t xml:space="preserve">    mMSNotificationResponse                             [21] MMSNotificationResponse,</w:t>
      </w:r>
    </w:p>
    <w:p w14:paraId="2F2828C3" w14:textId="77777777" w:rsidR="00FE429E" w:rsidRDefault="00FE429E" w:rsidP="00FE429E">
      <w:pPr>
        <w:pStyle w:val="Code"/>
      </w:pPr>
      <w:r>
        <w:t xml:space="preserve">    mMSRetrieval                                        [22] MMSRetrieval,</w:t>
      </w:r>
    </w:p>
    <w:p w14:paraId="32B09F07" w14:textId="77777777" w:rsidR="00FE429E" w:rsidRDefault="00FE429E" w:rsidP="00FE429E">
      <w:pPr>
        <w:pStyle w:val="Code"/>
      </w:pPr>
      <w:r>
        <w:t xml:space="preserve">    mMSDeliveryAck                                      [23] MMSDeliveryAck,</w:t>
      </w:r>
    </w:p>
    <w:p w14:paraId="3CD18F62" w14:textId="77777777" w:rsidR="00FE429E" w:rsidRDefault="00FE429E" w:rsidP="00FE429E">
      <w:pPr>
        <w:pStyle w:val="Code"/>
      </w:pPr>
      <w:r>
        <w:t xml:space="preserve">    mMSForward                                          [24] MMSForward,</w:t>
      </w:r>
    </w:p>
    <w:p w14:paraId="4E767326" w14:textId="77777777" w:rsidR="00FE429E" w:rsidRDefault="00FE429E" w:rsidP="00FE429E">
      <w:pPr>
        <w:pStyle w:val="Code"/>
      </w:pPr>
      <w:r>
        <w:lastRenderedPageBreak/>
        <w:t xml:space="preserve">    mMSDeleteFromRelay                                  [25] MMSDeleteFromRelay,</w:t>
      </w:r>
    </w:p>
    <w:p w14:paraId="312C5CC3" w14:textId="77777777" w:rsidR="00FE429E" w:rsidRDefault="00FE429E" w:rsidP="00FE429E">
      <w:pPr>
        <w:pStyle w:val="Code"/>
      </w:pPr>
      <w:r>
        <w:t xml:space="preserve">    mMSDeliveryReport                                   [26] MMSDeliveryReport,</w:t>
      </w:r>
    </w:p>
    <w:p w14:paraId="0DEF6428" w14:textId="77777777" w:rsidR="00FE429E" w:rsidRDefault="00FE429E" w:rsidP="00FE429E">
      <w:pPr>
        <w:pStyle w:val="Code"/>
      </w:pPr>
      <w:r>
        <w:t xml:space="preserve">    mMSDeliveryReportNonLocalTarget                     [27] MMSDeliveryReportNonLocalTarget,</w:t>
      </w:r>
    </w:p>
    <w:p w14:paraId="33E218AA" w14:textId="77777777" w:rsidR="00FE429E" w:rsidRDefault="00FE429E" w:rsidP="00FE429E">
      <w:pPr>
        <w:pStyle w:val="Code"/>
      </w:pPr>
      <w:r>
        <w:t xml:space="preserve">    mMSReadReport                                       [28] MMSReadReport,</w:t>
      </w:r>
    </w:p>
    <w:p w14:paraId="03D90C33" w14:textId="77777777" w:rsidR="00FE429E" w:rsidRDefault="00FE429E" w:rsidP="00FE429E">
      <w:pPr>
        <w:pStyle w:val="Code"/>
      </w:pPr>
      <w:r>
        <w:t xml:space="preserve">    mMSReadReportNonLocalTarget                         [29] MMSReadReportNonLocalTarget,</w:t>
      </w:r>
    </w:p>
    <w:p w14:paraId="38B5BD38" w14:textId="77777777" w:rsidR="00FE429E" w:rsidRDefault="00FE429E" w:rsidP="00FE429E">
      <w:pPr>
        <w:pStyle w:val="Code"/>
      </w:pPr>
      <w:r>
        <w:t xml:space="preserve">    mMSCancel                                           [30] MMSCancel,</w:t>
      </w:r>
    </w:p>
    <w:p w14:paraId="2F28EC21" w14:textId="77777777" w:rsidR="00FE429E" w:rsidRDefault="00FE429E" w:rsidP="00FE429E">
      <w:pPr>
        <w:pStyle w:val="Code"/>
      </w:pPr>
      <w:r>
        <w:t xml:space="preserve">    mMSMBoxStore                                        [31] MMSMBoxStore,</w:t>
      </w:r>
    </w:p>
    <w:p w14:paraId="4FF77F36" w14:textId="77777777" w:rsidR="00FE429E" w:rsidRDefault="00FE429E" w:rsidP="00FE429E">
      <w:pPr>
        <w:pStyle w:val="Code"/>
      </w:pPr>
      <w:r>
        <w:t xml:space="preserve">    mMSMBoxUpload                                       [32] MMSMBoxUpload,</w:t>
      </w:r>
    </w:p>
    <w:p w14:paraId="64D8108F" w14:textId="77777777" w:rsidR="00FE429E" w:rsidRDefault="00FE429E" w:rsidP="00FE429E">
      <w:pPr>
        <w:pStyle w:val="Code"/>
      </w:pPr>
      <w:r>
        <w:t xml:space="preserve">    mMSMBoxDelete                                       [33] MMSMBoxDelete,</w:t>
      </w:r>
    </w:p>
    <w:p w14:paraId="500024E6" w14:textId="77777777" w:rsidR="00FE429E" w:rsidRDefault="00FE429E" w:rsidP="00FE429E">
      <w:pPr>
        <w:pStyle w:val="Code"/>
      </w:pPr>
      <w:r>
        <w:t xml:space="preserve">    mMSMBoxViewRequest                                  [34] MMSMBoxViewRequest,</w:t>
      </w:r>
    </w:p>
    <w:p w14:paraId="30947B6D" w14:textId="77777777" w:rsidR="00FE429E" w:rsidRDefault="00FE429E" w:rsidP="00FE429E">
      <w:pPr>
        <w:pStyle w:val="Code"/>
      </w:pPr>
      <w:r>
        <w:t xml:space="preserve">    mMSMBoxViewResponse                                 [35] MMSMBoxViewResponse,</w:t>
      </w:r>
    </w:p>
    <w:p w14:paraId="4B4FBF57" w14:textId="77777777" w:rsidR="00FE429E" w:rsidRDefault="00FE429E" w:rsidP="00FE429E">
      <w:pPr>
        <w:pStyle w:val="Code"/>
      </w:pPr>
    </w:p>
    <w:p w14:paraId="4D6C5607" w14:textId="77777777" w:rsidR="00FE429E" w:rsidRDefault="00FE429E" w:rsidP="00FE429E">
      <w:pPr>
        <w:pStyle w:val="Code"/>
      </w:pPr>
      <w:r>
        <w:t xml:space="preserve">    -- PTC-related events, see clause 7.5.2</w:t>
      </w:r>
    </w:p>
    <w:p w14:paraId="502D3A2F" w14:textId="77777777" w:rsidR="00FE429E" w:rsidRDefault="00FE429E" w:rsidP="00FE429E">
      <w:pPr>
        <w:pStyle w:val="Code"/>
      </w:pPr>
      <w:r>
        <w:t xml:space="preserve">    pTCRegistration                                     [36] PTCRegistration,</w:t>
      </w:r>
    </w:p>
    <w:p w14:paraId="721E0FA3" w14:textId="77777777" w:rsidR="00FE429E" w:rsidRDefault="00FE429E" w:rsidP="00FE429E">
      <w:pPr>
        <w:pStyle w:val="Code"/>
      </w:pPr>
      <w:r>
        <w:t xml:space="preserve">    pTCSessionInitiation                                [37] PTCSessionInitiation,</w:t>
      </w:r>
    </w:p>
    <w:p w14:paraId="064AD602" w14:textId="77777777" w:rsidR="00FE429E" w:rsidRDefault="00FE429E" w:rsidP="00FE429E">
      <w:pPr>
        <w:pStyle w:val="Code"/>
      </w:pPr>
      <w:r>
        <w:t xml:space="preserve">    pTCSessionAbandon                                   [38] PTCSessionAbandon,</w:t>
      </w:r>
    </w:p>
    <w:p w14:paraId="0000AC86" w14:textId="77777777" w:rsidR="00FE429E" w:rsidRDefault="00FE429E" w:rsidP="00FE429E">
      <w:pPr>
        <w:pStyle w:val="Code"/>
      </w:pPr>
      <w:r>
        <w:t xml:space="preserve">    pTCSessionStart                                     [39] PTCSessionStart,</w:t>
      </w:r>
    </w:p>
    <w:p w14:paraId="34E74116" w14:textId="77777777" w:rsidR="00FE429E" w:rsidRDefault="00FE429E" w:rsidP="00FE429E">
      <w:pPr>
        <w:pStyle w:val="Code"/>
      </w:pPr>
      <w:r>
        <w:t xml:space="preserve">    pTCSessionEnd                                       [40] PTCSessionEnd,</w:t>
      </w:r>
    </w:p>
    <w:p w14:paraId="26B8A982" w14:textId="77777777" w:rsidR="00FE429E" w:rsidRDefault="00FE429E" w:rsidP="00FE429E">
      <w:pPr>
        <w:pStyle w:val="Code"/>
      </w:pPr>
      <w:r>
        <w:t xml:space="preserve">    pTCStartOfInterception                              [41] PTCStartOfInterception,</w:t>
      </w:r>
    </w:p>
    <w:p w14:paraId="154BB08D" w14:textId="77777777" w:rsidR="00FE429E" w:rsidRDefault="00FE429E" w:rsidP="00FE429E">
      <w:pPr>
        <w:pStyle w:val="Code"/>
      </w:pPr>
      <w:r>
        <w:t xml:space="preserve">    pTCPreEstablishedSession                            [42] PTCPreEstablishedSession,</w:t>
      </w:r>
    </w:p>
    <w:p w14:paraId="13C0E046" w14:textId="77777777" w:rsidR="00FE429E" w:rsidRDefault="00FE429E" w:rsidP="00FE429E">
      <w:pPr>
        <w:pStyle w:val="Code"/>
      </w:pPr>
      <w:r>
        <w:t xml:space="preserve">    pTCInstantPersonalAlert                             [43] PTCInstantPersonalAlert,</w:t>
      </w:r>
    </w:p>
    <w:p w14:paraId="6968A91B" w14:textId="77777777" w:rsidR="00FE429E" w:rsidRDefault="00FE429E" w:rsidP="00FE429E">
      <w:pPr>
        <w:pStyle w:val="Code"/>
      </w:pPr>
      <w:r>
        <w:t xml:space="preserve">    pTCPartyJoin                                        [44] PTCPartyJoin,</w:t>
      </w:r>
    </w:p>
    <w:p w14:paraId="6F2C5C2E" w14:textId="77777777" w:rsidR="00FE429E" w:rsidRDefault="00FE429E" w:rsidP="00FE429E">
      <w:pPr>
        <w:pStyle w:val="Code"/>
      </w:pPr>
      <w:r>
        <w:t xml:space="preserve">    pTCPartyDrop                                        [45] PTCPartyDrop,</w:t>
      </w:r>
    </w:p>
    <w:p w14:paraId="13D935B8" w14:textId="77777777" w:rsidR="00FE429E" w:rsidRDefault="00FE429E" w:rsidP="00FE429E">
      <w:pPr>
        <w:pStyle w:val="Code"/>
      </w:pPr>
      <w:r>
        <w:t xml:space="preserve">    pTCPartyHold                                        [46] PTCPartyHold,</w:t>
      </w:r>
    </w:p>
    <w:p w14:paraId="0EEE81A1" w14:textId="77777777" w:rsidR="00FE429E" w:rsidRDefault="00FE429E" w:rsidP="00FE429E">
      <w:pPr>
        <w:pStyle w:val="Code"/>
      </w:pPr>
      <w:r>
        <w:t xml:space="preserve">    pTCMediaModification                                [47] PTCMediaModification,</w:t>
      </w:r>
    </w:p>
    <w:p w14:paraId="6EEFB04A" w14:textId="77777777" w:rsidR="00FE429E" w:rsidRDefault="00FE429E" w:rsidP="00FE429E">
      <w:pPr>
        <w:pStyle w:val="Code"/>
      </w:pPr>
      <w:r>
        <w:t xml:space="preserve">    pTCGroupAdvertisement                               [48] PTCGroupAdvertisement,</w:t>
      </w:r>
    </w:p>
    <w:p w14:paraId="7C4AE690" w14:textId="77777777" w:rsidR="00FE429E" w:rsidRDefault="00FE429E" w:rsidP="00FE429E">
      <w:pPr>
        <w:pStyle w:val="Code"/>
      </w:pPr>
      <w:r>
        <w:t xml:space="preserve">    pTCFloorControl                                     [49] PTCFloorControl,</w:t>
      </w:r>
    </w:p>
    <w:p w14:paraId="607C20DD" w14:textId="77777777" w:rsidR="00FE429E" w:rsidRDefault="00FE429E" w:rsidP="00FE429E">
      <w:pPr>
        <w:pStyle w:val="Code"/>
      </w:pPr>
      <w:r>
        <w:t xml:space="preserve">    pTCTargetPresence                                   [50] PTCTargetPresence,</w:t>
      </w:r>
    </w:p>
    <w:p w14:paraId="1505B68C" w14:textId="77777777" w:rsidR="00FE429E" w:rsidRDefault="00FE429E" w:rsidP="00FE429E">
      <w:pPr>
        <w:pStyle w:val="Code"/>
      </w:pPr>
      <w:r>
        <w:t xml:space="preserve">    pTCParticipantPresence                              [51] PTCParticipantPresence,</w:t>
      </w:r>
    </w:p>
    <w:p w14:paraId="1738E0CB" w14:textId="77777777" w:rsidR="00FE429E" w:rsidRDefault="00FE429E" w:rsidP="00FE429E">
      <w:pPr>
        <w:pStyle w:val="Code"/>
      </w:pPr>
      <w:r>
        <w:t xml:space="preserve">    pTCListManagement                                   [52] PTCListManagement,</w:t>
      </w:r>
    </w:p>
    <w:p w14:paraId="7C148D9B" w14:textId="77777777" w:rsidR="00FE429E" w:rsidRDefault="00FE429E" w:rsidP="00FE429E">
      <w:pPr>
        <w:pStyle w:val="Code"/>
      </w:pPr>
      <w:r>
        <w:t xml:space="preserve">    pTCAccessPolicy                                     [53] PTCAccessPolicy,</w:t>
      </w:r>
    </w:p>
    <w:p w14:paraId="3B89668D" w14:textId="77777777" w:rsidR="00FE429E" w:rsidRDefault="00FE429E" w:rsidP="00FE429E">
      <w:pPr>
        <w:pStyle w:val="Code"/>
      </w:pPr>
    </w:p>
    <w:p w14:paraId="212FF0CA" w14:textId="77777777" w:rsidR="00FE429E" w:rsidRDefault="00FE429E" w:rsidP="00FE429E">
      <w:pPr>
        <w:pStyle w:val="Code"/>
      </w:pPr>
      <w:r>
        <w:t xml:space="preserve">    -- More Subscriber-management related events, see clause 7.2.2</w:t>
      </w:r>
    </w:p>
    <w:p w14:paraId="47352663" w14:textId="77777777" w:rsidR="00FE429E" w:rsidRDefault="00FE429E" w:rsidP="00FE429E">
      <w:pPr>
        <w:pStyle w:val="Code"/>
      </w:pPr>
      <w:r>
        <w:t xml:space="preserve">    subscriberRecordChangeMessage                       [54] UDMSubscriberRecordChangeMessage,</w:t>
      </w:r>
    </w:p>
    <w:p w14:paraId="5D0E75DC" w14:textId="77777777" w:rsidR="00FE429E" w:rsidRDefault="00FE429E" w:rsidP="00FE429E">
      <w:pPr>
        <w:pStyle w:val="Code"/>
      </w:pPr>
      <w:r>
        <w:t xml:space="preserve">    cancelLocationMessage                               [55] UDMCancelLocationMessage,</w:t>
      </w:r>
    </w:p>
    <w:p w14:paraId="0ECC6738" w14:textId="77777777" w:rsidR="00FE429E" w:rsidRDefault="00FE429E" w:rsidP="00FE429E">
      <w:pPr>
        <w:pStyle w:val="Code"/>
      </w:pPr>
    </w:p>
    <w:p w14:paraId="52A09134" w14:textId="77777777" w:rsidR="00FE429E" w:rsidRDefault="00FE429E" w:rsidP="00FE429E">
      <w:pPr>
        <w:pStyle w:val="Code"/>
      </w:pPr>
      <w:r>
        <w:t xml:space="preserve">    -- SMS-related events continued from choice 12</w:t>
      </w:r>
    </w:p>
    <w:p w14:paraId="74EF6B21" w14:textId="77777777" w:rsidR="00FE429E" w:rsidRDefault="00FE429E" w:rsidP="00FE429E">
      <w:pPr>
        <w:pStyle w:val="Code"/>
      </w:pPr>
      <w:r>
        <w:t xml:space="preserve">    sMSReport                                           [56] SMSReport,</w:t>
      </w:r>
    </w:p>
    <w:p w14:paraId="1FEDB8C4" w14:textId="77777777" w:rsidR="00FE429E" w:rsidRDefault="00FE429E" w:rsidP="00FE429E">
      <w:pPr>
        <w:pStyle w:val="Code"/>
      </w:pPr>
    </w:p>
    <w:p w14:paraId="7DD600B4" w14:textId="77777777" w:rsidR="00FE429E" w:rsidRDefault="00FE429E" w:rsidP="00FE429E">
      <w:pPr>
        <w:pStyle w:val="Code"/>
      </w:pPr>
      <w:r>
        <w:t xml:space="preserve">    -- MA PDU session-related events, see clause 6.2.3.2.7</w:t>
      </w:r>
    </w:p>
    <w:p w14:paraId="15E600DD" w14:textId="77777777" w:rsidR="00FE429E" w:rsidRDefault="00FE429E" w:rsidP="00FE429E">
      <w:pPr>
        <w:pStyle w:val="Code"/>
      </w:pPr>
      <w:r>
        <w:t xml:space="preserve">    sMFMAPDUSessionEstablishment                        [57] SMFMAPDUSessionEstablishment,</w:t>
      </w:r>
    </w:p>
    <w:p w14:paraId="33BBE159" w14:textId="77777777" w:rsidR="00FE429E" w:rsidRDefault="00FE429E" w:rsidP="00FE429E">
      <w:pPr>
        <w:pStyle w:val="Code"/>
      </w:pPr>
      <w:r>
        <w:t xml:space="preserve">    sMFMAPDUSessionModification                         [58] SMFMAPDUSessionModification,</w:t>
      </w:r>
    </w:p>
    <w:p w14:paraId="49C0DC9D" w14:textId="77777777" w:rsidR="00FE429E" w:rsidRDefault="00FE429E" w:rsidP="00FE429E">
      <w:pPr>
        <w:pStyle w:val="Code"/>
      </w:pPr>
      <w:r>
        <w:t xml:space="preserve">    sMFMAPDUSessionRelease                              [59] SMFMAPDUSessionRelease,</w:t>
      </w:r>
    </w:p>
    <w:p w14:paraId="06DC3F3E" w14:textId="77777777" w:rsidR="00FE429E" w:rsidRDefault="00FE429E" w:rsidP="00FE429E">
      <w:pPr>
        <w:pStyle w:val="Code"/>
      </w:pPr>
      <w:r>
        <w:t xml:space="preserve">    startOfInterceptionWithEstablishedMAPDUSession      [60] SMFStartOfInterceptionWithEstablishedMAPDUSession,</w:t>
      </w:r>
    </w:p>
    <w:p w14:paraId="4A72D695" w14:textId="77777777" w:rsidR="00FE429E" w:rsidRDefault="00FE429E" w:rsidP="00FE429E">
      <w:pPr>
        <w:pStyle w:val="Code"/>
      </w:pPr>
      <w:r>
        <w:t xml:space="preserve">    unsuccessfulMASMProcedure                           [61] SMFMAUnsuccessfulProcedure,</w:t>
      </w:r>
    </w:p>
    <w:p w14:paraId="329F00A6" w14:textId="77777777" w:rsidR="00FE429E" w:rsidRDefault="00FE429E" w:rsidP="00FE429E">
      <w:pPr>
        <w:pStyle w:val="Code"/>
      </w:pPr>
    </w:p>
    <w:p w14:paraId="18E8B713" w14:textId="77777777" w:rsidR="00FE429E" w:rsidRDefault="00FE429E" w:rsidP="00FE429E">
      <w:pPr>
        <w:pStyle w:val="Code"/>
      </w:pPr>
      <w:r>
        <w:t xml:space="preserve">    -- Identifier Association events, see clauses 6.2.2.2.7 and 6.3.2.2.2</w:t>
      </w:r>
    </w:p>
    <w:p w14:paraId="32C4146B" w14:textId="77777777" w:rsidR="00FE429E" w:rsidRDefault="00FE429E" w:rsidP="00FE429E">
      <w:pPr>
        <w:pStyle w:val="Code"/>
      </w:pPr>
      <w:r>
        <w:t xml:space="preserve">    aMFIdentifierAssociation                            [62] AMFIdentifierAssociation,</w:t>
      </w:r>
    </w:p>
    <w:p w14:paraId="27500F69" w14:textId="77777777" w:rsidR="00FE429E" w:rsidRDefault="00FE429E" w:rsidP="00FE429E">
      <w:pPr>
        <w:pStyle w:val="Code"/>
      </w:pPr>
      <w:r>
        <w:t xml:space="preserve">    mMEIdentifierAssociation                            [63] MMEIdentifierAssociation,</w:t>
      </w:r>
    </w:p>
    <w:p w14:paraId="456BEE02" w14:textId="77777777" w:rsidR="00FE429E" w:rsidRDefault="00FE429E" w:rsidP="00FE429E">
      <w:pPr>
        <w:pStyle w:val="Code"/>
      </w:pPr>
    </w:p>
    <w:p w14:paraId="5896ABC6" w14:textId="77777777" w:rsidR="00FE429E" w:rsidRDefault="00FE429E" w:rsidP="00FE429E">
      <w:pPr>
        <w:pStyle w:val="Code"/>
      </w:pPr>
      <w:r>
        <w:t xml:space="preserve">    -- PDU to MA PDU session-related events, see clause 6.2.3.2.8</w:t>
      </w:r>
    </w:p>
    <w:p w14:paraId="2748BE19" w14:textId="77777777" w:rsidR="00FE429E" w:rsidRDefault="00FE429E" w:rsidP="00FE429E">
      <w:pPr>
        <w:pStyle w:val="Code"/>
      </w:pPr>
      <w:r>
        <w:t xml:space="preserve">    sMFPDUtoMAPDUSessionModification                    [64] SMFPDUtoMAPDUSessionModification,</w:t>
      </w:r>
    </w:p>
    <w:p w14:paraId="2CB17F87" w14:textId="77777777" w:rsidR="00FE429E" w:rsidRDefault="00FE429E" w:rsidP="00FE429E">
      <w:pPr>
        <w:pStyle w:val="Code"/>
      </w:pPr>
    </w:p>
    <w:p w14:paraId="30762B98" w14:textId="77777777" w:rsidR="00FE429E" w:rsidRDefault="00FE429E" w:rsidP="00FE429E">
      <w:pPr>
        <w:pStyle w:val="Code"/>
      </w:pPr>
      <w:r>
        <w:t xml:space="preserve">    -- NEF services related events, see clause 7.7.2</w:t>
      </w:r>
    </w:p>
    <w:p w14:paraId="40733FFC" w14:textId="77777777" w:rsidR="00FE429E" w:rsidRDefault="00FE429E" w:rsidP="00FE429E">
      <w:pPr>
        <w:pStyle w:val="Code"/>
      </w:pPr>
      <w:r>
        <w:t xml:space="preserve">    nEFPDUSessionEstablishment                          [65] NEFPDUSessionEstablishment,</w:t>
      </w:r>
    </w:p>
    <w:p w14:paraId="206A7141" w14:textId="77777777" w:rsidR="00FE429E" w:rsidRDefault="00FE429E" w:rsidP="00FE429E">
      <w:pPr>
        <w:pStyle w:val="Code"/>
      </w:pPr>
      <w:r>
        <w:t xml:space="preserve">    nEFPDUSessionModification                           [66] NEFPDUSessionModification,</w:t>
      </w:r>
    </w:p>
    <w:p w14:paraId="2E8781C3" w14:textId="77777777" w:rsidR="00FE429E" w:rsidRDefault="00FE429E" w:rsidP="00FE429E">
      <w:pPr>
        <w:pStyle w:val="Code"/>
      </w:pPr>
      <w:r>
        <w:t xml:space="preserve">    nEFPDUSessionRelease                                [67] NEFPDUSessionRelease,</w:t>
      </w:r>
    </w:p>
    <w:p w14:paraId="1F89E3B1" w14:textId="77777777" w:rsidR="00FE429E" w:rsidRDefault="00FE429E" w:rsidP="00FE429E">
      <w:pPr>
        <w:pStyle w:val="Code"/>
      </w:pPr>
      <w:r>
        <w:t xml:space="preserve">    nEFUnsuccessfulProcedure                            [68] NEFUnsuccessfulProcedure,</w:t>
      </w:r>
    </w:p>
    <w:p w14:paraId="07F0CC94" w14:textId="77777777" w:rsidR="00FE429E" w:rsidRDefault="00FE429E" w:rsidP="00FE429E">
      <w:pPr>
        <w:pStyle w:val="Code"/>
      </w:pPr>
      <w:r>
        <w:t xml:space="preserve">    nEFStartOfInterceptionWithEstablishedPDUSession     [69] NEFStartOfInterceptionWithEstablishedPDUSession,</w:t>
      </w:r>
    </w:p>
    <w:p w14:paraId="3BE503FC" w14:textId="77777777" w:rsidR="00FE429E" w:rsidRDefault="00FE429E" w:rsidP="00FE429E">
      <w:pPr>
        <w:pStyle w:val="Code"/>
      </w:pPr>
      <w:r>
        <w:t xml:space="preserve">    nEFdeviceTrigger                                    [70] NEFDeviceTrigger,</w:t>
      </w:r>
    </w:p>
    <w:p w14:paraId="5BD6B98E" w14:textId="77777777" w:rsidR="00FE429E" w:rsidRDefault="00FE429E" w:rsidP="00FE429E">
      <w:pPr>
        <w:pStyle w:val="Code"/>
      </w:pPr>
      <w:r>
        <w:t xml:space="preserve">    nEFdeviceTriggerReplace                             [71] NEFDeviceTriggerReplace,</w:t>
      </w:r>
    </w:p>
    <w:p w14:paraId="579962B6" w14:textId="77777777" w:rsidR="00FE429E" w:rsidRDefault="00FE429E" w:rsidP="00FE429E">
      <w:pPr>
        <w:pStyle w:val="Code"/>
      </w:pPr>
      <w:r>
        <w:t xml:space="preserve">    nEFdeviceTriggerCancellation                        [72] NEFDeviceTriggerCancellation,</w:t>
      </w:r>
    </w:p>
    <w:p w14:paraId="326CD010" w14:textId="77777777" w:rsidR="00FE429E" w:rsidRDefault="00FE429E" w:rsidP="00FE429E">
      <w:pPr>
        <w:pStyle w:val="Code"/>
      </w:pPr>
      <w:r>
        <w:t xml:space="preserve">    nEFdeviceTriggerReportNotify                        [73] NEFDeviceTriggerReportNotify,</w:t>
      </w:r>
    </w:p>
    <w:p w14:paraId="1376B787" w14:textId="77777777" w:rsidR="00FE429E" w:rsidRDefault="00FE429E" w:rsidP="00FE429E">
      <w:pPr>
        <w:pStyle w:val="Code"/>
      </w:pPr>
      <w:r>
        <w:t xml:space="preserve">    nEFMSISDNLessMOSMS                                  [74] NEFMSISDNLessMOSMS,</w:t>
      </w:r>
    </w:p>
    <w:p w14:paraId="4C6B74FB" w14:textId="77777777" w:rsidR="00FE429E" w:rsidRDefault="00FE429E" w:rsidP="00FE429E">
      <w:pPr>
        <w:pStyle w:val="Code"/>
      </w:pPr>
      <w:r>
        <w:t xml:space="preserve">    nEFExpectedUEBehaviourUpdate                        [75] NEFExpectedUEBehaviourUpdate,</w:t>
      </w:r>
    </w:p>
    <w:p w14:paraId="5173B133" w14:textId="77777777" w:rsidR="00FE429E" w:rsidRDefault="00FE429E" w:rsidP="00FE429E">
      <w:pPr>
        <w:pStyle w:val="Code"/>
      </w:pPr>
    </w:p>
    <w:p w14:paraId="5E61E092" w14:textId="77777777" w:rsidR="00FE429E" w:rsidRDefault="00FE429E" w:rsidP="00FE429E">
      <w:pPr>
        <w:pStyle w:val="Code"/>
      </w:pPr>
      <w:r>
        <w:t xml:space="preserve">    -- SCEF services related events, see clause 7.8.2</w:t>
      </w:r>
    </w:p>
    <w:p w14:paraId="6BF12238" w14:textId="77777777" w:rsidR="00FE429E" w:rsidRDefault="00FE429E" w:rsidP="00FE429E">
      <w:pPr>
        <w:pStyle w:val="Code"/>
      </w:pPr>
      <w:r>
        <w:t xml:space="preserve">    sCEFPDNConnectionEstablishment                      [76] SCEFPDNConnectionEstablishment,</w:t>
      </w:r>
    </w:p>
    <w:p w14:paraId="1CBAAEBD" w14:textId="77777777" w:rsidR="00FE429E" w:rsidRDefault="00FE429E" w:rsidP="00FE429E">
      <w:pPr>
        <w:pStyle w:val="Code"/>
      </w:pPr>
      <w:r>
        <w:t xml:space="preserve">    sCEFPDNConnectionUpdate                             [77] SCEFPDNConnectionUpdate,</w:t>
      </w:r>
    </w:p>
    <w:p w14:paraId="40CE4DD2" w14:textId="77777777" w:rsidR="00FE429E" w:rsidRDefault="00FE429E" w:rsidP="00FE429E">
      <w:pPr>
        <w:pStyle w:val="Code"/>
      </w:pPr>
      <w:r>
        <w:t xml:space="preserve">    sCEFPDNConnectionRelease                            [78] SCEFPDNConnectionRelease,</w:t>
      </w:r>
    </w:p>
    <w:p w14:paraId="458C3DDE" w14:textId="77777777" w:rsidR="00FE429E" w:rsidRDefault="00FE429E" w:rsidP="00FE429E">
      <w:pPr>
        <w:pStyle w:val="Code"/>
      </w:pPr>
      <w:r>
        <w:t xml:space="preserve">    sCEFUnsuccessfulProcedure                           [79] SCEFUnsuccessfulProcedure,</w:t>
      </w:r>
    </w:p>
    <w:p w14:paraId="302E398D" w14:textId="77777777" w:rsidR="00FE429E" w:rsidRDefault="00FE429E" w:rsidP="00FE429E">
      <w:pPr>
        <w:pStyle w:val="Code"/>
      </w:pPr>
      <w:r>
        <w:t xml:space="preserve">    sCEFStartOfInterceptionWithEstablishedPDNConnection [80] SCEFStartOfInterceptionWithEstablishedPDNConnection,</w:t>
      </w:r>
    </w:p>
    <w:p w14:paraId="7862B022" w14:textId="77777777" w:rsidR="00FE429E" w:rsidRDefault="00FE429E" w:rsidP="00FE429E">
      <w:pPr>
        <w:pStyle w:val="Code"/>
      </w:pPr>
      <w:r>
        <w:t xml:space="preserve">    sCEFdeviceTrigger                                   [81] SCEFDeviceTrigger,</w:t>
      </w:r>
    </w:p>
    <w:p w14:paraId="7D0C075A" w14:textId="77777777" w:rsidR="00FE429E" w:rsidRDefault="00FE429E" w:rsidP="00FE429E">
      <w:pPr>
        <w:pStyle w:val="Code"/>
      </w:pPr>
      <w:r>
        <w:t xml:space="preserve">    sCEFdeviceTriggerReplace                            [82] SCEFDeviceTriggerReplace,</w:t>
      </w:r>
    </w:p>
    <w:p w14:paraId="51830367" w14:textId="77777777" w:rsidR="00FE429E" w:rsidRDefault="00FE429E" w:rsidP="00FE429E">
      <w:pPr>
        <w:pStyle w:val="Code"/>
      </w:pPr>
      <w:r>
        <w:t xml:space="preserve">    sCEFdeviceTriggerCancellation                       [83] SCEFDeviceTriggerCancellation,</w:t>
      </w:r>
    </w:p>
    <w:p w14:paraId="2A265C10" w14:textId="77777777" w:rsidR="00FE429E" w:rsidRDefault="00FE429E" w:rsidP="00FE429E">
      <w:pPr>
        <w:pStyle w:val="Code"/>
      </w:pPr>
      <w:r>
        <w:lastRenderedPageBreak/>
        <w:t xml:space="preserve">    sCEFdeviceTriggerReportNotify                       [84] SCEFDeviceTriggerReportNotify,</w:t>
      </w:r>
    </w:p>
    <w:p w14:paraId="1CA69CE5" w14:textId="77777777" w:rsidR="00FE429E" w:rsidRDefault="00FE429E" w:rsidP="00FE429E">
      <w:pPr>
        <w:pStyle w:val="Code"/>
      </w:pPr>
      <w:r>
        <w:t xml:space="preserve">    sCEFMSISDNLessMOSMS                                 [85] SCEFMSISDNLessMOSMS,</w:t>
      </w:r>
    </w:p>
    <w:p w14:paraId="3EDDB0D1" w14:textId="77777777" w:rsidR="00FE429E" w:rsidRDefault="00FE429E" w:rsidP="00FE429E">
      <w:pPr>
        <w:pStyle w:val="Code"/>
      </w:pPr>
      <w:r>
        <w:t xml:space="preserve">    sCEFCommunicationPatternUpdate                      [86] SCEFCommunicationPatternUpdate,</w:t>
      </w:r>
    </w:p>
    <w:p w14:paraId="59D52188" w14:textId="77777777" w:rsidR="00FE429E" w:rsidRDefault="00FE429E" w:rsidP="00FE429E">
      <w:pPr>
        <w:pStyle w:val="Code"/>
      </w:pPr>
    </w:p>
    <w:p w14:paraId="607455EA" w14:textId="77777777" w:rsidR="00FE429E" w:rsidRDefault="00FE429E" w:rsidP="00FE429E">
      <w:pPr>
        <w:pStyle w:val="Code"/>
      </w:pPr>
      <w:r>
        <w:t xml:space="preserve">    -- EPS Events, see clause 6.3</w:t>
      </w:r>
    </w:p>
    <w:p w14:paraId="6A10E758" w14:textId="77777777" w:rsidR="00FE429E" w:rsidRDefault="00FE429E" w:rsidP="00FE429E">
      <w:pPr>
        <w:pStyle w:val="Code"/>
      </w:pPr>
    </w:p>
    <w:p w14:paraId="2588060B" w14:textId="77777777" w:rsidR="00FE429E" w:rsidRDefault="00FE429E" w:rsidP="00FE429E">
      <w:pPr>
        <w:pStyle w:val="Code"/>
      </w:pPr>
      <w:r>
        <w:t xml:space="preserve">    -- MME Events, see clause 6.3.2.2</w:t>
      </w:r>
    </w:p>
    <w:p w14:paraId="6E5C9D20" w14:textId="77777777" w:rsidR="00FE429E" w:rsidRDefault="00FE429E" w:rsidP="00FE429E">
      <w:pPr>
        <w:pStyle w:val="Code"/>
      </w:pPr>
      <w:r>
        <w:t xml:space="preserve">    mMEAttach                                           [87] MMEAttach,</w:t>
      </w:r>
    </w:p>
    <w:p w14:paraId="7204B940" w14:textId="77777777" w:rsidR="00FE429E" w:rsidRDefault="00FE429E" w:rsidP="00FE429E">
      <w:pPr>
        <w:pStyle w:val="Code"/>
      </w:pPr>
      <w:r>
        <w:t xml:space="preserve">    mMEDetach                                           [88] MMEDetach,</w:t>
      </w:r>
    </w:p>
    <w:p w14:paraId="3A43CA5B" w14:textId="77777777" w:rsidR="00FE429E" w:rsidRDefault="00FE429E" w:rsidP="00FE429E">
      <w:pPr>
        <w:pStyle w:val="Code"/>
      </w:pPr>
      <w:r>
        <w:t xml:space="preserve">    mMELocationUpdate                                   [89] MMELocationUpdate,</w:t>
      </w:r>
    </w:p>
    <w:p w14:paraId="55B6D382" w14:textId="77777777" w:rsidR="00FE429E" w:rsidRDefault="00FE429E" w:rsidP="00FE429E">
      <w:pPr>
        <w:pStyle w:val="Code"/>
      </w:pPr>
      <w:r>
        <w:t xml:space="preserve">    mMEStartOfInterceptionWithEPSAttachedUE             [90] MMEStartOfInterceptionWithEPSAttachedUE,</w:t>
      </w:r>
    </w:p>
    <w:p w14:paraId="61DD02E2" w14:textId="77777777" w:rsidR="00FE429E" w:rsidRDefault="00FE429E" w:rsidP="00FE429E">
      <w:pPr>
        <w:pStyle w:val="Code"/>
      </w:pPr>
      <w:r>
        <w:t xml:space="preserve">    mMEUnsuccessfulProcedure                            [91] MMEUnsuccessfulProcedure,</w:t>
      </w:r>
    </w:p>
    <w:p w14:paraId="76C47E13" w14:textId="77777777" w:rsidR="00FE429E" w:rsidRDefault="00FE429E" w:rsidP="00FE429E">
      <w:pPr>
        <w:pStyle w:val="Code"/>
      </w:pPr>
    </w:p>
    <w:p w14:paraId="6B25A745" w14:textId="77777777" w:rsidR="00FE429E" w:rsidRDefault="00FE429E" w:rsidP="00FE429E">
      <w:pPr>
        <w:pStyle w:val="Code"/>
      </w:pPr>
      <w:r>
        <w:t xml:space="preserve">    -- AKMA key management events, see clause 7.9.1</w:t>
      </w:r>
    </w:p>
    <w:p w14:paraId="1E8EF263" w14:textId="77777777" w:rsidR="00FE429E" w:rsidRDefault="00FE429E" w:rsidP="00FE429E">
      <w:pPr>
        <w:pStyle w:val="Code"/>
      </w:pPr>
      <w:r>
        <w:t xml:space="preserve">    aAnFAnchorKeyRegister                               [92] AAnFAnchorKeyRegister,</w:t>
      </w:r>
    </w:p>
    <w:p w14:paraId="6CF57E3A" w14:textId="77777777" w:rsidR="00FE429E" w:rsidRDefault="00FE429E" w:rsidP="00FE429E">
      <w:pPr>
        <w:pStyle w:val="Code"/>
      </w:pPr>
      <w:r>
        <w:t xml:space="preserve">    aAnFKAKMAApplicationKeyGet                          [93] AAnFKAKMAApplicationKeyGet,</w:t>
      </w:r>
    </w:p>
    <w:p w14:paraId="20F8751A" w14:textId="77777777" w:rsidR="00FE429E" w:rsidRDefault="00FE429E" w:rsidP="00FE429E">
      <w:pPr>
        <w:pStyle w:val="Code"/>
      </w:pPr>
      <w:r>
        <w:t xml:space="preserve">    aAnFStartOfInterceptWithEstablishedAKMAKeyMaterial  [94] AAnFStartOfInterceptWithEstablishedAKMAKeyMaterial,</w:t>
      </w:r>
    </w:p>
    <w:p w14:paraId="76B12E00" w14:textId="77777777" w:rsidR="00FE429E" w:rsidRDefault="00FE429E" w:rsidP="00FE429E">
      <w:pPr>
        <w:pStyle w:val="Code"/>
      </w:pPr>
      <w:r>
        <w:t xml:space="preserve">    aAnFAKMAContextRemovalRecord                        [95] AAnFAKMAContextRemovalRecord,</w:t>
      </w:r>
    </w:p>
    <w:p w14:paraId="063EA1C0" w14:textId="77777777" w:rsidR="00FE429E" w:rsidRDefault="00FE429E" w:rsidP="00FE429E">
      <w:pPr>
        <w:pStyle w:val="Code"/>
      </w:pPr>
      <w:r>
        <w:t xml:space="preserve">    aFAKMAApplicationKeyRefresh                         [96] AFAKMAApplicationKeyRefresh,</w:t>
      </w:r>
    </w:p>
    <w:p w14:paraId="2BCFFE05" w14:textId="77777777" w:rsidR="00FE429E" w:rsidRDefault="00FE429E" w:rsidP="00FE429E">
      <w:pPr>
        <w:pStyle w:val="Code"/>
      </w:pPr>
      <w:r>
        <w:t xml:space="preserve">    aFStartOfInterceptWithEstablishedAKMAApplicationKey [97] AFStartOfInterceptWithEstablishedAKMAApplicationKey,</w:t>
      </w:r>
    </w:p>
    <w:p w14:paraId="6550D34A" w14:textId="77777777" w:rsidR="00FE429E" w:rsidRDefault="00FE429E" w:rsidP="00FE429E">
      <w:pPr>
        <w:pStyle w:val="Code"/>
      </w:pPr>
      <w:r>
        <w:t xml:space="preserve">    aFAuxiliarySecurityParameterEstablishment           [98] AFAuxiliarySecurityParameterEstablishment,</w:t>
      </w:r>
    </w:p>
    <w:p w14:paraId="68C6B70A" w14:textId="77777777" w:rsidR="00FE429E" w:rsidRDefault="00FE429E" w:rsidP="00FE429E">
      <w:pPr>
        <w:pStyle w:val="Code"/>
      </w:pPr>
      <w:r>
        <w:t xml:space="preserve">    aFApplicationKeyRemoval                             [99] AFApplicationKeyRemoval,</w:t>
      </w:r>
    </w:p>
    <w:p w14:paraId="2A68EFD3" w14:textId="77777777" w:rsidR="00FE429E" w:rsidRDefault="00FE429E" w:rsidP="00FE429E">
      <w:pPr>
        <w:pStyle w:val="Code"/>
      </w:pPr>
    </w:p>
    <w:p w14:paraId="16C5286E" w14:textId="77777777" w:rsidR="00FE429E" w:rsidRDefault="00FE429E" w:rsidP="00FE429E">
      <w:pPr>
        <w:pStyle w:val="Code"/>
      </w:pPr>
      <w:r>
        <w:t xml:space="preserve">    -- HR LI Events, see clause 7.10.3.3</w:t>
      </w:r>
    </w:p>
    <w:p w14:paraId="24ACAEF9" w14:textId="77777777" w:rsidR="00FE429E" w:rsidRDefault="00FE429E" w:rsidP="00FE429E">
      <w:pPr>
        <w:pStyle w:val="Code"/>
      </w:pPr>
      <w:r>
        <w:t xml:space="preserve">    n9HRPDUSessionInfo                                  [100] N9HRPDUSessionInfo,</w:t>
      </w:r>
    </w:p>
    <w:p w14:paraId="0FC143FA" w14:textId="77777777" w:rsidR="00FE429E" w:rsidRDefault="00FE429E" w:rsidP="00FE429E">
      <w:pPr>
        <w:pStyle w:val="Code"/>
      </w:pPr>
      <w:r>
        <w:t xml:space="preserve">    s8HRBearerInfo                                      [101] S8HRBearerInfo,</w:t>
      </w:r>
    </w:p>
    <w:p w14:paraId="0459862C" w14:textId="77777777" w:rsidR="00FE429E" w:rsidRDefault="00FE429E" w:rsidP="00FE429E">
      <w:pPr>
        <w:pStyle w:val="Code"/>
      </w:pPr>
    </w:p>
    <w:p w14:paraId="797CE9DF" w14:textId="77777777" w:rsidR="00FE429E" w:rsidRDefault="00FE429E" w:rsidP="00FE429E">
      <w:pPr>
        <w:pStyle w:val="Code"/>
      </w:pPr>
      <w:r>
        <w:t xml:space="preserve">    -- Separated Location Reporting, see clause 7.3.4</w:t>
      </w:r>
    </w:p>
    <w:p w14:paraId="48251070" w14:textId="77777777" w:rsidR="00FE429E" w:rsidRDefault="00FE429E" w:rsidP="00FE429E">
      <w:pPr>
        <w:pStyle w:val="Code"/>
      </w:pPr>
      <w:r>
        <w:t xml:space="preserve">    separatedLocationReporting                          [102] SeparatedLocationReporting,</w:t>
      </w:r>
    </w:p>
    <w:p w14:paraId="50F47F6A" w14:textId="77777777" w:rsidR="00FE429E" w:rsidRDefault="00FE429E" w:rsidP="00FE429E">
      <w:pPr>
        <w:pStyle w:val="Code"/>
      </w:pPr>
    </w:p>
    <w:p w14:paraId="4EC8E078" w14:textId="77777777" w:rsidR="00FE429E" w:rsidRDefault="00FE429E" w:rsidP="00FE429E">
      <w:pPr>
        <w:pStyle w:val="Code"/>
      </w:pPr>
      <w:r>
        <w:t xml:space="preserve">    -- STIR SHAKEN and RCD/eCNAM Events, see clause 7.11.2</w:t>
      </w:r>
    </w:p>
    <w:p w14:paraId="0B584911" w14:textId="77777777" w:rsidR="00FE429E" w:rsidRDefault="00FE429E" w:rsidP="00FE429E">
      <w:pPr>
        <w:pStyle w:val="Code"/>
      </w:pPr>
      <w:r>
        <w:t xml:space="preserve">    sTIRSHAKENSignatureGeneration                       [103] STIRSHAKENSignatureGeneration,</w:t>
      </w:r>
    </w:p>
    <w:p w14:paraId="54F7D31D" w14:textId="77777777" w:rsidR="00FE429E" w:rsidRDefault="00FE429E" w:rsidP="00FE429E">
      <w:pPr>
        <w:pStyle w:val="Code"/>
      </w:pPr>
      <w:r>
        <w:t xml:space="preserve">    sTIRSHAKENSignatureValidation                       [104] STIRSHAKENSignatureValidation,</w:t>
      </w:r>
    </w:p>
    <w:p w14:paraId="426AD361" w14:textId="77777777" w:rsidR="00FE429E" w:rsidRDefault="00FE429E" w:rsidP="00FE429E">
      <w:pPr>
        <w:pStyle w:val="Code"/>
      </w:pPr>
    </w:p>
    <w:p w14:paraId="173C13E5" w14:textId="77777777" w:rsidR="00FE429E" w:rsidRDefault="00FE429E" w:rsidP="00FE429E">
      <w:pPr>
        <w:pStyle w:val="Code"/>
      </w:pPr>
      <w:r>
        <w:t xml:space="preserve">    -- IMS events, see clause 7.12.4.2</w:t>
      </w:r>
    </w:p>
    <w:p w14:paraId="76D401FE" w14:textId="77777777" w:rsidR="00FE429E" w:rsidRDefault="00FE429E" w:rsidP="00FE429E">
      <w:pPr>
        <w:pStyle w:val="Code"/>
      </w:pPr>
      <w:r>
        <w:t xml:space="preserve">    iMSMessage                                          [105] IMSMessage,</w:t>
      </w:r>
    </w:p>
    <w:p w14:paraId="3E5D6A41" w14:textId="77777777" w:rsidR="00FE429E" w:rsidRDefault="00FE429E" w:rsidP="00FE429E">
      <w:pPr>
        <w:pStyle w:val="Code"/>
      </w:pPr>
      <w:r>
        <w:t xml:space="preserve">    startOfInterceptionForActiveIMSSession              [106] StartOfInterceptionForActiveIMSSession,</w:t>
      </w:r>
    </w:p>
    <w:p w14:paraId="20C2188E" w14:textId="77777777" w:rsidR="00FE429E" w:rsidRDefault="00FE429E" w:rsidP="00FE429E">
      <w:pPr>
        <w:pStyle w:val="Code"/>
      </w:pPr>
      <w:r>
        <w:t xml:space="preserve">    iMSCCUnavailable                                    [107] IMSCCUnavailable,</w:t>
      </w:r>
    </w:p>
    <w:p w14:paraId="5134CA5D" w14:textId="77777777" w:rsidR="00FE429E" w:rsidRDefault="00FE429E" w:rsidP="00FE429E">
      <w:pPr>
        <w:pStyle w:val="Code"/>
      </w:pPr>
    </w:p>
    <w:p w14:paraId="71443643" w14:textId="77777777" w:rsidR="00FE429E" w:rsidRDefault="00FE429E" w:rsidP="00FE429E">
      <w:pPr>
        <w:pStyle w:val="Code"/>
      </w:pPr>
      <w:r>
        <w:t xml:space="preserve">    -- UDM events, see clause 7.2.2</w:t>
      </w:r>
    </w:p>
    <w:p w14:paraId="60E2986E" w14:textId="77777777" w:rsidR="00FE429E" w:rsidRDefault="00FE429E" w:rsidP="00FE429E">
      <w:pPr>
        <w:pStyle w:val="Code"/>
      </w:pPr>
      <w:r>
        <w:t xml:space="preserve">    uDMLocationInformationResult                        [108] UDMLocationInformationResult,</w:t>
      </w:r>
    </w:p>
    <w:p w14:paraId="6FFEA9F8" w14:textId="77777777" w:rsidR="00FE429E" w:rsidRDefault="00FE429E" w:rsidP="00FE429E">
      <w:pPr>
        <w:pStyle w:val="Code"/>
      </w:pPr>
      <w:r>
        <w:t xml:space="preserve">    uDMUEInformationResponse                            [109] UDMUEInformationResponse,</w:t>
      </w:r>
    </w:p>
    <w:p w14:paraId="17CB9285" w14:textId="77777777" w:rsidR="00FE429E" w:rsidRDefault="00FE429E" w:rsidP="00FE429E">
      <w:pPr>
        <w:pStyle w:val="Code"/>
      </w:pPr>
      <w:r>
        <w:t xml:space="preserve">    uDMUEAuthenticationResponse                         [110] UDMUEAuthenticationResponse,</w:t>
      </w:r>
    </w:p>
    <w:p w14:paraId="77C0C2DE" w14:textId="77777777" w:rsidR="00FE429E" w:rsidRDefault="00FE429E" w:rsidP="00FE429E">
      <w:pPr>
        <w:pStyle w:val="Code"/>
      </w:pPr>
    </w:p>
    <w:p w14:paraId="3900B496" w14:textId="77777777" w:rsidR="00FE429E" w:rsidRDefault="00FE429E" w:rsidP="00FE429E">
      <w:pPr>
        <w:pStyle w:val="Code"/>
      </w:pPr>
      <w:r>
        <w:t xml:space="preserve">    -- AMF events, see 6.2.2.2.8</w:t>
      </w:r>
    </w:p>
    <w:p w14:paraId="6B1CB4BB" w14:textId="77777777" w:rsidR="00FE429E" w:rsidRDefault="00FE429E" w:rsidP="00FE429E">
      <w:pPr>
        <w:pStyle w:val="Code"/>
      </w:pPr>
      <w:r>
        <w:t xml:space="preserve">    positioningInfoTransfer                             [111] AMFPositioningInfoTransfer,</w:t>
      </w:r>
    </w:p>
    <w:p w14:paraId="474E6CC2" w14:textId="77777777" w:rsidR="00FE429E" w:rsidRDefault="00FE429E" w:rsidP="00FE429E">
      <w:pPr>
        <w:pStyle w:val="Code"/>
      </w:pPr>
    </w:p>
    <w:p w14:paraId="26AF2E03" w14:textId="77777777" w:rsidR="00FE429E" w:rsidRDefault="00FE429E" w:rsidP="00FE429E">
      <w:pPr>
        <w:pStyle w:val="Code"/>
      </w:pPr>
      <w:r>
        <w:t xml:space="preserve">    -- MME Events, see clause 6.3.2.2.8</w:t>
      </w:r>
    </w:p>
    <w:p w14:paraId="7E141A0A" w14:textId="77777777" w:rsidR="00C500DC" w:rsidRDefault="00C500DC" w:rsidP="00C500DC">
      <w:pPr>
        <w:pStyle w:val="Code"/>
      </w:pPr>
      <w:r>
        <w:t xml:space="preserve">    mMEPositioningInfoTransfer                          [112] MMEPositioningInfoTransfer,</w:t>
      </w:r>
    </w:p>
    <w:p w14:paraId="6437DC8E" w14:textId="77777777" w:rsidR="00C500DC" w:rsidRDefault="00C500DC" w:rsidP="00C500DC">
      <w:pPr>
        <w:pStyle w:val="Code"/>
      </w:pPr>
    </w:p>
    <w:p w14:paraId="4E151538" w14:textId="77777777" w:rsidR="00C500DC" w:rsidRDefault="00C500DC" w:rsidP="00C500DC">
      <w:pPr>
        <w:pStyle w:val="Code"/>
      </w:pPr>
      <w:r>
        <w:t xml:space="preserve">    -- AMF events, see 6.2.2.2.9 continued from choice 5</w:t>
      </w:r>
    </w:p>
    <w:p w14:paraId="19DBD2D2" w14:textId="61CB242C" w:rsidR="00C500DC" w:rsidRDefault="00C500DC" w:rsidP="00C500DC">
      <w:pPr>
        <w:pStyle w:val="Code"/>
      </w:pPr>
      <w:r>
        <w:t xml:space="preserve">    aMFRANHandoverCommand                              </w:t>
      </w:r>
      <w:r w:rsidR="009162E5">
        <w:t xml:space="preserve"> </w:t>
      </w:r>
      <w:r>
        <w:t>[</w:t>
      </w:r>
      <w:r w:rsidR="008349F0">
        <w:t>113</w:t>
      </w:r>
      <w:r>
        <w:t>] AMFRANHandoverCommand,</w:t>
      </w:r>
    </w:p>
    <w:p w14:paraId="23418BBE" w14:textId="733AF421" w:rsidR="008349F0" w:rsidRDefault="00C500DC" w:rsidP="00C500DC">
      <w:pPr>
        <w:pStyle w:val="Code"/>
      </w:pPr>
      <w:r>
        <w:t xml:space="preserve">    aMFRANHandoverRequest                              </w:t>
      </w:r>
      <w:r w:rsidR="009162E5">
        <w:t xml:space="preserve"> </w:t>
      </w:r>
      <w:r>
        <w:t>[</w:t>
      </w:r>
      <w:r w:rsidR="008349F0">
        <w:t>114</w:t>
      </w:r>
      <w:r>
        <w:t>] AMFRANHandoverRequest</w:t>
      </w:r>
    </w:p>
    <w:p w14:paraId="6C757129" w14:textId="397D9ECA" w:rsidR="00FE429E" w:rsidRDefault="00FE429E" w:rsidP="00C500DC">
      <w:pPr>
        <w:pStyle w:val="Code"/>
      </w:pPr>
      <w:r>
        <w:t>}</w:t>
      </w:r>
    </w:p>
    <w:p w14:paraId="70831C97" w14:textId="77777777" w:rsidR="00FE429E" w:rsidRDefault="00FE429E" w:rsidP="00FE429E">
      <w:pPr>
        <w:pStyle w:val="Code"/>
      </w:pPr>
    </w:p>
    <w:p w14:paraId="70ECBFDE" w14:textId="77777777" w:rsidR="00FE429E" w:rsidRDefault="00FE429E" w:rsidP="00FE429E">
      <w:pPr>
        <w:pStyle w:val="CodeHeader"/>
      </w:pPr>
      <w:r>
        <w:t>-- ==============</w:t>
      </w:r>
    </w:p>
    <w:p w14:paraId="4589A0F5" w14:textId="77777777" w:rsidR="00FE429E" w:rsidRDefault="00FE429E" w:rsidP="00FE429E">
      <w:pPr>
        <w:pStyle w:val="CodeHeader"/>
      </w:pPr>
      <w:r>
        <w:t>-- X3 xCC payload</w:t>
      </w:r>
    </w:p>
    <w:p w14:paraId="4BF0B3D7" w14:textId="77777777" w:rsidR="00FE429E" w:rsidRDefault="00FE429E" w:rsidP="00FE429E">
      <w:pPr>
        <w:pStyle w:val="Code"/>
      </w:pPr>
      <w:r>
        <w:t>-- ==============</w:t>
      </w:r>
    </w:p>
    <w:p w14:paraId="6C301AF7" w14:textId="77777777" w:rsidR="00FE429E" w:rsidRDefault="00FE429E" w:rsidP="00FE429E">
      <w:pPr>
        <w:pStyle w:val="Code"/>
      </w:pPr>
    </w:p>
    <w:p w14:paraId="0C876A19" w14:textId="77777777" w:rsidR="00FE429E" w:rsidRDefault="00FE429E" w:rsidP="00FE429E">
      <w:pPr>
        <w:pStyle w:val="Code"/>
      </w:pPr>
      <w:r>
        <w:t>-- No additional xCC payload definitions required in the present document.</w:t>
      </w:r>
    </w:p>
    <w:p w14:paraId="41FDF801" w14:textId="77777777" w:rsidR="00FE429E" w:rsidRDefault="00FE429E" w:rsidP="00FE429E">
      <w:pPr>
        <w:pStyle w:val="Code"/>
      </w:pPr>
    </w:p>
    <w:p w14:paraId="47201DAC" w14:textId="77777777" w:rsidR="00FE429E" w:rsidRDefault="00FE429E" w:rsidP="00FE429E">
      <w:pPr>
        <w:pStyle w:val="CodeHeader"/>
      </w:pPr>
      <w:r>
        <w:t>-- ===============</w:t>
      </w:r>
    </w:p>
    <w:p w14:paraId="361F2B1F" w14:textId="77777777" w:rsidR="00FE429E" w:rsidRDefault="00FE429E" w:rsidP="00FE429E">
      <w:pPr>
        <w:pStyle w:val="CodeHeader"/>
      </w:pPr>
      <w:r>
        <w:t>-- HI2 IRI payload</w:t>
      </w:r>
    </w:p>
    <w:p w14:paraId="64C623B8" w14:textId="77777777" w:rsidR="00FE429E" w:rsidRDefault="00FE429E" w:rsidP="00FE429E">
      <w:pPr>
        <w:pStyle w:val="Code"/>
      </w:pPr>
      <w:r>
        <w:t>-- ===============</w:t>
      </w:r>
    </w:p>
    <w:p w14:paraId="2055336C" w14:textId="77777777" w:rsidR="00FE429E" w:rsidRDefault="00FE429E" w:rsidP="00FE429E">
      <w:pPr>
        <w:pStyle w:val="Code"/>
      </w:pPr>
    </w:p>
    <w:p w14:paraId="7FA26716" w14:textId="77777777" w:rsidR="00FE429E" w:rsidRDefault="00FE429E" w:rsidP="00FE429E">
      <w:pPr>
        <w:pStyle w:val="Code"/>
      </w:pPr>
      <w:r>
        <w:t>IRIPayload ::= SEQUENCE</w:t>
      </w:r>
    </w:p>
    <w:p w14:paraId="1459A152" w14:textId="77777777" w:rsidR="00FE429E" w:rsidRDefault="00FE429E" w:rsidP="00FE429E">
      <w:pPr>
        <w:pStyle w:val="Code"/>
      </w:pPr>
      <w:r>
        <w:t>{</w:t>
      </w:r>
    </w:p>
    <w:p w14:paraId="4D8E70AC" w14:textId="77777777" w:rsidR="00FE429E" w:rsidRDefault="00FE429E" w:rsidP="00FE429E">
      <w:pPr>
        <w:pStyle w:val="Code"/>
      </w:pPr>
      <w:r>
        <w:t xml:space="preserve">    iRIPayloadOID       [1] RELATIVE-OID,</w:t>
      </w:r>
    </w:p>
    <w:p w14:paraId="6C8564ED" w14:textId="77777777" w:rsidR="00FE429E" w:rsidRDefault="00FE429E" w:rsidP="00FE429E">
      <w:pPr>
        <w:pStyle w:val="Code"/>
      </w:pPr>
      <w:r>
        <w:t xml:space="preserve">    event               [2] IRIEvent,</w:t>
      </w:r>
    </w:p>
    <w:p w14:paraId="547DCE42" w14:textId="77777777" w:rsidR="00FE429E" w:rsidRDefault="00FE429E" w:rsidP="00FE429E">
      <w:pPr>
        <w:pStyle w:val="Code"/>
      </w:pPr>
      <w:r>
        <w:t xml:space="preserve">    targetIdentifiers   [3] SEQUENCE OF IRITargetIdentifier OPTIONAL</w:t>
      </w:r>
    </w:p>
    <w:p w14:paraId="795EA50C" w14:textId="77777777" w:rsidR="00FE429E" w:rsidRDefault="00FE429E" w:rsidP="00FE429E">
      <w:pPr>
        <w:pStyle w:val="Code"/>
      </w:pPr>
      <w:r>
        <w:t>}</w:t>
      </w:r>
    </w:p>
    <w:p w14:paraId="3EEEACDA" w14:textId="77777777" w:rsidR="00FE429E" w:rsidRDefault="00FE429E" w:rsidP="00FE429E">
      <w:pPr>
        <w:pStyle w:val="Code"/>
      </w:pPr>
    </w:p>
    <w:p w14:paraId="656A0BD2" w14:textId="77777777" w:rsidR="00FE429E" w:rsidRDefault="00FE429E" w:rsidP="00FE429E">
      <w:pPr>
        <w:pStyle w:val="Code"/>
      </w:pPr>
      <w:r>
        <w:t>IRIEvent ::= CHOICE</w:t>
      </w:r>
    </w:p>
    <w:p w14:paraId="30547552" w14:textId="77777777" w:rsidR="00FE429E" w:rsidRDefault="00FE429E" w:rsidP="00FE429E">
      <w:pPr>
        <w:pStyle w:val="Code"/>
      </w:pPr>
      <w:r>
        <w:lastRenderedPageBreak/>
        <w:t>{</w:t>
      </w:r>
    </w:p>
    <w:p w14:paraId="33259232" w14:textId="77777777" w:rsidR="00FE429E" w:rsidRDefault="00FE429E" w:rsidP="00FE429E">
      <w:pPr>
        <w:pStyle w:val="Code"/>
      </w:pPr>
      <w:r>
        <w:t xml:space="preserve">    -- Registration-related events, see clause 6.2.2</w:t>
      </w:r>
    </w:p>
    <w:p w14:paraId="436665F9" w14:textId="77777777" w:rsidR="00FE429E" w:rsidRDefault="00FE429E" w:rsidP="00FE429E">
      <w:pPr>
        <w:pStyle w:val="Code"/>
      </w:pPr>
      <w:r>
        <w:t xml:space="preserve">    registration                                        [1] AMFRegistration,</w:t>
      </w:r>
    </w:p>
    <w:p w14:paraId="4A62EB2E" w14:textId="77777777" w:rsidR="00FE429E" w:rsidRDefault="00FE429E" w:rsidP="00FE429E">
      <w:pPr>
        <w:pStyle w:val="Code"/>
      </w:pPr>
      <w:r>
        <w:t xml:space="preserve">    deregistration                                      [2] AMFDeregistration,</w:t>
      </w:r>
    </w:p>
    <w:p w14:paraId="4FE528DD" w14:textId="77777777" w:rsidR="00FE429E" w:rsidRDefault="00FE429E" w:rsidP="00FE429E">
      <w:pPr>
        <w:pStyle w:val="Code"/>
      </w:pPr>
      <w:r>
        <w:t xml:space="preserve">    locationUpdate                                      [3] AMFLocationUpdate,</w:t>
      </w:r>
    </w:p>
    <w:p w14:paraId="255D885E" w14:textId="77777777" w:rsidR="00FE429E" w:rsidRDefault="00FE429E" w:rsidP="00FE429E">
      <w:pPr>
        <w:pStyle w:val="Code"/>
      </w:pPr>
      <w:r>
        <w:t xml:space="preserve">    startOfInterceptionWithRegisteredUE                 [4] AMFStartOfInterceptionWithRegisteredUE,</w:t>
      </w:r>
    </w:p>
    <w:p w14:paraId="10454F13" w14:textId="77777777" w:rsidR="00FE429E" w:rsidRDefault="00FE429E" w:rsidP="00FE429E">
      <w:pPr>
        <w:pStyle w:val="Code"/>
      </w:pPr>
      <w:r>
        <w:t xml:space="preserve">    unsuccessfulRegistrationProcedure                   [5] AMFUnsuccessfulProcedure,</w:t>
      </w:r>
    </w:p>
    <w:p w14:paraId="4DF745F9" w14:textId="77777777" w:rsidR="00FE429E" w:rsidRDefault="00FE429E" w:rsidP="00FE429E">
      <w:pPr>
        <w:pStyle w:val="Code"/>
      </w:pPr>
    </w:p>
    <w:p w14:paraId="22443288" w14:textId="77777777" w:rsidR="00FE429E" w:rsidRDefault="00FE429E" w:rsidP="00FE429E">
      <w:pPr>
        <w:pStyle w:val="Code"/>
      </w:pPr>
      <w:r>
        <w:t xml:space="preserve">    -- PDU session-related events, see clause 6.2.3</w:t>
      </w:r>
    </w:p>
    <w:p w14:paraId="2D53536A" w14:textId="77777777" w:rsidR="00FE429E" w:rsidRDefault="00FE429E" w:rsidP="00FE429E">
      <w:pPr>
        <w:pStyle w:val="Code"/>
      </w:pPr>
      <w:r>
        <w:t xml:space="preserve">    pDUSessionEstablishment                             [6] SMFPDUSessionEstablishment,</w:t>
      </w:r>
    </w:p>
    <w:p w14:paraId="70B3D256" w14:textId="77777777" w:rsidR="00FE429E" w:rsidRDefault="00FE429E" w:rsidP="00FE429E">
      <w:pPr>
        <w:pStyle w:val="Code"/>
      </w:pPr>
      <w:r>
        <w:t xml:space="preserve">    pDUSessionModification                              [7] SMFPDUSessionModification,</w:t>
      </w:r>
    </w:p>
    <w:p w14:paraId="3D991C5C" w14:textId="77777777" w:rsidR="00FE429E" w:rsidRDefault="00FE429E" w:rsidP="00FE429E">
      <w:pPr>
        <w:pStyle w:val="Code"/>
      </w:pPr>
      <w:r>
        <w:t xml:space="preserve">    pDUSessionRelease                                   [8] SMFPDUSessionRelease,</w:t>
      </w:r>
    </w:p>
    <w:p w14:paraId="35E1DDA6" w14:textId="77777777" w:rsidR="00FE429E" w:rsidRDefault="00FE429E" w:rsidP="00FE429E">
      <w:pPr>
        <w:pStyle w:val="Code"/>
      </w:pPr>
      <w:r>
        <w:t xml:space="preserve">    startOfInterceptionWithEstablishedPDUSession        [9] SMFStartOfInterceptionWithEstablishedPDUSession,</w:t>
      </w:r>
    </w:p>
    <w:p w14:paraId="3500F62F" w14:textId="77777777" w:rsidR="00FE429E" w:rsidRDefault="00FE429E" w:rsidP="00FE429E">
      <w:pPr>
        <w:pStyle w:val="Code"/>
      </w:pPr>
      <w:r>
        <w:t xml:space="preserve">    unsuccessfulSessionProcedure                        [10] SMFUnsuccessfulProcedure,</w:t>
      </w:r>
    </w:p>
    <w:p w14:paraId="00F12A7E" w14:textId="77777777" w:rsidR="00FE429E" w:rsidRDefault="00FE429E" w:rsidP="00FE429E">
      <w:pPr>
        <w:pStyle w:val="Code"/>
      </w:pPr>
    </w:p>
    <w:p w14:paraId="3EF7C6D7" w14:textId="77777777" w:rsidR="00FE429E" w:rsidRDefault="00FE429E" w:rsidP="00FE429E">
      <w:pPr>
        <w:pStyle w:val="Code"/>
      </w:pPr>
      <w:r>
        <w:t xml:space="preserve">    -- Subscriber-management related events, see clause 7.2.2</w:t>
      </w:r>
    </w:p>
    <w:p w14:paraId="4294003F" w14:textId="77777777" w:rsidR="00FE429E" w:rsidRDefault="00FE429E" w:rsidP="00FE429E">
      <w:pPr>
        <w:pStyle w:val="Code"/>
      </w:pPr>
      <w:r>
        <w:t xml:space="preserve">    servingSystemMessage                                [11] UDMServingSystemMessage,</w:t>
      </w:r>
    </w:p>
    <w:p w14:paraId="42DA4388" w14:textId="77777777" w:rsidR="00FE429E" w:rsidRDefault="00FE429E" w:rsidP="00FE429E">
      <w:pPr>
        <w:pStyle w:val="Code"/>
      </w:pPr>
    </w:p>
    <w:p w14:paraId="4A5D9FA8" w14:textId="77777777" w:rsidR="00FE429E" w:rsidRDefault="00FE429E" w:rsidP="00FE429E">
      <w:pPr>
        <w:pStyle w:val="Code"/>
      </w:pPr>
      <w:r>
        <w:t xml:space="preserve">    -- SMS-related events, see clause 6.2.5, see also sMSReport ([56] below)</w:t>
      </w:r>
    </w:p>
    <w:p w14:paraId="04C2D56A" w14:textId="77777777" w:rsidR="00FE429E" w:rsidRDefault="00FE429E" w:rsidP="00FE429E">
      <w:pPr>
        <w:pStyle w:val="Code"/>
      </w:pPr>
      <w:r>
        <w:t xml:space="preserve">    sMSMessage                                          [12] SMSMessage,</w:t>
      </w:r>
    </w:p>
    <w:p w14:paraId="4181EDC5" w14:textId="77777777" w:rsidR="00FE429E" w:rsidRDefault="00FE429E" w:rsidP="00FE429E">
      <w:pPr>
        <w:pStyle w:val="Code"/>
      </w:pPr>
    </w:p>
    <w:p w14:paraId="308B6321" w14:textId="77777777" w:rsidR="00FE429E" w:rsidRDefault="00FE429E" w:rsidP="00FE429E">
      <w:pPr>
        <w:pStyle w:val="Code"/>
      </w:pPr>
      <w:r>
        <w:t xml:space="preserve">    -- LALS-related events, see clause 7.3.1</w:t>
      </w:r>
    </w:p>
    <w:p w14:paraId="6E66A42E" w14:textId="77777777" w:rsidR="00FE429E" w:rsidRDefault="00FE429E" w:rsidP="00FE429E">
      <w:pPr>
        <w:pStyle w:val="Code"/>
      </w:pPr>
      <w:r>
        <w:t xml:space="preserve">    lALSReport                                          [13] LALSReport,</w:t>
      </w:r>
    </w:p>
    <w:p w14:paraId="72B56594" w14:textId="77777777" w:rsidR="00FE429E" w:rsidRDefault="00FE429E" w:rsidP="00FE429E">
      <w:pPr>
        <w:pStyle w:val="Code"/>
      </w:pPr>
    </w:p>
    <w:p w14:paraId="3406DC1F" w14:textId="77777777" w:rsidR="00FE429E" w:rsidRDefault="00FE429E" w:rsidP="00FE429E">
      <w:pPr>
        <w:pStyle w:val="Code"/>
      </w:pPr>
      <w:r>
        <w:t xml:space="preserve">    -- PDHR/PDSR-related events, see clause 6.2.3.4.1</w:t>
      </w:r>
    </w:p>
    <w:p w14:paraId="063766C2" w14:textId="77777777" w:rsidR="00FE429E" w:rsidRDefault="00FE429E" w:rsidP="00FE429E">
      <w:pPr>
        <w:pStyle w:val="Code"/>
      </w:pPr>
      <w:r>
        <w:t xml:space="preserve">    pDHeaderReport                                      [14] PDHeaderReport,</w:t>
      </w:r>
    </w:p>
    <w:p w14:paraId="166DDD9F" w14:textId="77777777" w:rsidR="00FE429E" w:rsidRDefault="00FE429E" w:rsidP="00FE429E">
      <w:pPr>
        <w:pStyle w:val="Code"/>
      </w:pPr>
      <w:r>
        <w:t xml:space="preserve">    pDSummaryReport                                     [15] PDSummaryReport,</w:t>
      </w:r>
    </w:p>
    <w:p w14:paraId="0FDBD8A2" w14:textId="77777777" w:rsidR="00FE429E" w:rsidRDefault="00FE429E" w:rsidP="00FE429E">
      <w:pPr>
        <w:pStyle w:val="Code"/>
      </w:pPr>
    </w:p>
    <w:p w14:paraId="0012775A" w14:textId="77777777" w:rsidR="00FE429E" w:rsidRDefault="00FE429E" w:rsidP="00FE429E">
      <w:pPr>
        <w:pStyle w:val="Code"/>
      </w:pPr>
      <w:r>
        <w:t xml:space="preserve">    -- MDF-related events, see clause 7.3.2</w:t>
      </w:r>
    </w:p>
    <w:p w14:paraId="5F796985" w14:textId="77777777" w:rsidR="00FE429E" w:rsidRDefault="00FE429E" w:rsidP="00FE429E">
      <w:pPr>
        <w:pStyle w:val="Code"/>
      </w:pPr>
      <w:r>
        <w:t xml:space="preserve">    mDFCellSiteReport                                   [16] MDFCellSiteReport,</w:t>
      </w:r>
    </w:p>
    <w:p w14:paraId="4FD20B81" w14:textId="77777777" w:rsidR="00FE429E" w:rsidRDefault="00FE429E" w:rsidP="00FE429E">
      <w:pPr>
        <w:pStyle w:val="Code"/>
      </w:pPr>
    </w:p>
    <w:p w14:paraId="48102277" w14:textId="77777777" w:rsidR="00FE429E" w:rsidRDefault="00FE429E" w:rsidP="00FE429E">
      <w:pPr>
        <w:pStyle w:val="Code"/>
      </w:pPr>
      <w:r>
        <w:t xml:space="preserve">    -- MMS-related events, see clause 7.4.2</w:t>
      </w:r>
    </w:p>
    <w:p w14:paraId="2E06F776" w14:textId="77777777" w:rsidR="00FE429E" w:rsidRDefault="00FE429E" w:rsidP="00FE429E">
      <w:pPr>
        <w:pStyle w:val="Code"/>
      </w:pPr>
      <w:r>
        <w:t xml:space="preserve">    mMSSend                                             [17] MMSSend,</w:t>
      </w:r>
    </w:p>
    <w:p w14:paraId="5C50479A" w14:textId="77777777" w:rsidR="00FE429E" w:rsidRDefault="00FE429E" w:rsidP="00FE429E">
      <w:pPr>
        <w:pStyle w:val="Code"/>
      </w:pPr>
      <w:r>
        <w:t xml:space="preserve">    mMSSendByNonLocalTarget                             [18] MMSSendByNonLocalTarget,</w:t>
      </w:r>
    </w:p>
    <w:p w14:paraId="0ED7C1B4" w14:textId="77777777" w:rsidR="00FE429E" w:rsidRDefault="00FE429E" w:rsidP="00FE429E">
      <w:pPr>
        <w:pStyle w:val="Code"/>
      </w:pPr>
      <w:r>
        <w:t xml:space="preserve">    mMSNotification                                     [19] MMSNotification,</w:t>
      </w:r>
    </w:p>
    <w:p w14:paraId="062ED94E" w14:textId="77777777" w:rsidR="00FE429E" w:rsidRDefault="00FE429E" w:rsidP="00FE429E">
      <w:pPr>
        <w:pStyle w:val="Code"/>
      </w:pPr>
      <w:r>
        <w:t xml:space="preserve">    mMSSendToNonLocalTarget                             [20] MMSSendToNonLocalTarget,</w:t>
      </w:r>
    </w:p>
    <w:p w14:paraId="4E5340AE" w14:textId="77777777" w:rsidR="00FE429E" w:rsidRDefault="00FE429E" w:rsidP="00FE429E">
      <w:pPr>
        <w:pStyle w:val="Code"/>
      </w:pPr>
      <w:r>
        <w:t xml:space="preserve">    mMSNotificationResponse                             [21] MMSNotificationResponse,</w:t>
      </w:r>
    </w:p>
    <w:p w14:paraId="6AE527A7" w14:textId="77777777" w:rsidR="00FE429E" w:rsidRDefault="00FE429E" w:rsidP="00FE429E">
      <w:pPr>
        <w:pStyle w:val="Code"/>
      </w:pPr>
      <w:r>
        <w:t xml:space="preserve">    mMSRetrieval                                        [22] MMSRetrieval,</w:t>
      </w:r>
    </w:p>
    <w:p w14:paraId="742F26B4" w14:textId="77777777" w:rsidR="00FE429E" w:rsidRDefault="00FE429E" w:rsidP="00FE429E">
      <w:pPr>
        <w:pStyle w:val="Code"/>
      </w:pPr>
      <w:r>
        <w:t xml:space="preserve">    mMSDeliveryAck                                      [23] MMSDeliveryAck,</w:t>
      </w:r>
    </w:p>
    <w:p w14:paraId="4FECBD1A" w14:textId="77777777" w:rsidR="00FE429E" w:rsidRDefault="00FE429E" w:rsidP="00FE429E">
      <w:pPr>
        <w:pStyle w:val="Code"/>
      </w:pPr>
      <w:r>
        <w:t xml:space="preserve">    mMSForward                                          [24] MMSForward,</w:t>
      </w:r>
    </w:p>
    <w:p w14:paraId="481F7612" w14:textId="77777777" w:rsidR="00FE429E" w:rsidRDefault="00FE429E" w:rsidP="00FE429E">
      <w:pPr>
        <w:pStyle w:val="Code"/>
      </w:pPr>
      <w:r>
        <w:t xml:space="preserve">    mMSDeleteFromRelay                                  [25] MMSDeleteFromRelay,</w:t>
      </w:r>
    </w:p>
    <w:p w14:paraId="7A017264" w14:textId="77777777" w:rsidR="00FE429E" w:rsidRDefault="00FE429E" w:rsidP="00FE429E">
      <w:pPr>
        <w:pStyle w:val="Code"/>
      </w:pPr>
      <w:r>
        <w:t xml:space="preserve">    mMSDeliveryReport                                   [26] MMSDeliveryReport,</w:t>
      </w:r>
    </w:p>
    <w:p w14:paraId="248E6F13" w14:textId="77777777" w:rsidR="00FE429E" w:rsidRDefault="00FE429E" w:rsidP="00FE429E">
      <w:pPr>
        <w:pStyle w:val="Code"/>
      </w:pPr>
      <w:r>
        <w:t xml:space="preserve">    mMSDeliveryReportNonLocalTarget                     [27] MMSDeliveryReportNonLocalTarget,</w:t>
      </w:r>
    </w:p>
    <w:p w14:paraId="0747F26A" w14:textId="77777777" w:rsidR="00FE429E" w:rsidRDefault="00FE429E" w:rsidP="00FE429E">
      <w:pPr>
        <w:pStyle w:val="Code"/>
      </w:pPr>
      <w:r>
        <w:t xml:space="preserve">    mMSReadReport                                       [28] MMSReadReport,</w:t>
      </w:r>
    </w:p>
    <w:p w14:paraId="6E2B7D0F" w14:textId="77777777" w:rsidR="00FE429E" w:rsidRDefault="00FE429E" w:rsidP="00FE429E">
      <w:pPr>
        <w:pStyle w:val="Code"/>
      </w:pPr>
      <w:r>
        <w:t xml:space="preserve">    mMSReadReportNonLocalTarget                         [29] MMSReadReportNonLocalTarget,</w:t>
      </w:r>
    </w:p>
    <w:p w14:paraId="15699D44" w14:textId="77777777" w:rsidR="00FE429E" w:rsidRDefault="00FE429E" w:rsidP="00FE429E">
      <w:pPr>
        <w:pStyle w:val="Code"/>
      </w:pPr>
      <w:r>
        <w:t xml:space="preserve">    mMSCancel                                           [30] MMSCancel,</w:t>
      </w:r>
    </w:p>
    <w:p w14:paraId="0FC2F413" w14:textId="77777777" w:rsidR="00FE429E" w:rsidRDefault="00FE429E" w:rsidP="00FE429E">
      <w:pPr>
        <w:pStyle w:val="Code"/>
      </w:pPr>
      <w:r>
        <w:t xml:space="preserve">    mMSMBoxStore                                        [31] MMSMBoxStore,</w:t>
      </w:r>
    </w:p>
    <w:p w14:paraId="451A437C" w14:textId="77777777" w:rsidR="00FE429E" w:rsidRDefault="00FE429E" w:rsidP="00FE429E">
      <w:pPr>
        <w:pStyle w:val="Code"/>
      </w:pPr>
      <w:r>
        <w:t xml:space="preserve">    mMSMBoxUpload                                       [32] MMSMBoxUpload,</w:t>
      </w:r>
    </w:p>
    <w:p w14:paraId="1B9BC9EF" w14:textId="77777777" w:rsidR="00FE429E" w:rsidRDefault="00FE429E" w:rsidP="00FE429E">
      <w:pPr>
        <w:pStyle w:val="Code"/>
      </w:pPr>
      <w:r>
        <w:t xml:space="preserve">    mMSMBoxDelete                                       [33] MMSMBoxDelete,</w:t>
      </w:r>
    </w:p>
    <w:p w14:paraId="429EA027" w14:textId="77777777" w:rsidR="00FE429E" w:rsidRDefault="00FE429E" w:rsidP="00FE429E">
      <w:pPr>
        <w:pStyle w:val="Code"/>
      </w:pPr>
      <w:r>
        <w:t xml:space="preserve">    mMSMBoxViewRequest                                  [34] MMSMBoxViewRequest,</w:t>
      </w:r>
    </w:p>
    <w:p w14:paraId="5A72D933" w14:textId="77777777" w:rsidR="00FE429E" w:rsidRDefault="00FE429E" w:rsidP="00FE429E">
      <w:pPr>
        <w:pStyle w:val="Code"/>
      </w:pPr>
      <w:r>
        <w:t xml:space="preserve">    mMSMBoxViewResponse                                 [35] MMSMBoxViewResponse,</w:t>
      </w:r>
    </w:p>
    <w:p w14:paraId="03035BFD" w14:textId="77777777" w:rsidR="00FE429E" w:rsidRDefault="00FE429E" w:rsidP="00FE429E">
      <w:pPr>
        <w:pStyle w:val="Code"/>
      </w:pPr>
    </w:p>
    <w:p w14:paraId="32EC9FF3" w14:textId="77777777" w:rsidR="00FE429E" w:rsidRDefault="00FE429E" w:rsidP="00FE429E">
      <w:pPr>
        <w:pStyle w:val="Code"/>
      </w:pPr>
      <w:r>
        <w:t xml:space="preserve">    -- PTC-related events, see clause 7.5.2</w:t>
      </w:r>
    </w:p>
    <w:p w14:paraId="3AC0F91C" w14:textId="77777777" w:rsidR="00FE429E" w:rsidRDefault="00FE429E" w:rsidP="00FE429E">
      <w:pPr>
        <w:pStyle w:val="Code"/>
      </w:pPr>
      <w:r>
        <w:t xml:space="preserve">    pTCRegistration                                     [36] PTCRegistration,</w:t>
      </w:r>
    </w:p>
    <w:p w14:paraId="18216AC3" w14:textId="77777777" w:rsidR="00FE429E" w:rsidRDefault="00FE429E" w:rsidP="00FE429E">
      <w:pPr>
        <w:pStyle w:val="Code"/>
      </w:pPr>
      <w:r>
        <w:t xml:space="preserve">    pTCSessionInitiation                                [37] PTCSessionInitiation,</w:t>
      </w:r>
    </w:p>
    <w:p w14:paraId="5509682C" w14:textId="77777777" w:rsidR="00FE429E" w:rsidRDefault="00FE429E" w:rsidP="00FE429E">
      <w:pPr>
        <w:pStyle w:val="Code"/>
      </w:pPr>
      <w:r>
        <w:t xml:space="preserve">    pTCSessionAbandon                                   [38] PTCSessionAbandon,</w:t>
      </w:r>
    </w:p>
    <w:p w14:paraId="64EE35B3" w14:textId="77777777" w:rsidR="00FE429E" w:rsidRDefault="00FE429E" w:rsidP="00FE429E">
      <w:pPr>
        <w:pStyle w:val="Code"/>
      </w:pPr>
      <w:r>
        <w:t xml:space="preserve">    pTCSessionStart                                     [39] PTCSessionStart,</w:t>
      </w:r>
    </w:p>
    <w:p w14:paraId="218F0C70" w14:textId="77777777" w:rsidR="00FE429E" w:rsidRDefault="00FE429E" w:rsidP="00FE429E">
      <w:pPr>
        <w:pStyle w:val="Code"/>
      </w:pPr>
      <w:r>
        <w:t xml:space="preserve">    pTCSessionEnd                                       [40] PTCSessionEnd,</w:t>
      </w:r>
    </w:p>
    <w:p w14:paraId="07DCFA8F" w14:textId="77777777" w:rsidR="00FE429E" w:rsidRDefault="00FE429E" w:rsidP="00FE429E">
      <w:pPr>
        <w:pStyle w:val="Code"/>
      </w:pPr>
      <w:r>
        <w:t xml:space="preserve">    pTCStartOfInterception                              [41] PTCStartOfInterception,</w:t>
      </w:r>
    </w:p>
    <w:p w14:paraId="4384F992" w14:textId="77777777" w:rsidR="00FE429E" w:rsidRDefault="00FE429E" w:rsidP="00FE429E">
      <w:pPr>
        <w:pStyle w:val="Code"/>
      </w:pPr>
      <w:r>
        <w:t xml:space="preserve">    pTCPreEstablishedSession                            [42] PTCPreEstablishedSession,</w:t>
      </w:r>
    </w:p>
    <w:p w14:paraId="5F6723AA" w14:textId="77777777" w:rsidR="00FE429E" w:rsidRDefault="00FE429E" w:rsidP="00FE429E">
      <w:pPr>
        <w:pStyle w:val="Code"/>
      </w:pPr>
      <w:r>
        <w:t xml:space="preserve">    pTCInstantPersonalAlert                             [43] PTCInstantPersonalAlert,</w:t>
      </w:r>
    </w:p>
    <w:p w14:paraId="12D0117E" w14:textId="77777777" w:rsidR="00FE429E" w:rsidRDefault="00FE429E" w:rsidP="00FE429E">
      <w:pPr>
        <w:pStyle w:val="Code"/>
      </w:pPr>
      <w:r>
        <w:t xml:space="preserve">    pTCPartyJoin                                        [44] PTCPartyJoin,</w:t>
      </w:r>
    </w:p>
    <w:p w14:paraId="533BD55B" w14:textId="77777777" w:rsidR="00FE429E" w:rsidRDefault="00FE429E" w:rsidP="00FE429E">
      <w:pPr>
        <w:pStyle w:val="Code"/>
      </w:pPr>
      <w:r>
        <w:t xml:space="preserve">    pTCPartyDrop                                        [45] PTCPartyDrop,</w:t>
      </w:r>
    </w:p>
    <w:p w14:paraId="3974E1F2" w14:textId="77777777" w:rsidR="00FE429E" w:rsidRDefault="00FE429E" w:rsidP="00FE429E">
      <w:pPr>
        <w:pStyle w:val="Code"/>
      </w:pPr>
      <w:r>
        <w:t xml:space="preserve">    pTCPartyHold                                        [46] PTCPartyHold,</w:t>
      </w:r>
    </w:p>
    <w:p w14:paraId="540CCB3E" w14:textId="77777777" w:rsidR="00FE429E" w:rsidRDefault="00FE429E" w:rsidP="00FE429E">
      <w:pPr>
        <w:pStyle w:val="Code"/>
      </w:pPr>
      <w:r>
        <w:t xml:space="preserve">    pTCMediaModification                                [47] PTCMediaModification,</w:t>
      </w:r>
    </w:p>
    <w:p w14:paraId="09DDEA8F" w14:textId="77777777" w:rsidR="00FE429E" w:rsidRDefault="00FE429E" w:rsidP="00FE429E">
      <w:pPr>
        <w:pStyle w:val="Code"/>
      </w:pPr>
      <w:r>
        <w:t xml:space="preserve">    pTCGroupAdvertisement                               [48] PTCGroupAdvertisement,</w:t>
      </w:r>
    </w:p>
    <w:p w14:paraId="217C2C0B" w14:textId="77777777" w:rsidR="00FE429E" w:rsidRDefault="00FE429E" w:rsidP="00FE429E">
      <w:pPr>
        <w:pStyle w:val="Code"/>
      </w:pPr>
      <w:r>
        <w:t xml:space="preserve">    pTCFloorControl                                     [49] PTCFloorControl,</w:t>
      </w:r>
    </w:p>
    <w:p w14:paraId="33B26F66" w14:textId="77777777" w:rsidR="00FE429E" w:rsidRDefault="00FE429E" w:rsidP="00FE429E">
      <w:pPr>
        <w:pStyle w:val="Code"/>
      </w:pPr>
      <w:r>
        <w:t xml:space="preserve">    pTCTargetPresence                                   [50] PTCTargetPresence,</w:t>
      </w:r>
    </w:p>
    <w:p w14:paraId="5F6867E1" w14:textId="77777777" w:rsidR="00FE429E" w:rsidRDefault="00FE429E" w:rsidP="00FE429E">
      <w:pPr>
        <w:pStyle w:val="Code"/>
      </w:pPr>
      <w:r>
        <w:t xml:space="preserve">    pTCParticipantPresence                              [51] PTCParticipantPresence,</w:t>
      </w:r>
    </w:p>
    <w:p w14:paraId="43661C0C" w14:textId="77777777" w:rsidR="00FE429E" w:rsidRDefault="00FE429E" w:rsidP="00FE429E">
      <w:pPr>
        <w:pStyle w:val="Code"/>
      </w:pPr>
      <w:r>
        <w:t xml:space="preserve">    pTCListManagement                                   [52] PTCListManagement,</w:t>
      </w:r>
    </w:p>
    <w:p w14:paraId="3F4ED51F" w14:textId="77777777" w:rsidR="00FE429E" w:rsidRDefault="00FE429E" w:rsidP="00FE429E">
      <w:pPr>
        <w:pStyle w:val="Code"/>
      </w:pPr>
      <w:r>
        <w:t xml:space="preserve">    pTCAccessPolicy                                     [53] PTCAccessPolicy,</w:t>
      </w:r>
    </w:p>
    <w:p w14:paraId="4E52DB28" w14:textId="77777777" w:rsidR="00FE429E" w:rsidRDefault="00FE429E" w:rsidP="00FE429E">
      <w:pPr>
        <w:pStyle w:val="Code"/>
      </w:pPr>
    </w:p>
    <w:p w14:paraId="5BAE5FA7" w14:textId="77777777" w:rsidR="00FE429E" w:rsidRDefault="00FE429E" w:rsidP="00FE429E">
      <w:pPr>
        <w:pStyle w:val="Code"/>
      </w:pPr>
      <w:r>
        <w:t xml:space="preserve">    -- More Subscriber-management related events, see clause 7.2.2</w:t>
      </w:r>
    </w:p>
    <w:p w14:paraId="4B986681" w14:textId="77777777" w:rsidR="00FE429E" w:rsidRDefault="00FE429E" w:rsidP="00FE429E">
      <w:pPr>
        <w:pStyle w:val="Code"/>
      </w:pPr>
      <w:r>
        <w:t xml:space="preserve">     subscriberRecordChangeMessage                      [54] UDMSubscriberRecordChangeMessage,</w:t>
      </w:r>
    </w:p>
    <w:p w14:paraId="30A13EBA" w14:textId="77777777" w:rsidR="00FE429E" w:rsidRDefault="00FE429E" w:rsidP="00FE429E">
      <w:pPr>
        <w:pStyle w:val="Code"/>
      </w:pPr>
      <w:r>
        <w:t xml:space="preserve">     cancelLocationMessage                              [55] UDMCancelLocationMessage,</w:t>
      </w:r>
    </w:p>
    <w:p w14:paraId="34F03392" w14:textId="77777777" w:rsidR="00FE429E" w:rsidRDefault="00FE429E" w:rsidP="00FE429E">
      <w:pPr>
        <w:pStyle w:val="Code"/>
      </w:pPr>
    </w:p>
    <w:p w14:paraId="7DF7453F" w14:textId="77777777" w:rsidR="00FE429E" w:rsidRDefault="00FE429E" w:rsidP="00FE429E">
      <w:pPr>
        <w:pStyle w:val="Code"/>
      </w:pPr>
      <w:r>
        <w:t xml:space="preserve">    -- SMS-related events, continued from choice 12</w:t>
      </w:r>
    </w:p>
    <w:p w14:paraId="12288098" w14:textId="77777777" w:rsidR="00FE429E" w:rsidRDefault="00FE429E" w:rsidP="00FE429E">
      <w:pPr>
        <w:pStyle w:val="Code"/>
      </w:pPr>
      <w:r>
        <w:lastRenderedPageBreak/>
        <w:t xml:space="preserve">    sMSReport                                           [56] SMSReport,</w:t>
      </w:r>
    </w:p>
    <w:p w14:paraId="36DA00B1" w14:textId="77777777" w:rsidR="00FE429E" w:rsidRDefault="00FE429E" w:rsidP="00FE429E">
      <w:pPr>
        <w:pStyle w:val="Code"/>
      </w:pPr>
    </w:p>
    <w:p w14:paraId="645945FD" w14:textId="77777777" w:rsidR="00FE429E" w:rsidRDefault="00FE429E" w:rsidP="00FE429E">
      <w:pPr>
        <w:pStyle w:val="Code"/>
      </w:pPr>
      <w:r>
        <w:t xml:space="preserve">    -- MA PDU session-related events, see clause 6.2.3.2.7</w:t>
      </w:r>
    </w:p>
    <w:p w14:paraId="4FDEE3E2" w14:textId="77777777" w:rsidR="00FE429E" w:rsidRDefault="00FE429E" w:rsidP="00FE429E">
      <w:pPr>
        <w:pStyle w:val="Code"/>
      </w:pPr>
      <w:r>
        <w:t xml:space="preserve">    sMFMAPDUSessionEstablishment                        [57] SMFMAPDUSessionEstablishment,</w:t>
      </w:r>
    </w:p>
    <w:p w14:paraId="34D9414D" w14:textId="77777777" w:rsidR="00FE429E" w:rsidRDefault="00FE429E" w:rsidP="00FE429E">
      <w:pPr>
        <w:pStyle w:val="Code"/>
      </w:pPr>
      <w:r>
        <w:t xml:space="preserve">    sMFMAPDUSessionModification                         [58] SMFMAPDUSessionModification,</w:t>
      </w:r>
    </w:p>
    <w:p w14:paraId="0DAAE58B" w14:textId="77777777" w:rsidR="00FE429E" w:rsidRDefault="00FE429E" w:rsidP="00FE429E">
      <w:pPr>
        <w:pStyle w:val="Code"/>
      </w:pPr>
      <w:r>
        <w:t xml:space="preserve">    sMFMAPDUSessionRelease                              [59] SMFMAPDUSessionRelease,</w:t>
      </w:r>
    </w:p>
    <w:p w14:paraId="7034AC4E" w14:textId="77777777" w:rsidR="00FE429E" w:rsidRDefault="00FE429E" w:rsidP="00FE429E">
      <w:pPr>
        <w:pStyle w:val="Code"/>
      </w:pPr>
      <w:r>
        <w:t xml:space="preserve">    startOfInterceptionWithEstablishedMAPDUSession      [60] SMFStartOfInterceptionWithEstablishedMAPDUSession,</w:t>
      </w:r>
    </w:p>
    <w:p w14:paraId="2FC32FFC" w14:textId="77777777" w:rsidR="00FE429E" w:rsidRDefault="00FE429E" w:rsidP="00FE429E">
      <w:pPr>
        <w:pStyle w:val="Code"/>
      </w:pPr>
      <w:r>
        <w:t xml:space="preserve">    unsuccessfulMASMProcedure                           [61] SMFMAUnsuccessfulProcedure,</w:t>
      </w:r>
    </w:p>
    <w:p w14:paraId="6E14B5EE" w14:textId="77777777" w:rsidR="00FE429E" w:rsidRDefault="00FE429E" w:rsidP="00FE429E">
      <w:pPr>
        <w:pStyle w:val="Code"/>
      </w:pPr>
    </w:p>
    <w:p w14:paraId="2B944E11" w14:textId="77777777" w:rsidR="00FE429E" w:rsidRDefault="00FE429E" w:rsidP="00FE429E">
      <w:pPr>
        <w:pStyle w:val="Code"/>
      </w:pPr>
      <w:r>
        <w:t xml:space="preserve">    -- Identifier Association events, see clauses 6.2.2.2.7 and 6.3.2.2.2</w:t>
      </w:r>
    </w:p>
    <w:p w14:paraId="7383BD83" w14:textId="77777777" w:rsidR="00FE429E" w:rsidRDefault="00FE429E" w:rsidP="00FE429E">
      <w:pPr>
        <w:pStyle w:val="Code"/>
      </w:pPr>
      <w:r>
        <w:t xml:space="preserve">     aMFIdentifierAssociation                           [62] AMFIdentifierAssociation,</w:t>
      </w:r>
    </w:p>
    <w:p w14:paraId="200A348A" w14:textId="77777777" w:rsidR="00FE429E" w:rsidRDefault="00FE429E" w:rsidP="00FE429E">
      <w:pPr>
        <w:pStyle w:val="Code"/>
      </w:pPr>
      <w:r>
        <w:t xml:space="preserve">     mMEIdentifierAssociation                           [63] MMEIdentifierAssociation,</w:t>
      </w:r>
    </w:p>
    <w:p w14:paraId="428E65FA" w14:textId="77777777" w:rsidR="00FE429E" w:rsidRDefault="00FE429E" w:rsidP="00FE429E">
      <w:pPr>
        <w:pStyle w:val="Code"/>
      </w:pPr>
    </w:p>
    <w:p w14:paraId="6BEB0B79" w14:textId="77777777" w:rsidR="00FE429E" w:rsidRDefault="00FE429E" w:rsidP="00FE429E">
      <w:pPr>
        <w:pStyle w:val="Code"/>
      </w:pPr>
      <w:r>
        <w:t xml:space="preserve">    -- PDU to MA PDU session-related events, see clause 6.2.3.2.8</w:t>
      </w:r>
    </w:p>
    <w:p w14:paraId="33241120" w14:textId="77777777" w:rsidR="00FE429E" w:rsidRDefault="00FE429E" w:rsidP="00FE429E">
      <w:pPr>
        <w:pStyle w:val="Code"/>
      </w:pPr>
      <w:r>
        <w:t xml:space="preserve">    sMFPDUtoMAPDUSessionModification                    [64] SMFPDUtoMAPDUSessionModification,</w:t>
      </w:r>
    </w:p>
    <w:p w14:paraId="09B1CF52" w14:textId="77777777" w:rsidR="00FE429E" w:rsidRDefault="00FE429E" w:rsidP="00FE429E">
      <w:pPr>
        <w:pStyle w:val="Code"/>
      </w:pPr>
    </w:p>
    <w:p w14:paraId="056B3657" w14:textId="77777777" w:rsidR="00FE429E" w:rsidRDefault="00FE429E" w:rsidP="00FE429E">
      <w:pPr>
        <w:pStyle w:val="Code"/>
      </w:pPr>
      <w:r>
        <w:t xml:space="preserve">    -- NEF services related events, see clause 7.7.2,</w:t>
      </w:r>
    </w:p>
    <w:p w14:paraId="7D1047E5" w14:textId="77777777" w:rsidR="00FE429E" w:rsidRDefault="00FE429E" w:rsidP="00FE429E">
      <w:pPr>
        <w:pStyle w:val="Code"/>
      </w:pPr>
      <w:r>
        <w:t xml:space="preserve">    nEFPDUSessionEstablishment                          [65] NEFPDUSessionEstablishment,</w:t>
      </w:r>
    </w:p>
    <w:p w14:paraId="74A32768" w14:textId="77777777" w:rsidR="00FE429E" w:rsidRDefault="00FE429E" w:rsidP="00FE429E">
      <w:pPr>
        <w:pStyle w:val="Code"/>
      </w:pPr>
      <w:r>
        <w:t xml:space="preserve">    nEFPDUSessionModification                           [66] NEFPDUSessionModification,</w:t>
      </w:r>
    </w:p>
    <w:p w14:paraId="322BAD81" w14:textId="77777777" w:rsidR="00FE429E" w:rsidRDefault="00FE429E" w:rsidP="00FE429E">
      <w:pPr>
        <w:pStyle w:val="Code"/>
      </w:pPr>
      <w:r>
        <w:t xml:space="preserve">    nEFPDUSessionRelease                                [67] NEFPDUSessionRelease,</w:t>
      </w:r>
    </w:p>
    <w:p w14:paraId="50ABF6EB" w14:textId="77777777" w:rsidR="00FE429E" w:rsidRDefault="00FE429E" w:rsidP="00FE429E">
      <w:pPr>
        <w:pStyle w:val="Code"/>
      </w:pPr>
      <w:r>
        <w:t xml:space="preserve">    nEFUnsuccessfulProcedure                            [68] NEFUnsuccessfulProcedure,</w:t>
      </w:r>
    </w:p>
    <w:p w14:paraId="702C7307" w14:textId="77777777" w:rsidR="00FE429E" w:rsidRDefault="00FE429E" w:rsidP="00FE429E">
      <w:pPr>
        <w:pStyle w:val="Code"/>
      </w:pPr>
      <w:r>
        <w:t xml:space="preserve">    nEFStartOfInterceptionWithEstablishedPDUSession     [69] NEFStartOfInterceptionWithEstablishedPDUSession,</w:t>
      </w:r>
    </w:p>
    <w:p w14:paraId="7445D5B1" w14:textId="77777777" w:rsidR="00FE429E" w:rsidRDefault="00FE429E" w:rsidP="00FE429E">
      <w:pPr>
        <w:pStyle w:val="Code"/>
      </w:pPr>
      <w:r>
        <w:t xml:space="preserve">    nEFdeviceTrigger                                    [70] NEFDeviceTrigger,</w:t>
      </w:r>
    </w:p>
    <w:p w14:paraId="3623D4C6" w14:textId="77777777" w:rsidR="00FE429E" w:rsidRDefault="00FE429E" w:rsidP="00FE429E">
      <w:pPr>
        <w:pStyle w:val="Code"/>
      </w:pPr>
      <w:r>
        <w:t xml:space="preserve">    nEFdeviceTriggerReplace                             [71] NEFDeviceTriggerReplace,</w:t>
      </w:r>
    </w:p>
    <w:p w14:paraId="17A671F2" w14:textId="77777777" w:rsidR="00FE429E" w:rsidRDefault="00FE429E" w:rsidP="00FE429E">
      <w:pPr>
        <w:pStyle w:val="Code"/>
      </w:pPr>
      <w:r>
        <w:t xml:space="preserve">    nEFdeviceTriggerCancellation                        [72] NEFDeviceTriggerCancellation,</w:t>
      </w:r>
    </w:p>
    <w:p w14:paraId="676E055D" w14:textId="77777777" w:rsidR="00FE429E" w:rsidRDefault="00FE429E" w:rsidP="00FE429E">
      <w:pPr>
        <w:pStyle w:val="Code"/>
      </w:pPr>
      <w:r>
        <w:t xml:space="preserve">    nEFdeviceTriggerReportNotify                        [73] NEFDeviceTriggerReportNotify,</w:t>
      </w:r>
    </w:p>
    <w:p w14:paraId="02D0A053" w14:textId="77777777" w:rsidR="00FE429E" w:rsidRDefault="00FE429E" w:rsidP="00FE429E">
      <w:pPr>
        <w:pStyle w:val="Code"/>
      </w:pPr>
      <w:r>
        <w:t xml:space="preserve">    nEFMSISDNLessMOSMS                                  [74] NEFMSISDNLessMOSMS,</w:t>
      </w:r>
    </w:p>
    <w:p w14:paraId="18A333F9" w14:textId="77777777" w:rsidR="00FE429E" w:rsidRDefault="00FE429E" w:rsidP="00FE429E">
      <w:pPr>
        <w:pStyle w:val="Code"/>
      </w:pPr>
      <w:r>
        <w:t xml:space="preserve">    nEFExpectedUEBehaviourUpdate                        [75] NEFExpectedUEBehaviourUpdate,</w:t>
      </w:r>
    </w:p>
    <w:p w14:paraId="49952723" w14:textId="77777777" w:rsidR="00FE429E" w:rsidRDefault="00FE429E" w:rsidP="00FE429E">
      <w:pPr>
        <w:pStyle w:val="Code"/>
      </w:pPr>
      <w:r>
        <w:t xml:space="preserve">    -- SCEF services related events, see clause 7.8.2</w:t>
      </w:r>
    </w:p>
    <w:p w14:paraId="7A0B53A9" w14:textId="77777777" w:rsidR="00FE429E" w:rsidRDefault="00FE429E" w:rsidP="00FE429E">
      <w:pPr>
        <w:pStyle w:val="Code"/>
      </w:pPr>
      <w:r>
        <w:t xml:space="preserve">    sCEFPDNConnectionEstablishment                      [76] SCEFPDNConnectionEstablishment,</w:t>
      </w:r>
    </w:p>
    <w:p w14:paraId="1F957474" w14:textId="77777777" w:rsidR="00FE429E" w:rsidRDefault="00FE429E" w:rsidP="00FE429E">
      <w:pPr>
        <w:pStyle w:val="Code"/>
      </w:pPr>
      <w:r>
        <w:t xml:space="preserve">    sCEFPDNConnectionUpdate                             [77] SCEFPDNConnectionUpdate,</w:t>
      </w:r>
    </w:p>
    <w:p w14:paraId="43A15BEF" w14:textId="77777777" w:rsidR="00FE429E" w:rsidRDefault="00FE429E" w:rsidP="00FE429E">
      <w:pPr>
        <w:pStyle w:val="Code"/>
      </w:pPr>
      <w:r>
        <w:t xml:space="preserve">    sCEFPDNConnectionRelease                            [78] SCEFPDNConnectionRelease,</w:t>
      </w:r>
    </w:p>
    <w:p w14:paraId="2050B8D7" w14:textId="77777777" w:rsidR="00FE429E" w:rsidRDefault="00FE429E" w:rsidP="00FE429E">
      <w:pPr>
        <w:pStyle w:val="Code"/>
      </w:pPr>
      <w:r>
        <w:t xml:space="preserve">    sCEFUnsuccessfulProcedure                           [79] SCEFUnsuccessfulProcedure,</w:t>
      </w:r>
    </w:p>
    <w:p w14:paraId="53CFE1DA" w14:textId="77777777" w:rsidR="00FE429E" w:rsidRDefault="00FE429E" w:rsidP="00FE429E">
      <w:pPr>
        <w:pStyle w:val="Code"/>
      </w:pPr>
      <w:r>
        <w:t xml:space="preserve">    sCEFStartOfInterceptionWithEstablishedPDNConnection [80] SCEFStartOfInterceptionWithEstablishedPDNConnection,</w:t>
      </w:r>
    </w:p>
    <w:p w14:paraId="6918488D" w14:textId="77777777" w:rsidR="00FE429E" w:rsidRDefault="00FE429E" w:rsidP="00FE429E">
      <w:pPr>
        <w:pStyle w:val="Code"/>
      </w:pPr>
      <w:r>
        <w:t xml:space="preserve">    sCEFdeviceTrigger                                   [81] SCEFDeviceTrigger,</w:t>
      </w:r>
    </w:p>
    <w:p w14:paraId="63A439B0" w14:textId="77777777" w:rsidR="00FE429E" w:rsidRDefault="00FE429E" w:rsidP="00FE429E">
      <w:pPr>
        <w:pStyle w:val="Code"/>
      </w:pPr>
      <w:r>
        <w:t xml:space="preserve">    sCEFdeviceTriggerReplace                            [82] SCEFDeviceTriggerReplace,</w:t>
      </w:r>
    </w:p>
    <w:p w14:paraId="2E46076E" w14:textId="77777777" w:rsidR="00FE429E" w:rsidRDefault="00FE429E" w:rsidP="00FE429E">
      <w:pPr>
        <w:pStyle w:val="Code"/>
      </w:pPr>
      <w:r>
        <w:t xml:space="preserve">    sCEFdeviceTriggerCancellation                       [83] SCEFDeviceTriggerCancellation,</w:t>
      </w:r>
    </w:p>
    <w:p w14:paraId="4F97CF6A" w14:textId="77777777" w:rsidR="00FE429E" w:rsidRDefault="00FE429E" w:rsidP="00FE429E">
      <w:pPr>
        <w:pStyle w:val="Code"/>
      </w:pPr>
      <w:r>
        <w:t xml:space="preserve">    sCEFdeviceTriggerReportNotify                       [84] SCEFDeviceTriggerReportNotify,</w:t>
      </w:r>
    </w:p>
    <w:p w14:paraId="0DFD0827" w14:textId="77777777" w:rsidR="00FE429E" w:rsidRDefault="00FE429E" w:rsidP="00FE429E">
      <w:pPr>
        <w:pStyle w:val="Code"/>
      </w:pPr>
      <w:r>
        <w:t xml:space="preserve">    sCEFMSISDNLessMOSMS                                 [85] SCEFMSISDNLessMOSMS,</w:t>
      </w:r>
    </w:p>
    <w:p w14:paraId="3F2E7033" w14:textId="77777777" w:rsidR="00FE429E" w:rsidRDefault="00FE429E" w:rsidP="00FE429E">
      <w:pPr>
        <w:pStyle w:val="Code"/>
      </w:pPr>
      <w:r>
        <w:t xml:space="preserve">    sCEFCommunicationPatternUpdate                      [86] SCEFCommunicationPatternUpdate,</w:t>
      </w:r>
    </w:p>
    <w:p w14:paraId="0DA79DF9" w14:textId="77777777" w:rsidR="004D314F" w:rsidRDefault="004D314F" w:rsidP="00FE429E">
      <w:pPr>
        <w:pStyle w:val="Code"/>
      </w:pPr>
    </w:p>
    <w:p w14:paraId="6D222374" w14:textId="6FC903E7" w:rsidR="00FE429E" w:rsidRDefault="00FE429E" w:rsidP="00FE429E">
      <w:pPr>
        <w:pStyle w:val="Code"/>
      </w:pPr>
      <w:r>
        <w:t xml:space="preserve">    -- EPS Events, see clause 6.3</w:t>
      </w:r>
    </w:p>
    <w:p w14:paraId="51B6FC92" w14:textId="77777777" w:rsidR="00FE429E" w:rsidRDefault="00FE429E" w:rsidP="00FE429E">
      <w:pPr>
        <w:pStyle w:val="Code"/>
      </w:pPr>
    </w:p>
    <w:p w14:paraId="74044860" w14:textId="77777777" w:rsidR="00FE429E" w:rsidRDefault="00FE429E" w:rsidP="00FE429E">
      <w:pPr>
        <w:pStyle w:val="Code"/>
      </w:pPr>
      <w:r>
        <w:t xml:space="preserve">    -- MME Events, see clause 6.3.2.2</w:t>
      </w:r>
    </w:p>
    <w:p w14:paraId="635974D2" w14:textId="77777777" w:rsidR="00FE429E" w:rsidRDefault="00FE429E" w:rsidP="00FE429E">
      <w:pPr>
        <w:pStyle w:val="Code"/>
      </w:pPr>
      <w:r>
        <w:t xml:space="preserve">    mMEAttach                                           [87] MMEAttach,</w:t>
      </w:r>
    </w:p>
    <w:p w14:paraId="79E3967E" w14:textId="77777777" w:rsidR="00FE429E" w:rsidRDefault="00FE429E" w:rsidP="00FE429E">
      <w:pPr>
        <w:pStyle w:val="Code"/>
      </w:pPr>
      <w:r>
        <w:t xml:space="preserve">    mMEDetach                                           [88] MMEDetach,</w:t>
      </w:r>
    </w:p>
    <w:p w14:paraId="2B1169CB" w14:textId="77777777" w:rsidR="00FE429E" w:rsidRDefault="00FE429E" w:rsidP="00FE429E">
      <w:pPr>
        <w:pStyle w:val="Code"/>
      </w:pPr>
      <w:r>
        <w:t xml:space="preserve">    mMELocationUpdate                                   [89] MMELocationUpdate,</w:t>
      </w:r>
    </w:p>
    <w:p w14:paraId="56145AB3" w14:textId="77777777" w:rsidR="00FE429E" w:rsidRDefault="00FE429E" w:rsidP="00FE429E">
      <w:pPr>
        <w:pStyle w:val="Code"/>
      </w:pPr>
      <w:r>
        <w:t xml:space="preserve">    mMEStartOfInterceptionWithEPSAttachedUE             [90] MMEStartOfInterceptionWithEPSAttachedUE,</w:t>
      </w:r>
    </w:p>
    <w:p w14:paraId="65E86994" w14:textId="77777777" w:rsidR="00FE429E" w:rsidRDefault="00FE429E" w:rsidP="00FE429E">
      <w:pPr>
        <w:pStyle w:val="Code"/>
      </w:pPr>
      <w:r>
        <w:t xml:space="preserve">    mMEUnsuccessfulProcedure                            [91] MMEUnsuccessfulProcedure,</w:t>
      </w:r>
    </w:p>
    <w:p w14:paraId="202749D4" w14:textId="77777777" w:rsidR="00FE429E" w:rsidRDefault="00FE429E" w:rsidP="00FE429E">
      <w:pPr>
        <w:pStyle w:val="Code"/>
      </w:pPr>
    </w:p>
    <w:p w14:paraId="1E48158C" w14:textId="77777777" w:rsidR="00FE429E" w:rsidRDefault="00FE429E" w:rsidP="00FE429E">
      <w:pPr>
        <w:pStyle w:val="Code"/>
      </w:pPr>
      <w:r>
        <w:t xml:space="preserve">    -- AKMA key management events, see clause 7.9.1</w:t>
      </w:r>
    </w:p>
    <w:p w14:paraId="4E6F52EE" w14:textId="77777777" w:rsidR="00FE429E" w:rsidRDefault="00FE429E" w:rsidP="00FE429E">
      <w:pPr>
        <w:pStyle w:val="Code"/>
      </w:pPr>
      <w:r>
        <w:t xml:space="preserve">    aAnFAnchorKeyRegister                               [92] AAnFAnchorKeyRegister,</w:t>
      </w:r>
    </w:p>
    <w:p w14:paraId="1FCD61B5" w14:textId="77777777" w:rsidR="00FE429E" w:rsidRDefault="00FE429E" w:rsidP="00FE429E">
      <w:pPr>
        <w:pStyle w:val="Code"/>
      </w:pPr>
      <w:r>
        <w:t xml:space="preserve">    aAnFKAKMAApplicationKeyGet                          [93] AAnFKAKMAApplicationKeyGet,</w:t>
      </w:r>
    </w:p>
    <w:p w14:paraId="252A3027" w14:textId="77777777" w:rsidR="00FE429E" w:rsidRDefault="00FE429E" w:rsidP="00FE429E">
      <w:pPr>
        <w:pStyle w:val="Code"/>
      </w:pPr>
      <w:r>
        <w:t xml:space="preserve">    aAnFStartOfInterceptWithEstablishedAKMAKeyMaterial  [94] AAnFStartOfInterceptWithEstablishedAKMAKeyMaterial,</w:t>
      </w:r>
    </w:p>
    <w:p w14:paraId="5E860203" w14:textId="77777777" w:rsidR="00FE429E" w:rsidRDefault="00FE429E" w:rsidP="00FE429E">
      <w:pPr>
        <w:pStyle w:val="Code"/>
      </w:pPr>
      <w:r>
        <w:t xml:space="preserve">    aAnFAKMAContextRemovalRecord                        [95] AAnFAKMAContextRemovalRecord,</w:t>
      </w:r>
    </w:p>
    <w:p w14:paraId="56080F9F" w14:textId="77777777" w:rsidR="00FE429E" w:rsidRDefault="00FE429E" w:rsidP="00FE429E">
      <w:pPr>
        <w:pStyle w:val="Code"/>
      </w:pPr>
      <w:r>
        <w:t xml:space="preserve">    aFAKMAApplicationKeyRefresh                         [96] AFAKMAApplicationKeyRefresh,</w:t>
      </w:r>
    </w:p>
    <w:p w14:paraId="0E4C1B22" w14:textId="77777777" w:rsidR="00FE429E" w:rsidRDefault="00FE429E" w:rsidP="00FE429E">
      <w:pPr>
        <w:pStyle w:val="Code"/>
      </w:pPr>
      <w:r>
        <w:t xml:space="preserve">    aFStartOfInterceptWithEstablishedAKMAApplicationKey [97] AFStartOfInterceptWithEstablishedAKMAApplicationKey,</w:t>
      </w:r>
    </w:p>
    <w:p w14:paraId="18B9AF10" w14:textId="77777777" w:rsidR="00FE429E" w:rsidRDefault="00FE429E" w:rsidP="00FE429E">
      <w:pPr>
        <w:pStyle w:val="Code"/>
      </w:pPr>
      <w:r>
        <w:t xml:space="preserve">    aFAuxiliarySecurityParameterEstablishment           [98] AFAuxiliarySecurityParameterEstablishment,</w:t>
      </w:r>
    </w:p>
    <w:p w14:paraId="267DA5C5" w14:textId="77777777" w:rsidR="00FE429E" w:rsidRDefault="00FE429E" w:rsidP="00FE429E">
      <w:pPr>
        <w:pStyle w:val="Code"/>
      </w:pPr>
      <w:r>
        <w:t xml:space="preserve">    aFApplicationKeyRemoval                             [99] AFApplicationKeyRemoval,</w:t>
      </w:r>
    </w:p>
    <w:p w14:paraId="3D4D4FCE" w14:textId="77777777" w:rsidR="00FE429E" w:rsidRDefault="00FE429E" w:rsidP="00FE429E">
      <w:pPr>
        <w:pStyle w:val="Code"/>
      </w:pPr>
    </w:p>
    <w:p w14:paraId="59FB787D" w14:textId="77777777" w:rsidR="00FE429E" w:rsidRDefault="00FE429E" w:rsidP="00FE429E">
      <w:pPr>
        <w:pStyle w:val="Code"/>
      </w:pPr>
      <w:r>
        <w:t xml:space="preserve">    -- tag 100 is reserved because there is no equivalent n9HRPDUSessionInfo in IRIEvent.</w:t>
      </w:r>
    </w:p>
    <w:p w14:paraId="1F4A2768" w14:textId="77777777" w:rsidR="00FE429E" w:rsidRDefault="00FE429E" w:rsidP="00FE429E">
      <w:pPr>
        <w:pStyle w:val="Code"/>
      </w:pPr>
      <w:r>
        <w:t xml:space="preserve">    -- tag 101 is reserved because there is no equivalent S8HRBearerInfo in IRIEvent.</w:t>
      </w:r>
    </w:p>
    <w:p w14:paraId="13C610A8" w14:textId="77777777" w:rsidR="00FE429E" w:rsidRDefault="00FE429E" w:rsidP="00FE429E">
      <w:pPr>
        <w:pStyle w:val="Code"/>
      </w:pPr>
      <w:r>
        <w:t xml:space="preserve">    -- Separated Location Reporting, see clause 7.3.4</w:t>
      </w:r>
    </w:p>
    <w:p w14:paraId="3079AE1C" w14:textId="77777777" w:rsidR="00FE429E" w:rsidRDefault="00FE429E" w:rsidP="00FE429E">
      <w:pPr>
        <w:pStyle w:val="Code"/>
      </w:pPr>
      <w:r>
        <w:t xml:space="preserve">    separatedLocationReporting                          [102] SeparatedLocationReporting,</w:t>
      </w:r>
    </w:p>
    <w:p w14:paraId="47194109" w14:textId="77777777" w:rsidR="00FE429E" w:rsidRDefault="00FE429E" w:rsidP="00FE429E">
      <w:pPr>
        <w:pStyle w:val="Code"/>
      </w:pPr>
    </w:p>
    <w:p w14:paraId="2EE0E072" w14:textId="77777777" w:rsidR="00FE429E" w:rsidRDefault="00FE429E" w:rsidP="00FE429E">
      <w:pPr>
        <w:pStyle w:val="Code"/>
      </w:pPr>
      <w:r>
        <w:t xml:space="preserve">    -- STIR SHAKEN and RCD/eCNAM Events, see clause 7.11.3</w:t>
      </w:r>
    </w:p>
    <w:p w14:paraId="040F37A8" w14:textId="77777777" w:rsidR="00FE429E" w:rsidRDefault="00FE429E" w:rsidP="00FE429E">
      <w:pPr>
        <w:pStyle w:val="Code"/>
      </w:pPr>
      <w:r>
        <w:t xml:space="preserve">    sTIRSHAKENSignatureGeneration                       [103] STIRSHAKENSignatureGeneration,</w:t>
      </w:r>
    </w:p>
    <w:p w14:paraId="56D6CB06" w14:textId="77777777" w:rsidR="00FE429E" w:rsidRDefault="00FE429E" w:rsidP="00FE429E">
      <w:pPr>
        <w:pStyle w:val="Code"/>
      </w:pPr>
      <w:r>
        <w:t xml:space="preserve">    sTIRSHAKENSignatureValidation                       [104] STIRSHAKENSignatureValidation,</w:t>
      </w:r>
    </w:p>
    <w:p w14:paraId="0937785B" w14:textId="77777777" w:rsidR="00FE429E" w:rsidRDefault="00FE429E" w:rsidP="00FE429E">
      <w:pPr>
        <w:pStyle w:val="Code"/>
      </w:pPr>
    </w:p>
    <w:p w14:paraId="3010E000" w14:textId="77777777" w:rsidR="00FE429E" w:rsidRDefault="00FE429E" w:rsidP="00FE429E">
      <w:pPr>
        <w:pStyle w:val="Code"/>
      </w:pPr>
      <w:r>
        <w:t xml:space="preserve">    -- IMS events, see clause 7.11.4.2</w:t>
      </w:r>
    </w:p>
    <w:p w14:paraId="126E2889" w14:textId="77777777" w:rsidR="00FE429E" w:rsidRDefault="00FE429E" w:rsidP="00FE429E">
      <w:pPr>
        <w:pStyle w:val="Code"/>
      </w:pPr>
      <w:r>
        <w:t xml:space="preserve">    iMSMessage                                          [105] IMSMessage,</w:t>
      </w:r>
    </w:p>
    <w:p w14:paraId="2715BCA7" w14:textId="77777777" w:rsidR="00FE429E" w:rsidRDefault="00FE429E" w:rsidP="00FE429E">
      <w:pPr>
        <w:pStyle w:val="Code"/>
      </w:pPr>
      <w:r>
        <w:lastRenderedPageBreak/>
        <w:t xml:space="preserve">    startOfInterceptionForActiveIMSSession              [106] StartOfInterceptionForActiveIMSSession,</w:t>
      </w:r>
    </w:p>
    <w:p w14:paraId="07F324F1" w14:textId="77777777" w:rsidR="00FE429E" w:rsidRDefault="00FE429E" w:rsidP="00FE429E">
      <w:pPr>
        <w:pStyle w:val="Code"/>
      </w:pPr>
      <w:r>
        <w:t xml:space="preserve">    iMSCCUnavailable                                    [107] IMSCCUnavailable,</w:t>
      </w:r>
    </w:p>
    <w:p w14:paraId="15DCF5F7" w14:textId="77777777" w:rsidR="00FE429E" w:rsidRDefault="00FE429E" w:rsidP="00FE429E">
      <w:pPr>
        <w:pStyle w:val="Code"/>
      </w:pPr>
    </w:p>
    <w:p w14:paraId="58D4B1FC" w14:textId="77777777" w:rsidR="00FE429E" w:rsidRDefault="00FE429E" w:rsidP="00FE429E">
      <w:pPr>
        <w:pStyle w:val="Code"/>
      </w:pPr>
      <w:r>
        <w:t xml:space="preserve">    -- UDM events, see clause 7.2.2</w:t>
      </w:r>
    </w:p>
    <w:p w14:paraId="72BD05A8" w14:textId="77777777" w:rsidR="00FE429E" w:rsidRDefault="00FE429E" w:rsidP="00FE429E">
      <w:pPr>
        <w:pStyle w:val="Code"/>
      </w:pPr>
      <w:r>
        <w:t xml:space="preserve">    uDMLocationInformationResultRecord                  [108] UDMLocationInformationResult,</w:t>
      </w:r>
    </w:p>
    <w:p w14:paraId="588EFA90" w14:textId="77777777" w:rsidR="00FE429E" w:rsidRDefault="00FE429E" w:rsidP="00FE429E">
      <w:pPr>
        <w:pStyle w:val="Code"/>
      </w:pPr>
      <w:r>
        <w:t xml:space="preserve">    uDMUEInformationResponse                            [109] UDMUEInformationResponse,</w:t>
      </w:r>
    </w:p>
    <w:p w14:paraId="002F3BF6" w14:textId="77777777" w:rsidR="00FE429E" w:rsidRDefault="00FE429E" w:rsidP="00FE429E">
      <w:pPr>
        <w:pStyle w:val="Code"/>
      </w:pPr>
      <w:r>
        <w:t xml:space="preserve">    uDMUEAuthenticationResponse                         [110] UDMUEAuthenticationResponse,</w:t>
      </w:r>
    </w:p>
    <w:p w14:paraId="2F1BF115" w14:textId="77777777" w:rsidR="00FE429E" w:rsidRDefault="00FE429E" w:rsidP="00FE429E">
      <w:pPr>
        <w:pStyle w:val="Code"/>
      </w:pPr>
    </w:p>
    <w:p w14:paraId="5DFC8C9E" w14:textId="77777777" w:rsidR="00FE429E" w:rsidRDefault="00FE429E" w:rsidP="00FE429E">
      <w:pPr>
        <w:pStyle w:val="Code"/>
      </w:pPr>
      <w:r>
        <w:t xml:space="preserve">    -- AMF events, see 6.2.2.2.8</w:t>
      </w:r>
    </w:p>
    <w:p w14:paraId="3CAB7765" w14:textId="77777777" w:rsidR="00FE429E" w:rsidRDefault="00FE429E" w:rsidP="00FE429E">
      <w:pPr>
        <w:pStyle w:val="Code"/>
      </w:pPr>
      <w:r>
        <w:t xml:space="preserve">    positioningInfoTransfer                             [111] AMFPositioningInfoTransfer,</w:t>
      </w:r>
    </w:p>
    <w:p w14:paraId="19102A0C" w14:textId="77777777" w:rsidR="00FE429E" w:rsidRDefault="00FE429E" w:rsidP="00FE429E">
      <w:pPr>
        <w:pStyle w:val="Code"/>
      </w:pPr>
    </w:p>
    <w:p w14:paraId="1C29C55C" w14:textId="77777777" w:rsidR="00FE429E" w:rsidRDefault="00FE429E" w:rsidP="00FE429E">
      <w:pPr>
        <w:pStyle w:val="Code"/>
      </w:pPr>
      <w:r>
        <w:t xml:space="preserve">    -- MME Events, see clause 6.3.2.2.8</w:t>
      </w:r>
    </w:p>
    <w:p w14:paraId="5558A511" w14:textId="77777777" w:rsidR="00DB5E33" w:rsidRDefault="00DB5E33" w:rsidP="00DB5E33">
      <w:pPr>
        <w:pStyle w:val="Code"/>
      </w:pPr>
      <w:r>
        <w:t xml:space="preserve">    mMEPositioningInfoTransfer                          [112] MMEPositioningInfoTransfer,</w:t>
      </w:r>
    </w:p>
    <w:p w14:paraId="44C1609B" w14:textId="77777777" w:rsidR="00DB5E33" w:rsidRDefault="00DB5E33" w:rsidP="00DB5E33">
      <w:pPr>
        <w:pStyle w:val="Code"/>
      </w:pPr>
    </w:p>
    <w:p w14:paraId="49A3F592" w14:textId="37B49764" w:rsidR="00DB5E33" w:rsidRDefault="00DB5E33" w:rsidP="00DB5E33">
      <w:pPr>
        <w:pStyle w:val="Code"/>
      </w:pPr>
      <w:r>
        <w:t xml:space="preserve">    -- AMF events, see 6.2.2.2.9 continued from choice 5</w:t>
      </w:r>
    </w:p>
    <w:p w14:paraId="3210C505" w14:textId="2620A57B" w:rsidR="00DB5E33" w:rsidRDefault="00DB5E33" w:rsidP="00DB5E33">
      <w:pPr>
        <w:pStyle w:val="Code"/>
      </w:pPr>
      <w:r>
        <w:t xml:space="preserve">    aMFRANHandoverCommand                              </w:t>
      </w:r>
      <w:r w:rsidR="009162E5">
        <w:t xml:space="preserve"> </w:t>
      </w:r>
      <w:r>
        <w:t>[</w:t>
      </w:r>
      <w:r w:rsidR="008349F0">
        <w:t>113</w:t>
      </w:r>
      <w:r>
        <w:t>] AMFRANHandoverCommand,</w:t>
      </w:r>
    </w:p>
    <w:p w14:paraId="081D5161" w14:textId="4D792478" w:rsidR="008349F0" w:rsidRDefault="00DB5E33" w:rsidP="00DB5E33">
      <w:pPr>
        <w:pStyle w:val="Code"/>
      </w:pPr>
      <w:r>
        <w:t xml:space="preserve">    aMFRANHandoverRequest                              </w:t>
      </w:r>
      <w:r w:rsidR="009162E5">
        <w:t xml:space="preserve"> </w:t>
      </w:r>
      <w:r>
        <w:t>[</w:t>
      </w:r>
      <w:r w:rsidR="008349F0">
        <w:t>114</w:t>
      </w:r>
      <w:r>
        <w:t>] AMFRANHandoverRequest</w:t>
      </w:r>
    </w:p>
    <w:p w14:paraId="52502CC2" w14:textId="3B78DFB1" w:rsidR="00FE429E" w:rsidRDefault="00FE429E" w:rsidP="00DB5E33">
      <w:pPr>
        <w:pStyle w:val="Code"/>
      </w:pPr>
      <w:r>
        <w:t>}</w:t>
      </w:r>
    </w:p>
    <w:p w14:paraId="68D1EE4F" w14:textId="77777777" w:rsidR="00FE429E" w:rsidRDefault="00FE429E" w:rsidP="00FE429E">
      <w:pPr>
        <w:pStyle w:val="Code"/>
      </w:pPr>
    </w:p>
    <w:p w14:paraId="58B032C0" w14:textId="77777777" w:rsidR="00FE429E" w:rsidRDefault="00FE429E" w:rsidP="00FE429E">
      <w:pPr>
        <w:pStyle w:val="Code"/>
      </w:pPr>
      <w:r>
        <w:t>IRITargetIdentifier ::= SEQUENCE</w:t>
      </w:r>
    </w:p>
    <w:p w14:paraId="7A97D8B9" w14:textId="77777777" w:rsidR="00FE429E" w:rsidRDefault="00FE429E" w:rsidP="00FE429E">
      <w:pPr>
        <w:pStyle w:val="Code"/>
      </w:pPr>
      <w:r>
        <w:t>{</w:t>
      </w:r>
    </w:p>
    <w:p w14:paraId="2E621D68" w14:textId="77777777" w:rsidR="00FE429E" w:rsidRDefault="00FE429E" w:rsidP="00FE429E">
      <w:pPr>
        <w:pStyle w:val="Code"/>
      </w:pPr>
      <w:r>
        <w:t xml:space="preserve">    identifier                                          [1] TargetIdentifier,</w:t>
      </w:r>
    </w:p>
    <w:p w14:paraId="050EDD5A" w14:textId="77777777" w:rsidR="00FE429E" w:rsidRDefault="00FE429E" w:rsidP="00FE429E">
      <w:pPr>
        <w:pStyle w:val="Code"/>
      </w:pPr>
      <w:r>
        <w:t xml:space="preserve">    provenance                                          [2] TargetIdentifierProvenance OPTIONAL</w:t>
      </w:r>
    </w:p>
    <w:p w14:paraId="264E6C83" w14:textId="77777777" w:rsidR="00FE429E" w:rsidRDefault="00FE429E" w:rsidP="00FE429E">
      <w:pPr>
        <w:pStyle w:val="Code"/>
      </w:pPr>
      <w:r>
        <w:t>}</w:t>
      </w:r>
    </w:p>
    <w:p w14:paraId="29A59484" w14:textId="77777777" w:rsidR="00FE429E" w:rsidRDefault="00FE429E" w:rsidP="00FE429E">
      <w:pPr>
        <w:pStyle w:val="Code"/>
      </w:pPr>
    </w:p>
    <w:p w14:paraId="503F44E6" w14:textId="77777777" w:rsidR="00FE429E" w:rsidRDefault="00FE429E" w:rsidP="00FE429E">
      <w:pPr>
        <w:pStyle w:val="CodeHeader"/>
      </w:pPr>
      <w:r>
        <w:t>-- ==============</w:t>
      </w:r>
    </w:p>
    <w:p w14:paraId="26430732" w14:textId="77777777" w:rsidR="00FE429E" w:rsidRDefault="00FE429E" w:rsidP="00FE429E">
      <w:pPr>
        <w:pStyle w:val="CodeHeader"/>
      </w:pPr>
      <w:r>
        <w:t>-- HI3 CC payload</w:t>
      </w:r>
    </w:p>
    <w:p w14:paraId="7477C242" w14:textId="77777777" w:rsidR="00FE429E" w:rsidRDefault="00FE429E" w:rsidP="00FE429E">
      <w:pPr>
        <w:pStyle w:val="Code"/>
      </w:pPr>
      <w:r>
        <w:t>-- ==============</w:t>
      </w:r>
    </w:p>
    <w:p w14:paraId="3164478D" w14:textId="77777777" w:rsidR="00FE429E" w:rsidRDefault="00FE429E" w:rsidP="00FE429E">
      <w:pPr>
        <w:pStyle w:val="Code"/>
      </w:pPr>
    </w:p>
    <w:p w14:paraId="6F19C383" w14:textId="77777777" w:rsidR="00FE429E" w:rsidRDefault="00FE429E" w:rsidP="00FE429E">
      <w:pPr>
        <w:pStyle w:val="Code"/>
      </w:pPr>
      <w:r>
        <w:t>CCPayload ::= SEQUENCE</w:t>
      </w:r>
    </w:p>
    <w:p w14:paraId="4A6E69E2" w14:textId="77777777" w:rsidR="00FE429E" w:rsidRDefault="00FE429E" w:rsidP="00FE429E">
      <w:pPr>
        <w:pStyle w:val="Code"/>
      </w:pPr>
      <w:r>
        <w:t>{</w:t>
      </w:r>
    </w:p>
    <w:p w14:paraId="08E0CF28" w14:textId="77777777" w:rsidR="00FE429E" w:rsidRDefault="00FE429E" w:rsidP="00FE429E">
      <w:pPr>
        <w:pStyle w:val="Code"/>
      </w:pPr>
      <w:r>
        <w:t xml:space="preserve">    cCPayloadOID         [1] RELATIVE-OID,</w:t>
      </w:r>
    </w:p>
    <w:p w14:paraId="3377F305" w14:textId="77777777" w:rsidR="00FE429E" w:rsidRDefault="00FE429E" w:rsidP="00FE429E">
      <w:pPr>
        <w:pStyle w:val="Code"/>
      </w:pPr>
      <w:r>
        <w:t xml:space="preserve">    pDU                  [2] CCPDU</w:t>
      </w:r>
    </w:p>
    <w:p w14:paraId="1BB2D738" w14:textId="77777777" w:rsidR="00FE429E" w:rsidRDefault="00FE429E" w:rsidP="00FE429E">
      <w:pPr>
        <w:pStyle w:val="Code"/>
      </w:pPr>
      <w:r>
        <w:t>}</w:t>
      </w:r>
    </w:p>
    <w:p w14:paraId="36F72F00" w14:textId="77777777" w:rsidR="00FE429E" w:rsidRDefault="00FE429E" w:rsidP="00FE429E">
      <w:pPr>
        <w:pStyle w:val="Code"/>
      </w:pPr>
    </w:p>
    <w:p w14:paraId="43D2DA8E" w14:textId="77777777" w:rsidR="00FE429E" w:rsidRDefault="00FE429E" w:rsidP="00FE429E">
      <w:pPr>
        <w:pStyle w:val="Code"/>
      </w:pPr>
      <w:r>
        <w:t>CCPDU ::= CHOICE</w:t>
      </w:r>
    </w:p>
    <w:p w14:paraId="0B176556" w14:textId="77777777" w:rsidR="00FE429E" w:rsidRDefault="00FE429E" w:rsidP="00FE429E">
      <w:pPr>
        <w:pStyle w:val="Code"/>
      </w:pPr>
      <w:r>
        <w:t>{</w:t>
      </w:r>
    </w:p>
    <w:p w14:paraId="1B974F5D" w14:textId="77777777" w:rsidR="00FE429E" w:rsidRDefault="00FE429E" w:rsidP="00FE429E">
      <w:pPr>
        <w:pStyle w:val="Code"/>
      </w:pPr>
      <w:r>
        <w:t xml:space="preserve">    uPFCCPDU            [1] UPFCCPDU,</w:t>
      </w:r>
    </w:p>
    <w:p w14:paraId="16CC6254" w14:textId="77777777" w:rsidR="00FE429E" w:rsidRDefault="00FE429E" w:rsidP="00FE429E">
      <w:pPr>
        <w:pStyle w:val="Code"/>
      </w:pPr>
      <w:r>
        <w:t xml:space="preserve">    extendedUPFCCPDU    [2] ExtendedUPFCCPDU,</w:t>
      </w:r>
    </w:p>
    <w:p w14:paraId="39E4E531" w14:textId="77777777" w:rsidR="00FE429E" w:rsidRDefault="00FE429E" w:rsidP="00FE429E">
      <w:pPr>
        <w:pStyle w:val="Code"/>
      </w:pPr>
      <w:r>
        <w:t xml:space="preserve">    mMSCCPDU            [3] MMSCCPDU,</w:t>
      </w:r>
    </w:p>
    <w:p w14:paraId="1D3956E1" w14:textId="77777777" w:rsidR="00FE429E" w:rsidRDefault="00FE429E" w:rsidP="00FE429E">
      <w:pPr>
        <w:pStyle w:val="Code"/>
      </w:pPr>
      <w:r>
        <w:t xml:space="preserve">    nIDDCCPDU           [4] NIDDCCPDU,</w:t>
      </w:r>
    </w:p>
    <w:p w14:paraId="3BC6B38E" w14:textId="77777777" w:rsidR="00FE429E" w:rsidRDefault="00FE429E" w:rsidP="00FE429E">
      <w:pPr>
        <w:pStyle w:val="Code"/>
      </w:pPr>
      <w:r>
        <w:t xml:space="preserve">    pTCCCPDU            [5] PTCCCPDU,</w:t>
      </w:r>
    </w:p>
    <w:p w14:paraId="50E322CE" w14:textId="77777777" w:rsidR="00FE429E" w:rsidRDefault="00FE429E" w:rsidP="00FE429E">
      <w:pPr>
        <w:pStyle w:val="Code"/>
      </w:pPr>
      <w:r>
        <w:t xml:space="preserve">    iMSCCPDU            [6] IMSCCPDU</w:t>
      </w:r>
    </w:p>
    <w:p w14:paraId="34BB18F8" w14:textId="77777777" w:rsidR="00FE429E" w:rsidRDefault="00FE429E" w:rsidP="00FE429E">
      <w:pPr>
        <w:pStyle w:val="Code"/>
      </w:pPr>
      <w:r>
        <w:t>}</w:t>
      </w:r>
    </w:p>
    <w:p w14:paraId="08B9BDA9" w14:textId="77777777" w:rsidR="00FE429E" w:rsidRDefault="00FE429E" w:rsidP="00FE429E">
      <w:pPr>
        <w:pStyle w:val="Code"/>
      </w:pPr>
    </w:p>
    <w:p w14:paraId="58ADAE85" w14:textId="77777777" w:rsidR="00FE429E" w:rsidRDefault="00FE429E" w:rsidP="00FE429E">
      <w:pPr>
        <w:pStyle w:val="CodeHeader"/>
      </w:pPr>
      <w:r>
        <w:t>-- ===========================</w:t>
      </w:r>
    </w:p>
    <w:p w14:paraId="1A0D1204" w14:textId="77777777" w:rsidR="00FE429E" w:rsidRDefault="00FE429E" w:rsidP="00FE429E">
      <w:pPr>
        <w:pStyle w:val="CodeHeader"/>
      </w:pPr>
      <w:r>
        <w:t>-- HI4 LI notification payload</w:t>
      </w:r>
    </w:p>
    <w:p w14:paraId="0278D3F0" w14:textId="77777777" w:rsidR="00FE429E" w:rsidRDefault="00FE429E" w:rsidP="00FE429E">
      <w:pPr>
        <w:pStyle w:val="Code"/>
      </w:pPr>
      <w:r>
        <w:t>-- ===========================</w:t>
      </w:r>
    </w:p>
    <w:p w14:paraId="70673F4E" w14:textId="77777777" w:rsidR="00FE429E" w:rsidRDefault="00FE429E" w:rsidP="00FE429E">
      <w:pPr>
        <w:pStyle w:val="Code"/>
      </w:pPr>
    </w:p>
    <w:p w14:paraId="43F4781E" w14:textId="77777777" w:rsidR="00FE429E" w:rsidRDefault="00FE429E" w:rsidP="00FE429E">
      <w:pPr>
        <w:pStyle w:val="Code"/>
      </w:pPr>
      <w:r>
        <w:t>LINotificationPayload ::= SEQUENCE</w:t>
      </w:r>
    </w:p>
    <w:p w14:paraId="14B0ED25" w14:textId="77777777" w:rsidR="00FE429E" w:rsidRDefault="00FE429E" w:rsidP="00FE429E">
      <w:pPr>
        <w:pStyle w:val="Code"/>
      </w:pPr>
      <w:r>
        <w:t>{</w:t>
      </w:r>
    </w:p>
    <w:p w14:paraId="62865A8A" w14:textId="77777777" w:rsidR="00FE429E" w:rsidRDefault="00FE429E" w:rsidP="00FE429E">
      <w:pPr>
        <w:pStyle w:val="Code"/>
      </w:pPr>
      <w:r>
        <w:t xml:space="preserve">    lINotificationPayloadOID         [1] RELATIVE-OID,</w:t>
      </w:r>
    </w:p>
    <w:p w14:paraId="574C3F84" w14:textId="77777777" w:rsidR="00FE429E" w:rsidRDefault="00FE429E" w:rsidP="00FE429E">
      <w:pPr>
        <w:pStyle w:val="Code"/>
      </w:pPr>
      <w:r>
        <w:t xml:space="preserve">    notification                     [2] LINotificationMessage</w:t>
      </w:r>
    </w:p>
    <w:p w14:paraId="232D8D90" w14:textId="77777777" w:rsidR="00FE429E" w:rsidRDefault="00FE429E" w:rsidP="00FE429E">
      <w:pPr>
        <w:pStyle w:val="Code"/>
      </w:pPr>
      <w:r>
        <w:t>}</w:t>
      </w:r>
    </w:p>
    <w:p w14:paraId="259C824A" w14:textId="77777777" w:rsidR="00FE429E" w:rsidRDefault="00FE429E" w:rsidP="00FE429E">
      <w:pPr>
        <w:pStyle w:val="Code"/>
      </w:pPr>
    </w:p>
    <w:p w14:paraId="003F1479" w14:textId="77777777" w:rsidR="00FE429E" w:rsidRDefault="00FE429E" w:rsidP="00FE429E">
      <w:pPr>
        <w:pStyle w:val="Code"/>
      </w:pPr>
      <w:r>
        <w:t>LINotificationMessage ::= CHOICE</w:t>
      </w:r>
    </w:p>
    <w:p w14:paraId="0F01134B" w14:textId="77777777" w:rsidR="00FE429E" w:rsidRDefault="00FE429E" w:rsidP="00FE429E">
      <w:pPr>
        <w:pStyle w:val="Code"/>
      </w:pPr>
      <w:r>
        <w:t>{</w:t>
      </w:r>
    </w:p>
    <w:p w14:paraId="374DD39A" w14:textId="77777777" w:rsidR="00FE429E" w:rsidRDefault="00FE429E" w:rsidP="00FE429E">
      <w:pPr>
        <w:pStyle w:val="Code"/>
      </w:pPr>
      <w:r>
        <w:t xml:space="preserve">    lINotification      [1] LINotification</w:t>
      </w:r>
    </w:p>
    <w:p w14:paraId="3FBB9B5C" w14:textId="77777777" w:rsidR="00FE429E" w:rsidRDefault="00FE429E" w:rsidP="00FE429E">
      <w:pPr>
        <w:pStyle w:val="Code"/>
      </w:pPr>
      <w:r>
        <w:t>}</w:t>
      </w:r>
    </w:p>
    <w:p w14:paraId="1B43F15D" w14:textId="77777777" w:rsidR="00FE429E" w:rsidRDefault="00FE429E" w:rsidP="00FE429E">
      <w:pPr>
        <w:pStyle w:val="Code"/>
      </w:pPr>
    </w:p>
    <w:p w14:paraId="188F4791" w14:textId="77777777" w:rsidR="00FE429E" w:rsidRDefault="00FE429E" w:rsidP="00FE429E">
      <w:pPr>
        <w:pStyle w:val="CodeHeader"/>
      </w:pPr>
      <w:r>
        <w:t>-- =================</w:t>
      </w:r>
    </w:p>
    <w:p w14:paraId="4BB943CA" w14:textId="77777777" w:rsidR="00FE429E" w:rsidRDefault="00FE429E" w:rsidP="00FE429E">
      <w:pPr>
        <w:pStyle w:val="CodeHeader"/>
      </w:pPr>
      <w:r>
        <w:t>-- HR LI definitions</w:t>
      </w:r>
    </w:p>
    <w:p w14:paraId="1D6A8C7A" w14:textId="77777777" w:rsidR="00FE429E" w:rsidRDefault="00FE429E" w:rsidP="00FE429E">
      <w:pPr>
        <w:pStyle w:val="Code"/>
      </w:pPr>
      <w:r>
        <w:t>-- =================</w:t>
      </w:r>
    </w:p>
    <w:p w14:paraId="1B9BF3F9" w14:textId="77777777" w:rsidR="00FE429E" w:rsidRDefault="00FE429E" w:rsidP="00FE429E">
      <w:pPr>
        <w:pStyle w:val="Code"/>
      </w:pPr>
    </w:p>
    <w:p w14:paraId="48EB4E28" w14:textId="77777777" w:rsidR="00FE429E" w:rsidRDefault="00FE429E" w:rsidP="00FE429E">
      <w:pPr>
        <w:pStyle w:val="Code"/>
      </w:pPr>
      <w:r>
        <w:t>N9HRPDUSessionInfo ::= SEQUENCE</w:t>
      </w:r>
    </w:p>
    <w:p w14:paraId="06221EF0" w14:textId="77777777" w:rsidR="00FE429E" w:rsidRDefault="00FE429E" w:rsidP="00FE429E">
      <w:pPr>
        <w:pStyle w:val="Code"/>
      </w:pPr>
      <w:r>
        <w:t>{</w:t>
      </w:r>
    </w:p>
    <w:p w14:paraId="66099ED3" w14:textId="77777777" w:rsidR="00FE429E" w:rsidRDefault="00FE429E" w:rsidP="00FE429E">
      <w:pPr>
        <w:pStyle w:val="Code"/>
      </w:pPr>
      <w:r>
        <w:t xml:space="preserve">    sUPI                            [1] SUPI,</w:t>
      </w:r>
    </w:p>
    <w:p w14:paraId="1A1EE2FD" w14:textId="77777777" w:rsidR="00FE429E" w:rsidRDefault="00FE429E" w:rsidP="00FE429E">
      <w:pPr>
        <w:pStyle w:val="Code"/>
      </w:pPr>
      <w:r>
        <w:t xml:space="preserve">    pEI                             [2] PEI OPTIONAL,</w:t>
      </w:r>
    </w:p>
    <w:p w14:paraId="2DF6D1B0" w14:textId="77777777" w:rsidR="00FE429E" w:rsidRDefault="00FE429E" w:rsidP="00FE429E">
      <w:pPr>
        <w:pStyle w:val="Code"/>
      </w:pPr>
      <w:r>
        <w:t xml:space="preserve">    pDUSessionID                    [3] PDUSessionID,</w:t>
      </w:r>
    </w:p>
    <w:p w14:paraId="70D7153E" w14:textId="77777777" w:rsidR="00FE429E" w:rsidRDefault="00FE429E" w:rsidP="00FE429E">
      <w:pPr>
        <w:pStyle w:val="Code"/>
      </w:pPr>
      <w:r>
        <w:t xml:space="preserve">    location                        [4] Location OPTIONAL,</w:t>
      </w:r>
    </w:p>
    <w:p w14:paraId="0656D03B" w14:textId="77777777" w:rsidR="00FE429E" w:rsidRDefault="00FE429E" w:rsidP="00FE429E">
      <w:pPr>
        <w:pStyle w:val="Code"/>
      </w:pPr>
      <w:r>
        <w:t xml:space="preserve">    sNSSAI                          [5] SNSSAI OPTIONAL,</w:t>
      </w:r>
    </w:p>
    <w:p w14:paraId="4B7F1FB4" w14:textId="77777777" w:rsidR="00FE429E" w:rsidRDefault="00FE429E" w:rsidP="00FE429E">
      <w:pPr>
        <w:pStyle w:val="Code"/>
      </w:pPr>
      <w:r>
        <w:t xml:space="preserve">    dNN                             [6] DNN OPTIONAL,</w:t>
      </w:r>
    </w:p>
    <w:p w14:paraId="66F0260A" w14:textId="77777777" w:rsidR="00FE429E" w:rsidRDefault="00FE429E" w:rsidP="00FE429E">
      <w:pPr>
        <w:pStyle w:val="Code"/>
      </w:pPr>
      <w:r>
        <w:t xml:space="preserve">    messageCause                    [7] N9HRMessageCause</w:t>
      </w:r>
    </w:p>
    <w:p w14:paraId="25F02BD2" w14:textId="77777777" w:rsidR="00FE429E" w:rsidRDefault="00FE429E" w:rsidP="00FE429E">
      <w:pPr>
        <w:pStyle w:val="Code"/>
      </w:pPr>
      <w:r>
        <w:t>}</w:t>
      </w:r>
    </w:p>
    <w:p w14:paraId="09CDD722" w14:textId="77777777" w:rsidR="00FE429E" w:rsidRDefault="00FE429E" w:rsidP="00FE429E">
      <w:pPr>
        <w:pStyle w:val="Code"/>
      </w:pPr>
    </w:p>
    <w:p w14:paraId="38C2DD89" w14:textId="77777777" w:rsidR="00FE429E" w:rsidRDefault="00FE429E" w:rsidP="00FE429E">
      <w:pPr>
        <w:pStyle w:val="Code"/>
      </w:pPr>
      <w:r>
        <w:t>S8HRBearerInfo ::= SEQUENCE</w:t>
      </w:r>
    </w:p>
    <w:p w14:paraId="26B9B4BA" w14:textId="77777777" w:rsidR="00FE429E" w:rsidRDefault="00FE429E" w:rsidP="00FE429E">
      <w:pPr>
        <w:pStyle w:val="Code"/>
      </w:pPr>
      <w:r>
        <w:t>{</w:t>
      </w:r>
    </w:p>
    <w:p w14:paraId="3D5702E3" w14:textId="77777777" w:rsidR="00FE429E" w:rsidRDefault="00FE429E" w:rsidP="00FE429E">
      <w:pPr>
        <w:pStyle w:val="Code"/>
      </w:pPr>
      <w:r>
        <w:lastRenderedPageBreak/>
        <w:t xml:space="preserve">    iMSI                            [1] IMSI,</w:t>
      </w:r>
    </w:p>
    <w:p w14:paraId="4E168499" w14:textId="77777777" w:rsidR="00FE429E" w:rsidRDefault="00FE429E" w:rsidP="00FE429E">
      <w:pPr>
        <w:pStyle w:val="Code"/>
      </w:pPr>
      <w:r>
        <w:t xml:space="preserve">    iMEI                            [2] IMEI OPTIONAL,</w:t>
      </w:r>
    </w:p>
    <w:p w14:paraId="50E9BC05" w14:textId="77777777" w:rsidR="00FE429E" w:rsidRDefault="00FE429E" w:rsidP="00FE429E">
      <w:pPr>
        <w:pStyle w:val="Code"/>
      </w:pPr>
      <w:r>
        <w:t xml:space="preserve">    bearerID                        [3] EPSBearerID,</w:t>
      </w:r>
    </w:p>
    <w:p w14:paraId="31DEEEDF" w14:textId="77777777" w:rsidR="00FE429E" w:rsidRDefault="00FE429E" w:rsidP="00FE429E">
      <w:pPr>
        <w:pStyle w:val="Code"/>
      </w:pPr>
      <w:r>
        <w:t xml:space="preserve">    linkedBearerID                  [4] EPSBearerID OPTIONAL,</w:t>
      </w:r>
    </w:p>
    <w:p w14:paraId="507EBFCC" w14:textId="77777777" w:rsidR="00FE429E" w:rsidRDefault="00FE429E" w:rsidP="00FE429E">
      <w:pPr>
        <w:pStyle w:val="Code"/>
      </w:pPr>
      <w:r>
        <w:t xml:space="preserve">    location                        [5] Location OPTIONAL,</w:t>
      </w:r>
    </w:p>
    <w:p w14:paraId="2990C655" w14:textId="77777777" w:rsidR="00FE429E" w:rsidRDefault="00FE429E" w:rsidP="00FE429E">
      <w:pPr>
        <w:pStyle w:val="Code"/>
      </w:pPr>
      <w:r>
        <w:t xml:space="preserve">    aPN                             [6] APN OPTIONAL,</w:t>
      </w:r>
    </w:p>
    <w:p w14:paraId="321580D3" w14:textId="77777777" w:rsidR="00FE429E" w:rsidRDefault="00FE429E" w:rsidP="00FE429E">
      <w:pPr>
        <w:pStyle w:val="Code"/>
      </w:pPr>
      <w:r>
        <w:t xml:space="preserve">    sGWIPAddress                    [7] IPAddress OPTIONAL,</w:t>
      </w:r>
    </w:p>
    <w:p w14:paraId="7DFBDF3D" w14:textId="77777777" w:rsidR="00FE429E" w:rsidRDefault="00FE429E" w:rsidP="00FE429E">
      <w:pPr>
        <w:pStyle w:val="Code"/>
      </w:pPr>
      <w:r>
        <w:t xml:space="preserve">    messageCause                    [8] S8HRMessageCause</w:t>
      </w:r>
    </w:p>
    <w:p w14:paraId="42B01707" w14:textId="77777777" w:rsidR="00FE429E" w:rsidRDefault="00FE429E" w:rsidP="00FE429E">
      <w:pPr>
        <w:pStyle w:val="Code"/>
      </w:pPr>
      <w:r>
        <w:t>}</w:t>
      </w:r>
    </w:p>
    <w:p w14:paraId="787048B9" w14:textId="77777777" w:rsidR="00FE429E" w:rsidRDefault="00FE429E" w:rsidP="00FE429E">
      <w:pPr>
        <w:pStyle w:val="Code"/>
      </w:pPr>
    </w:p>
    <w:p w14:paraId="06A2D19A" w14:textId="77777777" w:rsidR="00FE429E" w:rsidRDefault="00FE429E" w:rsidP="00FE429E">
      <w:pPr>
        <w:pStyle w:val="CodeHeader"/>
      </w:pPr>
      <w:r>
        <w:t>-- ================</w:t>
      </w:r>
    </w:p>
    <w:p w14:paraId="2F4FC61B" w14:textId="77777777" w:rsidR="00FE429E" w:rsidRDefault="00FE429E" w:rsidP="00FE429E">
      <w:pPr>
        <w:pStyle w:val="CodeHeader"/>
      </w:pPr>
      <w:r>
        <w:t>-- HR LI parameters</w:t>
      </w:r>
    </w:p>
    <w:p w14:paraId="226FC663" w14:textId="77777777" w:rsidR="00FE429E" w:rsidRDefault="00FE429E" w:rsidP="00FE429E">
      <w:pPr>
        <w:pStyle w:val="Code"/>
      </w:pPr>
      <w:r>
        <w:t>-- ================</w:t>
      </w:r>
    </w:p>
    <w:p w14:paraId="351A8FDE" w14:textId="77777777" w:rsidR="00FE429E" w:rsidRDefault="00FE429E" w:rsidP="00FE429E">
      <w:pPr>
        <w:pStyle w:val="Code"/>
      </w:pPr>
    </w:p>
    <w:p w14:paraId="570E1190" w14:textId="77777777" w:rsidR="00FE429E" w:rsidRDefault="00FE429E" w:rsidP="00FE429E">
      <w:pPr>
        <w:pStyle w:val="Code"/>
      </w:pPr>
      <w:r>
        <w:t>N9HRMessageCause ::= ENUMERATED</w:t>
      </w:r>
    </w:p>
    <w:p w14:paraId="51C499F4" w14:textId="77777777" w:rsidR="00FE429E" w:rsidRDefault="00FE429E" w:rsidP="00FE429E">
      <w:pPr>
        <w:pStyle w:val="Code"/>
      </w:pPr>
      <w:r>
        <w:t>{</w:t>
      </w:r>
    </w:p>
    <w:p w14:paraId="7E52FAE8" w14:textId="77777777" w:rsidR="00FE429E" w:rsidRDefault="00FE429E" w:rsidP="00FE429E">
      <w:pPr>
        <w:pStyle w:val="Code"/>
      </w:pPr>
      <w:r>
        <w:t xml:space="preserve">    pDUSessionEstablished(1),</w:t>
      </w:r>
    </w:p>
    <w:p w14:paraId="50708B3E" w14:textId="77777777" w:rsidR="00FE429E" w:rsidRDefault="00FE429E" w:rsidP="00FE429E">
      <w:pPr>
        <w:pStyle w:val="Code"/>
      </w:pPr>
      <w:r>
        <w:t xml:space="preserve">    pDUSessionModified(2),</w:t>
      </w:r>
    </w:p>
    <w:p w14:paraId="089AB832" w14:textId="77777777" w:rsidR="00FE429E" w:rsidRDefault="00FE429E" w:rsidP="00FE429E">
      <w:pPr>
        <w:pStyle w:val="Code"/>
      </w:pPr>
      <w:r>
        <w:t xml:space="preserve">    pDUSessionReleased(3),</w:t>
      </w:r>
    </w:p>
    <w:p w14:paraId="32991481" w14:textId="77777777" w:rsidR="00FE429E" w:rsidRDefault="00FE429E" w:rsidP="00FE429E">
      <w:pPr>
        <w:pStyle w:val="Code"/>
      </w:pPr>
      <w:r>
        <w:t xml:space="preserve">    updatedLocationAvailable(4),</w:t>
      </w:r>
    </w:p>
    <w:p w14:paraId="35B47780" w14:textId="77777777" w:rsidR="00FE429E" w:rsidRDefault="00FE429E" w:rsidP="00FE429E">
      <w:pPr>
        <w:pStyle w:val="Code"/>
      </w:pPr>
      <w:r>
        <w:t xml:space="preserve">    sMFChanged(5),</w:t>
      </w:r>
    </w:p>
    <w:p w14:paraId="67592CC9" w14:textId="77777777" w:rsidR="00FE429E" w:rsidRDefault="00FE429E" w:rsidP="00FE429E">
      <w:pPr>
        <w:pStyle w:val="Code"/>
      </w:pPr>
      <w:r>
        <w:t xml:space="preserve">    other(6),</w:t>
      </w:r>
    </w:p>
    <w:p w14:paraId="6317F934" w14:textId="77777777" w:rsidR="00FE429E" w:rsidRDefault="00FE429E" w:rsidP="00FE429E">
      <w:pPr>
        <w:pStyle w:val="Code"/>
      </w:pPr>
      <w:r>
        <w:t xml:space="preserve">    hRLIEnabled(7)</w:t>
      </w:r>
    </w:p>
    <w:p w14:paraId="29C02618" w14:textId="77777777" w:rsidR="00FE429E" w:rsidRDefault="00FE429E" w:rsidP="00FE429E">
      <w:pPr>
        <w:pStyle w:val="Code"/>
      </w:pPr>
      <w:r>
        <w:t>}</w:t>
      </w:r>
    </w:p>
    <w:p w14:paraId="4B823744" w14:textId="77777777" w:rsidR="00FE429E" w:rsidRDefault="00FE429E" w:rsidP="00FE429E">
      <w:pPr>
        <w:pStyle w:val="Code"/>
      </w:pPr>
    </w:p>
    <w:p w14:paraId="5D8F0FA8" w14:textId="77777777" w:rsidR="00FE429E" w:rsidRDefault="00FE429E" w:rsidP="00FE429E">
      <w:pPr>
        <w:pStyle w:val="Code"/>
      </w:pPr>
      <w:r>
        <w:t>S8HRMessageCause ::= ENUMERATED</w:t>
      </w:r>
    </w:p>
    <w:p w14:paraId="545885B5" w14:textId="77777777" w:rsidR="00FE429E" w:rsidRDefault="00FE429E" w:rsidP="00FE429E">
      <w:pPr>
        <w:pStyle w:val="Code"/>
      </w:pPr>
      <w:r>
        <w:t>{</w:t>
      </w:r>
    </w:p>
    <w:p w14:paraId="630E5D40" w14:textId="77777777" w:rsidR="00FE429E" w:rsidRDefault="00FE429E" w:rsidP="00FE429E">
      <w:pPr>
        <w:pStyle w:val="Code"/>
      </w:pPr>
      <w:r>
        <w:t xml:space="preserve">    bearerActivated(1),</w:t>
      </w:r>
    </w:p>
    <w:p w14:paraId="391C3AB0" w14:textId="77777777" w:rsidR="00FE429E" w:rsidRDefault="00FE429E" w:rsidP="00FE429E">
      <w:pPr>
        <w:pStyle w:val="Code"/>
      </w:pPr>
      <w:r>
        <w:t xml:space="preserve">    bearerModified(2),</w:t>
      </w:r>
    </w:p>
    <w:p w14:paraId="0B0454FF" w14:textId="77777777" w:rsidR="00FE429E" w:rsidRDefault="00FE429E" w:rsidP="00FE429E">
      <w:pPr>
        <w:pStyle w:val="Code"/>
      </w:pPr>
      <w:r>
        <w:t xml:space="preserve">    bearerDeleted(3),</w:t>
      </w:r>
    </w:p>
    <w:p w14:paraId="403D730F" w14:textId="77777777" w:rsidR="00FE429E" w:rsidRDefault="00FE429E" w:rsidP="00FE429E">
      <w:pPr>
        <w:pStyle w:val="Code"/>
      </w:pPr>
      <w:r>
        <w:t xml:space="preserve">    pDNDisconnected(4),</w:t>
      </w:r>
    </w:p>
    <w:p w14:paraId="1073D7AD" w14:textId="77777777" w:rsidR="00FE429E" w:rsidRDefault="00FE429E" w:rsidP="00FE429E">
      <w:pPr>
        <w:pStyle w:val="Code"/>
      </w:pPr>
      <w:r>
        <w:t xml:space="preserve">    updatedLocationAvailable(5),</w:t>
      </w:r>
    </w:p>
    <w:p w14:paraId="4725B76D" w14:textId="77777777" w:rsidR="00FE429E" w:rsidRDefault="00FE429E" w:rsidP="00FE429E">
      <w:pPr>
        <w:pStyle w:val="Code"/>
      </w:pPr>
      <w:r>
        <w:t xml:space="preserve">    sGWChanged(6),</w:t>
      </w:r>
    </w:p>
    <w:p w14:paraId="0CFAB78D" w14:textId="77777777" w:rsidR="00FE429E" w:rsidRDefault="00FE429E" w:rsidP="00FE429E">
      <w:pPr>
        <w:pStyle w:val="Code"/>
      </w:pPr>
      <w:r>
        <w:t xml:space="preserve">    other(7),</w:t>
      </w:r>
    </w:p>
    <w:p w14:paraId="096065BB" w14:textId="77777777" w:rsidR="00FE429E" w:rsidRDefault="00FE429E" w:rsidP="00FE429E">
      <w:pPr>
        <w:pStyle w:val="Code"/>
      </w:pPr>
      <w:r>
        <w:t xml:space="preserve">    hRLIEnabled(8)</w:t>
      </w:r>
    </w:p>
    <w:p w14:paraId="522B71AD" w14:textId="77777777" w:rsidR="00FE429E" w:rsidRDefault="00FE429E" w:rsidP="00FE429E">
      <w:pPr>
        <w:pStyle w:val="Code"/>
      </w:pPr>
      <w:r>
        <w:t>}</w:t>
      </w:r>
    </w:p>
    <w:p w14:paraId="67B4E345" w14:textId="77777777" w:rsidR="00FE429E" w:rsidRDefault="00FE429E" w:rsidP="00FE429E">
      <w:pPr>
        <w:pStyle w:val="Code"/>
      </w:pPr>
    </w:p>
    <w:p w14:paraId="217FBDB6" w14:textId="77777777" w:rsidR="00FE429E" w:rsidRDefault="00FE429E" w:rsidP="00FE429E">
      <w:pPr>
        <w:pStyle w:val="CodeHeader"/>
      </w:pPr>
      <w:r>
        <w:t>-- ==================</w:t>
      </w:r>
    </w:p>
    <w:p w14:paraId="3C9DBB52" w14:textId="77777777" w:rsidR="00FE429E" w:rsidRDefault="00FE429E" w:rsidP="00FE429E">
      <w:pPr>
        <w:pStyle w:val="CodeHeader"/>
      </w:pPr>
      <w:r>
        <w:t>-- 5G NEF definitions</w:t>
      </w:r>
    </w:p>
    <w:p w14:paraId="0A280837" w14:textId="77777777" w:rsidR="00FE429E" w:rsidRDefault="00FE429E" w:rsidP="00FE429E">
      <w:pPr>
        <w:pStyle w:val="Code"/>
      </w:pPr>
      <w:r>
        <w:t>-- ==================</w:t>
      </w:r>
    </w:p>
    <w:p w14:paraId="3CCFEE23" w14:textId="77777777" w:rsidR="00FE429E" w:rsidRDefault="00FE429E" w:rsidP="00FE429E">
      <w:pPr>
        <w:pStyle w:val="Code"/>
      </w:pPr>
    </w:p>
    <w:p w14:paraId="0FEF8B7C" w14:textId="77777777" w:rsidR="00FE429E" w:rsidRDefault="00FE429E" w:rsidP="00FE429E">
      <w:pPr>
        <w:pStyle w:val="Code"/>
      </w:pPr>
      <w:r>
        <w:t>-- See clause 7.7.2.1.2 for details of this structure</w:t>
      </w:r>
    </w:p>
    <w:p w14:paraId="73C6D48F" w14:textId="77777777" w:rsidR="00FE429E" w:rsidRDefault="00FE429E" w:rsidP="00FE429E">
      <w:pPr>
        <w:pStyle w:val="Code"/>
      </w:pPr>
      <w:r>
        <w:t>NEFPDUSessionEstablishment ::= SEQUENCE</w:t>
      </w:r>
    </w:p>
    <w:p w14:paraId="2DD55ADA" w14:textId="77777777" w:rsidR="00FE429E" w:rsidRDefault="00FE429E" w:rsidP="00FE429E">
      <w:pPr>
        <w:pStyle w:val="Code"/>
      </w:pPr>
      <w:r>
        <w:t>{</w:t>
      </w:r>
    </w:p>
    <w:p w14:paraId="6D0B1C0F" w14:textId="77777777" w:rsidR="00FE429E" w:rsidRDefault="00FE429E" w:rsidP="00FE429E">
      <w:pPr>
        <w:pStyle w:val="Code"/>
      </w:pPr>
      <w:r>
        <w:t xml:space="preserve">    sUPI                  [1] SUPI,</w:t>
      </w:r>
    </w:p>
    <w:p w14:paraId="5E40547F" w14:textId="77777777" w:rsidR="00FE429E" w:rsidRDefault="00FE429E" w:rsidP="00FE429E">
      <w:pPr>
        <w:pStyle w:val="Code"/>
      </w:pPr>
      <w:r>
        <w:t xml:space="preserve">    gPSI                  [2] GPSI,</w:t>
      </w:r>
    </w:p>
    <w:p w14:paraId="64F67F73" w14:textId="77777777" w:rsidR="00FE429E" w:rsidRDefault="00FE429E" w:rsidP="00FE429E">
      <w:pPr>
        <w:pStyle w:val="Code"/>
      </w:pPr>
      <w:r>
        <w:t xml:space="preserve">    pDUSessionID          [3] PDUSessionID,</w:t>
      </w:r>
    </w:p>
    <w:p w14:paraId="5F844D85" w14:textId="77777777" w:rsidR="00FE429E" w:rsidRDefault="00FE429E" w:rsidP="00FE429E">
      <w:pPr>
        <w:pStyle w:val="Code"/>
      </w:pPr>
      <w:r>
        <w:t xml:space="preserve">    sNSSAI                [4] SNSSAI,</w:t>
      </w:r>
    </w:p>
    <w:p w14:paraId="719ED2FC" w14:textId="77777777" w:rsidR="00FE429E" w:rsidRDefault="00FE429E" w:rsidP="00FE429E">
      <w:pPr>
        <w:pStyle w:val="Code"/>
      </w:pPr>
      <w:r>
        <w:t xml:space="preserve">    nEFID                 [5] NEFID,</w:t>
      </w:r>
    </w:p>
    <w:p w14:paraId="75110E6C" w14:textId="77777777" w:rsidR="00FE429E" w:rsidRDefault="00FE429E" w:rsidP="00FE429E">
      <w:pPr>
        <w:pStyle w:val="Code"/>
      </w:pPr>
      <w:r>
        <w:t xml:space="preserve">    dNN                   [6] DNN,</w:t>
      </w:r>
    </w:p>
    <w:p w14:paraId="2A632F42" w14:textId="77777777" w:rsidR="00FE429E" w:rsidRDefault="00FE429E" w:rsidP="00FE429E">
      <w:pPr>
        <w:pStyle w:val="Code"/>
      </w:pPr>
      <w:r>
        <w:t xml:space="preserve">    rDSSupport            [7] RDSSupport,</w:t>
      </w:r>
    </w:p>
    <w:p w14:paraId="3A18D1B7" w14:textId="77777777" w:rsidR="00FE429E" w:rsidRDefault="00FE429E" w:rsidP="00FE429E">
      <w:pPr>
        <w:pStyle w:val="Code"/>
      </w:pPr>
      <w:r>
        <w:t xml:space="preserve">    sMFID                 [8] SMFID,</w:t>
      </w:r>
    </w:p>
    <w:p w14:paraId="6532320B" w14:textId="77777777" w:rsidR="00FE429E" w:rsidRDefault="00FE429E" w:rsidP="00FE429E">
      <w:pPr>
        <w:pStyle w:val="Code"/>
      </w:pPr>
      <w:r>
        <w:t xml:space="preserve">    aFID                  [9] AFID</w:t>
      </w:r>
    </w:p>
    <w:p w14:paraId="51B6C4A9" w14:textId="77777777" w:rsidR="00FE429E" w:rsidRDefault="00FE429E" w:rsidP="00FE429E">
      <w:pPr>
        <w:pStyle w:val="Code"/>
      </w:pPr>
      <w:r>
        <w:t>}</w:t>
      </w:r>
    </w:p>
    <w:p w14:paraId="6BA35A1D" w14:textId="77777777" w:rsidR="00FE429E" w:rsidRDefault="00FE429E" w:rsidP="00FE429E">
      <w:pPr>
        <w:pStyle w:val="Code"/>
      </w:pPr>
    </w:p>
    <w:p w14:paraId="74C4F8C0" w14:textId="77777777" w:rsidR="00FE429E" w:rsidRDefault="00FE429E" w:rsidP="00FE429E">
      <w:pPr>
        <w:pStyle w:val="Code"/>
      </w:pPr>
      <w:r>
        <w:t>-- See clause 7.7.2.1.3 for details of this structure</w:t>
      </w:r>
    </w:p>
    <w:p w14:paraId="4387E572" w14:textId="77777777" w:rsidR="00FE429E" w:rsidRDefault="00FE429E" w:rsidP="00FE429E">
      <w:pPr>
        <w:pStyle w:val="Code"/>
      </w:pPr>
      <w:r>
        <w:t>NEFPDUSessionModification ::= SEQUENCE</w:t>
      </w:r>
    </w:p>
    <w:p w14:paraId="4F7A1E74" w14:textId="77777777" w:rsidR="00FE429E" w:rsidRDefault="00FE429E" w:rsidP="00FE429E">
      <w:pPr>
        <w:pStyle w:val="Code"/>
      </w:pPr>
      <w:r>
        <w:t>{</w:t>
      </w:r>
    </w:p>
    <w:p w14:paraId="1AEF3264" w14:textId="77777777" w:rsidR="00FE429E" w:rsidRDefault="00FE429E" w:rsidP="00FE429E">
      <w:pPr>
        <w:pStyle w:val="Code"/>
      </w:pPr>
      <w:r>
        <w:t xml:space="preserve">    sUPI                         [1] SUPI,</w:t>
      </w:r>
    </w:p>
    <w:p w14:paraId="656CEF88" w14:textId="77777777" w:rsidR="00FE429E" w:rsidRDefault="00FE429E" w:rsidP="00FE429E">
      <w:pPr>
        <w:pStyle w:val="Code"/>
      </w:pPr>
      <w:r>
        <w:t xml:space="preserve">    gPSI                         [2] GPSI,</w:t>
      </w:r>
    </w:p>
    <w:p w14:paraId="1F2E2001" w14:textId="77777777" w:rsidR="00FE429E" w:rsidRDefault="00FE429E" w:rsidP="00FE429E">
      <w:pPr>
        <w:pStyle w:val="Code"/>
      </w:pPr>
      <w:r>
        <w:t xml:space="preserve">    sNSSAI                       [3] SNSSAI,</w:t>
      </w:r>
    </w:p>
    <w:p w14:paraId="478E99E8" w14:textId="77777777" w:rsidR="00FE429E" w:rsidRDefault="00FE429E" w:rsidP="00FE429E">
      <w:pPr>
        <w:pStyle w:val="Code"/>
      </w:pPr>
      <w:r>
        <w:t xml:space="preserve">    initiator                    [4] Initiator,</w:t>
      </w:r>
    </w:p>
    <w:p w14:paraId="44B3476D" w14:textId="77777777" w:rsidR="00FE429E" w:rsidRDefault="00FE429E" w:rsidP="00FE429E">
      <w:pPr>
        <w:pStyle w:val="Code"/>
      </w:pPr>
      <w:r>
        <w:t xml:space="preserve">    rDSSourcePortNumber          [5] RDSPortNumber OPTIONAL,</w:t>
      </w:r>
    </w:p>
    <w:p w14:paraId="2CC7FAE3" w14:textId="77777777" w:rsidR="00FE429E" w:rsidRDefault="00FE429E" w:rsidP="00FE429E">
      <w:pPr>
        <w:pStyle w:val="Code"/>
      </w:pPr>
      <w:r>
        <w:t xml:space="preserve">    rDSDestinationPortNumber     [6] RDSPortNumber OPTIONAL,</w:t>
      </w:r>
    </w:p>
    <w:p w14:paraId="0EF0AB96" w14:textId="77777777" w:rsidR="00FE429E" w:rsidRDefault="00FE429E" w:rsidP="00FE429E">
      <w:pPr>
        <w:pStyle w:val="Code"/>
      </w:pPr>
      <w:r>
        <w:t xml:space="preserve">    applicationID                [7] ApplicationID OPTIONAL,</w:t>
      </w:r>
    </w:p>
    <w:p w14:paraId="41F35A28" w14:textId="77777777" w:rsidR="00FE429E" w:rsidRDefault="00FE429E" w:rsidP="00FE429E">
      <w:pPr>
        <w:pStyle w:val="Code"/>
      </w:pPr>
      <w:r>
        <w:t xml:space="preserve">    aFID                         [8] AFID OPTIONAL,</w:t>
      </w:r>
    </w:p>
    <w:p w14:paraId="2FD68101" w14:textId="77777777" w:rsidR="00FE429E" w:rsidRDefault="00FE429E" w:rsidP="00FE429E">
      <w:pPr>
        <w:pStyle w:val="Code"/>
      </w:pPr>
      <w:r>
        <w:t xml:space="preserve">    rDSAction                    [9] RDSAction OPTIONAL,</w:t>
      </w:r>
    </w:p>
    <w:p w14:paraId="531FE059" w14:textId="77777777" w:rsidR="00FE429E" w:rsidRDefault="00FE429E" w:rsidP="00FE429E">
      <w:pPr>
        <w:pStyle w:val="Code"/>
      </w:pPr>
      <w:r>
        <w:t xml:space="preserve">    serializationFormat          [10] SerializationFormat OPTIONAL</w:t>
      </w:r>
    </w:p>
    <w:p w14:paraId="08EEA022" w14:textId="77777777" w:rsidR="00FE429E" w:rsidRDefault="00FE429E" w:rsidP="00FE429E">
      <w:pPr>
        <w:pStyle w:val="Code"/>
      </w:pPr>
      <w:r>
        <w:t>}</w:t>
      </w:r>
    </w:p>
    <w:p w14:paraId="4581FE1C" w14:textId="77777777" w:rsidR="00FE429E" w:rsidRDefault="00FE429E" w:rsidP="00FE429E">
      <w:pPr>
        <w:pStyle w:val="Code"/>
      </w:pPr>
    </w:p>
    <w:p w14:paraId="26FE5622" w14:textId="77777777" w:rsidR="00FE429E" w:rsidRDefault="00FE429E" w:rsidP="00FE429E">
      <w:pPr>
        <w:pStyle w:val="Code"/>
      </w:pPr>
      <w:r>
        <w:t>-- See clause 7.7.2.1.4 for details of this structure</w:t>
      </w:r>
    </w:p>
    <w:p w14:paraId="063B27A7" w14:textId="77777777" w:rsidR="00FE429E" w:rsidRDefault="00FE429E" w:rsidP="00FE429E">
      <w:pPr>
        <w:pStyle w:val="Code"/>
      </w:pPr>
      <w:r>
        <w:t>NEFPDUSessionRelease ::= SEQUENCE</w:t>
      </w:r>
    </w:p>
    <w:p w14:paraId="266CE838" w14:textId="77777777" w:rsidR="00FE429E" w:rsidRDefault="00FE429E" w:rsidP="00FE429E">
      <w:pPr>
        <w:pStyle w:val="Code"/>
      </w:pPr>
      <w:r>
        <w:t>{</w:t>
      </w:r>
    </w:p>
    <w:p w14:paraId="3B1568D0" w14:textId="77777777" w:rsidR="00FE429E" w:rsidRDefault="00FE429E" w:rsidP="00FE429E">
      <w:pPr>
        <w:pStyle w:val="Code"/>
      </w:pPr>
      <w:r>
        <w:t xml:space="preserve">    sUPI                   [1] SUPI,</w:t>
      </w:r>
    </w:p>
    <w:p w14:paraId="3F62BD71" w14:textId="77777777" w:rsidR="00FE429E" w:rsidRDefault="00FE429E" w:rsidP="00FE429E">
      <w:pPr>
        <w:pStyle w:val="Code"/>
      </w:pPr>
      <w:r>
        <w:t xml:space="preserve">    gPSI                   [2] GPSI,</w:t>
      </w:r>
    </w:p>
    <w:p w14:paraId="4A0A75A3" w14:textId="77777777" w:rsidR="00FE429E" w:rsidRDefault="00FE429E" w:rsidP="00FE429E">
      <w:pPr>
        <w:pStyle w:val="Code"/>
      </w:pPr>
      <w:r>
        <w:t xml:space="preserve">    pDUSessionID           [3] PDUSessionID,</w:t>
      </w:r>
    </w:p>
    <w:p w14:paraId="0E4FC309" w14:textId="77777777" w:rsidR="00FE429E" w:rsidRDefault="00FE429E" w:rsidP="00FE429E">
      <w:pPr>
        <w:pStyle w:val="Code"/>
      </w:pPr>
      <w:r>
        <w:t xml:space="preserve">    timeOfFirstPacket      [4] Timestamp OPTIONAL,</w:t>
      </w:r>
    </w:p>
    <w:p w14:paraId="24F9FB6D" w14:textId="77777777" w:rsidR="00FE429E" w:rsidRDefault="00FE429E" w:rsidP="00FE429E">
      <w:pPr>
        <w:pStyle w:val="Code"/>
      </w:pPr>
      <w:r>
        <w:t xml:space="preserve">    timeOfLastPacket       [5] Timestamp OPTIONAL,</w:t>
      </w:r>
    </w:p>
    <w:p w14:paraId="252F3F32" w14:textId="77777777" w:rsidR="00FE429E" w:rsidRDefault="00FE429E" w:rsidP="00FE429E">
      <w:pPr>
        <w:pStyle w:val="Code"/>
      </w:pPr>
      <w:r>
        <w:lastRenderedPageBreak/>
        <w:t xml:space="preserve">    uplinkVolume           [6] INTEGER OPTIONAL,</w:t>
      </w:r>
    </w:p>
    <w:p w14:paraId="2098164A" w14:textId="77777777" w:rsidR="00FE429E" w:rsidRDefault="00FE429E" w:rsidP="00FE429E">
      <w:pPr>
        <w:pStyle w:val="Code"/>
      </w:pPr>
      <w:r>
        <w:t xml:space="preserve">    downlinkVolume         [7] INTEGER OPTIONAL,</w:t>
      </w:r>
    </w:p>
    <w:p w14:paraId="059BE669" w14:textId="77777777" w:rsidR="00FE429E" w:rsidRDefault="00FE429E" w:rsidP="00FE429E">
      <w:pPr>
        <w:pStyle w:val="Code"/>
      </w:pPr>
      <w:r>
        <w:t xml:space="preserve">    releaseCause           [8] NEFReleaseCause</w:t>
      </w:r>
    </w:p>
    <w:p w14:paraId="48E2EF3C" w14:textId="77777777" w:rsidR="00FE429E" w:rsidRDefault="00FE429E" w:rsidP="00FE429E">
      <w:pPr>
        <w:pStyle w:val="Code"/>
      </w:pPr>
      <w:r>
        <w:t>}</w:t>
      </w:r>
    </w:p>
    <w:p w14:paraId="4500A744" w14:textId="77777777" w:rsidR="00FE429E" w:rsidRDefault="00FE429E" w:rsidP="00FE429E">
      <w:pPr>
        <w:pStyle w:val="Code"/>
      </w:pPr>
    </w:p>
    <w:p w14:paraId="451DA6B5" w14:textId="77777777" w:rsidR="00FE429E" w:rsidRDefault="00FE429E" w:rsidP="00FE429E">
      <w:pPr>
        <w:pStyle w:val="Code"/>
      </w:pPr>
      <w:r>
        <w:t>-- See clause 7.7.2.1.5 for details of this structure</w:t>
      </w:r>
    </w:p>
    <w:p w14:paraId="1D9140C7" w14:textId="77777777" w:rsidR="00FE429E" w:rsidRDefault="00FE429E" w:rsidP="00FE429E">
      <w:pPr>
        <w:pStyle w:val="Code"/>
      </w:pPr>
      <w:r>
        <w:t>NEFUnsuccessfulProcedure ::= SEQUENCE</w:t>
      </w:r>
    </w:p>
    <w:p w14:paraId="686ECFA8" w14:textId="77777777" w:rsidR="00FE429E" w:rsidRDefault="00FE429E" w:rsidP="00FE429E">
      <w:pPr>
        <w:pStyle w:val="Code"/>
      </w:pPr>
      <w:r>
        <w:t>{</w:t>
      </w:r>
    </w:p>
    <w:p w14:paraId="7E21572A" w14:textId="77777777" w:rsidR="00FE429E" w:rsidRDefault="00FE429E" w:rsidP="00FE429E">
      <w:pPr>
        <w:pStyle w:val="Code"/>
      </w:pPr>
      <w:r>
        <w:t xml:space="preserve">    failureCause                 [1] NEFFailureCause,</w:t>
      </w:r>
    </w:p>
    <w:p w14:paraId="6019DF1E" w14:textId="77777777" w:rsidR="00FE429E" w:rsidRDefault="00FE429E" w:rsidP="00FE429E">
      <w:pPr>
        <w:pStyle w:val="Code"/>
      </w:pPr>
      <w:r>
        <w:t xml:space="preserve">    sUPI                         [2] SUPI,</w:t>
      </w:r>
    </w:p>
    <w:p w14:paraId="5B915B49" w14:textId="77777777" w:rsidR="00FE429E" w:rsidRDefault="00FE429E" w:rsidP="00FE429E">
      <w:pPr>
        <w:pStyle w:val="Code"/>
      </w:pPr>
      <w:r>
        <w:t xml:space="preserve">    gPSI                         [3] GPSI OPTIONAL,</w:t>
      </w:r>
    </w:p>
    <w:p w14:paraId="7267F41B" w14:textId="77777777" w:rsidR="00FE429E" w:rsidRDefault="00FE429E" w:rsidP="00FE429E">
      <w:pPr>
        <w:pStyle w:val="Code"/>
      </w:pPr>
      <w:r>
        <w:t xml:space="preserve">    pDUSessionID                 [4] PDUSessionID,</w:t>
      </w:r>
    </w:p>
    <w:p w14:paraId="190CA1ED" w14:textId="77777777" w:rsidR="00FE429E" w:rsidRDefault="00FE429E" w:rsidP="00FE429E">
      <w:pPr>
        <w:pStyle w:val="Code"/>
      </w:pPr>
      <w:r>
        <w:t xml:space="preserve">    dNN                          [5] DNN OPTIONAL,</w:t>
      </w:r>
    </w:p>
    <w:p w14:paraId="14ACCD27" w14:textId="77777777" w:rsidR="00FE429E" w:rsidRDefault="00FE429E" w:rsidP="00FE429E">
      <w:pPr>
        <w:pStyle w:val="Code"/>
      </w:pPr>
      <w:r>
        <w:t xml:space="preserve">    sNSSAI                       [6] SNSSAI OPTIONAL,</w:t>
      </w:r>
    </w:p>
    <w:p w14:paraId="444712A8" w14:textId="77777777" w:rsidR="00FE429E" w:rsidRDefault="00FE429E" w:rsidP="00FE429E">
      <w:pPr>
        <w:pStyle w:val="Code"/>
      </w:pPr>
      <w:r>
        <w:t xml:space="preserve">    rDSDestinationPortNumber     [7] RDSPortNumber,</w:t>
      </w:r>
    </w:p>
    <w:p w14:paraId="75A3876D" w14:textId="77777777" w:rsidR="00FE429E" w:rsidRDefault="00FE429E" w:rsidP="00FE429E">
      <w:pPr>
        <w:pStyle w:val="Code"/>
      </w:pPr>
      <w:r>
        <w:t xml:space="preserve">    applicationID                [8] ApplicationID,</w:t>
      </w:r>
    </w:p>
    <w:p w14:paraId="1D8F5CFB" w14:textId="77777777" w:rsidR="00FE429E" w:rsidRDefault="00FE429E" w:rsidP="00FE429E">
      <w:pPr>
        <w:pStyle w:val="Code"/>
      </w:pPr>
      <w:r>
        <w:t xml:space="preserve">    aFID                         [9] AFID</w:t>
      </w:r>
    </w:p>
    <w:p w14:paraId="1FEED0BE" w14:textId="77777777" w:rsidR="00FE429E" w:rsidRDefault="00FE429E" w:rsidP="00FE429E">
      <w:pPr>
        <w:pStyle w:val="Code"/>
      </w:pPr>
      <w:r>
        <w:t>}</w:t>
      </w:r>
    </w:p>
    <w:p w14:paraId="27CACE69" w14:textId="77777777" w:rsidR="00FE429E" w:rsidRDefault="00FE429E" w:rsidP="00FE429E">
      <w:pPr>
        <w:pStyle w:val="Code"/>
      </w:pPr>
    </w:p>
    <w:p w14:paraId="2A5D4D44" w14:textId="77777777" w:rsidR="00FE429E" w:rsidRDefault="00FE429E" w:rsidP="00FE429E">
      <w:pPr>
        <w:pStyle w:val="Code"/>
      </w:pPr>
      <w:r>
        <w:t>-- See clause 7.7.2.1.6 for details of this structure</w:t>
      </w:r>
    </w:p>
    <w:p w14:paraId="5869E93E" w14:textId="77777777" w:rsidR="00FE429E" w:rsidRDefault="00FE429E" w:rsidP="00FE429E">
      <w:pPr>
        <w:pStyle w:val="Code"/>
      </w:pPr>
      <w:r>
        <w:t>NEFStartOfInterceptionWithEstablishedPDUSession ::= SEQUENCE</w:t>
      </w:r>
    </w:p>
    <w:p w14:paraId="7225CA8F" w14:textId="77777777" w:rsidR="00FE429E" w:rsidRDefault="00FE429E" w:rsidP="00FE429E">
      <w:pPr>
        <w:pStyle w:val="Code"/>
      </w:pPr>
      <w:r>
        <w:t>{</w:t>
      </w:r>
    </w:p>
    <w:p w14:paraId="2ED8C464" w14:textId="77777777" w:rsidR="00FE429E" w:rsidRDefault="00FE429E" w:rsidP="00FE429E">
      <w:pPr>
        <w:pStyle w:val="Code"/>
      </w:pPr>
      <w:r>
        <w:t xml:space="preserve">    sUPI               [1] SUPI,</w:t>
      </w:r>
    </w:p>
    <w:p w14:paraId="4CF2EE4B" w14:textId="77777777" w:rsidR="00FE429E" w:rsidRDefault="00FE429E" w:rsidP="00FE429E">
      <w:pPr>
        <w:pStyle w:val="Code"/>
      </w:pPr>
      <w:r>
        <w:t xml:space="preserve">    gPSI               [2] GPSI,</w:t>
      </w:r>
    </w:p>
    <w:p w14:paraId="1EAC9568" w14:textId="77777777" w:rsidR="00FE429E" w:rsidRDefault="00FE429E" w:rsidP="00FE429E">
      <w:pPr>
        <w:pStyle w:val="Code"/>
      </w:pPr>
      <w:r>
        <w:t xml:space="preserve">    pDUSessionID       [3] PDUSessionID,</w:t>
      </w:r>
    </w:p>
    <w:p w14:paraId="5DEC684F" w14:textId="77777777" w:rsidR="00FE429E" w:rsidRDefault="00FE429E" w:rsidP="00FE429E">
      <w:pPr>
        <w:pStyle w:val="Code"/>
      </w:pPr>
      <w:r>
        <w:t xml:space="preserve">    dNN                [4] DNN,</w:t>
      </w:r>
    </w:p>
    <w:p w14:paraId="516A7B03" w14:textId="77777777" w:rsidR="00FE429E" w:rsidRDefault="00FE429E" w:rsidP="00FE429E">
      <w:pPr>
        <w:pStyle w:val="Code"/>
      </w:pPr>
      <w:r>
        <w:t xml:space="preserve">    sNSSAI             [5] SNSSAI,</w:t>
      </w:r>
    </w:p>
    <w:p w14:paraId="7CFDF389" w14:textId="77777777" w:rsidR="00FE429E" w:rsidRDefault="00FE429E" w:rsidP="00FE429E">
      <w:pPr>
        <w:pStyle w:val="Code"/>
      </w:pPr>
      <w:r>
        <w:t xml:space="preserve">    nEFID              [6] NEFID,</w:t>
      </w:r>
    </w:p>
    <w:p w14:paraId="3574B99E" w14:textId="77777777" w:rsidR="00FE429E" w:rsidRDefault="00FE429E" w:rsidP="00FE429E">
      <w:pPr>
        <w:pStyle w:val="Code"/>
      </w:pPr>
      <w:r>
        <w:t xml:space="preserve">    rDSSupport         [7] RDSSupport,</w:t>
      </w:r>
    </w:p>
    <w:p w14:paraId="5A01BD23" w14:textId="77777777" w:rsidR="00FE429E" w:rsidRDefault="00FE429E" w:rsidP="00FE429E">
      <w:pPr>
        <w:pStyle w:val="Code"/>
      </w:pPr>
      <w:r>
        <w:t xml:space="preserve">    sMFID              [8] SMFID,</w:t>
      </w:r>
    </w:p>
    <w:p w14:paraId="0FC1C049" w14:textId="77777777" w:rsidR="00FE429E" w:rsidRDefault="00FE429E" w:rsidP="00FE429E">
      <w:pPr>
        <w:pStyle w:val="Code"/>
      </w:pPr>
      <w:r>
        <w:t xml:space="preserve">    aFID               [9] AFID</w:t>
      </w:r>
    </w:p>
    <w:p w14:paraId="16FA5876" w14:textId="77777777" w:rsidR="00FE429E" w:rsidRDefault="00FE429E" w:rsidP="00FE429E">
      <w:pPr>
        <w:pStyle w:val="Code"/>
      </w:pPr>
      <w:r>
        <w:t>}</w:t>
      </w:r>
    </w:p>
    <w:p w14:paraId="1D20533A" w14:textId="77777777" w:rsidR="00FE429E" w:rsidRDefault="00FE429E" w:rsidP="00FE429E">
      <w:pPr>
        <w:pStyle w:val="Code"/>
      </w:pPr>
    </w:p>
    <w:p w14:paraId="7C259FEC" w14:textId="77777777" w:rsidR="00FE429E" w:rsidRDefault="00FE429E" w:rsidP="00FE429E">
      <w:pPr>
        <w:pStyle w:val="Code"/>
      </w:pPr>
      <w:r>
        <w:t>-- See clause 7.7.3.1.1 for details of this structure</w:t>
      </w:r>
    </w:p>
    <w:p w14:paraId="4A75285B" w14:textId="77777777" w:rsidR="00FE429E" w:rsidRDefault="00FE429E" w:rsidP="00FE429E">
      <w:pPr>
        <w:pStyle w:val="Code"/>
      </w:pPr>
      <w:r>
        <w:t>NEFDeviceTrigger ::= SEQUENCE</w:t>
      </w:r>
    </w:p>
    <w:p w14:paraId="0B99FC36" w14:textId="77777777" w:rsidR="00FE429E" w:rsidRDefault="00FE429E" w:rsidP="00FE429E">
      <w:pPr>
        <w:pStyle w:val="Code"/>
      </w:pPr>
      <w:r>
        <w:t>{</w:t>
      </w:r>
    </w:p>
    <w:p w14:paraId="2D6D4C3B" w14:textId="77777777" w:rsidR="00FE429E" w:rsidRDefault="00FE429E" w:rsidP="00FE429E">
      <w:pPr>
        <w:pStyle w:val="Code"/>
      </w:pPr>
      <w:r>
        <w:t xml:space="preserve">    sUPI                  [1] SUPI,</w:t>
      </w:r>
    </w:p>
    <w:p w14:paraId="55123824" w14:textId="77777777" w:rsidR="00FE429E" w:rsidRDefault="00FE429E" w:rsidP="00FE429E">
      <w:pPr>
        <w:pStyle w:val="Code"/>
      </w:pPr>
      <w:r>
        <w:t xml:space="preserve">    gPSI                  [2] GPSI,</w:t>
      </w:r>
    </w:p>
    <w:p w14:paraId="3700AC93" w14:textId="77777777" w:rsidR="00FE429E" w:rsidRDefault="00FE429E" w:rsidP="00FE429E">
      <w:pPr>
        <w:pStyle w:val="Code"/>
      </w:pPr>
      <w:r>
        <w:t xml:space="preserve">    triggerId             [3] TriggerID,</w:t>
      </w:r>
    </w:p>
    <w:p w14:paraId="2FE941AB" w14:textId="77777777" w:rsidR="00FE429E" w:rsidRDefault="00FE429E" w:rsidP="00FE429E">
      <w:pPr>
        <w:pStyle w:val="Code"/>
      </w:pPr>
      <w:r>
        <w:t xml:space="preserve">    aFID                  [4] AFID,</w:t>
      </w:r>
    </w:p>
    <w:p w14:paraId="228914CA" w14:textId="77777777" w:rsidR="00FE429E" w:rsidRDefault="00FE429E" w:rsidP="00FE429E">
      <w:pPr>
        <w:pStyle w:val="Code"/>
      </w:pPr>
      <w:r>
        <w:t xml:space="preserve">    triggerPayload        [5] TriggerPayload OPTIONAL,</w:t>
      </w:r>
    </w:p>
    <w:p w14:paraId="7FEF50C9" w14:textId="77777777" w:rsidR="00FE429E" w:rsidRDefault="00FE429E" w:rsidP="00FE429E">
      <w:pPr>
        <w:pStyle w:val="Code"/>
      </w:pPr>
      <w:r>
        <w:t xml:space="preserve">    validityPeriod        [6] INTEGER OPTIONAL,</w:t>
      </w:r>
    </w:p>
    <w:p w14:paraId="1AFB3332" w14:textId="77777777" w:rsidR="00FE429E" w:rsidRDefault="00FE429E" w:rsidP="00FE429E">
      <w:pPr>
        <w:pStyle w:val="Code"/>
      </w:pPr>
      <w:r>
        <w:t xml:space="preserve">    priorityDT            [7] PriorityDT OPTIONAL,</w:t>
      </w:r>
    </w:p>
    <w:p w14:paraId="31E7C887" w14:textId="77777777" w:rsidR="00FE429E" w:rsidRDefault="00FE429E" w:rsidP="00FE429E">
      <w:pPr>
        <w:pStyle w:val="Code"/>
      </w:pPr>
      <w:r>
        <w:t xml:space="preserve">    sourcePortId          [8] PortNumber OPTIONAL,</w:t>
      </w:r>
    </w:p>
    <w:p w14:paraId="2404A1D6" w14:textId="77777777" w:rsidR="00FE429E" w:rsidRDefault="00FE429E" w:rsidP="00FE429E">
      <w:pPr>
        <w:pStyle w:val="Code"/>
      </w:pPr>
      <w:r>
        <w:t xml:space="preserve">    destinationPortId     [9] PortNumber OPTIONAL</w:t>
      </w:r>
    </w:p>
    <w:p w14:paraId="60C14A75" w14:textId="77777777" w:rsidR="00FE429E" w:rsidRDefault="00FE429E" w:rsidP="00FE429E">
      <w:pPr>
        <w:pStyle w:val="Code"/>
      </w:pPr>
      <w:r>
        <w:t>}</w:t>
      </w:r>
    </w:p>
    <w:p w14:paraId="725261C9" w14:textId="77777777" w:rsidR="00FE429E" w:rsidRDefault="00FE429E" w:rsidP="00FE429E">
      <w:pPr>
        <w:pStyle w:val="Code"/>
      </w:pPr>
    </w:p>
    <w:p w14:paraId="5D7E62D0" w14:textId="77777777" w:rsidR="00FE429E" w:rsidRDefault="00FE429E" w:rsidP="00FE429E">
      <w:pPr>
        <w:pStyle w:val="Code"/>
      </w:pPr>
      <w:r>
        <w:t>-- See clause 7.7.3.1.2 for details of this structure</w:t>
      </w:r>
    </w:p>
    <w:p w14:paraId="54A1BD12" w14:textId="77777777" w:rsidR="00FE429E" w:rsidRDefault="00FE429E" w:rsidP="00FE429E">
      <w:pPr>
        <w:pStyle w:val="Code"/>
      </w:pPr>
      <w:r>
        <w:t>NEFDeviceTriggerReplace ::= SEQUENCE</w:t>
      </w:r>
    </w:p>
    <w:p w14:paraId="5BDF50E0" w14:textId="77777777" w:rsidR="00FE429E" w:rsidRDefault="00FE429E" w:rsidP="00FE429E">
      <w:pPr>
        <w:pStyle w:val="Code"/>
      </w:pPr>
      <w:r>
        <w:t>{</w:t>
      </w:r>
    </w:p>
    <w:p w14:paraId="212E8C73" w14:textId="77777777" w:rsidR="00FE429E" w:rsidRDefault="00FE429E" w:rsidP="00FE429E">
      <w:pPr>
        <w:pStyle w:val="Code"/>
      </w:pPr>
      <w:r>
        <w:t xml:space="preserve">    sUPI                     [1] SUPI,</w:t>
      </w:r>
    </w:p>
    <w:p w14:paraId="11CEE0E9" w14:textId="77777777" w:rsidR="00FE429E" w:rsidRDefault="00FE429E" w:rsidP="00FE429E">
      <w:pPr>
        <w:pStyle w:val="Code"/>
      </w:pPr>
      <w:r>
        <w:t xml:space="preserve">    gPSI                     [2] GPSI,</w:t>
      </w:r>
    </w:p>
    <w:p w14:paraId="489708E9" w14:textId="77777777" w:rsidR="00FE429E" w:rsidRDefault="00FE429E" w:rsidP="00FE429E">
      <w:pPr>
        <w:pStyle w:val="Code"/>
      </w:pPr>
      <w:r>
        <w:t xml:space="preserve">    triggerId                [3] TriggerID,</w:t>
      </w:r>
    </w:p>
    <w:p w14:paraId="653DAA4F" w14:textId="77777777" w:rsidR="00FE429E" w:rsidRDefault="00FE429E" w:rsidP="00FE429E">
      <w:pPr>
        <w:pStyle w:val="Code"/>
      </w:pPr>
      <w:r>
        <w:t xml:space="preserve">    aFID                     [4] AFID,</w:t>
      </w:r>
    </w:p>
    <w:p w14:paraId="09BB8679" w14:textId="77777777" w:rsidR="00FE429E" w:rsidRDefault="00FE429E" w:rsidP="00FE429E">
      <w:pPr>
        <w:pStyle w:val="Code"/>
      </w:pPr>
      <w:r>
        <w:t xml:space="preserve">    triggerPayload           [5] TriggerPayload OPTIONAL,</w:t>
      </w:r>
    </w:p>
    <w:p w14:paraId="7A228767" w14:textId="77777777" w:rsidR="00FE429E" w:rsidRDefault="00FE429E" w:rsidP="00FE429E">
      <w:pPr>
        <w:pStyle w:val="Code"/>
      </w:pPr>
      <w:r>
        <w:t xml:space="preserve">    validityPeriod           [6] INTEGER OPTIONAL,</w:t>
      </w:r>
    </w:p>
    <w:p w14:paraId="19B16425" w14:textId="77777777" w:rsidR="00FE429E" w:rsidRDefault="00FE429E" w:rsidP="00FE429E">
      <w:pPr>
        <w:pStyle w:val="Code"/>
      </w:pPr>
      <w:r>
        <w:t xml:space="preserve">    priorityDT               [7] PriorityDT OPTIONAL,</w:t>
      </w:r>
    </w:p>
    <w:p w14:paraId="455B9E4E" w14:textId="77777777" w:rsidR="00FE429E" w:rsidRDefault="00FE429E" w:rsidP="00FE429E">
      <w:pPr>
        <w:pStyle w:val="Code"/>
      </w:pPr>
      <w:r>
        <w:t xml:space="preserve">    sourcePortId             [8] PortNumber OPTIONAL,</w:t>
      </w:r>
    </w:p>
    <w:p w14:paraId="66D4FF62" w14:textId="77777777" w:rsidR="00FE429E" w:rsidRDefault="00FE429E" w:rsidP="00FE429E">
      <w:pPr>
        <w:pStyle w:val="Code"/>
      </w:pPr>
      <w:r>
        <w:t xml:space="preserve">    destinationPortId        [9] PortNumber OPTIONAL</w:t>
      </w:r>
    </w:p>
    <w:p w14:paraId="145645C5" w14:textId="77777777" w:rsidR="00FE429E" w:rsidRDefault="00FE429E" w:rsidP="00FE429E">
      <w:pPr>
        <w:pStyle w:val="Code"/>
      </w:pPr>
      <w:r>
        <w:t>}</w:t>
      </w:r>
    </w:p>
    <w:p w14:paraId="4CBF5103" w14:textId="77777777" w:rsidR="00FE429E" w:rsidRDefault="00FE429E" w:rsidP="00FE429E">
      <w:pPr>
        <w:pStyle w:val="Code"/>
      </w:pPr>
    </w:p>
    <w:p w14:paraId="6293ADA4" w14:textId="77777777" w:rsidR="00FE429E" w:rsidRDefault="00FE429E" w:rsidP="00FE429E">
      <w:pPr>
        <w:pStyle w:val="Code"/>
      </w:pPr>
      <w:r>
        <w:t>-- See clause 7.7.3.1.3 for details of this structure</w:t>
      </w:r>
    </w:p>
    <w:p w14:paraId="56794657" w14:textId="77777777" w:rsidR="00FE429E" w:rsidRDefault="00FE429E" w:rsidP="00FE429E">
      <w:pPr>
        <w:pStyle w:val="Code"/>
      </w:pPr>
      <w:r>
        <w:t>NEFDeviceTriggerCancellation ::= SEQUENCE</w:t>
      </w:r>
    </w:p>
    <w:p w14:paraId="058C68AD" w14:textId="77777777" w:rsidR="00FE429E" w:rsidRDefault="00FE429E" w:rsidP="00FE429E">
      <w:pPr>
        <w:pStyle w:val="Code"/>
      </w:pPr>
      <w:r>
        <w:t>{</w:t>
      </w:r>
    </w:p>
    <w:p w14:paraId="76986BFE" w14:textId="77777777" w:rsidR="00FE429E" w:rsidRDefault="00FE429E" w:rsidP="00FE429E">
      <w:pPr>
        <w:pStyle w:val="Code"/>
      </w:pPr>
      <w:r>
        <w:t xml:space="preserve">    sUPI                  [1] SUPI,</w:t>
      </w:r>
    </w:p>
    <w:p w14:paraId="5073E37D" w14:textId="77777777" w:rsidR="00FE429E" w:rsidRDefault="00FE429E" w:rsidP="00FE429E">
      <w:pPr>
        <w:pStyle w:val="Code"/>
      </w:pPr>
      <w:r>
        <w:t xml:space="preserve">    gPSI                  [2] GPSI,</w:t>
      </w:r>
    </w:p>
    <w:p w14:paraId="08EB01C3" w14:textId="77777777" w:rsidR="00FE429E" w:rsidRDefault="00FE429E" w:rsidP="00FE429E">
      <w:pPr>
        <w:pStyle w:val="Code"/>
      </w:pPr>
      <w:r>
        <w:t xml:space="preserve">    triggerId             [3] TriggerID</w:t>
      </w:r>
    </w:p>
    <w:p w14:paraId="3AAF5707" w14:textId="77777777" w:rsidR="00FE429E" w:rsidRDefault="00FE429E" w:rsidP="00FE429E">
      <w:pPr>
        <w:pStyle w:val="Code"/>
      </w:pPr>
      <w:r>
        <w:t>}</w:t>
      </w:r>
    </w:p>
    <w:p w14:paraId="73AA826E" w14:textId="77777777" w:rsidR="00FE429E" w:rsidRDefault="00FE429E" w:rsidP="00FE429E">
      <w:pPr>
        <w:pStyle w:val="Code"/>
      </w:pPr>
    </w:p>
    <w:p w14:paraId="6F5A9C76" w14:textId="77777777" w:rsidR="00FE429E" w:rsidRDefault="00FE429E" w:rsidP="00FE429E">
      <w:pPr>
        <w:pStyle w:val="Code"/>
      </w:pPr>
      <w:r>
        <w:t>-- See clause 7.7.3.1.4 for details of this structure</w:t>
      </w:r>
    </w:p>
    <w:p w14:paraId="0231474B" w14:textId="77777777" w:rsidR="00FE429E" w:rsidRDefault="00FE429E" w:rsidP="00FE429E">
      <w:pPr>
        <w:pStyle w:val="Code"/>
      </w:pPr>
      <w:r>
        <w:t>NEFDeviceTriggerReportNotify ::= SEQUENCE</w:t>
      </w:r>
    </w:p>
    <w:p w14:paraId="3788B56E" w14:textId="77777777" w:rsidR="00FE429E" w:rsidRDefault="00FE429E" w:rsidP="00FE429E">
      <w:pPr>
        <w:pStyle w:val="Code"/>
      </w:pPr>
      <w:r>
        <w:t>{</w:t>
      </w:r>
    </w:p>
    <w:p w14:paraId="12A504BF" w14:textId="77777777" w:rsidR="00FE429E" w:rsidRDefault="00FE429E" w:rsidP="00FE429E">
      <w:pPr>
        <w:pStyle w:val="Code"/>
      </w:pPr>
      <w:r>
        <w:t xml:space="preserve">    sUPI                             [1] SUPI,</w:t>
      </w:r>
    </w:p>
    <w:p w14:paraId="5FB3DE50" w14:textId="77777777" w:rsidR="00FE429E" w:rsidRDefault="00FE429E" w:rsidP="00FE429E">
      <w:pPr>
        <w:pStyle w:val="Code"/>
      </w:pPr>
      <w:r>
        <w:t xml:space="preserve">    gPSI                             [2] GPSI,</w:t>
      </w:r>
    </w:p>
    <w:p w14:paraId="1264957B" w14:textId="77777777" w:rsidR="00FE429E" w:rsidRDefault="00FE429E" w:rsidP="00FE429E">
      <w:pPr>
        <w:pStyle w:val="Code"/>
      </w:pPr>
      <w:r>
        <w:t xml:space="preserve">    triggerId                        [3] TriggerID,</w:t>
      </w:r>
    </w:p>
    <w:p w14:paraId="37C7512C" w14:textId="77777777" w:rsidR="00FE429E" w:rsidRDefault="00FE429E" w:rsidP="00FE429E">
      <w:pPr>
        <w:pStyle w:val="Code"/>
      </w:pPr>
      <w:r>
        <w:t xml:space="preserve">    deviceTriggerDeliveryResult      [4] DeviceTriggerDeliveryResult</w:t>
      </w:r>
    </w:p>
    <w:p w14:paraId="7481D561" w14:textId="77777777" w:rsidR="00FE429E" w:rsidRDefault="00FE429E" w:rsidP="00FE429E">
      <w:pPr>
        <w:pStyle w:val="Code"/>
      </w:pPr>
      <w:r>
        <w:t>}</w:t>
      </w:r>
    </w:p>
    <w:p w14:paraId="33E3E69F" w14:textId="77777777" w:rsidR="00FE429E" w:rsidRDefault="00FE429E" w:rsidP="00FE429E">
      <w:pPr>
        <w:pStyle w:val="Code"/>
      </w:pPr>
    </w:p>
    <w:p w14:paraId="49132951" w14:textId="77777777" w:rsidR="00FE429E" w:rsidRDefault="00FE429E" w:rsidP="00FE429E">
      <w:pPr>
        <w:pStyle w:val="Code"/>
      </w:pPr>
      <w:r>
        <w:lastRenderedPageBreak/>
        <w:t>-- See clause 7.7.4.1.1 for details of this structure</w:t>
      </w:r>
    </w:p>
    <w:p w14:paraId="7F24F42B" w14:textId="77777777" w:rsidR="00FE429E" w:rsidRDefault="00FE429E" w:rsidP="00FE429E">
      <w:pPr>
        <w:pStyle w:val="Code"/>
      </w:pPr>
      <w:r>
        <w:t>NEFMSISDNLessMOSMS ::= SEQUENCE</w:t>
      </w:r>
    </w:p>
    <w:p w14:paraId="47B81D77" w14:textId="77777777" w:rsidR="00FE429E" w:rsidRDefault="00FE429E" w:rsidP="00FE429E">
      <w:pPr>
        <w:pStyle w:val="Code"/>
      </w:pPr>
      <w:r>
        <w:t>{</w:t>
      </w:r>
    </w:p>
    <w:p w14:paraId="7D4F4434" w14:textId="77777777" w:rsidR="00FE429E" w:rsidRDefault="00FE429E" w:rsidP="00FE429E">
      <w:pPr>
        <w:pStyle w:val="Code"/>
      </w:pPr>
      <w:r>
        <w:t xml:space="preserve">    sUPI                      [1] SUPI,</w:t>
      </w:r>
    </w:p>
    <w:p w14:paraId="64F88742" w14:textId="77777777" w:rsidR="00FE429E" w:rsidRDefault="00FE429E" w:rsidP="00FE429E">
      <w:pPr>
        <w:pStyle w:val="Code"/>
      </w:pPr>
      <w:r>
        <w:t xml:space="preserve">    gPSI                      [2] GPSI,</w:t>
      </w:r>
    </w:p>
    <w:p w14:paraId="2D69DF4C" w14:textId="77777777" w:rsidR="00FE429E" w:rsidRDefault="00FE429E" w:rsidP="00FE429E">
      <w:pPr>
        <w:pStyle w:val="Code"/>
      </w:pPr>
      <w:r>
        <w:t xml:space="preserve">    terminatingSMSParty       [3] AFID,</w:t>
      </w:r>
    </w:p>
    <w:p w14:paraId="51A824CD" w14:textId="77777777" w:rsidR="00FE429E" w:rsidRDefault="00FE429E" w:rsidP="00FE429E">
      <w:pPr>
        <w:pStyle w:val="Code"/>
      </w:pPr>
      <w:r>
        <w:t xml:space="preserve">    sMS                       [4] SMSTPDUData OPTIONAL,</w:t>
      </w:r>
    </w:p>
    <w:p w14:paraId="3A989D2C" w14:textId="77777777" w:rsidR="00FE429E" w:rsidRDefault="00FE429E" w:rsidP="00FE429E">
      <w:pPr>
        <w:pStyle w:val="Code"/>
      </w:pPr>
      <w:r>
        <w:t xml:space="preserve">    sourcePort                [5] PortNumber OPTIONAL,</w:t>
      </w:r>
    </w:p>
    <w:p w14:paraId="0BD26C84" w14:textId="77777777" w:rsidR="00FE429E" w:rsidRDefault="00FE429E" w:rsidP="00FE429E">
      <w:pPr>
        <w:pStyle w:val="Code"/>
      </w:pPr>
      <w:r>
        <w:t xml:space="preserve">    destinationPort           [6] PortNumber OPTIONAL</w:t>
      </w:r>
    </w:p>
    <w:p w14:paraId="2299BB07" w14:textId="77777777" w:rsidR="00FE429E" w:rsidRDefault="00FE429E" w:rsidP="00FE429E">
      <w:pPr>
        <w:pStyle w:val="Code"/>
      </w:pPr>
      <w:r>
        <w:t>}</w:t>
      </w:r>
    </w:p>
    <w:p w14:paraId="7EA8C26C" w14:textId="77777777" w:rsidR="00FE429E" w:rsidRDefault="00FE429E" w:rsidP="00FE429E">
      <w:pPr>
        <w:pStyle w:val="Code"/>
      </w:pPr>
    </w:p>
    <w:p w14:paraId="2B37A2FF" w14:textId="77777777" w:rsidR="00FE429E" w:rsidRDefault="00FE429E" w:rsidP="00FE429E">
      <w:pPr>
        <w:pStyle w:val="Code"/>
      </w:pPr>
      <w:r>
        <w:t>-- See clause 7.7.5.1.1 for details of this structure</w:t>
      </w:r>
    </w:p>
    <w:p w14:paraId="1074CA8F" w14:textId="77777777" w:rsidR="00FE429E" w:rsidRDefault="00FE429E" w:rsidP="00FE429E">
      <w:pPr>
        <w:pStyle w:val="Code"/>
      </w:pPr>
      <w:r>
        <w:t>NEFExpectedUEBehaviourUpdate ::= SEQUENCE</w:t>
      </w:r>
    </w:p>
    <w:p w14:paraId="6B8B9315" w14:textId="77777777" w:rsidR="00FE429E" w:rsidRDefault="00FE429E" w:rsidP="00FE429E">
      <w:pPr>
        <w:pStyle w:val="Code"/>
      </w:pPr>
      <w:r>
        <w:t>{</w:t>
      </w:r>
    </w:p>
    <w:p w14:paraId="6496833D" w14:textId="77777777" w:rsidR="00FE429E" w:rsidRDefault="00FE429E" w:rsidP="00FE429E">
      <w:pPr>
        <w:pStyle w:val="Code"/>
      </w:pPr>
      <w:r>
        <w:t xml:space="preserve">    gPSI                                  [1] GPSI,</w:t>
      </w:r>
    </w:p>
    <w:p w14:paraId="7D35A9AD" w14:textId="77777777" w:rsidR="00FE429E" w:rsidRDefault="00FE429E" w:rsidP="00FE429E">
      <w:pPr>
        <w:pStyle w:val="Code"/>
      </w:pPr>
      <w:r>
        <w:t xml:space="preserve">    expectedUEMovingTrajectory            [2] SEQUENCE OF UMTLocationArea5G OPTIONAL,</w:t>
      </w:r>
    </w:p>
    <w:p w14:paraId="0EBB4EFB" w14:textId="77777777" w:rsidR="00FE429E" w:rsidRDefault="00FE429E" w:rsidP="00FE429E">
      <w:pPr>
        <w:pStyle w:val="Code"/>
      </w:pPr>
      <w:r>
        <w:t xml:space="preserve">    stationaryIndication                  [3] StationaryIndication OPTIONAL,</w:t>
      </w:r>
    </w:p>
    <w:p w14:paraId="42D1B3D9" w14:textId="77777777" w:rsidR="00FE429E" w:rsidRDefault="00FE429E" w:rsidP="00FE429E">
      <w:pPr>
        <w:pStyle w:val="Code"/>
      </w:pPr>
      <w:r>
        <w:t xml:space="preserve">    communicationDurationTime             [4] INTEGER OPTIONAL,</w:t>
      </w:r>
    </w:p>
    <w:p w14:paraId="01ED5C4F" w14:textId="77777777" w:rsidR="00FE429E" w:rsidRDefault="00FE429E" w:rsidP="00FE429E">
      <w:pPr>
        <w:pStyle w:val="Code"/>
      </w:pPr>
      <w:r>
        <w:t xml:space="preserve">    periodicTime                          [5] INTEGER OPTIONAL,</w:t>
      </w:r>
    </w:p>
    <w:p w14:paraId="09FAF953" w14:textId="77777777" w:rsidR="00FE429E" w:rsidRDefault="00FE429E" w:rsidP="00FE429E">
      <w:pPr>
        <w:pStyle w:val="Code"/>
      </w:pPr>
      <w:r>
        <w:t xml:space="preserve">    scheduledCommunicationTime            [6] ScheduledCommunicationTime OPTIONAL,</w:t>
      </w:r>
    </w:p>
    <w:p w14:paraId="7C3BA896" w14:textId="77777777" w:rsidR="00FE429E" w:rsidRDefault="00FE429E" w:rsidP="00FE429E">
      <w:pPr>
        <w:pStyle w:val="Code"/>
      </w:pPr>
      <w:r>
        <w:t xml:space="preserve">    scheduledCommunicationType            [7] ScheduledCommunicationType OPTIONAL,</w:t>
      </w:r>
    </w:p>
    <w:p w14:paraId="17BF859C" w14:textId="77777777" w:rsidR="00FE429E" w:rsidRDefault="00FE429E" w:rsidP="00FE429E">
      <w:pPr>
        <w:pStyle w:val="Code"/>
      </w:pPr>
      <w:r>
        <w:t xml:space="preserve">    batteryIndication                     [8] BatteryIndication OPTIONAL,</w:t>
      </w:r>
    </w:p>
    <w:p w14:paraId="2975776F" w14:textId="77777777" w:rsidR="00FE429E" w:rsidRDefault="00FE429E" w:rsidP="00FE429E">
      <w:pPr>
        <w:pStyle w:val="Code"/>
      </w:pPr>
      <w:r>
        <w:t xml:space="preserve">    trafficProfile                        [9] TrafficProfile OPTIONAL,</w:t>
      </w:r>
    </w:p>
    <w:p w14:paraId="1A7394EC" w14:textId="77777777" w:rsidR="00FE429E" w:rsidRDefault="00FE429E" w:rsidP="00FE429E">
      <w:pPr>
        <w:pStyle w:val="Code"/>
      </w:pPr>
      <w:r>
        <w:t xml:space="preserve">    expectedTimeAndDayOfWeekInTrajectory  [10] SEQUENCE OF UMTLocationArea5G OPTIONAL,</w:t>
      </w:r>
    </w:p>
    <w:p w14:paraId="5F24F308" w14:textId="77777777" w:rsidR="00FE429E" w:rsidRDefault="00FE429E" w:rsidP="00FE429E">
      <w:pPr>
        <w:pStyle w:val="Code"/>
      </w:pPr>
      <w:r>
        <w:t xml:space="preserve">    aFID                                  [11] AFID,</w:t>
      </w:r>
    </w:p>
    <w:p w14:paraId="278C56D2" w14:textId="77777777" w:rsidR="00FE429E" w:rsidRDefault="00FE429E" w:rsidP="00FE429E">
      <w:pPr>
        <w:pStyle w:val="Code"/>
      </w:pPr>
      <w:r>
        <w:t xml:space="preserve">    validityTime                          [12] Timestamp OPTIONAL</w:t>
      </w:r>
    </w:p>
    <w:p w14:paraId="4DEB72C1" w14:textId="77777777" w:rsidR="00FE429E" w:rsidRDefault="00FE429E" w:rsidP="00FE429E">
      <w:pPr>
        <w:pStyle w:val="Code"/>
      </w:pPr>
      <w:r>
        <w:t>}</w:t>
      </w:r>
    </w:p>
    <w:p w14:paraId="5C9E465B" w14:textId="77777777" w:rsidR="00FE429E" w:rsidRDefault="00FE429E" w:rsidP="00FE429E">
      <w:pPr>
        <w:pStyle w:val="Code"/>
      </w:pPr>
    </w:p>
    <w:p w14:paraId="3EFDEEA5" w14:textId="77777777" w:rsidR="00FE429E" w:rsidRDefault="00FE429E" w:rsidP="00FE429E">
      <w:pPr>
        <w:pStyle w:val="CodeHeader"/>
      </w:pPr>
      <w:r>
        <w:t>-- ==========================</w:t>
      </w:r>
    </w:p>
    <w:p w14:paraId="2EB904C3" w14:textId="77777777" w:rsidR="00FE429E" w:rsidRDefault="00FE429E" w:rsidP="00FE429E">
      <w:pPr>
        <w:pStyle w:val="CodeHeader"/>
      </w:pPr>
      <w:r>
        <w:t>-- Common SCEF/NEF parameters</w:t>
      </w:r>
    </w:p>
    <w:p w14:paraId="0AF877FF" w14:textId="77777777" w:rsidR="00FE429E" w:rsidRDefault="00FE429E" w:rsidP="00FE429E">
      <w:pPr>
        <w:pStyle w:val="Code"/>
      </w:pPr>
      <w:r>
        <w:t>-- ==========================</w:t>
      </w:r>
    </w:p>
    <w:p w14:paraId="79202C3A" w14:textId="77777777" w:rsidR="00FE429E" w:rsidRDefault="00FE429E" w:rsidP="00FE429E">
      <w:pPr>
        <w:pStyle w:val="Code"/>
      </w:pPr>
    </w:p>
    <w:p w14:paraId="624DAEEB" w14:textId="77777777" w:rsidR="00FE429E" w:rsidRDefault="00FE429E" w:rsidP="00FE429E">
      <w:pPr>
        <w:pStyle w:val="Code"/>
      </w:pPr>
      <w:r>
        <w:t>RDSSupport ::= BOOLEAN</w:t>
      </w:r>
    </w:p>
    <w:p w14:paraId="593C6554" w14:textId="77777777" w:rsidR="00FE429E" w:rsidRDefault="00FE429E" w:rsidP="00FE429E">
      <w:pPr>
        <w:pStyle w:val="Code"/>
      </w:pPr>
    </w:p>
    <w:p w14:paraId="7D08404C" w14:textId="77777777" w:rsidR="00FE429E" w:rsidRDefault="00FE429E" w:rsidP="00FE429E">
      <w:pPr>
        <w:pStyle w:val="Code"/>
      </w:pPr>
      <w:r>
        <w:t>RDSPortNumber ::= INTEGER (0..15)</w:t>
      </w:r>
    </w:p>
    <w:p w14:paraId="40979C52" w14:textId="77777777" w:rsidR="00FE429E" w:rsidRDefault="00FE429E" w:rsidP="00FE429E">
      <w:pPr>
        <w:pStyle w:val="Code"/>
      </w:pPr>
    </w:p>
    <w:p w14:paraId="1354C13F" w14:textId="77777777" w:rsidR="00FE429E" w:rsidRDefault="00FE429E" w:rsidP="00FE429E">
      <w:pPr>
        <w:pStyle w:val="Code"/>
      </w:pPr>
      <w:r>
        <w:t>RDSAction ::= ENUMERATED</w:t>
      </w:r>
    </w:p>
    <w:p w14:paraId="35863DFE" w14:textId="77777777" w:rsidR="00FE429E" w:rsidRDefault="00FE429E" w:rsidP="00FE429E">
      <w:pPr>
        <w:pStyle w:val="Code"/>
      </w:pPr>
      <w:r>
        <w:t>{</w:t>
      </w:r>
    </w:p>
    <w:p w14:paraId="7A050446" w14:textId="77777777" w:rsidR="00FE429E" w:rsidRDefault="00FE429E" w:rsidP="00FE429E">
      <w:pPr>
        <w:pStyle w:val="Code"/>
      </w:pPr>
      <w:r>
        <w:t xml:space="preserve">    reservePort(1),</w:t>
      </w:r>
    </w:p>
    <w:p w14:paraId="2D81EAD1" w14:textId="77777777" w:rsidR="00FE429E" w:rsidRDefault="00FE429E" w:rsidP="00FE429E">
      <w:pPr>
        <w:pStyle w:val="Code"/>
      </w:pPr>
      <w:r>
        <w:t xml:space="preserve">    releasePort(2)</w:t>
      </w:r>
    </w:p>
    <w:p w14:paraId="6C1A114A" w14:textId="77777777" w:rsidR="00FE429E" w:rsidRDefault="00FE429E" w:rsidP="00FE429E">
      <w:pPr>
        <w:pStyle w:val="Code"/>
      </w:pPr>
      <w:r>
        <w:t>}</w:t>
      </w:r>
    </w:p>
    <w:p w14:paraId="3F163B05" w14:textId="77777777" w:rsidR="00FE429E" w:rsidRDefault="00FE429E" w:rsidP="00FE429E">
      <w:pPr>
        <w:pStyle w:val="Code"/>
      </w:pPr>
    </w:p>
    <w:p w14:paraId="52E30176" w14:textId="77777777" w:rsidR="00FE429E" w:rsidRDefault="00FE429E" w:rsidP="00FE429E">
      <w:pPr>
        <w:pStyle w:val="Code"/>
      </w:pPr>
      <w:r>
        <w:t>SerializationFormat ::= ENUMERATED</w:t>
      </w:r>
    </w:p>
    <w:p w14:paraId="69BBF31E" w14:textId="77777777" w:rsidR="00FE429E" w:rsidRDefault="00FE429E" w:rsidP="00FE429E">
      <w:pPr>
        <w:pStyle w:val="Code"/>
      </w:pPr>
      <w:r>
        <w:t>{</w:t>
      </w:r>
    </w:p>
    <w:p w14:paraId="6A6AAB46" w14:textId="77777777" w:rsidR="00FE429E" w:rsidRDefault="00FE429E" w:rsidP="00FE429E">
      <w:pPr>
        <w:pStyle w:val="Code"/>
      </w:pPr>
      <w:r>
        <w:t xml:space="preserve">    xml(1),</w:t>
      </w:r>
    </w:p>
    <w:p w14:paraId="1939936B" w14:textId="77777777" w:rsidR="00FE429E" w:rsidRDefault="00FE429E" w:rsidP="00FE429E">
      <w:pPr>
        <w:pStyle w:val="Code"/>
      </w:pPr>
      <w:r>
        <w:t xml:space="preserve">    json(2),</w:t>
      </w:r>
    </w:p>
    <w:p w14:paraId="50D9346E" w14:textId="77777777" w:rsidR="00FE429E" w:rsidRDefault="00FE429E" w:rsidP="00FE429E">
      <w:pPr>
        <w:pStyle w:val="Code"/>
      </w:pPr>
      <w:r>
        <w:t xml:space="preserve">    cbor(3)</w:t>
      </w:r>
    </w:p>
    <w:p w14:paraId="37BD4185" w14:textId="77777777" w:rsidR="00FE429E" w:rsidRDefault="00FE429E" w:rsidP="00FE429E">
      <w:pPr>
        <w:pStyle w:val="Code"/>
      </w:pPr>
      <w:r>
        <w:t>}</w:t>
      </w:r>
    </w:p>
    <w:p w14:paraId="728751D2" w14:textId="77777777" w:rsidR="00FE429E" w:rsidRDefault="00FE429E" w:rsidP="00FE429E">
      <w:pPr>
        <w:pStyle w:val="Code"/>
      </w:pPr>
    </w:p>
    <w:p w14:paraId="4C5AE292" w14:textId="77777777" w:rsidR="00FE429E" w:rsidRDefault="00FE429E" w:rsidP="00FE429E">
      <w:pPr>
        <w:pStyle w:val="Code"/>
      </w:pPr>
      <w:r>
        <w:t>ApplicationID ::= OCTET STRING</w:t>
      </w:r>
    </w:p>
    <w:p w14:paraId="55B2C97D" w14:textId="77777777" w:rsidR="00FE429E" w:rsidRDefault="00FE429E" w:rsidP="00FE429E">
      <w:pPr>
        <w:pStyle w:val="Code"/>
      </w:pPr>
    </w:p>
    <w:p w14:paraId="46E8A111" w14:textId="77777777" w:rsidR="00FE429E" w:rsidRDefault="00FE429E" w:rsidP="00FE429E">
      <w:pPr>
        <w:pStyle w:val="Code"/>
      </w:pPr>
      <w:r>
        <w:t>NIDDCCPDU ::= OCTET STRING</w:t>
      </w:r>
    </w:p>
    <w:p w14:paraId="6577EF27" w14:textId="77777777" w:rsidR="00FE429E" w:rsidRDefault="00FE429E" w:rsidP="00FE429E">
      <w:pPr>
        <w:pStyle w:val="Code"/>
      </w:pPr>
    </w:p>
    <w:p w14:paraId="451E8D2D" w14:textId="77777777" w:rsidR="00FE429E" w:rsidRDefault="00FE429E" w:rsidP="00FE429E">
      <w:pPr>
        <w:pStyle w:val="Code"/>
      </w:pPr>
      <w:r>
        <w:t>TriggerID ::= UTF8String</w:t>
      </w:r>
    </w:p>
    <w:p w14:paraId="401AC14D" w14:textId="77777777" w:rsidR="00FE429E" w:rsidRDefault="00FE429E" w:rsidP="00FE429E">
      <w:pPr>
        <w:pStyle w:val="Code"/>
      </w:pPr>
    </w:p>
    <w:p w14:paraId="5D768B86" w14:textId="77777777" w:rsidR="00FE429E" w:rsidRDefault="00FE429E" w:rsidP="00FE429E">
      <w:pPr>
        <w:pStyle w:val="Code"/>
      </w:pPr>
      <w:r>
        <w:t>PriorityDT ::= ENUMERATED</w:t>
      </w:r>
    </w:p>
    <w:p w14:paraId="27D38ABE" w14:textId="77777777" w:rsidR="00FE429E" w:rsidRDefault="00FE429E" w:rsidP="00FE429E">
      <w:pPr>
        <w:pStyle w:val="Code"/>
      </w:pPr>
      <w:r>
        <w:t>{</w:t>
      </w:r>
    </w:p>
    <w:p w14:paraId="797E668C" w14:textId="77777777" w:rsidR="00FE429E" w:rsidRDefault="00FE429E" w:rsidP="00FE429E">
      <w:pPr>
        <w:pStyle w:val="Code"/>
      </w:pPr>
      <w:r>
        <w:t xml:space="preserve">    noPriority(1),</w:t>
      </w:r>
    </w:p>
    <w:p w14:paraId="01310CAA" w14:textId="77777777" w:rsidR="00FE429E" w:rsidRDefault="00FE429E" w:rsidP="00FE429E">
      <w:pPr>
        <w:pStyle w:val="Code"/>
      </w:pPr>
      <w:r>
        <w:t xml:space="preserve">    priority(2)</w:t>
      </w:r>
    </w:p>
    <w:p w14:paraId="51BF765A" w14:textId="77777777" w:rsidR="00FE429E" w:rsidRDefault="00FE429E" w:rsidP="00FE429E">
      <w:pPr>
        <w:pStyle w:val="Code"/>
      </w:pPr>
      <w:r>
        <w:t>}</w:t>
      </w:r>
    </w:p>
    <w:p w14:paraId="392C3510" w14:textId="77777777" w:rsidR="00FE429E" w:rsidRDefault="00FE429E" w:rsidP="00FE429E">
      <w:pPr>
        <w:pStyle w:val="Code"/>
      </w:pPr>
    </w:p>
    <w:p w14:paraId="6FFC67FF" w14:textId="77777777" w:rsidR="00FE429E" w:rsidRDefault="00FE429E" w:rsidP="00FE429E">
      <w:pPr>
        <w:pStyle w:val="Code"/>
      </w:pPr>
      <w:r>
        <w:t>TriggerPayload ::= OCTET STRING</w:t>
      </w:r>
    </w:p>
    <w:p w14:paraId="412EA2E3" w14:textId="77777777" w:rsidR="00FE429E" w:rsidRDefault="00FE429E" w:rsidP="00FE429E">
      <w:pPr>
        <w:pStyle w:val="Code"/>
      </w:pPr>
    </w:p>
    <w:p w14:paraId="352BC50B" w14:textId="77777777" w:rsidR="00FE429E" w:rsidRDefault="00FE429E" w:rsidP="00FE429E">
      <w:pPr>
        <w:pStyle w:val="Code"/>
      </w:pPr>
      <w:r>
        <w:t>DeviceTriggerDeliveryResult ::= ENUMERATED</w:t>
      </w:r>
    </w:p>
    <w:p w14:paraId="6B330405" w14:textId="77777777" w:rsidR="00FE429E" w:rsidRDefault="00FE429E" w:rsidP="00FE429E">
      <w:pPr>
        <w:pStyle w:val="Code"/>
      </w:pPr>
      <w:r>
        <w:t>{</w:t>
      </w:r>
    </w:p>
    <w:p w14:paraId="1F2E2988" w14:textId="77777777" w:rsidR="00FE429E" w:rsidRDefault="00FE429E" w:rsidP="00FE429E">
      <w:pPr>
        <w:pStyle w:val="Code"/>
      </w:pPr>
      <w:r>
        <w:t xml:space="preserve">    success(1),</w:t>
      </w:r>
    </w:p>
    <w:p w14:paraId="48FC07AB" w14:textId="77777777" w:rsidR="00FE429E" w:rsidRDefault="00FE429E" w:rsidP="00FE429E">
      <w:pPr>
        <w:pStyle w:val="Code"/>
      </w:pPr>
      <w:r>
        <w:t xml:space="preserve">    unknown(2),</w:t>
      </w:r>
    </w:p>
    <w:p w14:paraId="07BF0CFB" w14:textId="77777777" w:rsidR="00FE429E" w:rsidRDefault="00FE429E" w:rsidP="00FE429E">
      <w:pPr>
        <w:pStyle w:val="Code"/>
      </w:pPr>
      <w:r>
        <w:t xml:space="preserve">    failure(3),</w:t>
      </w:r>
    </w:p>
    <w:p w14:paraId="4761B533" w14:textId="77777777" w:rsidR="00FE429E" w:rsidRDefault="00FE429E" w:rsidP="00FE429E">
      <w:pPr>
        <w:pStyle w:val="Code"/>
      </w:pPr>
      <w:r>
        <w:t xml:space="preserve">    triggered(4),</w:t>
      </w:r>
    </w:p>
    <w:p w14:paraId="0A715254" w14:textId="77777777" w:rsidR="00FE429E" w:rsidRDefault="00FE429E" w:rsidP="00FE429E">
      <w:pPr>
        <w:pStyle w:val="Code"/>
      </w:pPr>
      <w:r>
        <w:t xml:space="preserve">    expired(5),</w:t>
      </w:r>
    </w:p>
    <w:p w14:paraId="38700A1A" w14:textId="77777777" w:rsidR="00FE429E" w:rsidRDefault="00FE429E" w:rsidP="00FE429E">
      <w:pPr>
        <w:pStyle w:val="Code"/>
      </w:pPr>
      <w:r>
        <w:t xml:space="preserve">    unconfirmed(6),</w:t>
      </w:r>
    </w:p>
    <w:p w14:paraId="3D405A04" w14:textId="77777777" w:rsidR="00FE429E" w:rsidRDefault="00FE429E" w:rsidP="00FE429E">
      <w:pPr>
        <w:pStyle w:val="Code"/>
      </w:pPr>
      <w:r>
        <w:t xml:space="preserve">    replaced(7),</w:t>
      </w:r>
    </w:p>
    <w:p w14:paraId="68CA2BBC" w14:textId="77777777" w:rsidR="00FE429E" w:rsidRDefault="00FE429E" w:rsidP="00FE429E">
      <w:pPr>
        <w:pStyle w:val="Code"/>
      </w:pPr>
      <w:r>
        <w:t xml:space="preserve">    terminate(8)</w:t>
      </w:r>
    </w:p>
    <w:p w14:paraId="2EFCB4CC" w14:textId="77777777" w:rsidR="00FE429E" w:rsidRDefault="00FE429E" w:rsidP="00FE429E">
      <w:pPr>
        <w:pStyle w:val="Code"/>
      </w:pPr>
      <w:r>
        <w:t>}</w:t>
      </w:r>
    </w:p>
    <w:p w14:paraId="2FB0C65C" w14:textId="77777777" w:rsidR="00FE429E" w:rsidRDefault="00FE429E" w:rsidP="00FE429E">
      <w:pPr>
        <w:pStyle w:val="Code"/>
      </w:pPr>
    </w:p>
    <w:p w14:paraId="2BB67F81" w14:textId="77777777" w:rsidR="00FE429E" w:rsidRDefault="00FE429E" w:rsidP="00FE429E">
      <w:pPr>
        <w:pStyle w:val="Code"/>
      </w:pPr>
      <w:r>
        <w:t>StationaryIndication ::= ENUMERATED</w:t>
      </w:r>
    </w:p>
    <w:p w14:paraId="134647AA" w14:textId="77777777" w:rsidR="00FE429E" w:rsidRDefault="00FE429E" w:rsidP="00FE429E">
      <w:pPr>
        <w:pStyle w:val="Code"/>
      </w:pPr>
      <w:r>
        <w:t>{</w:t>
      </w:r>
    </w:p>
    <w:p w14:paraId="0A380965" w14:textId="77777777" w:rsidR="00FE429E" w:rsidRDefault="00FE429E" w:rsidP="00FE429E">
      <w:pPr>
        <w:pStyle w:val="Code"/>
      </w:pPr>
      <w:r>
        <w:t xml:space="preserve">    stationary(1),</w:t>
      </w:r>
    </w:p>
    <w:p w14:paraId="22CD29DB" w14:textId="77777777" w:rsidR="00FE429E" w:rsidRDefault="00FE429E" w:rsidP="00FE429E">
      <w:pPr>
        <w:pStyle w:val="Code"/>
      </w:pPr>
      <w:r>
        <w:lastRenderedPageBreak/>
        <w:t xml:space="preserve">    mobile(2)</w:t>
      </w:r>
    </w:p>
    <w:p w14:paraId="33CB78F2" w14:textId="77777777" w:rsidR="00FE429E" w:rsidRDefault="00FE429E" w:rsidP="00FE429E">
      <w:pPr>
        <w:pStyle w:val="Code"/>
      </w:pPr>
      <w:r>
        <w:t>}</w:t>
      </w:r>
    </w:p>
    <w:p w14:paraId="1FEBB335" w14:textId="77777777" w:rsidR="00FE429E" w:rsidRDefault="00FE429E" w:rsidP="00FE429E">
      <w:pPr>
        <w:pStyle w:val="Code"/>
      </w:pPr>
    </w:p>
    <w:p w14:paraId="3046C32F" w14:textId="77777777" w:rsidR="00FE429E" w:rsidRDefault="00FE429E" w:rsidP="00FE429E">
      <w:pPr>
        <w:pStyle w:val="Code"/>
      </w:pPr>
      <w:r>
        <w:t>BatteryIndication ::= ENUMERATED</w:t>
      </w:r>
    </w:p>
    <w:p w14:paraId="25BAAE21" w14:textId="77777777" w:rsidR="00FE429E" w:rsidRDefault="00FE429E" w:rsidP="00FE429E">
      <w:pPr>
        <w:pStyle w:val="Code"/>
      </w:pPr>
      <w:r>
        <w:t>{</w:t>
      </w:r>
    </w:p>
    <w:p w14:paraId="05B6E97B" w14:textId="77777777" w:rsidR="00FE429E" w:rsidRDefault="00FE429E" w:rsidP="00FE429E">
      <w:pPr>
        <w:pStyle w:val="Code"/>
      </w:pPr>
      <w:r>
        <w:t xml:space="preserve">    batteryRecharge(1),</w:t>
      </w:r>
    </w:p>
    <w:p w14:paraId="5527BDB8" w14:textId="77777777" w:rsidR="00FE429E" w:rsidRDefault="00FE429E" w:rsidP="00FE429E">
      <w:pPr>
        <w:pStyle w:val="Code"/>
      </w:pPr>
      <w:r>
        <w:t xml:space="preserve">    batteryReplace(2),</w:t>
      </w:r>
    </w:p>
    <w:p w14:paraId="70A611DC" w14:textId="77777777" w:rsidR="00FE429E" w:rsidRDefault="00FE429E" w:rsidP="00FE429E">
      <w:pPr>
        <w:pStyle w:val="Code"/>
      </w:pPr>
      <w:r>
        <w:t xml:space="preserve">    batteryNoRecharge(3),</w:t>
      </w:r>
    </w:p>
    <w:p w14:paraId="2E0812D8" w14:textId="77777777" w:rsidR="00FE429E" w:rsidRDefault="00FE429E" w:rsidP="00FE429E">
      <w:pPr>
        <w:pStyle w:val="Code"/>
      </w:pPr>
      <w:r>
        <w:t xml:space="preserve">    batteryNoReplace(4),</w:t>
      </w:r>
    </w:p>
    <w:p w14:paraId="06C7ADEE" w14:textId="77777777" w:rsidR="00FE429E" w:rsidRDefault="00FE429E" w:rsidP="00FE429E">
      <w:pPr>
        <w:pStyle w:val="Code"/>
      </w:pPr>
      <w:r>
        <w:t xml:space="preserve">    noBattery(5)</w:t>
      </w:r>
    </w:p>
    <w:p w14:paraId="3568458C" w14:textId="77777777" w:rsidR="00FE429E" w:rsidRDefault="00FE429E" w:rsidP="00FE429E">
      <w:pPr>
        <w:pStyle w:val="Code"/>
      </w:pPr>
      <w:r>
        <w:t>}</w:t>
      </w:r>
    </w:p>
    <w:p w14:paraId="7C40EDA3" w14:textId="77777777" w:rsidR="00FE429E" w:rsidRDefault="00FE429E" w:rsidP="00FE429E">
      <w:pPr>
        <w:pStyle w:val="Code"/>
      </w:pPr>
    </w:p>
    <w:p w14:paraId="61E987FD" w14:textId="77777777" w:rsidR="00FE429E" w:rsidRDefault="00FE429E" w:rsidP="00FE429E">
      <w:pPr>
        <w:pStyle w:val="Code"/>
      </w:pPr>
      <w:r>
        <w:t>ScheduledCommunicationTime ::= SEQUENCE</w:t>
      </w:r>
    </w:p>
    <w:p w14:paraId="5712E5D3" w14:textId="77777777" w:rsidR="00FE429E" w:rsidRDefault="00FE429E" w:rsidP="00FE429E">
      <w:pPr>
        <w:pStyle w:val="Code"/>
      </w:pPr>
      <w:r>
        <w:t>{</w:t>
      </w:r>
    </w:p>
    <w:p w14:paraId="0B07C598" w14:textId="77777777" w:rsidR="00FE429E" w:rsidRDefault="00FE429E" w:rsidP="00FE429E">
      <w:pPr>
        <w:pStyle w:val="Code"/>
      </w:pPr>
      <w:r>
        <w:t xml:space="preserve">    days [1] SEQUENCE OF Daytime</w:t>
      </w:r>
    </w:p>
    <w:p w14:paraId="443407F3" w14:textId="77777777" w:rsidR="00FE429E" w:rsidRDefault="00FE429E" w:rsidP="00FE429E">
      <w:pPr>
        <w:pStyle w:val="Code"/>
      </w:pPr>
      <w:r>
        <w:t>}</w:t>
      </w:r>
    </w:p>
    <w:p w14:paraId="1B21C3CE" w14:textId="77777777" w:rsidR="00FE429E" w:rsidRDefault="00FE429E" w:rsidP="00FE429E">
      <w:pPr>
        <w:pStyle w:val="Code"/>
      </w:pPr>
    </w:p>
    <w:p w14:paraId="79617718" w14:textId="77777777" w:rsidR="00FE429E" w:rsidRDefault="00FE429E" w:rsidP="00FE429E">
      <w:pPr>
        <w:pStyle w:val="Code"/>
      </w:pPr>
      <w:r>
        <w:t>UMTLocationArea5G ::= SEQUENCE</w:t>
      </w:r>
    </w:p>
    <w:p w14:paraId="2B22DBF1" w14:textId="77777777" w:rsidR="00FE429E" w:rsidRDefault="00FE429E" w:rsidP="00FE429E">
      <w:pPr>
        <w:pStyle w:val="Code"/>
      </w:pPr>
      <w:r>
        <w:t>{</w:t>
      </w:r>
    </w:p>
    <w:p w14:paraId="735C68B7" w14:textId="77777777" w:rsidR="00FE429E" w:rsidRDefault="00FE429E" w:rsidP="00FE429E">
      <w:pPr>
        <w:pStyle w:val="Code"/>
      </w:pPr>
      <w:r>
        <w:t xml:space="preserve">    timeOfDay        [1] Daytime,</w:t>
      </w:r>
    </w:p>
    <w:p w14:paraId="3B2A2F37" w14:textId="77777777" w:rsidR="00FE429E" w:rsidRDefault="00FE429E" w:rsidP="00FE429E">
      <w:pPr>
        <w:pStyle w:val="Code"/>
      </w:pPr>
      <w:r>
        <w:t xml:space="preserve">    durationSec      [2] INTEGER,</w:t>
      </w:r>
    </w:p>
    <w:p w14:paraId="5C6218D6" w14:textId="77777777" w:rsidR="00FE429E" w:rsidRDefault="00FE429E" w:rsidP="00FE429E">
      <w:pPr>
        <w:pStyle w:val="Code"/>
      </w:pPr>
      <w:r>
        <w:t xml:space="preserve">    location         [3] NRLocation</w:t>
      </w:r>
    </w:p>
    <w:p w14:paraId="3A5FAB00" w14:textId="77777777" w:rsidR="00FE429E" w:rsidRDefault="00FE429E" w:rsidP="00FE429E">
      <w:pPr>
        <w:pStyle w:val="Code"/>
      </w:pPr>
      <w:r>
        <w:t>}</w:t>
      </w:r>
    </w:p>
    <w:p w14:paraId="032FF000" w14:textId="77777777" w:rsidR="00FE429E" w:rsidRDefault="00FE429E" w:rsidP="00FE429E">
      <w:pPr>
        <w:pStyle w:val="Code"/>
      </w:pPr>
    </w:p>
    <w:p w14:paraId="6116F109" w14:textId="77777777" w:rsidR="00FE429E" w:rsidRDefault="00FE429E" w:rsidP="00FE429E">
      <w:pPr>
        <w:pStyle w:val="Code"/>
      </w:pPr>
      <w:r>
        <w:t>Daytime ::= SEQUENCE</w:t>
      </w:r>
    </w:p>
    <w:p w14:paraId="4829D996" w14:textId="77777777" w:rsidR="00FE429E" w:rsidRDefault="00FE429E" w:rsidP="00FE429E">
      <w:pPr>
        <w:pStyle w:val="Code"/>
      </w:pPr>
      <w:r>
        <w:t>{</w:t>
      </w:r>
    </w:p>
    <w:p w14:paraId="088D2EE1" w14:textId="77777777" w:rsidR="00FE429E" w:rsidRDefault="00FE429E" w:rsidP="00FE429E">
      <w:pPr>
        <w:pStyle w:val="Code"/>
      </w:pPr>
      <w:r>
        <w:t xml:space="preserve">    daysOfWeek       [1] Day OPTIONAL,</w:t>
      </w:r>
    </w:p>
    <w:p w14:paraId="2B4C29FB" w14:textId="77777777" w:rsidR="00FE429E" w:rsidRDefault="00FE429E" w:rsidP="00FE429E">
      <w:pPr>
        <w:pStyle w:val="Code"/>
      </w:pPr>
      <w:r>
        <w:t xml:space="preserve">    timeOfDayStart   [2] Timestamp OPTIONAL,</w:t>
      </w:r>
    </w:p>
    <w:p w14:paraId="23F35D86" w14:textId="77777777" w:rsidR="00FE429E" w:rsidRDefault="00FE429E" w:rsidP="00FE429E">
      <w:pPr>
        <w:pStyle w:val="Code"/>
      </w:pPr>
      <w:r>
        <w:t xml:space="preserve">    timeOfDayEnd     [3] Timestamp OPTIONAL</w:t>
      </w:r>
    </w:p>
    <w:p w14:paraId="4A57A144" w14:textId="77777777" w:rsidR="00FE429E" w:rsidRDefault="00FE429E" w:rsidP="00FE429E">
      <w:pPr>
        <w:pStyle w:val="Code"/>
      </w:pPr>
      <w:r>
        <w:t>}</w:t>
      </w:r>
    </w:p>
    <w:p w14:paraId="1ED28166" w14:textId="77777777" w:rsidR="00FE429E" w:rsidRDefault="00FE429E" w:rsidP="00FE429E">
      <w:pPr>
        <w:pStyle w:val="Code"/>
      </w:pPr>
    </w:p>
    <w:p w14:paraId="0CBAFBC7" w14:textId="77777777" w:rsidR="00FE429E" w:rsidRDefault="00FE429E" w:rsidP="00FE429E">
      <w:pPr>
        <w:pStyle w:val="Code"/>
      </w:pPr>
      <w:r>
        <w:t>Day ::= ENUMERATED</w:t>
      </w:r>
    </w:p>
    <w:p w14:paraId="7C59ACF9" w14:textId="77777777" w:rsidR="00FE429E" w:rsidRDefault="00FE429E" w:rsidP="00FE429E">
      <w:pPr>
        <w:pStyle w:val="Code"/>
      </w:pPr>
      <w:r>
        <w:t>{</w:t>
      </w:r>
    </w:p>
    <w:p w14:paraId="174DC8B1" w14:textId="77777777" w:rsidR="00FE429E" w:rsidRDefault="00FE429E" w:rsidP="00FE429E">
      <w:pPr>
        <w:pStyle w:val="Code"/>
      </w:pPr>
      <w:r>
        <w:t xml:space="preserve">    monday(1),</w:t>
      </w:r>
    </w:p>
    <w:p w14:paraId="1E18E813" w14:textId="77777777" w:rsidR="00FE429E" w:rsidRDefault="00FE429E" w:rsidP="00FE429E">
      <w:pPr>
        <w:pStyle w:val="Code"/>
      </w:pPr>
      <w:r>
        <w:t xml:space="preserve">    tuesday(2),</w:t>
      </w:r>
    </w:p>
    <w:p w14:paraId="3C8BD61A" w14:textId="77777777" w:rsidR="00FE429E" w:rsidRDefault="00FE429E" w:rsidP="00FE429E">
      <w:pPr>
        <w:pStyle w:val="Code"/>
      </w:pPr>
      <w:r>
        <w:t xml:space="preserve">    wednesday(3),</w:t>
      </w:r>
    </w:p>
    <w:p w14:paraId="5BA17BEF" w14:textId="77777777" w:rsidR="00FE429E" w:rsidRDefault="00FE429E" w:rsidP="00FE429E">
      <w:pPr>
        <w:pStyle w:val="Code"/>
      </w:pPr>
      <w:r>
        <w:t xml:space="preserve">    thursday(4),</w:t>
      </w:r>
    </w:p>
    <w:p w14:paraId="5D1C6D85" w14:textId="77777777" w:rsidR="00FE429E" w:rsidRDefault="00FE429E" w:rsidP="00FE429E">
      <w:pPr>
        <w:pStyle w:val="Code"/>
      </w:pPr>
      <w:r>
        <w:t xml:space="preserve">    friday(5),</w:t>
      </w:r>
    </w:p>
    <w:p w14:paraId="26A25E29" w14:textId="77777777" w:rsidR="00FE429E" w:rsidRDefault="00FE429E" w:rsidP="00FE429E">
      <w:pPr>
        <w:pStyle w:val="Code"/>
      </w:pPr>
      <w:r>
        <w:t xml:space="preserve">    saturday(6),</w:t>
      </w:r>
    </w:p>
    <w:p w14:paraId="3E031260" w14:textId="77777777" w:rsidR="00FE429E" w:rsidRDefault="00FE429E" w:rsidP="00FE429E">
      <w:pPr>
        <w:pStyle w:val="Code"/>
      </w:pPr>
      <w:r>
        <w:t xml:space="preserve">    sunday(7)</w:t>
      </w:r>
    </w:p>
    <w:p w14:paraId="16E4D1A8" w14:textId="77777777" w:rsidR="00FE429E" w:rsidRDefault="00FE429E" w:rsidP="00FE429E">
      <w:pPr>
        <w:pStyle w:val="Code"/>
      </w:pPr>
      <w:r>
        <w:t>}</w:t>
      </w:r>
    </w:p>
    <w:p w14:paraId="634BD945" w14:textId="77777777" w:rsidR="00FE429E" w:rsidRDefault="00FE429E" w:rsidP="00FE429E">
      <w:pPr>
        <w:pStyle w:val="Code"/>
      </w:pPr>
    </w:p>
    <w:p w14:paraId="6FDB1197" w14:textId="77777777" w:rsidR="00FE429E" w:rsidRDefault="00FE429E" w:rsidP="00FE429E">
      <w:pPr>
        <w:pStyle w:val="Code"/>
      </w:pPr>
      <w:r>
        <w:t>TrafficProfile ::= ENUMERATED</w:t>
      </w:r>
    </w:p>
    <w:p w14:paraId="423ED2C7" w14:textId="77777777" w:rsidR="00FE429E" w:rsidRDefault="00FE429E" w:rsidP="00FE429E">
      <w:pPr>
        <w:pStyle w:val="Code"/>
      </w:pPr>
      <w:r>
        <w:t>{</w:t>
      </w:r>
    </w:p>
    <w:p w14:paraId="7F28FF1F" w14:textId="77777777" w:rsidR="00FE429E" w:rsidRDefault="00FE429E" w:rsidP="00FE429E">
      <w:pPr>
        <w:pStyle w:val="Code"/>
      </w:pPr>
      <w:r>
        <w:t xml:space="preserve">    singleTransUL(1),</w:t>
      </w:r>
    </w:p>
    <w:p w14:paraId="62D03881" w14:textId="77777777" w:rsidR="00FE429E" w:rsidRDefault="00FE429E" w:rsidP="00FE429E">
      <w:pPr>
        <w:pStyle w:val="Code"/>
      </w:pPr>
      <w:r>
        <w:t xml:space="preserve">    singleTransDL(2),</w:t>
      </w:r>
    </w:p>
    <w:p w14:paraId="69148A99" w14:textId="77777777" w:rsidR="00FE429E" w:rsidRDefault="00FE429E" w:rsidP="00FE429E">
      <w:pPr>
        <w:pStyle w:val="Code"/>
      </w:pPr>
      <w:r>
        <w:t xml:space="preserve">    dualTransULFirst(3),</w:t>
      </w:r>
    </w:p>
    <w:p w14:paraId="5415F256" w14:textId="77777777" w:rsidR="00FE429E" w:rsidRDefault="00FE429E" w:rsidP="00FE429E">
      <w:pPr>
        <w:pStyle w:val="Code"/>
      </w:pPr>
      <w:r>
        <w:t xml:space="preserve">    dualTransDLFirst(4),</w:t>
      </w:r>
    </w:p>
    <w:p w14:paraId="68FEB684" w14:textId="77777777" w:rsidR="00FE429E" w:rsidRDefault="00FE429E" w:rsidP="00FE429E">
      <w:pPr>
        <w:pStyle w:val="Code"/>
      </w:pPr>
      <w:r>
        <w:t xml:space="preserve">    multiTrans(5)</w:t>
      </w:r>
    </w:p>
    <w:p w14:paraId="0EACC7AA" w14:textId="77777777" w:rsidR="00FE429E" w:rsidRDefault="00FE429E" w:rsidP="00FE429E">
      <w:pPr>
        <w:pStyle w:val="Code"/>
      </w:pPr>
      <w:r>
        <w:t>}</w:t>
      </w:r>
    </w:p>
    <w:p w14:paraId="157472D7" w14:textId="77777777" w:rsidR="00FE429E" w:rsidRDefault="00FE429E" w:rsidP="00FE429E">
      <w:pPr>
        <w:pStyle w:val="Code"/>
      </w:pPr>
    </w:p>
    <w:p w14:paraId="2F6670C8" w14:textId="77777777" w:rsidR="00FE429E" w:rsidRDefault="00FE429E" w:rsidP="00FE429E">
      <w:pPr>
        <w:pStyle w:val="Code"/>
      </w:pPr>
      <w:r>
        <w:t>ScheduledCommunicationType ::= ENUMERATED</w:t>
      </w:r>
    </w:p>
    <w:p w14:paraId="080177DC" w14:textId="77777777" w:rsidR="00FE429E" w:rsidRDefault="00FE429E" w:rsidP="00FE429E">
      <w:pPr>
        <w:pStyle w:val="Code"/>
      </w:pPr>
      <w:r>
        <w:t>{</w:t>
      </w:r>
    </w:p>
    <w:p w14:paraId="3B5FE62C" w14:textId="77777777" w:rsidR="00FE429E" w:rsidRDefault="00FE429E" w:rsidP="00FE429E">
      <w:pPr>
        <w:pStyle w:val="Code"/>
      </w:pPr>
      <w:r>
        <w:t xml:space="preserve">    downlinkOnly(1),</w:t>
      </w:r>
    </w:p>
    <w:p w14:paraId="690E091D" w14:textId="77777777" w:rsidR="00FE429E" w:rsidRDefault="00FE429E" w:rsidP="00FE429E">
      <w:pPr>
        <w:pStyle w:val="Code"/>
      </w:pPr>
      <w:r>
        <w:t xml:space="preserve">    uplinkOnly(2),</w:t>
      </w:r>
    </w:p>
    <w:p w14:paraId="5A808349" w14:textId="77777777" w:rsidR="00FE429E" w:rsidRDefault="00FE429E" w:rsidP="00FE429E">
      <w:pPr>
        <w:pStyle w:val="Code"/>
      </w:pPr>
      <w:r>
        <w:t xml:space="preserve">    bidirectional(3)</w:t>
      </w:r>
    </w:p>
    <w:p w14:paraId="0F397AFD" w14:textId="77777777" w:rsidR="00FE429E" w:rsidRDefault="00FE429E" w:rsidP="00FE429E">
      <w:pPr>
        <w:pStyle w:val="Code"/>
      </w:pPr>
      <w:r>
        <w:t>}</w:t>
      </w:r>
    </w:p>
    <w:p w14:paraId="2B2FEBDE" w14:textId="77777777" w:rsidR="00FE429E" w:rsidRDefault="00FE429E" w:rsidP="00FE429E">
      <w:pPr>
        <w:pStyle w:val="Code"/>
      </w:pPr>
    </w:p>
    <w:p w14:paraId="687860B6" w14:textId="77777777" w:rsidR="00FE429E" w:rsidRDefault="00FE429E" w:rsidP="00FE429E">
      <w:pPr>
        <w:pStyle w:val="CodeHeader"/>
      </w:pPr>
      <w:r>
        <w:t>-- =================</w:t>
      </w:r>
    </w:p>
    <w:p w14:paraId="6D2327BE" w14:textId="77777777" w:rsidR="00FE429E" w:rsidRDefault="00FE429E" w:rsidP="00FE429E">
      <w:pPr>
        <w:pStyle w:val="CodeHeader"/>
      </w:pPr>
      <w:r>
        <w:t>-- 5G NEF parameters</w:t>
      </w:r>
    </w:p>
    <w:p w14:paraId="78B88700" w14:textId="77777777" w:rsidR="00FE429E" w:rsidRDefault="00FE429E" w:rsidP="00FE429E">
      <w:pPr>
        <w:pStyle w:val="Code"/>
      </w:pPr>
      <w:r>
        <w:t>-- =================</w:t>
      </w:r>
    </w:p>
    <w:p w14:paraId="5A200941" w14:textId="77777777" w:rsidR="00FE429E" w:rsidRDefault="00FE429E" w:rsidP="00FE429E">
      <w:pPr>
        <w:pStyle w:val="Code"/>
      </w:pPr>
    </w:p>
    <w:p w14:paraId="1A0FDF01" w14:textId="77777777" w:rsidR="00FE429E" w:rsidRDefault="00FE429E" w:rsidP="00FE429E">
      <w:pPr>
        <w:pStyle w:val="Code"/>
      </w:pPr>
      <w:r>
        <w:t>NEFFailureCause ::= ENUMERATED</w:t>
      </w:r>
    </w:p>
    <w:p w14:paraId="6DEADB6A" w14:textId="77777777" w:rsidR="00FE429E" w:rsidRDefault="00FE429E" w:rsidP="00FE429E">
      <w:pPr>
        <w:pStyle w:val="Code"/>
      </w:pPr>
      <w:r>
        <w:t>{</w:t>
      </w:r>
    </w:p>
    <w:p w14:paraId="65F0583C" w14:textId="77777777" w:rsidR="00FE429E" w:rsidRDefault="00FE429E" w:rsidP="00FE429E">
      <w:pPr>
        <w:pStyle w:val="Code"/>
      </w:pPr>
      <w:r>
        <w:t xml:space="preserve">    userUnknown(1),</w:t>
      </w:r>
    </w:p>
    <w:p w14:paraId="5075D0D6" w14:textId="77777777" w:rsidR="00FE429E" w:rsidRDefault="00FE429E" w:rsidP="00FE429E">
      <w:pPr>
        <w:pStyle w:val="Code"/>
      </w:pPr>
      <w:r>
        <w:t xml:space="preserve">    niddConfigurationNotAvailable(2),</w:t>
      </w:r>
    </w:p>
    <w:p w14:paraId="52D96FD1" w14:textId="77777777" w:rsidR="00FE429E" w:rsidRDefault="00FE429E" w:rsidP="00FE429E">
      <w:pPr>
        <w:pStyle w:val="Code"/>
      </w:pPr>
      <w:r>
        <w:t xml:space="preserve">    contextNotFound(3),</w:t>
      </w:r>
    </w:p>
    <w:p w14:paraId="7AA3891A" w14:textId="77777777" w:rsidR="00FE429E" w:rsidRDefault="00FE429E" w:rsidP="00FE429E">
      <w:pPr>
        <w:pStyle w:val="Code"/>
      </w:pPr>
      <w:r>
        <w:t xml:space="preserve">    portNotFree(4),</w:t>
      </w:r>
    </w:p>
    <w:p w14:paraId="6ECFA507" w14:textId="77777777" w:rsidR="00FE429E" w:rsidRDefault="00FE429E" w:rsidP="00FE429E">
      <w:pPr>
        <w:pStyle w:val="Code"/>
      </w:pPr>
      <w:r>
        <w:t xml:space="preserve">    portNotAssociatedWithSpecifiedApplication(5)</w:t>
      </w:r>
    </w:p>
    <w:p w14:paraId="2EFADDAD" w14:textId="77777777" w:rsidR="00FE429E" w:rsidRDefault="00FE429E" w:rsidP="00FE429E">
      <w:pPr>
        <w:pStyle w:val="Code"/>
      </w:pPr>
      <w:r>
        <w:t>}</w:t>
      </w:r>
    </w:p>
    <w:p w14:paraId="6917117C" w14:textId="77777777" w:rsidR="00FE429E" w:rsidRDefault="00FE429E" w:rsidP="00FE429E">
      <w:pPr>
        <w:pStyle w:val="Code"/>
      </w:pPr>
    </w:p>
    <w:p w14:paraId="3506A182" w14:textId="77777777" w:rsidR="00FE429E" w:rsidRDefault="00FE429E" w:rsidP="00FE429E">
      <w:pPr>
        <w:pStyle w:val="Code"/>
      </w:pPr>
      <w:r>
        <w:t>NEFReleaseCause ::= ENUMERATED</w:t>
      </w:r>
    </w:p>
    <w:p w14:paraId="5A6EBB70" w14:textId="77777777" w:rsidR="00FE429E" w:rsidRDefault="00FE429E" w:rsidP="00FE429E">
      <w:pPr>
        <w:pStyle w:val="Code"/>
      </w:pPr>
      <w:r>
        <w:t>{</w:t>
      </w:r>
    </w:p>
    <w:p w14:paraId="65198EE7" w14:textId="77777777" w:rsidR="00FE429E" w:rsidRDefault="00FE429E" w:rsidP="00FE429E">
      <w:pPr>
        <w:pStyle w:val="Code"/>
      </w:pPr>
      <w:r>
        <w:t xml:space="preserve">    sMFRelease(1),</w:t>
      </w:r>
    </w:p>
    <w:p w14:paraId="208C1E3E" w14:textId="77777777" w:rsidR="00FE429E" w:rsidRDefault="00FE429E" w:rsidP="00FE429E">
      <w:pPr>
        <w:pStyle w:val="Code"/>
      </w:pPr>
      <w:r>
        <w:t xml:space="preserve">    dNRelease(2),</w:t>
      </w:r>
    </w:p>
    <w:p w14:paraId="3A7100B3" w14:textId="77777777" w:rsidR="00FE429E" w:rsidRDefault="00FE429E" w:rsidP="00FE429E">
      <w:pPr>
        <w:pStyle w:val="Code"/>
      </w:pPr>
      <w:r>
        <w:t xml:space="preserve">    uDMRelease(3),</w:t>
      </w:r>
    </w:p>
    <w:p w14:paraId="1C349424" w14:textId="77777777" w:rsidR="00FE429E" w:rsidRDefault="00FE429E" w:rsidP="00FE429E">
      <w:pPr>
        <w:pStyle w:val="Code"/>
      </w:pPr>
      <w:r>
        <w:t xml:space="preserve">    cHFRelease(4),</w:t>
      </w:r>
    </w:p>
    <w:p w14:paraId="2823FD00" w14:textId="77777777" w:rsidR="00FE429E" w:rsidRDefault="00FE429E" w:rsidP="00FE429E">
      <w:pPr>
        <w:pStyle w:val="Code"/>
      </w:pPr>
      <w:r>
        <w:t xml:space="preserve">    localConfigurationPolicy(5),</w:t>
      </w:r>
    </w:p>
    <w:p w14:paraId="07ADAD43" w14:textId="77777777" w:rsidR="00FE429E" w:rsidRDefault="00FE429E" w:rsidP="00FE429E">
      <w:pPr>
        <w:pStyle w:val="Code"/>
      </w:pPr>
      <w:r>
        <w:lastRenderedPageBreak/>
        <w:t xml:space="preserve">    unknownCause(6)</w:t>
      </w:r>
    </w:p>
    <w:p w14:paraId="2CDCA906" w14:textId="77777777" w:rsidR="00FE429E" w:rsidRDefault="00FE429E" w:rsidP="00FE429E">
      <w:pPr>
        <w:pStyle w:val="Code"/>
      </w:pPr>
      <w:r>
        <w:t>}</w:t>
      </w:r>
    </w:p>
    <w:p w14:paraId="284D222C" w14:textId="77777777" w:rsidR="00FE429E" w:rsidRDefault="00FE429E" w:rsidP="00FE429E">
      <w:pPr>
        <w:pStyle w:val="Code"/>
      </w:pPr>
    </w:p>
    <w:p w14:paraId="3224C767" w14:textId="77777777" w:rsidR="00FE429E" w:rsidRDefault="00FE429E" w:rsidP="00FE429E">
      <w:pPr>
        <w:pStyle w:val="Code"/>
      </w:pPr>
      <w:r>
        <w:t>AFID ::= UTF8String</w:t>
      </w:r>
    </w:p>
    <w:p w14:paraId="480296F4" w14:textId="77777777" w:rsidR="00FE429E" w:rsidRDefault="00FE429E" w:rsidP="00FE429E">
      <w:pPr>
        <w:pStyle w:val="Code"/>
      </w:pPr>
    </w:p>
    <w:p w14:paraId="2665F4FF" w14:textId="77777777" w:rsidR="00FE429E" w:rsidRDefault="00FE429E" w:rsidP="00FE429E">
      <w:pPr>
        <w:pStyle w:val="Code"/>
      </w:pPr>
      <w:r>
        <w:t>NEFID ::= UTF8String</w:t>
      </w:r>
    </w:p>
    <w:p w14:paraId="307492C2" w14:textId="77777777" w:rsidR="00FE429E" w:rsidRDefault="00FE429E" w:rsidP="00FE429E">
      <w:pPr>
        <w:pStyle w:val="Code"/>
      </w:pPr>
    </w:p>
    <w:p w14:paraId="032EF831" w14:textId="77777777" w:rsidR="00FE429E" w:rsidRDefault="00FE429E" w:rsidP="00FE429E">
      <w:pPr>
        <w:pStyle w:val="CodeHeader"/>
      </w:pPr>
      <w:r>
        <w:t>-- ==================</w:t>
      </w:r>
    </w:p>
    <w:p w14:paraId="3BF42FDD" w14:textId="77777777" w:rsidR="00FE429E" w:rsidRDefault="00FE429E" w:rsidP="00FE429E">
      <w:pPr>
        <w:pStyle w:val="CodeHeader"/>
      </w:pPr>
      <w:r>
        <w:t>-- SCEF definitions</w:t>
      </w:r>
    </w:p>
    <w:p w14:paraId="21DD16BE" w14:textId="77777777" w:rsidR="00FE429E" w:rsidRDefault="00FE429E" w:rsidP="00FE429E">
      <w:pPr>
        <w:pStyle w:val="Code"/>
      </w:pPr>
      <w:r>
        <w:t>-- ==================</w:t>
      </w:r>
    </w:p>
    <w:p w14:paraId="39BE3F41" w14:textId="77777777" w:rsidR="00FE429E" w:rsidRDefault="00FE429E" w:rsidP="00FE429E">
      <w:pPr>
        <w:pStyle w:val="Code"/>
      </w:pPr>
    </w:p>
    <w:p w14:paraId="528D7E59" w14:textId="77777777" w:rsidR="00FE429E" w:rsidRDefault="00FE429E" w:rsidP="00FE429E">
      <w:pPr>
        <w:pStyle w:val="Code"/>
      </w:pPr>
      <w:r>
        <w:t>-- See clause 7.8.2.1.2 for details of this structure</w:t>
      </w:r>
    </w:p>
    <w:p w14:paraId="1934FF17" w14:textId="77777777" w:rsidR="00FE429E" w:rsidRDefault="00FE429E" w:rsidP="00FE429E">
      <w:pPr>
        <w:pStyle w:val="Code"/>
      </w:pPr>
      <w:r>
        <w:t>SCEFPDNConnectionEstablishment ::= SEQUENCE</w:t>
      </w:r>
    </w:p>
    <w:p w14:paraId="212AD845" w14:textId="77777777" w:rsidR="00FE429E" w:rsidRDefault="00FE429E" w:rsidP="00FE429E">
      <w:pPr>
        <w:pStyle w:val="Code"/>
      </w:pPr>
      <w:r>
        <w:t>{</w:t>
      </w:r>
    </w:p>
    <w:p w14:paraId="03B78A6A" w14:textId="77777777" w:rsidR="00FE429E" w:rsidRDefault="00FE429E" w:rsidP="00FE429E">
      <w:pPr>
        <w:pStyle w:val="Code"/>
      </w:pPr>
      <w:r>
        <w:t xml:space="preserve">    iMSI                  [1] IMSI OPTIONAL,</w:t>
      </w:r>
    </w:p>
    <w:p w14:paraId="3345B297" w14:textId="77777777" w:rsidR="00FE429E" w:rsidRDefault="00FE429E" w:rsidP="00FE429E">
      <w:pPr>
        <w:pStyle w:val="Code"/>
      </w:pPr>
      <w:r>
        <w:t xml:space="preserve">    mSISDN                [2] MSISDN OPTIONAL,</w:t>
      </w:r>
    </w:p>
    <w:p w14:paraId="13E11988" w14:textId="77777777" w:rsidR="00FE429E" w:rsidRDefault="00FE429E" w:rsidP="00FE429E">
      <w:pPr>
        <w:pStyle w:val="Code"/>
      </w:pPr>
      <w:r>
        <w:t xml:space="preserve">    externalIdentifier    [3] NAI OPTIONAL,</w:t>
      </w:r>
    </w:p>
    <w:p w14:paraId="3D9D459B" w14:textId="77777777" w:rsidR="00FE429E" w:rsidRDefault="00FE429E" w:rsidP="00FE429E">
      <w:pPr>
        <w:pStyle w:val="Code"/>
      </w:pPr>
      <w:r>
        <w:t xml:space="preserve">    iMEI                  [4] IMEI OPTIONAL,</w:t>
      </w:r>
    </w:p>
    <w:p w14:paraId="558424EC" w14:textId="77777777" w:rsidR="00FE429E" w:rsidRDefault="00FE429E" w:rsidP="00FE429E">
      <w:pPr>
        <w:pStyle w:val="Code"/>
      </w:pPr>
      <w:r>
        <w:t xml:space="preserve">    ePSBearerID           [5] EPSBearerID,</w:t>
      </w:r>
    </w:p>
    <w:p w14:paraId="498954DD" w14:textId="77777777" w:rsidR="00FE429E" w:rsidRDefault="00FE429E" w:rsidP="00FE429E">
      <w:pPr>
        <w:pStyle w:val="Code"/>
      </w:pPr>
      <w:r>
        <w:t xml:space="preserve">    sCEFID                [6] SCEFID,</w:t>
      </w:r>
    </w:p>
    <w:p w14:paraId="3489880A" w14:textId="77777777" w:rsidR="00FE429E" w:rsidRDefault="00FE429E" w:rsidP="00FE429E">
      <w:pPr>
        <w:pStyle w:val="Code"/>
      </w:pPr>
      <w:r>
        <w:t xml:space="preserve">    aPN                   [7] APN,</w:t>
      </w:r>
    </w:p>
    <w:p w14:paraId="1B34B4BD" w14:textId="77777777" w:rsidR="00FE429E" w:rsidRDefault="00FE429E" w:rsidP="00FE429E">
      <w:pPr>
        <w:pStyle w:val="Code"/>
      </w:pPr>
      <w:r>
        <w:t xml:space="preserve">    rDSSupport            [8] RDSSupport,</w:t>
      </w:r>
    </w:p>
    <w:p w14:paraId="5006669D" w14:textId="77777777" w:rsidR="00FE429E" w:rsidRDefault="00FE429E" w:rsidP="00FE429E">
      <w:pPr>
        <w:pStyle w:val="Code"/>
      </w:pPr>
      <w:r>
        <w:t xml:space="preserve">    sCSASID               [9] SCSASID</w:t>
      </w:r>
    </w:p>
    <w:p w14:paraId="209B7878" w14:textId="77777777" w:rsidR="00FE429E" w:rsidRDefault="00FE429E" w:rsidP="00FE429E">
      <w:pPr>
        <w:pStyle w:val="Code"/>
      </w:pPr>
      <w:r>
        <w:t>}</w:t>
      </w:r>
    </w:p>
    <w:p w14:paraId="0769487F" w14:textId="77777777" w:rsidR="00FE429E" w:rsidRDefault="00FE429E" w:rsidP="00FE429E">
      <w:pPr>
        <w:pStyle w:val="Code"/>
      </w:pPr>
    </w:p>
    <w:p w14:paraId="6D0EECC0" w14:textId="77777777" w:rsidR="00FE429E" w:rsidRDefault="00FE429E" w:rsidP="00FE429E">
      <w:pPr>
        <w:pStyle w:val="Code"/>
      </w:pPr>
      <w:r>
        <w:t>-- See clause 7.8.2.1.3 for details of this structure</w:t>
      </w:r>
    </w:p>
    <w:p w14:paraId="709D7FED" w14:textId="77777777" w:rsidR="00FE429E" w:rsidRDefault="00FE429E" w:rsidP="00FE429E">
      <w:pPr>
        <w:pStyle w:val="Code"/>
      </w:pPr>
      <w:r>
        <w:t>SCEFPDNConnectionUpdate ::= SEQUENCE</w:t>
      </w:r>
    </w:p>
    <w:p w14:paraId="6541A2CD" w14:textId="77777777" w:rsidR="00FE429E" w:rsidRDefault="00FE429E" w:rsidP="00FE429E">
      <w:pPr>
        <w:pStyle w:val="Code"/>
      </w:pPr>
      <w:r>
        <w:t>{</w:t>
      </w:r>
    </w:p>
    <w:p w14:paraId="220F8E7B" w14:textId="77777777" w:rsidR="00FE429E" w:rsidRDefault="00FE429E" w:rsidP="00FE429E">
      <w:pPr>
        <w:pStyle w:val="Code"/>
      </w:pPr>
      <w:r>
        <w:t xml:space="preserve">    iMSI                         [1] IMSI OPTIONAL,</w:t>
      </w:r>
    </w:p>
    <w:p w14:paraId="49D9CFC3" w14:textId="77777777" w:rsidR="00FE429E" w:rsidRDefault="00FE429E" w:rsidP="00FE429E">
      <w:pPr>
        <w:pStyle w:val="Code"/>
      </w:pPr>
      <w:r>
        <w:t xml:space="preserve">    mSISDN                       [2] MSISDN OPTIONAL,</w:t>
      </w:r>
    </w:p>
    <w:p w14:paraId="440445D4" w14:textId="77777777" w:rsidR="00FE429E" w:rsidRDefault="00FE429E" w:rsidP="00FE429E">
      <w:pPr>
        <w:pStyle w:val="Code"/>
      </w:pPr>
      <w:r>
        <w:t xml:space="preserve">    externalIdentifier           [3] NAI OPTIONAL,</w:t>
      </w:r>
    </w:p>
    <w:p w14:paraId="72F7B59F" w14:textId="77777777" w:rsidR="00FE429E" w:rsidRDefault="00FE429E" w:rsidP="00FE429E">
      <w:pPr>
        <w:pStyle w:val="Code"/>
      </w:pPr>
      <w:r>
        <w:t xml:space="preserve">    initiator                    [4] Initiator,</w:t>
      </w:r>
    </w:p>
    <w:p w14:paraId="23FF8C46" w14:textId="77777777" w:rsidR="00FE429E" w:rsidRDefault="00FE429E" w:rsidP="00FE429E">
      <w:pPr>
        <w:pStyle w:val="Code"/>
      </w:pPr>
      <w:r>
        <w:t xml:space="preserve">    rDSSourcePortNumber          [5] RDSPortNumber OPTIONAL,</w:t>
      </w:r>
    </w:p>
    <w:p w14:paraId="1DB5287B" w14:textId="77777777" w:rsidR="00FE429E" w:rsidRDefault="00FE429E" w:rsidP="00FE429E">
      <w:pPr>
        <w:pStyle w:val="Code"/>
      </w:pPr>
      <w:r>
        <w:t xml:space="preserve">    rDSDestinationPortNumber     [6] RDSPortNumber OPTIONAL,</w:t>
      </w:r>
    </w:p>
    <w:p w14:paraId="49DEC25C" w14:textId="77777777" w:rsidR="00FE429E" w:rsidRDefault="00FE429E" w:rsidP="00FE429E">
      <w:pPr>
        <w:pStyle w:val="Code"/>
      </w:pPr>
      <w:r>
        <w:t xml:space="preserve">    applicationID                [7] ApplicationID OPTIONAL,</w:t>
      </w:r>
    </w:p>
    <w:p w14:paraId="01D32ECC" w14:textId="77777777" w:rsidR="00FE429E" w:rsidRDefault="00FE429E" w:rsidP="00FE429E">
      <w:pPr>
        <w:pStyle w:val="Code"/>
      </w:pPr>
      <w:r>
        <w:t xml:space="preserve">    sCSASID                      [8] SCSASID OPTIONAL,</w:t>
      </w:r>
    </w:p>
    <w:p w14:paraId="1DB706C0" w14:textId="77777777" w:rsidR="00FE429E" w:rsidRDefault="00FE429E" w:rsidP="00FE429E">
      <w:pPr>
        <w:pStyle w:val="Code"/>
      </w:pPr>
      <w:r>
        <w:t xml:space="preserve">    rDSAction                    [9] RDSAction OPTIONAL,</w:t>
      </w:r>
    </w:p>
    <w:p w14:paraId="118AC7E6" w14:textId="77777777" w:rsidR="00FE429E" w:rsidRDefault="00FE429E" w:rsidP="00FE429E">
      <w:pPr>
        <w:pStyle w:val="Code"/>
      </w:pPr>
      <w:r>
        <w:t xml:space="preserve">    serializationFormat          [10] SerializationFormat OPTIONAL</w:t>
      </w:r>
    </w:p>
    <w:p w14:paraId="14238C5D" w14:textId="77777777" w:rsidR="00FE429E" w:rsidRDefault="00FE429E" w:rsidP="00FE429E">
      <w:pPr>
        <w:pStyle w:val="Code"/>
      </w:pPr>
      <w:r>
        <w:t>}</w:t>
      </w:r>
    </w:p>
    <w:p w14:paraId="32CC7C0A" w14:textId="77777777" w:rsidR="00FE429E" w:rsidRDefault="00FE429E" w:rsidP="00FE429E">
      <w:pPr>
        <w:pStyle w:val="Code"/>
      </w:pPr>
    </w:p>
    <w:p w14:paraId="69BF6492" w14:textId="77777777" w:rsidR="00FE429E" w:rsidRDefault="00FE429E" w:rsidP="00FE429E">
      <w:pPr>
        <w:pStyle w:val="Code"/>
      </w:pPr>
      <w:r>
        <w:t>-- See clause 7.8.2.1.4 for details of this structure</w:t>
      </w:r>
    </w:p>
    <w:p w14:paraId="6E82262E" w14:textId="77777777" w:rsidR="00FE429E" w:rsidRDefault="00FE429E" w:rsidP="00FE429E">
      <w:pPr>
        <w:pStyle w:val="Code"/>
      </w:pPr>
      <w:r>
        <w:t>SCEFPDNConnectionRelease ::= SEQUENCE</w:t>
      </w:r>
    </w:p>
    <w:p w14:paraId="11FF9731" w14:textId="77777777" w:rsidR="00FE429E" w:rsidRDefault="00FE429E" w:rsidP="00FE429E">
      <w:pPr>
        <w:pStyle w:val="Code"/>
      </w:pPr>
      <w:r>
        <w:t>{</w:t>
      </w:r>
    </w:p>
    <w:p w14:paraId="1557FC9C" w14:textId="77777777" w:rsidR="00FE429E" w:rsidRDefault="00FE429E" w:rsidP="00FE429E">
      <w:pPr>
        <w:pStyle w:val="Code"/>
      </w:pPr>
      <w:r>
        <w:t xml:space="preserve">    iMSI                   [1] IMSI OPTIONAL,</w:t>
      </w:r>
    </w:p>
    <w:p w14:paraId="6B829CEC" w14:textId="77777777" w:rsidR="00FE429E" w:rsidRDefault="00FE429E" w:rsidP="00FE429E">
      <w:pPr>
        <w:pStyle w:val="Code"/>
      </w:pPr>
      <w:r>
        <w:t xml:space="preserve">    mSISDN                 [2] MSISDN OPTIONAL,</w:t>
      </w:r>
    </w:p>
    <w:p w14:paraId="0CCB090A" w14:textId="77777777" w:rsidR="00FE429E" w:rsidRDefault="00FE429E" w:rsidP="00FE429E">
      <w:pPr>
        <w:pStyle w:val="Code"/>
      </w:pPr>
      <w:r>
        <w:t xml:space="preserve">    externalIdentifier     [3] NAI OPTIONAL,</w:t>
      </w:r>
    </w:p>
    <w:p w14:paraId="64268F7C" w14:textId="77777777" w:rsidR="00FE429E" w:rsidRDefault="00FE429E" w:rsidP="00FE429E">
      <w:pPr>
        <w:pStyle w:val="Code"/>
      </w:pPr>
      <w:r>
        <w:t xml:space="preserve">    ePSBearerID            [4] EPSBearerID,</w:t>
      </w:r>
    </w:p>
    <w:p w14:paraId="365B737F" w14:textId="77777777" w:rsidR="00FE429E" w:rsidRDefault="00FE429E" w:rsidP="00FE429E">
      <w:pPr>
        <w:pStyle w:val="Code"/>
      </w:pPr>
      <w:r>
        <w:t xml:space="preserve">    timeOfFirstPacket      [5] Timestamp OPTIONAL,</w:t>
      </w:r>
    </w:p>
    <w:p w14:paraId="6D6A94BE" w14:textId="77777777" w:rsidR="00FE429E" w:rsidRDefault="00FE429E" w:rsidP="00FE429E">
      <w:pPr>
        <w:pStyle w:val="Code"/>
      </w:pPr>
      <w:r>
        <w:t xml:space="preserve">    timeOfLastPacket       [6] Timestamp OPTIONAL,</w:t>
      </w:r>
    </w:p>
    <w:p w14:paraId="2CD93369" w14:textId="77777777" w:rsidR="00FE429E" w:rsidRDefault="00FE429E" w:rsidP="00FE429E">
      <w:pPr>
        <w:pStyle w:val="Code"/>
      </w:pPr>
      <w:r>
        <w:t xml:space="preserve">    uplinkVolume           [7] INTEGER OPTIONAL,</w:t>
      </w:r>
    </w:p>
    <w:p w14:paraId="23961CB0" w14:textId="77777777" w:rsidR="00FE429E" w:rsidRDefault="00FE429E" w:rsidP="00FE429E">
      <w:pPr>
        <w:pStyle w:val="Code"/>
      </w:pPr>
      <w:r>
        <w:t xml:space="preserve">    downlinkVolume         [8] INTEGER OPTIONAL,</w:t>
      </w:r>
    </w:p>
    <w:p w14:paraId="50D741BC" w14:textId="77777777" w:rsidR="00FE429E" w:rsidRDefault="00FE429E" w:rsidP="00FE429E">
      <w:pPr>
        <w:pStyle w:val="Code"/>
      </w:pPr>
      <w:r>
        <w:t xml:space="preserve">    releaseCause           [9] SCEFReleaseCause</w:t>
      </w:r>
    </w:p>
    <w:p w14:paraId="6D01B32B" w14:textId="77777777" w:rsidR="00FE429E" w:rsidRDefault="00FE429E" w:rsidP="00FE429E">
      <w:pPr>
        <w:pStyle w:val="Code"/>
      </w:pPr>
      <w:r>
        <w:t>}</w:t>
      </w:r>
    </w:p>
    <w:p w14:paraId="75436BB5" w14:textId="77777777" w:rsidR="00FE429E" w:rsidRDefault="00FE429E" w:rsidP="00FE429E">
      <w:pPr>
        <w:pStyle w:val="Code"/>
      </w:pPr>
    </w:p>
    <w:p w14:paraId="3687FEF5" w14:textId="77777777" w:rsidR="00FE429E" w:rsidRDefault="00FE429E" w:rsidP="00FE429E">
      <w:pPr>
        <w:pStyle w:val="Code"/>
      </w:pPr>
      <w:r>
        <w:t>-- See clause 7.8.2.1.5 for details of this structure</w:t>
      </w:r>
    </w:p>
    <w:p w14:paraId="1A4CCEC1" w14:textId="77777777" w:rsidR="00FE429E" w:rsidRDefault="00FE429E" w:rsidP="00FE429E">
      <w:pPr>
        <w:pStyle w:val="Code"/>
      </w:pPr>
      <w:r>
        <w:t>SCEFUnsuccessfulProcedure ::= SEQUENCE</w:t>
      </w:r>
    </w:p>
    <w:p w14:paraId="0FA47C1C" w14:textId="77777777" w:rsidR="00FE429E" w:rsidRDefault="00FE429E" w:rsidP="00FE429E">
      <w:pPr>
        <w:pStyle w:val="Code"/>
      </w:pPr>
      <w:r>
        <w:t>{</w:t>
      </w:r>
    </w:p>
    <w:p w14:paraId="343A0847" w14:textId="77777777" w:rsidR="00FE429E" w:rsidRDefault="00FE429E" w:rsidP="00FE429E">
      <w:pPr>
        <w:pStyle w:val="Code"/>
      </w:pPr>
      <w:r>
        <w:t xml:space="preserve">    failureCause                 [1] SCEFFailureCause,</w:t>
      </w:r>
    </w:p>
    <w:p w14:paraId="315C57EC" w14:textId="77777777" w:rsidR="00FE429E" w:rsidRDefault="00FE429E" w:rsidP="00FE429E">
      <w:pPr>
        <w:pStyle w:val="Code"/>
      </w:pPr>
      <w:r>
        <w:t xml:space="preserve">    iMSI                         [2] IMSI OPTIONAL,</w:t>
      </w:r>
    </w:p>
    <w:p w14:paraId="3EA5C131" w14:textId="77777777" w:rsidR="00FE429E" w:rsidRDefault="00FE429E" w:rsidP="00FE429E">
      <w:pPr>
        <w:pStyle w:val="Code"/>
      </w:pPr>
      <w:r>
        <w:t xml:space="preserve">    mSISDN                       [3] MSISDN OPTIONAL,</w:t>
      </w:r>
    </w:p>
    <w:p w14:paraId="77F14113" w14:textId="77777777" w:rsidR="00FE429E" w:rsidRDefault="00FE429E" w:rsidP="00FE429E">
      <w:pPr>
        <w:pStyle w:val="Code"/>
      </w:pPr>
      <w:r>
        <w:t xml:space="preserve">    externalIdentifier           [4] NAI OPTIONAL,</w:t>
      </w:r>
    </w:p>
    <w:p w14:paraId="7D5A72A8" w14:textId="77777777" w:rsidR="00FE429E" w:rsidRDefault="00FE429E" w:rsidP="00FE429E">
      <w:pPr>
        <w:pStyle w:val="Code"/>
      </w:pPr>
      <w:r>
        <w:t xml:space="preserve">    ePSBearerID                  [5] EPSBearerID,</w:t>
      </w:r>
    </w:p>
    <w:p w14:paraId="11ED8182" w14:textId="77777777" w:rsidR="00FE429E" w:rsidRDefault="00FE429E" w:rsidP="00FE429E">
      <w:pPr>
        <w:pStyle w:val="Code"/>
      </w:pPr>
      <w:r>
        <w:t xml:space="preserve">    aPN                          [6] APN,</w:t>
      </w:r>
    </w:p>
    <w:p w14:paraId="5F8E100C" w14:textId="77777777" w:rsidR="00FE429E" w:rsidRDefault="00FE429E" w:rsidP="00FE429E">
      <w:pPr>
        <w:pStyle w:val="Code"/>
      </w:pPr>
      <w:r>
        <w:t xml:space="preserve">    rDSDestinationPortNumber     [7] RDSPortNumber OPTIONAL,</w:t>
      </w:r>
    </w:p>
    <w:p w14:paraId="680A828F" w14:textId="77777777" w:rsidR="00FE429E" w:rsidRDefault="00FE429E" w:rsidP="00FE429E">
      <w:pPr>
        <w:pStyle w:val="Code"/>
      </w:pPr>
      <w:r>
        <w:t xml:space="preserve">    applicationID                [8] ApplicationID OPTIONAL,</w:t>
      </w:r>
    </w:p>
    <w:p w14:paraId="763F9EDC" w14:textId="77777777" w:rsidR="00FE429E" w:rsidRDefault="00FE429E" w:rsidP="00FE429E">
      <w:pPr>
        <w:pStyle w:val="Code"/>
      </w:pPr>
      <w:r>
        <w:t xml:space="preserve">    sCSASID                      [9] SCSASID</w:t>
      </w:r>
    </w:p>
    <w:p w14:paraId="01BE41E1" w14:textId="77777777" w:rsidR="00FE429E" w:rsidRDefault="00FE429E" w:rsidP="00FE429E">
      <w:pPr>
        <w:pStyle w:val="Code"/>
      </w:pPr>
      <w:r>
        <w:t>}</w:t>
      </w:r>
    </w:p>
    <w:p w14:paraId="7AF21433" w14:textId="77777777" w:rsidR="00FE429E" w:rsidRDefault="00FE429E" w:rsidP="00FE429E">
      <w:pPr>
        <w:pStyle w:val="Code"/>
      </w:pPr>
    </w:p>
    <w:p w14:paraId="33FDE2F7" w14:textId="77777777" w:rsidR="00FE429E" w:rsidRDefault="00FE429E" w:rsidP="00FE429E">
      <w:pPr>
        <w:pStyle w:val="Code"/>
      </w:pPr>
      <w:r>
        <w:t>-- See clause 7.8.2.1.6 for details of this structure</w:t>
      </w:r>
    </w:p>
    <w:p w14:paraId="2DF8E0A5" w14:textId="77777777" w:rsidR="00FE429E" w:rsidRDefault="00FE429E" w:rsidP="00FE429E">
      <w:pPr>
        <w:pStyle w:val="Code"/>
      </w:pPr>
      <w:r>
        <w:t>SCEFStartOfInterceptionWithEstablishedPDNConnection ::= SEQUENCE</w:t>
      </w:r>
    </w:p>
    <w:p w14:paraId="3FCED549" w14:textId="77777777" w:rsidR="00FE429E" w:rsidRDefault="00FE429E" w:rsidP="00FE429E">
      <w:pPr>
        <w:pStyle w:val="Code"/>
      </w:pPr>
      <w:r>
        <w:t>{</w:t>
      </w:r>
    </w:p>
    <w:p w14:paraId="7CD925F6" w14:textId="77777777" w:rsidR="00FE429E" w:rsidRDefault="00FE429E" w:rsidP="00FE429E">
      <w:pPr>
        <w:pStyle w:val="Code"/>
      </w:pPr>
      <w:r>
        <w:t xml:space="preserve">    iMSI                  [1] IMSI OPTIONAL,</w:t>
      </w:r>
    </w:p>
    <w:p w14:paraId="31924368" w14:textId="77777777" w:rsidR="00FE429E" w:rsidRDefault="00FE429E" w:rsidP="00FE429E">
      <w:pPr>
        <w:pStyle w:val="Code"/>
      </w:pPr>
      <w:r>
        <w:t xml:space="preserve">    mSISDN                [2] MSISDN OPTIONAL,</w:t>
      </w:r>
    </w:p>
    <w:p w14:paraId="5330BC21" w14:textId="77777777" w:rsidR="00FE429E" w:rsidRDefault="00FE429E" w:rsidP="00FE429E">
      <w:pPr>
        <w:pStyle w:val="Code"/>
      </w:pPr>
      <w:r>
        <w:t xml:space="preserve">    externalIdentifier    [3] NAI OPTIONAL,</w:t>
      </w:r>
    </w:p>
    <w:p w14:paraId="0FAE258B" w14:textId="77777777" w:rsidR="00FE429E" w:rsidRDefault="00FE429E" w:rsidP="00FE429E">
      <w:pPr>
        <w:pStyle w:val="Code"/>
      </w:pPr>
      <w:r>
        <w:t xml:space="preserve">    iMEI                  [4] IMEI OPTIONAL,</w:t>
      </w:r>
    </w:p>
    <w:p w14:paraId="26E2FA06" w14:textId="77777777" w:rsidR="00FE429E" w:rsidRDefault="00FE429E" w:rsidP="00FE429E">
      <w:pPr>
        <w:pStyle w:val="Code"/>
      </w:pPr>
      <w:r>
        <w:t xml:space="preserve">    ePSBearerID           [5] EPSBearerID,</w:t>
      </w:r>
    </w:p>
    <w:p w14:paraId="6C9E7851" w14:textId="77777777" w:rsidR="00FE429E" w:rsidRDefault="00FE429E" w:rsidP="00FE429E">
      <w:pPr>
        <w:pStyle w:val="Code"/>
      </w:pPr>
      <w:r>
        <w:t xml:space="preserve">    sCEFID                [6] SCEFID,</w:t>
      </w:r>
    </w:p>
    <w:p w14:paraId="167AA7DA" w14:textId="77777777" w:rsidR="00FE429E" w:rsidRDefault="00FE429E" w:rsidP="00FE429E">
      <w:pPr>
        <w:pStyle w:val="Code"/>
      </w:pPr>
      <w:r>
        <w:t xml:space="preserve">    aPN                   [7] APN,</w:t>
      </w:r>
    </w:p>
    <w:p w14:paraId="7A860360" w14:textId="77777777" w:rsidR="00FE429E" w:rsidRDefault="00FE429E" w:rsidP="00FE429E">
      <w:pPr>
        <w:pStyle w:val="Code"/>
      </w:pPr>
      <w:r>
        <w:lastRenderedPageBreak/>
        <w:t xml:space="preserve">    rDSSupport            [8] RDSSupport,</w:t>
      </w:r>
    </w:p>
    <w:p w14:paraId="023C6806" w14:textId="77777777" w:rsidR="00FE429E" w:rsidRDefault="00FE429E" w:rsidP="00FE429E">
      <w:pPr>
        <w:pStyle w:val="Code"/>
      </w:pPr>
      <w:r>
        <w:t xml:space="preserve">    sCSASID               [9] SCSASID</w:t>
      </w:r>
    </w:p>
    <w:p w14:paraId="626F6241" w14:textId="77777777" w:rsidR="00FE429E" w:rsidRDefault="00FE429E" w:rsidP="00FE429E">
      <w:pPr>
        <w:pStyle w:val="Code"/>
      </w:pPr>
      <w:r>
        <w:t>}</w:t>
      </w:r>
    </w:p>
    <w:p w14:paraId="66193AAB" w14:textId="77777777" w:rsidR="00FE429E" w:rsidRDefault="00FE429E" w:rsidP="00FE429E">
      <w:pPr>
        <w:pStyle w:val="Code"/>
      </w:pPr>
    </w:p>
    <w:p w14:paraId="70ECA7E8" w14:textId="77777777" w:rsidR="00FE429E" w:rsidRDefault="00FE429E" w:rsidP="00FE429E">
      <w:pPr>
        <w:pStyle w:val="Code"/>
      </w:pPr>
      <w:r>
        <w:t>-- See clause 7.8.3.1.1 for details of this structure</w:t>
      </w:r>
    </w:p>
    <w:p w14:paraId="41F25DCD" w14:textId="77777777" w:rsidR="00FE429E" w:rsidRDefault="00FE429E" w:rsidP="00FE429E">
      <w:pPr>
        <w:pStyle w:val="Code"/>
      </w:pPr>
      <w:r>
        <w:t>SCEFDeviceTrigger ::= SEQUENCE</w:t>
      </w:r>
    </w:p>
    <w:p w14:paraId="0A055851" w14:textId="77777777" w:rsidR="00FE429E" w:rsidRDefault="00FE429E" w:rsidP="00FE429E">
      <w:pPr>
        <w:pStyle w:val="Code"/>
      </w:pPr>
      <w:r>
        <w:t>{</w:t>
      </w:r>
    </w:p>
    <w:p w14:paraId="0A19E2E9" w14:textId="77777777" w:rsidR="00FE429E" w:rsidRDefault="00FE429E" w:rsidP="00FE429E">
      <w:pPr>
        <w:pStyle w:val="Code"/>
      </w:pPr>
      <w:r>
        <w:t xml:space="preserve">    iMSI                  [1] IMSI,</w:t>
      </w:r>
    </w:p>
    <w:p w14:paraId="1E22C310" w14:textId="77777777" w:rsidR="00FE429E" w:rsidRDefault="00FE429E" w:rsidP="00FE429E">
      <w:pPr>
        <w:pStyle w:val="Code"/>
      </w:pPr>
      <w:r>
        <w:t xml:space="preserve">    mSISDN                [2] MSISDN,</w:t>
      </w:r>
    </w:p>
    <w:p w14:paraId="36A1FC0E" w14:textId="77777777" w:rsidR="00FE429E" w:rsidRDefault="00FE429E" w:rsidP="00FE429E">
      <w:pPr>
        <w:pStyle w:val="Code"/>
      </w:pPr>
      <w:r>
        <w:t xml:space="preserve">    externalIdentifier    [3] NAI,</w:t>
      </w:r>
    </w:p>
    <w:p w14:paraId="7F4F643F" w14:textId="77777777" w:rsidR="00FE429E" w:rsidRDefault="00FE429E" w:rsidP="00FE429E">
      <w:pPr>
        <w:pStyle w:val="Code"/>
      </w:pPr>
      <w:r>
        <w:t xml:space="preserve">    triggerId             [4] TriggerID,</w:t>
      </w:r>
    </w:p>
    <w:p w14:paraId="23C5C9D0" w14:textId="77777777" w:rsidR="00FE429E" w:rsidRDefault="00FE429E" w:rsidP="00FE429E">
      <w:pPr>
        <w:pStyle w:val="Code"/>
      </w:pPr>
      <w:r>
        <w:t xml:space="preserve">    sCSASID               [5] SCSASID OPTIONAL,</w:t>
      </w:r>
    </w:p>
    <w:p w14:paraId="75DBED07" w14:textId="77777777" w:rsidR="00FE429E" w:rsidRDefault="00FE429E" w:rsidP="00FE429E">
      <w:pPr>
        <w:pStyle w:val="Code"/>
      </w:pPr>
      <w:r>
        <w:t xml:space="preserve">    triggerPayload        [6] TriggerPayload OPTIONAL,</w:t>
      </w:r>
    </w:p>
    <w:p w14:paraId="112115CA" w14:textId="77777777" w:rsidR="00FE429E" w:rsidRDefault="00FE429E" w:rsidP="00FE429E">
      <w:pPr>
        <w:pStyle w:val="Code"/>
      </w:pPr>
      <w:r>
        <w:t xml:space="preserve">    validityPeriod        [7] INTEGER OPTIONAL,</w:t>
      </w:r>
    </w:p>
    <w:p w14:paraId="3D4D9DC1" w14:textId="77777777" w:rsidR="00FE429E" w:rsidRDefault="00FE429E" w:rsidP="00FE429E">
      <w:pPr>
        <w:pStyle w:val="Code"/>
      </w:pPr>
      <w:r>
        <w:t xml:space="preserve">    priorityDT            [8] PriorityDT OPTIONAL,</w:t>
      </w:r>
    </w:p>
    <w:p w14:paraId="65A9D7DE" w14:textId="77777777" w:rsidR="00FE429E" w:rsidRDefault="00FE429E" w:rsidP="00FE429E">
      <w:pPr>
        <w:pStyle w:val="Code"/>
      </w:pPr>
      <w:r>
        <w:t xml:space="preserve">    sourcePortId          [9] PortNumber OPTIONAL,</w:t>
      </w:r>
    </w:p>
    <w:p w14:paraId="3FCB48EC" w14:textId="77777777" w:rsidR="00FE429E" w:rsidRDefault="00FE429E" w:rsidP="00FE429E">
      <w:pPr>
        <w:pStyle w:val="Code"/>
      </w:pPr>
      <w:r>
        <w:t xml:space="preserve">    destinationPortId     [10] PortNumber OPTIONAL</w:t>
      </w:r>
    </w:p>
    <w:p w14:paraId="74B96770" w14:textId="77777777" w:rsidR="00FE429E" w:rsidRDefault="00FE429E" w:rsidP="00FE429E">
      <w:pPr>
        <w:pStyle w:val="Code"/>
      </w:pPr>
      <w:r>
        <w:t>}</w:t>
      </w:r>
    </w:p>
    <w:p w14:paraId="07C22E80" w14:textId="77777777" w:rsidR="00FE429E" w:rsidRDefault="00FE429E" w:rsidP="00FE429E">
      <w:pPr>
        <w:pStyle w:val="Code"/>
      </w:pPr>
    </w:p>
    <w:p w14:paraId="3F7E8CE3" w14:textId="77777777" w:rsidR="00FE429E" w:rsidRDefault="00FE429E" w:rsidP="00FE429E">
      <w:pPr>
        <w:pStyle w:val="Code"/>
      </w:pPr>
      <w:r>
        <w:t>-- See clause 7.8.3.1.2 for details of this structure</w:t>
      </w:r>
    </w:p>
    <w:p w14:paraId="74EFB6A1" w14:textId="77777777" w:rsidR="00FE429E" w:rsidRDefault="00FE429E" w:rsidP="00FE429E">
      <w:pPr>
        <w:pStyle w:val="Code"/>
      </w:pPr>
      <w:r>
        <w:t>SCEFDeviceTriggerReplace ::= SEQUENCE</w:t>
      </w:r>
    </w:p>
    <w:p w14:paraId="2B3E3A59" w14:textId="77777777" w:rsidR="00FE429E" w:rsidRDefault="00FE429E" w:rsidP="00FE429E">
      <w:pPr>
        <w:pStyle w:val="Code"/>
      </w:pPr>
      <w:r>
        <w:t>{</w:t>
      </w:r>
    </w:p>
    <w:p w14:paraId="0D51258D" w14:textId="77777777" w:rsidR="00FE429E" w:rsidRDefault="00FE429E" w:rsidP="00FE429E">
      <w:pPr>
        <w:pStyle w:val="Code"/>
      </w:pPr>
      <w:r>
        <w:t xml:space="preserve">    iMSI                     [1] IMSI OPTIONAL,</w:t>
      </w:r>
    </w:p>
    <w:p w14:paraId="7D1A550E" w14:textId="77777777" w:rsidR="00FE429E" w:rsidRDefault="00FE429E" w:rsidP="00FE429E">
      <w:pPr>
        <w:pStyle w:val="Code"/>
      </w:pPr>
      <w:r>
        <w:t xml:space="preserve">    mSISDN                   [2] MSISDN OPTIONAL,</w:t>
      </w:r>
    </w:p>
    <w:p w14:paraId="763DFB2F" w14:textId="77777777" w:rsidR="00FE429E" w:rsidRDefault="00FE429E" w:rsidP="00FE429E">
      <w:pPr>
        <w:pStyle w:val="Code"/>
      </w:pPr>
      <w:r>
        <w:t xml:space="preserve">    externalIdentifier       [3] NAI OPTIONAL,</w:t>
      </w:r>
    </w:p>
    <w:p w14:paraId="42DA3914" w14:textId="77777777" w:rsidR="00FE429E" w:rsidRDefault="00FE429E" w:rsidP="00FE429E">
      <w:pPr>
        <w:pStyle w:val="Code"/>
      </w:pPr>
      <w:r>
        <w:t xml:space="preserve">    triggerId                [4] TriggerID,</w:t>
      </w:r>
    </w:p>
    <w:p w14:paraId="48CC899C" w14:textId="77777777" w:rsidR="00FE429E" w:rsidRDefault="00FE429E" w:rsidP="00FE429E">
      <w:pPr>
        <w:pStyle w:val="Code"/>
      </w:pPr>
      <w:r>
        <w:t xml:space="preserve">    sCSASID                  [5] SCSASID OPTIONAL,</w:t>
      </w:r>
    </w:p>
    <w:p w14:paraId="69C7FB3D" w14:textId="77777777" w:rsidR="00FE429E" w:rsidRDefault="00FE429E" w:rsidP="00FE429E">
      <w:pPr>
        <w:pStyle w:val="Code"/>
      </w:pPr>
      <w:r>
        <w:t xml:space="preserve">    triggerPayload           [6] TriggerPayload OPTIONAL,</w:t>
      </w:r>
    </w:p>
    <w:p w14:paraId="37FE3DA2" w14:textId="77777777" w:rsidR="00FE429E" w:rsidRDefault="00FE429E" w:rsidP="00FE429E">
      <w:pPr>
        <w:pStyle w:val="Code"/>
      </w:pPr>
      <w:r>
        <w:t xml:space="preserve">    validityPeriod           [7] INTEGER OPTIONAL,</w:t>
      </w:r>
    </w:p>
    <w:p w14:paraId="2F8F4DF6" w14:textId="77777777" w:rsidR="00FE429E" w:rsidRDefault="00FE429E" w:rsidP="00FE429E">
      <w:pPr>
        <w:pStyle w:val="Code"/>
      </w:pPr>
      <w:r>
        <w:t xml:space="preserve">    priorityDT               [8] PriorityDT OPTIONAL,</w:t>
      </w:r>
    </w:p>
    <w:p w14:paraId="27AEB59A" w14:textId="77777777" w:rsidR="00FE429E" w:rsidRDefault="00FE429E" w:rsidP="00FE429E">
      <w:pPr>
        <w:pStyle w:val="Code"/>
      </w:pPr>
      <w:r>
        <w:t xml:space="preserve">    sourcePortId             [9] PortNumber OPTIONAL,</w:t>
      </w:r>
    </w:p>
    <w:p w14:paraId="7479A99D" w14:textId="77777777" w:rsidR="00FE429E" w:rsidRDefault="00FE429E" w:rsidP="00FE429E">
      <w:pPr>
        <w:pStyle w:val="Code"/>
      </w:pPr>
      <w:r>
        <w:t xml:space="preserve">    destinationPortId        [10] PortNumber OPTIONAL</w:t>
      </w:r>
    </w:p>
    <w:p w14:paraId="7A6CCF9D" w14:textId="77777777" w:rsidR="00FE429E" w:rsidRDefault="00FE429E" w:rsidP="00FE429E">
      <w:pPr>
        <w:pStyle w:val="Code"/>
      </w:pPr>
      <w:r>
        <w:t>}</w:t>
      </w:r>
    </w:p>
    <w:p w14:paraId="3B65A34F" w14:textId="77777777" w:rsidR="00FE429E" w:rsidRDefault="00FE429E" w:rsidP="00FE429E">
      <w:pPr>
        <w:pStyle w:val="Code"/>
      </w:pPr>
    </w:p>
    <w:p w14:paraId="4536EF7B" w14:textId="77777777" w:rsidR="00FE429E" w:rsidRDefault="00FE429E" w:rsidP="00FE429E">
      <w:pPr>
        <w:pStyle w:val="Code"/>
      </w:pPr>
      <w:r>
        <w:t>-- See clause 7.8.3.1.3 for details of this structure</w:t>
      </w:r>
    </w:p>
    <w:p w14:paraId="678E1D18" w14:textId="77777777" w:rsidR="00FE429E" w:rsidRDefault="00FE429E" w:rsidP="00FE429E">
      <w:pPr>
        <w:pStyle w:val="Code"/>
      </w:pPr>
      <w:r>
        <w:t>SCEFDeviceTriggerCancellation ::= SEQUENCE</w:t>
      </w:r>
    </w:p>
    <w:p w14:paraId="51FF12A3" w14:textId="77777777" w:rsidR="00FE429E" w:rsidRDefault="00FE429E" w:rsidP="00FE429E">
      <w:pPr>
        <w:pStyle w:val="Code"/>
      </w:pPr>
      <w:r>
        <w:t>{</w:t>
      </w:r>
    </w:p>
    <w:p w14:paraId="417AC6CA" w14:textId="77777777" w:rsidR="00FE429E" w:rsidRDefault="00FE429E" w:rsidP="00FE429E">
      <w:pPr>
        <w:pStyle w:val="Code"/>
      </w:pPr>
      <w:r>
        <w:t xml:space="preserve">    iMSI                     [1] IMSI OPTIONAL,</w:t>
      </w:r>
    </w:p>
    <w:p w14:paraId="1E29097A" w14:textId="77777777" w:rsidR="00FE429E" w:rsidRDefault="00FE429E" w:rsidP="00FE429E">
      <w:pPr>
        <w:pStyle w:val="Code"/>
      </w:pPr>
      <w:r>
        <w:t xml:space="preserve">    mSISDN                   [2] MSISDN OPTIONAL,</w:t>
      </w:r>
    </w:p>
    <w:p w14:paraId="275D5BD9" w14:textId="77777777" w:rsidR="00FE429E" w:rsidRDefault="00FE429E" w:rsidP="00FE429E">
      <w:pPr>
        <w:pStyle w:val="Code"/>
      </w:pPr>
      <w:r>
        <w:t xml:space="preserve">    externalIdentifier       [3] NAI OPTIONAL,</w:t>
      </w:r>
    </w:p>
    <w:p w14:paraId="43995518" w14:textId="77777777" w:rsidR="00FE429E" w:rsidRDefault="00FE429E" w:rsidP="00FE429E">
      <w:pPr>
        <w:pStyle w:val="Code"/>
      </w:pPr>
      <w:r>
        <w:t xml:space="preserve">    triggerId                [4] TriggerID</w:t>
      </w:r>
    </w:p>
    <w:p w14:paraId="6C625B93" w14:textId="77777777" w:rsidR="00FE429E" w:rsidRDefault="00FE429E" w:rsidP="00FE429E">
      <w:pPr>
        <w:pStyle w:val="Code"/>
      </w:pPr>
      <w:r>
        <w:t>}</w:t>
      </w:r>
    </w:p>
    <w:p w14:paraId="145FF8C9" w14:textId="77777777" w:rsidR="00FE429E" w:rsidRDefault="00FE429E" w:rsidP="00FE429E">
      <w:pPr>
        <w:pStyle w:val="Code"/>
      </w:pPr>
    </w:p>
    <w:p w14:paraId="40D7FD87" w14:textId="77777777" w:rsidR="00FE429E" w:rsidRDefault="00FE429E" w:rsidP="00FE429E">
      <w:pPr>
        <w:pStyle w:val="Code"/>
      </w:pPr>
      <w:r>
        <w:t>-- See clause 7.8.3.1.4 for details of this structure</w:t>
      </w:r>
    </w:p>
    <w:p w14:paraId="3925FAF6" w14:textId="77777777" w:rsidR="00FE429E" w:rsidRDefault="00FE429E" w:rsidP="00FE429E">
      <w:pPr>
        <w:pStyle w:val="Code"/>
      </w:pPr>
      <w:r>
        <w:t>SCEFDeviceTriggerReportNotify ::= SEQUENCE</w:t>
      </w:r>
    </w:p>
    <w:p w14:paraId="01197DD2" w14:textId="77777777" w:rsidR="00FE429E" w:rsidRDefault="00FE429E" w:rsidP="00FE429E">
      <w:pPr>
        <w:pStyle w:val="Code"/>
      </w:pPr>
      <w:r>
        <w:t>{</w:t>
      </w:r>
    </w:p>
    <w:p w14:paraId="49FC9B95" w14:textId="77777777" w:rsidR="00FE429E" w:rsidRDefault="00FE429E" w:rsidP="00FE429E">
      <w:pPr>
        <w:pStyle w:val="Code"/>
      </w:pPr>
      <w:r>
        <w:t xml:space="preserve">    iMSI                             [1] IMSI OPTIONAL,</w:t>
      </w:r>
    </w:p>
    <w:p w14:paraId="7AE9891B" w14:textId="77777777" w:rsidR="00FE429E" w:rsidRDefault="00FE429E" w:rsidP="00FE429E">
      <w:pPr>
        <w:pStyle w:val="Code"/>
      </w:pPr>
      <w:r>
        <w:t xml:space="preserve">    mSISDN                           [2] MSISDN OPTIONAL,</w:t>
      </w:r>
    </w:p>
    <w:p w14:paraId="6C3DBE47" w14:textId="77777777" w:rsidR="00FE429E" w:rsidRDefault="00FE429E" w:rsidP="00FE429E">
      <w:pPr>
        <w:pStyle w:val="Code"/>
      </w:pPr>
      <w:r>
        <w:t xml:space="preserve">    externalIdentifier               [3] NAI OPTIONAL,</w:t>
      </w:r>
    </w:p>
    <w:p w14:paraId="17B9922C" w14:textId="77777777" w:rsidR="00FE429E" w:rsidRDefault="00FE429E" w:rsidP="00FE429E">
      <w:pPr>
        <w:pStyle w:val="Code"/>
      </w:pPr>
      <w:r>
        <w:t xml:space="preserve">    triggerId                        [4] TriggerID,</w:t>
      </w:r>
    </w:p>
    <w:p w14:paraId="45295682" w14:textId="77777777" w:rsidR="00FE429E" w:rsidRDefault="00FE429E" w:rsidP="00FE429E">
      <w:pPr>
        <w:pStyle w:val="Code"/>
      </w:pPr>
      <w:r>
        <w:t xml:space="preserve">    deviceTriggerDeliveryResult      [5] DeviceTriggerDeliveryResult</w:t>
      </w:r>
    </w:p>
    <w:p w14:paraId="5DE89FBA" w14:textId="77777777" w:rsidR="00FE429E" w:rsidRDefault="00FE429E" w:rsidP="00FE429E">
      <w:pPr>
        <w:pStyle w:val="Code"/>
      </w:pPr>
      <w:r>
        <w:t>}</w:t>
      </w:r>
    </w:p>
    <w:p w14:paraId="40448EFE" w14:textId="77777777" w:rsidR="00FE429E" w:rsidRDefault="00FE429E" w:rsidP="00FE429E">
      <w:pPr>
        <w:pStyle w:val="Code"/>
      </w:pPr>
    </w:p>
    <w:p w14:paraId="212E79BF" w14:textId="77777777" w:rsidR="00FE429E" w:rsidRDefault="00FE429E" w:rsidP="00FE429E">
      <w:pPr>
        <w:pStyle w:val="Code"/>
      </w:pPr>
      <w:r>
        <w:t>-- See clause 7.8.4.1.1 for details of this structure</w:t>
      </w:r>
    </w:p>
    <w:p w14:paraId="0F015534" w14:textId="77777777" w:rsidR="00FE429E" w:rsidRDefault="00FE429E" w:rsidP="00FE429E">
      <w:pPr>
        <w:pStyle w:val="Code"/>
      </w:pPr>
      <w:r>
        <w:t>SCEFMSISDNLessMOSMS ::= SEQUENCE</w:t>
      </w:r>
    </w:p>
    <w:p w14:paraId="412E63F0" w14:textId="77777777" w:rsidR="00FE429E" w:rsidRDefault="00FE429E" w:rsidP="00FE429E">
      <w:pPr>
        <w:pStyle w:val="Code"/>
      </w:pPr>
      <w:r>
        <w:t>{</w:t>
      </w:r>
    </w:p>
    <w:p w14:paraId="2BBCC2EF" w14:textId="77777777" w:rsidR="00FE429E" w:rsidRDefault="00FE429E" w:rsidP="00FE429E">
      <w:pPr>
        <w:pStyle w:val="Code"/>
      </w:pPr>
      <w:r>
        <w:t xml:space="preserve">    iMSI                      [1] IMSI OPTIONAL,</w:t>
      </w:r>
    </w:p>
    <w:p w14:paraId="038F0F03" w14:textId="77777777" w:rsidR="00FE429E" w:rsidRDefault="00FE429E" w:rsidP="00FE429E">
      <w:pPr>
        <w:pStyle w:val="Code"/>
      </w:pPr>
      <w:r>
        <w:t xml:space="preserve">    mSISDN                    [2] MSISDN OPTIONAL,</w:t>
      </w:r>
    </w:p>
    <w:p w14:paraId="223FA4CF" w14:textId="77777777" w:rsidR="00FE429E" w:rsidRDefault="00FE429E" w:rsidP="00FE429E">
      <w:pPr>
        <w:pStyle w:val="Code"/>
      </w:pPr>
      <w:r>
        <w:t xml:space="preserve">    externalIdentifie         [3] NAI OPTIONAL,</w:t>
      </w:r>
    </w:p>
    <w:p w14:paraId="7EA24DF2" w14:textId="77777777" w:rsidR="00FE429E" w:rsidRDefault="00FE429E" w:rsidP="00FE429E">
      <w:pPr>
        <w:pStyle w:val="Code"/>
      </w:pPr>
      <w:r>
        <w:t xml:space="preserve">    terminatingSMSParty       [4] SCSASID,</w:t>
      </w:r>
    </w:p>
    <w:p w14:paraId="33953852" w14:textId="77777777" w:rsidR="00FE429E" w:rsidRDefault="00FE429E" w:rsidP="00FE429E">
      <w:pPr>
        <w:pStyle w:val="Code"/>
      </w:pPr>
      <w:r>
        <w:t xml:space="preserve">    sMS                       [5] SMSTPDUData OPTIONAL,</w:t>
      </w:r>
    </w:p>
    <w:p w14:paraId="7E9E81EB" w14:textId="77777777" w:rsidR="00FE429E" w:rsidRDefault="00FE429E" w:rsidP="00FE429E">
      <w:pPr>
        <w:pStyle w:val="Code"/>
      </w:pPr>
      <w:r>
        <w:t xml:space="preserve">    sourcePort                [6] PortNumber OPTIONAL,</w:t>
      </w:r>
    </w:p>
    <w:p w14:paraId="21EB164D" w14:textId="77777777" w:rsidR="00FE429E" w:rsidRDefault="00FE429E" w:rsidP="00FE429E">
      <w:pPr>
        <w:pStyle w:val="Code"/>
      </w:pPr>
      <w:r>
        <w:t xml:space="preserve">    destinationPort           [7] PortNumber OPTIONAL</w:t>
      </w:r>
    </w:p>
    <w:p w14:paraId="52C33A40" w14:textId="77777777" w:rsidR="00FE429E" w:rsidRDefault="00FE429E" w:rsidP="00FE429E">
      <w:pPr>
        <w:pStyle w:val="Code"/>
      </w:pPr>
      <w:r>
        <w:t>}</w:t>
      </w:r>
    </w:p>
    <w:p w14:paraId="269E7E85" w14:textId="77777777" w:rsidR="00FE429E" w:rsidRDefault="00FE429E" w:rsidP="00FE429E">
      <w:pPr>
        <w:pStyle w:val="Code"/>
      </w:pPr>
    </w:p>
    <w:p w14:paraId="296882EB" w14:textId="77777777" w:rsidR="00FE429E" w:rsidRDefault="00FE429E" w:rsidP="00FE429E">
      <w:pPr>
        <w:pStyle w:val="Code"/>
      </w:pPr>
      <w:r>
        <w:t>-- See clause 7.8.5.1.1 for details of this structure</w:t>
      </w:r>
    </w:p>
    <w:p w14:paraId="2973399B" w14:textId="77777777" w:rsidR="00FE429E" w:rsidRDefault="00FE429E" w:rsidP="00FE429E">
      <w:pPr>
        <w:pStyle w:val="Code"/>
      </w:pPr>
      <w:r>
        <w:t>SCEFCommunicationPatternUpdate ::= SEQUENCE</w:t>
      </w:r>
    </w:p>
    <w:p w14:paraId="4475A6AE" w14:textId="77777777" w:rsidR="00FE429E" w:rsidRDefault="00FE429E" w:rsidP="00FE429E">
      <w:pPr>
        <w:pStyle w:val="Code"/>
      </w:pPr>
      <w:r>
        <w:t>{</w:t>
      </w:r>
    </w:p>
    <w:p w14:paraId="708843F7" w14:textId="77777777" w:rsidR="00FE429E" w:rsidRDefault="00FE429E" w:rsidP="00FE429E">
      <w:pPr>
        <w:pStyle w:val="Code"/>
      </w:pPr>
      <w:r>
        <w:t xml:space="preserve">    mSISDN                                [1] MSISDN OPTIONAL,</w:t>
      </w:r>
    </w:p>
    <w:p w14:paraId="36A44401" w14:textId="77777777" w:rsidR="00FE429E" w:rsidRDefault="00FE429E" w:rsidP="00FE429E">
      <w:pPr>
        <w:pStyle w:val="Code"/>
      </w:pPr>
      <w:r>
        <w:t xml:space="preserve">    externalIdentifier                    [2] NAI OPTIONAL,</w:t>
      </w:r>
    </w:p>
    <w:p w14:paraId="56D1BC25" w14:textId="77777777" w:rsidR="00FE429E" w:rsidRDefault="00FE429E" w:rsidP="00FE429E">
      <w:pPr>
        <w:pStyle w:val="Code"/>
      </w:pPr>
      <w:r>
        <w:t xml:space="preserve">    periodicCommunicationIndicator        [3] PeriodicCommunicationIndicator OPTIONAL,</w:t>
      </w:r>
    </w:p>
    <w:p w14:paraId="472BB2DB" w14:textId="77777777" w:rsidR="00FE429E" w:rsidRDefault="00FE429E" w:rsidP="00FE429E">
      <w:pPr>
        <w:pStyle w:val="Code"/>
      </w:pPr>
      <w:r>
        <w:t xml:space="preserve">    communicationDurationTime             [4] INTEGER OPTIONAL,</w:t>
      </w:r>
    </w:p>
    <w:p w14:paraId="7279461C" w14:textId="77777777" w:rsidR="00FE429E" w:rsidRDefault="00FE429E" w:rsidP="00FE429E">
      <w:pPr>
        <w:pStyle w:val="Code"/>
      </w:pPr>
      <w:r>
        <w:t xml:space="preserve">    periodicTime                          [5] INTEGER OPTIONAL,</w:t>
      </w:r>
    </w:p>
    <w:p w14:paraId="3183961C" w14:textId="77777777" w:rsidR="00FE429E" w:rsidRDefault="00FE429E" w:rsidP="00FE429E">
      <w:pPr>
        <w:pStyle w:val="Code"/>
      </w:pPr>
      <w:r>
        <w:t xml:space="preserve">    scheduledCommunicationTime            [6] ScheduledCommunicationTime OPTIONAL,</w:t>
      </w:r>
    </w:p>
    <w:p w14:paraId="2022866B" w14:textId="77777777" w:rsidR="00FE429E" w:rsidRDefault="00FE429E" w:rsidP="00FE429E">
      <w:pPr>
        <w:pStyle w:val="Code"/>
      </w:pPr>
      <w:r>
        <w:t xml:space="preserve">    scheduledCommunicationType            [7] ScheduledCommunicationType OPTIONAL,</w:t>
      </w:r>
    </w:p>
    <w:p w14:paraId="678B6CF8" w14:textId="77777777" w:rsidR="00FE429E" w:rsidRDefault="00FE429E" w:rsidP="00FE429E">
      <w:pPr>
        <w:pStyle w:val="Code"/>
      </w:pPr>
      <w:r>
        <w:t xml:space="preserve">    stationaryIndication                  [8] StationaryIndication OPTIONAL,</w:t>
      </w:r>
    </w:p>
    <w:p w14:paraId="6AE0457A" w14:textId="77777777" w:rsidR="00FE429E" w:rsidRDefault="00FE429E" w:rsidP="00FE429E">
      <w:pPr>
        <w:pStyle w:val="Code"/>
      </w:pPr>
      <w:r>
        <w:t xml:space="preserve">    batteryIndication                     [9] BatteryIndication OPTIONAL,</w:t>
      </w:r>
    </w:p>
    <w:p w14:paraId="38D63BED" w14:textId="77777777" w:rsidR="00FE429E" w:rsidRDefault="00FE429E" w:rsidP="00FE429E">
      <w:pPr>
        <w:pStyle w:val="Code"/>
      </w:pPr>
      <w:r>
        <w:t xml:space="preserve">    trafficProfile                        [10] TrafficProfile OPTIONAL,</w:t>
      </w:r>
    </w:p>
    <w:p w14:paraId="0DC5CE70" w14:textId="77777777" w:rsidR="00FE429E" w:rsidRDefault="00FE429E" w:rsidP="00FE429E">
      <w:pPr>
        <w:pStyle w:val="Code"/>
      </w:pPr>
      <w:r>
        <w:lastRenderedPageBreak/>
        <w:t xml:space="preserve">    expectedUEMovingTrajectory            [11] SEQUENCE OF UMTLocationArea5G OPTIONAL,</w:t>
      </w:r>
    </w:p>
    <w:p w14:paraId="788D6245" w14:textId="77777777" w:rsidR="00FE429E" w:rsidRDefault="00FE429E" w:rsidP="00FE429E">
      <w:pPr>
        <w:pStyle w:val="Code"/>
      </w:pPr>
      <w:r>
        <w:t xml:space="preserve">    sCSASID                               [13] SCSASID,</w:t>
      </w:r>
    </w:p>
    <w:p w14:paraId="62FFEB1F" w14:textId="77777777" w:rsidR="00FE429E" w:rsidRDefault="00FE429E" w:rsidP="00FE429E">
      <w:pPr>
        <w:pStyle w:val="Code"/>
      </w:pPr>
      <w:r>
        <w:t xml:space="preserve">    validityTime                          [14] Timestamp OPTIONAL</w:t>
      </w:r>
    </w:p>
    <w:p w14:paraId="0EEC006C" w14:textId="77777777" w:rsidR="00FE429E" w:rsidRDefault="00FE429E" w:rsidP="00FE429E">
      <w:pPr>
        <w:pStyle w:val="Code"/>
      </w:pPr>
      <w:r>
        <w:t>}</w:t>
      </w:r>
    </w:p>
    <w:p w14:paraId="0ED8E1E4" w14:textId="77777777" w:rsidR="00FE429E" w:rsidRDefault="00FE429E" w:rsidP="00FE429E">
      <w:pPr>
        <w:pStyle w:val="Code"/>
      </w:pPr>
    </w:p>
    <w:p w14:paraId="315E9336" w14:textId="77777777" w:rsidR="00FE429E" w:rsidRDefault="00FE429E" w:rsidP="00FE429E">
      <w:pPr>
        <w:pStyle w:val="CodeHeader"/>
      </w:pPr>
      <w:r>
        <w:t>-- =================</w:t>
      </w:r>
    </w:p>
    <w:p w14:paraId="14425EFA" w14:textId="77777777" w:rsidR="00FE429E" w:rsidRDefault="00FE429E" w:rsidP="00FE429E">
      <w:pPr>
        <w:pStyle w:val="CodeHeader"/>
      </w:pPr>
      <w:r>
        <w:t>-- SCEF parameters</w:t>
      </w:r>
    </w:p>
    <w:p w14:paraId="514266EC" w14:textId="77777777" w:rsidR="00FE429E" w:rsidRDefault="00FE429E" w:rsidP="00FE429E">
      <w:pPr>
        <w:pStyle w:val="Code"/>
      </w:pPr>
      <w:r>
        <w:t>-- =================</w:t>
      </w:r>
    </w:p>
    <w:p w14:paraId="7B735E39" w14:textId="77777777" w:rsidR="00FE429E" w:rsidRDefault="00FE429E" w:rsidP="00FE429E">
      <w:pPr>
        <w:pStyle w:val="Code"/>
      </w:pPr>
    </w:p>
    <w:p w14:paraId="13F29F87" w14:textId="77777777" w:rsidR="00FE429E" w:rsidRDefault="00FE429E" w:rsidP="00FE429E">
      <w:pPr>
        <w:pStyle w:val="Code"/>
      </w:pPr>
      <w:r>
        <w:t>SCEFFailureCause ::= ENUMERATED</w:t>
      </w:r>
    </w:p>
    <w:p w14:paraId="5DDECA65" w14:textId="77777777" w:rsidR="00FE429E" w:rsidRDefault="00FE429E" w:rsidP="00FE429E">
      <w:pPr>
        <w:pStyle w:val="Code"/>
      </w:pPr>
      <w:r>
        <w:t>{</w:t>
      </w:r>
    </w:p>
    <w:p w14:paraId="4707620D" w14:textId="77777777" w:rsidR="00FE429E" w:rsidRDefault="00FE429E" w:rsidP="00FE429E">
      <w:pPr>
        <w:pStyle w:val="Code"/>
      </w:pPr>
      <w:r>
        <w:t xml:space="preserve">    userUnknown(1),</w:t>
      </w:r>
    </w:p>
    <w:p w14:paraId="01497301" w14:textId="77777777" w:rsidR="00FE429E" w:rsidRDefault="00FE429E" w:rsidP="00FE429E">
      <w:pPr>
        <w:pStyle w:val="Code"/>
      </w:pPr>
      <w:r>
        <w:t xml:space="preserve">    niddConfigurationNotAvailable(2),</w:t>
      </w:r>
    </w:p>
    <w:p w14:paraId="79CD9E83" w14:textId="77777777" w:rsidR="00FE429E" w:rsidRDefault="00FE429E" w:rsidP="00FE429E">
      <w:pPr>
        <w:pStyle w:val="Code"/>
      </w:pPr>
      <w:r>
        <w:t xml:space="preserve">    invalidEPSBearer(3),</w:t>
      </w:r>
    </w:p>
    <w:p w14:paraId="60470DC9" w14:textId="77777777" w:rsidR="00FE429E" w:rsidRDefault="00FE429E" w:rsidP="00FE429E">
      <w:pPr>
        <w:pStyle w:val="Code"/>
      </w:pPr>
      <w:r>
        <w:t xml:space="preserve">    operationNotAllowed(4),</w:t>
      </w:r>
    </w:p>
    <w:p w14:paraId="20E8C9B0" w14:textId="77777777" w:rsidR="00FE429E" w:rsidRDefault="00FE429E" w:rsidP="00FE429E">
      <w:pPr>
        <w:pStyle w:val="Code"/>
      </w:pPr>
      <w:r>
        <w:t xml:space="preserve">    portNotFree(5),</w:t>
      </w:r>
    </w:p>
    <w:p w14:paraId="1D8E2D78" w14:textId="77777777" w:rsidR="00FE429E" w:rsidRDefault="00FE429E" w:rsidP="00FE429E">
      <w:pPr>
        <w:pStyle w:val="Code"/>
      </w:pPr>
      <w:r>
        <w:t xml:space="preserve">    portNotAssociatedWithSpecifiedApplication(6)</w:t>
      </w:r>
    </w:p>
    <w:p w14:paraId="727327D6" w14:textId="77777777" w:rsidR="00FE429E" w:rsidRDefault="00FE429E" w:rsidP="00FE429E">
      <w:pPr>
        <w:pStyle w:val="Code"/>
      </w:pPr>
      <w:r>
        <w:t>}</w:t>
      </w:r>
    </w:p>
    <w:p w14:paraId="46CC3560" w14:textId="77777777" w:rsidR="00FE429E" w:rsidRDefault="00FE429E" w:rsidP="00FE429E">
      <w:pPr>
        <w:pStyle w:val="Code"/>
      </w:pPr>
    </w:p>
    <w:p w14:paraId="23288ECD" w14:textId="77777777" w:rsidR="00FE429E" w:rsidRDefault="00FE429E" w:rsidP="00FE429E">
      <w:pPr>
        <w:pStyle w:val="Code"/>
      </w:pPr>
      <w:r>
        <w:t>SCEFReleaseCause ::= ENUMERATED</w:t>
      </w:r>
    </w:p>
    <w:p w14:paraId="65FB09AA" w14:textId="77777777" w:rsidR="00FE429E" w:rsidRDefault="00FE429E" w:rsidP="00FE429E">
      <w:pPr>
        <w:pStyle w:val="Code"/>
      </w:pPr>
      <w:r>
        <w:t>{</w:t>
      </w:r>
    </w:p>
    <w:p w14:paraId="6AAEABA0" w14:textId="77777777" w:rsidR="00FE429E" w:rsidRDefault="00FE429E" w:rsidP="00FE429E">
      <w:pPr>
        <w:pStyle w:val="Code"/>
      </w:pPr>
      <w:r>
        <w:t xml:space="preserve">    mMERelease(1),</w:t>
      </w:r>
    </w:p>
    <w:p w14:paraId="49FB1668" w14:textId="77777777" w:rsidR="00FE429E" w:rsidRDefault="00FE429E" w:rsidP="00FE429E">
      <w:pPr>
        <w:pStyle w:val="Code"/>
      </w:pPr>
      <w:r>
        <w:t xml:space="preserve">    dNRelease(2),</w:t>
      </w:r>
    </w:p>
    <w:p w14:paraId="4097623B" w14:textId="77777777" w:rsidR="00FE429E" w:rsidRDefault="00FE429E" w:rsidP="00FE429E">
      <w:pPr>
        <w:pStyle w:val="Code"/>
      </w:pPr>
      <w:r>
        <w:t xml:space="preserve">    hSSRelease(3),</w:t>
      </w:r>
    </w:p>
    <w:p w14:paraId="0AA05218" w14:textId="77777777" w:rsidR="00FE429E" w:rsidRDefault="00FE429E" w:rsidP="00FE429E">
      <w:pPr>
        <w:pStyle w:val="Code"/>
      </w:pPr>
      <w:r>
        <w:t xml:space="preserve">    localConfigurationPolicy(4),</w:t>
      </w:r>
    </w:p>
    <w:p w14:paraId="437A2255" w14:textId="77777777" w:rsidR="00FE429E" w:rsidRDefault="00FE429E" w:rsidP="00FE429E">
      <w:pPr>
        <w:pStyle w:val="Code"/>
      </w:pPr>
      <w:r>
        <w:t xml:space="preserve">    unknownCause(5)</w:t>
      </w:r>
    </w:p>
    <w:p w14:paraId="3F83F8E3" w14:textId="77777777" w:rsidR="00FE429E" w:rsidRDefault="00FE429E" w:rsidP="00FE429E">
      <w:pPr>
        <w:pStyle w:val="Code"/>
      </w:pPr>
      <w:r>
        <w:t>}</w:t>
      </w:r>
    </w:p>
    <w:p w14:paraId="44EFE66B" w14:textId="77777777" w:rsidR="00FE429E" w:rsidRDefault="00FE429E" w:rsidP="00FE429E">
      <w:pPr>
        <w:pStyle w:val="Code"/>
      </w:pPr>
    </w:p>
    <w:p w14:paraId="42677B6D" w14:textId="77777777" w:rsidR="00FE429E" w:rsidRDefault="00FE429E" w:rsidP="00FE429E">
      <w:pPr>
        <w:pStyle w:val="Code"/>
      </w:pPr>
      <w:r>
        <w:t>SCSASID ::= UTF8String</w:t>
      </w:r>
    </w:p>
    <w:p w14:paraId="16F6D54C" w14:textId="77777777" w:rsidR="00FE429E" w:rsidRDefault="00FE429E" w:rsidP="00FE429E">
      <w:pPr>
        <w:pStyle w:val="Code"/>
      </w:pPr>
    </w:p>
    <w:p w14:paraId="16619024" w14:textId="77777777" w:rsidR="00FE429E" w:rsidRDefault="00FE429E" w:rsidP="00FE429E">
      <w:pPr>
        <w:pStyle w:val="Code"/>
      </w:pPr>
      <w:r>
        <w:t>SCEFID ::= UTF8String</w:t>
      </w:r>
    </w:p>
    <w:p w14:paraId="37E36C27" w14:textId="77777777" w:rsidR="00FE429E" w:rsidRDefault="00FE429E" w:rsidP="00FE429E">
      <w:pPr>
        <w:pStyle w:val="Code"/>
      </w:pPr>
    </w:p>
    <w:p w14:paraId="2AB8DB0D" w14:textId="77777777" w:rsidR="00FE429E" w:rsidRDefault="00FE429E" w:rsidP="00FE429E">
      <w:pPr>
        <w:pStyle w:val="Code"/>
      </w:pPr>
      <w:r>
        <w:t>PeriodicCommunicationIndicator ::= ENUMERATED</w:t>
      </w:r>
    </w:p>
    <w:p w14:paraId="10B8551F" w14:textId="77777777" w:rsidR="00FE429E" w:rsidRDefault="00FE429E" w:rsidP="00FE429E">
      <w:pPr>
        <w:pStyle w:val="Code"/>
      </w:pPr>
      <w:r>
        <w:t>{</w:t>
      </w:r>
    </w:p>
    <w:p w14:paraId="0AA6401C" w14:textId="77777777" w:rsidR="00FE429E" w:rsidRDefault="00FE429E" w:rsidP="00FE429E">
      <w:pPr>
        <w:pStyle w:val="Code"/>
      </w:pPr>
      <w:r>
        <w:t xml:space="preserve">    periodic(1),</w:t>
      </w:r>
    </w:p>
    <w:p w14:paraId="26F62E57" w14:textId="77777777" w:rsidR="00FE429E" w:rsidRDefault="00FE429E" w:rsidP="00FE429E">
      <w:pPr>
        <w:pStyle w:val="Code"/>
      </w:pPr>
      <w:r>
        <w:t xml:space="preserve">    nonPeriodic(2)</w:t>
      </w:r>
    </w:p>
    <w:p w14:paraId="4D5C93F9" w14:textId="77777777" w:rsidR="00FE429E" w:rsidRDefault="00FE429E" w:rsidP="00FE429E">
      <w:pPr>
        <w:pStyle w:val="Code"/>
      </w:pPr>
      <w:r>
        <w:t>}</w:t>
      </w:r>
    </w:p>
    <w:p w14:paraId="73A5A586" w14:textId="77777777" w:rsidR="00FE429E" w:rsidRDefault="00FE429E" w:rsidP="00FE429E">
      <w:pPr>
        <w:pStyle w:val="Code"/>
      </w:pPr>
    </w:p>
    <w:p w14:paraId="34CBFF5D" w14:textId="77777777" w:rsidR="00FE429E" w:rsidRDefault="00FE429E" w:rsidP="00FE429E">
      <w:pPr>
        <w:pStyle w:val="Code"/>
      </w:pPr>
      <w:r>
        <w:t>EPSBearerID ::= INTEGER (0..255)</w:t>
      </w:r>
    </w:p>
    <w:p w14:paraId="11106C07" w14:textId="77777777" w:rsidR="00FE429E" w:rsidRDefault="00FE429E" w:rsidP="00FE429E">
      <w:pPr>
        <w:pStyle w:val="Code"/>
      </w:pPr>
    </w:p>
    <w:p w14:paraId="3E0D08D5" w14:textId="77777777" w:rsidR="00FE429E" w:rsidRDefault="00FE429E" w:rsidP="00FE429E">
      <w:pPr>
        <w:pStyle w:val="Code"/>
      </w:pPr>
      <w:r>
        <w:t>APN ::= UTF8String</w:t>
      </w:r>
    </w:p>
    <w:p w14:paraId="1518A760" w14:textId="77777777" w:rsidR="00FE429E" w:rsidRDefault="00FE429E" w:rsidP="00FE429E">
      <w:pPr>
        <w:pStyle w:val="Code"/>
      </w:pPr>
    </w:p>
    <w:p w14:paraId="6DD9D91A" w14:textId="77777777" w:rsidR="00FE429E" w:rsidRDefault="00FE429E" w:rsidP="00FE429E">
      <w:pPr>
        <w:pStyle w:val="CodeHeader"/>
      </w:pPr>
      <w:r>
        <w:t>-- =======================</w:t>
      </w:r>
    </w:p>
    <w:p w14:paraId="596AA25F" w14:textId="77777777" w:rsidR="00FE429E" w:rsidRDefault="00FE429E" w:rsidP="00FE429E">
      <w:pPr>
        <w:pStyle w:val="CodeHeader"/>
      </w:pPr>
      <w:r>
        <w:t>-- AKMA AAnF definitions</w:t>
      </w:r>
    </w:p>
    <w:p w14:paraId="6AE3EDF3" w14:textId="77777777" w:rsidR="00FE429E" w:rsidRDefault="00FE429E" w:rsidP="00FE429E">
      <w:pPr>
        <w:pStyle w:val="Code"/>
      </w:pPr>
      <w:r>
        <w:t>-- =======================</w:t>
      </w:r>
    </w:p>
    <w:p w14:paraId="452C8281" w14:textId="77777777" w:rsidR="00FE429E" w:rsidRDefault="00FE429E" w:rsidP="00FE429E">
      <w:pPr>
        <w:pStyle w:val="Code"/>
      </w:pPr>
    </w:p>
    <w:p w14:paraId="5797792F" w14:textId="77777777" w:rsidR="00FE429E" w:rsidRDefault="00FE429E" w:rsidP="00FE429E">
      <w:pPr>
        <w:pStyle w:val="Code"/>
      </w:pPr>
      <w:r>
        <w:t>AAnFAnchorKeyRegister ::= SEQUENCE</w:t>
      </w:r>
    </w:p>
    <w:p w14:paraId="6910F69C" w14:textId="77777777" w:rsidR="00FE429E" w:rsidRDefault="00FE429E" w:rsidP="00FE429E">
      <w:pPr>
        <w:pStyle w:val="Code"/>
      </w:pPr>
      <w:r>
        <w:t>{</w:t>
      </w:r>
    </w:p>
    <w:p w14:paraId="4AD1A626" w14:textId="77777777" w:rsidR="00FE429E" w:rsidRDefault="00FE429E" w:rsidP="00FE429E">
      <w:pPr>
        <w:pStyle w:val="Code"/>
      </w:pPr>
      <w:r>
        <w:t xml:space="preserve">    aKID                  [1] NAI,</w:t>
      </w:r>
    </w:p>
    <w:p w14:paraId="67DFD3B9" w14:textId="77777777" w:rsidR="00FE429E" w:rsidRDefault="00FE429E" w:rsidP="00FE429E">
      <w:pPr>
        <w:pStyle w:val="Code"/>
      </w:pPr>
      <w:r>
        <w:t xml:space="preserve">    sUPI                  [2] SUPI,</w:t>
      </w:r>
    </w:p>
    <w:p w14:paraId="10CA4AD5" w14:textId="77777777" w:rsidR="00FE429E" w:rsidRDefault="00FE429E" w:rsidP="00FE429E">
      <w:pPr>
        <w:pStyle w:val="Code"/>
      </w:pPr>
      <w:r>
        <w:t xml:space="preserve">    kAKMA                 [3] KAKMA OPTIONAL</w:t>
      </w:r>
    </w:p>
    <w:p w14:paraId="3BA59310" w14:textId="77777777" w:rsidR="00FE429E" w:rsidRDefault="00FE429E" w:rsidP="00FE429E">
      <w:pPr>
        <w:pStyle w:val="Code"/>
      </w:pPr>
      <w:r>
        <w:t>}</w:t>
      </w:r>
    </w:p>
    <w:p w14:paraId="5A07A3CE" w14:textId="77777777" w:rsidR="00FE429E" w:rsidRDefault="00FE429E" w:rsidP="00FE429E">
      <w:pPr>
        <w:pStyle w:val="Code"/>
      </w:pPr>
    </w:p>
    <w:p w14:paraId="7223EB40" w14:textId="77777777" w:rsidR="00FE429E" w:rsidRDefault="00FE429E" w:rsidP="00FE429E">
      <w:pPr>
        <w:pStyle w:val="Code"/>
      </w:pPr>
      <w:r>
        <w:t>AAnFKAKMAApplicationKeyGet ::= SEQUENCE</w:t>
      </w:r>
    </w:p>
    <w:p w14:paraId="6704F926" w14:textId="77777777" w:rsidR="00FE429E" w:rsidRDefault="00FE429E" w:rsidP="00FE429E">
      <w:pPr>
        <w:pStyle w:val="Code"/>
      </w:pPr>
      <w:r>
        <w:t>{</w:t>
      </w:r>
    </w:p>
    <w:p w14:paraId="44D70D3B" w14:textId="77777777" w:rsidR="00FE429E" w:rsidRDefault="00FE429E" w:rsidP="00FE429E">
      <w:pPr>
        <w:pStyle w:val="Code"/>
      </w:pPr>
      <w:r>
        <w:t xml:space="preserve">    type                  [1] KeyGetType,</w:t>
      </w:r>
    </w:p>
    <w:p w14:paraId="092375E4" w14:textId="77777777" w:rsidR="00FE429E" w:rsidRDefault="00FE429E" w:rsidP="00FE429E">
      <w:pPr>
        <w:pStyle w:val="Code"/>
      </w:pPr>
      <w:r>
        <w:t xml:space="preserve">    aKID                  [2] NAI,</w:t>
      </w:r>
    </w:p>
    <w:p w14:paraId="306E5D0F" w14:textId="77777777" w:rsidR="00FE429E" w:rsidRDefault="00FE429E" w:rsidP="00FE429E">
      <w:pPr>
        <w:pStyle w:val="Code"/>
      </w:pPr>
      <w:r>
        <w:t xml:space="preserve">    keyInfo               [3] AFKeyInfo</w:t>
      </w:r>
    </w:p>
    <w:p w14:paraId="14F4C8E4" w14:textId="77777777" w:rsidR="00FE429E" w:rsidRDefault="00FE429E" w:rsidP="00FE429E">
      <w:pPr>
        <w:pStyle w:val="Code"/>
      </w:pPr>
      <w:r>
        <w:t>}</w:t>
      </w:r>
    </w:p>
    <w:p w14:paraId="0DCB8E66" w14:textId="77777777" w:rsidR="00FE429E" w:rsidRDefault="00FE429E" w:rsidP="00FE429E">
      <w:pPr>
        <w:pStyle w:val="Code"/>
      </w:pPr>
    </w:p>
    <w:p w14:paraId="5522A20A" w14:textId="77777777" w:rsidR="00FE429E" w:rsidRDefault="00FE429E" w:rsidP="00FE429E">
      <w:pPr>
        <w:pStyle w:val="Code"/>
      </w:pPr>
      <w:r>
        <w:t>AAnFStartOfInterceptWithEstablishedAKMAKeyMaterial ::= SEQUENCE</w:t>
      </w:r>
    </w:p>
    <w:p w14:paraId="2CAF424F" w14:textId="77777777" w:rsidR="00FE429E" w:rsidRDefault="00FE429E" w:rsidP="00FE429E">
      <w:pPr>
        <w:pStyle w:val="Code"/>
      </w:pPr>
      <w:r>
        <w:t>{</w:t>
      </w:r>
    </w:p>
    <w:p w14:paraId="5A8FA105" w14:textId="77777777" w:rsidR="00FE429E" w:rsidRDefault="00FE429E" w:rsidP="00FE429E">
      <w:pPr>
        <w:pStyle w:val="Code"/>
      </w:pPr>
      <w:r>
        <w:t xml:space="preserve">    aKID                  [1] NAI,</w:t>
      </w:r>
    </w:p>
    <w:p w14:paraId="5321323A" w14:textId="77777777" w:rsidR="00FE429E" w:rsidRDefault="00FE429E" w:rsidP="00FE429E">
      <w:pPr>
        <w:pStyle w:val="Code"/>
      </w:pPr>
      <w:r>
        <w:t xml:space="preserve">    kAKMA                 [2] KAKMA OPTIONAL,</w:t>
      </w:r>
    </w:p>
    <w:p w14:paraId="3B90CD1D" w14:textId="77777777" w:rsidR="00FE429E" w:rsidRDefault="00FE429E" w:rsidP="00FE429E">
      <w:pPr>
        <w:pStyle w:val="Code"/>
      </w:pPr>
      <w:r>
        <w:t xml:space="preserve">    aFKeyList             [3] SEQUENCE OF AFKeyInfo OPTIONAL</w:t>
      </w:r>
    </w:p>
    <w:p w14:paraId="3D19968B" w14:textId="77777777" w:rsidR="00FE429E" w:rsidRDefault="00FE429E" w:rsidP="00FE429E">
      <w:pPr>
        <w:pStyle w:val="Code"/>
      </w:pPr>
      <w:r>
        <w:t>}</w:t>
      </w:r>
    </w:p>
    <w:p w14:paraId="19B13781" w14:textId="77777777" w:rsidR="00FE429E" w:rsidRDefault="00FE429E" w:rsidP="00FE429E">
      <w:pPr>
        <w:pStyle w:val="Code"/>
      </w:pPr>
    </w:p>
    <w:p w14:paraId="3EAAFDA5" w14:textId="77777777" w:rsidR="00FE429E" w:rsidRDefault="00FE429E" w:rsidP="00FE429E">
      <w:pPr>
        <w:pStyle w:val="Code"/>
      </w:pPr>
      <w:r>
        <w:t>AAnFAKMAContextRemovalRecord ::= SEQUENCE</w:t>
      </w:r>
    </w:p>
    <w:p w14:paraId="40D17C1B" w14:textId="77777777" w:rsidR="00FE429E" w:rsidRDefault="00FE429E" w:rsidP="00FE429E">
      <w:pPr>
        <w:pStyle w:val="Code"/>
      </w:pPr>
      <w:r>
        <w:t>{</w:t>
      </w:r>
    </w:p>
    <w:p w14:paraId="3F92F77E" w14:textId="77777777" w:rsidR="00FE429E" w:rsidRDefault="00FE429E" w:rsidP="00FE429E">
      <w:pPr>
        <w:pStyle w:val="Code"/>
      </w:pPr>
      <w:r>
        <w:t xml:space="preserve">    aKID                  [1] NAI,</w:t>
      </w:r>
    </w:p>
    <w:p w14:paraId="042D74E5" w14:textId="77777777" w:rsidR="00FE429E" w:rsidRDefault="00FE429E" w:rsidP="00FE429E">
      <w:pPr>
        <w:pStyle w:val="Code"/>
      </w:pPr>
      <w:r>
        <w:t xml:space="preserve">    nFID                  [2] NFID</w:t>
      </w:r>
    </w:p>
    <w:p w14:paraId="5EEA19AE" w14:textId="77777777" w:rsidR="00FE429E" w:rsidRDefault="00FE429E" w:rsidP="00FE429E">
      <w:pPr>
        <w:pStyle w:val="Code"/>
      </w:pPr>
      <w:r>
        <w:t>}</w:t>
      </w:r>
    </w:p>
    <w:p w14:paraId="55E813A8" w14:textId="77777777" w:rsidR="00FE429E" w:rsidRDefault="00FE429E" w:rsidP="00FE429E">
      <w:pPr>
        <w:pStyle w:val="Code"/>
      </w:pPr>
    </w:p>
    <w:p w14:paraId="43470001" w14:textId="77777777" w:rsidR="00FE429E" w:rsidRDefault="00FE429E" w:rsidP="00FE429E">
      <w:pPr>
        <w:pStyle w:val="CodeHeader"/>
      </w:pPr>
      <w:r>
        <w:t>-- ======================</w:t>
      </w:r>
    </w:p>
    <w:p w14:paraId="15D7F664" w14:textId="77777777" w:rsidR="00FE429E" w:rsidRDefault="00FE429E" w:rsidP="00FE429E">
      <w:pPr>
        <w:pStyle w:val="CodeHeader"/>
      </w:pPr>
      <w:r>
        <w:t>-- AKMA common parameters</w:t>
      </w:r>
    </w:p>
    <w:p w14:paraId="19140D82" w14:textId="77777777" w:rsidR="00FE429E" w:rsidRDefault="00FE429E" w:rsidP="00FE429E">
      <w:pPr>
        <w:pStyle w:val="Code"/>
      </w:pPr>
      <w:r>
        <w:t>-- ======================</w:t>
      </w:r>
    </w:p>
    <w:p w14:paraId="3156EA07" w14:textId="77777777" w:rsidR="00FE429E" w:rsidRDefault="00FE429E" w:rsidP="00FE429E">
      <w:pPr>
        <w:pStyle w:val="Code"/>
      </w:pPr>
    </w:p>
    <w:p w14:paraId="6E5CD20D" w14:textId="77777777" w:rsidR="00FE429E" w:rsidRDefault="00FE429E" w:rsidP="00FE429E">
      <w:pPr>
        <w:pStyle w:val="Code"/>
      </w:pPr>
      <w:r>
        <w:t>FQDN ::= UTF8String</w:t>
      </w:r>
    </w:p>
    <w:p w14:paraId="79F32FCF" w14:textId="77777777" w:rsidR="00FE429E" w:rsidRDefault="00FE429E" w:rsidP="00FE429E">
      <w:pPr>
        <w:pStyle w:val="Code"/>
      </w:pPr>
    </w:p>
    <w:p w14:paraId="017E1868" w14:textId="77777777" w:rsidR="00FE429E" w:rsidRDefault="00FE429E" w:rsidP="00FE429E">
      <w:pPr>
        <w:pStyle w:val="Code"/>
      </w:pPr>
      <w:r>
        <w:t>NFID ::= UTF8String</w:t>
      </w:r>
    </w:p>
    <w:p w14:paraId="5D7AF92A" w14:textId="77777777" w:rsidR="00FE429E" w:rsidRDefault="00FE429E" w:rsidP="00FE429E">
      <w:pPr>
        <w:pStyle w:val="Code"/>
      </w:pPr>
    </w:p>
    <w:p w14:paraId="51B5A09E" w14:textId="77777777" w:rsidR="00FE429E" w:rsidRDefault="00FE429E" w:rsidP="00FE429E">
      <w:pPr>
        <w:pStyle w:val="Code"/>
      </w:pPr>
      <w:r>
        <w:t>UAProtocolID ::= OCTET STRING (SIZE(5))</w:t>
      </w:r>
    </w:p>
    <w:p w14:paraId="3FDFA2F8" w14:textId="77777777" w:rsidR="00FE429E" w:rsidRDefault="00FE429E" w:rsidP="00FE429E">
      <w:pPr>
        <w:pStyle w:val="Code"/>
      </w:pPr>
    </w:p>
    <w:p w14:paraId="017BC835" w14:textId="77777777" w:rsidR="00FE429E" w:rsidRDefault="00FE429E" w:rsidP="00FE429E">
      <w:pPr>
        <w:pStyle w:val="Code"/>
      </w:pPr>
      <w:r>
        <w:t>AKMAAFID ::= SEQUENCE</w:t>
      </w:r>
    </w:p>
    <w:p w14:paraId="04BC5101" w14:textId="77777777" w:rsidR="00FE429E" w:rsidRDefault="00FE429E" w:rsidP="00FE429E">
      <w:pPr>
        <w:pStyle w:val="Code"/>
      </w:pPr>
      <w:r>
        <w:t>{</w:t>
      </w:r>
    </w:p>
    <w:p w14:paraId="477C4C3C" w14:textId="77777777" w:rsidR="00FE429E" w:rsidRDefault="00FE429E" w:rsidP="00FE429E">
      <w:pPr>
        <w:pStyle w:val="Code"/>
      </w:pPr>
      <w:r>
        <w:t xml:space="preserve">   aFFQDN                [1] FQDN,</w:t>
      </w:r>
    </w:p>
    <w:p w14:paraId="068579F7" w14:textId="77777777" w:rsidR="00FE429E" w:rsidRDefault="00FE429E" w:rsidP="00FE429E">
      <w:pPr>
        <w:pStyle w:val="Code"/>
      </w:pPr>
      <w:r>
        <w:t xml:space="preserve">   uaProtocolID          [2] UAProtocolID</w:t>
      </w:r>
    </w:p>
    <w:p w14:paraId="49A4BCFD" w14:textId="77777777" w:rsidR="00FE429E" w:rsidRDefault="00FE429E" w:rsidP="00FE429E">
      <w:pPr>
        <w:pStyle w:val="Code"/>
      </w:pPr>
      <w:r>
        <w:t>}</w:t>
      </w:r>
    </w:p>
    <w:p w14:paraId="4FF321F5" w14:textId="77777777" w:rsidR="00FE429E" w:rsidRDefault="00FE429E" w:rsidP="00FE429E">
      <w:pPr>
        <w:pStyle w:val="Code"/>
      </w:pPr>
    </w:p>
    <w:p w14:paraId="3D6A8AFF" w14:textId="77777777" w:rsidR="00FE429E" w:rsidRDefault="00FE429E" w:rsidP="00FE429E">
      <w:pPr>
        <w:pStyle w:val="Code"/>
      </w:pPr>
      <w:r>
        <w:t>UAStarParams ::= CHOICE</w:t>
      </w:r>
    </w:p>
    <w:p w14:paraId="3B632E0E" w14:textId="77777777" w:rsidR="00FE429E" w:rsidRDefault="00FE429E" w:rsidP="00FE429E">
      <w:pPr>
        <w:pStyle w:val="Code"/>
      </w:pPr>
      <w:r>
        <w:t>{</w:t>
      </w:r>
    </w:p>
    <w:p w14:paraId="66EAAB9F" w14:textId="77777777" w:rsidR="00FE429E" w:rsidRDefault="00FE429E" w:rsidP="00FE429E">
      <w:pPr>
        <w:pStyle w:val="Code"/>
      </w:pPr>
      <w:r>
        <w:t xml:space="preserve">   tls12                 [1] TLS12UAStarParams,</w:t>
      </w:r>
    </w:p>
    <w:p w14:paraId="53C6D91D" w14:textId="77777777" w:rsidR="00FE429E" w:rsidRDefault="00FE429E" w:rsidP="00FE429E">
      <w:pPr>
        <w:pStyle w:val="Code"/>
      </w:pPr>
      <w:r>
        <w:t xml:space="preserve">   generic               [2] GenericUAStarParams</w:t>
      </w:r>
    </w:p>
    <w:p w14:paraId="0E840C06" w14:textId="77777777" w:rsidR="00FE429E" w:rsidRDefault="00FE429E" w:rsidP="00FE429E">
      <w:pPr>
        <w:pStyle w:val="Code"/>
      </w:pPr>
      <w:r>
        <w:t>}</w:t>
      </w:r>
    </w:p>
    <w:p w14:paraId="7ACDF786" w14:textId="77777777" w:rsidR="00FE429E" w:rsidRDefault="00FE429E" w:rsidP="00FE429E">
      <w:pPr>
        <w:pStyle w:val="Code"/>
      </w:pPr>
    </w:p>
    <w:p w14:paraId="4A9DDC78" w14:textId="77777777" w:rsidR="00FE429E" w:rsidRDefault="00FE429E" w:rsidP="00FE429E">
      <w:pPr>
        <w:pStyle w:val="Code"/>
      </w:pPr>
      <w:r>
        <w:t>GenericUAStarParams ::= SEQUENCE</w:t>
      </w:r>
    </w:p>
    <w:p w14:paraId="251FCD20" w14:textId="77777777" w:rsidR="00FE429E" w:rsidRDefault="00FE429E" w:rsidP="00FE429E">
      <w:pPr>
        <w:pStyle w:val="Code"/>
      </w:pPr>
      <w:r>
        <w:t>{</w:t>
      </w:r>
    </w:p>
    <w:p w14:paraId="500CFCD2" w14:textId="77777777" w:rsidR="00FE429E" w:rsidRDefault="00FE429E" w:rsidP="00FE429E">
      <w:pPr>
        <w:pStyle w:val="Code"/>
      </w:pPr>
      <w:r>
        <w:t xml:space="preserve">    genericClientParams [1] OCTET STRING,</w:t>
      </w:r>
    </w:p>
    <w:p w14:paraId="1D4BE6F9" w14:textId="77777777" w:rsidR="00FE429E" w:rsidRDefault="00FE429E" w:rsidP="00FE429E">
      <w:pPr>
        <w:pStyle w:val="Code"/>
      </w:pPr>
      <w:r>
        <w:t xml:space="preserve">    genericServerParams [2] OCTET STRING</w:t>
      </w:r>
    </w:p>
    <w:p w14:paraId="03E89A67" w14:textId="77777777" w:rsidR="00FE429E" w:rsidRDefault="00FE429E" w:rsidP="00FE429E">
      <w:pPr>
        <w:pStyle w:val="Code"/>
      </w:pPr>
      <w:r>
        <w:t>}</w:t>
      </w:r>
    </w:p>
    <w:p w14:paraId="0D7820E3" w14:textId="77777777" w:rsidR="00FE429E" w:rsidRDefault="00FE429E" w:rsidP="00FE429E">
      <w:pPr>
        <w:pStyle w:val="Code"/>
      </w:pPr>
    </w:p>
    <w:p w14:paraId="5492522C" w14:textId="77777777" w:rsidR="00FE429E" w:rsidRDefault="00FE429E" w:rsidP="00FE429E">
      <w:pPr>
        <w:pStyle w:val="CodeHeader"/>
      </w:pPr>
      <w:r>
        <w:t>-- ===========================================</w:t>
      </w:r>
    </w:p>
    <w:p w14:paraId="0C67342F" w14:textId="77777777" w:rsidR="00FE429E" w:rsidRDefault="00FE429E" w:rsidP="00FE429E">
      <w:pPr>
        <w:pStyle w:val="CodeHeader"/>
      </w:pPr>
      <w:r>
        <w:t>-- Specific UaStarParmas for TLS 1.2 (RFC5246)</w:t>
      </w:r>
    </w:p>
    <w:p w14:paraId="6E49AC83" w14:textId="77777777" w:rsidR="00FE429E" w:rsidRDefault="00FE429E" w:rsidP="00FE429E">
      <w:pPr>
        <w:pStyle w:val="Code"/>
      </w:pPr>
      <w:r>
        <w:t>-- ===========================================</w:t>
      </w:r>
    </w:p>
    <w:p w14:paraId="1B6C1BB2" w14:textId="77777777" w:rsidR="00FE429E" w:rsidRDefault="00FE429E" w:rsidP="00FE429E">
      <w:pPr>
        <w:pStyle w:val="Code"/>
      </w:pPr>
    </w:p>
    <w:p w14:paraId="1D6F4A1E" w14:textId="77777777" w:rsidR="00FE429E" w:rsidRDefault="00FE429E" w:rsidP="00FE429E">
      <w:pPr>
        <w:pStyle w:val="Code"/>
      </w:pPr>
      <w:r>
        <w:t>TLSCipherType ::= ENUMERATED</w:t>
      </w:r>
    </w:p>
    <w:p w14:paraId="517B1B31" w14:textId="77777777" w:rsidR="00FE429E" w:rsidRDefault="00FE429E" w:rsidP="00FE429E">
      <w:pPr>
        <w:pStyle w:val="Code"/>
      </w:pPr>
      <w:r>
        <w:t>{</w:t>
      </w:r>
    </w:p>
    <w:p w14:paraId="7ACF0CC6" w14:textId="77777777" w:rsidR="00FE429E" w:rsidRDefault="00FE429E" w:rsidP="00FE429E">
      <w:pPr>
        <w:pStyle w:val="Code"/>
      </w:pPr>
      <w:r>
        <w:t xml:space="preserve">    stream(1),</w:t>
      </w:r>
    </w:p>
    <w:p w14:paraId="742A104C" w14:textId="77777777" w:rsidR="00FE429E" w:rsidRDefault="00FE429E" w:rsidP="00FE429E">
      <w:pPr>
        <w:pStyle w:val="Code"/>
      </w:pPr>
      <w:r>
        <w:t xml:space="preserve">    block(2),</w:t>
      </w:r>
    </w:p>
    <w:p w14:paraId="0CC023EE" w14:textId="77777777" w:rsidR="00FE429E" w:rsidRDefault="00FE429E" w:rsidP="00FE429E">
      <w:pPr>
        <w:pStyle w:val="Code"/>
      </w:pPr>
      <w:r>
        <w:t xml:space="preserve">    aead(3)</w:t>
      </w:r>
    </w:p>
    <w:p w14:paraId="422F1FBA" w14:textId="77777777" w:rsidR="00FE429E" w:rsidRDefault="00FE429E" w:rsidP="00FE429E">
      <w:pPr>
        <w:pStyle w:val="Code"/>
      </w:pPr>
      <w:r>
        <w:t>}</w:t>
      </w:r>
    </w:p>
    <w:p w14:paraId="24E0FA3D" w14:textId="77777777" w:rsidR="00FE429E" w:rsidRDefault="00FE429E" w:rsidP="00FE429E">
      <w:pPr>
        <w:pStyle w:val="Code"/>
      </w:pPr>
    </w:p>
    <w:p w14:paraId="65ECBD91" w14:textId="77777777" w:rsidR="00FE429E" w:rsidRDefault="00FE429E" w:rsidP="00FE429E">
      <w:pPr>
        <w:pStyle w:val="Code"/>
      </w:pPr>
      <w:r>
        <w:t>TLSCompressionAlgorithm ::= ENUMERATED</w:t>
      </w:r>
    </w:p>
    <w:p w14:paraId="4631417C" w14:textId="77777777" w:rsidR="00FE429E" w:rsidRDefault="00FE429E" w:rsidP="00FE429E">
      <w:pPr>
        <w:pStyle w:val="Code"/>
      </w:pPr>
      <w:r>
        <w:t>{</w:t>
      </w:r>
    </w:p>
    <w:p w14:paraId="6AAA1BC5" w14:textId="77777777" w:rsidR="00FE429E" w:rsidRDefault="00FE429E" w:rsidP="00FE429E">
      <w:pPr>
        <w:pStyle w:val="Code"/>
      </w:pPr>
      <w:r>
        <w:t xml:space="preserve">   null(1),</w:t>
      </w:r>
    </w:p>
    <w:p w14:paraId="1AF839B9" w14:textId="77777777" w:rsidR="00FE429E" w:rsidRDefault="00FE429E" w:rsidP="00FE429E">
      <w:pPr>
        <w:pStyle w:val="Code"/>
      </w:pPr>
      <w:r>
        <w:t xml:space="preserve">   deflate(2)</w:t>
      </w:r>
    </w:p>
    <w:p w14:paraId="3FCB29ED" w14:textId="77777777" w:rsidR="00FE429E" w:rsidRDefault="00FE429E" w:rsidP="00FE429E">
      <w:pPr>
        <w:pStyle w:val="Code"/>
      </w:pPr>
      <w:r>
        <w:t>}</w:t>
      </w:r>
    </w:p>
    <w:p w14:paraId="70143A05" w14:textId="77777777" w:rsidR="00FE429E" w:rsidRDefault="00FE429E" w:rsidP="00FE429E">
      <w:pPr>
        <w:pStyle w:val="Code"/>
      </w:pPr>
    </w:p>
    <w:p w14:paraId="5302B240" w14:textId="77777777" w:rsidR="00FE429E" w:rsidRDefault="00FE429E" w:rsidP="00FE429E">
      <w:pPr>
        <w:pStyle w:val="Code"/>
      </w:pPr>
      <w:r>
        <w:t>TLSPRFAlgorithm ::= ENUMERATED</w:t>
      </w:r>
    </w:p>
    <w:p w14:paraId="297D1266" w14:textId="77777777" w:rsidR="00FE429E" w:rsidRDefault="00FE429E" w:rsidP="00FE429E">
      <w:pPr>
        <w:pStyle w:val="Code"/>
      </w:pPr>
      <w:r>
        <w:t>{</w:t>
      </w:r>
    </w:p>
    <w:p w14:paraId="3E37A208" w14:textId="77777777" w:rsidR="00FE429E" w:rsidRDefault="00FE429E" w:rsidP="00FE429E">
      <w:pPr>
        <w:pStyle w:val="Code"/>
      </w:pPr>
      <w:r>
        <w:t xml:space="preserve">   rfc5246(1)</w:t>
      </w:r>
    </w:p>
    <w:p w14:paraId="774FD19D" w14:textId="77777777" w:rsidR="00FE429E" w:rsidRDefault="00FE429E" w:rsidP="00FE429E">
      <w:pPr>
        <w:pStyle w:val="Code"/>
      </w:pPr>
      <w:r>
        <w:t>}</w:t>
      </w:r>
    </w:p>
    <w:p w14:paraId="4C296387" w14:textId="77777777" w:rsidR="00FE429E" w:rsidRDefault="00FE429E" w:rsidP="00FE429E">
      <w:pPr>
        <w:pStyle w:val="Code"/>
      </w:pPr>
    </w:p>
    <w:p w14:paraId="6ADC16AB" w14:textId="77777777" w:rsidR="00FE429E" w:rsidRDefault="00FE429E" w:rsidP="00FE429E">
      <w:pPr>
        <w:pStyle w:val="Code"/>
      </w:pPr>
      <w:r>
        <w:t>TLSCipherSuite ::= SEQUENCE (SIZE(2)) OF INTEGER (0..255)</w:t>
      </w:r>
    </w:p>
    <w:p w14:paraId="185E9C27" w14:textId="77777777" w:rsidR="00FE429E" w:rsidRDefault="00FE429E" w:rsidP="00FE429E">
      <w:pPr>
        <w:pStyle w:val="Code"/>
      </w:pPr>
    </w:p>
    <w:p w14:paraId="00994BBB" w14:textId="77777777" w:rsidR="00FE429E" w:rsidRDefault="00FE429E" w:rsidP="00FE429E">
      <w:pPr>
        <w:pStyle w:val="Code"/>
      </w:pPr>
      <w:r>
        <w:t>TLS12UAStarParams ::= SEQUENCE</w:t>
      </w:r>
    </w:p>
    <w:p w14:paraId="13FAE3F5" w14:textId="77777777" w:rsidR="00FE429E" w:rsidRDefault="00FE429E" w:rsidP="00FE429E">
      <w:pPr>
        <w:pStyle w:val="Code"/>
      </w:pPr>
      <w:r>
        <w:t>{</w:t>
      </w:r>
    </w:p>
    <w:p w14:paraId="1B07E920" w14:textId="77777777" w:rsidR="00FE429E" w:rsidRDefault="00FE429E" w:rsidP="00FE429E">
      <w:pPr>
        <w:pStyle w:val="Code"/>
      </w:pPr>
      <w:r>
        <w:t xml:space="preserve">   preMasterSecret       [1] OCTET STRING (SIZE(6)) OPTIONAL,</w:t>
      </w:r>
    </w:p>
    <w:p w14:paraId="19873BAB" w14:textId="77777777" w:rsidR="00FE429E" w:rsidRDefault="00FE429E" w:rsidP="00FE429E">
      <w:pPr>
        <w:pStyle w:val="Code"/>
      </w:pPr>
      <w:r>
        <w:t xml:space="preserve">   masterSecret          [2] OCTET STRING (SIZE(6)),</w:t>
      </w:r>
    </w:p>
    <w:p w14:paraId="7408D271" w14:textId="77777777" w:rsidR="00FE429E" w:rsidRDefault="00FE429E" w:rsidP="00FE429E">
      <w:pPr>
        <w:pStyle w:val="Code"/>
      </w:pPr>
      <w:r>
        <w:t xml:space="preserve">   pRFAlgorithm          [3] TLSPRFAlgorithm,</w:t>
      </w:r>
    </w:p>
    <w:p w14:paraId="117E2DE8" w14:textId="77777777" w:rsidR="00FE429E" w:rsidRDefault="00FE429E" w:rsidP="00FE429E">
      <w:pPr>
        <w:pStyle w:val="Code"/>
      </w:pPr>
      <w:r>
        <w:t xml:space="preserve">   cipherSuite           [4] TLSCipherSuite,</w:t>
      </w:r>
    </w:p>
    <w:p w14:paraId="30B3C7EB" w14:textId="77777777" w:rsidR="00FE429E" w:rsidRDefault="00FE429E" w:rsidP="00FE429E">
      <w:pPr>
        <w:pStyle w:val="Code"/>
      </w:pPr>
      <w:r>
        <w:t xml:space="preserve">   cipherType            [5] TLSCipherType,</w:t>
      </w:r>
    </w:p>
    <w:p w14:paraId="7C094368" w14:textId="77777777" w:rsidR="00FE429E" w:rsidRDefault="00FE429E" w:rsidP="00FE429E">
      <w:pPr>
        <w:pStyle w:val="Code"/>
      </w:pPr>
      <w:r>
        <w:t xml:space="preserve">   encKeyLength          [6] INTEGER (0..255),</w:t>
      </w:r>
    </w:p>
    <w:p w14:paraId="0A6BE019" w14:textId="77777777" w:rsidR="00FE429E" w:rsidRDefault="00FE429E" w:rsidP="00FE429E">
      <w:pPr>
        <w:pStyle w:val="Code"/>
      </w:pPr>
      <w:r>
        <w:t xml:space="preserve">   blockLength           [7] INTEGER (0..255),</w:t>
      </w:r>
    </w:p>
    <w:p w14:paraId="6780E789" w14:textId="77777777" w:rsidR="00FE429E" w:rsidRDefault="00FE429E" w:rsidP="00FE429E">
      <w:pPr>
        <w:pStyle w:val="Code"/>
      </w:pPr>
      <w:r>
        <w:t xml:space="preserve">   fixedIVLength         [8] INTEGER (0..255),</w:t>
      </w:r>
    </w:p>
    <w:p w14:paraId="573F6569" w14:textId="77777777" w:rsidR="00FE429E" w:rsidRDefault="00FE429E" w:rsidP="00FE429E">
      <w:pPr>
        <w:pStyle w:val="Code"/>
      </w:pPr>
      <w:r>
        <w:t xml:space="preserve">   recordIVLength        [9] INTEGER (0..255),</w:t>
      </w:r>
    </w:p>
    <w:p w14:paraId="3622438A" w14:textId="77777777" w:rsidR="00FE429E" w:rsidRDefault="00FE429E" w:rsidP="00FE429E">
      <w:pPr>
        <w:pStyle w:val="Code"/>
      </w:pPr>
      <w:r>
        <w:t xml:space="preserve">   macLength             [10] INTEGER (0..255),</w:t>
      </w:r>
    </w:p>
    <w:p w14:paraId="5B85C92B" w14:textId="77777777" w:rsidR="00FE429E" w:rsidRDefault="00FE429E" w:rsidP="00FE429E">
      <w:pPr>
        <w:pStyle w:val="Code"/>
      </w:pPr>
      <w:r>
        <w:t xml:space="preserve">   macKeyLength          [11] INTEGER (0..255),</w:t>
      </w:r>
    </w:p>
    <w:p w14:paraId="36834DC3" w14:textId="77777777" w:rsidR="00FE429E" w:rsidRDefault="00FE429E" w:rsidP="00FE429E">
      <w:pPr>
        <w:pStyle w:val="Code"/>
      </w:pPr>
      <w:r>
        <w:t xml:space="preserve">   compressionAlgorithm  [12] TLSCompressionAlgorithm,</w:t>
      </w:r>
    </w:p>
    <w:p w14:paraId="664B1531" w14:textId="77777777" w:rsidR="00FE429E" w:rsidRDefault="00FE429E" w:rsidP="00FE429E">
      <w:pPr>
        <w:pStyle w:val="Code"/>
      </w:pPr>
      <w:r>
        <w:t xml:space="preserve">   clientRandom          [13] OCTET STRING (SIZE(4)),</w:t>
      </w:r>
    </w:p>
    <w:p w14:paraId="6978F375" w14:textId="77777777" w:rsidR="00FE429E" w:rsidRDefault="00FE429E" w:rsidP="00FE429E">
      <w:pPr>
        <w:pStyle w:val="Code"/>
      </w:pPr>
      <w:r>
        <w:t xml:space="preserve">   serverRandom          [14] OCTET STRING (SIZE(4)),</w:t>
      </w:r>
    </w:p>
    <w:p w14:paraId="6020B69B" w14:textId="77777777" w:rsidR="00FE429E" w:rsidRDefault="00FE429E" w:rsidP="00FE429E">
      <w:pPr>
        <w:pStyle w:val="Code"/>
      </w:pPr>
      <w:r>
        <w:t xml:space="preserve">   clientSequenceNumber  [15] INTEGER,</w:t>
      </w:r>
    </w:p>
    <w:p w14:paraId="620A2FC0" w14:textId="77777777" w:rsidR="00FE429E" w:rsidRDefault="00FE429E" w:rsidP="00FE429E">
      <w:pPr>
        <w:pStyle w:val="Code"/>
      </w:pPr>
      <w:r>
        <w:t xml:space="preserve">   serverSequenceNumber  [16] INTEGER,</w:t>
      </w:r>
    </w:p>
    <w:p w14:paraId="3BD6B19E" w14:textId="77777777" w:rsidR="00FE429E" w:rsidRDefault="00FE429E" w:rsidP="00FE429E">
      <w:pPr>
        <w:pStyle w:val="Code"/>
      </w:pPr>
      <w:r>
        <w:t xml:space="preserve">   sessionID             [17] OCTET STRING (SIZE(0..32)),</w:t>
      </w:r>
    </w:p>
    <w:p w14:paraId="3668BE36" w14:textId="77777777" w:rsidR="00FE429E" w:rsidRDefault="00FE429E" w:rsidP="00FE429E">
      <w:pPr>
        <w:pStyle w:val="Code"/>
      </w:pPr>
      <w:r>
        <w:t xml:space="preserve">   tLSExtensions         [18] OCTET STRING (SIZE(0..65535))</w:t>
      </w:r>
    </w:p>
    <w:p w14:paraId="6B55DFDA" w14:textId="77777777" w:rsidR="00FE429E" w:rsidRDefault="00FE429E" w:rsidP="00FE429E">
      <w:pPr>
        <w:pStyle w:val="Code"/>
      </w:pPr>
      <w:r>
        <w:t>}</w:t>
      </w:r>
    </w:p>
    <w:p w14:paraId="58799DEA" w14:textId="77777777" w:rsidR="00FE429E" w:rsidRDefault="00FE429E" w:rsidP="00FE429E">
      <w:pPr>
        <w:pStyle w:val="Code"/>
      </w:pPr>
    </w:p>
    <w:p w14:paraId="4CABED41" w14:textId="77777777" w:rsidR="00FE429E" w:rsidRDefault="00FE429E" w:rsidP="00FE429E">
      <w:pPr>
        <w:pStyle w:val="Code"/>
      </w:pPr>
      <w:r>
        <w:t>KAF ::= OCTET STRING</w:t>
      </w:r>
    </w:p>
    <w:p w14:paraId="7AB9A8E2" w14:textId="77777777" w:rsidR="00FE429E" w:rsidRDefault="00FE429E" w:rsidP="00FE429E">
      <w:pPr>
        <w:pStyle w:val="Code"/>
      </w:pPr>
    </w:p>
    <w:p w14:paraId="3F90D0E0" w14:textId="77777777" w:rsidR="00FE429E" w:rsidRDefault="00FE429E" w:rsidP="00FE429E">
      <w:pPr>
        <w:pStyle w:val="Code"/>
      </w:pPr>
      <w:r>
        <w:t>KAKMA ::= OCTET STRING</w:t>
      </w:r>
    </w:p>
    <w:p w14:paraId="31A9F512" w14:textId="77777777" w:rsidR="00FE429E" w:rsidRDefault="00FE429E" w:rsidP="00FE429E">
      <w:pPr>
        <w:pStyle w:val="Code"/>
      </w:pPr>
    </w:p>
    <w:p w14:paraId="602B8941" w14:textId="77777777" w:rsidR="00FE429E" w:rsidRDefault="00FE429E" w:rsidP="00FE429E">
      <w:pPr>
        <w:pStyle w:val="CodeHeader"/>
      </w:pPr>
      <w:r>
        <w:t>-- ====================</w:t>
      </w:r>
    </w:p>
    <w:p w14:paraId="013D7B07" w14:textId="77777777" w:rsidR="00FE429E" w:rsidRDefault="00FE429E" w:rsidP="00FE429E">
      <w:pPr>
        <w:pStyle w:val="CodeHeader"/>
      </w:pPr>
      <w:r>
        <w:t>-- AKMA AAnF parameters</w:t>
      </w:r>
    </w:p>
    <w:p w14:paraId="2EA56B0D" w14:textId="77777777" w:rsidR="00FE429E" w:rsidRDefault="00FE429E" w:rsidP="00FE429E">
      <w:pPr>
        <w:pStyle w:val="Code"/>
      </w:pPr>
      <w:r>
        <w:t>-- ====================</w:t>
      </w:r>
    </w:p>
    <w:p w14:paraId="1B088B59" w14:textId="77777777" w:rsidR="00FE429E" w:rsidRDefault="00FE429E" w:rsidP="00FE429E">
      <w:pPr>
        <w:pStyle w:val="Code"/>
      </w:pPr>
    </w:p>
    <w:p w14:paraId="31D68819" w14:textId="77777777" w:rsidR="00FE429E" w:rsidRDefault="00FE429E" w:rsidP="00FE429E">
      <w:pPr>
        <w:pStyle w:val="Code"/>
      </w:pPr>
      <w:r>
        <w:t>KeyGetType ::= ENUMERATED</w:t>
      </w:r>
    </w:p>
    <w:p w14:paraId="0E2FF01A" w14:textId="77777777" w:rsidR="00FE429E" w:rsidRDefault="00FE429E" w:rsidP="00FE429E">
      <w:pPr>
        <w:pStyle w:val="Code"/>
      </w:pPr>
      <w:r>
        <w:lastRenderedPageBreak/>
        <w:t>{</w:t>
      </w:r>
    </w:p>
    <w:p w14:paraId="601ADC70" w14:textId="77777777" w:rsidR="00FE429E" w:rsidRDefault="00FE429E" w:rsidP="00FE429E">
      <w:pPr>
        <w:pStyle w:val="Code"/>
      </w:pPr>
      <w:r>
        <w:t xml:space="preserve">    internal(1),</w:t>
      </w:r>
    </w:p>
    <w:p w14:paraId="0187A5B9" w14:textId="77777777" w:rsidR="00FE429E" w:rsidRDefault="00FE429E" w:rsidP="00FE429E">
      <w:pPr>
        <w:pStyle w:val="Code"/>
      </w:pPr>
      <w:r>
        <w:t xml:space="preserve">    external(2)</w:t>
      </w:r>
    </w:p>
    <w:p w14:paraId="4BED4ABA" w14:textId="77777777" w:rsidR="00FE429E" w:rsidRDefault="00FE429E" w:rsidP="00FE429E">
      <w:pPr>
        <w:pStyle w:val="Code"/>
      </w:pPr>
      <w:r>
        <w:t>}</w:t>
      </w:r>
    </w:p>
    <w:p w14:paraId="695894F7" w14:textId="77777777" w:rsidR="00FE429E" w:rsidRDefault="00FE429E" w:rsidP="00FE429E">
      <w:pPr>
        <w:pStyle w:val="Code"/>
      </w:pPr>
    </w:p>
    <w:p w14:paraId="0657B368" w14:textId="77777777" w:rsidR="00FE429E" w:rsidRDefault="00FE429E" w:rsidP="00FE429E">
      <w:pPr>
        <w:pStyle w:val="Code"/>
      </w:pPr>
      <w:r>
        <w:t>AFKeyInfo ::= SEQUENCE</w:t>
      </w:r>
    </w:p>
    <w:p w14:paraId="6D8A50EE" w14:textId="77777777" w:rsidR="00FE429E" w:rsidRDefault="00FE429E" w:rsidP="00FE429E">
      <w:pPr>
        <w:pStyle w:val="Code"/>
      </w:pPr>
      <w:r>
        <w:t>{</w:t>
      </w:r>
    </w:p>
    <w:p w14:paraId="6E4FA47B" w14:textId="77777777" w:rsidR="00FE429E" w:rsidRDefault="00FE429E" w:rsidP="00FE429E">
      <w:pPr>
        <w:pStyle w:val="Code"/>
      </w:pPr>
      <w:r>
        <w:t xml:space="preserve">    aFID                 [1] AKMAAFID,</w:t>
      </w:r>
    </w:p>
    <w:p w14:paraId="006603CA" w14:textId="77777777" w:rsidR="00FE429E" w:rsidRDefault="00FE429E" w:rsidP="00FE429E">
      <w:pPr>
        <w:pStyle w:val="Code"/>
      </w:pPr>
      <w:r>
        <w:t xml:space="preserve">    kAF                  [2] KAF,</w:t>
      </w:r>
    </w:p>
    <w:p w14:paraId="64AC0EA8" w14:textId="77777777" w:rsidR="00FE429E" w:rsidRDefault="00FE429E" w:rsidP="00FE429E">
      <w:pPr>
        <w:pStyle w:val="Code"/>
      </w:pPr>
      <w:r>
        <w:t xml:space="preserve">    kAFExpTime           [3] KAFExpiryTime</w:t>
      </w:r>
    </w:p>
    <w:p w14:paraId="37BB3EAA" w14:textId="77777777" w:rsidR="00FE429E" w:rsidRDefault="00FE429E" w:rsidP="00FE429E">
      <w:pPr>
        <w:pStyle w:val="Code"/>
      </w:pPr>
      <w:r>
        <w:t>}</w:t>
      </w:r>
    </w:p>
    <w:p w14:paraId="255FDCBF" w14:textId="77777777" w:rsidR="00FE429E" w:rsidRDefault="00FE429E" w:rsidP="00FE429E">
      <w:pPr>
        <w:pStyle w:val="Code"/>
      </w:pPr>
    </w:p>
    <w:p w14:paraId="69A44ED2" w14:textId="77777777" w:rsidR="00FE429E" w:rsidRDefault="00FE429E" w:rsidP="00FE429E">
      <w:pPr>
        <w:pStyle w:val="CodeHeader"/>
      </w:pPr>
      <w:r>
        <w:t>-- =======================</w:t>
      </w:r>
    </w:p>
    <w:p w14:paraId="5F70BA69" w14:textId="77777777" w:rsidR="00FE429E" w:rsidRDefault="00FE429E" w:rsidP="00FE429E">
      <w:pPr>
        <w:pStyle w:val="CodeHeader"/>
      </w:pPr>
      <w:r>
        <w:t>-- AKMA AF definitions</w:t>
      </w:r>
    </w:p>
    <w:p w14:paraId="02AC2C1C" w14:textId="77777777" w:rsidR="00FE429E" w:rsidRDefault="00FE429E" w:rsidP="00FE429E">
      <w:pPr>
        <w:pStyle w:val="Code"/>
      </w:pPr>
      <w:r>
        <w:t>-- =======================</w:t>
      </w:r>
    </w:p>
    <w:p w14:paraId="2224D91C" w14:textId="77777777" w:rsidR="00FE429E" w:rsidRDefault="00FE429E" w:rsidP="00FE429E">
      <w:pPr>
        <w:pStyle w:val="Code"/>
      </w:pPr>
    </w:p>
    <w:p w14:paraId="7AA9BDB8" w14:textId="77777777" w:rsidR="00FE429E" w:rsidRDefault="00FE429E" w:rsidP="00FE429E">
      <w:pPr>
        <w:pStyle w:val="Code"/>
      </w:pPr>
      <w:r>
        <w:t>AFAKMAApplicationKeyRefresh ::= SEQUENCE</w:t>
      </w:r>
    </w:p>
    <w:p w14:paraId="5CE035AD" w14:textId="77777777" w:rsidR="00FE429E" w:rsidRDefault="00FE429E" w:rsidP="00FE429E">
      <w:pPr>
        <w:pStyle w:val="Code"/>
      </w:pPr>
      <w:r>
        <w:t>{</w:t>
      </w:r>
    </w:p>
    <w:p w14:paraId="2078152D" w14:textId="77777777" w:rsidR="00FE429E" w:rsidRDefault="00FE429E" w:rsidP="00FE429E">
      <w:pPr>
        <w:pStyle w:val="Code"/>
      </w:pPr>
      <w:r>
        <w:t xml:space="preserve">    aFID                  [1] AFID,</w:t>
      </w:r>
    </w:p>
    <w:p w14:paraId="39D12555" w14:textId="77777777" w:rsidR="00FE429E" w:rsidRDefault="00FE429E" w:rsidP="00FE429E">
      <w:pPr>
        <w:pStyle w:val="Code"/>
      </w:pPr>
      <w:r>
        <w:t xml:space="preserve">    aKID                  [2] NAI,</w:t>
      </w:r>
    </w:p>
    <w:p w14:paraId="2791FA62" w14:textId="77777777" w:rsidR="00FE429E" w:rsidRDefault="00FE429E" w:rsidP="00FE429E">
      <w:pPr>
        <w:pStyle w:val="Code"/>
      </w:pPr>
      <w:r>
        <w:t xml:space="preserve">    kAF                   [3] KAF,</w:t>
      </w:r>
    </w:p>
    <w:p w14:paraId="263F468A" w14:textId="77777777" w:rsidR="00FE429E" w:rsidRDefault="00FE429E" w:rsidP="00FE429E">
      <w:pPr>
        <w:pStyle w:val="Code"/>
      </w:pPr>
      <w:r>
        <w:t xml:space="preserve">    uaStarParams          [4] UAStarParams OPTIONAL</w:t>
      </w:r>
    </w:p>
    <w:p w14:paraId="6481D3CD" w14:textId="77777777" w:rsidR="00FE429E" w:rsidRDefault="00FE429E" w:rsidP="00FE429E">
      <w:pPr>
        <w:pStyle w:val="Code"/>
      </w:pPr>
      <w:r>
        <w:t>}</w:t>
      </w:r>
    </w:p>
    <w:p w14:paraId="63A75E1A" w14:textId="77777777" w:rsidR="00FE429E" w:rsidRDefault="00FE429E" w:rsidP="00FE429E">
      <w:pPr>
        <w:pStyle w:val="Code"/>
      </w:pPr>
    </w:p>
    <w:p w14:paraId="26D1E43D" w14:textId="77777777" w:rsidR="00FE429E" w:rsidRDefault="00FE429E" w:rsidP="00FE429E">
      <w:pPr>
        <w:pStyle w:val="Code"/>
      </w:pPr>
      <w:r>
        <w:t>AFStartOfInterceptWithEstablishedAKMAApplicationKey ::= SEQUENCE</w:t>
      </w:r>
    </w:p>
    <w:p w14:paraId="5D2DB500" w14:textId="77777777" w:rsidR="00FE429E" w:rsidRDefault="00FE429E" w:rsidP="00FE429E">
      <w:pPr>
        <w:pStyle w:val="Code"/>
      </w:pPr>
      <w:r>
        <w:t>{</w:t>
      </w:r>
    </w:p>
    <w:p w14:paraId="3D85ADB9" w14:textId="77777777" w:rsidR="00FE429E" w:rsidRDefault="00FE429E" w:rsidP="00FE429E">
      <w:pPr>
        <w:pStyle w:val="Code"/>
      </w:pPr>
      <w:r>
        <w:t xml:space="preserve">    aFID                  [1] FQDN,</w:t>
      </w:r>
    </w:p>
    <w:p w14:paraId="4C665B30" w14:textId="77777777" w:rsidR="00FE429E" w:rsidRDefault="00FE429E" w:rsidP="00FE429E">
      <w:pPr>
        <w:pStyle w:val="Code"/>
      </w:pPr>
      <w:r>
        <w:t xml:space="preserve">    aKID                  [2] NAI,</w:t>
      </w:r>
    </w:p>
    <w:p w14:paraId="0DC51722" w14:textId="77777777" w:rsidR="00FE429E" w:rsidRDefault="00FE429E" w:rsidP="00FE429E">
      <w:pPr>
        <w:pStyle w:val="Code"/>
      </w:pPr>
      <w:r>
        <w:t xml:space="preserve">    kAFParamList          [3] SEQUENCE OF AFSecurityParams</w:t>
      </w:r>
    </w:p>
    <w:p w14:paraId="5D152CE5" w14:textId="77777777" w:rsidR="00FE429E" w:rsidRDefault="00FE429E" w:rsidP="00FE429E">
      <w:pPr>
        <w:pStyle w:val="Code"/>
      </w:pPr>
      <w:r>
        <w:t>}</w:t>
      </w:r>
    </w:p>
    <w:p w14:paraId="10683A37" w14:textId="77777777" w:rsidR="00FE429E" w:rsidRDefault="00FE429E" w:rsidP="00FE429E">
      <w:pPr>
        <w:pStyle w:val="Code"/>
      </w:pPr>
    </w:p>
    <w:p w14:paraId="098E0E79" w14:textId="77777777" w:rsidR="00FE429E" w:rsidRDefault="00FE429E" w:rsidP="00FE429E">
      <w:pPr>
        <w:pStyle w:val="Code"/>
      </w:pPr>
      <w:r>
        <w:t>AFAuxiliarySecurityParameterEstablishment ::= SEQUENCE</w:t>
      </w:r>
    </w:p>
    <w:p w14:paraId="29CDFE2B" w14:textId="77777777" w:rsidR="00FE429E" w:rsidRDefault="00FE429E" w:rsidP="00FE429E">
      <w:pPr>
        <w:pStyle w:val="Code"/>
      </w:pPr>
      <w:r>
        <w:t>{</w:t>
      </w:r>
    </w:p>
    <w:p w14:paraId="5E9C72AA" w14:textId="77777777" w:rsidR="00FE429E" w:rsidRDefault="00FE429E" w:rsidP="00FE429E">
      <w:pPr>
        <w:pStyle w:val="Code"/>
      </w:pPr>
      <w:r>
        <w:t xml:space="preserve">    aFSecurityParams      [1] AFSecurityParams</w:t>
      </w:r>
    </w:p>
    <w:p w14:paraId="32E7C2B1" w14:textId="77777777" w:rsidR="00FE429E" w:rsidRDefault="00FE429E" w:rsidP="00FE429E">
      <w:pPr>
        <w:pStyle w:val="Code"/>
      </w:pPr>
      <w:r>
        <w:t>}</w:t>
      </w:r>
    </w:p>
    <w:p w14:paraId="0024DF77" w14:textId="77777777" w:rsidR="00FE429E" w:rsidRDefault="00FE429E" w:rsidP="00FE429E">
      <w:pPr>
        <w:pStyle w:val="Code"/>
      </w:pPr>
    </w:p>
    <w:p w14:paraId="219D7F92" w14:textId="77777777" w:rsidR="00FE429E" w:rsidRDefault="00FE429E" w:rsidP="00FE429E">
      <w:pPr>
        <w:pStyle w:val="Code"/>
      </w:pPr>
      <w:r>
        <w:t>AFSecurityParams ::= SEQUENCE</w:t>
      </w:r>
    </w:p>
    <w:p w14:paraId="3233C561" w14:textId="77777777" w:rsidR="00FE429E" w:rsidRDefault="00FE429E" w:rsidP="00FE429E">
      <w:pPr>
        <w:pStyle w:val="Code"/>
      </w:pPr>
      <w:r>
        <w:t>{</w:t>
      </w:r>
    </w:p>
    <w:p w14:paraId="0727EB17" w14:textId="77777777" w:rsidR="00FE429E" w:rsidRDefault="00FE429E" w:rsidP="00FE429E">
      <w:pPr>
        <w:pStyle w:val="Code"/>
      </w:pPr>
      <w:r>
        <w:t xml:space="preserve">    aFID                  [1] AFID,</w:t>
      </w:r>
    </w:p>
    <w:p w14:paraId="21728475" w14:textId="77777777" w:rsidR="00FE429E" w:rsidRDefault="00FE429E" w:rsidP="00FE429E">
      <w:pPr>
        <w:pStyle w:val="Code"/>
      </w:pPr>
      <w:r>
        <w:t xml:space="preserve">    aKID                  [2] NAI,</w:t>
      </w:r>
    </w:p>
    <w:p w14:paraId="415051B3" w14:textId="77777777" w:rsidR="00FE429E" w:rsidRDefault="00FE429E" w:rsidP="00FE429E">
      <w:pPr>
        <w:pStyle w:val="Code"/>
      </w:pPr>
      <w:r>
        <w:t xml:space="preserve">    kAF                   [3] KAF,</w:t>
      </w:r>
    </w:p>
    <w:p w14:paraId="415B07A9" w14:textId="77777777" w:rsidR="00FE429E" w:rsidRDefault="00FE429E" w:rsidP="00FE429E">
      <w:pPr>
        <w:pStyle w:val="Code"/>
      </w:pPr>
      <w:r>
        <w:t xml:space="preserve">    uaStarParams          [4] UAStarParams</w:t>
      </w:r>
    </w:p>
    <w:p w14:paraId="5C41AABF" w14:textId="77777777" w:rsidR="00FE429E" w:rsidRDefault="00FE429E" w:rsidP="00FE429E">
      <w:pPr>
        <w:pStyle w:val="Code"/>
      </w:pPr>
      <w:r>
        <w:t>}</w:t>
      </w:r>
    </w:p>
    <w:p w14:paraId="5E403EBF" w14:textId="77777777" w:rsidR="00FE429E" w:rsidRDefault="00FE429E" w:rsidP="00FE429E">
      <w:pPr>
        <w:pStyle w:val="Code"/>
      </w:pPr>
    </w:p>
    <w:p w14:paraId="61B40BA9" w14:textId="77777777" w:rsidR="00FE429E" w:rsidRDefault="00FE429E" w:rsidP="00FE429E">
      <w:pPr>
        <w:pStyle w:val="Code"/>
      </w:pPr>
      <w:r>
        <w:t>AFApplicationKeyRemoval ::= SEQUENCE</w:t>
      </w:r>
    </w:p>
    <w:p w14:paraId="53305046" w14:textId="77777777" w:rsidR="00FE429E" w:rsidRDefault="00FE429E" w:rsidP="00FE429E">
      <w:pPr>
        <w:pStyle w:val="Code"/>
      </w:pPr>
      <w:r>
        <w:t>{</w:t>
      </w:r>
    </w:p>
    <w:p w14:paraId="7F846D42" w14:textId="77777777" w:rsidR="00FE429E" w:rsidRDefault="00FE429E" w:rsidP="00FE429E">
      <w:pPr>
        <w:pStyle w:val="Code"/>
      </w:pPr>
      <w:r>
        <w:t xml:space="preserve">    aFID                  [1] AFID,</w:t>
      </w:r>
    </w:p>
    <w:p w14:paraId="16608965" w14:textId="77777777" w:rsidR="00FE429E" w:rsidRDefault="00FE429E" w:rsidP="00FE429E">
      <w:pPr>
        <w:pStyle w:val="Code"/>
      </w:pPr>
      <w:r>
        <w:t xml:space="preserve">    aKID                  [2] NAI,</w:t>
      </w:r>
    </w:p>
    <w:p w14:paraId="1083AA75" w14:textId="77777777" w:rsidR="00FE429E" w:rsidRDefault="00FE429E" w:rsidP="00FE429E">
      <w:pPr>
        <w:pStyle w:val="Code"/>
      </w:pPr>
      <w:r>
        <w:t xml:space="preserve">    removalCause          [3] AFKeyRemovalCause</w:t>
      </w:r>
    </w:p>
    <w:p w14:paraId="262EF7EA" w14:textId="77777777" w:rsidR="00FE429E" w:rsidRDefault="00FE429E" w:rsidP="00FE429E">
      <w:pPr>
        <w:pStyle w:val="Code"/>
      </w:pPr>
      <w:r>
        <w:t>}</w:t>
      </w:r>
    </w:p>
    <w:p w14:paraId="72E98254" w14:textId="77777777" w:rsidR="00FE429E" w:rsidRDefault="00FE429E" w:rsidP="00FE429E">
      <w:pPr>
        <w:pStyle w:val="Code"/>
      </w:pPr>
    </w:p>
    <w:p w14:paraId="0339C4CF" w14:textId="77777777" w:rsidR="00FE429E" w:rsidRDefault="00FE429E" w:rsidP="00FE429E">
      <w:pPr>
        <w:pStyle w:val="CodeHeader"/>
      </w:pPr>
      <w:r>
        <w:t>-- ===================</w:t>
      </w:r>
    </w:p>
    <w:p w14:paraId="5A3FE914" w14:textId="77777777" w:rsidR="00FE429E" w:rsidRDefault="00FE429E" w:rsidP="00FE429E">
      <w:pPr>
        <w:pStyle w:val="CodeHeader"/>
      </w:pPr>
      <w:r>
        <w:t>-- AKMA AF parameters</w:t>
      </w:r>
    </w:p>
    <w:p w14:paraId="60DD80BA" w14:textId="77777777" w:rsidR="00FE429E" w:rsidRDefault="00FE429E" w:rsidP="00FE429E">
      <w:pPr>
        <w:pStyle w:val="Code"/>
      </w:pPr>
      <w:r>
        <w:t>-- ===================</w:t>
      </w:r>
    </w:p>
    <w:p w14:paraId="2CA055F5" w14:textId="77777777" w:rsidR="00FE429E" w:rsidRDefault="00FE429E" w:rsidP="00FE429E">
      <w:pPr>
        <w:pStyle w:val="Code"/>
      </w:pPr>
    </w:p>
    <w:p w14:paraId="1E0E718C" w14:textId="77777777" w:rsidR="00FE429E" w:rsidRDefault="00FE429E" w:rsidP="00FE429E">
      <w:pPr>
        <w:pStyle w:val="Code"/>
      </w:pPr>
      <w:r>
        <w:t>KAFParams ::= SEQUENCE</w:t>
      </w:r>
    </w:p>
    <w:p w14:paraId="2B26BDA9" w14:textId="77777777" w:rsidR="00FE429E" w:rsidRDefault="00FE429E" w:rsidP="00FE429E">
      <w:pPr>
        <w:pStyle w:val="Code"/>
      </w:pPr>
      <w:r>
        <w:t>{</w:t>
      </w:r>
    </w:p>
    <w:p w14:paraId="0846BFE9" w14:textId="77777777" w:rsidR="00FE429E" w:rsidRDefault="00FE429E" w:rsidP="00FE429E">
      <w:pPr>
        <w:pStyle w:val="Code"/>
      </w:pPr>
      <w:r>
        <w:t xml:space="preserve">    aKID                 [1] NAI,</w:t>
      </w:r>
    </w:p>
    <w:p w14:paraId="1D3CF403" w14:textId="77777777" w:rsidR="00FE429E" w:rsidRDefault="00FE429E" w:rsidP="00FE429E">
      <w:pPr>
        <w:pStyle w:val="Code"/>
      </w:pPr>
      <w:r>
        <w:t xml:space="preserve">    kAF                  [2] KAF,</w:t>
      </w:r>
    </w:p>
    <w:p w14:paraId="4669CA91" w14:textId="77777777" w:rsidR="00FE429E" w:rsidRDefault="00FE429E" w:rsidP="00FE429E">
      <w:pPr>
        <w:pStyle w:val="Code"/>
      </w:pPr>
      <w:r>
        <w:t xml:space="preserve">    kAFExpTime           [3] KAFExpiryTime,</w:t>
      </w:r>
    </w:p>
    <w:p w14:paraId="638CEE59" w14:textId="77777777" w:rsidR="00FE429E" w:rsidRDefault="00FE429E" w:rsidP="00FE429E">
      <w:pPr>
        <w:pStyle w:val="Code"/>
      </w:pPr>
      <w:r>
        <w:t xml:space="preserve">    uaStarParams         [4] UAStarParams</w:t>
      </w:r>
    </w:p>
    <w:p w14:paraId="30A0A5B9" w14:textId="77777777" w:rsidR="00FE429E" w:rsidRDefault="00FE429E" w:rsidP="00FE429E">
      <w:pPr>
        <w:pStyle w:val="Code"/>
      </w:pPr>
      <w:r>
        <w:t>}</w:t>
      </w:r>
    </w:p>
    <w:p w14:paraId="1E02786F" w14:textId="77777777" w:rsidR="00FE429E" w:rsidRDefault="00FE429E" w:rsidP="00FE429E">
      <w:pPr>
        <w:pStyle w:val="Code"/>
      </w:pPr>
    </w:p>
    <w:p w14:paraId="5FD30613" w14:textId="77777777" w:rsidR="00FE429E" w:rsidRDefault="00FE429E" w:rsidP="00FE429E">
      <w:pPr>
        <w:pStyle w:val="Code"/>
      </w:pPr>
      <w:r>
        <w:t>KAFExpiryTime ::= GeneralizedTime</w:t>
      </w:r>
    </w:p>
    <w:p w14:paraId="3D9CF93E" w14:textId="77777777" w:rsidR="00FE429E" w:rsidRDefault="00FE429E" w:rsidP="00FE429E">
      <w:pPr>
        <w:pStyle w:val="Code"/>
      </w:pPr>
    </w:p>
    <w:p w14:paraId="4A12A068" w14:textId="77777777" w:rsidR="00FE429E" w:rsidRDefault="00FE429E" w:rsidP="00FE429E">
      <w:pPr>
        <w:pStyle w:val="Code"/>
      </w:pPr>
      <w:r>
        <w:t>AFKeyRemovalCause ::= ENUMERATED</w:t>
      </w:r>
    </w:p>
    <w:p w14:paraId="47A08A4D" w14:textId="77777777" w:rsidR="00FE429E" w:rsidRDefault="00FE429E" w:rsidP="00FE429E">
      <w:pPr>
        <w:pStyle w:val="Code"/>
      </w:pPr>
      <w:r>
        <w:t>{</w:t>
      </w:r>
    </w:p>
    <w:p w14:paraId="74E6819D" w14:textId="77777777" w:rsidR="00FE429E" w:rsidRDefault="00FE429E" w:rsidP="00FE429E">
      <w:pPr>
        <w:pStyle w:val="Code"/>
      </w:pPr>
      <w:r>
        <w:t xml:space="preserve">    unknown(1),</w:t>
      </w:r>
    </w:p>
    <w:p w14:paraId="4A07557A" w14:textId="77777777" w:rsidR="00FE429E" w:rsidRDefault="00FE429E" w:rsidP="00FE429E">
      <w:pPr>
        <w:pStyle w:val="Code"/>
      </w:pPr>
      <w:r>
        <w:t xml:space="preserve">    keyExpiry(2),</w:t>
      </w:r>
    </w:p>
    <w:p w14:paraId="16670376" w14:textId="77777777" w:rsidR="00FE429E" w:rsidRDefault="00FE429E" w:rsidP="00FE429E">
      <w:pPr>
        <w:pStyle w:val="Code"/>
      </w:pPr>
      <w:r>
        <w:t xml:space="preserve">    applicationSpecific(3)</w:t>
      </w:r>
    </w:p>
    <w:p w14:paraId="08FC8D0E" w14:textId="77777777" w:rsidR="00FE429E" w:rsidRDefault="00FE429E" w:rsidP="00FE429E">
      <w:pPr>
        <w:pStyle w:val="Code"/>
      </w:pPr>
      <w:r>
        <w:t>}</w:t>
      </w:r>
    </w:p>
    <w:p w14:paraId="5BBBF4A0" w14:textId="77777777" w:rsidR="00FE429E" w:rsidRDefault="00FE429E" w:rsidP="00FE429E">
      <w:pPr>
        <w:pStyle w:val="Code"/>
      </w:pPr>
    </w:p>
    <w:p w14:paraId="54A49436" w14:textId="77777777" w:rsidR="00FE429E" w:rsidRDefault="00FE429E" w:rsidP="00FE429E">
      <w:pPr>
        <w:pStyle w:val="CodeHeader"/>
      </w:pPr>
      <w:r>
        <w:t>-- ==================</w:t>
      </w:r>
    </w:p>
    <w:p w14:paraId="48D6BFA5" w14:textId="77777777" w:rsidR="00FE429E" w:rsidRDefault="00FE429E" w:rsidP="00FE429E">
      <w:pPr>
        <w:pStyle w:val="CodeHeader"/>
      </w:pPr>
      <w:r>
        <w:t>-- 5G AMF definitions</w:t>
      </w:r>
    </w:p>
    <w:p w14:paraId="71830996" w14:textId="77777777" w:rsidR="00FE429E" w:rsidRDefault="00FE429E" w:rsidP="00FE429E">
      <w:pPr>
        <w:pStyle w:val="Code"/>
      </w:pPr>
      <w:r>
        <w:t>-- ==================</w:t>
      </w:r>
    </w:p>
    <w:p w14:paraId="4B13A7DE" w14:textId="77777777" w:rsidR="00FE429E" w:rsidRDefault="00FE429E" w:rsidP="00FE429E">
      <w:pPr>
        <w:pStyle w:val="Code"/>
      </w:pPr>
    </w:p>
    <w:p w14:paraId="4C1BCA89" w14:textId="77777777" w:rsidR="00FE429E" w:rsidRDefault="00FE429E" w:rsidP="00FE429E">
      <w:pPr>
        <w:pStyle w:val="Code"/>
      </w:pPr>
      <w:r>
        <w:t>-- See clause 6.2.2.2.2 for details of this structure</w:t>
      </w:r>
    </w:p>
    <w:p w14:paraId="6135D045" w14:textId="77777777" w:rsidR="00FE429E" w:rsidRDefault="00FE429E" w:rsidP="00FE429E">
      <w:pPr>
        <w:pStyle w:val="Code"/>
      </w:pPr>
      <w:r>
        <w:t>AMFRegistration ::= SEQUENCE</w:t>
      </w:r>
    </w:p>
    <w:p w14:paraId="6883D37C" w14:textId="77777777" w:rsidR="00FE429E" w:rsidRDefault="00FE429E" w:rsidP="00FE429E">
      <w:pPr>
        <w:pStyle w:val="Code"/>
      </w:pPr>
      <w:r>
        <w:lastRenderedPageBreak/>
        <w:t>{</w:t>
      </w:r>
    </w:p>
    <w:p w14:paraId="245535E2" w14:textId="77777777" w:rsidR="00FE429E" w:rsidRDefault="00FE429E" w:rsidP="00FE429E">
      <w:pPr>
        <w:pStyle w:val="Code"/>
      </w:pPr>
      <w:r>
        <w:t xml:space="preserve">    registrationType            [1] AMFRegistrationType,</w:t>
      </w:r>
    </w:p>
    <w:p w14:paraId="7400DFE9" w14:textId="77777777" w:rsidR="00FE429E" w:rsidRDefault="00FE429E" w:rsidP="00FE429E">
      <w:pPr>
        <w:pStyle w:val="Code"/>
      </w:pPr>
      <w:r>
        <w:t xml:space="preserve">    registrationResult          [2] AMFRegistrationResult,</w:t>
      </w:r>
    </w:p>
    <w:p w14:paraId="609AF26A" w14:textId="77777777" w:rsidR="00FE429E" w:rsidRDefault="00FE429E" w:rsidP="00FE429E">
      <w:pPr>
        <w:pStyle w:val="Code"/>
      </w:pPr>
      <w:r>
        <w:t xml:space="preserve">    slice                       [3] Slice OPTIONAL,</w:t>
      </w:r>
    </w:p>
    <w:p w14:paraId="3352C79E" w14:textId="77777777" w:rsidR="00FE429E" w:rsidRDefault="00FE429E" w:rsidP="00FE429E">
      <w:pPr>
        <w:pStyle w:val="Code"/>
      </w:pPr>
      <w:r>
        <w:t xml:space="preserve">    sUPI                        [4] SUPI,</w:t>
      </w:r>
    </w:p>
    <w:p w14:paraId="09C0BC96" w14:textId="77777777" w:rsidR="00FE429E" w:rsidRDefault="00FE429E" w:rsidP="00FE429E">
      <w:pPr>
        <w:pStyle w:val="Code"/>
      </w:pPr>
      <w:r>
        <w:t xml:space="preserve">    sUCI                        [5] SUCI OPTIONAL,</w:t>
      </w:r>
    </w:p>
    <w:p w14:paraId="420F8535" w14:textId="77777777" w:rsidR="00FE429E" w:rsidRDefault="00FE429E" w:rsidP="00FE429E">
      <w:pPr>
        <w:pStyle w:val="Code"/>
      </w:pPr>
      <w:r>
        <w:t xml:space="preserve">    pEI                         [6] PEI OPTIONAL,</w:t>
      </w:r>
    </w:p>
    <w:p w14:paraId="68761D5D" w14:textId="77777777" w:rsidR="00FE429E" w:rsidRDefault="00FE429E" w:rsidP="00FE429E">
      <w:pPr>
        <w:pStyle w:val="Code"/>
      </w:pPr>
      <w:r>
        <w:t xml:space="preserve">    gPSI                        [7] GPSI OPTIONAL,</w:t>
      </w:r>
    </w:p>
    <w:p w14:paraId="16517432" w14:textId="77777777" w:rsidR="00FE429E" w:rsidRDefault="00FE429E" w:rsidP="00FE429E">
      <w:pPr>
        <w:pStyle w:val="Code"/>
      </w:pPr>
      <w:r>
        <w:t xml:space="preserve">    gUTI                        [8] FiveGGUTI,</w:t>
      </w:r>
    </w:p>
    <w:p w14:paraId="4DE35BDC" w14:textId="77777777" w:rsidR="00FE429E" w:rsidRDefault="00FE429E" w:rsidP="00FE429E">
      <w:pPr>
        <w:pStyle w:val="Code"/>
      </w:pPr>
      <w:r>
        <w:t xml:space="preserve">    location                    [9] Location OPTIONAL,</w:t>
      </w:r>
    </w:p>
    <w:p w14:paraId="2647DB85" w14:textId="77777777" w:rsidR="00FE429E" w:rsidRDefault="00FE429E" w:rsidP="00FE429E">
      <w:pPr>
        <w:pStyle w:val="Code"/>
      </w:pPr>
      <w:r>
        <w:t xml:space="preserve">    non3GPPAccessEndpoint       [10] UEEndpointAddress OPTIONAL,</w:t>
      </w:r>
    </w:p>
    <w:p w14:paraId="2DBD3391" w14:textId="77777777" w:rsidR="00FE429E" w:rsidRDefault="00FE429E" w:rsidP="00FE429E">
      <w:pPr>
        <w:pStyle w:val="Code"/>
      </w:pPr>
      <w:r>
        <w:t xml:space="preserve">    fiveGSTAIList               [11] TAIList OPTIONAL,</w:t>
      </w:r>
    </w:p>
    <w:p w14:paraId="4E7008A2" w14:textId="77777777" w:rsidR="00FE429E" w:rsidRDefault="00FE429E" w:rsidP="00FE429E">
      <w:pPr>
        <w:pStyle w:val="Code"/>
      </w:pPr>
      <w:r>
        <w:t xml:space="preserve">    sMSOverNasIndicator         [12] SMSOverNASIndicator OPTIONAL,</w:t>
      </w:r>
    </w:p>
    <w:p w14:paraId="3B080937" w14:textId="77777777" w:rsidR="00FE429E" w:rsidRDefault="00FE429E" w:rsidP="00FE429E">
      <w:pPr>
        <w:pStyle w:val="Code"/>
      </w:pPr>
      <w:r>
        <w:t xml:space="preserve">    oldGUTI                     [13] EPS5GGUTI OPTIONAL,</w:t>
      </w:r>
    </w:p>
    <w:p w14:paraId="3E565F11" w14:textId="77777777" w:rsidR="00FE429E" w:rsidRDefault="00FE429E" w:rsidP="00FE429E">
      <w:pPr>
        <w:pStyle w:val="Code"/>
      </w:pPr>
      <w:r>
        <w:t xml:space="preserve">    eMM5GRegStatus              [14] EMM5GMMStatus OPTIONAL,</w:t>
      </w:r>
    </w:p>
    <w:p w14:paraId="1289F216" w14:textId="77777777" w:rsidR="00FE429E" w:rsidRDefault="00FE429E" w:rsidP="00FE429E">
      <w:pPr>
        <w:pStyle w:val="Code"/>
      </w:pPr>
      <w:r>
        <w:t xml:space="preserve">    nonIMEISVPEI                [15] NonIMEISVPEI OPTIONAL,</w:t>
      </w:r>
    </w:p>
    <w:p w14:paraId="5118E07A" w14:textId="77777777" w:rsidR="00FE429E" w:rsidRDefault="00FE429E" w:rsidP="00FE429E">
      <w:pPr>
        <w:pStyle w:val="Code"/>
      </w:pPr>
      <w:r>
        <w:t xml:space="preserve">    mACRestIndicator            [16] MACRestrictionIndicator OPTIONAL</w:t>
      </w:r>
    </w:p>
    <w:p w14:paraId="426881C9" w14:textId="77777777" w:rsidR="00FE429E" w:rsidRDefault="00FE429E" w:rsidP="00FE429E">
      <w:pPr>
        <w:pStyle w:val="Code"/>
      </w:pPr>
      <w:r>
        <w:t>}</w:t>
      </w:r>
    </w:p>
    <w:p w14:paraId="3E47D137" w14:textId="77777777" w:rsidR="00FE429E" w:rsidRDefault="00FE429E" w:rsidP="00FE429E">
      <w:pPr>
        <w:pStyle w:val="Code"/>
      </w:pPr>
    </w:p>
    <w:p w14:paraId="6431F29C" w14:textId="77777777" w:rsidR="00FE429E" w:rsidRDefault="00FE429E" w:rsidP="00FE429E">
      <w:pPr>
        <w:pStyle w:val="Code"/>
      </w:pPr>
      <w:r>
        <w:t>-- See clause 6.2.2.2.3 for details of this structure</w:t>
      </w:r>
    </w:p>
    <w:p w14:paraId="6B353D63" w14:textId="77777777" w:rsidR="00FE429E" w:rsidRDefault="00FE429E" w:rsidP="00FE429E">
      <w:pPr>
        <w:pStyle w:val="Code"/>
      </w:pPr>
      <w:r>
        <w:t>AMFDeregistration ::= SEQUENCE</w:t>
      </w:r>
    </w:p>
    <w:p w14:paraId="7480DC53" w14:textId="77777777" w:rsidR="00FE429E" w:rsidRDefault="00FE429E" w:rsidP="00FE429E">
      <w:pPr>
        <w:pStyle w:val="Code"/>
      </w:pPr>
      <w:r>
        <w:t>{</w:t>
      </w:r>
    </w:p>
    <w:p w14:paraId="0E914295" w14:textId="77777777" w:rsidR="00FE429E" w:rsidRDefault="00FE429E" w:rsidP="00FE429E">
      <w:pPr>
        <w:pStyle w:val="Code"/>
      </w:pPr>
      <w:r>
        <w:t xml:space="preserve">    deregistrationDirection     [1] AMFDirection,</w:t>
      </w:r>
    </w:p>
    <w:p w14:paraId="75B40D4A" w14:textId="77777777" w:rsidR="00FE429E" w:rsidRDefault="00FE429E" w:rsidP="00FE429E">
      <w:pPr>
        <w:pStyle w:val="Code"/>
      </w:pPr>
      <w:r>
        <w:t xml:space="preserve">    accessType                  [2] AccessType,</w:t>
      </w:r>
    </w:p>
    <w:p w14:paraId="176ED4CF" w14:textId="77777777" w:rsidR="00FE429E" w:rsidRDefault="00FE429E" w:rsidP="00FE429E">
      <w:pPr>
        <w:pStyle w:val="Code"/>
      </w:pPr>
      <w:r>
        <w:t xml:space="preserve">    sUPI                        [3] SUPI OPTIONAL,</w:t>
      </w:r>
    </w:p>
    <w:p w14:paraId="11E6C5AB" w14:textId="77777777" w:rsidR="00FE429E" w:rsidRDefault="00FE429E" w:rsidP="00FE429E">
      <w:pPr>
        <w:pStyle w:val="Code"/>
      </w:pPr>
      <w:r>
        <w:t xml:space="preserve">    sUCI                        [4] SUCI OPTIONAL,</w:t>
      </w:r>
    </w:p>
    <w:p w14:paraId="5D39FB00" w14:textId="77777777" w:rsidR="00FE429E" w:rsidRDefault="00FE429E" w:rsidP="00FE429E">
      <w:pPr>
        <w:pStyle w:val="Code"/>
      </w:pPr>
      <w:r>
        <w:t xml:space="preserve">    pEI                         [5] PEI OPTIONAL,</w:t>
      </w:r>
    </w:p>
    <w:p w14:paraId="145F0C97" w14:textId="77777777" w:rsidR="00FE429E" w:rsidRDefault="00FE429E" w:rsidP="00FE429E">
      <w:pPr>
        <w:pStyle w:val="Code"/>
      </w:pPr>
      <w:r>
        <w:t xml:space="preserve">    gPSI                        [6] GPSI OPTIONAL,</w:t>
      </w:r>
    </w:p>
    <w:p w14:paraId="1D72AB50" w14:textId="77777777" w:rsidR="00FE429E" w:rsidRDefault="00FE429E" w:rsidP="00FE429E">
      <w:pPr>
        <w:pStyle w:val="Code"/>
      </w:pPr>
      <w:r>
        <w:t xml:space="preserve">    gUTI                        [7] FiveGGUTI OPTIONAL,</w:t>
      </w:r>
    </w:p>
    <w:p w14:paraId="5322E737" w14:textId="77777777" w:rsidR="00FE429E" w:rsidRDefault="00FE429E" w:rsidP="00FE429E">
      <w:pPr>
        <w:pStyle w:val="Code"/>
      </w:pPr>
      <w:r>
        <w:t xml:space="preserve">    cause                       [8] FiveGMMCause OPTIONAL,</w:t>
      </w:r>
    </w:p>
    <w:p w14:paraId="7D0D09EF" w14:textId="77777777" w:rsidR="00FE429E" w:rsidRDefault="00FE429E" w:rsidP="00FE429E">
      <w:pPr>
        <w:pStyle w:val="Code"/>
      </w:pPr>
      <w:r>
        <w:t xml:space="preserve">    location                    [9] Location OPTIONAL,</w:t>
      </w:r>
    </w:p>
    <w:p w14:paraId="784317AC" w14:textId="77777777" w:rsidR="00FE429E" w:rsidRDefault="00FE429E" w:rsidP="00FE429E">
      <w:pPr>
        <w:pStyle w:val="Code"/>
      </w:pPr>
      <w:r>
        <w:t xml:space="preserve">    switchOffIndicator          [10] SwitchOffIndicator OPTIONAL,</w:t>
      </w:r>
    </w:p>
    <w:p w14:paraId="40F01972" w14:textId="77777777" w:rsidR="00FE429E" w:rsidRDefault="00FE429E" w:rsidP="00FE429E">
      <w:pPr>
        <w:pStyle w:val="Code"/>
      </w:pPr>
      <w:r>
        <w:t xml:space="preserve">    reRegRequiredIndicator      [11] ReRegRequiredIndicator OPTIONAL</w:t>
      </w:r>
    </w:p>
    <w:p w14:paraId="560CFCE9" w14:textId="77777777" w:rsidR="00FE429E" w:rsidRDefault="00FE429E" w:rsidP="00FE429E">
      <w:pPr>
        <w:pStyle w:val="Code"/>
      </w:pPr>
      <w:r>
        <w:t>}</w:t>
      </w:r>
    </w:p>
    <w:p w14:paraId="4B4F4FF5" w14:textId="77777777" w:rsidR="00FE429E" w:rsidRDefault="00FE429E" w:rsidP="00FE429E">
      <w:pPr>
        <w:pStyle w:val="Code"/>
      </w:pPr>
    </w:p>
    <w:p w14:paraId="3CBB57A0" w14:textId="77777777" w:rsidR="00FE429E" w:rsidRDefault="00FE429E" w:rsidP="00FE429E">
      <w:pPr>
        <w:pStyle w:val="Code"/>
      </w:pPr>
      <w:r>
        <w:t>-- See clause 6.2.2.2.4 for details of this structure</w:t>
      </w:r>
    </w:p>
    <w:p w14:paraId="7A1D64FF" w14:textId="77777777" w:rsidR="00FE429E" w:rsidRDefault="00FE429E" w:rsidP="00FE429E">
      <w:pPr>
        <w:pStyle w:val="Code"/>
      </w:pPr>
      <w:r>
        <w:t>AMFLocationUpdate ::= SEQUENCE</w:t>
      </w:r>
    </w:p>
    <w:p w14:paraId="54B87C9A" w14:textId="77777777" w:rsidR="00FE429E" w:rsidRDefault="00FE429E" w:rsidP="00FE429E">
      <w:pPr>
        <w:pStyle w:val="Code"/>
      </w:pPr>
      <w:r>
        <w:t>{</w:t>
      </w:r>
    </w:p>
    <w:p w14:paraId="4491046D" w14:textId="77777777" w:rsidR="00FE429E" w:rsidRDefault="00FE429E" w:rsidP="00FE429E">
      <w:pPr>
        <w:pStyle w:val="Code"/>
      </w:pPr>
      <w:r>
        <w:t xml:space="preserve">    sUPI                        [1] SUPI,</w:t>
      </w:r>
    </w:p>
    <w:p w14:paraId="0A639355" w14:textId="77777777" w:rsidR="00FE429E" w:rsidRDefault="00FE429E" w:rsidP="00FE429E">
      <w:pPr>
        <w:pStyle w:val="Code"/>
      </w:pPr>
      <w:r>
        <w:t xml:space="preserve">    sUCI                        [2] SUCI OPTIONAL,</w:t>
      </w:r>
    </w:p>
    <w:p w14:paraId="2917CD2B" w14:textId="77777777" w:rsidR="00FE429E" w:rsidRDefault="00FE429E" w:rsidP="00FE429E">
      <w:pPr>
        <w:pStyle w:val="Code"/>
      </w:pPr>
      <w:r>
        <w:t xml:space="preserve">    pEI                         [3] PEI OPTIONAL,</w:t>
      </w:r>
    </w:p>
    <w:p w14:paraId="1126A152" w14:textId="77777777" w:rsidR="00FE429E" w:rsidRDefault="00FE429E" w:rsidP="00FE429E">
      <w:pPr>
        <w:pStyle w:val="Code"/>
      </w:pPr>
      <w:r>
        <w:t xml:space="preserve">    gPSI                        [4] GPSI OPTIONAL,</w:t>
      </w:r>
    </w:p>
    <w:p w14:paraId="12079132" w14:textId="77777777" w:rsidR="00FE429E" w:rsidRDefault="00FE429E" w:rsidP="00FE429E">
      <w:pPr>
        <w:pStyle w:val="Code"/>
      </w:pPr>
      <w:r>
        <w:t xml:space="preserve">    gUTI                        [5] FiveGGUTI OPTIONAL,</w:t>
      </w:r>
    </w:p>
    <w:p w14:paraId="4759ECCD" w14:textId="77777777" w:rsidR="00FE429E" w:rsidRDefault="00FE429E" w:rsidP="00FE429E">
      <w:pPr>
        <w:pStyle w:val="Code"/>
      </w:pPr>
      <w:r>
        <w:t xml:space="preserve">    location                    [6] Location,</w:t>
      </w:r>
    </w:p>
    <w:p w14:paraId="5FDE52CE" w14:textId="77777777" w:rsidR="00FE429E" w:rsidRDefault="00FE429E" w:rsidP="00FE429E">
      <w:pPr>
        <w:pStyle w:val="Code"/>
      </w:pPr>
      <w:r>
        <w:t xml:space="preserve">    sMSOverNASIndicator         [7] SMSOverNASIndicator OPTIONAL,</w:t>
      </w:r>
    </w:p>
    <w:p w14:paraId="6F1B9CF9" w14:textId="77777777" w:rsidR="00FE429E" w:rsidRDefault="00FE429E" w:rsidP="00FE429E">
      <w:pPr>
        <w:pStyle w:val="Code"/>
      </w:pPr>
      <w:r>
        <w:t xml:space="preserve">    oldGUTI                     [8] EPS5GGUTI OPTIONAL</w:t>
      </w:r>
    </w:p>
    <w:p w14:paraId="1161EB21" w14:textId="77777777" w:rsidR="00FE429E" w:rsidRDefault="00FE429E" w:rsidP="00FE429E">
      <w:pPr>
        <w:pStyle w:val="Code"/>
      </w:pPr>
      <w:r>
        <w:t>}</w:t>
      </w:r>
    </w:p>
    <w:p w14:paraId="74860F67" w14:textId="77777777" w:rsidR="00FE429E" w:rsidRDefault="00FE429E" w:rsidP="00FE429E">
      <w:pPr>
        <w:pStyle w:val="Code"/>
      </w:pPr>
    </w:p>
    <w:p w14:paraId="5609C805" w14:textId="77777777" w:rsidR="00FE429E" w:rsidRDefault="00FE429E" w:rsidP="00FE429E">
      <w:pPr>
        <w:pStyle w:val="Code"/>
      </w:pPr>
      <w:r>
        <w:t>-- See clause 6.2.2.2.5 for details of this structure</w:t>
      </w:r>
    </w:p>
    <w:p w14:paraId="504B4D58" w14:textId="77777777" w:rsidR="00FE429E" w:rsidRDefault="00FE429E" w:rsidP="00FE429E">
      <w:pPr>
        <w:pStyle w:val="Code"/>
      </w:pPr>
      <w:r>
        <w:t>AMFStartOfInterceptionWithRegisteredUE ::= SEQUENCE</w:t>
      </w:r>
    </w:p>
    <w:p w14:paraId="73E30787" w14:textId="77777777" w:rsidR="00FE429E" w:rsidRDefault="00FE429E" w:rsidP="00FE429E">
      <w:pPr>
        <w:pStyle w:val="Code"/>
      </w:pPr>
      <w:r>
        <w:t>{</w:t>
      </w:r>
    </w:p>
    <w:p w14:paraId="67A4A8B9" w14:textId="77777777" w:rsidR="00FE429E" w:rsidRDefault="00FE429E" w:rsidP="00FE429E">
      <w:pPr>
        <w:pStyle w:val="Code"/>
      </w:pPr>
      <w:r>
        <w:t xml:space="preserve">    registrationResult          [1] AMFRegistrationResult,</w:t>
      </w:r>
    </w:p>
    <w:p w14:paraId="32E9A397" w14:textId="77777777" w:rsidR="00FE429E" w:rsidRDefault="00FE429E" w:rsidP="00FE429E">
      <w:pPr>
        <w:pStyle w:val="Code"/>
      </w:pPr>
      <w:r>
        <w:t xml:space="preserve">    registrationType            [2] AMFRegistrationType OPTIONAL,</w:t>
      </w:r>
    </w:p>
    <w:p w14:paraId="48359E4A" w14:textId="77777777" w:rsidR="00FE429E" w:rsidRDefault="00FE429E" w:rsidP="00FE429E">
      <w:pPr>
        <w:pStyle w:val="Code"/>
      </w:pPr>
      <w:r>
        <w:t xml:space="preserve">    slice                       [3] Slice OPTIONAL,</w:t>
      </w:r>
    </w:p>
    <w:p w14:paraId="4C064CD5" w14:textId="77777777" w:rsidR="00FE429E" w:rsidRDefault="00FE429E" w:rsidP="00FE429E">
      <w:pPr>
        <w:pStyle w:val="Code"/>
      </w:pPr>
      <w:r>
        <w:t xml:space="preserve">    sUPI                        [4] SUPI,</w:t>
      </w:r>
    </w:p>
    <w:p w14:paraId="28BE59F4" w14:textId="77777777" w:rsidR="00FE429E" w:rsidRDefault="00FE429E" w:rsidP="00FE429E">
      <w:pPr>
        <w:pStyle w:val="Code"/>
      </w:pPr>
      <w:r>
        <w:t xml:space="preserve">    sUCI                        [5] SUCI OPTIONAL,</w:t>
      </w:r>
    </w:p>
    <w:p w14:paraId="298D9F90" w14:textId="77777777" w:rsidR="00FE429E" w:rsidRDefault="00FE429E" w:rsidP="00FE429E">
      <w:pPr>
        <w:pStyle w:val="Code"/>
      </w:pPr>
      <w:r>
        <w:t xml:space="preserve">    pEI                         [6] PEI OPTIONAL,</w:t>
      </w:r>
    </w:p>
    <w:p w14:paraId="392F1A73" w14:textId="77777777" w:rsidR="00FE429E" w:rsidRDefault="00FE429E" w:rsidP="00FE429E">
      <w:pPr>
        <w:pStyle w:val="Code"/>
      </w:pPr>
      <w:r>
        <w:t xml:space="preserve">    gPSI                        [7] GPSI OPTIONAL,</w:t>
      </w:r>
    </w:p>
    <w:p w14:paraId="5F167E06" w14:textId="77777777" w:rsidR="00FE429E" w:rsidRDefault="00FE429E" w:rsidP="00FE429E">
      <w:pPr>
        <w:pStyle w:val="Code"/>
      </w:pPr>
      <w:r>
        <w:t xml:space="preserve">    gUTI                        [8] FiveGGUTI,</w:t>
      </w:r>
    </w:p>
    <w:p w14:paraId="7CED9A9F" w14:textId="77777777" w:rsidR="00FE429E" w:rsidRDefault="00FE429E" w:rsidP="00FE429E">
      <w:pPr>
        <w:pStyle w:val="Code"/>
      </w:pPr>
      <w:r>
        <w:t xml:space="preserve">    location                    [9] Location OPTIONAL,</w:t>
      </w:r>
    </w:p>
    <w:p w14:paraId="4251BBEC" w14:textId="77777777" w:rsidR="00FE429E" w:rsidRDefault="00FE429E" w:rsidP="00FE429E">
      <w:pPr>
        <w:pStyle w:val="Code"/>
      </w:pPr>
      <w:r>
        <w:t xml:space="preserve">    non3GPPAccessEndpoint       [10] UEEndpointAddress OPTIONAL,</w:t>
      </w:r>
    </w:p>
    <w:p w14:paraId="54A337CE" w14:textId="77777777" w:rsidR="00FE429E" w:rsidRDefault="00FE429E" w:rsidP="00FE429E">
      <w:pPr>
        <w:pStyle w:val="Code"/>
      </w:pPr>
      <w:r>
        <w:t xml:space="preserve">    timeOfRegistration          [11] Timestamp OPTIONAL,</w:t>
      </w:r>
    </w:p>
    <w:p w14:paraId="14A0C955" w14:textId="77777777" w:rsidR="00FE429E" w:rsidRDefault="00FE429E" w:rsidP="00FE429E">
      <w:pPr>
        <w:pStyle w:val="Code"/>
      </w:pPr>
      <w:r>
        <w:t xml:space="preserve">    fiveGSTAIList               [12] TAIList OPTIONAL,</w:t>
      </w:r>
    </w:p>
    <w:p w14:paraId="77588024" w14:textId="77777777" w:rsidR="00FE429E" w:rsidRDefault="00FE429E" w:rsidP="00FE429E">
      <w:pPr>
        <w:pStyle w:val="Code"/>
      </w:pPr>
      <w:r>
        <w:t xml:space="preserve">    sMSOverNASIndicator         [13] SMSOverNASIndicator OPTIONAL,</w:t>
      </w:r>
    </w:p>
    <w:p w14:paraId="1938E31C" w14:textId="77777777" w:rsidR="00FE429E" w:rsidRDefault="00FE429E" w:rsidP="00FE429E">
      <w:pPr>
        <w:pStyle w:val="Code"/>
      </w:pPr>
      <w:r>
        <w:t xml:space="preserve">    oldGUTI                     [14] EPS5GGUTI OPTIONAL,</w:t>
      </w:r>
    </w:p>
    <w:p w14:paraId="366D70BB" w14:textId="77777777" w:rsidR="00FE429E" w:rsidRDefault="00FE429E" w:rsidP="00FE429E">
      <w:pPr>
        <w:pStyle w:val="Code"/>
      </w:pPr>
      <w:r>
        <w:t xml:space="preserve">    eMM5GRegStatus              [15] EMM5GMMStatus OPTIONAL</w:t>
      </w:r>
    </w:p>
    <w:p w14:paraId="1F8A7B52" w14:textId="77777777" w:rsidR="00FE429E" w:rsidRDefault="00FE429E" w:rsidP="00FE429E">
      <w:pPr>
        <w:pStyle w:val="Code"/>
      </w:pPr>
      <w:r>
        <w:t>}</w:t>
      </w:r>
    </w:p>
    <w:p w14:paraId="1EA9B3E9" w14:textId="77777777" w:rsidR="00FE429E" w:rsidRDefault="00FE429E" w:rsidP="00FE429E">
      <w:pPr>
        <w:pStyle w:val="Code"/>
      </w:pPr>
    </w:p>
    <w:p w14:paraId="6F67B12E" w14:textId="77777777" w:rsidR="00FE429E" w:rsidRDefault="00FE429E" w:rsidP="00FE429E">
      <w:pPr>
        <w:pStyle w:val="Code"/>
      </w:pPr>
      <w:r>
        <w:t>-- See clause 6.2.2.2.6 for details of this structure</w:t>
      </w:r>
    </w:p>
    <w:p w14:paraId="7805331C" w14:textId="77777777" w:rsidR="00FE429E" w:rsidRDefault="00FE429E" w:rsidP="00FE429E">
      <w:pPr>
        <w:pStyle w:val="Code"/>
      </w:pPr>
      <w:r>
        <w:t>AMFUnsuccessfulProcedure ::= SEQUENCE</w:t>
      </w:r>
    </w:p>
    <w:p w14:paraId="7A86ADAF" w14:textId="77777777" w:rsidR="00FE429E" w:rsidRDefault="00FE429E" w:rsidP="00FE429E">
      <w:pPr>
        <w:pStyle w:val="Code"/>
      </w:pPr>
      <w:r>
        <w:t>{</w:t>
      </w:r>
    </w:p>
    <w:p w14:paraId="1BC1FDCD" w14:textId="77777777" w:rsidR="00FE429E" w:rsidRDefault="00FE429E" w:rsidP="00FE429E">
      <w:pPr>
        <w:pStyle w:val="Code"/>
      </w:pPr>
      <w:r>
        <w:t xml:space="preserve">    failedProcedureType         [1] AMFFailedProcedureType,</w:t>
      </w:r>
    </w:p>
    <w:p w14:paraId="7C32523F" w14:textId="77777777" w:rsidR="00FE429E" w:rsidRDefault="00FE429E" w:rsidP="00FE429E">
      <w:pPr>
        <w:pStyle w:val="Code"/>
      </w:pPr>
      <w:r>
        <w:t xml:space="preserve">    failureCause                [2] AMFFailureCause,</w:t>
      </w:r>
    </w:p>
    <w:p w14:paraId="318A449B" w14:textId="77777777" w:rsidR="00FE429E" w:rsidRDefault="00FE429E" w:rsidP="00FE429E">
      <w:pPr>
        <w:pStyle w:val="Code"/>
      </w:pPr>
      <w:r>
        <w:t xml:space="preserve">    requestedSlice              [3] NSSAI OPTIONAL,</w:t>
      </w:r>
    </w:p>
    <w:p w14:paraId="2076C2C1" w14:textId="77777777" w:rsidR="00FE429E" w:rsidRDefault="00FE429E" w:rsidP="00FE429E">
      <w:pPr>
        <w:pStyle w:val="Code"/>
      </w:pPr>
      <w:r>
        <w:t xml:space="preserve">    sUPI                        [4] SUPI OPTIONAL,</w:t>
      </w:r>
    </w:p>
    <w:p w14:paraId="071A34CB" w14:textId="77777777" w:rsidR="00FE429E" w:rsidRDefault="00FE429E" w:rsidP="00FE429E">
      <w:pPr>
        <w:pStyle w:val="Code"/>
      </w:pPr>
      <w:r>
        <w:t xml:space="preserve">    sUCI                        [5] SUCI OPTIONAL,</w:t>
      </w:r>
    </w:p>
    <w:p w14:paraId="1367F896" w14:textId="77777777" w:rsidR="00FE429E" w:rsidRDefault="00FE429E" w:rsidP="00FE429E">
      <w:pPr>
        <w:pStyle w:val="Code"/>
      </w:pPr>
      <w:r>
        <w:t xml:space="preserve">    pEI                         [6] PEI OPTIONAL,</w:t>
      </w:r>
    </w:p>
    <w:p w14:paraId="16B845BF" w14:textId="77777777" w:rsidR="00FE429E" w:rsidRDefault="00FE429E" w:rsidP="00FE429E">
      <w:pPr>
        <w:pStyle w:val="Code"/>
      </w:pPr>
      <w:r>
        <w:t xml:space="preserve">    gPSI                        [7] GPSI OPTIONAL,</w:t>
      </w:r>
    </w:p>
    <w:p w14:paraId="36586D28" w14:textId="77777777" w:rsidR="00FE429E" w:rsidRDefault="00FE429E" w:rsidP="00FE429E">
      <w:pPr>
        <w:pStyle w:val="Code"/>
      </w:pPr>
      <w:r>
        <w:lastRenderedPageBreak/>
        <w:t xml:space="preserve">    gUTI                        [8] FiveGGUTI OPTIONAL,</w:t>
      </w:r>
    </w:p>
    <w:p w14:paraId="796056EB" w14:textId="77777777" w:rsidR="00FE429E" w:rsidRDefault="00FE429E" w:rsidP="00FE429E">
      <w:pPr>
        <w:pStyle w:val="Code"/>
      </w:pPr>
      <w:r>
        <w:t xml:space="preserve">    location                    [9] Location OPTIONAL</w:t>
      </w:r>
    </w:p>
    <w:p w14:paraId="7FF368D5" w14:textId="77777777" w:rsidR="00FE429E" w:rsidRDefault="00FE429E" w:rsidP="00FE429E">
      <w:pPr>
        <w:pStyle w:val="Code"/>
      </w:pPr>
      <w:r>
        <w:t>}</w:t>
      </w:r>
    </w:p>
    <w:p w14:paraId="3809B023" w14:textId="77777777" w:rsidR="00FE429E" w:rsidRDefault="00FE429E" w:rsidP="00FE429E">
      <w:pPr>
        <w:pStyle w:val="Code"/>
      </w:pPr>
    </w:p>
    <w:p w14:paraId="66B6F2D3" w14:textId="77777777" w:rsidR="00FE429E" w:rsidRDefault="00FE429E" w:rsidP="00FE429E">
      <w:pPr>
        <w:pStyle w:val="Code"/>
      </w:pPr>
      <w:r>
        <w:t>-- See clause 6.2.2.2.8 on for details of this structure</w:t>
      </w:r>
    </w:p>
    <w:p w14:paraId="138E66C4" w14:textId="77777777" w:rsidR="00FE429E" w:rsidRDefault="00FE429E" w:rsidP="00FE429E">
      <w:pPr>
        <w:pStyle w:val="Code"/>
      </w:pPr>
      <w:r>
        <w:t>AMFPositioningInfoTransfer ::= SEQUENCE</w:t>
      </w:r>
    </w:p>
    <w:p w14:paraId="59092613" w14:textId="77777777" w:rsidR="00FE429E" w:rsidRDefault="00FE429E" w:rsidP="00FE429E">
      <w:pPr>
        <w:pStyle w:val="Code"/>
      </w:pPr>
      <w:r>
        <w:t>{</w:t>
      </w:r>
    </w:p>
    <w:p w14:paraId="4F067B92" w14:textId="77777777" w:rsidR="00FE429E" w:rsidRDefault="00FE429E" w:rsidP="00FE429E">
      <w:pPr>
        <w:pStyle w:val="Code"/>
      </w:pPr>
      <w:r>
        <w:t xml:space="preserve">    sUPI                        [1] SUPI,</w:t>
      </w:r>
    </w:p>
    <w:p w14:paraId="46BF739E" w14:textId="77777777" w:rsidR="00FE429E" w:rsidRDefault="00FE429E" w:rsidP="00FE429E">
      <w:pPr>
        <w:pStyle w:val="Code"/>
      </w:pPr>
      <w:r>
        <w:t xml:space="preserve">    sUCI                        [2] SUCI OPTIONAL,</w:t>
      </w:r>
    </w:p>
    <w:p w14:paraId="39C35D99" w14:textId="77777777" w:rsidR="00FE429E" w:rsidRDefault="00FE429E" w:rsidP="00FE429E">
      <w:pPr>
        <w:pStyle w:val="Code"/>
      </w:pPr>
      <w:r>
        <w:t xml:space="preserve">    pEI                         [3] PEI OPTIONAL,</w:t>
      </w:r>
    </w:p>
    <w:p w14:paraId="16EA9153" w14:textId="77777777" w:rsidR="00FE429E" w:rsidRDefault="00FE429E" w:rsidP="00FE429E">
      <w:pPr>
        <w:pStyle w:val="Code"/>
      </w:pPr>
      <w:r>
        <w:t xml:space="preserve">    gPSI                        [4] GPSI OPTIONAL,</w:t>
      </w:r>
    </w:p>
    <w:p w14:paraId="3FD5CF5B" w14:textId="77777777" w:rsidR="00FE429E" w:rsidRDefault="00FE429E" w:rsidP="00FE429E">
      <w:pPr>
        <w:pStyle w:val="Code"/>
      </w:pPr>
      <w:r>
        <w:t xml:space="preserve">    gUTI                        [5] FiveGGUTI OPTIONAL,</w:t>
      </w:r>
    </w:p>
    <w:p w14:paraId="0880A45D" w14:textId="77777777" w:rsidR="00FE429E" w:rsidRDefault="00FE429E" w:rsidP="00FE429E">
      <w:pPr>
        <w:pStyle w:val="Code"/>
      </w:pPr>
      <w:r>
        <w:t xml:space="preserve">    nRPPaMessage                [6] OCTET STRING OPTIONAL,</w:t>
      </w:r>
    </w:p>
    <w:p w14:paraId="4A2E3024" w14:textId="77777777" w:rsidR="00FE429E" w:rsidRDefault="00FE429E" w:rsidP="00FE429E">
      <w:pPr>
        <w:pStyle w:val="Code"/>
      </w:pPr>
      <w:r>
        <w:t xml:space="preserve">    lPPMessage                  [7] OCTET STRING OPTIONAL,</w:t>
      </w:r>
    </w:p>
    <w:p w14:paraId="68F9C34C" w14:textId="77777777" w:rsidR="00FE429E" w:rsidRDefault="00FE429E" w:rsidP="00FE429E">
      <w:pPr>
        <w:pStyle w:val="Code"/>
      </w:pPr>
      <w:r>
        <w:t xml:space="preserve">    lcsCorrelationId            [8] UTF8String (SIZE(1..255))</w:t>
      </w:r>
    </w:p>
    <w:p w14:paraId="50C61BDE" w14:textId="77777777" w:rsidR="00FE429E" w:rsidRDefault="00FE429E" w:rsidP="00FE429E">
      <w:pPr>
        <w:pStyle w:val="Code"/>
      </w:pPr>
      <w:r>
        <w:t>}</w:t>
      </w:r>
    </w:p>
    <w:p w14:paraId="418B250D" w14:textId="77777777" w:rsidR="009858DE" w:rsidRDefault="009858DE" w:rsidP="009858DE">
      <w:pPr>
        <w:pStyle w:val="Code"/>
      </w:pPr>
    </w:p>
    <w:p w14:paraId="121949B4" w14:textId="77777777" w:rsidR="009858DE" w:rsidRDefault="009858DE" w:rsidP="009858DE">
      <w:pPr>
        <w:pStyle w:val="Code"/>
      </w:pPr>
      <w:r>
        <w:t>-- See clause 6.2.2.2.9.2 for details of this structure</w:t>
      </w:r>
    </w:p>
    <w:p w14:paraId="6F2D3A08" w14:textId="77777777" w:rsidR="009858DE" w:rsidRDefault="009858DE" w:rsidP="009858DE">
      <w:pPr>
        <w:pStyle w:val="Code"/>
      </w:pPr>
      <w:r>
        <w:t>AMFRANHandoverCommand ::= SEQUENCE</w:t>
      </w:r>
    </w:p>
    <w:p w14:paraId="3518353A" w14:textId="77777777" w:rsidR="009858DE" w:rsidRDefault="009858DE" w:rsidP="009858DE">
      <w:pPr>
        <w:pStyle w:val="Code"/>
      </w:pPr>
      <w:r>
        <w:t>{</w:t>
      </w:r>
    </w:p>
    <w:p w14:paraId="7CBEB055" w14:textId="77777777" w:rsidR="009858DE" w:rsidRDefault="009858DE" w:rsidP="009858DE">
      <w:pPr>
        <w:pStyle w:val="Code"/>
      </w:pPr>
      <w:r>
        <w:t xml:space="preserve">    userIdentifiers              [1] UserIdentifiers,</w:t>
      </w:r>
    </w:p>
    <w:p w14:paraId="3A7FAAE9" w14:textId="77777777" w:rsidR="009858DE" w:rsidRDefault="009858DE" w:rsidP="009858DE">
      <w:pPr>
        <w:pStyle w:val="Code"/>
      </w:pPr>
      <w:r>
        <w:t xml:space="preserve">    aMFUENGAPID                  [2] AMFUENGAPID,</w:t>
      </w:r>
    </w:p>
    <w:p w14:paraId="4ECC7433" w14:textId="77777777" w:rsidR="009858DE" w:rsidRDefault="009858DE" w:rsidP="009858DE">
      <w:pPr>
        <w:pStyle w:val="Code"/>
      </w:pPr>
      <w:r>
        <w:t xml:space="preserve">    rANUENGAPID                  [3] RANUENGAPID,</w:t>
      </w:r>
    </w:p>
    <w:p w14:paraId="1492B447" w14:textId="77777777" w:rsidR="009858DE" w:rsidRDefault="009858DE" w:rsidP="009858DE">
      <w:pPr>
        <w:pStyle w:val="Code"/>
      </w:pPr>
      <w:r>
        <w:t xml:space="preserve">    handoverType                 [4] HandoverType,</w:t>
      </w:r>
    </w:p>
    <w:p w14:paraId="5B1AC2E9" w14:textId="272A69CF" w:rsidR="009858DE" w:rsidRDefault="009858DE" w:rsidP="009858DE">
      <w:pPr>
        <w:pStyle w:val="Code"/>
      </w:pPr>
      <w:r>
        <w:t xml:space="preserve">    targetToSourceContainer      [5]</w:t>
      </w:r>
      <w:r w:rsidRPr="00525119">
        <w:t xml:space="preserve"> </w:t>
      </w:r>
      <w:r>
        <w:t>RANTargetToSourceContainer</w:t>
      </w:r>
    </w:p>
    <w:p w14:paraId="2CB44A8C" w14:textId="77777777" w:rsidR="009858DE" w:rsidRDefault="009858DE" w:rsidP="009858DE">
      <w:pPr>
        <w:pStyle w:val="Code"/>
      </w:pPr>
      <w:r>
        <w:t>}</w:t>
      </w:r>
    </w:p>
    <w:p w14:paraId="1B9CB7E6" w14:textId="77777777" w:rsidR="009858DE" w:rsidRDefault="009858DE" w:rsidP="009858DE">
      <w:pPr>
        <w:pStyle w:val="Code"/>
      </w:pPr>
    </w:p>
    <w:p w14:paraId="6647C0A1" w14:textId="77777777" w:rsidR="009858DE" w:rsidRDefault="009858DE" w:rsidP="009858DE">
      <w:pPr>
        <w:pStyle w:val="Code"/>
      </w:pPr>
      <w:r>
        <w:t>-- See clause 6.2.2.2.9.3 for details of this structure</w:t>
      </w:r>
    </w:p>
    <w:p w14:paraId="69B5C4AA" w14:textId="77777777" w:rsidR="009858DE" w:rsidRDefault="009858DE" w:rsidP="009858DE">
      <w:pPr>
        <w:pStyle w:val="Code"/>
      </w:pPr>
      <w:r>
        <w:t>AMFRANHandoverRequest ::= SEQUENCE</w:t>
      </w:r>
    </w:p>
    <w:p w14:paraId="7D46A856" w14:textId="77777777" w:rsidR="009858DE" w:rsidRDefault="009858DE" w:rsidP="009858DE">
      <w:pPr>
        <w:pStyle w:val="Code"/>
      </w:pPr>
      <w:r>
        <w:t>{</w:t>
      </w:r>
    </w:p>
    <w:p w14:paraId="1AB4F1BE" w14:textId="77777777" w:rsidR="009858DE" w:rsidRDefault="009858DE" w:rsidP="009858DE">
      <w:pPr>
        <w:pStyle w:val="Code"/>
      </w:pPr>
      <w:r>
        <w:t xml:space="preserve">    userIdentifiers                     [1] UserIdentifiers,</w:t>
      </w:r>
    </w:p>
    <w:p w14:paraId="2AAABB4D" w14:textId="77777777" w:rsidR="009858DE" w:rsidRDefault="009858DE" w:rsidP="009858DE">
      <w:pPr>
        <w:pStyle w:val="Code"/>
      </w:pPr>
      <w:r>
        <w:t xml:space="preserve">    aMFUENGAPID                         [2] AMFUENGAPID,</w:t>
      </w:r>
    </w:p>
    <w:p w14:paraId="72E03211" w14:textId="77777777" w:rsidR="009858DE" w:rsidRDefault="009858DE" w:rsidP="009858DE">
      <w:pPr>
        <w:pStyle w:val="Code"/>
      </w:pPr>
      <w:r>
        <w:t xml:space="preserve">    rANUENGAPID                         [3] RANUENGAPID,</w:t>
      </w:r>
    </w:p>
    <w:p w14:paraId="1DED9FC1" w14:textId="77777777" w:rsidR="009858DE" w:rsidRDefault="009858DE" w:rsidP="009858DE">
      <w:pPr>
        <w:pStyle w:val="Code"/>
      </w:pPr>
      <w:r>
        <w:t xml:space="preserve">    handoverType                        [4] HandoverType,</w:t>
      </w:r>
    </w:p>
    <w:p w14:paraId="4016600B" w14:textId="77777777" w:rsidR="009858DE" w:rsidRDefault="009858DE" w:rsidP="009858DE">
      <w:pPr>
        <w:pStyle w:val="Code"/>
      </w:pPr>
      <w:r>
        <w:t xml:space="preserve">    handoverCause                       [5] HandoverCause,</w:t>
      </w:r>
    </w:p>
    <w:p w14:paraId="356F50ED" w14:textId="212A023E" w:rsidR="009858DE" w:rsidRDefault="009858DE" w:rsidP="009858DE">
      <w:pPr>
        <w:pStyle w:val="Code"/>
      </w:pPr>
      <w:r>
        <w:t xml:space="preserve">    pDUSessionResou</w:t>
      </w:r>
      <w:r w:rsidR="005F147F">
        <w:t>r</w:t>
      </w:r>
      <w:r>
        <w:t>ceInformation       [6] PDUSessionResourceInformation,</w:t>
      </w:r>
    </w:p>
    <w:p w14:paraId="0A806027" w14:textId="77777777" w:rsidR="009858DE" w:rsidRDefault="009858DE" w:rsidP="009858DE">
      <w:pPr>
        <w:pStyle w:val="Code"/>
      </w:pPr>
      <w:r>
        <w:t xml:space="preserve">    mobilityRestrictionList             [7] MobilityRestrictionList OPTIONAL,</w:t>
      </w:r>
    </w:p>
    <w:p w14:paraId="79F579A7" w14:textId="77777777" w:rsidR="009858DE" w:rsidRDefault="009858DE" w:rsidP="009858DE">
      <w:pPr>
        <w:pStyle w:val="Code"/>
      </w:pPr>
      <w:r>
        <w:t xml:space="preserve">    locationReportingRequestType        [8] LocationReportingRequestType OPTIONAL,</w:t>
      </w:r>
    </w:p>
    <w:p w14:paraId="5948F26E" w14:textId="77777777" w:rsidR="009858DE" w:rsidRDefault="009858DE" w:rsidP="009858DE">
      <w:pPr>
        <w:pStyle w:val="Code"/>
      </w:pPr>
      <w:r>
        <w:t xml:space="preserve">    targetToSourceContainer             [9] RANTargetToSourceContainer,</w:t>
      </w:r>
    </w:p>
    <w:p w14:paraId="5E893C0D" w14:textId="77777777" w:rsidR="009858DE" w:rsidRDefault="009858DE" w:rsidP="009858DE">
      <w:pPr>
        <w:pStyle w:val="Code"/>
      </w:pPr>
      <w:r>
        <w:t xml:space="preserve">    nPNAccessInformation                [10] NPNAccessInformation OPTIONAL,</w:t>
      </w:r>
    </w:p>
    <w:p w14:paraId="51D1B39C" w14:textId="77777777" w:rsidR="009858DE" w:rsidRDefault="009858DE" w:rsidP="009858DE">
      <w:pPr>
        <w:pStyle w:val="Code"/>
      </w:pPr>
      <w:r>
        <w:t xml:space="preserve">    sourceToTargetContainer             [11] RANSourceToTargetContainer</w:t>
      </w:r>
    </w:p>
    <w:p w14:paraId="74E44F4B" w14:textId="77777777" w:rsidR="009858DE" w:rsidRDefault="009858DE" w:rsidP="009858DE">
      <w:pPr>
        <w:pStyle w:val="Code"/>
      </w:pPr>
      <w:r>
        <w:t>}</w:t>
      </w:r>
    </w:p>
    <w:p w14:paraId="75C2F876" w14:textId="77777777" w:rsidR="009858DE" w:rsidRDefault="009858DE" w:rsidP="009858DE">
      <w:pPr>
        <w:pStyle w:val="Code"/>
      </w:pPr>
    </w:p>
    <w:p w14:paraId="247B7558" w14:textId="77777777" w:rsidR="00FE429E" w:rsidRDefault="00FE429E" w:rsidP="00FE429E">
      <w:pPr>
        <w:pStyle w:val="CodeHeader"/>
      </w:pPr>
      <w:r>
        <w:t>-- =================</w:t>
      </w:r>
    </w:p>
    <w:p w14:paraId="2F517DEC" w14:textId="77777777" w:rsidR="00FE429E" w:rsidRDefault="00FE429E" w:rsidP="00FE429E">
      <w:pPr>
        <w:pStyle w:val="CodeHeader"/>
      </w:pPr>
      <w:r>
        <w:t>-- 5G AMF parameters</w:t>
      </w:r>
    </w:p>
    <w:p w14:paraId="64588F1D" w14:textId="77777777" w:rsidR="00FE429E" w:rsidRDefault="00FE429E" w:rsidP="00FE429E">
      <w:pPr>
        <w:pStyle w:val="Code"/>
      </w:pPr>
      <w:r>
        <w:t>-- =================</w:t>
      </w:r>
    </w:p>
    <w:p w14:paraId="34773735" w14:textId="77777777" w:rsidR="00FE429E" w:rsidRDefault="00FE429E" w:rsidP="00FE429E">
      <w:pPr>
        <w:pStyle w:val="Code"/>
      </w:pPr>
    </w:p>
    <w:p w14:paraId="5C8DC6C4" w14:textId="77777777" w:rsidR="00FE429E" w:rsidRDefault="00FE429E" w:rsidP="00FE429E">
      <w:pPr>
        <w:pStyle w:val="Code"/>
      </w:pPr>
      <w:r>
        <w:t>AMFID ::= SEQUENCE</w:t>
      </w:r>
    </w:p>
    <w:p w14:paraId="460F373A" w14:textId="77777777" w:rsidR="00FE429E" w:rsidRDefault="00FE429E" w:rsidP="00FE429E">
      <w:pPr>
        <w:pStyle w:val="Code"/>
      </w:pPr>
      <w:r>
        <w:t>{</w:t>
      </w:r>
    </w:p>
    <w:p w14:paraId="50C686BC" w14:textId="77777777" w:rsidR="00FE429E" w:rsidRDefault="00FE429E" w:rsidP="00FE429E">
      <w:pPr>
        <w:pStyle w:val="Code"/>
      </w:pPr>
      <w:r>
        <w:t xml:space="preserve">    aMFRegionID [1] AMFRegionID,</w:t>
      </w:r>
    </w:p>
    <w:p w14:paraId="6B2BABE4" w14:textId="77777777" w:rsidR="00FE429E" w:rsidRDefault="00FE429E" w:rsidP="00FE429E">
      <w:pPr>
        <w:pStyle w:val="Code"/>
      </w:pPr>
      <w:r>
        <w:t xml:space="preserve">    aMFSetID    [2] AMFSetID,</w:t>
      </w:r>
    </w:p>
    <w:p w14:paraId="056E429E" w14:textId="77777777" w:rsidR="00FE429E" w:rsidRDefault="00FE429E" w:rsidP="00FE429E">
      <w:pPr>
        <w:pStyle w:val="Code"/>
      </w:pPr>
      <w:r>
        <w:t xml:space="preserve">    aMFPointer  [3] AMFPointer</w:t>
      </w:r>
    </w:p>
    <w:p w14:paraId="71FE5361" w14:textId="77777777" w:rsidR="00FE429E" w:rsidRDefault="00FE429E" w:rsidP="00FE429E">
      <w:pPr>
        <w:pStyle w:val="Code"/>
      </w:pPr>
      <w:r>
        <w:t>}</w:t>
      </w:r>
    </w:p>
    <w:p w14:paraId="44D1A1FB" w14:textId="77777777" w:rsidR="00FE429E" w:rsidRDefault="00FE429E" w:rsidP="00FE429E">
      <w:pPr>
        <w:pStyle w:val="Code"/>
      </w:pPr>
    </w:p>
    <w:p w14:paraId="393FE9D5" w14:textId="77777777" w:rsidR="00FE429E" w:rsidRDefault="00FE429E" w:rsidP="00FE429E">
      <w:pPr>
        <w:pStyle w:val="Code"/>
      </w:pPr>
      <w:r>
        <w:t>AMFDirection ::= ENUMERATED</w:t>
      </w:r>
    </w:p>
    <w:p w14:paraId="63FA6D70" w14:textId="77777777" w:rsidR="00FE429E" w:rsidRDefault="00FE429E" w:rsidP="00FE429E">
      <w:pPr>
        <w:pStyle w:val="Code"/>
      </w:pPr>
      <w:r>
        <w:t>{</w:t>
      </w:r>
    </w:p>
    <w:p w14:paraId="19455275" w14:textId="77777777" w:rsidR="00FE429E" w:rsidRDefault="00FE429E" w:rsidP="00FE429E">
      <w:pPr>
        <w:pStyle w:val="Code"/>
      </w:pPr>
      <w:r>
        <w:t xml:space="preserve">    networkInitiated(1),</w:t>
      </w:r>
    </w:p>
    <w:p w14:paraId="13791425" w14:textId="77777777" w:rsidR="00FE429E" w:rsidRDefault="00FE429E" w:rsidP="00FE429E">
      <w:pPr>
        <w:pStyle w:val="Code"/>
      </w:pPr>
      <w:r>
        <w:t xml:space="preserve">    uEInitiated(2)</w:t>
      </w:r>
    </w:p>
    <w:p w14:paraId="2706876A" w14:textId="77777777" w:rsidR="00FE429E" w:rsidRDefault="00FE429E" w:rsidP="00FE429E">
      <w:pPr>
        <w:pStyle w:val="Code"/>
      </w:pPr>
      <w:r>
        <w:t>}</w:t>
      </w:r>
    </w:p>
    <w:p w14:paraId="4085BB49" w14:textId="77777777" w:rsidR="00FE429E" w:rsidRDefault="00FE429E" w:rsidP="00FE429E">
      <w:pPr>
        <w:pStyle w:val="Code"/>
      </w:pPr>
    </w:p>
    <w:p w14:paraId="656EA7D3" w14:textId="77777777" w:rsidR="00FE429E" w:rsidRDefault="00FE429E" w:rsidP="00FE429E">
      <w:pPr>
        <w:pStyle w:val="Code"/>
      </w:pPr>
      <w:r>
        <w:t>AMFFailedProcedureType ::= ENUMERATED</w:t>
      </w:r>
    </w:p>
    <w:p w14:paraId="61292E5B" w14:textId="77777777" w:rsidR="00FE429E" w:rsidRDefault="00FE429E" w:rsidP="00FE429E">
      <w:pPr>
        <w:pStyle w:val="Code"/>
      </w:pPr>
      <w:r>
        <w:t>{</w:t>
      </w:r>
    </w:p>
    <w:p w14:paraId="03E437B2" w14:textId="77777777" w:rsidR="00FE429E" w:rsidRDefault="00FE429E" w:rsidP="00FE429E">
      <w:pPr>
        <w:pStyle w:val="Code"/>
      </w:pPr>
      <w:r>
        <w:t xml:space="preserve">    registration(1),</w:t>
      </w:r>
    </w:p>
    <w:p w14:paraId="65396AF3" w14:textId="77777777" w:rsidR="00FE429E" w:rsidRDefault="00FE429E" w:rsidP="00FE429E">
      <w:pPr>
        <w:pStyle w:val="Code"/>
      </w:pPr>
      <w:r>
        <w:t xml:space="preserve">    sMS(2),</w:t>
      </w:r>
    </w:p>
    <w:p w14:paraId="66C8CA76" w14:textId="77777777" w:rsidR="00FE429E" w:rsidRDefault="00FE429E" w:rsidP="00FE429E">
      <w:pPr>
        <w:pStyle w:val="Code"/>
      </w:pPr>
      <w:r>
        <w:t xml:space="preserve">    pDUSessionEstablishment(3)</w:t>
      </w:r>
    </w:p>
    <w:p w14:paraId="400BF712" w14:textId="77777777" w:rsidR="00FE429E" w:rsidRDefault="00FE429E" w:rsidP="00FE429E">
      <w:pPr>
        <w:pStyle w:val="Code"/>
      </w:pPr>
      <w:r>
        <w:t>}</w:t>
      </w:r>
    </w:p>
    <w:p w14:paraId="26123E17" w14:textId="77777777" w:rsidR="00FE429E" w:rsidRDefault="00FE429E" w:rsidP="00FE429E">
      <w:pPr>
        <w:pStyle w:val="Code"/>
      </w:pPr>
    </w:p>
    <w:p w14:paraId="24E4B5F3" w14:textId="77777777" w:rsidR="00FE429E" w:rsidRDefault="00FE429E" w:rsidP="00FE429E">
      <w:pPr>
        <w:pStyle w:val="Code"/>
      </w:pPr>
      <w:r>
        <w:t>AMFFailureCause ::= CHOICE</w:t>
      </w:r>
    </w:p>
    <w:p w14:paraId="7524EA97" w14:textId="77777777" w:rsidR="00FE429E" w:rsidRDefault="00FE429E" w:rsidP="00FE429E">
      <w:pPr>
        <w:pStyle w:val="Code"/>
      </w:pPr>
      <w:r>
        <w:t>{</w:t>
      </w:r>
    </w:p>
    <w:p w14:paraId="24488F5B" w14:textId="77777777" w:rsidR="00FE429E" w:rsidRDefault="00FE429E" w:rsidP="00FE429E">
      <w:pPr>
        <w:pStyle w:val="Code"/>
      </w:pPr>
      <w:r>
        <w:t xml:space="preserve">    fiveGMMCause        [1] FiveGMMCause,</w:t>
      </w:r>
    </w:p>
    <w:p w14:paraId="0EB04A23" w14:textId="77777777" w:rsidR="00FE429E" w:rsidRDefault="00FE429E" w:rsidP="00FE429E">
      <w:pPr>
        <w:pStyle w:val="Code"/>
      </w:pPr>
      <w:r>
        <w:t xml:space="preserve">    fiveGSMCause        [2] FiveGSMCause</w:t>
      </w:r>
    </w:p>
    <w:p w14:paraId="1C18DD69" w14:textId="77777777" w:rsidR="00FE429E" w:rsidRDefault="00FE429E" w:rsidP="00FE429E">
      <w:pPr>
        <w:pStyle w:val="Code"/>
      </w:pPr>
      <w:r>
        <w:t>}</w:t>
      </w:r>
    </w:p>
    <w:p w14:paraId="00F2BD92" w14:textId="77777777" w:rsidR="00FE429E" w:rsidRDefault="00FE429E" w:rsidP="00FE429E">
      <w:pPr>
        <w:pStyle w:val="Code"/>
      </w:pPr>
    </w:p>
    <w:p w14:paraId="7B5F34E5" w14:textId="77777777" w:rsidR="00FE429E" w:rsidRDefault="00FE429E" w:rsidP="00FE429E">
      <w:pPr>
        <w:pStyle w:val="Code"/>
      </w:pPr>
      <w:r>
        <w:t>AMFPointer ::= INTEGER (0..63)</w:t>
      </w:r>
    </w:p>
    <w:p w14:paraId="0E7D3181" w14:textId="77777777" w:rsidR="00FE429E" w:rsidRDefault="00FE429E" w:rsidP="00FE429E">
      <w:pPr>
        <w:pStyle w:val="Code"/>
      </w:pPr>
    </w:p>
    <w:p w14:paraId="73E0C7B3" w14:textId="77777777" w:rsidR="00FE429E" w:rsidRDefault="00FE429E" w:rsidP="00FE429E">
      <w:pPr>
        <w:pStyle w:val="Code"/>
      </w:pPr>
      <w:r>
        <w:t>AMFRegistrationResult ::= ENUMERATED</w:t>
      </w:r>
    </w:p>
    <w:p w14:paraId="115A13D1" w14:textId="77777777" w:rsidR="00FE429E" w:rsidRDefault="00FE429E" w:rsidP="00FE429E">
      <w:pPr>
        <w:pStyle w:val="Code"/>
      </w:pPr>
      <w:r>
        <w:t>{</w:t>
      </w:r>
    </w:p>
    <w:p w14:paraId="47B70115" w14:textId="77777777" w:rsidR="00FE429E" w:rsidRDefault="00FE429E" w:rsidP="00FE429E">
      <w:pPr>
        <w:pStyle w:val="Code"/>
      </w:pPr>
      <w:r>
        <w:t xml:space="preserve">    threeGPPAccess(1),</w:t>
      </w:r>
    </w:p>
    <w:p w14:paraId="52B15965" w14:textId="77777777" w:rsidR="00FE429E" w:rsidRDefault="00FE429E" w:rsidP="00FE429E">
      <w:pPr>
        <w:pStyle w:val="Code"/>
      </w:pPr>
      <w:r>
        <w:lastRenderedPageBreak/>
        <w:t xml:space="preserve">    nonThreeGPPAccess(2),</w:t>
      </w:r>
    </w:p>
    <w:p w14:paraId="78BF5E91" w14:textId="77777777" w:rsidR="00FE429E" w:rsidRDefault="00FE429E" w:rsidP="00FE429E">
      <w:pPr>
        <w:pStyle w:val="Code"/>
      </w:pPr>
      <w:r>
        <w:t xml:space="preserve">    threeGPPAndNonThreeGPPAccess(3)</w:t>
      </w:r>
    </w:p>
    <w:p w14:paraId="609BC993" w14:textId="77777777" w:rsidR="00FE429E" w:rsidRDefault="00FE429E" w:rsidP="00FE429E">
      <w:pPr>
        <w:pStyle w:val="Code"/>
      </w:pPr>
      <w:r>
        <w:t>}</w:t>
      </w:r>
    </w:p>
    <w:p w14:paraId="5390F1A1" w14:textId="77777777" w:rsidR="00FE429E" w:rsidRDefault="00FE429E" w:rsidP="00FE429E">
      <w:pPr>
        <w:pStyle w:val="Code"/>
      </w:pPr>
    </w:p>
    <w:p w14:paraId="7A929689" w14:textId="77777777" w:rsidR="00FE429E" w:rsidRDefault="00FE429E" w:rsidP="00FE429E">
      <w:pPr>
        <w:pStyle w:val="Code"/>
      </w:pPr>
      <w:r>
        <w:t>AMFRegionID ::= INTEGER (0..255)</w:t>
      </w:r>
    </w:p>
    <w:p w14:paraId="64A5F8EF" w14:textId="77777777" w:rsidR="00FE429E" w:rsidRDefault="00FE429E" w:rsidP="00FE429E">
      <w:pPr>
        <w:pStyle w:val="Code"/>
      </w:pPr>
    </w:p>
    <w:p w14:paraId="4E4BC9B5" w14:textId="77777777" w:rsidR="00FE429E" w:rsidRDefault="00FE429E" w:rsidP="00FE429E">
      <w:pPr>
        <w:pStyle w:val="Code"/>
      </w:pPr>
      <w:r>
        <w:t>AMFRegistrationType ::= ENUMERATED</w:t>
      </w:r>
    </w:p>
    <w:p w14:paraId="4C85F946" w14:textId="77777777" w:rsidR="00FE429E" w:rsidRDefault="00FE429E" w:rsidP="00FE429E">
      <w:pPr>
        <w:pStyle w:val="Code"/>
      </w:pPr>
      <w:r>
        <w:t>{</w:t>
      </w:r>
    </w:p>
    <w:p w14:paraId="4AB8C813" w14:textId="77777777" w:rsidR="00FE429E" w:rsidRDefault="00FE429E" w:rsidP="00FE429E">
      <w:pPr>
        <w:pStyle w:val="Code"/>
      </w:pPr>
      <w:r>
        <w:t xml:space="preserve">    initial(1),</w:t>
      </w:r>
    </w:p>
    <w:p w14:paraId="2DE04BFB" w14:textId="77777777" w:rsidR="00FE429E" w:rsidRDefault="00FE429E" w:rsidP="00FE429E">
      <w:pPr>
        <w:pStyle w:val="Code"/>
      </w:pPr>
      <w:r>
        <w:t xml:space="preserve">    mobility(2),</w:t>
      </w:r>
    </w:p>
    <w:p w14:paraId="10CFB62D" w14:textId="77777777" w:rsidR="00FE429E" w:rsidRDefault="00FE429E" w:rsidP="00FE429E">
      <w:pPr>
        <w:pStyle w:val="Code"/>
      </w:pPr>
      <w:r>
        <w:t xml:space="preserve">    periodic(3),</w:t>
      </w:r>
    </w:p>
    <w:p w14:paraId="0B8C9599" w14:textId="77777777" w:rsidR="00FE429E" w:rsidRDefault="00FE429E" w:rsidP="00FE429E">
      <w:pPr>
        <w:pStyle w:val="Code"/>
      </w:pPr>
      <w:r>
        <w:t xml:space="preserve">    emergency(4)</w:t>
      </w:r>
    </w:p>
    <w:p w14:paraId="2B53B95E" w14:textId="77777777" w:rsidR="00FE429E" w:rsidRDefault="00FE429E" w:rsidP="00FE429E">
      <w:pPr>
        <w:pStyle w:val="Code"/>
      </w:pPr>
      <w:r>
        <w:t>}</w:t>
      </w:r>
    </w:p>
    <w:p w14:paraId="45FB1A1F" w14:textId="77777777" w:rsidR="00FE429E" w:rsidRDefault="00FE429E" w:rsidP="00FE429E">
      <w:pPr>
        <w:pStyle w:val="Code"/>
      </w:pPr>
    </w:p>
    <w:p w14:paraId="4D260255" w14:textId="77777777" w:rsidR="00FE429E" w:rsidRDefault="00FE429E" w:rsidP="00FE429E">
      <w:pPr>
        <w:pStyle w:val="Code"/>
      </w:pPr>
      <w:r>
        <w:t>AMFSetID ::= INTEGER (0..1023)</w:t>
      </w:r>
    </w:p>
    <w:p w14:paraId="4634665F" w14:textId="77777777" w:rsidR="00FE429E" w:rsidRDefault="00FE429E" w:rsidP="00FE429E">
      <w:pPr>
        <w:pStyle w:val="Code"/>
      </w:pPr>
    </w:p>
    <w:p w14:paraId="5C13CA18" w14:textId="77777777" w:rsidR="002206BD" w:rsidRDefault="002206BD" w:rsidP="002206BD">
      <w:pPr>
        <w:pStyle w:val="Code"/>
      </w:pPr>
      <w:r>
        <w:t>AMFUENGAPID ::= INTEGER (0..1099511627775)</w:t>
      </w:r>
    </w:p>
    <w:p w14:paraId="7E3CD873" w14:textId="77777777" w:rsidR="002206BD" w:rsidRDefault="002206BD" w:rsidP="002206BD">
      <w:pPr>
        <w:pStyle w:val="Code"/>
      </w:pPr>
    </w:p>
    <w:p w14:paraId="63482F23" w14:textId="77777777" w:rsidR="00FE429E" w:rsidRDefault="00FE429E" w:rsidP="00FE429E">
      <w:pPr>
        <w:pStyle w:val="CodeHeader"/>
      </w:pPr>
      <w:r>
        <w:t>-- ==================</w:t>
      </w:r>
    </w:p>
    <w:p w14:paraId="63454FBE" w14:textId="77777777" w:rsidR="00FE429E" w:rsidRDefault="00FE429E" w:rsidP="00FE429E">
      <w:pPr>
        <w:pStyle w:val="CodeHeader"/>
      </w:pPr>
      <w:r>
        <w:t>-- 5G SMF definitions</w:t>
      </w:r>
    </w:p>
    <w:p w14:paraId="751119CA" w14:textId="77777777" w:rsidR="00FE429E" w:rsidRDefault="00FE429E" w:rsidP="00FE429E">
      <w:pPr>
        <w:pStyle w:val="Code"/>
      </w:pPr>
      <w:r>
        <w:t>-- ==================</w:t>
      </w:r>
    </w:p>
    <w:p w14:paraId="2C175E8F" w14:textId="77777777" w:rsidR="00FE429E" w:rsidRDefault="00FE429E" w:rsidP="00FE429E">
      <w:pPr>
        <w:pStyle w:val="Code"/>
      </w:pPr>
    </w:p>
    <w:p w14:paraId="17935750" w14:textId="77777777" w:rsidR="00FE429E" w:rsidRDefault="00FE429E" w:rsidP="00FE429E">
      <w:pPr>
        <w:pStyle w:val="Code"/>
      </w:pPr>
      <w:r>
        <w:t>-- See clause 6.2.3.2.2 for details of this structure</w:t>
      </w:r>
    </w:p>
    <w:p w14:paraId="0A8956DB" w14:textId="77777777" w:rsidR="00FE429E" w:rsidRDefault="00FE429E" w:rsidP="00FE429E">
      <w:pPr>
        <w:pStyle w:val="Code"/>
      </w:pPr>
      <w:r>
        <w:t>SMFPDUSessionEstablishment ::= SEQUENCE</w:t>
      </w:r>
    </w:p>
    <w:p w14:paraId="51D5CB47" w14:textId="77777777" w:rsidR="00FE429E" w:rsidRDefault="00FE429E" w:rsidP="00FE429E">
      <w:pPr>
        <w:pStyle w:val="Code"/>
      </w:pPr>
      <w:r>
        <w:t>{</w:t>
      </w:r>
    </w:p>
    <w:p w14:paraId="11E433B8" w14:textId="77777777" w:rsidR="00FE429E" w:rsidRDefault="00FE429E" w:rsidP="00FE429E">
      <w:pPr>
        <w:pStyle w:val="Code"/>
      </w:pPr>
      <w:r>
        <w:t xml:space="preserve">    sUPI                        [1] SUPI OPTIONAL,</w:t>
      </w:r>
    </w:p>
    <w:p w14:paraId="7AA0D3E9" w14:textId="77777777" w:rsidR="00FE429E" w:rsidRDefault="00FE429E" w:rsidP="00FE429E">
      <w:pPr>
        <w:pStyle w:val="Code"/>
      </w:pPr>
      <w:r>
        <w:t xml:space="preserve">    sUPIUnauthenticated         [2] SUPIUnauthenticatedIndication OPTIONAL,</w:t>
      </w:r>
    </w:p>
    <w:p w14:paraId="06EE8916" w14:textId="77777777" w:rsidR="00FE429E" w:rsidRDefault="00FE429E" w:rsidP="00FE429E">
      <w:pPr>
        <w:pStyle w:val="Code"/>
      </w:pPr>
      <w:r>
        <w:t xml:space="preserve">    pEI                         [3] PEI OPTIONAL,</w:t>
      </w:r>
    </w:p>
    <w:p w14:paraId="080DB2CA" w14:textId="77777777" w:rsidR="00FE429E" w:rsidRDefault="00FE429E" w:rsidP="00FE429E">
      <w:pPr>
        <w:pStyle w:val="Code"/>
      </w:pPr>
      <w:r>
        <w:t xml:space="preserve">    gPSI                        [4] GPSI OPTIONAL,</w:t>
      </w:r>
    </w:p>
    <w:p w14:paraId="10909FCA" w14:textId="77777777" w:rsidR="00FE429E" w:rsidRDefault="00FE429E" w:rsidP="00FE429E">
      <w:pPr>
        <w:pStyle w:val="Code"/>
      </w:pPr>
      <w:r>
        <w:t xml:space="preserve">    pDUSessionID                [5] PDUSessionID,</w:t>
      </w:r>
    </w:p>
    <w:p w14:paraId="174EC8E6" w14:textId="77777777" w:rsidR="00FE429E" w:rsidRDefault="00FE429E" w:rsidP="00FE429E">
      <w:pPr>
        <w:pStyle w:val="Code"/>
      </w:pPr>
      <w:r>
        <w:t xml:space="preserve">    gTPTunnelID                 [6] FTEID,</w:t>
      </w:r>
    </w:p>
    <w:p w14:paraId="447DE217" w14:textId="77777777" w:rsidR="00FE429E" w:rsidRDefault="00FE429E" w:rsidP="00FE429E">
      <w:pPr>
        <w:pStyle w:val="Code"/>
      </w:pPr>
      <w:r>
        <w:t xml:space="preserve">    pDUSessionType              [7] PDUSessionType,</w:t>
      </w:r>
    </w:p>
    <w:p w14:paraId="2C577196" w14:textId="77777777" w:rsidR="00FE429E" w:rsidRDefault="00FE429E" w:rsidP="00FE429E">
      <w:pPr>
        <w:pStyle w:val="Code"/>
      </w:pPr>
      <w:r>
        <w:t xml:space="preserve">    sNSSAI                      [8] SNSSAI OPTIONAL,</w:t>
      </w:r>
    </w:p>
    <w:p w14:paraId="31AD4A2E" w14:textId="77777777" w:rsidR="00FE429E" w:rsidRDefault="00FE429E" w:rsidP="00FE429E">
      <w:pPr>
        <w:pStyle w:val="Code"/>
      </w:pPr>
      <w:r>
        <w:t xml:space="preserve">    uEEndpoint                  [9] SEQUENCE OF UEEndpointAddress OPTIONAL,</w:t>
      </w:r>
    </w:p>
    <w:p w14:paraId="60039383" w14:textId="77777777" w:rsidR="00FE429E" w:rsidRDefault="00FE429E" w:rsidP="00FE429E">
      <w:pPr>
        <w:pStyle w:val="Code"/>
      </w:pPr>
      <w:r>
        <w:t xml:space="preserve">    non3GPPAccessEndpoint       [10] UEEndpointAddress OPTIONAL,</w:t>
      </w:r>
    </w:p>
    <w:p w14:paraId="043EE967" w14:textId="77777777" w:rsidR="00FE429E" w:rsidRDefault="00FE429E" w:rsidP="00FE429E">
      <w:pPr>
        <w:pStyle w:val="Code"/>
      </w:pPr>
      <w:r>
        <w:t xml:space="preserve">    location                    [11] Location OPTIONAL,</w:t>
      </w:r>
    </w:p>
    <w:p w14:paraId="7C8CBB9A" w14:textId="77777777" w:rsidR="00FE429E" w:rsidRDefault="00FE429E" w:rsidP="00FE429E">
      <w:pPr>
        <w:pStyle w:val="Code"/>
      </w:pPr>
      <w:r>
        <w:t xml:space="preserve">    dNN                         [12] DNN,</w:t>
      </w:r>
    </w:p>
    <w:p w14:paraId="3E060313" w14:textId="77777777" w:rsidR="00FE429E" w:rsidRDefault="00FE429E" w:rsidP="00FE429E">
      <w:pPr>
        <w:pStyle w:val="Code"/>
      </w:pPr>
      <w:r>
        <w:t xml:space="preserve">    aMFID                       [13] AMFID OPTIONAL,</w:t>
      </w:r>
    </w:p>
    <w:p w14:paraId="07B0BAC2" w14:textId="77777777" w:rsidR="00FE429E" w:rsidRDefault="00FE429E" w:rsidP="00FE429E">
      <w:pPr>
        <w:pStyle w:val="Code"/>
      </w:pPr>
      <w:r>
        <w:t xml:space="preserve">    hSMFURI                     [14] HSMFURI OPTIONAL,</w:t>
      </w:r>
    </w:p>
    <w:p w14:paraId="21F96990" w14:textId="77777777" w:rsidR="00FE429E" w:rsidRDefault="00FE429E" w:rsidP="00FE429E">
      <w:pPr>
        <w:pStyle w:val="Code"/>
      </w:pPr>
      <w:r>
        <w:t xml:space="preserve">    requestType                 [15] FiveGSMRequestType,</w:t>
      </w:r>
    </w:p>
    <w:p w14:paraId="78537EEB" w14:textId="77777777" w:rsidR="00FE429E" w:rsidRDefault="00FE429E" w:rsidP="00FE429E">
      <w:pPr>
        <w:pStyle w:val="Code"/>
      </w:pPr>
      <w:r>
        <w:t xml:space="preserve">    accessType                  [16] AccessType OPTIONAL,</w:t>
      </w:r>
    </w:p>
    <w:p w14:paraId="3638F3C2" w14:textId="77777777" w:rsidR="00FE429E" w:rsidRDefault="00FE429E" w:rsidP="00FE429E">
      <w:pPr>
        <w:pStyle w:val="Code"/>
      </w:pPr>
      <w:r>
        <w:t xml:space="preserve">    rATType                     [17] RATType OPTIONAL,</w:t>
      </w:r>
    </w:p>
    <w:p w14:paraId="41EC3304" w14:textId="77777777" w:rsidR="00FE429E" w:rsidRDefault="00FE429E" w:rsidP="00FE429E">
      <w:pPr>
        <w:pStyle w:val="Code"/>
      </w:pPr>
      <w:r>
        <w:t xml:space="preserve">    sMPDUDNRequest              [18] SMPDUDNRequest OPTIONAL,</w:t>
      </w:r>
    </w:p>
    <w:p w14:paraId="1D6DFC9E" w14:textId="77777777" w:rsidR="00FE429E" w:rsidRDefault="00FE429E" w:rsidP="00FE429E">
      <w:pPr>
        <w:pStyle w:val="Code"/>
      </w:pPr>
      <w:r>
        <w:t xml:space="preserve">    uEEPSPDNConnection          [19] UEEPSPDNConnection OPTIONAL,</w:t>
      </w:r>
    </w:p>
    <w:p w14:paraId="1F80FCE9" w14:textId="77777777" w:rsidR="00FE429E" w:rsidRDefault="00FE429E" w:rsidP="00FE429E">
      <w:pPr>
        <w:pStyle w:val="Code"/>
      </w:pPr>
      <w:r>
        <w:t xml:space="preserve">    ePS5GSComboInfo             [20] EPS5GSComboInfo OPTIONAL,</w:t>
      </w:r>
    </w:p>
    <w:p w14:paraId="3273435F" w14:textId="77777777" w:rsidR="00FE429E" w:rsidRDefault="00FE429E" w:rsidP="00FE429E">
      <w:pPr>
        <w:pStyle w:val="Code"/>
      </w:pPr>
      <w:r>
        <w:t xml:space="preserve">    selectedDNN                 [21] DNN OPTIONAL,</w:t>
      </w:r>
    </w:p>
    <w:p w14:paraId="0AEC6D5B" w14:textId="77777777" w:rsidR="00FE429E" w:rsidRDefault="00FE429E" w:rsidP="00FE429E">
      <w:pPr>
        <w:pStyle w:val="Code"/>
      </w:pPr>
      <w:r>
        <w:t xml:space="preserve">    servingNetwork              [22] SMFServingNetwork OPTIONAL,</w:t>
      </w:r>
    </w:p>
    <w:p w14:paraId="2B2BE75E" w14:textId="77777777" w:rsidR="00FE429E" w:rsidRDefault="00FE429E" w:rsidP="00FE429E">
      <w:pPr>
        <w:pStyle w:val="Code"/>
      </w:pPr>
      <w:r>
        <w:t xml:space="preserve">    oldPDUSessionID             [23] PDUSessionID OPTIONAL,</w:t>
      </w:r>
    </w:p>
    <w:p w14:paraId="4E57DA8A" w14:textId="77777777" w:rsidR="00FE429E" w:rsidRDefault="00FE429E" w:rsidP="00FE429E">
      <w:pPr>
        <w:pStyle w:val="Code"/>
      </w:pPr>
      <w:r>
        <w:t xml:space="preserve">    handoverState               [24] HandoverState OPTIONAL,</w:t>
      </w:r>
    </w:p>
    <w:p w14:paraId="1B67AE5C" w14:textId="77777777" w:rsidR="00FE429E" w:rsidRDefault="00FE429E" w:rsidP="00FE429E">
      <w:pPr>
        <w:pStyle w:val="Code"/>
      </w:pPr>
      <w:r>
        <w:t xml:space="preserve">    gTPTunnelInfo               [25] GTPTunnelInfo OPTIONAL,</w:t>
      </w:r>
    </w:p>
    <w:p w14:paraId="7398CB2C" w14:textId="77777777" w:rsidR="00FE429E" w:rsidRDefault="00FE429E" w:rsidP="00FE429E">
      <w:pPr>
        <w:pStyle w:val="Code"/>
      </w:pPr>
      <w:r>
        <w:t xml:space="preserve">    pCCRules                    [26] PCCRuleSet OPTIONAL</w:t>
      </w:r>
    </w:p>
    <w:p w14:paraId="47B74953" w14:textId="77777777" w:rsidR="00FE429E" w:rsidRDefault="00FE429E" w:rsidP="00FE429E">
      <w:pPr>
        <w:pStyle w:val="Code"/>
      </w:pPr>
      <w:r>
        <w:t>}</w:t>
      </w:r>
    </w:p>
    <w:p w14:paraId="5D84D62F" w14:textId="77777777" w:rsidR="00FE429E" w:rsidRDefault="00FE429E" w:rsidP="00FE429E">
      <w:pPr>
        <w:pStyle w:val="Code"/>
      </w:pPr>
    </w:p>
    <w:p w14:paraId="4C19AB88" w14:textId="77777777" w:rsidR="00FE429E" w:rsidRDefault="00FE429E" w:rsidP="00FE429E">
      <w:pPr>
        <w:pStyle w:val="Code"/>
      </w:pPr>
      <w:r>
        <w:t>-- See clause 6.2.3.2.3 for details of this structure</w:t>
      </w:r>
    </w:p>
    <w:p w14:paraId="0FD64DCF" w14:textId="77777777" w:rsidR="00FE429E" w:rsidRDefault="00FE429E" w:rsidP="00FE429E">
      <w:pPr>
        <w:pStyle w:val="Code"/>
      </w:pPr>
      <w:r>
        <w:t>SMFPDUSessionModification ::= SEQUENCE</w:t>
      </w:r>
    </w:p>
    <w:p w14:paraId="2B73CA07" w14:textId="77777777" w:rsidR="00FE429E" w:rsidRDefault="00FE429E" w:rsidP="00FE429E">
      <w:pPr>
        <w:pStyle w:val="Code"/>
      </w:pPr>
      <w:r>
        <w:t>{</w:t>
      </w:r>
    </w:p>
    <w:p w14:paraId="141A417E" w14:textId="77777777" w:rsidR="00FE429E" w:rsidRDefault="00FE429E" w:rsidP="00FE429E">
      <w:pPr>
        <w:pStyle w:val="Code"/>
      </w:pPr>
      <w:r>
        <w:t xml:space="preserve">    sUPI                        [1] SUPI OPTIONAL,</w:t>
      </w:r>
    </w:p>
    <w:p w14:paraId="4E4F352C" w14:textId="77777777" w:rsidR="00FE429E" w:rsidRDefault="00FE429E" w:rsidP="00FE429E">
      <w:pPr>
        <w:pStyle w:val="Code"/>
      </w:pPr>
      <w:r>
        <w:t xml:space="preserve">    sUPIUnauthenticated         [2] SUPIUnauthenticatedIndication OPTIONAL,</w:t>
      </w:r>
    </w:p>
    <w:p w14:paraId="4FB7ADE1" w14:textId="77777777" w:rsidR="00FE429E" w:rsidRDefault="00FE429E" w:rsidP="00FE429E">
      <w:pPr>
        <w:pStyle w:val="Code"/>
      </w:pPr>
      <w:r>
        <w:t xml:space="preserve">    pEI                         [3] PEI OPTIONAL,</w:t>
      </w:r>
    </w:p>
    <w:p w14:paraId="549662DC" w14:textId="77777777" w:rsidR="00FE429E" w:rsidRDefault="00FE429E" w:rsidP="00FE429E">
      <w:pPr>
        <w:pStyle w:val="Code"/>
      </w:pPr>
      <w:r>
        <w:t xml:space="preserve">    gPSI                        [4] GPSI OPTIONAL,</w:t>
      </w:r>
    </w:p>
    <w:p w14:paraId="285B6EC3" w14:textId="77777777" w:rsidR="00FE429E" w:rsidRDefault="00FE429E" w:rsidP="00FE429E">
      <w:pPr>
        <w:pStyle w:val="Code"/>
      </w:pPr>
      <w:r>
        <w:t xml:space="preserve">    sNSSAI                      [5] SNSSAI OPTIONAL,</w:t>
      </w:r>
    </w:p>
    <w:p w14:paraId="56B4E456" w14:textId="77777777" w:rsidR="00FE429E" w:rsidRDefault="00FE429E" w:rsidP="00FE429E">
      <w:pPr>
        <w:pStyle w:val="Code"/>
      </w:pPr>
      <w:r>
        <w:t xml:space="preserve">    non3GPPAccessEndpoint       [6] UEEndpointAddress OPTIONAL,</w:t>
      </w:r>
    </w:p>
    <w:p w14:paraId="74A8AB9A" w14:textId="77777777" w:rsidR="00FE429E" w:rsidRDefault="00FE429E" w:rsidP="00FE429E">
      <w:pPr>
        <w:pStyle w:val="Code"/>
      </w:pPr>
      <w:r>
        <w:t xml:space="preserve">    location                    [7] Location OPTIONAL,</w:t>
      </w:r>
    </w:p>
    <w:p w14:paraId="05CC3686" w14:textId="77777777" w:rsidR="00FE429E" w:rsidRDefault="00FE429E" w:rsidP="00FE429E">
      <w:pPr>
        <w:pStyle w:val="Code"/>
      </w:pPr>
      <w:r>
        <w:t xml:space="preserve">    requestType                 [8] FiveGSMRequestType,</w:t>
      </w:r>
    </w:p>
    <w:p w14:paraId="065464A9" w14:textId="77777777" w:rsidR="00FE429E" w:rsidRDefault="00FE429E" w:rsidP="00FE429E">
      <w:pPr>
        <w:pStyle w:val="Code"/>
      </w:pPr>
      <w:r>
        <w:t xml:space="preserve">    accessType                  [9] AccessType OPTIONAL,</w:t>
      </w:r>
    </w:p>
    <w:p w14:paraId="6EA660C9" w14:textId="77777777" w:rsidR="00FE429E" w:rsidRDefault="00FE429E" w:rsidP="00FE429E">
      <w:pPr>
        <w:pStyle w:val="Code"/>
      </w:pPr>
      <w:r>
        <w:t xml:space="preserve">    rATType                     [10] RATType OPTIONAL,</w:t>
      </w:r>
    </w:p>
    <w:p w14:paraId="7FDC0477" w14:textId="77777777" w:rsidR="00FE429E" w:rsidRDefault="00FE429E" w:rsidP="00FE429E">
      <w:pPr>
        <w:pStyle w:val="Code"/>
      </w:pPr>
      <w:r>
        <w:t xml:space="preserve">    pDUSessionID                [11] PDUSessionID OPTIONAL,</w:t>
      </w:r>
    </w:p>
    <w:p w14:paraId="36A43667" w14:textId="77777777" w:rsidR="00FE429E" w:rsidRDefault="00FE429E" w:rsidP="00FE429E">
      <w:pPr>
        <w:pStyle w:val="Code"/>
      </w:pPr>
      <w:r>
        <w:t xml:space="preserve">    ePS5GSComboInfo             [12] EPS5GSComboInfo OPTIONAL,</w:t>
      </w:r>
    </w:p>
    <w:p w14:paraId="54C7D9EB" w14:textId="77777777" w:rsidR="00FE429E" w:rsidRDefault="00FE429E" w:rsidP="00FE429E">
      <w:pPr>
        <w:pStyle w:val="Code"/>
      </w:pPr>
      <w:r>
        <w:t xml:space="preserve">    uEEndpoint                  [13] UEEndpointAddress OPTIONAL,</w:t>
      </w:r>
    </w:p>
    <w:p w14:paraId="11FFF7AC" w14:textId="77777777" w:rsidR="00FE429E" w:rsidRDefault="00FE429E" w:rsidP="00FE429E">
      <w:pPr>
        <w:pStyle w:val="Code"/>
      </w:pPr>
      <w:r>
        <w:t xml:space="preserve">    servingNetwork              [14] SMFServingNetwork OPTIONAL,</w:t>
      </w:r>
    </w:p>
    <w:p w14:paraId="23CD3928" w14:textId="77777777" w:rsidR="00FE429E" w:rsidRDefault="00FE429E" w:rsidP="00FE429E">
      <w:pPr>
        <w:pStyle w:val="Code"/>
      </w:pPr>
      <w:r>
        <w:t xml:space="preserve">    handoverState               [15] HandoverState OPTIONAL,</w:t>
      </w:r>
    </w:p>
    <w:p w14:paraId="13168BCD" w14:textId="77777777" w:rsidR="00FE429E" w:rsidRDefault="00FE429E" w:rsidP="00FE429E">
      <w:pPr>
        <w:pStyle w:val="Code"/>
      </w:pPr>
      <w:r>
        <w:t xml:space="preserve">    gTPTunnelInfo               [16] GTPTunnelInfo OPTIONAL,</w:t>
      </w:r>
    </w:p>
    <w:p w14:paraId="62FDE9E6" w14:textId="77777777" w:rsidR="00FE429E" w:rsidRDefault="00FE429E" w:rsidP="00FE429E">
      <w:pPr>
        <w:pStyle w:val="Code"/>
      </w:pPr>
      <w:r>
        <w:t xml:space="preserve">    pCCRules                    [17] PCCRuleSet OPTIONAL</w:t>
      </w:r>
    </w:p>
    <w:p w14:paraId="4202FFC3" w14:textId="77777777" w:rsidR="00FE429E" w:rsidRDefault="00FE429E" w:rsidP="00FE429E">
      <w:pPr>
        <w:pStyle w:val="Code"/>
      </w:pPr>
      <w:r>
        <w:t>}</w:t>
      </w:r>
    </w:p>
    <w:p w14:paraId="081AA234" w14:textId="77777777" w:rsidR="00FE429E" w:rsidRDefault="00FE429E" w:rsidP="00FE429E">
      <w:pPr>
        <w:pStyle w:val="Code"/>
      </w:pPr>
    </w:p>
    <w:p w14:paraId="00CD4783" w14:textId="77777777" w:rsidR="00FE429E" w:rsidRDefault="00FE429E" w:rsidP="00FE429E">
      <w:pPr>
        <w:pStyle w:val="Code"/>
      </w:pPr>
      <w:r>
        <w:t>-- See clause 6.2.3.2.4 for details of this structure</w:t>
      </w:r>
    </w:p>
    <w:p w14:paraId="5E3D1CEB" w14:textId="77777777" w:rsidR="00FE429E" w:rsidRDefault="00FE429E" w:rsidP="00FE429E">
      <w:pPr>
        <w:pStyle w:val="Code"/>
      </w:pPr>
      <w:r>
        <w:t>SMFPDUSessionRelease ::= SEQUENCE</w:t>
      </w:r>
    </w:p>
    <w:p w14:paraId="698B4347" w14:textId="77777777" w:rsidR="00FE429E" w:rsidRDefault="00FE429E" w:rsidP="00FE429E">
      <w:pPr>
        <w:pStyle w:val="Code"/>
      </w:pPr>
      <w:r>
        <w:t>{</w:t>
      </w:r>
    </w:p>
    <w:p w14:paraId="1EA0F348" w14:textId="77777777" w:rsidR="00FE429E" w:rsidRDefault="00FE429E" w:rsidP="00FE429E">
      <w:pPr>
        <w:pStyle w:val="Code"/>
      </w:pPr>
      <w:r>
        <w:lastRenderedPageBreak/>
        <w:t xml:space="preserve">    sUPI                        [1] SUPI,</w:t>
      </w:r>
    </w:p>
    <w:p w14:paraId="1FA1C7A2" w14:textId="77777777" w:rsidR="00FE429E" w:rsidRDefault="00FE429E" w:rsidP="00FE429E">
      <w:pPr>
        <w:pStyle w:val="Code"/>
      </w:pPr>
      <w:r>
        <w:t xml:space="preserve">    pEI                         [2] PEI OPTIONAL,</w:t>
      </w:r>
    </w:p>
    <w:p w14:paraId="1C74475A" w14:textId="77777777" w:rsidR="00FE429E" w:rsidRDefault="00FE429E" w:rsidP="00FE429E">
      <w:pPr>
        <w:pStyle w:val="Code"/>
      </w:pPr>
      <w:r>
        <w:t xml:space="preserve">    gPSI                        [3] GPSI OPTIONAL,</w:t>
      </w:r>
    </w:p>
    <w:p w14:paraId="33E215B2" w14:textId="77777777" w:rsidR="00FE429E" w:rsidRDefault="00FE429E" w:rsidP="00FE429E">
      <w:pPr>
        <w:pStyle w:val="Code"/>
      </w:pPr>
      <w:r>
        <w:t xml:space="preserve">    pDUSessionID                [4] PDUSessionID,</w:t>
      </w:r>
    </w:p>
    <w:p w14:paraId="03672AE1" w14:textId="77777777" w:rsidR="00FE429E" w:rsidRDefault="00FE429E" w:rsidP="00FE429E">
      <w:pPr>
        <w:pStyle w:val="Code"/>
      </w:pPr>
      <w:r>
        <w:t xml:space="preserve">    timeOfFirstPacket           [5] Timestamp OPTIONAL,</w:t>
      </w:r>
    </w:p>
    <w:p w14:paraId="27E4ABB8" w14:textId="77777777" w:rsidR="00FE429E" w:rsidRDefault="00FE429E" w:rsidP="00FE429E">
      <w:pPr>
        <w:pStyle w:val="Code"/>
      </w:pPr>
      <w:r>
        <w:t xml:space="preserve">    timeOfLastPacket            [6] Timestamp OPTIONAL,</w:t>
      </w:r>
    </w:p>
    <w:p w14:paraId="0A9C6B3E" w14:textId="77777777" w:rsidR="00FE429E" w:rsidRDefault="00FE429E" w:rsidP="00FE429E">
      <w:pPr>
        <w:pStyle w:val="Code"/>
      </w:pPr>
      <w:r>
        <w:t xml:space="preserve">    uplinkVolume                [7] INTEGER OPTIONAL,</w:t>
      </w:r>
    </w:p>
    <w:p w14:paraId="2DCAE23F" w14:textId="77777777" w:rsidR="00FE429E" w:rsidRDefault="00FE429E" w:rsidP="00FE429E">
      <w:pPr>
        <w:pStyle w:val="Code"/>
      </w:pPr>
      <w:r>
        <w:t xml:space="preserve">    downlinkVolume              [8] INTEGER OPTIONAL,</w:t>
      </w:r>
    </w:p>
    <w:p w14:paraId="5B56519E" w14:textId="77777777" w:rsidR="00FE429E" w:rsidRDefault="00FE429E" w:rsidP="00FE429E">
      <w:pPr>
        <w:pStyle w:val="Code"/>
      </w:pPr>
      <w:r>
        <w:t xml:space="preserve">    location                    [9] Location OPTIONAL,</w:t>
      </w:r>
    </w:p>
    <w:p w14:paraId="19860639" w14:textId="77777777" w:rsidR="00FE429E" w:rsidRDefault="00FE429E" w:rsidP="00FE429E">
      <w:pPr>
        <w:pStyle w:val="Code"/>
      </w:pPr>
      <w:r>
        <w:t xml:space="preserve">    cause                       [10] SMFErrorCodes OPTIONAL,</w:t>
      </w:r>
    </w:p>
    <w:p w14:paraId="45A97ACB" w14:textId="77777777" w:rsidR="00FE429E" w:rsidRDefault="00FE429E" w:rsidP="00FE429E">
      <w:pPr>
        <w:pStyle w:val="Code"/>
      </w:pPr>
      <w:r>
        <w:t xml:space="preserve">    ePS5GSComboInfo             [11] EPS5GSComboInfo OPTIONAL,</w:t>
      </w:r>
    </w:p>
    <w:p w14:paraId="11D89F88" w14:textId="77777777" w:rsidR="00FE429E" w:rsidRDefault="00FE429E" w:rsidP="00FE429E">
      <w:pPr>
        <w:pStyle w:val="Code"/>
      </w:pPr>
      <w:r>
        <w:t xml:space="preserve">    nGAPCause                   [12] NGAPCauseInt OPTIONAL,</w:t>
      </w:r>
    </w:p>
    <w:p w14:paraId="3E6CD975" w14:textId="77777777" w:rsidR="00FE429E" w:rsidRDefault="00FE429E" w:rsidP="00FE429E">
      <w:pPr>
        <w:pStyle w:val="Code"/>
      </w:pPr>
      <w:r>
        <w:t xml:space="preserve">    fiveGMMCause                [13] FiveGMMCause OPTIONAL,</w:t>
      </w:r>
    </w:p>
    <w:p w14:paraId="70DF280E" w14:textId="77777777" w:rsidR="00FE429E" w:rsidRDefault="00FE429E" w:rsidP="00FE429E">
      <w:pPr>
        <w:pStyle w:val="Code"/>
      </w:pPr>
      <w:r>
        <w:t xml:space="preserve">    pCCRuleIDs                  [14] PCCRuleIDSet OPTIONAL</w:t>
      </w:r>
    </w:p>
    <w:p w14:paraId="3C109706" w14:textId="77777777" w:rsidR="00FE429E" w:rsidRDefault="00FE429E" w:rsidP="00FE429E">
      <w:pPr>
        <w:pStyle w:val="Code"/>
      </w:pPr>
      <w:r>
        <w:t>}</w:t>
      </w:r>
    </w:p>
    <w:p w14:paraId="637E976C" w14:textId="77777777" w:rsidR="00FE429E" w:rsidRDefault="00FE429E" w:rsidP="00FE429E">
      <w:pPr>
        <w:pStyle w:val="Code"/>
      </w:pPr>
    </w:p>
    <w:p w14:paraId="0A83E6B3" w14:textId="77777777" w:rsidR="00FE429E" w:rsidRDefault="00FE429E" w:rsidP="00FE429E">
      <w:pPr>
        <w:pStyle w:val="Code"/>
      </w:pPr>
      <w:r>
        <w:t>-- See clause 6.2.3.2.5 for details of this structure</w:t>
      </w:r>
    </w:p>
    <w:p w14:paraId="01361A0D" w14:textId="77777777" w:rsidR="00FE429E" w:rsidRDefault="00FE429E" w:rsidP="00FE429E">
      <w:pPr>
        <w:pStyle w:val="Code"/>
      </w:pPr>
      <w:r>
        <w:t>SMFStartOfInterceptionWithEstablishedPDUSession ::= SEQUENCE</w:t>
      </w:r>
    </w:p>
    <w:p w14:paraId="139220F8" w14:textId="77777777" w:rsidR="00FE429E" w:rsidRDefault="00FE429E" w:rsidP="00FE429E">
      <w:pPr>
        <w:pStyle w:val="Code"/>
      </w:pPr>
      <w:r>
        <w:t>{</w:t>
      </w:r>
    </w:p>
    <w:p w14:paraId="68077F11" w14:textId="77777777" w:rsidR="00FE429E" w:rsidRDefault="00FE429E" w:rsidP="00FE429E">
      <w:pPr>
        <w:pStyle w:val="Code"/>
      </w:pPr>
      <w:r>
        <w:t xml:space="preserve">    sUPI                        [1] SUPI OPTIONAL,</w:t>
      </w:r>
    </w:p>
    <w:p w14:paraId="02A2A4A1" w14:textId="77777777" w:rsidR="00FE429E" w:rsidRDefault="00FE429E" w:rsidP="00FE429E">
      <w:pPr>
        <w:pStyle w:val="Code"/>
      </w:pPr>
      <w:r>
        <w:t xml:space="preserve">    sUPIUnauthenticated         [2] SUPIUnauthenticatedIndication OPTIONAL,</w:t>
      </w:r>
    </w:p>
    <w:p w14:paraId="3492706F" w14:textId="77777777" w:rsidR="00FE429E" w:rsidRDefault="00FE429E" w:rsidP="00FE429E">
      <w:pPr>
        <w:pStyle w:val="Code"/>
      </w:pPr>
      <w:r>
        <w:t xml:space="preserve">    pEI                         [3] PEI OPTIONAL,</w:t>
      </w:r>
    </w:p>
    <w:p w14:paraId="70F011CA" w14:textId="77777777" w:rsidR="00FE429E" w:rsidRDefault="00FE429E" w:rsidP="00FE429E">
      <w:pPr>
        <w:pStyle w:val="Code"/>
      </w:pPr>
      <w:r>
        <w:t xml:space="preserve">    gPSI                        [4] GPSI OPTIONAL,</w:t>
      </w:r>
    </w:p>
    <w:p w14:paraId="44E75D75" w14:textId="77777777" w:rsidR="00FE429E" w:rsidRDefault="00FE429E" w:rsidP="00FE429E">
      <w:pPr>
        <w:pStyle w:val="Code"/>
      </w:pPr>
      <w:r>
        <w:t xml:space="preserve">    pDUSessionID                [5] PDUSessionID,</w:t>
      </w:r>
    </w:p>
    <w:p w14:paraId="7AF91AB5" w14:textId="77777777" w:rsidR="00FE429E" w:rsidRDefault="00FE429E" w:rsidP="00FE429E">
      <w:pPr>
        <w:pStyle w:val="Code"/>
      </w:pPr>
      <w:r>
        <w:t xml:space="preserve">    gTPTunnelID                 [6] FTEID,</w:t>
      </w:r>
    </w:p>
    <w:p w14:paraId="41827D5A" w14:textId="77777777" w:rsidR="00FE429E" w:rsidRDefault="00FE429E" w:rsidP="00FE429E">
      <w:pPr>
        <w:pStyle w:val="Code"/>
      </w:pPr>
      <w:r>
        <w:t xml:space="preserve">    pDUSessionType              [7] PDUSessionType,</w:t>
      </w:r>
    </w:p>
    <w:p w14:paraId="460FB93E" w14:textId="77777777" w:rsidR="00FE429E" w:rsidRDefault="00FE429E" w:rsidP="00FE429E">
      <w:pPr>
        <w:pStyle w:val="Code"/>
      </w:pPr>
      <w:r>
        <w:t xml:space="preserve">    sNSSAI                      [8] SNSSAI OPTIONAL,</w:t>
      </w:r>
    </w:p>
    <w:p w14:paraId="6442474E" w14:textId="77777777" w:rsidR="00FE429E" w:rsidRDefault="00FE429E" w:rsidP="00FE429E">
      <w:pPr>
        <w:pStyle w:val="Code"/>
      </w:pPr>
      <w:r>
        <w:t xml:space="preserve">    uEEndpoint                  [9] SEQUENCE OF UEEndpointAddress,</w:t>
      </w:r>
    </w:p>
    <w:p w14:paraId="5DB6559F" w14:textId="77777777" w:rsidR="00FE429E" w:rsidRDefault="00FE429E" w:rsidP="00FE429E">
      <w:pPr>
        <w:pStyle w:val="Code"/>
      </w:pPr>
      <w:r>
        <w:t xml:space="preserve">    non3GPPAccessEndpoint       [10] UEEndpointAddress OPTIONAL,</w:t>
      </w:r>
    </w:p>
    <w:p w14:paraId="36FFB03F" w14:textId="77777777" w:rsidR="00FE429E" w:rsidRDefault="00FE429E" w:rsidP="00FE429E">
      <w:pPr>
        <w:pStyle w:val="Code"/>
      </w:pPr>
      <w:r>
        <w:t xml:space="preserve">    location                    [11] Location OPTIONAL,</w:t>
      </w:r>
    </w:p>
    <w:p w14:paraId="0A19218E" w14:textId="77777777" w:rsidR="00FE429E" w:rsidRDefault="00FE429E" w:rsidP="00FE429E">
      <w:pPr>
        <w:pStyle w:val="Code"/>
      </w:pPr>
      <w:r>
        <w:t xml:space="preserve">    dNN                         [12] DNN,</w:t>
      </w:r>
    </w:p>
    <w:p w14:paraId="0128EEB3" w14:textId="77777777" w:rsidR="00FE429E" w:rsidRDefault="00FE429E" w:rsidP="00FE429E">
      <w:pPr>
        <w:pStyle w:val="Code"/>
      </w:pPr>
      <w:r>
        <w:t xml:space="preserve">    aMFID                       [13] AMFID OPTIONAL,</w:t>
      </w:r>
    </w:p>
    <w:p w14:paraId="1A59FFA7" w14:textId="77777777" w:rsidR="00FE429E" w:rsidRDefault="00FE429E" w:rsidP="00FE429E">
      <w:pPr>
        <w:pStyle w:val="Code"/>
      </w:pPr>
      <w:r>
        <w:t xml:space="preserve">    hSMFURI                     [14] HSMFURI OPTIONAL,</w:t>
      </w:r>
    </w:p>
    <w:p w14:paraId="09B16D1C" w14:textId="77777777" w:rsidR="00FE429E" w:rsidRDefault="00FE429E" w:rsidP="00FE429E">
      <w:pPr>
        <w:pStyle w:val="Code"/>
      </w:pPr>
      <w:r>
        <w:t xml:space="preserve">    requestType                 [15] FiveGSMRequestType,</w:t>
      </w:r>
    </w:p>
    <w:p w14:paraId="76B37611" w14:textId="77777777" w:rsidR="00FE429E" w:rsidRDefault="00FE429E" w:rsidP="00FE429E">
      <w:pPr>
        <w:pStyle w:val="Code"/>
      </w:pPr>
      <w:r>
        <w:t xml:space="preserve">    accessType                  [16] AccessType OPTIONAL,</w:t>
      </w:r>
    </w:p>
    <w:p w14:paraId="5DC556C8" w14:textId="77777777" w:rsidR="00FE429E" w:rsidRDefault="00FE429E" w:rsidP="00FE429E">
      <w:pPr>
        <w:pStyle w:val="Code"/>
      </w:pPr>
      <w:r>
        <w:t xml:space="preserve">    rATType                     [17] RATType OPTIONAL,</w:t>
      </w:r>
    </w:p>
    <w:p w14:paraId="769F2EC3" w14:textId="77777777" w:rsidR="00FE429E" w:rsidRDefault="00FE429E" w:rsidP="00FE429E">
      <w:pPr>
        <w:pStyle w:val="Code"/>
      </w:pPr>
      <w:r>
        <w:t xml:space="preserve">    sMPDUDNRequest              [18] SMPDUDNRequest OPTIONAL,</w:t>
      </w:r>
    </w:p>
    <w:p w14:paraId="53D1F58F" w14:textId="77777777" w:rsidR="00FE429E" w:rsidRDefault="00FE429E" w:rsidP="00FE429E">
      <w:pPr>
        <w:pStyle w:val="Code"/>
      </w:pPr>
      <w:r>
        <w:t xml:space="preserve">    timeOfSessionEstablishment  [19] Timestamp OPTIONAL,</w:t>
      </w:r>
    </w:p>
    <w:p w14:paraId="38C65F91" w14:textId="77777777" w:rsidR="00FE429E" w:rsidRDefault="00FE429E" w:rsidP="00FE429E">
      <w:pPr>
        <w:pStyle w:val="Code"/>
      </w:pPr>
      <w:r>
        <w:t xml:space="preserve">    ePS5GSComboInfo             [20] EPS5GSComboInfo OPTIONAL,</w:t>
      </w:r>
    </w:p>
    <w:p w14:paraId="2D4D17BE" w14:textId="77777777" w:rsidR="00FE429E" w:rsidRDefault="00FE429E" w:rsidP="00FE429E">
      <w:pPr>
        <w:pStyle w:val="Code"/>
      </w:pPr>
      <w:r>
        <w:t xml:space="preserve">    uEEPSPDNConnection          [21] UEEPSPDNConnection OPTIONAL,</w:t>
      </w:r>
    </w:p>
    <w:p w14:paraId="0194943E" w14:textId="77777777" w:rsidR="00FE429E" w:rsidRDefault="00FE429E" w:rsidP="00FE429E">
      <w:pPr>
        <w:pStyle w:val="Code"/>
      </w:pPr>
      <w:r>
        <w:t xml:space="preserve">    servingNetwork              [22] SMFServingNetwork OPTIONAL,</w:t>
      </w:r>
    </w:p>
    <w:p w14:paraId="3C07B530" w14:textId="77777777" w:rsidR="00FE429E" w:rsidRDefault="00FE429E" w:rsidP="00FE429E">
      <w:pPr>
        <w:pStyle w:val="Code"/>
      </w:pPr>
      <w:r>
        <w:t xml:space="preserve">    gTPTunnelInfo               [23] GTPTunnelInfo OPTIONAL,</w:t>
      </w:r>
    </w:p>
    <w:p w14:paraId="0EBEC1CB" w14:textId="77777777" w:rsidR="00FE429E" w:rsidRDefault="00FE429E" w:rsidP="00FE429E">
      <w:pPr>
        <w:pStyle w:val="Code"/>
      </w:pPr>
      <w:r>
        <w:t xml:space="preserve">    pCCRules                    [24] PCCRuleSet OPTIONAL</w:t>
      </w:r>
    </w:p>
    <w:p w14:paraId="471D2F09" w14:textId="77777777" w:rsidR="00FE429E" w:rsidRDefault="00FE429E" w:rsidP="00FE429E">
      <w:pPr>
        <w:pStyle w:val="Code"/>
      </w:pPr>
      <w:r>
        <w:t>}</w:t>
      </w:r>
    </w:p>
    <w:p w14:paraId="45A23F24" w14:textId="77777777" w:rsidR="00FE429E" w:rsidRDefault="00FE429E" w:rsidP="00FE429E">
      <w:pPr>
        <w:pStyle w:val="Code"/>
      </w:pPr>
    </w:p>
    <w:p w14:paraId="7C5D1DDE" w14:textId="77777777" w:rsidR="00FE429E" w:rsidRDefault="00FE429E" w:rsidP="00FE429E">
      <w:pPr>
        <w:pStyle w:val="Code"/>
      </w:pPr>
      <w:r>
        <w:t>-- See clause 6.2.3.2.6 for details of this structure</w:t>
      </w:r>
    </w:p>
    <w:p w14:paraId="1B4FCD07" w14:textId="77777777" w:rsidR="00FE429E" w:rsidRDefault="00FE429E" w:rsidP="00FE429E">
      <w:pPr>
        <w:pStyle w:val="Code"/>
      </w:pPr>
      <w:r>
        <w:t>SMFUnsuccessfulProcedure ::= SEQUENCE</w:t>
      </w:r>
    </w:p>
    <w:p w14:paraId="5F79574A" w14:textId="77777777" w:rsidR="00FE429E" w:rsidRDefault="00FE429E" w:rsidP="00FE429E">
      <w:pPr>
        <w:pStyle w:val="Code"/>
      </w:pPr>
      <w:r>
        <w:t>{</w:t>
      </w:r>
    </w:p>
    <w:p w14:paraId="4D16923D" w14:textId="77777777" w:rsidR="00FE429E" w:rsidRDefault="00FE429E" w:rsidP="00FE429E">
      <w:pPr>
        <w:pStyle w:val="Code"/>
      </w:pPr>
      <w:r>
        <w:t xml:space="preserve">    failedProcedureType         [1] SMFFailedProcedureType,</w:t>
      </w:r>
    </w:p>
    <w:p w14:paraId="75F51EA0" w14:textId="77777777" w:rsidR="00FE429E" w:rsidRDefault="00FE429E" w:rsidP="00FE429E">
      <w:pPr>
        <w:pStyle w:val="Code"/>
      </w:pPr>
      <w:r>
        <w:t xml:space="preserve">    failureCause                [2] FiveGSMCause,</w:t>
      </w:r>
    </w:p>
    <w:p w14:paraId="57A4D29D" w14:textId="77777777" w:rsidR="00FE429E" w:rsidRDefault="00FE429E" w:rsidP="00FE429E">
      <w:pPr>
        <w:pStyle w:val="Code"/>
      </w:pPr>
      <w:r>
        <w:t xml:space="preserve">    initiator                   [3] Initiator,</w:t>
      </w:r>
    </w:p>
    <w:p w14:paraId="6930BFDA" w14:textId="77777777" w:rsidR="00FE429E" w:rsidRDefault="00FE429E" w:rsidP="00FE429E">
      <w:pPr>
        <w:pStyle w:val="Code"/>
      </w:pPr>
      <w:r>
        <w:t xml:space="preserve">    requestedSlice              [4] NSSAI OPTIONAL,</w:t>
      </w:r>
    </w:p>
    <w:p w14:paraId="0E3D00D7" w14:textId="77777777" w:rsidR="00FE429E" w:rsidRDefault="00FE429E" w:rsidP="00FE429E">
      <w:pPr>
        <w:pStyle w:val="Code"/>
      </w:pPr>
      <w:r>
        <w:t xml:space="preserve">    sUPI                        [5] SUPI OPTIONAL,</w:t>
      </w:r>
    </w:p>
    <w:p w14:paraId="5555E822" w14:textId="77777777" w:rsidR="00FE429E" w:rsidRDefault="00FE429E" w:rsidP="00FE429E">
      <w:pPr>
        <w:pStyle w:val="Code"/>
      </w:pPr>
      <w:r>
        <w:t xml:space="preserve">    sUPIUnauthenticated         [6] SUPIUnauthenticatedIndication OPTIONAL,</w:t>
      </w:r>
    </w:p>
    <w:p w14:paraId="5BB74AC0" w14:textId="77777777" w:rsidR="00FE429E" w:rsidRDefault="00FE429E" w:rsidP="00FE429E">
      <w:pPr>
        <w:pStyle w:val="Code"/>
      </w:pPr>
      <w:r>
        <w:t xml:space="preserve">    pEI                         [7] PEI OPTIONAL,</w:t>
      </w:r>
    </w:p>
    <w:p w14:paraId="21BB7EE5" w14:textId="77777777" w:rsidR="00FE429E" w:rsidRDefault="00FE429E" w:rsidP="00FE429E">
      <w:pPr>
        <w:pStyle w:val="Code"/>
      </w:pPr>
      <w:r>
        <w:t xml:space="preserve">    gPSI                        [8] GPSI OPTIONAL,</w:t>
      </w:r>
    </w:p>
    <w:p w14:paraId="30FFD42F" w14:textId="77777777" w:rsidR="00FE429E" w:rsidRDefault="00FE429E" w:rsidP="00FE429E">
      <w:pPr>
        <w:pStyle w:val="Code"/>
      </w:pPr>
      <w:r>
        <w:t xml:space="preserve">    pDUSessionID                [9] PDUSessionID OPTIONAL,</w:t>
      </w:r>
    </w:p>
    <w:p w14:paraId="617BE35E" w14:textId="77777777" w:rsidR="00FE429E" w:rsidRDefault="00FE429E" w:rsidP="00FE429E">
      <w:pPr>
        <w:pStyle w:val="Code"/>
      </w:pPr>
      <w:r>
        <w:t xml:space="preserve">    uEEndpoint                  [10] SEQUENCE OF UEEndpointAddress OPTIONAL,</w:t>
      </w:r>
    </w:p>
    <w:p w14:paraId="68CE743F" w14:textId="77777777" w:rsidR="00FE429E" w:rsidRDefault="00FE429E" w:rsidP="00FE429E">
      <w:pPr>
        <w:pStyle w:val="Code"/>
      </w:pPr>
      <w:r>
        <w:t xml:space="preserve">    non3GPPAccessEndpoint       [11] UEEndpointAddress OPTIONAL,</w:t>
      </w:r>
    </w:p>
    <w:p w14:paraId="534E92B1" w14:textId="77777777" w:rsidR="00FE429E" w:rsidRDefault="00FE429E" w:rsidP="00FE429E">
      <w:pPr>
        <w:pStyle w:val="Code"/>
      </w:pPr>
      <w:r>
        <w:t xml:space="preserve">    dNN                         [12] DNN OPTIONAL,</w:t>
      </w:r>
    </w:p>
    <w:p w14:paraId="085E692B" w14:textId="77777777" w:rsidR="00FE429E" w:rsidRDefault="00FE429E" w:rsidP="00FE429E">
      <w:pPr>
        <w:pStyle w:val="Code"/>
      </w:pPr>
      <w:r>
        <w:t xml:space="preserve">    aMFID                       [13] AMFID OPTIONAL,</w:t>
      </w:r>
    </w:p>
    <w:p w14:paraId="28F55A6F" w14:textId="77777777" w:rsidR="00FE429E" w:rsidRDefault="00FE429E" w:rsidP="00FE429E">
      <w:pPr>
        <w:pStyle w:val="Code"/>
      </w:pPr>
      <w:r>
        <w:t xml:space="preserve">    hSMFURI                     [14] HSMFURI OPTIONAL,</w:t>
      </w:r>
    </w:p>
    <w:p w14:paraId="679B168F" w14:textId="77777777" w:rsidR="00FE429E" w:rsidRDefault="00FE429E" w:rsidP="00FE429E">
      <w:pPr>
        <w:pStyle w:val="Code"/>
      </w:pPr>
      <w:r>
        <w:t xml:space="preserve">    requestType                 [15] FiveGSMRequestType OPTIONAL,</w:t>
      </w:r>
    </w:p>
    <w:p w14:paraId="43BD5BAB" w14:textId="77777777" w:rsidR="00FE429E" w:rsidRDefault="00FE429E" w:rsidP="00FE429E">
      <w:pPr>
        <w:pStyle w:val="Code"/>
      </w:pPr>
      <w:r>
        <w:t xml:space="preserve">    accessType                  [16] AccessType OPTIONAL,</w:t>
      </w:r>
    </w:p>
    <w:p w14:paraId="5272824A" w14:textId="77777777" w:rsidR="00FE429E" w:rsidRDefault="00FE429E" w:rsidP="00FE429E">
      <w:pPr>
        <w:pStyle w:val="Code"/>
      </w:pPr>
      <w:r>
        <w:t xml:space="preserve">    rATType                     [17] RATType OPTIONAL,</w:t>
      </w:r>
    </w:p>
    <w:p w14:paraId="0DFD428D" w14:textId="77777777" w:rsidR="00FE429E" w:rsidRDefault="00FE429E" w:rsidP="00FE429E">
      <w:pPr>
        <w:pStyle w:val="Code"/>
      </w:pPr>
      <w:r>
        <w:t xml:space="preserve">    sMPDUDNRequest              [18] SMPDUDNRequest OPTIONAL,</w:t>
      </w:r>
    </w:p>
    <w:p w14:paraId="47EEE3C1" w14:textId="77777777" w:rsidR="00FE429E" w:rsidRDefault="00FE429E" w:rsidP="00FE429E">
      <w:pPr>
        <w:pStyle w:val="Code"/>
      </w:pPr>
      <w:r>
        <w:t xml:space="preserve">    location                    [19] Location OPTIONAL</w:t>
      </w:r>
    </w:p>
    <w:p w14:paraId="32A4365C" w14:textId="77777777" w:rsidR="00FE429E" w:rsidRDefault="00FE429E" w:rsidP="00FE429E">
      <w:pPr>
        <w:pStyle w:val="Code"/>
      </w:pPr>
      <w:r>
        <w:t>}</w:t>
      </w:r>
    </w:p>
    <w:p w14:paraId="60C639B1" w14:textId="77777777" w:rsidR="00FE429E" w:rsidRDefault="00FE429E" w:rsidP="00FE429E">
      <w:pPr>
        <w:pStyle w:val="Code"/>
      </w:pPr>
    </w:p>
    <w:p w14:paraId="2FA02613" w14:textId="77777777" w:rsidR="00FE429E" w:rsidRDefault="00FE429E" w:rsidP="00FE429E">
      <w:pPr>
        <w:pStyle w:val="Code"/>
      </w:pPr>
      <w:r>
        <w:t>-- See clause 6.2.3.2.8 for details of this structure</w:t>
      </w:r>
    </w:p>
    <w:p w14:paraId="2DE17A86" w14:textId="77777777" w:rsidR="00FE429E" w:rsidRDefault="00FE429E" w:rsidP="00FE429E">
      <w:pPr>
        <w:pStyle w:val="Code"/>
      </w:pPr>
      <w:r>
        <w:t>SMFPDUtoMAPDUSessionModification ::= SEQUENCE</w:t>
      </w:r>
    </w:p>
    <w:p w14:paraId="3E26356E" w14:textId="77777777" w:rsidR="00FE429E" w:rsidRDefault="00FE429E" w:rsidP="00FE429E">
      <w:pPr>
        <w:pStyle w:val="Code"/>
      </w:pPr>
      <w:r>
        <w:t>{</w:t>
      </w:r>
    </w:p>
    <w:p w14:paraId="5ADC9321" w14:textId="77777777" w:rsidR="00FE429E" w:rsidRDefault="00FE429E" w:rsidP="00FE429E">
      <w:pPr>
        <w:pStyle w:val="Code"/>
      </w:pPr>
      <w:r>
        <w:t xml:space="preserve">    sUPI                        [1] SUPI OPTIONAL,</w:t>
      </w:r>
    </w:p>
    <w:p w14:paraId="5B052E7B" w14:textId="77777777" w:rsidR="00FE429E" w:rsidRDefault="00FE429E" w:rsidP="00FE429E">
      <w:pPr>
        <w:pStyle w:val="Code"/>
      </w:pPr>
      <w:r>
        <w:t xml:space="preserve">    sUPIUnauthenticated         [2] SUPIUnauthenticatedIndication OPTIONAL,</w:t>
      </w:r>
    </w:p>
    <w:p w14:paraId="70D50830" w14:textId="77777777" w:rsidR="00FE429E" w:rsidRDefault="00FE429E" w:rsidP="00FE429E">
      <w:pPr>
        <w:pStyle w:val="Code"/>
      </w:pPr>
      <w:r>
        <w:t xml:space="preserve">    pEI                         [3] PEI OPTIONAL,</w:t>
      </w:r>
    </w:p>
    <w:p w14:paraId="37A7FBAB" w14:textId="77777777" w:rsidR="00FE429E" w:rsidRDefault="00FE429E" w:rsidP="00FE429E">
      <w:pPr>
        <w:pStyle w:val="Code"/>
      </w:pPr>
      <w:r>
        <w:t xml:space="preserve">    gPSI                        [4] GPSI OPTIONAL,</w:t>
      </w:r>
    </w:p>
    <w:p w14:paraId="426EAE0E" w14:textId="77777777" w:rsidR="00FE429E" w:rsidRDefault="00FE429E" w:rsidP="00FE429E">
      <w:pPr>
        <w:pStyle w:val="Code"/>
      </w:pPr>
      <w:r>
        <w:t xml:space="preserve">    sNSSAI                      [5] SNSSAI OPTIONAL,</w:t>
      </w:r>
    </w:p>
    <w:p w14:paraId="2B182E3F" w14:textId="77777777" w:rsidR="00FE429E" w:rsidRDefault="00FE429E" w:rsidP="00FE429E">
      <w:pPr>
        <w:pStyle w:val="Code"/>
      </w:pPr>
      <w:r>
        <w:t xml:space="preserve">    non3GPPAccessEndpoint       [6] UEEndpointAddress OPTIONAL,</w:t>
      </w:r>
    </w:p>
    <w:p w14:paraId="59B2F496" w14:textId="77777777" w:rsidR="00FE429E" w:rsidRDefault="00FE429E" w:rsidP="00FE429E">
      <w:pPr>
        <w:pStyle w:val="Code"/>
      </w:pPr>
      <w:r>
        <w:lastRenderedPageBreak/>
        <w:t xml:space="preserve">    location                    [7] Location OPTIONAL,</w:t>
      </w:r>
    </w:p>
    <w:p w14:paraId="415E0631" w14:textId="77777777" w:rsidR="00FE429E" w:rsidRDefault="00FE429E" w:rsidP="00FE429E">
      <w:pPr>
        <w:pStyle w:val="Code"/>
      </w:pPr>
      <w:r>
        <w:t xml:space="preserve">    requestType                 [8] FiveGSMRequestType,</w:t>
      </w:r>
    </w:p>
    <w:p w14:paraId="4F206EA0" w14:textId="77777777" w:rsidR="00FE429E" w:rsidRDefault="00FE429E" w:rsidP="00FE429E">
      <w:pPr>
        <w:pStyle w:val="Code"/>
      </w:pPr>
      <w:r>
        <w:t xml:space="preserve">    accessType                  [9] AccessType OPTIONAL,</w:t>
      </w:r>
    </w:p>
    <w:p w14:paraId="2A40CE63" w14:textId="77777777" w:rsidR="00FE429E" w:rsidRDefault="00FE429E" w:rsidP="00FE429E">
      <w:pPr>
        <w:pStyle w:val="Code"/>
      </w:pPr>
      <w:r>
        <w:t xml:space="preserve">    rATType                     [10] RATType OPTIONAL,</w:t>
      </w:r>
    </w:p>
    <w:p w14:paraId="133A72C6" w14:textId="77777777" w:rsidR="00FE429E" w:rsidRDefault="00FE429E" w:rsidP="00FE429E">
      <w:pPr>
        <w:pStyle w:val="Code"/>
      </w:pPr>
      <w:r>
        <w:t xml:space="preserve">    pDUSessionID                [11] PDUSessionID,</w:t>
      </w:r>
    </w:p>
    <w:p w14:paraId="4451E25B" w14:textId="77777777" w:rsidR="00FE429E" w:rsidRDefault="00FE429E" w:rsidP="00FE429E">
      <w:pPr>
        <w:pStyle w:val="Code"/>
      </w:pPr>
      <w:r>
        <w:t xml:space="preserve">    requestIndication           [12] RequestIndication,</w:t>
      </w:r>
    </w:p>
    <w:p w14:paraId="1465A164" w14:textId="77777777" w:rsidR="00FE429E" w:rsidRDefault="00FE429E" w:rsidP="00FE429E">
      <w:pPr>
        <w:pStyle w:val="Code"/>
      </w:pPr>
      <w:r>
        <w:t xml:space="preserve">    aTSSSContainer              [13] ATSSSContainer,</w:t>
      </w:r>
    </w:p>
    <w:p w14:paraId="19ED3520" w14:textId="77777777" w:rsidR="00FE429E" w:rsidRDefault="00FE429E" w:rsidP="00FE429E">
      <w:pPr>
        <w:pStyle w:val="Code"/>
      </w:pPr>
      <w:r>
        <w:t xml:space="preserve">    uEEndpoint                  [14] UEEndpointAddress OPTIONAL,</w:t>
      </w:r>
    </w:p>
    <w:p w14:paraId="3C1BBE27" w14:textId="77777777" w:rsidR="00FE429E" w:rsidRDefault="00FE429E" w:rsidP="00FE429E">
      <w:pPr>
        <w:pStyle w:val="Code"/>
      </w:pPr>
      <w:r>
        <w:t xml:space="preserve">    servingNetwork              [15] SMFServingNetwork OPTIONAL,</w:t>
      </w:r>
    </w:p>
    <w:p w14:paraId="0F5ABA7C" w14:textId="77777777" w:rsidR="00FE429E" w:rsidRDefault="00FE429E" w:rsidP="00FE429E">
      <w:pPr>
        <w:pStyle w:val="Code"/>
      </w:pPr>
      <w:r>
        <w:t xml:space="preserve">    handoverState               [16] HandoverState OPTIONAL,</w:t>
      </w:r>
    </w:p>
    <w:p w14:paraId="26B0D222" w14:textId="77777777" w:rsidR="00FE429E" w:rsidRDefault="00FE429E" w:rsidP="00FE429E">
      <w:pPr>
        <w:pStyle w:val="Code"/>
      </w:pPr>
      <w:r>
        <w:t xml:space="preserve">    gTPTunnelInfo               [17] GTPTunnelInfo OPTIONAL</w:t>
      </w:r>
    </w:p>
    <w:p w14:paraId="687A26D5" w14:textId="77777777" w:rsidR="00FE429E" w:rsidRDefault="00FE429E" w:rsidP="00FE429E">
      <w:pPr>
        <w:pStyle w:val="Code"/>
      </w:pPr>
      <w:r>
        <w:t>}</w:t>
      </w:r>
    </w:p>
    <w:p w14:paraId="3130BA55" w14:textId="77777777" w:rsidR="00FE429E" w:rsidRDefault="00FE429E" w:rsidP="00FE429E">
      <w:pPr>
        <w:pStyle w:val="Code"/>
      </w:pPr>
    </w:p>
    <w:p w14:paraId="35691982" w14:textId="77777777" w:rsidR="00FE429E" w:rsidRDefault="00FE429E" w:rsidP="00FE429E">
      <w:pPr>
        <w:pStyle w:val="Code"/>
      </w:pPr>
      <w:r>
        <w:t>-- See clause 6.2.3.2.7.1 for details of this structure</w:t>
      </w:r>
    </w:p>
    <w:p w14:paraId="1C0466C5" w14:textId="77777777" w:rsidR="00FE429E" w:rsidRDefault="00FE429E" w:rsidP="00FE429E">
      <w:pPr>
        <w:pStyle w:val="Code"/>
      </w:pPr>
      <w:r>
        <w:t>SMFMAPDUSessionEstablishment ::= SEQUENCE</w:t>
      </w:r>
    </w:p>
    <w:p w14:paraId="6FE76589" w14:textId="77777777" w:rsidR="00FE429E" w:rsidRDefault="00FE429E" w:rsidP="00FE429E">
      <w:pPr>
        <w:pStyle w:val="Code"/>
      </w:pPr>
      <w:r>
        <w:t>{</w:t>
      </w:r>
    </w:p>
    <w:p w14:paraId="1B2F2E09" w14:textId="77777777" w:rsidR="00FE429E" w:rsidRDefault="00FE429E" w:rsidP="00FE429E">
      <w:pPr>
        <w:pStyle w:val="Code"/>
      </w:pPr>
      <w:r>
        <w:t xml:space="preserve">    sUPI                        [1] SUPI OPTIONAL,</w:t>
      </w:r>
    </w:p>
    <w:p w14:paraId="7C05CD15" w14:textId="77777777" w:rsidR="00FE429E" w:rsidRDefault="00FE429E" w:rsidP="00FE429E">
      <w:pPr>
        <w:pStyle w:val="Code"/>
      </w:pPr>
      <w:r>
        <w:t xml:space="preserve">    sUPIUnauthenticated         [2] SUPIUnauthenticatedIndication OPTIONAL,</w:t>
      </w:r>
    </w:p>
    <w:p w14:paraId="05999937" w14:textId="77777777" w:rsidR="00FE429E" w:rsidRDefault="00FE429E" w:rsidP="00FE429E">
      <w:pPr>
        <w:pStyle w:val="Code"/>
      </w:pPr>
      <w:r>
        <w:t xml:space="preserve">    pEI                         [3] PEI OPTIONAL,</w:t>
      </w:r>
    </w:p>
    <w:p w14:paraId="70978CBF" w14:textId="77777777" w:rsidR="00FE429E" w:rsidRDefault="00FE429E" w:rsidP="00FE429E">
      <w:pPr>
        <w:pStyle w:val="Code"/>
      </w:pPr>
      <w:r>
        <w:t xml:space="preserve">    gPSI                        [4] GPSI OPTIONAL,</w:t>
      </w:r>
    </w:p>
    <w:p w14:paraId="00FF7D51" w14:textId="77777777" w:rsidR="00FE429E" w:rsidRDefault="00FE429E" w:rsidP="00FE429E">
      <w:pPr>
        <w:pStyle w:val="Code"/>
      </w:pPr>
      <w:r>
        <w:t xml:space="preserve">    pDUSessionID                [5] PDUSessionID,</w:t>
      </w:r>
    </w:p>
    <w:p w14:paraId="64773EB3" w14:textId="77777777" w:rsidR="00FE429E" w:rsidRDefault="00FE429E" w:rsidP="00FE429E">
      <w:pPr>
        <w:pStyle w:val="Code"/>
      </w:pPr>
      <w:r>
        <w:t xml:space="preserve">    pDUSessionType              [6] PDUSessionType,</w:t>
      </w:r>
    </w:p>
    <w:p w14:paraId="4DAD54A9" w14:textId="77777777" w:rsidR="00FE429E" w:rsidRDefault="00FE429E" w:rsidP="00FE429E">
      <w:pPr>
        <w:pStyle w:val="Code"/>
      </w:pPr>
      <w:r>
        <w:t xml:space="preserve">    accessInfo                  [7] SEQUENCE OF AccessInfo,</w:t>
      </w:r>
    </w:p>
    <w:p w14:paraId="0D95B176" w14:textId="77777777" w:rsidR="00FE429E" w:rsidRDefault="00FE429E" w:rsidP="00FE429E">
      <w:pPr>
        <w:pStyle w:val="Code"/>
      </w:pPr>
      <w:r>
        <w:t xml:space="preserve">    sNSSAI                      [8] SNSSAI OPTIONAL,</w:t>
      </w:r>
    </w:p>
    <w:p w14:paraId="42C5BC15" w14:textId="77777777" w:rsidR="00FE429E" w:rsidRDefault="00FE429E" w:rsidP="00FE429E">
      <w:pPr>
        <w:pStyle w:val="Code"/>
      </w:pPr>
      <w:r>
        <w:t xml:space="preserve">    uEEndpoint                  [9] SEQUENCE OF UEEndpointAddress OPTIONAL,</w:t>
      </w:r>
    </w:p>
    <w:p w14:paraId="36CD3EA8" w14:textId="77777777" w:rsidR="00FE429E" w:rsidRDefault="00FE429E" w:rsidP="00FE429E">
      <w:pPr>
        <w:pStyle w:val="Code"/>
      </w:pPr>
      <w:r>
        <w:t xml:space="preserve">    location                    [10] Location OPTIONAL,</w:t>
      </w:r>
    </w:p>
    <w:p w14:paraId="7AE98261" w14:textId="77777777" w:rsidR="00FE429E" w:rsidRDefault="00FE429E" w:rsidP="00FE429E">
      <w:pPr>
        <w:pStyle w:val="Code"/>
      </w:pPr>
      <w:r>
        <w:t xml:space="preserve">    dNN                         [11] DNN,</w:t>
      </w:r>
    </w:p>
    <w:p w14:paraId="6B3BAAC9" w14:textId="77777777" w:rsidR="00FE429E" w:rsidRDefault="00FE429E" w:rsidP="00FE429E">
      <w:pPr>
        <w:pStyle w:val="Code"/>
      </w:pPr>
      <w:r>
        <w:t xml:space="preserve">    aMFID                       [12] AMFID OPTIONAL,</w:t>
      </w:r>
    </w:p>
    <w:p w14:paraId="6B13E26B" w14:textId="77777777" w:rsidR="00FE429E" w:rsidRDefault="00FE429E" w:rsidP="00FE429E">
      <w:pPr>
        <w:pStyle w:val="Code"/>
      </w:pPr>
      <w:r>
        <w:t xml:space="preserve">    hSMFURI                     [13] HSMFURI OPTIONAL,</w:t>
      </w:r>
    </w:p>
    <w:p w14:paraId="74E21762" w14:textId="77777777" w:rsidR="00FE429E" w:rsidRDefault="00FE429E" w:rsidP="00FE429E">
      <w:pPr>
        <w:pStyle w:val="Code"/>
      </w:pPr>
      <w:r>
        <w:t xml:space="preserve">    requestType                 [14] FiveGSMRequestType,</w:t>
      </w:r>
    </w:p>
    <w:p w14:paraId="20A7F5D4" w14:textId="77777777" w:rsidR="00FE429E" w:rsidRDefault="00FE429E" w:rsidP="00FE429E">
      <w:pPr>
        <w:pStyle w:val="Code"/>
      </w:pPr>
      <w:r>
        <w:t xml:space="preserve">    sMPDUDNRequest              [15] SMPDUDNRequest OPTIONAL,</w:t>
      </w:r>
    </w:p>
    <w:p w14:paraId="668E76CB" w14:textId="77777777" w:rsidR="00FE429E" w:rsidRDefault="00FE429E" w:rsidP="00FE429E">
      <w:pPr>
        <w:pStyle w:val="Code"/>
      </w:pPr>
      <w:r>
        <w:t xml:space="preserve">    servingNetwork              [16] SMFServingNetwork,</w:t>
      </w:r>
    </w:p>
    <w:p w14:paraId="02702D1B" w14:textId="77777777" w:rsidR="00FE429E" w:rsidRDefault="00FE429E" w:rsidP="00FE429E">
      <w:pPr>
        <w:pStyle w:val="Code"/>
      </w:pPr>
      <w:r>
        <w:t xml:space="preserve">    oldPDUSessionID             [17] PDUSessionID OPTIONAL,</w:t>
      </w:r>
    </w:p>
    <w:p w14:paraId="247F12BE" w14:textId="77777777" w:rsidR="00FE429E" w:rsidRDefault="00FE429E" w:rsidP="00FE429E">
      <w:pPr>
        <w:pStyle w:val="Code"/>
      </w:pPr>
      <w:r>
        <w:t xml:space="preserve">    mAUpgradeIndication         [18] SMFMAUpgradeIndication OPTIONAL,</w:t>
      </w:r>
    </w:p>
    <w:p w14:paraId="39FEC3C4" w14:textId="77777777" w:rsidR="00FE429E" w:rsidRDefault="00FE429E" w:rsidP="00FE429E">
      <w:pPr>
        <w:pStyle w:val="Code"/>
      </w:pPr>
      <w:r>
        <w:t xml:space="preserve">    ePSPDNCnxInfo               [19] SMFEPSPDNCnxInfo OPTIONAL,</w:t>
      </w:r>
    </w:p>
    <w:p w14:paraId="7DA8FE48" w14:textId="77777777" w:rsidR="00FE429E" w:rsidRDefault="00FE429E" w:rsidP="00FE429E">
      <w:pPr>
        <w:pStyle w:val="Code"/>
      </w:pPr>
      <w:r>
        <w:t xml:space="preserve">    mAAcceptedIndication        [20] SMFMAAcceptedIndication,</w:t>
      </w:r>
    </w:p>
    <w:p w14:paraId="57300651" w14:textId="77777777" w:rsidR="00FE429E" w:rsidRDefault="00FE429E" w:rsidP="00FE429E">
      <w:pPr>
        <w:pStyle w:val="Code"/>
      </w:pPr>
      <w:r>
        <w:t xml:space="preserve">    aTSSSContainer              [21] ATSSSContainer OPTIONAL,</w:t>
      </w:r>
    </w:p>
    <w:p w14:paraId="686F3C7F" w14:textId="77777777" w:rsidR="00FE429E" w:rsidRDefault="00FE429E" w:rsidP="00FE429E">
      <w:pPr>
        <w:pStyle w:val="Code"/>
      </w:pPr>
      <w:r>
        <w:t xml:space="preserve">    uEEPSPDNConnection          [22] UEEPSPDNConnection OPTIONAL,</w:t>
      </w:r>
    </w:p>
    <w:p w14:paraId="0E70C3A2" w14:textId="77777777" w:rsidR="00FE429E" w:rsidRDefault="00FE429E" w:rsidP="00FE429E">
      <w:pPr>
        <w:pStyle w:val="Code"/>
      </w:pPr>
      <w:r>
        <w:t xml:space="preserve">    ePS5GSComboInfo             [23] EPS5GSComboInfo OPTIONAL,</w:t>
      </w:r>
    </w:p>
    <w:p w14:paraId="170DDC1F" w14:textId="77777777" w:rsidR="00FE429E" w:rsidRDefault="00FE429E" w:rsidP="00FE429E">
      <w:pPr>
        <w:pStyle w:val="Code"/>
      </w:pPr>
      <w:r>
        <w:t xml:space="preserve">    selectedDNN                 [24] DNN OPTIONAL,</w:t>
      </w:r>
    </w:p>
    <w:p w14:paraId="09C24291" w14:textId="77777777" w:rsidR="00FE429E" w:rsidRDefault="00FE429E" w:rsidP="00FE429E">
      <w:pPr>
        <w:pStyle w:val="Code"/>
      </w:pPr>
      <w:r>
        <w:t xml:space="preserve">    handoverState               [25] HandoverState OPTIONAL,</w:t>
      </w:r>
    </w:p>
    <w:p w14:paraId="7C807C14" w14:textId="77777777" w:rsidR="00FE429E" w:rsidRDefault="00FE429E" w:rsidP="00FE429E">
      <w:pPr>
        <w:pStyle w:val="Code"/>
      </w:pPr>
      <w:r>
        <w:t xml:space="preserve">    pCCRules                    [26] PCCRuleSet OPTIONAL</w:t>
      </w:r>
    </w:p>
    <w:p w14:paraId="68250F70" w14:textId="77777777" w:rsidR="00FE429E" w:rsidRDefault="00FE429E" w:rsidP="00FE429E">
      <w:pPr>
        <w:pStyle w:val="Code"/>
      </w:pPr>
      <w:r>
        <w:t>}</w:t>
      </w:r>
    </w:p>
    <w:p w14:paraId="70CE2569" w14:textId="77777777" w:rsidR="00FE429E" w:rsidRDefault="00FE429E" w:rsidP="00FE429E">
      <w:pPr>
        <w:pStyle w:val="Code"/>
      </w:pPr>
    </w:p>
    <w:p w14:paraId="2F7E124D" w14:textId="77777777" w:rsidR="00FE429E" w:rsidRDefault="00FE429E" w:rsidP="00FE429E">
      <w:pPr>
        <w:pStyle w:val="Code"/>
      </w:pPr>
      <w:r>
        <w:t>-- See clause 6.2.3.2.7.2 for details of this structure</w:t>
      </w:r>
    </w:p>
    <w:p w14:paraId="1290CFD8" w14:textId="77777777" w:rsidR="00FE429E" w:rsidRDefault="00FE429E" w:rsidP="00FE429E">
      <w:pPr>
        <w:pStyle w:val="Code"/>
      </w:pPr>
      <w:r>
        <w:t>SMFMAPDUSessionModification ::= SEQUENCE</w:t>
      </w:r>
    </w:p>
    <w:p w14:paraId="588249F7" w14:textId="77777777" w:rsidR="00FE429E" w:rsidRDefault="00FE429E" w:rsidP="00FE429E">
      <w:pPr>
        <w:pStyle w:val="Code"/>
      </w:pPr>
      <w:r>
        <w:t>{</w:t>
      </w:r>
    </w:p>
    <w:p w14:paraId="195C60EC" w14:textId="77777777" w:rsidR="00FE429E" w:rsidRDefault="00FE429E" w:rsidP="00FE429E">
      <w:pPr>
        <w:pStyle w:val="Code"/>
      </w:pPr>
      <w:r>
        <w:t xml:space="preserve">    sUPI                        [1] SUPI OPTIONAL,</w:t>
      </w:r>
    </w:p>
    <w:p w14:paraId="07FF0F8F" w14:textId="77777777" w:rsidR="00FE429E" w:rsidRDefault="00FE429E" w:rsidP="00FE429E">
      <w:pPr>
        <w:pStyle w:val="Code"/>
      </w:pPr>
      <w:r>
        <w:t xml:space="preserve">    sUPIUnauthenticated         [2] SUPIUnauthenticatedIndication OPTIONAL,</w:t>
      </w:r>
    </w:p>
    <w:p w14:paraId="5F04A1E9" w14:textId="77777777" w:rsidR="00FE429E" w:rsidRDefault="00FE429E" w:rsidP="00FE429E">
      <w:pPr>
        <w:pStyle w:val="Code"/>
      </w:pPr>
      <w:r>
        <w:t xml:space="preserve">    pEI                         [3] PEI OPTIONAL,</w:t>
      </w:r>
    </w:p>
    <w:p w14:paraId="4FC453FD" w14:textId="77777777" w:rsidR="00FE429E" w:rsidRDefault="00FE429E" w:rsidP="00FE429E">
      <w:pPr>
        <w:pStyle w:val="Code"/>
      </w:pPr>
      <w:r>
        <w:t xml:space="preserve">    gPSI                        [4] GPSI OPTIONAL,</w:t>
      </w:r>
    </w:p>
    <w:p w14:paraId="39D703C7" w14:textId="77777777" w:rsidR="00FE429E" w:rsidRDefault="00FE429E" w:rsidP="00FE429E">
      <w:pPr>
        <w:pStyle w:val="Code"/>
      </w:pPr>
      <w:r>
        <w:t xml:space="preserve">    pDUSessionID                [5] PDUSessionID,</w:t>
      </w:r>
    </w:p>
    <w:p w14:paraId="08B8AE3B" w14:textId="77777777" w:rsidR="00FE429E" w:rsidRDefault="00FE429E" w:rsidP="00FE429E">
      <w:pPr>
        <w:pStyle w:val="Code"/>
      </w:pPr>
      <w:r>
        <w:t xml:space="preserve">    accessInfo                  [6] SEQUENCE OF AccessInfo OPTIONAL,</w:t>
      </w:r>
    </w:p>
    <w:p w14:paraId="3000C51B" w14:textId="77777777" w:rsidR="00FE429E" w:rsidRDefault="00FE429E" w:rsidP="00FE429E">
      <w:pPr>
        <w:pStyle w:val="Code"/>
      </w:pPr>
      <w:r>
        <w:t xml:space="preserve">    sNSSAI                      [7] SNSSAI OPTIONAL,</w:t>
      </w:r>
    </w:p>
    <w:p w14:paraId="28967513" w14:textId="77777777" w:rsidR="00FE429E" w:rsidRDefault="00FE429E" w:rsidP="00FE429E">
      <w:pPr>
        <w:pStyle w:val="Code"/>
      </w:pPr>
      <w:r>
        <w:t xml:space="preserve">    location                    [8] Location OPTIONAL,</w:t>
      </w:r>
    </w:p>
    <w:p w14:paraId="2F1632B2" w14:textId="77777777" w:rsidR="00FE429E" w:rsidRDefault="00FE429E" w:rsidP="00FE429E">
      <w:pPr>
        <w:pStyle w:val="Code"/>
      </w:pPr>
      <w:r>
        <w:t xml:space="preserve">    requestType                 [9] FiveGSMRequestType OPTIONAL,</w:t>
      </w:r>
    </w:p>
    <w:p w14:paraId="01A39383" w14:textId="77777777" w:rsidR="00FE429E" w:rsidRDefault="00FE429E" w:rsidP="00FE429E">
      <w:pPr>
        <w:pStyle w:val="Code"/>
      </w:pPr>
      <w:r>
        <w:t xml:space="preserve">    servingNetwork              [10] SMFServingNetwork,</w:t>
      </w:r>
    </w:p>
    <w:p w14:paraId="7B5EA895" w14:textId="77777777" w:rsidR="00FE429E" w:rsidRDefault="00FE429E" w:rsidP="00FE429E">
      <w:pPr>
        <w:pStyle w:val="Code"/>
      </w:pPr>
      <w:r>
        <w:t xml:space="preserve">    oldPDUSessionID             [11] PDUSessionID OPTIONAL,</w:t>
      </w:r>
    </w:p>
    <w:p w14:paraId="79764B78" w14:textId="77777777" w:rsidR="00FE429E" w:rsidRDefault="00FE429E" w:rsidP="00FE429E">
      <w:pPr>
        <w:pStyle w:val="Code"/>
      </w:pPr>
      <w:r>
        <w:t xml:space="preserve">    mAUpgradeIndication         [12] SMFMAUpgradeIndication OPTIONAL,</w:t>
      </w:r>
    </w:p>
    <w:p w14:paraId="4A3A4330" w14:textId="77777777" w:rsidR="00FE429E" w:rsidRDefault="00FE429E" w:rsidP="00FE429E">
      <w:pPr>
        <w:pStyle w:val="Code"/>
      </w:pPr>
      <w:r>
        <w:t xml:space="preserve">    ePSPDNCnxInfo               [13] SMFEPSPDNCnxInfo OPTIONAL,</w:t>
      </w:r>
    </w:p>
    <w:p w14:paraId="3830675F" w14:textId="77777777" w:rsidR="00FE429E" w:rsidRDefault="00FE429E" w:rsidP="00FE429E">
      <w:pPr>
        <w:pStyle w:val="Code"/>
      </w:pPr>
      <w:r>
        <w:t xml:space="preserve">    mAAcceptedIndication        [14] SMFMAAcceptedIndication,</w:t>
      </w:r>
    </w:p>
    <w:p w14:paraId="33FA86AC" w14:textId="77777777" w:rsidR="00FE429E" w:rsidRDefault="00FE429E" w:rsidP="00FE429E">
      <w:pPr>
        <w:pStyle w:val="Code"/>
      </w:pPr>
      <w:r>
        <w:t xml:space="preserve">    aTSSSContainer              [15] ATSSSContainer OPTIONAL,</w:t>
      </w:r>
    </w:p>
    <w:p w14:paraId="2D0D4230" w14:textId="77777777" w:rsidR="00FE429E" w:rsidRDefault="00FE429E" w:rsidP="00FE429E">
      <w:pPr>
        <w:pStyle w:val="Code"/>
      </w:pPr>
      <w:r>
        <w:t xml:space="preserve">    uEEPSPDNConnection          [16] UEEPSPDNConnection OPTIONAL,</w:t>
      </w:r>
    </w:p>
    <w:p w14:paraId="70B0ECC6" w14:textId="77777777" w:rsidR="00FE429E" w:rsidRDefault="00FE429E" w:rsidP="00FE429E">
      <w:pPr>
        <w:pStyle w:val="Code"/>
      </w:pPr>
      <w:r>
        <w:t xml:space="preserve">    ePS5GSComboInfo             [17] EPS5GSComboInfo OPTIONAL,</w:t>
      </w:r>
    </w:p>
    <w:p w14:paraId="4E7850C1" w14:textId="77777777" w:rsidR="00FE429E" w:rsidRDefault="00FE429E" w:rsidP="00FE429E">
      <w:pPr>
        <w:pStyle w:val="Code"/>
      </w:pPr>
      <w:r>
        <w:t xml:space="preserve">    handoverState               [18] HandoverState OPTIONAL,</w:t>
      </w:r>
    </w:p>
    <w:p w14:paraId="78BEDA72" w14:textId="77777777" w:rsidR="00FE429E" w:rsidRDefault="00FE429E" w:rsidP="00FE429E">
      <w:pPr>
        <w:pStyle w:val="Code"/>
      </w:pPr>
      <w:r>
        <w:t xml:space="preserve">    pCCRules                    [19] PCCRuleSet OPTIONAL</w:t>
      </w:r>
    </w:p>
    <w:p w14:paraId="4CCF3B8D" w14:textId="77777777" w:rsidR="00FE429E" w:rsidRDefault="00FE429E" w:rsidP="00FE429E">
      <w:pPr>
        <w:pStyle w:val="Code"/>
      </w:pPr>
      <w:r>
        <w:t>}</w:t>
      </w:r>
    </w:p>
    <w:p w14:paraId="452C7F0B" w14:textId="77777777" w:rsidR="00FE429E" w:rsidRDefault="00FE429E" w:rsidP="00FE429E">
      <w:pPr>
        <w:pStyle w:val="Code"/>
      </w:pPr>
    </w:p>
    <w:p w14:paraId="57129546" w14:textId="77777777" w:rsidR="00FE429E" w:rsidRDefault="00FE429E" w:rsidP="00FE429E">
      <w:pPr>
        <w:pStyle w:val="Code"/>
      </w:pPr>
      <w:r>
        <w:t>-- See clause 6.2.3.2.7.3 for details of this structure</w:t>
      </w:r>
    </w:p>
    <w:p w14:paraId="7EF574D2" w14:textId="77777777" w:rsidR="00FE429E" w:rsidRDefault="00FE429E" w:rsidP="00FE429E">
      <w:pPr>
        <w:pStyle w:val="Code"/>
      </w:pPr>
      <w:r>
        <w:t>SMFMAPDUSessionRelease ::= SEQUENCE</w:t>
      </w:r>
    </w:p>
    <w:p w14:paraId="298F86B0" w14:textId="77777777" w:rsidR="00FE429E" w:rsidRDefault="00FE429E" w:rsidP="00FE429E">
      <w:pPr>
        <w:pStyle w:val="Code"/>
      </w:pPr>
      <w:r>
        <w:t>{</w:t>
      </w:r>
    </w:p>
    <w:p w14:paraId="022EE515" w14:textId="77777777" w:rsidR="00FE429E" w:rsidRDefault="00FE429E" w:rsidP="00FE429E">
      <w:pPr>
        <w:pStyle w:val="Code"/>
      </w:pPr>
      <w:r>
        <w:t xml:space="preserve">    sUPI                        [1] SUPI,</w:t>
      </w:r>
    </w:p>
    <w:p w14:paraId="5C17139F" w14:textId="77777777" w:rsidR="00FE429E" w:rsidRDefault="00FE429E" w:rsidP="00FE429E">
      <w:pPr>
        <w:pStyle w:val="Code"/>
      </w:pPr>
      <w:r>
        <w:t xml:space="preserve">    pEI                         [2] PEI OPTIONAL,</w:t>
      </w:r>
    </w:p>
    <w:p w14:paraId="7C588F0E" w14:textId="77777777" w:rsidR="00FE429E" w:rsidRDefault="00FE429E" w:rsidP="00FE429E">
      <w:pPr>
        <w:pStyle w:val="Code"/>
      </w:pPr>
      <w:r>
        <w:t xml:space="preserve">    gPSI                        [3] GPSI OPTIONAL,</w:t>
      </w:r>
    </w:p>
    <w:p w14:paraId="6C750A30" w14:textId="77777777" w:rsidR="00FE429E" w:rsidRDefault="00FE429E" w:rsidP="00FE429E">
      <w:pPr>
        <w:pStyle w:val="Code"/>
      </w:pPr>
      <w:r>
        <w:t xml:space="preserve">    pDUSessionID                [4] PDUSessionID,</w:t>
      </w:r>
    </w:p>
    <w:p w14:paraId="6114C840" w14:textId="77777777" w:rsidR="00FE429E" w:rsidRDefault="00FE429E" w:rsidP="00FE429E">
      <w:pPr>
        <w:pStyle w:val="Code"/>
      </w:pPr>
      <w:r>
        <w:t xml:space="preserve">    timeOfFirstPacket           [5] Timestamp OPTIONAL,</w:t>
      </w:r>
    </w:p>
    <w:p w14:paraId="75531FFB" w14:textId="77777777" w:rsidR="00FE429E" w:rsidRDefault="00FE429E" w:rsidP="00FE429E">
      <w:pPr>
        <w:pStyle w:val="Code"/>
      </w:pPr>
      <w:r>
        <w:t xml:space="preserve">    timeOfLastPacket            [6] Timestamp OPTIONAL,</w:t>
      </w:r>
    </w:p>
    <w:p w14:paraId="10FECD22" w14:textId="77777777" w:rsidR="00FE429E" w:rsidRDefault="00FE429E" w:rsidP="00FE429E">
      <w:pPr>
        <w:pStyle w:val="Code"/>
      </w:pPr>
      <w:r>
        <w:t xml:space="preserve">    uplinkVolume                [7] INTEGER OPTIONAL,</w:t>
      </w:r>
    </w:p>
    <w:p w14:paraId="1A104907" w14:textId="77777777" w:rsidR="00FE429E" w:rsidRDefault="00FE429E" w:rsidP="00FE429E">
      <w:pPr>
        <w:pStyle w:val="Code"/>
      </w:pPr>
      <w:r>
        <w:lastRenderedPageBreak/>
        <w:t xml:space="preserve">    downlinkVolume              [8] INTEGER OPTIONAL,</w:t>
      </w:r>
    </w:p>
    <w:p w14:paraId="7DCE4371" w14:textId="77777777" w:rsidR="00FE429E" w:rsidRDefault="00FE429E" w:rsidP="00FE429E">
      <w:pPr>
        <w:pStyle w:val="Code"/>
      </w:pPr>
      <w:r>
        <w:t xml:space="preserve">    location                    [9] Location OPTIONAL,</w:t>
      </w:r>
    </w:p>
    <w:p w14:paraId="6CFE4534" w14:textId="77777777" w:rsidR="00FE429E" w:rsidRDefault="00FE429E" w:rsidP="00FE429E">
      <w:pPr>
        <w:pStyle w:val="Code"/>
      </w:pPr>
      <w:r>
        <w:t xml:space="preserve">    cause                       [10] SMFErrorCodes OPTIONAL,</w:t>
      </w:r>
    </w:p>
    <w:p w14:paraId="71B1BF2B" w14:textId="77777777" w:rsidR="00FE429E" w:rsidRDefault="00FE429E" w:rsidP="00FE429E">
      <w:pPr>
        <w:pStyle w:val="Code"/>
      </w:pPr>
      <w:r>
        <w:t xml:space="preserve">    nGAPCause                   [11] NGAPCauseInt OPTIONAL,</w:t>
      </w:r>
    </w:p>
    <w:p w14:paraId="4AFFC863" w14:textId="77777777" w:rsidR="00FE429E" w:rsidRDefault="00FE429E" w:rsidP="00FE429E">
      <w:pPr>
        <w:pStyle w:val="Code"/>
      </w:pPr>
      <w:r>
        <w:t xml:space="preserve">    fiveGMMCause                [12] FiveGMMCause OPTIONAL,</w:t>
      </w:r>
    </w:p>
    <w:p w14:paraId="51B749DE" w14:textId="77777777" w:rsidR="00FE429E" w:rsidRDefault="00FE429E" w:rsidP="00FE429E">
      <w:pPr>
        <w:pStyle w:val="Code"/>
      </w:pPr>
      <w:r>
        <w:t xml:space="preserve">    pCCRuleIDs                  [13] PCCRuleIDSet OPTIONAL</w:t>
      </w:r>
    </w:p>
    <w:p w14:paraId="7F99A38F" w14:textId="77777777" w:rsidR="00FE429E" w:rsidRDefault="00FE429E" w:rsidP="00FE429E">
      <w:pPr>
        <w:pStyle w:val="Code"/>
      </w:pPr>
      <w:r>
        <w:t>}</w:t>
      </w:r>
    </w:p>
    <w:p w14:paraId="4424A3F4" w14:textId="77777777" w:rsidR="00FE429E" w:rsidRDefault="00FE429E" w:rsidP="00FE429E">
      <w:pPr>
        <w:pStyle w:val="Code"/>
      </w:pPr>
    </w:p>
    <w:p w14:paraId="4CB29CFC" w14:textId="77777777" w:rsidR="00FE429E" w:rsidRDefault="00FE429E" w:rsidP="00FE429E">
      <w:pPr>
        <w:pStyle w:val="Code"/>
      </w:pPr>
      <w:r>
        <w:t>-- See clause 6.2.3.2.7.4 for details of this structure</w:t>
      </w:r>
    </w:p>
    <w:p w14:paraId="7B3D451D" w14:textId="77777777" w:rsidR="00FE429E" w:rsidRDefault="00FE429E" w:rsidP="00FE429E">
      <w:pPr>
        <w:pStyle w:val="Code"/>
      </w:pPr>
      <w:r>
        <w:t>SMFStartOfInterceptionWithEstablishedMAPDUSession ::= SEQUENCE</w:t>
      </w:r>
    </w:p>
    <w:p w14:paraId="78915401" w14:textId="77777777" w:rsidR="00FE429E" w:rsidRDefault="00FE429E" w:rsidP="00FE429E">
      <w:pPr>
        <w:pStyle w:val="Code"/>
      </w:pPr>
      <w:r>
        <w:t>{</w:t>
      </w:r>
    </w:p>
    <w:p w14:paraId="7A50AEE8" w14:textId="77777777" w:rsidR="00FE429E" w:rsidRDefault="00FE429E" w:rsidP="00FE429E">
      <w:pPr>
        <w:pStyle w:val="Code"/>
      </w:pPr>
      <w:r>
        <w:t xml:space="preserve">    sUPI                        [1] SUPI OPTIONAL,</w:t>
      </w:r>
    </w:p>
    <w:p w14:paraId="045306ED" w14:textId="77777777" w:rsidR="00FE429E" w:rsidRDefault="00FE429E" w:rsidP="00FE429E">
      <w:pPr>
        <w:pStyle w:val="Code"/>
      </w:pPr>
      <w:r>
        <w:t xml:space="preserve">    sUPIUnauthenticated         [2] SUPIUnauthenticatedIndication OPTIONAL,</w:t>
      </w:r>
    </w:p>
    <w:p w14:paraId="003D6354" w14:textId="77777777" w:rsidR="00FE429E" w:rsidRDefault="00FE429E" w:rsidP="00FE429E">
      <w:pPr>
        <w:pStyle w:val="Code"/>
      </w:pPr>
      <w:r>
        <w:t xml:space="preserve">    pEI                         [3] PEI OPTIONAL,</w:t>
      </w:r>
    </w:p>
    <w:p w14:paraId="4E184DF4" w14:textId="77777777" w:rsidR="00FE429E" w:rsidRDefault="00FE429E" w:rsidP="00FE429E">
      <w:pPr>
        <w:pStyle w:val="Code"/>
      </w:pPr>
      <w:r>
        <w:t xml:space="preserve">    gPSI                        [4] GPSI OPTIONAL,</w:t>
      </w:r>
    </w:p>
    <w:p w14:paraId="15736B94" w14:textId="77777777" w:rsidR="00FE429E" w:rsidRDefault="00FE429E" w:rsidP="00FE429E">
      <w:pPr>
        <w:pStyle w:val="Code"/>
      </w:pPr>
      <w:r>
        <w:t xml:space="preserve">    pDUSessionID                [5] PDUSessionID,</w:t>
      </w:r>
    </w:p>
    <w:p w14:paraId="07F2B7C7" w14:textId="77777777" w:rsidR="00FE429E" w:rsidRDefault="00FE429E" w:rsidP="00FE429E">
      <w:pPr>
        <w:pStyle w:val="Code"/>
      </w:pPr>
      <w:r>
        <w:t xml:space="preserve">    pDUSessionType              [6] PDUSessionType,</w:t>
      </w:r>
    </w:p>
    <w:p w14:paraId="05810AD0" w14:textId="77777777" w:rsidR="00FE429E" w:rsidRDefault="00FE429E" w:rsidP="00FE429E">
      <w:pPr>
        <w:pStyle w:val="Code"/>
      </w:pPr>
      <w:r>
        <w:t xml:space="preserve">    accessInfo                  [7] SEQUENCE OF AccessInfo,</w:t>
      </w:r>
    </w:p>
    <w:p w14:paraId="428885E9" w14:textId="77777777" w:rsidR="00FE429E" w:rsidRDefault="00FE429E" w:rsidP="00FE429E">
      <w:pPr>
        <w:pStyle w:val="Code"/>
      </w:pPr>
      <w:r>
        <w:t xml:space="preserve">    sNSSAI                      [8] SNSSAI OPTIONAL,</w:t>
      </w:r>
    </w:p>
    <w:p w14:paraId="0A8605E7" w14:textId="77777777" w:rsidR="00FE429E" w:rsidRDefault="00FE429E" w:rsidP="00FE429E">
      <w:pPr>
        <w:pStyle w:val="Code"/>
      </w:pPr>
      <w:r>
        <w:t xml:space="preserve">    uEEndpoint                  [9] SEQUENCE OF UEEndpointAddress OPTIONAL,</w:t>
      </w:r>
    </w:p>
    <w:p w14:paraId="529D229E" w14:textId="77777777" w:rsidR="00FE429E" w:rsidRDefault="00FE429E" w:rsidP="00FE429E">
      <w:pPr>
        <w:pStyle w:val="Code"/>
      </w:pPr>
      <w:r>
        <w:t xml:space="preserve">    location                    [10] Location OPTIONAL,</w:t>
      </w:r>
    </w:p>
    <w:p w14:paraId="7145EDF9" w14:textId="77777777" w:rsidR="00FE429E" w:rsidRDefault="00FE429E" w:rsidP="00FE429E">
      <w:pPr>
        <w:pStyle w:val="Code"/>
      </w:pPr>
      <w:r>
        <w:t xml:space="preserve">    dNN                         [11] DNN,</w:t>
      </w:r>
    </w:p>
    <w:p w14:paraId="22C75CD9" w14:textId="77777777" w:rsidR="00FE429E" w:rsidRDefault="00FE429E" w:rsidP="00FE429E">
      <w:pPr>
        <w:pStyle w:val="Code"/>
      </w:pPr>
      <w:r>
        <w:t xml:space="preserve">    aMFID                       [12] AMFID OPTIONAL,</w:t>
      </w:r>
    </w:p>
    <w:p w14:paraId="5541C02E" w14:textId="77777777" w:rsidR="00FE429E" w:rsidRDefault="00FE429E" w:rsidP="00FE429E">
      <w:pPr>
        <w:pStyle w:val="Code"/>
      </w:pPr>
      <w:r>
        <w:t xml:space="preserve">    hSMFURI                     [13] HSMFURI OPTIONAL,</w:t>
      </w:r>
    </w:p>
    <w:p w14:paraId="56768C43" w14:textId="77777777" w:rsidR="00FE429E" w:rsidRDefault="00FE429E" w:rsidP="00FE429E">
      <w:pPr>
        <w:pStyle w:val="Code"/>
      </w:pPr>
      <w:r>
        <w:t xml:space="preserve">    requestType                 [14] FiveGSMRequestType OPTIONAL,</w:t>
      </w:r>
    </w:p>
    <w:p w14:paraId="1CEFC13B" w14:textId="77777777" w:rsidR="00FE429E" w:rsidRDefault="00FE429E" w:rsidP="00FE429E">
      <w:pPr>
        <w:pStyle w:val="Code"/>
      </w:pPr>
      <w:r>
        <w:t xml:space="preserve">    sMPDUDNRequest              [15] SMPDUDNRequest OPTIONAL,</w:t>
      </w:r>
    </w:p>
    <w:p w14:paraId="34D4B493" w14:textId="77777777" w:rsidR="00FE429E" w:rsidRDefault="00FE429E" w:rsidP="00FE429E">
      <w:pPr>
        <w:pStyle w:val="Code"/>
      </w:pPr>
      <w:r>
        <w:t xml:space="preserve">    servingNetwork              [16] SMFServingNetwork,</w:t>
      </w:r>
    </w:p>
    <w:p w14:paraId="5F203175" w14:textId="77777777" w:rsidR="00FE429E" w:rsidRDefault="00FE429E" w:rsidP="00FE429E">
      <w:pPr>
        <w:pStyle w:val="Code"/>
      </w:pPr>
      <w:r>
        <w:t xml:space="preserve">    oldPDUSessionID             [17] PDUSessionID OPTIONAL,</w:t>
      </w:r>
    </w:p>
    <w:p w14:paraId="71164F56" w14:textId="77777777" w:rsidR="00FE429E" w:rsidRDefault="00FE429E" w:rsidP="00FE429E">
      <w:pPr>
        <w:pStyle w:val="Code"/>
      </w:pPr>
      <w:r>
        <w:t xml:space="preserve">    mAUpgradeIndication         [18] SMFMAUpgradeIndication OPTIONAL,</w:t>
      </w:r>
    </w:p>
    <w:p w14:paraId="7FEE7D6A" w14:textId="77777777" w:rsidR="00FE429E" w:rsidRDefault="00FE429E" w:rsidP="00FE429E">
      <w:pPr>
        <w:pStyle w:val="Code"/>
      </w:pPr>
      <w:r>
        <w:t xml:space="preserve">    ePSPDNCnxInfo               [19] SMFEPSPDNCnxInfo OPTIONAL,</w:t>
      </w:r>
    </w:p>
    <w:p w14:paraId="7B4E505A" w14:textId="77777777" w:rsidR="00FE429E" w:rsidRDefault="00FE429E" w:rsidP="00FE429E">
      <w:pPr>
        <w:pStyle w:val="Code"/>
      </w:pPr>
      <w:r>
        <w:t xml:space="preserve">    mAAcceptedIndication        [20] SMFMAAcceptedIndication,</w:t>
      </w:r>
    </w:p>
    <w:p w14:paraId="066D8ED9" w14:textId="77777777" w:rsidR="00FE429E" w:rsidRDefault="00FE429E" w:rsidP="00FE429E">
      <w:pPr>
        <w:pStyle w:val="Code"/>
      </w:pPr>
      <w:r>
        <w:t xml:space="preserve">    aTSSSContainer              [21] ATSSSContainer OPTIONAL,</w:t>
      </w:r>
    </w:p>
    <w:p w14:paraId="340DE1F1" w14:textId="77777777" w:rsidR="00FE429E" w:rsidRDefault="00FE429E" w:rsidP="00FE429E">
      <w:pPr>
        <w:pStyle w:val="Code"/>
      </w:pPr>
      <w:r>
        <w:t xml:space="preserve">    ePS5GSComboInfo             [22] EPS5GSComboInfo OPTIONAL,</w:t>
      </w:r>
    </w:p>
    <w:p w14:paraId="13A19C7E" w14:textId="77777777" w:rsidR="00FE429E" w:rsidRDefault="00FE429E" w:rsidP="00FE429E">
      <w:pPr>
        <w:pStyle w:val="Code"/>
      </w:pPr>
      <w:r>
        <w:t xml:space="preserve">    uEEPSPDNConnection          [23] UEEPSPDNConnection OPTIONAL,</w:t>
      </w:r>
    </w:p>
    <w:p w14:paraId="39FD3B41" w14:textId="77777777" w:rsidR="00FE429E" w:rsidRDefault="00FE429E" w:rsidP="00FE429E">
      <w:pPr>
        <w:pStyle w:val="Code"/>
      </w:pPr>
      <w:r>
        <w:t xml:space="preserve">    pCCRules                    [24] PCCRuleSet OPTIONAL</w:t>
      </w:r>
    </w:p>
    <w:p w14:paraId="42D71045" w14:textId="77777777" w:rsidR="00FE429E" w:rsidRDefault="00FE429E" w:rsidP="00FE429E">
      <w:pPr>
        <w:pStyle w:val="Code"/>
      </w:pPr>
      <w:r>
        <w:t>}</w:t>
      </w:r>
    </w:p>
    <w:p w14:paraId="4F97F0DF" w14:textId="77777777" w:rsidR="00FE429E" w:rsidRDefault="00FE429E" w:rsidP="00FE429E">
      <w:pPr>
        <w:pStyle w:val="Code"/>
      </w:pPr>
    </w:p>
    <w:p w14:paraId="130071A2" w14:textId="77777777" w:rsidR="00FE429E" w:rsidRDefault="00FE429E" w:rsidP="00FE429E">
      <w:pPr>
        <w:pStyle w:val="Code"/>
      </w:pPr>
      <w:r>
        <w:t>-- See clause 6.2.3.2.7.5 for details of this structure</w:t>
      </w:r>
    </w:p>
    <w:p w14:paraId="1314066E" w14:textId="77777777" w:rsidR="00FE429E" w:rsidRDefault="00FE429E" w:rsidP="00FE429E">
      <w:pPr>
        <w:pStyle w:val="Code"/>
      </w:pPr>
      <w:r>
        <w:t>SMFMAUnsuccessfulProcedure ::= SEQUENCE</w:t>
      </w:r>
    </w:p>
    <w:p w14:paraId="024774BE" w14:textId="77777777" w:rsidR="00FE429E" w:rsidRDefault="00FE429E" w:rsidP="00FE429E">
      <w:pPr>
        <w:pStyle w:val="Code"/>
      </w:pPr>
      <w:r>
        <w:t>{</w:t>
      </w:r>
    </w:p>
    <w:p w14:paraId="0A565B25" w14:textId="77777777" w:rsidR="00FE429E" w:rsidRDefault="00FE429E" w:rsidP="00FE429E">
      <w:pPr>
        <w:pStyle w:val="Code"/>
      </w:pPr>
      <w:r>
        <w:t xml:space="preserve">    failedProcedureType         [1] SMFFailedProcedureType,</w:t>
      </w:r>
    </w:p>
    <w:p w14:paraId="2DF33DD0" w14:textId="77777777" w:rsidR="00FE429E" w:rsidRDefault="00FE429E" w:rsidP="00FE429E">
      <w:pPr>
        <w:pStyle w:val="Code"/>
      </w:pPr>
      <w:r>
        <w:t xml:space="preserve">    failureCause                [2] FiveGSMCause,</w:t>
      </w:r>
    </w:p>
    <w:p w14:paraId="679714D7" w14:textId="77777777" w:rsidR="00FE429E" w:rsidRDefault="00FE429E" w:rsidP="00FE429E">
      <w:pPr>
        <w:pStyle w:val="Code"/>
      </w:pPr>
      <w:r>
        <w:t xml:space="preserve">    requestedSlice              [3] NSSAI OPTIONAL,</w:t>
      </w:r>
    </w:p>
    <w:p w14:paraId="2A076738" w14:textId="77777777" w:rsidR="00FE429E" w:rsidRDefault="00FE429E" w:rsidP="00FE429E">
      <w:pPr>
        <w:pStyle w:val="Code"/>
      </w:pPr>
      <w:r>
        <w:t xml:space="preserve">    initiator                   [4] Initiator,</w:t>
      </w:r>
    </w:p>
    <w:p w14:paraId="790F88BC" w14:textId="77777777" w:rsidR="00FE429E" w:rsidRDefault="00FE429E" w:rsidP="00FE429E">
      <w:pPr>
        <w:pStyle w:val="Code"/>
      </w:pPr>
      <w:r>
        <w:t xml:space="preserve">    sUPI                        [5] SUPI OPTIONAL,</w:t>
      </w:r>
    </w:p>
    <w:p w14:paraId="63FD99BE" w14:textId="77777777" w:rsidR="00FE429E" w:rsidRDefault="00FE429E" w:rsidP="00FE429E">
      <w:pPr>
        <w:pStyle w:val="Code"/>
      </w:pPr>
      <w:r>
        <w:t xml:space="preserve">    sUPIUnauthenticated         [6] SUPIUnauthenticatedIndication OPTIONAL,</w:t>
      </w:r>
    </w:p>
    <w:p w14:paraId="12FFFB32" w14:textId="77777777" w:rsidR="00FE429E" w:rsidRDefault="00FE429E" w:rsidP="00FE429E">
      <w:pPr>
        <w:pStyle w:val="Code"/>
      </w:pPr>
      <w:r>
        <w:t xml:space="preserve">    pEI                         [7] PEI OPTIONAL,</w:t>
      </w:r>
    </w:p>
    <w:p w14:paraId="01547998" w14:textId="77777777" w:rsidR="00FE429E" w:rsidRDefault="00FE429E" w:rsidP="00FE429E">
      <w:pPr>
        <w:pStyle w:val="Code"/>
      </w:pPr>
      <w:r>
        <w:t xml:space="preserve">    gPSI                        [8] GPSI OPTIONAL,</w:t>
      </w:r>
    </w:p>
    <w:p w14:paraId="20C97A30" w14:textId="77777777" w:rsidR="00FE429E" w:rsidRDefault="00FE429E" w:rsidP="00FE429E">
      <w:pPr>
        <w:pStyle w:val="Code"/>
      </w:pPr>
      <w:r>
        <w:t xml:space="preserve">    pDUSessionID                [9] PDUSessionID OPTIONAL,</w:t>
      </w:r>
    </w:p>
    <w:p w14:paraId="6C613F3B" w14:textId="77777777" w:rsidR="00FE429E" w:rsidRDefault="00FE429E" w:rsidP="00FE429E">
      <w:pPr>
        <w:pStyle w:val="Code"/>
      </w:pPr>
      <w:r>
        <w:t xml:space="preserve">    accessInfo                  [10] SEQUENCE OF AccessInfo,</w:t>
      </w:r>
    </w:p>
    <w:p w14:paraId="69C39DD3" w14:textId="77777777" w:rsidR="00FE429E" w:rsidRDefault="00FE429E" w:rsidP="00FE429E">
      <w:pPr>
        <w:pStyle w:val="Code"/>
      </w:pPr>
      <w:r>
        <w:t xml:space="preserve">    uEEndpoint                  [11] SEQUENCE OF UEEndpointAddress OPTIONAL,</w:t>
      </w:r>
    </w:p>
    <w:p w14:paraId="108A92BA" w14:textId="77777777" w:rsidR="00FE429E" w:rsidRDefault="00FE429E" w:rsidP="00FE429E">
      <w:pPr>
        <w:pStyle w:val="Code"/>
      </w:pPr>
      <w:r>
        <w:t xml:space="preserve">    location                    [12] Location OPTIONAL,</w:t>
      </w:r>
    </w:p>
    <w:p w14:paraId="2F2BB2B4" w14:textId="77777777" w:rsidR="00FE429E" w:rsidRDefault="00FE429E" w:rsidP="00FE429E">
      <w:pPr>
        <w:pStyle w:val="Code"/>
      </w:pPr>
      <w:r>
        <w:t xml:space="preserve">    dNN                         [13] DNN OPTIONAL,</w:t>
      </w:r>
    </w:p>
    <w:p w14:paraId="3A7361A8" w14:textId="77777777" w:rsidR="00FE429E" w:rsidRDefault="00FE429E" w:rsidP="00FE429E">
      <w:pPr>
        <w:pStyle w:val="Code"/>
      </w:pPr>
      <w:r>
        <w:t xml:space="preserve">    aMFID                       [14] AMFID OPTIONAL,</w:t>
      </w:r>
    </w:p>
    <w:p w14:paraId="777641B2" w14:textId="77777777" w:rsidR="00FE429E" w:rsidRDefault="00FE429E" w:rsidP="00FE429E">
      <w:pPr>
        <w:pStyle w:val="Code"/>
      </w:pPr>
      <w:r>
        <w:t xml:space="preserve">    hSMFURI                     [15] HSMFURI OPTIONAL,</w:t>
      </w:r>
    </w:p>
    <w:p w14:paraId="0EC33770" w14:textId="77777777" w:rsidR="00FE429E" w:rsidRDefault="00FE429E" w:rsidP="00FE429E">
      <w:pPr>
        <w:pStyle w:val="Code"/>
      </w:pPr>
      <w:r>
        <w:t xml:space="preserve">    requestType                 [16] FiveGSMRequestType OPTIONAL,</w:t>
      </w:r>
    </w:p>
    <w:p w14:paraId="72327B35" w14:textId="77777777" w:rsidR="00FE429E" w:rsidRDefault="00FE429E" w:rsidP="00FE429E">
      <w:pPr>
        <w:pStyle w:val="Code"/>
      </w:pPr>
      <w:r>
        <w:t xml:space="preserve">    sMPDUDNRequest              [17] SMPDUDNRequest OPTIONAL</w:t>
      </w:r>
    </w:p>
    <w:p w14:paraId="15AD90F3" w14:textId="77777777" w:rsidR="00FE429E" w:rsidRDefault="00FE429E" w:rsidP="00FE429E">
      <w:pPr>
        <w:pStyle w:val="Code"/>
      </w:pPr>
      <w:r>
        <w:t>}</w:t>
      </w:r>
    </w:p>
    <w:p w14:paraId="3E9E74F2" w14:textId="77777777" w:rsidR="00FE429E" w:rsidRDefault="00FE429E" w:rsidP="00FE429E">
      <w:pPr>
        <w:pStyle w:val="Code"/>
      </w:pPr>
    </w:p>
    <w:p w14:paraId="5FF94A5E" w14:textId="77777777" w:rsidR="00FE429E" w:rsidRDefault="00FE429E" w:rsidP="00FE429E">
      <w:pPr>
        <w:pStyle w:val="Code"/>
      </w:pPr>
    </w:p>
    <w:p w14:paraId="79A6EBE9" w14:textId="77777777" w:rsidR="00FE429E" w:rsidRDefault="00FE429E" w:rsidP="00FE429E">
      <w:pPr>
        <w:pStyle w:val="CodeHeader"/>
      </w:pPr>
      <w:r>
        <w:t>-- =================</w:t>
      </w:r>
    </w:p>
    <w:p w14:paraId="13B53BD7" w14:textId="77777777" w:rsidR="00FE429E" w:rsidRDefault="00FE429E" w:rsidP="00FE429E">
      <w:pPr>
        <w:pStyle w:val="CodeHeader"/>
      </w:pPr>
      <w:r>
        <w:t>-- 5G SMF parameters</w:t>
      </w:r>
    </w:p>
    <w:p w14:paraId="2AC553B0" w14:textId="77777777" w:rsidR="00FE429E" w:rsidRDefault="00FE429E" w:rsidP="00FE429E">
      <w:pPr>
        <w:pStyle w:val="Code"/>
      </w:pPr>
      <w:r>
        <w:t>-- =================</w:t>
      </w:r>
    </w:p>
    <w:p w14:paraId="6F2863B2" w14:textId="77777777" w:rsidR="00FE429E" w:rsidRDefault="00FE429E" w:rsidP="00FE429E">
      <w:pPr>
        <w:pStyle w:val="Code"/>
      </w:pPr>
    </w:p>
    <w:p w14:paraId="7B859EEB" w14:textId="77777777" w:rsidR="00FE429E" w:rsidRDefault="00FE429E" w:rsidP="00FE429E">
      <w:pPr>
        <w:pStyle w:val="Code"/>
      </w:pPr>
      <w:r>
        <w:t>SMFID ::= UTF8String</w:t>
      </w:r>
    </w:p>
    <w:p w14:paraId="502E95EE" w14:textId="77777777" w:rsidR="00FE429E" w:rsidRDefault="00FE429E" w:rsidP="00FE429E">
      <w:pPr>
        <w:pStyle w:val="Code"/>
      </w:pPr>
    </w:p>
    <w:p w14:paraId="263AAF58" w14:textId="77777777" w:rsidR="00FE429E" w:rsidRDefault="00FE429E" w:rsidP="00FE429E">
      <w:pPr>
        <w:pStyle w:val="Code"/>
      </w:pPr>
      <w:r>
        <w:t>SMFFailedProcedureType ::= ENUMERATED</w:t>
      </w:r>
    </w:p>
    <w:p w14:paraId="34657B51" w14:textId="77777777" w:rsidR="00FE429E" w:rsidRDefault="00FE429E" w:rsidP="00FE429E">
      <w:pPr>
        <w:pStyle w:val="Code"/>
      </w:pPr>
      <w:r>
        <w:t>{</w:t>
      </w:r>
    </w:p>
    <w:p w14:paraId="34389CAE" w14:textId="77777777" w:rsidR="00FE429E" w:rsidRDefault="00FE429E" w:rsidP="00FE429E">
      <w:pPr>
        <w:pStyle w:val="Code"/>
      </w:pPr>
      <w:r>
        <w:t xml:space="preserve">    pDUSessionEstablishment(1),</w:t>
      </w:r>
    </w:p>
    <w:p w14:paraId="7ADF9945" w14:textId="77777777" w:rsidR="00FE429E" w:rsidRDefault="00FE429E" w:rsidP="00FE429E">
      <w:pPr>
        <w:pStyle w:val="Code"/>
      </w:pPr>
      <w:r>
        <w:t xml:space="preserve">    pDUSessionModification(2),</w:t>
      </w:r>
    </w:p>
    <w:p w14:paraId="6F07F901" w14:textId="77777777" w:rsidR="00FE429E" w:rsidRDefault="00FE429E" w:rsidP="00FE429E">
      <w:pPr>
        <w:pStyle w:val="Code"/>
      </w:pPr>
      <w:r>
        <w:t xml:space="preserve">    pDUSessionRelease(3)</w:t>
      </w:r>
    </w:p>
    <w:p w14:paraId="1FE88ED4" w14:textId="77777777" w:rsidR="00FE429E" w:rsidRDefault="00FE429E" w:rsidP="00FE429E">
      <w:pPr>
        <w:pStyle w:val="Code"/>
      </w:pPr>
      <w:r>
        <w:t>}</w:t>
      </w:r>
    </w:p>
    <w:p w14:paraId="37BC3169" w14:textId="77777777" w:rsidR="00FE429E" w:rsidRDefault="00FE429E" w:rsidP="00FE429E">
      <w:pPr>
        <w:pStyle w:val="Code"/>
      </w:pPr>
    </w:p>
    <w:p w14:paraId="49C04D2E" w14:textId="77777777" w:rsidR="00FE429E" w:rsidRDefault="00FE429E" w:rsidP="00FE429E">
      <w:pPr>
        <w:pStyle w:val="Code"/>
      </w:pPr>
      <w:r>
        <w:t>SMFServingNetwork ::= SEQUENCE</w:t>
      </w:r>
    </w:p>
    <w:p w14:paraId="715DB4DA" w14:textId="77777777" w:rsidR="00FE429E" w:rsidRDefault="00FE429E" w:rsidP="00FE429E">
      <w:pPr>
        <w:pStyle w:val="Code"/>
      </w:pPr>
      <w:r>
        <w:t>{</w:t>
      </w:r>
    </w:p>
    <w:p w14:paraId="32EFF28D" w14:textId="77777777" w:rsidR="00FE429E" w:rsidRDefault="00FE429E" w:rsidP="00FE429E">
      <w:pPr>
        <w:pStyle w:val="Code"/>
      </w:pPr>
      <w:r>
        <w:t xml:space="preserve">    pLMNID  [1] PLMNID,</w:t>
      </w:r>
    </w:p>
    <w:p w14:paraId="3A38DFAB" w14:textId="77777777" w:rsidR="00FE429E" w:rsidRDefault="00FE429E" w:rsidP="00FE429E">
      <w:pPr>
        <w:pStyle w:val="Code"/>
      </w:pPr>
      <w:r>
        <w:t xml:space="preserve">    nID     [2] NID OPTIONAL</w:t>
      </w:r>
    </w:p>
    <w:p w14:paraId="32E971CC" w14:textId="77777777" w:rsidR="00FE429E" w:rsidRDefault="00FE429E" w:rsidP="00FE429E">
      <w:pPr>
        <w:pStyle w:val="Code"/>
      </w:pPr>
      <w:r>
        <w:t>}</w:t>
      </w:r>
    </w:p>
    <w:p w14:paraId="40BF6E4F" w14:textId="77777777" w:rsidR="00FE429E" w:rsidRDefault="00FE429E" w:rsidP="00FE429E">
      <w:pPr>
        <w:pStyle w:val="Code"/>
      </w:pPr>
    </w:p>
    <w:p w14:paraId="0AF7A651" w14:textId="77777777" w:rsidR="00FE429E" w:rsidRDefault="00FE429E" w:rsidP="00FE429E">
      <w:pPr>
        <w:pStyle w:val="Code"/>
      </w:pPr>
      <w:r>
        <w:t>AccessInfo ::= SEQUENCE</w:t>
      </w:r>
    </w:p>
    <w:p w14:paraId="59B42E31" w14:textId="77777777" w:rsidR="00FE429E" w:rsidRDefault="00FE429E" w:rsidP="00FE429E">
      <w:pPr>
        <w:pStyle w:val="Code"/>
      </w:pPr>
      <w:r>
        <w:t>{</w:t>
      </w:r>
    </w:p>
    <w:p w14:paraId="705CF38D" w14:textId="77777777" w:rsidR="00FE429E" w:rsidRDefault="00FE429E" w:rsidP="00FE429E">
      <w:pPr>
        <w:pStyle w:val="Code"/>
      </w:pPr>
      <w:r>
        <w:t xml:space="preserve">    accessType            [1] AccessType,</w:t>
      </w:r>
    </w:p>
    <w:p w14:paraId="38F85BB0" w14:textId="77777777" w:rsidR="00FE429E" w:rsidRDefault="00FE429E" w:rsidP="00FE429E">
      <w:pPr>
        <w:pStyle w:val="Code"/>
      </w:pPr>
      <w:r>
        <w:t xml:space="preserve">    rATType               [2] RATType OPTIONAL,</w:t>
      </w:r>
    </w:p>
    <w:p w14:paraId="2AE24555" w14:textId="77777777" w:rsidR="00FE429E" w:rsidRDefault="00FE429E" w:rsidP="00FE429E">
      <w:pPr>
        <w:pStyle w:val="Code"/>
      </w:pPr>
      <w:r>
        <w:t xml:space="preserve">    gTPTunnelID           [3] FTEID,</w:t>
      </w:r>
    </w:p>
    <w:p w14:paraId="458A91EA" w14:textId="77777777" w:rsidR="00FE429E" w:rsidRDefault="00FE429E" w:rsidP="00FE429E">
      <w:pPr>
        <w:pStyle w:val="Code"/>
      </w:pPr>
      <w:r>
        <w:t xml:space="preserve">    non3GPPAccessEndpoint [4] UEEndpointAddress OPTIONAL,</w:t>
      </w:r>
    </w:p>
    <w:p w14:paraId="700C9526" w14:textId="77777777" w:rsidR="00FE429E" w:rsidRDefault="00FE429E" w:rsidP="00FE429E">
      <w:pPr>
        <w:pStyle w:val="Code"/>
      </w:pPr>
      <w:r>
        <w:t xml:space="preserve">    establishmentStatus   [5] EstablishmentStatus,</w:t>
      </w:r>
    </w:p>
    <w:p w14:paraId="2DC2B629" w14:textId="77777777" w:rsidR="00FE429E" w:rsidRDefault="00FE429E" w:rsidP="00FE429E">
      <w:pPr>
        <w:pStyle w:val="Code"/>
      </w:pPr>
      <w:r>
        <w:t xml:space="preserve">    aNTypeToReactivate    [6] AccessType OPTIONAL,</w:t>
      </w:r>
    </w:p>
    <w:p w14:paraId="21D31757" w14:textId="77777777" w:rsidR="00FE429E" w:rsidRDefault="00FE429E" w:rsidP="00FE429E">
      <w:pPr>
        <w:pStyle w:val="Code"/>
      </w:pPr>
      <w:r>
        <w:t xml:space="preserve">    gTPTunnelInfo         [7] GTPTunnelInfo OPTIONAL</w:t>
      </w:r>
    </w:p>
    <w:p w14:paraId="3A333348" w14:textId="77777777" w:rsidR="00FE429E" w:rsidRDefault="00FE429E" w:rsidP="00FE429E">
      <w:pPr>
        <w:pStyle w:val="Code"/>
      </w:pPr>
      <w:r>
        <w:t>}</w:t>
      </w:r>
    </w:p>
    <w:p w14:paraId="5943205B" w14:textId="77777777" w:rsidR="00FE429E" w:rsidRDefault="00FE429E" w:rsidP="00FE429E">
      <w:pPr>
        <w:pStyle w:val="Code"/>
      </w:pPr>
    </w:p>
    <w:p w14:paraId="7F3D1CAB" w14:textId="77777777" w:rsidR="00FE429E" w:rsidRDefault="00FE429E" w:rsidP="00FE429E">
      <w:pPr>
        <w:pStyle w:val="Code"/>
      </w:pPr>
      <w:r>
        <w:t>-- see Clause 6.1.2 of TS 24.193[44] for the details of the ATSSS container contents.</w:t>
      </w:r>
    </w:p>
    <w:p w14:paraId="6681D59D" w14:textId="77777777" w:rsidR="00FE429E" w:rsidRDefault="00FE429E" w:rsidP="00FE429E">
      <w:pPr>
        <w:pStyle w:val="Code"/>
      </w:pPr>
      <w:r>
        <w:t>ATSSSContainer ::= OCTET STRING</w:t>
      </w:r>
    </w:p>
    <w:p w14:paraId="1DECCDDD" w14:textId="77777777" w:rsidR="00FE429E" w:rsidRDefault="00FE429E" w:rsidP="00FE429E">
      <w:pPr>
        <w:pStyle w:val="Code"/>
      </w:pPr>
    </w:p>
    <w:p w14:paraId="20A26B5B" w14:textId="77777777" w:rsidR="00FE429E" w:rsidRDefault="00FE429E" w:rsidP="00FE429E">
      <w:pPr>
        <w:pStyle w:val="Code"/>
      </w:pPr>
      <w:r>
        <w:t>DLRANTunnelInformation ::= SEQUENCE</w:t>
      </w:r>
    </w:p>
    <w:p w14:paraId="11FD5442" w14:textId="77777777" w:rsidR="00FE429E" w:rsidRDefault="00FE429E" w:rsidP="00FE429E">
      <w:pPr>
        <w:pStyle w:val="Code"/>
      </w:pPr>
      <w:r>
        <w:t>{</w:t>
      </w:r>
    </w:p>
    <w:p w14:paraId="3E96256B" w14:textId="77777777" w:rsidR="00FE429E" w:rsidRDefault="00FE429E" w:rsidP="00FE429E">
      <w:pPr>
        <w:pStyle w:val="Code"/>
      </w:pPr>
      <w:r>
        <w:t xml:space="preserve">    dLQOSFlowTunnelInformation                    [1] QOSFlowTunnelInformation OPTIONAL,</w:t>
      </w:r>
    </w:p>
    <w:p w14:paraId="2126519D" w14:textId="77777777" w:rsidR="00FE429E" w:rsidRDefault="00FE429E" w:rsidP="00FE429E">
      <w:pPr>
        <w:pStyle w:val="Code"/>
      </w:pPr>
      <w:r>
        <w:t xml:space="preserve">    additionalDLQOSFlowTunnelInformation          [2] QOSFlowTunnelInformationList OPTIONAL,</w:t>
      </w:r>
    </w:p>
    <w:p w14:paraId="5615C269" w14:textId="77777777" w:rsidR="00FE429E" w:rsidRDefault="00FE429E" w:rsidP="00FE429E">
      <w:pPr>
        <w:pStyle w:val="Code"/>
      </w:pPr>
      <w:r>
        <w:t xml:space="preserve">    redundantDLQOSFlowTunnelInformation           [3] QOSFlowTunnelInformationList OPTIONAL,</w:t>
      </w:r>
    </w:p>
    <w:p w14:paraId="1BD00FD6" w14:textId="77777777" w:rsidR="00FE429E" w:rsidRDefault="00FE429E" w:rsidP="00FE429E">
      <w:pPr>
        <w:pStyle w:val="Code"/>
      </w:pPr>
      <w:r>
        <w:t xml:space="preserve">    additionalredundantDLQOSFlowTunnelInformation [4] QOSFlowTunnelInformationList OPTIONAL</w:t>
      </w:r>
    </w:p>
    <w:p w14:paraId="17FC487B" w14:textId="77777777" w:rsidR="00FE429E" w:rsidRDefault="00FE429E" w:rsidP="00FE429E">
      <w:pPr>
        <w:pStyle w:val="Code"/>
      </w:pPr>
      <w:r>
        <w:t>}</w:t>
      </w:r>
    </w:p>
    <w:p w14:paraId="447551F4" w14:textId="77777777" w:rsidR="00FE429E" w:rsidRDefault="00FE429E" w:rsidP="00FE429E">
      <w:pPr>
        <w:pStyle w:val="Code"/>
      </w:pPr>
    </w:p>
    <w:p w14:paraId="63D5CB1D" w14:textId="77777777" w:rsidR="00FE429E" w:rsidRDefault="00FE429E" w:rsidP="00FE429E">
      <w:pPr>
        <w:pStyle w:val="Code"/>
      </w:pPr>
      <w:r>
        <w:t>EstablishmentStatus ::= ENUMERATED</w:t>
      </w:r>
    </w:p>
    <w:p w14:paraId="1BDE10B2" w14:textId="77777777" w:rsidR="00FE429E" w:rsidRDefault="00FE429E" w:rsidP="00FE429E">
      <w:pPr>
        <w:pStyle w:val="Code"/>
      </w:pPr>
      <w:r>
        <w:t>{</w:t>
      </w:r>
    </w:p>
    <w:p w14:paraId="31334B7D" w14:textId="77777777" w:rsidR="00FE429E" w:rsidRDefault="00FE429E" w:rsidP="00FE429E">
      <w:pPr>
        <w:pStyle w:val="Code"/>
      </w:pPr>
      <w:r>
        <w:t xml:space="preserve">    established(0),</w:t>
      </w:r>
    </w:p>
    <w:p w14:paraId="17E3D78C" w14:textId="77777777" w:rsidR="00FE429E" w:rsidRDefault="00FE429E" w:rsidP="00FE429E">
      <w:pPr>
        <w:pStyle w:val="Code"/>
      </w:pPr>
      <w:r>
        <w:t xml:space="preserve">    released(1)</w:t>
      </w:r>
    </w:p>
    <w:p w14:paraId="1AD0E73C" w14:textId="77777777" w:rsidR="00FE429E" w:rsidRDefault="00FE429E" w:rsidP="00FE429E">
      <w:pPr>
        <w:pStyle w:val="Code"/>
      </w:pPr>
      <w:r>
        <w:t>}</w:t>
      </w:r>
    </w:p>
    <w:p w14:paraId="5B43A650" w14:textId="77777777" w:rsidR="00FE429E" w:rsidRDefault="00FE429E" w:rsidP="00FE429E">
      <w:pPr>
        <w:pStyle w:val="Code"/>
      </w:pPr>
    </w:p>
    <w:p w14:paraId="4D5029C5" w14:textId="77777777" w:rsidR="00FE429E" w:rsidRDefault="00FE429E" w:rsidP="00FE429E">
      <w:pPr>
        <w:pStyle w:val="Code"/>
      </w:pPr>
      <w:r>
        <w:t>FiveGSGTPTunnels ::= SEQUENCE</w:t>
      </w:r>
    </w:p>
    <w:p w14:paraId="175F5B30" w14:textId="77777777" w:rsidR="00FE429E" w:rsidRDefault="00FE429E" w:rsidP="00FE429E">
      <w:pPr>
        <w:pStyle w:val="Code"/>
      </w:pPr>
      <w:r>
        <w:t>{</w:t>
      </w:r>
    </w:p>
    <w:p w14:paraId="4039F423" w14:textId="77777777" w:rsidR="00FE429E" w:rsidRDefault="00FE429E" w:rsidP="00FE429E">
      <w:pPr>
        <w:pStyle w:val="Code"/>
      </w:pPr>
      <w:r>
        <w:t xml:space="preserve">    uLNGUUPTunnelInformation           [1] FTEID OPTIONAL,</w:t>
      </w:r>
    </w:p>
    <w:p w14:paraId="0A57C94C" w14:textId="77777777" w:rsidR="00FE429E" w:rsidRDefault="00FE429E" w:rsidP="00FE429E">
      <w:pPr>
        <w:pStyle w:val="Code"/>
      </w:pPr>
      <w:r>
        <w:t xml:space="preserve">    additionalULNGUUPTunnelInformation [2] FTEIDList OPTIONAL,</w:t>
      </w:r>
    </w:p>
    <w:p w14:paraId="64D20F45" w14:textId="77777777" w:rsidR="00FE429E" w:rsidRDefault="00FE429E" w:rsidP="00FE429E">
      <w:pPr>
        <w:pStyle w:val="Code"/>
      </w:pPr>
      <w:r>
        <w:t xml:space="preserve">    dLRANTunnelInformation             [3] DLRANTunnelInformation OPTIONAL</w:t>
      </w:r>
    </w:p>
    <w:p w14:paraId="69A0BFC7" w14:textId="77777777" w:rsidR="00FE429E" w:rsidRDefault="00FE429E" w:rsidP="00FE429E">
      <w:pPr>
        <w:pStyle w:val="Code"/>
      </w:pPr>
      <w:r>
        <w:t>}</w:t>
      </w:r>
    </w:p>
    <w:p w14:paraId="56EA1CD8" w14:textId="77777777" w:rsidR="00FE429E" w:rsidRDefault="00FE429E" w:rsidP="00FE429E">
      <w:pPr>
        <w:pStyle w:val="Code"/>
      </w:pPr>
    </w:p>
    <w:p w14:paraId="6E61655B" w14:textId="77777777" w:rsidR="00FE429E" w:rsidRDefault="00FE429E" w:rsidP="00FE429E">
      <w:pPr>
        <w:pStyle w:val="Code"/>
      </w:pPr>
      <w:r>
        <w:t>FiveQI ::= INTEGER (0..255)</w:t>
      </w:r>
    </w:p>
    <w:p w14:paraId="297A3A90" w14:textId="77777777" w:rsidR="00FE429E" w:rsidRDefault="00FE429E" w:rsidP="00FE429E">
      <w:pPr>
        <w:pStyle w:val="Code"/>
      </w:pPr>
    </w:p>
    <w:p w14:paraId="51256C5F" w14:textId="77777777" w:rsidR="00FE429E" w:rsidRDefault="00FE429E" w:rsidP="00FE429E">
      <w:pPr>
        <w:pStyle w:val="Code"/>
      </w:pPr>
      <w:r>
        <w:t>HandoverState ::= ENUMERATED</w:t>
      </w:r>
    </w:p>
    <w:p w14:paraId="23BB4BFC" w14:textId="77777777" w:rsidR="00FE429E" w:rsidRDefault="00FE429E" w:rsidP="00FE429E">
      <w:pPr>
        <w:pStyle w:val="Code"/>
      </w:pPr>
      <w:r>
        <w:t>{</w:t>
      </w:r>
    </w:p>
    <w:p w14:paraId="635EC35C" w14:textId="77777777" w:rsidR="00FE429E" w:rsidRDefault="00FE429E" w:rsidP="00FE429E">
      <w:pPr>
        <w:pStyle w:val="Code"/>
      </w:pPr>
      <w:r>
        <w:t xml:space="preserve">    none(1),</w:t>
      </w:r>
    </w:p>
    <w:p w14:paraId="45797ED5" w14:textId="77777777" w:rsidR="00FE429E" w:rsidRDefault="00FE429E" w:rsidP="00FE429E">
      <w:pPr>
        <w:pStyle w:val="Code"/>
      </w:pPr>
      <w:r>
        <w:t xml:space="preserve">    preparing(2),</w:t>
      </w:r>
    </w:p>
    <w:p w14:paraId="6103861F" w14:textId="77777777" w:rsidR="00FE429E" w:rsidRDefault="00FE429E" w:rsidP="00FE429E">
      <w:pPr>
        <w:pStyle w:val="Code"/>
      </w:pPr>
      <w:r>
        <w:t xml:space="preserve">    prepared(3),</w:t>
      </w:r>
    </w:p>
    <w:p w14:paraId="5F3D3DCF" w14:textId="77777777" w:rsidR="00FE429E" w:rsidRDefault="00FE429E" w:rsidP="00FE429E">
      <w:pPr>
        <w:pStyle w:val="Code"/>
      </w:pPr>
      <w:r>
        <w:t xml:space="preserve">    completed(4),</w:t>
      </w:r>
    </w:p>
    <w:p w14:paraId="4B791347" w14:textId="77777777" w:rsidR="00FE429E" w:rsidRDefault="00FE429E" w:rsidP="00FE429E">
      <w:pPr>
        <w:pStyle w:val="Code"/>
      </w:pPr>
      <w:r>
        <w:t xml:space="preserve">    cancelled(5)</w:t>
      </w:r>
    </w:p>
    <w:p w14:paraId="7EE565E7" w14:textId="77777777" w:rsidR="00FE429E" w:rsidRDefault="00FE429E" w:rsidP="00FE429E">
      <w:pPr>
        <w:pStyle w:val="Code"/>
      </w:pPr>
      <w:r>
        <w:t>}</w:t>
      </w:r>
    </w:p>
    <w:p w14:paraId="41834A53" w14:textId="77777777" w:rsidR="00FE429E" w:rsidRDefault="00FE429E" w:rsidP="00FE429E">
      <w:pPr>
        <w:pStyle w:val="Code"/>
      </w:pPr>
    </w:p>
    <w:p w14:paraId="64C73249" w14:textId="77777777" w:rsidR="00FE429E" w:rsidRDefault="00FE429E" w:rsidP="00FE429E">
      <w:pPr>
        <w:pStyle w:val="Code"/>
      </w:pPr>
      <w:r>
        <w:t>NGAPCauseInt ::= SEQUENCE</w:t>
      </w:r>
    </w:p>
    <w:p w14:paraId="48E0F615" w14:textId="77777777" w:rsidR="00FE429E" w:rsidRDefault="00FE429E" w:rsidP="00FE429E">
      <w:pPr>
        <w:pStyle w:val="Code"/>
      </w:pPr>
      <w:r>
        <w:t>{</w:t>
      </w:r>
    </w:p>
    <w:p w14:paraId="794D5C1E" w14:textId="77777777" w:rsidR="00FE429E" w:rsidRDefault="00FE429E" w:rsidP="00FE429E">
      <w:pPr>
        <w:pStyle w:val="Code"/>
      </w:pPr>
      <w:r>
        <w:t xml:space="preserve">    group [1] NGAPCauseGroupInt,</w:t>
      </w:r>
    </w:p>
    <w:p w14:paraId="27D3D898" w14:textId="77777777" w:rsidR="00FE429E" w:rsidRDefault="00FE429E" w:rsidP="00FE429E">
      <w:pPr>
        <w:pStyle w:val="Code"/>
      </w:pPr>
      <w:r>
        <w:t xml:space="preserve">    value [2] NGAPCauseValueInt</w:t>
      </w:r>
    </w:p>
    <w:p w14:paraId="05291611" w14:textId="77777777" w:rsidR="00FE429E" w:rsidRDefault="00FE429E" w:rsidP="00FE429E">
      <w:pPr>
        <w:pStyle w:val="Code"/>
      </w:pPr>
      <w:r>
        <w:t>}</w:t>
      </w:r>
    </w:p>
    <w:p w14:paraId="14402B4C" w14:textId="77777777" w:rsidR="00FE429E" w:rsidRDefault="00FE429E" w:rsidP="00FE429E">
      <w:pPr>
        <w:pStyle w:val="Code"/>
      </w:pPr>
    </w:p>
    <w:p w14:paraId="7CC9C105" w14:textId="77777777" w:rsidR="00FE429E" w:rsidRDefault="00FE429E" w:rsidP="00FE429E">
      <w:pPr>
        <w:pStyle w:val="Code"/>
      </w:pPr>
      <w:r>
        <w:t>-- Derived as described in TS 29.571 [17] clause 5.4.4.12</w:t>
      </w:r>
    </w:p>
    <w:p w14:paraId="62FEE8C8" w14:textId="77777777" w:rsidR="00FE429E" w:rsidRDefault="00FE429E" w:rsidP="00FE429E">
      <w:pPr>
        <w:pStyle w:val="Code"/>
      </w:pPr>
      <w:r>
        <w:t>NGAPCauseGroupInt ::= INTEGER</w:t>
      </w:r>
    </w:p>
    <w:p w14:paraId="6835262F" w14:textId="77777777" w:rsidR="00FE429E" w:rsidRDefault="00FE429E" w:rsidP="00FE429E">
      <w:pPr>
        <w:pStyle w:val="Code"/>
      </w:pPr>
    </w:p>
    <w:p w14:paraId="5A06B7A2" w14:textId="77777777" w:rsidR="00FE429E" w:rsidRDefault="00FE429E" w:rsidP="00FE429E">
      <w:pPr>
        <w:pStyle w:val="Code"/>
      </w:pPr>
      <w:r>
        <w:t>NGAPCauseValueInt ::= INTEGER</w:t>
      </w:r>
    </w:p>
    <w:p w14:paraId="4EBFA488" w14:textId="77777777" w:rsidR="00FE429E" w:rsidRDefault="00FE429E" w:rsidP="00FE429E">
      <w:pPr>
        <w:pStyle w:val="Code"/>
      </w:pPr>
    </w:p>
    <w:p w14:paraId="2917D7B7" w14:textId="77777777" w:rsidR="00FE429E" w:rsidRDefault="00FE429E" w:rsidP="00FE429E">
      <w:pPr>
        <w:pStyle w:val="Code"/>
      </w:pPr>
      <w:r>
        <w:t>SMFMAUpgradeIndication ::= BOOLEAN</w:t>
      </w:r>
    </w:p>
    <w:p w14:paraId="12BB46F3" w14:textId="77777777" w:rsidR="00FE429E" w:rsidRDefault="00FE429E" w:rsidP="00FE429E">
      <w:pPr>
        <w:pStyle w:val="Code"/>
      </w:pPr>
    </w:p>
    <w:p w14:paraId="359D85FC" w14:textId="77777777" w:rsidR="00FE429E" w:rsidRDefault="00FE429E" w:rsidP="00FE429E">
      <w:pPr>
        <w:pStyle w:val="Code"/>
      </w:pPr>
      <w:r>
        <w:t>-- Given in YAML encoding as defined in clause 6.1.6.2.31 of TS 29.502[16]</w:t>
      </w:r>
    </w:p>
    <w:p w14:paraId="7729E6BD" w14:textId="77777777" w:rsidR="00FE429E" w:rsidRDefault="00FE429E" w:rsidP="00FE429E">
      <w:pPr>
        <w:pStyle w:val="Code"/>
      </w:pPr>
      <w:r>
        <w:t>SMFEPSPDNCnxInfo ::= UTF8String</w:t>
      </w:r>
    </w:p>
    <w:p w14:paraId="1D85EAD5" w14:textId="77777777" w:rsidR="00FE429E" w:rsidRDefault="00FE429E" w:rsidP="00FE429E">
      <w:pPr>
        <w:pStyle w:val="Code"/>
      </w:pPr>
    </w:p>
    <w:p w14:paraId="358E9EC2" w14:textId="77777777" w:rsidR="00FE429E" w:rsidRDefault="00FE429E" w:rsidP="00FE429E">
      <w:pPr>
        <w:pStyle w:val="Code"/>
      </w:pPr>
      <w:r>
        <w:t>SMFMAAcceptedIndication ::= BOOLEAN</w:t>
      </w:r>
    </w:p>
    <w:p w14:paraId="3B6D46DA" w14:textId="77777777" w:rsidR="00FE429E" w:rsidRDefault="00FE429E" w:rsidP="00FE429E">
      <w:pPr>
        <w:pStyle w:val="Code"/>
      </w:pPr>
    </w:p>
    <w:p w14:paraId="6A43F2E2" w14:textId="77777777" w:rsidR="00FE429E" w:rsidRDefault="00FE429E" w:rsidP="00FE429E">
      <w:pPr>
        <w:pStyle w:val="Code"/>
      </w:pPr>
      <w:r>
        <w:t>-- see Clause 6.1.6.3.8 of TS 29.502[16] for the details of this structure.</w:t>
      </w:r>
    </w:p>
    <w:p w14:paraId="4BC9B233" w14:textId="77777777" w:rsidR="00FE429E" w:rsidRDefault="00FE429E" w:rsidP="00FE429E">
      <w:pPr>
        <w:pStyle w:val="Code"/>
      </w:pPr>
      <w:r>
        <w:t>SMFErrorCodes ::= UTF8String</w:t>
      </w:r>
    </w:p>
    <w:p w14:paraId="13C63029" w14:textId="77777777" w:rsidR="00FE429E" w:rsidRDefault="00FE429E" w:rsidP="00FE429E">
      <w:pPr>
        <w:pStyle w:val="Code"/>
      </w:pPr>
    </w:p>
    <w:p w14:paraId="3532625F" w14:textId="77777777" w:rsidR="00FE429E" w:rsidRDefault="00FE429E" w:rsidP="00FE429E">
      <w:pPr>
        <w:pStyle w:val="Code"/>
      </w:pPr>
      <w:r>
        <w:t>-- see Clause 6.1.6.3.2 of TS 29.502[16] for details of this structure.</w:t>
      </w:r>
    </w:p>
    <w:p w14:paraId="68F4A94E" w14:textId="77777777" w:rsidR="00FE429E" w:rsidRDefault="00FE429E" w:rsidP="00FE429E">
      <w:pPr>
        <w:pStyle w:val="Code"/>
      </w:pPr>
      <w:r>
        <w:t>UEEPSPDNConnection ::= OCTET STRING</w:t>
      </w:r>
    </w:p>
    <w:p w14:paraId="0D100A87" w14:textId="77777777" w:rsidR="00FE429E" w:rsidRDefault="00FE429E" w:rsidP="00FE429E">
      <w:pPr>
        <w:pStyle w:val="Code"/>
      </w:pPr>
    </w:p>
    <w:p w14:paraId="3B7093D1" w14:textId="77777777" w:rsidR="00FE429E" w:rsidRDefault="00FE429E" w:rsidP="00FE429E">
      <w:pPr>
        <w:pStyle w:val="Code"/>
      </w:pPr>
      <w:r>
        <w:t>-- see Clause 6.1.6.3.6 of TS 29.502[16] for the details of this structure.</w:t>
      </w:r>
    </w:p>
    <w:p w14:paraId="68E38A4C" w14:textId="77777777" w:rsidR="00FE429E" w:rsidRDefault="00FE429E" w:rsidP="00FE429E">
      <w:pPr>
        <w:pStyle w:val="Code"/>
      </w:pPr>
      <w:r>
        <w:t>RequestIndication ::= ENUMERATED</w:t>
      </w:r>
    </w:p>
    <w:p w14:paraId="7C3D697C" w14:textId="77777777" w:rsidR="00FE429E" w:rsidRDefault="00FE429E" w:rsidP="00FE429E">
      <w:pPr>
        <w:pStyle w:val="Code"/>
      </w:pPr>
      <w:r>
        <w:t>{</w:t>
      </w:r>
    </w:p>
    <w:p w14:paraId="5B04BF1E" w14:textId="77777777" w:rsidR="00FE429E" w:rsidRDefault="00FE429E" w:rsidP="00FE429E">
      <w:pPr>
        <w:pStyle w:val="Code"/>
      </w:pPr>
      <w:r>
        <w:t xml:space="preserve">    uEREQPDUSESMOD(0),</w:t>
      </w:r>
    </w:p>
    <w:p w14:paraId="6024D284" w14:textId="77777777" w:rsidR="00FE429E" w:rsidRDefault="00FE429E" w:rsidP="00FE429E">
      <w:pPr>
        <w:pStyle w:val="Code"/>
      </w:pPr>
      <w:r>
        <w:t xml:space="preserve">    uEREQPDUSESREL(1),</w:t>
      </w:r>
    </w:p>
    <w:p w14:paraId="7FACEC03" w14:textId="77777777" w:rsidR="00FE429E" w:rsidRDefault="00FE429E" w:rsidP="00FE429E">
      <w:pPr>
        <w:pStyle w:val="Code"/>
      </w:pPr>
      <w:r>
        <w:t xml:space="preserve">    pDUSESMOB(2),</w:t>
      </w:r>
    </w:p>
    <w:p w14:paraId="27E73C08" w14:textId="77777777" w:rsidR="00FE429E" w:rsidRDefault="00FE429E" w:rsidP="00FE429E">
      <w:pPr>
        <w:pStyle w:val="Code"/>
      </w:pPr>
      <w:r>
        <w:t xml:space="preserve">    nWREQPDUSESAUTH(3),</w:t>
      </w:r>
    </w:p>
    <w:p w14:paraId="6CF6CC01" w14:textId="77777777" w:rsidR="00FE429E" w:rsidRDefault="00FE429E" w:rsidP="00FE429E">
      <w:pPr>
        <w:pStyle w:val="Code"/>
      </w:pPr>
      <w:r>
        <w:lastRenderedPageBreak/>
        <w:t xml:space="preserve">    nWREQPDUSESMOD(4),</w:t>
      </w:r>
    </w:p>
    <w:p w14:paraId="52FD3F0B" w14:textId="77777777" w:rsidR="00FE429E" w:rsidRDefault="00FE429E" w:rsidP="00FE429E">
      <w:pPr>
        <w:pStyle w:val="Code"/>
      </w:pPr>
      <w:r>
        <w:t xml:space="preserve">    nWREQPDUSESREL(5),</w:t>
      </w:r>
    </w:p>
    <w:p w14:paraId="58686C6D" w14:textId="77777777" w:rsidR="00FE429E" w:rsidRDefault="00FE429E" w:rsidP="00FE429E">
      <w:pPr>
        <w:pStyle w:val="Code"/>
      </w:pPr>
      <w:r>
        <w:t xml:space="preserve">    eBIASSIGNMENTREQ(6),</w:t>
      </w:r>
    </w:p>
    <w:p w14:paraId="39146CDC" w14:textId="77777777" w:rsidR="00FE429E" w:rsidRDefault="00FE429E" w:rsidP="00FE429E">
      <w:pPr>
        <w:pStyle w:val="Code"/>
      </w:pPr>
      <w:r>
        <w:t xml:space="preserve">    rELDUETO5GANREQUEST(7)</w:t>
      </w:r>
    </w:p>
    <w:p w14:paraId="5FA116E7" w14:textId="77777777" w:rsidR="00FE429E" w:rsidRDefault="00FE429E" w:rsidP="00FE429E">
      <w:pPr>
        <w:pStyle w:val="Code"/>
      </w:pPr>
      <w:r>
        <w:t>}</w:t>
      </w:r>
    </w:p>
    <w:p w14:paraId="41F873BC" w14:textId="77777777" w:rsidR="00FE429E" w:rsidRDefault="00FE429E" w:rsidP="00FE429E">
      <w:pPr>
        <w:pStyle w:val="Code"/>
      </w:pPr>
    </w:p>
    <w:p w14:paraId="737CC8A3" w14:textId="77777777" w:rsidR="00FE429E" w:rsidRDefault="00FE429E" w:rsidP="00FE429E">
      <w:pPr>
        <w:pStyle w:val="Code"/>
      </w:pPr>
      <w:r>
        <w:t>QOSFlowTunnelInformation ::= SEQUENCE</w:t>
      </w:r>
    </w:p>
    <w:p w14:paraId="152A1126" w14:textId="77777777" w:rsidR="00FE429E" w:rsidRDefault="00FE429E" w:rsidP="00FE429E">
      <w:pPr>
        <w:pStyle w:val="Code"/>
      </w:pPr>
      <w:r>
        <w:t>{</w:t>
      </w:r>
    </w:p>
    <w:p w14:paraId="09E0A311" w14:textId="77777777" w:rsidR="00FE429E" w:rsidRDefault="00FE429E" w:rsidP="00FE429E">
      <w:pPr>
        <w:pStyle w:val="Code"/>
      </w:pPr>
      <w:r>
        <w:t xml:space="preserve">    uPTunnelInformation   [1] FTEID,</w:t>
      </w:r>
    </w:p>
    <w:p w14:paraId="09DC88DD" w14:textId="77777777" w:rsidR="00FE429E" w:rsidRDefault="00FE429E" w:rsidP="00FE429E">
      <w:pPr>
        <w:pStyle w:val="Code"/>
      </w:pPr>
      <w:r>
        <w:t xml:space="preserve">    associatedQOSFlowList [2] QOSFlowLists</w:t>
      </w:r>
    </w:p>
    <w:p w14:paraId="6C7B36E9" w14:textId="77777777" w:rsidR="00FE429E" w:rsidRDefault="00FE429E" w:rsidP="00FE429E">
      <w:pPr>
        <w:pStyle w:val="Code"/>
      </w:pPr>
      <w:r>
        <w:t>}</w:t>
      </w:r>
    </w:p>
    <w:p w14:paraId="4DF6846D" w14:textId="77777777" w:rsidR="00FE429E" w:rsidRDefault="00FE429E" w:rsidP="00FE429E">
      <w:pPr>
        <w:pStyle w:val="Code"/>
      </w:pPr>
    </w:p>
    <w:p w14:paraId="05432623" w14:textId="77777777" w:rsidR="00FE429E" w:rsidRDefault="00FE429E" w:rsidP="00FE429E">
      <w:pPr>
        <w:pStyle w:val="Code"/>
      </w:pPr>
      <w:r>
        <w:t>QOSFlowTunnelInformationList ::= SEQUENCE OF QOSFlowTunnelInformation</w:t>
      </w:r>
    </w:p>
    <w:p w14:paraId="7C1ACCB3" w14:textId="77777777" w:rsidR="00FE429E" w:rsidRDefault="00FE429E" w:rsidP="00FE429E">
      <w:pPr>
        <w:pStyle w:val="Code"/>
      </w:pPr>
    </w:p>
    <w:p w14:paraId="2B2BF3E0" w14:textId="77777777" w:rsidR="00FE429E" w:rsidRDefault="00FE429E" w:rsidP="00FE429E">
      <w:pPr>
        <w:pStyle w:val="Code"/>
      </w:pPr>
      <w:r>
        <w:t>QOSFlowDescription ::= OCTET STRING</w:t>
      </w:r>
    </w:p>
    <w:p w14:paraId="5037B429" w14:textId="77777777" w:rsidR="00FE429E" w:rsidRDefault="00FE429E" w:rsidP="00FE429E">
      <w:pPr>
        <w:pStyle w:val="Code"/>
      </w:pPr>
    </w:p>
    <w:p w14:paraId="0407764B" w14:textId="77777777" w:rsidR="00FE429E" w:rsidRDefault="00FE429E" w:rsidP="00FE429E">
      <w:pPr>
        <w:pStyle w:val="Code"/>
      </w:pPr>
      <w:r>
        <w:t>QOSFlowLists ::= SEQUENCE OF QOSFlowList</w:t>
      </w:r>
    </w:p>
    <w:p w14:paraId="2D51D637" w14:textId="77777777" w:rsidR="00FE429E" w:rsidRDefault="00FE429E" w:rsidP="00FE429E">
      <w:pPr>
        <w:pStyle w:val="Code"/>
      </w:pPr>
    </w:p>
    <w:p w14:paraId="3793D3F2" w14:textId="77777777" w:rsidR="00FE429E" w:rsidRDefault="00FE429E" w:rsidP="00FE429E">
      <w:pPr>
        <w:pStyle w:val="Code"/>
      </w:pPr>
      <w:r>
        <w:t>QOSFlowList ::= SEQUENCE</w:t>
      </w:r>
    </w:p>
    <w:p w14:paraId="3D36CE32" w14:textId="77777777" w:rsidR="00FE429E" w:rsidRDefault="00FE429E" w:rsidP="00FE429E">
      <w:pPr>
        <w:pStyle w:val="Code"/>
      </w:pPr>
      <w:r>
        <w:t>{</w:t>
      </w:r>
    </w:p>
    <w:p w14:paraId="7A91217D" w14:textId="77777777" w:rsidR="00FE429E" w:rsidRDefault="00FE429E" w:rsidP="00FE429E">
      <w:pPr>
        <w:pStyle w:val="Code"/>
      </w:pPr>
      <w:r>
        <w:t xml:space="preserve">    qFI                      [1] QFI,</w:t>
      </w:r>
    </w:p>
    <w:p w14:paraId="2CBEA3A2" w14:textId="77777777" w:rsidR="00FE429E" w:rsidRDefault="00FE429E" w:rsidP="00FE429E">
      <w:pPr>
        <w:pStyle w:val="Code"/>
      </w:pPr>
      <w:r>
        <w:t xml:space="preserve">    qOSRules                 [2] QOSRules OPTIONAL,</w:t>
      </w:r>
    </w:p>
    <w:p w14:paraId="289854FF" w14:textId="77777777" w:rsidR="00FE429E" w:rsidRDefault="00FE429E" w:rsidP="00FE429E">
      <w:pPr>
        <w:pStyle w:val="Code"/>
      </w:pPr>
      <w:r>
        <w:t xml:space="preserve">    eBI                      [3] EPSBearerID OPTIONAL,</w:t>
      </w:r>
    </w:p>
    <w:p w14:paraId="770177A0" w14:textId="77777777" w:rsidR="00FE429E" w:rsidRDefault="00FE429E" w:rsidP="00FE429E">
      <w:pPr>
        <w:pStyle w:val="Code"/>
      </w:pPr>
      <w:r>
        <w:t xml:space="preserve">    qOSFlowDescription       [4] QOSFlowDescription OPTIONAL,</w:t>
      </w:r>
    </w:p>
    <w:p w14:paraId="0E572FC9" w14:textId="77777777" w:rsidR="00FE429E" w:rsidRDefault="00FE429E" w:rsidP="00FE429E">
      <w:pPr>
        <w:pStyle w:val="Code"/>
      </w:pPr>
      <w:r>
        <w:t xml:space="preserve">    qOSFlowProfile           [5] QOSFlowProfile OPTIONAL,</w:t>
      </w:r>
    </w:p>
    <w:p w14:paraId="41D0F2D5" w14:textId="77777777" w:rsidR="00FE429E" w:rsidRDefault="00FE429E" w:rsidP="00FE429E">
      <w:pPr>
        <w:pStyle w:val="Code"/>
      </w:pPr>
      <w:r>
        <w:t xml:space="preserve">    associatedANType         [6] AccessType OPTIONAL,</w:t>
      </w:r>
    </w:p>
    <w:p w14:paraId="0800B3CB" w14:textId="77777777" w:rsidR="00FE429E" w:rsidRDefault="00FE429E" w:rsidP="00FE429E">
      <w:pPr>
        <w:pStyle w:val="Code"/>
      </w:pPr>
      <w:r>
        <w:t xml:space="preserve">    defaultQOSRuleIndication [7] BOOLEAN OPTIONAL</w:t>
      </w:r>
    </w:p>
    <w:p w14:paraId="1DFE2121" w14:textId="77777777" w:rsidR="00FE429E" w:rsidRDefault="00FE429E" w:rsidP="00FE429E">
      <w:pPr>
        <w:pStyle w:val="Code"/>
      </w:pPr>
      <w:r>
        <w:t>}</w:t>
      </w:r>
    </w:p>
    <w:p w14:paraId="3949B32C" w14:textId="77777777" w:rsidR="00FE429E" w:rsidRDefault="00FE429E" w:rsidP="00FE429E">
      <w:pPr>
        <w:pStyle w:val="Code"/>
      </w:pPr>
    </w:p>
    <w:p w14:paraId="5B6B8410" w14:textId="77777777" w:rsidR="00FE429E" w:rsidRDefault="00FE429E" w:rsidP="00FE429E">
      <w:pPr>
        <w:pStyle w:val="Code"/>
      </w:pPr>
      <w:r>
        <w:t>QOSFlowProfile ::= SEQUENCE</w:t>
      </w:r>
    </w:p>
    <w:p w14:paraId="46B634ED" w14:textId="77777777" w:rsidR="00FE429E" w:rsidRDefault="00FE429E" w:rsidP="00FE429E">
      <w:pPr>
        <w:pStyle w:val="Code"/>
      </w:pPr>
      <w:r>
        <w:t>{</w:t>
      </w:r>
    </w:p>
    <w:p w14:paraId="57193D24" w14:textId="77777777" w:rsidR="00FE429E" w:rsidRDefault="00FE429E" w:rsidP="00FE429E">
      <w:pPr>
        <w:pStyle w:val="Code"/>
      </w:pPr>
      <w:r>
        <w:t xml:space="preserve">    fiveQI [1] FiveQI</w:t>
      </w:r>
    </w:p>
    <w:p w14:paraId="7E4B6E22" w14:textId="77777777" w:rsidR="00FE429E" w:rsidRDefault="00FE429E" w:rsidP="00FE429E">
      <w:pPr>
        <w:pStyle w:val="Code"/>
      </w:pPr>
      <w:r>
        <w:t>}</w:t>
      </w:r>
    </w:p>
    <w:p w14:paraId="2ECD094F" w14:textId="77777777" w:rsidR="00FE429E" w:rsidRDefault="00FE429E" w:rsidP="00FE429E">
      <w:pPr>
        <w:pStyle w:val="Code"/>
      </w:pPr>
    </w:p>
    <w:p w14:paraId="0AEAF864" w14:textId="77777777" w:rsidR="00FE429E" w:rsidRDefault="00FE429E" w:rsidP="00FE429E">
      <w:pPr>
        <w:pStyle w:val="Code"/>
      </w:pPr>
      <w:r>
        <w:t>QOSRules ::= OCTET STRING</w:t>
      </w:r>
    </w:p>
    <w:p w14:paraId="7347BBE3" w14:textId="77777777" w:rsidR="00FE429E" w:rsidRDefault="00FE429E" w:rsidP="00FE429E">
      <w:pPr>
        <w:pStyle w:val="Code"/>
      </w:pPr>
    </w:p>
    <w:p w14:paraId="21FFF013" w14:textId="4D4B9B44" w:rsidR="00FE429E" w:rsidRDefault="00FE429E" w:rsidP="00FE429E">
      <w:pPr>
        <w:pStyle w:val="Code"/>
      </w:pPr>
      <w:r>
        <w:t>-- See clauses 5.6.2.6-1 and 5.6.2.9-1 of TS 29.512 [</w:t>
      </w:r>
      <w:r w:rsidR="00B520E2">
        <w:t>89</w:t>
      </w:r>
      <w:r>
        <w:t>], clause table 5.6.2.5-1 of TS 29.508 [</w:t>
      </w:r>
      <w:r w:rsidR="00B520E2">
        <w:t>90</w:t>
      </w:r>
      <w:r>
        <w:t>] for the details of this structure</w:t>
      </w:r>
    </w:p>
    <w:p w14:paraId="72A9BF13" w14:textId="77777777" w:rsidR="00FE429E" w:rsidRDefault="00FE429E" w:rsidP="00FE429E">
      <w:pPr>
        <w:pStyle w:val="Code"/>
      </w:pPr>
      <w:r>
        <w:t>PCCRule ::= SEQUENCE</w:t>
      </w:r>
    </w:p>
    <w:p w14:paraId="75142240" w14:textId="77777777" w:rsidR="00FE429E" w:rsidRDefault="00FE429E" w:rsidP="00FE429E">
      <w:pPr>
        <w:pStyle w:val="Code"/>
      </w:pPr>
      <w:r>
        <w:t>{</w:t>
      </w:r>
    </w:p>
    <w:p w14:paraId="2072F640" w14:textId="77777777" w:rsidR="00FE429E" w:rsidRDefault="00FE429E" w:rsidP="00FE429E">
      <w:pPr>
        <w:pStyle w:val="Code"/>
      </w:pPr>
      <w:r>
        <w:t xml:space="preserve">    pCCRuleID                     [1] PCCRuleID OPTIONAL,</w:t>
      </w:r>
    </w:p>
    <w:p w14:paraId="755DB89C" w14:textId="77777777" w:rsidR="00FE429E" w:rsidRDefault="00FE429E" w:rsidP="00FE429E">
      <w:pPr>
        <w:pStyle w:val="Code"/>
      </w:pPr>
      <w:r>
        <w:t xml:space="preserve">    appId                         [2] UTF8String OPTIONAL,</w:t>
      </w:r>
    </w:p>
    <w:p w14:paraId="27801DD4" w14:textId="77777777" w:rsidR="00FE429E" w:rsidRDefault="00FE429E" w:rsidP="00FE429E">
      <w:pPr>
        <w:pStyle w:val="Code"/>
      </w:pPr>
      <w:r>
        <w:t xml:space="preserve">    flowInfos                     [3] FlowInformationSet OPTIONAL,</w:t>
      </w:r>
    </w:p>
    <w:p w14:paraId="790509E1" w14:textId="77777777" w:rsidR="00FE429E" w:rsidRDefault="00FE429E" w:rsidP="00FE429E">
      <w:pPr>
        <w:pStyle w:val="Code"/>
      </w:pPr>
      <w:r>
        <w:t xml:space="preserve">    appReloc                      [4] BOOLEAN OPTIONAL,</w:t>
      </w:r>
    </w:p>
    <w:p w14:paraId="515901F6" w14:textId="77777777" w:rsidR="00FE429E" w:rsidRDefault="00FE429E" w:rsidP="00FE429E">
      <w:pPr>
        <w:pStyle w:val="Code"/>
      </w:pPr>
      <w:r>
        <w:t xml:space="preserve">    simConnInd                    [5] BOOLEAN OPTIONAL,</w:t>
      </w:r>
    </w:p>
    <w:p w14:paraId="5EAD12B5" w14:textId="77777777" w:rsidR="00FE429E" w:rsidRDefault="00FE429E" w:rsidP="00FE429E">
      <w:pPr>
        <w:pStyle w:val="Code"/>
      </w:pPr>
      <w:r>
        <w:t xml:space="preserve">    simConnTerm                   [6] INTEGER OPTIONAL,</w:t>
      </w:r>
    </w:p>
    <w:p w14:paraId="30B38983" w14:textId="77777777" w:rsidR="00FE429E" w:rsidRDefault="00FE429E" w:rsidP="00FE429E">
      <w:pPr>
        <w:pStyle w:val="Code"/>
      </w:pPr>
      <w:r>
        <w:t xml:space="preserve">    maxAllowedUpLat               [7] INTEGER OPTIONAL,</w:t>
      </w:r>
    </w:p>
    <w:p w14:paraId="72AF45AC" w14:textId="77777777" w:rsidR="00FE429E" w:rsidRDefault="00FE429E" w:rsidP="00FE429E">
      <w:pPr>
        <w:pStyle w:val="Code"/>
      </w:pPr>
      <w:r>
        <w:t xml:space="preserve">    trafficRoutes                 [8] RouteToLocationSet,</w:t>
      </w:r>
    </w:p>
    <w:p w14:paraId="4910C494" w14:textId="77777777" w:rsidR="00FE429E" w:rsidRDefault="00FE429E" w:rsidP="00FE429E">
      <w:pPr>
        <w:pStyle w:val="Code"/>
      </w:pPr>
      <w:r>
        <w:t xml:space="preserve">    trafficSteeringPolIdDl        [9] UTF8String OPTIONAL,</w:t>
      </w:r>
    </w:p>
    <w:p w14:paraId="23524D97" w14:textId="77777777" w:rsidR="00FE429E" w:rsidRDefault="00FE429E" w:rsidP="00FE429E">
      <w:pPr>
        <w:pStyle w:val="Code"/>
      </w:pPr>
      <w:r>
        <w:t xml:space="preserve">    trafficSteeringPolIdUl        [10] UTF8String OPTIONAL,</w:t>
      </w:r>
    </w:p>
    <w:p w14:paraId="27775BF2" w14:textId="77777777" w:rsidR="00FE429E" w:rsidRDefault="00FE429E" w:rsidP="00FE429E">
      <w:pPr>
        <w:pStyle w:val="Code"/>
      </w:pPr>
      <w:r>
        <w:t xml:space="preserve">    sourceDNAI                    [11] DNAI OPTIONAL,</w:t>
      </w:r>
    </w:p>
    <w:p w14:paraId="290F0E55" w14:textId="77777777" w:rsidR="00FE429E" w:rsidRDefault="00FE429E" w:rsidP="00FE429E">
      <w:pPr>
        <w:pStyle w:val="Code"/>
      </w:pPr>
      <w:r>
        <w:t xml:space="preserve">    targetDNAI                    [12] DNAI OPTIONAL,</w:t>
      </w:r>
    </w:p>
    <w:p w14:paraId="41A5AE4B" w14:textId="77777777" w:rsidR="00FE429E" w:rsidRDefault="00FE429E" w:rsidP="00FE429E">
      <w:pPr>
        <w:pStyle w:val="Code"/>
      </w:pPr>
      <w:r>
        <w:t xml:space="preserve">    dNAIChangeType                [13] DNAIChangeType OPTIONAL,</w:t>
      </w:r>
    </w:p>
    <w:p w14:paraId="0C1C3DCE" w14:textId="77777777" w:rsidR="00FE429E" w:rsidRDefault="00FE429E" w:rsidP="00FE429E">
      <w:pPr>
        <w:pStyle w:val="Code"/>
      </w:pPr>
      <w:r>
        <w:t xml:space="preserve">    sourceUEIPAddr                [14] IPAddress OPTIONAL,</w:t>
      </w:r>
    </w:p>
    <w:p w14:paraId="327BB10C" w14:textId="77777777" w:rsidR="00FE429E" w:rsidRDefault="00FE429E" w:rsidP="00FE429E">
      <w:pPr>
        <w:pStyle w:val="Code"/>
      </w:pPr>
      <w:r>
        <w:t xml:space="preserve">    targetUEIPAddr                [15] IPAddress OPTIONAL,</w:t>
      </w:r>
    </w:p>
    <w:p w14:paraId="4E43EF74" w14:textId="77777777" w:rsidR="00FE429E" w:rsidRDefault="00FE429E" w:rsidP="00FE429E">
      <w:pPr>
        <w:pStyle w:val="Code"/>
      </w:pPr>
      <w:r>
        <w:t xml:space="preserve">    sourceTrafficRouting          [16] RouteToLocation OPTIONAL,</w:t>
      </w:r>
    </w:p>
    <w:p w14:paraId="1F4603AB" w14:textId="77777777" w:rsidR="00FE429E" w:rsidRDefault="00FE429E" w:rsidP="00FE429E">
      <w:pPr>
        <w:pStyle w:val="Code"/>
      </w:pPr>
      <w:r>
        <w:t xml:space="preserve">    targetTrafficRouting          [17] RouteToLocation OPTIONAL,</w:t>
      </w:r>
    </w:p>
    <w:p w14:paraId="5C077862" w14:textId="77777777" w:rsidR="00FE429E" w:rsidRDefault="00FE429E" w:rsidP="00FE429E">
      <w:pPr>
        <w:pStyle w:val="Code"/>
      </w:pPr>
      <w:r>
        <w:t xml:space="preserve">    eASIPReplaceInfos             [18] EASIPReplaceInfos OPTIONAL</w:t>
      </w:r>
    </w:p>
    <w:p w14:paraId="25A22976" w14:textId="77777777" w:rsidR="00FE429E" w:rsidRDefault="00FE429E" w:rsidP="00FE429E">
      <w:pPr>
        <w:pStyle w:val="Code"/>
      </w:pPr>
      <w:r>
        <w:t>}</w:t>
      </w:r>
    </w:p>
    <w:p w14:paraId="591D4FE2" w14:textId="77777777" w:rsidR="00FE429E" w:rsidRDefault="00FE429E" w:rsidP="00FE429E">
      <w:pPr>
        <w:pStyle w:val="Code"/>
      </w:pPr>
    </w:p>
    <w:p w14:paraId="548E7DE6" w14:textId="6E8358EA" w:rsidR="00FE429E" w:rsidRDefault="00FE429E" w:rsidP="00FE429E">
      <w:pPr>
        <w:pStyle w:val="Code"/>
      </w:pPr>
      <w:r>
        <w:t>-- See table 5.6.2.14-1 of TS 29.512 [</w:t>
      </w:r>
      <w:r w:rsidR="00B520E2">
        <w:t>89</w:t>
      </w:r>
      <w:r>
        <w:t>]</w:t>
      </w:r>
    </w:p>
    <w:p w14:paraId="7980B080" w14:textId="77777777" w:rsidR="00FE429E" w:rsidRDefault="00FE429E" w:rsidP="00FE429E">
      <w:pPr>
        <w:pStyle w:val="Code"/>
      </w:pPr>
      <w:r>
        <w:t>PCCRuleID ::= UTF8String</w:t>
      </w:r>
    </w:p>
    <w:p w14:paraId="5900176F" w14:textId="77777777" w:rsidR="00FE429E" w:rsidRDefault="00FE429E" w:rsidP="00FE429E">
      <w:pPr>
        <w:pStyle w:val="Code"/>
      </w:pPr>
    </w:p>
    <w:p w14:paraId="738FDDC1" w14:textId="77777777" w:rsidR="00FE429E" w:rsidRDefault="00FE429E" w:rsidP="00FE429E">
      <w:pPr>
        <w:pStyle w:val="Code"/>
      </w:pPr>
      <w:r>
        <w:t>PCCRuleSet ::= SET OF PCCRule</w:t>
      </w:r>
    </w:p>
    <w:p w14:paraId="713B2C8C" w14:textId="77777777" w:rsidR="00FE429E" w:rsidRDefault="00FE429E" w:rsidP="00FE429E">
      <w:pPr>
        <w:pStyle w:val="Code"/>
      </w:pPr>
    </w:p>
    <w:p w14:paraId="0628E562" w14:textId="77777777" w:rsidR="00FE429E" w:rsidRDefault="00FE429E" w:rsidP="00FE429E">
      <w:pPr>
        <w:pStyle w:val="Code"/>
      </w:pPr>
      <w:r>
        <w:t>PCCRuleIDSet ::= SET OF PCCRuleID</w:t>
      </w:r>
    </w:p>
    <w:p w14:paraId="69F49114" w14:textId="77777777" w:rsidR="00FE429E" w:rsidRDefault="00FE429E" w:rsidP="00FE429E">
      <w:pPr>
        <w:pStyle w:val="Code"/>
      </w:pPr>
    </w:p>
    <w:p w14:paraId="666E9A1C" w14:textId="77777777" w:rsidR="00FE429E" w:rsidRDefault="00FE429E" w:rsidP="00FE429E">
      <w:pPr>
        <w:pStyle w:val="Code"/>
      </w:pPr>
      <w:r>
        <w:t>FlowInformationSet ::= SET OF FlowInformation</w:t>
      </w:r>
    </w:p>
    <w:p w14:paraId="3C1B08F3" w14:textId="77777777" w:rsidR="00FE429E" w:rsidRDefault="00FE429E" w:rsidP="00FE429E">
      <w:pPr>
        <w:pStyle w:val="Code"/>
      </w:pPr>
    </w:p>
    <w:p w14:paraId="743337E1" w14:textId="77777777" w:rsidR="00FE429E" w:rsidRDefault="00FE429E" w:rsidP="00FE429E">
      <w:pPr>
        <w:pStyle w:val="Code"/>
      </w:pPr>
      <w:r>
        <w:t>RouteToLocationSet ::= SET OF RouteToLocation</w:t>
      </w:r>
    </w:p>
    <w:p w14:paraId="6BF39844" w14:textId="77777777" w:rsidR="00FE429E" w:rsidRDefault="00FE429E" w:rsidP="00FE429E">
      <w:pPr>
        <w:pStyle w:val="Code"/>
      </w:pPr>
    </w:p>
    <w:p w14:paraId="7B254756" w14:textId="42BA0C6A" w:rsidR="00FE429E" w:rsidRDefault="00FE429E" w:rsidP="00FE429E">
      <w:pPr>
        <w:pStyle w:val="Code"/>
      </w:pPr>
      <w:r>
        <w:t>-- See table 5.6.2.14 of TS 29.512 [</w:t>
      </w:r>
      <w:r w:rsidR="00B520E2">
        <w:t>89</w:t>
      </w:r>
      <w:r>
        <w:t>]</w:t>
      </w:r>
    </w:p>
    <w:p w14:paraId="602E97F7" w14:textId="77777777" w:rsidR="00FE429E" w:rsidRDefault="00FE429E" w:rsidP="00FE429E">
      <w:pPr>
        <w:pStyle w:val="Code"/>
      </w:pPr>
      <w:r>
        <w:t>FlowInformation ::= SEQUENCE</w:t>
      </w:r>
    </w:p>
    <w:p w14:paraId="7688C3F5" w14:textId="77777777" w:rsidR="00FE429E" w:rsidRDefault="00FE429E" w:rsidP="00FE429E">
      <w:pPr>
        <w:pStyle w:val="Code"/>
      </w:pPr>
      <w:r>
        <w:t>{</w:t>
      </w:r>
    </w:p>
    <w:p w14:paraId="77D2770D" w14:textId="77777777" w:rsidR="00FE429E" w:rsidRDefault="00FE429E" w:rsidP="00FE429E">
      <w:pPr>
        <w:pStyle w:val="Code"/>
      </w:pPr>
      <w:r>
        <w:t xml:space="preserve">    flowDescription    [1] FlowDescription OPTIONAL,</w:t>
      </w:r>
    </w:p>
    <w:p w14:paraId="602E2109" w14:textId="77777777" w:rsidR="00FE429E" w:rsidRDefault="00FE429E" w:rsidP="00FE429E">
      <w:pPr>
        <w:pStyle w:val="Code"/>
      </w:pPr>
      <w:r>
        <w:t xml:space="preserve">    ethFlowDescription [2] EthFlowDescription OPTIONAL,</w:t>
      </w:r>
    </w:p>
    <w:p w14:paraId="64B64516" w14:textId="77777777" w:rsidR="00FE429E" w:rsidRDefault="00FE429E" w:rsidP="00FE429E">
      <w:pPr>
        <w:pStyle w:val="Code"/>
      </w:pPr>
      <w:r>
        <w:t xml:space="preserve">    tosTrafficClass    [3] OCTET STRING (SIZE(2)) OPTIONAL,</w:t>
      </w:r>
    </w:p>
    <w:p w14:paraId="3F854FA2" w14:textId="77777777" w:rsidR="00FE429E" w:rsidRDefault="00FE429E" w:rsidP="00FE429E">
      <w:pPr>
        <w:pStyle w:val="Code"/>
      </w:pPr>
      <w:r>
        <w:t xml:space="preserve">    spi                [4] OCTET STRING (SIZE(4)) OPTIONAL,</w:t>
      </w:r>
    </w:p>
    <w:p w14:paraId="784CD03E" w14:textId="77777777" w:rsidR="00FE429E" w:rsidRDefault="00FE429E" w:rsidP="00FE429E">
      <w:pPr>
        <w:pStyle w:val="Code"/>
      </w:pPr>
      <w:r>
        <w:lastRenderedPageBreak/>
        <w:t xml:space="preserve">    flowLabel          [5] OCTET STRING (SIZE(3)) OPTIONAL,</w:t>
      </w:r>
    </w:p>
    <w:p w14:paraId="35DDC4EC" w14:textId="77777777" w:rsidR="00FE429E" w:rsidRDefault="00FE429E" w:rsidP="00FE429E">
      <w:pPr>
        <w:pStyle w:val="Code"/>
      </w:pPr>
      <w:r>
        <w:t xml:space="preserve">    flowDirection      [6] FlowDirection OPTIONAL</w:t>
      </w:r>
    </w:p>
    <w:p w14:paraId="17D868E1" w14:textId="77777777" w:rsidR="00FE429E" w:rsidRDefault="00FE429E" w:rsidP="00FE429E">
      <w:pPr>
        <w:pStyle w:val="Code"/>
      </w:pPr>
      <w:r>
        <w:t>}</w:t>
      </w:r>
    </w:p>
    <w:p w14:paraId="643C3CBA" w14:textId="77777777" w:rsidR="00FE429E" w:rsidRDefault="00FE429E" w:rsidP="00FE429E">
      <w:pPr>
        <w:pStyle w:val="Code"/>
      </w:pPr>
    </w:p>
    <w:p w14:paraId="75F2A63A" w14:textId="2DEC4C2A" w:rsidR="00FE429E" w:rsidRDefault="00FE429E" w:rsidP="00FE429E">
      <w:pPr>
        <w:pStyle w:val="Code"/>
      </w:pPr>
      <w:r>
        <w:t>-- See table 5.6.2.14 of TS 29.512 [</w:t>
      </w:r>
      <w:r w:rsidR="00B520E2">
        <w:t>89</w:t>
      </w:r>
      <w:r>
        <w:t>]</w:t>
      </w:r>
    </w:p>
    <w:p w14:paraId="78DFE62B" w14:textId="77777777" w:rsidR="00FE429E" w:rsidRDefault="00FE429E" w:rsidP="00FE429E">
      <w:pPr>
        <w:pStyle w:val="Code"/>
      </w:pPr>
      <w:r>
        <w:t>FlowDescription ::= SEQUENCE</w:t>
      </w:r>
    </w:p>
    <w:p w14:paraId="408DFD6D" w14:textId="77777777" w:rsidR="00FE429E" w:rsidRDefault="00FE429E" w:rsidP="00FE429E">
      <w:pPr>
        <w:pStyle w:val="Code"/>
      </w:pPr>
      <w:r>
        <w:t>{</w:t>
      </w:r>
    </w:p>
    <w:p w14:paraId="2240178A" w14:textId="77777777" w:rsidR="00FE429E" w:rsidRDefault="00FE429E" w:rsidP="00FE429E">
      <w:pPr>
        <w:pStyle w:val="Code"/>
      </w:pPr>
      <w:r>
        <w:t xml:space="preserve">    sourceIPAddress       [1] IPAddressOrRangeOrAny,</w:t>
      </w:r>
    </w:p>
    <w:p w14:paraId="0FD3D3EA" w14:textId="77777777" w:rsidR="00FE429E" w:rsidRDefault="00FE429E" w:rsidP="00FE429E">
      <w:pPr>
        <w:pStyle w:val="Code"/>
      </w:pPr>
      <w:r>
        <w:t xml:space="preserve">    destinationIPAddress  [2] IPAddressOrRangeOrAny,</w:t>
      </w:r>
    </w:p>
    <w:p w14:paraId="4C75761F" w14:textId="77777777" w:rsidR="00FE429E" w:rsidRDefault="00FE429E" w:rsidP="00FE429E">
      <w:pPr>
        <w:pStyle w:val="Code"/>
      </w:pPr>
      <w:r>
        <w:t xml:space="preserve">    sourcePortNumber      [3] PortNumber OPTIONAL,</w:t>
      </w:r>
    </w:p>
    <w:p w14:paraId="5141735B" w14:textId="77777777" w:rsidR="00FE429E" w:rsidRDefault="00FE429E" w:rsidP="00FE429E">
      <w:pPr>
        <w:pStyle w:val="Code"/>
      </w:pPr>
      <w:r>
        <w:t xml:space="preserve">    destinationPortNumber [4] PortNumber OPTIONAL,</w:t>
      </w:r>
    </w:p>
    <w:p w14:paraId="56F339B5" w14:textId="77777777" w:rsidR="00FE429E" w:rsidRDefault="00FE429E" w:rsidP="00FE429E">
      <w:pPr>
        <w:pStyle w:val="Code"/>
      </w:pPr>
      <w:r>
        <w:t xml:space="preserve">    protocol              [5] NextLayerProtocolOrAny</w:t>
      </w:r>
    </w:p>
    <w:p w14:paraId="4BF9B1D0" w14:textId="77777777" w:rsidR="00FE429E" w:rsidRDefault="00FE429E" w:rsidP="00FE429E">
      <w:pPr>
        <w:pStyle w:val="Code"/>
      </w:pPr>
      <w:r>
        <w:t>}</w:t>
      </w:r>
    </w:p>
    <w:p w14:paraId="45276954" w14:textId="77777777" w:rsidR="00FE429E" w:rsidRDefault="00FE429E" w:rsidP="00FE429E">
      <w:pPr>
        <w:pStyle w:val="Code"/>
      </w:pPr>
    </w:p>
    <w:p w14:paraId="1400A385" w14:textId="77777777" w:rsidR="00FE429E" w:rsidRDefault="00FE429E" w:rsidP="00FE429E">
      <w:pPr>
        <w:pStyle w:val="Code"/>
      </w:pPr>
      <w:r>
        <w:t>IPAddressOrRangeOrAny ::= CHOICE</w:t>
      </w:r>
    </w:p>
    <w:p w14:paraId="778DDD49" w14:textId="77777777" w:rsidR="00FE429E" w:rsidRDefault="00FE429E" w:rsidP="00FE429E">
      <w:pPr>
        <w:pStyle w:val="Code"/>
      </w:pPr>
      <w:r>
        <w:t>{</w:t>
      </w:r>
    </w:p>
    <w:p w14:paraId="186F2DA9" w14:textId="77777777" w:rsidR="00FE429E" w:rsidRDefault="00FE429E" w:rsidP="00FE429E">
      <w:pPr>
        <w:pStyle w:val="Code"/>
      </w:pPr>
      <w:r>
        <w:t xml:space="preserve">   iPAddress      [1] IPAddress,</w:t>
      </w:r>
    </w:p>
    <w:p w14:paraId="7C3774D9" w14:textId="77777777" w:rsidR="00FE429E" w:rsidRDefault="00FE429E" w:rsidP="00FE429E">
      <w:pPr>
        <w:pStyle w:val="Code"/>
      </w:pPr>
      <w:r>
        <w:t xml:space="preserve">   ipAddressRange [2] IPMask,</w:t>
      </w:r>
    </w:p>
    <w:p w14:paraId="768A9B78" w14:textId="77777777" w:rsidR="00FE429E" w:rsidRDefault="00FE429E" w:rsidP="00FE429E">
      <w:pPr>
        <w:pStyle w:val="Code"/>
      </w:pPr>
      <w:r>
        <w:t xml:space="preserve">   anyIPAddress   [3] AnyIPAddress</w:t>
      </w:r>
    </w:p>
    <w:p w14:paraId="3E7B4780" w14:textId="77777777" w:rsidR="00FE429E" w:rsidRDefault="00FE429E" w:rsidP="00FE429E">
      <w:pPr>
        <w:pStyle w:val="Code"/>
      </w:pPr>
      <w:r>
        <w:t>}</w:t>
      </w:r>
    </w:p>
    <w:p w14:paraId="1A72CB8D" w14:textId="77777777" w:rsidR="00FE429E" w:rsidRDefault="00FE429E" w:rsidP="00FE429E">
      <w:pPr>
        <w:pStyle w:val="Code"/>
      </w:pPr>
    </w:p>
    <w:p w14:paraId="40F78FBA" w14:textId="77777777" w:rsidR="00FE429E" w:rsidRDefault="00FE429E" w:rsidP="00FE429E">
      <w:pPr>
        <w:pStyle w:val="Code"/>
      </w:pPr>
      <w:r>
        <w:t>IPMask ::= SEQUENCE</w:t>
      </w:r>
    </w:p>
    <w:p w14:paraId="7451B28D" w14:textId="77777777" w:rsidR="00FE429E" w:rsidRDefault="00FE429E" w:rsidP="00FE429E">
      <w:pPr>
        <w:pStyle w:val="Code"/>
      </w:pPr>
      <w:r>
        <w:t>{</w:t>
      </w:r>
    </w:p>
    <w:p w14:paraId="7D3BBF35" w14:textId="77777777" w:rsidR="00FE429E" w:rsidRDefault="00FE429E" w:rsidP="00FE429E">
      <w:pPr>
        <w:pStyle w:val="Code"/>
      </w:pPr>
      <w:r>
        <w:t xml:space="preserve">    fromIPAddress [1] IPAddress,</w:t>
      </w:r>
    </w:p>
    <w:p w14:paraId="78235B59" w14:textId="77777777" w:rsidR="00FE429E" w:rsidRDefault="00FE429E" w:rsidP="00FE429E">
      <w:pPr>
        <w:pStyle w:val="Code"/>
      </w:pPr>
      <w:r>
        <w:t xml:space="preserve">    toIPAddress   [2] IPAddress</w:t>
      </w:r>
    </w:p>
    <w:p w14:paraId="7F745259" w14:textId="77777777" w:rsidR="00FE429E" w:rsidRDefault="00FE429E" w:rsidP="00FE429E">
      <w:pPr>
        <w:pStyle w:val="Code"/>
      </w:pPr>
      <w:r>
        <w:t>}</w:t>
      </w:r>
    </w:p>
    <w:p w14:paraId="2C882BA0" w14:textId="77777777" w:rsidR="00FE429E" w:rsidRDefault="00FE429E" w:rsidP="00FE429E">
      <w:pPr>
        <w:pStyle w:val="Code"/>
      </w:pPr>
    </w:p>
    <w:p w14:paraId="7EFE665F" w14:textId="77777777" w:rsidR="00FE429E" w:rsidRDefault="00FE429E" w:rsidP="00FE429E">
      <w:pPr>
        <w:pStyle w:val="Code"/>
      </w:pPr>
      <w:r>
        <w:t>AnyIPAddress ::= ENUMERATED</w:t>
      </w:r>
    </w:p>
    <w:p w14:paraId="00AA5522" w14:textId="77777777" w:rsidR="00FE429E" w:rsidRDefault="00FE429E" w:rsidP="00FE429E">
      <w:pPr>
        <w:pStyle w:val="Code"/>
      </w:pPr>
      <w:r>
        <w:t>{</w:t>
      </w:r>
    </w:p>
    <w:p w14:paraId="2190AE54" w14:textId="77777777" w:rsidR="00FE429E" w:rsidRDefault="00FE429E" w:rsidP="00FE429E">
      <w:pPr>
        <w:pStyle w:val="Code"/>
      </w:pPr>
      <w:r>
        <w:t xml:space="preserve">    any(1)</w:t>
      </w:r>
    </w:p>
    <w:p w14:paraId="467C901A" w14:textId="77777777" w:rsidR="00FE429E" w:rsidRDefault="00FE429E" w:rsidP="00FE429E">
      <w:pPr>
        <w:pStyle w:val="Code"/>
      </w:pPr>
      <w:r>
        <w:t>}</w:t>
      </w:r>
    </w:p>
    <w:p w14:paraId="33B114A5" w14:textId="77777777" w:rsidR="00FE429E" w:rsidRDefault="00FE429E" w:rsidP="00FE429E">
      <w:pPr>
        <w:pStyle w:val="Code"/>
      </w:pPr>
    </w:p>
    <w:p w14:paraId="2B71BBFC" w14:textId="77777777" w:rsidR="00FE429E" w:rsidRDefault="00FE429E" w:rsidP="00FE429E">
      <w:pPr>
        <w:pStyle w:val="Code"/>
      </w:pPr>
      <w:r>
        <w:t>NextLayerProtocolOrAny ::= CHOICE</w:t>
      </w:r>
    </w:p>
    <w:p w14:paraId="4545754F" w14:textId="77777777" w:rsidR="00FE429E" w:rsidRDefault="00FE429E" w:rsidP="00FE429E">
      <w:pPr>
        <w:pStyle w:val="Code"/>
      </w:pPr>
      <w:r>
        <w:t>{</w:t>
      </w:r>
    </w:p>
    <w:p w14:paraId="14B22B79" w14:textId="77777777" w:rsidR="00FE429E" w:rsidRDefault="00FE429E" w:rsidP="00FE429E">
      <w:pPr>
        <w:pStyle w:val="Code"/>
      </w:pPr>
      <w:r>
        <w:t xml:space="preserve">   nextLayerProtocol    [1] NextLayerProtocol,</w:t>
      </w:r>
    </w:p>
    <w:p w14:paraId="123A7748" w14:textId="77777777" w:rsidR="00FE429E" w:rsidRDefault="00FE429E" w:rsidP="00FE429E">
      <w:pPr>
        <w:pStyle w:val="Code"/>
      </w:pPr>
      <w:r>
        <w:t xml:space="preserve">   anyNextLayerProtocol [2] AnyNextLayerProtocol</w:t>
      </w:r>
    </w:p>
    <w:p w14:paraId="67FED314" w14:textId="77777777" w:rsidR="00FE429E" w:rsidRDefault="00FE429E" w:rsidP="00FE429E">
      <w:pPr>
        <w:pStyle w:val="Code"/>
      </w:pPr>
      <w:r>
        <w:t>}</w:t>
      </w:r>
    </w:p>
    <w:p w14:paraId="35F4A2DF" w14:textId="77777777" w:rsidR="00FE429E" w:rsidRDefault="00FE429E" w:rsidP="00FE429E">
      <w:pPr>
        <w:pStyle w:val="Code"/>
      </w:pPr>
    </w:p>
    <w:p w14:paraId="0519217A" w14:textId="77777777" w:rsidR="00FE429E" w:rsidRDefault="00FE429E" w:rsidP="00FE429E">
      <w:pPr>
        <w:pStyle w:val="Code"/>
      </w:pPr>
      <w:r>
        <w:t>AnyNextLayerProtocol ::= ENUMERATED</w:t>
      </w:r>
    </w:p>
    <w:p w14:paraId="3025FE58" w14:textId="77777777" w:rsidR="00FE429E" w:rsidRDefault="00FE429E" w:rsidP="00FE429E">
      <w:pPr>
        <w:pStyle w:val="Code"/>
      </w:pPr>
      <w:r>
        <w:t>{</w:t>
      </w:r>
    </w:p>
    <w:p w14:paraId="3C9B3236" w14:textId="77777777" w:rsidR="00FE429E" w:rsidRDefault="00FE429E" w:rsidP="00FE429E">
      <w:pPr>
        <w:pStyle w:val="Code"/>
      </w:pPr>
      <w:r>
        <w:t xml:space="preserve">    ip(1)</w:t>
      </w:r>
    </w:p>
    <w:p w14:paraId="28E21CF5" w14:textId="77777777" w:rsidR="00FE429E" w:rsidRDefault="00FE429E" w:rsidP="00FE429E">
      <w:pPr>
        <w:pStyle w:val="Code"/>
      </w:pPr>
      <w:r>
        <w:t>}</w:t>
      </w:r>
    </w:p>
    <w:p w14:paraId="057DA698" w14:textId="77777777" w:rsidR="00FE429E" w:rsidRDefault="00FE429E" w:rsidP="00FE429E">
      <w:pPr>
        <w:pStyle w:val="Code"/>
      </w:pPr>
    </w:p>
    <w:p w14:paraId="406CC28D" w14:textId="46B0AD14" w:rsidR="00FE429E" w:rsidRDefault="00FE429E" w:rsidP="00FE429E">
      <w:pPr>
        <w:pStyle w:val="Code"/>
      </w:pPr>
      <w:r>
        <w:t>-- See table 5.6.2.17-1 of TS 29.514 [</w:t>
      </w:r>
      <w:r w:rsidR="00B520E2">
        <w:t>91</w:t>
      </w:r>
      <w:r>
        <w:t>]</w:t>
      </w:r>
    </w:p>
    <w:p w14:paraId="277070F1" w14:textId="77777777" w:rsidR="00FE429E" w:rsidRDefault="00FE429E" w:rsidP="00FE429E">
      <w:pPr>
        <w:pStyle w:val="Code"/>
      </w:pPr>
      <w:r>
        <w:t>EthFlowDescription ::= SEQUENCE</w:t>
      </w:r>
    </w:p>
    <w:p w14:paraId="1FA99F99" w14:textId="77777777" w:rsidR="00FE429E" w:rsidRDefault="00FE429E" w:rsidP="00FE429E">
      <w:pPr>
        <w:pStyle w:val="Code"/>
      </w:pPr>
      <w:r>
        <w:t>{</w:t>
      </w:r>
    </w:p>
    <w:p w14:paraId="495C8673" w14:textId="77777777" w:rsidR="00FE429E" w:rsidRDefault="00FE429E" w:rsidP="00FE429E">
      <w:pPr>
        <w:pStyle w:val="Code"/>
      </w:pPr>
      <w:r>
        <w:t xml:space="preserve">    destMacAddress    [1] MACAddress OPTIONAL,</w:t>
      </w:r>
    </w:p>
    <w:p w14:paraId="7D9EC9C2" w14:textId="77777777" w:rsidR="00FE429E" w:rsidRDefault="00FE429E" w:rsidP="00FE429E">
      <w:pPr>
        <w:pStyle w:val="Code"/>
      </w:pPr>
      <w:r>
        <w:t xml:space="preserve">    ethType           [2] OCTET STRING (SIZE(2)),</w:t>
      </w:r>
    </w:p>
    <w:p w14:paraId="4FAF0B77" w14:textId="77777777" w:rsidR="00FE429E" w:rsidRDefault="00FE429E" w:rsidP="00FE429E">
      <w:pPr>
        <w:pStyle w:val="Code"/>
      </w:pPr>
      <w:r>
        <w:t xml:space="preserve">    fDesc             [3] FlowDescription OPTIONAL,</w:t>
      </w:r>
    </w:p>
    <w:p w14:paraId="0957B4F7" w14:textId="77777777" w:rsidR="00FE429E" w:rsidRDefault="00FE429E" w:rsidP="00FE429E">
      <w:pPr>
        <w:pStyle w:val="Code"/>
      </w:pPr>
      <w:r>
        <w:t xml:space="preserve">    fDir              [4] FDir OPTIONAL,</w:t>
      </w:r>
    </w:p>
    <w:p w14:paraId="04C62E51" w14:textId="77777777" w:rsidR="00FE429E" w:rsidRDefault="00FE429E" w:rsidP="00FE429E">
      <w:pPr>
        <w:pStyle w:val="Code"/>
      </w:pPr>
      <w:r>
        <w:t xml:space="preserve">    sourceMacAddress  [5] MACAddress OPTIONAL,</w:t>
      </w:r>
    </w:p>
    <w:p w14:paraId="41EB90F3" w14:textId="77777777" w:rsidR="00FE429E" w:rsidRDefault="00FE429E" w:rsidP="00FE429E">
      <w:pPr>
        <w:pStyle w:val="Code"/>
      </w:pPr>
      <w:r>
        <w:t xml:space="preserve">    vlanTags          [6] SET OF VLANTag,</w:t>
      </w:r>
    </w:p>
    <w:p w14:paraId="0524849C" w14:textId="77777777" w:rsidR="00FE429E" w:rsidRDefault="00FE429E" w:rsidP="00FE429E">
      <w:pPr>
        <w:pStyle w:val="Code"/>
      </w:pPr>
      <w:r>
        <w:t xml:space="preserve">    srcMacAddrEnd     [7] MACAddress OPTIONAL,</w:t>
      </w:r>
    </w:p>
    <w:p w14:paraId="65000F57" w14:textId="77777777" w:rsidR="00FE429E" w:rsidRDefault="00FE429E" w:rsidP="00FE429E">
      <w:pPr>
        <w:pStyle w:val="Code"/>
      </w:pPr>
      <w:r>
        <w:t xml:space="preserve">    destMacAddrEnd    [8] MACAddress OPTIONAL</w:t>
      </w:r>
    </w:p>
    <w:p w14:paraId="4E595F10" w14:textId="77777777" w:rsidR="00FE429E" w:rsidRDefault="00FE429E" w:rsidP="00FE429E">
      <w:pPr>
        <w:pStyle w:val="Code"/>
      </w:pPr>
      <w:r>
        <w:t>}</w:t>
      </w:r>
    </w:p>
    <w:p w14:paraId="55A0B636" w14:textId="77777777" w:rsidR="00FE429E" w:rsidRDefault="00FE429E" w:rsidP="00FE429E">
      <w:pPr>
        <w:pStyle w:val="Code"/>
      </w:pPr>
    </w:p>
    <w:p w14:paraId="117B27D0" w14:textId="0F5F8E8B" w:rsidR="00FE429E" w:rsidRDefault="00FE429E" w:rsidP="00FE429E">
      <w:pPr>
        <w:pStyle w:val="Code"/>
      </w:pPr>
      <w:r>
        <w:t>-- See table 5.6.2.17-1 of TS 29.514 [</w:t>
      </w:r>
      <w:r w:rsidR="00B520E2">
        <w:t>91</w:t>
      </w:r>
      <w:r>
        <w:t>]</w:t>
      </w:r>
    </w:p>
    <w:p w14:paraId="3CB30325" w14:textId="77777777" w:rsidR="00FE429E" w:rsidRDefault="00FE429E" w:rsidP="00FE429E">
      <w:pPr>
        <w:pStyle w:val="Code"/>
      </w:pPr>
      <w:r>
        <w:t>FDir ::= ENUMERATED</w:t>
      </w:r>
    </w:p>
    <w:p w14:paraId="3A8C7F34" w14:textId="77777777" w:rsidR="00FE429E" w:rsidRDefault="00FE429E" w:rsidP="00FE429E">
      <w:pPr>
        <w:pStyle w:val="Code"/>
      </w:pPr>
      <w:r>
        <w:t>{</w:t>
      </w:r>
    </w:p>
    <w:p w14:paraId="3AF8C2C9" w14:textId="77777777" w:rsidR="00FE429E" w:rsidRDefault="00FE429E" w:rsidP="00FE429E">
      <w:pPr>
        <w:pStyle w:val="Code"/>
      </w:pPr>
      <w:r>
        <w:t xml:space="preserve">    downlink(1)</w:t>
      </w:r>
    </w:p>
    <w:p w14:paraId="74556B23" w14:textId="77777777" w:rsidR="00FE429E" w:rsidRDefault="00FE429E" w:rsidP="00FE429E">
      <w:pPr>
        <w:pStyle w:val="Code"/>
      </w:pPr>
      <w:r>
        <w:t>}</w:t>
      </w:r>
    </w:p>
    <w:p w14:paraId="0BFC20EB" w14:textId="77777777" w:rsidR="00FE429E" w:rsidRDefault="00FE429E" w:rsidP="00FE429E">
      <w:pPr>
        <w:pStyle w:val="Code"/>
      </w:pPr>
    </w:p>
    <w:p w14:paraId="62878CF1" w14:textId="2FF65B77" w:rsidR="00FE429E" w:rsidRDefault="00FE429E" w:rsidP="00FE429E">
      <w:pPr>
        <w:pStyle w:val="Code"/>
      </w:pPr>
      <w:r>
        <w:t>-- See table 5.6.2.17-1 of TS 29.514 [</w:t>
      </w:r>
      <w:r w:rsidR="00B520E2">
        <w:t>91</w:t>
      </w:r>
      <w:r>
        <w:t>]</w:t>
      </w:r>
    </w:p>
    <w:p w14:paraId="0536F4E3" w14:textId="77777777" w:rsidR="00FE429E" w:rsidRDefault="00FE429E" w:rsidP="00FE429E">
      <w:pPr>
        <w:pStyle w:val="Code"/>
      </w:pPr>
      <w:r>
        <w:t>VLANTag ::= SEQUENCE</w:t>
      </w:r>
    </w:p>
    <w:p w14:paraId="285D5B31" w14:textId="77777777" w:rsidR="00FE429E" w:rsidRDefault="00FE429E" w:rsidP="00FE429E">
      <w:pPr>
        <w:pStyle w:val="Code"/>
      </w:pPr>
      <w:r>
        <w:t>{</w:t>
      </w:r>
    </w:p>
    <w:p w14:paraId="20803F85" w14:textId="77777777" w:rsidR="00FE429E" w:rsidRDefault="00FE429E" w:rsidP="00FE429E">
      <w:pPr>
        <w:pStyle w:val="Code"/>
      </w:pPr>
      <w:r>
        <w:t xml:space="preserve">    priority [1] BIT STRING (SIZE(3)),</w:t>
      </w:r>
    </w:p>
    <w:p w14:paraId="73118730" w14:textId="77777777" w:rsidR="00FE429E" w:rsidRDefault="00FE429E" w:rsidP="00FE429E">
      <w:pPr>
        <w:pStyle w:val="Code"/>
      </w:pPr>
      <w:r>
        <w:t xml:space="preserve">    cFI      [2] BIT STRING (SIZE(1)),</w:t>
      </w:r>
    </w:p>
    <w:p w14:paraId="027C2D49" w14:textId="77777777" w:rsidR="00FE429E" w:rsidRDefault="00FE429E" w:rsidP="00FE429E">
      <w:pPr>
        <w:pStyle w:val="Code"/>
      </w:pPr>
      <w:r>
        <w:t xml:space="preserve">    vLANID   [3] BIT STRING (SIZE(12))</w:t>
      </w:r>
    </w:p>
    <w:p w14:paraId="70E1EBE9" w14:textId="77777777" w:rsidR="00FE429E" w:rsidRDefault="00FE429E" w:rsidP="00FE429E">
      <w:pPr>
        <w:pStyle w:val="Code"/>
      </w:pPr>
      <w:r>
        <w:t>}</w:t>
      </w:r>
    </w:p>
    <w:p w14:paraId="262431CD" w14:textId="77777777" w:rsidR="00FE429E" w:rsidRDefault="00FE429E" w:rsidP="00FE429E">
      <w:pPr>
        <w:pStyle w:val="Code"/>
      </w:pPr>
    </w:p>
    <w:p w14:paraId="55973C18" w14:textId="1D347460" w:rsidR="00FE429E" w:rsidRDefault="00FE429E" w:rsidP="00FE429E">
      <w:pPr>
        <w:pStyle w:val="Code"/>
      </w:pPr>
      <w:r>
        <w:t>-- See table 5.6.2.14 of TS 29.512 [</w:t>
      </w:r>
      <w:r w:rsidR="00B520E2">
        <w:t>89</w:t>
      </w:r>
      <w:r>
        <w:t>]</w:t>
      </w:r>
    </w:p>
    <w:p w14:paraId="25E94E85" w14:textId="77777777" w:rsidR="00FE429E" w:rsidRDefault="00FE429E" w:rsidP="00FE429E">
      <w:pPr>
        <w:pStyle w:val="Code"/>
      </w:pPr>
      <w:r>
        <w:t>FlowDirection ::= ENUMERATED</w:t>
      </w:r>
    </w:p>
    <w:p w14:paraId="02760A14" w14:textId="77777777" w:rsidR="00FE429E" w:rsidRDefault="00FE429E" w:rsidP="00FE429E">
      <w:pPr>
        <w:pStyle w:val="Code"/>
      </w:pPr>
      <w:r>
        <w:t>{</w:t>
      </w:r>
    </w:p>
    <w:p w14:paraId="056D58DE" w14:textId="77777777" w:rsidR="00FE429E" w:rsidRDefault="00FE429E" w:rsidP="00FE429E">
      <w:pPr>
        <w:pStyle w:val="Code"/>
      </w:pPr>
      <w:r>
        <w:t xml:space="preserve">    downlinkOnly(1),</w:t>
      </w:r>
    </w:p>
    <w:p w14:paraId="4EF6E796" w14:textId="77777777" w:rsidR="00FE429E" w:rsidRDefault="00FE429E" w:rsidP="00FE429E">
      <w:pPr>
        <w:pStyle w:val="Code"/>
      </w:pPr>
      <w:r>
        <w:t xml:space="preserve">    uplinkOnly(2),</w:t>
      </w:r>
    </w:p>
    <w:p w14:paraId="711F3308" w14:textId="77777777" w:rsidR="00FE429E" w:rsidRDefault="00FE429E" w:rsidP="00FE429E">
      <w:pPr>
        <w:pStyle w:val="Code"/>
      </w:pPr>
      <w:r>
        <w:t xml:space="preserve">    dowlinkAndUplink(3)</w:t>
      </w:r>
    </w:p>
    <w:p w14:paraId="54F5AABF" w14:textId="77777777" w:rsidR="00FE429E" w:rsidRDefault="00FE429E" w:rsidP="00FE429E">
      <w:pPr>
        <w:pStyle w:val="Code"/>
      </w:pPr>
      <w:r>
        <w:t>}</w:t>
      </w:r>
    </w:p>
    <w:p w14:paraId="6FA45081" w14:textId="77777777" w:rsidR="00FE429E" w:rsidRDefault="00FE429E" w:rsidP="00FE429E">
      <w:pPr>
        <w:pStyle w:val="Code"/>
      </w:pPr>
    </w:p>
    <w:p w14:paraId="0DB14D04" w14:textId="77777777" w:rsidR="00FE429E" w:rsidRDefault="00FE429E" w:rsidP="00FE429E">
      <w:pPr>
        <w:pStyle w:val="Code"/>
      </w:pPr>
      <w:r>
        <w:lastRenderedPageBreak/>
        <w:t>-- See table 5.4.2.1 of TS 29.571 [17]</w:t>
      </w:r>
    </w:p>
    <w:p w14:paraId="65E45882" w14:textId="77777777" w:rsidR="00FE429E" w:rsidRDefault="00FE429E" w:rsidP="00FE429E">
      <w:pPr>
        <w:pStyle w:val="Code"/>
      </w:pPr>
      <w:r>
        <w:t>DNAIChangeType ::= ENUMERATED</w:t>
      </w:r>
    </w:p>
    <w:p w14:paraId="04246D10" w14:textId="77777777" w:rsidR="00FE429E" w:rsidRDefault="00FE429E" w:rsidP="00FE429E">
      <w:pPr>
        <w:pStyle w:val="Code"/>
      </w:pPr>
      <w:r>
        <w:t>{</w:t>
      </w:r>
    </w:p>
    <w:p w14:paraId="0478BFA1" w14:textId="77777777" w:rsidR="00FE429E" w:rsidRDefault="00FE429E" w:rsidP="00FE429E">
      <w:pPr>
        <w:pStyle w:val="Code"/>
      </w:pPr>
      <w:r>
        <w:t xml:space="preserve">    early(1),</w:t>
      </w:r>
    </w:p>
    <w:p w14:paraId="275C3B89" w14:textId="77777777" w:rsidR="00FE429E" w:rsidRDefault="00FE429E" w:rsidP="00FE429E">
      <w:pPr>
        <w:pStyle w:val="Code"/>
      </w:pPr>
      <w:r>
        <w:t xml:space="preserve">    earlyAndLate(2),</w:t>
      </w:r>
    </w:p>
    <w:p w14:paraId="1864CB84" w14:textId="77777777" w:rsidR="00FE429E" w:rsidRDefault="00FE429E" w:rsidP="00FE429E">
      <w:pPr>
        <w:pStyle w:val="Code"/>
      </w:pPr>
      <w:r>
        <w:t xml:space="preserve">    late(3)</w:t>
      </w:r>
    </w:p>
    <w:p w14:paraId="6DE04B23" w14:textId="77777777" w:rsidR="00FE429E" w:rsidRDefault="00FE429E" w:rsidP="00FE429E">
      <w:pPr>
        <w:pStyle w:val="Code"/>
      </w:pPr>
      <w:r>
        <w:t>}</w:t>
      </w:r>
    </w:p>
    <w:p w14:paraId="50AF62CB" w14:textId="77777777" w:rsidR="00FE429E" w:rsidRDefault="00FE429E" w:rsidP="00FE429E">
      <w:pPr>
        <w:pStyle w:val="Code"/>
      </w:pPr>
    </w:p>
    <w:p w14:paraId="736DE0EE" w14:textId="77777777" w:rsidR="00FE429E" w:rsidRDefault="00FE429E" w:rsidP="00FE429E">
      <w:pPr>
        <w:pStyle w:val="Code"/>
      </w:pPr>
      <w:r>
        <w:t>-- See table 5.6.2.15 of TS 29.571 [17]</w:t>
      </w:r>
    </w:p>
    <w:p w14:paraId="595B0CD6" w14:textId="77777777" w:rsidR="00FE429E" w:rsidRDefault="00FE429E" w:rsidP="00FE429E">
      <w:pPr>
        <w:pStyle w:val="Code"/>
      </w:pPr>
      <w:r>
        <w:t>RouteToLocation ::= SEQUENCE</w:t>
      </w:r>
    </w:p>
    <w:p w14:paraId="150849AF" w14:textId="77777777" w:rsidR="00FE429E" w:rsidRDefault="00FE429E" w:rsidP="00FE429E">
      <w:pPr>
        <w:pStyle w:val="Code"/>
      </w:pPr>
      <w:r>
        <w:t>{</w:t>
      </w:r>
    </w:p>
    <w:p w14:paraId="79FF6D2D" w14:textId="77777777" w:rsidR="00FE429E" w:rsidRDefault="00FE429E" w:rsidP="00FE429E">
      <w:pPr>
        <w:pStyle w:val="Code"/>
      </w:pPr>
      <w:r>
        <w:t xml:space="preserve">    dNAI            [1] DNAI,</w:t>
      </w:r>
    </w:p>
    <w:p w14:paraId="570C56CD" w14:textId="77777777" w:rsidR="00FE429E" w:rsidRDefault="00FE429E" w:rsidP="00FE429E">
      <w:pPr>
        <w:pStyle w:val="Code"/>
      </w:pPr>
      <w:r>
        <w:t xml:space="preserve">    routeInfo       [2] RouteInfo</w:t>
      </w:r>
    </w:p>
    <w:p w14:paraId="0F6ACF44" w14:textId="77777777" w:rsidR="00FE429E" w:rsidRDefault="00FE429E" w:rsidP="00FE429E">
      <w:pPr>
        <w:pStyle w:val="Code"/>
      </w:pPr>
      <w:r>
        <w:t>}</w:t>
      </w:r>
    </w:p>
    <w:p w14:paraId="0F9E208C" w14:textId="77777777" w:rsidR="00FE429E" w:rsidRDefault="00FE429E" w:rsidP="00FE429E">
      <w:pPr>
        <w:pStyle w:val="Code"/>
      </w:pPr>
    </w:p>
    <w:p w14:paraId="40536138" w14:textId="77777777" w:rsidR="00FE429E" w:rsidRDefault="00FE429E" w:rsidP="00FE429E">
      <w:pPr>
        <w:pStyle w:val="Code"/>
      </w:pPr>
      <w:r>
        <w:t>-- See table 5.4.2.1 of TS 29.571 [17]</w:t>
      </w:r>
    </w:p>
    <w:p w14:paraId="59C56A53" w14:textId="77777777" w:rsidR="00FE429E" w:rsidRDefault="00FE429E" w:rsidP="00FE429E">
      <w:pPr>
        <w:pStyle w:val="Code"/>
      </w:pPr>
      <w:r>
        <w:t>DNAI ::= UTF8String</w:t>
      </w:r>
    </w:p>
    <w:p w14:paraId="058CC8D9" w14:textId="77777777" w:rsidR="00FE429E" w:rsidRDefault="00FE429E" w:rsidP="00FE429E">
      <w:pPr>
        <w:pStyle w:val="Code"/>
      </w:pPr>
    </w:p>
    <w:p w14:paraId="0501E662" w14:textId="77777777" w:rsidR="00FE429E" w:rsidRDefault="00FE429E" w:rsidP="00FE429E">
      <w:pPr>
        <w:pStyle w:val="Code"/>
      </w:pPr>
      <w:r>
        <w:t>-- See table 5.4.4.16 of TS 29.571 [17]</w:t>
      </w:r>
    </w:p>
    <w:p w14:paraId="34EFDDE6" w14:textId="77777777" w:rsidR="00FE429E" w:rsidRDefault="00FE429E" w:rsidP="00FE429E">
      <w:pPr>
        <w:pStyle w:val="Code"/>
      </w:pPr>
      <w:r>
        <w:t>RouteInfo ::= SEQUENCE</w:t>
      </w:r>
    </w:p>
    <w:p w14:paraId="71207F0B" w14:textId="77777777" w:rsidR="00FE429E" w:rsidRDefault="00FE429E" w:rsidP="00FE429E">
      <w:pPr>
        <w:pStyle w:val="Code"/>
      </w:pPr>
      <w:r>
        <w:t>{</w:t>
      </w:r>
    </w:p>
    <w:p w14:paraId="06B6B592" w14:textId="77777777" w:rsidR="00FE429E" w:rsidRDefault="00FE429E" w:rsidP="00FE429E">
      <w:pPr>
        <w:pStyle w:val="Code"/>
      </w:pPr>
      <w:r>
        <w:t xml:space="preserve">    iPAddressTunnelEndpoint       [1] IPAddress,</w:t>
      </w:r>
    </w:p>
    <w:p w14:paraId="2A605D29" w14:textId="77777777" w:rsidR="00FE429E" w:rsidRDefault="00FE429E" w:rsidP="00FE429E">
      <w:pPr>
        <w:pStyle w:val="Code"/>
      </w:pPr>
      <w:r>
        <w:t xml:space="preserve">    uDPPortNumberTunnelEndpoint   [2] PortNumber</w:t>
      </w:r>
    </w:p>
    <w:p w14:paraId="4DE2AD6F" w14:textId="77777777" w:rsidR="00FE429E" w:rsidRDefault="00FE429E" w:rsidP="00FE429E">
      <w:pPr>
        <w:pStyle w:val="Code"/>
      </w:pPr>
      <w:r>
        <w:t>}</w:t>
      </w:r>
    </w:p>
    <w:p w14:paraId="0C24565E" w14:textId="77777777" w:rsidR="00FE429E" w:rsidRDefault="00FE429E" w:rsidP="00FE429E">
      <w:pPr>
        <w:pStyle w:val="Code"/>
      </w:pPr>
    </w:p>
    <w:p w14:paraId="6911FBDC" w14:textId="7BC17018" w:rsidR="00FE429E" w:rsidRDefault="00FE429E" w:rsidP="00FE429E">
      <w:pPr>
        <w:pStyle w:val="Code"/>
      </w:pPr>
      <w:r>
        <w:t>-- See clause 4.1.4.2 of TS 29.512 [</w:t>
      </w:r>
      <w:r w:rsidR="00B520E2">
        <w:t>89</w:t>
      </w:r>
      <w:r>
        <w:t>]</w:t>
      </w:r>
    </w:p>
    <w:p w14:paraId="71F80B19" w14:textId="77777777" w:rsidR="00FE429E" w:rsidRDefault="00FE429E" w:rsidP="00FE429E">
      <w:pPr>
        <w:pStyle w:val="Code"/>
      </w:pPr>
      <w:r>
        <w:t>EASIPReplaceInfos ::= SEQUENCE</w:t>
      </w:r>
    </w:p>
    <w:p w14:paraId="53CEB8AA" w14:textId="77777777" w:rsidR="00FE429E" w:rsidRDefault="00FE429E" w:rsidP="00FE429E">
      <w:pPr>
        <w:pStyle w:val="Code"/>
      </w:pPr>
      <w:r>
        <w:t>{</w:t>
      </w:r>
    </w:p>
    <w:p w14:paraId="3C8F31E4" w14:textId="77777777" w:rsidR="00FE429E" w:rsidRDefault="00FE429E" w:rsidP="00FE429E">
      <w:pPr>
        <w:pStyle w:val="Code"/>
      </w:pPr>
      <w:r>
        <w:t xml:space="preserve">    sourceEASAddress [1] EASServerAddress,</w:t>
      </w:r>
    </w:p>
    <w:p w14:paraId="5C79D364" w14:textId="77777777" w:rsidR="00FE429E" w:rsidRDefault="00FE429E" w:rsidP="00FE429E">
      <w:pPr>
        <w:pStyle w:val="Code"/>
      </w:pPr>
      <w:r>
        <w:t xml:space="preserve">    targetEASAddress [2] EASServerAddress</w:t>
      </w:r>
    </w:p>
    <w:p w14:paraId="48AF7BD1" w14:textId="77777777" w:rsidR="00FE429E" w:rsidRDefault="00FE429E" w:rsidP="00FE429E">
      <w:pPr>
        <w:pStyle w:val="Code"/>
      </w:pPr>
      <w:r>
        <w:t>}</w:t>
      </w:r>
    </w:p>
    <w:p w14:paraId="0F2DEEA0" w14:textId="77777777" w:rsidR="00FE429E" w:rsidRDefault="00FE429E" w:rsidP="00FE429E">
      <w:pPr>
        <w:pStyle w:val="Code"/>
      </w:pPr>
    </w:p>
    <w:p w14:paraId="7028209A" w14:textId="6512EEAE" w:rsidR="00FE429E" w:rsidRDefault="00FE429E" w:rsidP="00FE429E">
      <w:pPr>
        <w:pStyle w:val="Code"/>
      </w:pPr>
      <w:r>
        <w:t>-- See clause 4.1.4.2 of TS 29.512 [</w:t>
      </w:r>
      <w:r w:rsidR="00B520E2">
        <w:t>89</w:t>
      </w:r>
      <w:r>
        <w:t>]</w:t>
      </w:r>
    </w:p>
    <w:p w14:paraId="4E77A1CA" w14:textId="77777777" w:rsidR="00FE429E" w:rsidRDefault="00FE429E" w:rsidP="00FE429E">
      <w:pPr>
        <w:pStyle w:val="Code"/>
      </w:pPr>
      <w:r>
        <w:t>EASServerAddress ::= SEQUENCE</w:t>
      </w:r>
    </w:p>
    <w:p w14:paraId="5E86A74F" w14:textId="77777777" w:rsidR="00FE429E" w:rsidRDefault="00FE429E" w:rsidP="00FE429E">
      <w:pPr>
        <w:pStyle w:val="Code"/>
      </w:pPr>
      <w:r>
        <w:t>{</w:t>
      </w:r>
    </w:p>
    <w:p w14:paraId="6ECD753C" w14:textId="77777777" w:rsidR="00FE429E" w:rsidRDefault="00FE429E" w:rsidP="00FE429E">
      <w:pPr>
        <w:pStyle w:val="Code"/>
      </w:pPr>
      <w:r>
        <w:t xml:space="preserve">    iPAddress        [1]  IPAddress,</w:t>
      </w:r>
    </w:p>
    <w:p w14:paraId="5B178272" w14:textId="77777777" w:rsidR="00FE429E" w:rsidRDefault="00FE429E" w:rsidP="00FE429E">
      <w:pPr>
        <w:pStyle w:val="Code"/>
      </w:pPr>
      <w:r>
        <w:t xml:space="preserve">    port             [2]  PortNumber</w:t>
      </w:r>
    </w:p>
    <w:p w14:paraId="2FF42ECD" w14:textId="77777777" w:rsidR="00FE429E" w:rsidRDefault="00FE429E" w:rsidP="00FE429E">
      <w:pPr>
        <w:pStyle w:val="Code"/>
      </w:pPr>
      <w:r>
        <w:t>}</w:t>
      </w:r>
    </w:p>
    <w:p w14:paraId="45B42AB7" w14:textId="77777777" w:rsidR="00FE429E" w:rsidRDefault="00FE429E" w:rsidP="00FE429E">
      <w:pPr>
        <w:pStyle w:val="Code"/>
      </w:pPr>
    </w:p>
    <w:p w14:paraId="2BD789D2" w14:textId="77777777" w:rsidR="00FE429E" w:rsidRDefault="00FE429E" w:rsidP="00FE429E">
      <w:pPr>
        <w:pStyle w:val="CodeHeader"/>
      </w:pPr>
      <w:r>
        <w:t>-- ======================</w:t>
      </w:r>
    </w:p>
    <w:p w14:paraId="06CF00E1" w14:textId="77777777" w:rsidR="00FE429E" w:rsidRDefault="00FE429E" w:rsidP="00FE429E">
      <w:pPr>
        <w:pStyle w:val="CodeHeader"/>
      </w:pPr>
      <w:r>
        <w:t>-- PGW-C + SMF Parameters</w:t>
      </w:r>
    </w:p>
    <w:p w14:paraId="4E616512" w14:textId="77777777" w:rsidR="00FE429E" w:rsidRDefault="00FE429E" w:rsidP="00FE429E">
      <w:pPr>
        <w:pStyle w:val="Code"/>
      </w:pPr>
      <w:r>
        <w:t>-- ======================</w:t>
      </w:r>
    </w:p>
    <w:p w14:paraId="096F3943" w14:textId="77777777" w:rsidR="00FE429E" w:rsidRDefault="00FE429E" w:rsidP="00FE429E">
      <w:pPr>
        <w:pStyle w:val="Code"/>
      </w:pPr>
    </w:p>
    <w:p w14:paraId="0AF46B07" w14:textId="77777777" w:rsidR="00FE429E" w:rsidRDefault="00FE429E" w:rsidP="00FE429E">
      <w:pPr>
        <w:pStyle w:val="Code"/>
      </w:pPr>
      <w:r>
        <w:t>EPS5GSComboInfo ::= SEQUENCE</w:t>
      </w:r>
    </w:p>
    <w:p w14:paraId="5DBA9B0C" w14:textId="77777777" w:rsidR="00FE429E" w:rsidRDefault="00FE429E" w:rsidP="00FE429E">
      <w:pPr>
        <w:pStyle w:val="Code"/>
      </w:pPr>
      <w:r>
        <w:t>{</w:t>
      </w:r>
    </w:p>
    <w:p w14:paraId="5ADAFB57" w14:textId="77777777" w:rsidR="00FE429E" w:rsidRDefault="00FE429E" w:rsidP="00FE429E">
      <w:pPr>
        <w:pStyle w:val="Code"/>
      </w:pPr>
      <w:r>
        <w:t xml:space="preserve">    ePSInterworkingIndication [1] EPSInterworkingIndication,</w:t>
      </w:r>
    </w:p>
    <w:p w14:paraId="1DE92C99" w14:textId="77777777" w:rsidR="00FE429E" w:rsidRDefault="00FE429E" w:rsidP="00FE429E">
      <w:pPr>
        <w:pStyle w:val="Code"/>
      </w:pPr>
      <w:r>
        <w:t xml:space="preserve">    ePSSubscriberIDs          [2] EPSSubscriberIDs,</w:t>
      </w:r>
    </w:p>
    <w:p w14:paraId="1560A3F4" w14:textId="77777777" w:rsidR="00FE429E" w:rsidRDefault="00FE429E" w:rsidP="00FE429E">
      <w:pPr>
        <w:pStyle w:val="Code"/>
      </w:pPr>
      <w:r>
        <w:t xml:space="preserve">    ePSPDNCnxInfo             [3] EPSPDNCnxInfo OPTIONAL,</w:t>
      </w:r>
    </w:p>
    <w:p w14:paraId="377E8E39" w14:textId="77777777" w:rsidR="00FE429E" w:rsidRDefault="00FE429E" w:rsidP="00FE429E">
      <w:pPr>
        <w:pStyle w:val="Code"/>
      </w:pPr>
      <w:r>
        <w:t xml:space="preserve">    ePSBearerInfo             [4] EPSBearerInfo OPTIONAL</w:t>
      </w:r>
    </w:p>
    <w:p w14:paraId="0D22FE98" w14:textId="77777777" w:rsidR="00FE429E" w:rsidRDefault="00FE429E" w:rsidP="00FE429E">
      <w:pPr>
        <w:pStyle w:val="Code"/>
      </w:pPr>
      <w:r>
        <w:t>}</w:t>
      </w:r>
    </w:p>
    <w:p w14:paraId="128DD78D" w14:textId="77777777" w:rsidR="00FE429E" w:rsidRDefault="00FE429E" w:rsidP="00FE429E">
      <w:pPr>
        <w:pStyle w:val="Code"/>
      </w:pPr>
    </w:p>
    <w:p w14:paraId="6692F6E4" w14:textId="77777777" w:rsidR="00FE429E" w:rsidRDefault="00FE429E" w:rsidP="00FE429E">
      <w:pPr>
        <w:pStyle w:val="Code"/>
      </w:pPr>
      <w:r>
        <w:t>EPSInterworkingIndication ::= ENUMERATED</w:t>
      </w:r>
    </w:p>
    <w:p w14:paraId="2F166B49" w14:textId="77777777" w:rsidR="00FE429E" w:rsidRDefault="00FE429E" w:rsidP="00FE429E">
      <w:pPr>
        <w:pStyle w:val="Code"/>
      </w:pPr>
      <w:r>
        <w:t>{</w:t>
      </w:r>
    </w:p>
    <w:p w14:paraId="0A1E9CED" w14:textId="77777777" w:rsidR="00FE429E" w:rsidRDefault="00FE429E" w:rsidP="00FE429E">
      <w:pPr>
        <w:pStyle w:val="Code"/>
      </w:pPr>
      <w:r>
        <w:t xml:space="preserve">    none(1),</w:t>
      </w:r>
    </w:p>
    <w:p w14:paraId="5376D590" w14:textId="77777777" w:rsidR="00FE429E" w:rsidRDefault="00FE429E" w:rsidP="00FE429E">
      <w:pPr>
        <w:pStyle w:val="Code"/>
      </w:pPr>
      <w:r>
        <w:t xml:space="preserve">    withN26(2),</w:t>
      </w:r>
    </w:p>
    <w:p w14:paraId="10EBC843" w14:textId="77777777" w:rsidR="00FE429E" w:rsidRDefault="00FE429E" w:rsidP="00FE429E">
      <w:pPr>
        <w:pStyle w:val="Code"/>
      </w:pPr>
      <w:r>
        <w:t xml:space="preserve">    withoutN26(3),</w:t>
      </w:r>
    </w:p>
    <w:p w14:paraId="406E68BD" w14:textId="77777777" w:rsidR="00FE429E" w:rsidRDefault="00FE429E" w:rsidP="00FE429E">
      <w:pPr>
        <w:pStyle w:val="Code"/>
      </w:pPr>
      <w:r>
        <w:t xml:space="preserve">    iwkNon3GPP(4)</w:t>
      </w:r>
    </w:p>
    <w:p w14:paraId="66B4EF8D" w14:textId="77777777" w:rsidR="00FE429E" w:rsidRDefault="00FE429E" w:rsidP="00FE429E">
      <w:pPr>
        <w:pStyle w:val="Code"/>
      </w:pPr>
      <w:r>
        <w:t>}</w:t>
      </w:r>
    </w:p>
    <w:p w14:paraId="4656ECB5" w14:textId="77777777" w:rsidR="00FE429E" w:rsidRDefault="00FE429E" w:rsidP="00FE429E">
      <w:pPr>
        <w:pStyle w:val="Code"/>
      </w:pPr>
    </w:p>
    <w:p w14:paraId="0FC3B898" w14:textId="77777777" w:rsidR="00FE429E" w:rsidRDefault="00FE429E" w:rsidP="00FE429E">
      <w:pPr>
        <w:pStyle w:val="Code"/>
      </w:pPr>
      <w:r>
        <w:t>EPSSubscriberIDs ::= SEQUENCE</w:t>
      </w:r>
    </w:p>
    <w:p w14:paraId="628D54B7" w14:textId="77777777" w:rsidR="00FE429E" w:rsidRDefault="00FE429E" w:rsidP="00FE429E">
      <w:pPr>
        <w:pStyle w:val="Code"/>
      </w:pPr>
      <w:r>
        <w:t>{</w:t>
      </w:r>
    </w:p>
    <w:p w14:paraId="62F7E4D8" w14:textId="77777777" w:rsidR="00FE429E" w:rsidRDefault="00FE429E" w:rsidP="00FE429E">
      <w:pPr>
        <w:pStyle w:val="Code"/>
      </w:pPr>
      <w:r>
        <w:t xml:space="preserve">    iMSI   [1] IMSI OPTIONAL,</w:t>
      </w:r>
    </w:p>
    <w:p w14:paraId="5B130FAE" w14:textId="77777777" w:rsidR="00FE429E" w:rsidRDefault="00FE429E" w:rsidP="00FE429E">
      <w:pPr>
        <w:pStyle w:val="Code"/>
      </w:pPr>
      <w:r>
        <w:t xml:space="preserve">    mSISDN [2] MSISDN OPTIONAL,</w:t>
      </w:r>
    </w:p>
    <w:p w14:paraId="054D5E8E" w14:textId="77777777" w:rsidR="00FE429E" w:rsidRDefault="00FE429E" w:rsidP="00FE429E">
      <w:pPr>
        <w:pStyle w:val="Code"/>
      </w:pPr>
      <w:r>
        <w:t xml:space="preserve">    iMEI   [3] IMEI OPTIONAL</w:t>
      </w:r>
    </w:p>
    <w:p w14:paraId="043126FC" w14:textId="77777777" w:rsidR="00FE429E" w:rsidRDefault="00FE429E" w:rsidP="00FE429E">
      <w:pPr>
        <w:pStyle w:val="Code"/>
      </w:pPr>
      <w:r>
        <w:t>}</w:t>
      </w:r>
    </w:p>
    <w:p w14:paraId="6CB14A44" w14:textId="77777777" w:rsidR="00FE429E" w:rsidRDefault="00FE429E" w:rsidP="00FE429E">
      <w:pPr>
        <w:pStyle w:val="Code"/>
      </w:pPr>
    </w:p>
    <w:p w14:paraId="687AFFCC" w14:textId="77777777" w:rsidR="00FE429E" w:rsidRDefault="00FE429E" w:rsidP="00FE429E">
      <w:pPr>
        <w:pStyle w:val="Code"/>
      </w:pPr>
      <w:r>
        <w:t>EPSPDNCnxInfo ::= SEQUENCE</w:t>
      </w:r>
    </w:p>
    <w:p w14:paraId="51B420EE" w14:textId="77777777" w:rsidR="00FE429E" w:rsidRDefault="00FE429E" w:rsidP="00FE429E">
      <w:pPr>
        <w:pStyle w:val="Code"/>
      </w:pPr>
      <w:r>
        <w:t>{</w:t>
      </w:r>
    </w:p>
    <w:p w14:paraId="066032EA" w14:textId="77777777" w:rsidR="00FE429E" w:rsidRDefault="00FE429E" w:rsidP="00FE429E">
      <w:pPr>
        <w:pStyle w:val="Code"/>
      </w:pPr>
      <w:r>
        <w:t xml:space="preserve">    pGWS8ControlPlaneFTEID [1] FTEID,</w:t>
      </w:r>
    </w:p>
    <w:p w14:paraId="338DF66D" w14:textId="77777777" w:rsidR="00FE429E" w:rsidRDefault="00FE429E" w:rsidP="00FE429E">
      <w:pPr>
        <w:pStyle w:val="Code"/>
      </w:pPr>
      <w:r>
        <w:t xml:space="preserve">    linkedBearerID         [2] EPSBearerID OPTIONAL</w:t>
      </w:r>
    </w:p>
    <w:p w14:paraId="68338F02" w14:textId="77777777" w:rsidR="00FE429E" w:rsidRDefault="00FE429E" w:rsidP="00FE429E">
      <w:pPr>
        <w:pStyle w:val="Code"/>
      </w:pPr>
      <w:r>
        <w:t>}</w:t>
      </w:r>
    </w:p>
    <w:p w14:paraId="1D0230A5" w14:textId="77777777" w:rsidR="00FE429E" w:rsidRDefault="00FE429E" w:rsidP="00FE429E">
      <w:pPr>
        <w:pStyle w:val="Code"/>
      </w:pPr>
    </w:p>
    <w:p w14:paraId="7810F983" w14:textId="77777777" w:rsidR="00FE429E" w:rsidRDefault="00FE429E" w:rsidP="00FE429E">
      <w:pPr>
        <w:pStyle w:val="Code"/>
      </w:pPr>
      <w:r>
        <w:t>EPSBearerInfo ::= SEQUENCE OF EPSBearers</w:t>
      </w:r>
    </w:p>
    <w:p w14:paraId="3E41130C" w14:textId="77777777" w:rsidR="00FE429E" w:rsidRDefault="00FE429E" w:rsidP="00FE429E">
      <w:pPr>
        <w:pStyle w:val="Code"/>
      </w:pPr>
    </w:p>
    <w:p w14:paraId="618481F5" w14:textId="77777777" w:rsidR="00FE429E" w:rsidRDefault="00FE429E" w:rsidP="00FE429E">
      <w:pPr>
        <w:pStyle w:val="Code"/>
      </w:pPr>
      <w:r>
        <w:t>EPSBearers ::= SEQUENCE</w:t>
      </w:r>
    </w:p>
    <w:p w14:paraId="337A8299" w14:textId="77777777" w:rsidR="00FE429E" w:rsidRDefault="00FE429E" w:rsidP="00FE429E">
      <w:pPr>
        <w:pStyle w:val="Code"/>
      </w:pPr>
      <w:r>
        <w:t>{</w:t>
      </w:r>
    </w:p>
    <w:p w14:paraId="7DF10550" w14:textId="77777777" w:rsidR="00FE429E" w:rsidRDefault="00FE429E" w:rsidP="00FE429E">
      <w:pPr>
        <w:pStyle w:val="Code"/>
      </w:pPr>
      <w:r>
        <w:t xml:space="preserve">    ePSBearerID         [1] EPSBearerID,</w:t>
      </w:r>
    </w:p>
    <w:p w14:paraId="2265D72F" w14:textId="77777777" w:rsidR="00FE429E" w:rsidRDefault="00FE429E" w:rsidP="00FE429E">
      <w:pPr>
        <w:pStyle w:val="Code"/>
      </w:pPr>
      <w:r>
        <w:t xml:space="preserve">    pGWS8UserPlaneFTEID [2] FTEID,</w:t>
      </w:r>
    </w:p>
    <w:p w14:paraId="37FCE923" w14:textId="77777777" w:rsidR="00FE429E" w:rsidRDefault="00FE429E" w:rsidP="00FE429E">
      <w:pPr>
        <w:pStyle w:val="Code"/>
      </w:pPr>
      <w:r>
        <w:lastRenderedPageBreak/>
        <w:t xml:space="preserve">    qCI                 [3] QCI</w:t>
      </w:r>
    </w:p>
    <w:p w14:paraId="7C88ACFE" w14:textId="77777777" w:rsidR="00FE429E" w:rsidRDefault="00FE429E" w:rsidP="00FE429E">
      <w:pPr>
        <w:pStyle w:val="Code"/>
      </w:pPr>
      <w:r>
        <w:t>}</w:t>
      </w:r>
    </w:p>
    <w:p w14:paraId="22617ED7" w14:textId="77777777" w:rsidR="00FE429E" w:rsidRDefault="00FE429E" w:rsidP="00FE429E">
      <w:pPr>
        <w:pStyle w:val="Code"/>
      </w:pPr>
    </w:p>
    <w:p w14:paraId="114BCD9C" w14:textId="77777777" w:rsidR="00FE429E" w:rsidRDefault="00FE429E" w:rsidP="00FE429E">
      <w:pPr>
        <w:pStyle w:val="Code"/>
      </w:pPr>
      <w:r>
        <w:t>QCI ::= INTEGER (0..255)</w:t>
      </w:r>
    </w:p>
    <w:p w14:paraId="241B826F" w14:textId="77777777" w:rsidR="00FE429E" w:rsidRDefault="00FE429E" w:rsidP="00FE429E">
      <w:pPr>
        <w:pStyle w:val="Code"/>
      </w:pPr>
    </w:p>
    <w:p w14:paraId="4E67AEF8" w14:textId="77777777" w:rsidR="00FE429E" w:rsidRDefault="00FE429E" w:rsidP="00FE429E">
      <w:pPr>
        <w:pStyle w:val="Code"/>
      </w:pPr>
      <w:r>
        <w:t>GTPTunnelInfo ::= SEQUENCE</w:t>
      </w:r>
    </w:p>
    <w:p w14:paraId="7AB04757" w14:textId="77777777" w:rsidR="00FE429E" w:rsidRDefault="00FE429E" w:rsidP="00FE429E">
      <w:pPr>
        <w:pStyle w:val="Code"/>
      </w:pPr>
      <w:r>
        <w:t>{</w:t>
      </w:r>
    </w:p>
    <w:p w14:paraId="57ADE058" w14:textId="77777777" w:rsidR="00FE429E" w:rsidRDefault="00FE429E" w:rsidP="00FE429E">
      <w:pPr>
        <w:pStyle w:val="Code"/>
      </w:pPr>
      <w:r>
        <w:t xml:space="preserve">    fiveGSGTPTunnels [1] FiveGSGTPTunnels OPTIONAL</w:t>
      </w:r>
    </w:p>
    <w:p w14:paraId="44848708" w14:textId="77777777" w:rsidR="00FE429E" w:rsidRDefault="00FE429E" w:rsidP="00FE429E">
      <w:pPr>
        <w:pStyle w:val="Code"/>
      </w:pPr>
      <w:r>
        <w:t>}</w:t>
      </w:r>
    </w:p>
    <w:p w14:paraId="2B3D0970" w14:textId="77777777" w:rsidR="00FE429E" w:rsidRDefault="00FE429E" w:rsidP="00FE429E">
      <w:pPr>
        <w:pStyle w:val="Code"/>
      </w:pPr>
    </w:p>
    <w:p w14:paraId="5F9FC4C2" w14:textId="77777777" w:rsidR="00FE429E" w:rsidRDefault="00FE429E" w:rsidP="00FE429E">
      <w:pPr>
        <w:pStyle w:val="CodeHeader"/>
      </w:pPr>
      <w:r>
        <w:t>-- ==================</w:t>
      </w:r>
    </w:p>
    <w:p w14:paraId="0F4C33BA" w14:textId="77777777" w:rsidR="00FE429E" w:rsidRDefault="00FE429E" w:rsidP="00FE429E">
      <w:pPr>
        <w:pStyle w:val="CodeHeader"/>
      </w:pPr>
      <w:r>
        <w:t>-- 5G UPF definitions</w:t>
      </w:r>
    </w:p>
    <w:p w14:paraId="79691399" w14:textId="77777777" w:rsidR="00FE429E" w:rsidRDefault="00FE429E" w:rsidP="00FE429E">
      <w:pPr>
        <w:pStyle w:val="Code"/>
      </w:pPr>
      <w:r>
        <w:t>-- ==================</w:t>
      </w:r>
    </w:p>
    <w:p w14:paraId="4F21DB27" w14:textId="77777777" w:rsidR="00FE429E" w:rsidRDefault="00FE429E" w:rsidP="00FE429E">
      <w:pPr>
        <w:pStyle w:val="Code"/>
      </w:pPr>
    </w:p>
    <w:p w14:paraId="60E149B2" w14:textId="77777777" w:rsidR="00FE429E" w:rsidRDefault="00FE429E" w:rsidP="00FE429E">
      <w:pPr>
        <w:pStyle w:val="Code"/>
      </w:pPr>
      <w:r>
        <w:t>UPFCCPDU ::= OCTET STRING</w:t>
      </w:r>
    </w:p>
    <w:p w14:paraId="3DD52C66" w14:textId="77777777" w:rsidR="00FE429E" w:rsidRDefault="00FE429E" w:rsidP="00FE429E">
      <w:pPr>
        <w:pStyle w:val="Code"/>
      </w:pPr>
    </w:p>
    <w:p w14:paraId="36150CC3" w14:textId="77777777" w:rsidR="00FE429E" w:rsidRDefault="00FE429E" w:rsidP="00FE429E">
      <w:pPr>
        <w:pStyle w:val="Code"/>
      </w:pPr>
      <w:r>
        <w:t>-- See clause 6.2.3.8 for the details of this structure</w:t>
      </w:r>
    </w:p>
    <w:p w14:paraId="60976829" w14:textId="77777777" w:rsidR="00FE429E" w:rsidRDefault="00FE429E" w:rsidP="00FE429E">
      <w:pPr>
        <w:pStyle w:val="Code"/>
      </w:pPr>
      <w:r>
        <w:t>ExtendedUPFCCPDU ::= SEQUENCE</w:t>
      </w:r>
    </w:p>
    <w:p w14:paraId="2B83C623" w14:textId="77777777" w:rsidR="00FE429E" w:rsidRDefault="00FE429E" w:rsidP="00FE429E">
      <w:pPr>
        <w:pStyle w:val="Code"/>
      </w:pPr>
      <w:r>
        <w:t>{</w:t>
      </w:r>
    </w:p>
    <w:p w14:paraId="7954ED00" w14:textId="77777777" w:rsidR="00FE429E" w:rsidRDefault="00FE429E" w:rsidP="00FE429E">
      <w:pPr>
        <w:pStyle w:val="Code"/>
      </w:pPr>
      <w:r>
        <w:t xml:space="preserve">    payload [1] UPFCCPDUPayload,</w:t>
      </w:r>
    </w:p>
    <w:p w14:paraId="4A15135C" w14:textId="77777777" w:rsidR="00FE429E" w:rsidRDefault="00FE429E" w:rsidP="00FE429E">
      <w:pPr>
        <w:pStyle w:val="Code"/>
      </w:pPr>
      <w:r>
        <w:t xml:space="preserve">    qFI     [2] QFI OPTIONAL</w:t>
      </w:r>
    </w:p>
    <w:p w14:paraId="25947BBA" w14:textId="77777777" w:rsidR="00FE429E" w:rsidRDefault="00FE429E" w:rsidP="00FE429E">
      <w:pPr>
        <w:pStyle w:val="Code"/>
      </w:pPr>
      <w:r>
        <w:t>}</w:t>
      </w:r>
    </w:p>
    <w:p w14:paraId="4C5B571A" w14:textId="77777777" w:rsidR="00FE429E" w:rsidRDefault="00FE429E" w:rsidP="00FE429E">
      <w:pPr>
        <w:pStyle w:val="Code"/>
      </w:pPr>
    </w:p>
    <w:p w14:paraId="672953B0" w14:textId="77777777" w:rsidR="00FE429E" w:rsidRDefault="00FE429E" w:rsidP="00FE429E">
      <w:pPr>
        <w:pStyle w:val="CodeHeader"/>
      </w:pPr>
      <w:r>
        <w:t>-- =================</w:t>
      </w:r>
    </w:p>
    <w:p w14:paraId="377C7F93" w14:textId="77777777" w:rsidR="00FE429E" w:rsidRDefault="00FE429E" w:rsidP="00FE429E">
      <w:pPr>
        <w:pStyle w:val="CodeHeader"/>
      </w:pPr>
      <w:r>
        <w:t>-- 5G UPF parameters</w:t>
      </w:r>
    </w:p>
    <w:p w14:paraId="3E36EED0" w14:textId="77777777" w:rsidR="00FE429E" w:rsidRDefault="00FE429E" w:rsidP="00FE429E">
      <w:pPr>
        <w:pStyle w:val="Code"/>
      </w:pPr>
      <w:r>
        <w:t>-- =================</w:t>
      </w:r>
    </w:p>
    <w:p w14:paraId="5C74752E" w14:textId="77777777" w:rsidR="00FE429E" w:rsidRDefault="00FE429E" w:rsidP="00FE429E">
      <w:pPr>
        <w:pStyle w:val="Code"/>
      </w:pPr>
    </w:p>
    <w:p w14:paraId="7AC05AD2" w14:textId="77777777" w:rsidR="00FE429E" w:rsidRDefault="00FE429E" w:rsidP="00FE429E">
      <w:pPr>
        <w:pStyle w:val="Code"/>
      </w:pPr>
      <w:r>
        <w:t>UPFCCPDUPayload ::= CHOICE</w:t>
      </w:r>
    </w:p>
    <w:p w14:paraId="406926D2" w14:textId="77777777" w:rsidR="00FE429E" w:rsidRDefault="00FE429E" w:rsidP="00FE429E">
      <w:pPr>
        <w:pStyle w:val="Code"/>
      </w:pPr>
      <w:r>
        <w:t>{</w:t>
      </w:r>
    </w:p>
    <w:p w14:paraId="1D031BEF" w14:textId="77777777" w:rsidR="00FE429E" w:rsidRDefault="00FE429E" w:rsidP="00FE429E">
      <w:pPr>
        <w:pStyle w:val="Code"/>
      </w:pPr>
      <w:r>
        <w:t xml:space="preserve">    uPFIPCC           [1] OCTET STRING,</w:t>
      </w:r>
    </w:p>
    <w:p w14:paraId="1B536AE8" w14:textId="77777777" w:rsidR="00FE429E" w:rsidRDefault="00FE429E" w:rsidP="00FE429E">
      <w:pPr>
        <w:pStyle w:val="Code"/>
      </w:pPr>
      <w:r>
        <w:t xml:space="preserve">    uPFEthernetCC     [2] OCTET STRING,</w:t>
      </w:r>
    </w:p>
    <w:p w14:paraId="6A38F9E8" w14:textId="77777777" w:rsidR="00FE429E" w:rsidRDefault="00FE429E" w:rsidP="00FE429E">
      <w:pPr>
        <w:pStyle w:val="Code"/>
      </w:pPr>
      <w:r>
        <w:t xml:space="preserve">    uPFUnstructuredCC [3] OCTET STRING</w:t>
      </w:r>
    </w:p>
    <w:p w14:paraId="26D818E4" w14:textId="77777777" w:rsidR="00FE429E" w:rsidRDefault="00FE429E" w:rsidP="00FE429E">
      <w:pPr>
        <w:pStyle w:val="Code"/>
      </w:pPr>
      <w:r>
        <w:t>}</w:t>
      </w:r>
    </w:p>
    <w:p w14:paraId="4B3FB3FA" w14:textId="77777777" w:rsidR="00FE429E" w:rsidRDefault="00FE429E" w:rsidP="00FE429E">
      <w:pPr>
        <w:pStyle w:val="Code"/>
      </w:pPr>
    </w:p>
    <w:p w14:paraId="65E84CCB" w14:textId="77777777" w:rsidR="00FE429E" w:rsidRDefault="00FE429E" w:rsidP="00FE429E">
      <w:pPr>
        <w:pStyle w:val="Code"/>
      </w:pPr>
      <w:r>
        <w:t>QFI ::= INTEGER (0..63)</w:t>
      </w:r>
    </w:p>
    <w:p w14:paraId="1BD6F2D2" w14:textId="77777777" w:rsidR="00FE429E" w:rsidRDefault="00FE429E" w:rsidP="00FE429E">
      <w:pPr>
        <w:pStyle w:val="Code"/>
      </w:pPr>
    </w:p>
    <w:p w14:paraId="202E2B6C" w14:textId="77777777" w:rsidR="00FE429E" w:rsidRDefault="00FE429E" w:rsidP="00FE429E">
      <w:pPr>
        <w:pStyle w:val="CodeHeader"/>
      </w:pPr>
      <w:r>
        <w:t>-- ==================</w:t>
      </w:r>
    </w:p>
    <w:p w14:paraId="26448C80" w14:textId="77777777" w:rsidR="00FE429E" w:rsidRDefault="00FE429E" w:rsidP="00FE429E">
      <w:pPr>
        <w:pStyle w:val="CodeHeader"/>
      </w:pPr>
      <w:r>
        <w:t>-- 5G UDM definitions</w:t>
      </w:r>
    </w:p>
    <w:p w14:paraId="2ECEE22B" w14:textId="77777777" w:rsidR="00FE429E" w:rsidRDefault="00FE429E" w:rsidP="00FE429E">
      <w:pPr>
        <w:pStyle w:val="Code"/>
      </w:pPr>
      <w:r>
        <w:t>-- ==================</w:t>
      </w:r>
    </w:p>
    <w:p w14:paraId="51C75307" w14:textId="77777777" w:rsidR="00FE429E" w:rsidRDefault="00FE429E" w:rsidP="00FE429E">
      <w:pPr>
        <w:pStyle w:val="Code"/>
      </w:pPr>
    </w:p>
    <w:p w14:paraId="66C9115A" w14:textId="77777777" w:rsidR="00FE429E" w:rsidRDefault="00FE429E" w:rsidP="00FE429E">
      <w:pPr>
        <w:pStyle w:val="Code"/>
      </w:pPr>
      <w:r>
        <w:t>UDMServingSystemMessage ::= SEQUENCE</w:t>
      </w:r>
    </w:p>
    <w:p w14:paraId="4AAB936B" w14:textId="77777777" w:rsidR="00FE429E" w:rsidRDefault="00FE429E" w:rsidP="00FE429E">
      <w:pPr>
        <w:pStyle w:val="Code"/>
      </w:pPr>
      <w:r>
        <w:t>{</w:t>
      </w:r>
    </w:p>
    <w:p w14:paraId="33435506" w14:textId="77777777" w:rsidR="00FE429E" w:rsidRDefault="00FE429E" w:rsidP="00FE429E">
      <w:pPr>
        <w:pStyle w:val="Code"/>
      </w:pPr>
      <w:r>
        <w:t xml:space="preserve">    sUPI                        [1] SUPI,</w:t>
      </w:r>
    </w:p>
    <w:p w14:paraId="3921A943" w14:textId="77777777" w:rsidR="00FE429E" w:rsidRDefault="00FE429E" w:rsidP="00FE429E">
      <w:pPr>
        <w:pStyle w:val="Code"/>
      </w:pPr>
      <w:r>
        <w:t xml:space="preserve">    pEI                         [2] PEI OPTIONAL,</w:t>
      </w:r>
    </w:p>
    <w:p w14:paraId="5B674043" w14:textId="77777777" w:rsidR="00FE429E" w:rsidRDefault="00FE429E" w:rsidP="00FE429E">
      <w:pPr>
        <w:pStyle w:val="Code"/>
      </w:pPr>
      <w:r>
        <w:t xml:space="preserve">    gPSI                        [3] GPSI OPTIONAL,</w:t>
      </w:r>
    </w:p>
    <w:p w14:paraId="23192AC6" w14:textId="77777777" w:rsidR="00FE429E" w:rsidRDefault="00FE429E" w:rsidP="00FE429E">
      <w:pPr>
        <w:pStyle w:val="Code"/>
      </w:pPr>
      <w:r>
        <w:t xml:space="preserve">    gUAMI                       [4] GUAMI OPTIONAL,</w:t>
      </w:r>
    </w:p>
    <w:p w14:paraId="178ABF01" w14:textId="77777777" w:rsidR="00FE429E" w:rsidRDefault="00FE429E" w:rsidP="00FE429E">
      <w:pPr>
        <w:pStyle w:val="Code"/>
      </w:pPr>
      <w:r>
        <w:t xml:space="preserve">    gUMMEI                      [5] GUMMEI OPTIONAL,</w:t>
      </w:r>
    </w:p>
    <w:p w14:paraId="40CE515F" w14:textId="77777777" w:rsidR="00FE429E" w:rsidRDefault="00FE429E" w:rsidP="00FE429E">
      <w:pPr>
        <w:pStyle w:val="Code"/>
      </w:pPr>
      <w:r>
        <w:t xml:space="preserve">    pLMNID                      [6] PLMNID OPTIONAL,</w:t>
      </w:r>
    </w:p>
    <w:p w14:paraId="46147258" w14:textId="77777777" w:rsidR="00FE429E" w:rsidRDefault="00FE429E" w:rsidP="00FE429E">
      <w:pPr>
        <w:pStyle w:val="Code"/>
      </w:pPr>
      <w:r>
        <w:t xml:space="preserve">    servingSystemMethod         [7] UDMServingSystemMethod,</w:t>
      </w:r>
    </w:p>
    <w:p w14:paraId="197362BA" w14:textId="77777777" w:rsidR="00FE429E" w:rsidRDefault="00FE429E" w:rsidP="00FE429E">
      <w:pPr>
        <w:pStyle w:val="Code"/>
      </w:pPr>
      <w:r>
        <w:t xml:space="preserve">    serviceID                   [8] ServiceID OPTIONAL</w:t>
      </w:r>
    </w:p>
    <w:p w14:paraId="7A9F3B5B" w14:textId="77777777" w:rsidR="00FE429E" w:rsidRDefault="00FE429E" w:rsidP="00FE429E">
      <w:pPr>
        <w:pStyle w:val="Code"/>
      </w:pPr>
      <w:r>
        <w:t>}</w:t>
      </w:r>
    </w:p>
    <w:p w14:paraId="49B4FE54" w14:textId="77777777" w:rsidR="00FE429E" w:rsidRDefault="00FE429E" w:rsidP="00FE429E">
      <w:pPr>
        <w:pStyle w:val="Code"/>
      </w:pPr>
    </w:p>
    <w:p w14:paraId="3F8DC87D" w14:textId="77777777" w:rsidR="00FE429E" w:rsidRDefault="00FE429E" w:rsidP="00FE429E">
      <w:pPr>
        <w:pStyle w:val="Code"/>
      </w:pPr>
      <w:r>
        <w:t>UDMSubscriberRecordChangeMessage ::= SEQUENCE</w:t>
      </w:r>
    </w:p>
    <w:p w14:paraId="3D51336F" w14:textId="77777777" w:rsidR="00FE429E" w:rsidRDefault="00FE429E" w:rsidP="00FE429E">
      <w:pPr>
        <w:pStyle w:val="Code"/>
      </w:pPr>
      <w:r>
        <w:t>{</w:t>
      </w:r>
    </w:p>
    <w:p w14:paraId="6F2F02DC" w14:textId="77777777" w:rsidR="00FE429E" w:rsidRDefault="00FE429E" w:rsidP="00FE429E">
      <w:pPr>
        <w:pStyle w:val="Code"/>
      </w:pPr>
      <w:r>
        <w:t xml:space="preserve">    sUPI                           [1] SUPI OPTIONAL,</w:t>
      </w:r>
    </w:p>
    <w:p w14:paraId="798DB472" w14:textId="77777777" w:rsidR="00FE429E" w:rsidRDefault="00FE429E" w:rsidP="00FE429E">
      <w:pPr>
        <w:pStyle w:val="Code"/>
      </w:pPr>
      <w:r>
        <w:t xml:space="preserve">    pEI                            [2] PEI OPTIONAL,</w:t>
      </w:r>
    </w:p>
    <w:p w14:paraId="4C506370" w14:textId="77777777" w:rsidR="00FE429E" w:rsidRDefault="00FE429E" w:rsidP="00FE429E">
      <w:pPr>
        <w:pStyle w:val="Code"/>
      </w:pPr>
      <w:r>
        <w:t xml:space="preserve">    gPSI                           [3] GPSI OPTIONAL,</w:t>
      </w:r>
    </w:p>
    <w:p w14:paraId="43039A6D" w14:textId="77777777" w:rsidR="00FE429E" w:rsidRDefault="00FE429E" w:rsidP="00FE429E">
      <w:pPr>
        <w:pStyle w:val="Code"/>
      </w:pPr>
      <w:r>
        <w:t xml:space="preserve">    oldPEI                         [4] PEI OPTIONAL,</w:t>
      </w:r>
    </w:p>
    <w:p w14:paraId="7C482029" w14:textId="77777777" w:rsidR="00FE429E" w:rsidRDefault="00FE429E" w:rsidP="00FE429E">
      <w:pPr>
        <w:pStyle w:val="Code"/>
      </w:pPr>
      <w:r>
        <w:t xml:space="preserve">    oldSUPI                        [5] SUPI OPTIONAL,</w:t>
      </w:r>
    </w:p>
    <w:p w14:paraId="7606B98E" w14:textId="77777777" w:rsidR="00FE429E" w:rsidRDefault="00FE429E" w:rsidP="00FE429E">
      <w:pPr>
        <w:pStyle w:val="Code"/>
      </w:pPr>
      <w:r>
        <w:t xml:space="preserve">    oldGPSI                        [6] GPSI OPTIONAL,</w:t>
      </w:r>
    </w:p>
    <w:p w14:paraId="7B0975BE" w14:textId="77777777" w:rsidR="00FE429E" w:rsidRDefault="00FE429E" w:rsidP="00FE429E">
      <w:pPr>
        <w:pStyle w:val="Code"/>
      </w:pPr>
      <w:r>
        <w:t xml:space="preserve">    oldserviceID                   [7] ServiceID OPTIONAL,</w:t>
      </w:r>
    </w:p>
    <w:p w14:paraId="34F6EF4A" w14:textId="77777777" w:rsidR="00FE429E" w:rsidRDefault="00FE429E" w:rsidP="00FE429E">
      <w:pPr>
        <w:pStyle w:val="Code"/>
      </w:pPr>
      <w:r>
        <w:t xml:space="preserve">    subscriberRecordChangeMethod   [8] UDMSubscriberRecordChangeMethod,</w:t>
      </w:r>
    </w:p>
    <w:p w14:paraId="0046A7B4" w14:textId="77777777" w:rsidR="00FE429E" w:rsidRDefault="00FE429E" w:rsidP="00FE429E">
      <w:pPr>
        <w:pStyle w:val="Code"/>
      </w:pPr>
      <w:r>
        <w:t xml:space="preserve">    serviceID                      [9] ServiceID OPTIONAL</w:t>
      </w:r>
    </w:p>
    <w:p w14:paraId="319C523F" w14:textId="77777777" w:rsidR="00FE429E" w:rsidRDefault="00FE429E" w:rsidP="00FE429E">
      <w:pPr>
        <w:pStyle w:val="Code"/>
      </w:pPr>
      <w:r>
        <w:t>}</w:t>
      </w:r>
    </w:p>
    <w:p w14:paraId="550C1B05" w14:textId="77777777" w:rsidR="00FE429E" w:rsidRDefault="00FE429E" w:rsidP="00FE429E">
      <w:pPr>
        <w:pStyle w:val="Code"/>
      </w:pPr>
    </w:p>
    <w:p w14:paraId="4C7578C4" w14:textId="77777777" w:rsidR="00FE429E" w:rsidRDefault="00FE429E" w:rsidP="00FE429E">
      <w:pPr>
        <w:pStyle w:val="Code"/>
      </w:pPr>
      <w:r>
        <w:t>UDMCancelLocationMessage ::= SEQUENCE</w:t>
      </w:r>
    </w:p>
    <w:p w14:paraId="51A6CAE6" w14:textId="77777777" w:rsidR="00FE429E" w:rsidRDefault="00FE429E" w:rsidP="00FE429E">
      <w:pPr>
        <w:pStyle w:val="Code"/>
      </w:pPr>
      <w:r>
        <w:t>{</w:t>
      </w:r>
    </w:p>
    <w:p w14:paraId="06C2AF47" w14:textId="77777777" w:rsidR="00FE429E" w:rsidRDefault="00FE429E" w:rsidP="00FE429E">
      <w:pPr>
        <w:pStyle w:val="Code"/>
      </w:pPr>
      <w:r>
        <w:t xml:space="preserve">    sUPI                        [1] SUPI,</w:t>
      </w:r>
    </w:p>
    <w:p w14:paraId="75CAE279" w14:textId="77777777" w:rsidR="00FE429E" w:rsidRDefault="00FE429E" w:rsidP="00FE429E">
      <w:pPr>
        <w:pStyle w:val="Code"/>
      </w:pPr>
      <w:r>
        <w:t xml:space="preserve">    pEI                         [2] PEI OPTIONAL,</w:t>
      </w:r>
    </w:p>
    <w:p w14:paraId="035F3831" w14:textId="77777777" w:rsidR="00FE429E" w:rsidRDefault="00FE429E" w:rsidP="00FE429E">
      <w:pPr>
        <w:pStyle w:val="Code"/>
      </w:pPr>
      <w:r>
        <w:t xml:space="preserve">    gPSI                        [3] GPSI OPTIONAL,</w:t>
      </w:r>
    </w:p>
    <w:p w14:paraId="76FB6991" w14:textId="77777777" w:rsidR="00FE429E" w:rsidRDefault="00FE429E" w:rsidP="00FE429E">
      <w:pPr>
        <w:pStyle w:val="Code"/>
      </w:pPr>
      <w:r>
        <w:t xml:space="preserve">    gUAMI                       [4] GUAMI OPTIONAL,</w:t>
      </w:r>
    </w:p>
    <w:p w14:paraId="260DE19A" w14:textId="77777777" w:rsidR="00FE429E" w:rsidRDefault="00FE429E" w:rsidP="00FE429E">
      <w:pPr>
        <w:pStyle w:val="Code"/>
      </w:pPr>
      <w:r>
        <w:t xml:space="preserve">    pLMNID                      [5] PLMNID OPTIONAL,</w:t>
      </w:r>
    </w:p>
    <w:p w14:paraId="7D94A995" w14:textId="77777777" w:rsidR="00FE429E" w:rsidRDefault="00FE429E" w:rsidP="00FE429E">
      <w:pPr>
        <w:pStyle w:val="Code"/>
      </w:pPr>
      <w:r>
        <w:t xml:space="preserve">    cancelLocationMethod        [6] UDMCancelLocationMethod</w:t>
      </w:r>
    </w:p>
    <w:p w14:paraId="4B3AB4C3" w14:textId="77777777" w:rsidR="00FE429E" w:rsidRDefault="00FE429E" w:rsidP="00FE429E">
      <w:pPr>
        <w:pStyle w:val="Code"/>
      </w:pPr>
      <w:r>
        <w:t>}</w:t>
      </w:r>
    </w:p>
    <w:p w14:paraId="26356B97" w14:textId="77777777" w:rsidR="00FE429E" w:rsidRDefault="00FE429E" w:rsidP="00FE429E">
      <w:pPr>
        <w:pStyle w:val="Code"/>
      </w:pPr>
    </w:p>
    <w:p w14:paraId="6A6D5605" w14:textId="77777777" w:rsidR="00FE429E" w:rsidRDefault="00FE429E" w:rsidP="00FE429E">
      <w:pPr>
        <w:pStyle w:val="Code"/>
      </w:pPr>
      <w:r>
        <w:t>UDMLocationInformationResult ::= SEQUENCE</w:t>
      </w:r>
    </w:p>
    <w:p w14:paraId="7F89F9AB" w14:textId="77777777" w:rsidR="00FE429E" w:rsidRDefault="00FE429E" w:rsidP="00FE429E">
      <w:pPr>
        <w:pStyle w:val="Code"/>
      </w:pPr>
      <w:r>
        <w:t>{</w:t>
      </w:r>
    </w:p>
    <w:p w14:paraId="6B3C1EFD" w14:textId="77777777" w:rsidR="00FE429E" w:rsidRDefault="00FE429E" w:rsidP="00FE429E">
      <w:pPr>
        <w:pStyle w:val="Code"/>
      </w:pPr>
      <w:r>
        <w:t xml:space="preserve">    sUPI                     [1] SUPI,</w:t>
      </w:r>
    </w:p>
    <w:p w14:paraId="7C7DB223" w14:textId="77777777" w:rsidR="00FE429E" w:rsidRDefault="00FE429E" w:rsidP="00FE429E">
      <w:pPr>
        <w:pStyle w:val="Code"/>
      </w:pPr>
      <w:r>
        <w:lastRenderedPageBreak/>
        <w:t xml:space="preserve">    pEI                      [2] PEI OPTIONAL,</w:t>
      </w:r>
    </w:p>
    <w:p w14:paraId="7D27EE02" w14:textId="77777777" w:rsidR="00FE429E" w:rsidRDefault="00FE429E" w:rsidP="00FE429E">
      <w:pPr>
        <w:pStyle w:val="Code"/>
      </w:pPr>
      <w:r>
        <w:t xml:space="preserve">    gPSI                     [3] GPSI OPTIONAL,</w:t>
      </w:r>
    </w:p>
    <w:p w14:paraId="7FE2C852" w14:textId="77777777" w:rsidR="00FE429E" w:rsidRDefault="00FE429E" w:rsidP="00FE429E">
      <w:pPr>
        <w:pStyle w:val="Code"/>
      </w:pPr>
      <w:r>
        <w:t xml:space="preserve">    locationInfoRequest      [4] UDMLocationInfoRequest,</w:t>
      </w:r>
    </w:p>
    <w:p w14:paraId="3A2BECE6" w14:textId="77777777" w:rsidR="00FE429E" w:rsidRDefault="00FE429E" w:rsidP="00FE429E">
      <w:pPr>
        <w:pStyle w:val="Code"/>
      </w:pPr>
      <w:r>
        <w:t xml:space="preserve">    vPLMNID                  [5] PLMNID OPTIONAL,</w:t>
      </w:r>
    </w:p>
    <w:p w14:paraId="422BF7D1" w14:textId="77777777" w:rsidR="00FE429E" w:rsidRDefault="00FE429E" w:rsidP="00FE429E">
      <w:pPr>
        <w:pStyle w:val="Code"/>
      </w:pPr>
      <w:r>
        <w:t xml:space="preserve">    currentLocationIndicator [6] BOOLEAN OPTIONAL,</w:t>
      </w:r>
    </w:p>
    <w:p w14:paraId="2BCED29C" w14:textId="77777777" w:rsidR="00FE429E" w:rsidRDefault="00FE429E" w:rsidP="00FE429E">
      <w:pPr>
        <w:pStyle w:val="Code"/>
      </w:pPr>
      <w:r>
        <w:t xml:space="preserve">    aMFInstanceID            [7] NFID OPTIONAL,</w:t>
      </w:r>
    </w:p>
    <w:p w14:paraId="387281AA" w14:textId="77777777" w:rsidR="00FE429E" w:rsidRDefault="00FE429E" w:rsidP="00FE429E">
      <w:pPr>
        <w:pStyle w:val="Code"/>
      </w:pPr>
      <w:r>
        <w:t xml:space="preserve">    sMSFInstanceID           [8] NFID OPTIONAL,</w:t>
      </w:r>
    </w:p>
    <w:p w14:paraId="1BE52C2E" w14:textId="77777777" w:rsidR="00FE429E" w:rsidRDefault="00FE429E" w:rsidP="00FE429E">
      <w:pPr>
        <w:pStyle w:val="Code"/>
      </w:pPr>
      <w:r>
        <w:t xml:space="preserve">    location                 [9] Location OPTIONAL,</w:t>
      </w:r>
    </w:p>
    <w:p w14:paraId="41DC96E2" w14:textId="77777777" w:rsidR="00FE429E" w:rsidRDefault="00FE429E" w:rsidP="00FE429E">
      <w:pPr>
        <w:pStyle w:val="Code"/>
      </w:pPr>
      <w:r>
        <w:t xml:space="preserve">    rATType                  [10] RATType OPTIONAL,</w:t>
      </w:r>
    </w:p>
    <w:p w14:paraId="46954274" w14:textId="4E141EDB" w:rsidR="00FE429E" w:rsidRDefault="002556C3" w:rsidP="00FE429E">
      <w:pPr>
        <w:pStyle w:val="Code"/>
      </w:pPr>
      <w:r>
        <w:t xml:space="preserve">    problemDetails           [11] UDMProblemDetails OPTIONAL</w:t>
      </w:r>
    </w:p>
    <w:p w14:paraId="67233AA0" w14:textId="77777777" w:rsidR="00FE429E" w:rsidRDefault="00FE429E" w:rsidP="00FE429E">
      <w:pPr>
        <w:pStyle w:val="Code"/>
      </w:pPr>
      <w:r>
        <w:t>}</w:t>
      </w:r>
    </w:p>
    <w:p w14:paraId="4D8CE7D6" w14:textId="77777777" w:rsidR="00FE429E" w:rsidRDefault="00FE429E" w:rsidP="00FE429E">
      <w:pPr>
        <w:pStyle w:val="Code"/>
      </w:pPr>
    </w:p>
    <w:p w14:paraId="31A6E32C" w14:textId="77777777" w:rsidR="00FE429E" w:rsidRDefault="00FE429E" w:rsidP="00FE429E">
      <w:pPr>
        <w:pStyle w:val="Code"/>
      </w:pPr>
      <w:r>
        <w:t>UDMUEInformationResponse ::= SEQUENCE</w:t>
      </w:r>
    </w:p>
    <w:p w14:paraId="6A65CE12" w14:textId="77777777" w:rsidR="00FE429E" w:rsidRDefault="00FE429E" w:rsidP="00FE429E">
      <w:pPr>
        <w:pStyle w:val="Code"/>
      </w:pPr>
      <w:r>
        <w:t>{</w:t>
      </w:r>
    </w:p>
    <w:p w14:paraId="5E9F867E" w14:textId="77777777" w:rsidR="00FE429E" w:rsidRDefault="00FE429E" w:rsidP="00FE429E">
      <w:pPr>
        <w:pStyle w:val="Code"/>
      </w:pPr>
      <w:r>
        <w:t xml:space="preserve">    sUPI                        [1] SUPI,</w:t>
      </w:r>
    </w:p>
    <w:p w14:paraId="28F77694" w14:textId="77777777" w:rsidR="00FE429E" w:rsidRDefault="00FE429E" w:rsidP="00FE429E">
      <w:pPr>
        <w:pStyle w:val="Code"/>
      </w:pPr>
      <w:r>
        <w:t xml:space="preserve">    tADSInfo                    [2] UEContextInfo OPTIONAL,</w:t>
      </w:r>
    </w:p>
    <w:p w14:paraId="388CC756" w14:textId="77777777" w:rsidR="00FE429E" w:rsidRDefault="00FE429E" w:rsidP="00FE429E">
      <w:pPr>
        <w:pStyle w:val="Code"/>
      </w:pPr>
      <w:r>
        <w:t xml:space="preserve">    fiveGSUserStateInfo         [3] FiveGSUserStateInfo OPTIONAL,</w:t>
      </w:r>
    </w:p>
    <w:p w14:paraId="0BC7F13B" w14:textId="77777777" w:rsidR="00FE429E" w:rsidRDefault="00FE429E" w:rsidP="00FE429E">
      <w:pPr>
        <w:pStyle w:val="Code"/>
      </w:pPr>
      <w:r>
        <w:t xml:space="preserve">    fiveGSRVCCInfo              [4] FiveGSRVCCInfo OPTIONAL,</w:t>
      </w:r>
    </w:p>
    <w:p w14:paraId="107E26C0" w14:textId="77777777" w:rsidR="00FE429E" w:rsidRDefault="00FE429E" w:rsidP="00FE429E">
      <w:pPr>
        <w:pStyle w:val="Code"/>
      </w:pPr>
      <w:r>
        <w:t xml:space="preserve">    problemDetails              [5] UDMProblemDetails OPTIONAL</w:t>
      </w:r>
    </w:p>
    <w:p w14:paraId="52A13DB6" w14:textId="77777777" w:rsidR="00FE429E" w:rsidRDefault="00FE429E" w:rsidP="00FE429E">
      <w:pPr>
        <w:pStyle w:val="Code"/>
      </w:pPr>
      <w:r>
        <w:t>}</w:t>
      </w:r>
    </w:p>
    <w:p w14:paraId="0EC93E2B" w14:textId="77777777" w:rsidR="00FE429E" w:rsidRDefault="00FE429E" w:rsidP="00FE429E">
      <w:pPr>
        <w:pStyle w:val="Code"/>
      </w:pPr>
    </w:p>
    <w:p w14:paraId="5962C34C" w14:textId="77777777" w:rsidR="00FE429E" w:rsidRDefault="00FE429E" w:rsidP="00FE429E">
      <w:pPr>
        <w:pStyle w:val="Code"/>
      </w:pPr>
      <w:r>
        <w:t>UDMUEAuthenticationResponse ::= SEQUENCE</w:t>
      </w:r>
    </w:p>
    <w:p w14:paraId="3CEB25FB" w14:textId="77777777" w:rsidR="00FE429E" w:rsidRDefault="00FE429E" w:rsidP="00FE429E">
      <w:pPr>
        <w:pStyle w:val="Code"/>
      </w:pPr>
      <w:r>
        <w:t>{</w:t>
      </w:r>
    </w:p>
    <w:p w14:paraId="241CF330" w14:textId="77777777" w:rsidR="00FE429E" w:rsidRDefault="00FE429E" w:rsidP="00FE429E">
      <w:pPr>
        <w:pStyle w:val="Code"/>
      </w:pPr>
      <w:r>
        <w:t xml:space="preserve">    sUPI                        [1] SUPI,</w:t>
      </w:r>
    </w:p>
    <w:p w14:paraId="05AA4C96" w14:textId="77777777" w:rsidR="00FE429E" w:rsidRDefault="00FE429E" w:rsidP="00FE429E">
      <w:pPr>
        <w:pStyle w:val="Code"/>
      </w:pPr>
      <w:r>
        <w:t xml:space="preserve">    authenticationInfoRequest   [2] UDMAuthenticationInfoRequest,</w:t>
      </w:r>
    </w:p>
    <w:p w14:paraId="7148C94A" w14:textId="77777777" w:rsidR="00FE429E" w:rsidRDefault="00FE429E" w:rsidP="00FE429E">
      <w:pPr>
        <w:pStyle w:val="Code"/>
      </w:pPr>
      <w:r>
        <w:t xml:space="preserve">    aKMAIndicator               [3] BOOLEAN OPTIONAL,</w:t>
      </w:r>
    </w:p>
    <w:p w14:paraId="105F21EF" w14:textId="77777777" w:rsidR="00FE429E" w:rsidRDefault="00FE429E" w:rsidP="00FE429E">
      <w:pPr>
        <w:pStyle w:val="Code"/>
      </w:pPr>
      <w:r>
        <w:t xml:space="preserve">    problemDetails              [4] UDMProblemDetails OPTIONAL</w:t>
      </w:r>
    </w:p>
    <w:p w14:paraId="2CA57FA7" w14:textId="77777777" w:rsidR="00FE429E" w:rsidRDefault="00FE429E" w:rsidP="00FE429E">
      <w:pPr>
        <w:pStyle w:val="Code"/>
      </w:pPr>
      <w:r>
        <w:t>}</w:t>
      </w:r>
    </w:p>
    <w:p w14:paraId="641EFB7D" w14:textId="77777777" w:rsidR="00FE429E" w:rsidRDefault="00FE429E" w:rsidP="00FE429E">
      <w:pPr>
        <w:pStyle w:val="Code"/>
      </w:pPr>
    </w:p>
    <w:p w14:paraId="13A2D1BD" w14:textId="77777777" w:rsidR="00FE429E" w:rsidRDefault="00FE429E" w:rsidP="00FE429E">
      <w:pPr>
        <w:pStyle w:val="CodeHeader"/>
      </w:pPr>
      <w:r>
        <w:t>-- =================</w:t>
      </w:r>
    </w:p>
    <w:p w14:paraId="685505A4" w14:textId="77777777" w:rsidR="00FE429E" w:rsidRDefault="00FE429E" w:rsidP="00FE429E">
      <w:pPr>
        <w:pStyle w:val="CodeHeader"/>
      </w:pPr>
      <w:r>
        <w:t>-- 5G UDM parameters</w:t>
      </w:r>
    </w:p>
    <w:p w14:paraId="20C65772" w14:textId="77777777" w:rsidR="00FE429E" w:rsidRDefault="00FE429E" w:rsidP="00FE429E">
      <w:pPr>
        <w:pStyle w:val="Code"/>
      </w:pPr>
      <w:r>
        <w:t>-- =================</w:t>
      </w:r>
    </w:p>
    <w:p w14:paraId="74157558" w14:textId="77777777" w:rsidR="00FE429E" w:rsidRDefault="00FE429E" w:rsidP="00FE429E">
      <w:pPr>
        <w:pStyle w:val="Code"/>
      </w:pPr>
    </w:p>
    <w:p w14:paraId="7643B55D" w14:textId="77777777" w:rsidR="00FE429E" w:rsidRDefault="00FE429E" w:rsidP="00FE429E">
      <w:pPr>
        <w:pStyle w:val="Code"/>
      </w:pPr>
      <w:r>
        <w:t>UDMServingSystemMethod ::= ENUMERATED</w:t>
      </w:r>
    </w:p>
    <w:p w14:paraId="1E91AF7E" w14:textId="77777777" w:rsidR="00FE429E" w:rsidRDefault="00FE429E" w:rsidP="00FE429E">
      <w:pPr>
        <w:pStyle w:val="Code"/>
      </w:pPr>
      <w:r>
        <w:t>{</w:t>
      </w:r>
    </w:p>
    <w:p w14:paraId="56062E3E" w14:textId="77777777" w:rsidR="00FE429E" w:rsidRDefault="00FE429E" w:rsidP="00FE429E">
      <w:pPr>
        <w:pStyle w:val="Code"/>
      </w:pPr>
      <w:r>
        <w:t xml:space="preserve">    amf3GPPAccessRegistration(0),</w:t>
      </w:r>
    </w:p>
    <w:p w14:paraId="4628E693" w14:textId="77777777" w:rsidR="00FE429E" w:rsidRDefault="00FE429E" w:rsidP="00FE429E">
      <w:pPr>
        <w:pStyle w:val="Code"/>
      </w:pPr>
      <w:r>
        <w:t xml:space="preserve">    amfNon3GPPAccessRegistration(1),</w:t>
      </w:r>
    </w:p>
    <w:p w14:paraId="2A227E61" w14:textId="77777777" w:rsidR="00FE429E" w:rsidRDefault="00FE429E" w:rsidP="00FE429E">
      <w:pPr>
        <w:pStyle w:val="Code"/>
      </w:pPr>
      <w:r>
        <w:t xml:space="preserve">    unknown(2)</w:t>
      </w:r>
    </w:p>
    <w:p w14:paraId="08571513" w14:textId="77777777" w:rsidR="00FE429E" w:rsidRDefault="00FE429E" w:rsidP="00FE429E">
      <w:pPr>
        <w:pStyle w:val="Code"/>
      </w:pPr>
      <w:r>
        <w:t>}</w:t>
      </w:r>
    </w:p>
    <w:p w14:paraId="0FD03879" w14:textId="77777777" w:rsidR="00FE429E" w:rsidRDefault="00FE429E" w:rsidP="00FE429E">
      <w:pPr>
        <w:pStyle w:val="Code"/>
      </w:pPr>
    </w:p>
    <w:p w14:paraId="421320C5" w14:textId="77777777" w:rsidR="00FE429E" w:rsidRDefault="00FE429E" w:rsidP="00FE429E">
      <w:pPr>
        <w:pStyle w:val="Code"/>
      </w:pPr>
      <w:r>
        <w:t>UDMSubscriberRecordChangeMethod ::= ENUMERATED</w:t>
      </w:r>
    </w:p>
    <w:p w14:paraId="72DD02D9" w14:textId="77777777" w:rsidR="00FE429E" w:rsidRDefault="00FE429E" w:rsidP="00FE429E">
      <w:pPr>
        <w:pStyle w:val="Code"/>
      </w:pPr>
      <w:r>
        <w:t>{</w:t>
      </w:r>
    </w:p>
    <w:p w14:paraId="23C34482" w14:textId="77777777" w:rsidR="00FE429E" w:rsidRDefault="00FE429E" w:rsidP="00FE429E">
      <w:pPr>
        <w:pStyle w:val="Code"/>
      </w:pPr>
      <w:r>
        <w:t xml:space="preserve">    pEIChange(1),</w:t>
      </w:r>
    </w:p>
    <w:p w14:paraId="1527E481" w14:textId="77777777" w:rsidR="00FE429E" w:rsidRDefault="00FE429E" w:rsidP="00FE429E">
      <w:pPr>
        <w:pStyle w:val="Code"/>
      </w:pPr>
      <w:r>
        <w:t xml:space="preserve">    sUPIChange(2),</w:t>
      </w:r>
    </w:p>
    <w:p w14:paraId="3675E1F6" w14:textId="77777777" w:rsidR="00FE429E" w:rsidRDefault="00FE429E" w:rsidP="00FE429E">
      <w:pPr>
        <w:pStyle w:val="Code"/>
      </w:pPr>
      <w:r>
        <w:t xml:space="preserve">    gPSIChange(3),</w:t>
      </w:r>
    </w:p>
    <w:p w14:paraId="636A5D93" w14:textId="77777777" w:rsidR="00FE429E" w:rsidRDefault="00FE429E" w:rsidP="00FE429E">
      <w:pPr>
        <w:pStyle w:val="Code"/>
      </w:pPr>
      <w:r>
        <w:t xml:space="preserve">    uEDeprovisioning(4),</w:t>
      </w:r>
    </w:p>
    <w:p w14:paraId="0294CDFC" w14:textId="77777777" w:rsidR="00FE429E" w:rsidRDefault="00FE429E" w:rsidP="00FE429E">
      <w:pPr>
        <w:pStyle w:val="Code"/>
      </w:pPr>
      <w:r>
        <w:t xml:space="preserve">    unknown(5),</w:t>
      </w:r>
    </w:p>
    <w:p w14:paraId="21AF0082" w14:textId="77777777" w:rsidR="00FE429E" w:rsidRDefault="00FE429E" w:rsidP="00FE429E">
      <w:pPr>
        <w:pStyle w:val="Code"/>
      </w:pPr>
      <w:r>
        <w:t xml:space="preserve">    serviceIDChange(6)</w:t>
      </w:r>
    </w:p>
    <w:p w14:paraId="51B34B67" w14:textId="77777777" w:rsidR="00FE429E" w:rsidRDefault="00FE429E" w:rsidP="00FE429E">
      <w:pPr>
        <w:pStyle w:val="Code"/>
      </w:pPr>
      <w:r>
        <w:t>}</w:t>
      </w:r>
    </w:p>
    <w:p w14:paraId="66608688" w14:textId="77777777" w:rsidR="00FE429E" w:rsidRDefault="00FE429E" w:rsidP="00FE429E">
      <w:pPr>
        <w:pStyle w:val="Code"/>
      </w:pPr>
    </w:p>
    <w:p w14:paraId="201600A0" w14:textId="77777777" w:rsidR="00FE429E" w:rsidRDefault="00FE429E" w:rsidP="00FE429E">
      <w:pPr>
        <w:pStyle w:val="Code"/>
      </w:pPr>
      <w:r>
        <w:t>UDMCancelLocationMethod ::= ENUMERATED</w:t>
      </w:r>
    </w:p>
    <w:p w14:paraId="0722BF36" w14:textId="77777777" w:rsidR="00FE429E" w:rsidRDefault="00FE429E" w:rsidP="00FE429E">
      <w:pPr>
        <w:pStyle w:val="Code"/>
      </w:pPr>
      <w:r>
        <w:t>{</w:t>
      </w:r>
    </w:p>
    <w:p w14:paraId="5B0E4039" w14:textId="77777777" w:rsidR="00FE429E" w:rsidRDefault="00FE429E" w:rsidP="00FE429E">
      <w:pPr>
        <w:pStyle w:val="Code"/>
      </w:pPr>
      <w:r>
        <w:t xml:space="preserve">    aMF3GPPAccessDeregistration(1),</w:t>
      </w:r>
    </w:p>
    <w:p w14:paraId="4CC2C118" w14:textId="77777777" w:rsidR="00FE429E" w:rsidRDefault="00FE429E" w:rsidP="00FE429E">
      <w:pPr>
        <w:pStyle w:val="Code"/>
      </w:pPr>
      <w:r>
        <w:t xml:space="preserve">    aMFNon3GPPAccessDeregistration(2),</w:t>
      </w:r>
    </w:p>
    <w:p w14:paraId="66768F42" w14:textId="77777777" w:rsidR="00FE429E" w:rsidRDefault="00FE429E" w:rsidP="00FE429E">
      <w:pPr>
        <w:pStyle w:val="Code"/>
      </w:pPr>
      <w:r>
        <w:t xml:space="preserve">    uDMDeregistration(3),</w:t>
      </w:r>
    </w:p>
    <w:p w14:paraId="6D62B323" w14:textId="77777777" w:rsidR="00FE429E" w:rsidRDefault="00FE429E" w:rsidP="00FE429E">
      <w:pPr>
        <w:pStyle w:val="Code"/>
      </w:pPr>
      <w:r>
        <w:t xml:space="preserve">    unknown(4)</w:t>
      </w:r>
    </w:p>
    <w:p w14:paraId="7E7F2F96" w14:textId="77777777" w:rsidR="00FE429E" w:rsidRDefault="00FE429E" w:rsidP="00FE429E">
      <w:pPr>
        <w:pStyle w:val="Code"/>
      </w:pPr>
      <w:r>
        <w:t>}</w:t>
      </w:r>
    </w:p>
    <w:p w14:paraId="705180A8" w14:textId="77777777" w:rsidR="00FE429E" w:rsidRDefault="00FE429E" w:rsidP="00FE429E">
      <w:pPr>
        <w:pStyle w:val="Code"/>
      </w:pPr>
    </w:p>
    <w:p w14:paraId="01C18DEB" w14:textId="77777777" w:rsidR="00FE429E" w:rsidRDefault="00FE429E" w:rsidP="00FE429E">
      <w:pPr>
        <w:pStyle w:val="Code"/>
      </w:pPr>
      <w:r>
        <w:t>ServiceID ::= SEQUENCE</w:t>
      </w:r>
    </w:p>
    <w:p w14:paraId="796E1E99" w14:textId="77777777" w:rsidR="00FE429E" w:rsidRDefault="00FE429E" w:rsidP="00FE429E">
      <w:pPr>
        <w:pStyle w:val="Code"/>
      </w:pPr>
      <w:r>
        <w:t>{</w:t>
      </w:r>
    </w:p>
    <w:p w14:paraId="1098D690" w14:textId="77777777" w:rsidR="00FE429E" w:rsidRDefault="00FE429E" w:rsidP="00FE429E">
      <w:pPr>
        <w:pStyle w:val="Code"/>
      </w:pPr>
      <w:r>
        <w:t xml:space="preserve">    nSSAI                     [1] NSSAI OPTIONAL,</w:t>
      </w:r>
    </w:p>
    <w:p w14:paraId="526C09FC" w14:textId="77777777" w:rsidR="00FE429E" w:rsidRDefault="00FE429E" w:rsidP="00FE429E">
      <w:pPr>
        <w:pStyle w:val="Code"/>
      </w:pPr>
      <w:r>
        <w:t xml:space="preserve">    cAGID                     [2] SEQUENCE OF CAGID OPTIONAL</w:t>
      </w:r>
    </w:p>
    <w:p w14:paraId="15C7E0D1" w14:textId="77777777" w:rsidR="00FE429E" w:rsidRDefault="00FE429E" w:rsidP="00FE429E">
      <w:pPr>
        <w:pStyle w:val="Code"/>
      </w:pPr>
      <w:r>
        <w:t>}</w:t>
      </w:r>
    </w:p>
    <w:p w14:paraId="3008645B" w14:textId="77777777" w:rsidR="00FE429E" w:rsidRDefault="00FE429E" w:rsidP="00FE429E">
      <w:pPr>
        <w:pStyle w:val="Code"/>
      </w:pPr>
    </w:p>
    <w:p w14:paraId="4CFEB3E6" w14:textId="77777777" w:rsidR="00FE429E" w:rsidRDefault="00FE429E" w:rsidP="00FE429E">
      <w:pPr>
        <w:pStyle w:val="Code"/>
      </w:pPr>
      <w:r>
        <w:t>CAGID ::= UTF8String</w:t>
      </w:r>
    </w:p>
    <w:p w14:paraId="62486B46" w14:textId="77777777" w:rsidR="00FE429E" w:rsidRDefault="00FE429E" w:rsidP="00FE429E">
      <w:pPr>
        <w:pStyle w:val="Code"/>
      </w:pPr>
    </w:p>
    <w:p w14:paraId="0F484BC7" w14:textId="77777777" w:rsidR="00FE429E" w:rsidRDefault="00FE429E" w:rsidP="00FE429E">
      <w:pPr>
        <w:pStyle w:val="Code"/>
      </w:pPr>
      <w:r>
        <w:t>UDMAuthenticationInfoRequest ::= SEQUENCE</w:t>
      </w:r>
    </w:p>
    <w:p w14:paraId="638FC19F" w14:textId="77777777" w:rsidR="00FE429E" w:rsidRDefault="00FE429E" w:rsidP="00FE429E">
      <w:pPr>
        <w:pStyle w:val="Code"/>
      </w:pPr>
      <w:r>
        <w:t>{</w:t>
      </w:r>
    </w:p>
    <w:p w14:paraId="1D03D0AC" w14:textId="77777777" w:rsidR="00FE429E" w:rsidRDefault="00FE429E" w:rsidP="00FE429E">
      <w:pPr>
        <w:pStyle w:val="Code"/>
      </w:pPr>
      <w:r>
        <w:t xml:space="preserve">    infoRequestType    [1] UDMInfoRequestType,</w:t>
      </w:r>
    </w:p>
    <w:p w14:paraId="36691D25" w14:textId="77777777" w:rsidR="00FE429E" w:rsidRDefault="00FE429E" w:rsidP="00FE429E">
      <w:pPr>
        <w:pStyle w:val="Code"/>
      </w:pPr>
      <w:r>
        <w:t xml:space="preserve">    rGAuthCtx          [2] SEQUENCE SIZE(1..MAX) OF SubscriberIdentifier,</w:t>
      </w:r>
    </w:p>
    <w:p w14:paraId="798FD2EE" w14:textId="77777777" w:rsidR="00FE429E" w:rsidRDefault="00FE429E" w:rsidP="00FE429E">
      <w:pPr>
        <w:pStyle w:val="Code"/>
      </w:pPr>
      <w:r>
        <w:t xml:space="preserve">    authType           [3] PrimaryAuthenticationType,</w:t>
      </w:r>
    </w:p>
    <w:p w14:paraId="1D9BE109" w14:textId="77777777" w:rsidR="00FE429E" w:rsidRDefault="00FE429E" w:rsidP="00FE429E">
      <w:pPr>
        <w:pStyle w:val="Code"/>
      </w:pPr>
      <w:r>
        <w:t xml:space="preserve">    servingNetworkName [4] PLMNID,</w:t>
      </w:r>
    </w:p>
    <w:p w14:paraId="0014D164" w14:textId="77777777" w:rsidR="00FE429E" w:rsidRDefault="00FE429E" w:rsidP="00FE429E">
      <w:pPr>
        <w:pStyle w:val="Code"/>
      </w:pPr>
      <w:r>
        <w:t xml:space="preserve">    aUSFInstanceID     [5] NFID OPTIONAL,</w:t>
      </w:r>
    </w:p>
    <w:p w14:paraId="39B1A8DE" w14:textId="77777777" w:rsidR="00FE429E" w:rsidRDefault="00FE429E" w:rsidP="00FE429E">
      <w:pPr>
        <w:pStyle w:val="Code"/>
      </w:pPr>
      <w:r>
        <w:t xml:space="preserve">    cellCAGInfo        [6] CAGID OPTIONAL,</w:t>
      </w:r>
    </w:p>
    <w:p w14:paraId="6FA827AF" w14:textId="77777777" w:rsidR="00FE429E" w:rsidRDefault="00FE429E" w:rsidP="00FE429E">
      <w:pPr>
        <w:pStyle w:val="Code"/>
      </w:pPr>
      <w:r>
        <w:t xml:space="preserve">    n5GCIndicator      [7] BOOLEAN OPTIONAL</w:t>
      </w:r>
    </w:p>
    <w:p w14:paraId="210766A7" w14:textId="77777777" w:rsidR="00FE429E" w:rsidRDefault="00FE429E" w:rsidP="00FE429E">
      <w:pPr>
        <w:pStyle w:val="Code"/>
      </w:pPr>
      <w:r>
        <w:t>}</w:t>
      </w:r>
    </w:p>
    <w:p w14:paraId="33F9D4BC" w14:textId="77777777" w:rsidR="00FE429E" w:rsidRDefault="00FE429E" w:rsidP="00FE429E">
      <w:pPr>
        <w:pStyle w:val="Code"/>
      </w:pPr>
    </w:p>
    <w:p w14:paraId="1262EF64" w14:textId="77777777" w:rsidR="00FE429E" w:rsidRDefault="00FE429E" w:rsidP="00FE429E">
      <w:pPr>
        <w:pStyle w:val="Code"/>
      </w:pPr>
      <w:r>
        <w:t>UDMLocationInfoRequest ::= SEQUENCE</w:t>
      </w:r>
    </w:p>
    <w:p w14:paraId="7886808E" w14:textId="77777777" w:rsidR="00FE429E" w:rsidRDefault="00FE429E" w:rsidP="00FE429E">
      <w:pPr>
        <w:pStyle w:val="Code"/>
      </w:pPr>
      <w:r>
        <w:lastRenderedPageBreak/>
        <w:t>{</w:t>
      </w:r>
    </w:p>
    <w:p w14:paraId="5AFEAE63" w14:textId="77777777" w:rsidR="00FE429E" w:rsidRDefault="00FE429E" w:rsidP="00FE429E">
      <w:pPr>
        <w:pStyle w:val="Code"/>
      </w:pPr>
      <w:r>
        <w:t xml:space="preserve">    requested5GSLocation     [1] BOOLEAN OPTIONAL,</w:t>
      </w:r>
    </w:p>
    <w:p w14:paraId="7774EDE5" w14:textId="77777777" w:rsidR="00FE429E" w:rsidRDefault="00FE429E" w:rsidP="00FE429E">
      <w:pPr>
        <w:pStyle w:val="Code"/>
      </w:pPr>
      <w:r>
        <w:t xml:space="preserve">    requestedCurrentLocation [2] BOOLEAN OPTIONAL,</w:t>
      </w:r>
    </w:p>
    <w:p w14:paraId="5BD7538A" w14:textId="77777777" w:rsidR="00FE429E" w:rsidRDefault="00FE429E" w:rsidP="00FE429E">
      <w:pPr>
        <w:pStyle w:val="Code"/>
      </w:pPr>
      <w:r>
        <w:t xml:space="preserve">    requestedRATType         [3] BOOLEAN OPTIONAL,</w:t>
      </w:r>
    </w:p>
    <w:p w14:paraId="6EACBDF4" w14:textId="77777777" w:rsidR="00FE429E" w:rsidRDefault="00FE429E" w:rsidP="00FE429E">
      <w:pPr>
        <w:pStyle w:val="Code"/>
      </w:pPr>
      <w:r>
        <w:t xml:space="preserve">    requestedTimeZone        [4] BOOLEAN OPTIONAL,</w:t>
      </w:r>
    </w:p>
    <w:p w14:paraId="74003E43" w14:textId="77777777" w:rsidR="00FE429E" w:rsidRDefault="00FE429E" w:rsidP="00FE429E">
      <w:pPr>
        <w:pStyle w:val="Code"/>
      </w:pPr>
      <w:r>
        <w:t xml:space="preserve">    requestedServingNode     [5] BOOLEAN OPTIONAL</w:t>
      </w:r>
    </w:p>
    <w:p w14:paraId="48617DA9" w14:textId="77777777" w:rsidR="00FE429E" w:rsidRDefault="00FE429E" w:rsidP="00FE429E">
      <w:pPr>
        <w:pStyle w:val="Code"/>
      </w:pPr>
      <w:r>
        <w:t>}</w:t>
      </w:r>
    </w:p>
    <w:p w14:paraId="5F1E96D5" w14:textId="77777777" w:rsidR="00FE429E" w:rsidRDefault="00FE429E" w:rsidP="00FE429E">
      <w:pPr>
        <w:pStyle w:val="Code"/>
      </w:pPr>
    </w:p>
    <w:p w14:paraId="338D4C6F" w14:textId="77777777" w:rsidR="00FE429E" w:rsidRDefault="00FE429E" w:rsidP="00FE429E">
      <w:pPr>
        <w:pStyle w:val="Code"/>
      </w:pPr>
      <w:r>
        <w:t>UDMProblemDetails ::= SEQUENCE</w:t>
      </w:r>
    </w:p>
    <w:p w14:paraId="4EBA1D1C" w14:textId="77777777" w:rsidR="00FE429E" w:rsidRDefault="00FE429E" w:rsidP="00FE429E">
      <w:pPr>
        <w:pStyle w:val="Code"/>
      </w:pPr>
      <w:r>
        <w:t>{</w:t>
      </w:r>
    </w:p>
    <w:p w14:paraId="54FB8C65" w14:textId="77777777" w:rsidR="00FE429E" w:rsidRDefault="00FE429E" w:rsidP="00FE429E">
      <w:pPr>
        <w:pStyle w:val="Code"/>
      </w:pPr>
      <w:r>
        <w:t xml:space="preserve">    cause        [1] UDMProblemDetailsCause OPTIONAL</w:t>
      </w:r>
    </w:p>
    <w:p w14:paraId="5145D4A2" w14:textId="77777777" w:rsidR="00FE429E" w:rsidRDefault="00FE429E" w:rsidP="00FE429E">
      <w:pPr>
        <w:pStyle w:val="Code"/>
      </w:pPr>
      <w:r>
        <w:t>}</w:t>
      </w:r>
    </w:p>
    <w:p w14:paraId="7EFB31CD" w14:textId="77777777" w:rsidR="00FE429E" w:rsidRDefault="00FE429E" w:rsidP="00FE429E">
      <w:pPr>
        <w:pStyle w:val="Code"/>
      </w:pPr>
    </w:p>
    <w:p w14:paraId="28847CD0" w14:textId="77777777" w:rsidR="00D743B9" w:rsidRDefault="00D743B9" w:rsidP="00D743B9">
      <w:pPr>
        <w:pStyle w:val="Code"/>
      </w:pPr>
      <w:r>
        <w:t>UDMProblemDetailsCause ::= CHOICE</w:t>
      </w:r>
    </w:p>
    <w:p w14:paraId="7DB502F0" w14:textId="77777777" w:rsidR="00D743B9" w:rsidRDefault="00D743B9" w:rsidP="00D743B9">
      <w:pPr>
        <w:pStyle w:val="Code"/>
      </w:pPr>
      <w:r>
        <w:t>{</w:t>
      </w:r>
    </w:p>
    <w:p w14:paraId="243EA70D" w14:textId="77777777" w:rsidR="00D743B9" w:rsidRDefault="00D743B9" w:rsidP="00D743B9">
      <w:pPr>
        <w:pStyle w:val="Code"/>
      </w:pPr>
      <w:r>
        <w:t xml:space="preserve">    uDMDefinedCause       [1] UDMDefinedCause,</w:t>
      </w:r>
    </w:p>
    <w:p w14:paraId="129B6CED" w14:textId="77777777" w:rsidR="00D743B9" w:rsidRDefault="00D743B9" w:rsidP="00D743B9">
      <w:pPr>
        <w:pStyle w:val="Code"/>
      </w:pPr>
      <w:r>
        <w:t xml:space="preserve">    otherCause            [2] UDMProblemDetailsOtherCause</w:t>
      </w:r>
    </w:p>
    <w:p w14:paraId="6FAE7359" w14:textId="77777777" w:rsidR="00D743B9" w:rsidRDefault="00D743B9" w:rsidP="00D743B9">
      <w:pPr>
        <w:pStyle w:val="Code"/>
      </w:pPr>
      <w:r>
        <w:t>}</w:t>
      </w:r>
    </w:p>
    <w:p w14:paraId="128C0077" w14:textId="77777777" w:rsidR="00D743B9" w:rsidRDefault="00D743B9" w:rsidP="00D743B9">
      <w:pPr>
        <w:pStyle w:val="Code"/>
      </w:pPr>
    </w:p>
    <w:p w14:paraId="1FFA94B2" w14:textId="77777777" w:rsidR="00D743B9" w:rsidRDefault="00D743B9" w:rsidP="00D743B9">
      <w:pPr>
        <w:pStyle w:val="Code"/>
      </w:pPr>
      <w:r>
        <w:t>UDMDefinedCause ::= ENUMERATED</w:t>
      </w:r>
    </w:p>
    <w:p w14:paraId="6B2744BB" w14:textId="77777777" w:rsidR="00D743B9" w:rsidRDefault="00D743B9" w:rsidP="00D743B9">
      <w:pPr>
        <w:pStyle w:val="Code"/>
      </w:pPr>
      <w:r>
        <w:t>{</w:t>
      </w:r>
    </w:p>
    <w:p w14:paraId="5C84B27E" w14:textId="77777777" w:rsidR="00D743B9" w:rsidRDefault="00D743B9" w:rsidP="00D743B9">
      <w:pPr>
        <w:pStyle w:val="Code"/>
      </w:pPr>
      <w:r>
        <w:t xml:space="preserve">    userNotFound(1),</w:t>
      </w:r>
    </w:p>
    <w:p w14:paraId="69C06FA7" w14:textId="77777777" w:rsidR="00D743B9" w:rsidRDefault="00D743B9" w:rsidP="00D743B9">
      <w:pPr>
        <w:pStyle w:val="Code"/>
      </w:pPr>
      <w:r>
        <w:t xml:space="preserve">    dataNotFound(2),</w:t>
      </w:r>
    </w:p>
    <w:p w14:paraId="16883861" w14:textId="77777777" w:rsidR="00D743B9" w:rsidRDefault="00D743B9" w:rsidP="00D743B9">
      <w:pPr>
        <w:pStyle w:val="Code"/>
      </w:pPr>
      <w:r>
        <w:t xml:space="preserve">    contextNotFound(3),</w:t>
      </w:r>
    </w:p>
    <w:p w14:paraId="02E7AB7F" w14:textId="77777777" w:rsidR="00D743B9" w:rsidRDefault="00D743B9" w:rsidP="00D743B9">
      <w:pPr>
        <w:pStyle w:val="Code"/>
      </w:pPr>
      <w:r>
        <w:t xml:space="preserve">    subscriptionNotFound(4),</w:t>
      </w:r>
    </w:p>
    <w:p w14:paraId="0CAADAD7" w14:textId="77777777" w:rsidR="00D743B9" w:rsidRDefault="00D743B9" w:rsidP="00D743B9">
      <w:pPr>
        <w:pStyle w:val="Code"/>
      </w:pPr>
      <w:r>
        <w:t xml:space="preserve">    other(5)</w:t>
      </w:r>
    </w:p>
    <w:p w14:paraId="119A2A53" w14:textId="77777777" w:rsidR="00D743B9" w:rsidRDefault="00D743B9" w:rsidP="00D743B9">
      <w:pPr>
        <w:pStyle w:val="Code"/>
      </w:pPr>
      <w:r>
        <w:t>}</w:t>
      </w:r>
    </w:p>
    <w:p w14:paraId="62566FCF" w14:textId="77777777" w:rsidR="00D743B9" w:rsidRDefault="00D743B9" w:rsidP="00D743B9">
      <w:pPr>
        <w:pStyle w:val="Code"/>
      </w:pPr>
    </w:p>
    <w:p w14:paraId="290C3599" w14:textId="77777777" w:rsidR="00D743B9" w:rsidRDefault="00D743B9" w:rsidP="00D743B9">
      <w:pPr>
        <w:pStyle w:val="Code"/>
      </w:pPr>
      <w:r>
        <w:t>UDMInfoRequestType ::= ENUMERATED</w:t>
      </w:r>
    </w:p>
    <w:p w14:paraId="54710533" w14:textId="77777777" w:rsidR="00D743B9" w:rsidRDefault="00D743B9" w:rsidP="00D743B9">
      <w:pPr>
        <w:pStyle w:val="Code"/>
      </w:pPr>
      <w:r>
        <w:t>{</w:t>
      </w:r>
    </w:p>
    <w:p w14:paraId="0EE14E78" w14:textId="77777777" w:rsidR="00D743B9" w:rsidRDefault="00D743B9" w:rsidP="00D743B9">
      <w:pPr>
        <w:pStyle w:val="Code"/>
      </w:pPr>
      <w:r>
        <w:t xml:space="preserve">    hSS(1),</w:t>
      </w:r>
    </w:p>
    <w:p w14:paraId="748C1C5F" w14:textId="77777777" w:rsidR="00D743B9" w:rsidRDefault="00D743B9" w:rsidP="00D743B9">
      <w:pPr>
        <w:pStyle w:val="Code"/>
      </w:pPr>
      <w:r>
        <w:t xml:space="preserve">    aUSF(2),</w:t>
      </w:r>
    </w:p>
    <w:p w14:paraId="3E294CFE" w14:textId="77777777" w:rsidR="00D743B9" w:rsidRDefault="00D743B9" w:rsidP="00D743B9">
      <w:pPr>
        <w:pStyle w:val="Code"/>
      </w:pPr>
      <w:r>
        <w:t xml:space="preserve">    other(3)</w:t>
      </w:r>
    </w:p>
    <w:p w14:paraId="517B7614" w14:textId="77777777" w:rsidR="00D743B9" w:rsidRDefault="00D743B9" w:rsidP="00D743B9">
      <w:pPr>
        <w:pStyle w:val="Code"/>
      </w:pPr>
      <w:r>
        <w:t>}</w:t>
      </w:r>
    </w:p>
    <w:p w14:paraId="086DB3E3" w14:textId="77777777" w:rsidR="00D743B9" w:rsidRDefault="00D743B9" w:rsidP="00D743B9">
      <w:pPr>
        <w:pStyle w:val="Code"/>
      </w:pPr>
    </w:p>
    <w:p w14:paraId="739ABE0A" w14:textId="77777777" w:rsidR="00D743B9" w:rsidRDefault="00D743B9" w:rsidP="00D743B9">
      <w:pPr>
        <w:pStyle w:val="Code"/>
      </w:pPr>
      <w:r>
        <w:t>UDMProblemDetailsOtherCause ::= SEQUENCE</w:t>
      </w:r>
    </w:p>
    <w:p w14:paraId="127976C7" w14:textId="77777777" w:rsidR="00D743B9" w:rsidRDefault="00D743B9" w:rsidP="00D743B9">
      <w:pPr>
        <w:pStyle w:val="Code"/>
      </w:pPr>
      <w:r>
        <w:t>{</w:t>
      </w:r>
    </w:p>
    <w:p w14:paraId="58CE6E8F" w14:textId="77777777" w:rsidR="00D743B9" w:rsidRDefault="00D743B9" w:rsidP="00D743B9">
      <w:pPr>
        <w:pStyle w:val="Code"/>
      </w:pPr>
      <w:r>
        <w:t xml:space="preserve">    problemDetailsType   [1] UTF8String OPTIONAL,</w:t>
      </w:r>
    </w:p>
    <w:p w14:paraId="02743B9F" w14:textId="77777777" w:rsidR="00D743B9" w:rsidRDefault="00D743B9" w:rsidP="00D743B9">
      <w:pPr>
        <w:pStyle w:val="Code"/>
      </w:pPr>
      <w:r>
        <w:t xml:space="preserve">    title                [2] UTF8String OPTIONAL,</w:t>
      </w:r>
    </w:p>
    <w:p w14:paraId="401FE3CE" w14:textId="77777777" w:rsidR="00D743B9" w:rsidRDefault="00D743B9" w:rsidP="00D743B9">
      <w:pPr>
        <w:pStyle w:val="Code"/>
      </w:pPr>
      <w:r>
        <w:t xml:space="preserve">    status               [3] INTEGER OPTIONAL,</w:t>
      </w:r>
    </w:p>
    <w:p w14:paraId="227333A7" w14:textId="77777777" w:rsidR="00D743B9" w:rsidRDefault="00D743B9" w:rsidP="00D743B9">
      <w:pPr>
        <w:pStyle w:val="Code"/>
      </w:pPr>
      <w:r>
        <w:t xml:space="preserve">    detail               [4] UTF8String OPTIONAL,</w:t>
      </w:r>
    </w:p>
    <w:p w14:paraId="389141AB" w14:textId="77777777" w:rsidR="00D743B9" w:rsidRDefault="00D743B9" w:rsidP="00D743B9">
      <w:pPr>
        <w:pStyle w:val="Code"/>
      </w:pPr>
      <w:r>
        <w:t xml:space="preserve">    instance             [5] UTF8String OPTIONAL,</w:t>
      </w:r>
    </w:p>
    <w:p w14:paraId="37911935" w14:textId="77777777" w:rsidR="00D743B9" w:rsidRDefault="00D743B9" w:rsidP="00D743B9">
      <w:pPr>
        <w:pStyle w:val="Code"/>
      </w:pPr>
      <w:r>
        <w:t xml:space="preserve">    cause                [6] UTF8String OPTIONAL,</w:t>
      </w:r>
    </w:p>
    <w:p w14:paraId="5480E929" w14:textId="77777777" w:rsidR="00D743B9" w:rsidRDefault="00D743B9" w:rsidP="00D743B9">
      <w:pPr>
        <w:pStyle w:val="Code"/>
      </w:pPr>
      <w:r>
        <w:t xml:space="preserve">    uDMInvalidParameters [7] UDMInvalidParameters,</w:t>
      </w:r>
    </w:p>
    <w:p w14:paraId="707D9ABD" w14:textId="77777777" w:rsidR="00D743B9" w:rsidRDefault="00D743B9" w:rsidP="00D743B9">
      <w:pPr>
        <w:pStyle w:val="Code"/>
      </w:pPr>
      <w:r>
        <w:t xml:space="preserve">    uDMSupportedFeatures [8] UTF8String</w:t>
      </w:r>
    </w:p>
    <w:p w14:paraId="1DA6447E" w14:textId="77777777" w:rsidR="00D743B9" w:rsidRDefault="00D743B9" w:rsidP="00D743B9">
      <w:pPr>
        <w:pStyle w:val="Code"/>
      </w:pPr>
      <w:r>
        <w:t>}</w:t>
      </w:r>
    </w:p>
    <w:p w14:paraId="0E9E44C2" w14:textId="77777777" w:rsidR="00D743B9" w:rsidRDefault="00D743B9" w:rsidP="00D743B9">
      <w:pPr>
        <w:pStyle w:val="Code"/>
      </w:pPr>
    </w:p>
    <w:p w14:paraId="3ABE5003" w14:textId="77777777" w:rsidR="00FE429E" w:rsidRDefault="00FE429E" w:rsidP="00FE429E">
      <w:pPr>
        <w:pStyle w:val="Code"/>
      </w:pPr>
      <w:r>
        <w:t>UDMInvalidParameters ::= SEQUENCE</w:t>
      </w:r>
    </w:p>
    <w:p w14:paraId="32105DFB" w14:textId="77777777" w:rsidR="00FE429E" w:rsidRDefault="00FE429E" w:rsidP="00FE429E">
      <w:pPr>
        <w:pStyle w:val="Code"/>
      </w:pPr>
      <w:r>
        <w:t>{</w:t>
      </w:r>
    </w:p>
    <w:p w14:paraId="38F22653" w14:textId="77777777" w:rsidR="00FE429E" w:rsidRDefault="00FE429E" w:rsidP="00FE429E">
      <w:pPr>
        <w:pStyle w:val="Code"/>
      </w:pPr>
      <w:r>
        <w:t xml:space="preserve">    parameter    [1] UTF8String OPTIONAL,</w:t>
      </w:r>
    </w:p>
    <w:p w14:paraId="3CB50436" w14:textId="77777777" w:rsidR="00FE429E" w:rsidRDefault="00FE429E" w:rsidP="00FE429E">
      <w:pPr>
        <w:pStyle w:val="Code"/>
      </w:pPr>
      <w:r>
        <w:t xml:space="preserve">    reason       [2] UTF8String OPTIONAL</w:t>
      </w:r>
    </w:p>
    <w:p w14:paraId="076F5F17" w14:textId="77777777" w:rsidR="00FE429E" w:rsidRDefault="00FE429E" w:rsidP="00FE429E">
      <w:pPr>
        <w:pStyle w:val="Code"/>
      </w:pPr>
      <w:r>
        <w:t>}</w:t>
      </w:r>
    </w:p>
    <w:p w14:paraId="569FB62B" w14:textId="77777777" w:rsidR="00FE429E" w:rsidRDefault="00FE429E" w:rsidP="00FE429E">
      <w:pPr>
        <w:pStyle w:val="CodeHeader"/>
      </w:pPr>
      <w:r>
        <w:t>-- ===================</w:t>
      </w:r>
    </w:p>
    <w:p w14:paraId="481C6E08" w14:textId="77777777" w:rsidR="00FE429E" w:rsidRDefault="00FE429E" w:rsidP="00FE429E">
      <w:pPr>
        <w:pStyle w:val="CodeHeader"/>
      </w:pPr>
      <w:r>
        <w:t>-- 5G SMSF definitions</w:t>
      </w:r>
    </w:p>
    <w:p w14:paraId="05B5FDA7" w14:textId="77777777" w:rsidR="00FE429E" w:rsidRDefault="00FE429E" w:rsidP="00FE429E">
      <w:pPr>
        <w:pStyle w:val="Code"/>
      </w:pPr>
      <w:r>
        <w:t>-- ===================</w:t>
      </w:r>
    </w:p>
    <w:p w14:paraId="31D0B3DB" w14:textId="77777777" w:rsidR="00FE429E" w:rsidRDefault="00FE429E" w:rsidP="00FE429E">
      <w:pPr>
        <w:pStyle w:val="Code"/>
      </w:pPr>
    </w:p>
    <w:p w14:paraId="2E909746" w14:textId="77777777" w:rsidR="00FE429E" w:rsidRDefault="00FE429E" w:rsidP="00FE429E">
      <w:pPr>
        <w:pStyle w:val="Code"/>
      </w:pPr>
      <w:r>
        <w:t>-- See clause 6.2.5.3 for details of this structure</w:t>
      </w:r>
    </w:p>
    <w:p w14:paraId="7C08338A" w14:textId="77777777" w:rsidR="00FE429E" w:rsidRDefault="00FE429E" w:rsidP="00FE429E">
      <w:pPr>
        <w:pStyle w:val="Code"/>
      </w:pPr>
      <w:r>
        <w:t>SMSMessage ::= SEQUENCE</w:t>
      </w:r>
    </w:p>
    <w:p w14:paraId="61AE308A" w14:textId="77777777" w:rsidR="00FE429E" w:rsidRDefault="00FE429E" w:rsidP="00FE429E">
      <w:pPr>
        <w:pStyle w:val="Code"/>
      </w:pPr>
      <w:r>
        <w:t>{</w:t>
      </w:r>
    </w:p>
    <w:p w14:paraId="7288FE43" w14:textId="77777777" w:rsidR="00FE429E" w:rsidRDefault="00FE429E" w:rsidP="00FE429E">
      <w:pPr>
        <w:pStyle w:val="Code"/>
      </w:pPr>
      <w:r>
        <w:t xml:space="preserve">    originatingSMSParty         [1] SMSParty,</w:t>
      </w:r>
    </w:p>
    <w:p w14:paraId="0C8F5245" w14:textId="77777777" w:rsidR="00FE429E" w:rsidRDefault="00FE429E" w:rsidP="00FE429E">
      <w:pPr>
        <w:pStyle w:val="Code"/>
      </w:pPr>
      <w:r>
        <w:t xml:space="preserve">    terminatingSMSParty         [2] SMSParty,</w:t>
      </w:r>
    </w:p>
    <w:p w14:paraId="7153D357" w14:textId="77777777" w:rsidR="00FE429E" w:rsidRDefault="00FE429E" w:rsidP="00FE429E">
      <w:pPr>
        <w:pStyle w:val="Code"/>
      </w:pPr>
      <w:r>
        <w:t xml:space="preserve">    direction                   [3] Direction,</w:t>
      </w:r>
    </w:p>
    <w:p w14:paraId="37DFAC3D" w14:textId="77777777" w:rsidR="00FE429E" w:rsidRDefault="00FE429E" w:rsidP="00FE429E">
      <w:pPr>
        <w:pStyle w:val="Code"/>
      </w:pPr>
      <w:r>
        <w:t xml:space="preserve">    linkTransferStatus          [4] SMSTransferStatus,</w:t>
      </w:r>
    </w:p>
    <w:p w14:paraId="1ADF6EEA" w14:textId="77777777" w:rsidR="00FE429E" w:rsidRDefault="00FE429E" w:rsidP="00FE429E">
      <w:pPr>
        <w:pStyle w:val="Code"/>
      </w:pPr>
      <w:r>
        <w:t xml:space="preserve">    otherMessage                [5] SMSOtherMessageIndication OPTIONAL,</w:t>
      </w:r>
    </w:p>
    <w:p w14:paraId="08AEB6D1" w14:textId="77777777" w:rsidR="00FE429E" w:rsidRDefault="00FE429E" w:rsidP="00FE429E">
      <w:pPr>
        <w:pStyle w:val="Code"/>
      </w:pPr>
      <w:r>
        <w:t xml:space="preserve">    location                    [6] Location OPTIONAL,</w:t>
      </w:r>
    </w:p>
    <w:p w14:paraId="31A81F0F" w14:textId="77777777" w:rsidR="00FE429E" w:rsidRDefault="00FE429E" w:rsidP="00FE429E">
      <w:pPr>
        <w:pStyle w:val="Code"/>
      </w:pPr>
      <w:r>
        <w:t xml:space="preserve">    peerNFAddress               [7] SMSNFAddress OPTIONAL,</w:t>
      </w:r>
    </w:p>
    <w:p w14:paraId="19BC3F98" w14:textId="77777777" w:rsidR="00FE429E" w:rsidRDefault="00FE429E" w:rsidP="00FE429E">
      <w:pPr>
        <w:pStyle w:val="Code"/>
      </w:pPr>
      <w:r>
        <w:t xml:space="preserve">    peerNFType                  [8] SMSNFType OPTIONAL,</w:t>
      </w:r>
    </w:p>
    <w:p w14:paraId="65E06616" w14:textId="77777777" w:rsidR="00FE429E" w:rsidRDefault="00FE429E" w:rsidP="00FE429E">
      <w:pPr>
        <w:pStyle w:val="Code"/>
      </w:pPr>
      <w:r>
        <w:t xml:space="preserve">    sMSTPDUData                 [9] SMSTPDUData OPTIONAL,</w:t>
      </w:r>
    </w:p>
    <w:p w14:paraId="6CB938D9" w14:textId="77777777" w:rsidR="00FE429E" w:rsidRDefault="00FE429E" w:rsidP="00FE429E">
      <w:pPr>
        <w:pStyle w:val="Code"/>
      </w:pPr>
      <w:r>
        <w:t xml:space="preserve">    messageType                 [10] SMSMessageType OPTIONAL,</w:t>
      </w:r>
    </w:p>
    <w:p w14:paraId="18C6DB63" w14:textId="77777777" w:rsidR="00FE429E" w:rsidRDefault="00FE429E" w:rsidP="00FE429E">
      <w:pPr>
        <w:pStyle w:val="Code"/>
      </w:pPr>
      <w:r>
        <w:t xml:space="preserve">    rPMessageReference          [11] SMSRPMessageReference OPTIONAL</w:t>
      </w:r>
    </w:p>
    <w:p w14:paraId="1FDB36DD" w14:textId="77777777" w:rsidR="00FE429E" w:rsidRDefault="00FE429E" w:rsidP="00FE429E">
      <w:pPr>
        <w:pStyle w:val="Code"/>
      </w:pPr>
      <w:r>
        <w:t>}</w:t>
      </w:r>
    </w:p>
    <w:p w14:paraId="37D48438" w14:textId="77777777" w:rsidR="00FE429E" w:rsidRDefault="00FE429E" w:rsidP="00FE429E">
      <w:pPr>
        <w:pStyle w:val="Code"/>
      </w:pPr>
    </w:p>
    <w:p w14:paraId="6EE11A34" w14:textId="77777777" w:rsidR="00FE429E" w:rsidRDefault="00FE429E" w:rsidP="00FE429E">
      <w:pPr>
        <w:pStyle w:val="Code"/>
      </w:pPr>
      <w:r>
        <w:t>SMSReport ::= SEQUENCE</w:t>
      </w:r>
    </w:p>
    <w:p w14:paraId="4CB73021" w14:textId="77777777" w:rsidR="00FE429E" w:rsidRDefault="00FE429E" w:rsidP="00FE429E">
      <w:pPr>
        <w:pStyle w:val="Code"/>
      </w:pPr>
      <w:r>
        <w:t>{</w:t>
      </w:r>
    </w:p>
    <w:p w14:paraId="2ABE49EA" w14:textId="77777777" w:rsidR="00FE429E" w:rsidRDefault="00FE429E" w:rsidP="00FE429E">
      <w:pPr>
        <w:pStyle w:val="Code"/>
      </w:pPr>
      <w:r>
        <w:t xml:space="preserve">    location           [1] Location OPTIONAL,</w:t>
      </w:r>
    </w:p>
    <w:p w14:paraId="61266D5F" w14:textId="77777777" w:rsidR="00FE429E" w:rsidRDefault="00FE429E" w:rsidP="00FE429E">
      <w:pPr>
        <w:pStyle w:val="Code"/>
      </w:pPr>
      <w:r>
        <w:t xml:space="preserve">    sMSTPDUData        [2] SMSTPDUData,</w:t>
      </w:r>
    </w:p>
    <w:p w14:paraId="1A3ECDC6" w14:textId="77777777" w:rsidR="00FE429E" w:rsidRDefault="00FE429E" w:rsidP="00FE429E">
      <w:pPr>
        <w:pStyle w:val="Code"/>
      </w:pPr>
      <w:r>
        <w:t xml:space="preserve">    messageType        [3] SMSMessageType,</w:t>
      </w:r>
    </w:p>
    <w:p w14:paraId="7668ECDC" w14:textId="77777777" w:rsidR="00FE429E" w:rsidRDefault="00FE429E" w:rsidP="00FE429E">
      <w:pPr>
        <w:pStyle w:val="Code"/>
      </w:pPr>
      <w:r>
        <w:t xml:space="preserve">    rPMessageReference [4] SMSRPMessageReference</w:t>
      </w:r>
    </w:p>
    <w:p w14:paraId="32539C26" w14:textId="77777777" w:rsidR="00FE429E" w:rsidRDefault="00FE429E" w:rsidP="00FE429E">
      <w:pPr>
        <w:pStyle w:val="Code"/>
      </w:pPr>
      <w:r>
        <w:lastRenderedPageBreak/>
        <w:t>}</w:t>
      </w:r>
    </w:p>
    <w:p w14:paraId="4C9A2AC1" w14:textId="77777777" w:rsidR="00FE429E" w:rsidRDefault="00FE429E" w:rsidP="00FE429E">
      <w:pPr>
        <w:pStyle w:val="Code"/>
      </w:pPr>
    </w:p>
    <w:p w14:paraId="51671CDB" w14:textId="77777777" w:rsidR="00FE429E" w:rsidRDefault="00FE429E" w:rsidP="00FE429E">
      <w:pPr>
        <w:pStyle w:val="CodeHeader"/>
      </w:pPr>
      <w:r>
        <w:t>-- ==================</w:t>
      </w:r>
    </w:p>
    <w:p w14:paraId="7BCAE93A" w14:textId="77777777" w:rsidR="00FE429E" w:rsidRDefault="00FE429E" w:rsidP="00FE429E">
      <w:pPr>
        <w:pStyle w:val="CodeHeader"/>
      </w:pPr>
      <w:r>
        <w:t>-- 5G SMSF parameters</w:t>
      </w:r>
    </w:p>
    <w:p w14:paraId="326256F3" w14:textId="77777777" w:rsidR="00FE429E" w:rsidRDefault="00FE429E" w:rsidP="00FE429E">
      <w:pPr>
        <w:pStyle w:val="Code"/>
      </w:pPr>
      <w:r>
        <w:t>-- ==================</w:t>
      </w:r>
    </w:p>
    <w:p w14:paraId="01AE6BF1" w14:textId="77777777" w:rsidR="00FE429E" w:rsidRDefault="00FE429E" w:rsidP="00FE429E">
      <w:pPr>
        <w:pStyle w:val="Code"/>
      </w:pPr>
    </w:p>
    <w:p w14:paraId="1B6FB0DA" w14:textId="77777777" w:rsidR="00FE429E" w:rsidRDefault="00FE429E" w:rsidP="00FE429E">
      <w:pPr>
        <w:pStyle w:val="Code"/>
      </w:pPr>
      <w:r>
        <w:t>SMSAddress ::= OCTET STRING(SIZE(2..12))</w:t>
      </w:r>
    </w:p>
    <w:p w14:paraId="26E06CCC" w14:textId="77777777" w:rsidR="00FE429E" w:rsidRDefault="00FE429E" w:rsidP="00FE429E">
      <w:pPr>
        <w:pStyle w:val="Code"/>
      </w:pPr>
    </w:p>
    <w:p w14:paraId="0ABA912C" w14:textId="77777777" w:rsidR="00FE429E" w:rsidRDefault="00FE429E" w:rsidP="00FE429E">
      <w:pPr>
        <w:pStyle w:val="Code"/>
      </w:pPr>
      <w:r>
        <w:t>SMSMessageType ::= ENUMERATED</w:t>
      </w:r>
    </w:p>
    <w:p w14:paraId="32600E44" w14:textId="77777777" w:rsidR="00FE429E" w:rsidRDefault="00FE429E" w:rsidP="00FE429E">
      <w:pPr>
        <w:pStyle w:val="Code"/>
      </w:pPr>
      <w:r>
        <w:t>{</w:t>
      </w:r>
    </w:p>
    <w:p w14:paraId="2A1012E8" w14:textId="77777777" w:rsidR="00FE429E" w:rsidRDefault="00FE429E" w:rsidP="00FE429E">
      <w:pPr>
        <w:pStyle w:val="Code"/>
      </w:pPr>
      <w:r>
        <w:t xml:space="preserve">    deliver(1),</w:t>
      </w:r>
    </w:p>
    <w:p w14:paraId="45B21DB5" w14:textId="77777777" w:rsidR="00FE429E" w:rsidRDefault="00FE429E" w:rsidP="00FE429E">
      <w:pPr>
        <w:pStyle w:val="Code"/>
      </w:pPr>
      <w:r>
        <w:t xml:space="preserve">    deliverReportAck(2),</w:t>
      </w:r>
    </w:p>
    <w:p w14:paraId="5D2A70E9" w14:textId="77777777" w:rsidR="00FE429E" w:rsidRDefault="00FE429E" w:rsidP="00FE429E">
      <w:pPr>
        <w:pStyle w:val="Code"/>
      </w:pPr>
      <w:r>
        <w:t xml:space="preserve">    deliverReportError(3),</w:t>
      </w:r>
    </w:p>
    <w:p w14:paraId="403A7169" w14:textId="77777777" w:rsidR="00FE429E" w:rsidRDefault="00FE429E" w:rsidP="00FE429E">
      <w:pPr>
        <w:pStyle w:val="Code"/>
      </w:pPr>
      <w:r>
        <w:t xml:space="preserve">    statusReport(4),</w:t>
      </w:r>
    </w:p>
    <w:p w14:paraId="1D1DB006" w14:textId="77777777" w:rsidR="00FE429E" w:rsidRDefault="00FE429E" w:rsidP="00FE429E">
      <w:pPr>
        <w:pStyle w:val="Code"/>
      </w:pPr>
      <w:r>
        <w:t xml:space="preserve">    command(5),</w:t>
      </w:r>
    </w:p>
    <w:p w14:paraId="16F698B8" w14:textId="77777777" w:rsidR="00FE429E" w:rsidRDefault="00FE429E" w:rsidP="00FE429E">
      <w:pPr>
        <w:pStyle w:val="Code"/>
      </w:pPr>
      <w:r>
        <w:t xml:space="preserve">    submit(6),</w:t>
      </w:r>
    </w:p>
    <w:p w14:paraId="0D4D89B6" w14:textId="77777777" w:rsidR="00FE429E" w:rsidRDefault="00FE429E" w:rsidP="00FE429E">
      <w:pPr>
        <w:pStyle w:val="Code"/>
      </w:pPr>
      <w:r>
        <w:t xml:space="preserve">    submitReportAck(7),</w:t>
      </w:r>
    </w:p>
    <w:p w14:paraId="72A8CDCD" w14:textId="77777777" w:rsidR="00FE429E" w:rsidRDefault="00FE429E" w:rsidP="00FE429E">
      <w:pPr>
        <w:pStyle w:val="Code"/>
      </w:pPr>
      <w:r>
        <w:t xml:space="preserve">    submitReportError(8),</w:t>
      </w:r>
    </w:p>
    <w:p w14:paraId="50EC24A3" w14:textId="77777777" w:rsidR="00FE429E" w:rsidRDefault="00FE429E" w:rsidP="00FE429E">
      <w:pPr>
        <w:pStyle w:val="Code"/>
      </w:pPr>
      <w:r>
        <w:t xml:space="preserve">    reserved(9)</w:t>
      </w:r>
    </w:p>
    <w:p w14:paraId="0E46621A" w14:textId="77777777" w:rsidR="00FE429E" w:rsidRDefault="00FE429E" w:rsidP="00FE429E">
      <w:pPr>
        <w:pStyle w:val="Code"/>
      </w:pPr>
      <w:r>
        <w:t>}</w:t>
      </w:r>
    </w:p>
    <w:p w14:paraId="3D2E2D9A" w14:textId="77777777" w:rsidR="00FE429E" w:rsidRDefault="00FE429E" w:rsidP="00FE429E">
      <w:pPr>
        <w:pStyle w:val="Code"/>
      </w:pPr>
    </w:p>
    <w:p w14:paraId="2F984297" w14:textId="77777777" w:rsidR="00FE429E" w:rsidRDefault="00FE429E" w:rsidP="00FE429E">
      <w:pPr>
        <w:pStyle w:val="Code"/>
      </w:pPr>
      <w:r>
        <w:t>SMSParty ::= SEQUENCE</w:t>
      </w:r>
    </w:p>
    <w:p w14:paraId="7F3F65EE" w14:textId="77777777" w:rsidR="00FE429E" w:rsidRDefault="00FE429E" w:rsidP="00FE429E">
      <w:pPr>
        <w:pStyle w:val="Code"/>
      </w:pPr>
      <w:r>
        <w:t>{</w:t>
      </w:r>
    </w:p>
    <w:p w14:paraId="3E365BD0" w14:textId="77777777" w:rsidR="00FE429E" w:rsidRDefault="00FE429E" w:rsidP="00FE429E">
      <w:pPr>
        <w:pStyle w:val="Code"/>
      </w:pPr>
      <w:r>
        <w:t xml:space="preserve">    sUPI        [1] SUPI OPTIONAL,</w:t>
      </w:r>
    </w:p>
    <w:p w14:paraId="466D1A3F" w14:textId="77777777" w:rsidR="00FE429E" w:rsidRDefault="00FE429E" w:rsidP="00FE429E">
      <w:pPr>
        <w:pStyle w:val="Code"/>
      </w:pPr>
      <w:r>
        <w:t xml:space="preserve">    pEI         [2] PEI OPTIONAL,</w:t>
      </w:r>
    </w:p>
    <w:p w14:paraId="6294BB00" w14:textId="77777777" w:rsidR="00FE429E" w:rsidRDefault="00FE429E" w:rsidP="00FE429E">
      <w:pPr>
        <w:pStyle w:val="Code"/>
      </w:pPr>
      <w:r>
        <w:t xml:space="preserve">    gPSI        [3] GPSI OPTIONAL,</w:t>
      </w:r>
    </w:p>
    <w:p w14:paraId="7ED6E037" w14:textId="77777777" w:rsidR="00FE429E" w:rsidRDefault="00FE429E" w:rsidP="00FE429E">
      <w:pPr>
        <w:pStyle w:val="Code"/>
      </w:pPr>
      <w:r>
        <w:t xml:space="preserve">    sMSAddress  [4] SMSAddress OPTIONAL</w:t>
      </w:r>
    </w:p>
    <w:p w14:paraId="1464896E" w14:textId="77777777" w:rsidR="00FE429E" w:rsidRDefault="00FE429E" w:rsidP="00FE429E">
      <w:pPr>
        <w:pStyle w:val="Code"/>
      </w:pPr>
      <w:r>
        <w:t>}</w:t>
      </w:r>
    </w:p>
    <w:p w14:paraId="6FF906B7" w14:textId="77777777" w:rsidR="00FE429E" w:rsidRDefault="00FE429E" w:rsidP="00FE429E">
      <w:pPr>
        <w:pStyle w:val="Code"/>
      </w:pPr>
    </w:p>
    <w:p w14:paraId="3F839ECE" w14:textId="77777777" w:rsidR="00FE429E" w:rsidRDefault="00FE429E" w:rsidP="00FE429E">
      <w:pPr>
        <w:pStyle w:val="Code"/>
      </w:pPr>
      <w:r>
        <w:t>SMSTransferStatus ::= ENUMERATED</w:t>
      </w:r>
    </w:p>
    <w:p w14:paraId="37701649" w14:textId="77777777" w:rsidR="00FE429E" w:rsidRDefault="00FE429E" w:rsidP="00FE429E">
      <w:pPr>
        <w:pStyle w:val="Code"/>
      </w:pPr>
      <w:r>
        <w:t>{</w:t>
      </w:r>
    </w:p>
    <w:p w14:paraId="6213B301" w14:textId="77777777" w:rsidR="00FE429E" w:rsidRDefault="00FE429E" w:rsidP="00FE429E">
      <w:pPr>
        <w:pStyle w:val="Code"/>
      </w:pPr>
      <w:r>
        <w:t xml:space="preserve">    transferSucceeded(1),</w:t>
      </w:r>
    </w:p>
    <w:p w14:paraId="28C707F4" w14:textId="77777777" w:rsidR="00FE429E" w:rsidRDefault="00FE429E" w:rsidP="00FE429E">
      <w:pPr>
        <w:pStyle w:val="Code"/>
      </w:pPr>
      <w:r>
        <w:t xml:space="preserve">    transferFailed(2),</w:t>
      </w:r>
    </w:p>
    <w:p w14:paraId="7688E644" w14:textId="77777777" w:rsidR="00FE429E" w:rsidRDefault="00FE429E" w:rsidP="00FE429E">
      <w:pPr>
        <w:pStyle w:val="Code"/>
      </w:pPr>
      <w:r>
        <w:t xml:space="preserve">    undefined(3)</w:t>
      </w:r>
    </w:p>
    <w:p w14:paraId="7CF6BB9B" w14:textId="77777777" w:rsidR="00FE429E" w:rsidRDefault="00FE429E" w:rsidP="00FE429E">
      <w:pPr>
        <w:pStyle w:val="Code"/>
      </w:pPr>
      <w:r>
        <w:t>}</w:t>
      </w:r>
    </w:p>
    <w:p w14:paraId="208821B8" w14:textId="77777777" w:rsidR="00FE429E" w:rsidRDefault="00FE429E" w:rsidP="00FE429E">
      <w:pPr>
        <w:pStyle w:val="Code"/>
      </w:pPr>
    </w:p>
    <w:p w14:paraId="218265CA" w14:textId="77777777" w:rsidR="00FE429E" w:rsidRDefault="00FE429E" w:rsidP="00FE429E">
      <w:pPr>
        <w:pStyle w:val="Code"/>
      </w:pPr>
      <w:r>
        <w:t>SMSOtherMessageIndication ::= BOOLEAN</w:t>
      </w:r>
    </w:p>
    <w:p w14:paraId="2287B6F9" w14:textId="77777777" w:rsidR="00FE429E" w:rsidRDefault="00FE429E" w:rsidP="00FE429E">
      <w:pPr>
        <w:pStyle w:val="Code"/>
      </w:pPr>
    </w:p>
    <w:p w14:paraId="4B8337F6" w14:textId="77777777" w:rsidR="00FE429E" w:rsidRDefault="00FE429E" w:rsidP="00FE429E">
      <w:pPr>
        <w:pStyle w:val="Code"/>
      </w:pPr>
      <w:r>
        <w:t>SMSNFAddress ::= CHOICE</w:t>
      </w:r>
    </w:p>
    <w:p w14:paraId="0406B97A" w14:textId="77777777" w:rsidR="00FE429E" w:rsidRDefault="00FE429E" w:rsidP="00FE429E">
      <w:pPr>
        <w:pStyle w:val="Code"/>
      </w:pPr>
      <w:r>
        <w:t>{</w:t>
      </w:r>
    </w:p>
    <w:p w14:paraId="11064062" w14:textId="77777777" w:rsidR="00FE429E" w:rsidRDefault="00FE429E" w:rsidP="00FE429E">
      <w:pPr>
        <w:pStyle w:val="Code"/>
      </w:pPr>
      <w:r>
        <w:t xml:space="preserve">    iPAddress   [1] IPAddress,</w:t>
      </w:r>
    </w:p>
    <w:p w14:paraId="37E0B8E2" w14:textId="77777777" w:rsidR="00FE429E" w:rsidRDefault="00FE429E" w:rsidP="00FE429E">
      <w:pPr>
        <w:pStyle w:val="Code"/>
      </w:pPr>
      <w:r>
        <w:t xml:space="preserve">    e164Number  [2] E164Number</w:t>
      </w:r>
    </w:p>
    <w:p w14:paraId="4321824E" w14:textId="77777777" w:rsidR="00FE429E" w:rsidRDefault="00FE429E" w:rsidP="00FE429E">
      <w:pPr>
        <w:pStyle w:val="Code"/>
      </w:pPr>
      <w:r>
        <w:t>}</w:t>
      </w:r>
    </w:p>
    <w:p w14:paraId="7790B9C2" w14:textId="77777777" w:rsidR="00FE429E" w:rsidRDefault="00FE429E" w:rsidP="00FE429E">
      <w:pPr>
        <w:pStyle w:val="Code"/>
      </w:pPr>
    </w:p>
    <w:p w14:paraId="06333600" w14:textId="77777777" w:rsidR="00FE429E" w:rsidRDefault="00FE429E" w:rsidP="00FE429E">
      <w:pPr>
        <w:pStyle w:val="Code"/>
      </w:pPr>
      <w:r>
        <w:t>SMSNFType ::= ENUMERATED</w:t>
      </w:r>
    </w:p>
    <w:p w14:paraId="75AB4E7A" w14:textId="77777777" w:rsidR="00FE429E" w:rsidRDefault="00FE429E" w:rsidP="00FE429E">
      <w:pPr>
        <w:pStyle w:val="Code"/>
      </w:pPr>
      <w:r>
        <w:t>{</w:t>
      </w:r>
    </w:p>
    <w:p w14:paraId="47EE8C2A" w14:textId="77777777" w:rsidR="00FE429E" w:rsidRDefault="00FE429E" w:rsidP="00FE429E">
      <w:pPr>
        <w:pStyle w:val="Code"/>
      </w:pPr>
      <w:r>
        <w:t xml:space="preserve">    sMSGMSC(1),</w:t>
      </w:r>
    </w:p>
    <w:p w14:paraId="25840C30" w14:textId="77777777" w:rsidR="00FE429E" w:rsidRDefault="00FE429E" w:rsidP="00FE429E">
      <w:pPr>
        <w:pStyle w:val="Code"/>
      </w:pPr>
      <w:r>
        <w:t xml:space="preserve">    iWMSC(2),</w:t>
      </w:r>
    </w:p>
    <w:p w14:paraId="55D45A9D" w14:textId="77777777" w:rsidR="00FE429E" w:rsidRDefault="00FE429E" w:rsidP="00FE429E">
      <w:pPr>
        <w:pStyle w:val="Code"/>
      </w:pPr>
      <w:r>
        <w:t xml:space="preserve">    sMSRouter(3)</w:t>
      </w:r>
    </w:p>
    <w:p w14:paraId="4EA51652" w14:textId="77777777" w:rsidR="00FE429E" w:rsidRDefault="00FE429E" w:rsidP="00FE429E">
      <w:pPr>
        <w:pStyle w:val="Code"/>
      </w:pPr>
      <w:r>
        <w:t>}</w:t>
      </w:r>
    </w:p>
    <w:p w14:paraId="2E562719" w14:textId="77777777" w:rsidR="00FE429E" w:rsidRDefault="00FE429E" w:rsidP="00FE429E">
      <w:pPr>
        <w:pStyle w:val="Code"/>
      </w:pPr>
    </w:p>
    <w:p w14:paraId="3A26C5B8" w14:textId="77777777" w:rsidR="00FE429E" w:rsidRDefault="00FE429E" w:rsidP="00FE429E">
      <w:pPr>
        <w:pStyle w:val="Code"/>
      </w:pPr>
      <w:r>
        <w:t>SMSRPMessageReference ::= INTEGER (0..255)</w:t>
      </w:r>
    </w:p>
    <w:p w14:paraId="7C7C034D" w14:textId="77777777" w:rsidR="00FE429E" w:rsidRDefault="00FE429E" w:rsidP="00FE429E">
      <w:pPr>
        <w:pStyle w:val="Code"/>
      </w:pPr>
    </w:p>
    <w:p w14:paraId="3C978A8C" w14:textId="77777777" w:rsidR="00FE429E" w:rsidRDefault="00FE429E" w:rsidP="00FE429E">
      <w:pPr>
        <w:pStyle w:val="Code"/>
      </w:pPr>
      <w:r>
        <w:t>SMSTPDUData ::= CHOICE</w:t>
      </w:r>
    </w:p>
    <w:p w14:paraId="1CAAF427" w14:textId="77777777" w:rsidR="00FE429E" w:rsidRDefault="00FE429E" w:rsidP="00FE429E">
      <w:pPr>
        <w:pStyle w:val="Code"/>
      </w:pPr>
      <w:r>
        <w:t>{</w:t>
      </w:r>
    </w:p>
    <w:p w14:paraId="65654718" w14:textId="77777777" w:rsidR="00FE429E" w:rsidRDefault="00FE429E" w:rsidP="00FE429E">
      <w:pPr>
        <w:pStyle w:val="Code"/>
      </w:pPr>
      <w:r>
        <w:t xml:space="preserve">    sMSTPDU [1] SMSTPDU,</w:t>
      </w:r>
    </w:p>
    <w:p w14:paraId="79655622" w14:textId="77777777" w:rsidR="00FE429E" w:rsidRDefault="00FE429E" w:rsidP="00FE429E">
      <w:pPr>
        <w:pStyle w:val="Code"/>
      </w:pPr>
      <w:r>
        <w:t xml:space="preserve">    truncatedSMSTPDU [2] TruncatedSMSTPDU</w:t>
      </w:r>
    </w:p>
    <w:p w14:paraId="3FA63E34" w14:textId="77777777" w:rsidR="00FE429E" w:rsidRDefault="00FE429E" w:rsidP="00FE429E">
      <w:pPr>
        <w:pStyle w:val="Code"/>
      </w:pPr>
      <w:r>
        <w:t>}</w:t>
      </w:r>
    </w:p>
    <w:p w14:paraId="67AD2170" w14:textId="77777777" w:rsidR="00FE429E" w:rsidRDefault="00FE429E" w:rsidP="00FE429E">
      <w:pPr>
        <w:pStyle w:val="Code"/>
      </w:pPr>
    </w:p>
    <w:p w14:paraId="77E8A9A4" w14:textId="77777777" w:rsidR="00FE429E" w:rsidRDefault="00FE429E" w:rsidP="00FE429E">
      <w:pPr>
        <w:pStyle w:val="Code"/>
      </w:pPr>
      <w:r>
        <w:t>SMSTPDU ::= OCTET STRING (SIZE(1..270))</w:t>
      </w:r>
    </w:p>
    <w:p w14:paraId="33C0DE42" w14:textId="77777777" w:rsidR="00FE429E" w:rsidRDefault="00FE429E" w:rsidP="00FE429E">
      <w:pPr>
        <w:pStyle w:val="Code"/>
      </w:pPr>
    </w:p>
    <w:p w14:paraId="091B5030" w14:textId="77777777" w:rsidR="00FE429E" w:rsidRDefault="00FE429E" w:rsidP="00FE429E">
      <w:pPr>
        <w:pStyle w:val="Code"/>
      </w:pPr>
      <w:r>
        <w:t>TruncatedSMSTPDU ::= OCTET STRING (SIZE(1..130))</w:t>
      </w:r>
    </w:p>
    <w:p w14:paraId="77DFFC7A" w14:textId="77777777" w:rsidR="00FE429E" w:rsidRDefault="00FE429E" w:rsidP="00FE429E">
      <w:pPr>
        <w:pStyle w:val="Code"/>
      </w:pPr>
    </w:p>
    <w:p w14:paraId="66E5D99E" w14:textId="77777777" w:rsidR="00FE429E" w:rsidRDefault="00FE429E" w:rsidP="00FE429E">
      <w:pPr>
        <w:pStyle w:val="CodeHeader"/>
      </w:pPr>
      <w:r>
        <w:t>-- ===============</w:t>
      </w:r>
    </w:p>
    <w:p w14:paraId="1ADA61A3" w14:textId="77777777" w:rsidR="00FE429E" w:rsidRDefault="00FE429E" w:rsidP="00FE429E">
      <w:pPr>
        <w:pStyle w:val="CodeHeader"/>
      </w:pPr>
      <w:r>
        <w:t>-- MMS definitions</w:t>
      </w:r>
    </w:p>
    <w:p w14:paraId="46E05885" w14:textId="77777777" w:rsidR="00FE429E" w:rsidRDefault="00FE429E" w:rsidP="00FE429E">
      <w:pPr>
        <w:pStyle w:val="Code"/>
      </w:pPr>
      <w:r>
        <w:t>-- ===============</w:t>
      </w:r>
    </w:p>
    <w:p w14:paraId="27B0C9E6" w14:textId="77777777" w:rsidR="00FE429E" w:rsidRDefault="00FE429E" w:rsidP="00FE429E">
      <w:pPr>
        <w:pStyle w:val="Code"/>
      </w:pPr>
    </w:p>
    <w:p w14:paraId="443E3F64" w14:textId="77777777" w:rsidR="00FE429E" w:rsidRDefault="00FE429E" w:rsidP="00FE429E">
      <w:pPr>
        <w:pStyle w:val="Code"/>
      </w:pPr>
      <w:r>
        <w:t>MMSSend ::= SEQUENCE</w:t>
      </w:r>
    </w:p>
    <w:p w14:paraId="2312BA12" w14:textId="77777777" w:rsidR="00FE429E" w:rsidRDefault="00FE429E" w:rsidP="00FE429E">
      <w:pPr>
        <w:pStyle w:val="Code"/>
      </w:pPr>
      <w:r>
        <w:t>{</w:t>
      </w:r>
    </w:p>
    <w:p w14:paraId="2078F6BE" w14:textId="77777777" w:rsidR="00FE429E" w:rsidRDefault="00FE429E" w:rsidP="00FE429E">
      <w:pPr>
        <w:pStyle w:val="Code"/>
      </w:pPr>
      <w:r>
        <w:t xml:space="preserve">    transactionID       [1]  UTF8String,</w:t>
      </w:r>
    </w:p>
    <w:p w14:paraId="5B9EA552" w14:textId="77777777" w:rsidR="00FE429E" w:rsidRDefault="00FE429E" w:rsidP="00FE429E">
      <w:pPr>
        <w:pStyle w:val="Code"/>
      </w:pPr>
      <w:r>
        <w:t xml:space="preserve">    version             [2]  MMSVersion,</w:t>
      </w:r>
    </w:p>
    <w:p w14:paraId="703933DF" w14:textId="77777777" w:rsidR="00FE429E" w:rsidRDefault="00FE429E" w:rsidP="00FE429E">
      <w:pPr>
        <w:pStyle w:val="Code"/>
      </w:pPr>
      <w:r>
        <w:t xml:space="preserve">    dateTime            [3]  Timestamp,</w:t>
      </w:r>
    </w:p>
    <w:p w14:paraId="5D87E03B" w14:textId="77777777" w:rsidR="00FE429E" w:rsidRDefault="00FE429E" w:rsidP="00FE429E">
      <w:pPr>
        <w:pStyle w:val="Code"/>
      </w:pPr>
      <w:r>
        <w:t xml:space="preserve">    originatingMMSParty [4]  MMSParty,</w:t>
      </w:r>
    </w:p>
    <w:p w14:paraId="40B218C4" w14:textId="77777777" w:rsidR="00FE429E" w:rsidRDefault="00FE429E" w:rsidP="00FE429E">
      <w:pPr>
        <w:pStyle w:val="Code"/>
      </w:pPr>
      <w:r>
        <w:t xml:space="preserve">    terminatingMMSParty [5]  SEQUENCE OF MMSParty OPTIONAL,</w:t>
      </w:r>
    </w:p>
    <w:p w14:paraId="0B6CEF2C" w14:textId="77777777" w:rsidR="00FE429E" w:rsidRDefault="00FE429E" w:rsidP="00FE429E">
      <w:pPr>
        <w:pStyle w:val="Code"/>
      </w:pPr>
      <w:r>
        <w:t xml:space="preserve">    cCRecipients        [6]  SEQUENCE OF MMSParty OPTIONAL,</w:t>
      </w:r>
    </w:p>
    <w:p w14:paraId="6D2027E6" w14:textId="77777777" w:rsidR="00FE429E" w:rsidRDefault="00FE429E" w:rsidP="00FE429E">
      <w:pPr>
        <w:pStyle w:val="Code"/>
      </w:pPr>
      <w:r>
        <w:t xml:space="preserve">    bCCRecipients       [7]  SEQUENCE OF MMSParty OPTIONAL,</w:t>
      </w:r>
    </w:p>
    <w:p w14:paraId="05A7963F" w14:textId="77777777" w:rsidR="00FE429E" w:rsidRDefault="00FE429E" w:rsidP="00FE429E">
      <w:pPr>
        <w:pStyle w:val="Code"/>
      </w:pPr>
      <w:r>
        <w:t xml:space="preserve">    direction           [8]  MMSDirection,</w:t>
      </w:r>
    </w:p>
    <w:p w14:paraId="093BB3C0" w14:textId="77777777" w:rsidR="00FE429E" w:rsidRDefault="00FE429E" w:rsidP="00FE429E">
      <w:pPr>
        <w:pStyle w:val="Code"/>
      </w:pPr>
      <w:r>
        <w:t xml:space="preserve">    subject             [9]  MMSSubject OPTIONAL,</w:t>
      </w:r>
    </w:p>
    <w:p w14:paraId="526B7D74" w14:textId="77777777" w:rsidR="00FE429E" w:rsidRDefault="00FE429E" w:rsidP="00FE429E">
      <w:pPr>
        <w:pStyle w:val="Code"/>
      </w:pPr>
      <w:r>
        <w:lastRenderedPageBreak/>
        <w:t xml:space="preserve">    messageClass        [10]  MMSMessageClass OPTIONAL,</w:t>
      </w:r>
    </w:p>
    <w:p w14:paraId="00B8A788" w14:textId="77777777" w:rsidR="00FE429E" w:rsidRDefault="00FE429E" w:rsidP="00FE429E">
      <w:pPr>
        <w:pStyle w:val="Code"/>
      </w:pPr>
      <w:r>
        <w:t xml:space="preserve">    expiry              [11] MMSExpiry,</w:t>
      </w:r>
    </w:p>
    <w:p w14:paraId="46FFBE75" w14:textId="77777777" w:rsidR="00FE429E" w:rsidRDefault="00FE429E" w:rsidP="00FE429E">
      <w:pPr>
        <w:pStyle w:val="Code"/>
      </w:pPr>
      <w:r>
        <w:t xml:space="preserve">    desiredDeliveryTime [12] Timestamp OPTIONAL,</w:t>
      </w:r>
    </w:p>
    <w:p w14:paraId="5C3A753B" w14:textId="77777777" w:rsidR="00FE429E" w:rsidRDefault="00FE429E" w:rsidP="00FE429E">
      <w:pPr>
        <w:pStyle w:val="Code"/>
      </w:pPr>
      <w:r>
        <w:t xml:space="preserve">    priority            [13] MMSPriority OPTIONAL,</w:t>
      </w:r>
    </w:p>
    <w:p w14:paraId="49B03EDC" w14:textId="77777777" w:rsidR="00FE429E" w:rsidRDefault="00FE429E" w:rsidP="00FE429E">
      <w:pPr>
        <w:pStyle w:val="Code"/>
      </w:pPr>
      <w:r>
        <w:t xml:space="preserve">    senderVisibility    [14] BOOLEAN OPTIONAL,</w:t>
      </w:r>
    </w:p>
    <w:p w14:paraId="09686361" w14:textId="77777777" w:rsidR="00FE429E" w:rsidRDefault="00FE429E" w:rsidP="00FE429E">
      <w:pPr>
        <w:pStyle w:val="Code"/>
      </w:pPr>
      <w:r>
        <w:t xml:space="preserve">    deliveryReport      [15] BOOLEAN OPTIONAL,</w:t>
      </w:r>
    </w:p>
    <w:p w14:paraId="04B93178" w14:textId="77777777" w:rsidR="00FE429E" w:rsidRDefault="00FE429E" w:rsidP="00FE429E">
      <w:pPr>
        <w:pStyle w:val="Code"/>
      </w:pPr>
      <w:r>
        <w:t xml:space="preserve">    readReport          [16] BOOLEAN OPTIONAL,</w:t>
      </w:r>
    </w:p>
    <w:p w14:paraId="4FAB8908" w14:textId="77777777" w:rsidR="00FE429E" w:rsidRDefault="00FE429E" w:rsidP="00FE429E">
      <w:pPr>
        <w:pStyle w:val="Code"/>
      </w:pPr>
      <w:r>
        <w:t xml:space="preserve">    store               [17] BOOLEAN OPTIONAL,</w:t>
      </w:r>
    </w:p>
    <w:p w14:paraId="02B4D9D7" w14:textId="77777777" w:rsidR="00FE429E" w:rsidRDefault="00FE429E" w:rsidP="00FE429E">
      <w:pPr>
        <w:pStyle w:val="Code"/>
      </w:pPr>
      <w:r>
        <w:t xml:space="preserve">    state               [18] MMState OPTIONAL,</w:t>
      </w:r>
    </w:p>
    <w:p w14:paraId="6F15D017" w14:textId="77777777" w:rsidR="00FE429E" w:rsidRDefault="00FE429E" w:rsidP="00FE429E">
      <w:pPr>
        <w:pStyle w:val="Code"/>
      </w:pPr>
      <w:r>
        <w:t xml:space="preserve">    flags               [19] MMFlags OPTIONAL,</w:t>
      </w:r>
    </w:p>
    <w:p w14:paraId="32DCEB09" w14:textId="77777777" w:rsidR="00FE429E" w:rsidRDefault="00FE429E" w:rsidP="00FE429E">
      <w:pPr>
        <w:pStyle w:val="Code"/>
      </w:pPr>
      <w:r>
        <w:t xml:space="preserve">    replyCharging       [20] MMSReplyCharging OPTIONAL,</w:t>
      </w:r>
    </w:p>
    <w:p w14:paraId="6031793B" w14:textId="77777777" w:rsidR="00FE429E" w:rsidRDefault="00FE429E" w:rsidP="00FE429E">
      <w:pPr>
        <w:pStyle w:val="Code"/>
      </w:pPr>
      <w:r>
        <w:t xml:space="preserve">    applicID            [21] UTF8String OPTIONAL,</w:t>
      </w:r>
    </w:p>
    <w:p w14:paraId="6504B8C7" w14:textId="77777777" w:rsidR="00FE429E" w:rsidRDefault="00FE429E" w:rsidP="00FE429E">
      <w:pPr>
        <w:pStyle w:val="Code"/>
      </w:pPr>
      <w:r>
        <w:t xml:space="preserve">    replyApplicID       [22] UTF8String OPTIONAL,</w:t>
      </w:r>
    </w:p>
    <w:p w14:paraId="01319D2A" w14:textId="77777777" w:rsidR="00FE429E" w:rsidRDefault="00FE429E" w:rsidP="00FE429E">
      <w:pPr>
        <w:pStyle w:val="Code"/>
      </w:pPr>
      <w:r>
        <w:t xml:space="preserve">    auxApplicInfo       [23] UTF8String OPTIONAL,</w:t>
      </w:r>
    </w:p>
    <w:p w14:paraId="6766F2D4" w14:textId="77777777" w:rsidR="00FE429E" w:rsidRDefault="00FE429E" w:rsidP="00FE429E">
      <w:pPr>
        <w:pStyle w:val="Code"/>
      </w:pPr>
      <w:r>
        <w:t xml:space="preserve">    contentClass        [24] MMSContentClass OPTIONAL,</w:t>
      </w:r>
    </w:p>
    <w:p w14:paraId="737E8D0D" w14:textId="77777777" w:rsidR="00FE429E" w:rsidRDefault="00FE429E" w:rsidP="00FE429E">
      <w:pPr>
        <w:pStyle w:val="Code"/>
      </w:pPr>
      <w:r>
        <w:t xml:space="preserve">    dRMContent          [25] BOOLEAN OPTIONAL,</w:t>
      </w:r>
    </w:p>
    <w:p w14:paraId="58F60F73" w14:textId="77777777" w:rsidR="00FE429E" w:rsidRDefault="00FE429E" w:rsidP="00FE429E">
      <w:pPr>
        <w:pStyle w:val="Code"/>
      </w:pPr>
      <w:r>
        <w:t xml:space="preserve">    adaptationAllowed   [26] MMSAdaptation OPTIONAL,</w:t>
      </w:r>
    </w:p>
    <w:p w14:paraId="72BBA5FC" w14:textId="77777777" w:rsidR="00FE429E" w:rsidRDefault="00FE429E" w:rsidP="00FE429E">
      <w:pPr>
        <w:pStyle w:val="Code"/>
      </w:pPr>
      <w:r>
        <w:t xml:space="preserve">    contentType         [27] MMSContentType,</w:t>
      </w:r>
    </w:p>
    <w:p w14:paraId="23DBB460" w14:textId="77777777" w:rsidR="00FE429E" w:rsidRDefault="00FE429E" w:rsidP="00FE429E">
      <w:pPr>
        <w:pStyle w:val="Code"/>
      </w:pPr>
      <w:r>
        <w:t xml:space="preserve">    responseStatus      [28] MMSResponseStatus,</w:t>
      </w:r>
    </w:p>
    <w:p w14:paraId="3EA39C38" w14:textId="77777777" w:rsidR="00FE429E" w:rsidRDefault="00FE429E" w:rsidP="00FE429E">
      <w:pPr>
        <w:pStyle w:val="Code"/>
      </w:pPr>
      <w:r>
        <w:t xml:space="preserve">    responseStatusText  [29] UTF8String OPTIONAL,</w:t>
      </w:r>
    </w:p>
    <w:p w14:paraId="25ACE5EA" w14:textId="77777777" w:rsidR="00FE429E" w:rsidRDefault="00FE429E" w:rsidP="00FE429E">
      <w:pPr>
        <w:pStyle w:val="Code"/>
      </w:pPr>
      <w:r>
        <w:t xml:space="preserve">    messageID           [30] UTF8String</w:t>
      </w:r>
    </w:p>
    <w:p w14:paraId="74FD061D" w14:textId="77777777" w:rsidR="00FE429E" w:rsidRDefault="00FE429E" w:rsidP="00FE429E">
      <w:pPr>
        <w:pStyle w:val="Code"/>
      </w:pPr>
      <w:r>
        <w:t>}</w:t>
      </w:r>
    </w:p>
    <w:p w14:paraId="29E08B03" w14:textId="77777777" w:rsidR="00FE429E" w:rsidRDefault="00FE429E" w:rsidP="00FE429E">
      <w:pPr>
        <w:pStyle w:val="Code"/>
      </w:pPr>
    </w:p>
    <w:p w14:paraId="2641AAF6" w14:textId="77777777" w:rsidR="00FE429E" w:rsidRDefault="00FE429E" w:rsidP="00FE429E">
      <w:pPr>
        <w:pStyle w:val="Code"/>
      </w:pPr>
      <w:r>
        <w:t>MMSSendByNonLocalTarget ::= SEQUENCE</w:t>
      </w:r>
    </w:p>
    <w:p w14:paraId="40487409" w14:textId="77777777" w:rsidR="00FE429E" w:rsidRDefault="00FE429E" w:rsidP="00FE429E">
      <w:pPr>
        <w:pStyle w:val="Code"/>
      </w:pPr>
      <w:r>
        <w:t>{</w:t>
      </w:r>
    </w:p>
    <w:p w14:paraId="369860DA" w14:textId="77777777" w:rsidR="00FE429E" w:rsidRDefault="00FE429E" w:rsidP="00FE429E">
      <w:pPr>
        <w:pStyle w:val="Code"/>
      </w:pPr>
      <w:r>
        <w:t xml:space="preserve">    version             [1]  MMSVersion,</w:t>
      </w:r>
    </w:p>
    <w:p w14:paraId="0EC84E09" w14:textId="77777777" w:rsidR="00FE429E" w:rsidRDefault="00FE429E" w:rsidP="00FE429E">
      <w:pPr>
        <w:pStyle w:val="Code"/>
      </w:pPr>
      <w:r>
        <w:t xml:space="preserve">    transactionID       [2]  UTF8String,</w:t>
      </w:r>
    </w:p>
    <w:p w14:paraId="356663A5" w14:textId="77777777" w:rsidR="00FE429E" w:rsidRDefault="00FE429E" w:rsidP="00FE429E">
      <w:pPr>
        <w:pStyle w:val="Code"/>
      </w:pPr>
      <w:r>
        <w:t xml:space="preserve">    messageID           [3]  UTF8String,</w:t>
      </w:r>
    </w:p>
    <w:p w14:paraId="34098982" w14:textId="77777777" w:rsidR="00FE429E" w:rsidRDefault="00FE429E" w:rsidP="00FE429E">
      <w:pPr>
        <w:pStyle w:val="Code"/>
      </w:pPr>
      <w:r>
        <w:t xml:space="preserve">    terminatingMMSParty [4]  SEQUENCE OF MMSParty,</w:t>
      </w:r>
    </w:p>
    <w:p w14:paraId="6CED0E86" w14:textId="77777777" w:rsidR="00FE429E" w:rsidRDefault="00FE429E" w:rsidP="00FE429E">
      <w:pPr>
        <w:pStyle w:val="Code"/>
      </w:pPr>
      <w:r>
        <w:t xml:space="preserve">    originatingMMSParty [5]  MMSParty,</w:t>
      </w:r>
    </w:p>
    <w:p w14:paraId="5D5323C3" w14:textId="77777777" w:rsidR="00FE429E" w:rsidRDefault="00FE429E" w:rsidP="00FE429E">
      <w:pPr>
        <w:pStyle w:val="Code"/>
      </w:pPr>
      <w:r>
        <w:t xml:space="preserve">    direction           [6]  MMSDirection,</w:t>
      </w:r>
    </w:p>
    <w:p w14:paraId="598FDE0F" w14:textId="77777777" w:rsidR="00FE429E" w:rsidRDefault="00FE429E" w:rsidP="00FE429E">
      <w:pPr>
        <w:pStyle w:val="Code"/>
      </w:pPr>
      <w:r>
        <w:t xml:space="preserve">    contentType         [7]  MMSContentType,</w:t>
      </w:r>
    </w:p>
    <w:p w14:paraId="7F46C6B4" w14:textId="77777777" w:rsidR="00FE429E" w:rsidRDefault="00FE429E" w:rsidP="00FE429E">
      <w:pPr>
        <w:pStyle w:val="Code"/>
      </w:pPr>
      <w:r>
        <w:t xml:space="preserve">    messageClass        [8]  MMSMessageClass OPTIONAL,</w:t>
      </w:r>
    </w:p>
    <w:p w14:paraId="5941DEC0" w14:textId="77777777" w:rsidR="00FE429E" w:rsidRDefault="00FE429E" w:rsidP="00FE429E">
      <w:pPr>
        <w:pStyle w:val="Code"/>
      </w:pPr>
      <w:r>
        <w:t xml:space="preserve">    dateTime            [9]  Timestamp,</w:t>
      </w:r>
    </w:p>
    <w:p w14:paraId="4F0B533A" w14:textId="77777777" w:rsidR="00FE429E" w:rsidRDefault="00FE429E" w:rsidP="00FE429E">
      <w:pPr>
        <w:pStyle w:val="Code"/>
      </w:pPr>
      <w:r>
        <w:t xml:space="preserve">    expiry              [10] MMSExpiry OPTIONAL,</w:t>
      </w:r>
    </w:p>
    <w:p w14:paraId="0084ABFF" w14:textId="77777777" w:rsidR="00FE429E" w:rsidRDefault="00FE429E" w:rsidP="00FE429E">
      <w:pPr>
        <w:pStyle w:val="Code"/>
      </w:pPr>
      <w:r>
        <w:t xml:space="preserve">    deliveryReport      [11] BOOLEAN OPTIONAL,</w:t>
      </w:r>
    </w:p>
    <w:p w14:paraId="7CC6F388" w14:textId="77777777" w:rsidR="00FE429E" w:rsidRDefault="00FE429E" w:rsidP="00FE429E">
      <w:pPr>
        <w:pStyle w:val="Code"/>
      </w:pPr>
      <w:r>
        <w:t xml:space="preserve">    priority            [12] MMSPriority OPTIONAL,</w:t>
      </w:r>
    </w:p>
    <w:p w14:paraId="77799473" w14:textId="77777777" w:rsidR="00FE429E" w:rsidRDefault="00FE429E" w:rsidP="00FE429E">
      <w:pPr>
        <w:pStyle w:val="Code"/>
      </w:pPr>
      <w:r>
        <w:t xml:space="preserve">    senderVisibility    [13] BOOLEAN OPTIONAL,</w:t>
      </w:r>
    </w:p>
    <w:p w14:paraId="0E4108AD" w14:textId="77777777" w:rsidR="00FE429E" w:rsidRDefault="00FE429E" w:rsidP="00FE429E">
      <w:pPr>
        <w:pStyle w:val="Code"/>
      </w:pPr>
      <w:r>
        <w:t xml:space="preserve">    readReport          [14] BOOLEAN OPTIONAL,</w:t>
      </w:r>
    </w:p>
    <w:p w14:paraId="6FF682ED" w14:textId="77777777" w:rsidR="00FE429E" w:rsidRDefault="00FE429E" w:rsidP="00FE429E">
      <w:pPr>
        <w:pStyle w:val="Code"/>
      </w:pPr>
      <w:r>
        <w:t xml:space="preserve">    subject             [15] MMSSubject OPTIONAL,</w:t>
      </w:r>
    </w:p>
    <w:p w14:paraId="5F09B322" w14:textId="77777777" w:rsidR="00FE429E" w:rsidRDefault="00FE429E" w:rsidP="00FE429E">
      <w:pPr>
        <w:pStyle w:val="Code"/>
      </w:pPr>
      <w:r>
        <w:t xml:space="preserve">    forwardCount        [16] INTEGER OPTIONAL,</w:t>
      </w:r>
    </w:p>
    <w:p w14:paraId="122A1511" w14:textId="77777777" w:rsidR="00FE429E" w:rsidRDefault="00FE429E" w:rsidP="00FE429E">
      <w:pPr>
        <w:pStyle w:val="Code"/>
      </w:pPr>
      <w:r>
        <w:t xml:space="preserve">    previouslySentBy    [17] MMSPreviouslySentBy OPTIONAL,</w:t>
      </w:r>
    </w:p>
    <w:p w14:paraId="7376EE5C" w14:textId="77777777" w:rsidR="00FE429E" w:rsidRDefault="00FE429E" w:rsidP="00FE429E">
      <w:pPr>
        <w:pStyle w:val="Code"/>
      </w:pPr>
      <w:r>
        <w:t xml:space="preserve">    prevSentByDateTime  [18] Timestamp OPTIONAL,</w:t>
      </w:r>
    </w:p>
    <w:p w14:paraId="34A340AD" w14:textId="77777777" w:rsidR="00FE429E" w:rsidRDefault="00FE429E" w:rsidP="00FE429E">
      <w:pPr>
        <w:pStyle w:val="Code"/>
      </w:pPr>
      <w:r>
        <w:t xml:space="preserve">    applicID            [19] UTF8String OPTIONAL,</w:t>
      </w:r>
    </w:p>
    <w:p w14:paraId="75F4ED0F" w14:textId="77777777" w:rsidR="00FE429E" w:rsidRDefault="00FE429E" w:rsidP="00FE429E">
      <w:pPr>
        <w:pStyle w:val="Code"/>
      </w:pPr>
      <w:r>
        <w:t xml:space="preserve">    replyApplicID       [20] UTF8String OPTIONAL,</w:t>
      </w:r>
    </w:p>
    <w:p w14:paraId="50374BD7" w14:textId="77777777" w:rsidR="00FE429E" w:rsidRDefault="00FE429E" w:rsidP="00FE429E">
      <w:pPr>
        <w:pStyle w:val="Code"/>
      </w:pPr>
      <w:r>
        <w:t xml:space="preserve">    auxApplicInfo       [21] UTF8String OPTIONAL,</w:t>
      </w:r>
    </w:p>
    <w:p w14:paraId="74654674" w14:textId="77777777" w:rsidR="00FE429E" w:rsidRDefault="00FE429E" w:rsidP="00FE429E">
      <w:pPr>
        <w:pStyle w:val="Code"/>
      </w:pPr>
      <w:r>
        <w:t xml:space="preserve">    contentClass        [22] MMSContentClass OPTIONAL,</w:t>
      </w:r>
    </w:p>
    <w:p w14:paraId="6C4CB7B0" w14:textId="77777777" w:rsidR="00FE429E" w:rsidRDefault="00FE429E" w:rsidP="00FE429E">
      <w:pPr>
        <w:pStyle w:val="Code"/>
      </w:pPr>
      <w:r>
        <w:t xml:space="preserve">    dRMContent          [23] BOOLEAN OPTIONAL,</w:t>
      </w:r>
    </w:p>
    <w:p w14:paraId="562FDC56" w14:textId="77777777" w:rsidR="00FE429E" w:rsidRDefault="00FE429E" w:rsidP="00FE429E">
      <w:pPr>
        <w:pStyle w:val="Code"/>
      </w:pPr>
      <w:r>
        <w:t xml:space="preserve">    adaptationAllowed   [24] MMSAdaptation OPTIONAL</w:t>
      </w:r>
    </w:p>
    <w:p w14:paraId="0524C3C2" w14:textId="77777777" w:rsidR="00FE429E" w:rsidRDefault="00FE429E" w:rsidP="00FE429E">
      <w:pPr>
        <w:pStyle w:val="Code"/>
      </w:pPr>
      <w:r>
        <w:t>}</w:t>
      </w:r>
    </w:p>
    <w:p w14:paraId="6E76AE42" w14:textId="77777777" w:rsidR="00FE429E" w:rsidRDefault="00FE429E" w:rsidP="00FE429E">
      <w:pPr>
        <w:pStyle w:val="Code"/>
      </w:pPr>
    </w:p>
    <w:p w14:paraId="5A081070" w14:textId="77777777" w:rsidR="00FE429E" w:rsidRDefault="00FE429E" w:rsidP="00FE429E">
      <w:pPr>
        <w:pStyle w:val="Code"/>
      </w:pPr>
      <w:r>
        <w:t>MMSNotification ::= SEQUENCE</w:t>
      </w:r>
    </w:p>
    <w:p w14:paraId="026B7946" w14:textId="77777777" w:rsidR="00FE429E" w:rsidRDefault="00FE429E" w:rsidP="00FE429E">
      <w:pPr>
        <w:pStyle w:val="Code"/>
      </w:pPr>
      <w:r>
        <w:t>{</w:t>
      </w:r>
    </w:p>
    <w:p w14:paraId="70182B13" w14:textId="77777777" w:rsidR="00FE429E" w:rsidRDefault="00FE429E" w:rsidP="00FE429E">
      <w:pPr>
        <w:pStyle w:val="Code"/>
      </w:pPr>
      <w:r>
        <w:t xml:space="preserve">    transactionID           [1]  UTF8String,</w:t>
      </w:r>
    </w:p>
    <w:p w14:paraId="6A395E08" w14:textId="77777777" w:rsidR="00FE429E" w:rsidRDefault="00FE429E" w:rsidP="00FE429E">
      <w:pPr>
        <w:pStyle w:val="Code"/>
      </w:pPr>
      <w:r>
        <w:t xml:space="preserve">    version                 [2]  MMSVersion,</w:t>
      </w:r>
    </w:p>
    <w:p w14:paraId="35D9397D" w14:textId="77777777" w:rsidR="00FE429E" w:rsidRDefault="00FE429E" w:rsidP="00FE429E">
      <w:pPr>
        <w:pStyle w:val="Code"/>
      </w:pPr>
      <w:r>
        <w:t xml:space="preserve">    originatingMMSParty     [3]  MMSParty OPTIONAL,</w:t>
      </w:r>
    </w:p>
    <w:p w14:paraId="697F4F6B" w14:textId="77777777" w:rsidR="00FE429E" w:rsidRDefault="00FE429E" w:rsidP="00FE429E">
      <w:pPr>
        <w:pStyle w:val="Code"/>
      </w:pPr>
      <w:r>
        <w:t xml:space="preserve">    direction               [4]  MMSDirection,</w:t>
      </w:r>
    </w:p>
    <w:p w14:paraId="5416A1FF" w14:textId="77777777" w:rsidR="00FE429E" w:rsidRDefault="00FE429E" w:rsidP="00FE429E">
      <w:pPr>
        <w:pStyle w:val="Code"/>
      </w:pPr>
      <w:r>
        <w:t xml:space="preserve">    subject                 [5]  MMSSubject OPTIONAL,</w:t>
      </w:r>
    </w:p>
    <w:p w14:paraId="0351A395" w14:textId="77777777" w:rsidR="00FE429E" w:rsidRDefault="00FE429E" w:rsidP="00FE429E">
      <w:pPr>
        <w:pStyle w:val="Code"/>
      </w:pPr>
      <w:r>
        <w:t xml:space="preserve">    deliveryReportRequested [6]  BOOLEAN OPTIONAL,</w:t>
      </w:r>
    </w:p>
    <w:p w14:paraId="6DFD4CD7" w14:textId="77777777" w:rsidR="00FE429E" w:rsidRDefault="00FE429E" w:rsidP="00FE429E">
      <w:pPr>
        <w:pStyle w:val="Code"/>
      </w:pPr>
      <w:r>
        <w:t xml:space="preserve">    stored                  [7]  BOOLEAN OPTIONAL,</w:t>
      </w:r>
    </w:p>
    <w:p w14:paraId="2979B96A" w14:textId="77777777" w:rsidR="00FE429E" w:rsidRDefault="00FE429E" w:rsidP="00FE429E">
      <w:pPr>
        <w:pStyle w:val="Code"/>
      </w:pPr>
      <w:r>
        <w:t xml:space="preserve">    messageClass            [8]  MMSMessageClass,</w:t>
      </w:r>
    </w:p>
    <w:p w14:paraId="3DCAD1E1" w14:textId="77777777" w:rsidR="00FE429E" w:rsidRDefault="00FE429E" w:rsidP="00FE429E">
      <w:pPr>
        <w:pStyle w:val="Code"/>
      </w:pPr>
      <w:r>
        <w:t xml:space="preserve">    priority                [9]  MMSPriority OPTIONAL,</w:t>
      </w:r>
    </w:p>
    <w:p w14:paraId="28E26B53" w14:textId="77777777" w:rsidR="00FE429E" w:rsidRDefault="00FE429E" w:rsidP="00FE429E">
      <w:pPr>
        <w:pStyle w:val="Code"/>
      </w:pPr>
      <w:r>
        <w:t xml:space="preserve">    messageSize             [10]  INTEGER,</w:t>
      </w:r>
    </w:p>
    <w:p w14:paraId="113C06AD" w14:textId="77777777" w:rsidR="00FE429E" w:rsidRDefault="00FE429E" w:rsidP="00FE429E">
      <w:pPr>
        <w:pStyle w:val="Code"/>
      </w:pPr>
      <w:r>
        <w:t xml:space="preserve">    expiry                  [11] MMSExpiry,</w:t>
      </w:r>
    </w:p>
    <w:p w14:paraId="46D8E52D" w14:textId="77777777" w:rsidR="00FE429E" w:rsidRDefault="00FE429E" w:rsidP="00FE429E">
      <w:pPr>
        <w:pStyle w:val="Code"/>
      </w:pPr>
      <w:r>
        <w:t xml:space="preserve">    replyCharging           [12] MMSReplyCharging OPTIONAL</w:t>
      </w:r>
    </w:p>
    <w:p w14:paraId="09DCD062" w14:textId="77777777" w:rsidR="00FE429E" w:rsidRDefault="00FE429E" w:rsidP="00FE429E">
      <w:pPr>
        <w:pStyle w:val="Code"/>
      </w:pPr>
      <w:r>
        <w:t>}</w:t>
      </w:r>
    </w:p>
    <w:p w14:paraId="7732FBB1" w14:textId="77777777" w:rsidR="00FE429E" w:rsidRDefault="00FE429E" w:rsidP="00FE429E">
      <w:pPr>
        <w:pStyle w:val="Code"/>
      </w:pPr>
    </w:p>
    <w:p w14:paraId="79EEA910" w14:textId="77777777" w:rsidR="00FE429E" w:rsidRDefault="00FE429E" w:rsidP="00FE429E">
      <w:pPr>
        <w:pStyle w:val="Code"/>
      </w:pPr>
      <w:r>
        <w:t>MMSSendToNonLocalTarget ::= SEQUENCE</w:t>
      </w:r>
    </w:p>
    <w:p w14:paraId="53D8BD14" w14:textId="77777777" w:rsidR="00FE429E" w:rsidRDefault="00FE429E" w:rsidP="00FE429E">
      <w:pPr>
        <w:pStyle w:val="Code"/>
      </w:pPr>
      <w:r>
        <w:t>{</w:t>
      </w:r>
    </w:p>
    <w:p w14:paraId="3CDA8241" w14:textId="77777777" w:rsidR="00FE429E" w:rsidRDefault="00FE429E" w:rsidP="00FE429E">
      <w:pPr>
        <w:pStyle w:val="Code"/>
      </w:pPr>
      <w:r>
        <w:t xml:space="preserve">    version             [1]  MMSVersion,</w:t>
      </w:r>
    </w:p>
    <w:p w14:paraId="25C3D739" w14:textId="77777777" w:rsidR="00FE429E" w:rsidRDefault="00FE429E" w:rsidP="00FE429E">
      <w:pPr>
        <w:pStyle w:val="Code"/>
      </w:pPr>
      <w:r>
        <w:t xml:space="preserve">    transactionID       [2]  UTF8String,</w:t>
      </w:r>
    </w:p>
    <w:p w14:paraId="652476DA" w14:textId="77777777" w:rsidR="00FE429E" w:rsidRDefault="00FE429E" w:rsidP="00FE429E">
      <w:pPr>
        <w:pStyle w:val="Code"/>
      </w:pPr>
      <w:r>
        <w:t xml:space="preserve">    messageID           [3]  UTF8String,</w:t>
      </w:r>
    </w:p>
    <w:p w14:paraId="42F07E88" w14:textId="77777777" w:rsidR="00FE429E" w:rsidRDefault="00FE429E" w:rsidP="00FE429E">
      <w:pPr>
        <w:pStyle w:val="Code"/>
      </w:pPr>
      <w:r>
        <w:t xml:space="preserve">    terminatingMMSParty [4]  SEQUENCE OF MMSParty,</w:t>
      </w:r>
    </w:p>
    <w:p w14:paraId="1F33127B" w14:textId="77777777" w:rsidR="00FE429E" w:rsidRDefault="00FE429E" w:rsidP="00FE429E">
      <w:pPr>
        <w:pStyle w:val="Code"/>
      </w:pPr>
      <w:r>
        <w:t xml:space="preserve">    originatingMMSParty [5]  MMSParty,</w:t>
      </w:r>
    </w:p>
    <w:p w14:paraId="0558C1D1" w14:textId="77777777" w:rsidR="00FE429E" w:rsidRDefault="00FE429E" w:rsidP="00FE429E">
      <w:pPr>
        <w:pStyle w:val="Code"/>
      </w:pPr>
      <w:r>
        <w:t xml:space="preserve">    direction           [6]  MMSDirection,</w:t>
      </w:r>
    </w:p>
    <w:p w14:paraId="39102D31" w14:textId="77777777" w:rsidR="00FE429E" w:rsidRDefault="00FE429E" w:rsidP="00FE429E">
      <w:pPr>
        <w:pStyle w:val="Code"/>
      </w:pPr>
      <w:r>
        <w:t xml:space="preserve">    contentType         [7]  MMSContentType,</w:t>
      </w:r>
    </w:p>
    <w:p w14:paraId="3CA28878" w14:textId="77777777" w:rsidR="00FE429E" w:rsidRDefault="00FE429E" w:rsidP="00FE429E">
      <w:pPr>
        <w:pStyle w:val="Code"/>
      </w:pPr>
      <w:r>
        <w:t xml:space="preserve">    messageClass        [8]  MMSMessageClass OPTIONAL,</w:t>
      </w:r>
    </w:p>
    <w:p w14:paraId="425A2B00" w14:textId="77777777" w:rsidR="00FE429E" w:rsidRDefault="00FE429E" w:rsidP="00FE429E">
      <w:pPr>
        <w:pStyle w:val="Code"/>
      </w:pPr>
      <w:r>
        <w:t xml:space="preserve">    dateTime            [9]  Timestamp,</w:t>
      </w:r>
    </w:p>
    <w:p w14:paraId="18307CD0" w14:textId="77777777" w:rsidR="00FE429E" w:rsidRDefault="00FE429E" w:rsidP="00FE429E">
      <w:pPr>
        <w:pStyle w:val="Code"/>
      </w:pPr>
      <w:r>
        <w:lastRenderedPageBreak/>
        <w:t xml:space="preserve">    expiry              [10] MMSExpiry OPTIONAL,</w:t>
      </w:r>
    </w:p>
    <w:p w14:paraId="1730FAED" w14:textId="77777777" w:rsidR="00FE429E" w:rsidRDefault="00FE429E" w:rsidP="00FE429E">
      <w:pPr>
        <w:pStyle w:val="Code"/>
      </w:pPr>
      <w:r>
        <w:t xml:space="preserve">    deliveryReport      [11] BOOLEAN OPTIONAL,</w:t>
      </w:r>
    </w:p>
    <w:p w14:paraId="4D1714E3" w14:textId="77777777" w:rsidR="00FE429E" w:rsidRDefault="00FE429E" w:rsidP="00FE429E">
      <w:pPr>
        <w:pStyle w:val="Code"/>
      </w:pPr>
      <w:r>
        <w:t xml:space="preserve">    priority            [12] MMSPriority OPTIONAL,</w:t>
      </w:r>
    </w:p>
    <w:p w14:paraId="09892A8D" w14:textId="77777777" w:rsidR="00FE429E" w:rsidRDefault="00FE429E" w:rsidP="00FE429E">
      <w:pPr>
        <w:pStyle w:val="Code"/>
      </w:pPr>
      <w:r>
        <w:t xml:space="preserve">    senderVisibility    [13] BOOLEAN OPTIONAL,</w:t>
      </w:r>
    </w:p>
    <w:p w14:paraId="6E320DC8" w14:textId="77777777" w:rsidR="00FE429E" w:rsidRDefault="00FE429E" w:rsidP="00FE429E">
      <w:pPr>
        <w:pStyle w:val="Code"/>
      </w:pPr>
      <w:r>
        <w:t xml:space="preserve">    readReport          [14] BOOLEAN OPTIONAL,</w:t>
      </w:r>
    </w:p>
    <w:p w14:paraId="11479218" w14:textId="77777777" w:rsidR="00FE429E" w:rsidRDefault="00FE429E" w:rsidP="00FE429E">
      <w:pPr>
        <w:pStyle w:val="Code"/>
      </w:pPr>
      <w:r>
        <w:t xml:space="preserve">    subject             [15] MMSSubject OPTIONAL,</w:t>
      </w:r>
    </w:p>
    <w:p w14:paraId="01BC4D82" w14:textId="77777777" w:rsidR="00FE429E" w:rsidRDefault="00FE429E" w:rsidP="00FE429E">
      <w:pPr>
        <w:pStyle w:val="Code"/>
      </w:pPr>
      <w:r>
        <w:t xml:space="preserve">    forwardCount        [16] INTEGER OPTIONAL,</w:t>
      </w:r>
    </w:p>
    <w:p w14:paraId="2FF61CD7" w14:textId="77777777" w:rsidR="00FE429E" w:rsidRDefault="00FE429E" w:rsidP="00FE429E">
      <w:pPr>
        <w:pStyle w:val="Code"/>
      </w:pPr>
      <w:r>
        <w:t xml:space="preserve">    previouslySentBy    [17] MMSPreviouslySentBy OPTIONAL,</w:t>
      </w:r>
    </w:p>
    <w:p w14:paraId="0FBD28D2" w14:textId="77777777" w:rsidR="00FE429E" w:rsidRDefault="00FE429E" w:rsidP="00FE429E">
      <w:pPr>
        <w:pStyle w:val="Code"/>
      </w:pPr>
      <w:r>
        <w:t xml:space="preserve">    prevSentByDateTime  [18] Timestamp OPTIONAL,</w:t>
      </w:r>
    </w:p>
    <w:p w14:paraId="66D3BA0F" w14:textId="77777777" w:rsidR="00FE429E" w:rsidRDefault="00FE429E" w:rsidP="00FE429E">
      <w:pPr>
        <w:pStyle w:val="Code"/>
      </w:pPr>
      <w:r>
        <w:t xml:space="preserve">    applicID            [19] UTF8String OPTIONAL,</w:t>
      </w:r>
    </w:p>
    <w:p w14:paraId="6395AD02" w14:textId="77777777" w:rsidR="00FE429E" w:rsidRDefault="00FE429E" w:rsidP="00FE429E">
      <w:pPr>
        <w:pStyle w:val="Code"/>
      </w:pPr>
      <w:r>
        <w:t xml:space="preserve">    replyApplicID       [20] UTF8String OPTIONAL,</w:t>
      </w:r>
    </w:p>
    <w:p w14:paraId="001B2496" w14:textId="77777777" w:rsidR="00FE429E" w:rsidRDefault="00FE429E" w:rsidP="00FE429E">
      <w:pPr>
        <w:pStyle w:val="Code"/>
      </w:pPr>
      <w:r>
        <w:t xml:space="preserve">    auxApplicInfo       [21] UTF8String OPTIONAL,</w:t>
      </w:r>
    </w:p>
    <w:p w14:paraId="2C572F76" w14:textId="77777777" w:rsidR="00FE429E" w:rsidRDefault="00FE429E" w:rsidP="00FE429E">
      <w:pPr>
        <w:pStyle w:val="Code"/>
      </w:pPr>
      <w:r>
        <w:t xml:space="preserve">    contentClass        [22] MMSContentClass OPTIONAL,</w:t>
      </w:r>
    </w:p>
    <w:p w14:paraId="27C498B6" w14:textId="77777777" w:rsidR="00FE429E" w:rsidRDefault="00FE429E" w:rsidP="00FE429E">
      <w:pPr>
        <w:pStyle w:val="Code"/>
      </w:pPr>
      <w:r>
        <w:t xml:space="preserve">    dRMContent          [23] BOOLEAN OPTIONAL,</w:t>
      </w:r>
    </w:p>
    <w:p w14:paraId="3C2353FC" w14:textId="77777777" w:rsidR="00FE429E" w:rsidRDefault="00FE429E" w:rsidP="00FE429E">
      <w:pPr>
        <w:pStyle w:val="Code"/>
      </w:pPr>
      <w:r>
        <w:t xml:space="preserve">    adaptationAllowed   [24] MMSAdaptation OPTIONAL</w:t>
      </w:r>
    </w:p>
    <w:p w14:paraId="3259CA88" w14:textId="77777777" w:rsidR="00FE429E" w:rsidRDefault="00FE429E" w:rsidP="00FE429E">
      <w:pPr>
        <w:pStyle w:val="Code"/>
      </w:pPr>
      <w:r>
        <w:t>}</w:t>
      </w:r>
    </w:p>
    <w:p w14:paraId="39BB9108" w14:textId="77777777" w:rsidR="00FE429E" w:rsidRDefault="00FE429E" w:rsidP="00FE429E">
      <w:pPr>
        <w:pStyle w:val="Code"/>
      </w:pPr>
    </w:p>
    <w:p w14:paraId="6BB7C0A3" w14:textId="77777777" w:rsidR="00FE429E" w:rsidRDefault="00FE429E" w:rsidP="00FE429E">
      <w:pPr>
        <w:pStyle w:val="Code"/>
      </w:pPr>
      <w:r>
        <w:t>MMSNotificationResponse ::= SEQUENCE</w:t>
      </w:r>
    </w:p>
    <w:p w14:paraId="03661A2A" w14:textId="77777777" w:rsidR="00FE429E" w:rsidRDefault="00FE429E" w:rsidP="00FE429E">
      <w:pPr>
        <w:pStyle w:val="Code"/>
      </w:pPr>
      <w:r>
        <w:t>{</w:t>
      </w:r>
    </w:p>
    <w:p w14:paraId="7F0674ED" w14:textId="77777777" w:rsidR="00FE429E" w:rsidRDefault="00FE429E" w:rsidP="00FE429E">
      <w:pPr>
        <w:pStyle w:val="Code"/>
      </w:pPr>
      <w:r>
        <w:t xml:space="preserve">    transactionID [1] UTF8String,</w:t>
      </w:r>
    </w:p>
    <w:p w14:paraId="35C0A6BA" w14:textId="77777777" w:rsidR="00FE429E" w:rsidRDefault="00FE429E" w:rsidP="00FE429E">
      <w:pPr>
        <w:pStyle w:val="Code"/>
      </w:pPr>
      <w:r>
        <w:t xml:space="preserve">    version       [2] MMSVersion,</w:t>
      </w:r>
    </w:p>
    <w:p w14:paraId="3AC90683" w14:textId="77777777" w:rsidR="00FE429E" w:rsidRDefault="00FE429E" w:rsidP="00FE429E">
      <w:pPr>
        <w:pStyle w:val="Code"/>
      </w:pPr>
      <w:r>
        <w:t xml:space="preserve">    direction     [3] MMSDirection,</w:t>
      </w:r>
    </w:p>
    <w:p w14:paraId="4D0B9A5E" w14:textId="77777777" w:rsidR="00FE429E" w:rsidRDefault="00FE429E" w:rsidP="00FE429E">
      <w:pPr>
        <w:pStyle w:val="Code"/>
      </w:pPr>
      <w:r>
        <w:t xml:space="preserve">    status        [4] MMStatus,</w:t>
      </w:r>
    </w:p>
    <w:p w14:paraId="512DECA0" w14:textId="77777777" w:rsidR="00FE429E" w:rsidRDefault="00FE429E" w:rsidP="00FE429E">
      <w:pPr>
        <w:pStyle w:val="Code"/>
      </w:pPr>
      <w:r>
        <w:t xml:space="preserve">    reportAllowed [5] BOOLEAN OPTIONAL</w:t>
      </w:r>
    </w:p>
    <w:p w14:paraId="69DBA637" w14:textId="77777777" w:rsidR="00FE429E" w:rsidRDefault="00FE429E" w:rsidP="00FE429E">
      <w:pPr>
        <w:pStyle w:val="Code"/>
      </w:pPr>
      <w:r>
        <w:t>}</w:t>
      </w:r>
    </w:p>
    <w:p w14:paraId="2A8481FF" w14:textId="77777777" w:rsidR="00FE429E" w:rsidRDefault="00FE429E" w:rsidP="00FE429E">
      <w:pPr>
        <w:pStyle w:val="Code"/>
      </w:pPr>
    </w:p>
    <w:p w14:paraId="387BCA56" w14:textId="77777777" w:rsidR="00FE429E" w:rsidRDefault="00FE429E" w:rsidP="00FE429E">
      <w:pPr>
        <w:pStyle w:val="Code"/>
      </w:pPr>
      <w:r>
        <w:t>MMSRetrieval ::= SEQUENCE</w:t>
      </w:r>
    </w:p>
    <w:p w14:paraId="000E0FA6" w14:textId="77777777" w:rsidR="00FE429E" w:rsidRDefault="00FE429E" w:rsidP="00FE429E">
      <w:pPr>
        <w:pStyle w:val="Code"/>
      </w:pPr>
      <w:r>
        <w:t>{</w:t>
      </w:r>
    </w:p>
    <w:p w14:paraId="367B14F1" w14:textId="77777777" w:rsidR="00FE429E" w:rsidRDefault="00FE429E" w:rsidP="00FE429E">
      <w:pPr>
        <w:pStyle w:val="Code"/>
      </w:pPr>
      <w:r>
        <w:t xml:space="preserve">    transactionID       [1]  UTF8String,</w:t>
      </w:r>
    </w:p>
    <w:p w14:paraId="2ADF3FE3" w14:textId="77777777" w:rsidR="00FE429E" w:rsidRDefault="00FE429E" w:rsidP="00FE429E">
      <w:pPr>
        <w:pStyle w:val="Code"/>
      </w:pPr>
      <w:r>
        <w:t xml:space="preserve">    version             [2]  MMSVersion,</w:t>
      </w:r>
    </w:p>
    <w:p w14:paraId="51A2C2E0" w14:textId="77777777" w:rsidR="00FE429E" w:rsidRDefault="00FE429E" w:rsidP="00FE429E">
      <w:pPr>
        <w:pStyle w:val="Code"/>
      </w:pPr>
      <w:r>
        <w:t xml:space="preserve">    messageID           [3]  UTF8String,</w:t>
      </w:r>
    </w:p>
    <w:p w14:paraId="6C1AFC4A" w14:textId="77777777" w:rsidR="00FE429E" w:rsidRDefault="00FE429E" w:rsidP="00FE429E">
      <w:pPr>
        <w:pStyle w:val="Code"/>
      </w:pPr>
      <w:r>
        <w:t xml:space="preserve">    dateTime            [4]  Timestamp,</w:t>
      </w:r>
    </w:p>
    <w:p w14:paraId="624D98D1" w14:textId="77777777" w:rsidR="00FE429E" w:rsidRDefault="00FE429E" w:rsidP="00FE429E">
      <w:pPr>
        <w:pStyle w:val="Code"/>
      </w:pPr>
      <w:r>
        <w:t xml:space="preserve">    originatingMMSParty [5]  MMSParty OPTIONAL,</w:t>
      </w:r>
    </w:p>
    <w:p w14:paraId="55EC8688" w14:textId="77777777" w:rsidR="00FE429E" w:rsidRDefault="00FE429E" w:rsidP="00FE429E">
      <w:pPr>
        <w:pStyle w:val="Code"/>
      </w:pPr>
      <w:r>
        <w:t xml:space="preserve">    previouslySentBy    [6]  MMSPreviouslySentBy OPTIONAL,</w:t>
      </w:r>
    </w:p>
    <w:p w14:paraId="6DF1EBDE" w14:textId="77777777" w:rsidR="00FE429E" w:rsidRDefault="00FE429E" w:rsidP="00FE429E">
      <w:pPr>
        <w:pStyle w:val="Code"/>
      </w:pPr>
      <w:r>
        <w:t xml:space="preserve">    prevSentByDateTime  [7]  Timestamp OPTIONAL,</w:t>
      </w:r>
    </w:p>
    <w:p w14:paraId="74F28307" w14:textId="77777777" w:rsidR="00FE429E" w:rsidRDefault="00FE429E" w:rsidP="00FE429E">
      <w:pPr>
        <w:pStyle w:val="Code"/>
      </w:pPr>
      <w:r>
        <w:t xml:space="preserve">    terminatingMMSParty [8]  SEQUENCE OF MMSParty OPTIONAL,</w:t>
      </w:r>
    </w:p>
    <w:p w14:paraId="1699AC97" w14:textId="77777777" w:rsidR="00FE429E" w:rsidRDefault="00FE429E" w:rsidP="00FE429E">
      <w:pPr>
        <w:pStyle w:val="Code"/>
      </w:pPr>
      <w:r>
        <w:t xml:space="preserve">    cCRecipients        [9]  SEQUENCE OF MMSParty OPTIONAL,</w:t>
      </w:r>
    </w:p>
    <w:p w14:paraId="207ED8E0" w14:textId="77777777" w:rsidR="00FE429E" w:rsidRDefault="00FE429E" w:rsidP="00FE429E">
      <w:pPr>
        <w:pStyle w:val="Code"/>
      </w:pPr>
      <w:r>
        <w:t xml:space="preserve">    direction           [10] MMSDirection,</w:t>
      </w:r>
    </w:p>
    <w:p w14:paraId="3D52CFCF" w14:textId="77777777" w:rsidR="00FE429E" w:rsidRDefault="00FE429E" w:rsidP="00FE429E">
      <w:pPr>
        <w:pStyle w:val="Code"/>
      </w:pPr>
      <w:r>
        <w:t xml:space="preserve">    subject             [11] MMSSubject OPTIONAL,</w:t>
      </w:r>
    </w:p>
    <w:p w14:paraId="2CFB0826" w14:textId="77777777" w:rsidR="00FE429E" w:rsidRDefault="00FE429E" w:rsidP="00FE429E">
      <w:pPr>
        <w:pStyle w:val="Code"/>
      </w:pPr>
      <w:r>
        <w:t xml:space="preserve">    state               [12] MMState OPTIONAL,</w:t>
      </w:r>
    </w:p>
    <w:p w14:paraId="35746C60" w14:textId="77777777" w:rsidR="00FE429E" w:rsidRDefault="00FE429E" w:rsidP="00FE429E">
      <w:pPr>
        <w:pStyle w:val="Code"/>
      </w:pPr>
      <w:r>
        <w:t xml:space="preserve">    flags               [13] MMFlags OPTIONAL,</w:t>
      </w:r>
    </w:p>
    <w:p w14:paraId="4E6E7F28" w14:textId="77777777" w:rsidR="00FE429E" w:rsidRDefault="00FE429E" w:rsidP="00FE429E">
      <w:pPr>
        <w:pStyle w:val="Code"/>
      </w:pPr>
      <w:r>
        <w:t xml:space="preserve">    messageClass        [14] MMSMessageClass OPTIONAL,</w:t>
      </w:r>
    </w:p>
    <w:p w14:paraId="00110B09" w14:textId="77777777" w:rsidR="00FE429E" w:rsidRDefault="00FE429E" w:rsidP="00FE429E">
      <w:pPr>
        <w:pStyle w:val="Code"/>
      </w:pPr>
      <w:r>
        <w:t xml:space="preserve">    priority            [15] MMSPriority,</w:t>
      </w:r>
    </w:p>
    <w:p w14:paraId="28E10228" w14:textId="77777777" w:rsidR="00FE429E" w:rsidRDefault="00FE429E" w:rsidP="00FE429E">
      <w:pPr>
        <w:pStyle w:val="Code"/>
      </w:pPr>
      <w:r>
        <w:t xml:space="preserve">    deliveryReport      [16] BOOLEAN OPTIONAL,</w:t>
      </w:r>
    </w:p>
    <w:p w14:paraId="5B1C809D" w14:textId="77777777" w:rsidR="00FE429E" w:rsidRDefault="00FE429E" w:rsidP="00FE429E">
      <w:pPr>
        <w:pStyle w:val="Code"/>
      </w:pPr>
      <w:r>
        <w:t xml:space="preserve">    readReport          [17] BOOLEAN OPTIONAL,</w:t>
      </w:r>
    </w:p>
    <w:p w14:paraId="6F7EE478" w14:textId="77777777" w:rsidR="00FE429E" w:rsidRDefault="00FE429E" w:rsidP="00FE429E">
      <w:pPr>
        <w:pStyle w:val="Code"/>
      </w:pPr>
      <w:r>
        <w:t xml:space="preserve">    replyCharging       [18] MMSReplyCharging OPTIONAL,</w:t>
      </w:r>
    </w:p>
    <w:p w14:paraId="720FBCD6" w14:textId="77777777" w:rsidR="00FE429E" w:rsidRDefault="00FE429E" w:rsidP="00FE429E">
      <w:pPr>
        <w:pStyle w:val="Code"/>
      </w:pPr>
      <w:r>
        <w:t xml:space="preserve">    retrieveStatus      [19] MMSRetrieveStatus OPTIONAL,</w:t>
      </w:r>
    </w:p>
    <w:p w14:paraId="60CC57A6" w14:textId="77777777" w:rsidR="00FE429E" w:rsidRDefault="00FE429E" w:rsidP="00FE429E">
      <w:pPr>
        <w:pStyle w:val="Code"/>
      </w:pPr>
      <w:r>
        <w:t xml:space="preserve">    retrieveStatusText  [20] UTF8String OPTIONAL,</w:t>
      </w:r>
    </w:p>
    <w:p w14:paraId="1A4B6987" w14:textId="77777777" w:rsidR="00FE429E" w:rsidRDefault="00FE429E" w:rsidP="00FE429E">
      <w:pPr>
        <w:pStyle w:val="Code"/>
      </w:pPr>
      <w:r>
        <w:t xml:space="preserve">    applicID            [21] UTF8String OPTIONAL,</w:t>
      </w:r>
    </w:p>
    <w:p w14:paraId="5A1C1AEF" w14:textId="77777777" w:rsidR="00FE429E" w:rsidRDefault="00FE429E" w:rsidP="00FE429E">
      <w:pPr>
        <w:pStyle w:val="Code"/>
      </w:pPr>
      <w:r>
        <w:t xml:space="preserve">    replyApplicID       [22] UTF8String OPTIONAL,</w:t>
      </w:r>
    </w:p>
    <w:p w14:paraId="03423A30" w14:textId="77777777" w:rsidR="00FE429E" w:rsidRDefault="00FE429E" w:rsidP="00FE429E">
      <w:pPr>
        <w:pStyle w:val="Code"/>
      </w:pPr>
      <w:r>
        <w:t xml:space="preserve">    auxApplicInfo       [23] UTF8String OPTIONAL,</w:t>
      </w:r>
    </w:p>
    <w:p w14:paraId="1EBF047A" w14:textId="77777777" w:rsidR="00FE429E" w:rsidRDefault="00FE429E" w:rsidP="00FE429E">
      <w:pPr>
        <w:pStyle w:val="Code"/>
      </w:pPr>
      <w:r>
        <w:t xml:space="preserve">    contentClass        [24] MMSContentClass OPTIONAL,</w:t>
      </w:r>
    </w:p>
    <w:p w14:paraId="211B8947" w14:textId="77777777" w:rsidR="00FE429E" w:rsidRDefault="00FE429E" w:rsidP="00FE429E">
      <w:pPr>
        <w:pStyle w:val="Code"/>
      </w:pPr>
      <w:r>
        <w:t xml:space="preserve">    dRMContent          [25] BOOLEAN OPTIONAL,</w:t>
      </w:r>
    </w:p>
    <w:p w14:paraId="386E21D0" w14:textId="77777777" w:rsidR="00FE429E" w:rsidRDefault="00FE429E" w:rsidP="00FE429E">
      <w:pPr>
        <w:pStyle w:val="Code"/>
      </w:pPr>
      <w:r>
        <w:t xml:space="preserve">    replaceID           [26] UTF8String OPTIONAL,</w:t>
      </w:r>
    </w:p>
    <w:p w14:paraId="74140B2A" w14:textId="77777777" w:rsidR="00FE429E" w:rsidRDefault="00FE429E" w:rsidP="00FE429E">
      <w:pPr>
        <w:pStyle w:val="Code"/>
      </w:pPr>
      <w:r>
        <w:t xml:space="preserve">    contentType         [27] UTF8String OPTIONAL</w:t>
      </w:r>
    </w:p>
    <w:p w14:paraId="3FFD4BF6" w14:textId="77777777" w:rsidR="00FE429E" w:rsidRDefault="00FE429E" w:rsidP="00FE429E">
      <w:pPr>
        <w:pStyle w:val="Code"/>
      </w:pPr>
      <w:r>
        <w:t>}</w:t>
      </w:r>
    </w:p>
    <w:p w14:paraId="7357E006" w14:textId="77777777" w:rsidR="00FE429E" w:rsidRDefault="00FE429E" w:rsidP="00FE429E">
      <w:pPr>
        <w:pStyle w:val="Code"/>
      </w:pPr>
    </w:p>
    <w:p w14:paraId="0D3A4736" w14:textId="77777777" w:rsidR="00FE429E" w:rsidRDefault="00FE429E" w:rsidP="00FE429E">
      <w:pPr>
        <w:pStyle w:val="Code"/>
      </w:pPr>
      <w:r>
        <w:t>MMSDeliveryAck ::= SEQUENCE</w:t>
      </w:r>
    </w:p>
    <w:p w14:paraId="0FCA8E01" w14:textId="77777777" w:rsidR="00FE429E" w:rsidRDefault="00FE429E" w:rsidP="00FE429E">
      <w:pPr>
        <w:pStyle w:val="Code"/>
      </w:pPr>
      <w:r>
        <w:t>{</w:t>
      </w:r>
    </w:p>
    <w:p w14:paraId="68B6765B" w14:textId="77777777" w:rsidR="00FE429E" w:rsidRDefault="00FE429E" w:rsidP="00FE429E">
      <w:pPr>
        <w:pStyle w:val="Code"/>
      </w:pPr>
      <w:r>
        <w:t xml:space="preserve">    transactionID [1] UTF8String,</w:t>
      </w:r>
    </w:p>
    <w:p w14:paraId="3AE77187" w14:textId="77777777" w:rsidR="00FE429E" w:rsidRDefault="00FE429E" w:rsidP="00FE429E">
      <w:pPr>
        <w:pStyle w:val="Code"/>
      </w:pPr>
      <w:r>
        <w:t xml:space="preserve">    version       [2] MMSVersion,</w:t>
      </w:r>
    </w:p>
    <w:p w14:paraId="5BFB142B" w14:textId="77777777" w:rsidR="00FE429E" w:rsidRDefault="00FE429E" w:rsidP="00FE429E">
      <w:pPr>
        <w:pStyle w:val="Code"/>
      </w:pPr>
      <w:r>
        <w:t xml:space="preserve">    reportAllowed [3] BOOLEAN OPTIONAL,</w:t>
      </w:r>
    </w:p>
    <w:p w14:paraId="4A41A471" w14:textId="77777777" w:rsidR="00FE429E" w:rsidRDefault="00FE429E" w:rsidP="00FE429E">
      <w:pPr>
        <w:pStyle w:val="Code"/>
      </w:pPr>
      <w:r>
        <w:t xml:space="preserve">    status        [4] MMStatus,</w:t>
      </w:r>
    </w:p>
    <w:p w14:paraId="534E4F54" w14:textId="77777777" w:rsidR="00FE429E" w:rsidRDefault="00FE429E" w:rsidP="00FE429E">
      <w:pPr>
        <w:pStyle w:val="Code"/>
      </w:pPr>
      <w:r>
        <w:t xml:space="preserve">    direction     [5] MMSDirection</w:t>
      </w:r>
    </w:p>
    <w:p w14:paraId="7E461FE8" w14:textId="77777777" w:rsidR="00FE429E" w:rsidRDefault="00FE429E" w:rsidP="00FE429E">
      <w:pPr>
        <w:pStyle w:val="Code"/>
      </w:pPr>
      <w:r>
        <w:t>}</w:t>
      </w:r>
    </w:p>
    <w:p w14:paraId="6342F1AD" w14:textId="77777777" w:rsidR="00FE429E" w:rsidRDefault="00FE429E" w:rsidP="00FE429E">
      <w:pPr>
        <w:pStyle w:val="Code"/>
      </w:pPr>
    </w:p>
    <w:p w14:paraId="1A3E775B" w14:textId="77777777" w:rsidR="00FE429E" w:rsidRDefault="00FE429E" w:rsidP="00FE429E">
      <w:pPr>
        <w:pStyle w:val="Code"/>
      </w:pPr>
      <w:r>
        <w:t>MMSForward ::= SEQUENCE</w:t>
      </w:r>
    </w:p>
    <w:p w14:paraId="69759B0C" w14:textId="77777777" w:rsidR="00FE429E" w:rsidRDefault="00FE429E" w:rsidP="00FE429E">
      <w:pPr>
        <w:pStyle w:val="Code"/>
      </w:pPr>
      <w:r>
        <w:t>{</w:t>
      </w:r>
    </w:p>
    <w:p w14:paraId="5FCA1604" w14:textId="77777777" w:rsidR="00FE429E" w:rsidRDefault="00FE429E" w:rsidP="00FE429E">
      <w:pPr>
        <w:pStyle w:val="Code"/>
      </w:pPr>
      <w:r>
        <w:t xml:space="preserve">    transactionID         [1]  UTF8String,</w:t>
      </w:r>
    </w:p>
    <w:p w14:paraId="66BB7E8D" w14:textId="77777777" w:rsidR="00FE429E" w:rsidRDefault="00FE429E" w:rsidP="00FE429E">
      <w:pPr>
        <w:pStyle w:val="Code"/>
      </w:pPr>
      <w:r>
        <w:t xml:space="preserve">    version               [2]  MMSVersion,</w:t>
      </w:r>
    </w:p>
    <w:p w14:paraId="41F2E507" w14:textId="77777777" w:rsidR="00FE429E" w:rsidRDefault="00FE429E" w:rsidP="00FE429E">
      <w:pPr>
        <w:pStyle w:val="Code"/>
      </w:pPr>
      <w:r>
        <w:t xml:space="preserve">    dateTime              [3]  Timestamp OPTIONAL,</w:t>
      </w:r>
    </w:p>
    <w:p w14:paraId="1E491669" w14:textId="77777777" w:rsidR="00FE429E" w:rsidRDefault="00FE429E" w:rsidP="00FE429E">
      <w:pPr>
        <w:pStyle w:val="Code"/>
      </w:pPr>
      <w:r>
        <w:t xml:space="preserve">    originatingMMSParty   [4]  MMSParty,</w:t>
      </w:r>
    </w:p>
    <w:p w14:paraId="74ED7DF4" w14:textId="77777777" w:rsidR="00FE429E" w:rsidRDefault="00FE429E" w:rsidP="00FE429E">
      <w:pPr>
        <w:pStyle w:val="Code"/>
      </w:pPr>
      <w:r>
        <w:t xml:space="preserve">    terminatingMMSParty   [5]  SEQUENCE OF MMSParty OPTIONAL,</w:t>
      </w:r>
    </w:p>
    <w:p w14:paraId="5605E23D" w14:textId="77777777" w:rsidR="00FE429E" w:rsidRDefault="00FE429E" w:rsidP="00FE429E">
      <w:pPr>
        <w:pStyle w:val="Code"/>
      </w:pPr>
      <w:r>
        <w:t xml:space="preserve">    cCRecipients          [6]  SEQUENCE OF MMSParty OPTIONAL,</w:t>
      </w:r>
    </w:p>
    <w:p w14:paraId="3AC52DE1" w14:textId="77777777" w:rsidR="00FE429E" w:rsidRDefault="00FE429E" w:rsidP="00FE429E">
      <w:pPr>
        <w:pStyle w:val="Code"/>
      </w:pPr>
      <w:r>
        <w:t xml:space="preserve">    bCCRecipients         [7]  SEQUENCE OF MMSParty OPTIONAL,</w:t>
      </w:r>
    </w:p>
    <w:p w14:paraId="397DE3E9" w14:textId="77777777" w:rsidR="00FE429E" w:rsidRDefault="00FE429E" w:rsidP="00FE429E">
      <w:pPr>
        <w:pStyle w:val="Code"/>
      </w:pPr>
      <w:r>
        <w:t xml:space="preserve">    direction             [8]  MMSDirection,</w:t>
      </w:r>
    </w:p>
    <w:p w14:paraId="2D9D2CF3" w14:textId="77777777" w:rsidR="00FE429E" w:rsidRDefault="00FE429E" w:rsidP="00FE429E">
      <w:pPr>
        <w:pStyle w:val="Code"/>
      </w:pPr>
      <w:r>
        <w:t xml:space="preserve">    expiry                [9]  MMSExpiry OPTIONAL,</w:t>
      </w:r>
    </w:p>
    <w:p w14:paraId="01D22ED0" w14:textId="77777777" w:rsidR="00FE429E" w:rsidRDefault="00FE429E" w:rsidP="00FE429E">
      <w:pPr>
        <w:pStyle w:val="Code"/>
      </w:pPr>
      <w:r>
        <w:t xml:space="preserve">    desiredDeliveryTime   [10] Timestamp OPTIONAL,</w:t>
      </w:r>
    </w:p>
    <w:p w14:paraId="775A8E71" w14:textId="77777777" w:rsidR="00FE429E" w:rsidRDefault="00FE429E" w:rsidP="00FE429E">
      <w:pPr>
        <w:pStyle w:val="Code"/>
      </w:pPr>
      <w:r>
        <w:lastRenderedPageBreak/>
        <w:t xml:space="preserve">    deliveryReportAllowed [11] BOOLEAN OPTIONAL,</w:t>
      </w:r>
    </w:p>
    <w:p w14:paraId="68177DB0" w14:textId="77777777" w:rsidR="00FE429E" w:rsidRDefault="00FE429E" w:rsidP="00FE429E">
      <w:pPr>
        <w:pStyle w:val="Code"/>
      </w:pPr>
      <w:r>
        <w:t xml:space="preserve">    deliveryReport        [12] BOOLEAN OPTIONAL,</w:t>
      </w:r>
    </w:p>
    <w:p w14:paraId="683DA46C" w14:textId="77777777" w:rsidR="00FE429E" w:rsidRDefault="00FE429E" w:rsidP="00FE429E">
      <w:pPr>
        <w:pStyle w:val="Code"/>
      </w:pPr>
      <w:r>
        <w:t xml:space="preserve">    store                 [13] BOOLEAN OPTIONAL,</w:t>
      </w:r>
    </w:p>
    <w:p w14:paraId="1FD9BB1F" w14:textId="77777777" w:rsidR="00FE429E" w:rsidRDefault="00FE429E" w:rsidP="00FE429E">
      <w:pPr>
        <w:pStyle w:val="Code"/>
      </w:pPr>
      <w:r>
        <w:t xml:space="preserve">    state                 [14] MMState OPTIONAL,</w:t>
      </w:r>
    </w:p>
    <w:p w14:paraId="7EEC5FB6" w14:textId="77777777" w:rsidR="00FE429E" w:rsidRDefault="00FE429E" w:rsidP="00FE429E">
      <w:pPr>
        <w:pStyle w:val="Code"/>
      </w:pPr>
      <w:r>
        <w:t xml:space="preserve">    flags                 [15] MMFlags OPTIONAL,</w:t>
      </w:r>
    </w:p>
    <w:p w14:paraId="4D20C5F2" w14:textId="77777777" w:rsidR="00FE429E" w:rsidRDefault="00FE429E" w:rsidP="00FE429E">
      <w:pPr>
        <w:pStyle w:val="Code"/>
      </w:pPr>
      <w:r>
        <w:t xml:space="preserve">    contentLocationReq    [16] UTF8String,</w:t>
      </w:r>
    </w:p>
    <w:p w14:paraId="7D56C66D" w14:textId="77777777" w:rsidR="00FE429E" w:rsidRDefault="00FE429E" w:rsidP="00FE429E">
      <w:pPr>
        <w:pStyle w:val="Code"/>
      </w:pPr>
      <w:r>
        <w:t xml:space="preserve">    replyCharging         [17] MMSReplyCharging OPTIONAL,</w:t>
      </w:r>
    </w:p>
    <w:p w14:paraId="05074AEC" w14:textId="77777777" w:rsidR="00FE429E" w:rsidRDefault="00FE429E" w:rsidP="00FE429E">
      <w:pPr>
        <w:pStyle w:val="Code"/>
      </w:pPr>
      <w:r>
        <w:t xml:space="preserve">    responseStatus        [18] MMSResponseStatus,</w:t>
      </w:r>
    </w:p>
    <w:p w14:paraId="03D1F503" w14:textId="77777777" w:rsidR="00FE429E" w:rsidRDefault="00FE429E" w:rsidP="00FE429E">
      <w:pPr>
        <w:pStyle w:val="Code"/>
      </w:pPr>
      <w:r>
        <w:t xml:space="preserve">    responseStatusText    [19] UTF8String  OPTIONAL,</w:t>
      </w:r>
    </w:p>
    <w:p w14:paraId="28B12D30" w14:textId="77777777" w:rsidR="00FE429E" w:rsidRDefault="00FE429E" w:rsidP="00FE429E">
      <w:pPr>
        <w:pStyle w:val="Code"/>
      </w:pPr>
      <w:r>
        <w:t xml:space="preserve">    messageID             [20] UTF8String OPTIONAL,</w:t>
      </w:r>
    </w:p>
    <w:p w14:paraId="301F4DA6" w14:textId="77777777" w:rsidR="00FE429E" w:rsidRDefault="00FE429E" w:rsidP="00FE429E">
      <w:pPr>
        <w:pStyle w:val="Code"/>
      </w:pPr>
      <w:r>
        <w:t xml:space="preserve">    contentLocationConf   [21] UTF8String OPTIONAL,</w:t>
      </w:r>
    </w:p>
    <w:p w14:paraId="3BF2B086" w14:textId="77777777" w:rsidR="00FE429E" w:rsidRDefault="00FE429E" w:rsidP="00FE429E">
      <w:pPr>
        <w:pStyle w:val="Code"/>
      </w:pPr>
      <w:r>
        <w:t xml:space="preserve">    storeStatus           [22] MMSStoreStatus OPTIONAL,</w:t>
      </w:r>
    </w:p>
    <w:p w14:paraId="686AC8A3" w14:textId="77777777" w:rsidR="00FE429E" w:rsidRDefault="00FE429E" w:rsidP="00FE429E">
      <w:pPr>
        <w:pStyle w:val="Code"/>
      </w:pPr>
      <w:r>
        <w:t xml:space="preserve">    storeStatusText       [23] UTF8String OPTIONAL</w:t>
      </w:r>
    </w:p>
    <w:p w14:paraId="63A00BC0" w14:textId="77777777" w:rsidR="00FE429E" w:rsidRDefault="00FE429E" w:rsidP="00FE429E">
      <w:pPr>
        <w:pStyle w:val="Code"/>
      </w:pPr>
      <w:r>
        <w:t>}</w:t>
      </w:r>
    </w:p>
    <w:p w14:paraId="0DEFAC3B" w14:textId="77777777" w:rsidR="00FE429E" w:rsidRDefault="00FE429E" w:rsidP="00FE429E">
      <w:pPr>
        <w:pStyle w:val="Code"/>
      </w:pPr>
    </w:p>
    <w:p w14:paraId="3EAF00FE" w14:textId="77777777" w:rsidR="00FE429E" w:rsidRDefault="00FE429E" w:rsidP="00FE429E">
      <w:pPr>
        <w:pStyle w:val="Code"/>
      </w:pPr>
      <w:r>
        <w:t>MMSDeleteFromRelay ::= SEQUENCE</w:t>
      </w:r>
    </w:p>
    <w:p w14:paraId="5AC5D488" w14:textId="77777777" w:rsidR="00FE429E" w:rsidRDefault="00FE429E" w:rsidP="00FE429E">
      <w:pPr>
        <w:pStyle w:val="Code"/>
      </w:pPr>
      <w:r>
        <w:t>{</w:t>
      </w:r>
    </w:p>
    <w:p w14:paraId="72775173" w14:textId="77777777" w:rsidR="00FE429E" w:rsidRDefault="00FE429E" w:rsidP="00FE429E">
      <w:pPr>
        <w:pStyle w:val="Code"/>
      </w:pPr>
      <w:r>
        <w:t xml:space="preserve">    transactionID        [1] UTF8String,</w:t>
      </w:r>
    </w:p>
    <w:p w14:paraId="667CA621" w14:textId="77777777" w:rsidR="00FE429E" w:rsidRDefault="00FE429E" w:rsidP="00FE429E">
      <w:pPr>
        <w:pStyle w:val="Code"/>
      </w:pPr>
      <w:r>
        <w:t xml:space="preserve">    version              [2] MMSVersion,</w:t>
      </w:r>
    </w:p>
    <w:p w14:paraId="56FE3BD8" w14:textId="77777777" w:rsidR="00FE429E" w:rsidRDefault="00FE429E" w:rsidP="00FE429E">
      <w:pPr>
        <w:pStyle w:val="Code"/>
      </w:pPr>
      <w:r>
        <w:t xml:space="preserve">    direction            [3] MMSDirection,</w:t>
      </w:r>
    </w:p>
    <w:p w14:paraId="724AB0F9" w14:textId="77777777" w:rsidR="00FE429E" w:rsidRDefault="00FE429E" w:rsidP="00FE429E">
      <w:pPr>
        <w:pStyle w:val="Code"/>
      </w:pPr>
      <w:r>
        <w:t xml:space="preserve">    contentLocationReq   [4] SEQUENCE OF UTF8String,</w:t>
      </w:r>
    </w:p>
    <w:p w14:paraId="367422B0" w14:textId="77777777" w:rsidR="00FE429E" w:rsidRDefault="00FE429E" w:rsidP="00FE429E">
      <w:pPr>
        <w:pStyle w:val="Code"/>
      </w:pPr>
      <w:r>
        <w:t xml:space="preserve">    contentLocationConf  [5] SEQUENCE OF UTF8String,</w:t>
      </w:r>
    </w:p>
    <w:p w14:paraId="206398E0" w14:textId="77777777" w:rsidR="00FE429E" w:rsidRDefault="00FE429E" w:rsidP="00FE429E">
      <w:pPr>
        <w:pStyle w:val="Code"/>
      </w:pPr>
      <w:r>
        <w:t xml:space="preserve">    deleteResponseStatus [6] MMSDeleteResponseStatus,</w:t>
      </w:r>
    </w:p>
    <w:p w14:paraId="27EC822C" w14:textId="77777777" w:rsidR="00FE429E" w:rsidRDefault="00FE429E" w:rsidP="00FE429E">
      <w:pPr>
        <w:pStyle w:val="Code"/>
      </w:pPr>
      <w:r>
        <w:t xml:space="preserve">    deleteResponseText   [7] SEQUENCE OF UTF8String</w:t>
      </w:r>
    </w:p>
    <w:p w14:paraId="374A9FB0" w14:textId="77777777" w:rsidR="00FE429E" w:rsidRDefault="00FE429E" w:rsidP="00FE429E">
      <w:pPr>
        <w:pStyle w:val="Code"/>
      </w:pPr>
      <w:r>
        <w:t>}</w:t>
      </w:r>
    </w:p>
    <w:p w14:paraId="44DCE446" w14:textId="77777777" w:rsidR="00FE429E" w:rsidRDefault="00FE429E" w:rsidP="00FE429E">
      <w:pPr>
        <w:pStyle w:val="Code"/>
      </w:pPr>
    </w:p>
    <w:p w14:paraId="692E3A41" w14:textId="77777777" w:rsidR="00FE429E" w:rsidRDefault="00FE429E" w:rsidP="00FE429E">
      <w:pPr>
        <w:pStyle w:val="Code"/>
      </w:pPr>
      <w:r>
        <w:t>MMSMBoxStore ::= SEQUENCE</w:t>
      </w:r>
    </w:p>
    <w:p w14:paraId="2D7DADE0" w14:textId="77777777" w:rsidR="00FE429E" w:rsidRDefault="00FE429E" w:rsidP="00FE429E">
      <w:pPr>
        <w:pStyle w:val="Code"/>
      </w:pPr>
      <w:r>
        <w:t>{</w:t>
      </w:r>
    </w:p>
    <w:p w14:paraId="4984312F" w14:textId="77777777" w:rsidR="00FE429E" w:rsidRDefault="00FE429E" w:rsidP="00FE429E">
      <w:pPr>
        <w:pStyle w:val="Code"/>
      </w:pPr>
      <w:r>
        <w:t xml:space="preserve">    transactionID       [1] UTF8String,</w:t>
      </w:r>
    </w:p>
    <w:p w14:paraId="6F5FA480" w14:textId="77777777" w:rsidR="00FE429E" w:rsidRDefault="00FE429E" w:rsidP="00FE429E">
      <w:pPr>
        <w:pStyle w:val="Code"/>
      </w:pPr>
      <w:r>
        <w:t xml:space="preserve">    version             [2] MMSVersion,</w:t>
      </w:r>
    </w:p>
    <w:p w14:paraId="4336A6D4" w14:textId="77777777" w:rsidR="00FE429E" w:rsidRDefault="00FE429E" w:rsidP="00FE429E">
      <w:pPr>
        <w:pStyle w:val="Code"/>
      </w:pPr>
      <w:r>
        <w:t xml:space="preserve">    direction           [3] MMSDirection,</w:t>
      </w:r>
    </w:p>
    <w:p w14:paraId="22AAF540" w14:textId="77777777" w:rsidR="00FE429E" w:rsidRDefault="00FE429E" w:rsidP="00FE429E">
      <w:pPr>
        <w:pStyle w:val="Code"/>
      </w:pPr>
      <w:r>
        <w:t xml:space="preserve">    contentLocationReq  [4] UTF8String,</w:t>
      </w:r>
    </w:p>
    <w:p w14:paraId="138F50C0" w14:textId="77777777" w:rsidR="00FE429E" w:rsidRDefault="00FE429E" w:rsidP="00FE429E">
      <w:pPr>
        <w:pStyle w:val="Code"/>
      </w:pPr>
      <w:r>
        <w:t xml:space="preserve">    state               [5] MMState OPTIONAL,</w:t>
      </w:r>
    </w:p>
    <w:p w14:paraId="7C198793" w14:textId="77777777" w:rsidR="00FE429E" w:rsidRDefault="00FE429E" w:rsidP="00FE429E">
      <w:pPr>
        <w:pStyle w:val="Code"/>
      </w:pPr>
      <w:r>
        <w:t xml:space="preserve">    flags               [6] MMFlags OPTIONAL,</w:t>
      </w:r>
    </w:p>
    <w:p w14:paraId="7A730A96" w14:textId="77777777" w:rsidR="00FE429E" w:rsidRDefault="00FE429E" w:rsidP="00FE429E">
      <w:pPr>
        <w:pStyle w:val="Code"/>
      </w:pPr>
      <w:r>
        <w:t xml:space="preserve">    contentLocationConf [7] UTF8String OPTIONAL,</w:t>
      </w:r>
    </w:p>
    <w:p w14:paraId="2A6A03D2" w14:textId="77777777" w:rsidR="00FE429E" w:rsidRDefault="00FE429E" w:rsidP="00FE429E">
      <w:pPr>
        <w:pStyle w:val="Code"/>
      </w:pPr>
      <w:r>
        <w:t xml:space="preserve">    storeStatus         [8] MMSStoreStatus,</w:t>
      </w:r>
    </w:p>
    <w:p w14:paraId="40215559" w14:textId="77777777" w:rsidR="00FE429E" w:rsidRDefault="00FE429E" w:rsidP="00FE429E">
      <w:pPr>
        <w:pStyle w:val="Code"/>
      </w:pPr>
      <w:r>
        <w:t xml:space="preserve">    storeStatusText     [9] UTF8String OPTIONAL</w:t>
      </w:r>
    </w:p>
    <w:p w14:paraId="59D40ACD" w14:textId="77777777" w:rsidR="00FE429E" w:rsidRDefault="00FE429E" w:rsidP="00FE429E">
      <w:pPr>
        <w:pStyle w:val="Code"/>
      </w:pPr>
      <w:r>
        <w:t>}</w:t>
      </w:r>
    </w:p>
    <w:p w14:paraId="36AF41A6" w14:textId="77777777" w:rsidR="00FE429E" w:rsidRDefault="00FE429E" w:rsidP="00FE429E">
      <w:pPr>
        <w:pStyle w:val="Code"/>
      </w:pPr>
    </w:p>
    <w:p w14:paraId="7C765BB6" w14:textId="77777777" w:rsidR="00FE429E" w:rsidRDefault="00FE429E" w:rsidP="00FE429E">
      <w:pPr>
        <w:pStyle w:val="Code"/>
      </w:pPr>
      <w:r>
        <w:t>MMSMBoxUpload ::= SEQUENCE</w:t>
      </w:r>
    </w:p>
    <w:p w14:paraId="63A95039" w14:textId="77777777" w:rsidR="00FE429E" w:rsidRDefault="00FE429E" w:rsidP="00FE429E">
      <w:pPr>
        <w:pStyle w:val="Code"/>
      </w:pPr>
      <w:r>
        <w:t>{</w:t>
      </w:r>
    </w:p>
    <w:p w14:paraId="71778554" w14:textId="77777777" w:rsidR="00FE429E" w:rsidRDefault="00FE429E" w:rsidP="00FE429E">
      <w:pPr>
        <w:pStyle w:val="Code"/>
      </w:pPr>
      <w:r>
        <w:t xml:space="preserve">    transactionID       [1]  UTF8String,</w:t>
      </w:r>
    </w:p>
    <w:p w14:paraId="1142D391" w14:textId="77777777" w:rsidR="00FE429E" w:rsidRDefault="00FE429E" w:rsidP="00FE429E">
      <w:pPr>
        <w:pStyle w:val="Code"/>
      </w:pPr>
      <w:r>
        <w:t xml:space="preserve">    version             [2]  MMSVersion,</w:t>
      </w:r>
    </w:p>
    <w:p w14:paraId="4BBB1274" w14:textId="77777777" w:rsidR="00FE429E" w:rsidRDefault="00FE429E" w:rsidP="00FE429E">
      <w:pPr>
        <w:pStyle w:val="Code"/>
      </w:pPr>
      <w:r>
        <w:t xml:space="preserve">    direction           [3]  MMSDirection,</w:t>
      </w:r>
    </w:p>
    <w:p w14:paraId="62BFCF7E" w14:textId="77777777" w:rsidR="00FE429E" w:rsidRDefault="00FE429E" w:rsidP="00FE429E">
      <w:pPr>
        <w:pStyle w:val="Code"/>
      </w:pPr>
      <w:r>
        <w:t xml:space="preserve">    state               [4]  MMState OPTIONAL,</w:t>
      </w:r>
    </w:p>
    <w:p w14:paraId="73880F6E" w14:textId="77777777" w:rsidR="00FE429E" w:rsidRDefault="00FE429E" w:rsidP="00FE429E">
      <w:pPr>
        <w:pStyle w:val="Code"/>
      </w:pPr>
      <w:r>
        <w:t xml:space="preserve">    flags               [5]  MMFlags OPTIONAL,</w:t>
      </w:r>
    </w:p>
    <w:p w14:paraId="45C4D610" w14:textId="77777777" w:rsidR="00FE429E" w:rsidRDefault="00FE429E" w:rsidP="00FE429E">
      <w:pPr>
        <w:pStyle w:val="Code"/>
      </w:pPr>
      <w:r>
        <w:t xml:space="preserve">    contentType         [6]  UTF8String,</w:t>
      </w:r>
    </w:p>
    <w:p w14:paraId="2B54FB41" w14:textId="77777777" w:rsidR="00FE429E" w:rsidRDefault="00FE429E" w:rsidP="00FE429E">
      <w:pPr>
        <w:pStyle w:val="Code"/>
      </w:pPr>
      <w:r>
        <w:t xml:space="preserve">    contentLocation     [7]  UTF8String OPTIONAL,</w:t>
      </w:r>
    </w:p>
    <w:p w14:paraId="7637C57A" w14:textId="77777777" w:rsidR="00FE429E" w:rsidRDefault="00FE429E" w:rsidP="00FE429E">
      <w:pPr>
        <w:pStyle w:val="Code"/>
      </w:pPr>
      <w:r>
        <w:t xml:space="preserve">    storeStatus         [8]  MMSStoreStatus,</w:t>
      </w:r>
    </w:p>
    <w:p w14:paraId="549FC37E" w14:textId="77777777" w:rsidR="00FE429E" w:rsidRDefault="00FE429E" w:rsidP="00FE429E">
      <w:pPr>
        <w:pStyle w:val="Code"/>
      </w:pPr>
      <w:r>
        <w:t xml:space="preserve">    storeStatusText     [9]  UTF8String OPTIONAL,</w:t>
      </w:r>
    </w:p>
    <w:p w14:paraId="101BA174" w14:textId="77777777" w:rsidR="00FE429E" w:rsidRDefault="00FE429E" w:rsidP="00FE429E">
      <w:pPr>
        <w:pStyle w:val="Code"/>
      </w:pPr>
      <w:r>
        <w:t xml:space="preserve">    mMessages           [10] SEQUENCE OF MMBoxDescription</w:t>
      </w:r>
    </w:p>
    <w:p w14:paraId="0F0D891B" w14:textId="77777777" w:rsidR="00FE429E" w:rsidRDefault="00FE429E" w:rsidP="00FE429E">
      <w:pPr>
        <w:pStyle w:val="Code"/>
      </w:pPr>
      <w:r>
        <w:t>}</w:t>
      </w:r>
    </w:p>
    <w:p w14:paraId="1551797F" w14:textId="77777777" w:rsidR="00FE429E" w:rsidRDefault="00FE429E" w:rsidP="00FE429E">
      <w:pPr>
        <w:pStyle w:val="Code"/>
      </w:pPr>
    </w:p>
    <w:p w14:paraId="71AEC8D0" w14:textId="77777777" w:rsidR="00FE429E" w:rsidRDefault="00FE429E" w:rsidP="00FE429E">
      <w:pPr>
        <w:pStyle w:val="Code"/>
      </w:pPr>
      <w:r>
        <w:t>MMSMBoxDelete ::= SEQUENCE</w:t>
      </w:r>
    </w:p>
    <w:p w14:paraId="595ABEEF" w14:textId="77777777" w:rsidR="00FE429E" w:rsidRDefault="00FE429E" w:rsidP="00FE429E">
      <w:pPr>
        <w:pStyle w:val="Code"/>
      </w:pPr>
      <w:r>
        <w:t>{</w:t>
      </w:r>
    </w:p>
    <w:p w14:paraId="095BBBE8" w14:textId="77777777" w:rsidR="00FE429E" w:rsidRDefault="00FE429E" w:rsidP="00FE429E">
      <w:pPr>
        <w:pStyle w:val="Code"/>
      </w:pPr>
      <w:r>
        <w:t xml:space="preserve">    transactionID       [1] UTF8String,</w:t>
      </w:r>
    </w:p>
    <w:p w14:paraId="1F446808" w14:textId="77777777" w:rsidR="00FE429E" w:rsidRDefault="00FE429E" w:rsidP="00FE429E">
      <w:pPr>
        <w:pStyle w:val="Code"/>
      </w:pPr>
      <w:r>
        <w:t xml:space="preserve">    version             [2] MMSVersion,</w:t>
      </w:r>
    </w:p>
    <w:p w14:paraId="1E57CFF4" w14:textId="77777777" w:rsidR="00FE429E" w:rsidRDefault="00FE429E" w:rsidP="00FE429E">
      <w:pPr>
        <w:pStyle w:val="Code"/>
      </w:pPr>
      <w:r>
        <w:t xml:space="preserve">    direction           [3] MMSDirection,</w:t>
      </w:r>
    </w:p>
    <w:p w14:paraId="29D17D56" w14:textId="77777777" w:rsidR="00FE429E" w:rsidRDefault="00FE429E" w:rsidP="00FE429E">
      <w:pPr>
        <w:pStyle w:val="Code"/>
      </w:pPr>
      <w:r>
        <w:t xml:space="preserve">    contentLocationReq  [4] SEQUENCE OF UTF8String,</w:t>
      </w:r>
    </w:p>
    <w:p w14:paraId="64C220D6" w14:textId="77777777" w:rsidR="00FE429E" w:rsidRDefault="00FE429E" w:rsidP="00FE429E">
      <w:pPr>
        <w:pStyle w:val="Code"/>
      </w:pPr>
      <w:r>
        <w:t xml:space="preserve">    contentLocationConf [5] SEQUENCE OF UTF8String OPTIONAL,</w:t>
      </w:r>
    </w:p>
    <w:p w14:paraId="06728E5B" w14:textId="77777777" w:rsidR="00FE429E" w:rsidRDefault="00FE429E" w:rsidP="00FE429E">
      <w:pPr>
        <w:pStyle w:val="Code"/>
      </w:pPr>
      <w:r>
        <w:t xml:space="preserve">    responseStatus      [6] MMSDeleteResponseStatus,</w:t>
      </w:r>
    </w:p>
    <w:p w14:paraId="73CC0003" w14:textId="77777777" w:rsidR="00FE429E" w:rsidRDefault="00FE429E" w:rsidP="00FE429E">
      <w:pPr>
        <w:pStyle w:val="Code"/>
      </w:pPr>
      <w:r>
        <w:t xml:space="preserve">    responseStatusText  [7] UTF8String OPTIONAL</w:t>
      </w:r>
    </w:p>
    <w:p w14:paraId="742973D0" w14:textId="77777777" w:rsidR="00FE429E" w:rsidRDefault="00FE429E" w:rsidP="00FE429E">
      <w:pPr>
        <w:pStyle w:val="Code"/>
      </w:pPr>
      <w:r>
        <w:t>}</w:t>
      </w:r>
    </w:p>
    <w:p w14:paraId="754CF529" w14:textId="77777777" w:rsidR="00FE429E" w:rsidRDefault="00FE429E" w:rsidP="00FE429E">
      <w:pPr>
        <w:pStyle w:val="Code"/>
      </w:pPr>
    </w:p>
    <w:p w14:paraId="246616D0" w14:textId="77777777" w:rsidR="00FE429E" w:rsidRDefault="00FE429E" w:rsidP="00FE429E">
      <w:pPr>
        <w:pStyle w:val="Code"/>
      </w:pPr>
      <w:r>
        <w:t>MMSDeliveryReport ::= SEQUENCE</w:t>
      </w:r>
    </w:p>
    <w:p w14:paraId="7B85F935" w14:textId="77777777" w:rsidR="00FE429E" w:rsidRDefault="00FE429E" w:rsidP="00FE429E">
      <w:pPr>
        <w:pStyle w:val="Code"/>
      </w:pPr>
      <w:r>
        <w:t>{</w:t>
      </w:r>
    </w:p>
    <w:p w14:paraId="5DB669AD" w14:textId="77777777" w:rsidR="00FE429E" w:rsidRDefault="00FE429E" w:rsidP="00FE429E">
      <w:pPr>
        <w:pStyle w:val="Code"/>
      </w:pPr>
      <w:r>
        <w:t xml:space="preserve">    version             [1] MMSVersion,</w:t>
      </w:r>
    </w:p>
    <w:p w14:paraId="3A0102C4" w14:textId="77777777" w:rsidR="00FE429E" w:rsidRDefault="00FE429E" w:rsidP="00FE429E">
      <w:pPr>
        <w:pStyle w:val="Code"/>
      </w:pPr>
      <w:r>
        <w:t xml:space="preserve">    messageID           [2] UTF8String,</w:t>
      </w:r>
    </w:p>
    <w:p w14:paraId="53D3E8C7" w14:textId="77777777" w:rsidR="00FE429E" w:rsidRDefault="00FE429E" w:rsidP="00FE429E">
      <w:pPr>
        <w:pStyle w:val="Code"/>
      </w:pPr>
      <w:r>
        <w:t xml:space="preserve">    terminatingMMSParty [3] SEQUENCE OF MMSParty,</w:t>
      </w:r>
    </w:p>
    <w:p w14:paraId="0395F064" w14:textId="77777777" w:rsidR="00FE429E" w:rsidRDefault="00FE429E" w:rsidP="00FE429E">
      <w:pPr>
        <w:pStyle w:val="Code"/>
      </w:pPr>
      <w:r>
        <w:t xml:space="preserve">    mMSDateTime         [4] Timestamp,</w:t>
      </w:r>
    </w:p>
    <w:p w14:paraId="2A33D47E" w14:textId="77777777" w:rsidR="00FE429E" w:rsidRDefault="00FE429E" w:rsidP="00FE429E">
      <w:pPr>
        <w:pStyle w:val="Code"/>
      </w:pPr>
      <w:r>
        <w:t xml:space="preserve">    responseStatus      [5] MMSResponseStatus,</w:t>
      </w:r>
    </w:p>
    <w:p w14:paraId="216BA70A" w14:textId="77777777" w:rsidR="00FE429E" w:rsidRDefault="00FE429E" w:rsidP="00FE429E">
      <w:pPr>
        <w:pStyle w:val="Code"/>
      </w:pPr>
      <w:r>
        <w:t xml:space="preserve">    responseStatusText  [6] UTF8String OPTIONAL,</w:t>
      </w:r>
    </w:p>
    <w:p w14:paraId="39F3E620" w14:textId="77777777" w:rsidR="00FE429E" w:rsidRDefault="00FE429E" w:rsidP="00FE429E">
      <w:pPr>
        <w:pStyle w:val="Code"/>
      </w:pPr>
      <w:r>
        <w:t xml:space="preserve">    applicID            [7] UTF8String OPTIONAL,</w:t>
      </w:r>
    </w:p>
    <w:p w14:paraId="5CD03C01" w14:textId="77777777" w:rsidR="00FE429E" w:rsidRDefault="00FE429E" w:rsidP="00FE429E">
      <w:pPr>
        <w:pStyle w:val="Code"/>
      </w:pPr>
      <w:r>
        <w:t xml:space="preserve">    replyApplicID       [8] UTF8String OPTIONAL,</w:t>
      </w:r>
    </w:p>
    <w:p w14:paraId="3B9ADF29" w14:textId="77777777" w:rsidR="00FE429E" w:rsidRDefault="00FE429E" w:rsidP="00FE429E">
      <w:pPr>
        <w:pStyle w:val="Code"/>
      </w:pPr>
      <w:r>
        <w:t xml:space="preserve">    auxApplicInfo       [9] UTF8String OPTIONAL</w:t>
      </w:r>
    </w:p>
    <w:p w14:paraId="3F6FF7D8" w14:textId="77777777" w:rsidR="00FE429E" w:rsidRDefault="00FE429E" w:rsidP="00FE429E">
      <w:pPr>
        <w:pStyle w:val="Code"/>
      </w:pPr>
      <w:r>
        <w:t>}</w:t>
      </w:r>
    </w:p>
    <w:p w14:paraId="4583EC0A" w14:textId="77777777" w:rsidR="00FE429E" w:rsidRDefault="00FE429E" w:rsidP="00FE429E">
      <w:pPr>
        <w:pStyle w:val="Code"/>
      </w:pPr>
    </w:p>
    <w:p w14:paraId="71031BEA" w14:textId="77777777" w:rsidR="00FE429E" w:rsidRDefault="00FE429E" w:rsidP="00FE429E">
      <w:pPr>
        <w:pStyle w:val="Code"/>
      </w:pPr>
      <w:r>
        <w:t>MMSDeliveryReportNonLocalTarget ::= SEQUENCE</w:t>
      </w:r>
    </w:p>
    <w:p w14:paraId="1F52C982" w14:textId="77777777" w:rsidR="00FE429E" w:rsidRDefault="00FE429E" w:rsidP="00FE429E">
      <w:pPr>
        <w:pStyle w:val="Code"/>
      </w:pPr>
      <w:r>
        <w:lastRenderedPageBreak/>
        <w:t>{</w:t>
      </w:r>
    </w:p>
    <w:p w14:paraId="4609507A" w14:textId="77777777" w:rsidR="00FE429E" w:rsidRDefault="00FE429E" w:rsidP="00FE429E">
      <w:pPr>
        <w:pStyle w:val="Code"/>
      </w:pPr>
      <w:r>
        <w:t xml:space="preserve">    version             [1]  MMSVersion,</w:t>
      </w:r>
    </w:p>
    <w:p w14:paraId="6E612066" w14:textId="77777777" w:rsidR="00FE429E" w:rsidRDefault="00FE429E" w:rsidP="00FE429E">
      <w:pPr>
        <w:pStyle w:val="Code"/>
      </w:pPr>
      <w:r>
        <w:t xml:space="preserve">    transactionID       [2]  UTF8String,</w:t>
      </w:r>
    </w:p>
    <w:p w14:paraId="1F24DF38" w14:textId="77777777" w:rsidR="00FE429E" w:rsidRDefault="00FE429E" w:rsidP="00FE429E">
      <w:pPr>
        <w:pStyle w:val="Code"/>
      </w:pPr>
      <w:r>
        <w:t xml:space="preserve">    messageID           [3]  UTF8String,</w:t>
      </w:r>
    </w:p>
    <w:p w14:paraId="64942C0D" w14:textId="77777777" w:rsidR="00FE429E" w:rsidRDefault="00FE429E" w:rsidP="00FE429E">
      <w:pPr>
        <w:pStyle w:val="Code"/>
      </w:pPr>
      <w:r>
        <w:t xml:space="preserve">    terminatingMMSParty [4]  SEQUENCE OF MMSParty,</w:t>
      </w:r>
    </w:p>
    <w:p w14:paraId="236ADE38" w14:textId="77777777" w:rsidR="00FE429E" w:rsidRDefault="00FE429E" w:rsidP="00FE429E">
      <w:pPr>
        <w:pStyle w:val="Code"/>
      </w:pPr>
      <w:r>
        <w:t xml:space="preserve">    originatingMMSParty [5]  MMSParty,</w:t>
      </w:r>
    </w:p>
    <w:p w14:paraId="55DBC89C" w14:textId="77777777" w:rsidR="00FE429E" w:rsidRDefault="00FE429E" w:rsidP="00FE429E">
      <w:pPr>
        <w:pStyle w:val="Code"/>
      </w:pPr>
      <w:r>
        <w:t xml:space="preserve">    direction           [6]  MMSDirection,</w:t>
      </w:r>
    </w:p>
    <w:p w14:paraId="6BABE056" w14:textId="77777777" w:rsidR="00FE429E" w:rsidRDefault="00FE429E" w:rsidP="00FE429E">
      <w:pPr>
        <w:pStyle w:val="Code"/>
      </w:pPr>
      <w:r>
        <w:t xml:space="preserve">    mMSDateTime         [7]  Timestamp,</w:t>
      </w:r>
    </w:p>
    <w:p w14:paraId="3BCA3103" w14:textId="77777777" w:rsidR="00FE429E" w:rsidRDefault="00FE429E" w:rsidP="00FE429E">
      <w:pPr>
        <w:pStyle w:val="Code"/>
      </w:pPr>
      <w:r>
        <w:t xml:space="preserve">    forwardToOriginator [8]  BOOLEAN OPTIONAL,</w:t>
      </w:r>
    </w:p>
    <w:p w14:paraId="56C71DF9" w14:textId="77777777" w:rsidR="00FE429E" w:rsidRDefault="00FE429E" w:rsidP="00FE429E">
      <w:pPr>
        <w:pStyle w:val="Code"/>
      </w:pPr>
      <w:r>
        <w:t xml:space="preserve">    status              [9]  MMStatus,</w:t>
      </w:r>
    </w:p>
    <w:p w14:paraId="2FD5CA27" w14:textId="77777777" w:rsidR="00FE429E" w:rsidRDefault="00FE429E" w:rsidP="00FE429E">
      <w:pPr>
        <w:pStyle w:val="Code"/>
      </w:pPr>
      <w:r>
        <w:t xml:space="preserve">    statusExtension     [10] MMStatusExtension,</w:t>
      </w:r>
    </w:p>
    <w:p w14:paraId="37B8F4D6" w14:textId="77777777" w:rsidR="00FE429E" w:rsidRDefault="00FE429E" w:rsidP="00FE429E">
      <w:pPr>
        <w:pStyle w:val="Code"/>
      </w:pPr>
      <w:r>
        <w:t xml:space="preserve">    statusText          [11] MMStatusText,</w:t>
      </w:r>
    </w:p>
    <w:p w14:paraId="4D959833" w14:textId="77777777" w:rsidR="00FE429E" w:rsidRDefault="00FE429E" w:rsidP="00FE429E">
      <w:pPr>
        <w:pStyle w:val="Code"/>
      </w:pPr>
      <w:r>
        <w:t xml:space="preserve">    applicID            [12] UTF8String OPTIONAL,</w:t>
      </w:r>
    </w:p>
    <w:p w14:paraId="7EFCA9ED" w14:textId="77777777" w:rsidR="00FE429E" w:rsidRDefault="00FE429E" w:rsidP="00FE429E">
      <w:pPr>
        <w:pStyle w:val="Code"/>
      </w:pPr>
      <w:r>
        <w:t xml:space="preserve">    replyApplicID       [13] UTF8String OPTIONAL,</w:t>
      </w:r>
    </w:p>
    <w:p w14:paraId="3E0FDB4A" w14:textId="77777777" w:rsidR="00FE429E" w:rsidRDefault="00FE429E" w:rsidP="00FE429E">
      <w:pPr>
        <w:pStyle w:val="Code"/>
      </w:pPr>
      <w:r>
        <w:t xml:space="preserve">    auxApplicInfo       [14] UTF8String OPTIONAL</w:t>
      </w:r>
    </w:p>
    <w:p w14:paraId="015C78D5" w14:textId="77777777" w:rsidR="00FE429E" w:rsidRDefault="00FE429E" w:rsidP="00FE429E">
      <w:pPr>
        <w:pStyle w:val="Code"/>
      </w:pPr>
      <w:r>
        <w:t>}</w:t>
      </w:r>
    </w:p>
    <w:p w14:paraId="539439C7" w14:textId="77777777" w:rsidR="00FE429E" w:rsidRDefault="00FE429E" w:rsidP="00FE429E">
      <w:pPr>
        <w:pStyle w:val="Code"/>
      </w:pPr>
    </w:p>
    <w:p w14:paraId="78795C2F" w14:textId="77777777" w:rsidR="00FE429E" w:rsidRDefault="00FE429E" w:rsidP="00FE429E">
      <w:pPr>
        <w:pStyle w:val="Code"/>
      </w:pPr>
      <w:r>
        <w:t>MMSReadReport ::= SEQUENCE</w:t>
      </w:r>
    </w:p>
    <w:p w14:paraId="62D27B05" w14:textId="77777777" w:rsidR="00FE429E" w:rsidRDefault="00FE429E" w:rsidP="00FE429E">
      <w:pPr>
        <w:pStyle w:val="Code"/>
      </w:pPr>
      <w:r>
        <w:t>{</w:t>
      </w:r>
    </w:p>
    <w:p w14:paraId="3FC66A13" w14:textId="77777777" w:rsidR="00FE429E" w:rsidRDefault="00FE429E" w:rsidP="00FE429E">
      <w:pPr>
        <w:pStyle w:val="Code"/>
      </w:pPr>
      <w:r>
        <w:t xml:space="preserve">    version             [1] MMSVersion,</w:t>
      </w:r>
    </w:p>
    <w:p w14:paraId="39E02D06" w14:textId="77777777" w:rsidR="00FE429E" w:rsidRDefault="00FE429E" w:rsidP="00FE429E">
      <w:pPr>
        <w:pStyle w:val="Code"/>
      </w:pPr>
      <w:r>
        <w:t xml:space="preserve">    messageID           [2] UTF8String,</w:t>
      </w:r>
    </w:p>
    <w:p w14:paraId="682C1C04" w14:textId="77777777" w:rsidR="00FE429E" w:rsidRDefault="00FE429E" w:rsidP="00FE429E">
      <w:pPr>
        <w:pStyle w:val="Code"/>
      </w:pPr>
      <w:r>
        <w:t xml:space="preserve">    terminatingMMSParty [3] SEQUENCE OF MMSParty,</w:t>
      </w:r>
    </w:p>
    <w:p w14:paraId="7F3BA150" w14:textId="77777777" w:rsidR="00FE429E" w:rsidRDefault="00FE429E" w:rsidP="00FE429E">
      <w:pPr>
        <w:pStyle w:val="Code"/>
      </w:pPr>
      <w:r>
        <w:t xml:space="preserve">    originatingMMSParty [4] SEQUENCE OF MMSParty,</w:t>
      </w:r>
    </w:p>
    <w:p w14:paraId="2DA86E6D" w14:textId="77777777" w:rsidR="00FE429E" w:rsidRDefault="00FE429E" w:rsidP="00FE429E">
      <w:pPr>
        <w:pStyle w:val="Code"/>
      </w:pPr>
      <w:r>
        <w:t xml:space="preserve">    direction           [5] MMSDirection,</w:t>
      </w:r>
    </w:p>
    <w:p w14:paraId="31A128E2" w14:textId="77777777" w:rsidR="00FE429E" w:rsidRDefault="00FE429E" w:rsidP="00FE429E">
      <w:pPr>
        <w:pStyle w:val="Code"/>
      </w:pPr>
      <w:r>
        <w:t xml:space="preserve">    mMSDateTime         [6] Timestamp,</w:t>
      </w:r>
    </w:p>
    <w:p w14:paraId="0EAA456A" w14:textId="77777777" w:rsidR="00FE429E" w:rsidRDefault="00FE429E" w:rsidP="00FE429E">
      <w:pPr>
        <w:pStyle w:val="Code"/>
      </w:pPr>
      <w:r>
        <w:t xml:space="preserve">    readStatus          [7] MMSReadStatus,</w:t>
      </w:r>
    </w:p>
    <w:p w14:paraId="3535A8C8" w14:textId="77777777" w:rsidR="00FE429E" w:rsidRDefault="00FE429E" w:rsidP="00FE429E">
      <w:pPr>
        <w:pStyle w:val="Code"/>
      </w:pPr>
      <w:r>
        <w:t xml:space="preserve">    applicID            [8] UTF8String OPTIONAL,</w:t>
      </w:r>
    </w:p>
    <w:p w14:paraId="6698E01D" w14:textId="77777777" w:rsidR="00FE429E" w:rsidRDefault="00FE429E" w:rsidP="00FE429E">
      <w:pPr>
        <w:pStyle w:val="Code"/>
      </w:pPr>
      <w:r>
        <w:t xml:space="preserve">    replyApplicID       [9] UTF8String OPTIONAL,</w:t>
      </w:r>
    </w:p>
    <w:p w14:paraId="11DAA21D" w14:textId="77777777" w:rsidR="00FE429E" w:rsidRDefault="00FE429E" w:rsidP="00FE429E">
      <w:pPr>
        <w:pStyle w:val="Code"/>
      </w:pPr>
      <w:r>
        <w:t xml:space="preserve">    auxApplicInfo       [10] UTF8String OPTIONAL</w:t>
      </w:r>
    </w:p>
    <w:p w14:paraId="0B89E364" w14:textId="77777777" w:rsidR="00FE429E" w:rsidRDefault="00FE429E" w:rsidP="00FE429E">
      <w:pPr>
        <w:pStyle w:val="Code"/>
      </w:pPr>
      <w:r>
        <w:t>}</w:t>
      </w:r>
    </w:p>
    <w:p w14:paraId="43E5374A" w14:textId="77777777" w:rsidR="00FE429E" w:rsidRDefault="00FE429E" w:rsidP="00FE429E">
      <w:pPr>
        <w:pStyle w:val="Code"/>
      </w:pPr>
    </w:p>
    <w:p w14:paraId="4B86E20E" w14:textId="77777777" w:rsidR="00FE429E" w:rsidRDefault="00FE429E" w:rsidP="00FE429E">
      <w:pPr>
        <w:pStyle w:val="Code"/>
      </w:pPr>
      <w:r>
        <w:t>MMSReadReportNonLocalTarget ::= SEQUENCE</w:t>
      </w:r>
    </w:p>
    <w:p w14:paraId="109B1A91" w14:textId="77777777" w:rsidR="00FE429E" w:rsidRDefault="00FE429E" w:rsidP="00FE429E">
      <w:pPr>
        <w:pStyle w:val="Code"/>
      </w:pPr>
      <w:r>
        <w:t>{</w:t>
      </w:r>
    </w:p>
    <w:p w14:paraId="2956DA3C" w14:textId="77777777" w:rsidR="00FE429E" w:rsidRDefault="00FE429E" w:rsidP="00FE429E">
      <w:pPr>
        <w:pStyle w:val="Code"/>
      </w:pPr>
      <w:r>
        <w:t xml:space="preserve">    version             [1] MMSVersion,</w:t>
      </w:r>
    </w:p>
    <w:p w14:paraId="03FEF40F" w14:textId="77777777" w:rsidR="00FE429E" w:rsidRDefault="00FE429E" w:rsidP="00FE429E">
      <w:pPr>
        <w:pStyle w:val="Code"/>
      </w:pPr>
      <w:r>
        <w:t xml:space="preserve">    transactionID       [2] UTF8String,</w:t>
      </w:r>
    </w:p>
    <w:p w14:paraId="66E5A921" w14:textId="77777777" w:rsidR="00FE429E" w:rsidRDefault="00FE429E" w:rsidP="00FE429E">
      <w:pPr>
        <w:pStyle w:val="Code"/>
      </w:pPr>
      <w:r>
        <w:t xml:space="preserve">    terminatingMMSParty [3] SEQUENCE OF MMSParty,</w:t>
      </w:r>
    </w:p>
    <w:p w14:paraId="13965459" w14:textId="77777777" w:rsidR="00FE429E" w:rsidRDefault="00FE429E" w:rsidP="00FE429E">
      <w:pPr>
        <w:pStyle w:val="Code"/>
      </w:pPr>
      <w:r>
        <w:t xml:space="preserve">    originatingMMSParty [4] SEQUENCE OF MMSParty,</w:t>
      </w:r>
    </w:p>
    <w:p w14:paraId="092E8964" w14:textId="77777777" w:rsidR="00FE429E" w:rsidRDefault="00FE429E" w:rsidP="00FE429E">
      <w:pPr>
        <w:pStyle w:val="Code"/>
      </w:pPr>
      <w:r>
        <w:t xml:space="preserve">    direction           [5] MMSDirection,</w:t>
      </w:r>
    </w:p>
    <w:p w14:paraId="59597780" w14:textId="77777777" w:rsidR="00FE429E" w:rsidRDefault="00FE429E" w:rsidP="00FE429E">
      <w:pPr>
        <w:pStyle w:val="Code"/>
      </w:pPr>
      <w:r>
        <w:t xml:space="preserve">    messageID           [6] UTF8String,</w:t>
      </w:r>
    </w:p>
    <w:p w14:paraId="584A4FDA" w14:textId="77777777" w:rsidR="00FE429E" w:rsidRDefault="00FE429E" w:rsidP="00FE429E">
      <w:pPr>
        <w:pStyle w:val="Code"/>
      </w:pPr>
      <w:r>
        <w:t xml:space="preserve">    mMSDateTime         [7] Timestamp,</w:t>
      </w:r>
    </w:p>
    <w:p w14:paraId="35E63CAE" w14:textId="77777777" w:rsidR="00FE429E" w:rsidRDefault="00FE429E" w:rsidP="00FE429E">
      <w:pPr>
        <w:pStyle w:val="Code"/>
      </w:pPr>
      <w:r>
        <w:t xml:space="preserve">    readStatus          [8] MMSReadStatus,</w:t>
      </w:r>
    </w:p>
    <w:p w14:paraId="5CB2BAEC" w14:textId="77777777" w:rsidR="00FE429E" w:rsidRDefault="00FE429E" w:rsidP="00FE429E">
      <w:pPr>
        <w:pStyle w:val="Code"/>
      </w:pPr>
      <w:r>
        <w:t xml:space="preserve">    readStatusText      [9] MMSReadStatusText OPTIONAL,</w:t>
      </w:r>
    </w:p>
    <w:p w14:paraId="4FB9D629" w14:textId="77777777" w:rsidR="00FE429E" w:rsidRDefault="00FE429E" w:rsidP="00FE429E">
      <w:pPr>
        <w:pStyle w:val="Code"/>
      </w:pPr>
      <w:r>
        <w:t xml:space="preserve">    applicID            [10] UTF8String OPTIONAL,</w:t>
      </w:r>
    </w:p>
    <w:p w14:paraId="2759C859" w14:textId="77777777" w:rsidR="00FE429E" w:rsidRDefault="00FE429E" w:rsidP="00FE429E">
      <w:pPr>
        <w:pStyle w:val="Code"/>
      </w:pPr>
      <w:r>
        <w:t xml:space="preserve">    replyApplicID       [11] UTF8String OPTIONAL,</w:t>
      </w:r>
    </w:p>
    <w:p w14:paraId="3A67D5ED" w14:textId="77777777" w:rsidR="00FE429E" w:rsidRDefault="00FE429E" w:rsidP="00FE429E">
      <w:pPr>
        <w:pStyle w:val="Code"/>
      </w:pPr>
      <w:r>
        <w:t xml:space="preserve">    auxApplicInfo       [12] UTF8String OPTIONAL</w:t>
      </w:r>
    </w:p>
    <w:p w14:paraId="3C86A589" w14:textId="77777777" w:rsidR="00FE429E" w:rsidRDefault="00FE429E" w:rsidP="00FE429E">
      <w:pPr>
        <w:pStyle w:val="Code"/>
      </w:pPr>
      <w:r>
        <w:t>}</w:t>
      </w:r>
    </w:p>
    <w:p w14:paraId="14895AB4" w14:textId="77777777" w:rsidR="00FE429E" w:rsidRDefault="00FE429E" w:rsidP="00FE429E">
      <w:pPr>
        <w:pStyle w:val="Code"/>
      </w:pPr>
    </w:p>
    <w:p w14:paraId="74696E60" w14:textId="77777777" w:rsidR="00FE429E" w:rsidRDefault="00FE429E" w:rsidP="00FE429E">
      <w:pPr>
        <w:pStyle w:val="Code"/>
      </w:pPr>
      <w:r>
        <w:t>MMSCancel ::= SEQUENCE</w:t>
      </w:r>
    </w:p>
    <w:p w14:paraId="0BBC418E" w14:textId="77777777" w:rsidR="00FE429E" w:rsidRDefault="00FE429E" w:rsidP="00FE429E">
      <w:pPr>
        <w:pStyle w:val="Code"/>
      </w:pPr>
      <w:r>
        <w:t>{</w:t>
      </w:r>
    </w:p>
    <w:p w14:paraId="502B8E9F" w14:textId="77777777" w:rsidR="00FE429E" w:rsidRDefault="00FE429E" w:rsidP="00FE429E">
      <w:pPr>
        <w:pStyle w:val="Code"/>
      </w:pPr>
      <w:r>
        <w:t xml:space="preserve">    transactionID [1] UTF8String,</w:t>
      </w:r>
    </w:p>
    <w:p w14:paraId="320B3FC8" w14:textId="77777777" w:rsidR="00FE429E" w:rsidRDefault="00FE429E" w:rsidP="00FE429E">
      <w:pPr>
        <w:pStyle w:val="Code"/>
      </w:pPr>
      <w:r>
        <w:t xml:space="preserve">    version       [2] MMSVersion,</w:t>
      </w:r>
    </w:p>
    <w:p w14:paraId="749AA336" w14:textId="77777777" w:rsidR="00FE429E" w:rsidRDefault="00FE429E" w:rsidP="00FE429E">
      <w:pPr>
        <w:pStyle w:val="Code"/>
      </w:pPr>
      <w:r>
        <w:t xml:space="preserve">    cancelID      [3] UTF8String,</w:t>
      </w:r>
    </w:p>
    <w:p w14:paraId="6B743A5D" w14:textId="77777777" w:rsidR="00FE429E" w:rsidRDefault="00FE429E" w:rsidP="00FE429E">
      <w:pPr>
        <w:pStyle w:val="Code"/>
      </w:pPr>
      <w:r>
        <w:t xml:space="preserve">    direction     [4] MMSDirection</w:t>
      </w:r>
    </w:p>
    <w:p w14:paraId="64EFE36A" w14:textId="77777777" w:rsidR="00FE429E" w:rsidRDefault="00FE429E" w:rsidP="00FE429E">
      <w:pPr>
        <w:pStyle w:val="Code"/>
      </w:pPr>
      <w:r>
        <w:t>}</w:t>
      </w:r>
    </w:p>
    <w:p w14:paraId="61F44D6C" w14:textId="77777777" w:rsidR="00FE429E" w:rsidRDefault="00FE429E" w:rsidP="00FE429E">
      <w:pPr>
        <w:pStyle w:val="Code"/>
      </w:pPr>
    </w:p>
    <w:p w14:paraId="744B01FF" w14:textId="77777777" w:rsidR="00FE429E" w:rsidRDefault="00FE429E" w:rsidP="00FE429E">
      <w:pPr>
        <w:pStyle w:val="Code"/>
      </w:pPr>
      <w:r>
        <w:t>MMSMBoxViewRequest ::= SEQUENCE</w:t>
      </w:r>
    </w:p>
    <w:p w14:paraId="7C9884B3" w14:textId="77777777" w:rsidR="00FE429E" w:rsidRDefault="00FE429E" w:rsidP="00FE429E">
      <w:pPr>
        <w:pStyle w:val="Code"/>
      </w:pPr>
      <w:r>
        <w:t>{</w:t>
      </w:r>
    </w:p>
    <w:p w14:paraId="0227CAFB" w14:textId="77777777" w:rsidR="00FE429E" w:rsidRDefault="00FE429E" w:rsidP="00FE429E">
      <w:pPr>
        <w:pStyle w:val="Code"/>
      </w:pPr>
      <w:r>
        <w:t xml:space="preserve">    transactionID   [1]  UTF8String,</w:t>
      </w:r>
    </w:p>
    <w:p w14:paraId="4BA2ADB7" w14:textId="77777777" w:rsidR="00FE429E" w:rsidRDefault="00FE429E" w:rsidP="00FE429E">
      <w:pPr>
        <w:pStyle w:val="Code"/>
      </w:pPr>
      <w:r>
        <w:t xml:space="preserve">    version         [2]  MMSVersion,</w:t>
      </w:r>
    </w:p>
    <w:p w14:paraId="3AEF179B" w14:textId="77777777" w:rsidR="00FE429E" w:rsidRDefault="00FE429E" w:rsidP="00FE429E">
      <w:pPr>
        <w:pStyle w:val="Code"/>
      </w:pPr>
      <w:r>
        <w:t xml:space="preserve">    contentLocation [3]  UTF8String OPTIONAL,</w:t>
      </w:r>
    </w:p>
    <w:p w14:paraId="016962CA" w14:textId="77777777" w:rsidR="00FE429E" w:rsidRDefault="00FE429E" w:rsidP="00FE429E">
      <w:pPr>
        <w:pStyle w:val="Code"/>
      </w:pPr>
      <w:r>
        <w:t xml:space="preserve">    state           [4]  SEQUENCE OF MMState OPTIONAL,</w:t>
      </w:r>
    </w:p>
    <w:p w14:paraId="42FF8BD1" w14:textId="77777777" w:rsidR="00FE429E" w:rsidRDefault="00FE429E" w:rsidP="00FE429E">
      <w:pPr>
        <w:pStyle w:val="Code"/>
      </w:pPr>
      <w:r>
        <w:t xml:space="preserve">    flags           [5]  SEQUENCE OF MMFlags OPTIONAL,</w:t>
      </w:r>
    </w:p>
    <w:p w14:paraId="60A39FC0" w14:textId="77777777" w:rsidR="00FE429E" w:rsidRDefault="00FE429E" w:rsidP="00FE429E">
      <w:pPr>
        <w:pStyle w:val="Code"/>
      </w:pPr>
      <w:r>
        <w:t xml:space="preserve">    start           [6]  INTEGER OPTIONAL,</w:t>
      </w:r>
    </w:p>
    <w:p w14:paraId="0034715B" w14:textId="77777777" w:rsidR="00FE429E" w:rsidRDefault="00FE429E" w:rsidP="00FE429E">
      <w:pPr>
        <w:pStyle w:val="Code"/>
      </w:pPr>
      <w:r>
        <w:t xml:space="preserve">    limit           [7]  INTEGER OPTIONAL,</w:t>
      </w:r>
    </w:p>
    <w:p w14:paraId="76ED530C" w14:textId="77777777" w:rsidR="00FE429E" w:rsidRDefault="00FE429E" w:rsidP="00FE429E">
      <w:pPr>
        <w:pStyle w:val="Code"/>
      </w:pPr>
      <w:r>
        <w:t xml:space="preserve">    attributes      [8]  SEQUENCE OF UTF8String OPTIONAL,</w:t>
      </w:r>
    </w:p>
    <w:p w14:paraId="0997ECE6" w14:textId="77777777" w:rsidR="00FE429E" w:rsidRDefault="00FE429E" w:rsidP="00FE429E">
      <w:pPr>
        <w:pStyle w:val="Code"/>
      </w:pPr>
      <w:r>
        <w:t xml:space="preserve">    totals          [9]  INTEGER OPTIONAL,</w:t>
      </w:r>
    </w:p>
    <w:p w14:paraId="2467E6E2" w14:textId="77777777" w:rsidR="00FE429E" w:rsidRDefault="00FE429E" w:rsidP="00FE429E">
      <w:pPr>
        <w:pStyle w:val="Code"/>
      </w:pPr>
      <w:r>
        <w:t xml:space="preserve">    quotas          [10] MMSQuota OPTIONAL</w:t>
      </w:r>
    </w:p>
    <w:p w14:paraId="41112FD6" w14:textId="77777777" w:rsidR="00FE429E" w:rsidRDefault="00FE429E" w:rsidP="00FE429E">
      <w:pPr>
        <w:pStyle w:val="Code"/>
      </w:pPr>
      <w:r>
        <w:t>}</w:t>
      </w:r>
    </w:p>
    <w:p w14:paraId="4B650660" w14:textId="77777777" w:rsidR="00FE429E" w:rsidRDefault="00FE429E" w:rsidP="00FE429E">
      <w:pPr>
        <w:pStyle w:val="Code"/>
      </w:pPr>
    </w:p>
    <w:p w14:paraId="7DB25E59" w14:textId="77777777" w:rsidR="00FE429E" w:rsidRDefault="00FE429E" w:rsidP="00FE429E">
      <w:pPr>
        <w:pStyle w:val="Code"/>
      </w:pPr>
      <w:r>
        <w:t>MMSMBoxViewResponse ::= SEQUENCE</w:t>
      </w:r>
    </w:p>
    <w:p w14:paraId="3EDA757E" w14:textId="77777777" w:rsidR="00FE429E" w:rsidRDefault="00FE429E" w:rsidP="00FE429E">
      <w:pPr>
        <w:pStyle w:val="Code"/>
      </w:pPr>
      <w:r>
        <w:t>{</w:t>
      </w:r>
    </w:p>
    <w:p w14:paraId="5DDA31AC" w14:textId="77777777" w:rsidR="00FE429E" w:rsidRDefault="00FE429E" w:rsidP="00FE429E">
      <w:pPr>
        <w:pStyle w:val="Code"/>
      </w:pPr>
      <w:r>
        <w:t xml:space="preserve">    transactionID   [1]  UTF8String,</w:t>
      </w:r>
    </w:p>
    <w:p w14:paraId="16B07797" w14:textId="77777777" w:rsidR="00FE429E" w:rsidRDefault="00FE429E" w:rsidP="00FE429E">
      <w:pPr>
        <w:pStyle w:val="Code"/>
      </w:pPr>
      <w:r>
        <w:t xml:space="preserve">    version         [2]  MMSVersion,</w:t>
      </w:r>
    </w:p>
    <w:p w14:paraId="0AE8A91C" w14:textId="77777777" w:rsidR="00FE429E" w:rsidRDefault="00FE429E" w:rsidP="00FE429E">
      <w:pPr>
        <w:pStyle w:val="Code"/>
      </w:pPr>
      <w:r>
        <w:t xml:space="preserve">    contentLocation [3]  UTF8String OPTIONAL,</w:t>
      </w:r>
    </w:p>
    <w:p w14:paraId="1AAC5511" w14:textId="77777777" w:rsidR="00FE429E" w:rsidRDefault="00FE429E" w:rsidP="00FE429E">
      <w:pPr>
        <w:pStyle w:val="Code"/>
      </w:pPr>
      <w:r>
        <w:t xml:space="preserve">    state           [4]  SEQUENCE OF MMState OPTIONAL,</w:t>
      </w:r>
    </w:p>
    <w:p w14:paraId="60482200" w14:textId="77777777" w:rsidR="00FE429E" w:rsidRDefault="00FE429E" w:rsidP="00FE429E">
      <w:pPr>
        <w:pStyle w:val="Code"/>
      </w:pPr>
      <w:r>
        <w:t xml:space="preserve">    flags           [5]  SEQUENCE OF MMFlags OPTIONAL,</w:t>
      </w:r>
    </w:p>
    <w:p w14:paraId="4A4D3603" w14:textId="77777777" w:rsidR="00FE429E" w:rsidRDefault="00FE429E" w:rsidP="00FE429E">
      <w:pPr>
        <w:pStyle w:val="Code"/>
      </w:pPr>
      <w:r>
        <w:t xml:space="preserve">    start           [6]  INTEGER OPTIONAL,</w:t>
      </w:r>
    </w:p>
    <w:p w14:paraId="0F1DED08" w14:textId="77777777" w:rsidR="00FE429E" w:rsidRDefault="00FE429E" w:rsidP="00FE429E">
      <w:pPr>
        <w:pStyle w:val="Code"/>
      </w:pPr>
      <w:r>
        <w:t xml:space="preserve">    limit           [7]  INTEGER OPTIONAL,</w:t>
      </w:r>
    </w:p>
    <w:p w14:paraId="0A1AFA84" w14:textId="77777777" w:rsidR="00FE429E" w:rsidRDefault="00FE429E" w:rsidP="00FE429E">
      <w:pPr>
        <w:pStyle w:val="Code"/>
      </w:pPr>
      <w:r>
        <w:lastRenderedPageBreak/>
        <w:t xml:space="preserve">    attributes      [8]  SEQUENCE OF UTF8String OPTIONAL,</w:t>
      </w:r>
    </w:p>
    <w:p w14:paraId="48094CAE" w14:textId="77777777" w:rsidR="00FE429E" w:rsidRDefault="00FE429E" w:rsidP="00FE429E">
      <w:pPr>
        <w:pStyle w:val="Code"/>
      </w:pPr>
      <w:r>
        <w:t xml:space="preserve">    mMSTotals       [9]  BOOLEAN OPTIONAL,</w:t>
      </w:r>
    </w:p>
    <w:p w14:paraId="27CF87EE" w14:textId="77777777" w:rsidR="00FE429E" w:rsidRDefault="00FE429E" w:rsidP="00FE429E">
      <w:pPr>
        <w:pStyle w:val="Code"/>
      </w:pPr>
      <w:r>
        <w:t xml:space="preserve">    mMSQuotas       [10] BOOLEAN OPTIONAL,</w:t>
      </w:r>
    </w:p>
    <w:p w14:paraId="5F9E6B55" w14:textId="77777777" w:rsidR="00FE429E" w:rsidRDefault="00FE429E" w:rsidP="00FE429E">
      <w:pPr>
        <w:pStyle w:val="Code"/>
      </w:pPr>
      <w:r>
        <w:t xml:space="preserve">    mMessages       [11] SEQUENCE OF MMBoxDescription</w:t>
      </w:r>
    </w:p>
    <w:p w14:paraId="5B888CB8" w14:textId="77777777" w:rsidR="00FE429E" w:rsidRDefault="00FE429E" w:rsidP="00FE429E">
      <w:pPr>
        <w:pStyle w:val="Code"/>
      </w:pPr>
      <w:r>
        <w:t>}</w:t>
      </w:r>
    </w:p>
    <w:p w14:paraId="208B5DD1" w14:textId="77777777" w:rsidR="00FE429E" w:rsidRDefault="00FE429E" w:rsidP="00FE429E">
      <w:pPr>
        <w:pStyle w:val="Code"/>
      </w:pPr>
    </w:p>
    <w:p w14:paraId="1D9ACEC7" w14:textId="77777777" w:rsidR="00FE429E" w:rsidRDefault="00FE429E" w:rsidP="00FE429E">
      <w:pPr>
        <w:pStyle w:val="Code"/>
      </w:pPr>
      <w:r>
        <w:t>MMBoxDescription ::= SEQUENCE</w:t>
      </w:r>
    </w:p>
    <w:p w14:paraId="56FB7671" w14:textId="77777777" w:rsidR="00FE429E" w:rsidRDefault="00FE429E" w:rsidP="00FE429E">
      <w:pPr>
        <w:pStyle w:val="Code"/>
      </w:pPr>
      <w:r>
        <w:t>{</w:t>
      </w:r>
    </w:p>
    <w:p w14:paraId="07FBB834" w14:textId="77777777" w:rsidR="00FE429E" w:rsidRDefault="00FE429E" w:rsidP="00FE429E">
      <w:pPr>
        <w:pStyle w:val="Code"/>
      </w:pPr>
      <w:r>
        <w:t xml:space="preserve">    contentLocation          [1]  UTF8String OPTIONAL,</w:t>
      </w:r>
    </w:p>
    <w:p w14:paraId="5ED64CA0" w14:textId="77777777" w:rsidR="00FE429E" w:rsidRDefault="00FE429E" w:rsidP="00FE429E">
      <w:pPr>
        <w:pStyle w:val="Code"/>
      </w:pPr>
      <w:r>
        <w:t xml:space="preserve">    messageID                [2]  UTF8String OPTIONAL,</w:t>
      </w:r>
    </w:p>
    <w:p w14:paraId="5E4676A2" w14:textId="77777777" w:rsidR="00FE429E" w:rsidRDefault="00FE429E" w:rsidP="00FE429E">
      <w:pPr>
        <w:pStyle w:val="Code"/>
      </w:pPr>
      <w:r>
        <w:t xml:space="preserve">    state                    [3]  MMState OPTIONAL,</w:t>
      </w:r>
    </w:p>
    <w:p w14:paraId="5041FCE4" w14:textId="77777777" w:rsidR="00FE429E" w:rsidRDefault="00FE429E" w:rsidP="00FE429E">
      <w:pPr>
        <w:pStyle w:val="Code"/>
      </w:pPr>
      <w:r>
        <w:t xml:space="preserve">    flags                    [4]  SEQUENCE OF MMFlags OPTIONAL,</w:t>
      </w:r>
    </w:p>
    <w:p w14:paraId="0E8FA114" w14:textId="77777777" w:rsidR="00FE429E" w:rsidRDefault="00FE429E" w:rsidP="00FE429E">
      <w:pPr>
        <w:pStyle w:val="Code"/>
      </w:pPr>
      <w:r>
        <w:t xml:space="preserve">    dateTime                 [5]  Timestamp OPTIONAL,</w:t>
      </w:r>
    </w:p>
    <w:p w14:paraId="37234579" w14:textId="77777777" w:rsidR="00FE429E" w:rsidRDefault="00FE429E" w:rsidP="00FE429E">
      <w:pPr>
        <w:pStyle w:val="Code"/>
      </w:pPr>
      <w:r>
        <w:t xml:space="preserve">    originatingMMSParty      [6]  MMSParty OPTIONAL,</w:t>
      </w:r>
    </w:p>
    <w:p w14:paraId="5F2CF830" w14:textId="77777777" w:rsidR="00FE429E" w:rsidRDefault="00FE429E" w:rsidP="00FE429E">
      <w:pPr>
        <w:pStyle w:val="Code"/>
      </w:pPr>
      <w:r>
        <w:t xml:space="preserve">    terminatingMMSParty      [7]  SEQUENCE OF MMSParty OPTIONAL,</w:t>
      </w:r>
    </w:p>
    <w:p w14:paraId="5B3A4358" w14:textId="77777777" w:rsidR="00FE429E" w:rsidRDefault="00FE429E" w:rsidP="00FE429E">
      <w:pPr>
        <w:pStyle w:val="Code"/>
      </w:pPr>
      <w:r>
        <w:t xml:space="preserve">    cCRecipients             [8]  SEQUENCE OF MMSParty OPTIONAL,</w:t>
      </w:r>
    </w:p>
    <w:p w14:paraId="6536751D" w14:textId="77777777" w:rsidR="00FE429E" w:rsidRDefault="00FE429E" w:rsidP="00FE429E">
      <w:pPr>
        <w:pStyle w:val="Code"/>
      </w:pPr>
      <w:r>
        <w:t xml:space="preserve">    bCCRecipients            [9]  SEQUENCE OF MMSParty OPTIONAL,</w:t>
      </w:r>
    </w:p>
    <w:p w14:paraId="7537B3D2" w14:textId="77777777" w:rsidR="00FE429E" w:rsidRDefault="00FE429E" w:rsidP="00FE429E">
      <w:pPr>
        <w:pStyle w:val="Code"/>
      </w:pPr>
      <w:r>
        <w:t xml:space="preserve">    messageClass             [10] MMSMessageClass OPTIONAL,</w:t>
      </w:r>
    </w:p>
    <w:p w14:paraId="74FA7AC5" w14:textId="77777777" w:rsidR="00FE429E" w:rsidRDefault="00FE429E" w:rsidP="00FE429E">
      <w:pPr>
        <w:pStyle w:val="Code"/>
      </w:pPr>
      <w:r>
        <w:t xml:space="preserve">    subject                  [11] MMSSubject OPTIONAL,</w:t>
      </w:r>
    </w:p>
    <w:p w14:paraId="4844BE98" w14:textId="77777777" w:rsidR="00FE429E" w:rsidRDefault="00FE429E" w:rsidP="00FE429E">
      <w:pPr>
        <w:pStyle w:val="Code"/>
      </w:pPr>
      <w:r>
        <w:t xml:space="preserve">    priority                 [12] MMSPriority OPTIONAL,</w:t>
      </w:r>
    </w:p>
    <w:p w14:paraId="10509DC5" w14:textId="77777777" w:rsidR="00FE429E" w:rsidRDefault="00FE429E" w:rsidP="00FE429E">
      <w:pPr>
        <w:pStyle w:val="Code"/>
      </w:pPr>
      <w:r>
        <w:t xml:space="preserve">    deliveryTime             [13] Timestamp OPTIONAL,</w:t>
      </w:r>
    </w:p>
    <w:p w14:paraId="7FC14C27" w14:textId="77777777" w:rsidR="00FE429E" w:rsidRDefault="00FE429E" w:rsidP="00FE429E">
      <w:pPr>
        <w:pStyle w:val="Code"/>
      </w:pPr>
      <w:r>
        <w:t xml:space="preserve">    readReport               [14] BOOLEAN OPTIONAL,</w:t>
      </w:r>
    </w:p>
    <w:p w14:paraId="35938036" w14:textId="77777777" w:rsidR="00FE429E" w:rsidRDefault="00FE429E" w:rsidP="00FE429E">
      <w:pPr>
        <w:pStyle w:val="Code"/>
      </w:pPr>
      <w:r>
        <w:t xml:space="preserve">    messageSize              [15] INTEGER OPTIONAL,</w:t>
      </w:r>
    </w:p>
    <w:p w14:paraId="76AA5DD2" w14:textId="77777777" w:rsidR="00FE429E" w:rsidRDefault="00FE429E" w:rsidP="00FE429E">
      <w:pPr>
        <w:pStyle w:val="Code"/>
      </w:pPr>
      <w:r>
        <w:t xml:space="preserve">    replyCharging            [16] MMSReplyCharging OPTIONAL,</w:t>
      </w:r>
    </w:p>
    <w:p w14:paraId="00DE4910" w14:textId="77777777" w:rsidR="00FE429E" w:rsidRDefault="00FE429E" w:rsidP="00FE429E">
      <w:pPr>
        <w:pStyle w:val="Code"/>
      </w:pPr>
      <w:r>
        <w:t xml:space="preserve">    previouslySentBy         [17] MMSPreviouslySentBy OPTIONAL,</w:t>
      </w:r>
    </w:p>
    <w:p w14:paraId="6AA5A362" w14:textId="77777777" w:rsidR="00FE429E" w:rsidRDefault="00FE429E" w:rsidP="00FE429E">
      <w:pPr>
        <w:pStyle w:val="Code"/>
      </w:pPr>
      <w:r>
        <w:t xml:space="preserve">    previouslySentByDateTime [18] Timestamp OPTIONAL,</w:t>
      </w:r>
    </w:p>
    <w:p w14:paraId="6F79C5C2" w14:textId="77777777" w:rsidR="00FE429E" w:rsidRDefault="00FE429E" w:rsidP="00FE429E">
      <w:pPr>
        <w:pStyle w:val="Code"/>
      </w:pPr>
      <w:r>
        <w:t xml:space="preserve">    contentType              [19] UTF8String OPTIONAL</w:t>
      </w:r>
    </w:p>
    <w:p w14:paraId="2DA4A302" w14:textId="77777777" w:rsidR="00FE429E" w:rsidRDefault="00FE429E" w:rsidP="00FE429E">
      <w:pPr>
        <w:pStyle w:val="Code"/>
      </w:pPr>
      <w:r>
        <w:t>}</w:t>
      </w:r>
    </w:p>
    <w:p w14:paraId="200E3D33" w14:textId="77777777" w:rsidR="00FE429E" w:rsidRDefault="00FE429E" w:rsidP="00FE429E">
      <w:pPr>
        <w:pStyle w:val="Code"/>
      </w:pPr>
    </w:p>
    <w:p w14:paraId="5D4E8D37" w14:textId="77777777" w:rsidR="00FE429E" w:rsidRDefault="00FE429E" w:rsidP="00FE429E">
      <w:pPr>
        <w:pStyle w:val="CodeHeader"/>
      </w:pPr>
      <w:r>
        <w:t>-- =========</w:t>
      </w:r>
    </w:p>
    <w:p w14:paraId="298C5FF5" w14:textId="77777777" w:rsidR="00FE429E" w:rsidRDefault="00FE429E" w:rsidP="00FE429E">
      <w:pPr>
        <w:pStyle w:val="CodeHeader"/>
      </w:pPr>
      <w:r>
        <w:t>-- MMS CCPDU</w:t>
      </w:r>
    </w:p>
    <w:p w14:paraId="0949FFD7" w14:textId="77777777" w:rsidR="00FE429E" w:rsidRDefault="00FE429E" w:rsidP="00FE429E">
      <w:pPr>
        <w:pStyle w:val="Code"/>
      </w:pPr>
      <w:r>
        <w:t>-- =========</w:t>
      </w:r>
    </w:p>
    <w:p w14:paraId="76E899AB" w14:textId="77777777" w:rsidR="00FE429E" w:rsidRDefault="00FE429E" w:rsidP="00FE429E">
      <w:pPr>
        <w:pStyle w:val="Code"/>
      </w:pPr>
    </w:p>
    <w:p w14:paraId="545C28A9" w14:textId="77777777" w:rsidR="00FE429E" w:rsidRDefault="00FE429E" w:rsidP="00FE429E">
      <w:pPr>
        <w:pStyle w:val="Code"/>
      </w:pPr>
      <w:r>
        <w:t>MMSCCPDU ::= SEQUENCE</w:t>
      </w:r>
    </w:p>
    <w:p w14:paraId="6E90B8D4" w14:textId="77777777" w:rsidR="00FE429E" w:rsidRDefault="00FE429E" w:rsidP="00FE429E">
      <w:pPr>
        <w:pStyle w:val="Code"/>
      </w:pPr>
      <w:r>
        <w:t>{</w:t>
      </w:r>
    </w:p>
    <w:p w14:paraId="410F8A43" w14:textId="77777777" w:rsidR="00FE429E" w:rsidRDefault="00FE429E" w:rsidP="00FE429E">
      <w:pPr>
        <w:pStyle w:val="Code"/>
      </w:pPr>
      <w:r>
        <w:t xml:space="preserve">    version    [1] MMSVersion,</w:t>
      </w:r>
    </w:p>
    <w:p w14:paraId="0C37FFE3" w14:textId="77777777" w:rsidR="00FE429E" w:rsidRDefault="00FE429E" w:rsidP="00FE429E">
      <w:pPr>
        <w:pStyle w:val="Code"/>
      </w:pPr>
      <w:r>
        <w:t xml:space="preserve">    transactionID [2] UTF8String,</w:t>
      </w:r>
    </w:p>
    <w:p w14:paraId="5B606F3F" w14:textId="77777777" w:rsidR="00FE429E" w:rsidRDefault="00FE429E" w:rsidP="00FE429E">
      <w:pPr>
        <w:pStyle w:val="Code"/>
      </w:pPr>
      <w:r>
        <w:t xml:space="preserve">    mMSContent    [3] OCTET STRING</w:t>
      </w:r>
    </w:p>
    <w:p w14:paraId="1D989E2E" w14:textId="77777777" w:rsidR="00FE429E" w:rsidRDefault="00FE429E" w:rsidP="00FE429E">
      <w:pPr>
        <w:pStyle w:val="Code"/>
      </w:pPr>
      <w:r>
        <w:t>}</w:t>
      </w:r>
    </w:p>
    <w:p w14:paraId="02F8F978" w14:textId="77777777" w:rsidR="00FE429E" w:rsidRDefault="00FE429E" w:rsidP="00FE429E">
      <w:pPr>
        <w:pStyle w:val="Code"/>
      </w:pPr>
    </w:p>
    <w:p w14:paraId="24873142" w14:textId="77777777" w:rsidR="00FE429E" w:rsidRDefault="00FE429E" w:rsidP="00FE429E">
      <w:pPr>
        <w:pStyle w:val="CodeHeader"/>
      </w:pPr>
      <w:r>
        <w:t>-- ==============</w:t>
      </w:r>
    </w:p>
    <w:p w14:paraId="71798173" w14:textId="77777777" w:rsidR="00FE429E" w:rsidRDefault="00FE429E" w:rsidP="00FE429E">
      <w:pPr>
        <w:pStyle w:val="CodeHeader"/>
      </w:pPr>
      <w:r>
        <w:t>-- MMS parameters</w:t>
      </w:r>
    </w:p>
    <w:p w14:paraId="5D680CC4" w14:textId="77777777" w:rsidR="00FE429E" w:rsidRDefault="00FE429E" w:rsidP="00FE429E">
      <w:pPr>
        <w:pStyle w:val="Code"/>
      </w:pPr>
      <w:r>
        <w:t>-- ==============</w:t>
      </w:r>
    </w:p>
    <w:p w14:paraId="7BBE9BEF" w14:textId="77777777" w:rsidR="00FE429E" w:rsidRDefault="00FE429E" w:rsidP="00FE429E">
      <w:pPr>
        <w:pStyle w:val="Code"/>
      </w:pPr>
    </w:p>
    <w:p w14:paraId="5A710CC5" w14:textId="77777777" w:rsidR="00FE429E" w:rsidRDefault="00FE429E" w:rsidP="00FE429E">
      <w:pPr>
        <w:pStyle w:val="Code"/>
      </w:pPr>
      <w:r>
        <w:t>MMSAdaptation ::= SEQUENCE</w:t>
      </w:r>
    </w:p>
    <w:p w14:paraId="3E03BF9A" w14:textId="77777777" w:rsidR="00FE429E" w:rsidRDefault="00FE429E" w:rsidP="00FE429E">
      <w:pPr>
        <w:pStyle w:val="Code"/>
      </w:pPr>
      <w:r>
        <w:t>{</w:t>
      </w:r>
    </w:p>
    <w:p w14:paraId="30DA4F36" w14:textId="77777777" w:rsidR="00FE429E" w:rsidRDefault="00FE429E" w:rsidP="00FE429E">
      <w:pPr>
        <w:pStyle w:val="Code"/>
      </w:pPr>
      <w:r>
        <w:t xml:space="preserve">    allowed   [1] BOOLEAN,</w:t>
      </w:r>
    </w:p>
    <w:p w14:paraId="421DA368" w14:textId="77777777" w:rsidR="00FE429E" w:rsidRDefault="00FE429E" w:rsidP="00FE429E">
      <w:pPr>
        <w:pStyle w:val="Code"/>
      </w:pPr>
      <w:r>
        <w:t xml:space="preserve">    overriden [2] BOOLEAN</w:t>
      </w:r>
    </w:p>
    <w:p w14:paraId="0612AFFD" w14:textId="77777777" w:rsidR="00FE429E" w:rsidRDefault="00FE429E" w:rsidP="00FE429E">
      <w:pPr>
        <w:pStyle w:val="Code"/>
      </w:pPr>
      <w:r>
        <w:t>}</w:t>
      </w:r>
    </w:p>
    <w:p w14:paraId="15F64345" w14:textId="77777777" w:rsidR="00FE429E" w:rsidRDefault="00FE429E" w:rsidP="00FE429E">
      <w:pPr>
        <w:pStyle w:val="Code"/>
      </w:pPr>
    </w:p>
    <w:p w14:paraId="237F770C" w14:textId="77777777" w:rsidR="00FE429E" w:rsidRDefault="00FE429E" w:rsidP="00FE429E">
      <w:pPr>
        <w:pStyle w:val="Code"/>
      </w:pPr>
      <w:r>
        <w:t>MMSCancelStatus ::= ENUMERATED</w:t>
      </w:r>
    </w:p>
    <w:p w14:paraId="6C06DE0D" w14:textId="77777777" w:rsidR="00FE429E" w:rsidRDefault="00FE429E" w:rsidP="00FE429E">
      <w:pPr>
        <w:pStyle w:val="Code"/>
      </w:pPr>
      <w:r>
        <w:t>{</w:t>
      </w:r>
    </w:p>
    <w:p w14:paraId="5E8178A1" w14:textId="77777777" w:rsidR="00FE429E" w:rsidRDefault="00FE429E" w:rsidP="00FE429E">
      <w:pPr>
        <w:pStyle w:val="Code"/>
      </w:pPr>
      <w:r>
        <w:t xml:space="preserve">    cancelRequestSuccessfullyReceived(1),</w:t>
      </w:r>
    </w:p>
    <w:p w14:paraId="27FDA583" w14:textId="77777777" w:rsidR="00FE429E" w:rsidRDefault="00FE429E" w:rsidP="00FE429E">
      <w:pPr>
        <w:pStyle w:val="Code"/>
      </w:pPr>
      <w:r>
        <w:t xml:space="preserve">    cancelRequestCorrupted(2)</w:t>
      </w:r>
    </w:p>
    <w:p w14:paraId="48C35114" w14:textId="77777777" w:rsidR="00FE429E" w:rsidRDefault="00FE429E" w:rsidP="00FE429E">
      <w:pPr>
        <w:pStyle w:val="Code"/>
      </w:pPr>
      <w:r>
        <w:t>}</w:t>
      </w:r>
    </w:p>
    <w:p w14:paraId="080A58D7" w14:textId="77777777" w:rsidR="00FE429E" w:rsidRDefault="00FE429E" w:rsidP="00FE429E">
      <w:pPr>
        <w:pStyle w:val="Code"/>
      </w:pPr>
    </w:p>
    <w:p w14:paraId="0FFEEB27" w14:textId="77777777" w:rsidR="00FE429E" w:rsidRDefault="00FE429E" w:rsidP="00FE429E">
      <w:pPr>
        <w:pStyle w:val="Code"/>
      </w:pPr>
      <w:r>
        <w:t>MMSContentClass ::= ENUMERATED</w:t>
      </w:r>
    </w:p>
    <w:p w14:paraId="418FEFBD" w14:textId="77777777" w:rsidR="00FE429E" w:rsidRDefault="00FE429E" w:rsidP="00FE429E">
      <w:pPr>
        <w:pStyle w:val="Code"/>
      </w:pPr>
      <w:r>
        <w:t>{</w:t>
      </w:r>
    </w:p>
    <w:p w14:paraId="49ED04D2" w14:textId="77777777" w:rsidR="00FE429E" w:rsidRDefault="00FE429E" w:rsidP="00FE429E">
      <w:pPr>
        <w:pStyle w:val="Code"/>
      </w:pPr>
      <w:r>
        <w:t xml:space="preserve">    text(1),</w:t>
      </w:r>
    </w:p>
    <w:p w14:paraId="24DEB9FE" w14:textId="77777777" w:rsidR="00FE429E" w:rsidRDefault="00FE429E" w:rsidP="00FE429E">
      <w:pPr>
        <w:pStyle w:val="Code"/>
      </w:pPr>
      <w:r>
        <w:t xml:space="preserve">    imageBasic(2),</w:t>
      </w:r>
    </w:p>
    <w:p w14:paraId="0F92069D" w14:textId="77777777" w:rsidR="00FE429E" w:rsidRDefault="00FE429E" w:rsidP="00FE429E">
      <w:pPr>
        <w:pStyle w:val="Code"/>
      </w:pPr>
      <w:r>
        <w:t xml:space="preserve">    imageRich(3),</w:t>
      </w:r>
    </w:p>
    <w:p w14:paraId="7014777E" w14:textId="77777777" w:rsidR="00FE429E" w:rsidRDefault="00FE429E" w:rsidP="00FE429E">
      <w:pPr>
        <w:pStyle w:val="Code"/>
      </w:pPr>
      <w:r>
        <w:t xml:space="preserve">    videoBasic(4),</w:t>
      </w:r>
    </w:p>
    <w:p w14:paraId="5C392165" w14:textId="77777777" w:rsidR="00FE429E" w:rsidRDefault="00FE429E" w:rsidP="00FE429E">
      <w:pPr>
        <w:pStyle w:val="Code"/>
      </w:pPr>
      <w:r>
        <w:t xml:space="preserve">    videoRich(5),</w:t>
      </w:r>
    </w:p>
    <w:p w14:paraId="16C30D04" w14:textId="77777777" w:rsidR="00FE429E" w:rsidRDefault="00FE429E" w:rsidP="00FE429E">
      <w:pPr>
        <w:pStyle w:val="Code"/>
      </w:pPr>
      <w:r>
        <w:t xml:space="preserve">    megaPixel(6),</w:t>
      </w:r>
    </w:p>
    <w:p w14:paraId="53D70674" w14:textId="77777777" w:rsidR="00FE429E" w:rsidRDefault="00FE429E" w:rsidP="00FE429E">
      <w:pPr>
        <w:pStyle w:val="Code"/>
      </w:pPr>
      <w:r>
        <w:t xml:space="preserve">    contentBasic(7),</w:t>
      </w:r>
    </w:p>
    <w:p w14:paraId="7B1F6C39" w14:textId="77777777" w:rsidR="00FE429E" w:rsidRDefault="00FE429E" w:rsidP="00FE429E">
      <w:pPr>
        <w:pStyle w:val="Code"/>
      </w:pPr>
      <w:r>
        <w:t xml:space="preserve">    contentRich(8)</w:t>
      </w:r>
    </w:p>
    <w:p w14:paraId="7F87CFF9" w14:textId="77777777" w:rsidR="00FE429E" w:rsidRDefault="00FE429E" w:rsidP="00FE429E">
      <w:pPr>
        <w:pStyle w:val="Code"/>
      </w:pPr>
      <w:r>
        <w:t>}</w:t>
      </w:r>
    </w:p>
    <w:p w14:paraId="18427AAC" w14:textId="77777777" w:rsidR="00FE429E" w:rsidRDefault="00FE429E" w:rsidP="00FE429E">
      <w:pPr>
        <w:pStyle w:val="Code"/>
      </w:pPr>
    </w:p>
    <w:p w14:paraId="4968CBA9" w14:textId="77777777" w:rsidR="00FE429E" w:rsidRDefault="00FE429E" w:rsidP="00FE429E">
      <w:pPr>
        <w:pStyle w:val="Code"/>
      </w:pPr>
      <w:r>
        <w:t>MMSContentType ::= UTF8String</w:t>
      </w:r>
    </w:p>
    <w:p w14:paraId="5459EE8E" w14:textId="77777777" w:rsidR="00FE429E" w:rsidRDefault="00FE429E" w:rsidP="00FE429E">
      <w:pPr>
        <w:pStyle w:val="Code"/>
      </w:pPr>
    </w:p>
    <w:p w14:paraId="1921A776" w14:textId="77777777" w:rsidR="00FE429E" w:rsidRDefault="00FE429E" w:rsidP="00FE429E">
      <w:pPr>
        <w:pStyle w:val="Code"/>
      </w:pPr>
      <w:r>
        <w:t>MMSDeleteResponseStatus ::= ENUMERATED</w:t>
      </w:r>
    </w:p>
    <w:p w14:paraId="3B222698" w14:textId="77777777" w:rsidR="00FE429E" w:rsidRDefault="00FE429E" w:rsidP="00FE429E">
      <w:pPr>
        <w:pStyle w:val="Code"/>
      </w:pPr>
      <w:r>
        <w:t>{</w:t>
      </w:r>
    </w:p>
    <w:p w14:paraId="282F6F0F" w14:textId="77777777" w:rsidR="00FE429E" w:rsidRDefault="00FE429E" w:rsidP="00FE429E">
      <w:pPr>
        <w:pStyle w:val="Code"/>
      </w:pPr>
      <w:r>
        <w:t xml:space="preserve">    ok(1),</w:t>
      </w:r>
    </w:p>
    <w:p w14:paraId="3EC4641F" w14:textId="77777777" w:rsidR="00FE429E" w:rsidRDefault="00FE429E" w:rsidP="00FE429E">
      <w:pPr>
        <w:pStyle w:val="Code"/>
      </w:pPr>
      <w:r>
        <w:t xml:space="preserve">    errorUnspecified(2),</w:t>
      </w:r>
    </w:p>
    <w:p w14:paraId="0F41D2A8" w14:textId="77777777" w:rsidR="00FE429E" w:rsidRDefault="00FE429E" w:rsidP="00FE429E">
      <w:pPr>
        <w:pStyle w:val="Code"/>
      </w:pPr>
      <w:r>
        <w:t xml:space="preserve">    errorServiceDenied(3),</w:t>
      </w:r>
    </w:p>
    <w:p w14:paraId="6B3B1EE4" w14:textId="77777777" w:rsidR="00FE429E" w:rsidRDefault="00FE429E" w:rsidP="00FE429E">
      <w:pPr>
        <w:pStyle w:val="Code"/>
      </w:pPr>
      <w:r>
        <w:t xml:space="preserve">    errorMessageFormatCorrupt(4),</w:t>
      </w:r>
    </w:p>
    <w:p w14:paraId="561D02F1" w14:textId="77777777" w:rsidR="00FE429E" w:rsidRDefault="00FE429E" w:rsidP="00FE429E">
      <w:pPr>
        <w:pStyle w:val="Code"/>
      </w:pPr>
      <w:r>
        <w:t xml:space="preserve">    errorSendingAddressUnresolved(5),</w:t>
      </w:r>
    </w:p>
    <w:p w14:paraId="3206C9F8" w14:textId="77777777" w:rsidR="00FE429E" w:rsidRDefault="00FE429E" w:rsidP="00FE429E">
      <w:pPr>
        <w:pStyle w:val="Code"/>
      </w:pPr>
      <w:r>
        <w:t xml:space="preserve">    errorMessageNotFound(6),</w:t>
      </w:r>
    </w:p>
    <w:p w14:paraId="497EF095" w14:textId="77777777" w:rsidR="00FE429E" w:rsidRDefault="00FE429E" w:rsidP="00FE429E">
      <w:pPr>
        <w:pStyle w:val="Code"/>
      </w:pPr>
      <w:r>
        <w:lastRenderedPageBreak/>
        <w:t xml:space="preserve">    errorNetworkProblem(7),</w:t>
      </w:r>
    </w:p>
    <w:p w14:paraId="25E05487" w14:textId="77777777" w:rsidR="00FE429E" w:rsidRDefault="00FE429E" w:rsidP="00FE429E">
      <w:pPr>
        <w:pStyle w:val="Code"/>
      </w:pPr>
      <w:r>
        <w:t xml:space="preserve">    errorContentNotAccepted(8),</w:t>
      </w:r>
    </w:p>
    <w:p w14:paraId="2A179510" w14:textId="77777777" w:rsidR="00FE429E" w:rsidRDefault="00FE429E" w:rsidP="00FE429E">
      <w:pPr>
        <w:pStyle w:val="Code"/>
      </w:pPr>
      <w:r>
        <w:t xml:space="preserve">    errorUnsupportedMessage(9),</w:t>
      </w:r>
    </w:p>
    <w:p w14:paraId="65BE4E5E" w14:textId="77777777" w:rsidR="00FE429E" w:rsidRDefault="00FE429E" w:rsidP="00FE429E">
      <w:pPr>
        <w:pStyle w:val="Code"/>
      </w:pPr>
      <w:r>
        <w:t xml:space="preserve">    errorTransientFailure(10),</w:t>
      </w:r>
    </w:p>
    <w:p w14:paraId="50D157E5" w14:textId="77777777" w:rsidR="00FE429E" w:rsidRDefault="00FE429E" w:rsidP="00FE429E">
      <w:pPr>
        <w:pStyle w:val="Code"/>
      </w:pPr>
      <w:r>
        <w:t xml:space="preserve">    errorTransientSendingAddressUnresolved(11),</w:t>
      </w:r>
    </w:p>
    <w:p w14:paraId="0A25CDAD" w14:textId="77777777" w:rsidR="00FE429E" w:rsidRDefault="00FE429E" w:rsidP="00FE429E">
      <w:pPr>
        <w:pStyle w:val="Code"/>
      </w:pPr>
      <w:r>
        <w:t xml:space="preserve">    errorTransientMessageNotFound(12),</w:t>
      </w:r>
    </w:p>
    <w:p w14:paraId="67502563" w14:textId="77777777" w:rsidR="00FE429E" w:rsidRDefault="00FE429E" w:rsidP="00FE429E">
      <w:pPr>
        <w:pStyle w:val="Code"/>
      </w:pPr>
      <w:r>
        <w:t xml:space="preserve">    errorTransientNetworkProblem(13),</w:t>
      </w:r>
    </w:p>
    <w:p w14:paraId="08B72202" w14:textId="77777777" w:rsidR="00FE429E" w:rsidRDefault="00FE429E" w:rsidP="00FE429E">
      <w:pPr>
        <w:pStyle w:val="Code"/>
      </w:pPr>
      <w:r>
        <w:t xml:space="preserve">    errorTransientPartialSuccess(14),</w:t>
      </w:r>
    </w:p>
    <w:p w14:paraId="74A04E70" w14:textId="77777777" w:rsidR="00FE429E" w:rsidRDefault="00FE429E" w:rsidP="00FE429E">
      <w:pPr>
        <w:pStyle w:val="Code"/>
      </w:pPr>
      <w:r>
        <w:t xml:space="preserve">    errorPermanentFailure(15),</w:t>
      </w:r>
    </w:p>
    <w:p w14:paraId="44EE02DE" w14:textId="77777777" w:rsidR="00FE429E" w:rsidRDefault="00FE429E" w:rsidP="00FE429E">
      <w:pPr>
        <w:pStyle w:val="Code"/>
      </w:pPr>
      <w:r>
        <w:t xml:space="preserve">    errorPermanentServiceDenied(16),</w:t>
      </w:r>
    </w:p>
    <w:p w14:paraId="79F0D2F1" w14:textId="77777777" w:rsidR="00FE429E" w:rsidRDefault="00FE429E" w:rsidP="00FE429E">
      <w:pPr>
        <w:pStyle w:val="Code"/>
      </w:pPr>
      <w:r>
        <w:t xml:space="preserve">    errorPermanentMessageFormatCorrupt(17),</w:t>
      </w:r>
    </w:p>
    <w:p w14:paraId="26D94EA7" w14:textId="77777777" w:rsidR="00FE429E" w:rsidRDefault="00FE429E" w:rsidP="00FE429E">
      <w:pPr>
        <w:pStyle w:val="Code"/>
      </w:pPr>
      <w:r>
        <w:t xml:space="preserve">    errorPermanentSendingAddressUnresolved(18),</w:t>
      </w:r>
    </w:p>
    <w:p w14:paraId="79AB341B" w14:textId="77777777" w:rsidR="00FE429E" w:rsidRDefault="00FE429E" w:rsidP="00FE429E">
      <w:pPr>
        <w:pStyle w:val="Code"/>
      </w:pPr>
      <w:r>
        <w:t xml:space="preserve">    errorPermanentMessageNotFound(19),</w:t>
      </w:r>
    </w:p>
    <w:p w14:paraId="37FAEF0A" w14:textId="77777777" w:rsidR="00FE429E" w:rsidRDefault="00FE429E" w:rsidP="00FE429E">
      <w:pPr>
        <w:pStyle w:val="Code"/>
      </w:pPr>
      <w:r>
        <w:t xml:space="preserve">    errorPermanentContentNotAccepted(20),</w:t>
      </w:r>
    </w:p>
    <w:p w14:paraId="30B11698" w14:textId="77777777" w:rsidR="00FE429E" w:rsidRDefault="00FE429E" w:rsidP="00FE429E">
      <w:pPr>
        <w:pStyle w:val="Code"/>
      </w:pPr>
      <w:r>
        <w:t xml:space="preserve">    errorPermanentReplyChargingLimitationsNotMet(21),</w:t>
      </w:r>
    </w:p>
    <w:p w14:paraId="14BC9565" w14:textId="77777777" w:rsidR="00FE429E" w:rsidRDefault="00FE429E" w:rsidP="00FE429E">
      <w:pPr>
        <w:pStyle w:val="Code"/>
      </w:pPr>
      <w:r>
        <w:t xml:space="preserve">    errorPermanentReplyChargingRequestNotAccepted(22),</w:t>
      </w:r>
    </w:p>
    <w:p w14:paraId="21BC04CE" w14:textId="77777777" w:rsidR="00FE429E" w:rsidRDefault="00FE429E" w:rsidP="00FE429E">
      <w:pPr>
        <w:pStyle w:val="Code"/>
      </w:pPr>
      <w:r>
        <w:t xml:space="preserve">    errorPermanentReplyChargingForwardingDenied(23),</w:t>
      </w:r>
    </w:p>
    <w:p w14:paraId="451126C1" w14:textId="77777777" w:rsidR="00FE429E" w:rsidRDefault="00FE429E" w:rsidP="00FE429E">
      <w:pPr>
        <w:pStyle w:val="Code"/>
      </w:pPr>
      <w:r>
        <w:t xml:space="preserve">    errorPermanentReplyChargingNotSupported(24),</w:t>
      </w:r>
    </w:p>
    <w:p w14:paraId="3E08A4BD" w14:textId="77777777" w:rsidR="00FE429E" w:rsidRDefault="00FE429E" w:rsidP="00FE429E">
      <w:pPr>
        <w:pStyle w:val="Code"/>
      </w:pPr>
      <w:r>
        <w:t xml:space="preserve">    errorPermanentAddressHidingNotSupported(25),</w:t>
      </w:r>
    </w:p>
    <w:p w14:paraId="6CA4AC57" w14:textId="77777777" w:rsidR="00FE429E" w:rsidRDefault="00FE429E" w:rsidP="00FE429E">
      <w:pPr>
        <w:pStyle w:val="Code"/>
      </w:pPr>
      <w:r>
        <w:t xml:space="preserve">    errorPermanentLackOfPrepaid(26)</w:t>
      </w:r>
    </w:p>
    <w:p w14:paraId="047482F7" w14:textId="77777777" w:rsidR="00FE429E" w:rsidRDefault="00FE429E" w:rsidP="00FE429E">
      <w:pPr>
        <w:pStyle w:val="Code"/>
      </w:pPr>
      <w:r>
        <w:t>}</w:t>
      </w:r>
    </w:p>
    <w:p w14:paraId="04D0ECDD" w14:textId="77777777" w:rsidR="00FE429E" w:rsidRDefault="00FE429E" w:rsidP="00FE429E">
      <w:pPr>
        <w:pStyle w:val="Code"/>
      </w:pPr>
    </w:p>
    <w:p w14:paraId="5E1B976D" w14:textId="77777777" w:rsidR="00FE429E" w:rsidRDefault="00FE429E" w:rsidP="00FE429E">
      <w:pPr>
        <w:pStyle w:val="Code"/>
      </w:pPr>
      <w:r>
        <w:t>MMSDirection ::= ENUMERATED</w:t>
      </w:r>
    </w:p>
    <w:p w14:paraId="638D12D4" w14:textId="77777777" w:rsidR="00FE429E" w:rsidRDefault="00FE429E" w:rsidP="00FE429E">
      <w:pPr>
        <w:pStyle w:val="Code"/>
      </w:pPr>
      <w:r>
        <w:t>{</w:t>
      </w:r>
    </w:p>
    <w:p w14:paraId="36182DE0" w14:textId="77777777" w:rsidR="00FE429E" w:rsidRDefault="00FE429E" w:rsidP="00FE429E">
      <w:pPr>
        <w:pStyle w:val="Code"/>
      </w:pPr>
      <w:r>
        <w:t xml:space="preserve">    fromTarget(0),</w:t>
      </w:r>
    </w:p>
    <w:p w14:paraId="58A4C290" w14:textId="77777777" w:rsidR="00FE429E" w:rsidRDefault="00FE429E" w:rsidP="00FE429E">
      <w:pPr>
        <w:pStyle w:val="Code"/>
      </w:pPr>
      <w:r>
        <w:t xml:space="preserve">    toTarget(1)</w:t>
      </w:r>
    </w:p>
    <w:p w14:paraId="43C9067F" w14:textId="77777777" w:rsidR="00FE429E" w:rsidRDefault="00FE429E" w:rsidP="00FE429E">
      <w:pPr>
        <w:pStyle w:val="Code"/>
      </w:pPr>
      <w:r>
        <w:t>}</w:t>
      </w:r>
    </w:p>
    <w:p w14:paraId="120B1D77" w14:textId="77777777" w:rsidR="00FE429E" w:rsidRDefault="00FE429E" w:rsidP="00FE429E">
      <w:pPr>
        <w:pStyle w:val="Code"/>
      </w:pPr>
    </w:p>
    <w:p w14:paraId="4F762436" w14:textId="77777777" w:rsidR="00FE429E" w:rsidRDefault="00FE429E" w:rsidP="00FE429E">
      <w:pPr>
        <w:pStyle w:val="Code"/>
      </w:pPr>
      <w:r>
        <w:t>MMSElementDescriptor ::= SEQUENCE</w:t>
      </w:r>
    </w:p>
    <w:p w14:paraId="02581E7D" w14:textId="77777777" w:rsidR="00FE429E" w:rsidRDefault="00FE429E" w:rsidP="00FE429E">
      <w:pPr>
        <w:pStyle w:val="Code"/>
      </w:pPr>
      <w:r>
        <w:t>{</w:t>
      </w:r>
    </w:p>
    <w:p w14:paraId="09963FFC" w14:textId="77777777" w:rsidR="00FE429E" w:rsidRDefault="00FE429E" w:rsidP="00FE429E">
      <w:pPr>
        <w:pStyle w:val="Code"/>
      </w:pPr>
      <w:r>
        <w:t xml:space="preserve">    reference [1] UTF8String,</w:t>
      </w:r>
    </w:p>
    <w:p w14:paraId="64215E38" w14:textId="77777777" w:rsidR="00FE429E" w:rsidRDefault="00FE429E" w:rsidP="00FE429E">
      <w:pPr>
        <w:pStyle w:val="Code"/>
      </w:pPr>
      <w:r>
        <w:t xml:space="preserve">    parameter [2] UTF8String     OPTIONAL,</w:t>
      </w:r>
    </w:p>
    <w:p w14:paraId="6F28799A" w14:textId="77777777" w:rsidR="00FE429E" w:rsidRDefault="00FE429E" w:rsidP="00FE429E">
      <w:pPr>
        <w:pStyle w:val="Code"/>
      </w:pPr>
      <w:r>
        <w:t xml:space="preserve">    value     [3] UTF8String     OPTIONAL</w:t>
      </w:r>
    </w:p>
    <w:p w14:paraId="7ECDEFBE" w14:textId="77777777" w:rsidR="00FE429E" w:rsidRDefault="00FE429E" w:rsidP="00FE429E">
      <w:pPr>
        <w:pStyle w:val="Code"/>
      </w:pPr>
      <w:r>
        <w:t>}</w:t>
      </w:r>
    </w:p>
    <w:p w14:paraId="3D735452" w14:textId="77777777" w:rsidR="00FE429E" w:rsidRDefault="00FE429E" w:rsidP="00FE429E">
      <w:pPr>
        <w:pStyle w:val="Code"/>
      </w:pPr>
    </w:p>
    <w:p w14:paraId="0C7690DA" w14:textId="77777777" w:rsidR="00FE429E" w:rsidRDefault="00FE429E" w:rsidP="00FE429E">
      <w:pPr>
        <w:pStyle w:val="Code"/>
      </w:pPr>
      <w:r>
        <w:t>MMSExpiry ::= SEQUENCE</w:t>
      </w:r>
    </w:p>
    <w:p w14:paraId="3B9FC47A" w14:textId="77777777" w:rsidR="00FE429E" w:rsidRDefault="00FE429E" w:rsidP="00FE429E">
      <w:pPr>
        <w:pStyle w:val="Code"/>
      </w:pPr>
      <w:r>
        <w:t>{</w:t>
      </w:r>
    </w:p>
    <w:p w14:paraId="7B414885" w14:textId="77777777" w:rsidR="00FE429E" w:rsidRDefault="00FE429E" w:rsidP="00FE429E">
      <w:pPr>
        <w:pStyle w:val="Code"/>
      </w:pPr>
      <w:r>
        <w:t xml:space="preserve">    expiryPeriod [1] INTEGER,</w:t>
      </w:r>
    </w:p>
    <w:p w14:paraId="12880C1B" w14:textId="77777777" w:rsidR="00FE429E" w:rsidRDefault="00FE429E" w:rsidP="00FE429E">
      <w:pPr>
        <w:pStyle w:val="Code"/>
      </w:pPr>
      <w:r>
        <w:t xml:space="preserve">    periodFormat [2] MMSPeriodFormat</w:t>
      </w:r>
    </w:p>
    <w:p w14:paraId="08452FF8" w14:textId="77777777" w:rsidR="00FE429E" w:rsidRDefault="00FE429E" w:rsidP="00FE429E">
      <w:pPr>
        <w:pStyle w:val="Code"/>
      </w:pPr>
      <w:r>
        <w:t>}</w:t>
      </w:r>
    </w:p>
    <w:p w14:paraId="614DED7F" w14:textId="77777777" w:rsidR="00FE429E" w:rsidRDefault="00FE429E" w:rsidP="00FE429E">
      <w:pPr>
        <w:pStyle w:val="Code"/>
      </w:pPr>
    </w:p>
    <w:p w14:paraId="059D0804" w14:textId="77777777" w:rsidR="00FE429E" w:rsidRDefault="00FE429E" w:rsidP="00FE429E">
      <w:pPr>
        <w:pStyle w:val="Code"/>
      </w:pPr>
      <w:r>
        <w:t>MMFlags ::= SEQUENCE</w:t>
      </w:r>
    </w:p>
    <w:p w14:paraId="744943FD" w14:textId="77777777" w:rsidR="00FE429E" w:rsidRDefault="00FE429E" w:rsidP="00FE429E">
      <w:pPr>
        <w:pStyle w:val="Code"/>
      </w:pPr>
      <w:r>
        <w:t>{</w:t>
      </w:r>
    </w:p>
    <w:p w14:paraId="39C22624" w14:textId="77777777" w:rsidR="00FE429E" w:rsidRDefault="00FE429E" w:rsidP="00FE429E">
      <w:pPr>
        <w:pStyle w:val="Code"/>
      </w:pPr>
      <w:r>
        <w:t xml:space="preserve">    length     [1] INTEGER,</w:t>
      </w:r>
    </w:p>
    <w:p w14:paraId="683DF5D6" w14:textId="77777777" w:rsidR="00FE429E" w:rsidRDefault="00FE429E" w:rsidP="00FE429E">
      <w:pPr>
        <w:pStyle w:val="Code"/>
      </w:pPr>
      <w:r>
        <w:t xml:space="preserve">    flag       [2] MMStateFlag,</w:t>
      </w:r>
    </w:p>
    <w:p w14:paraId="2C0D0CE0" w14:textId="77777777" w:rsidR="00FE429E" w:rsidRDefault="00FE429E" w:rsidP="00FE429E">
      <w:pPr>
        <w:pStyle w:val="Code"/>
      </w:pPr>
      <w:r>
        <w:t xml:space="preserve">    flagString [3] UTF8String</w:t>
      </w:r>
    </w:p>
    <w:p w14:paraId="0BB3CA11" w14:textId="77777777" w:rsidR="00FE429E" w:rsidRDefault="00FE429E" w:rsidP="00FE429E">
      <w:pPr>
        <w:pStyle w:val="Code"/>
      </w:pPr>
      <w:r>
        <w:t>}</w:t>
      </w:r>
    </w:p>
    <w:p w14:paraId="0B5B95BE" w14:textId="77777777" w:rsidR="00FE429E" w:rsidRDefault="00FE429E" w:rsidP="00FE429E">
      <w:pPr>
        <w:pStyle w:val="Code"/>
      </w:pPr>
    </w:p>
    <w:p w14:paraId="538C49E7" w14:textId="77777777" w:rsidR="00FE429E" w:rsidRDefault="00FE429E" w:rsidP="00FE429E">
      <w:pPr>
        <w:pStyle w:val="Code"/>
      </w:pPr>
      <w:r>
        <w:t>MMSMessageClass ::= ENUMERATED</w:t>
      </w:r>
    </w:p>
    <w:p w14:paraId="47FBFF61" w14:textId="77777777" w:rsidR="00FE429E" w:rsidRDefault="00FE429E" w:rsidP="00FE429E">
      <w:pPr>
        <w:pStyle w:val="Code"/>
      </w:pPr>
      <w:r>
        <w:t>{</w:t>
      </w:r>
    </w:p>
    <w:p w14:paraId="29810BA0" w14:textId="77777777" w:rsidR="00FE429E" w:rsidRDefault="00FE429E" w:rsidP="00FE429E">
      <w:pPr>
        <w:pStyle w:val="Code"/>
      </w:pPr>
      <w:r>
        <w:t xml:space="preserve">    personal(1),</w:t>
      </w:r>
    </w:p>
    <w:p w14:paraId="56A7B55E" w14:textId="77777777" w:rsidR="00FE429E" w:rsidRDefault="00FE429E" w:rsidP="00FE429E">
      <w:pPr>
        <w:pStyle w:val="Code"/>
      </w:pPr>
      <w:r>
        <w:t xml:space="preserve">    advertisement(2),</w:t>
      </w:r>
    </w:p>
    <w:p w14:paraId="7AE5B27C" w14:textId="77777777" w:rsidR="00FE429E" w:rsidRDefault="00FE429E" w:rsidP="00FE429E">
      <w:pPr>
        <w:pStyle w:val="Code"/>
      </w:pPr>
      <w:r>
        <w:t xml:space="preserve">    informational(3),</w:t>
      </w:r>
    </w:p>
    <w:p w14:paraId="58FD28FF" w14:textId="77777777" w:rsidR="00FE429E" w:rsidRDefault="00FE429E" w:rsidP="00FE429E">
      <w:pPr>
        <w:pStyle w:val="Code"/>
      </w:pPr>
      <w:r>
        <w:t xml:space="preserve">    auto(4)</w:t>
      </w:r>
    </w:p>
    <w:p w14:paraId="031A927C" w14:textId="77777777" w:rsidR="00FE429E" w:rsidRDefault="00FE429E" w:rsidP="00FE429E">
      <w:pPr>
        <w:pStyle w:val="Code"/>
      </w:pPr>
      <w:r>
        <w:t>}</w:t>
      </w:r>
    </w:p>
    <w:p w14:paraId="2D725C57" w14:textId="77777777" w:rsidR="00FE429E" w:rsidRDefault="00FE429E" w:rsidP="00FE429E">
      <w:pPr>
        <w:pStyle w:val="Code"/>
      </w:pPr>
    </w:p>
    <w:p w14:paraId="174D3F6A" w14:textId="77777777" w:rsidR="00FE429E" w:rsidRDefault="00FE429E" w:rsidP="00FE429E">
      <w:pPr>
        <w:pStyle w:val="Code"/>
      </w:pPr>
      <w:r>
        <w:t>MMSParty ::= SEQUENCE</w:t>
      </w:r>
    </w:p>
    <w:p w14:paraId="09868CC5" w14:textId="77777777" w:rsidR="00FE429E" w:rsidRDefault="00FE429E" w:rsidP="00FE429E">
      <w:pPr>
        <w:pStyle w:val="Code"/>
      </w:pPr>
      <w:r>
        <w:t>{</w:t>
      </w:r>
    </w:p>
    <w:p w14:paraId="09D30B15" w14:textId="77777777" w:rsidR="00FE429E" w:rsidRDefault="00FE429E" w:rsidP="00FE429E">
      <w:pPr>
        <w:pStyle w:val="Code"/>
      </w:pPr>
      <w:r>
        <w:t xml:space="preserve">    mMSPartyIDs [1] SEQUENCE OF MMSPartyID,</w:t>
      </w:r>
    </w:p>
    <w:p w14:paraId="005CC9DF" w14:textId="77777777" w:rsidR="00FE429E" w:rsidRDefault="00FE429E" w:rsidP="00FE429E">
      <w:pPr>
        <w:pStyle w:val="Code"/>
      </w:pPr>
      <w:r>
        <w:t xml:space="preserve">    nonLocalID  [2] NonLocalID</w:t>
      </w:r>
    </w:p>
    <w:p w14:paraId="02B92E0E" w14:textId="77777777" w:rsidR="00FE429E" w:rsidRDefault="00FE429E" w:rsidP="00FE429E">
      <w:pPr>
        <w:pStyle w:val="Code"/>
      </w:pPr>
      <w:r>
        <w:t>}</w:t>
      </w:r>
    </w:p>
    <w:p w14:paraId="152891DA" w14:textId="77777777" w:rsidR="00FE429E" w:rsidRDefault="00FE429E" w:rsidP="00FE429E">
      <w:pPr>
        <w:pStyle w:val="Code"/>
      </w:pPr>
    </w:p>
    <w:p w14:paraId="507013FA" w14:textId="77777777" w:rsidR="00FE429E" w:rsidRDefault="00FE429E" w:rsidP="00FE429E">
      <w:pPr>
        <w:pStyle w:val="Code"/>
      </w:pPr>
      <w:r>
        <w:t>MMSPartyID ::= CHOICE</w:t>
      </w:r>
    </w:p>
    <w:p w14:paraId="76BB35D2" w14:textId="77777777" w:rsidR="00FE429E" w:rsidRDefault="00FE429E" w:rsidP="00FE429E">
      <w:pPr>
        <w:pStyle w:val="Code"/>
      </w:pPr>
      <w:r>
        <w:t>{</w:t>
      </w:r>
    </w:p>
    <w:p w14:paraId="070CB347" w14:textId="77777777" w:rsidR="00FE429E" w:rsidRDefault="00FE429E" w:rsidP="00FE429E">
      <w:pPr>
        <w:pStyle w:val="Code"/>
      </w:pPr>
      <w:r>
        <w:t xml:space="preserve">    e164Number   [1] E164Number,</w:t>
      </w:r>
    </w:p>
    <w:p w14:paraId="0D46532F" w14:textId="77777777" w:rsidR="00FE429E" w:rsidRDefault="00FE429E" w:rsidP="00FE429E">
      <w:pPr>
        <w:pStyle w:val="Code"/>
      </w:pPr>
      <w:r>
        <w:t xml:space="preserve">    emailAddress [2] EmailAddress,</w:t>
      </w:r>
    </w:p>
    <w:p w14:paraId="5DF1E1E1" w14:textId="77777777" w:rsidR="00FE429E" w:rsidRDefault="00FE429E" w:rsidP="00FE429E">
      <w:pPr>
        <w:pStyle w:val="Code"/>
      </w:pPr>
      <w:r>
        <w:t xml:space="preserve">    iMSI         [3] IMSI,</w:t>
      </w:r>
    </w:p>
    <w:p w14:paraId="23734A3C" w14:textId="77777777" w:rsidR="00FE429E" w:rsidRDefault="00FE429E" w:rsidP="00FE429E">
      <w:pPr>
        <w:pStyle w:val="Code"/>
      </w:pPr>
      <w:r>
        <w:t xml:space="preserve">    iMPU         [4] IMPU,</w:t>
      </w:r>
    </w:p>
    <w:p w14:paraId="18F39CF1" w14:textId="77777777" w:rsidR="00FE429E" w:rsidRDefault="00FE429E" w:rsidP="00FE429E">
      <w:pPr>
        <w:pStyle w:val="Code"/>
      </w:pPr>
      <w:r>
        <w:t xml:space="preserve">    iMPI         [5] IMPI,</w:t>
      </w:r>
    </w:p>
    <w:p w14:paraId="54D8856B" w14:textId="77777777" w:rsidR="00FE429E" w:rsidRDefault="00FE429E" w:rsidP="00FE429E">
      <w:pPr>
        <w:pStyle w:val="Code"/>
      </w:pPr>
      <w:r>
        <w:t xml:space="preserve">    sUPI         [6] SUPI,</w:t>
      </w:r>
    </w:p>
    <w:p w14:paraId="118338BC" w14:textId="77777777" w:rsidR="00FE429E" w:rsidRDefault="00FE429E" w:rsidP="00FE429E">
      <w:pPr>
        <w:pStyle w:val="Code"/>
      </w:pPr>
      <w:r>
        <w:t xml:space="preserve">    gPSI         [7] GPSI</w:t>
      </w:r>
    </w:p>
    <w:p w14:paraId="7224361F" w14:textId="77777777" w:rsidR="00FE429E" w:rsidRDefault="00FE429E" w:rsidP="00FE429E">
      <w:pPr>
        <w:pStyle w:val="Code"/>
      </w:pPr>
      <w:r>
        <w:t>}</w:t>
      </w:r>
    </w:p>
    <w:p w14:paraId="723D3B72" w14:textId="77777777" w:rsidR="00FE429E" w:rsidRDefault="00FE429E" w:rsidP="00FE429E">
      <w:pPr>
        <w:pStyle w:val="Code"/>
      </w:pPr>
    </w:p>
    <w:p w14:paraId="321E6BBE" w14:textId="77777777" w:rsidR="00FE429E" w:rsidRDefault="00FE429E" w:rsidP="00FE429E">
      <w:pPr>
        <w:pStyle w:val="Code"/>
      </w:pPr>
      <w:r>
        <w:t>MMSPeriodFormat ::= ENUMERATED</w:t>
      </w:r>
    </w:p>
    <w:p w14:paraId="54181E15" w14:textId="77777777" w:rsidR="00FE429E" w:rsidRDefault="00FE429E" w:rsidP="00FE429E">
      <w:pPr>
        <w:pStyle w:val="Code"/>
      </w:pPr>
      <w:r>
        <w:t>{</w:t>
      </w:r>
    </w:p>
    <w:p w14:paraId="3C46DF19" w14:textId="77777777" w:rsidR="00FE429E" w:rsidRDefault="00FE429E" w:rsidP="00FE429E">
      <w:pPr>
        <w:pStyle w:val="Code"/>
      </w:pPr>
      <w:r>
        <w:t xml:space="preserve">    absolute(1),</w:t>
      </w:r>
    </w:p>
    <w:p w14:paraId="05E9A943" w14:textId="77777777" w:rsidR="00FE429E" w:rsidRDefault="00FE429E" w:rsidP="00FE429E">
      <w:pPr>
        <w:pStyle w:val="Code"/>
      </w:pPr>
      <w:r>
        <w:t xml:space="preserve">    relative(2)</w:t>
      </w:r>
    </w:p>
    <w:p w14:paraId="700F2762" w14:textId="77777777" w:rsidR="00FE429E" w:rsidRDefault="00FE429E" w:rsidP="00FE429E">
      <w:pPr>
        <w:pStyle w:val="Code"/>
      </w:pPr>
      <w:r>
        <w:t>}</w:t>
      </w:r>
    </w:p>
    <w:p w14:paraId="1066D5B6" w14:textId="77777777" w:rsidR="00FE429E" w:rsidRDefault="00FE429E" w:rsidP="00FE429E">
      <w:pPr>
        <w:pStyle w:val="Code"/>
      </w:pPr>
    </w:p>
    <w:p w14:paraId="54216B60" w14:textId="77777777" w:rsidR="00FE429E" w:rsidRDefault="00FE429E" w:rsidP="00FE429E">
      <w:pPr>
        <w:pStyle w:val="Code"/>
      </w:pPr>
      <w:r>
        <w:t>MMSPreviouslySent ::= SEQUENCE</w:t>
      </w:r>
    </w:p>
    <w:p w14:paraId="21212DEC" w14:textId="77777777" w:rsidR="00FE429E" w:rsidRDefault="00FE429E" w:rsidP="00FE429E">
      <w:pPr>
        <w:pStyle w:val="Code"/>
      </w:pPr>
      <w:r>
        <w:t>{</w:t>
      </w:r>
    </w:p>
    <w:p w14:paraId="10EB8DBB" w14:textId="77777777" w:rsidR="00FE429E" w:rsidRDefault="00FE429E" w:rsidP="00FE429E">
      <w:pPr>
        <w:pStyle w:val="Code"/>
      </w:pPr>
      <w:r>
        <w:t xml:space="preserve">    previouslySentByParty [1] MMSParty,</w:t>
      </w:r>
    </w:p>
    <w:p w14:paraId="37A8EDFD" w14:textId="77777777" w:rsidR="00FE429E" w:rsidRDefault="00FE429E" w:rsidP="00FE429E">
      <w:pPr>
        <w:pStyle w:val="Code"/>
      </w:pPr>
      <w:r>
        <w:t xml:space="preserve">    sequenceNumber        [2] INTEGER,</w:t>
      </w:r>
    </w:p>
    <w:p w14:paraId="66BEDF72" w14:textId="77777777" w:rsidR="00FE429E" w:rsidRDefault="00FE429E" w:rsidP="00FE429E">
      <w:pPr>
        <w:pStyle w:val="Code"/>
      </w:pPr>
      <w:r>
        <w:t xml:space="preserve">    previousSendDateTime  [3] Timestamp</w:t>
      </w:r>
    </w:p>
    <w:p w14:paraId="438EFEC4" w14:textId="77777777" w:rsidR="00FE429E" w:rsidRDefault="00FE429E" w:rsidP="00FE429E">
      <w:pPr>
        <w:pStyle w:val="Code"/>
      </w:pPr>
      <w:r>
        <w:t>}</w:t>
      </w:r>
    </w:p>
    <w:p w14:paraId="5FD083B0" w14:textId="77777777" w:rsidR="00FE429E" w:rsidRDefault="00FE429E" w:rsidP="00FE429E">
      <w:pPr>
        <w:pStyle w:val="Code"/>
      </w:pPr>
    </w:p>
    <w:p w14:paraId="5D58D2A6" w14:textId="77777777" w:rsidR="00FE429E" w:rsidRDefault="00FE429E" w:rsidP="00FE429E">
      <w:pPr>
        <w:pStyle w:val="Code"/>
      </w:pPr>
      <w:r>
        <w:t>MMSPreviouslySentBy ::= SEQUENCE OF MMSPreviouslySent</w:t>
      </w:r>
    </w:p>
    <w:p w14:paraId="339610BC" w14:textId="77777777" w:rsidR="00FE429E" w:rsidRDefault="00FE429E" w:rsidP="00FE429E">
      <w:pPr>
        <w:pStyle w:val="Code"/>
      </w:pPr>
    </w:p>
    <w:p w14:paraId="1F0CBB64" w14:textId="77777777" w:rsidR="00FE429E" w:rsidRDefault="00FE429E" w:rsidP="00FE429E">
      <w:pPr>
        <w:pStyle w:val="Code"/>
      </w:pPr>
      <w:r>
        <w:t>MMSPriority ::= ENUMERATED</w:t>
      </w:r>
    </w:p>
    <w:p w14:paraId="467D9C8E" w14:textId="77777777" w:rsidR="00FE429E" w:rsidRDefault="00FE429E" w:rsidP="00FE429E">
      <w:pPr>
        <w:pStyle w:val="Code"/>
      </w:pPr>
      <w:r>
        <w:t>{</w:t>
      </w:r>
    </w:p>
    <w:p w14:paraId="5BEBDA63" w14:textId="77777777" w:rsidR="00FE429E" w:rsidRDefault="00FE429E" w:rsidP="00FE429E">
      <w:pPr>
        <w:pStyle w:val="Code"/>
      </w:pPr>
      <w:r>
        <w:t xml:space="preserve">    low(1),</w:t>
      </w:r>
    </w:p>
    <w:p w14:paraId="0225E9E6" w14:textId="77777777" w:rsidR="00FE429E" w:rsidRDefault="00FE429E" w:rsidP="00FE429E">
      <w:pPr>
        <w:pStyle w:val="Code"/>
      </w:pPr>
      <w:r>
        <w:t xml:space="preserve">    normal(2),</w:t>
      </w:r>
    </w:p>
    <w:p w14:paraId="038ADF8B" w14:textId="77777777" w:rsidR="00FE429E" w:rsidRDefault="00FE429E" w:rsidP="00FE429E">
      <w:pPr>
        <w:pStyle w:val="Code"/>
      </w:pPr>
      <w:r>
        <w:t xml:space="preserve">    high(3)</w:t>
      </w:r>
    </w:p>
    <w:p w14:paraId="01AE99D0" w14:textId="77777777" w:rsidR="00FE429E" w:rsidRDefault="00FE429E" w:rsidP="00FE429E">
      <w:pPr>
        <w:pStyle w:val="Code"/>
      </w:pPr>
      <w:r>
        <w:t>}</w:t>
      </w:r>
    </w:p>
    <w:p w14:paraId="224F8185" w14:textId="77777777" w:rsidR="00FE429E" w:rsidRDefault="00FE429E" w:rsidP="00FE429E">
      <w:pPr>
        <w:pStyle w:val="Code"/>
      </w:pPr>
    </w:p>
    <w:p w14:paraId="5F28820B" w14:textId="77777777" w:rsidR="00FE429E" w:rsidRDefault="00FE429E" w:rsidP="00FE429E">
      <w:pPr>
        <w:pStyle w:val="Code"/>
      </w:pPr>
      <w:r>
        <w:t>MMSQuota ::= SEQUENCE</w:t>
      </w:r>
    </w:p>
    <w:p w14:paraId="3011C8D2" w14:textId="77777777" w:rsidR="00FE429E" w:rsidRDefault="00FE429E" w:rsidP="00FE429E">
      <w:pPr>
        <w:pStyle w:val="Code"/>
      </w:pPr>
      <w:r>
        <w:t>{</w:t>
      </w:r>
    </w:p>
    <w:p w14:paraId="3551FE8D" w14:textId="77777777" w:rsidR="00FE429E" w:rsidRDefault="00FE429E" w:rsidP="00FE429E">
      <w:pPr>
        <w:pStyle w:val="Code"/>
      </w:pPr>
      <w:r>
        <w:t xml:space="preserve">    quota     [1] INTEGER,</w:t>
      </w:r>
    </w:p>
    <w:p w14:paraId="259F2E08" w14:textId="77777777" w:rsidR="00FE429E" w:rsidRDefault="00FE429E" w:rsidP="00FE429E">
      <w:pPr>
        <w:pStyle w:val="Code"/>
      </w:pPr>
      <w:r>
        <w:t xml:space="preserve">    quotaUnit [2] MMSQuotaUnit</w:t>
      </w:r>
    </w:p>
    <w:p w14:paraId="66B5B555" w14:textId="77777777" w:rsidR="00FE429E" w:rsidRDefault="00FE429E" w:rsidP="00FE429E">
      <w:pPr>
        <w:pStyle w:val="Code"/>
      </w:pPr>
      <w:r>
        <w:t>}</w:t>
      </w:r>
    </w:p>
    <w:p w14:paraId="63FA6235" w14:textId="77777777" w:rsidR="00FE429E" w:rsidRDefault="00FE429E" w:rsidP="00FE429E">
      <w:pPr>
        <w:pStyle w:val="Code"/>
      </w:pPr>
    </w:p>
    <w:p w14:paraId="17966D6A" w14:textId="77777777" w:rsidR="00FE429E" w:rsidRDefault="00FE429E" w:rsidP="00FE429E">
      <w:pPr>
        <w:pStyle w:val="Code"/>
      </w:pPr>
      <w:r>
        <w:t>MMSQuotaUnit ::= ENUMERATED</w:t>
      </w:r>
    </w:p>
    <w:p w14:paraId="00F02D0A" w14:textId="77777777" w:rsidR="00FE429E" w:rsidRDefault="00FE429E" w:rsidP="00FE429E">
      <w:pPr>
        <w:pStyle w:val="Code"/>
      </w:pPr>
      <w:r>
        <w:t>{</w:t>
      </w:r>
    </w:p>
    <w:p w14:paraId="18FC8E95" w14:textId="77777777" w:rsidR="00FE429E" w:rsidRDefault="00FE429E" w:rsidP="00FE429E">
      <w:pPr>
        <w:pStyle w:val="Code"/>
      </w:pPr>
      <w:r>
        <w:t xml:space="preserve">    numMessages(1),</w:t>
      </w:r>
    </w:p>
    <w:p w14:paraId="2BF6BB94" w14:textId="77777777" w:rsidR="00FE429E" w:rsidRDefault="00FE429E" w:rsidP="00FE429E">
      <w:pPr>
        <w:pStyle w:val="Code"/>
      </w:pPr>
      <w:r>
        <w:t xml:space="preserve">    bytes(2)</w:t>
      </w:r>
    </w:p>
    <w:p w14:paraId="3386ECC1" w14:textId="77777777" w:rsidR="00FE429E" w:rsidRDefault="00FE429E" w:rsidP="00FE429E">
      <w:pPr>
        <w:pStyle w:val="Code"/>
      </w:pPr>
      <w:r>
        <w:t>}</w:t>
      </w:r>
    </w:p>
    <w:p w14:paraId="5A356AFC" w14:textId="77777777" w:rsidR="00FE429E" w:rsidRDefault="00FE429E" w:rsidP="00FE429E">
      <w:pPr>
        <w:pStyle w:val="Code"/>
      </w:pPr>
    </w:p>
    <w:p w14:paraId="4E5636F3" w14:textId="77777777" w:rsidR="00FE429E" w:rsidRDefault="00FE429E" w:rsidP="00FE429E">
      <w:pPr>
        <w:pStyle w:val="Code"/>
      </w:pPr>
      <w:r>
        <w:t>MMSReadStatus ::= ENUMERATED</w:t>
      </w:r>
    </w:p>
    <w:p w14:paraId="5C86F1ED" w14:textId="77777777" w:rsidR="00FE429E" w:rsidRDefault="00FE429E" w:rsidP="00FE429E">
      <w:pPr>
        <w:pStyle w:val="Code"/>
      </w:pPr>
      <w:r>
        <w:t>{</w:t>
      </w:r>
    </w:p>
    <w:p w14:paraId="3FFBEF48" w14:textId="77777777" w:rsidR="00FE429E" w:rsidRDefault="00FE429E" w:rsidP="00FE429E">
      <w:pPr>
        <w:pStyle w:val="Code"/>
      </w:pPr>
      <w:r>
        <w:t xml:space="preserve">    read(1),</w:t>
      </w:r>
    </w:p>
    <w:p w14:paraId="3F17835C" w14:textId="77777777" w:rsidR="00FE429E" w:rsidRDefault="00FE429E" w:rsidP="00FE429E">
      <w:pPr>
        <w:pStyle w:val="Code"/>
      </w:pPr>
      <w:r>
        <w:t xml:space="preserve">    deletedWithoutBeingRead(2)</w:t>
      </w:r>
    </w:p>
    <w:p w14:paraId="041730F9" w14:textId="77777777" w:rsidR="00FE429E" w:rsidRDefault="00FE429E" w:rsidP="00FE429E">
      <w:pPr>
        <w:pStyle w:val="Code"/>
      </w:pPr>
      <w:r>
        <w:t>}</w:t>
      </w:r>
    </w:p>
    <w:p w14:paraId="08BE7E0D" w14:textId="77777777" w:rsidR="00FE429E" w:rsidRDefault="00FE429E" w:rsidP="00FE429E">
      <w:pPr>
        <w:pStyle w:val="Code"/>
      </w:pPr>
    </w:p>
    <w:p w14:paraId="0EF6780A" w14:textId="77777777" w:rsidR="00FE429E" w:rsidRDefault="00FE429E" w:rsidP="00FE429E">
      <w:pPr>
        <w:pStyle w:val="Code"/>
      </w:pPr>
      <w:r>
        <w:t>MMSReadStatusText ::= UTF8String</w:t>
      </w:r>
    </w:p>
    <w:p w14:paraId="2067DDC5" w14:textId="77777777" w:rsidR="00FE429E" w:rsidRDefault="00FE429E" w:rsidP="00FE429E">
      <w:pPr>
        <w:pStyle w:val="Code"/>
      </w:pPr>
    </w:p>
    <w:p w14:paraId="4BB382A4" w14:textId="77777777" w:rsidR="00FE429E" w:rsidRDefault="00FE429E" w:rsidP="00FE429E">
      <w:pPr>
        <w:pStyle w:val="Code"/>
      </w:pPr>
      <w:r>
        <w:t>MMSReplyCharging ::= ENUMERATED</w:t>
      </w:r>
    </w:p>
    <w:p w14:paraId="40A7B0A2" w14:textId="77777777" w:rsidR="00FE429E" w:rsidRDefault="00FE429E" w:rsidP="00FE429E">
      <w:pPr>
        <w:pStyle w:val="Code"/>
      </w:pPr>
      <w:r>
        <w:t>{</w:t>
      </w:r>
    </w:p>
    <w:p w14:paraId="7C3015A2" w14:textId="77777777" w:rsidR="00FE429E" w:rsidRDefault="00FE429E" w:rsidP="00FE429E">
      <w:pPr>
        <w:pStyle w:val="Code"/>
      </w:pPr>
      <w:r>
        <w:t xml:space="preserve">    requested(0),</w:t>
      </w:r>
    </w:p>
    <w:p w14:paraId="5BBADF70" w14:textId="77777777" w:rsidR="00FE429E" w:rsidRDefault="00FE429E" w:rsidP="00FE429E">
      <w:pPr>
        <w:pStyle w:val="Code"/>
      </w:pPr>
      <w:r>
        <w:t xml:space="preserve">    requestedTextOnly(1),</w:t>
      </w:r>
    </w:p>
    <w:p w14:paraId="2B1AA1A2" w14:textId="77777777" w:rsidR="00FE429E" w:rsidRDefault="00FE429E" w:rsidP="00FE429E">
      <w:pPr>
        <w:pStyle w:val="Code"/>
      </w:pPr>
      <w:r>
        <w:t xml:space="preserve">    accepted(2),</w:t>
      </w:r>
    </w:p>
    <w:p w14:paraId="37B78471" w14:textId="77777777" w:rsidR="00FE429E" w:rsidRDefault="00FE429E" w:rsidP="00FE429E">
      <w:pPr>
        <w:pStyle w:val="Code"/>
      </w:pPr>
      <w:r>
        <w:t xml:space="preserve">    acceptedTextOnly(3)</w:t>
      </w:r>
    </w:p>
    <w:p w14:paraId="1660AC8F" w14:textId="77777777" w:rsidR="00FE429E" w:rsidRDefault="00FE429E" w:rsidP="00FE429E">
      <w:pPr>
        <w:pStyle w:val="Code"/>
      </w:pPr>
      <w:r>
        <w:t>}</w:t>
      </w:r>
    </w:p>
    <w:p w14:paraId="15C8A4B2" w14:textId="77777777" w:rsidR="00FE429E" w:rsidRDefault="00FE429E" w:rsidP="00FE429E">
      <w:pPr>
        <w:pStyle w:val="Code"/>
      </w:pPr>
    </w:p>
    <w:p w14:paraId="4D6303B9" w14:textId="77777777" w:rsidR="00FE429E" w:rsidRDefault="00FE429E" w:rsidP="00FE429E">
      <w:pPr>
        <w:pStyle w:val="Code"/>
      </w:pPr>
      <w:r>
        <w:t>MMSResponseStatus ::= ENUMERATED</w:t>
      </w:r>
    </w:p>
    <w:p w14:paraId="6A92BFD9" w14:textId="77777777" w:rsidR="00FE429E" w:rsidRDefault="00FE429E" w:rsidP="00FE429E">
      <w:pPr>
        <w:pStyle w:val="Code"/>
      </w:pPr>
      <w:r>
        <w:t>{</w:t>
      </w:r>
    </w:p>
    <w:p w14:paraId="1AD6DA66" w14:textId="77777777" w:rsidR="00FE429E" w:rsidRDefault="00FE429E" w:rsidP="00FE429E">
      <w:pPr>
        <w:pStyle w:val="Code"/>
      </w:pPr>
      <w:r>
        <w:t xml:space="preserve">    ok(1),</w:t>
      </w:r>
    </w:p>
    <w:p w14:paraId="3F854A7B" w14:textId="77777777" w:rsidR="00FE429E" w:rsidRDefault="00FE429E" w:rsidP="00FE429E">
      <w:pPr>
        <w:pStyle w:val="Code"/>
      </w:pPr>
      <w:r>
        <w:t xml:space="preserve">    errorUnspecified(2),</w:t>
      </w:r>
    </w:p>
    <w:p w14:paraId="778718D6" w14:textId="77777777" w:rsidR="00FE429E" w:rsidRDefault="00FE429E" w:rsidP="00FE429E">
      <w:pPr>
        <w:pStyle w:val="Code"/>
      </w:pPr>
      <w:r>
        <w:t xml:space="preserve">    errorServiceDenied(3),</w:t>
      </w:r>
    </w:p>
    <w:p w14:paraId="14D0C6E0" w14:textId="77777777" w:rsidR="00FE429E" w:rsidRDefault="00FE429E" w:rsidP="00FE429E">
      <w:pPr>
        <w:pStyle w:val="Code"/>
      </w:pPr>
      <w:r>
        <w:t xml:space="preserve">    errorMessageFormatCorrupt(4),</w:t>
      </w:r>
    </w:p>
    <w:p w14:paraId="286A400A" w14:textId="77777777" w:rsidR="00FE429E" w:rsidRDefault="00FE429E" w:rsidP="00FE429E">
      <w:pPr>
        <w:pStyle w:val="Code"/>
      </w:pPr>
      <w:r>
        <w:t xml:space="preserve">    errorSendingAddressUnresolved(5),</w:t>
      </w:r>
    </w:p>
    <w:p w14:paraId="0F27901C" w14:textId="77777777" w:rsidR="00FE429E" w:rsidRDefault="00FE429E" w:rsidP="00FE429E">
      <w:pPr>
        <w:pStyle w:val="Code"/>
      </w:pPr>
      <w:r>
        <w:t xml:space="preserve">    errorMessageNotFound(6),</w:t>
      </w:r>
    </w:p>
    <w:p w14:paraId="7BD038CB" w14:textId="77777777" w:rsidR="00FE429E" w:rsidRDefault="00FE429E" w:rsidP="00FE429E">
      <w:pPr>
        <w:pStyle w:val="Code"/>
      </w:pPr>
      <w:r>
        <w:t xml:space="preserve">    errorNetworkProblem(7),</w:t>
      </w:r>
    </w:p>
    <w:p w14:paraId="7E1FAD8B" w14:textId="77777777" w:rsidR="00FE429E" w:rsidRDefault="00FE429E" w:rsidP="00FE429E">
      <w:pPr>
        <w:pStyle w:val="Code"/>
      </w:pPr>
      <w:r>
        <w:t xml:space="preserve">    errorContentNotAccepted(8),</w:t>
      </w:r>
    </w:p>
    <w:p w14:paraId="2051999F" w14:textId="77777777" w:rsidR="00FE429E" w:rsidRDefault="00FE429E" w:rsidP="00FE429E">
      <w:pPr>
        <w:pStyle w:val="Code"/>
      </w:pPr>
      <w:r>
        <w:t xml:space="preserve">    errorUnsupportedMessage(9),</w:t>
      </w:r>
    </w:p>
    <w:p w14:paraId="757F206E" w14:textId="77777777" w:rsidR="00FE429E" w:rsidRDefault="00FE429E" w:rsidP="00FE429E">
      <w:pPr>
        <w:pStyle w:val="Code"/>
      </w:pPr>
      <w:r>
        <w:t xml:space="preserve">    errorTransientFailure(10),</w:t>
      </w:r>
    </w:p>
    <w:p w14:paraId="290C1A97" w14:textId="77777777" w:rsidR="00FE429E" w:rsidRDefault="00FE429E" w:rsidP="00FE429E">
      <w:pPr>
        <w:pStyle w:val="Code"/>
      </w:pPr>
      <w:r>
        <w:t xml:space="preserve">    errorTransientSendingAddressUnresolved(11),</w:t>
      </w:r>
    </w:p>
    <w:p w14:paraId="5064EBCB" w14:textId="77777777" w:rsidR="00FE429E" w:rsidRDefault="00FE429E" w:rsidP="00FE429E">
      <w:pPr>
        <w:pStyle w:val="Code"/>
      </w:pPr>
      <w:r>
        <w:t xml:space="preserve">    errorTransientMessageNotFound(12),</w:t>
      </w:r>
    </w:p>
    <w:p w14:paraId="4AB6BBE3" w14:textId="77777777" w:rsidR="00FE429E" w:rsidRDefault="00FE429E" w:rsidP="00FE429E">
      <w:pPr>
        <w:pStyle w:val="Code"/>
      </w:pPr>
      <w:r>
        <w:t xml:space="preserve">    errorTransientNetworkProblem(13),</w:t>
      </w:r>
    </w:p>
    <w:p w14:paraId="5F52D7F1" w14:textId="77777777" w:rsidR="00FE429E" w:rsidRDefault="00FE429E" w:rsidP="00FE429E">
      <w:pPr>
        <w:pStyle w:val="Code"/>
      </w:pPr>
      <w:r>
        <w:t xml:space="preserve">    errorTransientPartialSuccess(14),</w:t>
      </w:r>
    </w:p>
    <w:p w14:paraId="083328A6" w14:textId="77777777" w:rsidR="00FE429E" w:rsidRDefault="00FE429E" w:rsidP="00FE429E">
      <w:pPr>
        <w:pStyle w:val="Code"/>
      </w:pPr>
      <w:r>
        <w:t xml:space="preserve">    errorPermanentFailure(15),</w:t>
      </w:r>
    </w:p>
    <w:p w14:paraId="2DAB1197" w14:textId="77777777" w:rsidR="00FE429E" w:rsidRDefault="00FE429E" w:rsidP="00FE429E">
      <w:pPr>
        <w:pStyle w:val="Code"/>
      </w:pPr>
      <w:r>
        <w:t xml:space="preserve">    errorPermanentServiceDenied(16),</w:t>
      </w:r>
    </w:p>
    <w:p w14:paraId="16CEAAEB" w14:textId="77777777" w:rsidR="00FE429E" w:rsidRDefault="00FE429E" w:rsidP="00FE429E">
      <w:pPr>
        <w:pStyle w:val="Code"/>
      </w:pPr>
      <w:r>
        <w:t xml:space="preserve">    errorPermanentMessageFormatCorrupt(17),</w:t>
      </w:r>
    </w:p>
    <w:p w14:paraId="117FC3C7" w14:textId="77777777" w:rsidR="00FE429E" w:rsidRDefault="00FE429E" w:rsidP="00FE429E">
      <w:pPr>
        <w:pStyle w:val="Code"/>
      </w:pPr>
      <w:r>
        <w:t xml:space="preserve">    errorPermanentSendingAddressUnresolved(18),</w:t>
      </w:r>
    </w:p>
    <w:p w14:paraId="6D866AED" w14:textId="77777777" w:rsidR="00FE429E" w:rsidRDefault="00FE429E" w:rsidP="00FE429E">
      <w:pPr>
        <w:pStyle w:val="Code"/>
      </w:pPr>
      <w:r>
        <w:t xml:space="preserve">    errorPermanentMessageNotFound(19),</w:t>
      </w:r>
    </w:p>
    <w:p w14:paraId="58C10ACB" w14:textId="77777777" w:rsidR="00FE429E" w:rsidRDefault="00FE429E" w:rsidP="00FE429E">
      <w:pPr>
        <w:pStyle w:val="Code"/>
      </w:pPr>
      <w:r>
        <w:t xml:space="preserve">    errorPermanentContentNotAccepted(20),</w:t>
      </w:r>
    </w:p>
    <w:p w14:paraId="00C801F7" w14:textId="77777777" w:rsidR="00FE429E" w:rsidRDefault="00FE429E" w:rsidP="00FE429E">
      <w:pPr>
        <w:pStyle w:val="Code"/>
      </w:pPr>
      <w:r>
        <w:t xml:space="preserve">    errorPermanentReplyChargingLimitationsNotMet(21),</w:t>
      </w:r>
    </w:p>
    <w:p w14:paraId="140009A5" w14:textId="77777777" w:rsidR="00FE429E" w:rsidRDefault="00FE429E" w:rsidP="00FE429E">
      <w:pPr>
        <w:pStyle w:val="Code"/>
      </w:pPr>
      <w:r>
        <w:t xml:space="preserve">    errorPermanentReplyChargingRequestNotAccepted(22),</w:t>
      </w:r>
    </w:p>
    <w:p w14:paraId="607EB929" w14:textId="77777777" w:rsidR="00FE429E" w:rsidRDefault="00FE429E" w:rsidP="00FE429E">
      <w:pPr>
        <w:pStyle w:val="Code"/>
      </w:pPr>
      <w:r>
        <w:t xml:space="preserve">    errorPermanentReplyChargingForwardingDenied(23),</w:t>
      </w:r>
    </w:p>
    <w:p w14:paraId="78924467" w14:textId="77777777" w:rsidR="00FE429E" w:rsidRDefault="00FE429E" w:rsidP="00FE429E">
      <w:pPr>
        <w:pStyle w:val="Code"/>
      </w:pPr>
      <w:r>
        <w:t xml:space="preserve">    errorPermanentReplyChargingNotSupported(24),</w:t>
      </w:r>
    </w:p>
    <w:p w14:paraId="1E571829" w14:textId="77777777" w:rsidR="00FE429E" w:rsidRDefault="00FE429E" w:rsidP="00FE429E">
      <w:pPr>
        <w:pStyle w:val="Code"/>
      </w:pPr>
      <w:r>
        <w:t xml:space="preserve">    errorPermanentAddressHidingNotSupported(25),</w:t>
      </w:r>
    </w:p>
    <w:p w14:paraId="0E469060" w14:textId="77777777" w:rsidR="00FE429E" w:rsidRDefault="00FE429E" w:rsidP="00FE429E">
      <w:pPr>
        <w:pStyle w:val="Code"/>
      </w:pPr>
      <w:r>
        <w:t xml:space="preserve">    errorPermanentLackOfPrepaid(26)</w:t>
      </w:r>
    </w:p>
    <w:p w14:paraId="441D5E2F" w14:textId="77777777" w:rsidR="00FE429E" w:rsidRDefault="00FE429E" w:rsidP="00FE429E">
      <w:pPr>
        <w:pStyle w:val="Code"/>
      </w:pPr>
      <w:r>
        <w:t>}</w:t>
      </w:r>
    </w:p>
    <w:p w14:paraId="35B30A77" w14:textId="77777777" w:rsidR="00FE429E" w:rsidRDefault="00FE429E" w:rsidP="00FE429E">
      <w:pPr>
        <w:pStyle w:val="Code"/>
      </w:pPr>
    </w:p>
    <w:p w14:paraId="30A54575" w14:textId="77777777" w:rsidR="00FE429E" w:rsidRDefault="00FE429E" w:rsidP="00FE429E">
      <w:pPr>
        <w:pStyle w:val="Code"/>
      </w:pPr>
      <w:r>
        <w:t>MMSRetrieveStatus ::= ENUMERATED</w:t>
      </w:r>
    </w:p>
    <w:p w14:paraId="4F666541" w14:textId="77777777" w:rsidR="00FE429E" w:rsidRDefault="00FE429E" w:rsidP="00FE429E">
      <w:pPr>
        <w:pStyle w:val="Code"/>
      </w:pPr>
      <w:r>
        <w:t>{</w:t>
      </w:r>
    </w:p>
    <w:p w14:paraId="264760F5" w14:textId="77777777" w:rsidR="00FE429E" w:rsidRDefault="00FE429E" w:rsidP="00FE429E">
      <w:pPr>
        <w:pStyle w:val="Code"/>
      </w:pPr>
      <w:r>
        <w:t xml:space="preserve">    success(1),</w:t>
      </w:r>
    </w:p>
    <w:p w14:paraId="1B5F5187" w14:textId="77777777" w:rsidR="00FE429E" w:rsidRDefault="00FE429E" w:rsidP="00FE429E">
      <w:pPr>
        <w:pStyle w:val="Code"/>
      </w:pPr>
      <w:r>
        <w:lastRenderedPageBreak/>
        <w:t xml:space="preserve">    errorTransientFailure(2),</w:t>
      </w:r>
    </w:p>
    <w:p w14:paraId="32C75633" w14:textId="77777777" w:rsidR="00FE429E" w:rsidRDefault="00FE429E" w:rsidP="00FE429E">
      <w:pPr>
        <w:pStyle w:val="Code"/>
      </w:pPr>
      <w:r>
        <w:t xml:space="preserve">    errorTransientMessageNotFound(3),</w:t>
      </w:r>
    </w:p>
    <w:p w14:paraId="2442B82C" w14:textId="77777777" w:rsidR="00FE429E" w:rsidRDefault="00FE429E" w:rsidP="00FE429E">
      <w:pPr>
        <w:pStyle w:val="Code"/>
      </w:pPr>
      <w:r>
        <w:t xml:space="preserve">    errorTransientNetworkProblem(4),</w:t>
      </w:r>
    </w:p>
    <w:p w14:paraId="2EA03B10" w14:textId="77777777" w:rsidR="00FE429E" w:rsidRDefault="00FE429E" w:rsidP="00FE429E">
      <w:pPr>
        <w:pStyle w:val="Code"/>
      </w:pPr>
      <w:r>
        <w:t xml:space="preserve">    errorPermanentFailure(5),</w:t>
      </w:r>
    </w:p>
    <w:p w14:paraId="5406AECD" w14:textId="77777777" w:rsidR="00FE429E" w:rsidRDefault="00FE429E" w:rsidP="00FE429E">
      <w:pPr>
        <w:pStyle w:val="Code"/>
      </w:pPr>
      <w:r>
        <w:t xml:space="preserve">    errorPermanentServiceDenied(6),</w:t>
      </w:r>
    </w:p>
    <w:p w14:paraId="1F6CCE15" w14:textId="77777777" w:rsidR="00FE429E" w:rsidRDefault="00FE429E" w:rsidP="00FE429E">
      <w:pPr>
        <w:pStyle w:val="Code"/>
      </w:pPr>
      <w:r>
        <w:t xml:space="preserve">    errorPermanentMessageNotFound(7),</w:t>
      </w:r>
    </w:p>
    <w:p w14:paraId="2C2ACCC7" w14:textId="77777777" w:rsidR="00FE429E" w:rsidRDefault="00FE429E" w:rsidP="00FE429E">
      <w:pPr>
        <w:pStyle w:val="Code"/>
      </w:pPr>
      <w:r>
        <w:t xml:space="preserve">    errorPermanentContentUnsupported(8)</w:t>
      </w:r>
    </w:p>
    <w:p w14:paraId="00FEBD46" w14:textId="77777777" w:rsidR="00FE429E" w:rsidRDefault="00FE429E" w:rsidP="00FE429E">
      <w:pPr>
        <w:pStyle w:val="Code"/>
      </w:pPr>
      <w:r>
        <w:t>}</w:t>
      </w:r>
    </w:p>
    <w:p w14:paraId="47AFC4C7" w14:textId="77777777" w:rsidR="00FE429E" w:rsidRDefault="00FE429E" w:rsidP="00FE429E">
      <w:pPr>
        <w:pStyle w:val="Code"/>
      </w:pPr>
    </w:p>
    <w:p w14:paraId="3D1CCF6D" w14:textId="77777777" w:rsidR="00FE429E" w:rsidRDefault="00FE429E" w:rsidP="00FE429E">
      <w:pPr>
        <w:pStyle w:val="Code"/>
      </w:pPr>
      <w:r>
        <w:t>MMSStoreStatus ::= ENUMERATED</w:t>
      </w:r>
    </w:p>
    <w:p w14:paraId="154E5254" w14:textId="77777777" w:rsidR="00FE429E" w:rsidRDefault="00FE429E" w:rsidP="00FE429E">
      <w:pPr>
        <w:pStyle w:val="Code"/>
      </w:pPr>
      <w:r>
        <w:t>{</w:t>
      </w:r>
    </w:p>
    <w:p w14:paraId="78B93029" w14:textId="77777777" w:rsidR="00FE429E" w:rsidRDefault="00FE429E" w:rsidP="00FE429E">
      <w:pPr>
        <w:pStyle w:val="Code"/>
      </w:pPr>
      <w:r>
        <w:t xml:space="preserve">    success(1),</w:t>
      </w:r>
    </w:p>
    <w:p w14:paraId="73799851" w14:textId="77777777" w:rsidR="00FE429E" w:rsidRDefault="00FE429E" w:rsidP="00FE429E">
      <w:pPr>
        <w:pStyle w:val="Code"/>
      </w:pPr>
      <w:r>
        <w:t xml:space="preserve">    errorTransientFailure(2),</w:t>
      </w:r>
    </w:p>
    <w:p w14:paraId="1AD54C58" w14:textId="77777777" w:rsidR="00FE429E" w:rsidRDefault="00FE429E" w:rsidP="00FE429E">
      <w:pPr>
        <w:pStyle w:val="Code"/>
      </w:pPr>
      <w:r>
        <w:t xml:space="preserve">    errorTransientNetworkProblem(3),</w:t>
      </w:r>
    </w:p>
    <w:p w14:paraId="03DE9B9F" w14:textId="77777777" w:rsidR="00FE429E" w:rsidRDefault="00FE429E" w:rsidP="00FE429E">
      <w:pPr>
        <w:pStyle w:val="Code"/>
      </w:pPr>
      <w:r>
        <w:t xml:space="preserve">    errorPermanentFailure(4),</w:t>
      </w:r>
    </w:p>
    <w:p w14:paraId="0E04D976" w14:textId="77777777" w:rsidR="00FE429E" w:rsidRDefault="00FE429E" w:rsidP="00FE429E">
      <w:pPr>
        <w:pStyle w:val="Code"/>
      </w:pPr>
      <w:r>
        <w:t xml:space="preserve">    errorPermanentServiceDenied(5),</w:t>
      </w:r>
    </w:p>
    <w:p w14:paraId="6B174E45" w14:textId="77777777" w:rsidR="00FE429E" w:rsidRDefault="00FE429E" w:rsidP="00FE429E">
      <w:pPr>
        <w:pStyle w:val="Code"/>
      </w:pPr>
      <w:r>
        <w:t xml:space="preserve">    errorPermanentMessageFormatCorrupt(6),</w:t>
      </w:r>
    </w:p>
    <w:p w14:paraId="78229510" w14:textId="77777777" w:rsidR="00FE429E" w:rsidRDefault="00FE429E" w:rsidP="00FE429E">
      <w:pPr>
        <w:pStyle w:val="Code"/>
      </w:pPr>
      <w:r>
        <w:t xml:space="preserve">    errorPermanentMessageNotFound(7),</w:t>
      </w:r>
    </w:p>
    <w:p w14:paraId="61BD8B82" w14:textId="77777777" w:rsidR="00FE429E" w:rsidRDefault="00FE429E" w:rsidP="00FE429E">
      <w:pPr>
        <w:pStyle w:val="Code"/>
      </w:pPr>
      <w:r>
        <w:t xml:space="preserve">    errorMMBoxFull(8)</w:t>
      </w:r>
    </w:p>
    <w:p w14:paraId="3F9DEE71" w14:textId="77777777" w:rsidR="00FE429E" w:rsidRDefault="00FE429E" w:rsidP="00FE429E">
      <w:pPr>
        <w:pStyle w:val="Code"/>
      </w:pPr>
      <w:r>
        <w:t>}</w:t>
      </w:r>
    </w:p>
    <w:p w14:paraId="28D13454" w14:textId="77777777" w:rsidR="00FE429E" w:rsidRDefault="00FE429E" w:rsidP="00FE429E">
      <w:pPr>
        <w:pStyle w:val="Code"/>
      </w:pPr>
    </w:p>
    <w:p w14:paraId="7CD134BB" w14:textId="77777777" w:rsidR="00FE429E" w:rsidRDefault="00FE429E" w:rsidP="00FE429E">
      <w:pPr>
        <w:pStyle w:val="Code"/>
      </w:pPr>
      <w:r>
        <w:t>MMState ::= ENUMERATED</w:t>
      </w:r>
    </w:p>
    <w:p w14:paraId="00E0EF4F" w14:textId="77777777" w:rsidR="00FE429E" w:rsidRDefault="00FE429E" w:rsidP="00FE429E">
      <w:pPr>
        <w:pStyle w:val="Code"/>
      </w:pPr>
      <w:r>
        <w:t>{</w:t>
      </w:r>
    </w:p>
    <w:p w14:paraId="50496976" w14:textId="77777777" w:rsidR="00FE429E" w:rsidRDefault="00FE429E" w:rsidP="00FE429E">
      <w:pPr>
        <w:pStyle w:val="Code"/>
      </w:pPr>
      <w:r>
        <w:t xml:space="preserve">    draft(1),</w:t>
      </w:r>
    </w:p>
    <w:p w14:paraId="2B5FC3D0" w14:textId="77777777" w:rsidR="00FE429E" w:rsidRDefault="00FE429E" w:rsidP="00FE429E">
      <w:pPr>
        <w:pStyle w:val="Code"/>
      </w:pPr>
      <w:r>
        <w:t xml:space="preserve">    sent(2),</w:t>
      </w:r>
    </w:p>
    <w:p w14:paraId="13E7CFBE" w14:textId="77777777" w:rsidR="00FE429E" w:rsidRDefault="00FE429E" w:rsidP="00FE429E">
      <w:pPr>
        <w:pStyle w:val="Code"/>
      </w:pPr>
      <w:r>
        <w:t xml:space="preserve">    new(3),</w:t>
      </w:r>
    </w:p>
    <w:p w14:paraId="3F1962F2" w14:textId="77777777" w:rsidR="00FE429E" w:rsidRDefault="00FE429E" w:rsidP="00FE429E">
      <w:pPr>
        <w:pStyle w:val="Code"/>
      </w:pPr>
      <w:r>
        <w:t xml:space="preserve">    retrieved(4),</w:t>
      </w:r>
    </w:p>
    <w:p w14:paraId="4BF5BD39" w14:textId="77777777" w:rsidR="00FE429E" w:rsidRDefault="00FE429E" w:rsidP="00FE429E">
      <w:pPr>
        <w:pStyle w:val="Code"/>
      </w:pPr>
      <w:r>
        <w:t xml:space="preserve">    forwarded(5)</w:t>
      </w:r>
    </w:p>
    <w:p w14:paraId="2D690F59" w14:textId="77777777" w:rsidR="00FE429E" w:rsidRDefault="00FE429E" w:rsidP="00FE429E">
      <w:pPr>
        <w:pStyle w:val="Code"/>
      </w:pPr>
      <w:r>
        <w:t>}</w:t>
      </w:r>
    </w:p>
    <w:p w14:paraId="327E826E" w14:textId="77777777" w:rsidR="00FE429E" w:rsidRDefault="00FE429E" w:rsidP="00FE429E">
      <w:pPr>
        <w:pStyle w:val="Code"/>
      </w:pPr>
    </w:p>
    <w:p w14:paraId="3A5E792C" w14:textId="77777777" w:rsidR="00FE429E" w:rsidRDefault="00FE429E" w:rsidP="00FE429E">
      <w:pPr>
        <w:pStyle w:val="Code"/>
      </w:pPr>
      <w:r>
        <w:t>MMStateFlag ::= ENUMERATED</w:t>
      </w:r>
    </w:p>
    <w:p w14:paraId="555B6433" w14:textId="77777777" w:rsidR="00FE429E" w:rsidRDefault="00FE429E" w:rsidP="00FE429E">
      <w:pPr>
        <w:pStyle w:val="Code"/>
      </w:pPr>
      <w:r>
        <w:t>{</w:t>
      </w:r>
    </w:p>
    <w:p w14:paraId="2E1FE2DA" w14:textId="77777777" w:rsidR="00FE429E" w:rsidRDefault="00FE429E" w:rsidP="00FE429E">
      <w:pPr>
        <w:pStyle w:val="Code"/>
      </w:pPr>
      <w:r>
        <w:t xml:space="preserve">    add(1),</w:t>
      </w:r>
    </w:p>
    <w:p w14:paraId="184E955F" w14:textId="77777777" w:rsidR="00FE429E" w:rsidRDefault="00FE429E" w:rsidP="00FE429E">
      <w:pPr>
        <w:pStyle w:val="Code"/>
      </w:pPr>
      <w:r>
        <w:t xml:space="preserve">    remove(2),</w:t>
      </w:r>
    </w:p>
    <w:p w14:paraId="19C51EA1" w14:textId="77777777" w:rsidR="00FE429E" w:rsidRDefault="00FE429E" w:rsidP="00FE429E">
      <w:pPr>
        <w:pStyle w:val="Code"/>
      </w:pPr>
      <w:r>
        <w:t xml:space="preserve">    filter(3)</w:t>
      </w:r>
    </w:p>
    <w:p w14:paraId="3A34B40C" w14:textId="77777777" w:rsidR="00FE429E" w:rsidRDefault="00FE429E" w:rsidP="00FE429E">
      <w:pPr>
        <w:pStyle w:val="Code"/>
      </w:pPr>
      <w:r>
        <w:t>}</w:t>
      </w:r>
    </w:p>
    <w:p w14:paraId="12EBF49F" w14:textId="77777777" w:rsidR="00FE429E" w:rsidRDefault="00FE429E" w:rsidP="00FE429E">
      <w:pPr>
        <w:pStyle w:val="Code"/>
      </w:pPr>
    </w:p>
    <w:p w14:paraId="01143D73" w14:textId="77777777" w:rsidR="00FE429E" w:rsidRDefault="00FE429E" w:rsidP="00FE429E">
      <w:pPr>
        <w:pStyle w:val="Code"/>
      </w:pPr>
      <w:r>
        <w:t>MMStatus ::= ENUMERATED</w:t>
      </w:r>
    </w:p>
    <w:p w14:paraId="00861569" w14:textId="77777777" w:rsidR="00FE429E" w:rsidRDefault="00FE429E" w:rsidP="00FE429E">
      <w:pPr>
        <w:pStyle w:val="Code"/>
      </w:pPr>
      <w:r>
        <w:t>{</w:t>
      </w:r>
    </w:p>
    <w:p w14:paraId="32F00C34" w14:textId="77777777" w:rsidR="00FE429E" w:rsidRDefault="00FE429E" w:rsidP="00FE429E">
      <w:pPr>
        <w:pStyle w:val="Code"/>
      </w:pPr>
      <w:r>
        <w:t xml:space="preserve">    expired(1),</w:t>
      </w:r>
    </w:p>
    <w:p w14:paraId="3E10E890" w14:textId="77777777" w:rsidR="00FE429E" w:rsidRDefault="00FE429E" w:rsidP="00FE429E">
      <w:pPr>
        <w:pStyle w:val="Code"/>
      </w:pPr>
      <w:r>
        <w:t xml:space="preserve">    retrieved(2),</w:t>
      </w:r>
    </w:p>
    <w:p w14:paraId="29B6BA50" w14:textId="77777777" w:rsidR="00FE429E" w:rsidRDefault="00FE429E" w:rsidP="00FE429E">
      <w:pPr>
        <w:pStyle w:val="Code"/>
      </w:pPr>
      <w:r>
        <w:t xml:space="preserve">    rejected(3),</w:t>
      </w:r>
    </w:p>
    <w:p w14:paraId="621650B3" w14:textId="77777777" w:rsidR="00FE429E" w:rsidRDefault="00FE429E" w:rsidP="00FE429E">
      <w:pPr>
        <w:pStyle w:val="Code"/>
      </w:pPr>
      <w:r>
        <w:t xml:space="preserve">    deferred(4),</w:t>
      </w:r>
    </w:p>
    <w:p w14:paraId="0D22C15E" w14:textId="77777777" w:rsidR="00FE429E" w:rsidRDefault="00FE429E" w:rsidP="00FE429E">
      <w:pPr>
        <w:pStyle w:val="Code"/>
      </w:pPr>
      <w:r>
        <w:t xml:space="preserve">    unrecognized(5),</w:t>
      </w:r>
    </w:p>
    <w:p w14:paraId="0960DA90" w14:textId="77777777" w:rsidR="00FE429E" w:rsidRDefault="00FE429E" w:rsidP="00FE429E">
      <w:pPr>
        <w:pStyle w:val="Code"/>
      </w:pPr>
      <w:r>
        <w:t xml:space="preserve">    indeterminate(6),</w:t>
      </w:r>
    </w:p>
    <w:p w14:paraId="63AD8E9E" w14:textId="77777777" w:rsidR="00FE429E" w:rsidRDefault="00FE429E" w:rsidP="00FE429E">
      <w:pPr>
        <w:pStyle w:val="Code"/>
      </w:pPr>
      <w:r>
        <w:t xml:space="preserve">    forwarded(7),</w:t>
      </w:r>
    </w:p>
    <w:p w14:paraId="1445281B" w14:textId="77777777" w:rsidR="00FE429E" w:rsidRDefault="00FE429E" w:rsidP="00FE429E">
      <w:pPr>
        <w:pStyle w:val="Code"/>
      </w:pPr>
      <w:r>
        <w:t xml:space="preserve">    unreachable(8)</w:t>
      </w:r>
    </w:p>
    <w:p w14:paraId="3C204C15" w14:textId="77777777" w:rsidR="00FE429E" w:rsidRDefault="00FE429E" w:rsidP="00FE429E">
      <w:pPr>
        <w:pStyle w:val="Code"/>
      </w:pPr>
      <w:r>
        <w:t>}</w:t>
      </w:r>
    </w:p>
    <w:p w14:paraId="3E1384EA" w14:textId="77777777" w:rsidR="00FE429E" w:rsidRDefault="00FE429E" w:rsidP="00FE429E">
      <w:pPr>
        <w:pStyle w:val="Code"/>
      </w:pPr>
    </w:p>
    <w:p w14:paraId="0DDEE332" w14:textId="77777777" w:rsidR="00FE429E" w:rsidRDefault="00FE429E" w:rsidP="00FE429E">
      <w:pPr>
        <w:pStyle w:val="Code"/>
      </w:pPr>
      <w:r>
        <w:t>MMStatusExtension ::= ENUMERATED</w:t>
      </w:r>
    </w:p>
    <w:p w14:paraId="3ABEB501" w14:textId="77777777" w:rsidR="00FE429E" w:rsidRDefault="00FE429E" w:rsidP="00FE429E">
      <w:pPr>
        <w:pStyle w:val="Code"/>
      </w:pPr>
      <w:r>
        <w:t>{</w:t>
      </w:r>
    </w:p>
    <w:p w14:paraId="4132B7E9" w14:textId="77777777" w:rsidR="00FE429E" w:rsidRDefault="00FE429E" w:rsidP="00FE429E">
      <w:pPr>
        <w:pStyle w:val="Code"/>
      </w:pPr>
      <w:r>
        <w:t xml:space="preserve">    rejectionByMMSRecipient(0),</w:t>
      </w:r>
    </w:p>
    <w:p w14:paraId="51C64999" w14:textId="77777777" w:rsidR="00FE429E" w:rsidRDefault="00FE429E" w:rsidP="00FE429E">
      <w:pPr>
        <w:pStyle w:val="Code"/>
      </w:pPr>
      <w:r>
        <w:t xml:space="preserve">    rejectionByOtherRS(1)</w:t>
      </w:r>
    </w:p>
    <w:p w14:paraId="3F025843" w14:textId="77777777" w:rsidR="00FE429E" w:rsidRDefault="00FE429E" w:rsidP="00FE429E">
      <w:pPr>
        <w:pStyle w:val="Code"/>
      </w:pPr>
      <w:r>
        <w:t>}</w:t>
      </w:r>
    </w:p>
    <w:p w14:paraId="5800C879" w14:textId="77777777" w:rsidR="00FE429E" w:rsidRDefault="00FE429E" w:rsidP="00FE429E">
      <w:pPr>
        <w:pStyle w:val="Code"/>
      </w:pPr>
    </w:p>
    <w:p w14:paraId="3117A466" w14:textId="77777777" w:rsidR="00FE429E" w:rsidRDefault="00FE429E" w:rsidP="00FE429E">
      <w:pPr>
        <w:pStyle w:val="Code"/>
      </w:pPr>
      <w:r>
        <w:t>MMStatusText ::= UTF8String</w:t>
      </w:r>
    </w:p>
    <w:p w14:paraId="730A99BE" w14:textId="77777777" w:rsidR="00FE429E" w:rsidRDefault="00FE429E" w:rsidP="00FE429E">
      <w:pPr>
        <w:pStyle w:val="Code"/>
      </w:pPr>
    </w:p>
    <w:p w14:paraId="78B9132B" w14:textId="77777777" w:rsidR="00FE429E" w:rsidRDefault="00FE429E" w:rsidP="00FE429E">
      <w:pPr>
        <w:pStyle w:val="Code"/>
      </w:pPr>
      <w:r>
        <w:t>MMSSubject ::= UTF8String</w:t>
      </w:r>
    </w:p>
    <w:p w14:paraId="6F215047" w14:textId="77777777" w:rsidR="00FE429E" w:rsidRDefault="00FE429E" w:rsidP="00FE429E">
      <w:pPr>
        <w:pStyle w:val="Code"/>
      </w:pPr>
    </w:p>
    <w:p w14:paraId="6C11B724" w14:textId="77777777" w:rsidR="00FE429E" w:rsidRDefault="00FE429E" w:rsidP="00FE429E">
      <w:pPr>
        <w:pStyle w:val="Code"/>
      </w:pPr>
      <w:r>
        <w:t>MMSVersion ::= SEQUENCE</w:t>
      </w:r>
    </w:p>
    <w:p w14:paraId="7EABC9F3" w14:textId="77777777" w:rsidR="00FE429E" w:rsidRDefault="00FE429E" w:rsidP="00FE429E">
      <w:pPr>
        <w:pStyle w:val="Code"/>
      </w:pPr>
      <w:r>
        <w:t>{</w:t>
      </w:r>
    </w:p>
    <w:p w14:paraId="1F6F6272" w14:textId="77777777" w:rsidR="00FE429E" w:rsidRDefault="00FE429E" w:rsidP="00FE429E">
      <w:pPr>
        <w:pStyle w:val="Code"/>
      </w:pPr>
      <w:r>
        <w:t xml:space="preserve">    majorVersion [1] INTEGER,</w:t>
      </w:r>
    </w:p>
    <w:p w14:paraId="0F2069F0" w14:textId="77777777" w:rsidR="00FE429E" w:rsidRDefault="00FE429E" w:rsidP="00FE429E">
      <w:pPr>
        <w:pStyle w:val="Code"/>
      </w:pPr>
      <w:r>
        <w:t xml:space="preserve">    minorVersion [2] INTEGER</w:t>
      </w:r>
    </w:p>
    <w:p w14:paraId="698CCA57" w14:textId="77777777" w:rsidR="00FE429E" w:rsidRDefault="00FE429E" w:rsidP="00FE429E">
      <w:pPr>
        <w:pStyle w:val="Code"/>
      </w:pPr>
      <w:r>
        <w:t>}</w:t>
      </w:r>
    </w:p>
    <w:p w14:paraId="593B679C" w14:textId="77777777" w:rsidR="00FE429E" w:rsidRDefault="00FE429E" w:rsidP="00FE429E">
      <w:pPr>
        <w:pStyle w:val="Code"/>
      </w:pPr>
    </w:p>
    <w:p w14:paraId="5702BD1D" w14:textId="77777777" w:rsidR="00FE429E" w:rsidRDefault="00FE429E" w:rsidP="00FE429E">
      <w:pPr>
        <w:pStyle w:val="CodeHeader"/>
      </w:pPr>
      <w:r>
        <w:t>-- ==================</w:t>
      </w:r>
    </w:p>
    <w:p w14:paraId="1F1DDB87" w14:textId="77777777" w:rsidR="00FE429E" w:rsidRDefault="00FE429E" w:rsidP="00FE429E">
      <w:pPr>
        <w:pStyle w:val="CodeHeader"/>
      </w:pPr>
      <w:r>
        <w:t>-- 5G PTC definitions</w:t>
      </w:r>
    </w:p>
    <w:p w14:paraId="577B8349" w14:textId="77777777" w:rsidR="00FE429E" w:rsidRDefault="00FE429E" w:rsidP="00FE429E">
      <w:pPr>
        <w:pStyle w:val="Code"/>
      </w:pPr>
      <w:r>
        <w:t>-- ==================</w:t>
      </w:r>
    </w:p>
    <w:p w14:paraId="38687F08" w14:textId="77777777" w:rsidR="00FE429E" w:rsidRDefault="00FE429E" w:rsidP="00FE429E">
      <w:pPr>
        <w:pStyle w:val="Code"/>
      </w:pPr>
    </w:p>
    <w:p w14:paraId="1BDE24E2" w14:textId="77777777" w:rsidR="00FE429E" w:rsidRDefault="00FE429E" w:rsidP="00FE429E">
      <w:pPr>
        <w:pStyle w:val="Code"/>
      </w:pPr>
      <w:r>
        <w:t>PTCRegistration  ::= SEQUENCE</w:t>
      </w:r>
    </w:p>
    <w:p w14:paraId="3439B6D0" w14:textId="77777777" w:rsidR="00FE429E" w:rsidRDefault="00FE429E" w:rsidP="00FE429E">
      <w:pPr>
        <w:pStyle w:val="Code"/>
      </w:pPr>
      <w:r>
        <w:t>{</w:t>
      </w:r>
    </w:p>
    <w:p w14:paraId="252712B2" w14:textId="77777777" w:rsidR="00FE429E" w:rsidRDefault="00FE429E" w:rsidP="00FE429E">
      <w:pPr>
        <w:pStyle w:val="Code"/>
      </w:pPr>
      <w:r>
        <w:t xml:space="preserve">    pTCTargetInformation          [1] PTCTargetInformation,</w:t>
      </w:r>
    </w:p>
    <w:p w14:paraId="6704F4ED" w14:textId="77777777" w:rsidR="00FE429E" w:rsidRDefault="00FE429E" w:rsidP="00FE429E">
      <w:pPr>
        <w:pStyle w:val="Code"/>
      </w:pPr>
      <w:r>
        <w:t xml:space="preserve">    pTCServerURI                  [2] UTF8String,</w:t>
      </w:r>
    </w:p>
    <w:p w14:paraId="44352621" w14:textId="77777777" w:rsidR="00FE429E" w:rsidRDefault="00FE429E" w:rsidP="00FE429E">
      <w:pPr>
        <w:pStyle w:val="Code"/>
      </w:pPr>
      <w:r>
        <w:t xml:space="preserve">    pTCRegistrationRequest        [3] PTCRegistrationRequest,</w:t>
      </w:r>
    </w:p>
    <w:p w14:paraId="46048765" w14:textId="77777777" w:rsidR="00FE429E" w:rsidRDefault="00FE429E" w:rsidP="00FE429E">
      <w:pPr>
        <w:pStyle w:val="Code"/>
      </w:pPr>
      <w:r>
        <w:t xml:space="preserve">    pTCRegistrationOutcome        [4] PTCRegistrationOutcome</w:t>
      </w:r>
    </w:p>
    <w:p w14:paraId="36CB0B81" w14:textId="77777777" w:rsidR="00FE429E" w:rsidRDefault="00FE429E" w:rsidP="00FE429E">
      <w:pPr>
        <w:pStyle w:val="Code"/>
      </w:pPr>
      <w:r>
        <w:t>}</w:t>
      </w:r>
    </w:p>
    <w:p w14:paraId="2685173A" w14:textId="77777777" w:rsidR="00FE429E" w:rsidRDefault="00FE429E" w:rsidP="00FE429E">
      <w:pPr>
        <w:pStyle w:val="Code"/>
      </w:pPr>
    </w:p>
    <w:p w14:paraId="5AD8CADC" w14:textId="77777777" w:rsidR="00FE429E" w:rsidRDefault="00FE429E" w:rsidP="00FE429E">
      <w:pPr>
        <w:pStyle w:val="Code"/>
      </w:pPr>
      <w:r>
        <w:t>PTCSessionInitiation  ::= SEQUENCE</w:t>
      </w:r>
    </w:p>
    <w:p w14:paraId="49EB3C01" w14:textId="77777777" w:rsidR="00FE429E" w:rsidRDefault="00FE429E" w:rsidP="00FE429E">
      <w:pPr>
        <w:pStyle w:val="Code"/>
      </w:pPr>
      <w:r>
        <w:lastRenderedPageBreak/>
        <w:t>{</w:t>
      </w:r>
    </w:p>
    <w:p w14:paraId="6069C349" w14:textId="77777777" w:rsidR="00FE429E" w:rsidRDefault="00FE429E" w:rsidP="00FE429E">
      <w:pPr>
        <w:pStyle w:val="Code"/>
      </w:pPr>
      <w:r>
        <w:t xml:space="preserve">    pTCTargetInformation          [1] PTCTargetInformation,</w:t>
      </w:r>
    </w:p>
    <w:p w14:paraId="5475A7F4" w14:textId="77777777" w:rsidR="00FE429E" w:rsidRDefault="00FE429E" w:rsidP="00FE429E">
      <w:pPr>
        <w:pStyle w:val="Code"/>
      </w:pPr>
      <w:r>
        <w:t xml:space="preserve">    pTCDirection                  [2] Direction,</w:t>
      </w:r>
    </w:p>
    <w:p w14:paraId="40B90CB7" w14:textId="77777777" w:rsidR="00FE429E" w:rsidRDefault="00FE429E" w:rsidP="00FE429E">
      <w:pPr>
        <w:pStyle w:val="Code"/>
      </w:pPr>
      <w:r>
        <w:t xml:space="preserve">    pTCServerURI                  [3] UTF8String,</w:t>
      </w:r>
    </w:p>
    <w:p w14:paraId="1629907D" w14:textId="77777777" w:rsidR="00FE429E" w:rsidRDefault="00FE429E" w:rsidP="00FE429E">
      <w:pPr>
        <w:pStyle w:val="Code"/>
      </w:pPr>
      <w:r>
        <w:t xml:space="preserve">    pTCSessionInfo                [4] PTCSessionInfo,</w:t>
      </w:r>
    </w:p>
    <w:p w14:paraId="5398D43D" w14:textId="77777777" w:rsidR="00FE429E" w:rsidRDefault="00FE429E" w:rsidP="00FE429E">
      <w:pPr>
        <w:pStyle w:val="Code"/>
      </w:pPr>
      <w:r>
        <w:t xml:space="preserve">    pTCOriginatingID              [5] PTCTargetInformation,</w:t>
      </w:r>
    </w:p>
    <w:p w14:paraId="29131748" w14:textId="77777777" w:rsidR="00FE429E" w:rsidRDefault="00FE429E" w:rsidP="00FE429E">
      <w:pPr>
        <w:pStyle w:val="Code"/>
      </w:pPr>
      <w:r>
        <w:t xml:space="preserve">    pTCParticipants               [6] SEQUENCE OF PTCTargetInformation OPTIONAL,</w:t>
      </w:r>
    </w:p>
    <w:p w14:paraId="5C70E6F1" w14:textId="77777777" w:rsidR="00FE429E" w:rsidRDefault="00FE429E" w:rsidP="00FE429E">
      <w:pPr>
        <w:pStyle w:val="Code"/>
      </w:pPr>
      <w:r>
        <w:t xml:space="preserve">    pTCParticipantPresenceStatus  [7] MultipleParticipantPresenceStatus OPTIONAL,</w:t>
      </w:r>
    </w:p>
    <w:p w14:paraId="725897D2" w14:textId="77777777" w:rsidR="00FE429E" w:rsidRDefault="00FE429E" w:rsidP="00FE429E">
      <w:pPr>
        <w:pStyle w:val="Code"/>
      </w:pPr>
      <w:r>
        <w:t xml:space="preserve">    location                      [8] Location OPTIONAL,</w:t>
      </w:r>
    </w:p>
    <w:p w14:paraId="4BC53F2F" w14:textId="77777777" w:rsidR="00FE429E" w:rsidRDefault="00FE429E" w:rsidP="00FE429E">
      <w:pPr>
        <w:pStyle w:val="Code"/>
      </w:pPr>
      <w:r>
        <w:t xml:space="preserve">    pTCBearerCapability           [9] UTF8String OPTIONAL,</w:t>
      </w:r>
    </w:p>
    <w:p w14:paraId="6915DD7E" w14:textId="77777777" w:rsidR="00FE429E" w:rsidRDefault="00FE429E" w:rsidP="00FE429E">
      <w:pPr>
        <w:pStyle w:val="Code"/>
      </w:pPr>
      <w:r>
        <w:t xml:space="preserve">    pTCHost                       [10] PTCTargetInformation OPTIONAL</w:t>
      </w:r>
    </w:p>
    <w:p w14:paraId="06DF0870" w14:textId="77777777" w:rsidR="00FE429E" w:rsidRDefault="00FE429E" w:rsidP="00FE429E">
      <w:pPr>
        <w:pStyle w:val="Code"/>
      </w:pPr>
      <w:r>
        <w:t>}</w:t>
      </w:r>
    </w:p>
    <w:p w14:paraId="3553661D" w14:textId="77777777" w:rsidR="00FE429E" w:rsidRDefault="00FE429E" w:rsidP="00FE429E">
      <w:pPr>
        <w:pStyle w:val="Code"/>
      </w:pPr>
    </w:p>
    <w:p w14:paraId="5B812D91" w14:textId="77777777" w:rsidR="00FE429E" w:rsidRDefault="00FE429E" w:rsidP="00FE429E">
      <w:pPr>
        <w:pStyle w:val="Code"/>
      </w:pPr>
      <w:r>
        <w:t>PTCSessionAbandon  ::= SEQUENCE</w:t>
      </w:r>
    </w:p>
    <w:p w14:paraId="05BDF503" w14:textId="77777777" w:rsidR="00FE429E" w:rsidRDefault="00FE429E" w:rsidP="00FE429E">
      <w:pPr>
        <w:pStyle w:val="Code"/>
      </w:pPr>
      <w:r>
        <w:t>{</w:t>
      </w:r>
    </w:p>
    <w:p w14:paraId="636D25B1" w14:textId="77777777" w:rsidR="00FE429E" w:rsidRDefault="00FE429E" w:rsidP="00FE429E">
      <w:pPr>
        <w:pStyle w:val="Code"/>
      </w:pPr>
      <w:r>
        <w:t xml:space="preserve">    pTCTargetInformation          [1] PTCTargetInformation,</w:t>
      </w:r>
    </w:p>
    <w:p w14:paraId="6D4BDA94" w14:textId="77777777" w:rsidR="00FE429E" w:rsidRDefault="00FE429E" w:rsidP="00FE429E">
      <w:pPr>
        <w:pStyle w:val="Code"/>
      </w:pPr>
      <w:r>
        <w:t xml:space="preserve">    pTCDirection                  [2] Direction,</w:t>
      </w:r>
    </w:p>
    <w:p w14:paraId="120D5375" w14:textId="77777777" w:rsidR="00FE429E" w:rsidRDefault="00FE429E" w:rsidP="00FE429E">
      <w:pPr>
        <w:pStyle w:val="Code"/>
      </w:pPr>
      <w:r>
        <w:t xml:space="preserve">    pTCSessionInfo                [3] PTCSessionInfo,</w:t>
      </w:r>
    </w:p>
    <w:p w14:paraId="2447745D" w14:textId="77777777" w:rsidR="00FE429E" w:rsidRDefault="00FE429E" w:rsidP="00FE429E">
      <w:pPr>
        <w:pStyle w:val="Code"/>
      </w:pPr>
      <w:r>
        <w:t xml:space="preserve">    location                      [4] Location OPTIONAL,</w:t>
      </w:r>
    </w:p>
    <w:p w14:paraId="6447EADA" w14:textId="77777777" w:rsidR="00FE429E" w:rsidRDefault="00FE429E" w:rsidP="00FE429E">
      <w:pPr>
        <w:pStyle w:val="Code"/>
      </w:pPr>
      <w:r>
        <w:t xml:space="preserve">    pTCAbandonCause               [5] INTEGER</w:t>
      </w:r>
    </w:p>
    <w:p w14:paraId="36098995" w14:textId="77777777" w:rsidR="00FE429E" w:rsidRDefault="00FE429E" w:rsidP="00FE429E">
      <w:pPr>
        <w:pStyle w:val="Code"/>
      </w:pPr>
      <w:r>
        <w:t>}</w:t>
      </w:r>
    </w:p>
    <w:p w14:paraId="26EFF18C" w14:textId="77777777" w:rsidR="00FE429E" w:rsidRDefault="00FE429E" w:rsidP="00FE429E">
      <w:pPr>
        <w:pStyle w:val="Code"/>
      </w:pPr>
    </w:p>
    <w:p w14:paraId="5E124839" w14:textId="77777777" w:rsidR="00FE429E" w:rsidRDefault="00FE429E" w:rsidP="00FE429E">
      <w:pPr>
        <w:pStyle w:val="Code"/>
      </w:pPr>
      <w:r>
        <w:t>PTCSessionStart  ::= SEQUENCE</w:t>
      </w:r>
    </w:p>
    <w:p w14:paraId="7E698DAB" w14:textId="77777777" w:rsidR="00FE429E" w:rsidRDefault="00FE429E" w:rsidP="00FE429E">
      <w:pPr>
        <w:pStyle w:val="Code"/>
      </w:pPr>
      <w:r>
        <w:t>{</w:t>
      </w:r>
    </w:p>
    <w:p w14:paraId="326CC698" w14:textId="77777777" w:rsidR="00FE429E" w:rsidRDefault="00FE429E" w:rsidP="00FE429E">
      <w:pPr>
        <w:pStyle w:val="Code"/>
      </w:pPr>
      <w:r>
        <w:t xml:space="preserve">    pTCTargetInformation          [1] PTCTargetInformation,</w:t>
      </w:r>
    </w:p>
    <w:p w14:paraId="120B773C" w14:textId="77777777" w:rsidR="00FE429E" w:rsidRDefault="00FE429E" w:rsidP="00FE429E">
      <w:pPr>
        <w:pStyle w:val="Code"/>
      </w:pPr>
      <w:r>
        <w:t xml:space="preserve">    pTCDirection                  [2] Direction,</w:t>
      </w:r>
    </w:p>
    <w:p w14:paraId="5CE9ED3F" w14:textId="77777777" w:rsidR="00FE429E" w:rsidRDefault="00FE429E" w:rsidP="00FE429E">
      <w:pPr>
        <w:pStyle w:val="Code"/>
      </w:pPr>
      <w:r>
        <w:t xml:space="preserve">    pTCServerURI                  [3] UTF8String,</w:t>
      </w:r>
    </w:p>
    <w:p w14:paraId="153F696C" w14:textId="77777777" w:rsidR="00FE429E" w:rsidRDefault="00FE429E" w:rsidP="00FE429E">
      <w:pPr>
        <w:pStyle w:val="Code"/>
      </w:pPr>
      <w:r>
        <w:t xml:space="preserve">    pTCSessionInfo                [4] PTCSessionInfo,</w:t>
      </w:r>
    </w:p>
    <w:p w14:paraId="3CBC1E6A" w14:textId="77777777" w:rsidR="00FE429E" w:rsidRDefault="00FE429E" w:rsidP="00FE429E">
      <w:pPr>
        <w:pStyle w:val="Code"/>
      </w:pPr>
      <w:r>
        <w:t xml:space="preserve">    pTCOriginatingID              [5] PTCTargetInformation,</w:t>
      </w:r>
    </w:p>
    <w:p w14:paraId="17E79B9B" w14:textId="77777777" w:rsidR="00FE429E" w:rsidRDefault="00FE429E" w:rsidP="00FE429E">
      <w:pPr>
        <w:pStyle w:val="Code"/>
      </w:pPr>
      <w:r>
        <w:t xml:space="preserve">    pTCParticipants               [6] SEQUENCE OF PTCTargetInformation OPTIONAL,</w:t>
      </w:r>
    </w:p>
    <w:p w14:paraId="2B494DA5" w14:textId="77777777" w:rsidR="00FE429E" w:rsidRDefault="00FE429E" w:rsidP="00FE429E">
      <w:pPr>
        <w:pStyle w:val="Code"/>
      </w:pPr>
      <w:r>
        <w:t xml:space="preserve">    pTCParticipantPresenceStatus  [7] MultipleParticipantPresenceStatus OPTIONAL,</w:t>
      </w:r>
    </w:p>
    <w:p w14:paraId="36347F98" w14:textId="77777777" w:rsidR="00FE429E" w:rsidRDefault="00FE429E" w:rsidP="00FE429E">
      <w:pPr>
        <w:pStyle w:val="Code"/>
      </w:pPr>
      <w:r>
        <w:t xml:space="preserve">    location                      [8] Location OPTIONAL,</w:t>
      </w:r>
    </w:p>
    <w:p w14:paraId="170FBD18" w14:textId="77777777" w:rsidR="00FE429E" w:rsidRDefault="00FE429E" w:rsidP="00FE429E">
      <w:pPr>
        <w:pStyle w:val="Code"/>
      </w:pPr>
      <w:r>
        <w:t xml:space="preserve">    pTCHost                       [9] PTCTargetInformation OPTIONAL,</w:t>
      </w:r>
    </w:p>
    <w:p w14:paraId="51D5F126" w14:textId="77777777" w:rsidR="00FE429E" w:rsidRDefault="00FE429E" w:rsidP="00FE429E">
      <w:pPr>
        <w:pStyle w:val="Code"/>
      </w:pPr>
      <w:r>
        <w:t xml:space="preserve">    pTCBearerCapability           [10] UTF8String OPTIONAL</w:t>
      </w:r>
    </w:p>
    <w:p w14:paraId="179117D3" w14:textId="77777777" w:rsidR="00FE429E" w:rsidRDefault="00FE429E" w:rsidP="00FE429E">
      <w:pPr>
        <w:pStyle w:val="Code"/>
      </w:pPr>
      <w:r>
        <w:t>}</w:t>
      </w:r>
    </w:p>
    <w:p w14:paraId="344BA509" w14:textId="77777777" w:rsidR="00FE429E" w:rsidRDefault="00FE429E" w:rsidP="00FE429E">
      <w:pPr>
        <w:pStyle w:val="Code"/>
      </w:pPr>
    </w:p>
    <w:p w14:paraId="55072AA0" w14:textId="77777777" w:rsidR="00FE429E" w:rsidRDefault="00FE429E" w:rsidP="00FE429E">
      <w:pPr>
        <w:pStyle w:val="Code"/>
      </w:pPr>
      <w:r>
        <w:t>PTCSessionEnd  ::= SEQUENCE</w:t>
      </w:r>
    </w:p>
    <w:p w14:paraId="0EFB2C98" w14:textId="77777777" w:rsidR="00FE429E" w:rsidRDefault="00FE429E" w:rsidP="00FE429E">
      <w:pPr>
        <w:pStyle w:val="Code"/>
      </w:pPr>
      <w:r>
        <w:t>{</w:t>
      </w:r>
    </w:p>
    <w:p w14:paraId="54EA8F58" w14:textId="77777777" w:rsidR="00FE429E" w:rsidRDefault="00FE429E" w:rsidP="00FE429E">
      <w:pPr>
        <w:pStyle w:val="Code"/>
      </w:pPr>
      <w:r>
        <w:t xml:space="preserve">    pTCTargetInformation          [1] PTCTargetInformation,</w:t>
      </w:r>
    </w:p>
    <w:p w14:paraId="458A11CA" w14:textId="77777777" w:rsidR="00FE429E" w:rsidRDefault="00FE429E" w:rsidP="00FE429E">
      <w:pPr>
        <w:pStyle w:val="Code"/>
      </w:pPr>
      <w:r>
        <w:t xml:space="preserve">    pTCDirection                  [2] Direction,</w:t>
      </w:r>
    </w:p>
    <w:p w14:paraId="5CD93EA9" w14:textId="77777777" w:rsidR="00FE429E" w:rsidRDefault="00FE429E" w:rsidP="00FE429E">
      <w:pPr>
        <w:pStyle w:val="Code"/>
      </w:pPr>
      <w:r>
        <w:t xml:space="preserve">    pTCServerURI                  [3] UTF8String,</w:t>
      </w:r>
    </w:p>
    <w:p w14:paraId="1545AFCA" w14:textId="77777777" w:rsidR="00FE429E" w:rsidRDefault="00FE429E" w:rsidP="00FE429E">
      <w:pPr>
        <w:pStyle w:val="Code"/>
      </w:pPr>
      <w:r>
        <w:t xml:space="preserve">    pTCSessionInfo                [4] PTCSessionInfo,</w:t>
      </w:r>
    </w:p>
    <w:p w14:paraId="2D759C6B" w14:textId="77777777" w:rsidR="00FE429E" w:rsidRDefault="00FE429E" w:rsidP="00FE429E">
      <w:pPr>
        <w:pStyle w:val="Code"/>
      </w:pPr>
      <w:r>
        <w:t xml:space="preserve">    pTCParticipants               [5] SEQUENCE OF PTCTargetInformation OPTIONAL,</w:t>
      </w:r>
    </w:p>
    <w:p w14:paraId="13FE8C04" w14:textId="77777777" w:rsidR="00FE429E" w:rsidRDefault="00FE429E" w:rsidP="00FE429E">
      <w:pPr>
        <w:pStyle w:val="Code"/>
      </w:pPr>
      <w:r>
        <w:t xml:space="preserve">    location                      [6] Location OPTIONAL,</w:t>
      </w:r>
    </w:p>
    <w:p w14:paraId="274E3272" w14:textId="77777777" w:rsidR="00FE429E" w:rsidRDefault="00FE429E" w:rsidP="00FE429E">
      <w:pPr>
        <w:pStyle w:val="Code"/>
      </w:pPr>
      <w:r>
        <w:t xml:space="preserve">    pTCSessionEndCause            [7] PTCSessionEndCause</w:t>
      </w:r>
    </w:p>
    <w:p w14:paraId="7DF213B4" w14:textId="77777777" w:rsidR="00FE429E" w:rsidRDefault="00FE429E" w:rsidP="00FE429E">
      <w:pPr>
        <w:pStyle w:val="Code"/>
      </w:pPr>
      <w:r>
        <w:t>}</w:t>
      </w:r>
    </w:p>
    <w:p w14:paraId="4AEAEDDB" w14:textId="77777777" w:rsidR="00FE429E" w:rsidRDefault="00FE429E" w:rsidP="00FE429E">
      <w:pPr>
        <w:pStyle w:val="Code"/>
      </w:pPr>
    </w:p>
    <w:p w14:paraId="31B3C200" w14:textId="77777777" w:rsidR="00FE429E" w:rsidRDefault="00FE429E" w:rsidP="00FE429E">
      <w:pPr>
        <w:pStyle w:val="Code"/>
      </w:pPr>
      <w:r>
        <w:t>PTCStartOfInterception  ::= SEQUENCE</w:t>
      </w:r>
    </w:p>
    <w:p w14:paraId="582652DD" w14:textId="77777777" w:rsidR="00FE429E" w:rsidRDefault="00FE429E" w:rsidP="00FE429E">
      <w:pPr>
        <w:pStyle w:val="Code"/>
      </w:pPr>
      <w:r>
        <w:t>{</w:t>
      </w:r>
    </w:p>
    <w:p w14:paraId="5145D275" w14:textId="77777777" w:rsidR="00FE429E" w:rsidRDefault="00FE429E" w:rsidP="00FE429E">
      <w:pPr>
        <w:pStyle w:val="Code"/>
      </w:pPr>
      <w:r>
        <w:t xml:space="preserve">    pTCTargetInformation          [1] PTCTargetInformation,</w:t>
      </w:r>
    </w:p>
    <w:p w14:paraId="7EA7BB1A" w14:textId="77777777" w:rsidR="00FE429E" w:rsidRDefault="00FE429E" w:rsidP="00FE429E">
      <w:pPr>
        <w:pStyle w:val="Code"/>
      </w:pPr>
      <w:r>
        <w:t xml:space="preserve">    pTCDirection                  [2] Direction,</w:t>
      </w:r>
    </w:p>
    <w:p w14:paraId="03C1C42B" w14:textId="77777777" w:rsidR="00FE429E" w:rsidRDefault="00FE429E" w:rsidP="00FE429E">
      <w:pPr>
        <w:pStyle w:val="Code"/>
      </w:pPr>
      <w:r>
        <w:t xml:space="preserve">    preEstSessionID               [3] PTCSessionInfo OPTIONAL,</w:t>
      </w:r>
    </w:p>
    <w:p w14:paraId="3B8F5281" w14:textId="77777777" w:rsidR="00FE429E" w:rsidRDefault="00FE429E" w:rsidP="00FE429E">
      <w:pPr>
        <w:pStyle w:val="Code"/>
      </w:pPr>
      <w:r>
        <w:t xml:space="preserve">    pTCOriginatingID              [4] PTCTargetInformation,</w:t>
      </w:r>
    </w:p>
    <w:p w14:paraId="045CF123" w14:textId="77777777" w:rsidR="00FE429E" w:rsidRDefault="00FE429E" w:rsidP="00FE429E">
      <w:pPr>
        <w:pStyle w:val="Code"/>
      </w:pPr>
      <w:r>
        <w:t xml:space="preserve">    pTCSessionInfo                [5] PTCSessionInfo OPTIONAL,</w:t>
      </w:r>
    </w:p>
    <w:p w14:paraId="7C9B901F" w14:textId="77777777" w:rsidR="00FE429E" w:rsidRDefault="00FE429E" w:rsidP="00FE429E">
      <w:pPr>
        <w:pStyle w:val="Code"/>
      </w:pPr>
      <w:r>
        <w:t xml:space="preserve">    pTCHost                       [6] PTCTargetInformation OPTIONAL,</w:t>
      </w:r>
    </w:p>
    <w:p w14:paraId="76F4EF3E" w14:textId="77777777" w:rsidR="00FE429E" w:rsidRDefault="00FE429E" w:rsidP="00FE429E">
      <w:pPr>
        <w:pStyle w:val="Code"/>
      </w:pPr>
      <w:r>
        <w:t xml:space="preserve">    pTCParticipants               [7] SEQUENCE OF PTCTargetInformation OPTIONAL,</w:t>
      </w:r>
    </w:p>
    <w:p w14:paraId="2D8B12A3" w14:textId="77777777" w:rsidR="00FE429E" w:rsidRDefault="00FE429E" w:rsidP="00FE429E">
      <w:pPr>
        <w:pStyle w:val="Code"/>
      </w:pPr>
      <w:r>
        <w:t xml:space="preserve">    pTCMediaStreamAvail           [8] BOOLEAN OPTIONAL,</w:t>
      </w:r>
    </w:p>
    <w:p w14:paraId="4B56CD75" w14:textId="77777777" w:rsidR="00FE429E" w:rsidRDefault="00FE429E" w:rsidP="00FE429E">
      <w:pPr>
        <w:pStyle w:val="Code"/>
      </w:pPr>
      <w:r>
        <w:t xml:space="preserve">    pTCBearerCapability           [9] UTF8String OPTIONAL</w:t>
      </w:r>
    </w:p>
    <w:p w14:paraId="5C14DDF7" w14:textId="77777777" w:rsidR="00FE429E" w:rsidRDefault="00FE429E" w:rsidP="00FE429E">
      <w:pPr>
        <w:pStyle w:val="Code"/>
      </w:pPr>
      <w:r>
        <w:t>}</w:t>
      </w:r>
    </w:p>
    <w:p w14:paraId="27942C1E" w14:textId="77777777" w:rsidR="00FE429E" w:rsidRDefault="00FE429E" w:rsidP="00FE429E">
      <w:pPr>
        <w:pStyle w:val="Code"/>
      </w:pPr>
    </w:p>
    <w:p w14:paraId="7A6D3723" w14:textId="77777777" w:rsidR="00FE429E" w:rsidRDefault="00FE429E" w:rsidP="00FE429E">
      <w:pPr>
        <w:pStyle w:val="Code"/>
      </w:pPr>
      <w:r>
        <w:t>PTCPreEstablishedSession  ::= SEQUENCE</w:t>
      </w:r>
    </w:p>
    <w:p w14:paraId="4AE93B6A" w14:textId="77777777" w:rsidR="00FE429E" w:rsidRDefault="00FE429E" w:rsidP="00FE429E">
      <w:pPr>
        <w:pStyle w:val="Code"/>
      </w:pPr>
      <w:r>
        <w:t>{</w:t>
      </w:r>
    </w:p>
    <w:p w14:paraId="70993B87" w14:textId="77777777" w:rsidR="00FE429E" w:rsidRDefault="00FE429E" w:rsidP="00FE429E">
      <w:pPr>
        <w:pStyle w:val="Code"/>
      </w:pPr>
      <w:r>
        <w:t xml:space="preserve">    pTCTargetInformation          [1] PTCTargetInformation,</w:t>
      </w:r>
    </w:p>
    <w:p w14:paraId="418DAB12" w14:textId="77777777" w:rsidR="00FE429E" w:rsidRDefault="00FE429E" w:rsidP="00FE429E">
      <w:pPr>
        <w:pStyle w:val="Code"/>
      </w:pPr>
      <w:r>
        <w:t xml:space="preserve">    pTCServerURI                  [2] UTF8String,</w:t>
      </w:r>
    </w:p>
    <w:p w14:paraId="72E8A348" w14:textId="77777777" w:rsidR="00FE429E" w:rsidRDefault="00FE429E" w:rsidP="00FE429E">
      <w:pPr>
        <w:pStyle w:val="Code"/>
      </w:pPr>
      <w:r>
        <w:t xml:space="preserve">    rTPSetting                    [3] RTPSetting,</w:t>
      </w:r>
    </w:p>
    <w:p w14:paraId="61CD07E0" w14:textId="77777777" w:rsidR="00FE429E" w:rsidRDefault="00FE429E" w:rsidP="00FE429E">
      <w:pPr>
        <w:pStyle w:val="Code"/>
      </w:pPr>
      <w:r>
        <w:t xml:space="preserve">    pTCMediaCapability            [4] UTF8String,</w:t>
      </w:r>
    </w:p>
    <w:p w14:paraId="11B40CFF" w14:textId="77777777" w:rsidR="00FE429E" w:rsidRDefault="00FE429E" w:rsidP="00FE429E">
      <w:pPr>
        <w:pStyle w:val="Code"/>
      </w:pPr>
      <w:r>
        <w:t xml:space="preserve">    pTCPreEstSessionID            [5] PTCSessionInfo,</w:t>
      </w:r>
    </w:p>
    <w:p w14:paraId="43634656" w14:textId="77777777" w:rsidR="00FE429E" w:rsidRDefault="00FE429E" w:rsidP="00FE429E">
      <w:pPr>
        <w:pStyle w:val="Code"/>
      </w:pPr>
      <w:r>
        <w:t xml:space="preserve">    pTCPreEstStatus               [6] PTCPreEstStatus,</w:t>
      </w:r>
    </w:p>
    <w:p w14:paraId="528E37D1" w14:textId="77777777" w:rsidR="00FE429E" w:rsidRDefault="00FE429E" w:rsidP="00FE429E">
      <w:pPr>
        <w:pStyle w:val="Code"/>
      </w:pPr>
      <w:r>
        <w:t xml:space="preserve">    pTCMediaStreamAvail           [7] BOOLEAN OPTIONAL,</w:t>
      </w:r>
    </w:p>
    <w:p w14:paraId="35004051" w14:textId="77777777" w:rsidR="00FE429E" w:rsidRDefault="00FE429E" w:rsidP="00FE429E">
      <w:pPr>
        <w:pStyle w:val="Code"/>
      </w:pPr>
      <w:r>
        <w:t xml:space="preserve">    location                      [8] Location OPTIONAL,</w:t>
      </w:r>
    </w:p>
    <w:p w14:paraId="65B032C6" w14:textId="77777777" w:rsidR="00FE429E" w:rsidRDefault="00FE429E" w:rsidP="00FE429E">
      <w:pPr>
        <w:pStyle w:val="Code"/>
      </w:pPr>
      <w:r>
        <w:t xml:space="preserve">    pTCFailureCode                [9] PTCFailureCode OPTIONAL</w:t>
      </w:r>
    </w:p>
    <w:p w14:paraId="3398BD7B" w14:textId="77777777" w:rsidR="00FE429E" w:rsidRDefault="00FE429E" w:rsidP="00FE429E">
      <w:pPr>
        <w:pStyle w:val="Code"/>
      </w:pPr>
      <w:r>
        <w:t>}</w:t>
      </w:r>
    </w:p>
    <w:p w14:paraId="05A9F293" w14:textId="77777777" w:rsidR="00FE429E" w:rsidRDefault="00FE429E" w:rsidP="00FE429E">
      <w:pPr>
        <w:pStyle w:val="Code"/>
      </w:pPr>
    </w:p>
    <w:p w14:paraId="63CBB18A" w14:textId="77777777" w:rsidR="00FE429E" w:rsidRDefault="00FE429E" w:rsidP="00FE429E">
      <w:pPr>
        <w:pStyle w:val="Code"/>
      </w:pPr>
      <w:r>
        <w:t>PTCInstantPersonalAlert  ::= SEQUENCE</w:t>
      </w:r>
    </w:p>
    <w:p w14:paraId="1866E78F" w14:textId="77777777" w:rsidR="00FE429E" w:rsidRDefault="00FE429E" w:rsidP="00FE429E">
      <w:pPr>
        <w:pStyle w:val="Code"/>
      </w:pPr>
      <w:r>
        <w:t>{</w:t>
      </w:r>
    </w:p>
    <w:p w14:paraId="3ECE060E" w14:textId="77777777" w:rsidR="00FE429E" w:rsidRDefault="00FE429E" w:rsidP="00FE429E">
      <w:pPr>
        <w:pStyle w:val="Code"/>
      </w:pPr>
      <w:r>
        <w:t xml:space="preserve">    pTCTargetInformation          [1] PTCTargetInformation,</w:t>
      </w:r>
    </w:p>
    <w:p w14:paraId="00CB2E44" w14:textId="77777777" w:rsidR="00FE429E" w:rsidRDefault="00FE429E" w:rsidP="00FE429E">
      <w:pPr>
        <w:pStyle w:val="Code"/>
      </w:pPr>
      <w:r>
        <w:t xml:space="preserve">    pTCIPAPartyID                 [2] PTCTargetInformation,</w:t>
      </w:r>
    </w:p>
    <w:p w14:paraId="0DBA9EC1" w14:textId="77777777" w:rsidR="00FE429E" w:rsidRDefault="00FE429E" w:rsidP="00FE429E">
      <w:pPr>
        <w:pStyle w:val="Code"/>
      </w:pPr>
      <w:r>
        <w:t xml:space="preserve">    pTCIPADirection               [3] Direction</w:t>
      </w:r>
    </w:p>
    <w:p w14:paraId="4B69007F" w14:textId="77777777" w:rsidR="00FE429E" w:rsidRDefault="00FE429E" w:rsidP="00FE429E">
      <w:pPr>
        <w:pStyle w:val="Code"/>
      </w:pPr>
      <w:r>
        <w:lastRenderedPageBreak/>
        <w:t>}</w:t>
      </w:r>
    </w:p>
    <w:p w14:paraId="1644D7D3" w14:textId="77777777" w:rsidR="00FE429E" w:rsidRDefault="00FE429E" w:rsidP="00FE429E">
      <w:pPr>
        <w:pStyle w:val="Code"/>
      </w:pPr>
    </w:p>
    <w:p w14:paraId="6A1886FA" w14:textId="77777777" w:rsidR="00FE429E" w:rsidRDefault="00FE429E" w:rsidP="00FE429E">
      <w:pPr>
        <w:pStyle w:val="Code"/>
      </w:pPr>
      <w:r>
        <w:t>PTCPartyJoin  ::= SEQUENCE</w:t>
      </w:r>
    </w:p>
    <w:p w14:paraId="49FF100B" w14:textId="77777777" w:rsidR="00FE429E" w:rsidRDefault="00FE429E" w:rsidP="00FE429E">
      <w:pPr>
        <w:pStyle w:val="Code"/>
      </w:pPr>
      <w:r>
        <w:t>{</w:t>
      </w:r>
    </w:p>
    <w:p w14:paraId="59174D10" w14:textId="77777777" w:rsidR="00FE429E" w:rsidRDefault="00FE429E" w:rsidP="00FE429E">
      <w:pPr>
        <w:pStyle w:val="Code"/>
      </w:pPr>
      <w:r>
        <w:t xml:space="preserve">    pTCTargetInformation          [1] PTCTargetInformation,</w:t>
      </w:r>
    </w:p>
    <w:p w14:paraId="6DF43B32" w14:textId="77777777" w:rsidR="00FE429E" w:rsidRDefault="00FE429E" w:rsidP="00FE429E">
      <w:pPr>
        <w:pStyle w:val="Code"/>
      </w:pPr>
      <w:r>
        <w:t xml:space="preserve">    pTCDirection                  [2] Direction,</w:t>
      </w:r>
    </w:p>
    <w:p w14:paraId="4D8FEBF1" w14:textId="77777777" w:rsidR="00FE429E" w:rsidRDefault="00FE429E" w:rsidP="00FE429E">
      <w:pPr>
        <w:pStyle w:val="Code"/>
      </w:pPr>
      <w:r>
        <w:t xml:space="preserve">    pTCSessionInfo                [3] PTCSessionInfo,</w:t>
      </w:r>
    </w:p>
    <w:p w14:paraId="255B6348" w14:textId="77777777" w:rsidR="00FE429E" w:rsidRDefault="00FE429E" w:rsidP="00FE429E">
      <w:pPr>
        <w:pStyle w:val="Code"/>
      </w:pPr>
      <w:r>
        <w:t xml:space="preserve">    pTCParticipants               [4] SEQUENCE OF PTCTargetInformation OPTIONAL,</w:t>
      </w:r>
    </w:p>
    <w:p w14:paraId="3DFC75C2" w14:textId="77777777" w:rsidR="00FE429E" w:rsidRDefault="00FE429E" w:rsidP="00FE429E">
      <w:pPr>
        <w:pStyle w:val="Code"/>
      </w:pPr>
      <w:r>
        <w:t xml:space="preserve">    pTCParticipantPresenceStatus  [5] MultipleParticipantPresenceStatus OPTIONAL,</w:t>
      </w:r>
    </w:p>
    <w:p w14:paraId="193E5A96" w14:textId="77777777" w:rsidR="00FE429E" w:rsidRDefault="00FE429E" w:rsidP="00FE429E">
      <w:pPr>
        <w:pStyle w:val="Code"/>
      </w:pPr>
      <w:r>
        <w:t xml:space="preserve">    pTCMediaStreamAvail           [6] BOOLEAN OPTIONAL,</w:t>
      </w:r>
    </w:p>
    <w:p w14:paraId="0825EE6F" w14:textId="77777777" w:rsidR="00FE429E" w:rsidRDefault="00FE429E" w:rsidP="00FE429E">
      <w:pPr>
        <w:pStyle w:val="Code"/>
      </w:pPr>
      <w:r>
        <w:t xml:space="preserve">    pTCBearerCapability           [7] UTF8String OPTIONAL</w:t>
      </w:r>
    </w:p>
    <w:p w14:paraId="3238C5CF" w14:textId="77777777" w:rsidR="00FE429E" w:rsidRDefault="00FE429E" w:rsidP="00FE429E">
      <w:pPr>
        <w:pStyle w:val="Code"/>
      </w:pPr>
      <w:r>
        <w:t>}</w:t>
      </w:r>
    </w:p>
    <w:p w14:paraId="4709537E" w14:textId="77777777" w:rsidR="00FE429E" w:rsidRDefault="00FE429E" w:rsidP="00FE429E">
      <w:pPr>
        <w:pStyle w:val="Code"/>
      </w:pPr>
    </w:p>
    <w:p w14:paraId="4BD4D294" w14:textId="77777777" w:rsidR="00FE429E" w:rsidRDefault="00FE429E" w:rsidP="00FE429E">
      <w:pPr>
        <w:pStyle w:val="Code"/>
      </w:pPr>
      <w:r>
        <w:t>PTCPartyDrop  ::= SEQUENCE</w:t>
      </w:r>
    </w:p>
    <w:p w14:paraId="3E9F4E62" w14:textId="77777777" w:rsidR="00FE429E" w:rsidRDefault="00FE429E" w:rsidP="00FE429E">
      <w:pPr>
        <w:pStyle w:val="Code"/>
      </w:pPr>
      <w:r>
        <w:t>{</w:t>
      </w:r>
    </w:p>
    <w:p w14:paraId="008EDE8C" w14:textId="77777777" w:rsidR="00FE429E" w:rsidRDefault="00FE429E" w:rsidP="00FE429E">
      <w:pPr>
        <w:pStyle w:val="Code"/>
      </w:pPr>
      <w:r>
        <w:t xml:space="preserve">    pTCTargetInformation          [1] PTCTargetInformation,</w:t>
      </w:r>
    </w:p>
    <w:p w14:paraId="03FC4547" w14:textId="77777777" w:rsidR="00FE429E" w:rsidRDefault="00FE429E" w:rsidP="00FE429E">
      <w:pPr>
        <w:pStyle w:val="Code"/>
      </w:pPr>
      <w:r>
        <w:t xml:space="preserve">    pTCDirection                  [2] Direction,</w:t>
      </w:r>
    </w:p>
    <w:p w14:paraId="7FFA72E8" w14:textId="77777777" w:rsidR="00FE429E" w:rsidRDefault="00FE429E" w:rsidP="00FE429E">
      <w:pPr>
        <w:pStyle w:val="Code"/>
      </w:pPr>
      <w:r>
        <w:t xml:space="preserve">    pTCSessionInfo                [3] PTCSessionInfo,</w:t>
      </w:r>
    </w:p>
    <w:p w14:paraId="461729DF" w14:textId="77777777" w:rsidR="00FE429E" w:rsidRDefault="00FE429E" w:rsidP="00FE429E">
      <w:pPr>
        <w:pStyle w:val="Code"/>
      </w:pPr>
      <w:r>
        <w:t xml:space="preserve">    pTCPartyDrop                  [4] PTCTargetInformation,</w:t>
      </w:r>
    </w:p>
    <w:p w14:paraId="01AE26B5" w14:textId="77777777" w:rsidR="00FE429E" w:rsidRDefault="00FE429E" w:rsidP="00FE429E">
      <w:pPr>
        <w:pStyle w:val="Code"/>
      </w:pPr>
      <w:r>
        <w:t xml:space="preserve">    pTCParticipantPresenceStatus  [5] PTCParticipantPresenceStatus OPTIONAL</w:t>
      </w:r>
    </w:p>
    <w:p w14:paraId="110FA74D" w14:textId="77777777" w:rsidR="00FE429E" w:rsidRDefault="00FE429E" w:rsidP="00FE429E">
      <w:pPr>
        <w:pStyle w:val="Code"/>
      </w:pPr>
      <w:r>
        <w:t>}</w:t>
      </w:r>
    </w:p>
    <w:p w14:paraId="2091FBA2" w14:textId="77777777" w:rsidR="00FE429E" w:rsidRDefault="00FE429E" w:rsidP="00FE429E">
      <w:pPr>
        <w:pStyle w:val="Code"/>
      </w:pPr>
    </w:p>
    <w:p w14:paraId="1B6F4B59" w14:textId="77777777" w:rsidR="00FE429E" w:rsidRDefault="00FE429E" w:rsidP="00FE429E">
      <w:pPr>
        <w:pStyle w:val="Code"/>
      </w:pPr>
      <w:r>
        <w:t>PTCPartyHold  ::= SEQUENCE</w:t>
      </w:r>
    </w:p>
    <w:p w14:paraId="17AA527A" w14:textId="77777777" w:rsidR="00FE429E" w:rsidRDefault="00FE429E" w:rsidP="00FE429E">
      <w:pPr>
        <w:pStyle w:val="Code"/>
      </w:pPr>
      <w:r>
        <w:t>{</w:t>
      </w:r>
    </w:p>
    <w:p w14:paraId="7C2ACE2F" w14:textId="77777777" w:rsidR="00FE429E" w:rsidRDefault="00FE429E" w:rsidP="00FE429E">
      <w:pPr>
        <w:pStyle w:val="Code"/>
      </w:pPr>
      <w:r>
        <w:t xml:space="preserve">    pTCTargetInformation          [1] PTCTargetInformation,</w:t>
      </w:r>
    </w:p>
    <w:p w14:paraId="1134E64D" w14:textId="77777777" w:rsidR="00FE429E" w:rsidRDefault="00FE429E" w:rsidP="00FE429E">
      <w:pPr>
        <w:pStyle w:val="Code"/>
      </w:pPr>
      <w:r>
        <w:t xml:space="preserve">    pTCDirection                  [2] Direction,</w:t>
      </w:r>
    </w:p>
    <w:p w14:paraId="3573C9F3" w14:textId="77777777" w:rsidR="00FE429E" w:rsidRDefault="00FE429E" w:rsidP="00FE429E">
      <w:pPr>
        <w:pStyle w:val="Code"/>
      </w:pPr>
      <w:r>
        <w:t xml:space="preserve">    pTCSessionInfo                [3] PTCSessionInfo,</w:t>
      </w:r>
    </w:p>
    <w:p w14:paraId="36174F09" w14:textId="77777777" w:rsidR="00FE429E" w:rsidRDefault="00FE429E" w:rsidP="00FE429E">
      <w:pPr>
        <w:pStyle w:val="Code"/>
      </w:pPr>
      <w:r>
        <w:t xml:space="preserve">    pTCParticipants               [4] SEQUENCE OF PTCTargetInformation OPTIONAL,</w:t>
      </w:r>
    </w:p>
    <w:p w14:paraId="373FEB5B" w14:textId="77777777" w:rsidR="00FE429E" w:rsidRDefault="00FE429E" w:rsidP="00FE429E">
      <w:pPr>
        <w:pStyle w:val="Code"/>
      </w:pPr>
      <w:r>
        <w:t xml:space="preserve">    pTCHoldID                     [5] SEQUENCE OF PTCTargetInformation,</w:t>
      </w:r>
    </w:p>
    <w:p w14:paraId="2A34C8CB" w14:textId="77777777" w:rsidR="00FE429E" w:rsidRDefault="00FE429E" w:rsidP="00FE429E">
      <w:pPr>
        <w:pStyle w:val="Code"/>
      </w:pPr>
      <w:r>
        <w:t xml:space="preserve">    pTCHoldRetrieveInd            [6] BOOLEAN</w:t>
      </w:r>
    </w:p>
    <w:p w14:paraId="4607D934" w14:textId="77777777" w:rsidR="00FE429E" w:rsidRDefault="00FE429E" w:rsidP="00FE429E">
      <w:pPr>
        <w:pStyle w:val="Code"/>
      </w:pPr>
      <w:r>
        <w:t>}</w:t>
      </w:r>
    </w:p>
    <w:p w14:paraId="36248857" w14:textId="77777777" w:rsidR="00FE429E" w:rsidRDefault="00FE429E" w:rsidP="00FE429E">
      <w:pPr>
        <w:pStyle w:val="Code"/>
      </w:pPr>
    </w:p>
    <w:p w14:paraId="328F5363" w14:textId="77777777" w:rsidR="00FE429E" w:rsidRDefault="00FE429E" w:rsidP="00FE429E">
      <w:pPr>
        <w:pStyle w:val="Code"/>
      </w:pPr>
      <w:r>
        <w:t>PTCMediaModification  ::= SEQUENCE</w:t>
      </w:r>
    </w:p>
    <w:p w14:paraId="3F7ED861" w14:textId="77777777" w:rsidR="00FE429E" w:rsidRDefault="00FE429E" w:rsidP="00FE429E">
      <w:pPr>
        <w:pStyle w:val="Code"/>
      </w:pPr>
      <w:r>
        <w:t>{</w:t>
      </w:r>
    </w:p>
    <w:p w14:paraId="003FCBCC" w14:textId="77777777" w:rsidR="00FE429E" w:rsidRDefault="00FE429E" w:rsidP="00FE429E">
      <w:pPr>
        <w:pStyle w:val="Code"/>
      </w:pPr>
      <w:r>
        <w:t xml:space="preserve">    pTCTargetInformation          [1] PTCTargetInformation,</w:t>
      </w:r>
    </w:p>
    <w:p w14:paraId="2A79FA52" w14:textId="77777777" w:rsidR="00FE429E" w:rsidRDefault="00FE429E" w:rsidP="00FE429E">
      <w:pPr>
        <w:pStyle w:val="Code"/>
      </w:pPr>
      <w:r>
        <w:t xml:space="preserve">    pTCDirection                  [2] Direction,</w:t>
      </w:r>
    </w:p>
    <w:p w14:paraId="2484F1E3" w14:textId="77777777" w:rsidR="00FE429E" w:rsidRDefault="00FE429E" w:rsidP="00FE429E">
      <w:pPr>
        <w:pStyle w:val="Code"/>
      </w:pPr>
      <w:r>
        <w:t xml:space="preserve">    pTCSessionInfo                [3] PTCSessionInfo,</w:t>
      </w:r>
    </w:p>
    <w:p w14:paraId="1B404804" w14:textId="77777777" w:rsidR="00FE429E" w:rsidRDefault="00FE429E" w:rsidP="00FE429E">
      <w:pPr>
        <w:pStyle w:val="Code"/>
      </w:pPr>
      <w:r>
        <w:t xml:space="preserve">    pTCMediaStreamAvail           [4] BOOLEAN OPTIONAL,</w:t>
      </w:r>
    </w:p>
    <w:p w14:paraId="0C177DEC" w14:textId="77777777" w:rsidR="00FE429E" w:rsidRDefault="00FE429E" w:rsidP="00FE429E">
      <w:pPr>
        <w:pStyle w:val="Code"/>
      </w:pPr>
      <w:r>
        <w:t xml:space="preserve">    pTCBearerCapability           [5] UTF8String</w:t>
      </w:r>
    </w:p>
    <w:p w14:paraId="7C46909C" w14:textId="77777777" w:rsidR="00FE429E" w:rsidRDefault="00FE429E" w:rsidP="00FE429E">
      <w:pPr>
        <w:pStyle w:val="Code"/>
      </w:pPr>
      <w:r>
        <w:t>}</w:t>
      </w:r>
    </w:p>
    <w:p w14:paraId="3A26B49F" w14:textId="77777777" w:rsidR="00FE429E" w:rsidRDefault="00FE429E" w:rsidP="00FE429E">
      <w:pPr>
        <w:pStyle w:val="Code"/>
      </w:pPr>
    </w:p>
    <w:p w14:paraId="79EC0CA7" w14:textId="77777777" w:rsidR="00FE429E" w:rsidRDefault="00FE429E" w:rsidP="00FE429E">
      <w:pPr>
        <w:pStyle w:val="Code"/>
      </w:pPr>
      <w:r>
        <w:t>PTCGroupAdvertisement  ::=SEQUENCE</w:t>
      </w:r>
    </w:p>
    <w:p w14:paraId="6FAE5B26" w14:textId="77777777" w:rsidR="00FE429E" w:rsidRDefault="00FE429E" w:rsidP="00FE429E">
      <w:pPr>
        <w:pStyle w:val="Code"/>
      </w:pPr>
      <w:r>
        <w:t>{</w:t>
      </w:r>
    </w:p>
    <w:p w14:paraId="0EEBC402" w14:textId="77777777" w:rsidR="00FE429E" w:rsidRDefault="00FE429E" w:rsidP="00FE429E">
      <w:pPr>
        <w:pStyle w:val="Code"/>
      </w:pPr>
      <w:r>
        <w:t xml:space="preserve">    pTCTargetInformation          [1] PTCTargetInformation,</w:t>
      </w:r>
    </w:p>
    <w:p w14:paraId="05CB364E" w14:textId="77777777" w:rsidR="00FE429E" w:rsidRDefault="00FE429E" w:rsidP="00FE429E">
      <w:pPr>
        <w:pStyle w:val="Code"/>
      </w:pPr>
      <w:r>
        <w:t xml:space="preserve">    pTCDirection                  [2] Direction,</w:t>
      </w:r>
    </w:p>
    <w:p w14:paraId="5FEEFCF1" w14:textId="77777777" w:rsidR="00FE429E" w:rsidRDefault="00FE429E" w:rsidP="00FE429E">
      <w:pPr>
        <w:pStyle w:val="Code"/>
      </w:pPr>
      <w:r>
        <w:t xml:space="preserve">    pTCIDList                     [3] SEQUENCE OF PTCTargetInformation OPTIONAL,</w:t>
      </w:r>
    </w:p>
    <w:p w14:paraId="6E6A82A3" w14:textId="77777777" w:rsidR="00FE429E" w:rsidRDefault="00FE429E" w:rsidP="00FE429E">
      <w:pPr>
        <w:pStyle w:val="Code"/>
      </w:pPr>
      <w:r>
        <w:t xml:space="preserve">    pTCGroupAuthRule              [4] PTCGroupAuthRule OPTIONAL,</w:t>
      </w:r>
    </w:p>
    <w:p w14:paraId="0722A64C" w14:textId="77777777" w:rsidR="00FE429E" w:rsidRDefault="00FE429E" w:rsidP="00FE429E">
      <w:pPr>
        <w:pStyle w:val="Code"/>
      </w:pPr>
      <w:r>
        <w:t xml:space="preserve">    pTCGroupAdSender              [5] PTCTargetInformation,</w:t>
      </w:r>
    </w:p>
    <w:p w14:paraId="5752677B" w14:textId="77777777" w:rsidR="00FE429E" w:rsidRDefault="00FE429E" w:rsidP="00FE429E">
      <w:pPr>
        <w:pStyle w:val="Code"/>
      </w:pPr>
      <w:r>
        <w:t xml:space="preserve">    pTCGroupNickname              [6] UTF8String OPTIONAL</w:t>
      </w:r>
    </w:p>
    <w:p w14:paraId="0F58CA87" w14:textId="77777777" w:rsidR="00FE429E" w:rsidRDefault="00FE429E" w:rsidP="00FE429E">
      <w:pPr>
        <w:pStyle w:val="Code"/>
      </w:pPr>
      <w:r>
        <w:t>}</w:t>
      </w:r>
    </w:p>
    <w:p w14:paraId="5C5E65A6" w14:textId="77777777" w:rsidR="00FE429E" w:rsidRDefault="00FE429E" w:rsidP="00FE429E">
      <w:pPr>
        <w:pStyle w:val="Code"/>
      </w:pPr>
    </w:p>
    <w:p w14:paraId="2C6E6B85" w14:textId="77777777" w:rsidR="00FE429E" w:rsidRDefault="00FE429E" w:rsidP="00FE429E">
      <w:pPr>
        <w:pStyle w:val="Code"/>
      </w:pPr>
      <w:r>
        <w:t>PTCFloorControl  ::= SEQUENCE</w:t>
      </w:r>
    </w:p>
    <w:p w14:paraId="231F9B78" w14:textId="77777777" w:rsidR="00FE429E" w:rsidRDefault="00FE429E" w:rsidP="00FE429E">
      <w:pPr>
        <w:pStyle w:val="Code"/>
      </w:pPr>
      <w:r>
        <w:t>{</w:t>
      </w:r>
    </w:p>
    <w:p w14:paraId="0E9C0F62" w14:textId="77777777" w:rsidR="00FE429E" w:rsidRDefault="00FE429E" w:rsidP="00FE429E">
      <w:pPr>
        <w:pStyle w:val="Code"/>
      </w:pPr>
      <w:r>
        <w:t xml:space="preserve">    pTCTargetInformation          [1] PTCTargetInformation,</w:t>
      </w:r>
    </w:p>
    <w:p w14:paraId="1406CC57" w14:textId="77777777" w:rsidR="00FE429E" w:rsidRDefault="00FE429E" w:rsidP="00FE429E">
      <w:pPr>
        <w:pStyle w:val="Code"/>
      </w:pPr>
      <w:r>
        <w:t xml:space="preserve">    pTCDirection                  [2] Direction,</w:t>
      </w:r>
    </w:p>
    <w:p w14:paraId="63D9DFBF" w14:textId="77777777" w:rsidR="00FE429E" w:rsidRDefault="00FE429E" w:rsidP="00FE429E">
      <w:pPr>
        <w:pStyle w:val="Code"/>
      </w:pPr>
      <w:r>
        <w:t xml:space="preserve">    pTCSessioninfo                [3] PTCSessionInfo,</w:t>
      </w:r>
    </w:p>
    <w:p w14:paraId="3869A0CB" w14:textId="77777777" w:rsidR="00FE429E" w:rsidRDefault="00FE429E" w:rsidP="00FE429E">
      <w:pPr>
        <w:pStyle w:val="Code"/>
      </w:pPr>
      <w:r>
        <w:t xml:space="preserve">    pTCFloorActivity              [4] SEQUENCE OF PTCFloorActivity,</w:t>
      </w:r>
    </w:p>
    <w:p w14:paraId="474A4FA2" w14:textId="77777777" w:rsidR="00FE429E" w:rsidRDefault="00FE429E" w:rsidP="00FE429E">
      <w:pPr>
        <w:pStyle w:val="Code"/>
      </w:pPr>
      <w:r>
        <w:t xml:space="preserve">    pTCFloorSpeakerID             [5] PTCTargetInformation OPTIONAL,</w:t>
      </w:r>
    </w:p>
    <w:p w14:paraId="08DDC30F" w14:textId="77777777" w:rsidR="00FE429E" w:rsidRDefault="00FE429E" w:rsidP="00FE429E">
      <w:pPr>
        <w:pStyle w:val="Code"/>
      </w:pPr>
      <w:r>
        <w:t xml:space="preserve">    pTCMaxTBTime                  [6] INTEGER OPTIONAL,</w:t>
      </w:r>
    </w:p>
    <w:p w14:paraId="3E90DBAF" w14:textId="77777777" w:rsidR="00FE429E" w:rsidRDefault="00FE429E" w:rsidP="00FE429E">
      <w:pPr>
        <w:pStyle w:val="Code"/>
      </w:pPr>
      <w:r>
        <w:t xml:space="preserve">    pTCQueuedFloorControl         [7] BOOLEAN OPTIONAL,</w:t>
      </w:r>
    </w:p>
    <w:p w14:paraId="56489C1E" w14:textId="77777777" w:rsidR="00FE429E" w:rsidRDefault="00FE429E" w:rsidP="00FE429E">
      <w:pPr>
        <w:pStyle w:val="Code"/>
      </w:pPr>
      <w:r>
        <w:t xml:space="preserve">    pTCQueuedPosition             [8] INTEGER OPTIONAL,</w:t>
      </w:r>
    </w:p>
    <w:p w14:paraId="3A9A190B" w14:textId="77777777" w:rsidR="00FE429E" w:rsidRDefault="00FE429E" w:rsidP="00FE429E">
      <w:pPr>
        <w:pStyle w:val="Code"/>
      </w:pPr>
      <w:r>
        <w:t xml:space="preserve">    pTCTalkBurstPriority          [9] PTCTBPriorityLevel OPTIONAL,</w:t>
      </w:r>
    </w:p>
    <w:p w14:paraId="44BF9549" w14:textId="77777777" w:rsidR="00FE429E" w:rsidRDefault="00FE429E" w:rsidP="00FE429E">
      <w:pPr>
        <w:pStyle w:val="Code"/>
      </w:pPr>
      <w:r>
        <w:t xml:space="preserve">    pTCTalkBurstReason            [10] PTCTBReasonCode OPTIONAL</w:t>
      </w:r>
    </w:p>
    <w:p w14:paraId="04CEE6A4" w14:textId="77777777" w:rsidR="00FE429E" w:rsidRDefault="00FE429E" w:rsidP="00FE429E">
      <w:pPr>
        <w:pStyle w:val="Code"/>
      </w:pPr>
      <w:r>
        <w:t>}</w:t>
      </w:r>
    </w:p>
    <w:p w14:paraId="1072E23F" w14:textId="77777777" w:rsidR="00FE429E" w:rsidRDefault="00FE429E" w:rsidP="00FE429E">
      <w:pPr>
        <w:pStyle w:val="Code"/>
      </w:pPr>
    </w:p>
    <w:p w14:paraId="225E3500" w14:textId="77777777" w:rsidR="00FE429E" w:rsidRDefault="00FE429E" w:rsidP="00FE429E">
      <w:pPr>
        <w:pStyle w:val="Code"/>
      </w:pPr>
      <w:r>
        <w:t>PTCTargetPresence  ::= SEQUENCE</w:t>
      </w:r>
    </w:p>
    <w:p w14:paraId="1323F7A0" w14:textId="77777777" w:rsidR="00FE429E" w:rsidRDefault="00FE429E" w:rsidP="00FE429E">
      <w:pPr>
        <w:pStyle w:val="Code"/>
      </w:pPr>
      <w:r>
        <w:t>{</w:t>
      </w:r>
    </w:p>
    <w:p w14:paraId="65DF788F" w14:textId="77777777" w:rsidR="00FE429E" w:rsidRDefault="00FE429E" w:rsidP="00FE429E">
      <w:pPr>
        <w:pStyle w:val="Code"/>
      </w:pPr>
      <w:r>
        <w:t xml:space="preserve">    pTCTargetInformation          [1] PTCTargetInformation,</w:t>
      </w:r>
    </w:p>
    <w:p w14:paraId="4920F212" w14:textId="77777777" w:rsidR="00FE429E" w:rsidRDefault="00FE429E" w:rsidP="00FE429E">
      <w:pPr>
        <w:pStyle w:val="Code"/>
      </w:pPr>
      <w:r>
        <w:t xml:space="preserve">    pTCTargetPresenceStatus       [2] PTCParticipantPresenceStatus</w:t>
      </w:r>
    </w:p>
    <w:p w14:paraId="0FF37A81" w14:textId="77777777" w:rsidR="00FE429E" w:rsidRDefault="00FE429E" w:rsidP="00FE429E">
      <w:pPr>
        <w:pStyle w:val="Code"/>
      </w:pPr>
      <w:r>
        <w:t>}</w:t>
      </w:r>
    </w:p>
    <w:p w14:paraId="0AAF51CD" w14:textId="77777777" w:rsidR="00FE429E" w:rsidRDefault="00FE429E" w:rsidP="00FE429E">
      <w:pPr>
        <w:pStyle w:val="Code"/>
      </w:pPr>
    </w:p>
    <w:p w14:paraId="02E1DC06" w14:textId="77777777" w:rsidR="00FE429E" w:rsidRDefault="00FE429E" w:rsidP="00FE429E">
      <w:pPr>
        <w:pStyle w:val="Code"/>
      </w:pPr>
      <w:r>
        <w:t>PTCParticipantPresence  ::= SEQUENCE</w:t>
      </w:r>
    </w:p>
    <w:p w14:paraId="2DC28EA6" w14:textId="77777777" w:rsidR="00FE429E" w:rsidRDefault="00FE429E" w:rsidP="00FE429E">
      <w:pPr>
        <w:pStyle w:val="Code"/>
      </w:pPr>
      <w:r>
        <w:t>{</w:t>
      </w:r>
    </w:p>
    <w:p w14:paraId="1BE74030" w14:textId="77777777" w:rsidR="00FE429E" w:rsidRDefault="00FE429E" w:rsidP="00FE429E">
      <w:pPr>
        <w:pStyle w:val="Code"/>
      </w:pPr>
      <w:r>
        <w:t xml:space="preserve">    pTCTargetInformation          [1] PTCTargetInformation,</w:t>
      </w:r>
    </w:p>
    <w:p w14:paraId="11963FAA" w14:textId="77777777" w:rsidR="00FE429E" w:rsidRDefault="00FE429E" w:rsidP="00FE429E">
      <w:pPr>
        <w:pStyle w:val="Code"/>
      </w:pPr>
      <w:r>
        <w:t xml:space="preserve">    pTCParticipantPresenceStatus  [2] PTCParticipantPresenceStatus</w:t>
      </w:r>
    </w:p>
    <w:p w14:paraId="4C152883" w14:textId="77777777" w:rsidR="00FE429E" w:rsidRDefault="00FE429E" w:rsidP="00FE429E">
      <w:pPr>
        <w:pStyle w:val="Code"/>
      </w:pPr>
      <w:r>
        <w:t>}</w:t>
      </w:r>
    </w:p>
    <w:p w14:paraId="62BFF591" w14:textId="77777777" w:rsidR="00FE429E" w:rsidRDefault="00FE429E" w:rsidP="00FE429E">
      <w:pPr>
        <w:pStyle w:val="Code"/>
      </w:pPr>
    </w:p>
    <w:p w14:paraId="793C9C8E" w14:textId="77777777" w:rsidR="00FE429E" w:rsidRDefault="00FE429E" w:rsidP="00FE429E">
      <w:pPr>
        <w:pStyle w:val="Code"/>
      </w:pPr>
      <w:r>
        <w:t>PTCListManagement  ::= SEQUENCE</w:t>
      </w:r>
    </w:p>
    <w:p w14:paraId="254EEE78" w14:textId="77777777" w:rsidR="00FE429E" w:rsidRDefault="00FE429E" w:rsidP="00FE429E">
      <w:pPr>
        <w:pStyle w:val="Code"/>
      </w:pPr>
      <w:r>
        <w:lastRenderedPageBreak/>
        <w:t>{</w:t>
      </w:r>
    </w:p>
    <w:p w14:paraId="601F473C" w14:textId="77777777" w:rsidR="00FE429E" w:rsidRDefault="00FE429E" w:rsidP="00FE429E">
      <w:pPr>
        <w:pStyle w:val="Code"/>
      </w:pPr>
      <w:r>
        <w:t xml:space="preserve">    pTCTargetInformation          [1] PTCTargetInformation,</w:t>
      </w:r>
    </w:p>
    <w:p w14:paraId="2AFCBA3D" w14:textId="77777777" w:rsidR="00FE429E" w:rsidRDefault="00FE429E" w:rsidP="00FE429E">
      <w:pPr>
        <w:pStyle w:val="Code"/>
      </w:pPr>
      <w:r>
        <w:t xml:space="preserve">    pTCDirection                  [2] Direction,</w:t>
      </w:r>
    </w:p>
    <w:p w14:paraId="3C819026" w14:textId="77777777" w:rsidR="00FE429E" w:rsidRDefault="00FE429E" w:rsidP="00FE429E">
      <w:pPr>
        <w:pStyle w:val="Code"/>
      </w:pPr>
      <w:r>
        <w:t xml:space="preserve">    pTCListManagementType         [3] PTCListManagementType OPTIONAL,</w:t>
      </w:r>
    </w:p>
    <w:p w14:paraId="5183E16A" w14:textId="77777777" w:rsidR="00FE429E" w:rsidRDefault="00FE429E" w:rsidP="00FE429E">
      <w:pPr>
        <w:pStyle w:val="Code"/>
      </w:pPr>
      <w:r>
        <w:t xml:space="preserve">    pTCListManagementAction       [4] PTCListManagementAction OPTIONAL,</w:t>
      </w:r>
    </w:p>
    <w:p w14:paraId="4B6B70A8" w14:textId="77777777" w:rsidR="00FE429E" w:rsidRDefault="00FE429E" w:rsidP="00FE429E">
      <w:pPr>
        <w:pStyle w:val="Code"/>
      </w:pPr>
      <w:r>
        <w:t xml:space="preserve">    pTCListManagementFailure      [5] PTCListManagementFailure OPTIONAL,</w:t>
      </w:r>
    </w:p>
    <w:p w14:paraId="73CDAC01" w14:textId="77777777" w:rsidR="00FE429E" w:rsidRDefault="00FE429E" w:rsidP="00FE429E">
      <w:pPr>
        <w:pStyle w:val="Code"/>
      </w:pPr>
      <w:r>
        <w:t xml:space="preserve">    pTCContactID                  [6] PTCTargetInformation OPTIONAL,</w:t>
      </w:r>
    </w:p>
    <w:p w14:paraId="344C8D70" w14:textId="77777777" w:rsidR="00FE429E" w:rsidRDefault="00FE429E" w:rsidP="00FE429E">
      <w:pPr>
        <w:pStyle w:val="Code"/>
      </w:pPr>
      <w:r>
        <w:t xml:space="preserve">    pTCIDList                     [7] SEQUENCE OF PTCIDList OPTIONAL,</w:t>
      </w:r>
    </w:p>
    <w:p w14:paraId="77DACAE4" w14:textId="77777777" w:rsidR="00FE429E" w:rsidRDefault="00FE429E" w:rsidP="00FE429E">
      <w:pPr>
        <w:pStyle w:val="Code"/>
      </w:pPr>
      <w:r>
        <w:t xml:space="preserve">    pTCHost                       [8] PTCTargetInformation OPTIONAL</w:t>
      </w:r>
    </w:p>
    <w:p w14:paraId="1FA6786D" w14:textId="77777777" w:rsidR="00FE429E" w:rsidRDefault="00FE429E" w:rsidP="00FE429E">
      <w:pPr>
        <w:pStyle w:val="Code"/>
      </w:pPr>
      <w:r>
        <w:t>}</w:t>
      </w:r>
    </w:p>
    <w:p w14:paraId="5066C124" w14:textId="77777777" w:rsidR="00FE429E" w:rsidRDefault="00FE429E" w:rsidP="00FE429E">
      <w:pPr>
        <w:pStyle w:val="Code"/>
      </w:pPr>
    </w:p>
    <w:p w14:paraId="110C703A" w14:textId="77777777" w:rsidR="00FE429E" w:rsidRDefault="00FE429E" w:rsidP="00FE429E">
      <w:pPr>
        <w:pStyle w:val="Code"/>
      </w:pPr>
      <w:r>
        <w:t>PTCAccessPolicy  ::= SEQUENCE</w:t>
      </w:r>
    </w:p>
    <w:p w14:paraId="253A14FF" w14:textId="77777777" w:rsidR="00FE429E" w:rsidRDefault="00FE429E" w:rsidP="00FE429E">
      <w:pPr>
        <w:pStyle w:val="Code"/>
      </w:pPr>
      <w:r>
        <w:t>{</w:t>
      </w:r>
    </w:p>
    <w:p w14:paraId="40444FC1" w14:textId="77777777" w:rsidR="00FE429E" w:rsidRDefault="00FE429E" w:rsidP="00FE429E">
      <w:pPr>
        <w:pStyle w:val="Code"/>
      </w:pPr>
      <w:r>
        <w:t xml:space="preserve">    pTCTargetInformation          [1] PTCTargetInformation,</w:t>
      </w:r>
    </w:p>
    <w:p w14:paraId="17B48624" w14:textId="77777777" w:rsidR="00FE429E" w:rsidRDefault="00FE429E" w:rsidP="00FE429E">
      <w:pPr>
        <w:pStyle w:val="Code"/>
      </w:pPr>
      <w:r>
        <w:t xml:space="preserve">    pTCDirection                  [2] Direction,</w:t>
      </w:r>
    </w:p>
    <w:p w14:paraId="038AE38E" w14:textId="77777777" w:rsidR="00FE429E" w:rsidRDefault="00FE429E" w:rsidP="00FE429E">
      <w:pPr>
        <w:pStyle w:val="Code"/>
      </w:pPr>
      <w:r>
        <w:t xml:space="preserve">    pTCAccessPolicyType           [3] PTCAccessPolicyType OPTIONAL,</w:t>
      </w:r>
    </w:p>
    <w:p w14:paraId="02487536" w14:textId="77777777" w:rsidR="00FE429E" w:rsidRDefault="00FE429E" w:rsidP="00FE429E">
      <w:pPr>
        <w:pStyle w:val="Code"/>
      </w:pPr>
      <w:r>
        <w:t xml:space="preserve">    pTCUserAccessPolicy           [4] PTCUserAccessPolicy OPTIONAL,</w:t>
      </w:r>
    </w:p>
    <w:p w14:paraId="30C55C0E" w14:textId="77777777" w:rsidR="00FE429E" w:rsidRDefault="00FE429E" w:rsidP="00FE429E">
      <w:pPr>
        <w:pStyle w:val="Code"/>
      </w:pPr>
      <w:r>
        <w:t xml:space="preserve">    pTCGroupAuthRule              [5] PTCGroupAuthRule OPTIONAL,</w:t>
      </w:r>
    </w:p>
    <w:p w14:paraId="1E694AD9" w14:textId="77777777" w:rsidR="00FE429E" w:rsidRDefault="00FE429E" w:rsidP="00FE429E">
      <w:pPr>
        <w:pStyle w:val="Code"/>
      </w:pPr>
      <w:r>
        <w:t xml:space="preserve">    pTCContactID                  [6] PTCTargetInformation OPTIONAL,</w:t>
      </w:r>
    </w:p>
    <w:p w14:paraId="4869356E" w14:textId="77777777" w:rsidR="00FE429E" w:rsidRDefault="00FE429E" w:rsidP="00FE429E">
      <w:pPr>
        <w:pStyle w:val="Code"/>
      </w:pPr>
      <w:r>
        <w:t xml:space="preserve">    pTCAccessPolicyFailure        [7] PTCAccessPolicyFailure OPTIONAL</w:t>
      </w:r>
    </w:p>
    <w:p w14:paraId="0733AB8F" w14:textId="77777777" w:rsidR="00FE429E" w:rsidRDefault="00FE429E" w:rsidP="00FE429E">
      <w:pPr>
        <w:pStyle w:val="Code"/>
      </w:pPr>
      <w:r>
        <w:t>}</w:t>
      </w:r>
    </w:p>
    <w:p w14:paraId="64494452" w14:textId="77777777" w:rsidR="00FE429E" w:rsidRDefault="00FE429E" w:rsidP="00FE429E">
      <w:pPr>
        <w:pStyle w:val="Code"/>
      </w:pPr>
    </w:p>
    <w:p w14:paraId="69CEE08B" w14:textId="77777777" w:rsidR="00FE429E" w:rsidRDefault="00FE429E" w:rsidP="00FE429E">
      <w:pPr>
        <w:pStyle w:val="CodeHeader"/>
      </w:pPr>
      <w:r>
        <w:t>-- =========</w:t>
      </w:r>
    </w:p>
    <w:p w14:paraId="40891DC5" w14:textId="77777777" w:rsidR="00FE429E" w:rsidRDefault="00FE429E" w:rsidP="00FE429E">
      <w:pPr>
        <w:pStyle w:val="CodeHeader"/>
      </w:pPr>
      <w:r>
        <w:t>-- PTC CCPDU</w:t>
      </w:r>
    </w:p>
    <w:p w14:paraId="6747F045" w14:textId="77777777" w:rsidR="00FE429E" w:rsidRDefault="00FE429E" w:rsidP="00FE429E">
      <w:pPr>
        <w:pStyle w:val="Code"/>
      </w:pPr>
      <w:r>
        <w:t>-- =========</w:t>
      </w:r>
    </w:p>
    <w:p w14:paraId="4DD981E0" w14:textId="77777777" w:rsidR="00FE429E" w:rsidRDefault="00FE429E" w:rsidP="00FE429E">
      <w:pPr>
        <w:pStyle w:val="Code"/>
      </w:pPr>
    </w:p>
    <w:p w14:paraId="2C583D0D" w14:textId="77777777" w:rsidR="00FE429E" w:rsidRDefault="00FE429E" w:rsidP="00FE429E">
      <w:pPr>
        <w:pStyle w:val="Code"/>
      </w:pPr>
      <w:r>
        <w:t>PTCCCPDU ::= OCTET STRING</w:t>
      </w:r>
    </w:p>
    <w:p w14:paraId="502AEAEC" w14:textId="77777777" w:rsidR="00FE429E" w:rsidRDefault="00FE429E" w:rsidP="00FE429E">
      <w:pPr>
        <w:pStyle w:val="Code"/>
      </w:pPr>
    </w:p>
    <w:p w14:paraId="1983395A" w14:textId="77777777" w:rsidR="00FE429E" w:rsidRDefault="00FE429E" w:rsidP="00FE429E">
      <w:pPr>
        <w:pStyle w:val="CodeHeader"/>
      </w:pPr>
      <w:r>
        <w:t>-- =================</w:t>
      </w:r>
    </w:p>
    <w:p w14:paraId="5A3BEE76" w14:textId="77777777" w:rsidR="00FE429E" w:rsidRDefault="00FE429E" w:rsidP="00FE429E">
      <w:pPr>
        <w:pStyle w:val="CodeHeader"/>
      </w:pPr>
      <w:r>
        <w:t>-- 5G PTC parameters</w:t>
      </w:r>
    </w:p>
    <w:p w14:paraId="48380A9F" w14:textId="77777777" w:rsidR="00FE429E" w:rsidRDefault="00FE429E" w:rsidP="00FE429E">
      <w:pPr>
        <w:pStyle w:val="Code"/>
      </w:pPr>
      <w:r>
        <w:t>-- =================</w:t>
      </w:r>
    </w:p>
    <w:p w14:paraId="28FC42DD" w14:textId="77777777" w:rsidR="00FE429E" w:rsidRDefault="00FE429E" w:rsidP="00FE429E">
      <w:pPr>
        <w:pStyle w:val="Code"/>
      </w:pPr>
    </w:p>
    <w:p w14:paraId="709DEE9A" w14:textId="77777777" w:rsidR="00FE429E" w:rsidRDefault="00FE429E" w:rsidP="00FE429E">
      <w:pPr>
        <w:pStyle w:val="Code"/>
      </w:pPr>
      <w:r>
        <w:t>PTCRegistrationRequest  ::= ENUMERATED</w:t>
      </w:r>
    </w:p>
    <w:p w14:paraId="75D76D5F" w14:textId="77777777" w:rsidR="00FE429E" w:rsidRDefault="00FE429E" w:rsidP="00FE429E">
      <w:pPr>
        <w:pStyle w:val="Code"/>
      </w:pPr>
      <w:r>
        <w:t>{</w:t>
      </w:r>
    </w:p>
    <w:p w14:paraId="648BD736" w14:textId="77777777" w:rsidR="00FE429E" w:rsidRDefault="00FE429E" w:rsidP="00FE429E">
      <w:pPr>
        <w:pStyle w:val="Code"/>
      </w:pPr>
      <w:r>
        <w:t xml:space="preserve">    register(1),</w:t>
      </w:r>
    </w:p>
    <w:p w14:paraId="63CC1CA4" w14:textId="77777777" w:rsidR="00FE429E" w:rsidRDefault="00FE429E" w:rsidP="00FE429E">
      <w:pPr>
        <w:pStyle w:val="Code"/>
      </w:pPr>
      <w:r>
        <w:t xml:space="preserve">    reRegister(2),</w:t>
      </w:r>
    </w:p>
    <w:p w14:paraId="28739A3E" w14:textId="77777777" w:rsidR="00FE429E" w:rsidRDefault="00FE429E" w:rsidP="00FE429E">
      <w:pPr>
        <w:pStyle w:val="Code"/>
      </w:pPr>
      <w:r>
        <w:t xml:space="preserve">    deRegister(3)</w:t>
      </w:r>
    </w:p>
    <w:p w14:paraId="75F10E1E" w14:textId="77777777" w:rsidR="00FE429E" w:rsidRDefault="00FE429E" w:rsidP="00FE429E">
      <w:pPr>
        <w:pStyle w:val="Code"/>
      </w:pPr>
      <w:r>
        <w:t>}</w:t>
      </w:r>
    </w:p>
    <w:p w14:paraId="3BB78DAF" w14:textId="77777777" w:rsidR="00FE429E" w:rsidRDefault="00FE429E" w:rsidP="00FE429E">
      <w:pPr>
        <w:pStyle w:val="Code"/>
      </w:pPr>
    </w:p>
    <w:p w14:paraId="0BC344ED" w14:textId="77777777" w:rsidR="00FE429E" w:rsidRDefault="00FE429E" w:rsidP="00FE429E">
      <w:pPr>
        <w:pStyle w:val="Code"/>
      </w:pPr>
      <w:r>
        <w:t>PTCRegistrationOutcome  ::= ENUMERATED</w:t>
      </w:r>
    </w:p>
    <w:p w14:paraId="5D37DD1C" w14:textId="77777777" w:rsidR="00FE429E" w:rsidRDefault="00FE429E" w:rsidP="00FE429E">
      <w:pPr>
        <w:pStyle w:val="Code"/>
      </w:pPr>
      <w:r>
        <w:t>{</w:t>
      </w:r>
    </w:p>
    <w:p w14:paraId="432A7109" w14:textId="77777777" w:rsidR="00FE429E" w:rsidRDefault="00FE429E" w:rsidP="00FE429E">
      <w:pPr>
        <w:pStyle w:val="Code"/>
      </w:pPr>
      <w:r>
        <w:t xml:space="preserve">    success(1),</w:t>
      </w:r>
    </w:p>
    <w:p w14:paraId="4E3F3565" w14:textId="77777777" w:rsidR="00FE429E" w:rsidRDefault="00FE429E" w:rsidP="00FE429E">
      <w:pPr>
        <w:pStyle w:val="Code"/>
      </w:pPr>
      <w:r>
        <w:t xml:space="preserve">    failure(2)</w:t>
      </w:r>
    </w:p>
    <w:p w14:paraId="69F03656" w14:textId="77777777" w:rsidR="00FE429E" w:rsidRDefault="00FE429E" w:rsidP="00FE429E">
      <w:pPr>
        <w:pStyle w:val="Code"/>
      </w:pPr>
      <w:r>
        <w:t>}</w:t>
      </w:r>
    </w:p>
    <w:p w14:paraId="3F61687E" w14:textId="77777777" w:rsidR="00FE429E" w:rsidRDefault="00FE429E" w:rsidP="00FE429E">
      <w:pPr>
        <w:pStyle w:val="Code"/>
      </w:pPr>
    </w:p>
    <w:p w14:paraId="16F28F27" w14:textId="77777777" w:rsidR="00FE429E" w:rsidRDefault="00FE429E" w:rsidP="00FE429E">
      <w:pPr>
        <w:pStyle w:val="Code"/>
      </w:pPr>
      <w:r>
        <w:t>PTCSessionEndCause  ::= ENUMERATED</w:t>
      </w:r>
    </w:p>
    <w:p w14:paraId="726A9BCA" w14:textId="77777777" w:rsidR="00FE429E" w:rsidRDefault="00FE429E" w:rsidP="00FE429E">
      <w:pPr>
        <w:pStyle w:val="Code"/>
      </w:pPr>
      <w:r>
        <w:t>{</w:t>
      </w:r>
    </w:p>
    <w:p w14:paraId="7EE77F4D" w14:textId="77777777" w:rsidR="00FE429E" w:rsidRDefault="00FE429E" w:rsidP="00FE429E">
      <w:pPr>
        <w:pStyle w:val="Code"/>
      </w:pPr>
      <w:r>
        <w:t xml:space="preserve">    initiaterLeavesSession(1),</w:t>
      </w:r>
    </w:p>
    <w:p w14:paraId="120BB4F8" w14:textId="77777777" w:rsidR="00FE429E" w:rsidRDefault="00FE429E" w:rsidP="00FE429E">
      <w:pPr>
        <w:pStyle w:val="Code"/>
      </w:pPr>
      <w:r>
        <w:t xml:space="preserve">    definedParticipantLeaves(2),</w:t>
      </w:r>
    </w:p>
    <w:p w14:paraId="662A5BA4" w14:textId="77777777" w:rsidR="00FE429E" w:rsidRDefault="00FE429E" w:rsidP="00FE429E">
      <w:pPr>
        <w:pStyle w:val="Code"/>
      </w:pPr>
      <w:r>
        <w:t xml:space="preserve">    numberOfParticipants(3),</w:t>
      </w:r>
    </w:p>
    <w:p w14:paraId="020AA2B6" w14:textId="77777777" w:rsidR="00FE429E" w:rsidRDefault="00FE429E" w:rsidP="00FE429E">
      <w:pPr>
        <w:pStyle w:val="Code"/>
      </w:pPr>
      <w:r>
        <w:t xml:space="preserve">    sessionTimerExpired(4),</w:t>
      </w:r>
    </w:p>
    <w:p w14:paraId="6D10C474" w14:textId="77777777" w:rsidR="00FE429E" w:rsidRDefault="00FE429E" w:rsidP="00FE429E">
      <w:pPr>
        <w:pStyle w:val="Code"/>
      </w:pPr>
      <w:r>
        <w:t xml:space="preserve">    pTCSpeechInactive(5),</w:t>
      </w:r>
    </w:p>
    <w:p w14:paraId="374D9A05" w14:textId="77777777" w:rsidR="00FE429E" w:rsidRDefault="00FE429E" w:rsidP="00FE429E">
      <w:pPr>
        <w:pStyle w:val="Code"/>
      </w:pPr>
      <w:r>
        <w:t xml:space="preserve">    allMediaTypesInactive(6)</w:t>
      </w:r>
    </w:p>
    <w:p w14:paraId="371A7062" w14:textId="77777777" w:rsidR="00FE429E" w:rsidRDefault="00FE429E" w:rsidP="00FE429E">
      <w:pPr>
        <w:pStyle w:val="Code"/>
      </w:pPr>
      <w:r>
        <w:t>}</w:t>
      </w:r>
    </w:p>
    <w:p w14:paraId="0C562CC8" w14:textId="77777777" w:rsidR="00FE429E" w:rsidRDefault="00FE429E" w:rsidP="00FE429E">
      <w:pPr>
        <w:pStyle w:val="Code"/>
      </w:pPr>
    </w:p>
    <w:p w14:paraId="6100AB94" w14:textId="77777777" w:rsidR="00FE429E" w:rsidRDefault="00FE429E" w:rsidP="00FE429E">
      <w:pPr>
        <w:pStyle w:val="Code"/>
      </w:pPr>
      <w:r>
        <w:t>PTCTargetInformation  ::= SEQUENCE</w:t>
      </w:r>
    </w:p>
    <w:p w14:paraId="71C32C12" w14:textId="77777777" w:rsidR="00FE429E" w:rsidRDefault="00FE429E" w:rsidP="00FE429E">
      <w:pPr>
        <w:pStyle w:val="Code"/>
      </w:pPr>
      <w:r>
        <w:t>{</w:t>
      </w:r>
    </w:p>
    <w:p w14:paraId="677EB08A" w14:textId="77777777" w:rsidR="00FE429E" w:rsidRDefault="00FE429E" w:rsidP="00FE429E">
      <w:pPr>
        <w:pStyle w:val="Code"/>
      </w:pPr>
      <w:r>
        <w:t xml:space="preserve">    identifiers                [1] SEQUENCE SIZE(1..MAX) OF PTCIdentifiers</w:t>
      </w:r>
    </w:p>
    <w:p w14:paraId="02477DAC" w14:textId="77777777" w:rsidR="00FE429E" w:rsidRDefault="00FE429E" w:rsidP="00FE429E">
      <w:pPr>
        <w:pStyle w:val="Code"/>
      </w:pPr>
      <w:r>
        <w:t>}</w:t>
      </w:r>
    </w:p>
    <w:p w14:paraId="0BACD34E" w14:textId="77777777" w:rsidR="00FE429E" w:rsidRDefault="00FE429E" w:rsidP="00FE429E">
      <w:pPr>
        <w:pStyle w:val="Code"/>
      </w:pPr>
    </w:p>
    <w:p w14:paraId="00330413" w14:textId="77777777" w:rsidR="00FE429E" w:rsidRDefault="00FE429E" w:rsidP="00FE429E">
      <w:pPr>
        <w:pStyle w:val="Code"/>
      </w:pPr>
      <w:r>
        <w:t>PTCIdentifiers  ::= CHOICE</w:t>
      </w:r>
    </w:p>
    <w:p w14:paraId="403001DE" w14:textId="77777777" w:rsidR="00FE429E" w:rsidRDefault="00FE429E" w:rsidP="00FE429E">
      <w:pPr>
        <w:pStyle w:val="Code"/>
      </w:pPr>
      <w:r>
        <w:t>{</w:t>
      </w:r>
    </w:p>
    <w:p w14:paraId="0CC47C58" w14:textId="77777777" w:rsidR="00FE429E" w:rsidRDefault="00FE429E" w:rsidP="00FE429E">
      <w:pPr>
        <w:pStyle w:val="Code"/>
      </w:pPr>
      <w:r>
        <w:t xml:space="preserve">    mCPTTID                    [1] UTF8String,</w:t>
      </w:r>
    </w:p>
    <w:p w14:paraId="68E2FD01" w14:textId="77777777" w:rsidR="00FE429E" w:rsidRDefault="00FE429E" w:rsidP="00FE429E">
      <w:pPr>
        <w:pStyle w:val="Code"/>
      </w:pPr>
      <w:r>
        <w:t xml:space="preserve">    instanceIdentifierURN      [2] UTF8String,</w:t>
      </w:r>
    </w:p>
    <w:p w14:paraId="671102AD" w14:textId="77777777" w:rsidR="00FE429E" w:rsidRDefault="00FE429E" w:rsidP="00FE429E">
      <w:pPr>
        <w:pStyle w:val="Code"/>
      </w:pPr>
      <w:r>
        <w:t xml:space="preserve">    pTCChatGroupID             [3] PTCChatGroupID,</w:t>
      </w:r>
    </w:p>
    <w:p w14:paraId="12A09598" w14:textId="77777777" w:rsidR="00FE429E" w:rsidRDefault="00FE429E" w:rsidP="00FE429E">
      <w:pPr>
        <w:pStyle w:val="Code"/>
      </w:pPr>
      <w:r>
        <w:t xml:space="preserve">    iMPU                       [4] IMPU,</w:t>
      </w:r>
    </w:p>
    <w:p w14:paraId="3597AD87" w14:textId="77777777" w:rsidR="00FE429E" w:rsidRDefault="00FE429E" w:rsidP="00FE429E">
      <w:pPr>
        <w:pStyle w:val="Code"/>
      </w:pPr>
      <w:r>
        <w:t xml:space="preserve">    iMPI                       [5] IMPI</w:t>
      </w:r>
    </w:p>
    <w:p w14:paraId="16E8EE8F" w14:textId="77777777" w:rsidR="00FE429E" w:rsidRDefault="00FE429E" w:rsidP="00FE429E">
      <w:pPr>
        <w:pStyle w:val="Code"/>
      </w:pPr>
      <w:r>
        <w:t>}</w:t>
      </w:r>
    </w:p>
    <w:p w14:paraId="0114A79D" w14:textId="77777777" w:rsidR="00FE429E" w:rsidRDefault="00FE429E" w:rsidP="00FE429E">
      <w:pPr>
        <w:pStyle w:val="Code"/>
      </w:pPr>
    </w:p>
    <w:p w14:paraId="106EE657" w14:textId="77777777" w:rsidR="00FE429E" w:rsidRDefault="00FE429E" w:rsidP="00FE429E">
      <w:pPr>
        <w:pStyle w:val="Code"/>
      </w:pPr>
      <w:r>
        <w:t>PTCSessionInfo  ::= SEQUENCE</w:t>
      </w:r>
    </w:p>
    <w:p w14:paraId="098742D8" w14:textId="77777777" w:rsidR="00FE429E" w:rsidRDefault="00FE429E" w:rsidP="00FE429E">
      <w:pPr>
        <w:pStyle w:val="Code"/>
      </w:pPr>
      <w:r>
        <w:t>{</w:t>
      </w:r>
    </w:p>
    <w:p w14:paraId="251C1008" w14:textId="77777777" w:rsidR="00FE429E" w:rsidRDefault="00FE429E" w:rsidP="00FE429E">
      <w:pPr>
        <w:pStyle w:val="Code"/>
      </w:pPr>
      <w:r>
        <w:t xml:space="preserve">    pTCSessionURI              [1] UTF8String,</w:t>
      </w:r>
    </w:p>
    <w:p w14:paraId="409FBD8A" w14:textId="77777777" w:rsidR="00FE429E" w:rsidRDefault="00FE429E" w:rsidP="00FE429E">
      <w:pPr>
        <w:pStyle w:val="Code"/>
      </w:pPr>
      <w:r>
        <w:t xml:space="preserve">    pTCSessionType             [2] PTCSessionType</w:t>
      </w:r>
    </w:p>
    <w:p w14:paraId="4B3722EC" w14:textId="77777777" w:rsidR="00FE429E" w:rsidRDefault="00FE429E" w:rsidP="00FE429E">
      <w:pPr>
        <w:pStyle w:val="Code"/>
      </w:pPr>
      <w:r>
        <w:t>}</w:t>
      </w:r>
    </w:p>
    <w:p w14:paraId="1D439A58" w14:textId="77777777" w:rsidR="00FE429E" w:rsidRDefault="00FE429E" w:rsidP="00FE429E">
      <w:pPr>
        <w:pStyle w:val="Code"/>
      </w:pPr>
    </w:p>
    <w:p w14:paraId="4584D6F1" w14:textId="77777777" w:rsidR="00FE429E" w:rsidRDefault="00FE429E" w:rsidP="00FE429E">
      <w:pPr>
        <w:pStyle w:val="Code"/>
      </w:pPr>
      <w:r>
        <w:t>PTCSessionType  ::= ENUMERATED</w:t>
      </w:r>
    </w:p>
    <w:p w14:paraId="1436C581" w14:textId="77777777" w:rsidR="00FE429E" w:rsidRDefault="00FE429E" w:rsidP="00FE429E">
      <w:pPr>
        <w:pStyle w:val="Code"/>
      </w:pPr>
      <w:r>
        <w:t>{</w:t>
      </w:r>
    </w:p>
    <w:p w14:paraId="14439333" w14:textId="77777777" w:rsidR="00FE429E" w:rsidRDefault="00FE429E" w:rsidP="00FE429E">
      <w:pPr>
        <w:pStyle w:val="Code"/>
      </w:pPr>
      <w:r>
        <w:t xml:space="preserve">    ondemand(1),</w:t>
      </w:r>
    </w:p>
    <w:p w14:paraId="7F72BAE1" w14:textId="77777777" w:rsidR="00FE429E" w:rsidRDefault="00FE429E" w:rsidP="00FE429E">
      <w:pPr>
        <w:pStyle w:val="Code"/>
      </w:pPr>
      <w:r>
        <w:lastRenderedPageBreak/>
        <w:t xml:space="preserve">    preEstablished(2),</w:t>
      </w:r>
    </w:p>
    <w:p w14:paraId="6F784225" w14:textId="77777777" w:rsidR="00FE429E" w:rsidRDefault="00FE429E" w:rsidP="00FE429E">
      <w:pPr>
        <w:pStyle w:val="Code"/>
      </w:pPr>
      <w:r>
        <w:t xml:space="preserve">    adhoc(3),</w:t>
      </w:r>
    </w:p>
    <w:p w14:paraId="738E81BF" w14:textId="77777777" w:rsidR="00FE429E" w:rsidRDefault="00FE429E" w:rsidP="00FE429E">
      <w:pPr>
        <w:pStyle w:val="Code"/>
      </w:pPr>
      <w:r>
        <w:t xml:space="preserve">    prearranged(4),</w:t>
      </w:r>
    </w:p>
    <w:p w14:paraId="3D14636A" w14:textId="77777777" w:rsidR="00FE429E" w:rsidRDefault="00FE429E" w:rsidP="00FE429E">
      <w:pPr>
        <w:pStyle w:val="Code"/>
      </w:pPr>
      <w:r>
        <w:t xml:space="preserve">    groupSession(5)</w:t>
      </w:r>
    </w:p>
    <w:p w14:paraId="5236AA0E" w14:textId="77777777" w:rsidR="00FE429E" w:rsidRDefault="00FE429E" w:rsidP="00FE429E">
      <w:pPr>
        <w:pStyle w:val="Code"/>
      </w:pPr>
      <w:r>
        <w:t>}</w:t>
      </w:r>
    </w:p>
    <w:p w14:paraId="1626BF0B" w14:textId="77777777" w:rsidR="00FE429E" w:rsidRDefault="00FE429E" w:rsidP="00FE429E">
      <w:pPr>
        <w:pStyle w:val="Code"/>
      </w:pPr>
    </w:p>
    <w:p w14:paraId="677BC84F" w14:textId="77777777" w:rsidR="00FE429E" w:rsidRDefault="00FE429E" w:rsidP="00FE429E">
      <w:pPr>
        <w:pStyle w:val="Code"/>
      </w:pPr>
      <w:r>
        <w:t>MultipleParticipantPresenceStatus  ::= SEQUENCE OF PTCParticipantPresenceStatus</w:t>
      </w:r>
    </w:p>
    <w:p w14:paraId="12C06B33" w14:textId="77777777" w:rsidR="00FE429E" w:rsidRDefault="00FE429E" w:rsidP="00FE429E">
      <w:pPr>
        <w:pStyle w:val="Code"/>
      </w:pPr>
    </w:p>
    <w:p w14:paraId="7ADD3799" w14:textId="77777777" w:rsidR="00FE429E" w:rsidRDefault="00FE429E" w:rsidP="00FE429E">
      <w:pPr>
        <w:pStyle w:val="Code"/>
      </w:pPr>
      <w:r>
        <w:t>PTCParticipantPresenceStatus  ::= SEQUENCE</w:t>
      </w:r>
    </w:p>
    <w:p w14:paraId="13AAF201" w14:textId="77777777" w:rsidR="00FE429E" w:rsidRDefault="00FE429E" w:rsidP="00FE429E">
      <w:pPr>
        <w:pStyle w:val="Code"/>
      </w:pPr>
      <w:r>
        <w:t>{</w:t>
      </w:r>
    </w:p>
    <w:p w14:paraId="2012C8F0" w14:textId="77777777" w:rsidR="00FE429E" w:rsidRDefault="00FE429E" w:rsidP="00FE429E">
      <w:pPr>
        <w:pStyle w:val="Code"/>
      </w:pPr>
      <w:r>
        <w:t xml:space="preserve">    presenceID                 [1] PTCTargetInformation,</w:t>
      </w:r>
    </w:p>
    <w:p w14:paraId="0BB357FD" w14:textId="77777777" w:rsidR="00FE429E" w:rsidRDefault="00FE429E" w:rsidP="00FE429E">
      <w:pPr>
        <w:pStyle w:val="Code"/>
      </w:pPr>
      <w:r>
        <w:t xml:space="preserve">    presenceType               [2] PTCPresenceType,</w:t>
      </w:r>
    </w:p>
    <w:p w14:paraId="7A432C3F" w14:textId="77777777" w:rsidR="00FE429E" w:rsidRDefault="00FE429E" w:rsidP="00FE429E">
      <w:pPr>
        <w:pStyle w:val="Code"/>
      </w:pPr>
      <w:r>
        <w:t xml:space="preserve">    presenceStatus             [3] BOOLEAN</w:t>
      </w:r>
    </w:p>
    <w:p w14:paraId="7E055496" w14:textId="77777777" w:rsidR="00FE429E" w:rsidRDefault="00FE429E" w:rsidP="00FE429E">
      <w:pPr>
        <w:pStyle w:val="Code"/>
      </w:pPr>
      <w:r>
        <w:t>}</w:t>
      </w:r>
    </w:p>
    <w:p w14:paraId="2D8AE751" w14:textId="77777777" w:rsidR="00FE429E" w:rsidRDefault="00FE429E" w:rsidP="00FE429E">
      <w:pPr>
        <w:pStyle w:val="Code"/>
      </w:pPr>
    </w:p>
    <w:p w14:paraId="44D8ECC3" w14:textId="77777777" w:rsidR="00FE429E" w:rsidRDefault="00FE429E" w:rsidP="00FE429E">
      <w:pPr>
        <w:pStyle w:val="Code"/>
      </w:pPr>
      <w:r>
        <w:t>PTCPresenceType  ::= ENUMERATED</w:t>
      </w:r>
    </w:p>
    <w:p w14:paraId="50FFC29D" w14:textId="77777777" w:rsidR="00FE429E" w:rsidRDefault="00FE429E" w:rsidP="00FE429E">
      <w:pPr>
        <w:pStyle w:val="Code"/>
      </w:pPr>
      <w:r>
        <w:t>{</w:t>
      </w:r>
    </w:p>
    <w:p w14:paraId="7ED9EFB3" w14:textId="77777777" w:rsidR="00FE429E" w:rsidRDefault="00FE429E" w:rsidP="00FE429E">
      <w:pPr>
        <w:pStyle w:val="Code"/>
      </w:pPr>
      <w:r>
        <w:t xml:space="preserve">    pTCClient(1),</w:t>
      </w:r>
    </w:p>
    <w:p w14:paraId="09CDB119" w14:textId="77777777" w:rsidR="00FE429E" w:rsidRDefault="00FE429E" w:rsidP="00FE429E">
      <w:pPr>
        <w:pStyle w:val="Code"/>
      </w:pPr>
      <w:r>
        <w:t xml:space="preserve">    pTCGroup(2)</w:t>
      </w:r>
    </w:p>
    <w:p w14:paraId="330FC45B" w14:textId="77777777" w:rsidR="00FE429E" w:rsidRDefault="00FE429E" w:rsidP="00FE429E">
      <w:pPr>
        <w:pStyle w:val="Code"/>
      </w:pPr>
      <w:r>
        <w:t>}</w:t>
      </w:r>
    </w:p>
    <w:p w14:paraId="7EEC9A57" w14:textId="77777777" w:rsidR="00FE429E" w:rsidRDefault="00FE429E" w:rsidP="00FE429E">
      <w:pPr>
        <w:pStyle w:val="Code"/>
      </w:pPr>
    </w:p>
    <w:p w14:paraId="55EA0027" w14:textId="77777777" w:rsidR="00FE429E" w:rsidRDefault="00FE429E" w:rsidP="00FE429E">
      <w:pPr>
        <w:pStyle w:val="Code"/>
      </w:pPr>
      <w:r>
        <w:t>PTCPreEstStatus  ::= ENUMERATED</w:t>
      </w:r>
    </w:p>
    <w:p w14:paraId="0D14BE73" w14:textId="77777777" w:rsidR="00FE429E" w:rsidRDefault="00FE429E" w:rsidP="00FE429E">
      <w:pPr>
        <w:pStyle w:val="Code"/>
      </w:pPr>
      <w:r>
        <w:t>{</w:t>
      </w:r>
    </w:p>
    <w:p w14:paraId="6FDAF2ED" w14:textId="77777777" w:rsidR="00FE429E" w:rsidRDefault="00FE429E" w:rsidP="00FE429E">
      <w:pPr>
        <w:pStyle w:val="Code"/>
      </w:pPr>
      <w:r>
        <w:t xml:space="preserve">    established(1),</w:t>
      </w:r>
    </w:p>
    <w:p w14:paraId="3DA6744B" w14:textId="77777777" w:rsidR="00FE429E" w:rsidRDefault="00FE429E" w:rsidP="00FE429E">
      <w:pPr>
        <w:pStyle w:val="Code"/>
      </w:pPr>
      <w:r>
        <w:t xml:space="preserve">    modified(2),</w:t>
      </w:r>
    </w:p>
    <w:p w14:paraId="35C84760" w14:textId="77777777" w:rsidR="00FE429E" w:rsidRDefault="00FE429E" w:rsidP="00FE429E">
      <w:pPr>
        <w:pStyle w:val="Code"/>
      </w:pPr>
      <w:r>
        <w:t xml:space="preserve">    released(3)</w:t>
      </w:r>
    </w:p>
    <w:p w14:paraId="5F66F774" w14:textId="77777777" w:rsidR="00FE429E" w:rsidRDefault="00FE429E" w:rsidP="00FE429E">
      <w:pPr>
        <w:pStyle w:val="Code"/>
      </w:pPr>
      <w:r>
        <w:t>}</w:t>
      </w:r>
    </w:p>
    <w:p w14:paraId="0C300538" w14:textId="77777777" w:rsidR="00FE429E" w:rsidRDefault="00FE429E" w:rsidP="00FE429E">
      <w:pPr>
        <w:pStyle w:val="Code"/>
      </w:pPr>
    </w:p>
    <w:p w14:paraId="2944F449" w14:textId="77777777" w:rsidR="00FE429E" w:rsidRDefault="00FE429E" w:rsidP="00FE429E">
      <w:pPr>
        <w:pStyle w:val="Code"/>
      </w:pPr>
      <w:r>
        <w:t>RTPSetting  ::= SEQUENCE</w:t>
      </w:r>
    </w:p>
    <w:p w14:paraId="555C5E2C" w14:textId="77777777" w:rsidR="00FE429E" w:rsidRDefault="00FE429E" w:rsidP="00FE429E">
      <w:pPr>
        <w:pStyle w:val="Code"/>
      </w:pPr>
      <w:r>
        <w:t>{</w:t>
      </w:r>
    </w:p>
    <w:p w14:paraId="5395AD07" w14:textId="77777777" w:rsidR="00FE429E" w:rsidRDefault="00FE429E" w:rsidP="00FE429E">
      <w:pPr>
        <w:pStyle w:val="Code"/>
      </w:pPr>
      <w:r>
        <w:t xml:space="preserve">    iPAddress                  [1] IPAddress,</w:t>
      </w:r>
    </w:p>
    <w:p w14:paraId="301BC6BA" w14:textId="77777777" w:rsidR="00FE429E" w:rsidRDefault="00FE429E" w:rsidP="00FE429E">
      <w:pPr>
        <w:pStyle w:val="Code"/>
      </w:pPr>
      <w:r>
        <w:t xml:space="preserve">    portNumber                 [2] PortNumber</w:t>
      </w:r>
    </w:p>
    <w:p w14:paraId="34A3979A" w14:textId="77777777" w:rsidR="00FE429E" w:rsidRDefault="00FE429E" w:rsidP="00FE429E">
      <w:pPr>
        <w:pStyle w:val="Code"/>
      </w:pPr>
      <w:r>
        <w:t>}</w:t>
      </w:r>
    </w:p>
    <w:p w14:paraId="02FBB41C" w14:textId="77777777" w:rsidR="00FE429E" w:rsidRDefault="00FE429E" w:rsidP="00FE429E">
      <w:pPr>
        <w:pStyle w:val="Code"/>
      </w:pPr>
    </w:p>
    <w:p w14:paraId="0D393C64" w14:textId="77777777" w:rsidR="00FE429E" w:rsidRDefault="00FE429E" w:rsidP="00FE429E">
      <w:pPr>
        <w:pStyle w:val="Code"/>
      </w:pPr>
      <w:r>
        <w:t>PTCIDList  ::= SEQUENCE</w:t>
      </w:r>
    </w:p>
    <w:p w14:paraId="67CE6DDE" w14:textId="77777777" w:rsidR="00FE429E" w:rsidRDefault="00FE429E" w:rsidP="00FE429E">
      <w:pPr>
        <w:pStyle w:val="Code"/>
      </w:pPr>
      <w:r>
        <w:t>{</w:t>
      </w:r>
    </w:p>
    <w:p w14:paraId="7559CE8E" w14:textId="77777777" w:rsidR="00FE429E" w:rsidRDefault="00FE429E" w:rsidP="00FE429E">
      <w:pPr>
        <w:pStyle w:val="Code"/>
      </w:pPr>
      <w:r>
        <w:t xml:space="preserve">    pTCPartyID                 [1] PTCTargetInformation,</w:t>
      </w:r>
    </w:p>
    <w:p w14:paraId="1156043E" w14:textId="77777777" w:rsidR="00FE429E" w:rsidRDefault="00FE429E" w:rsidP="00FE429E">
      <w:pPr>
        <w:pStyle w:val="Code"/>
      </w:pPr>
      <w:r>
        <w:t xml:space="preserve">    pTCChatGroupID             [2] PTCChatGroupID</w:t>
      </w:r>
    </w:p>
    <w:p w14:paraId="2BED6C4E" w14:textId="77777777" w:rsidR="00FE429E" w:rsidRDefault="00FE429E" w:rsidP="00FE429E">
      <w:pPr>
        <w:pStyle w:val="Code"/>
      </w:pPr>
      <w:r>
        <w:t>}</w:t>
      </w:r>
    </w:p>
    <w:p w14:paraId="4E60C580" w14:textId="77777777" w:rsidR="00FE429E" w:rsidRDefault="00FE429E" w:rsidP="00FE429E">
      <w:pPr>
        <w:pStyle w:val="Code"/>
      </w:pPr>
    </w:p>
    <w:p w14:paraId="71859F2E" w14:textId="77777777" w:rsidR="00FE429E" w:rsidRDefault="00FE429E" w:rsidP="00FE429E">
      <w:pPr>
        <w:pStyle w:val="Code"/>
      </w:pPr>
      <w:r>
        <w:t>PTCChatGroupID  ::= SEQUENCE</w:t>
      </w:r>
    </w:p>
    <w:p w14:paraId="2E38A631" w14:textId="77777777" w:rsidR="00FE429E" w:rsidRDefault="00FE429E" w:rsidP="00FE429E">
      <w:pPr>
        <w:pStyle w:val="Code"/>
      </w:pPr>
      <w:r>
        <w:t>{</w:t>
      </w:r>
    </w:p>
    <w:p w14:paraId="4E4C70A7" w14:textId="77777777" w:rsidR="00FE429E" w:rsidRDefault="00FE429E" w:rsidP="00FE429E">
      <w:pPr>
        <w:pStyle w:val="Code"/>
      </w:pPr>
      <w:r>
        <w:t xml:space="preserve">    groupIdentity              [1] UTF8String</w:t>
      </w:r>
    </w:p>
    <w:p w14:paraId="658AA21D" w14:textId="77777777" w:rsidR="00FE429E" w:rsidRDefault="00FE429E" w:rsidP="00FE429E">
      <w:pPr>
        <w:pStyle w:val="Code"/>
      </w:pPr>
      <w:r>
        <w:t>}</w:t>
      </w:r>
    </w:p>
    <w:p w14:paraId="127A1E83" w14:textId="77777777" w:rsidR="00FE429E" w:rsidRDefault="00FE429E" w:rsidP="00FE429E">
      <w:pPr>
        <w:pStyle w:val="Code"/>
      </w:pPr>
    </w:p>
    <w:p w14:paraId="71F1313F" w14:textId="77777777" w:rsidR="00FE429E" w:rsidRDefault="00FE429E" w:rsidP="00FE429E">
      <w:pPr>
        <w:pStyle w:val="Code"/>
      </w:pPr>
      <w:r>
        <w:t>PTCFloorActivity  ::= ENUMERATED</w:t>
      </w:r>
    </w:p>
    <w:p w14:paraId="4CFB3DCA" w14:textId="77777777" w:rsidR="00FE429E" w:rsidRDefault="00FE429E" w:rsidP="00FE429E">
      <w:pPr>
        <w:pStyle w:val="Code"/>
      </w:pPr>
      <w:r>
        <w:t>{</w:t>
      </w:r>
    </w:p>
    <w:p w14:paraId="5D7E4A9E" w14:textId="77777777" w:rsidR="00FE429E" w:rsidRDefault="00FE429E" w:rsidP="00FE429E">
      <w:pPr>
        <w:pStyle w:val="Code"/>
      </w:pPr>
      <w:r>
        <w:t xml:space="preserve">    tBCPRequest(1),</w:t>
      </w:r>
    </w:p>
    <w:p w14:paraId="5101803D" w14:textId="77777777" w:rsidR="00FE429E" w:rsidRDefault="00FE429E" w:rsidP="00FE429E">
      <w:pPr>
        <w:pStyle w:val="Code"/>
      </w:pPr>
      <w:r>
        <w:t xml:space="preserve">    tBCPGranted(2),</w:t>
      </w:r>
    </w:p>
    <w:p w14:paraId="41A19321" w14:textId="77777777" w:rsidR="00FE429E" w:rsidRDefault="00FE429E" w:rsidP="00FE429E">
      <w:pPr>
        <w:pStyle w:val="Code"/>
      </w:pPr>
      <w:r>
        <w:t xml:space="preserve">    tBCPDeny(3),</w:t>
      </w:r>
    </w:p>
    <w:p w14:paraId="6E963333" w14:textId="77777777" w:rsidR="00FE429E" w:rsidRDefault="00FE429E" w:rsidP="00FE429E">
      <w:pPr>
        <w:pStyle w:val="Code"/>
      </w:pPr>
      <w:r>
        <w:t xml:space="preserve">    tBCPIdle(4),</w:t>
      </w:r>
    </w:p>
    <w:p w14:paraId="1337200B" w14:textId="77777777" w:rsidR="00FE429E" w:rsidRDefault="00FE429E" w:rsidP="00FE429E">
      <w:pPr>
        <w:pStyle w:val="Code"/>
      </w:pPr>
      <w:r>
        <w:t xml:space="preserve">    tBCPTaken(5),</w:t>
      </w:r>
    </w:p>
    <w:p w14:paraId="44D50ADB" w14:textId="77777777" w:rsidR="00FE429E" w:rsidRDefault="00FE429E" w:rsidP="00FE429E">
      <w:pPr>
        <w:pStyle w:val="Code"/>
      </w:pPr>
      <w:r>
        <w:t xml:space="preserve">    tBCPRevoke(6),</w:t>
      </w:r>
    </w:p>
    <w:p w14:paraId="3C0E4AA0" w14:textId="77777777" w:rsidR="00FE429E" w:rsidRDefault="00FE429E" w:rsidP="00FE429E">
      <w:pPr>
        <w:pStyle w:val="Code"/>
      </w:pPr>
      <w:r>
        <w:t xml:space="preserve">    tBCPQueued(7),</w:t>
      </w:r>
    </w:p>
    <w:p w14:paraId="0B51B884" w14:textId="77777777" w:rsidR="00FE429E" w:rsidRDefault="00FE429E" w:rsidP="00FE429E">
      <w:pPr>
        <w:pStyle w:val="Code"/>
      </w:pPr>
      <w:r>
        <w:t xml:space="preserve">    tBCPRelease(8)</w:t>
      </w:r>
    </w:p>
    <w:p w14:paraId="59205201" w14:textId="77777777" w:rsidR="00FE429E" w:rsidRDefault="00FE429E" w:rsidP="00FE429E">
      <w:pPr>
        <w:pStyle w:val="Code"/>
      </w:pPr>
      <w:r>
        <w:t>}</w:t>
      </w:r>
    </w:p>
    <w:p w14:paraId="47F6D717" w14:textId="77777777" w:rsidR="00FE429E" w:rsidRDefault="00FE429E" w:rsidP="00FE429E">
      <w:pPr>
        <w:pStyle w:val="Code"/>
      </w:pPr>
    </w:p>
    <w:p w14:paraId="63A66851" w14:textId="77777777" w:rsidR="00FE429E" w:rsidRDefault="00FE429E" w:rsidP="00FE429E">
      <w:pPr>
        <w:pStyle w:val="Code"/>
      </w:pPr>
      <w:r>
        <w:t>PTCTBPriorityLevel  ::= ENUMERATED</w:t>
      </w:r>
    </w:p>
    <w:p w14:paraId="01FCD8E6" w14:textId="77777777" w:rsidR="00FE429E" w:rsidRDefault="00FE429E" w:rsidP="00FE429E">
      <w:pPr>
        <w:pStyle w:val="Code"/>
      </w:pPr>
      <w:r>
        <w:t>{</w:t>
      </w:r>
    </w:p>
    <w:p w14:paraId="5C19B17D" w14:textId="77777777" w:rsidR="00FE429E" w:rsidRDefault="00FE429E" w:rsidP="00FE429E">
      <w:pPr>
        <w:pStyle w:val="Code"/>
      </w:pPr>
      <w:r>
        <w:t xml:space="preserve">    preEmptive(1),</w:t>
      </w:r>
    </w:p>
    <w:p w14:paraId="60BB029E" w14:textId="77777777" w:rsidR="00FE429E" w:rsidRDefault="00FE429E" w:rsidP="00FE429E">
      <w:pPr>
        <w:pStyle w:val="Code"/>
      </w:pPr>
      <w:r>
        <w:t xml:space="preserve">    highPriority(2),</w:t>
      </w:r>
    </w:p>
    <w:p w14:paraId="0160620F" w14:textId="77777777" w:rsidR="00FE429E" w:rsidRDefault="00FE429E" w:rsidP="00FE429E">
      <w:pPr>
        <w:pStyle w:val="Code"/>
      </w:pPr>
      <w:r>
        <w:t xml:space="preserve">    normalPriority(3),</w:t>
      </w:r>
    </w:p>
    <w:p w14:paraId="699E9A2F" w14:textId="77777777" w:rsidR="00FE429E" w:rsidRDefault="00FE429E" w:rsidP="00FE429E">
      <w:pPr>
        <w:pStyle w:val="Code"/>
      </w:pPr>
      <w:r>
        <w:t xml:space="preserve">    listenOnly(4)</w:t>
      </w:r>
    </w:p>
    <w:p w14:paraId="048DFAE2" w14:textId="77777777" w:rsidR="00FE429E" w:rsidRDefault="00FE429E" w:rsidP="00FE429E">
      <w:pPr>
        <w:pStyle w:val="Code"/>
      </w:pPr>
      <w:r>
        <w:t>}</w:t>
      </w:r>
    </w:p>
    <w:p w14:paraId="55DE6E11" w14:textId="77777777" w:rsidR="00FE429E" w:rsidRDefault="00FE429E" w:rsidP="00FE429E">
      <w:pPr>
        <w:pStyle w:val="Code"/>
      </w:pPr>
    </w:p>
    <w:p w14:paraId="51316455" w14:textId="77777777" w:rsidR="00FE429E" w:rsidRDefault="00FE429E" w:rsidP="00FE429E">
      <w:pPr>
        <w:pStyle w:val="Code"/>
      </w:pPr>
      <w:r>
        <w:t>PTCTBReasonCode  ::= ENUMERATED</w:t>
      </w:r>
    </w:p>
    <w:p w14:paraId="6EE2E8C4" w14:textId="77777777" w:rsidR="00FE429E" w:rsidRDefault="00FE429E" w:rsidP="00FE429E">
      <w:pPr>
        <w:pStyle w:val="Code"/>
      </w:pPr>
      <w:r>
        <w:t>{</w:t>
      </w:r>
    </w:p>
    <w:p w14:paraId="1208A9E2" w14:textId="77777777" w:rsidR="00FE429E" w:rsidRDefault="00FE429E" w:rsidP="00FE429E">
      <w:pPr>
        <w:pStyle w:val="Code"/>
      </w:pPr>
      <w:r>
        <w:t xml:space="preserve">    noQueuingAllowed(1),</w:t>
      </w:r>
    </w:p>
    <w:p w14:paraId="7169EE2F" w14:textId="77777777" w:rsidR="00FE429E" w:rsidRDefault="00FE429E" w:rsidP="00FE429E">
      <w:pPr>
        <w:pStyle w:val="Code"/>
      </w:pPr>
      <w:r>
        <w:t xml:space="preserve">    oneParticipantSession(2),</w:t>
      </w:r>
    </w:p>
    <w:p w14:paraId="07E36BED" w14:textId="77777777" w:rsidR="00FE429E" w:rsidRDefault="00FE429E" w:rsidP="00FE429E">
      <w:pPr>
        <w:pStyle w:val="Code"/>
      </w:pPr>
      <w:r>
        <w:t xml:space="preserve">    listenOnly(3),</w:t>
      </w:r>
    </w:p>
    <w:p w14:paraId="3AB01779" w14:textId="77777777" w:rsidR="00FE429E" w:rsidRDefault="00FE429E" w:rsidP="00FE429E">
      <w:pPr>
        <w:pStyle w:val="Code"/>
      </w:pPr>
      <w:r>
        <w:t xml:space="preserve">    exceededMaxDuration(4),</w:t>
      </w:r>
    </w:p>
    <w:p w14:paraId="10815587" w14:textId="77777777" w:rsidR="00FE429E" w:rsidRDefault="00FE429E" w:rsidP="00FE429E">
      <w:pPr>
        <w:pStyle w:val="Code"/>
      </w:pPr>
      <w:r>
        <w:t xml:space="preserve">    tBPrevented(5)</w:t>
      </w:r>
    </w:p>
    <w:p w14:paraId="4CBAC3FB" w14:textId="77777777" w:rsidR="00FE429E" w:rsidRDefault="00FE429E" w:rsidP="00FE429E">
      <w:pPr>
        <w:pStyle w:val="Code"/>
      </w:pPr>
      <w:r>
        <w:t>}</w:t>
      </w:r>
    </w:p>
    <w:p w14:paraId="33FD46E8" w14:textId="77777777" w:rsidR="00FE429E" w:rsidRDefault="00FE429E" w:rsidP="00FE429E">
      <w:pPr>
        <w:pStyle w:val="Code"/>
      </w:pPr>
    </w:p>
    <w:p w14:paraId="1695FA24" w14:textId="77777777" w:rsidR="00FE429E" w:rsidRDefault="00FE429E" w:rsidP="00FE429E">
      <w:pPr>
        <w:pStyle w:val="Code"/>
      </w:pPr>
      <w:r>
        <w:t>PTCListManagementType  ::= ENUMERATED</w:t>
      </w:r>
    </w:p>
    <w:p w14:paraId="12A9F1FA" w14:textId="77777777" w:rsidR="00FE429E" w:rsidRDefault="00FE429E" w:rsidP="00FE429E">
      <w:pPr>
        <w:pStyle w:val="Code"/>
      </w:pPr>
      <w:r>
        <w:t>{</w:t>
      </w:r>
    </w:p>
    <w:p w14:paraId="1CB4AE75" w14:textId="77777777" w:rsidR="00FE429E" w:rsidRDefault="00FE429E" w:rsidP="00FE429E">
      <w:pPr>
        <w:pStyle w:val="Code"/>
      </w:pPr>
      <w:r>
        <w:t xml:space="preserve">  contactListManagementAttempt(1),</w:t>
      </w:r>
    </w:p>
    <w:p w14:paraId="5A957F8A" w14:textId="77777777" w:rsidR="00FE429E" w:rsidRDefault="00FE429E" w:rsidP="00FE429E">
      <w:pPr>
        <w:pStyle w:val="Code"/>
      </w:pPr>
      <w:r>
        <w:t xml:space="preserve">  groupListManagementAttempt(2),</w:t>
      </w:r>
    </w:p>
    <w:p w14:paraId="344AC473" w14:textId="77777777" w:rsidR="00FE429E" w:rsidRDefault="00FE429E" w:rsidP="00FE429E">
      <w:pPr>
        <w:pStyle w:val="Code"/>
      </w:pPr>
      <w:r>
        <w:lastRenderedPageBreak/>
        <w:t xml:space="preserve">  contactListManagementResult(3),</w:t>
      </w:r>
    </w:p>
    <w:p w14:paraId="335F3829" w14:textId="77777777" w:rsidR="00FE429E" w:rsidRDefault="00FE429E" w:rsidP="00FE429E">
      <w:pPr>
        <w:pStyle w:val="Code"/>
      </w:pPr>
      <w:r>
        <w:t xml:space="preserve">  groupListManagementResult(4),</w:t>
      </w:r>
    </w:p>
    <w:p w14:paraId="66FA4233" w14:textId="77777777" w:rsidR="00FE429E" w:rsidRDefault="00FE429E" w:rsidP="00FE429E">
      <w:pPr>
        <w:pStyle w:val="Code"/>
      </w:pPr>
      <w:r>
        <w:t xml:space="preserve">  requestUnsuccessful(5)</w:t>
      </w:r>
    </w:p>
    <w:p w14:paraId="29CA9F68" w14:textId="77777777" w:rsidR="00FE429E" w:rsidRDefault="00FE429E" w:rsidP="00FE429E">
      <w:pPr>
        <w:pStyle w:val="Code"/>
      </w:pPr>
      <w:r>
        <w:t>}</w:t>
      </w:r>
    </w:p>
    <w:p w14:paraId="5D521C71" w14:textId="77777777" w:rsidR="00FE429E" w:rsidRDefault="00FE429E" w:rsidP="00FE429E">
      <w:pPr>
        <w:pStyle w:val="Code"/>
      </w:pPr>
    </w:p>
    <w:p w14:paraId="3219F5B7" w14:textId="77777777" w:rsidR="00FE429E" w:rsidRDefault="00FE429E" w:rsidP="00FE429E">
      <w:pPr>
        <w:pStyle w:val="Code"/>
      </w:pPr>
    </w:p>
    <w:p w14:paraId="28F43F14" w14:textId="77777777" w:rsidR="00FE429E" w:rsidRDefault="00FE429E" w:rsidP="00FE429E">
      <w:pPr>
        <w:pStyle w:val="Code"/>
      </w:pPr>
      <w:r>
        <w:t>PTCListManagementAction  ::= ENUMERATED</w:t>
      </w:r>
    </w:p>
    <w:p w14:paraId="3D24B4B0" w14:textId="77777777" w:rsidR="00FE429E" w:rsidRDefault="00FE429E" w:rsidP="00FE429E">
      <w:pPr>
        <w:pStyle w:val="Code"/>
      </w:pPr>
      <w:r>
        <w:t>{</w:t>
      </w:r>
    </w:p>
    <w:p w14:paraId="44349649" w14:textId="77777777" w:rsidR="00FE429E" w:rsidRDefault="00FE429E" w:rsidP="00FE429E">
      <w:pPr>
        <w:pStyle w:val="Code"/>
      </w:pPr>
      <w:r>
        <w:t xml:space="preserve">  create(1),</w:t>
      </w:r>
    </w:p>
    <w:p w14:paraId="307639E6" w14:textId="77777777" w:rsidR="00FE429E" w:rsidRDefault="00FE429E" w:rsidP="00FE429E">
      <w:pPr>
        <w:pStyle w:val="Code"/>
      </w:pPr>
      <w:r>
        <w:t xml:space="preserve">  modify(2),</w:t>
      </w:r>
    </w:p>
    <w:p w14:paraId="4297FC0E" w14:textId="77777777" w:rsidR="00FE429E" w:rsidRDefault="00FE429E" w:rsidP="00FE429E">
      <w:pPr>
        <w:pStyle w:val="Code"/>
      </w:pPr>
      <w:r>
        <w:t xml:space="preserve">  retrieve(3),</w:t>
      </w:r>
    </w:p>
    <w:p w14:paraId="5BAD7435" w14:textId="77777777" w:rsidR="00FE429E" w:rsidRDefault="00FE429E" w:rsidP="00FE429E">
      <w:pPr>
        <w:pStyle w:val="Code"/>
      </w:pPr>
      <w:r>
        <w:t xml:space="preserve">  delete(4),</w:t>
      </w:r>
    </w:p>
    <w:p w14:paraId="28500E44" w14:textId="77777777" w:rsidR="00FE429E" w:rsidRDefault="00FE429E" w:rsidP="00FE429E">
      <w:pPr>
        <w:pStyle w:val="Code"/>
      </w:pPr>
      <w:r>
        <w:t xml:space="preserve">  notify(5)</w:t>
      </w:r>
    </w:p>
    <w:p w14:paraId="22400798" w14:textId="77777777" w:rsidR="00FE429E" w:rsidRDefault="00FE429E" w:rsidP="00FE429E">
      <w:pPr>
        <w:pStyle w:val="Code"/>
      </w:pPr>
      <w:r>
        <w:t>}</w:t>
      </w:r>
    </w:p>
    <w:p w14:paraId="0D70113D" w14:textId="77777777" w:rsidR="00FE429E" w:rsidRDefault="00FE429E" w:rsidP="00FE429E">
      <w:pPr>
        <w:pStyle w:val="Code"/>
      </w:pPr>
    </w:p>
    <w:p w14:paraId="1F51FB6C" w14:textId="77777777" w:rsidR="00FE429E" w:rsidRDefault="00FE429E" w:rsidP="00FE429E">
      <w:pPr>
        <w:pStyle w:val="Code"/>
      </w:pPr>
      <w:r>
        <w:t>PTCAccessPolicyType  ::= ENUMERATED</w:t>
      </w:r>
    </w:p>
    <w:p w14:paraId="272722CC" w14:textId="77777777" w:rsidR="00FE429E" w:rsidRDefault="00FE429E" w:rsidP="00FE429E">
      <w:pPr>
        <w:pStyle w:val="Code"/>
      </w:pPr>
      <w:r>
        <w:t>{</w:t>
      </w:r>
    </w:p>
    <w:p w14:paraId="236EA74E" w14:textId="77777777" w:rsidR="00FE429E" w:rsidRDefault="00FE429E" w:rsidP="00FE429E">
      <w:pPr>
        <w:pStyle w:val="Code"/>
      </w:pPr>
      <w:r>
        <w:t xml:space="preserve">    pTCUserAccessPolicyAttempt(1),</w:t>
      </w:r>
    </w:p>
    <w:p w14:paraId="671521D7" w14:textId="77777777" w:rsidR="00FE429E" w:rsidRDefault="00FE429E" w:rsidP="00FE429E">
      <w:pPr>
        <w:pStyle w:val="Code"/>
      </w:pPr>
      <w:r>
        <w:t xml:space="preserve">    groupAuthorizationRulesAttempt(2),</w:t>
      </w:r>
    </w:p>
    <w:p w14:paraId="30C03263" w14:textId="77777777" w:rsidR="00FE429E" w:rsidRDefault="00FE429E" w:rsidP="00FE429E">
      <w:pPr>
        <w:pStyle w:val="Code"/>
      </w:pPr>
      <w:r>
        <w:t xml:space="preserve">    pTCUserAccessPolicyQuery(3),</w:t>
      </w:r>
    </w:p>
    <w:p w14:paraId="5859CE6A" w14:textId="77777777" w:rsidR="00FE429E" w:rsidRDefault="00FE429E" w:rsidP="00FE429E">
      <w:pPr>
        <w:pStyle w:val="Code"/>
      </w:pPr>
      <w:r>
        <w:t xml:space="preserve">    groupAuthorizationRulesQuery(4),</w:t>
      </w:r>
    </w:p>
    <w:p w14:paraId="0850992B" w14:textId="77777777" w:rsidR="00FE429E" w:rsidRDefault="00FE429E" w:rsidP="00FE429E">
      <w:pPr>
        <w:pStyle w:val="Code"/>
      </w:pPr>
      <w:r>
        <w:t xml:space="preserve">    pTCUserAccessPolicyResult(5),</w:t>
      </w:r>
    </w:p>
    <w:p w14:paraId="1710C63D" w14:textId="77777777" w:rsidR="00FE429E" w:rsidRDefault="00FE429E" w:rsidP="00FE429E">
      <w:pPr>
        <w:pStyle w:val="Code"/>
      </w:pPr>
      <w:r>
        <w:t xml:space="preserve">    groupAuthorizationRulesResult(6),</w:t>
      </w:r>
    </w:p>
    <w:p w14:paraId="7991CDCD" w14:textId="77777777" w:rsidR="00FE429E" w:rsidRDefault="00FE429E" w:rsidP="00FE429E">
      <w:pPr>
        <w:pStyle w:val="Code"/>
      </w:pPr>
      <w:r>
        <w:t xml:space="preserve">    requestUnsuccessful(7)</w:t>
      </w:r>
    </w:p>
    <w:p w14:paraId="699121CA" w14:textId="77777777" w:rsidR="00FE429E" w:rsidRDefault="00FE429E" w:rsidP="00FE429E">
      <w:pPr>
        <w:pStyle w:val="Code"/>
      </w:pPr>
      <w:r>
        <w:t>}</w:t>
      </w:r>
    </w:p>
    <w:p w14:paraId="7FCA2702" w14:textId="77777777" w:rsidR="00FE429E" w:rsidRDefault="00FE429E" w:rsidP="00FE429E">
      <w:pPr>
        <w:pStyle w:val="Code"/>
      </w:pPr>
    </w:p>
    <w:p w14:paraId="094775C2" w14:textId="77777777" w:rsidR="00FE429E" w:rsidRDefault="00FE429E" w:rsidP="00FE429E">
      <w:pPr>
        <w:pStyle w:val="Code"/>
      </w:pPr>
      <w:r>
        <w:t>PTCUserAccessPolicy  ::= ENUMERATED</w:t>
      </w:r>
    </w:p>
    <w:p w14:paraId="157D5B09" w14:textId="77777777" w:rsidR="00FE429E" w:rsidRDefault="00FE429E" w:rsidP="00FE429E">
      <w:pPr>
        <w:pStyle w:val="Code"/>
      </w:pPr>
      <w:r>
        <w:t>{</w:t>
      </w:r>
    </w:p>
    <w:p w14:paraId="051A2DA8" w14:textId="77777777" w:rsidR="00FE429E" w:rsidRDefault="00FE429E" w:rsidP="00FE429E">
      <w:pPr>
        <w:pStyle w:val="Code"/>
      </w:pPr>
      <w:r>
        <w:t xml:space="preserve">    allowIncomingPTCSessionRequest(1),</w:t>
      </w:r>
    </w:p>
    <w:p w14:paraId="58564126" w14:textId="77777777" w:rsidR="00FE429E" w:rsidRDefault="00FE429E" w:rsidP="00FE429E">
      <w:pPr>
        <w:pStyle w:val="Code"/>
      </w:pPr>
      <w:r>
        <w:t xml:space="preserve">    blockIncomingPTCSessionRequest(2),</w:t>
      </w:r>
    </w:p>
    <w:p w14:paraId="000E34B6" w14:textId="77777777" w:rsidR="00FE429E" w:rsidRDefault="00FE429E" w:rsidP="00FE429E">
      <w:pPr>
        <w:pStyle w:val="Code"/>
      </w:pPr>
      <w:r>
        <w:t xml:space="preserve">    allowAutoAnswerMode(3),</w:t>
      </w:r>
    </w:p>
    <w:p w14:paraId="3C08DECB" w14:textId="77777777" w:rsidR="00FE429E" w:rsidRDefault="00FE429E" w:rsidP="00FE429E">
      <w:pPr>
        <w:pStyle w:val="Code"/>
      </w:pPr>
      <w:r>
        <w:t xml:space="preserve">    allowOverrideManualAnswerMode(4)</w:t>
      </w:r>
    </w:p>
    <w:p w14:paraId="3B57DFD3" w14:textId="77777777" w:rsidR="00FE429E" w:rsidRDefault="00FE429E" w:rsidP="00FE429E">
      <w:pPr>
        <w:pStyle w:val="Code"/>
      </w:pPr>
      <w:r>
        <w:t>}</w:t>
      </w:r>
    </w:p>
    <w:p w14:paraId="35326D1B" w14:textId="77777777" w:rsidR="00FE429E" w:rsidRDefault="00FE429E" w:rsidP="00FE429E">
      <w:pPr>
        <w:pStyle w:val="Code"/>
      </w:pPr>
    </w:p>
    <w:p w14:paraId="6A907B46" w14:textId="77777777" w:rsidR="00FE429E" w:rsidRDefault="00FE429E" w:rsidP="00FE429E">
      <w:pPr>
        <w:pStyle w:val="Code"/>
      </w:pPr>
      <w:r>
        <w:t>PTCGroupAuthRule  ::= ENUMERATED</w:t>
      </w:r>
    </w:p>
    <w:p w14:paraId="43D61DCC" w14:textId="77777777" w:rsidR="00FE429E" w:rsidRDefault="00FE429E" w:rsidP="00FE429E">
      <w:pPr>
        <w:pStyle w:val="Code"/>
      </w:pPr>
      <w:r>
        <w:t>{</w:t>
      </w:r>
    </w:p>
    <w:p w14:paraId="0841EE22" w14:textId="77777777" w:rsidR="00FE429E" w:rsidRDefault="00FE429E" w:rsidP="00FE429E">
      <w:pPr>
        <w:pStyle w:val="Code"/>
      </w:pPr>
      <w:r>
        <w:t xml:space="preserve">    allowInitiatingPTCSession(1),</w:t>
      </w:r>
    </w:p>
    <w:p w14:paraId="64594BB7" w14:textId="77777777" w:rsidR="00FE429E" w:rsidRDefault="00FE429E" w:rsidP="00FE429E">
      <w:pPr>
        <w:pStyle w:val="Code"/>
      </w:pPr>
      <w:r>
        <w:t xml:space="preserve">    blockInitiatingPTCSession(2),</w:t>
      </w:r>
    </w:p>
    <w:p w14:paraId="50BAA29E" w14:textId="77777777" w:rsidR="00FE429E" w:rsidRDefault="00FE429E" w:rsidP="00FE429E">
      <w:pPr>
        <w:pStyle w:val="Code"/>
      </w:pPr>
      <w:r>
        <w:t xml:space="preserve">    allowJoiningPTCSession(3),</w:t>
      </w:r>
    </w:p>
    <w:p w14:paraId="22FD59E6" w14:textId="77777777" w:rsidR="00FE429E" w:rsidRDefault="00FE429E" w:rsidP="00FE429E">
      <w:pPr>
        <w:pStyle w:val="Code"/>
      </w:pPr>
      <w:r>
        <w:t xml:space="preserve">    blockJoiningPTCSession(4),</w:t>
      </w:r>
    </w:p>
    <w:p w14:paraId="6C6E7F81" w14:textId="77777777" w:rsidR="00FE429E" w:rsidRDefault="00FE429E" w:rsidP="00FE429E">
      <w:pPr>
        <w:pStyle w:val="Code"/>
      </w:pPr>
      <w:r>
        <w:t xml:space="preserve">    allowAddParticipants(5),</w:t>
      </w:r>
    </w:p>
    <w:p w14:paraId="661E657B" w14:textId="77777777" w:rsidR="00FE429E" w:rsidRDefault="00FE429E" w:rsidP="00FE429E">
      <w:pPr>
        <w:pStyle w:val="Code"/>
      </w:pPr>
      <w:r>
        <w:t xml:space="preserve">    blockAddParticipants(6),</w:t>
      </w:r>
    </w:p>
    <w:p w14:paraId="372815FF" w14:textId="77777777" w:rsidR="00FE429E" w:rsidRDefault="00FE429E" w:rsidP="00FE429E">
      <w:pPr>
        <w:pStyle w:val="Code"/>
      </w:pPr>
      <w:r>
        <w:t xml:space="preserve">    allowSubscriptionPTCSessionState(7),</w:t>
      </w:r>
    </w:p>
    <w:p w14:paraId="17E0AA36" w14:textId="77777777" w:rsidR="00FE429E" w:rsidRDefault="00FE429E" w:rsidP="00FE429E">
      <w:pPr>
        <w:pStyle w:val="Code"/>
      </w:pPr>
      <w:r>
        <w:t xml:space="preserve">    blockSubscriptionPTCSessionState(8),</w:t>
      </w:r>
    </w:p>
    <w:p w14:paraId="20EE938A" w14:textId="77777777" w:rsidR="00FE429E" w:rsidRDefault="00FE429E" w:rsidP="00FE429E">
      <w:pPr>
        <w:pStyle w:val="Code"/>
      </w:pPr>
      <w:r>
        <w:t xml:space="preserve">    allowAnonymity(9),</w:t>
      </w:r>
    </w:p>
    <w:p w14:paraId="7B9ED844" w14:textId="77777777" w:rsidR="00FE429E" w:rsidRDefault="00FE429E" w:rsidP="00FE429E">
      <w:pPr>
        <w:pStyle w:val="Code"/>
      </w:pPr>
      <w:r>
        <w:t xml:space="preserve">    forbidAnonymity(10)</w:t>
      </w:r>
    </w:p>
    <w:p w14:paraId="17DB9F51" w14:textId="77777777" w:rsidR="00FE429E" w:rsidRDefault="00FE429E" w:rsidP="00FE429E">
      <w:pPr>
        <w:pStyle w:val="Code"/>
      </w:pPr>
      <w:r>
        <w:t>}</w:t>
      </w:r>
    </w:p>
    <w:p w14:paraId="5F7BAE95" w14:textId="77777777" w:rsidR="00FE429E" w:rsidRDefault="00FE429E" w:rsidP="00FE429E">
      <w:pPr>
        <w:pStyle w:val="Code"/>
      </w:pPr>
    </w:p>
    <w:p w14:paraId="26E560E6" w14:textId="77777777" w:rsidR="00FE429E" w:rsidRDefault="00FE429E" w:rsidP="00FE429E">
      <w:pPr>
        <w:pStyle w:val="Code"/>
      </w:pPr>
      <w:r>
        <w:t>PTCFailureCode  ::= ENUMERATED</w:t>
      </w:r>
    </w:p>
    <w:p w14:paraId="48C31811" w14:textId="77777777" w:rsidR="00FE429E" w:rsidRDefault="00FE429E" w:rsidP="00FE429E">
      <w:pPr>
        <w:pStyle w:val="Code"/>
      </w:pPr>
      <w:r>
        <w:t>{</w:t>
      </w:r>
    </w:p>
    <w:p w14:paraId="7F7F2D12" w14:textId="77777777" w:rsidR="00FE429E" w:rsidRDefault="00FE429E" w:rsidP="00FE429E">
      <w:pPr>
        <w:pStyle w:val="Code"/>
      </w:pPr>
      <w:r>
        <w:t xml:space="preserve">    sessionCannotBeEstablished(1),</w:t>
      </w:r>
    </w:p>
    <w:p w14:paraId="4CF11721" w14:textId="77777777" w:rsidR="00FE429E" w:rsidRDefault="00FE429E" w:rsidP="00FE429E">
      <w:pPr>
        <w:pStyle w:val="Code"/>
      </w:pPr>
      <w:r>
        <w:t xml:space="preserve">    sessionCannotBeModified(2)</w:t>
      </w:r>
    </w:p>
    <w:p w14:paraId="5811361D" w14:textId="77777777" w:rsidR="00FE429E" w:rsidRDefault="00FE429E" w:rsidP="00FE429E">
      <w:pPr>
        <w:pStyle w:val="Code"/>
      </w:pPr>
      <w:r>
        <w:t>}</w:t>
      </w:r>
    </w:p>
    <w:p w14:paraId="2755CA4F" w14:textId="77777777" w:rsidR="00FE429E" w:rsidRDefault="00FE429E" w:rsidP="00FE429E">
      <w:pPr>
        <w:pStyle w:val="Code"/>
      </w:pPr>
    </w:p>
    <w:p w14:paraId="213EEF06" w14:textId="77777777" w:rsidR="00FE429E" w:rsidRDefault="00FE429E" w:rsidP="00FE429E">
      <w:pPr>
        <w:pStyle w:val="Code"/>
      </w:pPr>
      <w:r>
        <w:t>PTCListManagementFailure  ::= ENUMERATED</w:t>
      </w:r>
    </w:p>
    <w:p w14:paraId="0664871C" w14:textId="77777777" w:rsidR="00FE429E" w:rsidRDefault="00FE429E" w:rsidP="00FE429E">
      <w:pPr>
        <w:pStyle w:val="Code"/>
      </w:pPr>
      <w:r>
        <w:t>{</w:t>
      </w:r>
    </w:p>
    <w:p w14:paraId="599FED0D" w14:textId="77777777" w:rsidR="00FE429E" w:rsidRDefault="00FE429E" w:rsidP="00FE429E">
      <w:pPr>
        <w:pStyle w:val="Code"/>
      </w:pPr>
      <w:r>
        <w:t xml:space="preserve">    requestUnsuccessful(1),</w:t>
      </w:r>
    </w:p>
    <w:p w14:paraId="6755E82F" w14:textId="77777777" w:rsidR="00FE429E" w:rsidRDefault="00FE429E" w:rsidP="00FE429E">
      <w:pPr>
        <w:pStyle w:val="Code"/>
      </w:pPr>
      <w:r>
        <w:t xml:space="preserve">    requestUnknown(2)</w:t>
      </w:r>
    </w:p>
    <w:p w14:paraId="65B93275" w14:textId="77777777" w:rsidR="00FE429E" w:rsidRDefault="00FE429E" w:rsidP="00FE429E">
      <w:pPr>
        <w:pStyle w:val="Code"/>
      </w:pPr>
      <w:r>
        <w:t>}</w:t>
      </w:r>
    </w:p>
    <w:p w14:paraId="0CD1951D" w14:textId="77777777" w:rsidR="00FE429E" w:rsidRDefault="00FE429E" w:rsidP="00FE429E">
      <w:pPr>
        <w:pStyle w:val="Code"/>
      </w:pPr>
    </w:p>
    <w:p w14:paraId="5F522E82" w14:textId="77777777" w:rsidR="00FE429E" w:rsidRDefault="00FE429E" w:rsidP="00FE429E">
      <w:pPr>
        <w:pStyle w:val="Code"/>
      </w:pPr>
      <w:r>
        <w:t>PTCAccessPolicyFailure  ::= ENUMERATED</w:t>
      </w:r>
    </w:p>
    <w:p w14:paraId="6ECF1B2C" w14:textId="77777777" w:rsidR="00FE429E" w:rsidRDefault="00FE429E" w:rsidP="00FE429E">
      <w:pPr>
        <w:pStyle w:val="Code"/>
      </w:pPr>
      <w:r>
        <w:t>{</w:t>
      </w:r>
    </w:p>
    <w:p w14:paraId="1A52610C" w14:textId="77777777" w:rsidR="00FE429E" w:rsidRDefault="00FE429E" w:rsidP="00FE429E">
      <w:pPr>
        <w:pStyle w:val="Code"/>
      </w:pPr>
      <w:r>
        <w:t xml:space="preserve">    requestUnsuccessful(1),</w:t>
      </w:r>
    </w:p>
    <w:p w14:paraId="6561B8C9" w14:textId="77777777" w:rsidR="00FE429E" w:rsidRDefault="00FE429E" w:rsidP="00FE429E">
      <w:pPr>
        <w:pStyle w:val="Code"/>
      </w:pPr>
      <w:r>
        <w:t xml:space="preserve">    requestUnknown(2)</w:t>
      </w:r>
    </w:p>
    <w:p w14:paraId="70FAF665" w14:textId="77777777" w:rsidR="00FE429E" w:rsidRDefault="00FE429E" w:rsidP="00FE429E">
      <w:pPr>
        <w:pStyle w:val="Code"/>
      </w:pPr>
      <w:r>
        <w:t>}</w:t>
      </w:r>
    </w:p>
    <w:p w14:paraId="66CB78CD" w14:textId="77777777" w:rsidR="00FE429E" w:rsidRDefault="00FE429E" w:rsidP="00FE429E">
      <w:pPr>
        <w:pStyle w:val="CodeHeader"/>
      </w:pPr>
      <w:r>
        <w:t>-- ===============</w:t>
      </w:r>
    </w:p>
    <w:p w14:paraId="26E630E8" w14:textId="77777777" w:rsidR="00FE429E" w:rsidRDefault="00FE429E" w:rsidP="00FE429E">
      <w:pPr>
        <w:pStyle w:val="CodeHeader"/>
      </w:pPr>
      <w:r>
        <w:t>-- IMS definitions</w:t>
      </w:r>
    </w:p>
    <w:p w14:paraId="67EF055A" w14:textId="77777777" w:rsidR="00FE429E" w:rsidRDefault="00FE429E" w:rsidP="00FE429E">
      <w:pPr>
        <w:pStyle w:val="Code"/>
      </w:pPr>
      <w:r>
        <w:t>-- ===============</w:t>
      </w:r>
    </w:p>
    <w:p w14:paraId="57AD3C10" w14:textId="77777777" w:rsidR="00FE429E" w:rsidRDefault="00FE429E" w:rsidP="00FE429E">
      <w:pPr>
        <w:pStyle w:val="Code"/>
      </w:pPr>
    </w:p>
    <w:p w14:paraId="2BE62102" w14:textId="77777777" w:rsidR="00FE429E" w:rsidRDefault="00FE429E" w:rsidP="00FE429E">
      <w:pPr>
        <w:pStyle w:val="Code"/>
      </w:pPr>
      <w:r>
        <w:t>-- See clause 7.12.4.2.1 for details of this structure</w:t>
      </w:r>
    </w:p>
    <w:p w14:paraId="368D127C" w14:textId="77777777" w:rsidR="00FE429E" w:rsidRDefault="00FE429E" w:rsidP="00FE429E">
      <w:pPr>
        <w:pStyle w:val="Code"/>
      </w:pPr>
      <w:r>
        <w:t>IMSMessage ::= SEQUENCE</w:t>
      </w:r>
    </w:p>
    <w:p w14:paraId="5D0AE0D5" w14:textId="77777777" w:rsidR="00FE429E" w:rsidRDefault="00FE429E" w:rsidP="00FE429E">
      <w:pPr>
        <w:pStyle w:val="Code"/>
      </w:pPr>
      <w:r>
        <w:t>{</w:t>
      </w:r>
    </w:p>
    <w:p w14:paraId="056037A7" w14:textId="77777777" w:rsidR="00FE429E" w:rsidRDefault="00FE429E" w:rsidP="00FE429E">
      <w:pPr>
        <w:pStyle w:val="Code"/>
      </w:pPr>
      <w:r>
        <w:t xml:space="preserve">    payload               [1] IMSPayload,</w:t>
      </w:r>
    </w:p>
    <w:p w14:paraId="5743C733" w14:textId="77777777" w:rsidR="00FE429E" w:rsidRDefault="00FE429E" w:rsidP="00FE429E">
      <w:pPr>
        <w:pStyle w:val="Code"/>
      </w:pPr>
      <w:r>
        <w:t xml:space="preserve">    sessionDirection      [2] SessionDirection,</w:t>
      </w:r>
    </w:p>
    <w:p w14:paraId="5E3DDEF2" w14:textId="77777777" w:rsidR="00FE429E" w:rsidRDefault="00FE429E" w:rsidP="00FE429E">
      <w:pPr>
        <w:pStyle w:val="Code"/>
      </w:pPr>
      <w:r>
        <w:t xml:space="preserve">    voIPRoamingIndication [3] VoIPRoamingIndication OPTIONAL,</w:t>
      </w:r>
    </w:p>
    <w:p w14:paraId="069EC794" w14:textId="77777777" w:rsidR="00FE429E" w:rsidRDefault="00FE429E" w:rsidP="00FE429E">
      <w:pPr>
        <w:pStyle w:val="Code"/>
      </w:pPr>
      <w:r>
        <w:t xml:space="preserve">    location              [6] Location OPTIONAL</w:t>
      </w:r>
    </w:p>
    <w:p w14:paraId="145B2E31" w14:textId="77777777" w:rsidR="00FE429E" w:rsidRDefault="00FE429E" w:rsidP="00FE429E">
      <w:pPr>
        <w:pStyle w:val="Code"/>
      </w:pPr>
      <w:r>
        <w:t>}</w:t>
      </w:r>
    </w:p>
    <w:p w14:paraId="0907D4D6" w14:textId="77777777" w:rsidR="00FE429E" w:rsidRDefault="00FE429E" w:rsidP="00FE429E">
      <w:pPr>
        <w:pStyle w:val="Code"/>
      </w:pPr>
      <w:r>
        <w:t>-- See clause 7.12.4.2.2 for details of this structure</w:t>
      </w:r>
    </w:p>
    <w:p w14:paraId="0C7CD0B7" w14:textId="77777777" w:rsidR="00FE429E" w:rsidRDefault="00FE429E" w:rsidP="00FE429E">
      <w:pPr>
        <w:pStyle w:val="Code"/>
      </w:pPr>
      <w:r>
        <w:lastRenderedPageBreak/>
        <w:t>StartOfInterceptionForActiveIMSSession ::= SEQUENCE</w:t>
      </w:r>
    </w:p>
    <w:p w14:paraId="2B5FAE16" w14:textId="77777777" w:rsidR="00FE429E" w:rsidRDefault="00FE429E" w:rsidP="00FE429E">
      <w:pPr>
        <w:pStyle w:val="Code"/>
      </w:pPr>
      <w:r>
        <w:t>{</w:t>
      </w:r>
    </w:p>
    <w:p w14:paraId="10A63EE9" w14:textId="77777777" w:rsidR="00FE429E" w:rsidRDefault="00FE429E" w:rsidP="00FE429E">
      <w:pPr>
        <w:pStyle w:val="Code"/>
      </w:pPr>
      <w:r>
        <w:t xml:space="preserve">    originatingId         [1] SEQUENCE OF IMPU,</w:t>
      </w:r>
    </w:p>
    <w:p w14:paraId="54C83DF8" w14:textId="77777777" w:rsidR="00FE429E" w:rsidRDefault="00FE429E" w:rsidP="00FE429E">
      <w:pPr>
        <w:pStyle w:val="Code"/>
      </w:pPr>
      <w:r>
        <w:t xml:space="preserve">    terminatingId         [2] IMPU,</w:t>
      </w:r>
    </w:p>
    <w:p w14:paraId="20FE3E51" w14:textId="77777777" w:rsidR="00FE429E" w:rsidRDefault="00FE429E" w:rsidP="00FE429E">
      <w:pPr>
        <w:pStyle w:val="Code"/>
      </w:pPr>
      <w:r>
        <w:t xml:space="preserve">    sDPState              [3] SEQUENCE OF OCTET STRING OPTIONAL,</w:t>
      </w:r>
    </w:p>
    <w:p w14:paraId="54A9807E" w14:textId="77777777" w:rsidR="00FE429E" w:rsidRDefault="00FE429E" w:rsidP="00FE429E">
      <w:pPr>
        <w:pStyle w:val="Code"/>
      </w:pPr>
      <w:r>
        <w:t xml:space="preserve">    diversionIdentity     [4] IMPU OPTIONAL,</w:t>
      </w:r>
    </w:p>
    <w:p w14:paraId="05B33E2A" w14:textId="77777777" w:rsidR="00FE429E" w:rsidRDefault="00FE429E" w:rsidP="00FE429E">
      <w:pPr>
        <w:pStyle w:val="Code"/>
      </w:pPr>
      <w:r>
        <w:t xml:space="preserve">    voIPRoamingIndication [5] VoIPRoamingIndication OPTIONAL,</w:t>
      </w:r>
    </w:p>
    <w:p w14:paraId="4864834F" w14:textId="77777777" w:rsidR="00FE429E" w:rsidRDefault="00FE429E" w:rsidP="00FE429E">
      <w:pPr>
        <w:pStyle w:val="Code"/>
      </w:pPr>
      <w:r>
        <w:t xml:space="preserve">    location              [7] Location OPTIONAL</w:t>
      </w:r>
    </w:p>
    <w:p w14:paraId="530E546D" w14:textId="77777777" w:rsidR="00FE429E" w:rsidRDefault="00FE429E" w:rsidP="00FE429E">
      <w:pPr>
        <w:pStyle w:val="Code"/>
      </w:pPr>
      <w:r>
        <w:t>}</w:t>
      </w:r>
    </w:p>
    <w:p w14:paraId="67C9B48F" w14:textId="77777777" w:rsidR="00FE429E" w:rsidRDefault="00FE429E" w:rsidP="00FE429E">
      <w:pPr>
        <w:pStyle w:val="Code"/>
      </w:pPr>
    </w:p>
    <w:p w14:paraId="52BD853D" w14:textId="77777777" w:rsidR="00D13F61" w:rsidRDefault="00D13F61" w:rsidP="00D13F61">
      <w:pPr>
        <w:pStyle w:val="Code"/>
      </w:pPr>
      <w:r>
        <w:t>-- See clause 7.12.4.2.3 for the details.</w:t>
      </w:r>
    </w:p>
    <w:p w14:paraId="4BAD446F" w14:textId="77777777" w:rsidR="00D13F61" w:rsidRDefault="00D13F61" w:rsidP="00D13F61">
      <w:pPr>
        <w:pStyle w:val="Code"/>
      </w:pPr>
      <w:r>
        <w:t>IMSCCUnavailable ::= SEQUENCE</w:t>
      </w:r>
    </w:p>
    <w:p w14:paraId="512736E8" w14:textId="77777777" w:rsidR="00D13F61" w:rsidRDefault="00D13F61" w:rsidP="00D13F61">
      <w:pPr>
        <w:pStyle w:val="Code"/>
      </w:pPr>
      <w:r>
        <w:t>{</w:t>
      </w:r>
    </w:p>
    <w:p w14:paraId="0C9E7BAC" w14:textId="77777777" w:rsidR="00FE429E" w:rsidRDefault="00FE429E" w:rsidP="00FE429E">
      <w:pPr>
        <w:pStyle w:val="Code"/>
      </w:pPr>
      <w:r>
        <w:t xml:space="preserve">    cCUnavailableReason   [1] UTF8String,</w:t>
      </w:r>
    </w:p>
    <w:p w14:paraId="36FB3F4A" w14:textId="77777777" w:rsidR="00FE429E" w:rsidRDefault="00FE429E" w:rsidP="00FE429E">
      <w:pPr>
        <w:pStyle w:val="Code"/>
      </w:pPr>
      <w:r>
        <w:t xml:space="preserve">    sDPState              [2] OCTET STRING OPTIONAL</w:t>
      </w:r>
    </w:p>
    <w:p w14:paraId="5FB7D080" w14:textId="77777777" w:rsidR="00FE429E" w:rsidRDefault="00FE429E" w:rsidP="00FE429E">
      <w:pPr>
        <w:pStyle w:val="Code"/>
      </w:pPr>
      <w:r>
        <w:t>}</w:t>
      </w:r>
    </w:p>
    <w:p w14:paraId="29C69771" w14:textId="77777777" w:rsidR="00FE429E" w:rsidRDefault="00FE429E" w:rsidP="00FE429E">
      <w:pPr>
        <w:pStyle w:val="Code"/>
      </w:pPr>
    </w:p>
    <w:p w14:paraId="42AC94D4" w14:textId="77777777" w:rsidR="00FE429E" w:rsidRDefault="00FE429E" w:rsidP="00FE429E">
      <w:pPr>
        <w:pStyle w:val="CodeHeader"/>
      </w:pPr>
      <w:r>
        <w:t>-- =========</w:t>
      </w:r>
    </w:p>
    <w:p w14:paraId="71D66D7E" w14:textId="77777777" w:rsidR="00FE429E" w:rsidRDefault="00FE429E" w:rsidP="00FE429E">
      <w:pPr>
        <w:pStyle w:val="CodeHeader"/>
      </w:pPr>
      <w:r>
        <w:t>-- IMS CCPDU</w:t>
      </w:r>
    </w:p>
    <w:p w14:paraId="4A336ADE" w14:textId="77777777" w:rsidR="00FE429E" w:rsidRDefault="00FE429E" w:rsidP="00FE429E">
      <w:pPr>
        <w:pStyle w:val="Code"/>
      </w:pPr>
      <w:r>
        <w:t>-- =========</w:t>
      </w:r>
    </w:p>
    <w:p w14:paraId="3197964C" w14:textId="77777777" w:rsidR="00FE429E" w:rsidRDefault="00FE429E" w:rsidP="00FE429E">
      <w:pPr>
        <w:pStyle w:val="Code"/>
      </w:pPr>
    </w:p>
    <w:p w14:paraId="1F6DBEAC" w14:textId="77777777" w:rsidR="00FE429E" w:rsidRDefault="00FE429E" w:rsidP="00FE429E">
      <w:pPr>
        <w:pStyle w:val="Code"/>
      </w:pPr>
      <w:r>
        <w:t>IMSCCPDU ::= SEQUENCE</w:t>
      </w:r>
    </w:p>
    <w:p w14:paraId="503896E3" w14:textId="77777777" w:rsidR="00FE429E" w:rsidRDefault="00FE429E" w:rsidP="00FE429E">
      <w:pPr>
        <w:pStyle w:val="Code"/>
      </w:pPr>
      <w:r>
        <w:t>{</w:t>
      </w:r>
    </w:p>
    <w:p w14:paraId="26016A78" w14:textId="77777777" w:rsidR="00FE429E" w:rsidRDefault="00FE429E" w:rsidP="00FE429E">
      <w:pPr>
        <w:pStyle w:val="Code"/>
      </w:pPr>
      <w:r>
        <w:t xml:space="preserve">    payload [1] IMSCCPDUPayload,</w:t>
      </w:r>
    </w:p>
    <w:p w14:paraId="1F5E3591" w14:textId="77777777" w:rsidR="00FE429E" w:rsidRDefault="00FE429E" w:rsidP="00FE429E">
      <w:pPr>
        <w:pStyle w:val="Code"/>
      </w:pPr>
      <w:r>
        <w:t xml:space="preserve">    sDPInfo [2] OCTET STRING OPTIONAL</w:t>
      </w:r>
    </w:p>
    <w:p w14:paraId="7C39C973" w14:textId="77777777" w:rsidR="00FE429E" w:rsidRDefault="00FE429E" w:rsidP="00FE429E">
      <w:pPr>
        <w:pStyle w:val="Code"/>
      </w:pPr>
      <w:r>
        <w:t>}</w:t>
      </w:r>
    </w:p>
    <w:p w14:paraId="4FF22F72" w14:textId="77777777" w:rsidR="00FE429E" w:rsidRDefault="00FE429E" w:rsidP="00FE429E">
      <w:pPr>
        <w:pStyle w:val="Code"/>
      </w:pPr>
    </w:p>
    <w:p w14:paraId="19130D32" w14:textId="77777777" w:rsidR="00FE429E" w:rsidRDefault="00FE429E" w:rsidP="00FE429E">
      <w:pPr>
        <w:pStyle w:val="Code"/>
      </w:pPr>
      <w:r>
        <w:t>IMSCCPDUPayload ::= OCTET STRING</w:t>
      </w:r>
    </w:p>
    <w:p w14:paraId="0AEDF668" w14:textId="77777777" w:rsidR="00FE429E" w:rsidRDefault="00FE429E" w:rsidP="00FE429E">
      <w:pPr>
        <w:pStyle w:val="Code"/>
      </w:pPr>
    </w:p>
    <w:p w14:paraId="6612B2F2" w14:textId="77777777" w:rsidR="00FE429E" w:rsidRDefault="00FE429E" w:rsidP="00FE429E">
      <w:pPr>
        <w:pStyle w:val="CodeHeader"/>
      </w:pPr>
      <w:r>
        <w:t>-- ==============</w:t>
      </w:r>
    </w:p>
    <w:p w14:paraId="7667CC78" w14:textId="77777777" w:rsidR="00FE429E" w:rsidRDefault="00FE429E" w:rsidP="00FE429E">
      <w:pPr>
        <w:pStyle w:val="CodeHeader"/>
      </w:pPr>
      <w:r>
        <w:t>-- IMS parameters</w:t>
      </w:r>
    </w:p>
    <w:p w14:paraId="071C20A4" w14:textId="77777777" w:rsidR="00FE429E" w:rsidRDefault="00FE429E" w:rsidP="00FE429E">
      <w:pPr>
        <w:pStyle w:val="Code"/>
      </w:pPr>
      <w:r>
        <w:t>-- ==============</w:t>
      </w:r>
    </w:p>
    <w:p w14:paraId="5D1CEF98" w14:textId="77777777" w:rsidR="00FE429E" w:rsidRDefault="00FE429E" w:rsidP="00FE429E">
      <w:pPr>
        <w:pStyle w:val="Code"/>
      </w:pPr>
    </w:p>
    <w:p w14:paraId="3A208704" w14:textId="77777777" w:rsidR="00FE429E" w:rsidRDefault="00FE429E" w:rsidP="00FE429E">
      <w:pPr>
        <w:pStyle w:val="Code"/>
      </w:pPr>
      <w:r>
        <w:t>IMSPayload ::= CHOICE</w:t>
      </w:r>
    </w:p>
    <w:p w14:paraId="0CE87468" w14:textId="77777777" w:rsidR="00FE429E" w:rsidRDefault="00FE429E" w:rsidP="00FE429E">
      <w:pPr>
        <w:pStyle w:val="Code"/>
      </w:pPr>
      <w:r>
        <w:t>{</w:t>
      </w:r>
    </w:p>
    <w:p w14:paraId="4CC665FD" w14:textId="77777777" w:rsidR="00FE429E" w:rsidRDefault="00FE429E" w:rsidP="00FE429E">
      <w:pPr>
        <w:pStyle w:val="Code"/>
      </w:pPr>
      <w:r>
        <w:t xml:space="preserve">    encapsulatedSIPMessage            [1] SIPMessage</w:t>
      </w:r>
    </w:p>
    <w:p w14:paraId="72437B31" w14:textId="77777777" w:rsidR="00FE429E" w:rsidRDefault="00FE429E" w:rsidP="00FE429E">
      <w:pPr>
        <w:pStyle w:val="Code"/>
      </w:pPr>
      <w:r>
        <w:t>}</w:t>
      </w:r>
    </w:p>
    <w:p w14:paraId="21D9F04D" w14:textId="77777777" w:rsidR="00FE429E" w:rsidRDefault="00FE429E" w:rsidP="00FE429E">
      <w:pPr>
        <w:pStyle w:val="Code"/>
      </w:pPr>
    </w:p>
    <w:p w14:paraId="40E48A39" w14:textId="77777777" w:rsidR="00FE429E" w:rsidRDefault="00FE429E" w:rsidP="00FE429E">
      <w:pPr>
        <w:pStyle w:val="Code"/>
      </w:pPr>
      <w:r>
        <w:t>SIPMessage ::= SEQUENCE</w:t>
      </w:r>
    </w:p>
    <w:p w14:paraId="1A9774CA" w14:textId="77777777" w:rsidR="00FE429E" w:rsidRDefault="00FE429E" w:rsidP="00FE429E">
      <w:pPr>
        <w:pStyle w:val="Code"/>
      </w:pPr>
      <w:r>
        <w:t>{</w:t>
      </w:r>
    </w:p>
    <w:p w14:paraId="3F68392F" w14:textId="77777777" w:rsidR="00FE429E" w:rsidRDefault="00FE429E" w:rsidP="00FE429E">
      <w:pPr>
        <w:pStyle w:val="Code"/>
      </w:pPr>
      <w:r>
        <w:t xml:space="preserve">    iPSourceAddress       [1] IPAddress,</w:t>
      </w:r>
    </w:p>
    <w:p w14:paraId="1C6684B6" w14:textId="77777777" w:rsidR="00FE429E" w:rsidRDefault="00FE429E" w:rsidP="00FE429E">
      <w:pPr>
        <w:pStyle w:val="Code"/>
      </w:pPr>
      <w:r>
        <w:t xml:space="preserve">    iPDestinationAddress  [2] IPAddress,</w:t>
      </w:r>
    </w:p>
    <w:p w14:paraId="23FDFC48" w14:textId="77777777" w:rsidR="00FE429E" w:rsidRDefault="00FE429E" w:rsidP="00FE429E">
      <w:pPr>
        <w:pStyle w:val="Code"/>
      </w:pPr>
      <w:r>
        <w:t xml:space="preserve">    sIPContent            [3] OCTET STRING</w:t>
      </w:r>
    </w:p>
    <w:p w14:paraId="61C4188A" w14:textId="77777777" w:rsidR="00FE429E" w:rsidRDefault="00FE429E" w:rsidP="00FE429E">
      <w:pPr>
        <w:pStyle w:val="Code"/>
      </w:pPr>
      <w:r>
        <w:t>}</w:t>
      </w:r>
    </w:p>
    <w:p w14:paraId="3AEE63CA" w14:textId="77777777" w:rsidR="00FE429E" w:rsidRDefault="00FE429E" w:rsidP="00FE429E">
      <w:pPr>
        <w:pStyle w:val="Code"/>
      </w:pPr>
    </w:p>
    <w:p w14:paraId="6677074F" w14:textId="77777777" w:rsidR="00FE429E" w:rsidRDefault="00FE429E" w:rsidP="00FE429E">
      <w:pPr>
        <w:pStyle w:val="Code"/>
      </w:pPr>
      <w:r>
        <w:t>VoIPRoamingIndication ::= ENUMERATED</w:t>
      </w:r>
    </w:p>
    <w:p w14:paraId="7F60541C" w14:textId="77777777" w:rsidR="00FE429E" w:rsidRDefault="00FE429E" w:rsidP="00FE429E">
      <w:pPr>
        <w:pStyle w:val="Code"/>
      </w:pPr>
      <w:r>
        <w:t>{</w:t>
      </w:r>
    </w:p>
    <w:p w14:paraId="2D87C463" w14:textId="77777777" w:rsidR="00FE429E" w:rsidRDefault="00FE429E" w:rsidP="00FE429E">
      <w:pPr>
        <w:pStyle w:val="Code"/>
      </w:pPr>
      <w:r>
        <w:t xml:space="preserve">    roamingLBO(1),</w:t>
      </w:r>
    </w:p>
    <w:p w14:paraId="4C85DA83" w14:textId="77777777" w:rsidR="00FE429E" w:rsidRDefault="00FE429E" w:rsidP="00FE429E">
      <w:pPr>
        <w:pStyle w:val="Code"/>
      </w:pPr>
      <w:r>
        <w:t xml:space="preserve">    roamingS8HR(2),</w:t>
      </w:r>
    </w:p>
    <w:p w14:paraId="461CB78B" w14:textId="77777777" w:rsidR="00FE429E" w:rsidRDefault="00FE429E" w:rsidP="00FE429E">
      <w:pPr>
        <w:pStyle w:val="Code"/>
      </w:pPr>
      <w:r>
        <w:t xml:space="preserve">    roamingN9HR(3)</w:t>
      </w:r>
    </w:p>
    <w:p w14:paraId="56BA352C" w14:textId="77777777" w:rsidR="00FE429E" w:rsidRDefault="00FE429E" w:rsidP="00FE429E">
      <w:pPr>
        <w:pStyle w:val="Code"/>
      </w:pPr>
      <w:r>
        <w:t>}</w:t>
      </w:r>
    </w:p>
    <w:p w14:paraId="4096C57B" w14:textId="77777777" w:rsidR="00FE429E" w:rsidRDefault="00FE429E" w:rsidP="00FE429E">
      <w:pPr>
        <w:pStyle w:val="Code"/>
      </w:pPr>
    </w:p>
    <w:p w14:paraId="7322DA1F" w14:textId="77777777" w:rsidR="00FE429E" w:rsidRDefault="00FE429E" w:rsidP="00FE429E">
      <w:pPr>
        <w:pStyle w:val="Code"/>
      </w:pPr>
      <w:r>
        <w:t>SessionDirection ::= ENUMERATED</w:t>
      </w:r>
    </w:p>
    <w:p w14:paraId="1B16BA52" w14:textId="77777777" w:rsidR="00FE429E" w:rsidRDefault="00FE429E" w:rsidP="00FE429E">
      <w:pPr>
        <w:pStyle w:val="Code"/>
      </w:pPr>
      <w:r>
        <w:t>{</w:t>
      </w:r>
    </w:p>
    <w:p w14:paraId="51F6945C" w14:textId="77777777" w:rsidR="00FE429E" w:rsidRDefault="00FE429E" w:rsidP="00FE429E">
      <w:pPr>
        <w:pStyle w:val="Code"/>
      </w:pPr>
      <w:r>
        <w:t xml:space="preserve">    fromTarget(1),</w:t>
      </w:r>
    </w:p>
    <w:p w14:paraId="7BA66C94" w14:textId="77777777" w:rsidR="00FE429E" w:rsidRDefault="00FE429E" w:rsidP="00FE429E">
      <w:pPr>
        <w:pStyle w:val="Code"/>
      </w:pPr>
      <w:r>
        <w:t xml:space="preserve">    toTarget(2),</w:t>
      </w:r>
    </w:p>
    <w:p w14:paraId="3AA05DD5" w14:textId="77777777" w:rsidR="00FE429E" w:rsidRDefault="00FE429E" w:rsidP="00FE429E">
      <w:pPr>
        <w:pStyle w:val="Code"/>
      </w:pPr>
      <w:r>
        <w:t xml:space="preserve">    combined(3),</w:t>
      </w:r>
    </w:p>
    <w:p w14:paraId="353C75CB" w14:textId="77777777" w:rsidR="00FE429E" w:rsidRDefault="00FE429E" w:rsidP="00FE429E">
      <w:pPr>
        <w:pStyle w:val="Code"/>
      </w:pPr>
      <w:r>
        <w:t xml:space="preserve">    indeterminate(4)</w:t>
      </w:r>
    </w:p>
    <w:p w14:paraId="6B7FB62C" w14:textId="77777777" w:rsidR="00FE429E" w:rsidRDefault="00FE429E" w:rsidP="00FE429E">
      <w:pPr>
        <w:pStyle w:val="Code"/>
      </w:pPr>
      <w:r>
        <w:t>}</w:t>
      </w:r>
    </w:p>
    <w:p w14:paraId="1D7CB67D" w14:textId="77777777" w:rsidR="00FE429E" w:rsidRDefault="00FE429E" w:rsidP="00FE429E">
      <w:pPr>
        <w:pStyle w:val="Code"/>
      </w:pPr>
    </w:p>
    <w:p w14:paraId="5471A0AB" w14:textId="77777777" w:rsidR="00FE429E" w:rsidRDefault="00FE429E" w:rsidP="00FE429E">
      <w:pPr>
        <w:pStyle w:val="Code"/>
      </w:pPr>
      <w:r>
        <w:t>HeaderOnlyIndication ::= BOOLEAN</w:t>
      </w:r>
    </w:p>
    <w:p w14:paraId="262D8FFF" w14:textId="77777777" w:rsidR="00FE429E" w:rsidRDefault="00FE429E" w:rsidP="00FE429E">
      <w:pPr>
        <w:pStyle w:val="Code"/>
      </w:pPr>
    </w:p>
    <w:p w14:paraId="3CF9F53D" w14:textId="77777777" w:rsidR="00FE429E" w:rsidRDefault="00FE429E" w:rsidP="00FE429E">
      <w:pPr>
        <w:pStyle w:val="CodeHeader"/>
      </w:pPr>
      <w:r>
        <w:t>-- =================================</w:t>
      </w:r>
    </w:p>
    <w:p w14:paraId="5C420990" w14:textId="77777777" w:rsidR="00FE429E" w:rsidRDefault="00FE429E" w:rsidP="00FE429E">
      <w:pPr>
        <w:pStyle w:val="CodeHeader"/>
      </w:pPr>
      <w:r>
        <w:t>-- STIR/SHAKEN/RCD/eCNAM definitions</w:t>
      </w:r>
    </w:p>
    <w:p w14:paraId="6C75C26F" w14:textId="77777777" w:rsidR="00FE429E" w:rsidRDefault="00FE429E" w:rsidP="00FE429E">
      <w:pPr>
        <w:pStyle w:val="Code"/>
      </w:pPr>
      <w:r>
        <w:t>-- =================================</w:t>
      </w:r>
    </w:p>
    <w:p w14:paraId="7CB11674" w14:textId="77777777" w:rsidR="00FE429E" w:rsidRDefault="00FE429E" w:rsidP="00FE429E">
      <w:pPr>
        <w:pStyle w:val="Code"/>
      </w:pPr>
    </w:p>
    <w:p w14:paraId="30B76357" w14:textId="77777777" w:rsidR="00FE429E" w:rsidRDefault="00FE429E" w:rsidP="00FE429E">
      <w:pPr>
        <w:pStyle w:val="Code"/>
      </w:pPr>
      <w:r>
        <w:t>-- See clause 7.11.2.1.2 for details of this structure</w:t>
      </w:r>
    </w:p>
    <w:p w14:paraId="066ADC8C" w14:textId="77777777" w:rsidR="00FE429E" w:rsidRDefault="00FE429E" w:rsidP="00FE429E">
      <w:pPr>
        <w:pStyle w:val="Code"/>
      </w:pPr>
      <w:r>
        <w:t>STIRSHAKENSignatureGeneration ::= SEQUENCE</w:t>
      </w:r>
    </w:p>
    <w:p w14:paraId="4C9B9577" w14:textId="77777777" w:rsidR="00FE429E" w:rsidRDefault="00FE429E" w:rsidP="00FE429E">
      <w:pPr>
        <w:pStyle w:val="Code"/>
      </w:pPr>
      <w:r>
        <w:t>{</w:t>
      </w:r>
    </w:p>
    <w:p w14:paraId="07C1CF53" w14:textId="77777777" w:rsidR="00FE429E" w:rsidRDefault="00FE429E" w:rsidP="00FE429E">
      <w:pPr>
        <w:pStyle w:val="Code"/>
      </w:pPr>
      <w:r>
        <w:t xml:space="preserve">    pASSporTs                 [1] SEQUENCE OF PASSporT,</w:t>
      </w:r>
    </w:p>
    <w:p w14:paraId="313B5581" w14:textId="77777777" w:rsidR="00FE429E" w:rsidRDefault="00FE429E" w:rsidP="00FE429E">
      <w:pPr>
        <w:pStyle w:val="Code"/>
      </w:pPr>
      <w:r>
        <w:t xml:space="preserve">    encapsulatedSIPMessage    [2] SIPMessage OPTIONAL</w:t>
      </w:r>
    </w:p>
    <w:p w14:paraId="4C4C1219" w14:textId="77777777" w:rsidR="00FE429E" w:rsidRDefault="00FE429E" w:rsidP="00FE429E">
      <w:pPr>
        <w:pStyle w:val="Code"/>
      </w:pPr>
      <w:r>
        <w:t>}</w:t>
      </w:r>
    </w:p>
    <w:p w14:paraId="1D5F39ED" w14:textId="77777777" w:rsidR="00FE429E" w:rsidRDefault="00FE429E" w:rsidP="00FE429E">
      <w:pPr>
        <w:pStyle w:val="Code"/>
      </w:pPr>
    </w:p>
    <w:p w14:paraId="693E01B3" w14:textId="77777777" w:rsidR="00FE429E" w:rsidRDefault="00FE429E" w:rsidP="00FE429E">
      <w:pPr>
        <w:pStyle w:val="Code"/>
      </w:pPr>
      <w:r>
        <w:t>-- See clause 7.11.2.1.3 for details of this structure</w:t>
      </w:r>
    </w:p>
    <w:p w14:paraId="0AD4309C" w14:textId="77777777" w:rsidR="00FE429E" w:rsidRDefault="00FE429E" w:rsidP="00FE429E">
      <w:pPr>
        <w:pStyle w:val="Code"/>
      </w:pPr>
      <w:r>
        <w:t>STIRSHAKENSignatureValidation ::= SEQUENCE</w:t>
      </w:r>
    </w:p>
    <w:p w14:paraId="09597876" w14:textId="77777777" w:rsidR="00FE429E" w:rsidRDefault="00FE429E" w:rsidP="00FE429E">
      <w:pPr>
        <w:pStyle w:val="Code"/>
      </w:pPr>
      <w:r>
        <w:t>{</w:t>
      </w:r>
    </w:p>
    <w:p w14:paraId="486F0BA7" w14:textId="77777777" w:rsidR="00FE429E" w:rsidRDefault="00FE429E" w:rsidP="00FE429E">
      <w:pPr>
        <w:pStyle w:val="Code"/>
      </w:pPr>
      <w:r>
        <w:t xml:space="preserve">    pASSporTs                 [1] SEQUENCE OF PASSporT OPTIONAL,</w:t>
      </w:r>
    </w:p>
    <w:p w14:paraId="671ED5C4" w14:textId="77777777" w:rsidR="00FE429E" w:rsidRDefault="00FE429E" w:rsidP="00FE429E">
      <w:pPr>
        <w:pStyle w:val="Code"/>
      </w:pPr>
      <w:r>
        <w:t xml:space="preserve">    rCDTerminalDisplayInfo    [2] RCDDisplayInfo OPTIONAL,</w:t>
      </w:r>
    </w:p>
    <w:p w14:paraId="24FBA0B6" w14:textId="77777777" w:rsidR="00FE429E" w:rsidRDefault="00FE429E" w:rsidP="00FE429E">
      <w:pPr>
        <w:pStyle w:val="Code"/>
      </w:pPr>
      <w:r>
        <w:lastRenderedPageBreak/>
        <w:t xml:space="preserve">    eCNAMTerminalDisplayInfo  [3] ECNAMDisplayInfo OPTIONAL,</w:t>
      </w:r>
    </w:p>
    <w:p w14:paraId="64513E28" w14:textId="77777777" w:rsidR="00FE429E" w:rsidRDefault="00FE429E" w:rsidP="00FE429E">
      <w:pPr>
        <w:pStyle w:val="Code"/>
      </w:pPr>
      <w:r>
        <w:t xml:space="preserve">    sHAKENValidationResult    [4] SHAKENValidationResult,</w:t>
      </w:r>
    </w:p>
    <w:p w14:paraId="1BCA6EC8" w14:textId="77777777" w:rsidR="00FE429E" w:rsidRDefault="00FE429E" w:rsidP="00FE429E">
      <w:pPr>
        <w:pStyle w:val="Code"/>
      </w:pPr>
      <w:r>
        <w:t xml:space="preserve">    sHAKENFailureStatusCode   [5] SHAKENFailureStatusCode OPTIONAL,</w:t>
      </w:r>
    </w:p>
    <w:p w14:paraId="4008B7DD" w14:textId="77777777" w:rsidR="00FE429E" w:rsidRDefault="00FE429E" w:rsidP="00FE429E">
      <w:pPr>
        <w:pStyle w:val="Code"/>
      </w:pPr>
      <w:r>
        <w:t xml:space="preserve">    encapsulatedSIPMessage    [6] SIPMessage OPTIONAL</w:t>
      </w:r>
    </w:p>
    <w:p w14:paraId="29825E85" w14:textId="77777777" w:rsidR="00FE429E" w:rsidRDefault="00FE429E" w:rsidP="00FE429E">
      <w:pPr>
        <w:pStyle w:val="Code"/>
      </w:pPr>
      <w:r>
        <w:t>}</w:t>
      </w:r>
    </w:p>
    <w:p w14:paraId="0970E7DD" w14:textId="77777777" w:rsidR="00FE429E" w:rsidRDefault="00FE429E" w:rsidP="00FE429E">
      <w:pPr>
        <w:pStyle w:val="Code"/>
      </w:pPr>
    </w:p>
    <w:p w14:paraId="4B7BD111" w14:textId="77777777" w:rsidR="00FE429E" w:rsidRDefault="00FE429E" w:rsidP="00FE429E">
      <w:pPr>
        <w:pStyle w:val="CodeHeader"/>
      </w:pPr>
      <w:r>
        <w:t>-- ================================</w:t>
      </w:r>
    </w:p>
    <w:p w14:paraId="68105376" w14:textId="77777777" w:rsidR="00FE429E" w:rsidRDefault="00FE429E" w:rsidP="00FE429E">
      <w:pPr>
        <w:pStyle w:val="CodeHeader"/>
      </w:pPr>
      <w:r>
        <w:t>-- STIR/SHAKEN/RCD/eCNAM parameters</w:t>
      </w:r>
    </w:p>
    <w:p w14:paraId="555ED159" w14:textId="77777777" w:rsidR="00FE429E" w:rsidRDefault="00FE429E" w:rsidP="00FE429E">
      <w:pPr>
        <w:pStyle w:val="Code"/>
      </w:pPr>
      <w:r>
        <w:t>-- ================================</w:t>
      </w:r>
    </w:p>
    <w:p w14:paraId="31922A5C" w14:textId="77777777" w:rsidR="00FE429E" w:rsidRDefault="00FE429E" w:rsidP="00FE429E">
      <w:pPr>
        <w:pStyle w:val="Code"/>
      </w:pPr>
    </w:p>
    <w:p w14:paraId="4F6FDBE5" w14:textId="77777777" w:rsidR="00FE429E" w:rsidRDefault="00FE429E" w:rsidP="00FE429E">
      <w:pPr>
        <w:pStyle w:val="Code"/>
      </w:pPr>
      <w:r>
        <w:t>PASSporT ::= SEQUENCE</w:t>
      </w:r>
    </w:p>
    <w:p w14:paraId="1153BD2E" w14:textId="77777777" w:rsidR="00FE429E" w:rsidRDefault="00FE429E" w:rsidP="00FE429E">
      <w:pPr>
        <w:pStyle w:val="Code"/>
      </w:pPr>
      <w:r>
        <w:t>{</w:t>
      </w:r>
    </w:p>
    <w:p w14:paraId="548D5125" w14:textId="77777777" w:rsidR="00FE429E" w:rsidRDefault="00FE429E" w:rsidP="00FE429E">
      <w:pPr>
        <w:pStyle w:val="Code"/>
      </w:pPr>
      <w:r>
        <w:t xml:space="preserve">    pASSporTHeader    [1] PASSporTHeader,</w:t>
      </w:r>
    </w:p>
    <w:p w14:paraId="4C6EE490" w14:textId="77777777" w:rsidR="00FE429E" w:rsidRDefault="00FE429E" w:rsidP="00FE429E">
      <w:pPr>
        <w:pStyle w:val="Code"/>
      </w:pPr>
      <w:r>
        <w:t xml:space="preserve">    pASSporTPayload   [2] PASSporTPayload,</w:t>
      </w:r>
    </w:p>
    <w:p w14:paraId="55434646" w14:textId="77777777" w:rsidR="00FE429E" w:rsidRDefault="00FE429E" w:rsidP="00FE429E">
      <w:pPr>
        <w:pStyle w:val="Code"/>
      </w:pPr>
      <w:r>
        <w:t xml:space="preserve">    pASSporTSignature [3] OCTET STRING</w:t>
      </w:r>
    </w:p>
    <w:p w14:paraId="10EBBCBB" w14:textId="77777777" w:rsidR="00FE429E" w:rsidRDefault="00FE429E" w:rsidP="00FE429E">
      <w:pPr>
        <w:pStyle w:val="Code"/>
      </w:pPr>
      <w:r>
        <w:t>}</w:t>
      </w:r>
    </w:p>
    <w:p w14:paraId="3EB4087B" w14:textId="77777777" w:rsidR="00FE429E" w:rsidRDefault="00FE429E" w:rsidP="00FE429E">
      <w:pPr>
        <w:pStyle w:val="Code"/>
      </w:pPr>
    </w:p>
    <w:p w14:paraId="1BB63984" w14:textId="77777777" w:rsidR="00FE429E" w:rsidRDefault="00FE429E" w:rsidP="00FE429E">
      <w:pPr>
        <w:pStyle w:val="Code"/>
      </w:pPr>
      <w:r>
        <w:t>PASSporTHeader ::= SEQUENCE</w:t>
      </w:r>
    </w:p>
    <w:p w14:paraId="38C946D5" w14:textId="77777777" w:rsidR="00FE429E" w:rsidRDefault="00FE429E" w:rsidP="00FE429E">
      <w:pPr>
        <w:pStyle w:val="Code"/>
      </w:pPr>
      <w:r>
        <w:t>{</w:t>
      </w:r>
    </w:p>
    <w:p w14:paraId="1CAF36F8" w14:textId="77777777" w:rsidR="00FE429E" w:rsidRDefault="00FE429E" w:rsidP="00FE429E">
      <w:pPr>
        <w:pStyle w:val="Code"/>
      </w:pPr>
      <w:r>
        <w:t xml:space="preserve">    type          [1] JWSTokenType,</w:t>
      </w:r>
    </w:p>
    <w:p w14:paraId="08DC768E" w14:textId="77777777" w:rsidR="00FE429E" w:rsidRDefault="00FE429E" w:rsidP="00FE429E">
      <w:pPr>
        <w:pStyle w:val="Code"/>
      </w:pPr>
      <w:r>
        <w:t xml:space="preserve">    algorithm     [2] UTF8String,</w:t>
      </w:r>
    </w:p>
    <w:p w14:paraId="0CBCCA61" w14:textId="77777777" w:rsidR="00FE429E" w:rsidRDefault="00FE429E" w:rsidP="00FE429E">
      <w:pPr>
        <w:pStyle w:val="Code"/>
      </w:pPr>
      <w:r>
        <w:t xml:space="preserve">    ppt           [3] UTF8String OPTIONAL,</w:t>
      </w:r>
    </w:p>
    <w:p w14:paraId="41ACA5D5" w14:textId="77777777" w:rsidR="00FE429E" w:rsidRDefault="00FE429E" w:rsidP="00FE429E">
      <w:pPr>
        <w:pStyle w:val="Code"/>
      </w:pPr>
      <w:r>
        <w:t xml:space="preserve">    x5u           [4] UTF8String</w:t>
      </w:r>
    </w:p>
    <w:p w14:paraId="1762B7DF" w14:textId="77777777" w:rsidR="00FE429E" w:rsidRDefault="00FE429E" w:rsidP="00FE429E">
      <w:pPr>
        <w:pStyle w:val="Code"/>
      </w:pPr>
      <w:r>
        <w:t>}</w:t>
      </w:r>
    </w:p>
    <w:p w14:paraId="4134912C" w14:textId="77777777" w:rsidR="00FE429E" w:rsidRDefault="00FE429E" w:rsidP="00FE429E">
      <w:pPr>
        <w:pStyle w:val="Code"/>
      </w:pPr>
    </w:p>
    <w:p w14:paraId="18B21071" w14:textId="77777777" w:rsidR="00FE429E" w:rsidRDefault="00FE429E" w:rsidP="00FE429E">
      <w:pPr>
        <w:pStyle w:val="Code"/>
      </w:pPr>
      <w:r>
        <w:t>JWSTokenType ::= ENUMERATED</w:t>
      </w:r>
    </w:p>
    <w:p w14:paraId="022D6F29" w14:textId="77777777" w:rsidR="00FE429E" w:rsidRDefault="00FE429E" w:rsidP="00FE429E">
      <w:pPr>
        <w:pStyle w:val="Code"/>
      </w:pPr>
      <w:r>
        <w:t>{</w:t>
      </w:r>
    </w:p>
    <w:p w14:paraId="240E1C89" w14:textId="77777777" w:rsidR="00FE429E" w:rsidRDefault="00FE429E" w:rsidP="00FE429E">
      <w:pPr>
        <w:pStyle w:val="Code"/>
      </w:pPr>
      <w:r>
        <w:t xml:space="preserve">    passport(1)</w:t>
      </w:r>
    </w:p>
    <w:p w14:paraId="4C6986CB" w14:textId="77777777" w:rsidR="00FE429E" w:rsidRDefault="00FE429E" w:rsidP="00FE429E">
      <w:pPr>
        <w:pStyle w:val="Code"/>
      </w:pPr>
      <w:r>
        <w:t>}</w:t>
      </w:r>
    </w:p>
    <w:p w14:paraId="0764EE1E" w14:textId="77777777" w:rsidR="00FE429E" w:rsidRDefault="00FE429E" w:rsidP="00FE429E">
      <w:pPr>
        <w:pStyle w:val="Code"/>
      </w:pPr>
    </w:p>
    <w:p w14:paraId="460FBC9B" w14:textId="77777777" w:rsidR="00FE429E" w:rsidRDefault="00FE429E" w:rsidP="00FE429E">
      <w:pPr>
        <w:pStyle w:val="Code"/>
      </w:pPr>
      <w:r>
        <w:t>PASSporTPayload ::= SEQUENCE</w:t>
      </w:r>
    </w:p>
    <w:p w14:paraId="64C359A0" w14:textId="77777777" w:rsidR="00FE429E" w:rsidRDefault="00FE429E" w:rsidP="00FE429E">
      <w:pPr>
        <w:pStyle w:val="Code"/>
      </w:pPr>
      <w:r>
        <w:t>{</w:t>
      </w:r>
    </w:p>
    <w:p w14:paraId="35524EBB" w14:textId="77777777" w:rsidR="00FE429E" w:rsidRDefault="00FE429E" w:rsidP="00FE429E">
      <w:pPr>
        <w:pStyle w:val="Code"/>
      </w:pPr>
      <w:r>
        <w:t xml:space="preserve">    issuedAtTime    [1] GeneralizedTime,</w:t>
      </w:r>
    </w:p>
    <w:p w14:paraId="31A31C39" w14:textId="77777777" w:rsidR="00FE429E" w:rsidRDefault="00FE429E" w:rsidP="00FE429E">
      <w:pPr>
        <w:pStyle w:val="Code"/>
      </w:pPr>
      <w:r>
        <w:t xml:space="preserve">    originator      [2] STIRSHAKENOriginator,</w:t>
      </w:r>
    </w:p>
    <w:p w14:paraId="597E8AB3" w14:textId="77777777" w:rsidR="00FE429E" w:rsidRDefault="00FE429E" w:rsidP="00FE429E">
      <w:pPr>
        <w:pStyle w:val="Code"/>
      </w:pPr>
      <w:r>
        <w:t xml:space="preserve">    destination     [3] STIRSHAKENDestinations,</w:t>
      </w:r>
    </w:p>
    <w:p w14:paraId="669BE69E" w14:textId="77777777" w:rsidR="00FE429E" w:rsidRDefault="00FE429E" w:rsidP="00FE429E">
      <w:pPr>
        <w:pStyle w:val="Code"/>
      </w:pPr>
      <w:r>
        <w:t xml:space="preserve">    attestation     [4] Attestation,</w:t>
      </w:r>
    </w:p>
    <w:p w14:paraId="05EB2354" w14:textId="77777777" w:rsidR="00FE429E" w:rsidRDefault="00FE429E" w:rsidP="00FE429E">
      <w:pPr>
        <w:pStyle w:val="Code"/>
      </w:pPr>
      <w:r>
        <w:t xml:space="preserve">    origId          [5] UTF8String,</w:t>
      </w:r>
    </w:p>
    <w:p w14:paraId="28B6FE85" w14:textId="77777777" w:rsidR="00FE429E" w:rsidRDefault="00FE429E" w:rsidP="00FE429E">
      <w:pPr>
        <w:pStyle w:val="Code"/>
      </w:pPr>
      <w:r>
        <w:t xml:space="preserve">    diversion       [6] STIRSHAKENDestination</w:t>
      </w:r>
    </w:p>
    <w:p w14:paraId="0F4F0637" w14:textId="77777777" w:rsidR="00FE429E" w:rsidRDefault="00FE429E" w:rsidP="00FE429E">
      <w:pPr>
        <w:pStyle w:val="Code"/>
      </w:pPr>
      <w:r>
        <w:t>}</w:t>
      </w:r>
    </w:p>
    <w:p w14:paraId="65AE33E9" w14:textId="77777777" w:rsidR="00FE429E" w:rsidRDefault="00FE429E" w:rsidP="00FE429E">
      <w:pPr>
        <w:pStyle w:val="Code"/>
      </w:pPr>
    </w:p>
    <w:p w14:paraId="670A59DE" w14:textId="77777777" w:rsidR="00FE429E" w:rsidRDefault="00FE429E" w:rsidP="00FE429E">
      <w:pPr>
        <w:pStyle w:val="Code"/>
      </w:pPr>
      <w:r>
        <w:t>STIRSHAKENOriginator ::= CHOICE</w:t>
      </w:r>
    </w:p>
    <w:p w14:paraId="13268CE4" w14:textId="77777777" w:rsidR="00FE429E" w:rsidRDefault="00FE429E" w:rsidP="00FE429E">
      <w:pPr>
        <w:pStyle w:val="Code"/>
      </w:pPr>
      <w:r>
        <w:t>{</w:t>
      </w:r>
    </w:p>
    <w:p w14:paraId="48F7C83E" w14:textId="77777777" w:rsidR="00FE429E" w:rsidRDefault="00FE429E" w:rsidP="00FE429E">
      <w:pPr>
        <w:pStyle w:val="Code"/>
      </w:pPr>
      <w:r>
        <w:t xml:space="preserve">    telephoneNumber [1] STIRSHAKENTN,</w:t>
      </w:r>
    </w:p>
    <w:p w14:paraId="64C9BBF4" w14:textId="77777777" w:rsidR="00FE429E" w:rsidRDefault="00FE429E" w:rsidP="00FE429E">
      <w:pPr>
        <w:pStyle w:val="Code"/>
      </w:pPr>
      <w:r>
        <w:t xml:space="preserve">    sTIRSHAKENURI   [2] UTF8String</w:t>
      </w:r>
    </w:p>
    <w:p w14:paraId="2A3C59C8" w14:textId="77777777" w:rsidR="00FE429E" w:rsidRDefault="00FE429E" w:rsidP="00FE429E">
      <w:pPr>
        <w:pStyle w:val="Code"/>
      </w:pPr>
      <w:r>
        <w:t>}</w:t>
      </w:r>
    </w:p>
    <w:p w14:paraId="684D14D6" w14:textId="77777777" w:rsidR="00FE429E" w:rsidRDefault="00FE429E" w:rsidP="00FE429E">
      <w:pPr>
        <w:pStyle w:val="Code"/>
      </w:pPr>
    </w:p>
    <w:p w14:paraId="70254502" w14:textId="77777777" w:rsidR="00FE429E" w:rsidRDefault="00FE429E" w:rsidP="00FE429E">
      <w:pPr>
        <w:pStyle w:val="Code"/>
      </w:pPr>
      <w:r>
        <w:t>STIRSHAKENDestinations ::= SEQUENCE OF STIRSHAKENDestination</w:t>
      </w:r>
    </w:p>
    <w:p w14:paraId="60D553D0" w14:textId="77777777" w:rsidR="00FE429E" w:rsidRDefault="00FE429E" w:rsidP="00FE429E">
      <w:pPr>
        <w:pStyle w:val="Code"/>
      </w:pPr>
    </w:p>
    <w:p w14:paraId="72FD3697" w14:textId="77777777" w:rsidR="00FE429E" w:rsidRDefault="00FE429E" w:rsidP="00FE429E">
      <w:pPr>
        <w:pStyle w:val="Code"/>
      </w:pPr>
      <w:r>
        <w:t>STIRSHAKENDestination ::= CHOICE</w:t>
      </w:r>
    </w:p>
    <w:p w14:paraId="77242B80" w14:textId="77777777" w:rsidR="00FE429E" w:rsidRDefault="00FE429E" w:rsidP="00FE429E">
      <w:pPr>
        <w:pStyle w:val="Code"/>
      </w:pPr>
      <w:r>
        <w:t>{</w:t>
      </w:r>
    </w:p>
    <w:p w14:paraId="41A5B606" w14:textId="77777777" w:rsidR="00FE429E" w:rsidRDefault="00FE429E" w:rsidP="00FE429E">
      <w:pPr>
        <w:pStyle w:val="Code"/>
      </w:pPr>
      <w:r>
        <w:t xml:space="preserve">    telephoneNumber [1] STIRSHAKENTN,</w:t>
      </w:r>
    </w:p>
    <w:p w14:paraId="0D44ED02" w14:textId="77777777" w:rsidR="00FE429E" w:rsidRDefault="00FE429E" w:rsidP="00FE429E">
      <w:pPr>
        <w:pStyle w:val="Code"/>
      </w:pPr>
      <w:r>
        <w:t xml:space="preserve">    sTIRSHAKENURI   [2] UTF8String</w:t>
      </w:r>
    </w:p>
    <w:p w14:paraId="28451DA0" w14:textId="77777777" w:rsidR="00FE429E" w:rsidRDefault="00FE429E" w:rsidP="00FE429E">
      <w:pPr>
        <w:pStyle w:val="Code"/>
      </w:pPr>
      <w:r>
        <w:t>}</w:t>
      </w:r>
    </w:p>
    <w:p w14:paraId="7E8E49EE" w14:textId="77777777" w:rsidR="00FE429E" w:rsidRDefault="00FE429E" w:rsidP="00FE429E">
      <w:pPr>
        <w:pStyle w:val="Code"/>
      </w:pPr>
    </w:p>
    <w:p w14:paraId="33B72241" w14:textId="77777777" w:rsidR="00FE429E" w:rsidRDefault="00FE429E" w:rsidP="00FE429E">
      <w:pPr>
        <w:pStyle w:val="Code"/>
      </w:pPr>
    </w:p>
    <w:p w14:paraId="13A9D595" w14:textId="77777777" w:rsidR="00FE429E" w:rsidRDefault="00FE429E" w:rsidP="00FE429E">
      <w:pPr>
        <w:pStyle w:val="Code"/>
      </w:pPr>
      <w:r>
        <w:t>STIRSHAKENTN ::= CHOICE</w:t>
      </w:r>
    </w:p>
    <w:p w14:paraId="757370EB" w14:textId="77777777" w:rsidR="00FE429E" w:rsidRDefault="00FE429E" w:rsidP="00FE429E">
      <w:pPr>
        <w:pStyle w:val="Code"/>
      </w:pPr>
      <w:r>
        <w:t>{</w:t>
      </w:r>
    </w:p>
    <w:p w14:paraId="68BFE5A0" w14:textId="77777777" w:rsidR="00FE429E" w:rsidRDefault="00FE429E" w:rsidP="00FE429E">
      <w:pPr>
        <w:pStyle w:val="Code"/>
      </w:pPr>
      <w:r>
        <w:t xml:space="preserve">    mSISDN [1] MSISDN</w:t>
      </w:r>
    </w:p>
    <w:p w14:paraId="24D90783" w14:textId="77777777" w:rsidR="00FE429E" w:rsidRDefault="00FE429E" w:rsidP="00FE429E">
      <w:pPr>
        <w:pStyle w:val="Code"/>
      </w:pPr>
      <w:r>
        <w:t>}</w:t>
      </w:r>
    </w:p>
    <w:p w14:paraId="35020502" w14:textId="77777777" w:rsidR="00FE429E" w:rsidRDefault="00FE429E" w:rsidP="00FE429E">
      <w:pPr>
        <w:pStyle w:val="Code"/>
      </w:pPr>
    </w:p>
    <w:p w14:paraId="2986DE17" w14:textId="77777777" w:rsidR="00FE429E" w:rsidRDefault="00FE429E" w:rsidP="00FE429E">
      <w:pPr>
        <w:pStyle w:val="Code"/>
      </w:pPr>
      <w:r>
        <w:t>Attestation ::= ENUMERATED</w:t>
      </w:r>
    </w:p>
    <w:p w14:paraId="3602F352" w14:textId="77777777" w:rsidR="00FE429E" w:rsidRDefault="00FE429E" w:rsidP="00FE429E">
      <w:pPr>
        <w:pStyle w:val="Code"/>
      </w:pPr>
      <w:r>
        <w:t>{</w:t>
      </w:r>
    </w:p>
    <w:p w14:paraId="2A3D57E6" w14:textId="77777777" w:rsidR="00FE429E" w:rsidRDefault="00FE429E" w:rsidP="00FE429E">
      <w:pPr>
        <w:pStyle w:val="Code"/>
      </w:pPr>
      <w:r>
        <w:t xml:space="preserve">    attestationA(1),</w:t>
      </w:r>
    </w:p>
    <w:p w14:paraId="0E61D47F" w14:textId="77777777" w:rsidR="00FE429E" w:rsidRDefault="00FE429E" w:rsidP="00FE429E">
      <w:pPr>
        <w:pStyle w:val="Code"/>
      </w:pPr>
      <w:r>
        <w:t xml:space="preserve">    attestationB(2),</w:t>
      </w:r>
    </w:p>
    <w:p w14:paraId="5A21B99E" w14:textId="77777777" w:rsidR="00FE429E" w:rsidRDefault="00FE429E" w:rsidP="00FE429E">
      <w:pPr>
        <w:pStyle w:val="Code"/>
      </w:pPr>
      <w:r>
        <w:t xml:space="preserve">    attestationC(3)</w:t>
      </w:r>
    </w:p>
    <w:p w14:paraId="5ADAC60D" w14:textId="77777777" w:rsidR="00FE429E" w:rsidRDefault="00FE429E" w:rsidP="00FE429E">
      <w:pPr>
        <w:pStyle w:val="Code"/>
      </w:pPr>
      <w:r>
        <w:t>}</w:t>
      </w:r>
    </w:p>
    <w:p w14:paraId="15ECD0E5" w14:textId="77777777" w:rsidR="00FE429E" w:rsidRDefault="00FE429E" w:rsidP="00FE429E">
      <w:pPr>
        <w:pStyle w:val="Code"/>
      </w:pPr>
    </w:p>
    <w:p w14:paraId="39169172" w14:textId="77777777" w:rsidR="00FE429E" w:rsidRDefault="00FE429E" w:rsidP="00FE429E">
      <w:pPr>
        <w:pStyle w:val="Code"/>
      </w:pPr>
      <w:r>
        <w:t>SHAKENValidationResult ::= ENUMERATED</w:t>
      </w:r>
    </w:p>
    <w:p w14:paraId="31D69B5B" w14:textId="77777777" w:rsidR="00FE429E" w:rsidRDefault="00FE429E" w:rsidP="00FE429E">
      <w:pPr>
        <w:pStyle w:val="Code"/>
      </w:pPr>
      <w:r>
        <w:t>{</w:t>
      </w:r>
    </w:p>
    <w:p w14:paraId="1112BCD7" w14:textId="77777777" w:rsidR="00FE429E" w:rsidRDefault="00FE429E" w:rsidP="00FE429E">
      <w:pPr>
        <w:pStyle w:val="Code"/>
      </w:pPr>
      <w:r>
        <w:t xml:space="preserve">    tNValidationPassed(1),</w:t>
      </w:r>
    </w:p>
    <w:p w14:paraId="16E34239" w14:textId="77777777" w:rsidR="00FE429E" w:rsidRDefault="00FE429E" w:rsidP="00FE429E">
      <w:pPr>
        <w:pStyle w:val="Code"/>
      </w:pPr>
      <w:r>
        <w:t xml:space="preserve">    tNValidationFailed(2),</w:t>
      </w:r>
    </w:p>
    <w:p w14:paraId="27704E70" w14:textId="77777777" w:rsidR="00FE429E" w:rsidRDefault="00FE429E" w:rsidP="00FE429E">
      <w:pPr>
        <w:pStyle w:val="Code"/>
      </w:pPr>
      <w:r>
        <w:t xml:space="preserve">    noTNValidation(3)</w:t>
      </w:r>
    </w:p>
    <w:p w14:paraId="1A7DEE57" w14:textId="77777777" w:rsidR="00FE429E" w:rsidRDefault="00FE429E" w:rsidP="00FE429E">
      <w:pPr>
        <w:pStyle w:val="Code"/>
      </w:pPr>
      <w:r>
        <w:t>}</w:t>
      </w:r>
    </w:p>
    <w:p w14:paraId="6C2D364D" w14:textId="77777777" w:rsidR="00FE429E" w:rsidRDefault="00FE429E" w:rsidP="00FE429E">
      <w:pPr>
        <w:pStyle w:val="Code"/>
      </w:pPr>
    </w:p>
    <w:p w14:paraId="1D8918BE" w14:textId="77777777" w:rsidR="00FE429E" w:rsidRDefault="00FE429E" w:rsidP="00FE429E">
      <w:pPr>
        <w:pStyle w:val="Code"/>
      </w:pPr>
      <w:r>
        <w:t>SHAKENFailureStatusCode ::= INTEGER</w:t>
      </w:r>
    </w:p>
    <w:p w14:paraId="2F86F2BD" w14:textId="77777777" w:rsidR="00FE429E" w:rsidRDefault="00FE429E" w:rsidP="00FE429E">
      <w:pPr>
        <w:pStyle w:val="Code"/>
      </w:pPr>
    </w:p>
    <w:p w14:paraId="671AFB99" w14:textId="77777777" w:rsidR="00FE429E" w:rsidRDefault="00FE429E" w:rsidP="00FE429E">
      <w:pPr>
        <w:pStyle w:val="Code"/>
      </w:pPr>
      <w:r>
        <w:t>ECNAMDisplayInfo ::= SEQUENCE</w:t>
      </w:r>
    </w:p>
    <w:p w14:paraId="11330C9A" w14:textId="77777777" w:rsidR="00FE429E" w:rsidRDefault="00FE429E" w:rsidP="00FE429E">
      <w:pPr>
        <w:pStyle w:val="Code"/>
      </w:pPr>
      <w:r>
        <w:t>{</w:t>
      </w:r>
    </w:p>
    <w:p w14:paraId="6E7738A0" w14:textId="77777777" w:rsidR="00FE429E" w:rsidRDefault="00FE429E" w:rsidP="00FE429E">
      <w:pPr>
        <w:pStyle w:val="Code"/>
      </w:pPr>
      <w:r>
        <w:lastRenderedPageBreak/>
        <w:t xml:space="preserve">    name           [1] UTF8String,</w:t>
      </w:r>
    </w:p>
    <w:p w14:paraId="6EC4334E" w14:textId="77777777" w:rsidR="00FE429E" w:rsidRDefault="00FE429E" w:rsidP="00FE429E">
      <w:pPr>
        <w:pStyle w:val="Code"/>
      </w:pPr>
      <w:r>
        <w:t xml:space="preserve">    additionalInfo [2] OCTET STRING OPTIONAL</w:t>
      </w:r>
    </w:p>
    <w:p w14:paraId="77F127CD" w14:textId="77777777" w:rsidR="00FE429E" w:rsidRDefault="00FE429E" w:rsidP="00FE429E">
      <w:pPr>
        <w:pStyle w:val="Code"/>
      </w:pPr>
      <w:r>
        <w:t>}</w:t>
      </w:r>
    </w:p>
    <w:p w14:paraId="7990D609" w14:textId="77777777" w:rsidR="00FE429E" w:rsidRDefault="00FE429E" w:rsidP="00FE429E">
      <w:pPr>
        <w:pStyle w:val="Code"/>
      </w:pPr>
    </w:p>
    <w:p w14:paraId="44700D22" w14:textId="77777777" w:rsidR="00FE429E" w:rsidRDefault="00FE429E" w:rsidP="00FE429E">
      <w:pPr>
        <w:pStyle w:val="Code"/>
      </w:pPr>
      <w:r>
        <w:t>RCDDisplayInfo ::= SEQUENCE</w:t>
      </w:r>
    </w:p>
    <w:p w14:paraId="19B4A08E" w14:textId="77777777" w:rsidR="00FE429E" w:rsidRDefault="00FE429E" w:rsidP="00FE429E">
      <w:pPr>
        <w:pStyle w:val="Code"/>
      </w:pPr>
      <w:r>
        <w:t>{</w:t>
      </w:r>
    </w:p>
    <w:p w14:paraId="41801AD6" w14:textId="77777777" w:rsidR="00FE429E" w:rsidRDefault="00FE429E" w:rsidP="00FE429E">
      <w:pPr>
        <w:pStyle w:val="Code"/>
      </w:pPr>
      <w:r>
        <w:t xml:space="preserve">    name [1] UTF8String,</w:t>
      </w:r>
    </w:p>
    <w:p w14:paraId="6A9266DF" w14:textId="77777777" w:rsidR="00FE429E" w:rsidRDefault="00FE429E" w:rsidP="00FE429E">
      <w:pPr>
        <w:pStyle w:val="Code"/>
      </w:pPr>
      <w:r>
        <w:t xml:space="preserve">    jcd  [2] OCTET STRING OPTIONAL,</w:t>
      </w:r>
    </w:p>
    <w:p w14:paraId="0D815EC5" w14:textId="77777777" w:rsidR="00FE429E" w:rsidRDefault="00FE429E" w:rsidP="00FE429E">
      <w:pPr>
        <w:pStyle w:val="Code"/>
      </w:pPr>
      <w:r>
        <w:t xml:space="preserve">    jcl  [3] OCTET STRING OPTIONAL</w:t>
      </w:r>
    </w:p>
    <w:p w14:paraId="371D524E" w14:textId="77777777" w:rsidR="00FE429E" w:rsidRDefault="00FE429E" w:rsidP="00FE429E">
      <w:pPr>
        <w:pStyle w:val="Code"/>
      </w:pPr>
      <w:r>
        <w:t>}</w:t>
      </w:r>
    </w:p>
    <w:p w14:paraId="7AEB50A6" w14:textId="77777777" w:rsidR="00FE429E" w:rsidRDefault="00FE429E" w:rsidP="00FE429E">
      <w:pPr>
        <w:pStyle w:val="Code"/>
      </w:pPr>
    </w:p>
    <w:p w14:paraId="3081FA19" w14:textId="77777777" w:rsidR="00FE429E" w:rsidRDefault="00FE429E" w:rsidP="00FE429E">
      <w:pPr>
        <w:pStyle w:val="CodeHeader"/>
      </w:pPr>
      <w:r>
        <w:t>-- ===================</w:t>
      </w:r>
    </w:p>
    <w:p w14:paraId="05646C6C" w14:textId="77777777" w:rsidR="00FE429E" w:rsidRDefault="00FE429E" w:rsidP="00FE429E">
      <w:pPr>
        <w:pStyle w:val="CodeHeader"/>
      </w:pPr>
      <w:r>
        <w:t>-- 5G LALS definitions</w:t>
      </w:r>
    </w:p>
    <w:p w14:paraId="78A02ED1" w14:textId="77777777" w:rsidR="00FE429E" w:rsidRDefault="00FE429E" w:rsidP="00FE429E">
      <w:pPr>
        <w:pStyle w:val="Code"/>
      </w:pPr>
      <w:r>
        <w:t>-- ===================</w:t>
      </w:r>
    </w:p>
    <w:p w14:paraId="343101FC" w14:textId="77777777" w:rsidR="00FE429E" w:rsidRDefault="00FE429E" w:rsidP="00FE429E">
      <w:pPr>
        <w:pStyle w:val="Code"/>
      </w:pPr>
    </w:p>
    <w:p w14:paraId="5725F657" w14:textId="77777777" w:rsidR="00FE429E" w:rsidRDefault="00FE429E" w:rsidP="00FE429E">
      <w:pPr>
        <w:pStyle w:val="Code"/>
      </w:pPr>
      <w:r>
        <w:t>LALSReport ::= SEQUENCE</w:t>
      </w:r>
    </w:p>
    <w:p w14:paraId="6668409E" w14:textId="77777777" w:rsidR="00FE429E" w:rsidRDefault="00FE429E" w:rsidP="00FE429E">
      <w:pPr>
        <w:pStyle w:val="Code"/>
      </w:pPr>
      <w:r>
        <w:t>{</w:t>
      </w:r>
    </w:p>
    <w:p w14:paraId="4883E582" w14:textId="77777777" w:rsidR="00FE429E" w:rsidRDefault="00FE429E" w:rsidP="00FE429E">
      <w:pPr>
        <w:pStyle w:val="Code"/>
      </w:pPr>
      <w:r>
        <w:t xml:space="preserve">    sUPI                [1] SUPI OPTIONAL,</w:t>
      </w:r>
    </w:p>
    <w:p w14:paraId="07088C97" w14:textId="77777777" w:rsidR="00FE429E" w:rsidRDefault="00FE429E" w:rsidP="00FE429E">
      <w:pPr>
        <w:pStyle w:val="Code"/>
      </w:pPr>
      <w:r>
        <w:t>--  pEI                 [2] PEI OPTIONAL, deprecated in Release-16, do not re-use this tag number</w:t>
      </w:r>
    </w:p>
    <w:p w14:paraId="6E062098" w14:textId="77777777" w:rsidR="00FE429E" w:rsidRDefault="00FE429E" w:rsidP="00FE429E">
      <w:pPr>
        <w:pStyle w:val="Code"/>
      </w:pPr>
      <w:r>
        <w:t xml:space="preserve">    gPSI                [3] GPSI OPTIONAL,</w:t>
      </w:r>
    </w:p>
    <w:p w14:paraId="7C1D59B5" w14:textId="77777777" w:rsidR="00FE429E" w:rsidRDefault="00FE429E" w:rsidP="00FE429E">
      <w:pPr>
        <w:pStyle w:val="Code"/>
      </w:pPr>
      <w:r>
        <w:t xml:space="preserve">    location            [4] Location OPTIONAL,</w:t>
      </w:r>
    </w:p>
    <w:p w14:paraId="0D076394" w14:textId="77777777" w:rsidR="00FE429E" w:rsidRDefault="00FE429E" w:rsidP="00FE429E">
      <w:pPr>
        <w:pStyle w:val="Code"/>
      </w:pPr>
      <w:r>
        <w:t xml:space="preserve">    iMPU                [5] IMPU OPTIONAL,</w:t>
      </w:r>
    </w:p>
    <w:p w14:paraId="6F83CAC0" w14:textId="77777777" w:rsidR="00FE429E" w:rsidRDefault="00FE429E" w:rsidP="00FE429E">
      <w:pPr>
        <w:pStyle w:val="Code"/>
      </w:pPr>
      <w:r>
        <w:t xml:space="preserve">    iMSI                [7] IMSI OPTIONAL,</w:t>
      </w:r>
    </w:p>
    <w:p w14:paraId="2E062B7A" w14:textId="77777777" w:rsidR="00FE429E" w:rsidRDefault="00FE429E" w:rsidP="00FE429E">
      <w:pPr>
        <w:pStyle w:val="Code"/>
      </w:pPr>
      <w:r>
        <w:t xml:space="preserve">    mSISDN              [8] MSISDN OPTIONAL</w:t>
      </w:r>
    </w:p>
    <w:p w14:paraId="3DBEA762" w14:textId="77777777" w:rsidR="00FE429E" w:rsidRDefault="00FE429E" w:rsidP="00FE429E">
      <w:pPr>
        <w:pStyle w:val="Code"/>
      </w:pPr>
      <w:r>
        <w:t>}</w:t>
      </w:r>
    </w:p>
    <w:p w14:paraId="5628400E" w14:textId="77777777" w:rsidR="00FE429E" w:rsidRDefault="00FE429E" w:rsidP="00FE429E">
      <w:pPr>
        <w:pStyle w:val="Code"/>
      </w:pPr>
    </w:p>
    <w:p w14:paraId="612E30AD" w14:textId="77777777" w:rsidR="00FE429E" w:rsidRDefault="00FE429E" w:rsidP="00FE429E">
      <w:pPr>
        <w:pStyle w:val="CodeHeader"/>
      </w:pPr>
      <w:r>
        <w:t>-- =====================</w:t>
      </w:r>
    </w:p>
    <w:p w14:paraId="440E43A6" w14:textId="77777777" w:rsidR="00FE429E" w:rsidRDefault="00FE429E" w:rsidP="00FE429E">
      <w:pPr>
        <w:pStyle w:val="CodeHeader"/>
      </w:pPr>
      <w:r>
        <w:t>-- PDHR/PDSR definitions</w:t>
      </w:r>
    </w:p>
    <w:p w14:paraId="7246193C" w14:textId="77777777" w:rsidR="00FE429E" w:rsidRDefault="00FE429E" w:rsidP="00FE429E">
      <w:pPr>
        <w:pStyle w:val="Code"/>
      </w:pPr>
      <w:r>
        <w:t>-- =====================</w:t>
      </w:r>
    </w:p>
    <w:p w14:paraId="0642FC26" w14:textId="77777777" w:rsidR="00FE429E" w:rsidRDefault="00FE429E" w:rsidP="00FE429E">
      <w:pPr>
        <w:pStyle w:val="Code"/>
      </w:pPr>
    </w:p>
    <w:p w14:paraId="52D00044" w14:textId="77777777" w:rsidR="00FE429E" w:rsidRDefault="00FE429E" w:rsidP="00FE429E">
      <w:pPr>
        <w:pStyle w:val="Code"/>
      </w:pPr>
      <w:r>
        <w:t>PDHeaderReport ::= SEQUENCE</w:t>
      </w:r>
    </w:p>
    <w:p w14:paraId="10A70EF7" w14:textId="77777777" w:rsidR="00FE429E" w:rsidRDefault="00FE429E" w:rsidP="00FE429E">
      <w:pPr>
        <w:pStyle w:val="Code"/>
      </w:pPr>
      <w:r>
        <w:t>{</w:t>
      </w:r>
    </w:p>
    <w:p w14:paraId="73F5E089" w14:textId="77777777" w:rsidR="00FE429E" w:rsidRDefault="00FE429E" w:rsidP="00FE429E">
      <w:pPr>
        <w:pStyle w:val="Code"/>
      </w:pPr>
      <w:r>
        <w:t xml:space="preserve">    pDUSessionID                [1] PDUSessionID,</w:t>
      </w:r>
    </w:p>
    <w:p w14:paraId="3AB3DA8F" w14:textId="77777777" w:rsidR="00FE429E" w:rsidRDefault="00FE429E" w:rsidP="00FE429E">
      <w:pPr>
        <w:pStyle w:val="Code"/>
      </w:pPr>
      <w:r>
        <w:t xml:space="preserve">    sourceIPAddress             [2] IPAddress,</w:t>
      </w:r>
    </w:p>
    <w:p w14:paraId="20D48448" w14:textId="77777777" w:rsidR="00FE429E" w:rsidRDefault="00FE429E" w:rsidP="00FE429E">
      <w:pPr>
        <w:pStyle w:val="Code"/>
      </w:pPr>
      <w:r>
        <w:t xml:space="preserve">    sourcePort                  [3] PortNumber OPTIONAL,</w:t>
      </w:r>
    </w:p>
    <w:p w14:paraId="13E379F4" w14:textId="77777777" w:rsidR="00FE429E" w:rsidRDefault="00FE429E" w:rsidP="00FE429E">
      <w:pPr>
        <w:pStyle w:val="Code"/>
      </w:pPr>
      <w:r>
        <w:t xml:space="preserve">    destinationIPAddress        [4] IPAddress,</w:t>
      </w:r>
    </w:p>
    <w:p w14:paraId="18CA372C" w14:textId="77777777" w:rsidR="00FE429E" w:rsidRDefault="00FE429E" w:rsidP="00FE429E">
      <w:pPr>
        <w:pStyle w:val="Code"/>
      </w:pPr>
      <w:r>
        <w:t xml:space="preserve">    destinationPort             [5] PortNumber OPTIONAL,</w:t>
      </w:r>
    </w:p>
    <w:p w14:paraId="20B348EF" w14:textId="77777777" w:rsidR="00FE429E" w:rsidRDefault="00FE429E" w:rsidP="00FE429E">
      <w:pPr>
        <w:pStyle w:val="Code"/>
      </w:pPr>
      <w:r>
        <w:t xml:space="preserve">    nextLayerProtocol           [6] NextLayerProtocol,</w:t>
      </w:r>
    </w:p>
    <w:p w14:paraId="1901CA46" w14:textId="77777777" w:rsidR="00FE429E" w:rsidRDefault="00FE429E" w:rsidP="00FE429E">
      <w:pPr>
        <w:pStyle w:val="Code"/>
      </w:pPr>
      <w:r>
        <w:t xml:space="preserve">    iPv6flowLabel               [7] IPv6FlowLabel OPTIONAL,</w:t>
      </w:r>
    </w:p>
    <w:p w14:paraId="74B9A3E9" w14:textId="77777777" w:rsidR="00FE429E" w:rsidRDefault="00FE429E" w:rsidP="00FE429E">
      <w:pPr>
        <w:pStyle w:val="Code"/>
      </w:pPr>
      <w:r>
        <w:t xml:space="preserve">    direction                   [8] Direction,</w:t>
      </w:r>
    </w:p>
    <w:p w14:paraId="10D22299" w14:textId="77777777" w:rsidR="00FE429E" w:rsidRDefault="00FE429E" w:rsidP="00FE429E">
      <w:pPr>
        <w:pStyle w:val="Code"/>
      </w:pPr>
      <w:r>
        <w:t xml:space="preserve">    packetSize                  [9] INTEGER</w:t>
      </w:r>
    </w:p>
    <w:p w14:paraId="68861249" w14:textId="77777777" w:rsidR="00FE429E" w:rsidRDefault="00FE429E" w:rsidP="00FE429E">
      <w:pPr>
        <w:pStyle w:val="Code"/>
      </w:pPr>
      <w:r>
        <w:t>}</w:t>
      </w:r>
    </w:p>
    <w:p w14:paraId="7A785807" w14:textId="77777777" w:rsidR="00FE429E" w:rsidRDefault="00FE429E" w:rsidP="00FE429E">
      <w:pPr>
        <w:pStyle w:val="Code"/>
      </w:pPr>
    </w:p>
    <w:p w14:paraId="75D5F8C1" w14:textId="77777777" w:rsidR="00FE429E" w:rsidRDefault="00FE429E" w:rsidP="00FE429E">
      <w:pPr>
        <w:pStyle w:val="Code"/>
      </w:pPr>
      <w:r>
        <w:t>PDSummaryReport ::= SEQUENCE</w:t>
      </w:r>
    </w:p>
    <w:p w14:paraId="2CB4F9D4" w14:textId="77777777" w:rsidR="00FE429E" w:rsidRDefault="00FE429E" w:rsidP="00FE429E">
      <w:pPr>
        <w:pStyle w:val="Code"/>
      </w:pPr>
      <w:r>
        <w:t>{</w:t>
      </w:r>
    </w:p>
    <w:p w14:paraId="35E0FB47" w14:textId="77777777" w:rsidR="00FE429E" w:rsidRDefault="00FE429E" w:rsidP="00FE429E">
      <w:pPr>
        <w:pStyle w:val="Code"/>
      </w:pPr>
      <w:r>
        <w:t xml:space="preserve">    pDUSessionID                [1] PDUSessionID,</w:t>
      </w:r>
    </w:p>
    <w:p w14:paraId="1314B4A7" w14:textId="77777777" w:rsidR="00FE429E" w:rsidRDefault="00FE429E" w:rsidP="00FE429E">
      <w:pPr>
        <w:pStyle w:val="Code"/>
      </w:pPr>
      <w:r>
        <w:t xml:space="preserve">    sourceIPAddress             [2] IPAddress,</w:t>
      </w:r>
    </w:p>
    <w:p w14:paraId="1C6326B0" w14:textId="77777777" w:rsidR="00FE429E" w:rsidRDefault="00FE429E" w:rsidP="00FE429E">
      <w:pPr>
        <w:pStyle w:val="Code"/>
      </w:pPr>
      <w:r>
        <w:t xml:space="preserve">    sourcePort                  [3] PortNumber OPTIONAL,</w:t>
      </w:r>
    </w:p>
    <w:p w14:paraId="22CFF45F" w14:textId="77777777" w:rsidR="00FE429E" w:rsidRDefault="00FE429E" w:rsidP="00FE429E">
      <w:pPr>
        <w:pStyle w:val="Code"/>
      </w:pPr>
      <w:r>
        <w:t xml:space="preserve">    destinationIPAddress        [4] IPAddress,</w:t>
      </w:r>
    </w:p>
    <w:p w14:paraId="1EDEB076" w14:textId="77777777" w:rsidR="00FE429E" w:rsidRDefault="00FE429E" w:rsidP="00FE429E">
      <w:pPr>
        <w:pStyle w:val="Code"/>
      </w:pPr>
      <w:r>
        <w:t xml:space="preserve">    destinationPort             [5] PortNumber OPTIONAL,</w:t>
      </w:r>
    </w:p>
    <w:p w14:paraId="60247170" w14:textId="77777777" w:rsidR="00FE429E" w:rsidRDefault="00FE429E" w:rsidP="00FE429E">
      <w:pPr>
        <w:pStyle w:val="Code"/>
      </w:pPr>
      <w:r>
        <w:t xml:space="preserve">    nextLayerProtocol           [6] NextLayerProtocol,</w:t>
      </w:r>
    </w:p>
    <w:p w14:paraId="7120B5F8" w14:textId="77777777" w:rsidR="00FE429E" w:rsidRDefault="00FE429E" w:rsidP="00FE429E">
      <w:pPr>
        <w:pStyle w:val="Code"/>
      </w:pPr>
      <w:r>
        <w:t xml:space="preserve">    iPv6flowLabel               [7] IPv6FlowLabel OPTIONAL,</w:t>
      </w:r>
    </w:p>
    <w:p w14:paraId="0EF1D499" w14:textId="77777777" w:rsidR="00FE429E" w:rsidRDefault="00FE429E" w:rsidP="00FE429E">
      <w:pPr>
        <w:pStyle w:val="Code"/>
      </w:pPr>
      <w:r>
        <w:t xml:space="preserve">    direction                   [8] Direction,</w:t>
      </w:r>
    </w:p>
    <w:p w14:paraId="6E759B77" w14:textId="77777777" w:rsidR="00FE429E" w:rsidRDefault="00FE429E" w:rsidP="00FE429E">
      <w:pPr>
        <w:pStyle w:val="Code"/>
      </w:pPr>
      <w:r>
        <w:t xml:space="preserve">    pDSRSummaryTrigger          [9] PDSRSummaryTrigger,</w:t>
      </w:r>
    </w:p>
    <w:p w14:paraId="30DA12AD" w14:textId="77777777" w:rsidR="00FE429E" w:rsidRDefault="00FE429E" w:rsidP="00FE429E">
      <w:pPr>
        <w:pStyle w:val="Code"/>
      </w:pPr>
      <w:r>
        <w:t xml:space="preserve">    firstPacketTimestamp        [10] Timestamp,</w:t>
      </w:r>
    </w:p>
    <w:p w14:paraId="390B46CC" w14:textId="77777777" w:rsidR="00FE429E" w:rsidRDefault="00FE429E" w:rsidP="00FE429E">
      <w:pPr>
        <w:pStyle w:val="Code"/>
      </w:pPr>
      <w:r>
        <w:t xml:space="preserve">    lastPacketTimestamp         [11] Timestamp,</w:t>
      </w:r>
    </w:p>
    <w:p w14:paraId="00A7D2AF" w14:textId="77777777" w:rsidR="00FE429E" w:rsidRDefault="00FE429E" w:rsidP="00FE429E">
      <w:pPr>
        <w:pStyle w:val="Code"/>
      </w:pPr>
      <w:r>
        <w:t xml:space="preserve">    packetCount                 [12] INTEGER,</w:t>
      </w:r>
    </w:p>
    <w:p w14:paraId="414A3D7E" w14:textId="77777777" w:rsidR="00FE429E" w:rsidRDefault="00FE429E" w:rsidP="00FE429E">
      <w:pPr>
        <w:pStyle w:val="Code"/>
      </w:pPr>
      <w:r>
        <w:t xml:space="preserve">    byteCount                   [13] INTEGER</w:t>
      </w:r>
    </w:p>
    <w:p w14:paraId="5825F446" w14:textId="77777777" w:rsidR="00FE429E" w:rsidRDefault="00FE429E" w:rsidP="00FE429E">
      <w:pPr>
        <w:pStyle w:val="Code"/>
      </w:pPr>
      <w:r>
        <w:t>}</w:t>
      </w:r>
    </w:p>
    <w:p w14:paraId="4318FD24" w14:textId="77777777" w:rsidR="00FE429E" w:rsidRDefault="00FE429E" w:rsidP="00FE429E">
      <w:pPr>
        <w:pStyle w:val="Code"/>
      </w:pPr>
    </w:p>
    <w:p w14:paraId="30B43482" w14:textId="77777777" w:rsidR="00FE429E" w:rsidRDefault="00FE429E" w:rsidP="00FE429E">
      <w:pPr>
        <w:pStyle w:val="CodeHeader"/>
      </w:pPr>
      <w:r>
        <w:t>-- ====================</w:t>
      </w:r>
    </w:p>
    <w:p w14:paraId="0C4F1E52" w14:textId="77777777" w:rsidR="00FE429E" w:rsidRDefault="00FE429E" w:rsidP="00FE429E">
      <w:pPr>
        <w:pStyle w:val="CodeHeader"/>
      </w:pPr>
      <w:r>
        <w:t>-- PDHR/PDSR parameters</w:t>
      </w:r>
    </w:p>
    <w:p w14:paraId="524AE104" w14:textId="77777777" w:rsidR="00FE429E" w:rsidRDefault="00FE429E" w:rsidP="00FE429E">
      <w:pPr>
        <w:pStyle w:val="Code"/>
      </w:pPr>
      <w:r>
        <w:t>-- ====================</w:t>
      </w:r>
    </w:p>
    <w:p w14:paraId="1DA73D42" w14:textId="77777777" w:rsidR="00FE429E" w:rsidRDefault="00FE429E" w:rsidP="00FE429E">
      <w:pPr>
        <w:pStyle w:val="Code"/>
      </w:pPr>
    </w:p>
    <w:p w14:paraId="33E5C88C" w14:textId="77777777" w:rsidR="00FE429E" w:rsidRDefault="00FE429E" w:rsidP="00FE429E">
      <w:pPr>
        <w:pStyle w:val="Code"/>
      </w:pPr>
      <w:r>
        <w:t>PDSRSummaryTrigger ::= ENUMERATED</w:t>
      </w:r>
    </w:p>
    <w:p w14:paraId="114B65D9" w14:textId="77777777" w:rsidR="00FE429E" w:rsidRDefault="00FE429E" w:rsidP="00FE429E">
      <w:pPr>
        <w:pStyle w:val="Code"/>
      </w:pPr>
      <w:r>
        <w:t>{</w:t>
      </w:r>
    </w:p>
    <w:p w14:paraId="148EF826" w14:textId="77777777" w:rsidR="00FE429E" w:rsidRDefault="00FE429E" w:rsidP="00FE429E">
      <w:pPr>
        <w:pStyle w:val="Code"/>
      </w:pPr>
      <w:r>
        <w:t xml:space="preserve">    timerExpiry(1),</w:t>
      </w:r>
    </w:p>
    <w:p w14:paraId="4BD273C4" w14:textId="77777777" w:rsidR="00FE429E" w:rsidRDefault="00FE429E" w:rsidP="00FE429E">
      <w:pPr>
        <w:pStyle w:val="Code"/>
      </w:pPr>
      <w:r>
        <w:t xml:space="preserve">    packetCount(2),</w:t>
      </w:r>
    </w:p>
    <w:p w14:paraId="63AFF540" w14:textId="77777777" w:rsidR="00FE429E" w:rsidRDefault="00FE429E" w:rsidP="00FE429E">
      <w:pPr>
        <w:pStyle w:val="Code"/>
      </w:pPr>
      <w:r>
        <w:t xml:space="preserve">    byteCount(3),</w:t>
      </w:r>
    </w:p>
    <w:p w14:paraId="70608A4A" w14:textId="77777777" w:rsidR="00FE429E" w:rsidRDefault="00FE429E" w:rsidP="00FE429E">
      <w:pPr>
        <w:pStyle w:val="Code"/>
      </w:pPr>
      <w:r>
        <w:t xml:space="preserve">    startOfFlow(4),</w:t>
      </w:r>
    </w:p>
    <w:p w14:paraId="42A62441" w14:textId="77777777" w:rsidR="00FE429E" w:rsidRDefault="00FE429E" w:rsidP="00FE429E">
      <w:pPr>
        <w:pStyle w:val="Code"/>
      </w:pPr>
      <w:r>
        <w:t xml:space="preserve">    endOfFlow(5)</w:t>
      </w:r>
    </w:p>
    <w:p w14:paraId="7AC9B6B0" w14:textId="77777777" w:rsidR="00FE429E" w:rsidRDefault="00FE429E" w:rsidP="00FE429E">
      <w:pPr>
        <w:pStyle w:val="Code"/>
      </w:pPr>
      <w:r>
        <w:t>}</w:t>
      </w:r>
    </w:p>
    <w:p w14:paraId="27727F6A" w14:textId="77777777" w:rsidR="00FE429E" w:rsidRDefault="00FE429E" w:rsidP="00FE429E">
      <w:pPr>
        <w:pStyle w:val="Code"/>
      </w:pPr>
    </w:p>
    <w:p w14:paraId="6E8EDA8D" w14:textId="77777777" w:rsidR="00FE429E" w:rsidRDefault="00FE429E" w:rsidP="00FE429E">
      <w:pPr>
        <w:pStyle w:val="CodeHeader"/>
      </w:pPr>
      <w:r>
        <w:t>-- ==================================</w:t>
      </w:r>
    </w:p>
    <w:p w14:paraId="79633347" w14:textId="77777777" w:rsidR="00FE429E" w:rsidRDefault="00FE429E" w:rsidP="00FE429E">
      <w:pPr>
        <w:pStyle w:val="CodeHeader"/>
      </w:pPr>
      <w:r>
        <w:t>-- Identifier Association definitions</w:t>
      </w:r>
    </w:p>
    <w:p w14:paraId="6DB325E6" w14:textId="77777777" w:rsidR="00FE429E" w:rsidRDefault="00FE429E" w:rsidP="00FE429E">
      <w:pPr>
        <w:pStyle w:val="Code"/>
      </w:pPr>
      <w:r>
        <w:t>-- ==================================</w:t>
      </w:r>
    </w:p>
    <w:p w14:paraId="0CC1D32E" w14:textId="77777777" w:rsidR="00FE429E" w:rsidRDefault="00FE429E" w:rsidP="00FE429E">
      <w:pPr>
        <w:pStyle w:val="Code"/>
      </w:pPr>
    </w:p>
    <w:p w14:paraId="02CF5179" w14:textId="77777777" w:rsidR="00FE429E" w:rsidRDefault="00FE429E" w:rsidP="00FE429E">
      <w:pPr>
        <w:pStyle w:val="Code"/>
      </w:pPr>
      <w:r>
        <w:t>AMFIdentifierAssociation ::= SEQUENCE</w:t>
      </w:r>
    </w:p>
    <w:p w14:paraId="6675468D" w14:textId="77777777" w:rsidR="00FE429E" w:rsidRDefault="00FE429E" w:rsidP="00FE429E">
      <w:pPr>
        <w:pStyle w:val="Code"/>
      </w:pPr>
      <w:r>
        <w:lastRenderedPageBreak/>
        <w:t>{</w:t>
      </w:r>
    </w:p>
    <w:p w14:paraId="3C2086E3" w14:textId="77777777" w:rsidR="00FE429E" w:rsidRDefault="00FE429E" w:rsidP="00FE429E">
      <w:pPr>
        <w:pStyle w:val="Code"/>
      </w:pPr>
      <w:r>
        <w:t xml:space="preserve">    sUPI             [1] SUPI,</w:t>
      </w:r>
    </w:p>
    <w:p w14:paraId="46E38004" w14:textId="77777777" w:rsidR="00FE429E" w:rsidRDefault="00FE429E" w:rsidP="00FE429E">
      <w:pPr>
        <w:pStyle w:val="Code"/>
      </w:pPr>
      <w:r>
        <w:t xml:space="preserve">    sUCI             [2] SUCI OPTIONAL,</w:t>
      </w:r>
    </w:p>
    <w:p w14:paraId="20B2F338" w14:textId="77777777" w:rsidR="00FE429E" w:rsidRDefault="00FE429E" w:rsidP="00FE429E">
      <w:pPr>
        <w:pStyle w:val="Code"/>
      </w:pPr>
      <w:r>
        <w:t xml:space="preserve">    pEI              [3] PEI OPTIONAL,</w:t>
      </w:r>
    </w:p>
    <w:p w14:paraId="0C29760D" w14:textId="77777777" w:rsidR="00FE429E" w:rsidRDefault="00FE429E" w:rsidP="00FE429E">
      <w:pPr>
        <w:pStyle w:val="Code"/>
      </w:pPr>
      <w:r>
        <w:t xml:space="preserve">    gPSI             [4] GPSI OPTIONAL,</w:t>
      </w:r>
    </w:p>
    <w:p w14:paraId="2DA287DF" w14:textId="77777777" w:rsidR="00FE429E" w:rsidRDefault="00FE429E" w:rsidP="00FE429E">
      <w:pPr>
        <w:pStyle w:val="Code"/>
      </w:pPr>
      <w:r>
        <w:t xml:space="preserve">    gUTI             [5] FiveGGUTI,</w:t>
      </w:r>
    </w:p>
    <w:p w14:paraId="4F4343DD" w14:textId="77777777" w:rsidR="00FE429E" w:rsidRDefault="00FE429E" w:rsidP="00FE429E">
      <w:pPr>
        <w:pStyle w:val="Code"/>
      </w:pPr>
      <w:r>
        <w:t xml:space="preserve">    location         [6] Location,</w:t>
      </w:r>
    </w:p>
    <w:p w14:paraId="628F448F" w14:textId="77777777" w:rsidR="00FE429E" w:rsidRDefault="00FE429E" w:rsidP="00FE429E">
      <w:pPr>
        <w:pStyle w:val="Code"/>
      </w:pPr>
      <w:r>
        <w:t xml:space="preserve">    fiveGSTAIList    [7] TAIList OPTIONAL</w:t>
      </w:r>
    </w:p>
    <w:p w14:paraId="2D460289" w14:textId="77777777" w:rsidR="00FE429E" w:rsidRDefault="00FE429E" w:rsidP="00FE429E">
      <w:pPr>
        <w:pStyle w:val="Code"/>
      </w:pPr>
      <w:r>
        <w:t>}</w:t>
      </w:r>
    </w:p>
    <w:p w14:paraId="71DBFA6A" w14:textId="77777777" w:rsidR="00FE429E" w:rsidRDefault="00FE429E" w:rsidP="00FE429E">
      <w:pPr>
        <w:pStyle w:val="Code"/>
      </w:pPr>
    </w:p>
    <w:p w14:paraId="1F229AA3" w14:textId="77777777" w:rsidR="00FE429E" w:rsidRDefault="00FE429E" w:rsidP="00FE429E">
      <w:pPr>
        <w:pStyle w:val="Code"/>
      </w:pPr>
      <w:r>
        <w:t>MMEIdentifierAssociation ::= SEQUENCE</w:t>
      </w:r>
    </w:p>
    <w:p w14:paraId="0D9328DF" w14:textId="77777777" w:rsidR="00FE429E" w:rsidRDefault="00FE429E" w:rsidP="00FE429E">
      <w:pPr>
        <w:pStyle w:val="Code"/>
      </w:pPr>
      <w:r>
        <w:t>{</w:t>
      </w:r>
    </w:p>
    <w:p w14:paraId="6193BBB1" w14:textId="77777777" w:rsidR="00FE429E" w:rsidRDefault="00FE429E" w:rsidP="00FE429E">
      <w:pPr>
        <w:pStyle w:val="Code"/>
      </w:pPr>
      <w:r>
        <w:t xml:space="preserve">    iMSI        [1] IMSI,</w:t>
      </w:r>
    </w:p>
    <w:p w14:paraId="7B94567B" w14:textId="77777777" w:rsidR="00FE429E" w:rsidRDefault="00FE429E" w:rsidP="00FE429E">
      <w:pPr>
        <w:pStyle w:val="Code"/>
      </w:pPr>
      <w:r>
        <w:t xml:space="preserve">    iMEI        [2] IMEI OPTIONAL,</w:t>
      </w:r>
    </w:p>
    <w:p w14:paraId="04C69D14" w14:textId="77777777" w:rsidR="00FE429E" w:rsidRDefault="00FE429E" w:rsidP="00FE429E">
      <w:pPr>
        <w:pStyle w:val="Code"/>
      </w:pPr>
      <w:r>
        <w:t xml:space="preserve">    mSISDN      [3] MSISDN OPTIONAL,</w:t>
      </w:r>
    </w:p>
    <w:p w14:paraId="5284CD6C" w14:textId="77777777" w:rsidR="00FE429E" w:rsidRDefault="00FE429E" w:rsidP="00FE429E">
      <w:pPr>
        <w:pStyle w:val="Code"/>
      </w:pPr>
      <w:r>
        <w:t xml:space="preserve">    gUTI        [4] GUTI,</w:t>
      </w:r>
    </w:p>
    <w:p w14:paraId="4BC99B2D" w14:textId="77777777" w:rsidR="00FE429E" w:rsidRDefault="00FE429E" w:rsidP="00FE429E">
      <w:pPr>
        <w:pStyle w:val="Code"/>
      </w:pPr>
      <w:r>
        <w:t xml:space="preserve">    location    [5] Location,</w:t>
      </w:r>
    </w:p>
    <w:p w14:paraId="1052D941" w14:textId="77777777" w:rsidR="00FE429E" w:rsidRDefault="00FE429E" w:rsidP="00FE429E">
      <w:pPr>
        <w:pStyle w:val="Code"/>
      </w:pPr>
      <w:r>
        <w:t xml:space="preserve">    tAIList     [6] TAIList OPTIONAL</w:t>
      </w:r>
    </w:p>
    <w:p w14:paraId="5565462A" w14:textId="77777777" w:rsidR="00FE429E" w:rsidRDefault="00FE429E" w:rsidP="00FE429E">
      <w:pPr>
        <w:pStyle w:val="Code"/>
      </w:pPr>
      <w:r>
        <w:t>}</w:t>
      </w:r>
    </w:p>
    <w:p w14:paraId="294191E6" w14:textId="77777777" w:rsidR="00FE429E" w:rsidRDefault="00FE429E" w:rsidP="00FE429E">
      <w:pPr>
        <w:pStyle w:val="Code"/>
      </w:pPr>
    </w:p>
    <w:p w14:paraId="5386F9D2" w14:textId="77777777" w:rsidR="00FE429E" w:rsidRDefault="00FE429E" w:rsidP="00FE429E">
      <w:pPr>
        <w:pStyle w:val="CodeHeader"/>
      </w:pPr>
      <w:r>
        <w:t>-- =================================</w:t>
      </w:r>
    </w:p>
    <w:p w14:paraId="7C2AE240" w14:textId="77777777" w:rsidR="00FE429E" w:rsidRDefault="00FE429E" w:rsidP="00FE429E">
      <w:pPr>
        <w:pStyle w:val="CodeHeader"/>
      </w:pPr>
      <w:r>
        <w:t>-- Identifier Association parameters</w:t>
      </w:r>
    </w:p>
    <w:p w14:paraId="14369FD9" w14:textId="77777777" w:rsidR="00FE429E" w:rsidRDefault="00FE429E" w:rsidP="00FE429E">
      <w:pPr>
        <w:pStyle w:val="Code"/>
      </w:pPr>
      <w:r>
        <w:t>-- =================================</w:t>
      </w:r>
    </w:p>
    <w:p w14:paraId="0E9EFF35" w14:textId="77777777" w:rsidR="00FE429E" w:rsidRDefault="00FE429E" w:rsidP="00FE429E">
      <w:pPr>
        <w:pStyle w:val="Code"/>
      </w:pPr>
    </w:p>
    <w:p w14:paraId="04B150A6" w14:textId="77777777" w:rsidR="00FE429E" w:rsidRDefault="00FE429E" w:rsidP="00FE429E">
      <w:pPr>
        <w:pStyle w:val="Code"/>
      </w:pPr>
    </w:p>
    <w:p w14:paraId="216FB338" w14:textId="77777777" w:rsidR="00FE429E" w:rsidRDefault="00FE429E" w:rsidP="00FE429E">
      <w:pPr>
        <w:pStyle w:val="Code"/>
      </w:pPr>
      <w:r>
        <w:t>MMEGroupID ::= OCTET STRING (SIZE(2))</w:t>
      </w:r>
    </w:p>
    <w:p w14:paraId="553B26B0" w14:textId="77777777" w:rsidR="00FE429E" w:rsidRDefault="00FE429E" w:rsidP="00FE429E">
      <w:pPr>
        <w:pStyle w:val="Code"/>
      </w:pPr>
    </w:p>
    <w:p w14:paraId="59480261" w14:textId="77777777" w:rsidR="00FE429E" w:rsidRDefault="00FE429E" w:rsidP="00FE429E">
      <w:pPr>
        <w:pStyle w:val="Code"/>
      </w:pPr>
      <w:r>
        <w:t>MMECode ::= OCTET STRING (SIZE(1))</w:t>
      </w:r>
    </w:p>
    <w:p w14:paraId="3A903847" w14:textId="77777777" w:rsidR="00FE429E" w:rsidRDefault="00FE429E" w:rsidP="00FE429E">
      <w:pPr>
        <w:pStyle w:val="Code"/>
      </w:pPr>
    </w:p>
    <w:p w14:paraId="49CBCAFE" w14:textId="77777777" w:rsidR="00FE429E" w:rsidRDefault="00FE429E" w:rsidP="00FE429E">
      <w:pPr>
        <w:pStyle w:val="Code"/>
      </w:pPr>
      <w:r>
        <w:t>TMSI ::= OCTET STRING (SIZE(4))</w:t>
      </w:r>
    </w:p>
    <w:p w14:paraId="2A374BE4" w14:textId="77777777" w:rsidR="00FE429E" w:rsidRDefault="00FE429E" w:rsidP="00FE429E">
      <w:pPr>
        <w:pStyle w:val="Code"/>
      </w:pPr>
    </w:p>
    <w:p w14:paraId="26672699" w14:textId="77777777" w:rsidR="00FE429E" w:rsidRDefault="00FE429E" w:rsidP="00FE429E">
      <w:pPr>
        <w:pStyle w:val="CodeHeader"/>
      </w:pPr>
      <w:r>
        <w:t>-- ===================</w:t>
      </w:r>
    </w:p>
    <w:p w14:paraId="5E407AF8" w14:textId="77777777" w:rsidR="00FE429E" w:rsidRDefault="00FE429E" w:rsidP="00FE429E">
      <w:pPr>
        <w:pStyle w:val="CodeHeader"/>
      </w:pPr>
      <w:r>
        <w:t>-- EPS MME definitions</w:t>
      </w:r>
    </w:p>
    <w:p w14:paraId="6ABA6F8E" w14:textId="77777777" w:rsidR="00FE429E" w:rsidRDefault="00FE429E" w:rsidP="00FE429E">
      <w:pPr>
        <w:pStyle w:val="Code"/>
      </w:pPr>
      <w:r>
        <w:t>-- ===================</w:t>
      </w:r>
    </w:p>
    <w:p w14:paraId="0D569745" w14:textId="77777777" w:rsidR="00FE429E" w:rsidRDefault="00FE429E" w:rsidP="00FE429E">
      <w:pPr>
        <w:pStyle w:val="Code"/>
      </w:pPr>
    </w:p>
    <w:p w14:paraId="4DF5EF22" w14:textId="77777777" w:rsidR="00FE429E" w:rsidRDefault="00FE429E" w:rsidP="00FE429E">
      <w:pPr>
        <w:pStyle w:val="Code"/>
      </w:pPr>
      <w:r>
        <w:t>MMEAttach ::= SEQUENCE</w:t>
      </w:r>
    </w:p>
    <w:p w14:paraId="6EE3C69D" w14:textId="77777777" w:rsidR="00FE429E" w:rsidRDefault="00FE429E" w:rsidP="00FE429E">
      <w:pPr>
        <w:pStyle w:val="Code"/>
      </w:pPr>
      <w:r>
        <w:t>{</w:t>
      </w:r>
    </w:p>
    <w:p w14:paraId="33475804" w14:textId="77777777" w:rsidR="00FE429E" w:rsidRDefault="00FE429E" w:rsidP="00FE429E">
      <w:pPr>
        <w:pStyle w:val="Code"/>
      </w:pPr>
      <w:r>
        <w:t xml:space="preserve">    attachType       [1] EPSAttachType,</w:t>
      </w:r>
    </w:p>
    <w:p w14:paraId="53086958" w14:textId="77777777" w:rsidR="00FE429E" w:rsidRDefault="00FE429E" w:rsidP="00FE429E">
      <w:pPr>
        <w:pStyle w:val="Code"/>
      </w:pPr>
      <w:r>
        <w:t xml:space="preserve">    attachResult     [2] EPSAttachResult,</w:t>
      </w:r>
    </w:p>
    <w:p w14:paraId="04BE3149" w14:textId="77777777" w:rsidR="00FE429E" w:rsidRDefault="00FE429E" w:rsidP="00FE429E">
      <w:pPr>
        <w:pStyle w:val="Code"/>
      </w:pPr>
      <w:r>
        <w:t xml:space="preserve">    iMSI             [3] IMSI,</w:t>
      </w:r>
    </w:p>
    <w:p w14:paraId="0F75689B" w14:textId="77777777" w:rsidR="00FE429E" w:rsidRDefault="00FE429E" w:rsidP="00FE429E">
      <w:pPr>
        <w:pStyle w:val="Code"/>
      </w:pPr>
      <w:r>
        <w:t xml:space="preserve">    iMEI             [4] IMEI OPTIONAL,</w:t>
      </w:r>
    </w:p>
    <w:p w14:paraId="263AC6CC" w14:textId="77777777" w:rsidR="00FE429E" w:rsidRDefault="00FE429E" w:rsidP="00FE429E">
      <w:pPr>
        <w:pStyle w:val="Code"/>
      </w:pPr>
      <w:r>
        <w:t xml:space="preserve">    mSISDN           [5] MSISDN OPTIONAL,</w:t>
      </w:r>
    </w:p>
    <w:p w14:paraId="37E93456" w14:textId="77777777" w:rsidR="00FE429E" w:rsidRDefault="00FE429E" w:rsidP="00FE429E">
      <w:pPr>
        <w:pStyle w:val="Code"/>
      </w:pPr>
      <w:r>
        <w:t xml:space="preserve">    gUTI             [6] GUTI OPTIONAL,</w:t>
      </w:r>
    </w:p>
    <w:p w14:paraId="088991E0" w14:textId="77777777" w:rsidR="00FE429E" w:rsidRDefault="00FE429E" w:rsidP="00FE429E">
      <w:pPr>
        <w:pStyle w:val="Code"/>
      </w:pPr>
      <w:r>
        <w:t xml:space="preserve">    location         [7] Location OPTIONAL,</w:t>
      </w:r>
    </w:p>
    <w:p w14:paraId="20ADEE8E" w14:textId="77777777" w:rsidR="00FE429E" w:rsidRDefault="00FE429E" w:rsidP="00FE429E">
      <w:pPr>
        <w:pStyle w:val="Code"/>
      </w:pPr>
      <w:r>
        <w:t xml:space="preserve">    ePSTAIList       [8] TAIList OPTIONAL,</w:t>
      </w:r>
    </w:p>
    <w:p w14:paraId="4BA58F8F" w14:textId="77777777" w:rsidR="00FE429E" w:rsidRDefault="00FE429E" w:rsidP="00FE429E">
      <w:pPr>
        <w:pStyle w:val="Code"/>
      </w:pPr>
      <w:r>
        <w:t xml:space="preserve">    sMSServiceStatus [9] EPSSMSServiceStatus OPTIONAL,</w:t>
      </w:r>
    </w:p>
    <w:p w14:paraId="29812FDA" w14:textId="77777777" w:rsidR="00FE429E" w:rsidRDefault="00FE429E" w:rsidP="00FE429E">
      <w:pPr>
        <w:pStyle w:val="Code"/>
      </w:pPr>
      <w:r>
        <w:t xml:space="preserve">    oldGUTI          [10] GUTI OPTIONAL,</w:t>
      </w:r>
    </w:p>
    <w:p w14:paraId="5C157BEF" w14:textId="77777777" w:rsidR="00FE429E" w:rsidRDefault="00FE429E" w:rsidP="00FE429E">
      <w:pPr>
        <w:pStyle w:val="Code"/>
      </w:pPr>
      <w:r>
        <w:t xml:space="preserve">    eMM5GRegStatus   [11] EMM5GMMStatus OPTIONAL</w:t>
      </w:r>
    </w:p>
    <w:p w14:paraId="3F407370" w14:textId="77777777" w:rsidR="00FE429E" w:rsidRDefault="00FE429E" w:rsidP="00FE429E">
      <w:pPr>
        <w:pStyle w:val="Code"/>
      </w:pPr>
      <w:r>
        <w:t>}</w:t>
      </w:r>
    </w:p>
    <w:p w14:paraId="269973F2" w14:textId="77777777" w:rsidR="00FE429E" w:rsidRDefault="00FE429E" w:rsidP="00FE429E">
      <w:pPr>
        <w:pStyle w:val="Code"/>
      </w:pPr>
    </w:p>
    <w:p w14:paraId="6801BFBD" w14:textId="77777777" w:rsidR="00FE429E" w:rsidRDefault="00FE429E" w:rsidP="00FE429E">
      <w:pPr>
        <w:pStyle w:val="Code"/>
      </w:pPr>
      <w:r>
        <w:t>MMEDetach ::= SEQUENCE</w:t>
      </w:r>
    </w:p>
    <w:p w14:paraId="262591AD" w14:textId="77777777" w:rsidR="00FE429E" w:rsidRDefault="00FE429E" w:rsidP="00FE429E">
      <w:pPr>
        <w:pStyle w:val="Code"/>
      </w:pPr>
      <w:r>
        <w:t>{</w:t>
      </w:r>
    </w:p>
    <w:p w14:paraId="0A524F6D" w14:textId="77777777" w:rsidR="00FE429E" w:rsidRDefault="00FE429E" w:rsidP="00FE429E">
      <w:pPr>
        <w:pStyle w:val="Code"/>
      </w:pPr>
      <w:r>
        <w:t xml:space="preserve">    detachDirection    [1] MMEDirection,</w:t>
      </w:r>
    </w:p>
    <w:p w14:paraId="12BDB735" w14:textId="77777777" w:rsidR="00FE429E" w:rsidRDefault="00FE429E" w:rsidP="00FE429E">
      <w:pPr>
        <w:pStyle w:val="Code"/>
      </w:pPr>
      <w:r>
        <w:t xml:space="preserve">    detachType         [2] EPSDetachType,</w:t>
      </w:r>
    </w:p>
    <w:p w14:paraId="132A1EFC" w14:textId="77777777" w:rsidR="00FE429E" w:rsidRDefault="00FE429E" w:rsidP="00FE429E">
      <w:pPr>
        <w:pStyle w:val="Code"/>
      </w:pPr>
      <w:r>
        <w:t xml:space="preserve">    iMSI               [3] IMSI,</w:t>
      </w:r>
    </w:p>
    <w:p w14:paraId="51F35BE6" w14:textId="77777777" w:rsidR="00FE429E" w:rsidRDefault="00FE429E" w:rsidP="00FE429E">
      <w:pPr>
        <w:pStyle w:val="Code"/>
      </w:pPr>
      <w:r>
        <w:t xml:space="preserve">    iMEI               [4] IMEI OPTIONAL,</w:t>
      </w:r>
    </w:p>
    <w:p w14:paraId="001962CC" w14:textId="77777777" w:rsidR="00FE429E" w:rsidRDefault="00FE429E" w:rsidP="00FE429E">
      <w:pPr>
        <w:pStyle w:val="Code"/>
      </w:pPr>
      <w:r>
        <w:t xml:space="preserve">    mSISDN             [5] MSISDN OPTIONAL,</w:t>
      </w:r>
    </w:p>
    <w:p w14:paraId="68EFD039" w14:textId="77777777" w:rsidR="00FE429E" w:rsidRDefault="00FE429E" w:rsidP="00FE429E">
      <w:pPr>
        <w:pStyle w:val="Code"/>
      </w:pPr>
      <w:r>
        <w:t xml:space="preserve">    gUTI               [6] GUTI OPTIONAL,</w:t>
      </w:r>
    </w:p>
    <w:p w14:paraId="531409AD" w14:textId="77777777" w:rsidR="00FE429E" w:rsidRDefault="00FE429E" w:rsidP="00FE429E">
      <w:pPr>
        <w:pStyle w:val="Code"/>
      </w:pPr>
      <w:r>
        <w:t xml:space="preserve">    cause              [7] EMMCause OPTIONAL,</w:t>
      </w:r>
    </w:p>
    <w:p w14:paraId="42C419B3" w14:textId="77777777" w:rsidR="00FE429E" w:rsidRDefault="00FE429E" w:rsidP="00FE429E">
      <w:pPr>
        <w:pStyle w:val="Code"/>
      </w:pPr>
      <w:r>
        <w:t xml:space="preserve">    location           [8] Location OPTIONAL,</w:t>
      </w:r>
    </w:p>
    <w:p w14:paraId="781AB86C" w14:textId="77777777" w:rsidR="00FE429E" w:rsidRDefault="00FE429E" w:rsidP="00FE429E">
      <w:pPr>
        <w:pStyle w:val="Code"/>
      </w:pPr>
      <w:r>
        <w:t xml:space="preserve">    switchOffIndicator [9] SwitchOffIndicator OPTIONAL</w:t>
      </w:r>
    </w:p>
    <w:p w14:paraId="3422039E" w14:textId="77777777" w:rsidR="00FE429E" w:rsidRDefault="00FE429E" w:rsidP="00FE429E">
      <w:pPr>
        <w:pStyle w:val="Code"/>
      </w:pPr>
      <w:r>
        <w:t>}</w:t>
      </w:r>
    </w:p>
    <w:p w14:paraId="17F18BF5" w14:textId="77777777" w:rsidR="00FE429E" w:rsidRDefault="00FE429E" w:rsidP="00FE429E">
      <w:pPr>
        <w:pStyle w:val="Code"/>
      </w:pPr>
    </w:p>
    <w:p w14:paraId="2892FB64" w14:textId="77777777" w:rsidR="00FE429E" w:rsidRDefault="00FE429E" w:rsidP="00FE429E">
      <w:pPr>
        <w:pStyle w:val="Code"/>
      </w:pPr>
      <w:r>
        <w:t>MMELocationUpdate ::= SEQUENCE</w:t>
      </w:r>
    </w:p>
    <w:p w14:paraId="29C2E673" w14:textId="77777777" w:rsidR="00FE429E" w:rsidRDefault="00FE429E" w:rsidP="00FE429E">
      <w:pPr>
        <w:pStyle w:val="Code"/>
      </w:pPr>
      <w:r>
        <w:t>{</w:t>
      </w:r>
    </w:p>
    <w:p w14:paraId="350F8951" w14:textId="77777777" w:rsidR="00FE429E" w:rsidRDefault="00FE429E" w:rsidP="00FE429E">
      <w:pPr>
        <w:pStyle w:val="Code"/>
      </w:pPr>
      <w:r>
        <w:t xml:space="preserve">    iMSI             [1] IMSI,</w:t>
      </w:r>
    </w:p>
    <w:p w14:paraId="3013C377" w14:textId="77777777" w:rsidR="00FE429E" w:rsidRDefault="00FE429E" w:rsidP="00FE429E">
      <w:pPr>
        <w:pStyle w:val="Code"/>
      </w:pPr>
      <w:r>
        <w:t xml:space="preserve">    iMEI             [2] IMEI OPTIONAL,</w:t>
      </w:r>
    </w:p>
    <w:p w14:paraId="013E7A4F" w14:textId="77777777" w:rsidR="00FE429E" w:rsidRDefault="00FE429E" w:rsidP="00FE429E">
      <w:pPr>
        <w:pStyle w:val="Code"/>
      </w:pPr>
      <w:r>
        <w:t xml:space="preserve">    mSISDN           [3] MSISDN OPTIONAL,</w:t>
      </w:r>
    </w:p>
    <w:p w14:paraId="54E6E684" w14:textId="77777777" w:rsidR="00FE429E" w:rsidRDefault="00FE429E" w:rsidP="00FE429E">
      <w:pPr>
        <w:pStyle w:val="Code"/>
      </w:pPr>
      <w:r>
        <w:t xml:space="preserve">    gUTI             [4] GUTI OPTIONAL,</w:t>
      </w:r>
    </w:p>
    <w:p w14:paraId="39262A2D" w14:textId="77777777" w:rsidR="00FE429E" w:rsidRDefault="00FE429E" w:rsidP="00FE429E">
      <w:pPr>
        <w:pStyle w:val="Code"/>
      </w:pPr>
      <w:r>
        <w:t xml:space="preserve">    location         [5] Location OPTIONAL,</w:t>
      </w:r>
    </w:p>
    <w:p w14:paraId="082CC596" w14:textId="77777777" w:rsidR="00FE429E" w:rsidRDefault="00FE429E" w:rsidP="00FE429E">
      <w:pPr>
        <w:pStyle w:val="Code"/>
      </w:pPr>
      <w:r>
        <w:t xml:space="preserve">    oldGUTI          [6] GUTI OPTIONAL,</w:t>
      </w:r>
    </w:p>
    <w:p w14:paraId="38A4B8AD" w14:textId="77777777" w:rsidR="00FE429E" w:rsidRDefault="00FE429E" w:rsidP="00FE429E">
      <w:pPr>
        <w:pStyle w:val="Code"/>
      </w:pPr>
      <w:r>
        <w:t xml:space="preserve">    sMSServiceStatus [7] EPSSMSServiceStatus OPTIONAL</w:t>
      </w:r>
    </w:p>
    <w:p w14:paraId="224D8CA2" w14:textId="77777777" w:rsidR="00FE429E" w:rsidRDefault="00FE429E" w:rsidP="00FE429E">
      <w:pPr>
        <w:pStyle w:val="Code"/>
      </w:pPr>
      <w:r>
        <w:t>}</w:t>
      </w:r>
    </w:p>
    <w:p w14:paraId="1418D6C8" w14:textId="77777777" w:rsidR="00FE429E" w:rsidRDefault="00FE429E" w:rsidP="00FE429E">
      <w:pPr>
        <w:pStyle w:val="Code"/>
      </w:pPr>
    </w:p>
    <w:p w14:paraId="17F4656A" w14:textId="77777777" w:rsidR="00FE429E" w:rsidRDefault="00FE429E" w:rsidP="00FE429E">
      <w:pPr>
        <w:pStyle w:val="Code"/>
      </w:pPr>
      <w:r>
        <w:t>MMEStartOfInterceptionWithEPSAttachedUE ::= SEQUENCE</w:t>
      </w:r>
    </w:p>
    <w:p w14:paraId="15E3542C" w14:textId="77777777" w:rsidR="00FE429E" w:rsidRDefault="00FE429E" w:rsidP="00FE429E">
      <w:pPr>
        <w:pStyle w:val="Code"/>
      </w:pPr>
      <w:r>
        <w:t>{</w:t>
      </w:r>
    </w:p>
    <w:p w14:paraId="4D20EC75" w14:textId="77777777" w:rsidR="00FE429E" w:rsidRDefault="00FE429E" w:rsidP="00FE429E">
      <w:pPr>
        <w:pStyle w:val="Code"/>
      </w:pPr>
      <w:r>
        <w:t xml:space="preserve">    attachType         [1] EPSAttachType,</w:t>
      </w:r>
    </w:p>
    <w:p w14:paraId="031C217E" w14:textId="77777777" w:rsidR="00FE429E" w:rsidRDefault="00FE429E" w:rsidP="00FE429E">
      <w:pPr>
        <w:pStyle w:val="Code"/>
      </w:pPr>
      <w:r>
        <w:t xml:space="preserve">    attachResult       [2] EPSAttachResult,</w:t>
      </w:r>
    </w:p>
    <w:p w14:paraId="693DA235" w14:textId="77777777" w:rsidR="00FE429E" w:rsidRDefault="00FE429E" w:rsidP="00FE429E">
      <w:pPr>
        <w:pStyle w:val="Code"/>
      </w:pPr>
      <w:r>
        <w:lastRenderedPageBreak/>
        <w:t xml:space="preserve">    iMSI               [3] IMSI,</w:t>
      </w:r>
    </w:p>
    <w:p w14:paraId="7C84B760" w14:textId="77777777" w:rsidR="00FE429E" w:rsidRDefault="00FE429E" w:rsidP="00FE429E">
      <w:pPr>
        <w:pStyle w:val="Code"/>
      </w:pPr>
      <w:r>
        <w:t xml:space="preserve">    iMEI               [4] IMEI OPTIONAL,</w:t>
      </w:r>
    </w:p>
    <w:p w14:paraId="0A7BD2D7" w14:textId="77777777" w:rsidR="00FE429E" w:rsidRDefault="00FE429E" w:rsidP="00FE429E">
      <w:pPr>
        <w:pStyle w:val="Code"/>
      </w:pPr>
      <w:r>
        <w:t xml:space="preserve">    mSISDN             [5] MSISDN OPTIONAL,</w:t>
      </w:r>
    </w:p>
    <w:p w14:paraId="4B544A69" w14:textId="77777777" w:rsidR="00FE429E" w:rsidRDefault="00FE429E" w:rsidP="00FE429E">
      <w:pPr>
        <w:pStyle w:val="Code"/>
      </w:pPr>
      <w:r>
        <w:t xml:space="preserve">    gUTI               [6] GUTI OPTIONAL,</w:t>
      </w:r>
    </w:p>
    <w:p w14:paraId="7BB782D8" w14:textId="77777777" w:rsidR="00FE429E" w:rsidRDefault="00FE429E" w:rsidP="00FE429E">
      <w:pPr>
        <w:pStyle w:val="Code"/>
      </w:pPr>
      <w:r>
        <w:t xml:space="preserve">    location           [7] Location OPTIONAL,</w:t>
      </w:r>
    </w:p>
    <w:p w14:paraId="4A239D77" w14:textId="77777777" w:rsidR="00FE429E" w:rsidRDefault="00FE429E" w:rsidP="00FE429E">
      <w:pPr>
        <w:pStyle w:val="Code"/>
      </w:pPr>
      <w:r>
        <w:t xml:space="preserve">    ePSTAIList         [9] TAIList OPTIONAL,</w:t>
      </w:r>
    </w:p>
    <w:p w14:paraId="535CC7F4" w14:textId="77777777" w:rsidR="00FE429E" w:rsidRDefault="00FE429E" w:rsidP="00FE429E">
      <w:pPr>
        <w:pStyle w:val="Code"/>
      </w:pPr>
      <w:r>
        <w:t xml:space="preserve">    sMSServiceStatus   [10] EPSSMSServiceStatus OPTIONAL,</w:t>
      </w:r>
    </w:p>
    <w:p w14:paraId="296FC0CC" w14:textId="77777777" w:rsidR="00FE429E" w:rsidRDefault="00FE429E" w:rsidP="00FE429E">
      <w:pPr>
        <w:pStyle w:val="Code"/>
      </w:pPr>
      <w:r>
        <w:t xml:space="preserve">    eMM5GRegStatus     [12] EMM5GMMStatus OPTIONAL</w:t>
      </w:r>
    </w:p>
    <w:p w14:paraId="3F440DD4" w14:textId="77777777" w:rsidR="00FE429E" w:rsidRDefault="00FE429E" w:rsidP="00FE429E">
      <w:pPr>
        <w:pStyle w:val="Code"/>
      </w:pPr>
      <w:r>
        <w:t>}</w:t>
      </w:r>
    </w:p>
    <w:p w14:paraId="30D34EF0" w14:textId="77777777" w:rsidR="00FE429E" w:rsidRDefault="00FE429E" w:rsidP="00FE429E">
      <w:pPr>
        <w:pStyle w:val="Code"/>
      </w:pPr>
    </w:p>
    <w:p w14:paraId="35882D9F" w14:textId="77777777" w:rsidR="00FE429E" w:rsidRDefault="00FE429E" w:rsidP="00FE429E">
      <w:pPr>
        <w:pStyle w:val="Code"/>
      </w:pPr>
      <w:r>
        <w:t>MMEUnsuccessfulProcedure ::= SEQUENCE</w:t>
      </w:r>
    </w:p>
    <w:p w14:paraId="444AFDD6" w14:textId="77777777" w:rsidR="00FE429E" w:rsidRDefault="00FE429E" w:rsidP="00FE429E">
      <w:pPr>
        <w:pStyle w:val="Code"/>
      </w:pPr>
      <w:r>
        <w:t>{</w:t>
      </w:r>
    </w:p>
    <w:p w14:paraId="0BF8C2C0" w14:textId="77777777" w:rsidR="00FE429E" w:rsidRDefault="00FE429E" w:rsidP="00FE429E">
      <w:pPr>
        <w:pStyle w:val="Code"/>
      </w:pPr>
      <w:r>
        <w:t xml:space="preserve">    failedProcedureType [1] MMEFailedProcedureType,</w:t>
      </w:r>
    </w:p>
    <w:p w14:paraId="61540894" w14:textId="77777777" w:rsidR="00FE429E" w:rsidRDefault="00FE429E" w:rsidP="00FE429E">
      <w:pPr>
        <w:pStyle w:val="Code"/>
      </w:pPr>
      <w:r>
        <w:t xml:space="preserve">    failureCause        [2] MMEFailureCause,</w:t>
      </w:r>
    </w:p>
    <w:p w14:paraId="6FDA04E2" w14:textId="77777777" w:rsidR="00FE429E" w:rsidRDefault="00FE429E" w:rsidP="00FE429E">
      <w:pPr>
        <w:pStyle w:val="Code"/>
      </w:pPr>
      <w:r>
        <w:t xml:space="preserve">    iMSI                [3] IMSI OPTIONAL,</w:t>
      </w:r>
    </w:p>
    <w:p w14:paraId="19FA3A41" w14:textId="77777777" w:rsidR="00FE429E" w:rsidRDefault="00FE429E" w:rsidP="00FE429E">
      <w:pPr>
        <w:pStyle w:val="Code"/>
      </w:pPr>
      <w:r>
        <w:t xml:space="preserve">    iMEI                [4] IMEI OPTIONAL,</w:t>
      </w:r>
    </w:p>
    <w:p w14:paraId="2F9995AC" w14:textId="77777777" w:rsidR="00FE429E" w:rsidRDefault="00FE429E" w:rsidP="00FE429E">
      <w:pPr>
        <w:pStyle w:val="Code"/>
      </w:pPr>
      <w:r>
        <w:t xml:space="preserve">    mSISDN              [5] MSISDN OPTIONAL,</w:t>
      </w:r>
    </w:p>
    <w:p w14:paraId="320FBAF5" w14:textId="77777777" w:rsidR="00FE429E" w:rsidRDefault="00FE429E" w:rsidP="00FE429E">
      <w:pPr>
        <w:pStyle w:val="Code"/>
      </w:pPr>
      <w:r>
        <w:t xml:space="preserve">    gUTI                [6] GUTI OPTIONAL,</w:t>
      </w:r>
    </w:p>
    <w:p w14:paraId="208409D2" w14:textId="77777777" w:rsidR="00FE429E" w:rsidRDefault="00FE429E" w:rsidP="00FE429E">
      <w:pPr>
        <w:pStyle w:val="Code"/>
      </w:pPr>
      <w:r>
        <w:t xml:space="preserve">    location            [7] Location OPTIONAL</w:t>
      </w:r>
    </w:p>
    <w:p w14:paraId="04797557" w14:textId="77777777" w:rsidR="00FE429E" w:rsidRDefault="00FE429E" w:rsidP="00FE429E">
      <w:pPr>
        <w:pStyle w:val="Code"/>
      </w:pPr>
      <w:r>
        <w:t>}</w:t>
      </w:r>
    </w:p>
    <w:p w14:paraId="429738FC" w14:textId="77777777" w:rsidR="00FE429E" w:rsidRDefault="00FE429E" w:rsidP="00FE429E">
      <w:pPr>
        <w:pStyle w:val="Code"/>
      </w:pPr>
    </w:p>
    <w:p w14:paraId="3E720618" w14:textId="77777777" w:rsidR="00FE429E" w:rsidRDefault="00FE429E" w:rsidP="00FE429E">
      <w:pPr>
        <w:pStyle w:val="Code"/>
      </w:pPr>
      <w:r>
        <w:t>-- See clause 6.3.2.2.8 for details of this structure</w:t>
      </w:r>
    </w:p>
    <w:p w14:paraId="3760ABCC" w14:textId="77777777" w:rsidR="00FE429E" w:rsidRDefault="00FE429E" w:rsidP="00FE429E">
      <w:pPr>
        <w:pStyle w:val="Code"/>
      </w:pPr>
      <w:r>
        <w:t>MMEPositioningInfoTransfer ::= SEQUENCE</w:t>
      </w:r>
    </w:p>
    <w:p w14:paraId="12AB8C3A" w14:textId="77777777" w:rsidR="00FE429E" w:rsidRDefault="00FE429E" w:rsidP="00FE429E">
      <w:pPr>
        <w:pStyle w:val="Code"/>
      </w:pPr>
      <w:r>
        <w:t>{</w:t>
      </w:r>
    </w:p>
    <w:p w14:paraId="5A2F3BC0" w14:textId="77777777" w:rsidR="00FE429E" w:rsidRDefault="00FE429E" w:rsidP="00FE429E">
      <w:pPr>
        <w:pStyle w:val="Code"/>
      </w:pPr>
      <w:r>
        <w:t xml:space="preserve">    iMSI                [1] IMSI,</w:t>
      </w:r>
    </w:p>
    <w:p w14:paraId="611414CE" w14:textId="77777777" w:rsidR="00FE429E" w:rsidRDefault="00FE429E" w:rsidP="00FE429E">
      <w:pPr>
        <w:pStyle w:val="Code"/>
      </w:pPr>
      <w:r>
        <w:t xml:space="preserve">    iMEI                [2] IMEI OPTIONAL,</w:t>
      </w:r>
    </w:p>
    <w:p w14:paraId="5A6F1DCB" w14:textId="77777777" w:rsidR="00FE429E" w:rsidRDefault="00FE429E" w:rsidP="00FE429E">
      <w:pPr>
        <w:pStyle w:val="Code"/>
      </w:pPr>
      <w:r>
        <w:t xml:space="preserve">    mSISDN              [3] MSISDN OPTIONAL,</w:t>
      </w:r>
    </w:p>
    <w:p w14:paraId="73D6D15B" w14:textId="77777777" w:rsidR="00FE429E" w:rsidRDefault="00FE429E" w:rsidP="00FE429E">
      <w:pPr>
        <w:pStyle w:val="Code"/>
      </w:pPr>
      <w:r>
        <w:t xml:space="preserve">    gUTI                [4] GUTI OPTIONAL,</w:t>
      </w:r>
    </w:p>
    <w:p w14:paraId="132A7D62" w14:textId="77777777" w:rsidR="00FE429E" w:rsidRDefault="00FE429E" w:rsidP="00FE429E">
      <w:pPr>
        <w:pStyle w:val="Code"/>
      </w:pPr>
      <w:r>
        <w:t xml:space="preserve">    lPPaMessage         [5] OCTET STRING OPTIONAL,</w:t>
      </w:r>
    </w:p>
    <w:p w14:paraId="6018CCAD" w14:textId="77777777" w:rsidR="00FE429E" w:rsidRDefault="00FE429E" w:rsidP="00FE429E">
      <w:pPr>
        <w:pStyle w:val="Code"/>
      </w:pPr>
      <w:r>
        <w:t xml:space="preserve">    lPPMessage          [6] OCTET STRING OPTIONAL,</w:t>
      </w:r>
    </w:p>
    <w:p w14:paraId="3270EBE7" w14:textId="77777777" w:rsidR="00FE429E" w:rsidRDefault="00FE429E" w:rsidP="00FE429E">
      <w:pPr>
        <w:pStyle w:val="Code"/>
      </w:pPr>
      <w:r>
        <w:t xml:space="preserve">    mMELCSCorrelationId [7] OCTET STRING (SIZE(4))</w:t>
      </w:r>
    </w:p>
    <w:p w14:paraId="3116DBB4" w14:textId="77777777" w:rsidR="00FE429E" w:rsidRDefault="00FE429E" w:rsidP="00FE429E">
      <w:pPr>
        <w:pStyle w:val="Code"/>
      </w:pPr>
      <w:r>
        <w:t>}</w:t>
      </w:r>
    </w:p>
    <w:p w14:paraId="54F7599D" w14:textId="77777777" w:rsidR="00FE429E" w:rsidRDefault="00FE429E" w:rsidP="00FE429E">
      <w:pPr>
        <w:pStyle w:val="Code"/>
      </w:pPr>
    </w:p>
    <w:p w14:paraId="3035B1FB" w14:textId="77777777" w:rsidR="00FE429E" w:rsidRDefault="00FE429E" w:rsidP="00FE429E">
      <w:pPr>
        <w:pStyle w:val="CodeHeader"/>
      </w:pPr>
      <w:r>
        <w:t>-- ==================</w:t>
      </w:r>
    </w:p>
    <w:p w14:paraId="16F9AAC6" w14:textId="77777777" w:rsidR="00FE429E" w:rsidRDefault="00FE429E" w:rsidP="00FE429E">
      <w:pPr>
        <w:pStyle w:val="CodeHeader"/>
      </w:pPr>
      <w:r>
        <w:t>-- EPS MME parameters</w:t>
      </w:r>
    </w:p>
    <w:p w14:paraId="03193770" w14:textId="77777777" w:rsidR="00FE429E" w:rsidRDefault="00FE429E" w:rsidP="00FE429E">
      <w:pPr>
        <w:pStyle w:val="Code"/>
      </w:pPr>
      <w:r>
        <w:t>-- ==================</w:t>
      </w:r>
    </w:p>
    <w:p w14:paraId="79707E6E" w14:textId="77777777" w:rsidR="00FE429E" w:rsidRDefault="00FE429E" w:rsidP="00FE429E">
      <w:pPr>
        <w:pStyle w:val="Code"/>
      </w:pPr>
    </w:p>
    <w:p w14:paraId="6BAF2B63" w14:textId="77777777" w:rsidR="00FE429E" w:rsidRDefault="00FE429E" w:rsidP="00FE429E">
      <w:pPr>
        <w:pStyle w:val="Code"/>
      </w:pPr>
      <w:r>
        <w:t>EMMCause ::= INTEGER (0..255)</w:t>
      </w:r>
    </w:p>
    <w:p w14:paraId="3A205540" w14:textId="77777777" w:rsidR="00FE429E" w:rsidRDefault="00FE429E" w:rsidP="00FE429E">
      <w:pPr>
        <w:pStyle w:val="Code"/>
      </w:pPr>
    </w:p>
    <w:p w14:paraId="05733B77" w14:textId="77777777" w:rsidR="00FE429E" w:rsidRDefault="00FE429E" w:rsidP="00FE429E">
      <w:pPr>
        <w:pStyle w:val="Code"/>
      </w:pPr>
      <w:r>
        <w:t>ESMCause ::= INTEGER (0..255)</w:t>
      </w:r>
    </w:p>
    <w:p w14:paraId="30BCF516" w14:textId="77777777" w:rsidR="00FE429E" w:rsidRDefault="00FE429E" w:rsidP="00FE429E">
      <w:pPr>
        <w:pStyle w:val="Code"/>
      </w:pPr>
    </w:p>
    <w:p w14:paraId="5C1310F3" w14:textId="77777777" w:rsidR="00FE429E" w:rsidRDefault="00FE429E" w:rsidP="00FE429E">
      <w:pPr>
        <w:pStyle w:val="Code"/>
      </w:pPr>
      <w:r>
        <w:t>EPSAttachType ::= ENUMERATED</w:t>
      </w:r>
    </w:p>
    <w:p w14:paraId="627E30D0" w14:textId="77777777" w:rsidR="00FE429E" w:rsidRDefault="00FE429E" w:rsidP="00FE429E">
      <w:pPr>
        <w:pStyle w:val="Code"/>
      </w:pPr>
      <w:r>
        <w:t>{</w:t>
      </w:r>
    </w:p>
    <w:p w14:paraId="1E23830A" w14:textId="77777777" w:rsidR="00FE429E" w:rsidRDefault="00FE429E" w:rsidP="00FE429E">
      <w:pPr>
        <w:pStyle w:val="Code"/>
      </w:pPr>
      <w:r>
        <w:t xml:space="preserve">    ePSAttach(1),</w:t>
      </w:r>
    </w:p>
    <w:p w14:paraId="5366EA8D" w14:textId="77777777" w:rsidR="00FE429E" w:rsidRDefault="00FE429E" w:rsidP="00FE429E">
      <w:pPr>
        <w:pStyle w:val="Code"/>
      </w:pPr>
      <w:r>
        <w:t xml:space="preserve">    combinedEPSIMSIAttach(2),</w:t>
      </w:r>
    </w:p>
    <w:p w14:paraId="2E410DD9" w14:textId="77777777" w:rsidR="00FE429E" w:rsidRDefault="00FE429E" w:rsidP="00FE429E">
      <w:pPr>
        <w:pStyle w:val="Code"/>
      </w:pPr>
      <w:r>
        <w:t xml:space="preserve">    ePSRLOSAttach(3),</w:t>
      </w:r>
    </w:p>
    <w:p w14:paraId="10BD0385" w14:textId="77777777" w:rsidR="00FE429E" w:rsidRDefault="00FE429E" w:rsidP="00FE429E">
      <w:pPr>
        <w:pStyle w:val="Code"/>
      </w:pPr>
      <w:r>
        <w:t xml:space="preserve">    ePSEmergencyAttach(4),</w:t>
      </w:r>
    </w:p>
    <w:p w14:paraId="3E3CB5F2" w14:textId="77777777" w:rsidR="00FE429E" w:rsidRDefault="00FE429E" w:rsidP="00FE429E">
      <w:pPr>
        <w:pStyle w:val="Code"/>
      </w:pPr>
      <w:r>
        <w:t xml:space="preserve">    reserved(5)</w:t>
      </w:r>
    </w:p>
    <w:p w14:paraId="3A1CDA55" w14:textId="77777777" w:rsidR="00FE429E" w:rsidRDefault="00FE429E" w:rsidP="00FE429E">
      <w:pPr>
        <w:pStyle w:val="Code"/>
      </w:pPr>
      <w:r>
        <w:t>}</w:t>
      </w:r>
    </w:p>
    <w:p w14:paraId="7FF0CB69" w14:textId="77777777" w:rsidR="00FE429E" w:rsidRDefault="00FE429E" w:rsidP="00FE429E">
      <w:pPr>
        <w:pStyle w:val="Code"/>
      </w:pPr>
    </w:p>
    <w:p w14:paraId="53B887DC" w14:textId="77777777" w:rsidR="00FE429E" w:rsidRDefault="00FE429E" w:rsidP="00FE429E">
      <w:pPr>
        <w:pStyle w:val="Code"/>
      </w:pPr>
      <w:r>
        <w:t>EPSAttachResult ::= ENUMERATED</w:t>
      </w:r>
    </w:p>
    <w:p w14:paraId="6940E18E" w14:textId="77777777" w:rsidR="00FE429E" w:rsidRDefault="00FE429E" w:rsidP="00FE429E">
      <w:pPr>
        <w:pStyle w:val="Code"/>
      </w:pPr>
      <w:r>
        <w:t>{</w:t>
      </w:r>
    </w:p>
    <w:p w14:paraId="7919EE3B" w14:textId="77777777" w:rsidR="00FE429E" w:rsidRDefault="00FE429E" w:rsidP="00FE429E">
      <w:pPr>
        <w:pStyle w:val="Code"/>
      </w:pPr>
      <w:r>
        <w:t xml:space="preserve">    ePSOnly(1),</w:t>
      </w:r>
    </w:p>
    <w:p w14:paraId="72D551FB" w14:textId="77777777" w:rsidR="00FE429E" w:rsidRDefault="00FE429E" w:rsidP="00FE429E">
      <w:pPr>
        <w:pStyle w:val="Code"/>
      </w:pPr>
      <w:r>
        <w:t xml:space="preserve">    combinedEPSIMSI(2)</w:t>
      </w:r>
    </w:p>
    <w:p w14:paraId="7CB6F075" w14:textId="77777777" w:rsidR="00FE429E" w:rsidRDefault="00FE429E" w:rsidP="00FE429E">
      <w:pPr>
        <w:pStyle w:val="Code"/>
      </w:pPr>
      <w:r>
        <w:t>}</w:t>
      </w:r>
    </w:p>
    <w:p w14:paraId="1133B676" w14:textId="77777777" w:rsidR="00FE429E" w:rsidRDefault="00FE429E" w:rsidP="00FE429E">
      <w:pPr>
        <w:pStyle w:val="Code"/>
      </w:pPr>
    </w:p>
    <w:p w14:paraId="07EB8D62" w14:textId="77777777" w:rsidR="00FE429E" w:rsidRDefault="00FE429E" w:rsidP="00FE429E">
      <w:pPr>
        <w:pStyle w:val="Code"/>
      </w:pPr>
    </w:p>
    <w:p w14:paraId="729BAB23" w14:textId="77777777" w:rsidR="00FE429E" w:rsidRDefault="00FE429E" w:rsidP="00FE429E">
      <w:pPr>
        <w:pStyle w:val="Code"/>
      </w:pPr>
      <w:r>
        <w:t>EPSDetachType ::= ENUMERATED</w:t>
      </w:r>
    </w:p>
    <w:p w14:paraId="590142F1" w14:textId="77777777" w:rsidR="00FE429E" w:rsidRDefault="00FE429E" w:rsidP="00FE429E">
      <w:pPr>
        <w:pStyle w:val="Code"/>
      </w:pPr>
      <w:r>
        <w:t>{</w:t>
      </w:r>
    </w:p>
    <w:p w14:paraId="207200AD" w14:textId="77777777" w:rsidR="00FE429E" w:rsidRDefault="00FE429E" w:rsidP="00FE429E">
      <w:pPr>
        <w:pStyle w:val="Code"/>
      </w:pPr>
      <w:r>
        <w:t xml:space="preserve">    ePSDetach(1),</w:t>
      </w:r>
    </w:p>
    <w:p w14:paraId="5090C09E" w14:textId="77777777" w:rsidR="00FE429E" w:rsidRDefault="00FE429E" w:rsidP="00FE429E">
      <w:pPr>
        <w:pStyle w:val="Code"/>
      </w:pPr>
      <w:r>
        <w:t xml:space="preserve">    iMSIDetach(2),</w:t>
      </w:r>
    </w:p>
    <w:p w14:paraId="5C3A4A15" w14:textId="77777777" w:rsidR="00FE429E" w:rsidRDefault="00FE429E" w:rsidP="00FE429E">
      <w:pPr>
        <w:pStyle w:val="Code"/>
      </w:pPr>
      <w:r>
        <w:t xml:space="preserve">    combinedEPSIMSIDetach(3),</w:t>
      </w:r>
    </w:p>
    <w:p w14:paraId="4338FBEB" w14:textId="77777777" w:rsidR="00FE429E" w:rsidRDefault="00FE429E" w:rsidP="00FE429E">
      <w:pPr>
        <w:pStyle w:val="Code"/>
      </w:pPr>
      <w:r>
        <w:t xml:space="preserve">    reAttachRequired(4),</w:t>
      </w:r>
    </w:p>
    <w:p w14:paraId="7C253C9C" w14:textId="77777777" w:rsidR="00FE429E" w:rsidRDefault="00FE429E" w:rsidP="00FE429E">
      <w:pPr>
        <w:pStyle w:val="Code"/>
      </w:pPr>
      <w:r>
        <w:t xml:space="preserve">    reAttachNotRequired(5),</w:t>
      </w:r>
    </w:p>
    <w:p w14:paraId="3B932F7F" w14:textId="77777777" w:rsidR="00FE429E" w:rsidRDefault="00FE429E" w:rsidP="00FE429E">
      <w:pPr>
        <w:pStyle w:val="Code"/>
      </w:pPr>
      <w:r>
        <w:t xml:space="preserve">    reserved(6)</w:t>
      </w:r>
    </w:p>
    <w:p w14:paraId="1891FAAC" w14:textId="77777777" w:rsidR="00FE429E" w:rsidRDefault="00FE429E" w:rsidP="00FE429E">
      <w:pPr>
        <w:pStyle w:val="Code"/>
      </w:pPr>
      <w:r>
        <w:t>}</w:t>
      </w:r>
    </w:p>
    <w:p w14:paraId="334A62AA" w14:textId="77777777" w:rsidR="00FE429E" w:rsidRDefault="00FE429E" w:rsidP="00FE429E">
      <w:pPr>
        <w:pStyle w:val="Code"/>
      </w:pPr>
    </w:p>
    <w:p w14:paraId="47B7E6DA" w14:textId="77777777" w:rsidR="00FE429E" w:rsidRDefault="00FE429E" w:rsidP="00FE429E">
      <w:pPr>
        <w:pStyle w:val="Code"/>
      </w:pPr>
      <w:r>
        <w:t>EPSSMSServiceStatus ::= ENUMERATED</w:t>
      </w:r>
    </w:p>
    <w:p w14:paraId="752023E4" w14:textId="77777777" w:rsidR="00FE429E" w:rsidRDefault="00FE429E" w:rsidP="00FE429E">
      <w:pPr>
        <w:pStyle w:val="Code"/>
      </w:pPr>
      <w:r>
        <w:t>{</w:t>
      </w:r>
    </w:p>
    <w:p w14:paraId="6D0DD4D7" w14:textId="77777777" w:rsidR="00FE429E" w:rsidRDefault="00FE429E" w:rsidP="00FE429E">
      <w:pPr>
        <w:pStyle w:val="Code"/>
      </w:pPr>
      <w:r>
        <w:t xml:space="preserve">    sMSServicesNotAvailable(1),</w:t>
      </w:r>
    </w:p>
    <w:p w14:paraId="46AB356A" w14:textId="77777777" w:rsidR="00FE429E" w:rsidRDefault="00FE429E" w:rsidP="00FE429E">
      <w:pPr>
        <w:pStyle w:val="Code"/>
      </w:pPr>
      <w:r>
        <w:t xml:space="preserve">    sMSServicesNotAvailableInThisPLMN(2),</w:t>
      </w:r>
    </w:p>
    <w:p w14:paraId="312D0058" w14:textId="77777777" w:rsidR="00FE429E" w:rsidRDefault="00FE429E" w:rsidP="00FE429E">
      <w:pPr>
        <w:pStyle w:val="Code"/>
      </w:pPr>
      <w:r>
        <w:t xml:space="preserve">    networkFailure(3),</w:t>
      </w:r>
    </w:p>
    <w:p w14:paraId="26730BD5" w14:textId="77777777" w:rsidR="00FE429E" w:rsidRDefault="00FE429E" w:rsidP="00FE429E">
      <w:pPr>
        <w:pStyle w:val="Code"/>
      </w:pPr>
      <w:r>
        <w:t xml:space="preserve">    congestion(4)</w:t>
      </w:r>
    </w:p>
    <w:p w14:paraId="2699B862" w14:textId="77777777" w:rsidR="00FE429E" w:rsidRDefault="00FE429E" w:rsidP="00FE429E">
      <w:pPr>
        <w:pStyle w:val="Code"/>
      </w:pPr>
      <w:r>
        <w:t>}</w:t>
      </w:r>
    </w:p>
    <w:p w14:paraId="72433E72" w14:textId="77777777" w:rsidR="00FE429E" w:rsidRDefault="00FE429E" w:rsidP="00FE429E">
      <w:pPr>
        <w:pStyle w:val="Code"/>
      </w:pPr>
    </w:p>
    <w:p w14:paraId="18BF9A1F" w14:textId="77777777" w:rsidR="00FE429E" w:rsidRDefault="00FE429E" w:rsidP="00FE429E">
      <w:pPr>
        <w:pStyle w:val="Code"/>
      </w:pPr>
      <w:r>
        <w:t>MMEDirection ::= ENUMERATED</w:t>
      </w:r>
    </w:p>
    <w:p w14:paraId="098850BC" w14:textId="77777777" w:rsidR="00FE429E" w:rsidRDefault="00FE429E" w:rsidP="00FE429E">
      <w:pPr>
        <w:pStyle w:val="Code"/>
      </w:pPr>
      <w:r>
        <w:t>{</w:t>
      </w:r>
    </w:p>
    <w:p w14:paraId="4D8DFBFC" w14:textId="77777777" w:rsidR="00FE429E" w:rsidRDefault="00FE429E" w:rsidP="00FE429E">
      <w:pPr>
        <w:pStyle w:val="Code"/>
      </w:pPr>
      <w:r>
        <w:t xml:space="preserve">    networkInitiated(1),</w:t>
      </w:r>
    </w:p>
    <w:p w14:paraId="5B08DB85" w14:textId="77777777" w:rsidR="00FE429E" w:rsidRDefault="00FE429E" w:rsidP="00FE429E">
      <w:pPr>
        <w:pStyle w:val="Code"/>
      </w:pPr>
      <w:r>
        <w:lastRenderedPageBreak/>
        <w:t xml:space="preserve">    uEInitiated(2)</w:t>
      </w:r>
    </w:p>
    <w:p w14:paraId="7DDA6982" w14:textId="77777777" w:rsidR="00FE429E" w:rsidRDefault="00FE429E" w:rsidP="00FE429E">
      <w:pPr>
        <w:pStyle w:val="Code"/>
      </w:pPr>
      <w:r>
        <w:t>}</w:t>
      </w:r>
    </w:p>
    <w:p w14:paraId="3F0EAB85" w14:textId="77777777" w:rsidR="00FE429E" w:rsidRDefault="00FE429E" w:rsidP="00FE429E">
      <w:pPr>
        <w:pStyle w:val="Code"/>
      </w:pPr>
    </w:p>
    <w:p w14:paraId="30D6DA92" w14:textId="77777777" w:rsidR="00FE429E" w:rsidRDefault="00FE429E" w:rsidP="00FE429E">
      <w:pPr>
        <w:pStyle w:val="Code"/>
      </w:pPr>
      <w:r>
        <w:t>MMEFailedProcedureType ::= ENUMERATED</w:t>
      </w:r>
    </w:p>
    <w:p w14:paraId="3D8BD0EE" w14:textId="77777777" w:rsidR="00FE429E" w:rsidRDefault="00FE429E" w:rsidP="00FE429E">
      <w:pPr>
        <w:pStyle w:val="Code"/>
      </w:pPr>
      <w:r>
        <w:t>{</w:t>
      </w:r>
    </w:p>
    <w:p w14:paraId="37DB15A6" w14:textId="77777777" w:rsidR="00FE429E" w:rsidRDefault="00FE429E" w:rsidP="00FE429E">
      <w:pPr>
        <w:pStyle w:val="Code"/>
      </w:pPr>
      <w:r>
        <w:t xml:space="preserve">    attachReject(1),</w:t>
      </w:r>
    </w:p>
    <w:p w14:paraId="6ADA5D50" w14:textId="77777777" w:rsidR="00FE429E" w:rsidRDefault="00FE429E" w:rsidP="00FE429E">
      <w:pPr>
        <w:pStyle w:val="Code"/>
      </w:pPr>
      <w:r>
        <w:t xml:space="preserve">    authenticationReject(2),</w:t>
      </w:r>
    </w:p>
    <w:p w14:paraId="563AC85D" w14:textId="77777777" w:rsidR="00FE429E" w:rsidRDefault="00FE429E" w:rsidP="00FE429E">
      <w:pPr>
        <w:pStyle w:val="Code"/>
      </w:pPr>
      <w:r>
        <w:t xml:space="preserve">    securityModeReject(3),</w:t>
      </w:r>
    </w:p>
    <w:p w14:paraId="28256CD5" w14:textId="77777777" w:rsidR="00FE429E" w:rsidRDefault="00FE429E" w:rsidP="00FE429E">
      <w:pPr>
        <w:pStyle w:val="Code"/>
      </w:pPr>
      <w:r>
        <w:t xml:space="preserve">    serviceReject(4),</w:t>
      </w:r>
    </w:p>
    <w:p w14:paraId="3ECCE113" w14:textId="77777777" w:rsidR="00FE429E" w:rsidRDefault="00FE429E" w:rsidP="00FE429E">
      <w:pPr>
        <w:pStyle w:val="Code"/>
      </w:pPr>
      <w:r>
        <w:t xml:space="preserve">    trackingAreaUpdateReject(5),</w:t>
      </w:r>
    </w:p>
    <w:p w14:paraId="54E36A7F" w14:textId="77777777" w:rsidR="00FE429E" w:rsidRDefault="00FE429E" w:rsidP="00FE429E">
      <w:pPr>
        <w:pStyle w:val="Code"/>
      </w:pPr>
      <w:r>
        <w:t xml:space="preserve">    activateDedicatedEPSBearerContextReject(6),</w:t>
      </w:r>
    </w:p>
    <w:p w14:paraId="337966C0" w14:textId="77777777" w:rsidR="00FE429E" w:rsidRDefault="00FE429E" w:rsidP="00FE429E">
      <w:pPr>
        <w:pStyle w:val="Code"/>
      </w:pPr>
      <w:r>
        <w:t xml:space="preserve">    activateDefaultEPSBearerContextReject(7),</w:t>
      </w:r>
    </w:p>
    <w:p w14:paraId="53679AB5" w14:textId="77777777" w:rsidR="00FE429E" w:rsidRDefault="00FE429E" w:rsidP="00FE429E">
      <w:pPr>
        <w:pStyle w:val="Code"/>
      </w:pPr>
      <w:r>
        <w:t xml:space="preserve">    bearerResourceAllocationReject(8),</w:t>
      </w:r>
    </w:p>
    <w:p w14:paraId="48A6EC1E" w14:textId="77777777" w:rsidR="00FE429E" w:rsidRDefault="00FE429E" w:rsidP="00FE429E">
      <w:pPr>
        <w:pStyle w:val="Code"/>
      </w:pPr>
      <w:r>
        <w:t xml:space="preserve">    bearerResourceModificationReject(9),</w:t>
      </w:r>
    </w:p>
    <w:p w14:paraId="46BD16FC" w14:textId="77777777" w:rsidR="00FE429E" w:rsidRDefault="00FE429E" w:rsidP="00FE429E">
      <w:pPr>
        <w:pStyle w:val="Code"/>
      </w:pPr>
      <w:r>
        <w:t xml:space="preserve">    modifyEPSBearerContectReject(10),</w:t>
      </w:r>
    </w:p>
    <w:p w14:paraId="5F27A473" w14:textId="77777777" w:rsidR="00FE429E" w:rsidRDefault="00FE429E" w:rsidP="00FE429E">
      <w:pPr>
        <w:pStyle w:val="Code"/>
      </w:pPr>
      <w:r>
        <w:t xml:space="preserve">    pDNConnectivityReject(11),</w:t>
      </w:r>
    </w:p>
    <w:p w14:paraId="0EDCC6FE" w14:textId="77777777" w:rsidR="00FE429E" w:rsidRDefault="00FE429E" w:rsidP="00FE429E">
      <w:pPr>
        <w:pStyle w:val="Code"/>
      </w:pPr>
      <w:r>
        <w:t xml:space="preserve">    pDNDisconnectReject(12)</w:t>
      </w:r>
    </w:p>
    <w:p w14:paraId="46CAB160" w14:textId="77777777" w:rsidR="00FE429E" w:rsidRDefault="00FE429E" w:rsidP="00FE429E">
      <w:pPr>
        <w:pStyle w:val="Code"/>
      </w:pPr>
      <w:r>
        <w:t>}</w:t>
      </w:r>
    </w:p>
    <w:p w14:paraId="69038511" w14:textId="77777777" w:rsidR="00FE429E" w:rsidRDefault="00FE429E" w:rsidP="00FE429E">
      <w:pPr>
        <w:pStyle w:val="Code"/>
      </w:pPr>
    </w:p>
    <w:p w14:paraId="4714CB2C" w14:textId="77777777" w:rsidR="00FE429E" w:rsidRDefault="00FE429E" w:rsidP="00FE429E">
      <w:pPr>
        <w:pStyle w:val="Code"/>
      </w:pPr>
      <w:r>
        <w:t>MMEFailureCause ::= CHOICE</w:t>
      </w:r>
    </w:p>
    <w:p w14:paraId="03C32357" w14:textId="77777777" w:rsidR="00FE429E" w:rsidRDefault="00FE429E" w:rsidP="00FE429E">
      <w:pPr>
        <w:pStyle w:val="Code"/>
      </w:pPr>
      <w:r>
        <w:t>{</w:t>
      </w:r>
    </w:p>
    <w:p w14:paraId="702F779A" w14:textId="77777777" w:rsidR="00FE429E" w:rsidRDefault="00FE429E" w:rsidP="00FE429E">
      <w:pPr>
        <w:pStyle w:val="Code"/>
      </w:pPr>
      <w:r>
        <w:t xml:space="preserve">    eMMCause [1] EMMCause,</w:t>
      </w:r>
    </w:p>
    <w:p w14:paraId="680C3538" w14:textId="77777777" w:rsidR="00FE429E" w:rsidRDefault="00FE429E" w:rsidP="00FE429E">
      <w:pPr>
        <w:pStyle w:val="Code"/>
      </w:pPr>
      <w:r>
        <w:t xml:space="preserve">    eSMCause [2] ESMCause</w:t>
      </w:r>
    </w:p>
    <w:p w14:paraId="3762A34D" w14:textId="77777777" w:rsidR="00FE429E" w:rsidRDefault="00FE429E" w:rsidP="00FE429E">
      <w:pPr>
        <w:pStyle w:val="Code"/>
      </w:pPr>
      <w:r>
        <w:t>}</w:t>
      </w:r>
    </w:p>
    <w:p w14:paraId="5E1F8169" w14:textId="77777777" w:rsidR="00FE429E" w:rsidRDefault="00FE429E" w:rsidP="00FE429E">
      <w:pPr>
        <w:pStyle w:val="Code"/>
      </w:pPr>
    </w:p>
    <w:p w14:paraId="79B47B13" w14:textId="77777777" w:rsidR="00FE429E" w:rsidRDefault="00FE429E" w:rsidP="00FE429E">
      <w:pPr>
        <w:pStyle w:val="CodeHeader"/>
      </w:pPr>
      <w:r>
        <w:t>-- ===========================</w:t>
      </w:r>
    </w:p>
    <w:p w14:paraId="1BE27141" w14:textId="77777777" w:rsidR="00FE429E" w:rsidRDefault="00FE429E" w:rsidP="00FE429E">
      <w:pPr>
        <w:pStyle w:val="CodeHeader"/>
      </w:pPr>
      <w:r>
        <w:t>-- LI Notification definitions</w:t>
      </w:r>
    </w:p>
    <w:p w14:paraId="591F8D13" w14:textId="77777777" w:rsidR="00FE429E" w:rsidRDefault="00FE429E" w:rsidP="00FE429E">
      <w:pPr>
        <w:pStyle w:val="Code"/>
      </w:pPr>
      <w:r>
        <w:t>-- ===========================</w:t>
      </w:r>
    </w:p>
    <w:p w14:paraId="2A73F02A" w14:textId="77777777" w:rsidR="00FE429E" w:rsidRDefault="00FE429E" w:rsidP="00FE429E">
      <w:pPr>
        <w:pStyle w:val="Code"/>
      </w:pPr>
    </w:p>
    <w:p w14:paraId="3CD14211" w14:textId="77777777" w:rsidR="00FE429E" w:rsidRDefault="00FE429E" w:rsidP="00FE429E">
      <w:pPr>
        <w:pStyle w:val="Code"/>
      </w:pPr>
      <w:r>
        <w:t>LINotification ::= SEQUENCE</w:t>
      </w:r>
    </w:p>
    <w:p w14:paraId="42E0529A" w14:textId="77777777" w:rsidR="00FE429E" w:rsidRDefault="00FE429E" w:rsidP="00FE429E">
      <w:pPr>
        <w:pStyle w:val="Code"/>
      </w:pPr>
      <w:r>
        <w:t>{</w:t>
      </w:r>
    </w:p>
    <w:p w14:paraId="32CDC247" w14:textId="77777777" w:rsidR="00FE429E" w:rsidRDefault="00FE429E" w:rsidP="00FE429E">
      <w:pPr>
        <w:pStyle w:val="Code"/>
      </w:pPr>
      <w:r>
        <w:t xml:space="preserve">    notificationType                    [1] LINotificationType,</w:t>
      </w:r>
    </w:p>
    <w:p w14:paraId="1AA2D997" w14:textId="77777777" w:rsidR="00FE429E" w:rsidRDefault="00FE429E" w:rsidP="00FE429E">
      <w:pPr>
        <w:pStyle w:val="Code"/>
      </w:pPr>
      <w:r>
        <w:t xml:space="preserve">    appliedTargetID                     [2] TargetIdentifier OPTIONAL,</w:t>
      </w:r>
    </w:p>
    <w:p w14:paraId="74822761" w14:textId="77777777" w:rsidR="00FE429E" w:rsidRDefault="00FE429E" w:rsidP="00FE429E">
      <w:pPr>
        <w:pStyle w:val="Code"/>
      </w:pPr>
      <w:r>
        <w:t xml:space="preserve">    appliedDeliveryInformation          [3] SEQUENCE OF LIAppliedDeliveryInformation OPTIONAL,</w:t>
      </w:r>
    </w:p>
    <w:p w14:paraId="402DB6EA" w14:textId="77777777" w:rsidR="00FE429E" w:rsidRDefault="00FE429E" w:rsidP="00FE429E">
      <w:pPr>
        <w:pStyle w:val="Code"/>
      </w:pPr>
      <w:r>
        <w:t xml:space="preserve">    appliedStartTime                    [4] Timestamp OPTIONAL,</w:t>
      </w:r>
    </w:p>
    <w:p w14:paraId="34CF0075" w14:textId="77777777" w:rsidR="00FE429E" w:rsidRDefault="00FE429E" w:rsidP="00FE429E">
      <w:pPr>
        <w:pStyle w:val="Code"/>
      </w:pPr>
      <w:r>
        <w:t xml:space="preserve">    appliedEndTime                      [5] Timestamp OPTIONAL</w:t>
      </w:r>
    </w:p>
    <w:p w14:paraId="04514CFE" w14:textId="77777777" w:rsidR="00FE429E" w:rsidRDefault="00FE429E" w:rsidP="00FE429E">
      <w:pPr>
        <w:pStyle w:val="Code"/>
      </w:pPr>
      <w:r>
        <w:t>}</w:t>
      </w:r>
    </w:p>
    <w:p w14:paraId="3E036080" w14:textId="77777777" w:rsidR="00FE429E" w:rsidRDefault="00FE429E" w:rsidP="00FE429E">
      <w:pPr>
        <w:pStyle w:val="Code"/>
      </w:pPr>
    </w:p>
    <w:p w14:paraId="2299D921" w14:textId="77777777" w:rsidR="00FE429E" w:rsidRDefault="00FE429E" w:rsidP="00FE429E">
      <w:pPr>
        <w:pStyle w:val="CodeHeader"/>
      </w:pPr>
      <w:r>
        <w:t>-- ==========================</w:t>
      </w:r>
    </w:p>
    <w:p w14:paraId="032B9D89" w14:textId="77777777" w:rsidR="00FE429E" w:rsidRDefault="00FE429E" w:rsidP="00FE429E">
      <w:pPr>
        <w:pStyle w:val="CodeHeader"/>
      </w:pPr>
      <w:r>
        <w:t>-- LI Notification parameters</w:t>
      </w:r>
    </w:p>
    <w:p w14:paraId="3B473C61" w14:textId="77777777" w:rsidR="00FE429E" w:rsidRDefault="00FE429E" w:rsidP="00FE429E">
      <w:pPr>
        <w:pStyle w:val="Code"/>
      </w:pPr>
      <w:r>
        <w:t>-- ==========================</w:t>
      </w:r>
    </w:p>
    <w:p w14:paraId="36E42424" w14:textId="77777777" w:rsidR="00FE429E" w:rsidRDefault="00FE429E" w:rsidP="00FE429E">
      <w:pPr>
        <w:pStyle w:val="Code"/>
      </w:pPr>
    </w:p>
    <w:p w14:paraId="694B4DD2" w14:textId="77777777" w:rsidR="00FE429E" w:rsidRDefault="00FE429E" w:rsidP="00FE429E">
      <w:pPr>
        <w:pStyle w:val="Code"/>
      </w:pPr>
      <w:r>
        <w:t>LINotificationType ::= ENUMERATED</w:t>
      </w:r>
    </w:p>
    <w:p w14:paraId="08F55BD7" w14:textId="77777777" w:rsidR="00FE429E" w:rsidRDefault="00FE429E" w:rsidP="00FE429E">
      <w:pPr>
        <w:pStyle w:val="Code"/>
      </w:pPr>
      <w:r>
        <w:t>{</w:t>
      </w:r>
    </w:p>
    <w:p w14:paraId="47D105D2" w14:textId="77777777" w:rsidR="00FE429E" w:rsidRDefault="00FE429E" w:rsidP="00FE429E">
      <w:pPr>
        <w:pStyle w:val="Code"/>
      </w:pPr>
      <w:r>
        <w:t xml:space="preserve">    activation(1),</w:t>
      </w:r>
    </w:p>
    <w:p w14:paraId="38D92467" w14:textId="77777777" w:rsidR="00FE429E" w:rsidRDefault="00FE429E" w:rsidP="00FE429E">
      <w:pPr>
        <w:pStyle w:val="Code"/>
      </w:pPr>
      <w:r>
        <w:t xml:space="preserve">    deactivation(2),</w:t>
      </w:r>
    </w:p>
    <w:p w14:paraId="7D565875" w14:textId="77777777" w:rsidR="00FE429E" w:rsidRDefault="00FE429E" w:rsidP="00FE429E">
      <w:pPr>
        <w:pStyle w:val="Code"/>
      </w:pPr>
      <w:r>
        <w:t xml:space="preserve">    modification(3)</w:t>
      </w:r>
    </w:p>
    <w:p w14:paraId="748C86EC" w14:textId="77777777" w:rsidR="00FE429E" w:rsidRDefault="00FE429E" w:rsidP="00FE429E">
      <w:pPr>
        <w:pStyle w:val="Code"/>
      </w:pPr>
      <w:r>
        <w:t>}</w:t>
      </w:r>
    </w:p>
    <w:p w14:paraId="4E2106D7" w14:textId="77777777" w:rsidR="00FE429E" w:rsidRDefault="00FE429E" w:rsidP="00FE429E">
      <w:pPr>
        <w:pStyle w:val="Code"/>
      </w:pPr>
    </w:p>
    <w:p w14:paraId="641050BA" w14:textId="77777777" w:rsidR="00FE429E" w:rsidRDefault="00FE429E" w:rsidP="00FE429E">
      <w:pPr>
        <w:pStyle w:val="Code"/>
      </w:pPr>
      <w:r>
        <w:t>LIAppliedDeliveryInformation ::= SEQUENCE</w:t>
      </w:r>
    </w:p>
    <w:p w14:paraId="60F5DB9D" w14:textId="77777777" w:rsidR="00FE429E" w:rsidRDefault="00FE429E" w:rsidP="00FE429E">
      <w:pPr>
        <w:pStyle w:val="Code"/>
      </w:pPr>
      <w:r>
        <w:t>{</w:t>
      </w:r>
    </w:p>
    <w:p w14:paraId="52F71364" w14:textId="77777777" w:rsidR="00FE429E" w:rsidRDefault="00FE429E" w:rsidP="00FE429E">
      <w:pPr>
        <w:pStyle w:val="Code"/>
      </w:pPr>
      <w:r>
        <w:t xml:space="preserve">    hI2DeliveryIPAddress                [1] IPAddress OPTIONAL,</w:t>
      </w:r>
    </w:p>
    <w:p w14:paraId="6BAFB8BE" w14:textId="77777777" w:rsidR="00FE429E" w:rsidRDefault="00FE429E" w:rsidP="00FE429E">
      <w:pPr>
        <w:pStyle w:val="Code"/>
      </w:pPr>
      <w:r>
        <w:t xml:space="preserve">    hI2DeliveryPortNumber               [2] PortNumber OPTIONAL,</w:t>
      </w:r>
    </w:p>
    <w:p w14:paraId="4F4F53EC" w14:textId="77777777" w:rsidR="00FE429E" w:rsidRDefault="00FE429E" w:rsidP="00FE429E">
      <w:pPr>
        <w:pStyle w:val="Code"/>
      </w:pPr>
      <w:r>
        <w:t xml:space="preserve">    hI3DeliveryIPAddress                [3] IPAddress OPTIONAL,</w:t>
      </w:r>
    </w:p>
    <w:p w14:paraId="31536B2A" w14:textId="77777777" w:rsidR="00FE429E" w:rsidRDefault="00FE429E" w:rsidP="00FE429E">
      <w:pPr>
        <w:pStyle w:val="Code"/>
      </w:pPr>
      <w:r>
        <w:t xml:space="preserve">    hI3DeliveryPortNumber               [4] PortNumber OPTIONAL</w:t>
      </w:r>
    </w:p>
    <w:p w14:paraId="6842E958" w14:textId="77777777" w:rsidR="00FE429E" w:rsidRDefault="00FE429E" w:rsidP="00FE429E">
      <w:pPr>
        <w:pStyle w:val="Code"/>
      </w:pPr>
      <w:r>
        <w:t>}</w:t>
      </w:r>
    </w:p>
    <w:p w14:paraId="69FED2EC" w14:textId="77777777" w:rsidR="00FE429E" w:rsidRDefault="00FE429E" w:rsidP="00FE429E">
      <w:pPr>
        <w:pStyle w:val="Code"/>
      </w:pPr>
    </w:p>
    <w:p w14:paraId="6FEE8E89" w14:textId="77777777" w:rsidR="00FE429E" w:rsidRDefault="00FE429E" w:rsidP="00FE429E">
      <w:pPr>
        <w:pStyle w:val="CodeHeader"/>
      </w:pPr>
      <w:r>
        <w:t>-- ===============</w:t>
      </w:r>
    </w:p>
    <w:p w14:paraId="2DDEFFB4" w14:textId="77777777" w:rsidR="00FE429E" w:rsidRDefault="00FE429E" w:rsidP="00FE429E">
      <w:pPr>
        <w:pStyle w:val="CodeHeader"/>
      </w:pPr>
      <w:r>
        <w:t>-- MDF definitions</w:t>
      </w:r>
    </w:p>
    <w:p w14:paraId="5F045F73" w14:textId="77777777" w:rsidR="00FE429E" w:rsidRDefault="00FE429E" w:rsidP="00FE429E">
      <w:pPr>
        <w:pStyle w:val="Code"/>
      </w:pPr>
      <w:r>
        <w:t>-- ===============</w:t>
      </w:r>
    </w:p>
    <w:p w14:paraId="45CEAE6C" w14:textId="77777777" w:rsidR="00FE429E" w:rsidRDefault="00FE429E" w:rsidP="00FE429E">
      <w:pPr>
        <w:pStyle w:val="Code"/>
      </w:pPr>
    </w:p>
    <w:p w14:paraId="25063170" w14:textId="77777777" w:rsidR="00FE429E" w:rsidRDefault="00FE429E" w:rsidP="00FE429E">
      <w:pPr>
        <w:pStyle w:val="Code"/>
      </w:pPr>
      <w:r>
        <w:t>MDFCellSiteReport ::= SEQUENCE OF CellInformation</w:t>
      </w:r>
    </w:p>
    <w:p w14:paraId="79A3651C" w14:textId="77777777" w:rsidR="00FE429E" w:rsidRDefault="00FE429E" w:rsidP="00FE429E">
      <w:pPr>
        <w:pStyle w:val="Code"/>
      </w:pPr>
    </w:p>
    <w:p w14:paraId="0C6AD1B2" w14:textId="77777777" w:rsidR="00FE429E" w:rsidRDefault="00FE429E" w:rsidP="00FE429E">
      <w:pPr>
        <w:pStyle w:val="CodeHeader"/>
      </w:pPr>
      <w:r>
        <w:t>-- ==============================</w:t>
      </w:r>
    </w:p>
    <w:p w14:paraId="78FB4A24" w14:textId="77777777" w:rsidR="00FE429E" w:rsidRDefault="00FE429E" w:rsidP="00FE429E">
      <w:pPr>
        <w:pStyle w:val="CodeHeader"/>
      </w:pPr>
      <w:r>
        <w:t>-- 5G EPS Interworking Parameters</w:t>
      </w:r>
    </w:p>
    <w:p w14:paraId="5B5834EC" w14:textId="77777777" w:rsidR="00FE429E" w:rsidRDefault="00FE429E" w:rsidP="00FE429E">
      <w:pPr>
        <w:pStyle w:val="Code"/>
      </w:pPr>
      <w:r>
        <w:t>-- ==============================</w:t>
      </w:r>
    </w:p>
    <w:p w14:paraId="61F326A9" w14:textId="77777777" w:rsidR="00FE429E" w:rsidRDefault="00FE429E" w:rsidP="00FE429E">
      <w:pPr>
        <w:pStyle w:val="Code"/>
      </w:pPr>
    </w:p>
    <w:p w14:paraId="481F14EF" w14:textId="77777777" w:rsidR="00FE429E" w:rsidRDefault="00FE429E" w:rsidP="00FE429E">
      <w:pPr>
        <w:pStyle w:val="Code"/>
      </w:pPr>
    </w:p>
    <w:p w14:paraId="6B72F21C" w14:textId="77777777" w:rsidR="00FE429E" w:rsidRDefault="00FE429E" w:rsidP="00FE429E">
      <w:pPr>
        <w:pStyle w:val="Code"/>
      </w:pPr>
      <w:r>
        <w:t>EMM5GMMStatus ::= SEQUENCE</w:t>
      </w:r>
    </w:p>
    <w:p w14:paraId="33BEFB7B" w14:textId="77777777" w:rsidR="00FE429E" w:rsidRDefault="00FE429E" w:rsidP="00FE429E">
      <w:pPr>
        <w:pStyle w:val="Code"/>
      </w:pPr>
      <w:r>
        <w:t>{</w:t>
      </w:r>
    </w:p>
    <w:p w14:paraId="40C27952" w14:textId="77777777" w:rsidR="00FE429E" w:rsidRDefault="00FE429E" w:rsidP="00FE429E">
      <w:pPr>
        <w:pStyle w:val="Code"/>
      </w:pPr>
      <w:r>
        <w:t xml:space="preserve">    eMMRegStatus  [1] EMMRegStatus OPTIONAL,</w:t>
      </w:r>
    </w:p>
    <w:p w14:paraId="7FB51E3F" w14:textId="77777777" w:rsidR="00FE429E" w:rsidRDefault="00FE429E" w:rsidP="00FE429E">
      <w:pPr>
        <w:pStyle w:val="Code"/>
      </w:pPr>
      <w:r>
        <w:t xml:space="preserve">    fiveGMMStatus [2] FiveGMMStatus OPTIONAL</w:t>
      </w:r>
    </w:p>
    <w:p w14:paraId="62564075" w14:textId="77777777" w:rsidR="00FE429E" w:rsidRDefault="00FE429E" w:rsidP="00FE429E">
      <w:pPr>
        <w:pStyle w:val="Code"/>
      </w:pPr>
      <w:r>
        <w:t>}</w:t>
      </w:r>
    </w:p>
    <w:p w14:paraId="21F3C629" w14:textId="77777777" w:rsidR="00FE429E" w:rsidRDefault="00FE429E" w:rsidP="00FE429E">
      <w:pPr>
        <w:pStyle w:val="Code"/>
      </w:pPr>
    </w:p>
    <w:p w14:paraId="2005DDD3" w14:textId="77777777" w:rsidR="00FE429E" w:rsidRDefault="00FE429E" w:rsidP="00FE429E">
      <w:pPr>
        <w:pStyle w:val="Code"/>
      </w:pPr>
    </w:p>
    <w:p w14:paraId="1C1BB3B5" w14:textId="77777777" w:rsidR="00FE429E" w:rsidRDefault="00FE429E" w:rsidP="00FE429E">
      <w:pPr>
        <w:pStyle w:val="Code"/>
      </w:pPr>
      <w:r>
        <w:t>EPS5GGUTI ::= CHOICE</w:t>
      </w:r>
    </w:p>
    <w:p w14:paraId="6DC9E83D" w14:textId="77777777" w:rsidR="00FE429E" w:rsidRDefault="00FE429E" w:rsidP="00FE429E">
      <w:pPr>
        <w:pStyle w:val="Code"/>
      </w:pPr>
      <w:r>
        <w:t>{</w:t>
      </w:r>
    </w:p>
    <w:p w14:paraId="75DF62EB" w14:textId="77777777" w:rsidR="00FE429E" w:rsidRDefault="00FE429E" w:rsidP="00FE429E">
      <w:pPr>
        <w:pStyle w:val="Code"/>
      </w:pPr>
      <w:r>
        <w:t xml:space="preserve">    gUTI      [1] GUTI,</w:t>
      </w:r>
    </w:p>
    <w:p w14:paraId="15E2CDD4" w14:textId="77777777" w:rsidR="00FE429E" w:rsidRDefault="00FE429E" w:rsidP="00FE429E">
      <w:pPr>
        <w:pStyle w:val="Code"/>
      </w:pPr>
      <w:r>
        <w:lastRenderedPageBreak/>
        <w:t xml:space="preserve">    fiveGGUTI [2] FiveGGUTI</w:t>
      </w:r>
    </w:p>
    <w:p w14:paraId="38FF0C9E" w14:textId="77777777" w:rsidR="00FE429E" w:rsidRDefault="00FE429E" w:rsidP="00FE429E">
      <w:pPr>
        <w:pStyle w:val="Code"/>
      </w:pPr>
      <w:r>
        <w:t>}</w:t>
      </w:r>
    </w:p>
    <w:p w14:paraId="2B93D1A2" w14:textId="77777777" w:rsidR="00FE429E" w:rsidRDefault="00FE429E" w:rsidP="00FE429E">
      <w:pPr>
        <w:pStyle w:val="Code"/>
      </w:pPr>
    </w:p>
    <w:p w14:paraId="60DDEB39" w14:textId="77777777" w:rsidR="00FE429E" w:rsidRDefault="00FE429E" w:rsidP="00FE429E">
      <w:pPr>
        <w:pStyle w:val="Code"/>
      </w:pPr>
      <w:r>
        <w:t>EMMRegStatus ::= ENUMERATED</w:t>
      </w:r>
    </w:p>
    <w:p w14:paraId="3C95CC77" w14:textId="77777777" w:rsidR="00FE429E" w:rsidRDefault="00FE429E" w:rsidP="00FE429E">
      <w:pPr>
        <w:pStyle w:val="Code"/>
      </w:pPr>
      <w:r>
        <w:t>{</w:t>
      </w:r>
    </w:p>
    <w:p w14:paraId="59D1B424" w14:textId="77777777" w:rsidR="00FE429E" w:rsidRDefault="00FE429E" w:rsidP="00FE429E">
      <w:pPr>
        <w:pStyle w:val="Code"/>
      </w:pPr>
      <w:r>
        <w:t xml:space="preserve">    uEEMMRegistered(1),</w:t>
      </w:r>
    </w:p>
    <w:p w14:paraId="5CF8AAC8" w14:textId="77777777" w:rsidR="00FE429E" w:rsidRDefault="00FE429E" w:rsidP="00FE429E">
      <w:pPr>
        <w:pStyle w:val="Code"/>
      </w:pPr>
      <w:r>
        <w:t xml:space="preserve">    uENotEMMRegistered(2)</w:t>
      </w:r>
    </w:p>
    <w:p w14:paraId="4ABCB577" w14:textId="77777777" w:rsidR="00FE429E" w:rsidRDefault="00FE429E" w:rsidP="00FE429E">
      <w:pPr>
        <w:pStyle w:val="Code"/>
      </w:pPr>
      <w:r>
        <w:t>}</w:t>
      </w:r>
    </w:p>
    <w:p w14:paraId="448A64E8" w14:textId="77777777" w:rsidR="00FE429E" w:rsidRDefault="00FE429E" w:rsidP="00FE429E">
      <w:pPr>
        <w:pStyle w:val="Code"/>
      </w:pPr>
    </w:p>
    <w:p w14:paraId="0C4DE77C" w14:textId="77777777" w:rsidR="00FE429E" w:rsidRDefault="00FE429E" w:rsidP="00FE429E">
      <w:pPr>
        <w:pStyle w:val="Code"/>
      </w:pPr>
      <w:r>
        <w:t>FiveGMMStatus ::= ENUMERATED</w:t>
      </w:r>
    </w:p>
    <w:p w14:paraId="23B6334D" w14:textId="77777777" w:rsidR="00FE429E" w:rsidRDefault="00FE429E" w:rsidP="00FE429E">
      <w:pPr>
        <w:pStyle w:val="Code"/>
      </w:pPr>
      <w:r>
        <w:t>{</w:t>
      </w:r>
    </w:p>
    <w:p w14:paraId="1FDACDBE" w14:textId="77777777" w:rsidR="00FE429E" w:rsidRDefault="00FE429E" w:rsidP="00FE429E">
      <w:pPr>
        <w:pStyle w:val="Code"/>
      </w:pPr>
      <w:r>
        <w:t xml:space="preserve">    uE5GMMRegistered(1),</w:t>
      </w:r>
    </w:p>
    <w:p w14:paraId="2813B16A" w14:textId="77777777" w:rsidR="00FE429E" w:rsidRDefault="00FE429E" w:rsidP="00FE429E">
      <w:pPr>
        <w:pStyle w:val="Code"/>
      </w:pPr>
      <w:r>
        <w:t xml:space="preserve">    uENot5GMMRegistered(2)</w:t>
      </w:r>
    </w:p>
    <w:p w14:paraId="1689FC9D" w14:textId="77777777" w:rsidR="00FE429E" w:rsidRDefault="00FE429E" w:rsidP="00FE429E">
      <w:pPr>
        <w:pStyle w:val="Code"/>
      </w:pPr>
      <w:r>
        <w:t>}</w:t>
      </w:r>
    </w:p>
    <w:p w14:paraId="46ACC2FD" w14:textId="77777777" w:rsidR="00FE429E" w:rsidRDefault="00FE429E" w:rsidP="00FE429E">
      <w:pPr>
        <w:pStyle w:val="Code"/>
      </w:pPr>
    </w:p>
    <w:p w14:paraId="6CC14756" w14:textId="77777777" w:rsidR="00FE429E" w:rsidRDefault="00FE429E" w:rsidP="00FE429E">
      <w:pPr>
        <w:pStyle w:val="CodeHeader"/>
      </w:pPr>
      <w:r>
        <w:t>-- ========================================</w:t>
      </w:r>
    </w:p>
    <w:p w14:paraId="4DDAAFDE" w14:textId="77777777" w:rsidR="00FE429E" w:rsidRDefault="00FE429E" w:rsidP="00FE429E">
      <w:pPr>
        <w:pStyle w:val="CodeHeader"/>
      </w:pPr>
      <w:r>
        <w:t>-- Separated Location Reporting definitions</w:t>
      </w:r>
    </w:p>
    <w:p w14:paraId="5999BAC7" w14:textId="77777777" w:rsidR="00FE429E" w:rsidRDefault="00FE429E" w:rsidP="00FE429E">
      <w:pPr>
        <w:pStyle w:val="Code"/>
      </w:pPr>
      <w:r>
        <w:t>-- ========================================</w:t>
      </w:r>
    </w:p>
    <w:p w14:paraId="799F4A0B" w14:textId="77777777" w:rsidR="00FE429E" w:rsidRDefault="00FE429E" w:rsidP="00FE429E">
      <w:pPr>
        <w:pStyle w:val="Code"/>
      </w:pPr>
    </w:p>
    <w:p w14:paraId="6EE87B75" w14:textId="77777777" w:rsidR="00FE429E" w:rsidRDefault="00FE429E" w:rsidP="00FE429E">
      <w:pPr>
        <w:pStyle w:val="Code"/>
      </w:pPr>
      <w:r>
        <w:t>SeparatedLocationReporting ::= SEQUENCE</w:t>
      </w:r>
    </w:p>
    <w:p w14:paraId="67D53442" w14:textId="77777777" w:rsidR="00FE429E" w:rsidRDefault="00FE429E" w:rsidP="00FE429E">
      <w:pPr>
        <w:pStyle w:val="Code"/>
      </w:pPr>
      <w:r>
        <w:t>{</w:t>
      </w:r>
    </w:p>
    <w:p w14:paraId="7942B272" w14:textId="77777777" w:rsidR="00FE429E" w:rsidRDefault="00FE429E" w:rsidP="00FE429E">
      <w:pPr>
        <w:pStyle w:val="Code"/>
      </w:pPr>
      <w:r>
        <w:t xml:space="preserve">    sUPI                        [1] SUPI,</w:t>
      </w:r>
    </w:p>
    <w:p w14:paraId="0EC4C3E4" w14:textId="77777777" w:rsidR="00FE429E" w:rsidRDefault="00FE429E" w:rsidP="00FE429E">
      <w:pPr>
        <w:pStyle w:val="Code"/>
      </w:pPr>
      <w:r>
        <w:t xml:space="preserve">    sUCI                        [2] SUCI OPTIONAL,</w:t>
      </w:r>
    </w:p>
    <w:p w14:paraId="2D9BBAB3" w14:textId="77777777" w:rsidR="00FE429E" w:rsidRDefault="00FE429E" w:rsidP="00FE429E">
      <w:pPr>
        <w:pStyle w:val="Code"/>
      </w:pPr>
      <w:r>
        <w:t xml:space="preserve">    pEI                         [3] PEI OPTIONAL,</w:t>
      </w:r>
    </w:p>
    <w:p w14:paraId="4A5639B2" w14:textId="77777777" w:rsidR="00FE429E" w:rsidRDefault="00FE429E" w:rsidP="00FE429E">
      <w:pPr>
        <w:pStyle w:val="Code"/>
      </w:pPr>
      <w:r>
        <w:t xml:space="preserve">    gPSI                        [4] GPSI OPTIONAL,</w:t>
      </w:r>
    </w:p>
    <w:p w14:paraId="68F0453E" w14:textId="77777777" w:rsidR="00FE429E" w:rsidRDefault="00FE429E" w:rsidP="00FE429E">
      <w:pPr>
        <w:pStyle w:val="Code"/>
      </w:pPr>
      <w:r>
        <w:t xml:space="preserve">    gUTI                        [5] FiveGGUTI OPTIONAL,</w:t>
      </w:r>
    </w:p>
    <w:p w14:paraId="649D44B9" w14:textId="77777777" w:rsidR="00FE429E" w:rsidRDefault="00FE429E" w:rsidP="00FE429E">
      <w:pPr>
        <w:pStyle w:val="Code"/>
      </w:pPr>
      <w:r>
        <w:t xml:space="preserve">    location                    [6] Location,</w:t>
      </w:r>
    </w:p>
    <w:p w14:paraId="006247F3" w14:textId="77777777" w:rsidR="00FE429E" w:rsidRDefault="00FE429E" w:rsidP="00FE429E">
      <w:pPr>
        <w:pStyle w:val="Code"/>
      </w:pPr>
      <w:r>
        <w:t xml:space="preserve">    non3GPPAccessEndpoint       [7] UEEndpointAddress OPTIONAL,</w:t>
      </w:r>
    </w:p>
    <w:p w14:paraId="556EE77A" w14:textId="77777777" w:rsidR="00FE429E" w:rsidRDefault="00FE429E" w:rsidP="00FE429E">
      <w:pPr>
        <w:pStyle w:val="Code"/>
      </w:pPr>
      <w:r>
        <w:t xml:space="preserve">    rATType                     [8] RATType OPTIONAL</w:t>
      </w:r>
    </w:p>
    <w:p w14:paraId="1AB327FD" w14:textId="77777777" w:rsidR="00FE429E" w:rsidRDefault="00FE429E" w:rsidP="00FE429E">
      <w:pPr>
        <w:pStyle w:val="Code"/>
      </w:pPr>
      <w:r>
        <w:t>}</w:t>
      </w:r>
    </w:p>
    <w:p w14:paraId="6611CFA7" w14:textId="77777777" w:rsidR="00FE429E" w:rsidRDefault="00FE429E" w:rsidP="00FE429E">
      <w:pPr>
        <w:pStyle w:val="Code"/>
      </w:pPr>
    </w:p>
    <w:p w14:paraId="54582317" w14:textId="77777777" w:rsidR="00FE429E" w:rsidRDefault="00FE429E" w:rsidP="00FE429E">
      <w:pPr>
        <w:pStyle w:val="CodeHeader"/>
      </w:pPr>
      <w:r>
        <w:t>-- =================</w:t>
      </w:r>
    </w:p>
    <w:p w14:paraId="544718FF" w14:textId="77777777" w:rsidR="00FE429E" w:rsidRDefault="00FE429E" w:rsidP="00FE429E">
      <w:pPr>
        <w:pStyle w:val="CodeHeader"/>
      </w:pPr>
      <w:r>
        <w:t>-- Common Parameters</w:t>
      </w:r>
    </w:p>
    <w:p w14:paraId="4696E134" w14:textId="77777777" w:rsidR="00FE429E" w:rsidRDefault="00FE429E" w:rsidP="00FE429E">
      <w:pPr>
        <w:pStyle w:val="Code"/>
      </w:pPr>
      <w:r>
        <w:t>-- =================</w:t>
      </w:r>
    </w:p>
    <w:p w14:paraId="254A5751" w14:textId="77777777" w:rsidR="00FE429E" w:rsidRDefault="00FE429E" w:rsidP="00FE429E">
      <w:pPr>
        <w:pStyle w:val="Code"/>
      </w:pPr>
    </w:p>
    <w:p w14:paraId="30048695" w14:textId="77777777" w:rsidR="00FE429E" w:rsidRDefault="00FE429E" w:rsidP="00FE429E">
      <w:pPr>
        <w:pStyle w:val="Code"/>
      </w:pPr>
      <w:r>
        <w:t>AccessType ::= ENUMERATED</w:t>
      </w:r>
    </w:p>
    <w:p w14:paraId="38ABD8E6" w14:textId="77777777" w:rsidR="00FE429E" w:rsidRDefault="00FE429E" w:rsidP="00FE429E">
      <w:pPr>
        <w:pStyle w:val="Code"/>
      </w:pPr>
      <w:r>
        <w:t>{</w:t>
      </w:r>
    </w:p>
    <w:p w14:paraId="33ACB012" w14:textId="77777777" w:rsidR="00FE429E" w:rsidRDefault="00FE429E" w:rsidP="00FE429E">
      <w:pPr>
        <w:pStyle w:val="Code"/>
      </w:pPr>
      <w:r>
        <w:t xml:space="preserve">    threeGPPAccess(1),</w:t>
      </w:r>
    </w:p>
    <w:p w14:paraId="02EB6514" w14:textId="77777777" w:rsidR="00FE429E" w:rsidRDefault="00FE429E" w:rsidP="00FE429E">
      <w:pPr>
        <w:pStyle w:val="Code"/>
      </w:pPr>
      <w:r>
        <w:t xml:space="preserve">    nonThreeGPPAccess(2),</w:t>
      </w:r>
    </w:p>
    <w:p w14:paraId="1B916F22" w14:textId="77777777" w:rsidR="00FE429E" w:rsidRDefault="00FE429E" w:rsidP="00FE429E">
      <w:pPr>
        <w:pStyle w:val="Code"/>
      </w:pPr>
      <w:r>
        <w:t xml:space="preserve">    threeGPPandNonThreeGPPAccess(3)</w:t>
      </w:r>
    </w:p>
    <w:p w14:paraId="35612E0B" w14:textId="77777777" w:rsidR="00FE429E" w:rsidRDefault="00FE429E" w:rsidP="00FE429E">
      <w:pPr>
        <w:pStyle w:val="Code"/>
      </w:pPr>
      <w:r>
        <w:t>}</w:t>
      </w:r>
    </w:p>
    <w:p w14:paraId="6C30196F" w14:textId="77777777" w:rsidR="00FE429E" w:rsidRDefault="00FE429E" w:rsidP="00FE429E">
      <w:pPr>
        <w:pStyle w:val="Code"/>
      </w:pPr>
    </w:p>
    <w:p w14:paraId="4F2CA010" w14:textId="77777777" w:rsidR="00362CF8" w:rsidRDefault="00362CF8" w:rsidP="00362CF8">
      <w:pPr>
        <w:pStyle w:val="Code"/>
      </w:pPr>
      <w:r>
        <w:t>AllowedNSSAI ::= SEQUENCE OF NSSAI</w:t>
      </w:r>
    </w:p>
    <w:p w14:paraId="7E055EF9" w14:textId="77777777" w:rsidR="00362CF8" w:rsidRDefault="00362CF8" w:rsidP="00362CF8">
      <w:pPr>
        <w:pStyle w:val="Code"/>
      </w:pPr>
    </w:p>
    <w:p w14:paraId="2F197C81" w14:textId="77777777" w:rsidR="00362CF8" w:rsidRDefault="00362CF8" w:rsidP="00362CF8">
      <w:pPr>
        <w:pStyle w:val="Code"/>
      </w:pPr>
      <w:r>
        <w:t>AllowedTACs ::= SEQUENCE (SIZE(1..MAX)) OF TAC</w:t>
      </w:r>
    </w:p>
    <w:p w14:paraId="7FCA390D" w14:textId="77777777" w:rsidR="00362CF8" w:rsidRDefault="00362CF8" w:rsidP="00362CF8">
      <w:pPr>
        <w:pStyle w:val="Code"/>
      </w:pPr>
    </w:p>
    <w:p w14:paraId="0BFB9FE9" w14:textId="77777777" w:rsidR="00362CF8" w:rsidRDefault="00362CF8" w:rsidP="00362CF8">
      <w:pPr>
        <w:pStyle w:val="Code"/>
      </w:pPr>
      <w:r>
        <w:t>AreaOfInterest ::= SEQUENCE</w:t>
      </w:r>
    </w:p>
    <w:p w14:paraId="4F326E9B" w14:textId="77777777" w:rsidR="00362CF8" w:rsidRDefault="00362CF8" w:rsidP="00362CF8">
      <w:pPr>
        <w:pStyle w:val="Code"/>
      </w:pPr>
      <w:r>
        <w:t>{</w:t>
      </w:r>
    </w:p>
    <w:p w14:paraId="5CCA1CA7" w14:textId="77777777" w:rsidR="00362CF8" w:rsidRDefault="00362CF8" w:rsidP="00362CF8">
      <w:pPr>
        <w:pStyle w:val="Code"/>
      </w:pPr>
      <w:r>
        <w:t xml:space="preserve">    areaOfInterestTAIList     [1] AreaOfInterestTAIList OPTIONAL,</w:t>
      </w:r>
    </w:p>
    <w:p w14:paraId="50BA2588" w14:textId="77777777" w:rsidR="00362CF8" w:rsidRDefault="00362CF8" w:rsidP="00362CF8">
      <w:pPr>
        <w:pStyle w:val="Code"/>
      </w:pPr>
      <w:r>
        <w:t xml:space="preserve">    areaOfInterestCellList    [2] AreaOfInterestCellList OPTIONAL,</w:t>
      </w:r>
    </w:p>
    <w:p w14:paraId="103EBDB5" w14:textId="77777777" w:rsidR="00362CF8" w:rsidRDefault="00362CF8" w:rsidP="00362CF8">
      <w:pPr>
        <w:pStyle w:val="Code"/>
      </w:pPr>
      <w:r>
        <w:t xml:space="preserve">    areaOfInterestRANNodeList [3] AreaOfInterestRANNodeList OPTIONAL</w:t>
      </w:r>
    </w:p>
    <w:p w14:paraId="5200806D" w14:textId="77777777" w:rsidR="00362CF8" w:rsidRDefault="00362CF8" w:rsidP="00362CF8">
      <w:pPr>
        <w:pStyle w:val="Code"/>
      </w:pPr>
      <w:r>
        <w:t>}</w:t>
      </w:r>
    </w:p>
    <w:p w14:paraId="784BADDC" w14:textId="77777777" w:rsidR="00362CF8" w:rsidRDefault="00362CF8" w:rsidP="00362CF8">
      <w:pPr>
        <w:pStyle w:val="Code"/>
      </w:pPr>
    </w:p>
    <w:p w14:paraId="0A59D014" w14:textId="77777777" w:rsidR="00362CF8" w:rsidRDefault="00362CF8" w:rsidP="00362CF8">
      <w:pPr>
        <w:pStyle w:val="Code"/>
      </w:pPr>
      <w:r>
        <w:t>AreaOfInterestCellList ::= SEQUENCE (SIZE(1..MAX)) OF NCGI</w:t>
      </w:r>
    </w:p>
    <w:p w14:paraId="32904C2F" w14:textId="77777777" w:rsidR="00362CF8" w:rsidRDefault="00362CF8" w:rsidP="00362CF8">
      <w:pPr>
        <w:pStyle w:val="Code"/>
      </w:pPr>
    </w:p>
    <w:p w14:paraId="64C77466" w14:textId="77777777" w:rsidR="00362CF8" w:rsidRDefault="00362CF8" w:rsidP="00362CF8">
      <w:pPr>
        <w:pStyle w:val="Code"/>
      </w:pPr>
      <w:r>
        <w:t>AreaOfInterestItem ::= SEQUENCE</w:t>
      </w:r>
    </w:p>
    <w:p w14:paraId="52C95847" w14:textId="77777777" w:rsidR="00362CF8" w:rsidRDefault="00362CF8" w:rsidP="00362CF8">
      <w:pPr>
        <w:pStyle w:val="Code"/>
      </w:pPr>
      <w:r>
        <w:t>{</w:t>
      </w:r>
    </w:p>
    <w:p w14:paraId="114C72DD" w14:textId="77777777" w:rsidR="00362CF8" w:rsidRDefault="00362CF8" w:rsidP="00362CF8">
      <w:pPr>
        <w:pStyle w:val="Code"/>
      </w:pPr>
      <w:r>
        <w:t xml:space="preserve">    areaOfInterest  [1] AreaOfInterest</w:t>
      </w:r>
    </w:p>
    <w:p w14:paraId="3CDF3E4F" w14:textId="77777777" w:rsidR="00362CF8" w:rsidRDefault="00362CF8" w:rsidP="00362CF8">
      <w:pPr>
        <w:pStyle w:val="Code"/>
      </w:pPr>
      <w:r>
        <w:t>}</w:t>
      </w:r>
    </w:p>
    <w:p w14:paraId="5B66351D" w14:textId="77777777" w:rsidR="00362CF8" w:rsidRDefault="00362CF8" w:rsidP="00362CF8">
      <w:pPr>
        <w:pStyle w:val="Code"/>
      </w:pPr>
    </w:p>
    <w:p w14:paraId="7B108042" w14:textId="77777777" w:rsidR="00362CF8" w:rsidRDefault="00362CF8" w:rsidP="00362CF8">
      <w:pPr>
        <w:pStyle w:val="Code"/>
      </w:pPr>
      <w:r>
        <w:t>AreaOfInterestRANNodeList ::= SEQUENCE (SIZE(1..MAX)) OF GlobalRANNodeID</w:t>
      </w:r>
    </w:p>
    <w:p w14:paraId="4315654E" w14:textId="77777777" w:rsidR="00362CF8" w:rsidRDefault="00362CF8" w:rsidP="00362CF8">
      <w:pPr>
        <w:pStyle w:val="Code"/>
      </w:pPr>
    </w:p>
    <w:p w14:paraId="26DC2898" w14:textId="77777777" w:rsidR="00362CF8" w:rsidRDefault="00362CF8" w:rsidP="00362CF8">
      <w:pPr>
        <w:pStyle w:val="Code"/>
      </w:pPr>
      <w:r>
        <w:t>AreaOfInterestTAIList ::= SEQUENCE (SIZE(1..MAX)) OF TAI</w:t>
      </w:r>
    </w:p>
    <w:p w14:paraId="670E1F17" w14:textId="77777777" w:rsidR="00362CF8" w:rsidRDefault="00362CF8" w:rsidP="00362CF8">
      <w:pPr>
        <w:pStyle w:val="Code"/>
      </w:pPr>
    </w:p>
    <w:p w14:paraId="23CBA753" w14:textId="77777777" w:rsidR="00362CF8" w:rsidRDefault="00362CF8" w:rsidP="00362CF8">
      <w:pPr>
        <w:pStyle w:val="Code"/>
      </w:pPr>
      <w:r w:rsidRPr="009A2ECD">
        <w:t>CellCAGList ::= SEQUENCE (SIZE(1..MAX)) OF CAGID</w:t>
      </w:r>
    </w:p>
    <w:p w14:paraId="56DED931" w14:textId="77777777" w:rsidR="00362CF8" w:rsidRDefault="00362CF8" w:rsidP="00362CF8">
      <w:pPr>
        <w:pStyle w:val="Code"/>
      </w:pPr>
    </w:p>
    <w:p w14:paraId="3E3F15ED" w14:textId="77777777" w:rsidR="00362CF8" w:rsidRDefault="00362CF8" w:rsidP="00362CF8">
      <w:pPr>
        <w:pStyle w:val="Code"/>
      </w:pPr>
      <w:r>
        <w:t>CauseMisc ::= ENUMERATED</w:t>
      </w:r>
    </w:p>
    <w:p w14:paraId="1538F8DF" w14:textId="77777777" w:rsidR="00362CF8" w:rsidRDefault="00362CF8" w:rsidP="00362CF8">
      <w:pPr>
        <w:pStyle w:val="Code"/>
      </w:pPr>
      <w:r>
        <w:t>{</w:t>
      </w:r>
    </w:p>
    <w:p w14:paraId="45B03956" w14:textId="77777777" w:rsidR="00362CF8" w:rsidRDefault="00362CF8" w:rsidP="00362CF8">
      <w:pPr>
        <w:pStyle w:val="Code"/>
      </w:pPr>
      <w:r>
        <w:t xml:space="preserve">    controlProcessingOverload(1),</w:t>
      </w:r>
    </w:p>
    <w:p w14:paraId="1494662C" w14:textId="77777777" w:rsidR="00362CF8" w:rsidRDefault="00362CF8" w:rsidP="00362CF8">
      <w:pPr>
        <w:pStyle w:val="Code"/>
      </w:pPr>
      <w:r>
        <w:t xml:space="preserve">    notEnoughUserPlaneProcessingResources(2),</w:t>
      </w:r>
    </w:p>
    <w:p w14:paraId="1C2055DE" w14:textId="77777777" w:rsidR="00362CF8" w:rsidRDefault="00362CF8" w:rsidP="00362CF8">
      <w:pPr>
        <w:pStyle w:val="Code"/>
      </w:pPr>
      <w:r>
        <w:t xml:space="preserve">    hardwareFailure(3),</w:t>
      </w:r>
    </w:p>
    <w:p w14:paraId="1F8ADBC0" w14:textId="77777777" w:rsidR="00362CF8" w:rsidRDefault="00362CF8" w:rsidP="00362CF8">
      <w:pPr>
        <w:pStyle w:val="Code"/>
      </w:pPr>
      <w:r>
        <w:t xml:space="preserve">    oMIntervention(4),</w:t>
      </w:r>
    </w:p>
    <w:p w14:paraId="2D1D0DC6" w14:textId="77777777" w:rsidR="00362CF8" w:rsidRDefault="00362CF8" w:rsidP="00362CF8">
      <w:pPr>
        <w:pStyle w:val="Code"/>
      </w:pPr>
      <w:r>
        <w:t xml:space="preserve">    unknownPLMNOrSNPN(5),</w:t>
      </w:r>
    </w:p>
    <w:p w14:paraId="4EA6212C" w14:textId="77777777" w:rsidR="00362CF8" w:rsidRDefault="00362CF8" w:rsidP="00362CF8">
      <w:pPr>
        <w:pStyle w:val="Code"/>
      </w:pPr>
      <w:r>
        <w:t xml:space="preserve">    unspecified(6)</w:t>
      </w:r>
    </w:p>
    <w:p w14:paraId="56537052" w14:textId="77777777" w:rsidR="00362CF8" w:rsidRDefault="00362CF8" w:rsidP="00362CF8">
      <w:pPr>
        <w:pStyle w:val="Code"/>
      </w:pPr>
      <w:r>
        <w:t>}</w:t>
      </w:r>
    </w:p>
    <w:p w14:paraId="5A08E3BD" w14:textId="77777777" w:rsidR="00362CF8" w:rsidRDefault="00362CF8" w:rsidP="00362CF8">
      <w:pPr>
        <w:pStyle w:val="Code"/>
      </w:pPr>
    </w:p>
    <w:p w14:paraId="22159D5B" w14:textId="77777777" w:rsidR="00362CF8" w:rsidRDefault="00362CF8" w:rsidP="00362CF8">
      <w:pPr>
        <w:pStyle w:val="Code"/>
      </w:pPr>
      <w:r>
        <w:t>CauseNas ::= ENUMERATED</w:t>
      </w:r>
    </w:p>
    <w:p w14:paraId="324281C7" w14:textId="77777777" w:rsidR="00362CF8" w:rsidRDefault="00362CF8" w:rsidP="00362CF8">
      <w:pPr>
        <w:pStyle w:val="Code"/>
      </w:pPr>
      <w:r>
        <w:t>{</w:t>
      </w:r>
    </w:p>
    <w:p w14:paraId="3C798157" w14:textId="77777777" w:rsidR="00362CF8" w:rsidRDefault="00362CF8" w:rsidP="00362CF8">
      <w:pPr>
        <w:pStyle w:val="Code"/>
      </w:pPr>
      <w:r>
        <w:lastRenderedPageBreak/>
        <w:t xml:space="preserve">    normalRelease(1),</w:t>
      </w:r>
    </w:p>
    <w:p w14:paraId="1C63BC7A" w14:textId="77777777" w:rsidR="00362CF8" w:rsidRDefault="00362CF8" w:rsidP="00362CF8">
      <w:pPr>
        <w:pStyle w:val="Code"/>
      </w:pPr>
      <w:r>
        <w:t xml:space="preserve">    authenticationFailure(2),</w:t>
      </w:r>
    </w:p>
    <w:p w14:paraId="39424DF1" w14:textId="77777777" w:rsidR="00362CF8" w:rsidRDefault="00362CF8" w:rsidP="00362CF8">
      <w:pPr>
        <w:pStyle w:val="Code"/>
      </w:pPr>
      <w:r>
        <w:t xml:space="preserve">    deregister(3),</w:t>
      </w:r>
    </w:p>
    <w:p w14:paraId="3FB4E42D" w14:textId="77777777" w:rsidR="00362CF8" w:rsidRDefault="00362CF8" w:rsidP="00362CF8">
      <w:pPr>
        <w:pStyle w:val="Code"/>
      </w:pPr>
      <w:r>
        <w:t xml:space="preserve">    unspecified(4)</w:t>
      </w:r>
    </w:p>
    <w:p w14:paraId="19A27315" w14:textId="77777777" w:rsidR="00362CF8" w:rsidRDefault="00362CF8" w:rsidP="00362CF8">
      <w:pPr>
        <w:pStyle w:val="Code"/>
      </w:pPr>
      <w:r>
        <w:t>}</w:t>
      </w:r>
    </w:p>
    <w:p w14:paraId="0825B337" w14:textId="77777777" w:rsidR="00362CF8" w:rsidRDefault="00362CF8" w:rsidP="00362CF8">
      <w:pPr>
        <w:pStyle w:val="Code"/>
      </w:pPr>
    </w:p>
    <w:p w14:paraId="2958FC81" w14:textId="77777777" w:rsidR="00362CF8" w:rsidRDefault="00362CF8" w:rsidP="00362CF8">
      <w:pPr>
        <w:pStyle w:val="Code"/>
      </w:pPr>
      <w:r>
        <w:t>CauseProtocol ::= ENUMERATED</w:t>
      </w:r>
    </w:p>
    <w:p w14:paraId="55DBAB31" w14:textId="77777777" w:rsidR="00362CF8" w:rsidRDefault="00362CF8" w:rsidP="00362CF8">
      <w:pPr>
        <w:pStyle w:val="Code"/>
      </w:pPr>
      <w:r>
        <w:t>{</w:t>
      </w:r>
    </w:p>
    <w:p w14:paraId="674357D5" w14:textId="77777777" w:rsidR="00362CF8" w:rsidRDefault="00362CF8" w:rsidP="00362CF8">
      <w:pPr>
        <w:pStyle w:val="Code"/>
      </w:pPr>
      <w:r>
        <w:t xml:space="preserve">    transferSyntaxError(1),</w:t>
      </w:r>
    </w:p>
    <w:p w14:paraId="1D8D68D6" w14:textId="77777777" w:rsidR="00362CF8" w:rsidRDefault="00362CF8" w:rsidP="00362CF8">
      <w:pPr>
        <w:pStyle w:val="Code"/>
      </w:pPr>
      <w:r>
        <w:t xml:space="preserve">    abstractSyntaxError-reject(2),</w:t>
      </w:r>
    </w:p>
    <w:p w14:paraId="54FBA724" w14:textId="77777777" w:rsidR="00362CF8" w:rsidRDefault="00362CF8" w:rsidP="00362CF8">
      <w:pPr>
        <w:pStyle w:val="Code"/>
      </w:pPr>
      <w:r>
        <w:t xml:space="preserve">    abstractSyntaxErrorIgnoreAndNotify(3),</w:t>
      </w:r>
    </w:p>
    <w:p w14:paraId="55480245" w14:textId="77777777" w:rsidR="00362CF8" w:rsidRDefault="00362CF8" w:rsidP="00362CF8">
      <w:pPr>
        <w:pStyle w:val="Code"/>
      </w:pPr>
      <w:r>
        <w:t xml:space="preserve">    messageNotCompatibleWithReceiverState(4),</w:t>
      </w:r>
    </w:p>
    <w:p w14:paraId="468BE403" w14:textId="77777777" w:rsidR="00362CF8" w:rsidRDefault="00362CF8" w:rsidP="00362CF8">
      <w:pPr>
        <w:pStyle w:val="Code"/>
      </w:pPr>
      <w:r>
        <w:t xml:space="preserve">    semanticError(5),</w:t>
      </w:r>
    </w:p>
    <w:p w14:paraId="7FB723D9" w14:textId="77777777" w:rsidR="00362CF8" w:rsidRDefault="00362CF8" w:rsidP="00362CF8">
      <w:pPr>
        <w:pStyle w:val="Code"/>
      </w:pPr>
      <w:r>
        <w:t xml:space="preserve">    abstractSyntaxErrorFalselyConstructedMessage(6),</w:t>
      </w:r>
    </w:p>
    <w:p w14:paraId="2FE73717" w14:textId="77777777" w:rsidR="00362CF8" w:rsidRDefault="00362CF8" w:rsidP="00362CF8">
      <w:pPr>
        <w:pStyle w:val="Code"/>
      </w:pPr>
      <w:r>
        <w:t xml:space="preserve">    unspecified(7)</w:t>
      </w:r>
    </w:p>
    <w:p w14:paraId="54393F8D" w14:textId="77777777" w:rsidR="00362CF8" w:rsidRDefault="00362CF8" w:rsidP="00362CF8">
      <w:pPr>
        <w:pStyle w:val="Code"/>
      </w:pPr>
      <w:r>
        <w:t>}</w:t>
      </w:r>
    </w:p>
    <w:p w14:paraId="3347E807" w14:textId="77777777" w:rsidR="00362CF8" w:rsidRDefault="00362CF8" w:rsidP="00362CF8">
      <w:pPr>
        <w:pStyle w:val="Code"/>
      </w:pPr>
    </w:p>
    <w:p w14:paraId="689D2C48" w14:textId="77777777" w:rsidR="00362CF8" w:rsidRDefault="00362CF8" w:rsidP="00362CF8">
      <w:pPr>
        <w:pStyle w:val="Code"/>
      </w:pPr>
      <w:r>
        <w:t>CauseRadioNetwork ::= ENUMERATED</w:t>
      </w:r>
    </w:p>
    <w:p w14:paraId="70B8BAE4" w14:textId="77777777" w:rsidR="00362CF8" w:rsidRDefault="00362CF8" w:rsidP="00362CF8">
      <w:pPr>
        <w:pStyle w:val="Code"/>
      </w:pPr>
      <w:r>
        <w:t>{</w:t>
      </w:r>
    </w:p>
    <w:p w14:paraId="79E6BCE1" w14:textId="77777777" w:rsidR="00362CF8" w:rsidRDefault="00362CF8" w:rsidP="00362CF8">
      <w:pPr>
        <w:pStyle w:val="Code"/>
      </w:pPr>
      <w:r>
        <w:t xml:space="preserve">    unspecified(1),</w:t>
      </w:r>
    </w:p>
    <w:p w14:paraId="23E8EDEA" w14:textId="77777777" w:rsidR="00362CF8" w:rsidRDefault="00362CF8" w:rsidP="00362CF8">
      <w:pPr>
        <w:pStyle w:val="Code"/>
      </w:pPr>
      <w:r>
        <w:t xml:space="preserve">    txnrelocoverallExpiry(2),</w:t>
      </w:r>
    </w:p>
    <w:p w14:paraId="39FBEC52" w14:textId="77777777" w:rsidR="00362CF8" w:rsidRDefault="00362CF8" w:rsidP="00362CF8">
      <w:pPr>
        <w:pStyle w:val="Code"/>
      </w:pPr>
      <w:r>
        <w:t xml:space="preserve">    successfulHandover(3),</w:t>
      </w:r>
    </w:p>
    <w:p w14:paraId="10A5D61E" w14:textId="77777777" w:rsidR="00362CF8" w:rsidRDefault="00362CF8" w:rsidP="00362CF8">
      <w:pPr>
        <w:pStyle w:val="Code"/>
      </w:pPr>
      <w:r>
        <w:t xml:space="preserve">    releaseDueToNGRANGeneratedReason(4),</w:t>
      </w:r>
    </w:p>
    <w:p w14:paraId="4513E596" w14:textId="77777777" w:rsidR="00362CF8" w:rsidRDefault="00362CF8" w:rsidP="00362CF8">
      <w:pPr>
        <w:pStyle w:val="Code"/>
      </w:pPr>
      <w:r>
        <w:t xml:space="preserve">    releaseDueTo5gcGeneratedReason(5),</w:t>
      </w:r>
    </w:p>
    <w:p w14:paraId="275B772C" w14:textId="77777777" w:rsidR="00362CF8" w:rsidRDefault="00362CF8" w:rsidP="00362CF8">
      <w:pPr>
        <w:pStyle w:val="Code"/>
      </w:pPr>
      <w:r>
        <w:t xml:space="preserve">    handoverCancelled(6),</w:t>
      </w:r>
    </w:p>
    <w:p w14:paraId="7AF797FD" w14:textId="77777777" w:rsidR="00362CF8" w:rsidRDefault="00362CF8" w:rsidP="00362CF8">
      <w:pPr>
        <w:pStyle w:val="Code"/>
      </w:pPr>
      <w:r>
        <w:t xml:space="preserve">    partialHandover(7),</w:t>
      </w:r>
    </w:p>
    <w:p w14:paraId="078ED048" w14:textId="77777777" w:rsidR="00362CF8" w:rsidRDefault="00362CF8" w:rsidP="00362CF8">
      <w:pPr>
        <w:pStyle w:val="Code"/>
      </w:pPr>
      <w:r>
        <w:t xml:space="preserve">    hoFailureInTarget5GCNGRANNodeOrTargetSystem(8),</w:t>
      </w:r>
    </w:p>
    <w:p w14:paraId="0CD907F1" w14:textId="77777777" w:rsidR="00362CF8" w:rsidRDefault="00362CF8" w:rsidP="00362CF8">
      <w:pPr>
        <w:pStyle w:val="Code"/>
      </w:pPr>
      <w:r>
        <w:t xml:space="preserve">    hoTargetNotAllowed(9),</w:t>
      </w:r>
    </w:p>
    <w:p w14:paraId="7D125B59" w14:textId="77777777" w:rsidR="00362CF8" w:rsidRDefault="00362CF8" w:rsidP="00362CF8">
      <w:pPr>
        <w:pStyle w:val="Code"/>
      </w:pPr>
      <w:r>
        <w:t xml:space="preserve">    tNGRelocOverallExpiry(10),</w:t>
      </w:r>
    </w:p>
    <w:p w14:paraId="44476B61" w14:textId="77777777" w:rsidR="00362CF8" w:rsidRDefault="00362CF8" w:rsidP="00362CF8">
      <w:pPr>
        <w:pStyle w:val="Code"/>
      </w:pPr>
      <w:r>
        <w:t xml:space="preserve">    tNGRelocPrepExpiry(11),</w:t>
      </w:r>
    </w:p>
    <w:p w14:paraId="02EF406F" w14:textId="77777777" w:rsidR="00362CF8" w:rsidRDefault="00362CF8" w:rsidP="00362CF8">
      <w:pPr>
        <w:pStyle w:val="Code"/>
      </w:pPr>
      <w:r>
        <w:t xml:space="preserve">    cellNotAvailable(12),</w:t>
      </w:r>
    </w:p>
    <w:p w14:paraId="2F878DC9" w14:textId="77777777" w:rsidR="00362CF8" w:rsidRDefault="00362CF8" w:rsidP="00362CF8">
      <w:pPr>
        <w:pStyle w:val="Code"/>
      </w:pPr>
      <w:r>
        <w:t xml:space="preserve">    unknownTargetID(13),</w:t>
      </w:r>
    </w:p>
    <w:p w14:paraId="7E5718FB" w14:textId="77777777" w:rsidR="00362CF8" w:rsidRDefault="00362CF8" w:rsidP="00362CF8">
      <w:pPr>
        <w:pStyle w:val="Code"/>
      </w:pPr>
      <w:r>
        <w:t xml:space="preserve">    noRadioResourcesAvailableInTargetCell(14),</w:t>
      </w:r>
    </w:p>
    <w:p w14:paraId="6E665888" w14:textId="77777777" w:rsidR="00362CF8" w:rsidRDefault="00362CF8" w:rsidP="00362CF8">
      <w:pPr>
        <w:pStyle w:val="Code"/>
      </w:pPr>
      <w:r>
        <w:t xml:space="preserve">    unknownLocalUENGAPID(15),</w:t>
      </w:r>
    </w:p>
    <w:p w14:paraId="675F4347" w14:textId="77777777" w:rsidR="00362CF8" w:rsidRDefault="00362CF8" w:rsidP="00362CF8">
      <w:pPr>
        <w:pStyle w:val="Code"/>
      </w:pPr>
      <w:r>
        <w:t xml:space="preserve">    inconsistentRemoteUENGAPID(16),</w:t>
      </w:r>
    </w:p>
    <w:p w14:paraId="4CA4EDF5" w14:textId="77777777" w:rsidR="00362CF8" w:rsidRDefault="00362CF8" w:rsidP="00362CF8">
      <w:pPr>
        <w:pStyle w:val="Code"/>
      </w:pPr>
      <w:r>
        <w:t xml:space="preserve">    handoverDesirableForRadioReason(17),</w:t>
      </w:r>
    </w:p>
    <w:p w14:paraId="6E49B0CF" w14:textId="77777777" w:rsidR="00362CF8" w:rsidRDefault="00362CF8" w:rsidP="00362CF8">
      <w:pPr>
        <w:pStyle w:val="Code"/>
      </w:pPr>
      <w:r>
        <w:t xml:space="preserve">    timeCriticalHandover(18),</w:t>
      </w:r>
    </w:p>
    <w:p w14:paraId="1C10E91E" w14:textId="77777777" w:rsidR="00362CF8" w:rsidRDefault="00362CF8" w:rsidP="00362CF8">
      <w:pPr>
        <w:pStyle w:val="Code"/>
      </w:pPr>
      <w:r>
        <w:t xml:space="preserve">    resourceOptimisationHandover(19),</w:t>
      </w:r>
    </w:p>
    <w:p w14:paraId="4FCBD760" w14:textId="77777777" w:rsidR="00362CF8" w:rsidRDefault="00362CF8" w:rsidP="00362CF8">
      <w:pPr>
        <w:pStyle w:val="Code"/>
      </w:pPr>
      <w:r>
        <w:t xml:space="preserve">    reduceLoadInServingCell(20),</w:t>
      </w:r>
    </w:p>
    <w:p w14:paraId="5A124F8C" w14:textId="77777777" w:rsidR="00362CF8" w:rsidRDefault="00362CF8" w:rsidP="00362CF8">
      <w:pPr>
        <w:pStyle w:val="Code"/>
      </w:pPr>
      <w:r>
        <w:t xml:space="preserve">    userInactivity(21),</w:t>
      </w:r>
    </w:p>
    <w:p w14:paraId="0B828741" w14:textId="77777777" w:rsidR="00362CF8" w:rsidRDefault="00362CF8" w:rsidP="00362CF8">
      <w:pPr>
        <w:pStyle w:val="Code"/>
      </w:pPr>
      <w:r>
        <w:t xml:space="preserve">    radioConnectionWithUELost(22),</w:t>
      </w:r>
    </w:p>
    <w:p w14:paraId="298B707A" w14:textId="77777777" w:rsidR="00362CF8" w:rsidRDefault="00362CF8" w:rsidP="00362CF8">
      <w:pPr>
        <w:pStyle w:val="Code"/>
      </w:pPr>
      <w:r>
        <w:t xml:space="preserve">    radioResourcesNotAvailable(23),</w:t>
      </w:r>
    </w:p>
    <w:p w14:paraId="6566C412" w14:textId="77777777" w:rsidR="00362CF8" w:rsidRDefault="00362CF8" w:rsidP="00362CF8">
      <w:pPr>
        <w:pStyle w:val="Code"/>
      </w:pPr>
      <w:r>
        <w:t xml:space="preserve">    invalidQoSCombination(24),</w:t>
      </w:r>
    </w:p>
    <w:p w14:paraId="327CD8E1" w14:textId="77777777" w:rsidR="00362CF8" w:rsidRDefault="00362CF8" w:rsidP="00362CF8">
      <w:pPr>
        <w:pStyle w:val="Code"/>
      </w:pPr>
      <w:r>
        <w:t xml:space="preserve">    failureInRadioInterfaceProcedure(25),</w:t>
      </w:r>
    </w:p>
    <w:p w14:paraId="7A99109E" w14:textId="77777777" w:rsidR="00362CF8" w:rsidRDefault="00362CF8" w:rsidP="00362CF8">
      <w:pPr>
        <w:pStyle w:val="Code"/>
      </w:pPr>
      <w:r>
        <w:t xml:space="preserve">    interactionWithOtherProcedure(26),</w:t>
      </w:r>
    </w:p>
    <w:p w14:paraId="5D1F7848" w14:textId="77777777" w:rsidR="00362CF8" w:rsidRDefault="00362CF8" w:rsidP="00362CF8">
      <w:pPr>
        <w:pStyle w:val="Code"/>
      </w:pPr>
      <w:r>
        <w:t xml:space="preserve">    unknownPDUSessionID(27),</w:t>
      </w:r>
    </w:p>
    <w:p w14:paraId="1B5637CD" w14:textId="77777777" w:rsidR="00362CF8" w:rsidRDefault="00362CF8" w:rsidP="00362CF8">
      <w:pPr>
        <w:pStyle w:val="Code"/>
      </w:pPr>
      <w:r>
        <w:t xml:space="preserve">    multiplePDUSessionIDInstances(29),</w:t>
      </w:r>
    </w:p>
    <w:p w14:paraId="55A77E8D" w14:textId="77777777" w:rsidR="00362CF8" w:rsidRDefault="00362CF8" w:rsidP="00362CF8">
      <w:pPr>
        <w:pStyle w:val="Code"/>
      </w:pPr>
      <w:r>
        <w:t xml:space="preserve">    multipleQoSFlowIDInstances(30),</w:t>
      </w:r>
    </w:p>
    <w:p w14:paraId="15AEC137" w14:textId="77777777" w:rsidR="00362CF8" w:rsidRDefault="00362CF8" w:rsidP="00362CF8">
      <w:pPr>
        <w:pStyle w:val="Code"/>
      </w:pPr>
      <w:r>
        <w:t xml:space="preserve">    encryptionAndOrIntegrityProtectionAlgorithmsNotSupported(31),</w:t>
      </w:r>
    </w:p>
    <w:p w14:paraId="6C371439" w14:textId="77777777" w:rsidR="00362CF8" w:rsidRDefault="00362CF8" w:rsidP="00362CF8">
      <w:pPr>
        <w:pStyle w:val="Code"/>
      </w:pPr>
      <w:r>
        <w:t xml:space="preserve">    nGIntraSystemHandoverTriggered(32),</w:t>
      </w:r>
    </w:p>
    <w:p w14:paraId="180FC638" w14:textId="77777777" w:rsidR="00362CF8" w:rsidRDefault="00362CF8" w:rsidP="00362CF8">
      <w:pPr>
        <w:pStyle w:val="Code"/>
      </w:pPr>
      <w:r>
        <w:t xml:space="preserve">    nGInterSystemHandoverTriggered(33),</w:t>
      </w:r>
    </w:p>
    <w:p w14:paraId="30342165" w14:textId="77777777" w:rsidR="00362CF8" w:rsidRDefault="00362CF8" w:rsidP="00362CF8">
      <w:pPr>
        <w:pStyle w:val="Code"/>
      </w:pPr>
      <w:r>
        <w:t xml:space="preserve">    xNHandoverTriggered(34),</w:t>
      </w:r>
    </w:p>
    <w:p w14:paraId="5AF1EB5E" w14:textId="77777777" w:rsidR="00362CF8" w:rsidRDefault="00362CF8" w:rsidP="00362CF8">
      <w:pPr>
        <w:pStyle w:val="Code"/>
      </w:pPr>
      <w:r>
        <w:t xml:space="preserve">    notSupported5QIValue(35),</w:t>
      </w:r>
    </w:p>
    <w:p w14:paraId="0DDF6086" w14:textId="77777777" w:rsidR="00362CF8" w:rsidRDefault="00362CF8" w:rsidP="00362CF8">
      <w:pPr>
        <w:pStyle w:val="Code"/>
      </w:pPr>
      <w:r>
        <w:t xml:space="preserve">    uEContextTransfer(36),</w:t>
      </w:r>
    </w:p>
    <w:p w14:paraId="4D86B352" w14:textId="77777777" w:rsidR="00362CF8" w:rsidRDefault="00362CF8" w:rsidP="00362CF8">
      <w:pPr>
        <w:pStyle w:val="Code"/>
      </w:pPr>
      <w:r>
        <w:t xml:space="preserve">    iMSVoiceeEPSFallbackOrRATFallbackTriggered(37),</w:t>
      </w:r>
    </w:p>
    <w:p w14:paraId="439A24EF" w14:textId="77777777" w:rsidR="00362CF8" w:rsidRDefault="00362CF8" w:rsidP="00362CF8">
      <w:pPr>
        <w:pStyle w:val="Code"/>
      </w:pPr>
      <w:r>
        <w:t xml:space="preserve">    uPIntegrityProtectioNotPossible(38),</w:t>
      </w:r>
    </w:p>
    <w:p w14:paraId="0B87BDFE" w14:textId="77777777" w:rsidR="00362CF8" w:rsidRDefault="00362CF8" w:rsidP="00362CF8">
      <w:pPr>
        <w:pStyle w:val="Code"/>
      </w:pPr>
      <w:r>
        <w:t xml:space="preserve">    uPConfidentialityProtectionNotPossible(39),</w:t>
      </w:r>
    </w:p>
    <w:p w14:paraId="71907297" w14:textId="77777777" w:rsidR="00362CF8" w:rsidRDefault="00362CF8" w:rsidP="00362CF8">
      <w:pPr>
        <w:pStyle w:val="Code"/>
      </w:pPr>
      <w:r>
        <w:t xml:space="preserve">    sliceNotSupported(40),</w:t>
      </w:r>
    </w:p>
    <w:p w14:paraId="4D890955" w14:textId="77777777" w:rsidR="00362CF8" w:rsidRDefault="00362CF8" w:rsidP="00362CF8">
      <w:pPr>
        <w:pStyle w:val="Code"/>
      </w:pPr>
      <w:r>
        <w:t xml:space="preserve">    uEInRRCInactiveStateNotReachable(41),</w:t>
      </w:r>
    </w:p>
    <w:p w14:paraId="1D37F319" w14:textId="77777777" w:rsidR="00362CF8" w:rsidRDefault="00362CF8" w:rsidP="00362CF8">
      <w:pPr>
        <w:pStyle w:val="Code"/>
      </w:pPr>
      <w:r>
        <w:t xml:space="preserve">    redirection(42),</w:t>
      </w:r>
    </w:p>
    <w:p w14:paraId="0675CB2B" w14:textId="77777777" w:rsidR="00362CF8" w:rsidRDefault="00362CF8" w:rsidP="00362CF8">
      <w:pPr>
        <w:pStyle w:val="Code"/>
      </w:pPr>
      <w:r>
        <w:t xml:space="preserve">    resourcesNotAvailableForTheSlice(43),</w:t>
      </w:r>
    </w:p>
    <w:p w14:paraId="6FFFF63A" w14:textId="77777777" w:rsidR="00362CF8" w:rsidRDefault="00362CF8" w:rsidP="00362CF8">
      <w:pPr>
        <w:pStyle w:val="Code"/>
      </w:pPr>
      <w:r>
        <w:t xml:space="preserve">    uEMaxIntegrityProtectedDataRateReason(44),</w:t>
      </w:r>
    </w:p>
    <w:p w14:paraId="49960575" w14:textId="77777777" w:rsidR="00362CF8" w:rsidRDefault="00362CF8" w:rsidP="00362CF8">
      <w:pPr>
        <w:pStyle w:val="Code"/>
      </w:pPr>
      <w:r>
        <w:t xml:space="preserve">    releaseDueToCNDetectedMobility(45),</w:t>
      </w:r>
    </w:p>
    <w:p w14:paraId="1B5C330C" w14:textId="77777777" w:rsidR="00362CF8" w:rsidRDefault="00362CF8" w:rsidP="00362CF8">
      <w:pPr>
        <w:pStyle w:val="Code"/>
      </w:pPr>
      <w:r>
        <w:t xml:space="preserve">    n26InterfaceNotAvailable(46),</w:t>
      </w:r>
    </w:p>
    <w:p w14:paraId="3B1F0929" w14:textId="77777777" w:rsidR="00362CF8" w:rsidRDefault="00362CF8" w:rsidP="00362CF8">
      <w:pPr>
        <w:pStyle w:val="Code"/>
      </w:pPr>
      <w:r>
        <w:t xml:space="preserve">    releaseDueToPreemption(47),</w:t>
      </w:r>
    </w:p>
    <w:p w14:paraId="30AF2D68" w14:textId="77777777" w:rsidR="00362CF8" w:rsidRDefault="00362CF8" w:rsidP="00362CF8">
      <w:pPr>
        <w:pStyle w:val="Code"/>
      </w:pPr>
      <w:r>
        <w:t xml:space="preserve">    multipleLocationReportingReferenceIDInstances(48),</w:t>
      </w:r>
    </w:p>
    <w:p w14:paraId="4B6DBB82" w14:textId="77777777" w:rsidR="00362CF8" w:rsidRDefault="00362CF8" w:rsidP="00362CF8">
      <w:pPr>
        <w:pStyle w:val="Code"/>
      </w:pPr>
      <w:r>
        <w:t xml:space="preserve">    rSNNotAvailableForTheUP(49),</w:t>
      </w:r>
    </w:p>
    <w:p w14:paraId="4BBF4411" w14:textId="77777777" w:rsidR="00362CF8" w:rsidRDefault="00362CF8" w:rsidP="00362CF8">
      <w:pPr>
        <w:pStyle w:val="Code"/>
      </w:pPr>
      <w:r>
        <w:t xml:space="preserve">    nPMAccessDenied(50),</w:t>
      </w:r>
    </w:p>
    <w:p w14:paraId="03A311DA" w14:textId="77777777" w:rsidR="00362CF8" w:rsidRDefault="00362CF8" w:rsidP="00362CF8">
      <w:pPr>
        <w:pStyle w:val="Code"/>
      </w:pPr>
      <w:r>
        <w:t xml:space="preserve">    cAGOnlyAccessDenied(51),</w:t>
      </w:r>
    </w:p>
    <w:p w14:paraId="21F08B39" w14:textId="77777777" w:rsidR="00362CF8" w:rsidRDefault="00362CF8" w:rsidP="00362CF8">
      <w:pPr>
        <w:pStyle w:val="Code"/>
      </w:pPr>
      <w:r>
        <w:t xml:space="preserve">    insufficientUECapabilities(52)</w:t>
      </w:r>
    </w:p>
    <w:p w14:paraId="2419D7EF" w14:textId="77777777" w:rsidR="00362CF8" w:rsidRDefault="00362CF8" w:rsidP="00362CF8">
      <w:pPr>
        <w:pStyle w:val="Code"/>
      </w:pPr>
      <w:r>
        <w:t>}</w:t>
      </w:r>
    </w:p>
    <w:p w14:paraId="0E7DB794" w14:textId="77777777" w:rsidR="00362CF8" w:rsidRDefault="00362CF8" w:rsidP="00362CF8">
      <w:pPr>
        <w:pStyle w:val="Code"/>
      </w:pPr>
    </w:p>
    <w:p w14:paraId="07F874BF" w14:textId="77777777" w:rsidR="00362CF8" w:rsidRDefault="00362CF8" w:rsidP="00362CF8">
      <w:pPr>
        <w:pStyle w:val="Code"/>
      </w:pPr>
      <w:r>
        <w:t>CauseTransport ::= ENUMERATED</w:t>
      </w:r>
    </w:p>
    <w:p w14:paraId="61A37DE7" w14:textId="77777777" w:rsidR="00362CF8" w:rsidRDefault="00362CF8" w:rsidP="00362CF8">
      <w:pPr>
        <w:pStyle w:val="Code"/>
      </w:pPr>
      <w:r>
        <w:t>{</w:t>
      </w:r>
    </w:p>
    <w:p w14:paraId="582201CD" w14:textId="77777777" w:rsidR="00362CF8" w:rsidRDefault="00362CF8" w:rsidP="00362CF8">
      <w:pPr>
        <w:pStyle w:val="Code"/>
      </w:pPr>
      <w:r>
        <w:t xml:space="preserve">    transportResourceUnavailable(1),</w:t>
      </w:r>
    </w:p>
    <w:p w14:paraId="2BABEB1E" w14:textId="77777777" w:rsidR="00362CF8" w:rsidRDefault="00362CF8" w:rsidP="00362CF8">
      <w:pPr>
        <w:pStyle w:val="Code"/>
      </w:pPr>
      <w:r>
        <w:t xml:space="preserve">    unspecified(2)</w:t>
      </w:r>
    </w:p>
    <w:p w14:paraId="7D67A8F9" w14:textId="77777777" w:rsidR="00362CF8" w:rsidRDefault="00362CF8" w:rsidP="00362CF8">
      <w:pPr>
        <w:pStyle w:val="Code"/>
      </w:pPr>
      <w:r>
        <w:t>}</w:t>
      </w:r>
    </w:p>
    <w:p w14:paraId="0CCA58D0" w14:textId="77777777" w:rsidR="00362CF8" w:rsidRDefault="00362CF8" w:rsidP="00362CF8">
      <w:pPr>
        <w:pStyle w:val="Code"/>
      </w:pPr>
    </w:p>
    <w:p w14:paraId="0C4CB56F" w14:textId="77777777" w:rsidR="00FE429E" w:rsidRDefault="00FE429E" w:rsidP="00FE429E">
      <w:pPr>
        <w:pStyle w:val="Code"/>
      </w:pPr>
      <w:r>
        <w:lastRenderedPageBreak/>
        <w:t>Direction ::= ENUMERATED</w:t>
      </w:r>
    </w:p>
    <w:p w14:paraId="75D90B68" w14:textId="77777777" w:rsidR="00FE429E" w:rsidRDefault="00FE429E" w:rsidP="00FE429E">
      <w:pPr>
        <w:pStyle w:val="Code"/>
      </w:pPr>
      <w:r>
        <w:t>{</w:t>
      </w:r>
    </w:p>
    <w:p w14:paraId="22979BCE" w14:textId="77777777" w:rsidR="00FE429E" w:rsidRDefault="00FE429E" w:rsidP="00FE429E">
      <w:pPr>
        <w:pStyle w:val="Code"/>
      </w:pPr>
      <w:r>
        <w:t xml:space="preserve">    fromTarget(1),</w:t>
      </w:r>
    </w:p>
    <w:p w14:paraId="2D40ED9A" w14:textId="77777777" w:rsidR="00FE429E" w:rsidRDefault="00FE429E" w:rsidP="00FE429E">
      <w:pPr>
        <w:pStyle w:val="Code"/>
      </w:pPr>
      <w:r>
        <w:t xml:space="preserve">    toTarget(2)</w:t>
      </w:r>
    </w:p>
    <w:p w14:paraId="2EE7F687" w14:textId="77777777" w:rsidR="00FE429E" w:rsidRDefault="00FE429E" w:rsidP="00FE429E">
      <w:pPr>
        <w:pStyle w:val="Code"/>
      </w:pPr>
      <w:r>
        <w:t>}</w:t>
      </w:r>
    </w:p>
    <w:p w14:paraId="13E95AC2" w14:textId="77777777" w:rsidR="00FE429E" w:rsidRDefault="00FE429E" w:rsidP="00FE429E">
      <w:pPr>
        <w:pStyle w:val="Code"/>
      </w:pPr>
    </w:p>
    <w:p w14:paraId="7A4B836A" w14:textId="77777777" w:rsidR="00FE429E" w:rsidRDefault="00FE429E" w:rsidP="00FE429E">
      <w:pPr>
        <w:pStyle w:val="Code"/>
      </w:pPr>
      <w:r>
        <w:t>DNN ::= UTF8String</w:t>
      </w:r>
    </w:p>
    <w:p w14:paraId="3DFD6987" w14:textId="77777777" w:rsidR="00FE429E" w:rsidRDefault="00FE429E" w:rsidP="00FE429E">
      <w:pPr>
        <w:pStyle w:val="Code"/>
      </w:pPr>
    </w:p>
    <w:p w14:paraId="3DC628CC" w14:textId="77777777" w:rsidR="00FE429E" w:rsidRDefault="00FE429E" w:rsidP="00FE429E">
      <w:pPr>
        <w:pStyle w:val="Code"/>
      </w:pPr>
      <w:r>
        <w:t>E164Number ::= NumericString (SIZE(1..15))</w:t>
      </w:r>
    </w:p>
    <w:p w14:paraId="76180242" w14:textId="77777777" w:rsidR="00FE429E" w:rsidRDefault="00FE429E" w:rsidP="00FE429E">
      <w:pPr>
        <w:pStyle w:val="Code"/>
      </w:pPr>
    </w:p>
    <w:p w14:paraId="121B8A40" w14:textId="77777777" w:rsidR="00FE429E" w:rsidRDefault="00FE429E" w:rsidP="00FE429E">
      <w:pPr>
        <w:pStyle w:val="Code"/>
      </w:pPr>
      <w:r>
        <w:t>EmailAddress ::= UTF8String</w:t>
      </w:r>
    </w:p>
    <w:p w14:paraId="45937EDC" w14:textId="77777777" w:rsidR="00FE429E" w:rsidRDefault="00FE429E" w:rsidP="00FE429E">
      <w:pPr>
        <w:pStyle w:val="Code"/>
      </w:pPr>
    </w:p>
    <w:p w14:paraId="0937A384" w14:textId="77777777" w:rsidR="00686E91" w:rsidRDefault="00686E91" w:rsidP="00686E91">
      <w:pPr>
        <w:pStyle w:val="Code"/>
      </w:pPr>
      <w:r>
        <w:t>EquivalentPLMNs ::= SEQUENCE (SIZE(1..MAX)) OF PLMNID</w:t>
      </w:r>
    </w:p>
    <w:p w14:paraId="3688C3F7" w14:textId="77777777" w:rsidR="00686E91" w:rsidRDefault="00686E91" w:rsidP="00686E91">
      <w:pPr>
        <w:pStyle w:val="Code"/>
      </w:pPr>
    </w:p>
    <w:p w14:paraId="46768DF2" w14:textId="77777777" w:rsidR="00FE429E" w:rsidRDefault="00FE429E" w:rsidP="00FE429E">
      <w:pPr>
        <w:pStyle w:val="Code"/>
      </w:pPr>
      <w:r>
        <w:t>EUI64 ::= OCTET STRING (SIZE(8))</w:t>
      </w:r>
    </w:p>
    <w:p w14:paraId="4D305674" w14:textId="77777777" w:rsidR="00FE429E" w:rsidRDefault="00FE429E" w:rsidP="00FE429E">
      <w:pPr>
        <w:pStyle w:val="Code"/>
      </w:pPr>
    </w:p>
    <w:p w14:paraId="52717C4D" w14:textId="77777777" w:rsidR="00FE429E" w:rsidRDefault="00FE429E" w:rsidP="00FE429E">
      <w:pPr>
        <w:pStyle w:val="Code"/>
      </w:pPr>
      <w:r>
        <w:t>FiveGGUTI ::= SEQUENCE</w:t>
      </w:r>
    </w:p>
    <w:p w14:paraId="66BA7FD8" w14:textId="77777777" w:rsidR="00FE429E" w:rsidRDefault="00FE429E" w:rsidP="00FE429E">
      <w:pPr>
        <w:pStyle w:val="Code"/>
      </w:pPr>
      <w:r>
        <w:t>{</w:t>
      </w:r>
    </w:p>
    <w:p w14:paraId="1BC77490" w14:textId="77777777" w:rsidR="00FE429E" w:rsidRDefault="00FE429E" w:rsidP="00FE429E">
      <w:pPr>
        <w:pStyle w:val="Code"/>
      </w:pPr>
      <w:r>
        <w:t xml:space="preserve">    mCC         [1] MCC,</w:t>
      </w:r>
    </w:p>
    <w:p w14:paraId="4DCF6BCA" w14:textId="77777777" w:rsidR="00FE429E" w:rsidRDefault="00FE429E" w:rsidP="00FE429E">
      <w:pPr>
        <w:pStyle w:val="Code"/>
      </w:pPr>
      <w:r>
        <w:t xml:space="preserve">    mNC         [2] MNC,</w:t>
      </w:r>
    </w:p>
    <w:p w14:paraId="2966F60E" w14:textId="77777777" w:rsidR="00FE429E" w:rsidRDefault="00FE429E" w:rsidP="00FE429E">
      <w:pPr>
        <w:pStyle w:val="Code"/>
      </w:pPr>
      <w:r>
        <w:t xml:space="preserve">    aMFRegionID [3] AMFRegionID,</w:t>
      </w:r>
    </w:p>
    <w:p w14:paraId="6DFA5079" w14:textId="77777777" w:rsidR="00FE429E" w:rsidRDefault="00FE429E" w:rsidP="00FE429E">
      <w:pPr>
        <w:pStyle w:val="Code"/>
      </w:pPr>
      <w:r>
        <w:t xml:space="preserve">    aMFSetID    [4] AMFSetID,</w:t>
      </w:r>
    </w:p>
    <w:p w14:paraId="36EE268C" w14:textId="77777777" w:rsidR="00FE429E" w:rsidRDefault="00FE429E" w:rsidP="00FE429E">
      <w:pPr>
        <w:pStyle w:val="Code"/>
      </w:pPr>
      <w:r>
        <w:t xml:space="preserve">    aMFPointer  [5] AMFPointer,</w:t>
      </w:r>
    </w:p>
    <w:p w14:paraId="6949949C" w14:textId="77777777" w:rsidR="00FE429E" w:rsidRDefault="00FE429E" w:rsidP="00FE429E">
      <w:pPr>
        <w:pStyle w:val="Code"/>
      </w:pPr>
      <w:r>
        <w:t xml:space="preserve">    fiveGTMSI   [6] FiveGTMSI</w:t>
      </w:r>
    </w:p>
    <w:p w14:paraId="46D71703" w14:textId="77777777" w:rsidR="00FE429E" w:rsidRDefault="00FE429E" w:rsidP="00FE429E">
      <w:pPr>
        <w:pStyle w:val="Code"/>
      </w:pPr>
      <w:r>
        <w:t>}</w:t>
      </w:r>
    </w:p>
    <w:p w14:paraId="449AAEF9" w14:textId="77777777" w:rsidR="00FE429E" w:rsidRDefault="00FE429E" w:rsidP="00FE429E">
      <w:pPr>
        <w:pStyle w:val="Code"/>
      </w:pPr>
    </w:p>
    <w:p w14:paraId="7D375AF9" w14:textId="77777777" w:rsidR="00FE429E" w:rsidRDefault="00FE429E" w:rsidP="00FE429E">
      <w:pPr>
        <w:pStyle w:val="Code"/>
      </w:pPr>
      <w:r>
        <w:t>FiveGMMCause ::= INTEGER (0..255)</w:t>
      </w:r>
    </w:p>
    <w:p w14:paraId="4FA9FE76" w14:textId="77777777" w:rsidR="00FE429E" w:rsidRDefault="00FE429E" w:rsidP="00FE429E">
      <w:pPr>
        <w:pStyle w:val="Code"/>
      </w:pPr>
    </w:p>
    <w:p w14:paraId="220A1166" w14:textId="77777777" w:rsidR="00FD5596" w:rsidRDefault="00FD5596" w:rsidP="00FD5596">
      <w:pPr>
        <w:pStyle w:val="Code"/>
      </w:pPr>
      <w:r>
        <w:t>FiveGSSubscriberID ::= CHOICE</w:t>
      </w:r>
    </w:p>
    <w:p w14:paraId="774A40D4" w14:textId="77777777" w:rsidR="00FD5596" w:rsidRDefault="00FD5596" w:rsidP="00FD5596">
      <w:pPr>
        <w:pStyle w:val="Code"/>
      </w:pPr>
      <w:r>
        <w:t>{</w:t>
      </w:r>
    </w:p>
    <w:p w14:paraId="76A60FDB" w14:textId="77777777" w:rsidR="00FD5596" w:rsidRDefault="00FD5596" w:rsidP="00FD5596">
      <w:pPr>
        <w:pStyle w:val="Code"/>
      </w:pPr>
      <w:r>
        <w:t xml:space="preserve">    sUPI [1] SUPI,</w:t>
      </w:r>
    </w:p>
    <w:p w14:paraId="5BBB34BA" w14:textId="77777777" w:rsidR="00FD5596" w:rsidRDefault="00FD5596" w:rsidP="00FD5596">
      <w:pPr>
        <w:pStyle w:val="Code"/>
      </w:pPr>
      <w:r>
        <w:t xml:space="preserve">    sUCI [2] SUCI,</w:t>
      </w:r>
    </w:p>
    <w:p w14:paraId="37E29A43" w14:textId="77777777" w:rsidR="00FD5596" w:rsidRDefault="00FD5596" w:rsidP="00FD5596">
      <w:pPr>
        <w:pStyle w:val="Code"/>
      </w:pPr>
      <w:r>
        <w:t xml:space="preserve">    pEI  [3] PEI,</w:t>
      </w:r>
    </w:p>
    <w:p w14:paraId="0B44DC40" w14:textId="77777777" w:rsidR="00FD5596" w:rsidRDefault="00FD5596" w:rsidP="00FD5596">
      <w:pPr>
        <w:pStyle w:val="Code"/>
      </w:pPr>
      <w:r>
        <w:t xml:space="preserve">    gPSI [4] GPSI</w:t>
      </w:r>
    </w:p>
    <w:p w14:paraId="6BC249E8" w14:textId="77777777" w:rsidR="00FD5596" w:rsidRDefault="00FD5596" w:rsidP="00FD5596">
      <w:pPr>
        <w:pStyle w:val="Code"/>
      </w:pPr>
      <w:r>
        <w:t>}</w:t>
      </w:r>
    </w:p>
    <w:p w14:paraId="179A2E23" w14:textId="77777777" w:rsidR="00FD5596" w:rsidRDefault="00FD5596" w:rsidP="00FD5596">
      <w:pPr>
        <w:pStyle w:val="Code"/>
      </w:pPr>
    </w:p>
    <w:p w14:paraId="10E8BB13" w14:textId="77777777" w:rsidR="00FD5596" w:rsidRDefault="00FD5596" w:rsidP="00FD5596">
      <w:pPr>
        <w:pStyle w:val="Code"/>
      </w:pPr>
      <w:r>
        <w:t>FiveGSSubscriberIDs ::= SEQUENCE</w:t>
      </w:r>
    </w:p>
    <w:p w14:paraId="4B5D90E2" w14:textId="77777777" w:rsidR="00FD5596" w:rsidRDefault="00FD5596" w:rsidP="00FD5596">
      <w:pPr>
        <w:pStyle w:val="Code"/>
      </w:pPr>
      <w:r>
        <w:t>{</w:t>
      </w:r>
    </w:p>
    <w:p w14:paraId="5F8C04CB" w14:textId="77777777" w:rsidR="00FD5596" w:rsidRDefault="00FD5596" w:rsidP="00FD5596">
      <w:pPr>
        <w:pStyle w:val="Code"/>
      </w:pPr>
      <w:r>
        <w:t xml:space="preserve">   fiveGSSubscriberID [1] SEQUENCE SIZE(1..MAX) OF FiveGSSubscriberID</w:t>
      </w:r>
    </w:p>
    <w:p w14:paraId="19A0BFA8" w14:textId="77777777" w:rsidR="00FD5596" w:rsidRDefault="00FD5596" w:rsidP="00FD5596">
      <w:pPr>
        <w:pStyle w:val="Code"/>
      </w:pPr>
      <w:r>
        <w:t>}</w:t>
      </w:r>
    </w:p>
    <w:p w14:paraId="46E556B0" w14:textId="77777777" w:rsidR="00FD5596" w:rsidRDefault="00FD5596" w:rsidP="00FD5596">
      <w:pPr>
        <w:pStyle w:val="Code"/>
      </w:pPr>
    </w:p>
    <w:p w14:paraId="4793E662" w14:textId="77777777" w:rsidR="00FE429E" w:rsidRDefault="00FE429E" w:rsidP="00FE429E">
      <w:pPr>
        <w:pStyle w:val="Code"/>
      </w:pPr>
      <w:r>
        <w:t>FiveGSMRequestType ::= ENUMERATED</w:t>
      </w:r>
    </w:p>
    <w:p w14:paraId="0FFA1E90" w14:textId="77777777" w:rsidR="00FE429E" w:rsidRDefault="00FE429E" w:rsidP="00FE429E">
      <w:pPr>
        <w:pStyle w:val="Code"/>
      </w:pPr>
      <w:r>
        <w:t>{</w:t>
      </w:r>
    </w:p>
    <w:p w14:paraId="09732F71" w14:textId="77777777" w:rsidR="00FE429E" w:rsidRDefault="00FE429E" w:rsidP="00FE429E">
      <w:pPr>
        <w:pStyle w:val="Code"/>
      </w:pPr>
      <w:r>
        <w:t xml:space="preserve">    initialRequest(1),</w:t>
      </w:r>
    </w:p>
    <w:p w14:paraId="22EFAD36" w14:textId="77777777" w:rsidR="00FE429E" w:rsidRDefault="00FE429E" w:rsidP="00FE429E">
      <w:pPr>
        <w:pStyle w:val="Code"/>
      </w:pPr>
      <w:r>
        <w:t xml:space="preserve">    existingPDUSession(2),</w:t>
      </w:r>
    </w:p>
    <w:p w14:paraId="5FD4BC12" w14:textId="77777777" w:rsidR="00FE429E" w:rsidRDefault="00FE429E" w:rsidP="00FE429E">
      <w:pPr>
        <w:pStyle w:val="Code"/>
      </w:pPr>
      <w:r>
        <w:t xml:space="preserve">    initialEmergencyRequest(3),</w:t>
      </w:r>
    </w:p>
    <w:p w14:paraId="7F3FD501" w14:textId="77777777" w:rsidR="00FE429E" w:rsidRDefault="00FE429E" w:rsidP="00FE429E">
      <w:pPr>
        <w:pStyle w:val="Code"/>
      </w:pPr>
      <w:r>
        <w:t xml:space="preserve">    existingEmergencyPDUSession(4),</w:t>
      </w:r>
    </w:p>
    <w:p w14:paraId="4EDB78BB" w14:textId="77777777" w:rsidR="00FE429E" w:rsidRDefault="00FE429E" w:rsidP="00FE429E">
      <w:pPr>
        <w:pStyle w:val="Code"/>
      </w:pPr>
      <w:r>
        <w:t xml:space="preserve">    modificationRequest(5),</w:t>
      </w:r>
    </w:p>
    <w:p w14:paraId="54B37107" w14:textId="77777777" w:rsidR="00FE429E" w:rsidRDefault="00FE429E" w:rsidP="00FE429E">
      <w:pPr>
        <w:pStyle w:val="Code"/>
      </w:pPr>
      <w:r>
        <w:t xml:space="preserve">    reserved(6),</w:t>
      </w:r>
    </w:p>
    <w:p w14:paraId="0304043F" w14:textId="77777777" w:rsidR="00FE429E" w:rsidRDefault="00FE429E" w:rsidP="00FE429E">
      <w:pPr>
        <w:pStyle w:val="Code"/>
      </w:pPr>
      <w:r>
        <w:t xml:space="preserve">    mAPDURequest(7)</w:t>
      </w:r>
    </w:p>
    <w:p w14:paraId="4C238B2D" w14:textId="77777777" w:rsidR="00FE429E" w:rsidRDefault="00FE429E" w:rsidP="00FE429E">
      <w:pPr>
        <w:pStyle w:val="Code"/>
      </w:pPr>
      <w:r>
        <w:t>}</w:t>
      </w:r>
    </w:p>
    <w:p w14:paraId="0A9F1039" w14:textId="77777777" w:rsidR="00FE429E" w:rsidRDefault="00FE429E" w:rsidP="00FE429E">
      <w:pPr>
        <w:pStyle w:val="Code"/>
      </w:pPr>
    </w:p>
    <w:p w14:paraId="133E2125" w14:textId="77777777" w:rsidR="00FE429E" w:rsidRDefault="00FE429E" w:rsidP="00FE429E">
      <w:pPr>
        <w:pStyle w:val="Code"/>
      </w:pPr>
      <w:r>
        <w:t>FiveGSMCause ::= INTEGER (0..255)</w:t>
      </w:r>
    </w:p>
    <w:p w14:paraId="518A3207" w14:textId="77777777" w:rsidR="00FE429E" w:rsidRDefault="00FE429E" w:rsidP="00FE429E">
      <w:pPr>
        <w:pStyle w:val="Code"/>
      </w:pPr>
    </w:p>
    <w:p w14:paraId="3DAE091D" w14:textId="77777777" w:rsidR="00FE429E" w:rsidRDefault="00FE429E" w:rsidP="00FE429E">
      <w:pPr>
        <w:pStyle w:val="Code"/>
      </w:pPr>
      <w:r>
        <w:t>FiveGTMSI ::= INTEGER (0..4294967295)</w:t>
      </w:r>
    </w:p>
    <w:p w14:paraId="58A07DD1" w14:textId="77777777" w:rsidR="00FE429E" w:rsidRDefault="00FE429E" w:rsidP="00FE429E">
      <w:pPr>
        <w:pStyle w:val="Code"/>
      </w:pPr>
    </w:p>
    <w:p w14:paraId="2007A46D" w14:textId="77777777" w:rsidR="00FE429E" w:rsidRDefault="00FE429E" w:rsidP="00FE429E">
      <w:pPr>
        <w:pStyle w:val="Code"/>
      </w:pPr>
      <w:r>
        <w:t>FiveGSRVCCInfo ::= SEQUENCE</w:t>
      </w:r>
    </w:p>
    <w:p w14:paraId="603BB9D8" w14:textId="77777777" w:rsidR="00FE429E" w:rsidRDefault="00FE429E" w:rsidP="00FE429E">
      <w:pPr>
        <w:pStyle w:val="Code"/>
      </w:pPr>
      <w:r>
        <w:t>{</w:t>
      </w:r>
    </w:p>
    <w:p w14:paraId="6E5581E9" w14:textId="77777777" w:rsidR="00FE429E" w:rsidRDefault="00FE429E" w:rsidP="00FE429E">
      <w:pPr>
        <w:pStyle w:val="Code"/>
      </w:pPr>
      <w:r>
        <w:t xml:space="preserve">    uE5GSRVCCCapability   [1] BOOLEAN,</w:t>
      </w:r>
    </w:p>
    <w:p w14:paraId="6165BDCE" w14:textId="77777777" w:rsidR="00FE429E" w:rsidRDefault="00FE429E" w:rsidP="00FE429E">
      <w:pPr>
        <w:pStyle w:val="Code"/>
      </w:pPr>
      <w:r>
        <w:t xml:space="preserve">    sessionTransferNumber [2] UTF8String OPTIONAL,</w:t>
      </w:r>
    </w:p>
    <w:p w14:paraId="172F72E9" w14:textId="77777777" w:rsidR="00FE429E" w:rsidRDefault="00FE429E" w:rsidP="00FE429E">
      <w:pPr>
        <w:pStyle w:val="Code"/>
      </w:pPr>
      <w:r>
        <w:t xml:space="preserve">    correlationMSISDN     [3] MSISDN OPTIONAL</w:t>
      </w:r>
    </w:p>
    <w:p w14:paraId="12581DC7" w14:textId="77777777" w:rsidR="00FE429E" w:rsidRDefault="00FE429E" w:rsidP="00FE429E">
      <w:pPr>
        <w:pStyle w:val="Code"/>
      </w:pPr>
      <w:r>
        <w:t>}</w:t>
      </w:r>
    </w:p>
    <w:p w14:paraId="597B198F" w14:textId="77777777" w:rsidR="00FE429E" w:rsidRDefault="00FE429E" w:rsidP="00FE429E">
      <w:pPr>
        <w:pStyle w:val="Code"/>
      </w:pPr>
    </w:p>
    <w:p w14:paraId="62905A9D" w14:textId="77777777" w:rsidR="00FE429E" w:rsidRDefault="00FE429E" w:rsidP="00FE429E">
      <w:pPr>
        <w:pStyle w:val="Code"/>
      </w:pPr>
      <w:r>
        <w:t>FiveGSUserStateInfo ::= SEQUENCE</w:t>
      </w:r>
    </w:p>
    <w:p w14:paraId="56F126CE" w14:textId="77777777" w:rsidR="00FE429E" w:rsidRDefault="00FE429E" w:rsidP="00FE429E">
      <w:pPr>
        <w:pStyle w:val="Code"/>
      </w:pPr>
      <w:r>
        <w:t>{</w:t>
      </w:r>
    </w:p>
    <w:p w14:paraId="7C6A8AA5" w14:textId="77777777" w:rsidR="00FE429E" w:rsidRDefault="00FE429E" w:rsidP="00FE429E">
      <w:pPr>
        <w:pStyle w:val="Code"/>
      </w:pPr>
      <w:r>
        <w:t xml:space="preserve">    fiveGSUserState [1] FiveGSUserState,</w:t>
      </w:r>
    </w:p>
    <w:p w14:paraId="1E55C5AB" w14:textId="77777777" w:rsidR="00FE429E" w:rsidRDefault="00FE429E" w:rsidP="00FE429E">
      <w:pPr>
        <w:pStyle w:val="Code"/>
      </w:pPr>
      <w:r>
        <w:t xml:space="preserve">    accessType      [2] AccessType</w:t>
      </w:r>
    </w:p>
    <w:p w14:paraId="5B8CEFFC" w14:textId="77777777" w:rsidR="00FE429E" w:rsidRDefault="00FE429E" w:rsidP="00FE429E">
      <w:pPr>
        <w:pStyle w:val="Code"/>
      </w:pPr>
      <w:r>
        <w:t>}</w:t>
      </w:r>
    </w:p>
    <w:p w14:paraId="48DF7F99" w14:textId="77777777" w:rsidR="00FE429E" w:rsidRDefault="00FE429E" w:rsidP="00FE429E">
      <w:pPr>
        <w:pStyle w:val="Code"/>
      </w:pPr>
    </w:p>
    <w:p w14:paraId="412EDD62" w14:textId="77777777" w:rsidR="00FE429E" w:rsidRDefault="00FE429E" w:rsidP="00FE429E">
      <w:pPr>
        <w:pStyle w:val="Code"/>
      </w:pPr>
      <w:r>
        <w:t>FiveGSUserState ::= ENUMERATED</w:t>
      </w:r>
    </w:p>
    <w:p w14:paraId="3DEFD969" w14:textId="77777777" w:rsidR="00FE429E" w:rsidRDefault="00FE429E" w:rsidP="00FE429E">
      <w:pPr>
        <w:pStyle w:val="Code"/>
      </w:pPr>
      <w:r>
        <w:t>{</w:t>
      </w:r>
    </w:p>
    <w:p w14:paraId="35745EB2" w14:textId="77777777" w:rsidR="00FE429E" w:rsidRDefault="00FE429E" w:rsidP="00FE429E">
      <w:pPr>
        <w:pStyle w:val="Code"/>
      </w:pPr>
      <w:r>
        <w:t xml:space="preserve">    deregistered(1),</w:t>
      </w:r>
    </w:p>
    <w:p w14:paraId="4C61AC6D" w14:textId="77777777" w:rsidR="00FE429E" w:rsidRDefault="00FE429E" w:rsidP="00FE429E">
      <w:pPr>
        <w:pStyle w:val="Code"/>
      </w:pPr>
      <w:r>
        <w:t xml:space="preserve">    registeredNotReachableForPaging(2),</w:t>
      </w:r>
    </w:p>
    <w:p w14:paraId="5A20C2AA" w14:textId="77777777" w:rsidR="00FE429E" w:rsidRDefault="00FE429E" w:rsidP="00FE429E">
      <w:pPr>
        <w:pStyle w:val="Code"/>
      </w:pPr>
      <w:r>
        <w:t xml:space="preserve">    registeredReachableForPaging(3),</w:t>
      </w:r>
    </w:p>
    <w:p w14:paraId="35D8D145" w14:textId="77777777" w:rsidR="00FE429E" w:rsidRDefault="00FE429E" w:rsidP="00FE429E">
      <w:pPr>
        <w:pStyle w:val="Code"/>
      </w:pPr>
      <w:r>
        <w:t xml:space="preserve">    connectedNotReachableForPaging(4),</w:t>
      </w:r>
    </w:p>
    <w:p w14:paraId="59E111EA" w14:textId="77777777" w:rsidR="00FE429E" w:rsidRDefault="00FE429E" w:rsidP="00FE429E">
      <w:pPr>
        <w:pStyle w:val="Code"/>
      </w:pPr>
      <w:r>
        <w:t xml:space="preserve">    connectedReachableForPaging(5),</w:t>
      </w:r>
    </w:p>
    <w:p w14:paraId="2A7933A6" w14:textId="77777777" w:rsidR="00FE429E" w:rsidRDefault="00FE429E" w:rsidP="00FE429E">
      <w:pPr>
        <w:pStyle w:val="Code"/>
      </w:pPr>
      <w:r>
        <w:t xml:space="preserve">    notProvidedFromAMF(6)</w:t>
      </w:r>
    </w:p>
    <w:p w14:paraId="06BF2187" w14:textId="77777777" w:rsidR="00FE429E" w:rsidRDefault="00FE429E" w:rsidP="00FE429E">
      <w:pPr>
        <w:pStyle w:val="Code"/>
      </w:pPr>
      <w:r>
        <w:t>}</w:t>
      </w:r>
    </w:p>
    <w:p w14:paraId="6D75F0B0" w14:textId="77777777" w:rsidR="00FE429E" w:rsidRDefault="00FE429E" w:rsidP="00FE429E">
      <w:pPr>
        <w:pStyle w:val="Code"/>
      </w:pPr>
    </w:p>
    <w:p w14:paraId="74CC1764" w14:textId="77777777" w:rsidR="006D47D0" w:rsidRDefault="006D47D0" w:rsidP="006D47D0">
      <w:pPr>
        <w:pStyle w:val="Code"/>
      </w:pPr>
      <w:r>
        <w:t>ForbiddenAreaInformation ::= SEQUENCE</w:t>
      </w:r>
    </w:p>
    <w:p w14:paraId="54AA5EA6" w14:textId="77777777" w:rsidR="006D47D0" w:rsidRDefault="006D47D0" w:rsidP="006D47D0">
      <w:pPr>
        <w:pStyle w:val="Code"/>
      </w:pPr>
      <w:r>
        <w:t>{</w:t>
      </w:r>
    </w:p>
    <w:p w14:paraId="26FDE1F2" w14:textId="77777777" w:rsidR="006D47D0" w:rsidRDefault="006D47D0" w:rsidP="006D47D0">
      <w:pPr>
        <w:pStyle w:val="Code"/>
      </w:pPr>
      <w:r>
        <w:t xml:space="preserve">    pLMNIdentity  [1] PLMNID,</w:t>
      </w:r>
    </w:p>
    <w:p w14:paraId="74D1BA02" w14:textId="77777777" w:rsidR="006D47D0" w:rsidRDefault="006D47D0" w:rsidP="006D47D0">
      <w:pPr>
        <w:pStyle w:val="Code"/>
      </w:pPr>
      <w:r>
        <w:t xml:space="preserve">    forbiddenTACs [2] ForbiddenTACs</w:t>
      </w:r>
    </w:p>
    <w:p w14:paraId="2CD9C84D" w14:textId="77777777" w:rsidR="006D47D0" w:rsidRDefault="006D47D0" w:rsidP="006D47D0">
      <w:pPr>
        <w:pStyle w:val="Code"/>
      </w:pPr>
      <w:r>
        <w:t>}</w:t>
      </w:r>
    </w:p>
    <w:p w14:paraId="39E60944" w14:textId="77777777" w:rsidR="006D47D0" w:rsidRDefault="006D47D0" w:rsidP="006D47D0">
      <w:pPr>
        <w:pStyle w:val="Code"/>
      </w:pPr>
    </w:p>
    <w:p w14:paraId="48FE40A2" w14:textId="77777777" w:rsidR="006D47D0" w:rsidRDefault="006D47D0" w:rsidP="006D47D0">
      <w:pPr>
        <w:pStyle w:val="Code"/>
      </w:pPr>
      <w:r>
        <w:t>ForbiddenTACs ::= SEQUENCE (SIZE(1..MAX)) OF TAC</w:t>
      </w:r>
    </w:p>
    <w:p w14:paraId="5D0252E7" w14:textId="77777777" w:rsidR="006D47D0" w:rsidRDefault="006D47D0" w:rsidP="006D47D0">
      <w:pPr>
        <w:pStyle w:val="Code"/>
      </w:pPr>
    </w:p>
    <w:p w14:paraId="609F7610" w14:textId="77777777" w:rsidR="00FE429E" w:rsidRDefault="00FE429E" w:rsidP="00FE429E">
      <w:pPr>
        <w:pStyle w:val="Code"/>
      </w:pPr>
      <w:r>
        <w:t>FTEID ::= SEQUENCE</w:t>
      </w:r>
    </w:p>
    <w:p w14:paraId="608133D4" w14:textId="77777777" w:rsidR="00FE429E" w:rsidRDefault="00FE429E" w:rsidP="00FE429E">
      <w:pPr>
        <w:pStyle w:val="Code"/>
      </w:pPr>
      <w:r>
        <w:t>{</w:t>
      </w:r>
    </w:p>
    <w:p w14:paraId="57AE3B0F" w14:textId="77777777" w:rsidR="00FE429E" w:rsidRDefault="00FE429E" w:rsidP="00FE429E">
      <w:pPr>
        <w:pStyle w:val="Code"/>
      </w:pPr>
      <w:r>
        <w:t xml:space="preserve">    tEID        [1] INTEGER (0.. 4294967295),</w:t>
      </w:r>
    </w:p>
    <w:p w14:paraId="521C8FA1" w14:textId="77777777" w:rsidR="00FE429E" w:rsidRDefault="00FE429E" w:rsidP="00FE429E">
      <w:pPr>
        <w:pStyle w:val="Code"/>
      </w:pPr>
      <w:r>
        <w:t xml:space="preserve">    iPv4Address [2] IPv4Address OPTIONAL,</w:t>
      </w:r>
    </w:p>
    <w:p w14:paraId="2CBF03E2" w14:textId="77777777" w:rsidR="00FE429E" w:rsidRDefault="00FE429E" w:rsidP="00FE429E">
      <w:pPr>
        <w:pStyle w:val="Code"/>
      </w:pPr>
      <w:r>
        <w:t xml:space="preserve">    iPv6Address [3] IPv6Address OPTIONAL</w:t>
      </w:r>
    </w:p>
    <w:p w14:paraId="3704BA43" w14:textId="77777777" w:rsidR="00FE429E" w:rsidRDefault="00FE429E" w:rsidP="00FE429E">
      <w:pPr>
        <w:pStyle w:val="Code"/>
      </w:pPr>
      <w:r>
        <w:t>}</w:t>
      </w:r>
    </w:p>
    <w:p w14:paraId="4B6A68EB" w14:textId="77777777" w:rsidR="00FE429E" w:rsidRDefault="00FE429E" w:rsidP="00FE429E">
      <w:pPr>
        <w:pStyle w:val="Code"/>
      </w:pPr>
    </w:p>
    <w:p w14:paraId="4C47CB46" w14:textId="77777777" w:rsidR="00FE429E" w:rsidRDefault="00FE429E" w:rsidP="00FE429E">
      <w:pPr>
        <w:pStyle w:val="Code"/>
      </w:pPr>
      <w:r>
        <w:t>FTEIDList ::= SEQUENCE OF FTEID</w:t>
      </w:r>
    </w:p>
    <w:p w14:paraId="794E1657" w14:textId="77777777" w:rsidR="00FE429E" w:rsidRDefault="00FE429E" w:rsidP="00FE429E">
      <w:pPr>
        <w:pStyle w:val="Code"/>
      </w:pPr>
    </w:p>
    <w:p w14:paraId="43BC069C" w14:textId="77777777" w:rsidR="00FE429E" w:rsidRDefault="00FE429E" w:rsidP="00FE429E">
      <w:pPr>
        <w:pStyle w:val="Code"/>
      </w:pPr>
      <w:r>
        <w:t>GPSI ::= CHOICE</w:t>
      </w:r>
    </w:p>
    <w:p w14:paraId="1F566404" w14:textId="77777777" w:rsidR="00FE429E" w:rsidRDefault="00FE429E" w:rsidP="00FE429E">
      <w:pPr>
        <w:pStyle w:val="Code"/>
      </w:pPr>
      <w:r>
        <w:t>{</w:t>
      </w:r>
    </w:p>
    <w:p w14:paraId="5047C305" w14:textId="77777777" w:rsidR="00FE429E" w:rsidRDefault="00FE429E" w:rsidP="00FE429E">
      <w:pPr>
        <w:pStyle w:val="Code"/>
      </w:pPr>
      <w:r>
        <w:t xml:space="preserve">    mSISDN      [1] MSISDN,</w:t>
      </w:r>
    </w:p>
    <w:p w14:paraId="6C11814A" w14:textId="77777777" w:rsidR="00FE429E" w:rsidRDefault="00FE429E" w:rsidP="00FE429E">
      <w:pPr>
        <w:pStyle w:val="Code"/>
      </w:pPr>
      <w:r>
        <w:t xml:space="preserve">    nAI         [2] NAI</w:t>
      </w:r>
    </w:p>
    <w:p w14:paraId="7699D1FD" w14:textId="77777777" w:rsidR="00FE429E" w:rsidRDefault="00FE429E" w:rsidP="00FE429E">
      <w:pPr>
        <w:pStyle w:val="Code"/>
      </w:pPr>
      <w:r>
        <w:t>}</w:t>
      </w:r>
    </w:p>
    <w:p w14:paraId="0619DC83" w14:textId="77777777" w:rsidR="00FE429E" w:rsidRDefault="00FE429E" w:rsidP="00FE429E">
      <w:pPr>
        <w:pStyle w:val="Code"/>
      </w:pPr>
    </w:p>
    <w:p w14:paraId="292D3BF9" w14:textId="77777777" w:rsidR="00FE429E" w:rsidRDefault="00FE429E" w:rsidP="00FE429E">
      <w:pPr>
        <w:pStyle w:val="Code"/>
      </w:pPr>
      <w:r>
        <w:t>GUAMI ::= SEQUENCE</w:t>
      </w:r>
    </w:p>
    <w:p w14:paraId="476283A4" w14:textId="77777777" w:rsidR="00FE429E" w:rsidRDefault="00FE429E" w:rsidP="00FE429E">
      <w:pPr>
        <w:pStyle w:val="Code"/>
      </w:pPr>
      <w:r>
        <w:t>{</w:t>
      </w:r>
    </w:p>
    <w:p w14:paraId="29610FA8" w14:textId="77777777" w:rsidR="00FE429E" w:rsidRDefault="00FE429E" w:rsidP="00FE429E">
      <w:pPr>
        <w:pStyle w:val="Code"/>
      </w:pPr>
      <w:r>
        <w:t xml:space="preserve">    aMFID       [1] AMFID,</w:t>
      </w:r>
    </w:p>
    <w:p w14:paraId="0BA27B26" w14:textId="77777777" w:rsidR="00FE429E" w:rsidRDefault="00FE429E" w:rsidP="00FE429E">
      <w:pPr>
        <w:pStyle w:val="Code"/>
      </w:pPr>
      <w:r>
        <w:t xml:space="preserve">    pLMNID      [2] PLMNID</w:t>
      </w:r>
    </w:p>
    <w:p w14:paraId="735B0F7B" w14:textId="77777777" w:rsidR="00FE429E" w:rsidRDefault="00FE429E" w:rsidP="00FE429E">
      <w:pPr>
        <w:pStyle w:val="Code"/>
      </w:pPr>
      <w:r>
        <w:t>}</w:t>
      </w:r>
    </w:p>
    <w:p w14:paraId="076DE81C" w14:textId="77777777" w:rsidR="00FE429E" w:rsidRDefault="00FE429E" w:rsidP="00FE429E">
      <w:pPr>
        <w:pStyle w:val="Code"/>
      </w:pPr>
    </w:p>
    <w:p w14:paraId="1E6E288E" w14:textId="77777777" w:rsidR="00FE429E" w:rsidRDefault="00FE429E" w:rsidP="00FE429E">
      <w:pPr>
        <w:pStyle w:val="Code"/>
      </w:pPr>
      <w:r>
        <w:t>GUMMEI ::= SEQUENCE</w:t>
      </w:r>
    </w:p>
    <w:p w14:paraId="031693C6" w14:textId="77777777" w:rsidR="00FE429E" w:rsidRDefault="00FE429E" w:rsidP="00FE429E">
      <w:pPr>
        <w:pStyle w:val="Code"/>
      </w:pPr>
      <w:r>
        <w:t>{</w:t>
      </w:r>
    </w:p>
    <w:p w14:paraId="142FD1A6" w14:textId="77777777" w:rsidR="00FE429E" w:rsidRDefault="00FE429E" w:rsidP="00FE429E">
      <w:pPr>
        <w:pStyle w:val="Code"/>
      </w:pPr>
      <w:r>
        <w:t xml:space="preserve">    mMEID       [1] MMEID,</w:t>
      </w:r>
    </w:p>
    <w:p w14:paraId="098A820F" w14:textId="77777777" w:rsidR="00FE429E" w:rsidRDefault="00FE429E" w:rsidP="00FE429E">
      <w:pPr>
        <w:pStyle w:val="Code"/>
      </w:pPr>
      <w:r>
        <w:t xml:space="preserve">    mCC         [2] MCC,</w:t>
      </w:r>
    </w:p>
    <w:p w14:paraId="21AC3F22" w14:textId="77777777" w:rsidR="00FE429E" w:rsidRDefault="00FE429E" w:rsidP="00FE429E">
      <w:pPr>
        <w:pStyle w:val="Code"/>
      </w:pPr>
      <w:r>
        <w:t xml:space="preserve">    mNC         [3] MNC</w:t>
      </w:r>
    </w:p>
    <w:p w14:paraId="67FED257" w14:textId="77777777" w:rsidR="00FE429E" w:rsidRDefault="00FE429E" w:rsidP="00FE429E">
      <w:pPr>
        <w:pStyle w:val="Code"/>
      </w:pPr>
      <w:r>
        <w:t>}</w:t>
      </w:r>
    </w:p>
    <w:p w14:paraId="35D84F63" w14:textId="77777777" w:rsidR="00FE429E" w:rsidRDefault="00FE429E" w:rsidP="00FE429E">
      <w:pPr>
        <w:pStyle w:val="Code"/>
      </w:pPr>
    </w:p>
    <w:p w14:paraId="466A6580" w14:textId="77777777" w:rsidR="00FE429E" w:rsidRDefault="00FE429E" w:rsidP="00FE429E">
      <w:pPr>
        <w:pStyle w:val="Code"/>
      </w:pPr>
      <w:r>
        <w:t>GUTI ::= SEQUENCE</w:t>
      </w:r>
    </w:p>
    <w:p w14:paraId="7AC4C5D9" w14:textId="77777777" w:rsidR="00FE429E" w:rsidRDefault="00FE429E" w:rsidP="00FE429E">
      <w:pPr>
        <w:pStyle w:val="Code"/>
      </w:pPr>
      <w:r>
        <w:t>{</w:t>
      </w:r>
    </w:p>
    <w:p w14:paraId="69E71AAD" w14:textId="77777777" w:rsidR="00FE429E" w:rsidRDefault="00FE429E" w:rsidP="00FE429E">
      <w:pPr>
        <w:pStyle w:val="Code"/>
      </w:pPr>
      <w:r>
        <w:t xml:space="preserve">    mCC          [1] MCC,</w:t>
      </w:r>
    </w:p>
    <w:p w14:paraId="61F760FF" w14:textId="77777777" w:rsidR="00FE429E" w:rsidRDefault="00FE429E" w:rsidP="00FE429E">
      <w:pPr>
        <w:pStyle w:val="Code"/>
      </w:pPr>
      <w:r>
        <w:t xml:space="preserve">    mNC          [2] MNC,</w:t>
      </w:r>
    </w:p>
    <w:p w14:paraId="6A510408" w14:textId="77777777" w:rsidR="00FE429E" w:rsidRDefault="00FE429E" w:rsidP="00FE429E">
      <w:pPr>
        <w:pStyle w:val="Code"/>
      </w:pPr>
      <w:r>
        <w:t xml:space="preserve">    mMEGroupID   [3] MMEGroupID,</w:t>
      </w:r>
    </w:p>
    <w:p w14:paraId="4114883D" w14:textId="77777777" w:rsidR="00FE429E" w:rsidRDefault="00FE429E" w:rsidP="00FE429E">
      <w:pPr>
        <w:pStyle w:val="Code"/>
      </w:pPr>
      <w:r>
        <w:t xml:space="preserve">    mMECode      [4] MMECode,</w:t>
      </w:r>
    </w:p>
    <w:p w14:paraId="4BBB6420" w14:textId="77777777" w:rsidR="00FE429E" w:rsidRDefault="00FE429E" w:rsidP="00FE429E">
      <w:pPr>
        <w:pStyle w:val="Code"/>
      </w:pPr>
      <w:r>
        <w:t xml:space="preserve">    mTMSI        [5] TMSI</w:t>
      </w:r>
    </w:p>
    <w:p w14:paraId="6EFD02E7" w14:textId="77777777" w:rsidR="00FE429E" w:rsidRDefault="00FE429E" w:rsidP="00FE429E">
      <w:pPr>
        <w:pStyle w:val="Code"/>
      </w:pPr>
      <w:r>
        <w:t>}</w:t>
      </w:r>
    </w:p>
    <w:p w14:paraId="7B654B9B" w14:textId="77777777" w:rsidR="00FE429E" w:rsidRDefault="00FE429E" w:rsidP="00FE429E">
      <w:pPr>
        <w:pStyle w:val="Code"/>
      </w:pPr>
    </w:p>
    <w:p w14:paraId="5BCC01FD" w14:textId="77777777" w:rsidR="002604B0" w:rsidRDefault="002604B0" w:rsidP="002604B0">
      <w:pPr>
        <w:pStyle w:val="Code"/>
      </w:pPr>
      <w:r>
        <w:t>HandoverCause ::= CHOICE</w:t>
      </w:r>
    </w:p>
    <w:p w14:paraId="3C751EF4" w14:textId="77777777" w:rsidR="002604B0" w:rsidRDefault="002604B0" w:rsidP="002604B0">
      <w:pPr>
        <w:pStyle w:val="Code"/>
      </w:pPr>
      <w:r>
        <w:t>{</w:t>
      </w:r>
    </w:p>
    <w:p w14:paraId="74313A86" w14:textId="77777777" w:rsidR="002604B0" w:rsidRDefault="002604B0" w:rsidP="002604B0">
      <w:pPr>
        <w:pStyle w:val="Code"/>
      </w:pPr>
      <w:r>
        <w:t xml:space="preserve">    radioNetwork    [1] CauseRadioNetwork,</w:t>
      </w:r>
    </w:p>
    <w:p w14:paraId="1F9F1640" w14:textId="77777777" w:rsidR="002604B0" w:rsidRDefault="002604B0" w:rsidP="002604B0">
      <w:pPr>
        <w:pStyle w:val="Code"/>
      </w:pPr>
      <w:r>
        <w:t xml:space="preserve">    transport       [2] CauseTransport,</w:t>
      </w:r>
    </w:p>
    <w:p w14:paraId="35255A8F" w14:textId="77777777" w:rsidR="002604B0" w:rsidRDefault="002604B0" w:rsidP="002604B0">
      <w:pPr>
        <w:pStyle w:val="Code"/>
      </w:pPr>
      <w:r>
        <w:t xml:space="preserve">    nas             [3] CauseNas,</w:t>
      </w:r>
    </w:p>
    <w:p w14:paraId="750FFA76" w14:textId="77777777" w:rsidR="002604B0" w:rsidRDefault="002604B0" w:rsidP="002604B0">
      <w:pPr>
        <w:pStyle w:val="Code"/>
      </w:pPr>
      <w:r>
        <w:t xml:space="preserve">    protocol        [4] CauseProtocol,</w:t>
      </w:r>
    </w:p>
    <w:p w14:paraId="01086AE5" w14:textId="77777777" w:rsidR="002604B0" w:rsidRDefault="002604B0" w:rsidP="002604B0">
      <w:pPr>
        <w:pStyle w:val="Code"/>
      </w:pPr>
      <w:r>
        <w:t xml:space="preserve">    misc            [5] CauseMisc</w:t>
      </w:r>
    </w:p>
    <w:p w14:paraId="3AF98791" w14:textId="47E92795" w:rsidR="002604B0" w:rsidRDefault="002604B0" w:rsidP="002604B0">
      <w:pPr>
        <w:pStyle w:val="Code"/>
      </w:pPr>
      <w:r>
        <w:t>}</w:t>
      </w:r>
    </w:p>
    <w:p w14:paraId="56A0566B" w14:textId="77777777" w:rsidR="004623B2" w:rsidRDefault="004623B2" w:rsidP="002604B0">
      <w:pPr>
        <w:pStyle w:val="Code"/>
      </w:pPr>
    </w:p>
    <w:p w14:paraId="11D29E3F" w14:textId="77777777" w:rsidR="002604B0" w:rsidRDefault="002604B0" w:rsidP="002604B0">
      <w:pPr>
        <w:pStyle w:val="Code"/>
      </w:pPr>
      <w:r>
        <w:t>HandoverType ::= ENUMERATED</w:t>
      </w:r>
    </w:p>
    <w:p w14:paraId="580D8A49" w14:textId="77777777" w:rsidR="002604B0" w:rsidRDefault="002604B0" w:rsidP="002604B0">
      <w:pPr>
        <w:pStyle w:val="Code"/>
      </w:pPr>
      <w:r>
        <w:t>{</w:t>
      </w:r>
    </w:p>
    <w:p w14:paraId="1A7F0397" w14:textId="77777777" w:rsidR="002604B0" w:rsidRDefault="002604B0" w:rsidP="002604B0">
      <w:pPr>
        <w:pStyle w:val="Code"/>
      </w:pPr>
      <w:r>
        <w:t xml:space="preserve">    intra5GS(1),</w:t>
      </w:r>
    </w:p>
    <w:p w14:paraId="15B96F01" w14:textId="77777777" w:rsidR="002604B0" w:rsidRDefault="002604B0" w:rsidP="002604B0">
      <w:pPr>
        <w:pStyle w:val="Code"/>
      </w:pPr>
      <w:r>
        <w:t xml:space="preserve">    fiveGStoEPS(2),</w:t>
      </w:r>
    </w:p>
    <w:p w14:paraId="05E44738" w14:textId="77777777" w:rsidR="002604B0" w:rsidRDefault="002604B0" w:rsidP="002604B0">
      <w:pPr>
        <w:pStyle w:val="Code"/>
      </w:pPr>
      <w:r>
        <w:t xml:space="preserve">    ePSto5GS(3),</w:t>
      </w:r>
    </w:p>
    <w:p w14:paraId="218CD842" w14:textId="77777777" w:rsidR="002604B0" w:rsidRDefault="002604B0" w:rsidP="002604B0">
      <w:pPr>
        <w:pStyle w:val="Code"/>
      </w:pPr>
      <w:r>
        <w:t xml:space="preserve">    fiveGStoUTRA(4)</w:t>
      </w:r>
    </w:p>
    <w:p w14:paraId="33511632" w14:textId="69DBB336" w:rsidR="002604B0" w:rsidRDefault="002604B0" w:rsidP="002604B0">
      <w:pPr>
        <w:pStyle w:val="Code"/>
      </w:pPr>
      <w:r>
        <w:t>}</w:t>
      </w:r>
    </w:p>
    <w:p w14:paraId="2C770A5E" w14:textId="77777777" w:rsidR="004623B2" w:rsidRDefault="004623B2" w:rsidP="002604B0">
      <w:pPr>
        <w:pStyle w:val="Code"/>
      </w:pPr>
    </w:p>
    <w:p w14:paraId="78126487" w14:textId="77777777" w:rsidR="00FE429E" w:rsidRDefault="00FE429E" w:rsidP="00FE429E">
      <w:pPr>
        <w:pStyle w:val="Code"/>
      </w:pPr>
      <w:r>
        <w:t>HomeNetworkPublicKeyID ::= OCTET STRING</w:t>
      </w:r>
    </w:p>
    <w:p w14:paraId="74A78C8C" w14:textId="77777777" w:rsidR="00FE429E" w:rsidRDefault="00FE429E" w:rsidP="00FE429E">
      <w:pPr>
        <w:pStyle w:val="Code"/>
      </w:pPr>
    </w:p>
    <w:p w14:paraId="5AC7BA4A" w14:textId="77777777" w:rsidR="00FE429E" w:rsidRDefault="00FE429E" w:rsidP="00FE429E">
      <w:pPr>
        <w:pStyle w:val="Code"/>
      </w:pPr>
      <w:r>
        <w:t>HSMFURI ::= UTF8String</w:t>
      </w:r>
    </w:p>
    <w:p w14:paraId="3B428439" w14:textId="77777777" w:rsidR="00FE429E" w:rsidRDefault="00FE429E" w:rsidP="00FE429E">
      <w:pPr>
        <w:pStyle w:val="Code"/>
      </w:pPr>
    </w:p>
    <w:p w14:paraId="01D7424C" w14:textId="77777777" w:rsidR="00FE429E" w:rsidRDefault="00FE429E" w:rsidP="00FE429E">
      <w:pPr>
        <w:pStyle w:val="Code"/>
      </w:pPr>
      <w:r>
        <w:t>IMEI ::= NumericString (SIZE(14))</w:t>
      </w:r>
    </w:p>
    <w:p w14:paraId="3A170AF1" w14:textId="77777777" w:rsidR="00FE429E" w:rsidRDefault="00FE429E" w:rsidP="00FE429E">
      <w:pPr>
        <w:pStyle w:val="Code"/>
      </w:pPr>
    </w:p>
    <w:p w14:paraId="210B9546" w14:textId="77777777" w:rsidR="00FE429E" w:rsidRDefault="00FE429E" w:rsidP="00FE429E">
      <w:pPr>
        <w:pStyle w:val="Code"/>
      </w:pPr>
      <w:r>
        <w:t>IMEISV ::= NumericString (SIZE(16))</w:t>
      </w:r>
    </w:p>
    <w:p w14:paraId="546A611D" w14:textId="77777777" w:rsidR="00FE429E" w:rsidRDefault="00FE429E" w:rsidP="00FE429E">
      <w:pPr>
        <w:pStyle w:val="Code"/>
      </w:pPr>
    </w:p>
    <w:p w14:paraId="101C88B4" w14:textId="77777777" w:rsidR="00FE429E" w:rsidRDefault="00FE429E" w:rsidP="00FE429E">
      <w:pPr>
        <w:pStyle w:val="Code"/>
      </w:pPr>
      <w:r>
        <w:t>IMPI ::= NAI</w:t>
      </w:r>
    </w:p>
    <w:p w14:paraId="31B51BD6" w14:textId="77777777" w:rsidR="00FE429E" w:rsidRDefault="00FE429E" w:rsidP="00FE429E">
      <w:pPr>
        <w:pStyle w:val="Code"/>
      </w:pPr>
    </w:p>
    <w:p w14:paraId="0BF9AE4C" w14:textId="77777777" w:rsidR="00FE429E" w:rsidRDefault="00FE429E" w:rsidP="00FE429E">
      <w:pPr>
        <w:pStyle w:val="Code"/>
      </w:pPr>
      <w:r>
        <w:t>IMPU ::= CHOICE</w:t>
      </w:r>
    </w:p>
    <w:p w14:paraId="04A04D04" w14:textId="77777777" w:rsidR="00FE429E" w:rsidRDefault="00FE429E" w:rsidP="00FE429E">
      <w:pPr>
        <w:pStyle w:val="Code"/>
      </w:pPr>
      <w:r>
        <w:t>{</w:t>
      </w:r>
    </w:p>
    <w:p w14:paraId="14B736CC" w14:textId="77777777" w:rsidR="00FE429E" w:rsidRDefault="00FE429E" w:rsidP="00FE429E">
      <w:pPr>
        <w:pStyle w:val="Code"/>
      </w:pPr>
      <w:r>
        <w:t xml:space="preserve">    sIPURI [1] SIPURI,</w:t>
      </w:r>
    </w:p>
    <w:p w14:paraId="53BDE741" w14:textId="77777777" w:rsidR="00FE429E" w:rsidRDefault="00FE429E" w:rsidP="00FE429E">
      <w:pPr>
        <w:pStyle w:val="Code"/>
      </w:pPr>
      <w:r>
        <w:t xml:space="preserve">    tELURI [2] TELURI</w:t>
      </w:r>
    </w:p>
    <w:p w14:paraId="375D9CD4" w14:textId="77777777" w:rsidR="00FE429E" w:rsidRDefault="00FE429E" w:rsidP="00FE429E">
      <w:pPr>
        <w:pStyle w:val="Code"/>
      </w:pPr>
      <w:r>
        <w:t>}</w:t>
      </w:r>
    </w:p>
    <w:p w14:paraId="1D56404B" w14:textId="77777777" w:rsidR="00FE429E" w:rsidRDefault="00FE429E" w:rsidP="00FE429E">
      <w:pPr>
        <w:pStyle w:val="Code"/>
      </w:pPr>
    </w:p>
    <w:p w14:paraId="10ED3778" w14:textId="77777777" w:rsidR="00FE429E" w:rsidRDefault="00FE429E" w:rsidP="00FE429E">
      <w:pPr>
        <w:pStyle w:val="Code"/>
      </w:pPr>
      <w:r>
        <w:t>IMSI ::= NumericString (SIZE(6..15))</w:t>
      </w:r>
    </w:p>
    <w:p w14:paraId="7775AF3D" w14:textId="77777777" w:rsidR="00FE429E" w:rsidRDefault="00FE429E" w:rsidP="00FE429E">
      <w:pPr>
        <w:pStyle w:val="Code"/>
      </w:pPr>
    </w:p>
    <w:p w14:paraId="78D09D49" w14:textId="77777777" w:rsidR="00FE429E" w:rsidRDefault="00FE429E" w:rsidP="00FE429E">
      <w:pPr>
        <w:pStyle w:val="Code"/>
      </w:pPr>
      <w:r>
        <w:t>Initiator ::= ENUMERATED</w:t>
      </w:r>
    </w:p>
    <w:p w14:paraId="762EE989" w14:textId="77777777" w:rsidR="00FE429E" w:rsidRDefault="00FE429E" w:rsidP="00FE429E">
      <w:pPr>
        <w:pStyle w:val="Code"/>
      </w:pPr>
      <w:r>
        <w:t>{</w:t>
      </w:r>
    </w:p>
    <w:p w14:paraId="00C21BE4" w14:textId="77777777" w:rsidR="00FE429E" w:rsidRDefault="00FE429E" w:rsidP="00FE429E">
      <w:pPr>
        <w:pStyle w:val="Code"/>
      </w:pPr>
      <w:r>
        <w:t xml:space="preserve">    uE(1),</w:t>
      </w:r>
    </w:p>
    <w:p w14:paraId="31B4BBB1" w14:textId="77777777" w:rsidR="00FE429E" w:rsidRDefault="00FE429E" w:rsidP="00FE429E">
      <w:pPr>
        <w:pStyle w:val="Code"/>
      </w:pPr>
      <w:r>
        <w:t xml:space="preserve">    network(2),</w:t>
      </w:r>
    </w:p>
    <w:p w14:paraId="7D91422D" w14:textId="77777777" w:rsidR="00FE429E" w:rsidRDefault="00FE429E" w:rsidP="00FE429E">
      <w:pPr>
        <w:pStyle w:val="Code"/>
      </w:pPr>
      <w:r>
        <w:t xml:space="preserve">    unknown(3)</w:t>
      </w:r>
    </w:p>
    <w:p w14:paraId="48A4ABA0" w14:textId="77777777" w:rsidR="00FE429E" w:rsidRDefault="00FE429E" w:rsidP="00FE429E">
      <w:pPr>
        <w:pStyle w:val="Code"/>
      </w:pPr>
      <w:r>
        <w:t>}</w:t>
      </w:r>
    </w:p>
    <w:p w14:paraId="7058F150" w14:textId="77777777" w:rsidR="00FE429E" w:rsidRDefault="00FE429E" w:rsidP="00FE429E">
      <w:pPr>
        <w:pStyle w:val="Code"/>
      </w:pPr>
    </w:p>
    <w:p w14:paraId="1F2E8240" w14:textId="77777777" w:rsidR="00FE429E" w:rsidRDefault="00FE429E" w:rsidP="00FE429E">
      <w:pPr>
        <w:pStyle w:val="Code"/>
      </w:pPr>
      <w:r>
        <w:t>IPAddress ::= CHOICE</w:t>
      </w:r>
    </w:p>
    <w:p w14:paraId="56479236" w14:textId="77777777" w:rsidR="00FE429E" w:rsidRDefault="00FE429E" w:rsidP="00FE429E">
      <w:pPr>
        <w:pStyle w:val="Code"/>
      </w:pPr>
      <w:r>
        <w:t>{</w:t>
      </w:r>
    </w:p>
    <w:p w14:paraId="12C10DF7" w14:textId="77777777" w:rsidR="00FE429E" w:rsidRDefault="00FE429E" w:rsidP="00FE429E">
      <w:pPr>
        <w:pStyle w:val="Code"/>
      </w:pPr>
      <w:r>
        <w:t xml:space="preserve">    iPv4Address [1] IPv4Address,</w:t>
      </w:r>
    </w:p>
    <w:p w14:paraId="1341893C" w14:textId="77777777" w:rsidR="00FE429E" w:rsidRDefault="00FE429E" w:rsidP="00FE429E">
      <w:pPr>
        <w:pStyle w:val="Code"/>
      </w:pPr>
      <w:r>
        <w:t xml:space="preserve">    iPv6Address [2] IPv6Address</w:t>
      </w:r>
    </w:p>
    <w:p w14:paraId="543A87BB" w14:textId="77777777" w:rsidR="00FE429E" w:rsidRDefault="00FE429E" w:rsidP="00FE429E">
      <w:pPr>
        <w:pStyle w:val="Code"/>
      </w:pPr>
      <w:r>
        <w:t>}</w:t>
      </w:r>
    </w:p>
    <w:p w14:paraId="6475EEF7" w14:textId="77777777" w:rsidR="00FE429E" w:rsidRDefault="00FE429E" w:rsidP="00FE429E">
      <w:pPr>
        <w:pStyle w:val="Code"/>
      </w:pPr>
    </w:p>
    <w:p w14:paraId="1B5D785D" w14:textId="77777777" w:rsidR="00FE429E" w:rsidRDefault="00FE429E" w:rsidP="00FE429E">
      <w:pPr>
        <w:pStyle w:val="Code"/>
      </w:pPr>
      <w:r>
        <w:t>IPv4Address ::= OCTET STRING (SIZE(4))</w:t>
      </w:r>
    </w:p>
    <w:p w14:paraId="6BDF3A36" w14:textId="77777777" w:rsidR="00FE429E" w:rsidRDefault="00FE429E" w:rsidP="00FE429E">
      <w:pPr>
        <w:pStyle w:val="Code"/>
      </w:pPr>
    </w:p>
    <w:p w14:paraId="6DC90CD2" w14:textId="77777777" w:rsidR="00FE429E" w:rsidRDefault="00FE429E" w:rsidP="00FE429E">
      <w:pPr>
        <w:pStyle w:val="Code"/>
      </w:pPr>
      <w:r>
        <w:t>IPv6Address ::= OCTET STRING (SIZE(16))</w:t>
      </w:r>
    </w:p>
    <w:p w14:paraId="54FDC102" w14:textId="77777777" w:rsidR="00FE429E" w:rsidRDefault="00FE429E" w:rsidP="00FE429E">
      <w:pPr>
        <w:pStyle w:val="Code"/>
      </w:pPr>
    </w:p>
    <w:p w14:paraId="25E25926" w14:textId="77777777" w:rsidR="00FE429E" w:rsidRDefault="00FE429E" w:rsidP="00FE429E">
      <w:pPr>
        <w:pStyle w:val="Code"/>
      </w:pPr>
      <w:r>
        <w:t>IPv6FlowLabel ::= INTEGER(0..1048575)</w:t>
      </w:r>
    </w:p>
    <w:p w14:paraId="7782BE19" w14:textId="77777777" w:rsidR="00FE429E" w:rsidRDefault="00FE429E" w:rsidP="00FE429E">
      <w:pPr>
        <w:pStyle w:val="Code"/>
      </w:pPr>
    </w:p>
    <w:p w14:paraId="49EA2BC3" w14:textId="77777777" w:rsidR="00077D2D" w:rsidRDefault="00077D2D" w:rsidP="00077D2D">
      <w:pPr>
        <w:pStyle w:val="Code"/>
      </w:pPr>
      <w:r>
        <w:t>LocationAreaOfInterestList  ::= SEQUENCE (SIZE(1..MAX)) OF AreaOfInterestItem</w:t>
      </w:r>
    </w:p>
    <w:p w14:paraId="379DB08E" w14:textId="77777777" w:rsidR="00077D2D" w:rsidRDefault="00077D2D" w:rsidP="00077D2D">
      <w:pPr>
        <w:pStyle w:val="Code"/>
      </w:pPr>
    </w:p>
    <w:p w14:paraId="378B13D3" w14:textId="77777777" w:rsidR="00077D2D" w:rsidRDefault="00077D2D" w:rsidP="00077D2D">
      <w:pPr>
        <w:pStyle w:val="Code"/>
      </w:pPr>
      <w:r>
        <w:t>LocationEventType ::= ENUMERATED</w:t>
      </w:r>
    </w:p>
    <w:p w14:paraId="6D845021" w14:textId="77777777" w:rsidR="00077D2D" w:rsidRDefault="00077D2D" w:rsidP="00077D2D">
      <w:pPr>
        <w:pStyle w:val="Code"/>
      </w:pPr>
      <w:r>
        <w:t>{</w:t>
      </w:r>
    </w:p>
    <w:p w14:paraId="0802F0F6" w14:textId="77777777" w:rsidR="00077D2D" w:rsidRDefault="00077D2D" w:rsidP="00077D2D">
      <w:pPr>
        <w:pStyle w:val="Code"/>
      </w:pPr>
      <w:r>
        <w:t xml:space="preserve">    direct(1),</w:t>
      </w:r>
    </w:p>
    <w:p w14:paraId="73E2C14A" w14:textId="77777777" w:rsidR="00077D2D" w:rsidRDefault="00077D2D" w:rsidP="00077D2D">
      <w:pPr>
        <w:pStyle w:val="Code"/>
      </w:pPr>
      <w:r>
        <w:t xml:space="preserve">    changeOfServeCell(2),</w:t>
      </w:r>
    </w:p>
    <w:p w14:paraId="5D1E2F5D" w14:textId="77777777" w:rsidR="00077D2D" w:rsidRDefault="00077D2D" w:rsidP="00077D2D">
      <w:pPr>
        <w:pStyle w:val="Code"/>
      </w:pPr>
      <w:r>
        <w:t xml:space="preserve">    uEPrescenceInAreaOfInterest(3),</w:t>
      </w:r>
    </w:p>
    <w:p w14:paraId="6A0BE9CF" w14:textId="77777777" w:rsidR="00077D2D" w:rsidRDefault="00077D2D" w:rsidP="00077D2D">
      <w:pPr>
        <w:pStyle w:val="Code"/>
      </w:pPr>
      <w:r>
        <w:t xml:space="preserve">    stopChangeOfServeCell(4),</w:t>
      </w:r>
    </w:p>
    <w:p w14:paraId="6615A109" w14:textId="77777777" w:rsidR="00077D2D" w:rsidRDefault="00077D2D" w:rsidP="00077D2D">
      <w:pPr>
        <w:pStyle w:val="Code"/>
      </w:pPr>
      <w:r>
        <w:t xml:space="preserve">    stopUEPresenceInAreaOfInterest(5),</w:t>
      </w:r>
    </w:p>
    <w:p w14:paraId="66CFB341" w14:textId="77777777" w:rsidR="00077D2D" w:rsidRDefault="00077D2D" w:rsidP="00077D2D">
      <w:pPr>
        <w:pStyle w:val="Code"/>
      </w:pPr>
      <w:r>
        <w:t xml:space="preserve">    cancelLocationReportingForTheUE(6)</w:t>
      </w:r>
    </w:p>
    <w:p w14:paraId="491CAE69" w14:textId="77777777" w:rsidR="00077D2D" w:rsidRDefault="00077D2D" w:rsidP="00077D2D">
      <w:pPr>
        <w:pStyle w:val="Code"/>
      </w:pPr>
      <w:r>
        <w:t>}</w:t>
      </w:r>
    </w:p>
    <w:p w14:paraId="6C5BDE44" w14:textId="77777777" w:rsidR="00077D2D" w:rsidRDefault="00077D2D" w:rsidP="00077D2D">
      <w:pPr>
        <w:pStyle w:val="Code"/>
      </w:pPr>
    </w:p>
    <w:p w14:paraId="1B6AB4AA" w14:textId="77777777" w:rsidR="00077D2D" w:rsidRDefault="00077D2D" w:rsidP="00077D2D">
      <w:pPr>
        <w:pStyle w:val="Code"/>
      </w:pPr>
      <w:r>
        <w:t>LocationReportArea ::= ENUMERATED</w:t>
      </w:r>
    </w:p>
    <w:p w14:paraId="67A1AF34" w14:textId="77777777" w:rsidR="00077D2D" w:rsidRDefault="00077D2D" w:rsidP="00077D2D">
      <w:pPr>
        <w:pStyle w:val="Code"/>
      </w:pPr>
      <w:r>
        <w:t>{</w:t>
      </w:r>
    </w:p>
    <w:p w14:paraId="40CB48BD" w14:textId="77777777" w:rsidR="00077D2D" w:rsidRDefault="00077D2D" w:rsidP="00077D2D">
      <w:pPr>
        <w:pStyle w:val="Code"/>
      </w:pPr>
      <w:r>
        <w:t xml:space="preserve">    cell(1)</w:t>
      </w:r>
    </w:p>
    <w:p w14:paraId="51B2553F" w14:textId="77777777" w:rsidR="00077D2D" w:rsidRDefault="00077D2D" w:rsidP="00077D2D">
      <w:pPr>
        <w:pStyle w:val="Code"/>
      </w:pPr>
      <w:r>
        <w:t>}</w:t>
      </w:r>
    </w:p>
    <w:p w14:paraId="417D42E1" w14:textId="77777777" w:rsidR="00077D2D" w:rsidRDefault="00077D2D" w:rsidP="00077D2D">
      <w:pPr>
        <w:pStyle w:val="Code"/>
      </w:pPr>
    </w:p>
    <w:p w14:paraId="7D7B8847" w14:textId="77777777" w:rsidR="00077D2D" w:rsidRDefault="00077D2D" w:rsidP="00077D2D">
      <w:pPr>
        <w:pStyle w:val="Code"/>
      </w:pPr>
      <w:r>
        <w:t>LocationReportingRequestType ::= SEQUENCE</w:t>
      </w:r>
    </w:p>
    <w:p w14:paraId="07280422" w14:textId="77777777" w:rsidR="00077D2D" w:rsidRDefault="00077D2D" w:rsidP="00077D2D">
      <w:pPr>
        <w:pStyle w:val="Code"/>
      </w:pPr>
      <w:r>
        <w:t>{</w:t>
      </w:r>
    </w:p>
    <w:p w14:paraId="2533350A" w14:textId="77777777" w:rsidR="00077D2D" w:rsidRDefault="00077D2D" w:rsidP="00077D2D">
      <w:pPr>
        <w:pStyle w:val="Code"/>
      </w:pPr>
      <w:r>
        <w:t xml:space="preserve">    eventType           [1] LocationEventType,</w:t>
      </w:r>
    </w:p>
    <w:p w14:paraId="38868C50" w14:textId="77777777" w:rsidR="00077D2D" w:rsidRDefault="00077D2D" w:rsidP="00077D2D">
      <w:pPr>
        <w:pStyle w:val="Code"/>
      </w:pPr>
      <w:r>
        <w:t xml:space="preserve">    reportArea          [2] LocationReportArea,</w:t>
      </w:r>
    </w:p>
    <w:p w14:paraId="1CC19E13" w14:textId="77777777" w:rsidR="00077D2D" w:rsidRDefault="00077D2D" w:rsidP="00077D2D">
      <w:pPr>
        <w:pStyle w:val="Code"/>
      </w:pPr>
      <w:r>
        <w:t xml:space="preserve">    areaOfInterestList  [3] LocationAreaOfInterestList</w:t>
      </w:r>
    </w:p>
    <w:p w14:paraId="4AD9FD8B" w14:textId="77777777" w:rsidR="00077D2D" w:rsidRDefault="00077D2D" w:rsidP="00077D2D">
      <w:pPr>
        <w:pStyle w:val="Code"/>
      </w:pPr>
      <w:r>
        <w:t>}</w:t>
      </w:r>
    </w:p>
    <w:p w14:paraId="2AF59B77" w14:textId="77777777" w:rsidR="00077D2D" w:rsidRDefault="00077D2D" w:rsidP="00FE429E">
      <w:pPr>
        <w:pStyle w:val="Code"/>
      </w:pPr>
    </w:p>
    <w:p w14:paraId="6DC3C73B" w14:textId="58575F73" w:rsidR="00FE429E" w:rsidRDefault="00FE429E" w:rsidP="00FE429E">
      <w:pPr>
        <w:pStyle w:val="Code"/>
      </w:pPr>
      <w:r>
        <w:t>MACAddress ::= OCTET STRING (SIZE(6))</w:t>
      </w:r>
    </w:p>
    <w:p w14:paraId="0ABF0FE8" w14:textId="77777777" w:rsidR="00FE429E" w:rsidRDefault="00FE429E" w:rsidP="00FE429E">
      <w:pPr>
        <w:pStyle w:val="Code"/>
      </w:pPr>
    </w:p>
    <w:p w14:paraId="5ED1F94B" w14:textId="77777777" w:rsidR="00FE429E" w:rsidRDefault="00FE429E" w:rsidP="00FE429E">
      <w:pPr>
        <w:pStyle w:val="Code"/>
      </w:pPr>
      <w:r>
        <w:t>MACRestrictionIndicator ::= ENUMERATED</w:t>
      </w:r>
    </w:p>
    <w:p w14:paraId="38558D0F" w14:textId="77777777" w:rsidR="00FE429E" w:rsidRDefault="00FE429E" w:rsidP="00FE429E">
      <w:pPr>
        <w:pStyle w:val="Code"/>
      </w:pPr>
      <w:r>
        <w:t>{</w:t>
      </w:r>
    </w:p>
    <w:p w14:paraId="451157FC" w14:textId="77777777" w:rsidR="00FE429E" w:rsidRDefault="00FE429E" w:rsidP="00FE429E">
      <w:pPr>
        <w:pStyle w:val="Code"/>
      </w:pPr>
      <w:r>
        <w:t xml:space="preserve">    noResrictions(1),</w:t>
      </w:r>
    </w:p>
    <w:p w14:paraId="456928BA" w14:textId="77777777" w:rsidR="00FE429E" w:rsidRDefault="00FE429E" w:rsidP="00FE429E">
      <w:pPr>
        <w:pStyle w:val="Code"/>
      </w:pPr>
      <w:r>
        <w:t xml:space="preserve">    mACAddressNotUseableAsEquipmentIdentifier(2),</w:t>
      </w:r>
    </w:p>
    <w:p w14:paraId="6E4C3AAA" w14:textId="77777777" w:rsidR="00FE429E" w:rsidRDefault="00FE429E" w:rsidP="00FE429E">
      <w:pPr>
        <w:pStyle w:val="Code"/>
      </w:pPr>
      <w:r>
        <w:t xml:space="preserve">    unknown(3)</w:t>
      </w:r>
    </w:p>
    <w:p w14:paraId="7D737674" w14:textId="77777777" w:rsidR="00FE429E" w:rsidRDefault="00FE429E" w:rsidP="00FE429E">
      <w:pPr>
        <w:pStyle w:val="Code"/>
      </w:pPr>
      <w:r>
        <w:t>}</w:t>
      </w:r>
    </w:p>
    <w:p w14:paraId="51943328" w14:textId="77777777" w:rsidR="00FE429E" w:rsidRDefault="00FE429E" w:rsidP="00FE429E">
      <w:pPr>
        <w:pStyle w:val="Code"/>
      </w:pPr>
    </w:p>
    <w:p w14:paraId="3D7B587A" w14:textId="77777777" w:rsidR="00FE429E" w:rsidRDefault="00FE429E" w:rsidP="00FE429E">
      <w:pPr>
        <w:pStyle w:val="Code"/>
      </w:pPr>
      <w:r>
        <w:t>MCC ::= NumericString (SIZE(3))</w:t>
      </w:r>
    </w:p>
    <w:p w14:paraId="3FFE1D15" w14:textId="77777777" w:rsidR="00FE429E" w:rsidRDefault="00FE429E" w:rsidP="00FE429E">
      <w:pPr>
        <w:pStyle w:val="Code"/>
      </w:pPr>
    </w:p>
    <w:p w14:paraId="12AE8387" w14:textId="77777777" w:rsidR="00FE429E" w:rsidRDefault="00FE429E" w:rsidP="00FE429E">
      <w:pPr>
        <w:pStyle w:val="Code"/>
      </w:pPr>
      <w:r>
        <w:t>MNC ::= NumericString (SIZE(2..3))</w:t>
      </w:r>
    </w:p>
    <w:p w14:paraId="4BF87DCD" w14:textId="77777777" w:rsidR="00FE429E" w:rsidRDefault="00FE429E" w:rsidP="00FE429E">
      <w:pPr>
        <w:pStyle w:val="Code"/>
      </w:pPr>
    </w:p>
    <w:p w14:paraId="16FEFE50" w14:textId="77777777" w:rsidR="00FE429E" w:rsidRDefault="00FE429E" w:rsidP="00FE429E">
      <w:pPr>
        <w:pStyle w:val="Code"/>
      </w:pPr>
      <w:r>
        <w:t>MMEID ::= SEQUENCE</w:t>
      </w:r>
    </w:p>
    <w:p w14:paraId="4F6EF890" w14:textId="77777777" w:rsidR="00FE429E" w:rsidRDefault="00FE429E" w:rsidP="00FE429E">
      <w:pPr>
        <w:pStyle w:val="Code"/>
      </w:pPr>
      <w:r>
        <w:t>{</w:t>
      </w:r>
    </w:p>
    <w:p w14:paraId="6F427A4F" w14:textId="77777777" w:rsidR="00FE429E" w:rsidRDefault="00FE429E" w:rsidP="00FE429E">
      <w:pPr>
        <w:pStyle w:val="Code"/>
      </w:pPr>
      <w:r>
        <w:t xml:space="preserve">    mMEGI       [1] MMEGI,</w:t>
      </w:r>
    </w:p>
    <w:p w14:paraId="645B2C45" w14:textId="77777777" w:rsidR="00FE429E" w:rsidRDefault="00FE429E" w:rsidP="00FE429E">
      <w:pPr>
        <w:pStyle w:val="Code"/>
      </w:pPr>
      <w:r>
        <w:t xml:space="preserve">    mMEC        [2] MMEC</w:t>
      </w:r>
    </w:p>
    <w:p w14:paraId="18BE51C6" w14:textId="77777777" w:rsidR="00FE429E" w:rsidRDefault="00FE429E" w:rsidP="00FE429E">
      <w:pPr>
        <w:pStyle w:val="Code"/>
      </w:pPr>
      <w:r>
        <w:t>}</w:t>
      </w:r>
    </w:p>
    <w:p w14:paraId="5853D253" w14:textId="77777777" w:rsidR="00FE429E" w:rsidRDefault="00FE429E" w:rsidP="00FE429E">
      <w:pPr>
        <w:pStyle w:val="Code"/>
      </w:pPr>
    </w:p>
    <w:p w14:paraId="22B8993D" w14:textId="77777777" w:rsidR="00FE429E" w:rsidRDefault="00FE429E" w:rsidP="00FE429E">
      <w:pPr>
        <w:pStyle w:val="Code"/>
      </w:pPr>
      <w:r>
        <w:t>MMEC ::= NumericString</w:t>
      </w:r>
    </w:p>
    <w:p w14:paraId="1EDB7FE5" w14:textId="77777777" w:rsidR="00FE429E" w:rsidRDefault="00FE429E" w:rsidP="00FE429E">
      <w:pPr>
        <w:pStyle w:val="Code"/>
      </w:pPr>
    </w:p>
    <w:p w14:paraId="65C639A6" w14:textId="77777777" w:rsidR="00FE429E" w:rsidRDefault="00FE429E" w:rsidP="00FE429E">
      <w:pPr>
        <w:pStyle w:val="Code"/>
      </w:pPr>
      <w:r>
        <w:t>MMEGI ::= NumericString</w:t>
      </w:r>
    </w:p>
    <w:p w14:paraId="009E7DC2" w14:textId="77777777" w:rsidR="00FE429E" w:rsidRDefault="00FE429E" w:rsidP="00FE429E">
      <w:pPr>
        <w:pStyle w:val="Code"/>
      </w:pPr>
    </w:p>
    <w:p w14:paraId="034032A7" w14:textId="77777777" w:rsidR="00B1371B" w:rsidRDefault="00B1371B" w:rsidP="00B1371B">
      <w:pPr>
        <w:pStyle w:val="Code"/>
      </w:pPr>
      <w:r>
        <w:t>MobilityRestrictionList ::= SEQUENCE</w:t>
      </w:r>
    </w:p>
    <w:p w14:paraId="50E3E531" w14:textId="77777777" w:rsidR="00B1371B" w:rsidRDefault="00B1371B" w:rsidP="00B1371B">
      <w:pPr>
        <w:pStyle w:val="Code"/>
      </w:pPr>
      <w:r>
        <w:t>{</w:t>
      </w:r>
    </w:p>
    <w:p w14:paraId="51DC6F4E" w14:textId="77777777" w:rsidR="00B1371B" w:rsidRDefault="00B1371B" w:rsidP="00B1371B">
      <w:pPr>
        <w:pStyle w:val="Code"/>
      </w:pPr>
      <w:r>
        <w:t xml:space="preserve">    servingPLMN               [1] PLMNID,</w:t>
      </w:r>
    </w:p>
    <w:p w14:paraId="10A6E066" w14:textId="77777777" w:rsidR="00B1371B" w:rsidRDefault="00B1371B" w:rsidP="00B1371B">
      <w:pPr>
        <w:pStyle w:val="Code"/>
      </w:pPr>
      <w:r>
        <w:t xml:space="preserve">    equivalentPLMNs           [2] EquivalentPLMNs OPTIONAL,</w:t>
      </w:r>
    </w:p>
    <w:p w14:paraId="6CFB7375" w14:textId="77777777" w:rsidR="00B1371B" w:rsidRDefault="00B1371B" w:rsidP="00B1371B">
      <w:pPr>
        <w:pStyle w:val="Code"/>
      </w:pPr>
      <w:r>
        <w:t xml:space="preserve">    rATRestrictions           [3] RATRestrictions OPTIONAL,</w:t>
      </w:r>
    </w:p>
    <w:p w14:paraId="05893782" w14:textId="77777777" w:rsidR="00B1371B" w:rsidRDefault="00B1371B" w:rsidP="00B1371B">
      <w:pPr>
        <w:pStyle w:val="Code"/>
      </w:pPr>
      <w:r>
        <w:t xml:space="preserve">    forbiddenAreaInformation  [4] ForbiddenAreaInformation OPTIONAL,</w:t>
      </w:r>
    </w:p>
    <w:p w14:paraId="7C232E32" w14:textId="77777777" w:rsidR="00B1371B" w:rsidRDefault="00B1371B" w:rsidP="00B1371B">
      <w:pPr>
        <w:pStyle w:val="Code"/>
      </w:pPr>
      <w:r>
        <w:t xml:space="preserve">    serviceAreaInformation    [5] ServiceAreaInformation OPTIONAL</w:t>
      </w:r>
    </w:p>
    <w:p w14:paraId="6CB0284D" w14:textId="77777777" w:rsidR="00B1371B" w:rsidRDefault="00B1371B" w:rsidP="00B1371B">
      <w:pPr>
        <w:pStyle w:val="Code"/>
      </w:pPr>
      <w:r>
        <w:t>}</w:t>
      </w:r>
    </w:p>
    <w:p w14:paraId="3D0700CB" w14:textId="77777777" w:rsidR="00B1371B" w:rsidRDefault="00B1371B" w:rsidP="00B1371B">
      <w:pPr>
        <w:pStyle w:val="Code"/>
      </w:pPr>
    </w:p>
    <w:p w14:paraId="5B4B36E5" w14:textId="77777777" w:rsidR="00FE429E" w:rsidRDefault="00FE429E" w:rsidP="00FE429E">
      <w:pPr>
        <w:pStyle w:val="Code"/>
      </w:pPr>
      <w:r>
        <w:lastRenderedPageBreak/>
        <w:t>MSISDN ::= NumericString (SIZE(1..15))</w:t>
      </w:r>
    </w:p>
    <w:p w14:paraId="6F85CA9A" w14:textId="77777777" w:rsidR="00FE429E" w:rsidRDefault="00FE429E" w:rsidP="00FE429E">
      <w:pPr>
        <w:pStyle w:val="Code"/>
      </w:pPr>
    </w:p>
    <w:p w14:paraId="7ABA7253" w14:textId="77777777" w:rsidR="00FE429E" w:rsidRDefault="00FE429E" w:rsidP="00FE429E">
      <w:pPr>
        <w:pStyle w:val="Code"/>
      </w:pPr>
      <w:r>
        <w:t>NAI ::= UTF8String</w:t>
      </w:r>
    </w:p>
    <w:p w14:paraId="5DC0C812" w14:textId="77777777" w:rsidR="00FE429E" w:rsidRDefault="00FE429E" w:rsidP="00FE429E">
      <w:pPr>
        <w:pStyle w:val="Code"/>
      </w:pPr>
    </w:p>
    <w:p w14:paraId="47C8465C" w14:textId="77777777" w:rsidR="00FE429E" w:rsidRDefault="00FE429E" w:rsidP="00FE429E">
      <w:pPr>
        <w:pStyle w:val="Code"/>
      </w:pPr>
      <w:r>
        <w:t>NextLayerProtocol ::= INTEGER(0..255)</w:t>
      </w:r>
    </w:p>
    <w:p w14:paraId="69401FDF" w14:textId="77777777" w:rsidR="00FE429E" w:rsidRDefault="00FE429E" w:rsidP="00FE429E">
      <w:pPr>
        <w:pStyle w:val="Code"/>
      </w:pPr>
    </w:p>
    <w:p w14:paraId="5C138FCB" w14:textId="77777777" w:rsidR="00FE429E" w:rsidRDefault="00FE429E" w:rsidP="00FE429E">
      <w:pPr>
        <w:pStyle w:val="Code"/>
      </w:pPr>
      <w:r>
        <w:t>NonLocalID ::= ENUMERATED</w:t>
      </w:r>
    </w:p>
    <w:p w14:paraId="75803A28" w14:textId="77777777" w:rsidR="00FE429E" w:rsidRDefault="00FE429E" w:rsidP="00FE429E">
      <w:pPr>
        <w:pStyle w:val="Code"/>
      </w:pPr>
      <w:r>
        <w:t>{</w:t>
      </w:r>
    </w:p>
    <w:p w14:paraId="53440173" w14:textId="77777777" w:rsidR="00FE429E" w:rsidRDefault="00FE429E" w:rsidP="00FE429E">
      <w:pPr>
        <w:pStyle w:val="Code"/>
      </w:pPr>
      <w:r>
        <w:t xml:space="preserve">    local(1),</w:t>
      </w:r>
    </w:p>
    <w:p w14:paraId="72F8686C" w14:textId="77777777" w:rsidR="00FE429E" w:rsidRDefault="00FE429E" w:rsidP="00FE429E">
      <w:pPr>
        <w:pStyle w:val="Code"/>
      </w:pPr>
      <w:r>
        <w:t xml:space="preserve">    nonLocal(2)</w:t>
      </w:r>
    </w:p>
    <w:p w14:paraId="3ECAFAA9" w14:textId="77777777" w:rsidR="00FE429E" w:rsidRDefault="00FE429E" w:rsidP="00FE429E">
      <w:pPr>
        <w:pStyle w:val="Code"/>
      </w:pPr>
      <w:r>
        <w:t>}</w:t>
      </w:r>
    </w:p>
    <w:p w14:paraId="0BFEEFF4" w14:textId="77777777" w:rsidR="00FE429E" w:rsidRDefault="00FE429E" w:rsidP="00FE429E">
      <w:pPr>
        <w:pStyle w:val="Code"/>
      </w:pPr>
    </w:p>
    <w:p w14:paraId="4E480CDA" w14:textId="77777777" w:rsidR="00FE429E" w:rsidRDefault="00FE429E" w:rsidP="00FE429E">
      <w:pPr>
        <w:pStyle w:val="Code"/>
      </w:pPr>
      <w:r>
        <w:t>NonIMEISVPEI ::= CHOICE</w:t>
      </w:r>
    </w:p>
    <w:p w14:paraId="3D21DD4A" w14:textId="77777777" w:rsidR="00FE429E" w:rsidRDefault="00FE429E" w:rsidP="00FE429E">
      <w:pPr>
        <w:pStyle w:val="Code"/>
      </w:pPr>
      <w:r>
        <w:t>{</w:t>
      </w:r>
    </w:p>
    <w:p w14:paraId="57332E68" w14:textId="77777777" w:rsidR="00FE429E" w:rsidRDefault="00FE429E" w:rsidP="00FE429E">
      <w:pPr>
        <w:pStyle w:val="Code"/>
      </w:pPr>
      <w:r>
        <w:t xml:space="preserve">    mACAddress [1] MACAddress</w:t>
      </w:r>
    </w:p>
    <w:p w14:paraId="61883368" w14:textId="77777777" w:rsidR="00FE429E" w:rsidRDefault="00FE429E" w:rsidP="00FE429E">
      <w:pPr>
        <w:pStyle w:val="Code"/>
      </w:pPr>
      <w:r>
        <w:t>}</w:t>
      </w:r>
    </w:p>
    <w:p w14:paraId="4128FEA3" w14:textId="77777777" w:rsidR="00FE429E" w:rsidRDefault="00FE429E" w:rsidP="00FE429E">
      <w:pPr>
        <w:pStyle w:val="Code"/>
      </w:pPr>
    </w:p>
    <w:p w14:paraId="29C83D89" w14:textId="77777777" w:rsidR="00445A2C" w:rsidRDefault="00445A2C" w:rsidP="00445A2C">
      <w:pPr>
        <w:pStyle w:val="Code"/>
      </w:pPr>
      <w:r>
        <w:t>NPNAccessInformation ::= CHOICE</w:t>
      </w:r>
    </w:p>
    <w:p w14:paraId="01ED66F2" w14:textId="77777777" w:rsidR="00445A2C" w:rsidRDefault="00445A2C" w:rsidP="00445A2C">
      <w:pPr>
        <w:pStyle w:val="Code"/>
      </w:pPr>
      <w:r>
        <w:t>{</w:t>
      </w:r>
    </w:p>
    <w:p w14:paraId="2422A968" w14:textId="632740CD" w:rsidR="00445A2C" w:rsidRDefault="00445A2C" w:rsidP="00445A2C">
      <w:pPr>
        <w:pStyle w:val="Code"/>
      </w:pPr>
      <w:r>
        <w:t xml:space="preserve">    pNINPNAccessInformation [1] CellCAGList</w:t>
      </w:r>
    </w:p>
    <w:p w14:paraId="60C9C71F" w14:textId="77777777" w:rsidR="00445A2C" w:rsidRDefault="00445A2C" w:rsidP="00445A2C">
      <w:pPr>
        <w:pStyle w:val="Code"/>
      </w:pPr>
      <w:r>
        <w:t>}</w:t>
      </w:r>
    </w:p>
    <w:p w14:paraId="37E8E4BD" w14:textId="77777777" w:rsidR="00445A2C" w:rsidRDefault="00445A2C" w:rsidP="00445A2C">
      <w:pPr>
        <w:pStyle w:val="Code"/>
      </w:pPr>
    </w:p>
    <w:p w14:paraId="5CBD9598" w14:textId="77777777" w:rsidR="00FE429E" w:rsidRDefault="00FE429E" w:rsidP="00FE429E">
      <w:pPr>
        <w:pStyle w:val="Code"/>
      </w:pPr>
      <w:r>
        <w:t>NSSAI ::= SEQUENCE OF SNSSAI</w:t>
      </w:r>
    </w:p>
    <w:p w14:paraId="7020D503" w14:textId="77777777" w:rsidR="00FE429E" w:rsidRDefault="00FE429E" w:rsidP="00FE429E">
      <w:pPr>
        <w:pStyle w:val="Code"/>
      </w:pPr>
    </w:p>
    <w:p w14:paraId="3698CA67" w14:textId="77777777" w:rsidR="00FE429E" w:rsidRDefault="00FE429E" w:rsidP="00FE429E">
      <w:pPr>
        <w:pStyle w:val="Code"/>
      </w:pPr>
      <w:r>
        <w:t>PLMNID ::= SEQUENCE</w:t>
      </w:r>
    </w:p>
    <w:p w14:paraId="1E99A411" w14:textId="77777777" w:rsidR="00FE429E" w:rsidRDefault="00FE429E" w:rsidP="00FE429E">
      <w:pPr>
        <w:pStyle w:val="Code"/>
      </w:pPr>
      <w:r>
        <w:t>{</w:t>
      </w:r>
    </w:p>
    <w:p w14:paraId="0737E111" w14:textId="77777777" w:rsidR="00FE429E" w:rsidRDefault="00FE429E" w:rsidP="00FE429E">
      <w:pPr>
        <w:pStyle w:val="Code"/>
      </w:pPr>
      <w:r>
        <w:t xml:space="preserve">    mCC [1] MCC,</w:t>
      </w:r>
    </w:p>
    <w:p w14:paraId="05C20832" w14:textId="77777777" w:rsidR="00FE429E" w:rsidRDefault="00FE429E" w:rsidP="00FE429E">
      <w:pPr>
        <w:pStyle w:val="Code"/>
      </w:pPr>
      <w:r>
        <w:t xml:space="preserve">    mNC [2] MNC</w:t>
      </w:r>
    </w:p>
    <w:p w14:paraId="7FC1106C" w14:textId="77777777" w:rsidR="00FE429E" w:rsidRDefault="00FE429E" w:rsidP="00FE429E">
      <w:pPr>
        <w:pStyle w:val="Code"/>
      </w:pPr>
      <w:r>
        <w:t>}</w:t>
      </w:r>
    </w:p>
    <w:p w14:paraId="2C9FEA29" w14:textId="77777777" w:rsidR="00FE429E" w:rsidRDefault="00FE429E" w:rsidP="00FE429E">
      <w:pPr>
        <w:pStyle w:val="Code"/>
      </w:pPr>
    </w:p>
    <w:p w14:paraId="3C694CCD" w14:textId="77777777" w:rsidR="00313596" w:rsidRDefault="00313596" w:rsidP="00313596">
      <w:pPr>
        <w:pStyle w:val="Code"/>
      </w:pPr>
      <w:r>
        <w:t>PLMNList ::= SEQUENCE (SIZE(1..MAX)) OF PLMNID</w:t>
      </w:r>
    </w:p>
    <w:p w14:paraId="2EB42B3E" w14:textId="77777777" w:rsidR="00313596" w:rsidRDefault="00313596" w:rsidP="00313596">
      <w:pPr>
        <w:pStyle w:val="Code"/>
      </w:pPr>
    </w:p>
    <w:p w14:paraId="50EBAA09" w14:textId="77777777" w:rsidR="00313596" w:rsidRDefault="00313596" w:rsidP="00313596">
      <w:pPr>
        <w:pStyle w:val="Code"/>
      </w:pPr>
      <w:r>
        <w:t>PDUSessionID ::= INTEGER (0..255)</w:t>
      </w:r>
    </w:p>
    <w:p w14:paraId="7BE7042A" w14:textId="77777777" w:rsidR="00313596" w:rsidRDefault="00313596" w:rsidP="00313596">
      <w:pPr>
        <w:pStyle w:val="Code"/>
      </w:pPr>
    </w:p>
    <w:p w14:paraId="6897CAD9" w14:textId="77777777" w:rsidR="00313596" w:rsidRDefault="00313596" w:rsidP="00313596">
      <w:pPr>
        <w:pStyle w:val="Code"/>
      </w:pPr>
      <w:r>
        <w:t>PDUSessionResourceInformation ::= SEQUENCE</w:t>
      </w:r>
    </w:p>
    <w:p w14:paraId="224DCFF5" w14:textId="77777777" w:rsidR="00313596" w:rsidRDefault="00313596" w:rsidP="00313596">
      <w:pPr>
        <w:pStyle w:val="Code"/>
      </w:pPr>
      <w:r>
        <w:t>{</w:t>
      </w:r>
    </w:p>
    <w:p w14:paraId="1E2FBDC7" w14:textId="77777777" w:rsidR="00313596" w:rsidRDefault="00313596" w:rsidP="00313596">
      <w:pPr>
        <w:pStyle w:val="Code"/>
      </w:pPr>
      <w:r>
        <w:t xml:space="preserve">    pDUSessionID              [1] PDUSessionID</w:t>
      </w:r>
    </w:p>
    <w:p w14:paraId="2890319E" w14:textId="77777777" w:rsidR="00313596" w:rsidRDefault="00313596" w:rsidP="00313596">
      <w:pPr>
        <w:pStyle w:val="Code"/>
      </w:pPr>
      <w:r>
        <w:t>}</w:t>
      </w:r>
    </w:p>
    <w:p w14:paraId="3ECC4853" w14:textId="77777777" w:rsidR="00313596" w:rsidRDefault="00313596" w:rsidP="00313596">
      <w:pPr>
        <w:pStyle w:val="Code"/>
      </w:pPr>
    </w:p>
    <w:p w14:paraId="43CA2918" w14:textId="77777777" w:rsidR="00FE429E" w:rsidRDefault="00FE429E" w:rsidP="00FE429E">
      <w:pPr>
        <w:pStyle w:val="Code"/>
      </w:pPr>
      <w:r>
        <w:t>PDUSessionType ::= ENUMERATED</w:t>
      </w:r>
    </w:p>
    <w:p w14:paraId="3D974C9E" w14:textId="77777777" w:rsidR="00FE429E" w:rsidRDefault="00FE429E" w:rsidP="00FE429E">
      <w:pPr>
        <w:pStyle w:val="Code"/>
      </w:pPr>
      <w:r>
        <w:t>{</w:t>
      </w:r>
    </w:p>
    <w:p w14:paraId="70632D80" w14:textId="77777777" w:rsidR="00FE429E" w:rsidRDefault="00FE429E" w:rsidP="00FE429E">
      <w:pPr>
        <w:pStyle w:val="Code"/>
      </w:pPr>
      <w:r>
        <w:t xml:space="preserve">    iPv4(1),</w:t>
      </w:r>
    </w:p>
    <w:p w14:paraId="27D57B1E" w14:textId="77777777" w:rsidR="00FE429E" w:rsidRDefault="00FE429E" w:rsidP="00FE429E">
      <w:pPr>
        <w:pStyle w:val="Code"/>
      </w:pPr>
      <w:r>
        <w:t xml:space="preserve">    iPv6(2),</w:t>
      </w:r>
    </w:p>
    <w:p w14:paraId="43E0EBDD" w14:textId="77777777" w:rsidR="00FE429E" w:rsidRDefault="00FE429E" w:rsidP="00FE429E">
      <w:pPr>
        <w:pStyle w:val="Code"/>
      </w:pPr>
      <w:r>
        <w:t xml:space="preserve">    iPv4v6(3),</w:t>
      </w:r>
    </w:p>
    <w:p w14:paraId="26C55F71" w14:textId="77777777" w:rsidR="00FE429E" w:rsidRDefault="00FE429E" w:rsidP="00FE429E">
      <w:pPr>
        <w:pStyle w:val="Code"/>
      </w:pPr>
      <w:r>
        <w:t xml:space="preserve">    unstructured(4),</w:t>
      </w:r>
    </w:p>
    <w:p w14:paraId="7CEB49F0" w14:textId="77777777" w:rsidR="00FE429E" w:rsidRDefault="00FE429E" w:rsidP="00FE429E">
      <w:pPr>
        <w:pStyle w:val="Code"/>
      </w:pPr>
      <w:r>
        <w:t xml:space="preserve">    ethernet(5)</w:t>
      </w:r>
    </w:p>
    <w:p w14:paraId="69807EDC" w14:textId="77777777" w:rsidR="00FE429E" w:rsidRDefault="00FE429E" w:rsidP="00FE429E">
      <w:pPr>
        <w:pStyle w:val="Code"/>
      </w:pPr>
      <w:r>
        <w:t>}</w:t>
      </w:r>
    </w:p>
    <w:p w14:paraId="018FB5BD" w14:textId="77777777" w:rsidR="00FE429E" w:rsidRDefault="00FE429E" w:rsidP="00FE429E">
      <w:pPr>
        <w:pStyle w:val="Code"/>
      </w:pPr>
    </w:p>
    <w:p w14:paraId="013BB1C9" w14:textId="77777777" w:rsidR="00FE429E" w:rsidRDefault="00FE429E" w:rsidP="00FE429E">
      <w:pPr>
        <w:pStyle w:val="Code"/>
      </w:pPr>
      <w:r>
        <w:t>PEI ::= CHOICE</w:t>
      </w:r>
    </w:p>
    <w:p w14:paraId="6A20203E" w14:textId="77777777" w:rsidR="00FE429E" w:rsidRDefault="00FE429E" w:rsidP="00FE429E">
      <w:pPr>
        <w:pStyle w:val="Code"/>
      </w:pPr>
      <w:r>
        <w:t>{</w:t>
      </w:r>
    </w:p>
    <w:p w14:paraId="6D81E703" w14:textId="77777777" w:rsidR="00FE429E" w:rsidRDefault="00FE429E" w:rsidP="00FE429E">
      <w:pPr>
        <w:pStyle w:val="Code"/>
      </w:pPr>
      <w:r>
        <w:t xml:space="preserve">    iMEI        [1] IMEI,</w:t>
      </w:r>
    </w:p>
    <w:p w14:paraId="2B8852AE" w14:textId="77777777" w:rsidR="00FE429E" w:rsidRDefault="00FE429E" w:rsidP="00FE429E">
      <w:pPr>
        <w:pStyle w:val="Code"/>
      </w:pPr>
      <w:r>
        <w:t xml:space="preserve">    iMEISV      [2] IMEISV,</w:t>
      </w:r>
    </w:p>
    <w:p w14:paraId="27D8A8F7" w14:textId="77777777" w:rsidR="00FE429E" w:rsidRDefault="00FE429E" w:rsidP="00FE429E">
      <w:pPr>
        <w:pStyle w:val="Code"/>
      </w:pPr>
      <w:r>
        <w:t xml:space="preserve">    mACAddress  [3] MACAddress,</w:t>
      </w:r>
    </w:p>
    <w:p w14:paraId="3DD6D7B5" w14:textId="77777777" w:rsidR="00FE429E" w:rsidRDefault="00FE429E" w:rsidP="00FE429E">
      <w:pPr>
        <w:pStyle w:val="Code"/>
      </w:pPr>
      <w:r>
        <w:t xml:space="preserve">    eUI64       [4] EUI64</w:t>
      </w:r>
    </w:p>
    <w:p w14:paraId="761E1BA2" w14:textId="77777777" w:rsidR="00FE429E" w:rsidRDefault="00FE429E" w:rsidP="00FE429E">
      <w:pPr>
        <w:pStyle w:val="Code"/>
      </w:pPr>
      <w:r>
        <w:t>}</w:t>
      </w:r>
    </w:p>
    <w:p w14:paraId="7C1710BB" w14:textId="77777777" w:rsidR="00FE429E" w:rsidRDefault="00FE429E" w:rsidP="00FE429E">
      <w:pPr>
        <w:pStyle w:val="Code"/>
      </w:pPr>
    </w:p>
    <w:p w14:paraId="1BE9D1F1" w14:textId="77777777" w:rsidR="00FE429E" w:rsidRDefault="00FE429E" w:rsidP="00FE429E">
      <w:pPr>
        <w:pStyle w:val="Code"/>
      </w:pPr>
      <w:r>
        <w:t>PortNumber ::= INTEGER (0..65535)</w:t>
      </w:r>
    </w:p>
    <w:p w14:paraId="7427D5B3" w14:textId="77777777" w:rsidR="00FE429E" w:rsidRDefault="00FE429E" w:rsidP="00FE429E">
      <w:pPr>
        <w:pStyle w:val="Code"/>
      </w:pPr>
    </w:p>
    <w:p w14:paraId="373E3B59" w14:textId="77777777" w:rsidR="00FE429E" w:rsidRDefault="00FE429E" w:rsidP="00FE429E">
      <w:pPr>
        <w:pStyle w:val="Code"/>
      </w:pPr>
      <w:r>
        <w:t>PrimaryAuthenticationType ::= ENUMERATED</w:t>
      </w:r>
    </w:p>
    <w:p w14:paraId="6977A0F8" w14:textId="77777777" w:rsidR="00FE429E" w:rsidRDefault="00FE429E" w:rsidP="00FE429E">
      <w:pPr>
        <w:pStyle w:val="Code"/>
      </w:pPr>
      <w:r>
        <w:t>{</w:t>
      </w:r>
    </w:p>
    <w:p w14:paraId="2D67298E" w14:textId="77777777" w:rsidR="00FE429E" w:rsidRDefault="00FE429E" w:rsidP="00FE429E">
      <w:pPr>
        <w:pStyle w:val="Code"/>
      </w:pPr>
      <w:r>
        <w:t xml:space="preserve">    eAPAKAPrime(1),</w:t>
      </w:r>
    </w:p>
    <w:p w14:paraId="69B1EFCB" w14:textId="77777777" w:rsidR="00FE429E" w:rsidRDefault="00FE429E" w:rsidP="00FE429E">
      <w:pPr>
        <w:pStyle w:val="Code"/>
      </w:pPr>
      <w:r>
        <w:t xml:space="preserve">    fiveGAKA(2),</w:t>
      </w:r>
    </w:p>
    <w:p w14:paraId="6A493C53" w14:textId="77777777" w:rsidR="00FE429E" w:rsidRDefault="00FE429E" w:rsidP="00FE429E">
      <w:pPr>
        <w:pStyle w:val="Code"/>
      </w:pPr>
      <w:r>
        <w:t xml:space="preserve">    eAPTLS(3),</w:t>
      </w:r>
    </w:p>
    <w:p w14:paraId="169C267A" w14:textId="77777777" w:rsidR="00FE429E" w:rsidRDefault="00FE429E" w:rsidP="00FE429E">
      <w:pPr>
        <w:pStyle w:val="Code"/>
      </w:pPr>
      <w:r>
        <w:t xml:space="preserve">    none(4),</w:t>
      </w:r>
    </w:p>
    <w:p w14:paraId="7F7CE67D" w14:textId="77777777" w:rsidR="00FE429E" w:rsidRDefault="00FE429E" w:rsidP="00FE429E">
      <w:pPr>
        <w:pStyle w:val="Code"/>
      </w:pPr>
      <w:r>
        <w:t xml:space="preserve">    ePSAKA(5),</w:t>
      </w:r>
    </w:p>
    <w:p w14:paraId="75A3573F" w14:textId="77777777" w:rsidR="00FE429E" w:rsidRDefault="00FE429E" w:rsidP="00FE429E">
      <w:pPr>
        <w:pStyle w:val="Code"/>
      </w:pPr>
      <w:r>
        <w:t xml:space="preserve">    eAPAKA(6),</w:t>
      </w:r>
    </w:p>
    <w:p w14:paraId="1657063F" w14:textId="77777777" w:rsidR="00FE429E" w:rsidRDefault="00FE429E" w:rsidP="00FE429E">
      <w:pPr>
        <w:pStyle w:val="Code"/>
      </w:pPr>
      <w:r>
        <w:t xml:space="preserve">    iMSAKA(7),</w:t>
      </w:r>
    </w:p>
    <w:p w14:paraId="23976A31" w14:textId="77777777" w:rsidR="00FE429E" w:rsidRDefault="00FE429E" w:rsidP="00FE429E">
      <w:pPr>
        <w:pStyle w:val="Code"/>
      </w:pPr>
      <w:r>
        <w:t xml:space="preserve">    gBAAKA(8),</w:t>
      </w:r>
    </w:p>
    <w:p w14:paraId="02D1A256" w14:textId="77777777" w:rsidR="00FE429E" w:rsidRDefault="00FE429E" w:rsidP="00FE429E">
      <w:pPr>
        <w:pStyle w:val="Code"/>
      </w:pPr>
      <w:r>
        <w:t xml:space="preserve">    uMTSAKA(9)</w:t>
      </w:r>
    </w:p>
    <w:p w14:paraId="3F4D6A20" w14:textId="77777777" w:rsidR="00FE429E" w:rsidRDefault="00FE429E" w:rsidP="00FE429E">
      <w:pPr>
        <w:pStyle w:val="Code"/>
      </w:pPr>
      <w:r>
        <w:t>}</w:t>
      </w:r>
    </w:p>
    <w:p w14:paraId="17ED1FE7" w14:textId="77777777" w:rsidR="00FE429E" w:rsidRDefault="00FE429E" w:rsidP="00FE429E">
      <w:pPr>
        <w:pStyle w:val="Code"/>
      </w:pPr>
    </w:p>
    <w:p w14:paraId="7EED95F7" w14:textId="77777777" w:rsidR="00FE429E" w:rsidRDefault="00FE429E" w:rsidP="00FE429E">
      <w:pPr>
        <w:pStyle w:val="Code"/>
      </w:pPr>
      <w:r>
        <w:t>ProtectionSchemeID ::= INTEGER (0..15)</w:t>
      </w:r>
    </w:p>
    <w:p w14:paraId="7B9F15A5" w14:textId="77777777" w:rsidR="00FE429E" w:rsidRDefault="00FE429E" w:rsidP="00FE429E">
      <w:pPr>
        <w:pStyle w:val="Code"/>
      </w:pPr>
    </w:p>
    <w:p w14:paraId="69392AC1" w14:textId="77777777" w:rsidR="00057975" w:rsidRDefault="00057975" w:rsidP="00057975">
      <w:pPr>
        <w:pStyle w:val="Code"/>
      </w:pPr>
      <w:r>
        <w:t>RANUENGAPID ::= INTEGER (0..4294967295)</w:t>
      </w:r>
    </w:p>
    <w:p w14:paraId="512A1CDB" w14:textId="77777777" w:rsidR="00057975" w:rsidRDefault="00057975" w:rsidP="00057975">
      <w:pPr>
        <w:pStyle w:val="Code"/>
      </w:pPr>
    </w:p>
    <w:p w14:paraId="57A1E93B" w14:textId="066AB013" w:rsidR="00057975" w:rsidRDefault="00057975" w:rsidP="00057975">
      <w:pPr>
        <w:pStyle w:val="Code"/>
      </w:pPr>
      <w:r>
        <w:t xml:space="preserve">-- </w:t>
      </w:r>
      <w:r w:rsidR="00D2070D">
        <w:t>S</w:t>
      </w:r>
      <w:r>
        <w:t xml:space="preserve">ee </w:t>
      </w:r>
      <w:r w:rsidR="00D3314A">
        <w:t>c</w:t>
      </w:r>
      <w:r>
        <w:t>lause 9.3.1.20 of TS 38.413</w:t>
      </w:r>
      <w:r w:rsidR="00D81C35">
        <w:t xml:space="preserve"> </w:t>
      </w:r>
      <w:r>
        <w:t>[23] for details</w:t>
      </w:r>
    </w:p>
    <w:p w14:paraId="797D56F2" w14:textId="77777777" w:rsidR="00057975" w:rsidRDefault="00057975" w:rsidP="00057975">
      <w:pPr>
        <w:pStyle w:val="Code"/>
      </w:pPr>
      <w:r>
        <w:t>RANSourceToTargetContainer ::= OCTET STRING</w:t>
      </w:r>
    </w:p>
    <w:p w14:paraId="587D6BF0" w14:textId="77777777" w:rsidR="00057975" w:rsidRDefault="00057975" w:rsidP="00057975">
      <w:pPr>
        <w:pStyle w:val="Code"/>
      </w:pPr>
    </w:p>
    <w:p w14:paraId="5EA2B0ED" w14:textId="5B0CB49E" w:rsidR="00057975" w:rsidRDefault="00057975" w:rsidP="00057975">
      <w:pPr>
        <w:pStyle w:val="Code"/>
      </w:pPr>
      <w:r w:rsidRPr="009A2ECD">
        <w:lastRenderedPageBreak/>
        <w:t xml:space="preserve">-- </w:t>
      </w:r>
      <w:r w:rsidR="00D2070D">
        <w:t>S</w:t>
      </w:r>
      <w:r w:rsidRPr="009A2ECD">
        <w:t xml:space="preserve">ee </w:t>
      </w:r>
      <w:r w:rsidR="00D3314A">
        <w:t>c</w:t>
      </w:r>
      <w:r w:rsidRPr="009A2ECD">
        <w:t>lause 9.3.1.21 of TS 38.413</w:t>
      </w:r>
      <w:r w:rsidR="00D81C35">
        <w:t xml:space="preserve"> </w:t>
      </w:r>
      <w:r w:rsidRPr="009A2ECD">
        <w:t>[23] for details</w:t>
      </w:r>
    </w:p>
    <w:p w14:paraId="226A4CAA" w14:textId="77777777" w:rsidR="00057975" w:rsidRDefault="00057975" w:rsidP="00057975">
      <w:pPr>
        <w:pStyle w:val="Code"/>
      </w:pPr>
      <w:r>
        <w:t>RANTargetToSourceContainer ::= OCTET STRING</w:t>
      </w:r>
    </w:p>
    <w:p w14:paraId="630BE40E" w14:textId="77777777" w:rsidR="00057975" w:rsidRDefault="00057975" w:rsidP="00057975">
      <w:pPr>
        <w:pStyle w:val="Code"/>
      </w:pPr>
    </w:p>
    <w:p w14:paraId="5A38E62B" w14:textId="77777777" w:rsidR="00057975" w:rsidRDefault="00057975" w:rsidP="00057975">
      <w:pPr>
        <w:pStyle w:val="Code"/>
      </w:pPr>
      <w:r>
        <w:t>RATRestrictions ::= SEQUENCE (SIZE(1..MAX)) OF RATRestrictionItem</w:t>
      </w:r>
    </w:p>
    <w:p w14:paraId="53E2EDD7" w14:textId="77777777" w:rsidR="00057975" w:rsidRDefault="00057975" w:rsidP="00057975">
      <w:pPr>
        <w:pStyle w:val="Code"/>
      </w:pPr>
    </w:p>
    <w:p w14:paraId="43CB325D" w14:textId="77777777" w:rsidR="00057975" w:rsidRDefault="00057975" w:rsidP="00057975">
      <w:pPr>
        <w:pStyle w:val="Code"/>
      </w:pPr>
      <w:r>
        <w:t>RATRestrictionInformation ::= BIT STRING (SIZE(8, ...))</w:t>
      </w:r>
    </w:p>
    <w:p w14:paraId="6557EAC8" w14:textId="77777777" w:rsidR="00057975" w:rsidRDefault="00057975" w:rsidP="00057975">
      <w:pPr>
        <w:pStyle w:val="Code"/>
      </w:pPr>
    </w:p>
    <w:p w14:paraId="78D6E20E" w14:textId="77777777" w:rsidR="00057975" w:rsidRDefault="00057975" w:rsidP="00057975">
      <w:pPr>
        <w:pStyle w:val="Code"/>
      </w:pPr>
      <w:r>
        <w:t>RATRestrictionItem ::= SEQUENCE</w:t>
      </w:r>
    </w:p>
    <w:p w14:paraId="66AB2666" w14:textId="77777777" w:rsidR="00057975" w:rsidRDefault="00057975" w:rsidP="00057975">
      <w:pPr>
        <w:pStyle w:val="Code"/>
      </w:pPr>
      <w:r>
        <w:t>{</w:t>
      </w:r>
    </w:p>
    <w:p w14:paraId="4EED05DF" w14:textId="77777777" w:rsidR="00057975" w:rsidRDefault="00057975" w:rsidP="00057975">
      <w:pPr>
        <w:pStyle w:val="Code"/>
      </w:pPr>
      <w:r>
        <w:t xml:space="preserve">    pLMNIdentity               [1] PLMNID,</w:t>
      </w:r>
    </w:p>
    <w:p w14:paraId="76072EA6" w14:textId="77777777" w:rsidR="00057975" w:rsidRDefault="00057975" w:rsidP="00057975">
      <w:pPr>
        <w:pStyle w:val="Code"/>
      </w:pPr>
      <w:r>
        <w:t xml:space="preserve">    rATRestrictionInformation  [2] RATRestrictionInformation</w:t>
      </w:r>
    </w:p>
    <w:p w14:paraId="0C959310" w14:textId="77777777" w:rsidR="00057975" w:rsidRDefault="00057975" w:rsidP="00057975">
      <w:pPr>
        <w:pStyle w:val="Code"/>
      </w:pPr>
    </w:p>
    <w:p w14:paraId="613790EC" w14:textId="77777777" w:rsidR="00057975" w:rsidRDefault="00057975" w:rsidP="00057975">
      <w:pPr>
        <w:pStyle w:val="Code"/>
      </w:pPr>
      <w:r>
        <w:t>}</w:t>
      </w:r>
    </w:p>
    <w:p w14:paraId="2BBF8BD9" w14:textId="77777777" w:rsidR="00057975" w:rsidRDefault="00057975" w:rsidP="00057975">
      <w:pPr>
        <w:pStyle w:val="Code"/>
      </w:pPr>
    </w:p>
    <w:p w14:paraId="210E50F5" w14:textId="77777777" w:rsidR="00FE429E" w:rsidRDefault="00FE429E" w:rsidP="00FE429E">
      <w:pPr>
        <w:pStyle w:val="Code"/>
      </w:pPr>
      <w:r>
        <w:t>RATType ::= ENUMERATED</w:t>
      </w:r>
    </w:p>
    <w:p w14:paraId="3D447DC7" w14:textId="77777777" w:rsidR="00FE429E" w:rsidRDefault="00FE429E" w:rsidP="00FE429E">
      <w:pPr>
        <w:pStyle w:val="Code"/>
      </w:pPr>
      <w:r>
        <w:t>{</w:t>
      </w:r>
    </w:p>
    <w:p w14:paraId="079A0CAB" w14:textId="77777777" w:rsidR="00FE429E" w:rsidRDefault="00FE429E" w:rsidP="00FE429E">
      <w:pPr>
        <w:pStyle w:val="Code"/>
      </w:pPr>
      <w:r>
        <w:t xml:space="preserve">    nR(1),</w:t>
      </w:r>
    </w:p>
    <w:p w14:paraId="3BE4B9A3" w14:textId="77777777" w:rsidR="00FE429E" w:rsidRDefault="00FE429E" w:rsidP="00FE429E">
      <w:pPr>
        <w:pStyle w:val="Code"/>
      </w:pPr>
      <w:r>
        <w:t xml:space="preserve">    eUTRA(2),</w:t>
      </w:r>
    </w:p>
    <w:p w14:paraId="50B280EC" w14:textId="77777777" w:rsidR="00FE429E" w:rsidRDefault="00FE429E" w:rsidP="00FE429E">
      <w:pPr>
        <w:pStyle w:val="Code"/>
      </w:pPr>
      <w:r>
        <w:t xml:space="preserve">    wLAN(3),</w:t>
      </w:r>
    </w:p>
    <w:p w14:paraId="6B08CE59" w14:textId="77777777" w:rsidR="00FE429E" w:rsidRDefault="00FE429E" w:rsidP="00FE429E">
      <w:pPr>
        <w:pStyle w:val="Code"/>
      </w:pPr>
      <w:r>
        <w:t xml:space="preserve">    virtual(4),</w:t>
      </w:r>
    </w:p>
    <w:p w14:paraId="4BE12CC2" w14:textId="77777777" w:rsidR="00FE429E" w:rsidRDefault="00FE429E" w:rsidP="00FE429E">
      <w:pPr>
        <w:pStyle w:val="Code"/>
      </w:pPr>
      <w:r>
        <w:t xml:space="preserve">    nBIOT(5),</w:t>
      </w:r>
    </w:p>
    <w:p w14:paraId="187EF535" w14:textId="77777777" w:rsidR="00FE429E" w:rsidRDefault="00FE429E" w:rsidP="00FE429E">
      <w:pPr>
        <w:pStyle w:val="Code"/>
      </w:pPr>
      <w:r>
        <w:t xml:space="preserve">    wireline(6),</w:t>
      </w:r>
    </w:p>
    <w:p w14:paraId="5991A6DA" w14:textId="77777777" w:rsidR="00FE429E" w:rsidRDefault="00FE429E" w:rsidP="00FE429E">
      <w:pPr>
        <w:pStyle w:val="Code"/>
      </w:pPr>
      <w:r>
        <w:t xml:space="preserve">    wirelineCable(7),</w:t>
      </w:r>
    </w:p>
    <w:p w14:paraId="43BAE6AA" w14:textId="77777777" w:rsidR="00FE429E" w:rsidRDefault="00FE429E" w:rsidP="00FE429E">
      <w:pPr>
        <w:pStyle w:val="Code"/>
      </w:pPr>
      <w:r>
        <w:t xml:space="preserve">    wirelineBBF(8),</w:t>
      </w:r>
    </w:p>
    <w:p w14:paraId="742FF00E" w14:textId="77777777" w:rsidR="00FE429E" w:rsidRDefault="00FE429E" w:rsidP="00FE429E">
      <w:pPr>
        <w:pStyle w:val="Code"/>
      </w:pPr>
      <w:r>
        <w:t xml:space="preserve">    lTEM(9),</w:t>
      </w:r>
    </w:p>
    <w:p w14:paraId="6E19434B" w14:textId="77777777" w:rsidR="00FE429E" w:rsidRDefault="00FE429E" w:rsidP="00FE429E">
      <w:pPr>
        <w:pStyle w:val="Code"/>
      </w:pPr>
      <w:r>
        <w:t xml:space="preserve">    nRU(10),</w:t>
      </w:r>
    </w:p>
    <w:p w14:paraId="5A3777F9" w14:textId="77777777" w:rsidR="00FE429E" w:rsidRDefault="00FE429E" w:rsidP="00FE429E">
      <w:pPr>
        <w:pStyle w:val="Code"/>
      </w:pPr>
      <w:r>
        <w:t xml:space="preserve">    eUTRAU(11),</w:t>
      </w:r>
    </w:p>
    <w:p w14:paraId="1D0282AC" w14:textId="77777777" w:rsidR="00FE429E" w:rsidRDefault="00FE429E" w:rsidP="00FE429E">
      <w:pPr>
        <w:pStyle w:val="Code"/>
      </w:pPr>
      <w:r>
        <w:t xml:space="preserve">    trustedN3GA(12),</w:t>
      </w:r>
    </w:p>
    <w:p w14:paraId="045BB397" w14:textId="77777777" w:rsidR="00FE429E" w:rsidRDefault="00FE429E" w:rsidP="00FE429E">
      <w:pPr>
        <w:pStyle w:val="Code"/>
      </w:pPr>
      <w:r>
        <w:t xml:space="preserve">    trustedWLAN(13),</w:t>
      </w:r>
    </w:p>
    <w:p w14:paraId="4D0556AF" w14:textId="77777777" w:rsidR="00FE429E" w:rsidRDefault="00FE429E" w:rsidP="00FE429E">
      <w:pPr>
        <w:pStyle w:val="Code"/>
      </w:pPr>
      <w:r>
        <w:t xml:space="preserve">    uTRA(14),</w:t>
      </w:r>
    </w:p>
    <w:p w14:paraId="60DB6591" w14:textId="77777777" w:rsidR="00FE429E" w:rsidRDefault="00FE429E" w:rsidP="00FE429E">
      <w:pPr>
        <w:pStyle w:val="Code"/>
      </w:pPr>
      <w:r>
        <w:t xml:space="preserve">    gERA(15),</w:t>
      </w:r>
    </w:p>
    <w:p w14:paraId="5BD45E64" w14:textId="77777777" w:rsidR="00FE429E" w:rsidRDefault="00FE429E" w:rsidP="00FE429E">
      <w:pPr>
        <w:pStyle w:val="Code"/>
      </w:pPr>
      <w:r>
        <w:t xml:space="preserve">    nRLEO(16),</w:t>
      </w:r>
    </w:p>
    <w:p w14:paraId="7D35FFAF" w14:textId="77777777" w:rsidR="00FE429E" w:rsidRDefault="00FE429E" w:rsidP="00FE429E">
      <w:pPr>
        <w:pStyle w:val="Code"/>
      </w:pPr>
      <w:r>
        <w:t xml:space="preserve">    nRMEO(17),</w:t>
      </w:r>
    </w:p>
    <w:p w14:paraId="1B9EE938" w14:textId="77777777" w:rsidR="00FE429E" w:rsidRDefault="00FE429E" w:rsidP="00FE429E">
      <w:pPr>
        <w:pStyle w:val="Code"/>
      </w:pPr>
      <w:r>
        <w:t xml:space="preserve">    nRGEO(18),</w:t>
      </w:r>
    </w:p>
    <w:p w14:paraId="3A65BA93" w14:textId="77777777" w:rsidR="00FE429E" w:rsidRDefault="00FE429E" w:rsidP="00FE429E">
      <w:pPr>
        <w:pStyle w:val="Code"/>
      </w:pPr>
      <w:r>
        <w:t xml:space="preserve">    nROTHERSAT(19),</w:t>
      </w:r>
    </w:p>
    <w:p w14:paraId="6BB359D7" w14:textId="77777777" w:rsidR="00FE429E" w:rsidRDefault="00FE429E" w:rsidP="00FE429E">
      <w:pPr>
        <w:pStyle w:val="Code"/>
      </w:pPr>
      <w:r>
        <w:t xml:space="preserve">    nRREDCAP(20)</w:t>
      </w:r>
    </w:p>
    <w:p w14:paraId="5A8A6F09" w14:textId="77777777" w:rsidR="00FE429E" w:rsidRDefault="00FE429E" w:rsidP="00FE429E">
      <w:pPr>
        <w:pStyle w:val="Code"/>
      </w:pPr>
      <w:r>
        <w:t>}</w:t>
      </w:r>
    </w:p>
    <w:p w14:paraId="0BD295B2" w14:textId="77777777" w:rsidR="00FE429E" w:rsidRDefault="00FE429E" w:rsidP="00FE429E">
      <w:pPr>
        <w:pStyle w:val="Code"/>
      </w:pPr>
    </w:p>
    <w:p w14:paraId="28C596F2" w14:textId="77777777" w:rsidR="00FE429E" w:rsidRDefault="00FE429E" w:rsidP="00FE429E">
      <w:pPr>
        <w:pStyle w:val="Code"/>
      </w:pPr>
      <w:r>
        <w:t>RejectedNSSAI ::= SEQUENCE OF RejectedSNSSAI</w:t>
      </w:r>
    </w:p>
    <w:p w14:paraId="3F3C8E1E" w14:textId="77777777" w:rsidR="00FE429E" w:rsidRDefault="00FE429E" w:rsidP="00FE429E">
      <w:pPr>
        <w:pStyle w:val="Code"/>
      </w:pPr>
    </w:p>
    <w:p w14:paraId="1124E453" w14:textId="77777777" w:rsidR="00FE429E" w:rsidRDefault="00FE429E" w:rsidP="00FE429E">
      <w:pPr>
        <w:pStyle w:val="Code"/>
      </w:pPr>
      <w:r>
        <w:t>RejectedSNSSAI ::= SEQUENCE</w:t>
      </w:r>
    </w:p>
    <w:p w14:paraId="4F580C4F" w14:textId="77777777" w:rsidR="00FE429E" w:rsidRDefault="00FE429E" w:rsidP="00FE429E">
      <w:pPr>
        <w:pStyle w:val="Code"/>
      </w:pPr>
      <w:r>
        <w:t>{</w:t>
      </w:r>
    </w:p>
    <w:p w14:paraId="7FDD0976" w14:textId="77777777" w:rsidR="00FE429E" w:rsidRDefault="00FE429E" w:rsidP="00FE429E">
      <w:pPr>
        <w:pStyle w:val="Code"/>
      </w:pPr>
      <w:r>
        <w:t xml:space="preserve">    causeValue  [1] RejectedSliceCauseValue,</w:t>
      </w:r>
    </w:p>
    <w:p w14:paraId="5DC1011B" w14:textId="77777777" w:rsidR="00FE429E" w:rsidRDefault="00FE429E" w:rsidP="00FE429E">
      <w:pPr>
        <w:pStyle w:val="Code"/>
      </w:pPr>
      <w:r>
        <w:t xml:space="preserve">    sNSSAI      [2] SNSSAI</w:t>
      </w:r>
    </w:p>
    <w:p w14:paraId="505451C8" w14:textId="77777777" w:rsidR="00FE429E" w:rsidRDefault="00FE429E" w:rsidP="00FE429E">
      <w:pPr>
        <w:pStyle w:val="Code"/>
      </w:pPr>
      <w:r>
        <w:t>}</w:t>
      </w:r>
    </w:p>
    <w:p w14:paraId="4DD251DA" w14:textId="77777777" w:rsidR="00FE429E" w:rsidRDefault="00FE429E" w:rsidP="00FE429E">
      <w:pPr>
        <w:pStyle w:val="Code"/>
      </w:pPr>
    </w:p>
    <w:p w14:paraId="189AFD20" w14:textId="77777777" w:rsidR="00FE429E" w:rsidRDefault="00FE429E" w:rsidP="00FE429E">
      <w:pPr>
        <w:pStyle w:val="Code"/>
      </w:pPr>
      <w:r>
        <w:t>RejectedSliceCauseValue ::= INTEGER (0..255)</w:t>
      </w:r>
    </w:p>
    <w:p w14:paraId="0CED81CE" w14:textId="77777777" w:rsidR="00FE429E" w:rsidRDefault="00FE429E" w:rsidP="00FE429E">
      <w:pPr>
        <w:pStyle w:val="Code"/>
      </w:pPr>
    </w:p>
    <w:p w14:paraId="0E9972C3" w14:textId="77777777" w:rsidR="00FE429E" w:rsidRDefault="00FE429E" w:rsidP="00FE429E">
      <w:pPr>
        <w:pStyle w:val="Code"/>
      </w:pPr>
      <w:r>
        <w:t>ReRegRequiredIndicator ::= ENUMERATED</w:t>
      </w:r>
    </w:p>
    <w:p w14:paraId="2FD45BC9" w14:textId="77777777" w:rsidR="00FE429E" w:rsidRDefault="00FE429E" w:rsidP="00FE429E">
      <w:pPr>
        <w:pStyle w:val="Code"/>
      </w:pPr>
      <w:r>
        <w:t>{</w:t>
      </w:r>
    </w:p>
    <w:p w14:paraId="00D209A9" w14:textId="77777777" w:rsidR="00FE429E" w:rsidRDefault="00FE429E" w:rsidP="00FE429E">
      <w:pPr>
        <w:pStyle w:val="Code"/>
      </w:pPr>
      <w:r>
        <w:t xml:space="preserve">    reRegistrationRequired(1),</w:t>
      </w:r>
    </w:p>
    <w:p w14:paraId="14C9517E" w14:textId="77777777" w:rsidR="00FE429E" w:rsidRDefault="00FE429E" w:rsidP="00FE429E">
      <w:pPr>
        <w:pStyle w:val="Code"/>
      </w:pPr>
      <w:r>
        <w:t xml:space="preserve">    reRegistrationNotRequired(2)</w:t>
      </w:r>
    </w:p>
    <w:p w14:paraId="0A4811FD" w14:textId="77777777" w:rsidR="00FE429E" w:rsidRDefault="00FE429E" w:rsidP="00FE429E">
      <w:pPr>
        <w:pStyle w:val="Code"/>
      </w:pPr>
      <w:r>
        <w:t>}</w:t>
      </w:r>
    </w:p>
    <w:p w14:paraId="09E6D345" w14:textId="77777777" w:rsidR="00FE429E" w:rsidRDefault="00FE429E" w:rsidP="00FE429E">
      <w:pPr>
        <w:pStyle w:val="Code"/>
      </w:pPr>
    </w:p>
    <w:p w14:paraId="7743AA4F" w14:textId="77777777" w:rsidR="00FE429E" w:rsidRDefault="00FE429E" w:rsidP="00FE429E">
      <w:pPr>
        <w:pStyle w:val="Code"/>
      </w:pPr>
      <w:r>
        <w:t>RoutingIndicator ::= INTEGER (0..9999)</w:t>
      </w:r>
    </w:p>
    <w:p w14:paraId="79E98FA5" w14:textId="77777777" w:rsidR="00FE429E" w:rsidRDefault="00FE429E" w:rsidP="00FE429E">
      <w:pPr>
        <w:pStyle w:val="Code"/>
      </w:pPr>
    </w:p>
    <w:p w14:paraId="1038A79A" w14:textId="77777777" w:rsidR="00FE429E" w:rsidRDefault="00FE429E" w:rsidP="00FE429E">
      <w:pPr>
        <w:pStyle w:val="Code"/>
      </w:pPr>
      <w:r>
        <w:t>SchemeOutput ::= OCTET STRING</w:t>
      </w:r>
    </w:p>
    <w:p w14:paraId="68827FC2" w14:textId="77777777" w:rsidR="00FE429E" w:rsidRDefault="00FE429E" w:rsidP="00FE429E">
      <w:pPr>
        <w:pStyle w:val="Code"/>
      </w:pPr>
    </w:p>
    <w:p w14:paraId="2661759D" w14:textId="77777777" w:rsidR="00A412B4" w:rsidRDefault="00A412B4" w:rsidP="00A412B4">
      <w:pPr>
        <w:pStyle w:val="Code"/>
      </w:pPr>
      <w:r>
        <w:t>ServiceAreaInformation ::= SEQUENCE (SIZE(1..MAX)) OF ServiceAreaInfo</w:t>
      </w:r>
    </w:p>
    <w:p w14:paraId="03E9C1E2" w14:textId="77777777" w:rsidR="00A412B4" w:rsidRDefault="00A412B4" w:rsidP="00A412B4">
      <w:pPr>
        <w:pStyle w:val="Code"/>
      </w:pPr>
    </w:p>
    <w:p w14:paraId="39BFB745" w14:textId="77777777" w:rsidR="00A412B4" w:rsidRDefault="00A412B4" w:rsidP="00A412B4">
      <w:pPr>
        <w:pStyle w:val="Code"/>
      </w:pPr>
      <w:r>
        <w:t>ServiceAreaInfo ::= SEQUENCE</w:t>
      </w:r>
    </w:p>
    <w:p w14:paraId="0AE6A670" w14:textId="77777777" w:rsidR="00A412B4" w:rsidRDefault="00A412B4" w:rsidP="00A412B4">
      <w:pPr>
        <w:pStyle w:val="Code"/>
      </w:pPr>
      <w:r>
        <w:t>{</w:t>
      </w:r>
    </w:p>
    <w:p w14:paraId="4D8BDE65" w14:textId="77777777" w:rsidR="00A412B4" w:rsidRDefault="00A412B4" w:rsidP="00A412B4">
      <w:pPr>
        <w:pStyle w:val="Code"/>
      </w:pPr>
      <w:r>
        <w:t xml:space="preserve">    pLMNIdentity    [1] PLMNID,</w:t>
      </w:r>
    </w:p>
    <w:p w14:paraId="09DF9C04" w14:textId="77777777" w:rsidR="00A412B4" w:rsidRDefault="00A412B4" w:rsidP="00A412B4">
      <w:pPr>
        <w:pStyle w:val="Code"/>
      </w:pPr>
      <w:r>
        <w:t xml:space="preserve">    allowedTACs     [2] AllowedTACs OPTIONAL,</w:t>
      </w:r>
    </w:p>
    <w:p w14:paraId="6270F854" w14:textId="77777777" w:rsidR="00A412B4" w:rsidRDefault="00A412B4" w:rsidP="00A412B4">
      <w:pPr>
        <w:pStyle w:val="Code"/>
      </w:pPr>
      <w:r>
        <w:t xml:space="preserve">    notAllowedTACs  [3] ForbiddenTACs OPTIONAL</w:t>
      </w:r>
    </w:p>
    <w:p w14:paraId="22F3952B" w14:textId="77777777" w:rsidR="00A412B4" w:rsidRDefault="00A412B4" w:rsidP="00A412B4">
      <w:pPr>
        <w:pStyle w:val="Code"/>
      </w:pPr>
      <w:r>
        <w:t>}</w:t>
      </w:r>
    </w:p>
    <w:p w14:paraId="75AE669D" w14:textId="77777777" w:rsidR="00A412B4" w:rsidRDefault="00A412B4" w:rsidP="00A412B4">
      <w:pPr>
        <w:pStyle w:val="Code"/>
      </w:pPr>
    </w:p>
    <w:p w14:paraId="716C13E2" w14:textId="77777777" w:rsidR="00FE429E" w:rsidRDefault="00FE429E" w:rsidP="00FE429E">
      <w:pPr>
        <w:pStyle w:val="Code"/>
      </w:pPr>
      <w:r>
        <w:t>SIPURI ::= UTF8String</w:t>
      </w:r>
    </w:p>
    <w:p w14:paraId="5A43C035" w14:textId="77777777" w:rsidR="00FE429E" w:rsidRDefault="00FE429E" w:rsidP="00FE429E">
      <w:pPr>
        <w:pStyle w:val="Code"/>
      </w:pPr>
    </w:p>
    <w:p w14:paraId="74319BE0" w14:textId="77777777" w:rsidR="00FE429E" w:rsidRDefault="00FE429E" w:rsidP="00FE429E">
      <w:pPr>
        <w:pStyle w:val="Code"/>
      </w:pPr>
      <w:r>
        <w:t>Slice ::= SEQUENCE</w:t>
      </w:r>
    </w:p>
    <w:p w14:paraId="2E35CC6C" w14:textId="77777777" w:rsidR="00FE429E" w:rsidRDefault="00FE429E" w:rsidP="00FE429E">
      <w:pPr>
        <w:pStyle w:val="Code"/>
      </w:pPr>
      <w:r>
        <w:t>{</w:t>
      </w:r>
    </w:p>
    <w:p w14:paraId="60F02260" w14:textId="77777777" w:rsidR="00FE429E" w:rsidRDefault="00FE429E" w:rsidP="00FE429E">
      <w:pPr>
        <w:pStyle w:val="Code"/>
      </w:pPr>
      <w:r>
        <w:t xml:space="preserve">    allowedNSSAI        [1] NSSAI OPTIONAL,</w:t>
      </w:r>
    </w:p>
    <w:p w14:paraId="7763A03A" w14:textId="77777777" w:rsidR="00FE429E" w:rsidRDefault="00FE429E" w:rsidP="00FE429E">
      <w:pPr>
        <w:pStyle w:val="Code"/>
      </w:pPr>
      <w:r>
        <w:t xml:space="preserve">    configuredNSSAI     [2] NSSAI OPTIONAL,</w:t>
      </w:r>
    </w:p>
    <w:p w14:paraId="4406CBBA" w14:textId="77777777" w:rsidR="00FE429E" w:rsidRDefault="00FE429E" w:rsidP="00FE429E">
      <w:pPr>
        <w:pStyle w:val="Code"/>
      </w:pPr>
      <w:r>
        <w:t xml:space="preserve">    rejectedNSSAI       [3] RejectedNSSAI OPTIONAL</w:t>
      </w:r>
    </w:p>
    <w:p w14:paraId="53C285BF" w14:textId="77777777" w:rsidR="00FE429E" w:rsidRDefault="00FE429E" w:rsidP="00FE429E">
      <w:pPr>
        <w:pStyle w:val="Code"/>
      </w:pPr>
      <w:r>
        <w:t>}</w:t>
      </w:r>
    </w:p>
    <w:p w14:paraId="6891CECB" w14:textId="77777777" w:rsidR="00FE429E" w:rsidRDefault="00FE429E" w:rsidP="00FE429E">
      <w:pPr>
        <w:pStyle w:val="Code"/>
      </w:pPr>
    </w:p>
    <w:p w14:paraId="3CB73CDB" w14:textId="77777777" w:rsidR="00FE429E" w:rsidRDefault="00FE429E" w:rsidP="00FE429E">
      <w:pPr>
        <w:pStyle w:val="Code"/>
      </w:pPr>
      <w:r>
        <w:t>SMPDUDNRequest ::= OCTET STRING</w:t>
      </w:r>
    </w:p>
    <w:p w14:paraId="5CA661BE" w14:textId="77777777" w:rsidR="00FE429E" w:rsidRDefault="00FE429E" w:rsidP="00FE429E">
      <w:pPr>
        <w:pStyle w:val="Code"/>
      </w:pPr>
    </w:p>
    <w:p w14:paraId="76009B19" w14:textId="77777777" w:rsidR="00FE429E" w:rsidRDefault="00FE429E" w:rsidP="00FE429E">
      <w:pPr>
        <w:pStyle w:val="Code"/>
      </w:pPr>
      <w:r>
        <w:lastRenderedPageBreak/>
        <w:t>-- TS 24.501 [13], clause 9.11.3.6.1</w:t>
      </w:r>
    </w:p>
    <w:p w14:paraId="104B0F90" w14:textId="77777777" w:rsidR="00FE429E" w:rsidRDefault="00FE429E" w:rsidP="00FE429E">
      <w:pPr>
        <w:pStyle w:val="Code"/>
      </w:pPr>
      <w:r>
        <w:t>SMSOverNASIndicator ::= ENUMERATED</w:t>
      </w:r>
    </w:p>
    <w:p w14:paraId="2AA0B5FF" w14:textId="77777777" w:rsidR="00FE429E" w:rsidRDefault="00FE429E" w:rsidP="00FE429E">
      <w:pPr>
        <w:pStyle w:val="Code"/>
      </w:pPr>
      <w:r>
        <w:t>{</w:t>
      </w:r>
    </w:p>
    <w:p w14:paraId="7272B154" w14:textId="77777777" w:rsidR="00FE429E" w:rsidRDefault="00FE429E" w:rsidP="00FE429E">
      <w:pPr>
        <w:pStyle w:val="Code"/>
      </w:pPr>
      <w:r>
        <w:t xml:space="preserve">    sMSOverNASNotAllowed(1),</w:t>
      </w:r>
    </w:p>
    <w:p w14:paraId="3509DE79" w14:textId="77777777" w:rsidR="00FE429E" w:rsidRDefault="00FE429E" w:rsidP="00FE429E">
      <w:pPr>
        <w:pStyle w:val="Code"/>
      </w:pPr>
      <w:r>
        <w:t xml:space="preserve">    sMSOverNASAllowed(2)</w:t>
      </w:r>
    </w:p>
    <w:p w14:paraId="56A8A4A4" w14:textId="77777777" w:rsidR="00FE429E" w:rsidRDefault="00FE429E" w:rsidP="00FE429E">
      <w:pPr>
        <w:pStyle w:val="Code"/>
      </w:pPr>
      <w:r>
        <w:t>}</w:t>
      </w:r>
    </w:p>
    <w:p w14:paraId="1EC11BDF" w14:textId="77777777" w:rsidR="00FE429E" w:rsidRDefault="00FE429E" w:rsidP="00FE429E">
      <w:pPr>
        <w:pStyle w:val="Code"/>
      </w:pPr>
    </w:p>
    <w:p w14:paraId="7156E9E3" w14:textId="77777777" w:rsidR="00FE429E" w:rsidRDefault="00FE429E" w:rsidP="00FE429E">
      <w:pPr>
        <w:pStyle w:val="Code"/>
      </w:pPr>
      <w:r>
        <w:t>SNSSAI ::= SEQUENCE</w:t>
      </w:r>
    </w:p>
    <w:p w14:paraId="2E57AC4B" w14:textId="77777777" w:rsidR="00FE429E" w:rsidRDefault="00FE429E" w:rsidP="00FE429E">
      <w:pPr>
        <w:pStyle w:val="Code"/>
      </w:pPr>
      <w:r>
        <w:t>{</w:t>
      </w:r>
    </w:p>
    <w:p w14:paraId="7479726A" w14:textId="77777777" w:rsidR="00FE429E" w:rsidRDefault="00FE429E" w:rsidP="00FE429E">
      <w:pPr>
        <w:pStyle w:val="Code"/>
      </w:pPr>
      <w:r>
        <w:t xml:space="preserve">    sliceServiceType    [1] INTEGER (0..255),</w:t>
      </w:r>
    </w:p>
    <w:p w14:paraId="72273D0C" w14:textId="77777777" w:rsidR="00FE429E" w:rsidRDefault="00FE429E" w:rsidP="00FE429E">
      <w:pPr>
        <w:pStyle w:val="Code"/>
      </w:pPr>
      <w:r>
        <w:t xml:space="preserve">    sliceDifferentiator [2] OCTET STRING (SIZE(3)) OPTIONAL</w:t>
      </w:r>
    </w:p>
    <w:p w14:paraId="665DEEF7" w14:textId="77777777" w:rsidR="00FE429E" w:rsidRDefault="00FE429E" w:rsidP="00FE429E">
      <w:pPr>
        <w:pStyle w:val="Code"/>
      </w:pPr>
      <w:r>
        <w:t>}</w:t>
      </w:r>
    </w:p>
    <w:p w14:paraId="3CA57271" w14:textId="77777777" w:rsidR="00FE429E" w:rsidRDefault="00FE429E" w:rsidP="00FE429E">
      <w:pPr>
        <w:pStyle w:val="Code"/>
      </w:pPr>
    </w:p>
    <w:p w14:paraId="3224246E" w14:textId="77777777" w:rsidR="00FE429E" w:rsidRDefault="00FE429E" w:rsidP="00FE429E">
      <w:pPr>
        <w:pStyle w:val="Code"/>
      </w:pPr>
      <w:r>
        <w:t>SubscriberIdentifier ::= CHOICE</w:t>
      </w:r>
    </w:p>
    <w:p w14:paraId="2F965F76" w14:textId="77777777" w:rsidR="00FE429E" w:rsidRDefault="00FE429E" w:rsidP="00FE429E">
      <w:pPr>
        <w:pStyle w:val="Code"/>
      </w:pPr>
      <w:r>
        <w:t>{</w:t>
      </w:r>
    </w:p>
    <w:p w14:paraId="36D900FE" w14:textId="77777777" w:rsidR="00FE429E" w:rsidRDefault="00FE429E" w:rsidP="00FE429E">
      <w:pPr>
        <w:pStyle w:val="Code"/>
      </w:pPr>
      <w:r>
        <w:t xml:space="preserve">    sUCI   [1] SUCI,</w:t>
      </w:r>
    </w:p>
    <w:p w14:paraId="3E07E2EB" w14:textId="77777777" w:rsidR="00FE429E" w:rsidRDefault="00FE429E" w:rsidP="00FE429E">
      <w:pPr>
        <w:pStyle w:val="Code"/>
      </w:pPr>
      <w:r>
        <w:t xml:space="preserve">    sUPI   [2] SUPI</w:t>
      </w:r>
    </w:p>
    <w:p w14:paraId="4F99389F" w14:textId="77777777" w:rsidR="00FE429E" w:rsidRDefault="00FE429E" w:rsidP="00FE429E">
      <w:pPr>
        <w:pStyle w:val="Code"/>
      </w:pPr>
      <w:r>
        <w:t>}</w:t>
      </w:r>
    </w:p>
    <w:p w14:paraId="441E1124" w14:textId="77777777" w:rsidR="00FE429E" w:rsidRDefault="00FE429E" w:rsidP="00FE429E">
      <w:pPr>
        <w:pStyle w:val="Code"/>
      </w:pPr>
    </w:p>
    <w:p w14:paraId="508462B3" w14:textId="77777777" w:rsidR="00FE429E" w:rsidRDefault="00FE429E" w:rsidP="00FE429E">
      <w:pPr>
        <w:pStyle w:val="Code"/>
      </w:pPr>
      <w:r>
        <w:t>SUCI ::= SEQUENCE</w:t>
      </w:r>
    </w:p>
    <w:p w14:paraId="01CB57F4" w14:textId="77777777" w:rsidR="00FE429E" w:rsidRDefault="00FE429E" w:rsidP="00FE429E">
      <w:pPr>
        <w:pStyle w:val="Code"/>
      </w:pPr>
      <w:r>
        <w:t>{</w:t>
      </w:r>
    </w:p>
    <w:p w14:paraId="70F9E6D5" w14:textId="77777777" w:rsidR="00FE429E" w:rsidRDefault="00FE429E" w:rsidP="00FE429E">
      <w:pPr>
        <w:pStyle w:val="Code"/>
      </w:pPr>
      <w:r>
        <w:t xml:space="preserve">    mCC                         [1] MCC,</w:t>
      </w:r>
    </w:p>
    <w:p w14:paraId="3E196641" w14:textId="77777777" w:rsidR="00FE429E" w:rsidRDefault="00FE429E" w:rsidP="00FE429E">
      <w:pPr>
        <w:pStyle w:val="Code"/>
      </w:pPr>
      <w:r>
        <w:t xml:space="preserve">    mNC                         [2] MNC,</w:t>
      </w:r>
    </w:p>
    <w:p w14:paraId="6F74932B" w14:textId="77777777" w:rsidR="00FE429E" w:rsidRDefault="00FE429E" w:rsidP="00FE429E">
      <w:pPr>
        <w:pStyle w:val="Code"/>
      </w:pPr>
      <w:r>
        <w:t xml:space="preserve">    routingIndicator            [3] RoutingIndicator,</w:t>
      </w:r>
    </w:p>
    <w:p w14:paraId="663EC45E" w14:textId="77777777" w:rsidR="00FE429E" w:rsidRDefault="00FE429E" w:rsidP="00FE429E">
      <w:pPr>
        <w:pStyle w:val="Code"/>
      </w:pPr>
      <w:r>
        <w:t xml:space="preserve">    protectionSchemeID          [4] ProtectionSchemeID,</w:t>
      </w:r>
    </w:p>
    <w:p w14:paraId="11002BC8" w14:textId="77777777" w:rsidR="00FE429E" w:rsidRDefault="00FE429E" w:rsidP="00FE429E">
      <w:pPr>
        <w:pStyle w:val="Code"/>
      </w:pPr>
      <w:r>
        <w:t xml:space="preserve">    homeNetworkPublicKeyID      [5] HomeNetworkPublicKeyID,</w:t>
      </w:r>
    </w:p>
    <w:p w14:paraId="4E9C6522" w14:textId="77777777" w:rsidR="00FE429E" w:rsidRDefault="00FE429E" w:rsidP="00FE429E">
      <w:pPr>
        <w:pStyle w:val="Code"/>
      </w:pPr>
      <w:r>
        <w:t xml:space="preserve">    schemeOutput                [6] SchemeOutput,</w:t>
      </w:r>
    </w:p>
    <w:p w14:paraId="60E09C25" w14:textId="77777777" w:rsidR="00FE429E" w:rsidRDefault="00FE429E" w:rsidP="00FE429E">
      <w:pPr>
        <w:pStyle w:val="Code"/>
      </w:pPr>
      <w:r>
        <w:t xml:space="preserve">    routingIndicatorLength      [7] INTEGER (1..4) OPTIONAL</w:t>
      </w:r>
    </w:p>
    <w:p w14:paraId="23D32CA2" w14:textId="77777777" w:rsidR="00FE429E" w:rsidRDefault="00FE429E" w:rsidP="00FE429E">
      <w:pPr>
        <w:pStyle w:val="Code"/>
      </w:pPr>
      <w:r>
        <w:t xml:space="preserve">       -- shall be included if different from the number of meaningful digits given</w:t>
      </w:r>
    </w:p>
    <w:p w14:paraId="7763F99F" w14:textId="77777777" w:rsidR="00FE429E" w:rsidRDefault="00FE429E" w:rsidP="00FE429E">
      <w:pPr>
        <w:pStyle w:val="Code"/>
      </w:pPr>
      <w:r>
        <w:t xml:space="preserve">       -- in routingIndicator</w:t>
      </w:r>
    </w:p>
    <w:p w14:paraId="516C407F" w14:textId="77777777" w:rsidR="00FE429E" w:rsidRDefault="00FE429E" w:rsidP="00FE429E">
      <w:pPr>
        <w:pStyle w:val="Code"/>
      </w:pPr>
      <w:r>
        <w:t>}</w:t>
      </w:r>
    </w:p>
    <w:p w14:paraId="40F32C2B" w14:textId="77777777" w:rsidR="00FE429E" w:rsidRDefault="00FE429E" w:rsidP="00FE429E">
      <w:pPr>
        <w:pStyle w:val="Code"/>
      </w:pPr>
    </w:p>
    <w:p w14:paraId="4BF233E7" w14:textId="77777777" w:rsidR="00FE429E" w:rsidRDefault="00FE429E" w:rsidP="00FE429E">
      <w:pPr>
        <w:pStyle w:val="Code"/>
      </w:pPr>
      <w:r>
        <w:t>SUPI ::= CHOICE</w:t>
      </w:r>
    </w:p>
    <w:p w14:paraId="25BE0D4C" w14:textId="77777777" w:rsidR="00FE429E" w:rsidRDefault="00FE429E" w:rsidP="00FE429E">
      <w:pPr>
        <w:pStyle w:val="Code"/>
      </w:pPr>
      <w:r>
        <w:t>{</w:t>
      </w:r>
    </w:p>
    <w:p w14:paraId="0710D110" w14:textId="77777777" w:rsidR="00FE429E" w:rsidRDefault="00FE429E" w:rsidP="00FE429E">
      <w:pPr>
        <w:pStyle w:val="Code"/>
      </w:pPr>
      <w:r>
        <w:t xml:space="preserve">    iMSI        [1] IMSI,</w:t>
      </w:r>
    </w:p>
    <w:p w14:paraId="2B310BFC" w14:textId="77777777" w:rsidR="00FE429E" w:rsidRDefault="00FE429E" w:rsidP="00FE429E">
      <w:pPr>
        <w:pStyle w:val="Code"/>
      </w:pPr>
      <w:r>
        <w:t xml:space="preserve">    nAI         [2] NAI</w:t>
      </w:r>
    </w:p>
    <w:p w14:paraId="13A58CBB" w14:textId="77777777" w:rsidR="00FE429E" w:rsidRDefault="00FE429E" w:rsidP="00FE429E">
      <w:pPr>
        <w:pStyle w:val="Code"/>
      </w:pPr>
      <w:r>
        <w:t>}</w:t>
      </w:r>
    </w:p>
    <w:p w14:paraId="51148EAA" w14:textId="77777777" w:rsidR="00FE429E" w:rsidRDefault="00FE429E" w:rsidP="00FE429E">
      <w:pPr>
        <w:pStyle w:val="Code"/>
      </w:pPr>
    </w:p>
    <w:p w14:paraId="1CB1FA75" w14:textId="77777777" w:rsidR="00FE429E" w:rsidRDefault="00FE429E" w:rsidP="00FE429E">
      <w:pPr>
        <w:pStyle w:val="Code"/>
      </w:pPr>
      <w:r>
        <w:t>SUPIUnauthenticatedIndication ::= BOOLEAN</w:t>
      </w:r>
    </w:p>
    <w:p w14:paraId="72E22727" w14:textId="77777777" w:rsidR="00FE429E" w:rsidRDefault="00FE429E" w:rsidP="00FE429E">
      <w:pPr>
        <w:pStyle w:val="Code"/>
      </w:pPr>
    </w:p>
    <w:p w14:paraId="6904FC66" w14:textId="77777777" w:rsidR="00FE429E" w:rsidRDefault="00FE429E" w:rsidP="00FE429E">
      <w:pPr>
        <w:pStyle w:val="Code"/>
      </w:pPr>
      <w:r>
        <w:t>SwitchOffIndicator ::= ENUMERATED</w:t>
      </w:r>
    </w:p>
    <w:p w14:paraId="7F53D15B" w14:textId="77777777" w:rsidR="00FE429E" w:rsidRDefault="00FE429E" w:rsidP="00FE429E">
      <w:pPr>
        <w:pStyle w:val="Code"/>
      </w:pPr>
      <w:r>
        <w:t>{</w:t>
      </w:r>
    </w:p>
    <w:p w14:paraId="4D939D5F" w14:textId="77777777" w:rsidR="00FE429E" w:rsidRDefault="00FE429E" w:rsidP="00FE429E">
      <w:pPr>
        <w:pStyle w:val="Code"/>
      </w:pPr>
      <w:r>
        <w:t xml:space="preserve">    normalDetach(1),</w:t>
      </w:r>
    </w:p>
    <w:p w14:paraId="33093588" w14:textId="77777777" w:rsidR="00FE429E" w:rsidRDefault="00FE429E" w:rsidP="00FE429E">
      <w:pPr>
        <w:pStyle w:val="Code"/>
      </w:pPr>
      <w:r>
        <w:t xml:space="preserve">    switchOff(2)</w:t>
      </w:r>
    </w:p>
    <w:p w14:paraId="03576B17" w14:textId="77777777" w:rsidR="00FE429E" w:rsidRDefault="00FE429E" w:rsidP="00FE429E">
      <w:pPr>
        <w:pStyle w:val="Code"/>
      </w:pPr>
      <w:r>
        <w:t>}</w:t>
      </w:r>
    </w:p>
    <w:p w14:paraId="4BB40C2C" w14:textId="77777777" w:rsidR="00FE429E" w:rsidRDefault="00FE429E" w:rsidP="00FE429E">
      <w:pPr>
        <w:pStyle w:val="Code"/>
      </w:pPr>
    </w:p>
    <w:p w14:paraId="5543E460" w14:textId="77777777" w:rsidR="00FE429E" w:rsidRDefault="00FE429E" w:rsidP="00FE429E">
      <w:pPr>
        <w:pStyle w:val="Code"/>
      </w:pPr>
      <w:r>
        <w:t>TargetIdentifier ::= CHOICE</w:t>
      </w:r>
    </w:p>
    <w:p w14:paraId="289D2266" w14:textId="77777777" w:rsidR="00FE429E" w:rsidRDefault="00FE429E" w:rsidP="00FE429E">
      <w:pPr>
        <w:pStyle w:val="Code"/>
      </w:pPr>
      <w:r>
        <w:t>{</w:t>
      </w:r>
    </w:p>
    <w:p w14:paraId="2F3D6FA2" w14:textId="77777777" w:rsidR="00FE429E" w:rsidRDefault="00FE429E" w:rsidP="00FE429E">
      <w:pPr>
        <w:pStyle w:val="Code"/>
      </w:pPr>
      <w:r>
        <w:t xml:space="preserve">    sUPI                [1] SUPI,</w:t>
      </w:r>
    </w:p>
    <w:p w14:paraId="62F065C1" w14:textId="77777777" w:rsidR="00FE429E" w:rsidRDefault="00FE429E" w:rsidP="00FE429E">
      <w:pPr>
        <w:pStyle w:val="Code"/>
      </w:pPr>
      <w:r>
        <w:t xml:space="preserve">    iMSI                [2] IMSI,</w:t>
      </w:r>
    </w:p>
    <w:p w14:paraId="3B7C7707" w14:textId="77777777" w:rsidR="00FE429E" w:rsidRDefault="00FE429E" w:rsidP="00FE429E">
      <w:pPr>
        <w:pStyle w:val="Code"/>
      </w:pPr>
      <w:r>
        <w:t xml:space="preserve">    pEI                 [3] PEI,</w:t>
      </w:r>
    </w:p>
    <w:p w14:paraId="30EF202F" w14:textId="77777777" w:rsidR="00FE429E" w:rsidRDefault="00FE429E" w:rsidP="00FE429E">
      <w:pPr>
        <w:pStyle w:val="Code"/>
      </w:pPr>
      <w:r>
        <w:t xml:space="preserve">    iMEI                [4] IMEI,</w:t>
      </w:r>
    </w:p>
    <w:p w14:paraId="60B28057" w14:textId="77777777" w:rsidR="00FE429E" w:rsidRDefault="00FE429E" w:rsidP="00FE429E">
      <w:pPr>
        <w:pStyle w:val="Code"/>
      </w:pPr>
      <w:r>
        <w:t xml:space="preserve">    gPSI                [5] GPSI,</w:t>
      </w:r>
    </w:p>
    <w:p w14:paraId="3AF27E92" w14:textId="77777777" w:rsidR="00FE429E" w:rsidRDefault="00FE429E" w:rsidP="00FE429E">
      <w:pPr>
        <w:pStyle w:val="Code"/>
      </w:pPr>
      <w:r>
        <w:t xml:space="preserve">    mSISDN              [6] MSISDN,</w:t>
      </w:r>
    </w:p>
    <w:p w14:paraId="03EE6F46" w14:textId="77777777" w:rsidR="00FE429E" w:rsidRDefault="00FE429E" w:rsidP="00FE429E">
      <w:pPr>
        <w:pStyle w:val="Code"/>
      </w:pPr>
      <w:r>
        <w:t xml:space="preserve">    nAI                 [7] NAI,</w:t>
      </w:r>
    </w:p>
    <w:p w14:paraId="6D2F87CD" w14:textId="77777777" w:rsidR="00FE429E" w:rsidRDefault="00FE429E" w:rsidP="00FE429E">
      <w:pPr>
        <w:pStyle w:val="Code"/>
      </w:pPr>
      <w:r>
        <w:t xml:space="preserve">    iPv4Address         [8] IPv4Address,</w:t>
      </w:r>
    </w:p>
    <w:p w14:paraId="5379A63A" w14:textId="77777777" w:rsidR="00FE429E" w:rsidRDefault="00FE429E" w:rsidP="00FE429E">
      <w:pPr>
        <w:pStyle w:val="Code"/>
      </w:pPr>
      <w:r>
        <w:t xml:space="preserve">    iPv6Address         [9] IPv6Address,</w:t>
      </w:r>
    </w:p>
    <w:p w14:paraId="7CEAE87E" w14:textId="77777777" w:rsidR="00FE429E" w:rsidRDefault="00FE429E" w:rsidP="00FE429E">
      <w:pPr>
        <w:pStyle w:val="Code"/>
      </w:pPr>
      <w:r>
        <w:t xml:space="preserve">    ethernetAddress     [10] MACAddress</w:t>
      </w:r>
    </w:p>
    <w:p w14:paraId="5AE6196A" w14:textId="77777777" w:rsidR="00FE429E" w:rsidRDefault="00FE429E" w:rsidP="00FE429E">
      <w:pPr>
        <w:pStyle w:val="Code"/>
      </w:pPr>
      <w:r>
        <w:t>}</w:t>
      </w:r>
    </w:p>
    <w:p w14:paraId="4869EA39" w14:textId="77777777" w:rsidR="00FE429E" w:rsidRDefault="00FE429E" w:rsidP="00FE429E">
      <w:pPr>
        <w:pStyle w:val="Code"/>
      </w:pPr>
    </w:p>
    <w:p w14:paraId="224B6A12" w14:textId="77777777" w:rsidR="00FE429E" w:rsidRDefault="00FE429E" w:rsidP="00FE429E">
      <w:pPr>
        <w:pStyle w:val="Code"/>
      </w:pPr>
      <w:r>
        <w:t>TargetIdentifierProvenance ::= ENUMERATED</w:t>
      </w:r>
    </w:p>
    <w:p w14:paraId="4230F474" w14:textId="77777777" w:rsidR="00FE429E" w:rsidRDefault="00FE429E" w:rsidP="00FE429E">
      <w:pPr>
        <w:pStyle w:val="Code"/>
      </w:pPr>
      <w:r>
        <w:t>{</w:t>
      </w:r>
    </w:p>
    <w:p w14:paraId="6B1EDDA8" w14:textId="77777777" w:rsidR="00FE429E" w:rsidRDefault="00FE429E" w:rsidP="00FE429E">
      <w:pPr>
        <w:pStyle w:val="Code"/>
      </w:pPr>
      <w:r>
        <w:t xml:space="preserve">    lEAProvided(1),</w:t>
      </w:r>
    </w:p>
    <w:p w14:paraId="1A2A55DE" w14:textId="77777777" w:rsidR="00FE429E" w:rsidRDefault="00FE429E" w:rsidP="00FE429E">
      <w:pPr>
        <w:pStyle w:val="Code"/>
      </w:pPr>
      <w:r>
        <w:t xml:space="preserve">    observed(2),</w:t>
      </w:r>
    </w:p>
    <w:p w14:paraId="652CE569" w14:textId="77777777" w:rsidR="00FE429E" w:rsidRDefault="00FE429E" w:rsidP="00FE429E">
      <w:pPr>
        <w:pStyle w:val="Code"/>
      </w:pPr>
      <w:r>
        <w:t xml:space="preserve">    matchedOn(3),</w:t>
      </w:r>
    </w:p>
    <w:p w14:paraId="0669DD17" w14:textId="77777777" w:rsidR="00FE429E" w:rsidRDefault="00FE429E" w:rsidP="00FE429E">
      <w:pPr>
        <w:pStyle w:val="Code"/>
      </w:pPr>
      <w:r>
        <w:t xml:space="preserve">    other(4)</w:t>
      </w:r>
    </w:p>
    <w:p w14:paraId="26537D12" w14:textId="77777777" w:rsidR="00FE429E" w:rsidRDefault="00FE429E" w:rsidP="00FE429E">
      <w:pPr>
        <w:pStyle w:val="Code"/>
      </w:pPr>
      <w:r>
        <w:t>}</w:t>
      </w:r>
    </w:p>
    <w:p w14:paraId="6BF1DA7A" w14:textId="77777777" w:rsidR="00FE429E" w:rsidRDefault="00FE429E" w:rsidP="00FE429E">
      <w:pPr>
        <w:pStyle w:val="Code"/>
      </w:pPr>
    </w:p>
    <w:p w14:paraId="38576A57" w14:textId="77777777" w:rsidR="00FE429E" w:rsidRDefault="00FE429E" w:rsidP="00FE429E">
      <w:pPr>
        <w:pStyle w:val="Code"/>
      </w:pPr>
      <w:r>
        <w:t>TELURI ::= UTF8String</w:t>
      </w:r>
    </w:p>
    <w:p w14:paraId="0C97545D" w14:textId="77777777" w:rsidR="00FE429E" w:rsidRDefault="00FE429E" w:rsidP="00FE429E">
      <w:pPr>
        <w:pStyle w:val="Code"/>
      </w:pPr>
    </w:p>
    <w:p w14:paraId="248C3593" w14:textId="77777777" w:rsidR="00FE429E" w:rsidRDefault="00FE429E" w:rsidP="00FE429E">
      <w:pPr>
        <w:pStyle w:val="Code"/>
      </w:pPr>
      <w:r>
        <w:t>Timestamp ::= GeneralizedTime</w:t>
      </w:r>
    </w:p>
    <w:p w14:paraId="31F00E50" w14:textId="77777777" w:rsidR="00FE429E" w:rsidRDefault="00FE429E" w:rsidP="00FE429E">
      <w:pPr>
        <w:pStyle w:val="Code"/>
      </w:pPr>
    </w:p>
    <w:p w14:paraId="6161D898" w14:textId="77777777" w:rsidR="00FE429E" w:rsidRDefault="00FE429E" w:rsidP="00FE429E">
      <w:pPr>
        <w:pStyle w:val="Code"/>
      </w:pPr>
      <w:r>
        <w:t>UEContextInfo ::= SEQUENCE</w:t>
      </w:r>
    </w:p>
    <w:p w14:paraId="01BF2EA4" w14:textId="77777777" w:rsidR="00FE429E" w:rsidRDefault="00FE429E" w:rsidP="00FE429E">
      <w:pPr>
        <w:pStyle w:val="Code"/>
      </w:pPr>
      <w:r>
        <w:t>{</w:t>
      </w:r>
    </w:p>
    <w:p w14:paraId="1E6D00E1" w14:textId="77777777" w:rsidR="00FE429E" w:rsidRDefault="00FE429E" w:rsidP="00FE429E">
      <w:pPr>
        <w:pStyle w:val="Code"/>
      </w:pPr>
      <w:r>
        <w:t xml:space="preserve">    supportVoPS         [1] BOOLEAN OPTIONAL,</w:t>
      </w:r>
    </w:p>
    <w:p w14:paraId="56C76D2A" w14:textId="77777777" w:rsidR="00FE429E" w:rsidRDefault="00FE429E" w:rsidP="00FE429E">
      <w:pPr>
        <w:pStyle w:val="Code"/>
      </w:pPr>
      <w:r>
        <w:t xml:space="preserve">    supportVoPSNon3GPP  [2] BOOLEAN OPTIONAL,</w:t>
      </w:r>
    </w:p>
    <w:p w14:paraId="3BB3C24B" w14:textId="77777777" w:rsidR="00FE429E" w:rsidRDefault="00FE429E" w:rsidP="00FE429E">
      <w:pPr>
        <w:pStyle w:val="Code"/>
      </w:pPr>
      <w:r>
        <w:t xml:space="preserve">    lastActiveTime      [3] Timestamp OPTIONAL,</w:t>
      </w:r>
    </w:p>
    <w:p w14:paraId="7A318F82" w14:textId="77777777" w:rsidR="00FE429E" w:rsidRDefault="00FE429E" w:rsidP="00FE429E">
      <w:pPr>
        <w:pStyle w:val="Code"/>
      </w:pPr>
      <w:r>
        <w:t xml:space="preserve">    accessType          [4] AccessType OPTIONAL,</w:t>
      </w:r>
    </w:p>
    <w:p w14:paraId="5A5B6D61" w14:textId="77777777" w:rsidR="00FE429E" w:rsidRDefault="00FE429E" w:rsidP="00FE429E">
      <w:pPr>
        <w:pStyle w:val="Code"/>
      </w:pPr>
      <w:r>
        <w:lastRenderedPageBreak/>
        <w:t xml:space="preserve">    rATType             [5] RATType OPTIONAL</w:t>
      </w:r>
    </w:p>
    <w:p w14:paraId="00800586" w14:textId="77777777" w:rsidR="00FE429E" w:rsidRDefault="00FE429E" w:rsidP="00FE429E">
      <w:pPr>
        <w:pStyle w:val="Code"/>
      </w:pPr>
      <w:r>
        <w:t>}</w:t>
      </w:r>
    </w:p>
    <w:p w14:paraId="4A608CA4" w14:textId="77777777" w:rsidR="00FE429E" w:rsidRDefault="00FE429E" w:rsidP="00FE429E">
      <w:pPr>
        <w:pStyle w:val="Code"/>
      </w:pPr>
    </w:p>
    <w:p w14:paraId="75005ACC" w14:textId="77777777" w:rsidR="00FE429E" w:rsidRDefault="00FE429E" w:rsidP="00FE429E">
      <w:pPr>
        <w:pStyle w:val="Code"/>
      </w:pPr>
      <w:r>
        <w:t>UEEndpointAddress ::= CHOICE</w:t>
      </w:r>
    </w:p>
    <w:p w14:paraId="29A84D01" w14:textId="77777777" w:rsidR="00FE429E" w:rsidRDefault="00FE429E" w:rsidP="00FE429E">
      <w:pPr>
        <w:pStyle w:val="Code"/>
      </w:pPr>
      <w:r>
        <w:t>{</w:t>
      </w:r>
    </w:p>
    <w:p w14:paraId="389EF3CF" w14:textId="77777777" w:rsidR="00FE429E" w:rsidRDefault="00FE429E" w:rsidP="00FE429E">
      <w:pPr>
        <w:pStyle w:val="Code"/>
      </w:pPr>
      <w:r>
        <w:t xml:space="preserve">    iPv4Address         [1] IPv4Address,</w:t>
      </w:r>
    </w:p>
    <w:p w14:paraId="44FC1AE0" w14:textId="77777777" w:rsidR="00FE429E" w:rsidRDefault="00FE429E" w:rsidP="00FE429E">
      <w:pPr>
        <w:pStyle w:val="Code"/>
      </w:pPr>
      <w:r>
        <w:t xml:space="preserve">    iPv6Address         [2] IPv6Address,</w:t>
      </w:r>
    </w:p>
    <w:p w14:paraId="169FD294" w14:textId="77777777" w:rsidR="00FE429E" w:rsidRDefault="00FE429E" w:rsidP="00FE429E">
      <w:pPr>
        <w:pStyle w:val="Code"/>
      </w:pPr>
      <w:r>
        <w:t xml:space="preserve">    ethernetAddress     [3] MACAddress</w:t>
      </w:r>
    </w:p>
    <w:p w14:paraId="0C5E2B05" w14:textId="77777777" w:rsidR="00FE429E" w:rsidRDefault="00FE429E" w:rsidP="00FE429E">
      <w:pPr>
        <w:pStyle w:val="Code"/>
      </w:pPr>
      <w:r>
        <w:t>}</w:t>
      </w:r>
    </w:p>
    <w:p w14:paraId="13A51B96" w14:textId="77777777" w:rsidR="00FE429E" w:rsidRDefault="00FE429E" w:rsidP="00FE429E">
      <w:pPr>
        <w:pStyle w:val="Code"/>
      </w:pPr>
    </w:p>
    <w:p w14:paraId="2D1B4FB1" w14:textId="77777777" w:rsidR="008243EF" w:rsidRDefault="008243EF" w:rsidP="008243EF">
      <w:pPr>
        <w:pStyle w:val="Code"/>
      </w:pPr>
      <w:r>
        <w:t>UserIdentifiers ::= SEQUENCE</w:t>
      </w:r>
    </w:p>
    <w:p w14:paraId="0BCCFAF1" w14:textId="77777777" w:rsidR="008243EF" w:rsidRDefault="008243EF" w:rsidP="008243EF">
      <w:pPr>
        <w:pStyle w:val="Code"/>
      </w:pPr>
      <w:r>
        <w:t>{</w:t>
      </w:r>
    </w:p>
    <w:p w14:paraId="51C3A785" w14:textId="77777777" w:rsidR="008243EF" w:rsidRDefault="008243EF" w:rsidP="008243EF">
      <w:pPr>
        <w:pStyle w:val="Code"/>
      </w:pPr>
      <w:r>
        <w:t xml:space="preserve">    fiveGSSubscriberIDs [1] FiveGSSubscriberIDs OPTIONAL,</w:t>
      </w:r>
    </w:p>
    <w:p w14:paraId="59FE8D74" w14:textId="77777777" w:rsidR="008243EF" w:rsidRDefault="008243EF" w:rsidP="008243EF">
      <w:pPr>
        <w:pStyle w:val="Code"/>
      </w:pPr>
      <w:r>
        <w:t xml:space="preserve">    ePSSubscriberIDs    [2] EPSSubscriberIDs OPTIONAL</w:t>
      </w:r>
    </w:p>
    <w:p w14:paraId="158589D0" w14:textId="77777777" w:rsidR="008243EF" w:rsidRDefault="008243EF" w:rsidP="008243EF">
      <w:pPr>
        <w:pStyle w:val="Code"/>
      </w:pPr>
      <w:r>
        <w:t>}</w:t>
      </w:r>
    </w:p>
    <w:p w14:paraId="3F04AEE7" w14:textId="77777777" w:rsidR="008243EF" w:rsidRDefault="008243EF" w:rsidP="008243EF">
      <w:pPr>
        <w:pStyle w:val="Code"/>
      </w:pPr>
    </w:p>
    <w:p w14:paraId="402008E2" w14:textId="77777777" w:rsidR="00FE429E" w:rsidRDefault="00FE429E" w:rsidP="00FE429E">
      <w:pPr>
        <w:pStyle w:val="CodeHeader"/>
      </w:pPr>
      <w:r>
        <w:t>-- ===================</w:t>
      </w:r>
    </w:p>
    <w:p w14:paraId="28019334" w14:textId="77777777" w:rsidR="00FE429E" w:rsidRDefault="00FE429E" w:rsidP="00FE429E">
      <w:pPr>
        <w:pStyle w:val="CodeHeader"/>
      </w:pPr>
      <w:r>
        <w:t>-- Location parameters</w:t>
      </w:r>
    </w:p>
    <w:p w14:paraId="5F790835" w14:textId="77777777" w:rsidR="00FE429E" w:rsidRDefault="00FE429E" w:rsidP="00FE429E">
      <w:pPr>
        <w:pStyle w:val="Code"/>
      </w:pPr>
      <w:r>
        <w:t>-- ===================</w:t>
      </w:r>
    </w:p>
    <w:p w14:paraId="413CBCAF" w14:textId="77777777" w:rsidR="00FE429E" w:rsidRDefault="00FE429E" w:rsidP="00FE429E">
      <w:pPr>
        <w:pStyle w:val="Code"/>
      </w:pPr>
    </w:p>
    <w:p w14:paraId="521F60D6" w14:textId="77777777" w:rsidR="00FE429E" w:rsidRDefault="00FE429E" w:rsidP="00FE429E">
      <w:pPr>
        <w:pStyle w:val="Code"/>
      </w:pPr>
      <w:r>
        <w:t>Location ::= SEQUENCE</w:t>
      </w:r>
    </w:p>
    <w:p w14:paraId="18D2D4BA" w14:textId="77777777" w:rsidR="00FE429E" w:rsidRDefault="00FE429E" w:rsidP="00FE429E">
      <w:pPr>
        <w:pStyle w:val="Code"/>
      </w:pPr>
      <w:r>
        <w:t>{</w:t>
      </w:r>
    </w:p>
    <w:p w14:paraId="6B379505" w14:textId="77777777" w:rsidR="00FE429E" w:rsidRDefault="00FE429E" w:rsidP="00FE429E">
      <w:pPr>
        <w:pStyle w:val="Code"/>
      </w:pPr>
      <w:r>
        <w:t xml:space="preserve">    locationInfo                [1] LocationInfo OPTIONAL,</w:t>
      </w:r>
    </w:p>
    <w:p w14:paraId="4E5CDC86" w14:textId="77777777" w:rsidR="00FE429E" w:rsidRDefault="00FE429E" w:rsidP="00FE429E">
      <w:pPr>
        <w:pStyle w:val="Code"/>
      </w:pPr>
      <w:r>
        <w:t xml:space="preserve">    positioningInfo             [2] PositioningInfo OPTIONAL,</w:t>
      </w:r>
    </w:p>
    <w:p w14:paraId="5B84D652" w14:textId="77777777" w:rsidR="00FE429E" w:rsidRDefault="00FE429E" w:rsidP="00FE429E">
      <w:pPr>
        <w:pStyle w:val="Code"/>
      </w:pPr>
      <w:r>
        <w:t xml:space="preserve">    locationPresenceReport      [3] LocationPresenceReport OPTIONAL,</w:t>
      </w:r>
    </w:p>
    <w:p w14:paraId="121EF93C" w14:textId="77777777" w:rsidR="00FE429E" w:rsidRDefault="00FE429E" w:rsidP="00FE429E">
      <w:pPr>
        <w:pStyle w:val="Code"/>
      </w:pPr>
      <w:r>
        <w:t xml:space="preserve">    ePSLocationInfo             [4] EPSLocationInfo OPTIONAL</w:t>
      </w:r>
    </w:p>
    <w:p w14:paraId="494C266C" w14:textId="77777777" w:rsidR="00FE429E" w:rsidRDefault="00FE429E" w:rsidP="00FE429E">
      <w:pPr>
        <w:pStyle w:val="Code"/>
      </w:pPr>
      <w:r>
        <w:t>}</w:t>
      </w:r>
    </w:p>
    <w:p w14:paraId="096ADCD9" w14:textId="77777777" w:rsidR="00FE429E" w:rsidRDefault="00FE429E" w:rsidP="00FE429E">
      <w:pPr>
        <w:pStyle w:val="Code"/>
      </w:pPr>
    </w:p>
    <w:p w14:paraId="63A71B9D" w14:textId="77777777" w:rsidR="00FE429E" w:rsidRDefault="00FE429E" w:rsidP="00FE429E">
      <w:pPr>
        <w:pStyle w:val="Code"/>
      </w:pPr>
      <w:r>
        <w:t>CellSiteInformation ::= SEQUENCE</w:t>
      </w:r>
    </w:p>
    <w:p w14:paraId="1CDB4B60" w14:textId="77777777" w:rsidR="00FE429E" w:rsidRDefault="00FE429E" w:rsidP="00FE429E">
      <w:pPr>
        <w:pStyle w:val="Code"/>
      </w:pPr>
      <w:r>
        <w:t>{</w:t>
      </w:r>
    </w:p>
    <w:p w14:paraId="23E76696" w14:textId="77777777" w:rsidR="00FE429E" w:rsidRDefault="00FE429E" w:rsidP="00FE429E">
      <w:pPr>
        <w:pStyle w:val="Code"/>
      </w:pPr>
      <w:r>
        <w:t xml:space="preserve">    geographicalCoordinates     [1] GeographicalCoordinates,</w:t>
      </w:r>
    </w:p>
    <w:p w14:paraId="7F57519E" w14:textId="77777777" w:rsidR="00FE429E" w:rsidRDefault="00FE429E" w:rsidP="00FE429E">
      <w:pPr>
        <w:pStyle w:val="Code"/>
      </w:pPr>
      <w:r>
        <w:t xml:space="preserve">    azimuth                     [2] INTEGER (0..359) OPTIONAL,</w:t>
      </w:r>
    </w:p>
    <w:p w14:paraId="53E32564" w14:textId="77777777" w:rsidR="00FE429E" w:rsidRDefault="00FE429E" w:rsidP="00FE429E">
      <w:pPr>
        <w:pStyle w:val="Code"/>
      </w:pPr>
      <w:r>
        <w:t xml:space="preserve">    operatorSpecificInformation [3] UTF8String OPTIONAL</w:t>
      </w:r>
    </w:p>
    <w:p w14:paraId="4C1E4512" w14:textId="77777777" w:rsidR="00FE429E" w:rsidRDefault="00FE429E" w:rsidP="00FE429E">
      <w:pPr>
        <w:pStyle w:val="Code"/>
      </w:pPr>
      <w:r>
        <w:t>}</w:t>
      </w:r>
    </w:p>
    <w:p w14:paraId="404C91EA" w14:textId="77777777" w:rsidR="00FE429E" w:rsidRDefault="00FE429E" w:rsidP="00FE429E">
      <w:pPr>
        <w:pStyle w:val="Code"/>
      </w:pPr>
    </w:p>
    <w:p w14:paraId="548697B2" w14:textId="77777777" w:rsidR="00FE429E" w:rsidRDefault="00FE429E" w:rsidP="00FE429E">
      <w:pPr>
        <w:pStyle w:val="Code"/>
      </w:pPr>
      <w:r>
        <w:t>-- TS 29.518 [22], clause 6.4.6.2.6</w:t>
      </w:r>
    </w:p>
    <w:p w14:paraId="4A7671C3" w14:textId="77777777" w:rsidR="00FE429E" w:rsidRDefault="00FE429E" w:rsidP="00FE429E">
      <w:pPr>
        <w:pStyle w:val="Code"/>
      </w:pPr>
      <w:r>
        <w:t>LocationInfo ::= SEQUENCE</w:t>
      </w:r>
    </w:p>
    <w:p w14:paraId="3CF72779" w14:textId="77777777" w:rsidR="00FE429E" w:rsidRDefault="00FE429E" w:rsidP="00FE429E">
      <w:pPr>
        <w:pStyle w:val="Code"/>
      </w:pPr>
      <w:r>
        <w:t>{</w:t>
      </w:r>
    </w:p>
    <w:p w14:paraId="70B21A6E" w14:textId="77777777" w:rsidR="00FE429E" w:rsidRDefault="00FE429E" w:rsidP="00FE429E">
      <w:pPr>
        <w:pStyle w:val="Code"/>
      </w:pPr>
      <w:r>
        <w:t xml:space="preserve">    userLocation                [1] UserLocation OPTIONAL,</w:t>
      </w:r>
    </w:p>
    <w:p w14:paraId="7BACE71E" w14:textId="77777777" w:rsidR="00FE429E" w:rsidRDefault="00FE429E" w:rsidP="00FE429E">
      <w:pPr>
        <w:pStyle w:val="Code"/>
      </w:pPr>
      <w:r>
        <w:t xml:space="preserve">    currentLoc                  [2] BOOLEAN OPTIONAL,</w:t>
      </w:r>
    </w:p>
    <w:p w14:paraId="332B5F2A" w14:textId="77777777" w:rsidR="00FE429E" w:rsidRDefault="00FE429E" w:rsidP="00FE429E">
      <w:pPr>
        <w:pStyle w:val="Code"/>
      </w:pPr>
      <w:r>
        <w:t xml:space="preserve">    geoInfo                     [3] GeographicArea OPTIONAL,</w:t>
      </w:r>
    </w:p>
    <w:p w14:paraId="21EE8C13" w14:textId="77777777" w:rsidR="00FE429E" w:rsidRDefault="00FE429E" w:rsidP="00FE429E">
      <w:pPr>
        <w:pStyle w:val="Code"/>
      </w:pPr>
      <w:r>
        <w:t xml:space="preserve">    rATType                     [4] RATType OPTIONAL,</w:t>
      </w:r>
    </w:p>
    <w:p w14:paraId="5780891F" w14:textId="77777777" w:rsidR="00FE429E" w:rsidRDefault="00FE429E" w:rsidP="00FE429E">
      <w:pPr>
        <w:pStyle w:val="Code"/>
      </w:pPr>
      <w:r>
        <w:t xml:space="preserve">    timeZone                    [5] TimeZone OPTIONAL,</w:t>
      </w:r>
    </w:p>
    <w:p w14:paraId="79194A64" w14:textId="77777777" w:rsidR="00FE429E" w:rsidRDefault="00FE429E" w:rsidP="00FE429E">
      <w:pPr>
        <w:pStyle w:val="Code"/>
      </w:pPr>
      <w:r>
        <w:t xml:space="preserve">    additionalCellIDs           [6] SEQUENCE OF CellInformation OPTIONAL</w:t>
      </w:r>
    </w:p>
    <w:p w14:paraId="5A47E041" w14:textId="77777777" w:rsidR="00FE429E" w:rsidRDefault="00FE429E" w:rsidP="00FE429E">
      <w:pPr>
        <w:pStyle w:val="Code"/>
      </w:pPr>
      <w:r>
        <w:t>}</w:t>
      </w:r>
    </w:p>
    <w:p w14:paraId="1272F642" w14:textId="77777777" w:rsidR="00FE429E" w:rsidRDefault="00FE429E" w:rsidP="00FE429E">
      <w:pPr>
        <w:pStyle w:val="Code"/>
      </w:pPr>
    </w:p>
    <w:p w14:paraId="5F5DF0E1" w14:textId="77777777" w:rsidR="00FE429E" w:rsidRDefault="00FE429E" w:rsidP="00FE429E">
      <w:pPr>
        <w:pStyle w:val="Code"/>
      </w:pPr>
      <w:r>
        <w:t>-- TS 29.571 [17], clause 5.4.4.7</w:t>
      </w:r>
    </w:p>
    <w:p w14:paraId="31EEDCB4" w14:textId="77777777" w:rsidR="00FE429E" w:rsidRDefault="00FE429E" w:rsidP="00FE429E">
      <w:pPr>
        <w:pStyle w:val="Code"/>
      </w:pPr>
      <w:r>
        <w:t>UserLocation ::= SEQUENCE</w:t>
      </w:r>
    </w:p>
    <w:p w14:paraId="3395AD9F" w14:textId="77777777" w:rsidR="00FE429E" w:rsidRDefault="00FE429E" w:rsidP="00FE429E">
      <w:pPr>
        <w:pStyle w:val="Code"/>
      </w:pPr>
      <w:r>
        <w:t>{</w:t>
      </w:r>
    </w:p>
    <w:p w14:paraId="10328A80" w14:textId="77777777" w:rsidR="00FE429E" w:rsidRDefault="00FE429E" w:rsidP="00FE429E">
      <w:pPr>
        <w:pStyle w:val="Code"/>
      </w:pPr>
      <w:r>
        <w:t xml:space="preserve">    eUTRALocation               [1] EUTRALocation OPTIONAL,</w:t>
      </w:r>
    </w:p>
    <w:p w14:paraId="7DF80CE4" w14:textId="77777777" w:rsidR="00FE429E" w:rsidRDefault="00FE429E" w:rsidP="00FE429E">
      <w:pPr>
        <w:pStyle w:val="Code"/>
      </w:pPr>
      <w:r>
        <w:t xml:space="preserve">    nRLocation                  [2] NRLocation OPTIONAL,</w:t>
      </w:r>
    </w:p>
    <w:p w14:paraId="3013701B" w14:textId="77777777" w:rsidR="00FE429E" w:rsidRDefault="00FE429E" w:rsidP="00FE429E">
      <w:pPr>
        <w:pStyle w:val="Code"/>
      </w:pPr>
      <w:r>
        <w:t xml:space="preserve">    n3GALocation                [3] N3GALocation OPTIONAL</w:t>
      </w:r>
    </w:p>
    <w:p w14:paraId="74C07739" w14:textId="77777777" w:rsidR="00FE429E" w:rsidRDefault="00FE429E" w:rsidP="00FE429E">
      <w:pPr>
        <w:pStyle w:val="Code"/>
      </w:pPr>
      <w:r>
        <w:t>}</w:t>
      </w:r>
    </w:p>
    <w:p w14:paraId="16AAC77C" w14:textId="77777777" w:rsidR="00FE429E" w:rsidRDefault="00FE429E" w:rsidP="00FE429E">
      <w:pPr>
        <w:pStyle w:val="Code"/>
      </w:pPr>
    </w:p>
    <w:p w14:paraId="30B3AA9A" w14:textId="77777777" w:rsidR="00FE429E" w:rsidRDefault="00FE429E" w:rsidP="00FE429E">
      <w:pPr>
        <w:pStyle w:val="Code"/>
      </w:pPr>
      <w:r>
        <w:t>-- TS 29.571 [17], clause 5.4.4.8</w:t>
      </w:r>
    </w:p>
    <w:p w14:paraId="77A4A584" w14:textId="77777777" w:rsidR="00FE429E" w:rsidRDefault="00FE429E" w:rsidP="00FE429E">
      <w:pPr>
        <w:pStyle w:val="Code"/>
      </w:pPr>
      <w:r>
        <w:t>EUTRALocation ::= SEQUENCE</w:t>
      </w:r>
    </w:p>
    <w:p w14:paraId="026EB56A" w14:textId="77777777" w:rsidR="00FE429E" w:rsidRDefault="00FE429E" w:rsidP="00FE429E">
      <w:pPr>
        <w:pStyle w:val="Code"/>
      </w:pPr>
      <w:r>
        <w:t>{</w:t>
      </w:r>
    </w:p>
    <w:p w14:paraId="6C324BBE" w14:textId="77777777" w:rsidR="00FE429E" w:rsidRDefault="00FE429E" w:rsidP="00FE429E">
      <w:pPr>
        <w:pStyle w:val="Code"/>
      </w:pPr>
      <w:r>
        <w:t xml:space="preserve">    tAI                         [1] TAI,</w:t>
      </w:r>
    </w:p>
    <w:p w14:paraId="6090A69E" w14:textId="77777777" w:rsidR="00FE429E" w:rsidRDefault="00FE429E" w:rsidP="00FE429E">
      <w:pPr>
        <w:pStyle w:val="Code"/>
      </w:pPr>
      <w:r>
        <w:t xml:space="preserve">    eCGI                        [2] ECGI,</w:t>
      </w:r>
    </w:p>
    <w:p w14:paraId="2854F037" w14:textId="77777777" w:rsidR="00FE429E" w:rsidRDefault="00FE429E" w:rsidP="00FE429E">
      <w:pPr>
        <w:pStyle w:val="Code"/>
      </w:pPr>
      <w:r>
        <w:t xml:space="preserve">    ageOfLocationInfo           [3] INTEGER OPTIONAL,</w:t>
      </w:r>
    </w:p>
    <w:p w14:paraId="5D902846" w14:textId="77777777" w:rsidR="00FE429E" w:rsidRDefault="00FE429E" w:rsidP="00FE429E">
      <w:pPr>
        <w:pStyle w:val="Code"/>
      </w:pPr>
      <w:r>
        <w:t xml:space="preserve">    uELocationTimestamp         [4] Timestamp OPTIONAL,</w:t>
      </w:r>
    </w:p>
    <w:p w14:paraId="7E65EB67" w14:textId="77777777" w:rsidR="00FE429E" w:rsidRDefault="00FE429E" w:rsidP="00FE429E">
      <w:pPr>
        <w:pStyle w:val="Code"/>
      </w:pPr>
      <w:r>
        <w:t xml:space="preserve">    geographicalInformation     [5] UTF8String OPTIONAL,</w:t>
      </w:r>
    </w:p>
    <w:p w14:paraId="2704D6CA" w14:textId="77777777" w:rsidR="00FE429E" w:rsidRDefault="00FE429E" w:rsidP="00FE429E">
      <w:pPr>
        <w:pStyle w:val="Code"/>
      </w:pPr>
      <w:r>
        <w:t xml:space="preserve">    geodeticInformation         [6] UTF8String OPTIONAL,</w:t>
      </w:r>
    </w:p>
    <w:p w14:paraId="7FB0CD55" w14:textId="77777777" w:rsidR="00FE429E" w:rsidRDefault="00FE429E" w:rsidP="00FE429E">
      <w:pPr>
        <w:pStyle w:val="Code"/>
      </w:pPr>
      <w:r>
        <w:t xml:space="preserve">    globalNGENbID               [7] GlobalRANNodeID OPTIONAL,</w:t>
      </w:r>
    </w:p>
    <w:p w14:paraId="3CC240CC" w14:textId="77777777" w:rsidR="00FE429E" w:rsidRDefault="00FE429E" w:rsidP="00FE429E">
      <w:pPr>
        <w:pStyle w:val="Code"/>
      </w:pPr>
      <w:r>
        <w:t xml:space="preserve">    cellSiteInformation         [8] CellSiteInformation OPTIONAL,</w:t>
      </w:r>
    </w:p>
    <w:p w14:paraId="033CA2F6" w14:textId="77777777" w:rsidR="00FE429E" w:rsidRDefault="00FE429E" w:rsidP="00FE429E">
      <w:pPr>
        <w:pStyle w:val="Code"/>
      </w:pPr>
      <w:r>
        <w:t xml:space="preserve">    globalENbID                 [9] GlobalRANNodeID OPTIONAL</w:t>
      </w:r>
    </w:p>
    <w:p w14:paraId="48446A78" w14:textId="77777777" w:rsidR="00FE429E" w:rsidRDefault="00FE429E" w:rsidP="00FE429E">
      <w:pPr>
        <w:pStyle w:val="Code"/>
      </w:pPr>
      <w:r>
        <w:t>}</w:t>
      </w:r>
    </w:p>
    <w:p w14:paraId="03B552CB" w14:textId="77777777" w:rsidR="00FE429E" w:rsidRDefault="00FE429E" w:rsidP="00FE429E">
      <w:pPr>
        <w:pStyle w:val="Code"/>
      </w:pPr>
    </w:p>
    <w:p w14:paraId="5E35EE04" w14:textId="77777777" w:rsidR="00FE429E" w:rsidRDefault="00FE429E" w:rsidP="00FE429E">
      <w:pPr>
        <w:pStyle w:val="Code"/>
      </w:pPr>
      <w:r>
        <w:t>-- TS 29.571 [17], clause 5.4.4.9</w:t>
      </w:r>
    </w:p>
    <w:p w14:paraId="55F8F91A" w14:textId="77777777" w:rsidR="00FE429E" w:rsidRDefault="00FE429E" w:rsidP="00FE429E">
      <w:pPr>
        <w:pStyle w:val="Code"/>
      </w:pPr>
      <w:r>
        <w:t>NRLocation ::= SEQUENCE</w:t>
      </w:r>
    </w:p>
    <w:p w14:paraId="4B7938A1" w14:textId="77777777" w:rsidR="00FE429E" w:rsidRDefault="00FE429E" w:rsidP="00FE429E">
      <w:pPr>
        <w:pStyle w:val="Code"/>
      </w:pPr>
      <w:r>
        <w:t>{</w:t>
      </w:r>
    </w:p>
    <w:p w14:paraId="047E5EB2" w14:textId="77777777" w:rsidR="00FE429E" w:rsidRDefault="00FE429E" w:rsidP="00FE429E">
      <w:pPr>
        <w:pStyle w:val="Code"/>
      </w:pPr>
      <w:r>
        <w:t xml:space="preserve">    tAI                         [1] TAI,</w:t>
      </w:r>
    </w:p>
    <w:p w14:paraId="7F037CD8" w14:textId="77777777" w:rsidR="00FE429E" w:rsidRDefault="00FE429E" w:rsidP="00FE429E">
      <w:pPr>
        <w:pStyle w:val="Code"/>
      </w:pPr>
      <w:r>
        <w:t xml:space="preserve">    nCGI                        [2] NCGI,</w:t>
      </w:r>
    </w:p>
    <w:p w14:paraId="43D974C9" w14:textId="77777777" w:rsidR="00FE429E" w:rsidRDefault="00FE429E" w:rsidP="00FE429E">
      <w:pPr>
        <w:pStyle w:val="Code"/>
      </w:pPr>
      <w:r>
        <w:t xml:space="preserve">    ageOfLocationInfo           [3] INTEGER OPTIONAL,</w:t>
      </w:r>
    </w:p>
    <w:p w14:paraId="086228DA" w14:textId="77777777" w:rsidR="00FE429E" w:rsidRDefault="00FE429E" w:rsidP="00FE429E">
      <w:pPr>
        <w:pStyle w:val="Code"/>
      </w:pPr>
      <w:r>
        <w:t xml:space="preserve">    uELocationTimestamp         [4] Timestamp OPTIONAL,</w:t>
      </w:r>
    </w:p>
    <w:p w14:paraId="38C5E0E7" w14:textId="77777777" w:rsidR="00FE429E" w:rsidRDefault="00FE429E" w:rsidP="00FE429E">
      <w:pPr>
        <w:pStyle w:val="Code"/>
      </w:pPr>
      <w:r>
        <w:t xml:space="preserve">    geographicalInformation     [5] UTF8String OPTIONAL,</w:t>
      </w:r>
    </w:p>
    <w:p w14:paraId="1A51D01E" w14:textId="77777777" w:rsidR="00FE429E" w:rsidRDefault="00FE429E" w:rsidP="00FE429E">
      <w:pPr>
        <w:pStyle w:val="Code"/>
      </w:pPr>
      <w:r>
        <w:t xml:space="preserve">    geodeticInformation         [6] UTF8String OPTIONAL,</w:t>
      </w:r>
    </w:p>
    <w:p w14:paraId="4FA9CC57" w14:textId="77777777" w:rsidR="00FE429E" w:rsidRDefault="00FE429E" w:rsidP="00FE429E">
      <w:pPr>
        <w:pStyle w:val="Code"/>
      </w:pPr>
      <w:r>
        <w:t xml:space="preserve">    globalGNbID                 [7] GlobalRANNodeID OPTIONAL,</w:t>
      </w:r>
    </w:p>
    <w:p w14:paraId="4010FD59" w14:textId="77777777" w:rsidR="00FE429E" w:rsidRDefault="00FE429E" w:rsidP="00FE429E">
      <w:pPr>
        <w:pStyle w:val="Code"/>
      </w:pPr>
      <w:r>
        <w:lastRenderedPageBreak/>
        <w:t xml:space="preserve">    cellSiteInformation         [8] CellSiteInformation OPTIONAL</w:t>
      </w:r>
    </w:p>
    <w:p w14:paraId="66D40DB4" w14:textId="77777777" w:rsidR="00FE429E" w:rsidRDefault="00FE429E" w:rsidP="00FE429E">
      <w:pPr>
        <w:pStyle w:val="Code"/>
      </w:pPr>
      <w:r>
        <w:t>}</w:t>
      </w:r>
    </w:p>
    <w:p w14:paraId="701EB271" w14:textId="77777777" w:rsidR="00FE429E" w:rsidRDefault="00FE429E" w:rsidP="00FE429E">
      <w:pPr>
        <w:pStyle w:val="Code"/>
      </w:pPr>
    </w:p>
    <w:p w14:paraId="64B08326" w14:textId="77777777" w:rsidR="00FE429E" w:rsidRDefault="00FE429E" w:rsidP="00FE429E">
      <w:pPr>
        <w:pStyle w:val="Code"/>
      </w:pPr>
      <w:r>
        <w:t>-- TS 29.571 [17], clause 5.4.4.10</w:t>
      </w:r>
    </w:p>
    <w:p w14:paraId="62A42A6F" w14:textId="77777777" w:rsidR="00FE429E" w:rsidRDefault="00FE429E" w:rsidP="00FE429E">
      <w:pPr>
        <w:pStyle w:val="Code"/>
      </w:pPr>
      <w:r>
        <w:t>N3GALocation ::= SEQUENCE</w:t>
      </w:r>
    </w:p>
    <w:p w14:paraId="4EFCD82A" w14:textId="77777777" w:rsidR="00FE429E" w:rsidRDefault="00FE429E" w:rsidP="00FE429E">
      <w:pPr>
        <w:pStyle w:val="Code"/>
      </w:pPr>
      <w:r>
        <w:t>{</w:t>
      </w:r>
    </w:p>
    <w:p w14:paraId="54FD960D" w14:textId="77777777" w:rsidR="00FE429E" w:rsidRDefault="00FE429E" w:rsidP="00FE429E">
      <w:pPr>
        <w:pStyle w:val="Code"/>
      </w:pPr>
      <w:r>
        <w:t xml:space="preserve">    tAI                         [1] TAI OPTIONAL,</w:t>
      </w:r>
    </w:p>
    <w:p w14:paraId="1F7265EA" w14:textId="77777777" w:rsidR="00FE429E" w:rsidRDefault="00FE429E" w:rsidP="00FE429E">
      <w:pPr>
        <w:pStyle w:val="Code"/>
      </w:pPr>
      <w:r>
        <w:t xml:space="preserve">    n3IWFID                     [2] N3IWFIDNGAP OPTIONAL,</w:t>
      </w:r>
    </w:p>
    <w:p w14:paraId="02BC78C9" w14:textId="77777777" w:rsidR="00FE429E" w:rsidRDefault="00FE429E" w:rsidP="00FE429E">
      <w:pPr>
        <w:pStyle w:val="Code"/>
      </w:pPr>
      <w:r>
        <w:t xml:space="preserve">    uEIPAddr                    [3] IPAddr OPTIONAL,</w:t>
      </w:r>
    </w:p>
    <w:p w14:paraId="13726208" w14:textId="77777777" w:rsidR="00FE429E" w:rsidRDefault="00FE429E" w:rsidP="00FE429E">
      <w:pPr>
        <w:pStyle w:val="Code"/>
      </w:pPr>
      <w:r>
        <w:t xml:space="preserve">    portNumber                  [4] INTEGER OPTIONAL,</w:t>
      </w:r>
    </w:p>
    <w:p w14:paraId="26278A6D" w14:textId="77777777" w:rsidR="00FE429E" w:rsidRDefault="00FE429E" w:rsidP="00FE429E">
      <w:pPr>
        <w:pStyle w:val="Code"/>
      </w:pPr>
      <w:r>
        <w:t xml:space="preserve">    tNAPID                      [5] TNAPID OPTIONAL,</w:t>
      </w:r>
    </w:p>
    <w:p w14:paraId="55F646F2" w14:textId="77777777" w:rsidR="00FE429E" w:rsidRDefault="00FE429E" w:rsidP="00FE429E">
      <w:pPr>
        <w:pStyle w:val="Code"/>
      </w:pPr>
      <w:r>
        <w:t xml:space="preserve">    tWAPID                      [6] TWAPID OPTIONAL,</w:t>
      </w:r>
    </w:p>
    <w:p w14:paraId="640C9977" w14:textId="77777777" w:rsidR="00FE429E" w:rsidRDefault="00FE429E" w:rsidP="00FE429E">
      <w:pPr>
        <w:pStyle w:val="Code"/>
      </w:pPr>
      <w:r>
        <w:t xml:space="preserve">    hFCNodeID                   [7] HFCNodeID OPTIONAL,</w:t>
      </w:r>
    </w:p>
    <w:p w14:paraId="5268451E" w14:textId="77777777" w:rsidR="00FE429E" w:rsidRDefault="00FE429E" w:rsidP="00FE429E">
      <w:pPr>
        <w:pStyle w:val="Code"/>
      </w:pPr>
      <w:r>
        <w:t xml:space="preserve">    gLI                         [8] GLI OPTIONAL,</w:t>
      </w:r>
    </w:p>
    <w:p w14:paraId="05307667" w14:textId="77777777" w:rsidR="00FE429E" w:rsidRDefault="00FE429E" w:rsidP="00FE429E">
      <w:pPr>
        <w:pStyle w:val="Code"/>
      </w:pPr>
      <w:r>
        <w:t xml:space="preserve">    w5GBANLineType              [9] W5GBANLineType OPTIONAL,</w:t>
      </w:r>
    </w:p>
    <w:p w14:paraId="2F3B137A" w14:textId="77777777" w:rsidR="00FE429E" w:rsidRDefault="00FE429E" w:rsidP="00FE429E">
      <w:pPr>
        <w:pStyle w:val="Code"/>
      </w:pPr>
      <w:r>
        <w:t xml:space="preserve">    gCI                         [10] GCI OPTIONAL,</w:t>
      </w:r>
    </w:p>
    <w:p w14:paraId="086702CB" w14:textId="77777777" w:rsidR="00FE429E" w:rsidRDefault="00FE429E" w:rsidP="00FE429E">
      <w:pPr>
        <w:pStyle w:val="Code"/>
      </w:pPr>
      <w:r>
        <w:t xml:space="preserve">    ageOfLocationInfo           [11] INTEGER OPTIONAL,</w:t>
      </w:r>
    </w:p>
    <w:p w14:paraId="72E2E68E" w14:textId="77777777" w:rsidR="00FE429E" w:rsidRDefault="00FE429E" w:rsidP="00FE429E">
      <w:pPr>
        <w:pStyle w:val="Code"/>
      </w:pPr>
      <w:r>
        <w:t xml:space="preserve">    uELocationTimestamp         [12] Timestamp OPTIONAL,</w:t>
      </w:r>
    </w:p>
    <w:p w14:paraId="05B3DA5D" w14:textId="77777777" w:rsidR="00FE429E" w:rsidRDefault="00FE429E" w:rsidP="00FE429E">
      <w:pPr>
        <w:pStyle w:val="Code"/>
      </w:pPr>
      <w:r>
        <w:t xml:space="preserve">    protocol                    [13] TransportProtocol OPTIONAL</w:t>
      </w:r>
    </w:p>
    <w:p w14:paraId="5FCCD02A" w14:textId="77777777" w:rsidR="00FE429E" w:rsidRDefault="00FE429E" w:rsidP="00FE429E">
      <w:pPr>
        <w:pStyle w:val="Code"/>
      </w:pPr>
      <w:r>
        <w:t>}</w:t>
      </w:r>
    </w:p>
    <w:p w14:paraId="4F5AC5CE" w14:textId="77777777" w:rsidR="00FE429E" w:rsidRDefault="00FE429E" w:rsidP="00FE429E">
      <w:pPr>
        <w:pStyle w:val="Code"/>
      </w:pPr>
    </w:p>
    <w:p w14:paraId="686354E9" w14:textId="77777777" w:rsidR="00FE429E" w:rsidRDefault="00FE429E" w:rsidP="00FE429E">
      <w:pPr>
        <w:pStyle w:val="Code"/>
      </w:pPr>
      <w:r>
        <w:t>-- TS 38.413 [23], clause 9.3.2.4</w:t>
      </w:r>
    </w:p>
    <w:p w14:paraId="45BD701F" w14:textId="77777777" w:rsidR="00FE429E" w:rsidRDefault="00FE429E" w:rsidP="00FE429E">
      <w:pPr>
        <w:pStyle w:val="Code"/>
      </w:pPr>
      <w:r>
        <w:t>IPAddr ::= SEQUENCE</w:t>
      </w:r>
    </w:p>
    <w:p w14:paraId="0F832A4F" w14:textId="77777777" w:rsidR="00FE429E" w:rsidRDefault="00FE429E" w:rsidP="00FE429E">
      <w:pPr>
        <w:pStyle w:val="Code"/>
      </w:pPr>
      <w:r>
        <w:t>{</w:t>
      </w:r>
    </w:p>
    <w:p w14:paraId="35FAD265" w14:textId="77777777" w:rsidR="00FE429E" w:rsidRDefault="00FE429E" w:rsidP="00FE429E">
      <w:pPr>
        <w:pStyle w:val="Code"/>
      </w:pPr>
      <w:r>
        <w:t xml:space="preserve">    iPv4Addr                    [1] IPv4Address OPTIONAL,</w:t>
      </w:r>
    </w:p>
    <w:p w14:paraId="72664148" w14:textId="77777777" w:rsidR="00FE429E" w:rsidRDefault="00FE429E" w:rsidP="00FE429E">
      <w:pPr>
        <w:pStyle w:val="Code"/>
      </w:pPr>
      <w:r>
        <w:t xml:space="preserve">    iPv6Addr                    [2] IPv6Address OPTIONAL</w:t>
      </w:r>
    </w:p>
    <w:p w14:paraId="57E36A21" w14:textId="77777777" w:rsidR="00FE429E" w:rsidRDefault="00FE429E" w:rsidP="00FE429E">
      <w:pPr>
        <w:pStyle w:val="Code"/>
      </w:pPr>
      <w:r>
        <w:t>}</w:t>
      </w:r>
    </w:p>
    <w:p w14:paraId="4A6B614F" w14:textId="77777777" w:rsidR="00FE429E" w:rsidRDefault="00FE429E" w:rsidP="00FE429E">
      <w:pPr>
        <w:pStyle w:val="Code"/>
      </w:pPr>
    </w:p>
    <w:p w14:paraId="1480EE11" w14:textId="77777777" w:rsidR="00FE429E" w:rsidRDefault="00FE429E" w:rsidP="00FE429E">
      <w:pPr>
        <w:pStyle w:val="Code"/>
      </w:pPr>
      <w:r>
        <w:t>-- TS 29.571 [17], clause 5.4.4.28</w:t>
      </w:r>
    </w:p>
    <w:p w14:paraId="3139B7E7" w14:textId="77777777" w:rsidR="00FE429E" w:rsidRDefault="00FE429E" w:rsidP="00FE429E">
      <w:pPr>
        <w:pStyle w:val="Code"/>
      </w:pPr>
      <w:r>
        <w:t>GlobalRANNodeID ::= SEQUENCE</w:t>
      </w:r>
    </w:p>
    <w:p w14:paraId="0E50D577" w14:textId="77777777" w:rsidR="00FE429E" w:rsidRDefault="00FE429E" w:rsidP="00FE429E">
      <w:pPr>
        <w:pStyle w:val="Code"/>
      </w:pPr>
      <w:r>
        <w:t>{</w:t>
      </w:r>
    </w:p>
    <w:p w14:paraId="4E19E0B7" w14:textId="77777777" w:rsidR="00FE429E" w:rsidRDefault="00FE429E" w:rsidP="00FE429E">
      <w:pPr>
        <w:pStyle w:val="Code"/>
      </w:pPr>
      <w:r>
        <w:t xml:space="preserve">    pLMNID                      [1] PLMNID,</w:t>
      </w:r>
    </w:p>
    <w:p w14:paraId="51CEA5F2" w14:textId="77777777" w:rsidR="00FE429E" w:rsidRDefault="00FE429E" w:rsidP="00FE429E">
      <w:pPr>
        <w:pStyle w:val="Code"/>
      </w:pPr>
      <w:r>
        <w:t xml:space="preserve">    aNNodeID                    [2] ANNodeID,</w:t>
      </w:r>
    </w:p>
    <w:p w14:paraId="7FC10A1B" w14:textId="77777777" w:rsidR="00FE429E" w:rsidRDefault="00FE429E" w:rsidP="00FE429E">
      <w:pPr>
        <w:pStyle w:val="Code"/>
      </w:pPr>
      <w:r>
        <w:t xml:space="preserve">    nID                         [3] NID OPTIONAL</w:t>
      </w:r>
    </w:p>
    <w:p w14:paraId="2BAD9BCE" w14:textId="77777777" w:rsidR="00FE429E" w:rsidRDefault="00FE429E" w:rsidP="00FE429E">
      <w:pPr>
        <w:pStyle w:val="Code"/>
      </w:pPr>
      <w:r>
        <w:t>}</w:t>
      </w:r>
    </w:p>
    <w:p w14:paraId="3E3EFA30" w14:textId="77777777" w:rsidR="00FE429E" w:rsidRDefault="00FE429E" w:rsidP="00FE429E">
      <w:pPr>
        <w:pStyle w:val="Code"/>
      </w:pPr>
    </w:p>
    <w:p w14:paraId="1110E0CD" w14:textId="77777777" w:rsidR="00FE429E" w:rsidRDefault="00FE429E" w:rsidP="00FE429E">
      <w:pPr>
        <w:pStyle w:val="Code"/>
      </w:pPr>
      <w:r>
        <w:t>ANNodeID ::= CHOICE</w:t>
      </w:r>
    </w:p>
    <w:p w14:paraId="4F8CD863" w14:textId="77777777" w:rsidR="00FE429E" w:rsidRDefault="00FE429E" w:rsidP="00FE429E">
      <w:pPr>
        <w:pStyle w:val="Code"/>
      </w:pPr>
      <w:r>
        <w:t>{</w:t>
      </w:r>
    </w:p>
    <w:p w14:paraId="6956257B" w14:textId="77777777" w:rsidR="00FE429E" w:rsidRDefault="00FE429E" w:rsidP="00FE429E">
      <w:pPr>
        <w:pStyle w:val="Code"/>
      </w:pPr>
      <w:r>
        <w:t xml:space="preserve">    n3IWFID [1] N3IWFIDSBI,</w:t>
      </w:r>
    </w:p>
    <w:p w14:paraId="28E8BF85" w14:textId="77777777" w:rsidR="00FE429E" w:rsidRDefault="00FE429E" w:rsidP="00FE429E">
      <w:pPr>
        <w:pStyle w:val="Code"/>
      </w:pPr>
      <w:r>
        <w:t xml:space="preserve">    gNbID   [2] GNbID,</w:t>
      </w:r>
    </w:p>
    <w:p w14:paraId="04081102" w14:textId="77777777" w:rsidR="00FE429E" w:rsidRDefault="00FE429E" w:rsidP="00FE429E">
      <w:pPr>
        <w:pStyle w:val="Code"/>
      </w:pPr>
      <w:r>
        <w:t xml:space="preserve">    nGENbID [3] NGENbID,</w:t>
      </w:r>
    </w:p>
    <w:p w14:paraId="44813C56" w14:textId="77777777" w:rsidR="00FE429E" w:rsidRDefault="00FE429E" w:rsidP="00FE429E">
      <w:pPr>
        <w:pStyle w:val="Code"/>
      </w:pPr>
      <w:r>
        <w:t xml:space="preserve">    eNbID   [4] ENbID,</w:t>
      </w:r>
    </w:p>
    <w:p w14:paraId="2CF49B71" w14:textId="77777777" w:rsidR="00FE429E" w:rsidRDefault="00FE429E" w:rsidP="00FE429E">
      <w:pPr>
        <w:pStyle w:val="Code"/>
      </w:pPr>
      <w:r>
        <w:t xml:space="preserve">    wAGFID  [5] WAGFID,</w:t>
      </w:r>
    </w:p>
    <w:p w14:paraId="3EFBFC9E" w14:textId="77777777" w:rsidR="00FE429E" w:rsidRDefault="00FE429E" w:rsidP="00FE429E">
      <w:pPr>
        <w:pStyle w:val="Code"/>
      </w:pPr>
      <w:r>
        <w:t xml:space="preserve">    tNGFID  [6] TNGFID</w:t>
      </w:r>
    </w:p>
    <w:p w14:paraId="64170693" w14:textId="77777777" w:rsidR="00FE429E" w:rsidRDefault="00FE429E" w:rsidP="00FE429E">
      <w:pPr>
        <w:pStyle w:val="Code"/>
      </w:pPr>
      <w:r>
        <w:t>}</w:t>
      </w:r>
    </w:p>
    <w:p w14:paraId="626412B0" w14:textId="77777777" w:rsidR="00FE429E" w:rsidRDefault="00FE429E" w:rsidP="00FE429E">
      <w:pPr>
        <w:pStyle w:val="Code"/>
      </w:pPr>
    </w:p>
    <w:p w14:paraId="342DC93F" w14:textId="77777777" w:rsidR="00FE429E" w:rsidRDefault="00FE429E" w:rsidP="00FE429E">
      <w:pPr>
        <w:pStyle w:val="Code"/>
      </w:pPr>
      <w:r>
        <w:t>-- TS 38.413 [23], clause 9.3.1.6</w:t>
      </w:r>
    </w:p>
    <w:p w14:paraId="5B8E5186" w14:textId="77777777" w:rsidR="00FE429E" w:rsidRDefault="00FE429E" w:rsidP="00FE429E">
      <w:pPr>
        <w:pStyle w:val="Code"/>
      </w:pPr>
      <w:r>
        <w:t>GNbID ::= BIT STRING(SIZE(22..32))</w:t>
      </w:r>
    </w:p>
    <w:p w14:paraId="7DDA6123" w14:textId="77777777" w:rsidR="00FE429E" w:rsidRDefault="00FE429E" w:rsidP="00FE429E">
      <w:pPr>
        <w:pStyle w:val="Code"/>
      </w:pPr>
    </w:p>
    <w:p w14:paraId="3DCD654A" w14:textId="77777777" w:rsidR="00FE429E" w:rsidRDefault="00FE429E" w:rsidP="00FE429E">
      <w:pPr>
        <w:pStyle w:val="Code"/>
      </w:pPr>
      <w:r>
        <w:t>-- TS 29.571 [17], clause 5.4.4.4</w:t>
      </w:r>
    </w:p>
    <w:p w14:paraId="0BB39F2E" w14:textId="77777777" w:rsidR="00FE429E" w:rsidRDefault="00FE429E" w:rsidP="00FE429E">
      <w:pPr>
        <w:pStyle w:val="Code"/>
      </w:pPr>
      <w:r>
        <w:t>TAI ::= SEQUENCE</w:t>
      </w:r>
    </w:p>
    <w:p w14:paraId="04EE4C48" w14:textId="77777777" w:rsidR="00FE429E" w:rsidRDefault="00FE429E" w:rsidP="00FE429E">
      <w:pPr>
        <w:pStyle w:val="Code"/>
      </w:pPr>
      <w:r>
        <w:t>{</w:t>
      </w:r>
    </w:p>
    <w:p w14:paraId="44F10BD8" w14:textId="77777777" w:rsidR="00FE429E" w:rsidRDefault="00FE429E" w:rsidP="00FE429E">
      <w:pPr>
        <w:pStyle w:val="Code"/>
      </w:pPr>
      <w:r>
        <w:t xml:space="preserve">    pLMNID                      [1] PLMNID,</w:t>
      </w:r>
    </w:p>
    <w:p w14:paraId="6E604551" w14:textId="77777777" w:rsidR="00FE429E" w:rsidRDefault="00FE429E" w:rsidP="00FE429E">
      <w:pPr>
        <w:pStyle w:val="Code"/>
      </w:pPr>
      <w:r>
        <w:t xml:space="preserve">    tAC                         [2] TAC,</w:t>
      </w:r>
    </w:p>
    <w:p w14:paraId="7E502B2F" w14:textId="77777777" w:rsidR="00FE429E" w:rsidRDefault="00FE429E" w:rsidP="00FE429E">
      <w:pPr>
        <w:pStyle w:val="Code"/>
      </w:pPr>
      <w:r>
        <w:t xml:space="preserve">    nID                         [3] NID OPTIONAL</w:t>
      </w:r>
    </w:p>
    <w:p w14:paraId="6495A687" w14:textId="77777777" w:rsidR="00FE429E" w:rsidRDefault="00FE429E" w:rsidP="00FE429E">
      <w:pPr>
        <w:pStyle w:val="Code"/>
      </w:pPr>
      <w:r>
        <w:t>}</w:t>
      </w:r>
    </w:p>
    <w:p w14:paraId="5C227E01" w14:textId="77777777" w:rsidR="00FE429E" w:rsidRDefault="00FE429E" w:rsidP="00FE429E">
      <w:pPr>
        <w:pStyle w:val="Code"/>
      </w:pPr>
    </w:p>
    <w:p w14:paraId="3248DAF5" w14:textId="77777777" w:rsidR="00FE429E" w:rsidRDefault="00FE429E" w:rsidP="00FE429E">
      <w:pPr>
        <w:pStyle w:val="Code"/>
      </w:pPr>
      <w:r>
        <w:t>CGI ::= SEQUENCE</w:t>
      </w:r>
    </w:p>
    <w:p w14:paraId="3004C6BE" w14:textId="77777777" w:rsidR="00FE429E" w:rsidRDefault="00FE429E" w:rsidP="00FE429E">
      <w:pPr>
        <w:pStyle w:val="Code"/>
      </w:pPr>
      <w:r>
        <w:t>{</w:t>
      </w:r>
    </w:p>
    <w:p w14:paraId="4249236A" w14:textId="77777777" w:rsidR="00FE429E" w:rsidRDefault="00FE429E" w:rsidP="00FE429E">
      <w:pPr>
        <w:pStyle w:val="Code"/>
      </w:pPr>
      <w:r>
        <w:t xml:space="preserve">    lAI    [1] LAI,</w:t>
      </w:r>
    </w:p>
    <w:p w14:paraId="0AE082C9" w14:textId="77777777" w:rsidR="00FE429E" w:rsidRDefault="00FE429E" w:rsidP="00FE429E">
      <w:pPr>
        <w:pStyle w:val="Code"/>
      </w:pPr>
      <w:r>
        <w:t xml:space="preserve">    cellID [2] CellID</w:t>
      </w:r>
    </w:p>
    <w:p w14:paraId="6206145C" w14:textId="77777777" w:rsidR="00FE429E" w:rsidRDefault="00FE429E" w:rsidP="00FE429E">
      <w:pPr>
        <w:pStyle w:val="Code"/>
      </w:pPr>
      <w:r>
        <w:t>}</w:t>
      </w:r>
    </w:p>
    <w:p w14:paraId="1E48083B" w14:textId="77777777" w:rsidR="00FE429E" w:rsidRDefault="00FE429E" w:rsidP="00FE429E">
      <w:pPr>
        <w:pStyle w:val="Code"/>
      </w:pPr>
    </w:p>
    <w:p w14:paraId="4C708E1C" w14:textId="77777777" w:rsidR="00FE429E" w:rsidRDefault="00FE429E" w:rsidP="00FE429E">
      <w:pPr>
        <w:pStyle w:val="Code"/>
      </w:pPr>
      <w:r>
        <w:t>LAI ::= SEQUENCE</w:t>
      </w:r>
    </w:p>
    <w:p w14:paraId="15089760" w14:textId="77777777" w:rsidR="00FE429E" w:rsidRDefault="00FE429E" w:rsidP="00FE429E">
      <w:pPr>
        <w:pStyle w:val="Code"/>
      </w:pPr>
      <w:r>
        <w:t>{</w:t>
      </w:r>
    </w:p>
    <w:p w14:paraId="05A3F121" w14:textId="77777777" w:rsidR="00FE429E" w:rsidRDefault="00FE429E" w:rsidP="00FE429E">
      <w:pPr>
        <w:pStyle w:val="Code"/>
      </w:pPr>
      <w:r>
        <w:t xml:space="preserve">    pLMNID [1] PLMNID,</w:t>
      </w:r>
    </w:p>
    <w:p w14:paraId="7D663BC0" w14:textId="77777777" w:rsidR="00FE429E" w:rsidRDefault="00FE429E" w:rsidP="00FE429E">
      <w:pPr>
        <w:pStyle w:val="Code"/>
      </w:pPr>
      <w:r>
        <w:t xml:space="preserve">    lAC    [2] LAC</w:t>
      </w:r>
    </w:p>
    <w:p w14:paraId="560F40DD" w14:textId="77777777" w:rsidR="00FE429E" w:rsidRDefault="00FE429E" w:rsidP="00FE429E">
      <w:pPr>
        <w:pStyle w:val="Code"/>
      </w:pPr>
      <w:r>
        <w:t>}</w:t>
      </w:r>
    </w:p>
    <w:p w14:paraId="223851E7" w14:textId="77777777" w:rsidR="00FE429E" w:rsidRDefault="00FE429E" w:rsidP="00FE429E">
      <w:pPr>
        <w:pStyle w:val="Code"/>
      </w:pPr>
    </w:p>
    <w:p w14:paraId="65AAC8CF" w14:textId="77777777" w:rsidR="00FE429E" w:rsidRDefault="00FE429E" w:rsidP="00FE429E">
      <w:pPr>
        <w:pStyle w:val="Code"/>
      </w:pPr>
      <w:r>
        <w:t>LAC ::= OCTET STRING (SIZE(2))</w:t>
      </w:r>
    </w:p>
    <w:p w14:paraId="63E68863" w14:textId="77777777" w:rsidR="00FE429E" w:rsidRDefault="00FE429E" w:rsidP="00FE429E">
      <w:pPr>
        <w:pStyle w:val="Code"/>
      </w:pPr>
    </w:p>
    <w:p w14:paraId="1E0B19FB" w14:textId="77777777" w:rsidR="00FE429E" w:rsidRDefault="00FE429E" w:rsidP="00FE429E">
      <w:pPr>
        <w:pStyle w:val="Code"/>
      </w:pPr>
      <w:r>
        <w:t>CellID ::= OCTET STRING (SIZE(2))</w:t>
      </w:r>
    </w:p>
    <w:p w14:paraId="2AF067C2" w14:textId="77777777" w:rsidR="00FE429E" w:rsidRDefault="00FE429E" w:rsidP="00FE429E">
      <w:pPr>
        <w:pStyle w:val="Code"/>
      </w:pPr>
    </w:p>
    <w:p w14:paraId="63C95272" w14:textId="77777777" w:rsidR="00FE429E" w:rsidRDefault="00FE429E" w:rsidP="00FE429E">
      <w:pPr>
        <w:pStyle w:val="Code"/>
      </w:pPr>
      <w:r>
        <w:t>SAI ::= SEQUENCE</w:t>
      </w:r>
    </w:p>
    <w:p w14:paraId="3D6CB881" w14:textId="77777777" w:rsidR="00FE429E" w:rsidRDefault="00FE429E" w:rsidP="00FE429E">
      <w:pPr>
        <w:pStyle w:val="Code"/>
      </w:pPr>
      <w:r>
        <w:t>{</w:t>
      </w:r>
    </w:p>
    <w:p w14:paraId="0EEF0595" w14:textId="77777777" w:rsidR="00FE429E" w:rsidRDefault="00FE429E" w:rsidP="00FE429E">
      <w:pPr>
        <w:pStyle w:val="Code"/>
      </w:pPr>
      <w:r>
        <w:t xml:space="preserve">    pLMNID [1] PLMNID,</w:t>
      </w:r>
    </w:p>
    <w:p w14:paraId="02B5DB02" w14:textId="77777777" w:rsidR="00FE429E" w:rsidRDefault="00FE429E" w:rsidP="00FE429E">
      <w:pPr>
        <w:pStyle w:val="Code"/>
      </w:pPr>
      <w:r>
        <w:t xml:space="preserve">    lAC    [2] LAC,</w:t>
      </w:r>
    </w:p>
    <w:p w14:paraId="159F7FD8" w14:textId="77777777" w:rsidR="00FE429E" w:rsidRDefault="00FE429E" w:rsidP="00FE429E">
      <w:pPr>
        <w:pStyle w:val="Code"/>
      </w:pPr>
      <w:r>
        <w:t xml:space="preserve">    sAC    [3] SAC</w:t>
      </w:r>
    </w:p>
    <w:p w14:paraId="22F84A14" w14:textId="77777777" w:rsidR="00FE429E" w:rsidRDefault="00FE429E" w:rsidP="00FE429E">
      <w:pPr>
        <w:pStyle w:val="Code"/>
      </w:pPr>
      <w:r>
        <w:lastRenderedPageBreak/>
        <w:t>}</w:t>
      </w:r>
    </w:p>
    <w:p w14:paraId="2A3EAC1F" w14:textId="77777777" w:rsidR="00FE429E" w:rsidRDefault="00FE429E" w:rsidP="00FE429E">
      <w:pPr>
        <w:pStyle w:val="Code"/>
      </w:pPr>
    </w:p>
    <w:p w14:paraId="415DE659" w14:textId="77777777" w:rsidR="00FE429E" w:rsidRDefault="00FE429E" w:rsidP="00FE429E">
      <w:pPr>
        <w:pStyle w:val="Code"/>
      </w:pPr>
      <w:r>
        <w:t>SAC ::= OCTET STRING (SIZE(2))</w:t>
      </w:r>
    </w:p>
    <w:p w14:paraId="4A5AA9F1" w14:textId="77777777" w:rsidR="00FE429E" w:rsidRDefault="00FE429E" w:rsidP="00FE429E">
      <w:pPr>
        <w:pStyle w:val="Code"/>
      </w:pPr>
    </w:p>
    <w:p w14:paraId="13365294" w14:textId="77777777" w:rsidR="00FE429E" w:rsidRDefault="00FE429E" w:rsidP="00FE429E">
      <w:pPr>
        <w:pStyle w:val="Code"/>
      </w:pPr>
      <w:r>
        <w:t>-- TS 29.571 [17], clause 5.4.4.5</w:t>
      </w:r>
    </w:p>
    <w:p w14:paraId="260AAAF2" w14:textId="77777777" w:rsidR="00FE429E" w:rsidRDefault="00FE429E" w:rsidP="00FE429E">
      <w:pPr>
        <w:pStyle w:val="Code"/>
      </w:pPr>
      <w:r>
        <w:t>ECGI ::= SEQUENCE</w:t>
      </w:r>
    </w:p>
    <w:p w14:paraId="024CBBB7" w14:textId="77777777" w:rsidR="00FE429E" w:rsidRDefault="00FE429E" w:rsidP="00FE429E">
      <w:pPr>
        <w:pStyle w:val="Code"/>
      </w:pPr>
      <w:r>
        <w:t>{</w:t>
      </w:r>
    </w:p>
    <w:p w14:paraId="54CA1EFD" w14:textId="77777777" w:rsidR="00FE429E" w:rsidRDefault="00FE429E" w:rsidP="00FE429E">
      <w:pPr>
        <w:pStyle w:val="Code"/>
      </w:pPr>
      <w:r>
        <w:t xml:space="preserve">    pLMNID                      [1] PLMNID,</w:t>
      </w:r>
    </w:p>
    <w:p w14:paraId="6913C300" w14:textId="77777777" w:rsidR="00FE429E" w:rsidRDefault="00FE429E" w:rsidP="00FE429E">
      <w:pPr>
        <w:pStyle w:val="Code"/>
      </w:pPr>
      <w:r>
        <w:t xml:space="preserve">    eUTRACellID                 [2] EUTRACellID,</w:t>
      </w:r>
    </w:p>
    <w:p w14:paraId="362CC7D8" w14:textId="77777777" w:rsidR="00FE429E" w:rsidRDefault="00FE429E" w:rsidP="00FE429E">
      <w:pPr>
        <w:pStyle w:val="Code"/>
      </w:pPr>
      <w:r>
        <w:t xml:space="preserve">   nID                         [3] NID OPTIONAL</w:t>
      </w:r>
    </w:p>
    <w:p w14:paraId="6EFB7212" w14:textId="77777777" w:rsidR="00FE429E" w:rsidRDefault="00FE429E" w:rsidP="00FE429E">
      <w:pPr>
        <w:pStyle w:val="Code"/>
      </w:pPr>
      <w:r>
        <w:t>}</w:t>
      </w:r>
    </w:p>
    <w:p w14:paraId="3F541D1E" w14:textId="77777777" w:rsidR="00FE429E" w:rsidRDefault="00FE429E" w:rsidP="00FE429E">
      <w:pPr>
        <w:pStyle w:val="Code"/>
      </w:pPr>
    </w:p>
    <w:p w14:paraId="18EDD60D" w14:textId="77777777" w:rsidR="00FE429E" w:rsidRDefault="00FE429E" w:rsidP="00FE429E">
      <w:pPr>
        <w:pStyle w:val="Code"/>
      </w:pPr>
      <w:r>
        <w:t>TAIList ::= SEQUENCE OF TAI</w:t>
      </w:r>
    </w:p>
    <w:p w14:paraId="77397581" w14:textId="77777777" w:rsidR="00FE429E" w:rsidRDefault="00FE429E" w:rsidP="00FE429E">
      <w:pPr>
        <w:pStyle w:val="Code"/>
      </w:pPr>
    </w:p>
    <w:p w14:paraId="725DCC52" w14:textId="77777777" w:rsidR="00FE429E" w:rsidRDefault="00FE429E" w:rsidP="00FE429E">
      <w:pPr>
        <w:pStyle w:val="Code"/>
      </w:pPr>
      <w:r>
        <w:t>-- TS 29.571 [17], clause 5.4.4.6</w:t>
      </w:r>
    </w:p>
    <w:p w14:paraId="13746CBD" w14:textId="77777777" w:rsidR="00FE429E" w:rsidRDefault="00FE429E" w:rsidP="00FE429E">
      <w:pPr>
        <w:pStyle w:val="Code"/>
      </w:pPr>
      <w:r>
        <w:t>NCGI ::= SEQUENCE</w:t>
      </w:r>
    </w:p>
    <w:p w14:paraId="747C4761" w14:textId="77777777" w:rsidR="00FE429E" w:rsidRDefault="00FE429E" w:rsidP="00FE429E">
      <w:pPr>
        <w:pStyle w:val="Code"/>
      </w:pPr>
      <w:r>
        <w:t>{</w:t>
      </w:r>
    </w:p>
    <w:p w14:paraId="5ECB4155" w14:textId="77777777" w:rsidR="00FE429E" w:rsidRDefault="00FE429E" w:rsidP="00FE429E">
      <w:pPr>
        <w:pStyle w:val="Code"/>
      </w:pPr>
      <w:r>
        <w:t xml:space="preserve">    pLMNID                      [1] PLMNID,</w:t>
      </w:r>
    </w:p>
    <w:p w14:paraId="369645B4" w14:textId="77777777" w:rsidR="00FE429E" w:rsidRDefault="00FE429E" w:rsidP="00FE429E">
      <w:pPr>
        <w:pStyle w:val="Code"/>
      </w:pPr>
      <w:r>
        <w:t xml:space="preserve">    nRCellID                    [2] NRCellID,</w:t>
      </w:r>
    </w:p>
    <w:p w14:paraId="3DFCCC7A" w14:textId="77777777" w:rsidR="00FE429E" w:rsidRDefault="00FE429E" w:rsidP="00FE429E">
      <w:pPr>
        <w:pStyle w:val="Code"/>
      </w:pPr>
      <w:r>
        <w:t xml:space="preserve">    nID                         [3] NID OPTIONAL</w:t>
      </w:r>
    </w:p>
    <w:p w14:paraId="263D461B" w14:textId="77777777" w:rsidR="00FE429E" w:rsidRDefault="00FE429E" w:rsidP="00FE429E">
      <w:pPr>
        <w:pStyle w:val="Code"/>
      </w:pPr>
      <w:r>
        <w:t>}</w:t>
      </w:r>
    </w:p>
    <w:p w14:paraId="17B72EDC" w14:textId="77777777" w:rsidR="00FE429E" w:rsidRDefault="00FE429E" w:rsidP="00FE429E">
      <w:pPr>
        <w:pStyle w:val="Code"/>
      </w:pPr>
    </w:p>
    <w:p w14:paraId="698D7879" w14:textId="77777777" w:rsidR="00FE429E" w:rsidRDefault="00FE429E" w:rsidP="00FE429E">
      <w:pPr>
        <w:pStyle w:val="Code"/>
      </w:pPr>
      <w:r>
        <w:t>RANCGI ::= CHOICE</w:t>
      </w:r>
    </w:p>
    <w:p w14:paraId="7353AFE4" w14:textId="77777777" w:rsidR="00FE429E" w:rsidRDefault="00FE429E" w:rsidP="00FE429E">
      <w:pPr>
        <w:pStyle w:val="Code"/>
      </w:pPr>
      <w:r>
        <w:t>{</w:t>
      </w:r>
    </w:p>
    <w:p w14:paraId="6C8FBA48" w14:textId="77777777" w:rsidR="00FE429E" w:rsidRDefault="00FE429E" w:rsidP="00FE429E">
      <w:pPr>
        <w:pStyle w:val="Code"/>
      </w:pPr>
      <w:r>
        <w:t xml:space="preserve">    eCGI                        [1] ECGI,</w:t>
      </w:r>
    </w:p>
    <w:p w14:paraId="60EA511E" w14:textId="77777777" w:rsidR="00FE429E" w:rsidRDefault="00FE429E" w:rsidP="00FE429E">
      <w:pPr>
        <w:pStyle w:val="Code"/>
      </w:pPr>
      <w:r>
        <w:t xml:space="preserve">    nCGI                        [2] NCGI</w:t>
      </w:r>
    </w:p>
    <w:p w14:paraId="1836DA92" w14:textId="77777777" w:rsidR="00FE429E" w:rsidRDefault="00FE429E" w:rsidP="00FE429E">
      <w:pPr>
        <w:pStyle w:val="Code"/>
      </w:pPr>
      <w:r>
        <w:t>}</w:t>
      </w:r>
    </w:p>
    <w:p w14:paraId="0B6BD162" w14:textId="77777777" w:rsidR="00FE429E" w:rsidRDefault="00FE429E" w:rsidP="00FE429E">
      <w:pPr>
        <w:pStyle w:val="Code"/>
      </w:pPr>
    </w:p>
    <w:p w14:paraId="424C54DF" w14:textId="77777777" w:rsidR="00FE429E" w:rsidRDefault="00FE429E" w:rsidP="00FE429E">
      <w:pPr>
        <w:pStyle w:val="Code"/>
      </w:pPr>
      <w:r>
        <w:t>CellInformation ::= SEQUENCE</w:t>
      </w:r>
    </w:p>
    <w:p w14:paraId="0560D8AA" w14:textId="77777777" w:rsidR="00FE429E" w:rsidRDefault="00FE429E" w:rsidP="00FE429E">
      <w:pPr>
        <w:pStyle w:val="Code"/>
      </w:pPr>
      <w:r>
        <w:t>{</w:t>
      </w:r>
    </w:p>
    <w:p w14:paraId="6F64A994" w14:textId="77777777" w:rsidR="00FE429E" w:rsidRDefault="00FE429E" w:rsidP="00FE429E">
      <w:pPr>
        <w:pStyle w:val="Code"/>
      </w:pPr>
      <w:r>
        <w:t xml:space="preserve">    rANCGI                      [1] RANCGI,</w:t>
      </w:r>
    </w:p>
    <w:p w14:paraId="03CA78F9" w14:textId="77777777" w:rsidR="00FE429E" w:rsidRDefault="00FE429E" w:rsidP="00FE429E">
      <w:pPr>
        <w:pStyle w:val="Code"/>
      </w:pPr>
      <w:r>
        <w:t xml:space="preserve">    cellSiteinformation         [2] CellSiteInformation OPTIONAL,</w:t>
      </w:r>
    </w:p>
    <w:p w14:paraId="098F92A5" w14:textId="77777777" w:rsidR="00FE429E" w:rsidRDefault="00FE429E" w:rsidP="00FE429E">
      <w:pPr>
        <w:pStyle w:val="Code"/>
      </w:pPr>
      <w:r>
        <w:t xml:space="preserve">    timeOfLocation              [3] Timestamp OPTIONAL</w:t>
      </w:r>
    </w:p>
    <w:p w14:paraId="63F98188" w14:textId="77777777" w:rsidR="00FE429E" w:rsidRDefault="00FE429E" w:rsidP="00FE429E">
      <w:pPr>
        <w:pStyle w:val="Code"/>
      </w:pPr>
      <w:r>
        <w:t>}</w:t>
      </w:r>
    </w:p>
    <w:p w14:paraId="75EB2415" w14:textId="77777777" w:rsidR="00FE429E" w:rsidRDefault="00FE429E" w:rsidP="00FE429E">
      <w:pPr>
        <w:pStyle w:val="Code"/>
      </w:pPr>
    </w:p>
    <w:p w14:paraId="58D42620" w14:textId="77777777" w:rsidR="00FE429E" w:rsidRDefault="00FE429E" w:rsidP="00FE429E">
      <w:pPr>
        <w:pStyle w:val="Code"/>
      </w:pPr>
      <w:r>
        <w:t>-- TS 38.413 [23], clause 9.3.1.57</w:t>
      </w:r>
    </w:p>
    <w:p w14:paraId="5DC77410" w14:textId="77777777" w:rsidR="00FE429E" w:rsidRDefault="00FE429E" w:rsidP="00FE429E">
      <w:pPr>
        <w:pStyle w:val="Code"/>
      </w:pPr>
      <w:r>
        <w:t>N3IWFIDNGAP ::= BIT STRING (SIZE(16))</w:t>
      </w:r>
    </w:p>
    <w:p w14:paraId="47BC6CDE" w14:textId="77777777" w:rsidR="00FE429E" w:rsidRDefault="00FE429E" w:rsidP="00FE429E">
      <w:pPr>
        <w:pStyle w:val="Code"/>
      </w:pPr>
    </w:p>
    <w:p w14:paraId="22A95F6F" w14:textId="77777777" w:rsidR="00FE429E" w:rsidRDefault="00FE429E" w:rsidP="00FE429E">
      <w:pPr>
        <w:pStyle w:val="Code"/>
      </w:pPr>
      <w:r>
        <w:t>-- TS 29.571 [17], clause 5.4.4.28</w:t>
      </w:r>
    </w:p>
    <w:p w14:paraId="56BEF68C" w14:textId="77777777" w:rsidR="00FE429E" w:rsidRDefault="00FE429E" w:rsidP="00FE429E">
      <w:pPr>
        <w:pStyle w:val="Code"/>
      </w:pPr>
      <w:r>
        <w:t>N3IWFIDSBI ::= UTF8String</w:t>
      </w:r>
    </w:p>
    <w:p w14:paraId="77052ECD" w14:textId="77777777" w:rsidR="00FE429E" w:rsidRDefault="00FE429E" w:rsidP="00FE429E">
      <w:pPr>
        <w:pStyle w:val="Code"/>
      </w:pPr>
    </w:p>
    <w:p w14:paraId="1CE1556D" w14:textId="77777777" w:rsidR="00FE429E" w:rsidRDefault="00FE429E" w:rsidP="00FE429E">
      <w:pPr>
        <w:pStyle w:val="Code"/>
      </w:pPr>
      <w:r>
        <w:t>-- TS 29.571 [17], clause 5.4.4.28 and table 5.4.2-1</w:t>
      </w:r>
    </w:p>
    <w:p w14:paraId="0B970041" w14:textId="77777777" w:rsidR="00FE429E" w:rsidRDefault="00FE429E" w:rsidP="00FE429E">
      <w:pPr>
        <w:pStyle w:val="Code"/>
      </w:pPr>
      <w:r>
        <w:t>TNGFID ::= UTF8String</w:t>
      </w:r>
    </w:p>
    <w:p w14:paraId="3AF1864B" w14:textId="77777777" w:rsidR="00FE429E" w:rsidRDefault="00FE429E" w:rsidP="00FE429E">
      <w:pPr>
        <w:pStyle w:val="Code"/>
      </w:pPr>
    </w:p>
    <w:p w14:paraId="5EB9CC6D" w14:textId="77777777" w:rsidR="00FE429E" w:rsidRDefault="00FE429E" w:rsidP="00FE429E">
      <w:pPr>
        <w:pStyle w:val="Code"/>
      </w:pPr>
      <w:r>
        <w:t>-- TS 29.571 [17], clause 5.4.4.28 and table 5.4.2-1</w:t>
      </w:r>
    </w:p>
    <w:p w14:paraId="18E461FE" w14:textId="77777777" w:rsidR="00FE429E" w:rsidRDefault="00FE429E" w:rsidP="00FE429E">
      <w:pPr>
        <w:pStyle w:val="Code"/>
      </w:pPr>
      <w:r>
        <w:t>WAGFID ::= UTF8String</w:t>
      </w:r>
    </w:p>
    <w:p w14:paraId="0C901270" w14:textId="77777777" w:rsidR="00FE429E" w:rsidRDefault="00FE429E" w:rsidP="00FE429E">
      <w:pPr>
        <w:pStyle w:val="Code"/>
      </w:pPr>
    </w:p>
    <w:p w14:paraId="0E1FF8E8" w14:textId="77777777" w:rsidR="00FE429E" w:rsidRDefault="00FE429E" w:rsidP="00FE429E">
      <w:pPr>
        <w:pStyle w:val="Code"/>
      </w:pPr>
      <w:r>
        <w:t>-- TS 29.571 [17], clause 5.4.4.62</w:t>
      </w:r>
    </w:p>
    <w:p w14:paraId="7B9C81D1" w14:textId="77777777" w:rsidR="00FE429E" w:rsidRDefault="00FE429E" w:rsidP="00FE429E">
      <w:pPr>
        <w:pStyle w:val="Code"/>
      </w:pPr>
      <w:r>
        <w:t>TNAPID ::= SEQUENCE</w:t>
      </w:r>
    </w:p>
    <w:p w14:paraId="3E2D2F34" w14:textId="77777777" w:rsidR="00FE429E" w:rsidRDefault="00FE429E" w:rsidP="00FE429E">
      <w:pPr>
        <w:pStyle w:val="Code"/>
      </w:pPr>
      <w:r>
        <w:t>{</w:t>
      </w:r>
    </w:p>
    <w:p w14:paraId="6678B687" w14:textId="77777777" w:rsidR="00FE429E" w:rsidRDefault="00FE429E" w:rsidP="00FE429E">
      <w:pPr>
        <w:pStyle w:val="Code"/>
      </w:pPr>
      <w:r>
        <w:t xml:space="preserve">    sSID         [1] SSID OPTIONAL,</w:t>
      </w:r>
    </w:p>
    <w:p w14:paraId="3FFF54AD" w14:textId="77777777" w:rsidR="00FE429E" w:rsidRDefault="00FE429E" w:rsidP="00FE429E">
      <w:pPr>
        <w:pStyle w:val="Code"/>
      </w:pPr>
      <w:r>
        <w:t xml:space="preserve">    bSSID        [2] BSSID OPTIONAL,</w:t>
      </w:r>
    </w:p>
    <w:p w14:paraId="41603F73" w14:textId="77777777" w:rsidR="00FE429E" w:rsidRDefault="00FE429E" w:rsidP="00FE429E">
      <w:pPr>
        <w:pStyle w:val="Code"/>
      </w:pPr>
      <w:r>
        <w:t xml:space="preserve">    civicAddress [3] CivicAddressBytes OPTIONAL</w:t>
      </w:r>
    </w:p>
    <w:p w14:paraId="246EE703" w14:textId="77777777" w:rsidR="00FE429E" w:rsidRDefault="00FE429E" w:rsidP="00FE429E">
      <w:pPr>
        <w:pStyle w:val="Code"/>
      </w:pPr>
      <w:r>
        <w:t>}</w:t>
      </w:r>
    </w:p>
    <w:p w14:paraId="4DA11576" w14:textId="77777777" w:rsidR="00FE429E" w:rsidRDefault="00FE429E" w:rsidP="00FE429E">
      <w:pPr>
        <w:pStyle w:val="Code"/>
      </w:pPr>
    </w:p>
    <w:p w14:paraId="37C132A0" w14:textId="77777777" w:rsidR="00FE429E" w:rsidRDefault="00FE429E" w:rsidP="00FE429E">
      <w:pPr>
        <w:pStyle w:val="Code"/>
      </w:pPr>
      <w:r>
        <w:t>-- TS 29.571 [17], clause 5.4.4.64</w:t>
      </w:r>
    </w:p>
    <w:p w14:paraId="09BFE70A" w14:textId="77777777" w:rsidR="00FE429E" w:rsidRDefault="00FE429E" w:rsidP="00FE429E">
      <w:pPr>
        <w:pStyle w:val="Code"/>
      </w:pPr>
      <w:r>
        <w:t>TWAPID ::= SEQUENCE</w:t>
      </w:r>
    </w:p>
    <w:p w14:paraId="220F25FA" w14:textId="77777777" w:rsidR="00FE429E" w:rsidRDefault="00FE429E" w:rsidP="00FE429E">
      <w:pPr>
        <w:pStyle w:val="Code"/>
      </w:pPr>
      <w:r>
        <w:t>{</w:t>
      </w:r>
    </w:p>
    <w:p w14:paraId="3A30BC44" w14:textId="77777777" w:rsidR="00FE429E" w:rsidRDefault="00FE429E" w:rsidP="00FE429E">
      <w:pPr>
        <w:pStyle w:val="Code"/>
      </w:pPr>
      <w:r>
        <w:t xml:space="preserve">    sSID         [1] SSID OPTIONAL,</w:t>
      </w:r>
    </w:p>
    <w:p w14:paraId="7AB34B60" w14:textId="77777777" w:rsidR="00FE429E" w:rsidRDefault="00FE429E" w:rsidP="00FE429E">
      <w:pPr>
        <w:pStyle w:val="Code"/>
      </w:pPr>
      <w:r>
        <w:t xml:space="preserve">    bSSID        [2] BSSID OPTIONAL,</w:t>
      </w:r>
    </w:p>
    <w:p w14:paraId="4B5F9770" w14:textId="77777777" w:rsidR="00FE429E" w:rsidRDefault="00FE429E" w:rsidP="00FE429E">
      <w:pPr>
        <w:pStyle w:val="Code"/>
      </w:pPr>
      <w:r>
        <w:t xml:space="preserve">    civicAddress [3] CivicAddressBytes OPTIONAL</w:t>
      </w:r>
    </w:p>
    <w:p w14:paraId="2D417D61" w14:textId="77777777" w:rsidR="00FE429E" w:rsidRDefault="00FE429E" w:rsidP="00FE429E">
      <w:pPr>
        <w:pStyle w:val="Code"/>
      </w:pPr>
      <w:r>
        <w:t>}</w:t>
      </w:r>
    </w:p>
    <w:p w14:paraId="4473B5F9" w14:textId="77777777" w:rsidR="00FE429E" w:rsidRDefault="00FE429E" w:rsidP="00FE429E">
      <w:pPr>
        <w:pStyle w:val="Code"/>
      </w:pPr>
    </w:p>
    <w:p w14:paraId="2618F317" w14:textId="77777777" w:rsidR="00FE429E" w:rsidRDefault="00FE429E" w:rsidP="00FE429E">
      <w:pPr>
        <w:pStyle w:val="Code"/>
      </w:pPr>
      <w:r>
        <w:t>-- TS 29.571 [17], clause 5.4.4.62 and clause 5.4.4.64</w:t>
      </w:r>
    </w:p>
    <w:p w14:paraId="263286D5" w14:textId="77777777" w:rsidR="00FE429E" w:rsidRDefault="00FE429E" w:rsidP="00FE429E">
      <w:pPr>
        <w:pStyle w:val="Code"/>
      </w:pPr>
      <w:r>
        <w:t>SSID ::= UTF8String</w:t>
      </w:r>
    </w:p>
    <w:p w14:paraId="7B6B6C2C" w14:textId="77777777" w:rsidR="00FE429E" w:rsidRDefault="00FE429E" w:rsidP="00FE429E">
      <w:pPr>
        <w:pStyle w:val="Code"/>
      </w:pPr>
    </w:p>
    <w:p w14:paraId="6321C92C" w14:textId="77777777" w:rsidR="00FE429E" w:rsidRDefault="00FE429E" w:rsidP="00FE429E">
      <w:pPr>
        <w:pStyle w:val="Code"/>
      </w:pPr>
      <w:r>
        <w:t>-- TS 29.571 [17], clause 5.4.4.62 and clause 5.4.4.64</w:t>
      </w:r>
    </w:p>
    <w:p w14:paraId="222F7A1F" w14:textId="77777777" w:rsidR="00FE429E" w:rsidRDefault="00FE429E" w:rsidP="00FE429E">
      <w:pPr>
        <w:pStyle w:val="Code"/>
      </w:pPr>
      <w:r>
        <w:t>BSSID ::= UTF8String</w:t>
      </w:r>
    </w:p>
    <w:p w14:paraId="126CC8A3" w14:textId="77777777" w:rsidR="00FE429E" w:rsidRDefault="00FE429E" w:rsidP="00FE429E">
      <w:pPr>
        <w:pStyle w:val="Code"/>
      </w:pPr>
    </w:p>
    <w:p w14:paraId="7259D2BA" w14:textId="77777777" w:rsidR="00FE429E" w:rsidRDefault="00FE429E" w:rsidP="00FE429E">
      <w:pPr>
        <w:pStyle w:val="Code"/>
      </w:pPr>
      <w:r>
        <w:t>-- TS 29.571 [17], clause 5.4.4.36 and table 5.4.2-1</w:t>
      </w:r>
    </w:p>
    <w:p w14:paraId="7AF62EA4" w14:textId="77777777" w:rsidR="00FE429E" w:rsidRDefault="00FE429E" w:rsidP="00FE429E">
      <w:pPr>
        <w:pStyle w:val="Code"/>
      </w:pPr>
      <w:r>
        <w:t>HFCNodeID ::= UTF8String</w:t>
      </w:r>
    </w:p>
    <w:p w14:paraId="51683A32" w14:textId="77777777" w:rsidR="00FE429E" w:rsidRDefault="00FE429E" w:rsidP="00FE429E">
      <w:pPr>
        <w:pStyle w:val="Code"/>
      </w:pPr>
    </w:p>
    <w:p w14:paraId="268D6A4E" w14:textId="77777777" w:rsidR="00FE429E" w:rsidRDefault="00FE429E" w:rsidP="00FE429E">
      <w:pPr>
        <w:pStyle w:val="Code"/>
      </w:pPr>
      <w:r>
        <w:t>-- TS 29.571 [17], clause 5.4.4.10 and table 5.4.2-1</w:t>
      </w:r>
    </w:p>
    <w:p w14:paraId="1A33F985" w14:textId="77777777" w:rsidR="00FE429E" w:rsidRDefault="00FE429E" w:rsidP="00FE429E">
      <w:pPr>
        <w:pStyle w:val="Code"/>
      </w:pPr>
      <w:r>
        <w:t>-- Contains the original binary data i.e. value of the YAML field after base64 encoding is removed</w:t>
      </w:r>
    </w:p>
    <w:p w14:paraId="56F82C38" w14:textId="77777777" w:rsidR="00FE429E" w:rsidRDefault="00FE429E" w:rsidP="00FE429E">
      <w:pPr>
        <w:pStyle w:val="Code"/>
      </w:pPr>
      <w:r>
        <w:t>GLI ::= OCTET STRING (SIZE(0..150))</w:t>
      </w:r>
    </w:p>
    <w:p w14:paraId="09C5566F" w14:textId="77777777" w:rsidR="00FE429E" w:rsidRDefault="00FE429E" w:rsidP="00FE429E">
      <w:pPr>
        <w:pStyle w:val="Code"/>
      </w:pPr>
    </w:p>
    <w:p w14:paraId="72919DFD" w14:textId="77777777" w:rsidR="00FE429E" w:rsidRDefault="00FE429E" w:rsidP="00FE429E">
      <w:pPr>
        <w:pStyle w:val="Code"/>
      </w:pPr>
      <w:r>
        <w:t>-- TS 29.571 [17], clause 5.4.4.10 and table 5.4.2-1</w:t>
      </w:r>
    </w:p>
    <w:p w14:paraId="5766DF8E" w14:textId="77777777" w:rsidR="00FE429E" w:rsidRDefault="00FE429E" w:rsidP="00FE429E">
      <w:pPr>
        <w:pStyle w:val="Code"/>
      </w:pPr>
      <w:r>
        <w:t>GCI ::= UTF8String</w:t>
      </w:r>
    </w:p>
    <w:p w14:paraId="209B331D" w14:textId="77777777" w:rsidR="00FE429E" w:rsidRDefault="00FE429E" w:rsidP="00FE429E">
      <w:pPr>
        <w:pStyle w:val="Code"/>
      </w:pPr>
    </w:p>
    <w:p w14:paraId="7D04A1EB" w14:textId="77777777" w:rsidR="00FE429E" w:rsidRDefault="00FE429E" w:rsidP="00FE429E">
      <w:pPr>
        <w:pStyle w:val="Code"/>
      </w:pPr>
      <w:r>
        <w:t>-- TS 29.571 [17], clause 5.4.4.10 and table 5.4.3.38</w:t>
      </w:r>
    </w:p>
    <w:p w14:paraId="35C4B207" w14:textId="77777777" w:rsidR="00FE429E" w:rsidRDefault="00FE429E" w:rsidP="00FE429E">
      <w:pPr>
        <w:pStyle w:val="Code"/>
      </w:pPr>
      <w:r>
        <w:t>TransportProtocol ::= ENUMERATED</w:t>
      </w:r>
    </w:p>
    <w:p w14:paraId="55EE818C" w14:textId="77777777" w:rsidR="00FE429E" w:rsidRDefault="00FE429E" w:rsidP="00FE429E">
      <w:pPr>
        <w:pStyle w:val="Code"/>
      </w:pPr>
      <w:r>
        <w:t>{</w:t>
      </w:r>
    </w:p>
    <w:p w14:paraId="39ECAAE1" w14:textId="77777777" w:rsidR="00FE429E" w:rsidRDefault="00FE429E" w:rsidP="00FE429E">
      <w:pPr>
        <w:pStyle w:val="Code"/>
      </w:pPr>
      <w:r>
        <w:t xml:space="preserve">    uDP(1),</w:t>
      </w:r>
    </w:p>
    <w:p w14:paraId="47645D78" w14:textId="77777777" w:rsidR="00FE429E" w:rsidRDefault="00FE429E" w:rsidP="00FE429E">
      <w:pPr>
        <w:pStyle w:val="Code"/>
      </w:pPr>
      <w:r>
        <w:t xml:space="preserve">    tCP(2)</w:t>
      </w:r>
    </w:p>
    <w:p w14:paraId="7062955D" w14:textId="77777777" w:rsidR="00FE429E" w:rsidRDefault="00FE429E" w:rsidP="00FE429E">
      <w:pPr>
        <w:pStyle w:val="Code"/>
      </w:pPr>
      <w:r>
        <w:t>}</w:t>
      </w:r>
    </w:p>
    <w:p w14:paraId="110909A6" w14:textId="77777777" w:rsidR="00FE429E" w:rsidRDefault="00FE429E" w:rsidP="00FE429E">
      <w:pPr>
        <w:pStyle w:val="Code"/>
      </w:pPr>
    </w:p>
    <w:p w14:paraId="22C3D855" w14:textId="77777777" w:rsidR="00FE429E" w:rsidRDefault="00FE429E" w:rsidP="00FE429E">
      <w:pPr>
        <w:pStyle w:val="Code"/>
      </w:pPr>
      <w:r>
        <w:t>-- TS 29.571 [17], clause 5.4.4.10 and clause 5.4.3.33</w:t>
      </w:r>
    </w:p>
    <w:p w14:paraId="4E4F031A" w14:textId="77777777" w:rsidR="00FE429E" w:rsidRDefault="00FE429E" w:rsidP="00FE429E">
      <w:pPr>
        <w:pStyle w:val="Code"/>
      </w:pPr>
      <w:r>
        <w:t>W5GBANLineType ::= ENUMERATED</w:t>
      </w:r>
    </w:p>
    <w:p w14:paraId="4836EE90" w14:textId="77777777" w:rsidR="00FE429E" w:rsidRDefault="00FE429E" w:rsidP="00FE429E">
      <w:pPr>
        <w:pStyle w:val="Code"/>
      </w:pPr>
      <w:r>
        <w:t>{</w:t>
      </w:r>
    </w:p>
    <w:p w14:paraId="7E6AD649" w14:textId="77777777" w:rsidR="00FE429E" w:rsidRDefault="00FE429E" w:rsidP="00FE429E">
      <w:pPr>
        <w:pStyle w:val="Code"/>
      </w:pPr>
      <w:r>
        <w:t xml:space="preserve">    dSL(1),</w:t>
      </w:r>
    </w:p>
    <w:p w14:paraId="63ABB5C3" w14:textId="77777777" w:rsidR="00FE429E" w:rsidRDefault="00FE429E" w:rsidP="00FE429E">
      <w:pPr>
        <w:pStyle w:val="Code"/>
      </w:pPr>
      <w:r>
        <w:t xml:space="preserve">    pON(2)</w:t>
      </w:r>
    </w:p>
    <w:p w14:paraId="4D68F4CC" w14:textId="77777777" w:rsidR="00FE429E" w:rsidRDefault="00FE429E" w:rsidP="00FE429E">
      <w:pPr>
        <w:pStyle w:val="Code"/>
      </w:pPr>
      <w:r>
        <w:t>}</w:t>
      </w:r>
    </w:p>
    <w:p w14:paraId="4E8412B8" w14:textId="77777777" w:rsidR="00FE429E" w:rsidRDefault="00FE429E" w:rsidP="00FE429E">
      <w:pPr>
        <w:pStyle w:val="Code"/>
      </w:pPr>
    </w:p>
    <w:p w14:paraId="3BCF0A2A" w14:textId="77777777" w:rsidR="00FE429E" w:rsidRDefault="00FE429E" w:rsidP="00FE429E">
      <w:pPr>
        <w:pStyle w:val="Code"/>
      </w:pPr>
      <w:r>
        <w:t>-- TS 29.571 [17], table 5.4.2-1</w:t>
      </w:r>
    </w:p>
    <w:p w14:paraId="10C5C7A0" w14:textId="77777777" w:rsidR="00FE429E" w:rsidRDefault="00FE429E" w:rsidP="00FE429E">
      <w:pPr>
        <w:pStyle w:val="Code"/>
      </w:pPr>
      <w:r>
        <w:t>TAC ::= OCTET STRING (SIZE(2..3))</w:t>
      </w:r>
    </w:p>
    <w:p w14:paraId="0E87FADA" w14:textId="77777777" w:rsidR="00FE429E" w:rsidRDefault="00FE429E" w:rsidP="00FE429E">
      <w:pPr>
        <w:pStyle w:val="Code"/>
      </w:pPr>
    </w:p>
    <w:p w14:paraId="11AF39BE" w14:textId="77777777" w:rsidR="00FE429E" w:rsidRDefault="00FE429E" w:rsidP="00FE429E">
      <w:pPr>
        <w:pStyle w:val="Code"/>
      </w:pPr>
      <w:r>
        <w:t>-- TS 38.413 [23], clause 9.3.1.9</w:t>
      </w:r>
    </w:p>
    <w:p w14:paraId="0A46D883" w14:textId="77777777" w:rsidR="00FE429E" w:rsidRDefault="00FE429E" w:rsidP="00FE429E">
      <w:pPr>
        <w:pStyle w:val="Code"/>
      </w:pPr>
      <w:r>
        <w:t>EUTRACellID ::= BIT STRING (SIZE(28))</w:t>
      </w:r>
    </w:p>
    <w:p w14:paraId="5AECCCB1" w14:textId="77777777" w:rsidR="00FE429E" w:rsidRDefault="00FE429E" w:rsidP="00FE429E">
      <w:pPr>
        <w:pStyle w:val="Code"/>
      </w:pPr>
    </w:p>
    <w:p w14:paraId="4975777E" w14:textId="77777777" w:rsidR="00FE429E" w:rsidRDefault="00FE429E" w:rsidP="00FE429E">
      <w:pPr>
        <w:pStyle w:val="Code"/>
      </w:pPr>
      <w:r>
        <w:t>-- TS 38.413 [23], clause 9.3.1.7</w:t>
      </w:r>
    </w:p>
    <w:p w14:paraId="3A760AC5" w14:textId="77777777" w:rsidR="00FE429E" w:rsidRDefault="00FE429E" w:rsidP="00FE429E">
      <w:pPr>
        <w:pStyle w:val="Code"/>
      </w:pPr>
      <w:r>
        <w:t>NRCellID ::= BIT STRING (SIZE(36))</w:t>
      </w:r>
    </w:p>
    <w:p w14:paraId="5D87F3EB" w14:textId="77777777" w:rsidR="00FE429E" w:rsidRDefault="00FE429E" w:rsidP="00FE429E">
      <w:pPr>
        <w:pStyle w:val="Code"/>
      </w:pPr>
    </w:p>
    <w:p w14:paraId="43A55BBB" w14:textId="77777777" w:rsidR="00FE429E" w:rsidRDefault="00FE429E" w:rsidP="00FE429E">
      <w:pPr>
        <w:pStyle w:val="Code"/>
      </w:pPr>
      <w:r>
        <w:t>-- TS 38.413 [23], clause 9.3.1.8</w:t>
      </w:r>
    </w:p>
    <w:p w14:paraId="39BCFB36" w14:textId="77777777" w:rsidR="00FE429E" w:rsidRDefault="00FE429E" w:rsidP="00FE429E">
      <w:pPr>
        <w:pStyle w:val="Code"/>
      </w:pPr>
      <w:r>
        <w:t>NGENbID ::= CHOICE</w:t>
      </w:r>
    </w:p>
    <w:p w14:paraId="21FE1E23" w14:textId="77777777" w:rsidR="00FE429E" w:rsidRDefault="00FE429E" w:rsidP="00FE429E">
      <w:pPr>
        <w:pStyle w:val="Code"/>
      </w:pPr>
      <w:r>
        <w:t>{</w:t>
      </w:r>
    </w:p>
    <w:p w14:paraId="2CD6DE30" w14:textId="77777777" w:rsidR="00FE429E" w:rsidRDefault="00FE429E" w:rsidP="00FE429E">
      <w:pPr>
        <w:pStyle w:val="Code"/>
      </w:pPr>
      <w:r>
        <w:t xml:space="preserve">    macroNGENbID                [1] BIT STRING (SIZE(20)),</w:t>
      </w:r>
    </w:p>
    <w:p w14:paraId="4A169720" w14:textId="77777777" w:rsidR="00FE429E" w:rsidRDefault="00FE429E" w:rsidP="00FE429E">
      <w:pPr>
        <w:pStyle w:val="Code"/>
      </w:pPr>
      <w:r>
        <w:t xml:space="preserve">    shortMacroNGENbID           [2] BIT STRING (SIZE(18)),</w:t>
      </w:r>
    </w:p>
    <w:p w14:paraId="5FB08F99" w14:textId="77777777" w:rsidR="00FE429E" w:rsidRDefault="00FE429E" w:rsidP="00FE429E">
      <w:pPr>
        <w:pStyle w:val="Code"/>
      </w:pPr>
      <w:r>
        <w:t xml:space="preserve">    longMacroNGENbID            [3] BIT STRING (SIZE(21))</w:t>
      </w:r>
    </w:p>
    <w:p w14:paraId="1381CCC8" w14:textId="77777777" w:rsidR="00FE429E" w:rsidRDefault="00FE429E" w:rsidP="00FE429E">
      <w:pPr>
        <w:pStyle w:val="Code"/>
      </w:pPr>
      <w:r>
        <w:t>}</w:t>
      </w:r>
    </w:p>
    <w:p w14:paraId="7599D338" w14:textId="77777777" w:rsidR="00FE429E" w:rsidRDefault="00FE429E" w:rsidP="00FE429E">
      <w:pPr>
        <w:pStyle w:val="Code"/>
      </w:pPr>
      <w:r>
        <w:t>-- TS 23.003 [19], clause 12.7.1 encoded as per TS 29.571 [17], clause 5.4.2</w:t>
      </w:r>
    </w:p>
    <w:p w14:paraId="2948FEE3" w14:textId="77777777" w:rsidR="00FE429E" w:rsidRDefault="00FE429E" w:rsidP="00FE429E">
      <w:pPr>
        <w:pStyle w:val="Code"/>
      </w:pPr>
      <w:r>
        <w:t>NID ::= UTF8String (SIZE(11))</w:t>
      </w:r>
    </w:p>
    <w:p w14:paraId="70670189" w14:textId="77777777" w:rsidR="00FE429E" w:rsidRDefault="00FE429E" w:rsidP="00FE429E">
      <w:pPr>
        <w:pStyle w:val="Code"/>
      </w:pPr>
    </w:p>
    <w:p w14:paraId="3AB2D204" w14:textId="77777777" w:rsidR="00FE429E" w:rsidRDefault="00FE429E" w:rsidP="00FE429E">
      <w:pPr>
        <w:pStyle w:val="Code"/>
      </w:pPr>
      <w:r>
        <w:t>-- TS 36.413 [38], clause 9.2.1.37</w:t>
      </w:r>
    </w:p>
    <w:p w14:paraId="792FB6FF" w14:textId="77777777" w:rsidR="00FE429E" w:rsidRDefault="00FE429E" w:rsidP="00FE429E">
      <w:pPr>
        <w:pStyle w:val="Code"/>
      </w:pPr>
      <w:r>
        <w:t>ENbID ::= CHOICE</w:t>
      </w:r>
    </w:p>
    <w:p w14:paraId="368C42C8" w14:textId="77777777" w:rsidR="00FE429E" w:rsidRDefault="00FE429E" w:rsidP="00FE429E">
      <w:pPr>
        <w:pStyle w:val="Code"/>
      </w:pPr>
      <w:r>
        <w:t>{</w:t>
      </w:r>
    </w:p>
    <w:p w14:paraId="3DEACD18" w14:textId="77777777" w:rsidR="00FE429E" w:rsidRDefault="00FE429E" w:rsidP="00FE429E">
      <w:pPr>
        <w:pStyle w:val="Code"/>
      </w:pPr>
      <w:r>
        <w:t xml:space="preserve">    macroENbID                  [1] BIT STRING (SIZE(20)),</w:t>
      </w:r>
    </w:p>
    <w:p w14:paraId="73CAF4C5" w14:textId="77777777" w:rsidR="00FE429E" w:rsidRDefault="00FE429E" w:rsidP="00FE429E">
      <w:pPr>
        <w:pStyle w:val="Code"/>
      </w:pPr>
      <w:r>
        <w:t xml:space="preserve">    homeENbID                   [2] BIT STRING (SIZE(28)),</w:t>
      </w:r>
    </w:p>
    <w:p w14:paraId="4C1D2EB7" w14:textId="77777777" w:rsidR="00FE429E" w:rsidRDefault="00FE429E" w:rsidP="00FE429E">
      <w:pPr>
        <w:pStyle w:val="Code"/>
      </w:pPr>
      <w:r>
        <w:t xml:space="preserve">    shortMacroENbID             [3] BIT STRING (SIZE(18)),</w:t>
      </w:r>
    </w:p>
    <w:p w14:paraId="1695F3C8" w14:textId="77777777" w:rsidR="00FE429E" w:rsidRDefault="00FE429E" w:rsidP="00FE429E">
      <w:pPr>
        <w:pStyle w:val="Code"/>
      </w:pPr>
      <w:r>
        <w:t xml:space="preserve">    longMacroENbID              [4] BIT STRING (SIZE(21))</w:t>
      </w:r>
    </w:p>
    <w:p w14:paraId="11B5F635" w14:textId="77777777" w:rsidR="00FE429E" w:rsidRDefault="00FE429E" w:rsidP="00FE429E">
      <w:pPr>
        <w:pStyle w:val="Code"/>
      </w:pPr>
      <w:r>
        <w:t>}</w:t>
      </w:r>
    </w:p>
    <w:p w14:paraId="0CB30BB9" w14:textId="77777777" w:rsidR="00FE429E" w:rsidRDefault="00FE429E" w:rsidP="00FE429E">
      <w:pPr>
        <w:pStyle w:val="Code"/>
      </w:pPr>
    </w:p>
    <w:p w14:paraId="4BD58216" w14:textId="77777777" w:rsidR="00FE429E" w:rsidRDefault="00FE429E" w:rsidP="00FE429E">
      <w:pPr>
        <w:pStyle w:val="Code"/>
      </w:pPr>
    </w:p>
    <w:p w14:paraId="58EC6394" w14:textId="77777777" w:rsidR="00FE429E" w:rsidRDefault="00FE429E" w:rsidP="00FE429E">
      <w:pPr>
        <w:pStyle w:val="Code"/>
      </w:pPr>
      <w:r>
        <w:t>-- TS 29.518 [22], clause 6.4.6.2.3</w:t>
      </w:r>
    </w:p>
    <w:p w14:paraId="7FB4F995" w14:textId="77777777" w:rsidR="00FE429E" w:rsidRDefault="00FE429E" w:rsidP="00FE429E">
      <w:pPr>
        <w:pStyle w:val="Code"/>
      </w:pPr>
      <w:r>
        <w:t>PositioningInfo ::= SEQUENCE</w:t>
      </w:r>
    </w:p>
    <w:p w14:paraId="5CD7BAA5" w14:textId="77777777" w:rsidR="00FE429E" w:rsidRDefault="00FE429E" w:rsidP="00FE429E">
      <w:pPr>
        <w:pStyle w:val="Code"/>
      </w:pPr>
      <w:r>
        <w:t>{</w:t>
      </w:r>
    </w:p>
    <w:p w14:paraId="5B202CF9" w14:textId="77777777" w:rsidR="00FE429E" w:rsidRDefault="00FE429E" w:rsidP="00FE429E">
      <w:pPr>
        <w:pStyle w:val="Code"/>
      </w:pPr>
      <w:r>
        <w:t xml:space="preserve">    positionInfo                [1] LocationData OPTIONAL,</w:t>
      </w:r>
    </w:p>
    <w:p w14:paraId="7C6A2EE9" w14:textId="77777777" w:rsidR="00FE429E" w:rsidRDefault="00FE429E" w:rsidP="00FE429E">
      <w:pPr>
        <w:pStyle w:val="Code"/>
      </w:pPr>
      <w:r>
        <w:t xml:space="preserve">    rawMLPResponse              [2] RawMLPResponse OPTIONAL</w:t>
      </w:r>
    </w:p>
    <w:p w14:paraId="10969469" w14:textId="77777777" w:rsidR="00FE429E" w:rsidRDefault="00FE429E" w:rsidP="00FE429E">
      <w:pPr>
        <w:pStyle w:val="Code"/>
      </w:pPr>
      <w:r>
        <w:t>}</w:t>
      </w:r>
    </w:p>
    <w:p w14:paraId="7BC84C0B" w14:textId="77777777" w:rsidR="00FE429E" w:rsidRDefault="00FE429E" w:rsidP="00FE429E">
      <w:pPr>
        <w:pStyle w:val="Code"/>
      </w:pPr>
    </w:p>
    <w:p w14:paraId="4E1A4246" w14:textId="77777777" w:rsidR="00FE429E" w:rsidRDefault="00FE429E" w:rsidP="00FE429E">
      <w:pPr>
        <w:pStyle w:val="Code"/>
      </w:pPr>
      <w:r>
        <w:t>RawMLPResponse ::= CHOICE</w:t>
      </w:r>
    </w:p>
    <w:p w14:paraId="606D5011" w14:textId="77777777" w:rsidR="00FE429E" w:rsidRDefault="00FE429E" w:rsidP="00FE429E">
      <w:pPr>
        <w:pStyle w:val="Code"/>
      </w:pPr>
      <w:r>
        <w:t>{</w:t>
      </w:r>
    </w:p>
    <w:p w14:paraId="5CA597CE" w14:textId="77777777" w:rsidR="00FE429E" w:rsidRDefault="00FE429E" w:rsidP="00FE429E">
      <w:pPr>
        <w:pStyle w:val="Code"/>
      </w:pPr>
      <w:r>
        <w:t xml:space="preserve">    -- The following parameter contains a copy of unparsed XML code of the</w:t>
      </w:r>
    </w:p>
    <w:p w14:paraId="57BDAECC" w14:textId="77777777" w:rsidR="00FE429E" w:rsidRDefault="00FE429E" w:rsidP="00FE429E">
      <w:pPr>
        <w:pStyle w:val="Code"/>
      </w:pPr>
      <w:r>
        <w:t xml:space="preserve">    -- MLP response message, i.e. the entire XML document containing</w:t>
      </w:r>
    </w:p>
    <w:p w14:paraId="22E7B6B5" w14:textId="77777777" w:rsidR="00FE429E" w:rsidRDefault="00FE429E" w:rsidP="00FE429E">
      <w:pPr>
        <w:pStyle w:val="Code"/>
      </w:pPr>
      <w:r>
        <w:t xml:space="preserve">    -- a &lt;slia&gt; (described in OMA-TS-MLP-V3_5-20181211-C [20], clause 5.2.3.2.2) or</w:t>
      </w:r>
    </w:p>
    <w:p w14:paraId="2E58F521" w14:textId="77777777" w:rsidR="00FE429E" w:rsidRDefault="00FE429E" w:rsidP="00FE429E">
      <w:pPr>
        <w:pStyle w:val="Code"/>
      </w:pPr>
      <w:r>
        <w:t xml:space="preserve">    -- a &lt;slirep&gt; (described in OMA-TS-MLP-V3_5-20181211-C [20], clause 5.2.3.2.3) MLP message.</w:t>
      </w:r>
    </w:p>
    <w:p w14:paraId="25C0AF62" w14:textId="77777777" w:rsidR="00FE429E" w:rsidRDefault="00FE429E" w:rsidP="00FE429E">
      <w:pPr>
        <w:pStyle w:val="Code"/>
      </w:pPr>
      <w:r>
        <w:t xml:space="preserve">    mLPPositionData             [1] UTF8String,</w:t>
      </w:r>
    </w:p>
    <w:p w14:paraId="6C150583" w14:textId="77777777" w:rsidR="00FE429E" w:rsidRDefault="00FE429E" w:rsidP="00FE429E">
      <w:pPr>
        <w:pStyle w:val="Code"/>
      </w:pPr>
      <w:r>
        <w:t xml:space="preserve">    -- OMA MLP result id, defined in OMA-TS-MLP-V3_5-20181211-C [20], Clause 5.4</w:t>
      </w:r>
    </w:p>
    <w:p w14:paraId="7D81544B" w14:textId="77777777" w:rsidR="00FE429E" w:rsidRDefault="00FE429E" w:rsidP="00FE429E">
      <w:pPr>
        <w:pStyle w:val="Code"/>
      </w:pPr>
      <w:r>
        <w:t xml:space="preserve">    mLPErrorCode                [2] INTEGER (1..699)</w:t>
      </w:r>
    </w:p>
    <w:p w14:paraId="658BBC0D" w14:textId="77777777" w:rsidR="00FE429E" w:rsidRDefault="00FE429E" w:rsidP="00FE429E">
      <w:pPr>
        <w:pStyle w:val="Code"/>
      </w:pPr>
      <w:r>
        <w:t>}</w:t>
      </w:r>
    </w:p>
    <w:p w14:paraId="3CBA33D6" w14:textId="77777777" w:rsidR="00FE429E" w:rsidRDefault="00FE429E" w:rsidP="00FE429E">
      <w:pPr>
        <w:pStyle w:val="Code"/>
      </w:pPr>
    </w:p>
    <w:p w14:paraId="4E636EE9" w14:textId="77777777" w:rsidR="00FE429E" w:rsidRDefault="00FE429E" w:rsidP="00FE429E">
      <w:pPr>
        <w:pStyle w:val="Code"/>
      </w:pPr>
      <w:r>
        <w:t>-- TS 29.572 [24], clause 6.1.6.2.3</w:t>
      </w:r>
    </w:p>
    <w:p w14:paraId="57A2B623" w14:textId="77777777" w:rsidR="00FE429E" w:rsidRDefault="00FE429E" w:rsidP="00FE429E">
      <w:pPr>
        <w:pStyle w:val="Code"/>
      </w:pPr>
      <w:r>
        <w:t>LocationData ::= SEQUENCE</w:t>
      </w:r>
    </w:p>
    <w:p w14:paraId="18324039" w14:textId="77777777" w:rsidR="00FE429E" w:rsidRDefault="00FE429E" w:rsidP="00FE429E">
      <w:pPr>
        <w:pStyle w:val="Code"/>
      </w:pPr>
      <w:r>
        <w:t>{</w:t>
      </w:r>
    </w:p>
    <w:p w14:paraId="5AD68693" w14:textId="77777777" w:rsidR="00FE429E" w:rsidRDefault="00FE429E" w:rsidP="00FE429E">
      <w:pPr>
        <w:pStyle w:val="Code"/>
      </w:pPr>
      <w:r>
        <w:t xml:space="preserve">    locationEstimate            [1] GeographicArea,</w:t>
      </w:r>
    </w:p>
    <w:p w14:paraId="72F59442" w14:textId="77777777" w:rsidR="00FE429E" w:rsidRDefault="00FE429E" w:rsidP="00FE429E">
      <w:pPr>
        <w:pStyle w:val="Code"/>
      </w:pPr>
      <w:r>
        <w:t xml:space="preserve">    accuracyFulfilmentIndicator [2] AccuracyFulfilmentIndicator OPTIONAL,</w:t>
      </w:r>
    </w:p>
    <w:p w14:paraId="5245A688" w14:textId="77777777" w:rsidR="00FE429E" w:rsidRDefault="00FE429E" w:rsidP="00FE429E">
      <w:pPr>
        <w:pStyle w:val="Code"/>
      </w:pPr>
      <w:r>
        <w:t xml:space="preserve">    ageOfLocationEstimate       [3] AgeOfLocationEstimate OPTIONAL,</w:t>
      </w:r>
    </w:p>
    <w:p w14:paraId="5512814D" w14:textId="77777777" w:rsidR="00FE429E" w:rsidRDefault="00FE429E" w:rsidP="00FE429E">
      <w:pPr>
        <w:pStyle w:val="Code"/>
      </w:pPr>
      <w:r>
        <w:t xml:space="preserve">    velocityEstimate            [4] VelocityEstimate OPTIONAL,</w:t>
      </w:r>
    </w:p>
    <w:p w14:paraId="41F75544" w14:textId="77777777" w:rsidR="00FE429E" w:rsidRDefault="00FE429E" w:rsidP="00FE429E">
      <w:pPr>
        <w:pStyle w:val="Code"/>
      </w:pPr>
      <w:r>
        <w:t xml:space="preserve">    civicAddress                [5] CivicAddress OPTIONAL,</w:t>
      </w:r>
    </w:p>
    <w:p w14:paraId="488EF9EE" w14:textId="77777777" w:rsidR="00FE429E" w:rsidRDefault="00FE429E" w:rsidP="00FE429E">
      <w:pPr>
        <w:pStyle w:val="Code"/>
      </w:pPr>
      <w:r>
        <w:t xml:space="preserve">    positioningDataList         [6] SET OF PositioningMethodAndUsage OPTIONAL,</w:t>
      </w:r>
    </w:p>
    <w:p w14:paraId="3016EC57" w14:textId="77777777" w:rsidR="00FE429E" w:rsidRDefault="00FE429E" w:rsidP="00FE429E">
      <w:pPr>
        <w:pStyle w:val="Code"/>
      </w:pPr>
      <w:r>
        <w:t xml:space="preserve">    gNSSPositioningDataList     [7] SET OF GNSSPositioningMethodAndUsage OPTIONAL,</w:t>
      </w:r>
    </w:p>
    <w:p w14:paraId="7A758704" w14:textId="77777777" w:rsidR="00FE429E" w:rsidRDefault="00FE429E" w:rsidP="00FE429E">
      <w:pPr>
        <w:pStyle w:val="Code"/>
      </w:pPr>
      <w:r>
        <w:t xml:space="preserve">    eCGI                        [8] ECGI OPTIONAL,</w:t>
      </w:r>
    </w:p>
    <w:p w14:paraId="09C99440" w14:textId="77777777" w:rsidR="00FE429E" w:rsidRDefault="00FE429E" w:rsidP="00FE429E">
      <w:pPr>
        <w:pStyle w:val="Code"/>
      </w:pPr>
      <w:r>
        <w:t xml:space="preserve">    nCGI                        [9] NCGI OPTIONAL,</w:t>
      </w:r>
    </w:p>
    <w:p w14:paraId="15490F07" w14:textId="77777777" w:rsidR="00FE429E" w:rsidRDefault="00FE429E" w:rsidP="00FE429E">
      <w:pPr>
        <w:pStyle w:val="Code"/>
      </w:pPr>
      <w:r>
        <w:t xml:space="preserve">    altitude                    [10] Altitude OPTIONAL,</w:t>
      </w:r>
    </w:p>
    <w:p w14:paraId="2ED246BA" w14:textId="77777777" w:rsidR="00FE429E" w:rsidRDefault="00FE429E" w:rsidP="00FE429E">
      <w:pPr>
        <w:pStyle w:val="Code"/>
      </w:pPr>
      <w:r>
        <w:t xml:space="preserve">    barometricPressure          [11] BarometricPressure OPTIONAL</w:t>
      </w:r>
    </w:p>
    <w:p w14:paraId="53F0167A" w14:textId="77777777" w:rsidR="00FE429E" w:rsidRDefault="00FE429E" w:rsidP="00FE429E">
      <w:pPr>
        <w:pStyle w:val="Code"/>
      </w:pPr>
      <w:r>
        <w:t>}</w:t>
      </w:r>
    </w:p>
    <w:p w14:paraId="3C9B160B" w14:textId="77777777" w:rsidR="00FE429E" w:rsidRDefault="00FE429E" w:rsidP="00FE429E">
      <w:pPr>
        <w:pStyle w:val="Code"/>
      </w:pPr>
    </w:p>
    <w:p w14:paraId="24A98807" w14:textId="77777777" w:rsidR="00FE429E" w:rsidRDefault="00FE429E" w:rsidP="00FE429E">
      <w:pPr>
        <w:pStyle w:val="Code"/>
      </w:pPr>
      <w:r>
        <w:lastRenderedPageBreak/>
        <w:t>-- TS 29.172 [53], table 6.2.2-2</w:t>
      </w:r>
    </w:p>
    <w:p w14:paraId="16D43AD4" w14:textId="77777777" w:rsidR="00FE429E" w:rsidRDefault="00FE429E" w:rsidP="00FE429E">
      <w:pPr>
        <w:pStyle w:val="Code"/>
      </w:pPr>
      <w:r>
        <w:t>EPSLocationInfo ::= SEQUENCE</w:t>
      </w:r>
    </w:p>
    <w:p w14:paraId="66E19907" w14:textId="77777777" w:rsidR="00FE429E" w:rsidRDefault="00FE429E" w:rsidP="00FE429E">
      <w:pPr>
        <w:pStyle w:val="Code"/>
      </w:pPr>
      <w:r>
        <w:t>{</w:t>
      </w:r>
    </w:p>
    <w:p w14:paraId="77B87C5A" w14:textId="77777777" w:rsidR="00FE429E" w:rsidRDefault="00FE429E" w:rsidP="00FE429E">
      <w:pPr>
        <w:pStyle w:val="Code"/>
      </w:pPr>
      <w:r>
        <w:t xml:space="preserve">    locationData  [1] LocationData,</w:t>
      </w:r>
    </w:p>
    <w:p w14:paraId="7B878E97" w14:textId="77777777" w:rsidR="00FE429E" w:rsidRDefault="00FE429E" w:rsidP="00FE429E">
      <w:pPr>
        <w:pStyle w:val="Code"/>
      </w:pPr>
      <w:r>
        <w:t xml:space="preserve">    cGI           [2] CGI OPTIONAL,</w:t>
      </w:r>
    </w:p>
    <w:p w14:paraId="1A76277A" w14:textId="77777777" w:rsidR="00FE429E" w:rsidRDefault="00FE429E" w:rsidP="00FE429E">
      <w:pPr>
        <w:pStyle w:val="Code"/>
      </w:pPr>
      <w:r>
        <w:t xml:space="preserve">    sAI           [3] SAI OPTIONAL,</w:t>
      </w:r>
    </w:p>
    <w:p w14:paraId="41D52719" w14:textId="77777777" w:rsidR="00FE429E" w:rsidRDefault="00FE429E" w:rsidP="00FE429E">
      <w:pPr>
        <w:pStyle w:val="Code"/>
      </w:pPr>
      <w:r>
        <w:t xml:space="preserve">    eSMLCCellInfo [4] ESMLCCellInfo OPTIONAL</w:t>
      </w:r>
    </w:p>
    <w:p w14:paraId="2949B144" w14:textId="77777777" w:rsidR="00FE429E" w:rsidRDefault="00FE429E" w:rsidP="00FE429E">
      <w:pPr>
        <w:pStyle w:val="Code"/>
      </w:pPr>
      <w:r>
        <w:t>}</w:t>
      </w:r>
    </w:p>
    <w:p w14:paraId="0B22469D" w14:textId="77777777" w:rsidR="00FE429E" w:rsidRDefault="00FE429E" w:rsidP="00FE429E">
      <w:pPr>
        <w:pStyle w:val="Code"/>
      </w:pPr>
    </w:p>
    <w:p w14:paraId="3CFB9E65" w14:textId="77777777" w:rsidR="00FE429E" w:rsidRDefault="00FE429E" w:rsidP="00FE429E">
      <w:pPr>
        <w:pStyle w:val="Code"/>
      </w:pPr>
      <w:r>
        <w:t>-- TS 29.172 [53], clause 7.4.57</w:t>
      </w:r>
    </w:p>
    <w:p w14:paraId="1BF86CB9" w14:textId="77777777" w:rsidR="00FE429E" w:rsidRDefault="00FE429E" w:rsidP="00FE429E">
      <w:pPr>
        <w:pStyle w:val="Code"/>
      </w:pPr>
      <w:r>
        <w:t>ESMLCCellInfo ::= SEQUENCE</w:t>
      </w:r>
    </w:p>
    <w:p w14:paraId="246FBB7E" w14:textId="77777777" w:rsidR="00FE429E" w:rsidRDefault="00FE429E" w:rsidP="00FE429E">
      <w:pPr>
        <w:pStyle w:val="Code"/>
      </w:pPr>
      <w:r>
        <w:t>{</w:t>
      </w:r>
    </w:p>
    <w:p w14:paraId="6D7892C8" w14:textId="77777777" w:rsidR="00FE429E" w:rsidRDefault="00FE429E" w:rsidP="00FE429E">
      <w:pPr>
        <w:pStyle w:val="Code"/>
      </w:pPr>
      <w:r>
        <w:t xml:space="preserve">    eCGI          [1] ECGI,</w:t>
      </w:r>
    </w:p>
    <w:p w14:paraId="45A403D5" w14:textId="77777777" w:rsidR="00FE429E" w:rsidRDefault="00FE429E" w:rsidP="00FE429E">
      <w:pPr>
        <w:pStyle w:val="Code"/>
      </w:pPr>
      <w:r>
        <w:t xml:space="preserve">    cellPortionID [2] CellPortionID</w:t>
      </w:r>
    </w:p>
    <w:p w14:paraId="4033E1EA" w14:textId="77777777" w:rsidR="00FE429E" w:rsidRDefault="00FE429E" w:rsidP="00FE429E">
      <w:pPr>
        <w:pStyle w:val="Code"/>
      </w:pPr>
      <w:r>
        <w:t>}</w:t>
      </w:r>
    </w:p>
    <w:p w14:paraId="216E9830" w14:textId="77777777" w:rsidR="00FE429E" w:rsidRDefault="00FE429E" w:rsidP="00FE429E">
      <w:pPr>
        <w:pStyle w:val="Code"/>
      </w:pPr>
    </w:p>
    <w:p w14:paraId="2AD13C89" w14:textId="77777777" w:rsidR="00FE429E" w:rsidRDefault="00FE429E" w:rsidP="00FE429E">
      <w:pPr>
        <w:pStyle w:val="Code"/>
      </w:pPr>
      <w:r>
        <w:t>-- TS 29.171 [54], clause 7.4.31</w:t>
      </w:r>
    </w:p>
    <w:p w14:paraId="380C181B" w14:textId="77777777" w:rsidR="00FE429E" w:rsidRDefault="00FE429E" w:rsidP="00FE429E">
      <w:pPr>
        <w:pStyle w:val="Code"/>
      </w:pPr>
      <w:r>
        <w:t>CellPortionID ::= INTEGER (0..4095)</w:t>
      </w:r>
    </w:p>
    <w:p w14:paraId="43059076" w14:textId="77777777" w:rsidR="00FE429E" w:rsidRDefault="00FE429E" w:rsidP="00FE429E">
      <w:pPr>
        <w:pStyle w:val="Code"/>
      </w:pPr>
    </w:p>
    <w:p w14:paraId="4783D1BD" w14:textId="77777777" w:rsidR="00FE429E" w:rsidRDefault="00FE429E" w:rsidP="00FE429E">
      <w:pPr>
        <w:pStyle w:val="Code"/>
      </w:pPr>
      <w:r>
        <w:t>-- TS 29.518 [22], clause 6.2.6.2.5</w:t>
      </w:r>
    </w:p>
    <w:p w14:paraId="27121574" w14:textId="77777777" w:rsidR="00FE429E" w:rsidRDefault="00FE429E" w:rsidP="00FE429E">
      <w:pPr>
        <w:pStyle w:val="Code"/>
      </w:pPr>
      <w:r>
        <w:t>LocationPresenceReport ::= SEQUENCE</w:t>
      </w:r>
    </w:p>
    <w:p w14:paraId="7BCDDC27" w14:textId="77777777" w:rsidR="00FE429E" w:rsidRDefault="00FE429E" w:rsidP="00FE429E">
      <w:pPr>
        <w:pStyle w:val="Code"/>
      </w:pPr>
      <w:r>
        <w:t>{</w:t>
      </w:r>
    </w:p>
    <w:p w14:paraId="2383BC48" w14:textId="77777777" w:rsidR="00FE429E" w:rsidRDefault="00FE429E" w:rsidP="00FE429E">
      <w:pPr>
        <w:pStyle w:val="Code"/>
      </w:pPr>
      <w:r>
        <w:t xml:space="preserve">    type                        [1] AMFEventType,</w:t>
      </w:r>
    </w:p>
    <w:p w14:paraId="0FDAD03B" w14:textId="77777777" w:rsidR="00FE429E" w:rsidRDefault="00FE429E" w:rsidP="00FE429E">
      <w:pPr>
        <w:pStyle w:val="Code"/>
      </w:pPr>
      <w:r>
        <w:t xml:space="preserve">    timestamp                   [2] Timestamp,</w:t>
      </w:r>
    </w:p>
    <w:p w14:paraId="58731224" w14:textId="77777777" w:rsidR="00FE429E" w:rsidRDefault="00FE429E" w:rsidP="00FE429E">
      <w:pPr>
        <w:pStyle w:val="Code"/>
      </w:pPr>
      <w:r>
        <w:t xml:space="preserve">    areaList                    [3] SET OF AMFEventArea OPTIONAL,</w:t>
      </w:r>
    </w:p>
    <w:p w14:paraId="518BDD72" w14:textId="77777777" w:rsidR="00FE429E" w:rsidRDefault="00FE429E" w:rsidP="00FE429E">
      <w:pPr>
        <w:pStyle w:val="Code"/>
      </w:pPr>
      <w:r>
        <w:t xml:space="preserve">    timeZone                    [4] TimeZone OPTIONAL,</w:t>
      </w:r>
    </w:p>
    <w:p w14:paraId="7DBB4D9B" w14:textId="77777777" w:rsidR="00FE429E" w:rsidRDefault="00FE429E" w:rsidP="00FE429E">
      <w:pPr>
        <w:pStyle w:val="Code"/>
      </w:pPr>
      <w:r>
        <w:t xml:space="preserve">    accessTypes                 [5] SET OF AccessType OPTIONAL,</w:t>
      </w:r>
    </w:p>
    <w:p w14:paraId="159D226E" w14:textId="77777777" w:rsidR="00FE429E" w:rsidRDefault="00FE429E" w:rsidP="00FE429E">
      <w:pPr>
        <w:pStyle w:val="Code"/>
      </w:pPr>
      <w:r>
        <w:t xml:space="preserve">    rMInfoList                  [6] SET OF RMInfo OPTIONAL,</w:t>
      </w:r>
    </w:p>
    <w:p w14:paraId="483E97D3" w14:textId="77777777" w:rsidR="00FE429E" w:rsidRDefault="00FE429E" w:rsidP="00FE429E">
      <w:pPr>
        <w:pStyle w:val="Code"/>
      </w:pPr>
      <w:r>
        <w:t xml:space="preserve">    cMInfoList                  [7] SET OF CMInfo OPTIONAL,</w:t>
      </w:r>
    </w:p>
    <w:p w14:paraId="24534688" w14:textId="77777777" w:rsidR="00FE429E" w:rsidRDefault="00FE429E" w:rsidP="00FE429E">
      <w:pPr>
        <w:pStyle w:val="Code"/>
      </w:pPr>
      <w:r>
        <w:t xml:space="preserve">    reachability                [8] UEReachability OPTIONAL,</w:t>
      </w:r>
    </w:p>
    <w:p w14:paraId="29C590D2" w14:textId="77777777" w:rsidR="00FE429E" w:rsidRDefault="00FE429E" w:rsidP="00FE429E">
      <w:pPr>
        <w:pStyle w:val="Code"/>
      </w:pPr>
      <w:r>
        <w:t xml:space="preserve">    location                    [9] UserLocation OPTIONAL,</w:t>
      </w:r>
    </w:p>
    <w:p w14:paraId="1B5191B9" w14:textId="77777777" w:rsidR="00FE429E" w:rsidRDefault="00FE429E" w:rsidP="00FE429E">
      <w:pPr>
        <w:pStyle w:val="Code"/>
      </w:pPr>
      <w:r>
        <w:t xml:space="preserve">    additionalCellIDs           [10] SEQUENCE OF CellInformation OPTIONAL</w:t>
      </w:r>
    </w:p>
    <w:p w14:paraId="235019FC" w14:textId="77777777" w:rsidR="00FE429E" w:rsidRDefault="00FE429E" w:rsidP="00FE429E">
      <w:pPr>
        <w:pStyle w:val="Code"/>
      </w:pPr>
      <w:r>
        <w:t>}</w:t>
      </w:r>
    </w:p>
    <w:p w14:paraId="53019FBA" w14:textId="77777777" w:rsidR="00FE429E" w:rsidRDefault="00FE429E" w:rsidP="00FE429E">
      <w:pPr>
        <w:pStyle w:val="Code"/>
      </w:pPr>
    </w:p>
    <w:p w14:paraId="005991D8" w14:textId="77777777" w:rsidR="00FE429E" w:rsidRDefault="00FE429E" w:rsidP="00FE429E">
      <w:pPr>
        <w:pStyle w:val="Code"/>
      </w:pPr>
      <w:r>
        <w:t>-- TS 29.518 [22], clause 6.2.6.3.3</w:t>
      </w:r>
    </w:p>
    <w:p w14:paraId="073CB4D5" w14:textId="77777777" w:rsidR="00FE429E" w:rsidRDefault="00FE429E" w:rsidP="00FE429E">
      <w:pPr>
        <w:pStyle w:val="Code"/>
      </w:pPr>
      <w:r>
        <w:t>AMFEventType ::= ENUMERATED</w:t>
      </w:r>
    </w:p>
    <w:p w14:paraId="3EF20D0C" w14:textId="77777777" w:rsidR="00FE429E" w:rsidRDefault="00FE429E" w:rsidP="00FE429E">
      <w:pPr>
        <w:pStyle w:val="Code"/>
      </w:pPr>
      <w:r>
        <w:t>{</w:t>
      </w:r>
    </w:p>
    <w:p w14:paraId="66EB5A04" w14:textId="77777777" w:rsidR="00FE429E" w:rsidRDefault="00FE429E" w:rsidP="00FE429E">
      <w:pPr>
        <w:pStyle w:val="Code"/>
      </w:pPr>
      <w:r>
        <w:t xml:space="preserve">    locationReport(1),</w:t>
      </w:r>
    </w:p>
    <w:p w14:paraId="6DE9461C" w14:textId="77777777" w:rsidR="00FE429E" w:rsidRDefault="00FE429E" w:rsidP="00FE429E">
      <w:pPr>
        <w:pStyle w:val="Code"/>
      </w:pPr>
      <w:r>
        <w:t xml:space="preserve">    presenceInAOIReport(2)</w:t>
      </w:r>
    </w:p>
    <w:p w14:paraId="29338746" w14:textId="77777777" w:rsidR="00FE429E" w:rsidRDefault="00FE429E" w:rsidP="00FE429E">
      <w:pPr>
        <w:pStyle w:val="Code"/>
      </w:pPr>
      <w:r>
        <w:t>}</w:t>
      </w:r>
    </w:p>
    <w:p w14:paraId="38D95FDF" w14:textId="77777777" w:rsidR="00FE429E" w:rsidRDefault="00FE429E" w:rsidP="00FE429E">
      <w:pPr>
        <w:pStyle w:val="Code"/>
      </w:pPr>
    </w:p>
    <w:p w14:paraId="063FC6E1" w14:textId="77777777" w:rsidR="00FE429E" w:rsidRDefault="00FE429E" w:rsidP="00FE429E">
      <w:pPr>
        <w:pStyle w:val="Code"/>
      </w:pPr>
      <w:r>
        <w:t>-- TS 29.518 [22], clause 6.2.6.2.16</w:t>
      </w:r>
    </w:p>
    <w:p w14:paraId="57BD698C" w14:textId="77777777" w:rsidR="00FE429E" w:rsidRDefault="00FE429E" w:rsidP="00FE429E">
      <w:pPr>
        <w:pStyle w:val="Code"/>
      </w:pPr>
      <w:r>
        <w:t>AMFEventArea ::= SEQUENCE</w:t>
      </w:r>
    </w:p>
    <w:p w14:paraId="18870876" w14:textId="77777777" w:rsidR="00FE429E" w:rsidRDefault="00FE429E" w:rsidP="00FE429E">
      <w:pPr>
        <w:pStyle w:val="Code"/>
      </w:pPr>
      <w:r>
        <w:t>{</w:t>
      </w:r>
    </w:p>
    <w:p w14:paraId="0F5C603A" w14:textId="77777777" w:rsidR="00FE429E" w:rsidRDefault="00FE429E" w:rsidP="00FE429E">
      <w:pPr>
        <w:pStyle w:val="Code"/>
      </w:pPr>
      <w:r>
        <w:t xml:space="preserve">    presenceInfo                [1] PresenceInfo OPTIONAL,</w:t>
      </w:r>
    </w:p>
    <w:p w14:paraId="65E43DE0" w14:textId="77777777" w:rsidR="00FE429E" w:rsidRDefault="00FE429E" w:rsidP="00FE429E">
      <w:pPr>
        <w:pStyle w:val="Code"/>
      </w:pPr>
      <w:r>
        <w:t xml:space="preserve">    lADNInfo                    [2] LADNInfo OPTIONAL</w:t>
      </w:r>
    </w:p>
    <w:p w14:paraId="0026AC0C" w14:textId="77777777" w:rsidR="00FE429E" w:rsidRDefault="00FE429E" w:rsidP="00FE429E">
      <w:pPr>
        <w:pStyle w:val="Code"/>
      </w:pPr>
      <w:r>
        <w:t>}</w:t>
      </w:r>
    </w:p>
    <w:p w14:paraId="66A2EA86" w14:textId="77777777" w:rsidR="00FE429E" w:rsidRDefault="00FE429E" w:rsidP="00FE429E">
      <w:pPr>
        <w:pStyle w:val="Code"/>
      </w:pPr>
    </w:p>
    <w:p w14:paraId="130C104B" w14:textId="77777777" w:rsidR="00FE429E" w:rsidRDefault="00FE429E" w:rsidP="00FE429E">
      <w:pPr>
        <w:pStyle w:val="Code"/>
      </w:pPr>
      <w:r>
        <w:t>-- TS 29.571 [17], clause 5.4.4.27</w:t>
      </w:r>
    </w:p>
    <w:p w14:paraId="50D9C78A" w14:textId="77777777" w:rsidR="00FE429E" w:rsidRDefault="00FE429E" w:rsidP="00FE429E">
      <w:pPr>
        <w:pStyle w:val="Code"/>
      </w:pPr>
      <w:r>
        <w:t>PresenceInfo ::= SEQUENCE</w:t>
      </w:r>
    </w:p>
    <w:p w14:paraId="4DC8DF1C" w14:textId="77777777" w:rsidR="00FE429E" w:rsidRDefault="00FE429E" w:rsidP="00FE429E">
      <w:pPr>
        <w:pStyle w:val="Code"/>
      </w:pPr>
      <w:r>
        <w:t>{</w:t>
      </w:r>
    </w:p>
    <w:p w14:paraId="2E24172E" w14:textId="77777777" w:rsidR="00FE429E" w:rsidRDefault="00FE429E" w:rsidP="00FE429E">
      <w:pPr>
        <w:pStyle w:val="Code"/>
      </w:pPr>
      <w:r>
        <w:t xml:space="preserve">    presenceState               [1] PresenceState OPTIONAL,</w:t>
      </w:r>
    </w:p>
    <w:p w14:paraId="399A09AA" w14:textId="77777777" w:rsidR="00FE429E" w:rsidRDefault="00FE429E" w:rsidP="00FE429E">
      <w:pPr>
        <w:pStyle w:val="Code"/>
      </w:pPr>
      <w:r>
        <w:t xml:space="preserve">    trackingAreaList            [2] SET OF TAI OPTIONAL,</w:t>
      </w:r>
    </w:p>
    <w:p w14:paraId="6571A34F" w14:textId="77777777" w:rsidR="00FE429E" w:rsidRDefault="00FE429E" w:rsidP="00FE429E">
      <w:pPr>
        <w:pStyle w:val="Code"/>
      </w:pPr>
      <w:r>
        <w:t xml:space="preserve">    eCGIList                    [3] SET OF ECGI OPTIONAL,</w:t>
      </w:r>
    </w:p>
    <w:p w14:paraId="539304C2" w14:textId="77777777" w:rsidR="00FE429E" w:rsidRDefault="00FE429E" w:rsidP="00FE429E">
      <w:pPr>
        <w:pStyle w:val="Code"/>
      </w:pPr>
      <w:r>
        <w:t xml:space="preserve">    nCGIList                    [4] SET OF NCGI OPTIONAL,</w:t>
      </w:r>
    </w:p>
    <w:p w14:paraId="4A2A785E" w14:textId="77777777" w:rsidR="00FE429E" w:rsidRDefault="00FE429E" w:rsidP="00FE429E">
      <w:pPr>
        <w:pStyle w:val="Code"/>
      </w:pPr>
      <w:r>
        <w:t xml:space="preserve">    globalRANNodeIDList         [5] SET OF GlobalRANNodeID OPTIONAL,</w:t>
      </w:r>
    </w:p>
    <w:p w14:paraId="5A588B95" w14:textId="77777777" w:rsidR="00FE429E" w:rsidRDefault="00FE429E" w:rsidP="00FE429E">
      <w:pPr>
        <w:pStyle w:val="Code"/>
      </w:pPr>
      <w:r>
        <w:t xml:space="preserve">    globalENbIDList             [6] SET OF GlobalRANNodeID OPTIONAL</w:t>
      </w:r>
    </w:p>
    <w:p w14:paraId="11EFC061" w14:textId="77777777" w:rsidR="00FE429E" w:rsidRDefault="00FE429E" w:rsidP="00FE429E">
      <w:pPr>
        <w:pStyle w:val="Code"/>
      </w:pPr>
      <w:r>
        <w:t>}</w:t>
      </w:r>
    </w:p>
    <w:p w14:paraId="35B3F645" w14:textId="77777777" w:rsidR="00FE429E" w:rsidRDefault="00FE429E" w:rsidP="00FE429E">
      <w:pPr>
        <w:pStyle w:val="Code"/>
      </w:pPr>
    </w:p>
    <w:p w14:paraId="53FB9546" w14:textId="77777777" w:rsidR="00FE429E" w:rsidRDefault="00FE429E" w:rsidP="00FE429E">
      <w:pPr>
        <w:pStyle w:val="Code"/>
      </w:pPr>
      <w:r>
        <w:t>-- TS 29.518 [22], clause 6.2.6.2.17</w:t>
      </w:r>
    </w:p>
    <w:p w14:paraId="759A80F5" w14:textId="77777777" w:rsidR="00FE429E" w:rsidRDefault="00FE429E" w:rsidP="00FE429E">
      <w:pPr>
        <w:pStyle w:val="Code"/>
      </w:pPr>
      <w:r>
        <w:t>LADNInfo ::= SEQUENCE</w:t>
      </w:r>
    </w:p>
    <w:p w14:paraId="435231BD" w14:textId="77777777" w:rsidR="00FE429E" w:rsidRDefault="00FE429E" w:rsidP="00FE429E">
      <w:pPr>
        <w:pStyle w:val="Code"/>
      </w:pPr>
      <w:r>
        <w:t>{</w:t>
      </w:r>
    </w:p>
    <w:p w14:paraId="434AE784" w14:textId="77777777" w:rsidR="00FE429E" w:rsidRDefault="00FE429E" w:rsidP="00FE429E">
      <w:pPr>
        <w:pStyle w:val="Code"/>
      </w:pPr>
      <w:r>
        <w:t xml:space="preserve">    lADN                        [1] UTF8String,</w:t>
      </w:r>
    </w:p>
    <w:p w14:paraId="2BA09436" w14:textId="77777777" w:rsidR="00FE429E" w:rsidRDefault="00FE429E" w:rsidP="00FE429E">
      <w:pPr>
        <w:pStyle w:val="Code"/>
      </w:pPr>
      <w:r>
        <w:t xml:space="preserve">    presence                    [2] PresenceState OPTIONAL</w:t>
      </w:r>
    </w:p>
    <w:p w14:paraId="4A62AC9D" w14:textId="77777777" w:rsidR="00FE429E" w:rsidRDefault="00FE429E" w:rsidP="00FE429E">
      <w:pPr>
        <w:pStyle w:val="Code"/>
      </w:pPr>
      <w:r>
        <w:t>}</w:t>
      </w:r>
    </w:p>
    <w:p w14:paraId="4684EA70" w14:textId="77777777" w:rsidR="00FE429E" w:rsidRDefault="00FE429E" w:rsidP="00FE429E">
      <w:pPr>
        <w:pStyle w:val="Code"/>
      </w:pPr>
    </w:p>
    <w:p w14:paraId="742297A3" w14:textId="77777777" w:rsidR="00FE429E" w:rsidRDefault="00FE429E" w:rsidP="00FE429E">
      <w:pPr>
        <w:pStyle w:val="Code"/>
      </w:pPr>
      <w:r>
        <w:t>-- TS 29.571 [17], clause 5.4.3.20</w:t>
      </w:r>
    </w:p>
    <w:p w14:paraId="6E2036F5" w14:textId="77777777" w:rsidR="00FE429E" w:rsidRDefault="00FE429E" w:rsidP="00FE429E">
      <w:pPr>
        <w:pStyle w:val="Code"/>
      </w:pPr>
      <w:r>
        <w:t>PresenceState ::= ENUMERATED</w:t>
      </w:r>
    </w:p>
    <w:p w14:paraId="64E940D3" w14:textId="77777777" w:rsidR="00FE429E" w:rsidRDefault="00FE429E" w:rsidP="00FE429E">
      <w:pPr>
        <w:pStyle w:val="Code"/>
      </w:pPr>
      <w:r>
        <w:t>{</w:t>
      </w:r>
    </w:p>
    <w:p w14:paraId="6368C72D" w14:textId="77777777" w:rsidR="00FE429E" w:rsidRDefault="00FE429E" w:rsidP="00FE429E">
      <w:pPr>
        <w:pStyle w:val="Code"/>
      </w:pPr>
      <w:r>
        <w:t xml:space="preserve">    inArea(1),</w:t>
      </w:r>
    </w:p>
    <w:p w14:paraId="45ADF219" w14:textId="77777777" w:rsidR="00FE429E" w:rsidRDefault="00FE429E" w:rsidP="00FE429E">
      <w:pPr>
        <w:pStyle w:val="Code"/>
      </w:pPr>
      <w:r>
        <w:t xml:space="preserve">    outOfArea(2),</w:t>
      </w:r>
    </w:p>
    <w:p w14:paraId="3D2D8060" w14:textId="77777777" w:rsidR="00FE429E" w:rsidRDefault="00FE429E" w:rsidP="00FE429E">
      <w:pPr>
        <w:pStyle w:val="Code"/>
      </w:pPr>
      <w:r>
        <w:t xml:space="preserve">    unknown(3),</w:t>
      </w:r>
    </w:p>
    <w:p w14:paraId="15A2ADCE" w14:textId="77777777" w:rsidR="00FE429E" w:rsidRDefault="00FE429E" w:rsidP="00FE429E">
      <w:pPr>
        <w:pStyle w:val="Code"/>
      </w:pPr>
      <w:r>
        <w:t xml:space="preserve">    inactive(4)</w:t>
      </w:r>
    </w:p>
    <w:p w14:paraId="1CF283E4" w14:textId="77777777" w:rsidR="00FE429E" w:rsidRDefault="00FE429E" w:rsidP="00FE429E">
      <w:pPr>
        <w:pStyle w:val="Code"/>
      </w:pPr>
      <w:r>
        <w:t>}</w:t>
      </w:r>
    </w:p>
    <w:p w14:paraId="1EBA8351" w14:textId="77777777" w:rsidR="00FE429E" w:rsidRDefault="00FE429E" w:rsidP="00FE429E">
      <w:pPr>
        <w:pStyle w:val="Code"/>
      </w:pPr>
    </w:p>
    <w:p w14:paraId="744C8AD2" w14:textId="77777777" w:rsidR="00FE429E" w:rsidRDefault="00FE429E" w:rsidP="00FE429E">
      <w:pPr>
        <w:pStyle w:val="Code"/>
      </w:pPr>
      <w:r>
        <w:t>-- TS 29.518 [22], clause 6.2.6.2.8</w:t>
      </w:r>
    </w:p>
    <w:p w14:paraId="377696AC" w14:textId="77777777" w:rsidR="00FE429E" w:rsidRDefault="00FE429E" w:rsidP="00FE429E">
      <w:pPr>
        <w:pStyle w:val="Code"/>
      </w:pPr>
      <w:r>
        <w:t>RMInfo ::= SEQUENCE</w:t>
      </w:r>
    </w:p>
    <w:p w14:paraId="5B7F0C0A" w14:textId="77777777" w:rsidR="00FE429E" w:rsidRDefault="00FE429E" w:rsidP="00FE429E">
      <w:pPr>
        <w:pStyle w:val="Code"/>
      </w:pPr>
      <w:r>
        <w:t>{</w:t>
      </w:r>
    </w:p>
    <w:p w14:paraId="33FDC761" w14:textId="77777777" w:rsidR="00FE429E" w:rsidRDefault="00FE429E" w:rsidP="00FE429E">
      <w:pPr>
        <w:pStyle w:val="Code"/>
      </w:pPr>
      <w:r>
        <w:lastRenderedPageBreak/>
        <w:t xml:space="preserve">    rMState                     [1] RMState,</w:t>
      </w:r>
    </w:p>
    <w:p w14:paraId="29D6B5B9" w14:textId="77777777" w:rsidR="00FE429E" w:rsidRDefault="00FE429E" w:rsidP="00FE429E">
      <w:pPr>
        <w:pStyle w:val="Code"/>
      </w:pPr>
      <w:r>
        <w:t xml:space="preserve">    accessType                  [2] AccessType</w:t>
      </w:r>
    </w:p>
    <w:p w14:paraId="2D0639BF" w14:textId="77777777" w:rsidR="00FE429E" w:rsidRDefault="00FE429E" w:rsidP="00FE429E">
      <w:pPr>
        <w:pStyle w:val="Code"/>
      </w:pPr>
      <w:r>
        <w:t>}</w:t>
      </w:r>
    </w:p>
    <w:p w14:paraId="62E22F6C" w14:textId="77777777" w:rsidR="00FE429E" w:rsidRDefault="00FE429E" w:rsidP="00FE429E">
      <w:pPr>
        <w:pStyle w:val="Code"/>
      </w:pPr>
    </w:p>
    <w:p w14:paraId="1A4236AD" w14:textId="77777777" w:rsidR="00FE429E" w:rsidRDefault="00FE429E" w:rsidP="00FE429E">
      <w:pPr>
        <w:pStyle w:val="Code"/>
      </w:pPr>
      <w:r>
        <w:t>-- TS 29.518 [22], clause 6.2.6.2.9</w:t>
      </w:r>
    </w:p>
    <w:p w14:paraId="793848A9" w14:textId="77777777" w:rsidR="00FE429E" w:rsidRDefault="00FE429E" w:rsidP="00FE429E">
      <w:pPr>
        <w:pStyle w:val="Code"/>
      </w:pPr>
      <w:r>
        <w:t>CMInfo ::= SEQUENCE</w:t>
      </w:r>
    </w:p>
    <w:p w14:paraId="7F4875F9" w14:textId="77777777" w:rsidR="00FE429E" w:rsidRDefault="00FE429E" w:rsidP="00FE429E">
      <w:pPr>
        <w:pStyle w:val="Code"/>
      </w:pPr>
      <w:r>
        <w:t>{</w:t>
      </w:r>
    </w:p>
    <w:p w14:paraId="19E2D7F5" w14:textId="77777777" w:rsidR="00FE429E" w:rsidRDefault="00FE429E" w:rsidP="00FE429E">
      <w:pPr>
        <w:pStyle w:val="Code"/>
      </w:pPr>
      <w:r>
        <w:t xml:space="preserve">    cMState                     [1] CMState,</w:t>
      </w:r>
    </w:p>
    <w:p w14:paraId="2E838748" w14:textId="77777777" w:rsidR="00FE429E" w:rsidRDefault="00FE429E" w:rsidP="00FE429E">
      <w:pPr>
        <w:pStyle w:val="Code"/>
      </w:pPr>
      <w:r>
        <w:t xml:space="preserve">    accessType                  [2] AccessType</w:t>
      </w:r>
    </w:p>
    <w:p w14:paraId="06E98E41" w14:textId="77777777" w:rsidR="00FE429E" w:rsidRDefault="00FE429E" w:rsidP="00FE429E">
      <w:pPr>
        <w:pStyle w:val="Code"/>
      </w:pPr>
      <w:r>
        <w:t>}</w:t>
      </w:r>
    </w:p>
    <w:p w14:paraId="490316D3" w14:textId="77777777" w:rsidR="00FE429E" w:rsidRDefault="00FE429E" w:rsidP="00FE429E">
      <w:pPr>
        <w:pStyle w:val="Code"/>
      </w:pPr>
    </w:p>
    <w:p w14:paraId="168F73DF" w14:textId="77777777" w:rsidR="00FE429E" w:rsidRDefault="00FE429E" w:rsidP="00FE429E">
      <w:pPr>
        <w:pStyle w:val="Code"/>
      </w:pPr>
      <w:r>
        <w:t>-- TS 29.518 [22], clause 6.2.6.3.7</w:t>
      </w:r>
    </w:p>
    <w:p w14:paraId="185CF5F9" w14:textId="77777777" w:rsidR="00FE429E" w:rsidRDefault="00FE429E" w:rsidP="00FE429E">
      <w:pPr>
        <w:pStyle w:val="Code"/>
      </w:pPr>
      <w:r>
        <w:t>UEReachability ::= ENUMERATED</w:t>
      </w:r>
    </w:p>
    <w:p w14:paraId="415521A1" w14:textId="77777777" w:rsidR="00FE429E" w:rsidRDefault="00FE429E" w:rsidP="00FE429E">
      <w:pPr>
        <w:pStyle w:val="Code"/>
      </w:pPr>
      <w:r>
        <w:t>{</w:t>
      </w:r>
    </w:p>
    <w:p w14:paraId="79F804F6" w14:textId="77777777" w:rsidR="00FE429E" w:rsidRDefault="00FE429E" w:rsidP="00FE429E">
      <w:pPr>
        <w:pStyle w:val="Code"/>
      </w:pPr>
      <w:r>
        <w:t xml:space="preserve">    unreachable(1),</w:t>
      </w:r>
    </w:p>
    <w:p w14:paraId="3AE34BA7" w14:textId="77777777" w:rsidR="00FE429E" w:rsidRDefault="00FE429E" w:rsidP="00FE429E">
      <w:pPr>
        <w:pStyle w:val="Code"/>
      </w:pPr>
      <w:r>
        <w:t xml:space="preserve">    reachable(2),</w:t>
      </w:r>
    </w:p>
    <w:p w14:paraId="3CDA09EE" w14:textId="77777777" w:rsidR="00FE429E" w:rsidRDefault="00FE429E" w:rsidP="00FE429E">
      <w:pPr>
        <w:pStyle w:val="Code"/>
      </w:pPr>
      <w:r>
        <w:t xml:space="preserve">    regulatoryOnly(3)</w:t>
      </w:r>
    </w:p>
    <w:p w14:paraId="13BBB526" w14:textId="77777777" w:rsidR="00FE429E" w:rsidRDefault="00FE429E" w:rsidP="00FE429E">
      <w:pPr>
        <w:pStyle w:val="Code"/>
      </w:pPr>
      <w:r>
        <w:t>}</w:t>
      </w:r>
    </w:p>
    <w:p w14:paraId="2321236F" w14:textId="77777777" w:rsidR="00FE429E" w:rsidRDefault="00FE429E" w:rsidP="00FE429E">
      <w:pPr>
        <w:pStyle w:val="Code"/>
      </w:pPr>
    </w:p>
    <w:p w14:paraId="49592EBE" w14:textId="77777777" w:rsidR="00FE429E" w:rsidRDefault="00FE429E" w:rsidP="00FE429E">
      <w:pPr>
        <w:pStyle w:val="Code"/>
      </w:pPr>
      <w:r>
        <w:t>-- TS 29.518 [22], clause 6.2.6.3.9</w:t>
      </w:r>
    </w:p>
    <w:p w14:paraId="7D630B8E" w14:textId="77777777" w:rsidR="00FE429E" w:rsidRDefault="00FE429E" w:rsidP="00FE429E">
      <w:pPr>
        <w:pStyle w:val="Code"/>
      </w:pPr>
      <w:r>
        <w:t>RMState ::= ENUMERATED</w:t>
      </w:r>
    </w:p>
    <w:p w14:paraId="5BBF534D" w14:textId="77777777" w:rsidR="00FE429E" w:rsidRDefault="00FE429E" w:rsidP="00FE429E">
      <w:pPr>
        <w:pStyle w:val="Code"/>
      </w:pPr>
      <w:r>
        <w:t>{</w:t>
      </w:r>
    </w:p>
    <w:p w14:paraId="55EB8F9B" w14:textId="77777777" w:rsidR="00FE429E" w:rsidRDefault="00FE429E" w:rsidP="00FE429E">
      <w:pPr>
        <w:pStyle w:val="Code"/>
      </w:pPr>
      <w:r>
        <w:t xml:space="preserve">    registered(1),</w:t>
      </w:r>
    </w:p>
    <w:p w14:paraId="48F116F5" w14:textId="77777777" w:rsidR="00FE429E" w:rsidRDefault="00FE429E" w:rsidP="00FE429E">
      <w:pPr>
        <w:pStyle w:val="Code"/>
      </w:pPr>
      <w:r>
        <w:t xml:space="preserve">    deregistered(2)</w:t>
      </w:r>
    </w:p>
    <w:p w14:paraId="640A9330" w14:textId="77777777" w:rsidR="00FE429E" w:rsidRDefault="00FE429E" w:rsidP="00FE429E">
      <w:pPr>
        <w:pStyle w:val="Code"/>
      </w:pPr>
      <w:r>
        <w:t>}</w:t>
      </w:r>
    </w:p>
    <w:p w14:paraId="04BD7EA5" w14:textId="77777777" w:rsidR="00FE429E" w:rsidRDefault="00FE429E" w:rsidP="00FE429E">
      <w:pPr>
        <w:pStyle w:val="Code"/>
      </w:pPr>
    </w:p>
    <w:p w14:paraId="74B02A20" w14:textId="77777777" w:rsidR="00FE429E" w:rsidRDefault="00FE429E" w:rsidP="00FE429E">
      <w:pPr>
        <w:pStyle w:val="Code"/>
      </w:pPr>
      <w:r>
        <w:t>-- TS 29.518 [22], clause 6.2.6.3.10</w:t>
      </w:r>
    </w:p>
    <w:p w14:paraId="254CF195" w14:textId="77777777" w:rsidR="00FE429E" w:rsidRDefault="00FE429E" w:rsidP="00FE429E">
      <w:pPr>
        <w:pStyle w:val="Code"/>
      </w:pPr>
      <w:r>
        <w:t>CMState ::= ENUMERATED</w:t>
      </w:r>
    </w:p>
    <w:p w14:paraId="13DCA099" w14:textId="77777777" w:rsidR="00FE429E" w:rsidRDefault="00FE429E" w:rsidP="00FE429E">
      <w:pPr>
        <w:pStyle w:val="Code"/>
      </w:pPr>
      <w:r>
        <w:t>{</w:t>
      </w:r>
    </w:p>
    <w:p w14:paraId="1209BB4B" w14:textId="77777777" w:rsidR="00FE429E" w:rsidRDefault="00FE429E" w:rsidP="00FE429E">
      <w:pPr>
        <w:pStyle w:val="Code"/>
      </w:pPr>
      <w:r>
        <w:t xml:space="preserve">    idle(1),</w:t>
      </w:r>
    </w:p>
    <w:p w14:paraId="1A62D815" w14:textId="77777777" w:rsidR="00FE429E" w:rsidRDefault="00FE429E" w:rsidP="00FE429E">
      <w:pPr>
        <w:pStyle w:val="Code"/>
      </w:pPr>
      <w:r>
        <w:t xml:space="preserve">    connected(2)</w:t>
      </w:r>
    </w:p>
    <w:p w14:paraId="5D085B12" w14:textId="77777777" w:rsidR="00FE429E" w:rsidRDefault="00FE429E" w:rsidP="00FE429E">
      <w:pPr>
        <w:pStyle w:val="Code"/>
      </w:pPr>
      <w:r>
        <w:t>}</w:t>
      </w:r>
    </w:p>
    <w:p w14:paraId="249A9948" w14:textId="77777777" w:rsidR="00FE429E" w:rsidRDefault="00FE429E" w:rsidP="00FE429E">
      <w:pPr>
        <w:pStyle w:val="Code"/>
      </w:pPr>
    </w:p>
    <w:p w14:paraId="59F72D88" w14:textId="77777777" w:rsidR="00FE429E" w:rsidRDefault="00FE429E" w:rsidP="00FE429E">
      <w:pPr>
        <w:pStyle w:val="Code"/>
      </w:pPr>
      <w:r>
        <w:t>-- TS 29.572 [24], clause 6.1.6.2.5</w:t>
      </w:r>
    </w:p>
    <w:p w14:paraId="7A9A9418" w14:textId="77777777" w:rsidR="00FE429E" w:rsidRDefault="00FE429E" w:rsidP="00FE429E">
      <w:pPr>
        <w:pStyle w:val="Code"/>
      </w:pPr>
      <w:r>
        <w:t>GeographicArea ::= CHOICE</w:t>
      </w:r>
    </w:p>
    <w:p w14:paraId="173046D2" w14:textId="77777777" w:rsidR="00FE429E" w:rsidRDefault="00FE429E" w:rsidP="00FE429E">
      <w:pPr>
        <w:pStyle w:val="Code"/>
      </w:pPr>
      <w:r>
        <w:t>{</w:t>
      </w:r>
    </w:p>
    <w:p w14:paraId="3219A18F" w14:textId="77777777" w:rsidR="00FE429E" w:rsidRDefault="00FE429E" w:rsidP="00FE429E">
      <w:pPr>
        <w:pStyle w:val="Code"/>
      </w:pPr>
      <w:r>
        <w:t xml:space="preserve">    point                       [1] Point,</w:t>
      </w:r>
    </w:p>
    <w:p w14:paraId="1C57B86D" w14:textId="77777777" w:rsidR="00FE429E" w:rsidRDefault="00FE429E" w:rsidP="00FE429E">
      <w:pPr>
        <w:pStyle w:val="Code"/>
      </w:pPr>
      <w:r>
        <w:t xml:space="preserve">    pointUncertaintyCircle      [2] PointUncertaintyCircle,</w:t>
      </w:r>
    </w:p>
    <w:p w14:paraId="6C4B0064" w14:textId="77777777" w:rsidR="00FE429E" w:rsidRDefault="00FE429E" w:rsidP="00FE429E">
      <w:pPr>
        <w:pStyle w:val="Code"/>
      </w:pPr>
      <w:r>
        <w:t xml:space="preserve">    pointUncertaintyEllipse     [3] PointUncertaintyEllipse,</w:t>
      </w:r>
    </w:p>
    <w:p w14:paraId="145AF185" w14:textId="77777777" w:rsidR="00FE429E" w:rsidRDefault="00FE429E" w:rsidP="00FE429E">
      <w:pPr>
        <w:pStyle w:val="Code"/>
      </w:pPr>
      <w:r>
        <w:t xml:space="preserve">    polygon                     [4] Polygon,</w:t>
      </w:r>
    </w:p>
    <w:p w14:paraId="7FF03216" w14:textId="77777777" w:rsidR="00FE429E" w:rsidRDefault="00FE429E" w:rsidP="00FE429E">
      <w:pPr>
        <w:pStyle w:val="Code"/>
      </w:pPr>
      <w:r>
        <w:t xml:space="preserve">    pointAltitude               [5] PointAltitude,</w:t>
      </w:r>
    </w:p>
    <w:p w14:paraId="3CBE6DBA" w14:textId="77777777" w:rsidR="00FE429E" w:rsidRDefault="00FE429E" w:rsidP="00FE429E">
      <w:pPr>
        <w:pStyle w:val="Code"/>
      </w:pPr>
      <w:r>
        <w:t xml:space="preserve">    pointAltitudeUncertainty    [6] PointAltitudeUncertainty,</w:t>
      </w:r>
    </w:p>
    <w:p w14:paraId="70845C99" w14:textId="77777777" w:rsidR="00FE429E" w:rsidRDefault="00FE429E" w:rsidP="00FE429E">
      <w:pPr>
        <w:pStyle w:val="Code"/>
      </w:pPr>
      <w:r>
        <w:t xml:space="preserve">    ellipsoidArc                [7] EllipsoidArc</w:t>
      </w:r>
    </w:p>
    <w:p w14:paraId="20E1463B" w14:textId="77777777" w:rsidR="00FE429E" w:rsidRDefault="00FE429E" w:rsidP="00FE429E">
      <w:pPr>
        <w:pStyle w:val="Code"/>
      </w:pPr>
      <w:r>
        <w:t>}</w:t>
      </w:r>
    </w:p>
    <w:p w14:paraId="7D500798" w14:textId="77777777" w:rsidR="00FE429E" w:rsidRDefault="00FE429E" w:rsidP="00FE429E">
      <w:pPr>
        <w:pStyle w:val="Code"/>
      </w:pPr>
    </w:p>
    <w:p w14:paraId="02403AF9" w14:textId="77777777" w:rsidR="00FE429E" w:rsidRDefault="00FE429E" w:rsidP="00FE429E">
      <w:pPr>
        <w:pStyle w:val="Code"/>
      </w:pPr>
      <w:r>
        <w:t>-- TS 29.572 [24], clause 6.1.6.3.12</w:t>
      </w:r>
    </w:p>
    <w:p w14:paraId="75231388" w14:textId="77777777" w:rsidR="00FE429E" w:rsidRDefault="00FE429E" w:rsidP="00FE429E">
      <w:pPr>
        <w:pStyle w:val="Code"/>
      </w:pPr>
      <w:r>
        <w:t>AccuracyFulfilmentIndicator ::= ENUMERATED</w:t>
      </w:r>
    </w:p>
    <w:p w14:paraId="5DB147A3" w14:textId="77777777" w:rsidR="00FE429E" w:rsidRDefault="00FE429E" w:rsidP="00FE429E">
      <w:pPr>
        <w:pStyle w:val="Code"/>
      </w:pPr>
      <w:r>
        <w:t>{</w:t>
      </w:r>
    </w:p>
    <w:p w14:paraId="7516131A" w14:textId="77777777" w:rsidR="00FE429E" w:rsidRDefault="00FE429E" w:rsidP="00FE429E">
      <w:pPr>
        <w:pStyle w:val="Code"/>
      </w:pPr>
      <w:r>
        <w:t xml:space="preserve">    requestedAccuracyFulfilled(1),</w:t>
      </w:r>
    </w:p>
    <w:p w14:paraId="6AE7B2F2" w14:textId="77777777" w:rsidR="00FE429E" w:rsidRDefault="00FE429E" w:rsidP="00FE429E">
      <w:pPr>
        <w:pStyle w:val="Code"/>
      </w:pPr>
      <w:r>
        <w:t xml:space="preserve">    requestedAccuracyNotFulfilled(2)</w:t>
      </w:r>
    </w:p>
    <w:p w14:paraId="55C8DA56" w14:textId="77777777" w:rsidR="00FE429E" w:rsidRDefault="00FE429E" w:rsidP="00FE429E">
      <w:pPr>
        <w:pStyle w:val="Code"/>
      </w:pPr>
      <w:r>
        <w:t>}</w:t>
      </w:r>
    </w:p>
    <w:p w14:paraId="156CE8CA" w14:textId="77777777" w:rsidR="00FE429E" w:rsidRDefault="00FE429E" w:rsidP="00FE429E">
      <w:pPr>
        <w:pStyle w:val="Code"/>
      </w:pPr>
    </w:p>
    <w:p w14:paraId="0E2B552B" w14:textId="77777777" w:rsidR="00FE429E" w:rsidRDefault="00FE429E" w:rsidP="00FE429E">
      <w:pPr>
        <w:pStyle w:val="Code"/>
      </w:pPr>
      <w:r>
        <w:t>-- TS 29.572 [24], clause 6.1.6.2.17</w:t>
      </w:r>
    </w:p>
    <w:p w14:paraId="2F6F068C" w14:textId="77777777" w:rsidR="00FE429E" w:rsidRDefault="00FE429E" w:rsidP="00FE429E">
      <w:pPr>
        <w:pStyle w:val="Code"/>
      </w:pPr>
      <w:r>
        <w:t>VelocityEstimate ::= CHOICE</w:t>
      </w:r>
    </w:p>
    <w:p w14:paraId="515AFDFA" w14:textId="77777777" w:rsidR="00FE429E" w:rsidRDefault="00FE429E" w:rsidP="00FE429E">
      <w:pPr>
        <w:pStyle w:val="Code"/>
      </w:pPr>
      <w:r>
        <w:t>{</w:t>
      </w:r>
    </w:p>
    <w:p w14:paraId="2ACE46D9" w14:textId="77777777" w:rsidR="00FE429E" w:rsidRDefault="00FE429E" w:rsidP="00FE429E">
      <w:pPr>
        <w:pStyle w:val="Code"/>
      </w:pPr>
      <w:r>
        <w:t xml:space="preserve">    horVelocity                         [1] HorizontalVelocity,</w:t>
      </w:r>
    </w:p>
    <w:p w14:paraId="4680C34E" w14:textId="77777777" w:rsidR="00FE429E" w:rsidRDefault="00FE429E" w:rsidP="00FE429E">
      <w:pPr>
        <w:pStyle w:val="Code"/>
      </w:pPr>
      <w:r>
        <w:t xml:space="preserve">    horWithVertVelocity                 [2] HorizontalWithVerticalVelocity,</w:t>
      </w:r>
    </w:p>
    <w:p w14:paraId="54D16452" w14:textId="77777777" w:rsidR="00FE429E" w:rsidRDefault="00FE429E" w:rsidP="00FE429E">
      <w:pPr>
        <w:pStyle w:val="Code"/>
      </w:pPr>
      <w:r>
        <w:t xml:space="preserve">    horVelocityWithUncertainty          [3] HorizontalVelocityWithUncertainty,</w:t>
      </w:r>
    </w:p>
    <w:p w14:paraId="00028798" w14:textId="77777777" w:rsidR="00FE429E" w:rsidRDefault="00FE429E" w:rsidP="00FE429E">
      <w:pPr>
        <w:pStyle w:val="Code"/>
      </w:pPr>
      <w:r>
        <w:t xml:space="preserve">    horWithVertVelocityAndUncertainty   [4] HorizontalWithVerticalVelocityAndUncertainty</w:t>
      </w:r>
    </w:p>
    <w:p w14:paraId="7C18719C" w14:textId="77777777" w:rsidR="00FE429E" w:rsidRDefault="00FE429E" w:rsidP="00FE429E">
      <w:pPr>
        <w:pStyle w:val="Code"/>
      </w:pPr>
      <w:r>
        <w:t>}</w:t>
      </w:r>
    </w:p>
    <w:p w14:paraId="50CB71FF" w14:textId="77777777" w:rsidR="00FE429E" w:rsidRDefault="00FE429E" w:rsidP="00FE429E">
      <w:pPr>
        <w:pStyle w:val="Code"/>
      </w:pPr>
    </w:p>
    <w:p w14:paraId="27E122DF" w14:textId="77777777" w:rsidR="00FE429E" w:rsidRDefault="00FE429E" w:rsidP="00FE429E">
      <w:pPr>
        <w:pStyle w:val="Code"/>
      </w:pPr>
      <w:r>
        <w:t>-- TS 29.572 [24], clause 6.1.6.2.14</w:t>
      </w:r>
    </w:p>
    <w:p w14:paraId="030399AF" w14:textId="77777777" w:rsidR="00FE429E" w:rsidRDefault="00FE429E" w:rsidP="00FE429E">
      <w:pPr>
        <w:pStyle w:val="Code"/>
      </w:pPr>
      <w:r>
        <w:t>CivicAddress ::= SEQUENCE</w:t>
      </w:r>
    </w:p>
    <w:p w14:paraId="3C2B8BCB" w14:textId="77777777" w:rsidR="00FE429E" w:rsidRDefault="00FE429E" w:rsidP="00FE429E">
      <w:pPr>
        <w:pStyle w:val="Code"/>
      </w:pPr>
      <w:r>
        <w:t>{</w:t>
      </w:r>
    </w:p>
    <w:p w14:paraId="6D9EAD95" w14:textId="77777777" w:rsidR="00FE429E" w:rsidRDefault="00FE429E" w:rsidP="00FE429E">
      <w:pPr>
        <w:pStyle w:val="Code"/>
      </w:pPr>
      <w:r>
        <w:t xml:space="preserve">    country                             [1] UTF8String,</w:t>
      </w:r>
    </w:p>
    <w:p w14:paraId="7B761EDE" w14:textId="77777777" w:rsidR="00FE429E" w:rsidRDefault="00FE429E" w:rsidP="00FE429E">
      <w:pPr>
        <w:pStyle w:val="Code"/>
      </w:pPr>
      <w:r>
        <w:t xml:space="preserve">    a1                                  [2] UTF8String OPTIONAL,</w:t>
      </w:r>
    </w:p>
    <w:p w14:paraId="7D8B20A8" w14:textId="77777777" w:rsidR="00FE429E" w:rsidRDefault="00FE429E" w:rsidP="00FE429E">
      <w:pPr>
        <w:pStyle w:val="Code"/>
      </w:pPr>
      <w:r>
        <w:t xml:space="preserve">    a2                                  [3] UTF8String OPTIONAL,</w:t>
      </w:r>
    </w:p>
    <w:p w14:paraId="5D70D087" w14:textId="77777777" w:rsidR="00FE429E" w:rsidRDefault="00FE429E" w:rsidP="00FE429E">
      <w:pPr>
        <w:pStyle w:val="Code"/>
      </w:pPr>
      <w:r>
        <w:t xml:space="preserve">    a3                                  [4] UTF8String OPTIONAL,</w:t>
      </w:r>
    </w:p>
    <w:p w14:paraId="4BFCC2DA" w14:textId="77777777" w:rsidR="00FE429E" w:rsidRDefault="00FE429E" w:rsidP="00FE429E">
      <w:pPr>
        <w:pStyle w:val="Code"/>
      </w:pPr>
      <w:r>
        <w:t xml:space="preserve">    a4                                  [5] UTF8String OPTIONAL,</w:t>
      </w:r>
    </w:p>
    <w:p w14:paraId="3ACC100B" w14:textId="77777777" w:rsidR="00FE429E" w:rsidRDefault="00FE429E" w:rsidP="00FE429E">
      <w:pPr>
        <w:pStyle w:val="Code"/>
      </w:pPr>
      <w:r>
        <w:t xml:space="preserve">    a5                                  [6] UTF8String OPTIONAL,</w:t>
      </w:r>
    </w:p>
    <w:p w14:paraId="41905096" w14:textId="77777777" w:rsidR="00FE429E" w:rsidRDefault="00FE429E" w:rsidP="00FE429E">
      <w:pPr>
        <w:pStyle w:val="Code"/>
      </w:pPr>
      <w:r>
        <w:t xml:space="preserve">    a6                                  [7] UTF8String OPTIONAL,</w:t>
      </w:r>
    </w:p>
    <w:p w14:paraId="5870551F" w14:textId="77777777" w:rsidR="00FE429E" w:rsidRDefault="00FE429E" w:rsidP="00FE429E">
      <w:pPr>
        <w:pStyle w:val="Code"/>
      </w:pPr>
      <w:r>
        <w:t xml:space="preserve">    prd                                 [8] UTF8String OPTIONAL,</w:t>
      </w:r>
    </w:p>
    <w:p w14:paraId="687E5CCD" w14:textId="77777777" w:rsidR="00FE429E" w:rsidRDefault="00FE429E" w:rsidP="00FE429E">
      <w:pPr>
        <w:pStyle w:val="Code"/>
      </w:pPr>
      <w:r>
        <w:t xml:space="preserve">    pod                                 [9] UTF8String OPTIONAL,</w:t>
      </w:r>
    </w:p>
    <w:p w14:paraId="52BB1CCF" w14:textId="77777777" w:rsidR="00FE429E" w:rsidRDefault="00FE429E" w:rsidP="00FE429E">
      <w:pPr>
        <w:pStyle w:val="Code"/>
      </w:pPr>
      <w:r>
        <w:t xml:space="preserve">    sts                                 [10] UTF8String OPTIONAL,</w:t>
      </w:r>
    </w:p>
    <w:p w14:paraId="6F4D0019" w14:textId="77777777" w:rsidR="00FE429E" w:rsidRDefault="00FE429E" w:rsidP="00FE429E">
      <w:pPr>
        <w:pStyle w:val="Code"/>
      </w:pPr>
      <w:r>
        <w:t xml:space="preserve">    hno                                 [11] UTF8String OPTIONAL,</w:t>
      </w:r>
    </w:p>
    <w:p w14:paraId="7809A32F" w14:textId="77777777" w:rsidR="00FE429E" w:rsidRDefault="00FE429E" w:rsidP="00FE429E">
      <w:pPr>
        <w:pStyle w:val="Code"/>
      </w:pPr>
      <w:r>
        <w:t xml:space="preserve">    hns                                 [12] UTF8String OPTIONAL,</w:t>
      </w:r>
    </w:p>
    <w:p w14:paraId="24C635B1" w14:textId="77777777" w:rsidR="00FE429E" w:rsidRDefault="00FE429E" w:rsidP="00FE429E">
      <w:pPr>
        <w:pStyle w:val="Code"/>
      </w:pPr>
      <w:r>
        <w:t xml:space="preserve">    lmk                                 [13] UTF8String OPTIONAL,</w:t>
      </w:r>
    </w:p>
    <w:p w14:paraId="63068544" w14:textId="77777777" w:rsidR="00FE429E" w:rsidRDefault="00FE429E" w:rsidP="00FE429E">
      <w:pPr>
        <w:pStyle w:val="Code"/>
      </w:pPr>
      <w:r>
        <w:t xml:space="preserve">    loc                                 [14] UTF8String OPTIONAL,</w:t>
      </w:r>
    </w:p>
    <w:p w14:paraId="0C3363DD" w14:textId="77777777" w:rsidR="00FE429E" w:rsidRDefault="00FE429E" w:rsidP="00FE429E">
      <w:pPr>
        <w:pStyle w:val="Code"/>
      </w:pPr>
      <w:r>
        <w:lastRenderedPageBreak/>
        <w:t xml:space="preserve">    nam                                 [15] UTF8String OPTIONAL,</w:t>
      </w:r>
    </w:p>
    <w:p w14:paraId="2A8AC6D0" w14:textId="77777777" w:rsidR="00FE429E" w:rsidRDefault="00FE429E" w:rsidP="00FE429E">
      <w:pPr>
        <w:pStyle w:val="Code"/>
      </w:pPr>
      <w:r>
        <w:t xml:space="preserve">    pc                                  [16] UTF8String OPTIONAL,</w:t>
      </w:r>
    </w:p>
    <w:p w14:paraId="28F9F5E0" w14:textId="77777777" w:rsidR="00FE429E" w:rsidRDefault="00FE429E" w:rsidP="00FE429E">
      <w:pPr>
        <w:pStyle w:val="Code"/>
      </w:pPr>
      <w:r>
        <w:t xml:space="preserve">    bld                                 [17] UTF8String OPTIONAL,</w:t>
      </w:r>
    </w:p>
    <w:p w14:paraId="185A63D3" w14:textId="77777777" w:rsidR="00FE429E" w:rsidRDefault="00FE429E" w:rsidP="00FE429E">
      <w:pPr>
        <w:pStyle w:val="Code"/>
      </w:pPr>
      <w:r>
        <w:t xml:space="preserve">    unit                                [18] UTF8String OPTIONAL,</w:t>
      </w:r>
    </w:p>
    <w:p w14:paraId="5EB45A23" w14:textId="77777777" w:rsidR="00FE429E" w:rsidRDefault="00FE429E" w:rsidP="00FE429E">
      <w:pPr>
        <w:pStyle w:val="Code"/>
      </w:pPr>
      <w:r>
        <w:t xml:space="preserve">    flr                                 [19] UTF8String OPTIONAL,</w:t>
      </w:r>
    </w:p>
    <w:p w14:paraId="47F2CB4E" w14:textId="77777777" w:rsidR="00FE429E" w:rsidRDefault="00FE429E" w:rsidP="00FE429E">
      <w:pPr>
        <w:pStyle w:val="Code"/>
      </w:pPr>
      <w:r>
        <w:t xml:space="preserve">    room                                [20] UTF8String OPTIONAL,</w:t>
      </w:r>
    </w:p>
    <w:p w14:paraId="486E39F7" w14:textId="77777777" w:rsidR="00FE429E" w:rsidRDefault="00FE429E" w:rsidP="00FE429E">
      <w:pPr>
        <w:pStyle w:val="Code"/>
      </w:pPr>
      <w:r>
        <w:t xml:space="preserve">    plc                                 [21] UTF8String OPTIONAL,</w:t>
      </w:r>
    </w:p>
    <w:p w14:paraId="47B28F46" w14:textId="77777777" w:rsidR="00FE429E" w:rsidRDefault="00FE429E" w:rsidP="00FE429E">
      <w:pPr>
        <w:pStyle w:val="Code"/>
      </w:pPr>
      <w:r>
        <w:t xml:space="preserve">    pcn                                 [22] UTF8String OPTIONAL,</w:t>
      </w:r>
    </w:p>
    <w:p w14:paraId="282F4267" w14:textId="77777777" w:rsidR="00FE429E" w:rsidRDefault="00FE429E" w:rsidP="00FE429E">
      <w:pPr>
        <w:pStyle w:val="Code"/>
      </w:pPr>
      <w:r>
        <w:t xml:space="preserve">    pobox                               [23] UTF8String OPTIONAL,</w:t>
      </w:r>
    </w:p>
    <w:p w14:paraId="38133851" w14:textId="77777777" w:rsidR="00FE429E" w:rsidRDefault="00FE429E" w:rsidP="00FE429E">
      <w:pPr>
        <w:pStyle w:val="Code"/>
      </w:pPr>
      <w:r>
        <w:t xml:space="preserve">    addcode                             [24] UTF8String OPTIONAL,</w:t>
      </w:r>
    </w:p>
    <w:p w14:paraId="54645F87" w14:textId="77777777" w:rsidR="00FE429E" w:rsidRDefault="00FE429E" w:rsidP="00FE429E">
      <w:pPr>
        <w:pStyle w:val="Code"/>
      </w:pPr>
      <w:r>
        <w:t xml:space="preserve">    seat                                [25] UTF8String OPTIONAL,</w:t>
      </w:r>
    </w:p>
    <w:p w14:paraId="29B1B1A9" w14:textId="77777777" w:rsidR="00FE429E" w:rsidRDefault="00FE429E" w:rsidP="00FE429E">
      <w:pPr>
        <w:pStyle w:val="Code"/>
      </w:pPr>
      <w:r>
        <w:t xml:space="preserve">    rd                                  [26] UTF8String OPTIONAL,</w:t>
      </w:r>
    </w:p>
    <w:p w14:paraId="20F95E4A" w14:textId="77777777" w:rsidR="00FE429E" w:rsidRDefault="00FE429E" w:rsidP="00FE429E">
      <w:pPr>
        <w:pStyle w:val="Code"/>
      </w:pPr>
      <w:r>
        <w:t xml:space="preserve">    rdsec                               [27] UTF8String OPTIONAL,</w:t>
      </w:r>
    </w:p>
    <w:p w14:paraId="19A2F1B6" w14:textId="77777777" w:rsidR="00FE429E" w:rsidRDefault="00FE429E" w:rsidP="00FE429E">
      <w:pPr>
        <w:pStyle w:val="Code"/>
      </w:pPr>
      <w:r>
        <w:t xml:space="preserve">    rdbr                                [28] UTF8String OPTIONAL,</w:t>
      </w:r>
    </w:p>
    <w:p w14:paraId="1B1F88C5" w14:textId="77777777" w:rsidR="00FE429E" w:rsidRDefault="00FE429E" w:rsidP="00FE429E">
      <w:pPr>
        <w:pStyle w:val="Code"/>
      </w:pPr>
      <w:r>
        <w:t xml:space="preserve">    rdsubbr                             [29] UTF8String OPTIONAL,</w:t>
      </w:r>
    </w:p>
    <w:p w14:paraId="23CEA324" w14:textId="77777777" w:rsidR="00FE429E" w:rsidRDefault="00FE429E" w:rsidP="00FE429E">
      <w:pPr>
        <w:pStyle w:val="Code"/>
      </w:pPr>
      <w:r>
        <w:t xml:space="preserve">    prm                                 [30] UTF8String OPTIONAL,</w:t>
      </w:r>
    </w:p>
    <w:p w14:paraId="4955710C" w14:textId="77777777" w:rsidR="00FE429E" w:rsidRDefault="00FE429E" w:rsidP="00FE429E">
      <w:pPr>
        <w:pStyle w:val="Code"/>
      </w:pPr>
      <w:r>
        <w:t xml:space="preserve">    pom                                 [31] UTF8String OPTIONAL</w:t>
      </w:r>
    </w:p>
    <w:p w14:paraId="6DDEB272" w14:textId="77777777" w:rsidR="00FE429E" w:rsidRDefault="00FE429E" w:rsidP="00FE429E">
      <w:pPr>
        <w:pStyle w:val="Code"/>
      </w:pPr>
      <w:r>
        <w:t>}</w:t>
      </w:r>
    </w:p>
    <w:p w14:paraId="1370BE7F" w14:textId="77777777" w:rsidR="00FE429E" w:rsidRDefault="00FE429E" w:rsidP="00FE429E">
      <w:pPr>
        <w:pStyle w:val="Code"/>
      </w:pPr>
    </w:p>
    <w:p w14:paraId="6748C402" w14:textId="77777777" w:rsidR="00FE429E" w:rsidRDefault="00FE429E" w:rsidP="00FE429E">
      <w:pPr>
        <w:pStyle w:val="Code"/>
      </w:pPr>
      <w:r>
        <w:t>-- TS 29.571 [17], clauses 5.4.4.62 and 5.4.4.64</w:t>
      </w:r>
    </w:p>
    <w:p w14:paraId="6D947191" w14:textId="77777777" w:rsidR="00FE429E" w:rsidRDefault="00FE429E" w:rsidP="00FE429E">
      <w:pPr>
        <w:pStyle w:val="Code"/>
      </w:pPr>
      <w:r>
        <w:t>-- Contains the original binary data i.e. value of the YAML field after base64 encoding is removed</w:t>
      </w:r>
    </w:p>
    <w:p w14:paraId="72D5B6A4" w14:textId="77777777" w:rsidR="00FE429E" w:rsidRDefault="00FE429E" w:rsidP="00FE429E">
      <w:pPr>
        <w:pStyle w:val="Code"/>
      </w:pPr>
      <w:r>
        <w:t>CivicAddressBytes ::= OCTET STRING</w:t>
      </w:r>
    </w:p>
    <w:p w14:paraId="0BCCB23C" w14:textId="77777777" w:rsidR="00FE429E" w:rsidRDefault="00FE429E" w:rsidP="00FE429E">
      <w:pPr>
        <w:pStyle w:val="Code"/>
      </w:pPr>
    </w:p>
    <w:p w14:paraId="46DE56A1" w14:textId="77777777" w:rsidR="00FE429E" w:rsidRDefault="00FE429E" w:rsidP="00FE429E">
      <w:pPr>
        <w:pStyle w:val="Code"/>
      </w:pPr>
      <w:r>
        <w:t>-- TS 29.572 [24], clause 6.1.6.2.15</w:t>
      </w:r>
    </w:p>
    <w:p w14:paraId="5AAE261E" w14:textId="77777777" w:rsidR="00FE429E" w:rsidRDefault="00FE429E" w:rsidP="00FE429E">
      <w:pPr>
        <w:pStyle w:val="Code"/>
      </w:pPr>
      <w:r>
        <w:t>PositioningMethodAndUsage ::= SEQUENCE</w:t>
      </w:r>
    </w:p>
    <w:p w14:paraId="65F93F9D" w14:textId="77777777" w:rsidR="00FE429E" w:rsidRDefault="00FE429E" w:rsidP="00FE429E">
      <w:pPr>
        <w:pStyle w:val="Code"/>
      </w:pPr>
      <w:r>
        <w:t>{</w:t>
      </w:r>
    </w:p>
    <w:p w14:paraId="260A4766" w14:textId="77777777" w:rsidR="00FE429E" w:rsidRDefault="00FE429E" w:rsidP="00FE429E">
      <w:pPr>
        <w:pStyle w:val="Code"/>
      </w:pPr>
      <w:r>
        <w:t xml:space="preserve">    method                              [1] PositioningMethod,</w:t>
      </w:r>
    </w:p>
    <w:p w14:paraId="7361D3F7" w14:textId="77777777" w:rsidR="00FE429E" w:rsidRDefault="00FE429E" w:rsidP="00FE429E">
      <w:pPr>
        <w:pStyle w:val="Code"/>
      </w:pPr>
      <w:r>
        <w:t xml:space="preserve">    mode                                [2] PositioningMode,</w:t>
      </w:r>
    </w:p>
    <w:p w14:paraId="0B0DA89D" w14:textId="77777777" w:rsidR="00FE429E" w:rsidRDefault="00FE429E" w:rsidP="00FE429E">
      <w:pPr>
        <w:pStyle w:val="Code"/>
      </w:pPr>
      <w:r>
        <w:t xml:space="preserve">    usage                               [3] Usage,</w:t>
      </w:r>
    </w:p>
    <w:p w14:paraId="260A4882" w14:textId="77777777" w:rsidR="00FE429E" w:rsidRDefault="00FE429E" w:rsidP="00FE429E">
      <w:pPr>
        <w:pStyle w:val="Code"/>
      </w:pPr>
      <w:r>
        <w:t xml:space="preserve">    methodCode                          [4] MethodCode OPTIONAL</w:t>
      </w:r>
    </w:p>
    <w:p w14:paraId="738C62EA" w14:textId="77777777" w:rsidR="00FE429E" w:rsidRDefault="00FE429E" w:rsidP="00FE429E">
      <w:pPr>
        <w:pStyle w:val="Code"/>
      </w:pPr>
      <w:r>
        <w:t>}</w:t>
      </w:r>
    </w:p>
    <w:p w14:paraId="6BBB93FB" w14:textId="77777777" w:rsidR="00FE429E" w:rsidRDefault="00FE429E" w:rsidP="00FE429E">
      <w:pPr>
        <w:pStyle w:val="Code"/>
      </w:pPr>
    </w:p>
    <w:p w14:paraId="1628F075" w14:textId="77777777" w:rsidR="00FE429E" w:rsidRDefault="00FE429E" w:rsidP="00FE429E">
      <w:pPr>
        <w:pStyle w:val="Code"/>
      </w:pPr>
      <w:r>
        <w:t>-- TS 29.572 [24], clause 6.1.6.2.16</w:t>
      </w:r>
    </w:p>
    <w:p w14:paraId="3B9D7E1D" w14:textId="77777777" w:rsidR="00FE429E" w:rsidRDefault="00FE429E" w:rsidP="00FE429E">
      <w:pPr>
        <w:pStyle w:val="Code"/>
      </w:pPr>
      <w:r>
        <w:t>GNSSPositioningMethodAndUsage ::= SEQUENCE</w:t>
      </w:r>
    </w:p>
    <w:p w14:paraId="23FBEE90" w14:textId="77777777" w:rsidR="00FE429E" w:rsidRDefault="00FE429E" w:rsidP="00FE429E">
      <w:pPr>
        <w:pStyle w:val="Code"/>
      </w:pPr>
      <w:r>
        <w:t>{</w:t>
      </w:r>
    </w:p>
    <w:p w14:paraId="12FBBD7E" w14:textId="77777777" w:rsidR="00FE429E" w:rsidRDefault="00FE429E" w:rsidP="00FE429E">
      <w:pPr>
        <w:pStyle w:val="Code"/>
      </w:pPr>
      <w:r>
        <w:t xml:space="preserve">    mode                                [1] PositioningMode,</w:t>
      </w:r>
    </w:p>
    <w:p w14:paraId="5EA14092" w14:textId="77777777" w:rsidR="00FE429E" w:rsidRDefault="00FE429E" w:rsidP="00FE429E">
      <w:pPr>
        <w:pStyle w:val="Code"/>
      </w:pPr>
      <w:r>
        <w:t xml:space="preserve">    gNSS                                [2] GNSSID,</w:t>
      </w:r>
    </w:p>
    <w:p w14:paraId="6B370AE9" w14:textId="77777777" w:rsidR="00FE429E" w:rsidRDefault="00FE429E" w:rsidP="00FE429E">
      <w:pPr>
        <w:pStyle w:val="Code"/>
      </w:pPr>
      <w:r>
        <w:t xml:space="preserve">    usage                               [3] Usage</w:t>
      </w:r>
    </w:p>
    <w:p w14:paraId="39AA7FBC" w14:textId="77777777" w:rsidR="00FE429E" w:rsidRDefault="00FE429E" w:rsidP="00FE429E">
      <w:pPr>
        <w:pStyle w:val="Code"/>
      </w:pPr>
      <w:r>
        <w:t>}</w:t>
      </w:r>
    </w:p>
    <w:p w14:paraId="5CF32922" w14:textId="77777777" w:rsidR="00FE429E" w:rsidRDefault="00FE429E" w:rsidP="00FE429E">
      <w:pPr>
        <w:pStyle w:val="Code"/>
      </w:pPr>
    </w:p>
    <w:p w14:paraId="777DF562" w14:textId="77777777" w:rsidR="00FE429E" w:rsidRDefault="00FE429E" w:rsidP="00FE429E">
      <w:pPr>
        <w:pStyle w:val="Code"/>
      </w:pPr>
      <w:r>
        <w:t>-- TS 29.572 [24], clause 6.1.6.2.6</w:t>
      </w:r>
    </w:p>
    <w:p w14:paraId="363BB05B" w14:textId="77777777" w:rsidR="00FE429E" w:rsidRDefault="00FE429E" w:rsidP="00FE429E">
      <w:pPr>
        <w:pStyle w:val="Code"/>
      </w:pPr>
      <w:r>
        <w:t>Point ::= SEQUENCE</w:t>
      </w:r>
    </w:p>
    <w:p w14:paraId="2AE9615C" w14:textId="77777777" w:rsidR="00FE429E" w:rsidRDefault="00FE429E" w:rsidP="00FE429E">
      <w:pPr>
        <w:pStyle w:val="Code"/>
      </w:pPr>
      <w:r>
        <w:t>{</w:t>
      </w:r>
    </w:p>
    <w:p w14:paraId="5648D924" w14:textId="77777777" w:rsidR="00FE429E" w:rsidRDefault="00FE429E" w:rsidP="00FE429E">
      <w:pPr>
        <w:pStyle w:val="Code"/>
      </w:pPr>
      <w:r>
        <w:t xml:space="preserve">    geographicalCoordinates             [1] GeographicalCoordinates</w:t>
      </w:r>
    </w:p>
    <w:p w14:paraId="43BF284C" w14:textId="77777777" w:rsidR="00FE429E" w:rsidRDefault="00FE429E" w:rsidP="00FE429E">
      <w:pPr>
        <w:pStyle w:val="Code"/>
      </w:pPr>
      <w:r>
        <w:t>}</w:t>
      </w:r>
    </w:p>
    <w:p w14:paraId="1779CCDE" w14:textId="77777777" w:rsidR="00FE429E" w:rsidRDefault="00FE429E" w:rsidP="00FE429E">
      <w:pPr>
        <w:pStyle w:val="Code"/>
      </w:pPr>
    </w:p>
    <w:p w14:paraId="36B531A6" w14:textId="77777777" w:rsidR="00FE429E" w:rsidRDefault="00FE429E" w:rsidP="00FE429E">
      <w:pPr>
        <w:pStyle w:val="Code"/>
      </w:pPr>
      <w:r>
        <w:t>-- TS 29.572 [24], clause 6.1.6.2.7</w:t>
      </w:r>
    </w:p>
    <w:p w14:paraId="603E6E57" w14:textId="77777777" w:rsidR="00FE429E" w:rsidRDefault="00FE429E" w:rsidP="00FE429E">
      <w:pPr>
        <w:pStyle w:val="Code"/>
      </w:pPr>
      <w:r>
        <w:t>PointUncertaintyCircle ::= SEQUENCE</w:t>
      </w:r>
    </w:p>
    <w:p w14:paraId="561BF2EB" w14:textId="77777777" w:rsidR="00FE429E" w:rsidRDefault="00FE429E" w:rsidP="00FE429E">
      <w:pPr>
        <w:pStyle w:val="Code"/>
      </w:pPr>
      <w:r>
        <w:t>{</w:t>
      </w:r>
    </w:p>
    <w:p w14:paraId="0943101E" w14:textId="77777777" w:rsidR="00FE429E" w:rsidRDefault="00FE429E" w:rsidP="00FE429E">
      <w:pPr>
        <w:pStyle w:val="Code"/>
      </w:pPr>
      <w:r>
        <w:t xml:space="preserve">    geographicalCoordinates             [1] GeographicalCoordinates,</w:t>
      </w:r>
    </w:p>
    <w:p w14:paraId="6CCE1434" w14:textId="77777777" w:rsidR="00FE429E" w:rsidRDefault="00FE429E" w:rsidP="00FE429E">
      <w:pPr>
        <w:pStyle w:val="Code"/>
      </w:pPr>
      <w:r>
        <w:t xml:space="preserve">    uncertainty                         [2] Uncertainty</w:t>
      </w:r>
    </w:p>
    <w:p w14:paraId="38EA0FC5" w14:textId="77777777" w:rsidR="00FE429E" w:rsidRDefault="00FE429E" w:rsidP="00FE429E">
      <w:pPr>
        <w:pStyle w:val="Code"/>
      </w:pPr>
      <w:r>
        <w:t>}</w:t>
      </w:r>
    </w:p>
    <w:p w14:paraId="066BBC3B" w14:textId="77777777" w:rsidR="00FE429E" w:rsidRDefault="00FE429E" w:rsidP="00FE429E">
      <w:pPr>
        <w:pStyle w:val="Code"/>
      </w:pPr>
    </w:p>
    <w:p w14:paraId="6E20D7BB" w14:textId="77777777" w:rsidR="00FE429E" w:rsidRDefault="00FE429E" w:rsidP="00FE429E">
      <w:pPr>
        <w:pStyle w:val="Code"/>
      </w:pPr>
      <w:r>
        <w:t>-- TS 29.572 [24], clause 6.1.6.2.8</w:t>
      </w:r>
    </w:p>
    <w:p w14:paraId="7D0118E4" w14:textId="77777777" w:rsidR="00FE429E" w:rsidRDefault="00FE429E" w:rsidP="00FE429E">
      <w:pPr>
        <w:pStyle w:val="Code"/>
      </w:pPr>
      <w:r>
        <w:t>PointUncertaintyEllipse ::= SEQUENCE</w:t>
      </w:r>
    </w:p>
    <w:p w14:paraId="2E24DBB0" w14:textId="77777777" w:rsidR="00FE429E" w:rsidRDefault="00FE429E" w:rsidP="00FE429E">
      <w:pPr>
        <w:pStyle w:val="Code"/>
      </w:pPr>
      <w:r>
        <w:t>{</w:t>
      </w:r>
    </w:p>
    <w:p w14:paraId="570CC853" w14:textId="77777777" w:rsidR="00FE429E" w:rsidRDefault="00FE429E" w:rsidP="00FE429E">
      <w:pPr>
        <w:pStyle w:val="Code"/>
      </w:pPr>
      <w:r>
        <w:t xml:space="preserve">    geographicalCoordinates             [1] GeographicalCoordinates,</w:t>
      </w:r>
    </w:p>
    <w:p w14:paraId="206E0CBE" w14:textId="77777777" w:rsidR="00FE429E" w:rsidRDefault="00FE429E" w:rsidP="00FE429E">
      <w:pPr>
        <w:pStyle w:val="Code"/>
      </w:pPr>
      <w:r>
        <w:t xml:space="preserve">    uncertainty                         [2] UncertaintyEllipse,</w:t>
      </w:r>
    </w:p>
    <w:p w14:paraId="38EBA0C7" w14:textId="77777777" w:rsidR="00FE429E" w:rsidRDefault="00FE429E" w:rsidP="00FE429E">
      <w:pPr>
        <w:pStyle w:val="Code"/>
      </w:pPr>
      <w:r>
        <w:t xml:space="preserve">    confidence                          [3] Confidence</w:t>
      </w:r>
    </w:p>
    <w:p w14:paraId="4283BE45" w14:textId="77777777" w:rsidR="00FE429E" w:rsidRDefault="00FE429E" w:rsidP="00FE429E">
      <w:pPr>
        <w:pStyle w:val="Code"/>
      </w:pPr>
      <w:r>
        <w:t>}</w:t>
      </w:r>
    </w:p>
    <w:p w14:paraId="53273DF3" w14:textId="77777777" w:rsidR="00FE429E" w:rsidRDefault="00FE429E" w:rsidP="00FE429E">
      <w:pPr>
        <w:pStyle w:val="Code"/>
      </w:pPr>
    </w:p>
    <w:p w14:paraId="238067CC" w14:textId="77777777" w:rsidR="00FE429E" w:rsidRDefault="00FE429E" w:rsidP="00FE429E">
      <w:pPr>
        <w:pStyle w:val="Code"/>
      </w:pPr>
      <w:r>
        <w:t>-- TS 29.572 [24], clause 6.1.6.2.9</w:t>
      </w:r>
    </w:p>
    <w:p w14:paraId="101AD2C1" w14:textId="77777777" w:rsidR="00FE429E" w:rsidRDefault="00FE429E" w:rsidP="00FE429E">
      <w:pPr>
        <w:pStyle w:val="Code"/>
      </w:pPr>
      <w:r>
        <w:t>Polygon ::= SEQUENCE</w:t>
      </w:r>
    </w:p>
    <w:p w14:paraId="70140130" w14:textId="77777777" w:rsidR="00FE429E" w:rsidRDefault="00FE429E" w:rsidP="00FE429E">
      <w:pPr>
        <w:pStyle w:val="Code"/>
      </w:pPr>
      <w:r>
        <w:t>{</w:t>
      </w:r>
    </w:p>
    <w:p w14:paraId="4A7E8ECA" w14:textId="77777777" w:rsidR="00FE429E" w:rsidRDefault="00FE429E" w:rsidP="00FE429E">
      <w:pPr>
        <w:pStyle w:val="Code"/>
      </w:pPr>
      <w:r>
        <w:t xml:space="preserve">    pointList                           [1] SET SIZE (3..15) OF GeographicalCoordinates</w:t>
      </w:r>
    </w:p>
    <w:p w14:paraId="7438BB10" w14:textId="77777777" w:rsidR="00FE429E" w:rsidRDefault="00FE429E" w:rsidP="00FE429E">
      <w:pPr>
        <w:pStyle w:val="Code"/>
      </w:pPr>
      <w:r>
        <w:t>}</w:t>
      </w:r>
    </w:p>
    <w:p w14:paraId="3F6D534B" w14:textId="77777777" w:rsidR="00FE429E" w:rsidRDefault="00FE429E" w:rsidP="00FE429E">
      <w:pPr>
        <w:pStyle w:val="Code"/>
      </w:pPr>
    </w:p>
    <w:p w14:paraId="60212F19" w14:textId="77777777" w:rsidR="00FE429E" w:rsidRDefault="00FE429E" w:rsidP="00FE429E">
      <w:pPr>
        <w:pStyle w:val="Code"/>
      </w:pPr>
      <w:r>
        <w:t>-- TS 29.572 [24], clause 6.1.6.2.10</w:t>
      </w:r>
    </w:p>
    <w:p w14:paraId="7418BD87" w14:textId="77777777" w:rsidR="00FE429E" w:rsidRDefault="00FE429E" w:rsidP="00FE429E">
      <w:pPr>
        <w:pStyle w:val="Code"/>
      </w:pPr>
      <w:r>
        <w:t>PointAltitude ::= SEQUENCE</w:t>
      </w:r>
    </w:p>
    <w:p w14:paraId="742BD003" w14:textId="77777777" w:rsidR="00FE429E" w:rsidRDefault="00FE429E" w:rsidP="00FE429E">
      <w:pPr>
        <w:pStyle w:val="Code"/>
      </w:pPr>
      <w:r>
        <w:t>{</w:t>
      </w:r>
    </w:p>
    <w:p w14:paraId="4FD7F98D" w14:textId="77777777" w:rsidR="00FE429E" w:rsidRDefault="00FE429E" w:rsidP="00FE429E">
      <w:pPr>
        <w:pStyle w:val="Code"/>
      </w:pPr>
      <w:r>
        <w:t xml:space="preserve">    point                               [1] GeographicalCoordinates,</w:t>
      </w:r>
    </w:p>
    <w:p w14:paraId="2B8D76CF" w14:textId="77777777" w:rsidR="00FE429E" w:rsidRDefault="00FE429E" w:rsidP="00FE429E">
      <w:pPr>
        <w:pStyle w:val="Code"/>
      </w:pPr>
      <w:r>
        <w:t xml:space="preserve">    altitude                            [2] Altitude</w:t>
      </w:r>
    </w:p>
    <w:p w14:paraId="6D139BD8" w14:textId="77777777" w:rsidR="00FE429E" w:rsidRDefault="00FE429E" w:rsidP="00FE429E">
      <w:pPr>
        <w:pStyle w:val="Code"/>
      </w:pPr>
      <w:r>
        <w:t>}</w:t>
      </w:r>
    </w:p>
    <w:p w14:paraId="244E9399" w14:textId="77777777" w:rsidR="00FE429E" w:rsidRDefault="00FE429E" w:rsidP="00FE429E">
      <w:pPr>
        <w:pStyle w:val="Code"/>
      </w:pPr>
    </w:p>
    <w:p w14:paraId="75811E3C" w14:textId="77777777" w:rsidR="00FE429E" w:rsidRDefault="00FE429E" w:rsidP="00FE429E">
      <w:pPr>
        <w:pStyle w:val="Code"/>
      </w:pPr>
      <w:r>
        <w:t>-- TS 29.572 [24], clause 6.1.6.2.11</w:t>
      </w:r>
    </w:p>
    <w:p w14:paraId="7571D2D6" w14:textId="77777777" w:rsidR="00FE429E" w:rsidRDefault="00FE429E" w:rsidP="00FE429E">
      <w:pPr>
        <w:pStyle w:val="Code"/>
      </w:pPr>
      <w:r>
        <w:t>PointAltitudeUncertainty ::= SEQUENCE</w:t>
      </w:r>
    </w:p>
    <w:p w14:paraId="2AB26370" w14:textId="77777777" w:rsidR="00FE429E" w:rsidRDefault="00FE429E" w:rsidP="00FE429E">
      <w:pPr>
        <w:pStyle w:val="Code"/>
      </w:pPr>
      <w:r>
        <w:t>{</w:t>
      </w:r>
    </w:p>
    <w:p w14:paraId="189D97BB" w14:textId="77777777" w:rsidR="00FE429E" w:rsidRDefault="00FE429E" w:rsidP="00FE429E">
      <w:pPr>
        <w:pStyle w:val="Code"/>
      </w:pPr>
      <w:r>
        <w:t xml:space="preserve">    point                               [1] GeographicalCoordinates,</w:t>
      </w:r>
    </w:p>
    <w:p w14:paraId="70D2A4D1" w14:textId="77777777" w:rsidR="00FE429E" w:rsidRDefault="00FE429E" w:rsidP="00FE429E">
      <w:pPr>
        <w:pStyle w:val="Code"/>
      </w:pPr>
      <w:r>
        <w:lastRenderedPageBreak/>
        <w:t xml:space="preserve">    altitude                            [2] Altitude,</w:t>
      </w:r>
    </w:p>
    <w:p w14:paraId="5C09D57E" w14:textId="77777777" w:rsidR="00FE429E" w:rsidRDefault="00FE429E" w:rsidP="00FE429E">
      <w:pPr>
        <w:pStyle w:val="Code"/>
      </w:pPr>
      <w:r>
        <w:t xml:space="preserve">    uncertaintyEllipse                  [3] UncertaintyEllipse,</w:t>
      </w:r>
    </w:p>
    <w:p w14:paraId="00502E73" w14:textId="77777777" w:rsidR="00FE429E" w:rsidRDefault="00FE429E" w:rsidP="00FE429E">
      <w:pPr>
        <w:pStyle w:val="Code"/>
      </w:pPr>
      <w:r>
        <w:t xml:space="preserve">    uncertaintyAltitude                 [4] Uncertainty,</w:t>
      </w:r>
    </w:p>
    <w:p w14:paraId="1F12A5EE" w14:textId="77777777" w:rsidR="00FE429E" w:rsidRDefault="00FE429E" w:rsidP="00FE429E">
      <w:pPr>
        <w:pStyle w:val="Code"/>
      </w:pPr>
      <w:r>
        <w:t xml:space="preserve">    confidence                          [5] Confidence</w:t>
      </w:r>
    </w:p>
    <w:p w14:paraId="29745F20" w14:textId="77777777" w:rsidR="00FE429E" w:rsidRDefault="00FE429E" w:rsidP="00FE429E">
      <w:pPr>
        <w:pStyle w:val="Code"/>
      </w:pPr>
      <w:r>
        <w:t>}</w:t>
      </w:r>
    </w:p>
    <w:p w14:paraId="7072114F" w14:textId="77777777" w:rsidR="00FE429E" w:rsidRDefault="00FE429E" w:rsidP="00FE429E">
      <w:pPr>
        <w:pStyle w:val="Code"/>
      </w:pPr>
    </w:p>
    <w:p w14:paraId="630EF6DD" w14:textId="77777777" w:rsidR="00FE429E" w:rsidRDefault="00FE429E" w:rsidP="00FE429E">
      <w:pPr>
        <w:pStyle w:val="Code"/>
      </w:pPr>
      <w:r>
        <w:t>-- TS 29.572 [24], clause 6.1.6.2.12</w:t>
      </w:r>
    </w:p>
    <w:p w14:paraId="50215D2B" w14:textId="77777777" w:rsidR="00FE429E" w:rsidRDefault="00FE429E" w:rsidP="00FE429E">
      <w:pPr>
        <w:pStyle w:val="Code"/>
      </w:pPr>
      <w:r>
        <w:t>EllipsoidArc ::= SEQUENCE</w:t>
      </w:r>
    </w:p>
    <w:p w14:paraId="2B000F24" w14:textId="77777777" w:rsidR="00FE429E" w:rsidRDefault="00FE429E" w:rsidP="00FE429E">
      <w:pPr>
        <w:pStyle w:val="Code"/>
      </w:pPr>
      <w:r>
        <w:t>{</w:t>
      </w:r>
    </w:p>
    <w:p w14:paraId="3C51ADB9" w14:textId="77777777" w:rsidR="00FE429E" w:rsidRDefault="00FE429E" w:rsidP="00FE429E">
      <w:pPr>
        <w:pStyle w:val="Code"/>
      </w:pPr>
      <w:r>
        <w:t xml:space="preserve">    point                               [1] GeographicalCoordinates,</w:t>
      </w:r>
    </w:p>
    <w:p w14:paraId="24825D4A" w14:textId="77777777" w:rsidR="00FE429E" w:rsidRDefault="00FE429E" w:rsidP="00FE429E">
      <w:pPr>
        <w:pStyle w:val="Code"/>
      </w:pPr>
      <w:r>
        <w:t xml:space="preserve">    innerRadius                         [2] InnerRadius,</w:t>
      </w:r>
    </w:p>
    <w:p w14:paraId="38419382" w14:textId="77777777" w:rsidR="00FE429E" w:rsidRDefault="00FE429E" w:rsidP="00FE429E">
      <w:pPr>
        <w:pStyle w:val="Code"/>
      </w:pPr>
      <w:r>
        <w:t xml:space="preserve">    uncertaintyRadius                   [3] Uncertainty,</w:t>
      </w:r>
    </w:p>
    <w:p w14:paraId="46C4C1D6" w14:textId="77777777" w:rsidR="00FE429E" w:rsidRDefault="00FE429E" w:rsidP="00FE429E">
      <w:pPr>
        <w:pStyle w:val="Code"/>
      </w:pPr>
      <w:r>
        <w:t xml:space="preserve">    offsetAngle                         [4] Angle,</w:t>
      </w:r>
    </w:p>
    <w:p w14:paraId="054CFFE5" w14:textId="77777777" w:rsidR="00FE429E" w:rsidRDefault="00FE429E" w:rsidP="00FE429E">
      <w:pPr>
        <w:pStyle w:val="Code"/>
      </w:pPr>
      <w:r>
        <w:t xml:space="preserve">    includedAngle                       [5] Angle,</w:t>
      </w:r>
    </w:p>
    <w:p w14:paraId="76019CCD" w14:textId="77777777" w:rsidR="00FE429E" w:rsidRDefault="00FE429E" w:rsidP="00FE429E">
      <w:pPr>
        <w:pStyle w:val="Code"/>
      </w:pPr>
      <w:r>
        <w:t xml:space="preserve">    confidence                          [6] Confidence</w:t>
      </w:r>
    </w:p>
    <w:p w14:paraId="36E94F8C" w14:textId="77777777" w:rsidR="00FE429E" w:rsidRDefault="00FE429E" w:rsidP="00FE429E">
      <w:pPr>
        <w:pStyle w:val="Code"/>
      </w:pPr>
      <w:r>
        <w:t>}</w:t>
      </w:r>
    </w:p>
    <w:p w14:paraId="2F9D7711" w14:textId="77777777" w:rsidR="00FE429E" w:rsidRDefault="00FE429E" w:rsidP="00FE429E">
      <w:pPr>
        <w:pStyle w:val="Code"/>
      </w:pPr>
    </w:p>
    <w:p w14:paraId="46ED8C69" w14:textId="77777777" w:rsidR="00FE429E" w:rsidRDefault="00FE429E" w:rsidP="00FE429E">
      <w:pPr>
        <w:pStyle w:val="Code"/>
      </w:pPr>
      <w:r>
        <w:t>-- TS 29.572 [24], clause 6.1.6.2.4</w:t>
      </w:r>
    </w:p>
    <w:p w14:paraId="22306BB1" w14:textId="77777777" w:rsidR="00FE429E" w:rsidRDefault="00FE429E" w:rsidP="00FE429E">
      <w:pPr>
        <w:pStyle w:val="Code"/>
      </w:pPr>
      <w:r>
        <w:t>GeographicalCoordinates ::= SEQUENCE</w:t>
      </w:r>
    </w:p>
    <w:p w14:paraId="36A02D15" w14:textId="77777777" w:rsidR="00FE429E" w:rsidRDefault="00FE429E" w:rsidP="00FE429E">
      <w:pPr>
        <w:pStyle w:val="Code"/>
      </w:pPr>
      <w:r>
        <w:t>{</w:t>
      </w:r>
    </w:p>
    <w:p w14:paraId="39EE58EB" w14:textId="77777777" w:rsidR="00FE429E" w:rsidRDefault="00FE429E" w:rsidP="00FE429E">
      <w:pPr>
        <w:pStyle w:val="Code"/>
      </w:pPr>
      <w:r>
        <w:t xml:space="preserve">    latitude                            [1] UTF8String,</w:t>
      </w:r>
    </w:p>
    <w:p w14:paraId="07D6047E" w14:textId="77777777" w:rsidR="00FE429E" w:rsidRDefault="00FE429E" w:rsidP="00FE429E">
      <w:pPr>
        <w:pStyle w:val="Code"/>
      </w:pPr>
      <w:r>
        <w:t xml:space="preserve">    longitude                           [2] UTF8String,</w:t>
      </w:r>
    </w:p>
    <w:p w14:paraId="38771670" w14:textId="77777777" w:rsidR="00FE429E" w:rsidRDefault="00FE429E" w:rsidP="00FE429E">
      <w:pPr>
        <w:pStyle w:val="Code"/>
      </w:pPr>
      <w:r>
        <w:t xml:space="preserve">    mapDatumInformation                 [3] OGCURN OPTIONAL</w:t>
      </w:r>
    </w:p>
    <w:p w14:paraId="4BA49729" w14:textId="77777777" w:rsidR="00FE429E" w:rsidRDefault="00FE429E" w:rsidP="00FE429E">
      <w:pPr>
        <w:pStyle w:val="Code"/>
      </w:pPr>
      <w:r>
        <w:t>}</w:t>
      </w:r>
    </w:p>
    <w:p w14:paraId="0447DCE2" w14:textId="77777777" w:rsidR="00FE429E" w:rsidRDefault="00FE429E" w:rsidP="00FE429E">
      <w:pPr>
        <w:pStyle w:val="Code"/>
      </w:pPr>
    </w:p>
    <w:p w14:paraId="53F18D89" w14:textId="77777777" w:rsidR="00FE429E" w:rsidRDefault="00FE429E" w:rsidP="00FE429E">
      <w:pPr>
        <w:pStyle w:val="Code"/>
      </w:pPr>
      <w:r>
        <w:t>-- TS 29.572 [24], clause 6.1.6.2.22</w:t>
      </w:r>
    </w:p>
    <w:p w14:paraId="74CFACE3" w14:textId="77777777" w:rsidR="00FE429E" w:rsidRDefault="00FE429E" w:rsidP="00FE429E">
      <w:pPr>
        <w:pStyle w:val="Code"/>
      </w:pPr>
      <w:r>
        <w:t>UncertaintyEllipse ::= SEQUENCE</w:t>
      </w:r>
    </w:p>
    <w:p w14:paraId="5E2884C9" w14:textId="77777777" w:rsidR="00FE429E" w:rsidRDefault="00FE429E" w:rsidP="00FE429E">
      <w:pPr>
        <w:pStyle w:val="Code"/>
      </w:pPr>
      <w:r>
        <w:t>{</w:t>
      </w:r>
    </w:p>
    <w:p w14:paraId="537B0AD4" w14:textId="77777777" w:rsidR="00FE429E" w:rsidRDefault="00FE429E" w:rsidP="00FE429E">
      <w:pPr>
        <w:pStyle w:val="Code"/>
      </w:pPr>
      <w:r>
        <w:t xml:space="preserve">    semiMajor                           [1] Uncertainty,</w:t>
      </w:r>
    </w:p>
    <w:p w14:paraId="325B51DD" w14:textId="77777777" w:rsidR="00FE429E" w:rsidRDefault="00FE429E" w:rsidP="00FE429E">
      <w:pPr>
        <w:pStyle w:val="Code"/>
      </w:pPr>
      <w:r>
        <w:t xml:space="preserve">    semiMinor                           [2] Uncertainty,</w:t>
      </w:r>
    </w:p>
    <w:p w14:paraId="746065DF" w14:textId="77777777" w:rsidR="00FE429E" w:rsidRDefault="00FE429E" w:rsidP="00FE429E">
      <w:pPr>
        <w:pStyle w:val="Code"/>
      </w:pPr>
      <w:r>
        <w:t xml:space="preserve">    orientationMajor                    [3] Orientation</w:t>
      </w:r>
    </w:p>
    <w:p w14:paraId="31310D01" w14:textId="77777777" w:rsidR="00FE429E" w:rsidRDefault="00FE429E" w:rsidP="00FE429E">
      <w:pPr>
        <w:pStyle w:val="Code"/>
      </w:pPr>
      <w:r>
        <w:t>}</w:t>
      </w:r>
    </w:p>
    <w:p w14:paraId="41CCB5E8" w14:textId="77777777" w:rsidR="00FE429E" w:rsidRDefault="00FE429E" w:rsidP="00FE429E">
      <w:pPr>
        <w:pStyle w:val="Code"/>
      </w:pPr>
    </w:p>
    <w:p w14:paraId="656B5740" w14:textId="77777777" w:rsidR="00FE429E" w:rsidRDefault="00FE429E" w:rsidP="00FE429E">
      <w:pPr>
        <w:pStyle w:val="Code"/>
      </w:pPr>
      <w:r>
        <w:t>-- TS 29.572 [24], clause 6.1.6.2.18</w:t>
      </w:r>
    </w:p>
    <w:p w14:paraId="61FF2783" w14:textId="77777777" w:rsidR="00FE429E" w:rsidRDefault="00FE429E" w:rsidP="00FE429E">
      <w:pPr>
        <w:pStyle w:val="Code"/>
      </w:pPr>
      <w:r>
        <w:t>HorizontalVelocity ::= SEQUENCE</w:t>
      </w:r>
    </w:p>
    <w:p w14:paraId="149BB0B2" w14:textId="77777777" w:rsidR="00FE429E" w:rsidRDefault="00FE429E" w:rsidP="00FE429E">
      <w:pPr>
        <w:pStyle w:val="Code"/>
      </w:pPr>
      <w:r>
        <w:t>{</w:t>
      </w:r>
    </w:p>
    <w:p w14:paraId="33D669EB" w14:textId="77777777" w:rsidR="00FE429E" w:rsidRDefault="00FE429E" w:rsidP="00FE429E">
      <w:pPr>
        <w:pStyle w:val="Code"/>
      </w:pPr>
      <w:r>
        <w:t xml:space="preserve">    hSpeed                              [1] HorizontalSpeed,</w:t>
      </w:r>
    </w:p>
    <w:p w14:paraId="43AA1A43" w14:textId="77777777" w:rsidR="00FE429E" w:rsidRDefault="00FE429E" w:rsidP="00FE429E">
      <w:pPr>
        <w:pStyle w:val="Code"/>
      </w:pPr>
      <w:r>
        <w:t xml:space="preserve">    bearing                             [2] Angle</w:t>
      </w:r>
    </w:p>
    <w:p w14:paraId="6FBE5786" w14:textId="77777777" w:rsidR="00FE429E" w:rsidRDefault="00FE429E" w:rsidP="00FE429E">
      <w:pPr>
        <w:pStyle w:val="Code"/>
      </w:pPr>
      <w:r>
        <w:t>}</w:t>
      </w:r>
    </w:p>
    <w:p w14:paraId="7430B20D" w14:textId="77777777" w:rsidR="00FE429E" w:rsidRDefault="00FE429E" w:rsidP="00FE429E">
      <w:pPr>
        <w:pStyle w:val="Code"/>
      </w:pPr>
    </w:p>
    <w:p w14:paraId="0B2B9F07" w14:textId="77777777" w:rsidR="00FE429E" w:rsidRDefault="00FE429E" w:rsidP="00FE429E">
      <w:pPr>
        <w:pStyle w:val="Code"/>
      </w:pPr>
      <w:r>
        <w:t>-- TS 29.572 [24], clause 6.1.6.2.19</w:t>
      </w:r>
    </w:p>
    <w:p w14:paraId="23807E3A" w14:textId="77777777" w:rsidR="00FE429E" w:rsidRDefault="00FE429E" w:rsidP="00FE429E">
      <w:pPr>
        <w:pStyle w:val="Code"/>
      </w:pPr>
      <w:r>
        <w:t>HorizontalWithVerticalVelocity ::= SEQUENCE</w:t>
      </w:r>
    </w:p>
    <w:p w14:paraId="137730C5" w14:textId="77777777" w:rsidR="00FE429E" w:rsidRDefault="00FE429E" w:rsidP="00FE429E">
      <w:pPr>
        <w:pStyle w:val="Code"/>
      </w:pPr>
      <w:r>
        <w:t>{</w:t>
      </w:r>
    </w:p>
    <w:p w14:paraId="5E96A3CC" w14:textId="77777777" w:rsidR="00FE429E" w:rsidRDefault="00FE429E" w:rsidP="00FE429E">
      <w:pPr>
        <w:pStyle w:val="Code"/>
      </w:pPr>
      <w:r>
        <w:t xml:space="preserve">    hSpeed                              [1] HorizontalSpeed,</w:t>
      </w:r>
    </w:p>
    <w:p w14:paraId="5416A5B8" w14:textId="77777777" w:rsidR="00FE429E" w:rsidRDefault="00FE429E" w:rsidP="00FE429E">
      <w:pPr>
        <w:pStyle w:val="Code"/>
      </w:pPr>
      <w:r>
        <w:t xml:space="preserve">    bearing                             [2] Angle,</w:t>
      </w:r>
    </w:p>
    <w:p w14:paraId="03E0712B" w14:textId="77777777" w:rsidR="00FE429E" w:rsidRDefault="00FE429E" w:rsidP="00FE429E">
      <w:pPr>
        <w:pStyle w:val="Code"/>
      </w:pPr>
      <w:r>
        <w:t xml:space="preserve">    vSpeed                              [3] VerticalSpeed,</w:t>
      </w:r>
    </w:p>
    <w:p w14:paraId="5462329F" w14:textId="77777777" w:rsidR="00FE429E" w:rsidRDefault="00FE429E" w:rsidP="00FE429E">
      <w:pPr>
        <w:pStyle w:val="Code"/>
      </w:pPr>
      <w:r>
        <w:t xml:space="preserve">    vDirection                          [4] VerticalDirection</w:t>
      </w:r>
    </w:p>
    <w:p w14:paraId="563CD9D9" w14:textId="77777777" w:rsidR="00FE429E" w:rsidRDefault="00FE429E" w:rsidP="00FE429E">
      <w:pPr>
        <w:pStyle w:val="Code"/>
      </w:pPr>
      <w:r>
        <w:t>}</w:t>
      </w:r>
    </w:p>
    <w:p w14:paraId="777E3CBC" w14:textId="77777777" w:rsidR="00FE429E" w:rsidRDefault="00FE429E" w:rsidP="00FE429E">
      <w:pPr>
        <w:pStyle w:val="Code"/>
      </w:pPr>
    </w:p>
    <w:p w14:paraId="40ECEF82" w14:textId="77777777" w:rsidR="00FE429E" w:rsidRDefault="00FE429E" w:rsidP="00FE429E">
      <w:pPr>
        <w:pStyle w:val="Code"/>
      </w:pPr>
      <w:r>
        <w:t>-- TS 29.572 [24], clause 6.1.6.2.20</w:t>
      </w:r>
    </w:p>
    <w:p w14:paraId="5CAD27C4" w14:textId="77777777" w:rsidR="00FE429E" w:rsidRDefault="00FE429E" w:rsidP="00FE429E">
      <w:pPr>
        <w:pStyle w:val="Code"/>
      </w:pPr>
      <w:r>
        <w:t>HorizontalVelocityWithUncertainty ::= SEQUENCE</w:t>
      </w:r>
    </w:p>
    <w:p w14:paraId="79DB665D" w14:textId="77777777" w:rsidR="00FE429E" w:rsidRDefault="00FE429E" w:rsidP="00FE429E">
      <w:pPr>
        <w:pStyle w:val="Code"/>
      </w:pPr>
      <w:r>
        <w:t>{</w:t>
      </w:r>
    </w:p>
    <w:p w14:paraId="70F2E7A8" w14:textId="77777777" w:rsidR="00FE429E" w:rsidRDefault="00FE429E" w:rsidP="00FE429E">
      <w:pPr>
        <w:pStyle w:val="Code"/>
      </w:pPr>
      <w:r>
        <w:t xml:space="preserve">    hSpeed                              [1] HorizontalSpeed,</w:t>
      </w:r>
    </w:p>
    <w:p w14:paraId="31AE0B32" w14:textId="77777777" w:rsidR="00FE429E" w:rsidRDefault="00FE429E" w:rsidP="00FE429E">
      <w:pPr>
        <w:pStyle w:val="Code"/>
      </w:pPr>
      <w:r>
        <w:t xml:space="preserve">    bearing                             [2] Angle,</w:t>
      </w:r>
    </w:p>
    <w:p w14:paraId="7CF05E0B" w14:textId="77777777" w:rsidR="00FE429E" w:rsidRDefault="00FE429E" w:rsidP="00FE429E">
      <w:pPr>
        <w:pStyle w:val="Code"/>
      </w:pPr>
      <w:r>
        <w:t xml:space="preserve">    uncertainty                         [3] SpeedUncertainty</w:t>
      </w:r>
    </w:p>
    <w:p w14:paraId="2C54C6E1" w14:textId="77777777" w:rsidR="00FE429E" w:rsidRDefault="00FE429E" w:rsidP="00FE429E">
      <w:pPr>
        <w:pStyle w:val="Code"/>
      </w:pPr>
      <w:r>
        <w:t>}</w:t>
      </w:r>
    </w:p>
    <w:p w14:paraId="4B5E7B62" w14:textId="77777777" w:rsidR="00FE429E" w:rsidRDefault="00FE429E" w:rsidP="00FE429E">
      <w:pPr>
        <w:pStyle w:val="Code"/>
      </w:pPr>
    </w:p>
    <w:p w14:paraId="02B029AF" w14:textId="77777777" w:rsidR="00FE429E" w:rsidRDefault="00FE429E" w:rsidP="00FE429E">
      <w:pPr>
        <w:pStyle w:val="Code"/>
      </w:pPr>
      <w:r>
        <w:t>-- TS 29.572 [24], clause 6.1.6.2.21</w:t>
      </w:r>
    </w:p>
    <w:p w14:paraId="3B3BD233" w14:textId="77777777" w:rsidR="00FE429E" w:rsidRDefault="00FE429E" w:rsidP="00FE429E">
      <w:pPr>
        <w:pStyle w:val="Code"/>
      </w:pPr>
      <w:r>
        <w:t>HorizontalWithVerticalVelocityAndUncertainty ::= SEQUENCE</w:t>
      </w:r>
    </w:p>
    <w:p w14:paraId="00FBCE24" w14:textId="77777777" w:rsidR="00FE429E" w:rsidRDefault="00FE429E" w:rsidP="00FE429E">
      <w:pPr>
        <w:pStyle w:val="Code"/>
      </w:pPr>
      <w:r>
        <w:t>{</w:t>
      </w:r>
    </w:p>
    <w:p w14:paraId="571FFCDD" w14:textId="77777777" w:rsidR="00FE429E" w:rsidRDefault="00FE429E" w:rsidP="00FE429E">
      <w:pPr>
        <w:pStyle w:val="Code"/>
      </w:pPr>
      <w:r>
        <w:t xml:space="preserve">    hSpeed                              [1] HorizontalSpeed,</w:t>
      </w:r>
    </w:p>
    <w:p w14:paraId="01349690" w14:textId="77777777" w:rsidR="00FE429E" w:rsidRDefault="00FE429E" w:rsidP="00FE429E">
      <w:pPr>
        <w:pStyle w:val="Code"/>
      </w:pPr>
      <w:r>
        <w:t xml:space="preserve">    bearing                             [2] Angle,</w:t>
      </w:r>
    </w:p>
    <w:p w14:paraId="5980BCF2" w14:textId="77777777" w:rsidR="00FE429E" w:rsidRDefault="00FE429E" w:rsidP="00FE429E">
      <w:pPr>
        <w:pStyle w:val="Code"/>
      </w:pPr>
      <w:r>
        <w:t xml:space="preserve">    vSpeed                              [3] VerticalSpeed,</w:t>
      </w:r>
    </w:p>
    <w:p w14:paraId="3ADD7751" w14:textId="77777777" w:rsidR="00FE429E" w:rsidRDefault="00FE429E" w:rsidP="00FE429E">
      <w:pPr>
        <w:pStyle w:val="Code"/>
      </w:pPr>
      <w:r>
        <w:t xml:space="preserve">    vDirection                          [4] VerticalDirection,</w:t>
      </w:r>
    </w:p>
    <w:p w14:paraId="5D3736D7" w14:textId="77777777" w:rsidR="00FE429E" w:rsidRDefault="00FE429E" w:rsidP="00FE429E">
      <w:pPr>
        <w:pStyle w:val="Code"/>
      </w:pPr>
      <w:r>
        <w:t xml:space="preserve">    hUncertainty                        [5] SpeedUncertainty,</w:t>
      </w:r>
    </w:p>
    <w:p w14:paraId="2A3FBCD5" w14:textId="77777777" w:rsidR="00FE429E" w:rsidRDefault="00FE429E" w:rsidP="00FE429E">
      <w:pPr>
        <w:pStyle w:val="Code"/>
      </w:pPr>
      <w:r>
        <w:t xml:space="preserve">    vUncertainty                        [6] SpeedUncertainty</w:t>
      </w:r>
    </w:p>
    <w:p w14:paraId="6A3C1257" w14:textId="77777777" w:rsidR="00FE429E" w:rsidRDefault="00FE429E" w:rsidP="00FE429E">
      <w:pPr>
        <w:pStyle w:val="Code"/>
      </w:pPr>
      <w:r>
        <w:t>}</w:t>
      </w:r>
    </w:p>
    <w:p w14:paraId="1D988114" w14:textId="77777777" w:rsidR="00FE429E" w:rsidRDefault="00FE429E" w:rsidP="00FE429E">
      <w:pPr>
        <w:pStyle w:val="Code"/>
      </w:pPr>
    </w:p>
    <w:p w14:paraId="7E9C9E33" w14:textId="77777777" w:rsidR="00FE429E" w:rsidRDefault="00FE429E" w:rsidP="00FE429E">
      <w:pPr>
        <w:pStyle w:val="Code"/>
      </w:pPr>
      <w:r>
        <w:t>-- The following types are described in TS 29.572 [24], table 6.1.6.3.2-1</w:t>
      </w:r>
    </w:p>
    <w:p w14:paraId="596E04BC" w14:textId="77777777" w:rsidR="00FE429E" w:rsidRDefault="00FE429E" w:rsidP="00FE429E">
      <w:pPr>
        <w:pStyle w:val="Code"/>
      </w:pPr>
      <w:r>
        <w:t>Altitude ::= UTF8String</w:t>
      </w:r>
    </w:p>
    <w:p w14:paraId="6CB88406" w14:textId="77777777" w:rsidR="00FE429E" w:rsidRDefault="00FE429E" w:rsidP="00FE429E">
      <w:pPr>
        <w:pStyle w:val="Code"/>
      </w:pPr>
      <w:r>
        <w:t>Angle ::= INTEGER (0..360)</w:t>
      </w:r>
    </w:p>
    <w:p w14:paraId="7DADD150" w14:textId="77777777" w:rsidR="00FE429E" w:rsidRDefault="00FE429E" w:rsidP="00FE429E">
      <w:pPr>
        <w:pStyle w:val="Code"/>
      </w:pPr>
      <w:r>
        <w:t>Uncertainty ::= INTEGER (0..127)</w:t>
      </w:r>
    </w:p>
    <w:p w14:paraId="1043E313" w14:textId="77777777" w:rsidR="00FE429E" w:rsidRDefault="00FE429E" w:rsidP="00FE429E">
      <w:pPr>
        <w:pStyle w:val="Code"/>
      </w:pPr>
      <w:r>
        <w:t>Orientation ::= INTEGER (0..180)</w:t>
      </w:r>
    </w:p>
    <w:p w14:paraId="176B10DE" w14:textId="77777777" w:rsidR="00FE429E" w:rsidRDefault="00FE429E" w:rsidP="00FE429E">
      <w:pPr>
        <w:pStyle w:val="Code"/>
      </w:pPr>
      <w:r>
        <w:t>Confidence ::= INTEGER (0..100)</w:t>
      </w:r>
    </w:p>
    <w:p w14:paraId="0172DAA3" w14:textId="77777777" w:rsidR="00FE429E" w:rsidRDefault="00FE429E" w:rsidP="00FE429E">
      <w:pPr>
        <w:pStyle w:val="Code"/>
      </w:pPr>
      <w:r>
        <w:t>InnerRadius ::= INTEGER (0..327675)</w:t>
      </w:r>
    </w:p>
    <w:p w14:paraId="2E3A455B" w14:textId="77777777" w:rsidR="00FE429E" w:rsidRDefault="00FE429E" w:rsidP="00FE429E">
      <w:pPr>
        <w:pStyle w:val="Code"/>
      </w:pPr>
      <w:r>
        <w:t>AgeOfLocationEstimate ::= INTEGER (0..32767)</w:t>
      </w:r>
    </w:p>
    <w:p w14:paraId="0C8378FF" w14:textId="77777777" w:rsidR="00FE429E" w:rsidRDefault="00FE429E" w:rsidP="00FE429E">
      <w:pPr>
        <w:pStyle w:val="Code"/>
      </w:pPr>
      <w:r>
        <w:t>HorizontalSpeed ::= UTF8String</w:t>
      </w:r>
    </w:p>
    <w:p w14:paraId="2AC591D0" w14:textId="77777777" w:rsidR="00FE429E" w:rsidRDefault="00FE429E" w:rsidP="00FE429E">
      <w:pPr>
        <w:pStyle w:val="Code"/>
      </w:pPr>
      <w:r>
        <w:t>VerticalSpeed ::= UTF8String</w:t>
      </w:r>
    </w:p>
    <w:p w14:paraId="7877991C" w14:textId="77777777" w:rsidR="00FE429E" w:rsidRDefault="00FE429E" w:rsidP="00FE429E">
      <w:pPr>
        <w:pStyle w:val="Code"/>
      </w:pPr>
      <w:r>
        <w:lastRenderedPageBreak/>
        <w:t>SpeedUncertainty ::= UTF8String</w:t>
      </w:r>
    </w:p>
    <w:p w14:paraId="1F39C6BD" w14:textId="77777777" w:rsidR="00FE429E" w:rsidRDefault="00FE429E" w:rsidP="00FE429E">
      <w:pPr>
        <w:pStyle w:val="Code"/>
      </w:pPr>
      <w:r>
        <w:t>BarometricPressure ::= INTEGER (30000..115000)</w:t>
      </w:r>
    </w:p>
    <w:p w14:paraId="068A10C3" w14:textId="77777777" w:rsidR="00FE429E" w:rsidRDefault="00FE429E" w:rsidP="00FE429E">
      <w:pPr>
        <w:pStyle w:val="Code"/>
      </w:pPr>
    </w:p>
    <w:p w14:paraId="79B1C2FB" w14:textId="77777777" w:rsidR="00FE429E" w:rsidRDefault="00FE429E" w:rsidP="00FE429E">
      <w:pPr>
        <w:pStyle w:val="Code"/>
      </w:pPr>
      <w:r>
        <w:t>-- TS 29.572 [24], clause 6.1.6.3.13</w:t>
      </w:r>
    </w:p>
    <w:p w14:paraId="33921597" w14:textId="77777777" w:rsidR="00FE429E" w:rsidRDefault="00FE429E" w:rsidP="00FE429E">
      <w:pPr>
        <w:pStyle w:val="Code"/>
      </w:pPr>
      <w:r>
        <w:t>VerticalDirection ::= ENUMERATED</w:t>
      </w:r>
    </w:p>
    <w:p w14:paraId="065305D2" w14:textId="77777777" w:rsidR="00FE429E" w:rsidRDefault="00FE429E" w:rsidP="00FE429E">
      <w:pPr>
        <w:pStyle w:val="Code"/>
      </w:pPr>
      <w:r>
        <w:t>{</w:t>
      </w:r>
    </w:p>
    <w:p w14:paraId="3A12F31A" w14:textId="77777777" w:rsidR="00FE429E" w:rsidRDefault="00FE429E" w:rsidP="00FE429E">
      <w:pPr>
        <w:pStyle w:val="Code"/>
      </w:pPr>
      <w:r>
        <w:t xml:space="preserve">    upward(1),</w:t>
      </w:r>
    </w:p>
    <w:p w14:paraId="0404ED90" w14:textId="77777777" w:rsidR="00FE429E" w:rsidRDefault="00FE429E" w:rsidP="00FE429E">
      <w:pPr>
        <w:pStyle w:val="Code"/>
      </w:pPr>
      <w:r>
        <w:t xml:space="preserve">    downward(2)</w:t>
      </w:r>
    </w:p>
    <w:p w14:paraId="4C1A5ADE" w14:textId="77777777" w:rsidR="00FE429E" w:rsidRDefault="00FE429E" w:rsidP="00FE429E">
      <w:pPr>
        <w:pStyle w:val="Code"/>
      </w:pPr>
      <w:r>
        <w:t>}</w:t>
      </w:r>
    </w:p>
    <w:p w14:paraId="2A1CE146" w14:textId="77777777" w:rsidR="00FE429E" w:rsidRDefault="00FE429E" w:rsidP="00FE429E">
      <w:pPr>
        <w:pStyle w:val="Code"/>
      </w:pPr>
    </w:p>
    <w:p w14:paraId="30FB001D" w14:textId="77777777" w:rsidR="00FE429E" w:rsidRDefault="00FE429E" w:rsidP="00FE429E">
      <w:pPr>
        <w:pStyle w:val="Code"/>
      </w:pPr>
      <w:r>
        <w:t>-- TS 29.572 [24], clause 6.1.6.3.6</w:t>
      </w:r>
    </w:p>
    <w:p w14:paraId="28402F87" w14:textId="77777777" w:rsidR="00FE429E" w:rsidRDefault="00FE429E" w:rsidP="00FE429E">
      <w:pPr>
        <w:pStyle w:val="Code"/>
      </w:pPr>
      <w:r>
        <w:t>PositioningMethod ::= ENUMERATED</w:t>
      </w:r>
    </w:p>
    <w:p w14:paraId="416C2376" w14:textId="77777777" w:rsidR="00FE429E" w:rsidRDefault="00FE429E" w:rsidP="00FE429E">
      <w:pPr>
        <w:pStyle w:val="Code"/>
      </w:pPr>
      <w:r>
        <w:t>{</w:t>
      </w:r>
    </w:p>
    <w:p w14:paraId="6C994267" w14:textId="77777777" w:rsidR="00FE429E" w:rsidRDefault="00FE429E" w:rsidP="00FE429E">
      <w:pPr>
        <w:pStyle w:val="Code"/>
      </w:pPr>
      <w:r>
        <w:t xml:space="preserve">    cellID(1),</w:t>
      </w:r>
    </w:p>
    <w:p w14:paraId="4E954FC5" w14:textId="77777777" w:rsidR="00FE429E" w:rsidRDefault="00FE429E" w:rsidP="00FE429E">
      <w:pPr>
        <w:pStyle w:val="Code"/>
      </w:pPr>
      <w:r>
        <w:t xml:space="preserve">    eCID(2),</w:t>
      </w:r>
    </w:p>
    <w:p w14:paraId="51221733" w14:textId="77777777" w:rsidR="00FE429E" w:rsidRDefault="00FE429E" w:rsidP="00FE429E">
      <w:pPr>
        <w:pStyle w:val="Code"/>
      </w:pPr>
      <w:r>
        <w:t xml:space="preserve">    oTDOA(3),</w:t>
      </w:r>
    </w:p>
    <w:p w14:paraId="23E0E92E" w14:textId="77777777" w:rsidR="00FE429E" w:rsidRDefault="00FE429E" w:rsidP="00FE429E">
      <w:pPr>
        <w:pStyle w:val="Code"/>
      </w:pPr>
      <w:r>
        <w:t xml:space="preserve">    barometricPressure(4),</w:t>
      </w:r>
    </w:p>
    <w:p w14:paraId="065E4189" w14:textId="77777777" w:rsidR="00FE429E" w:rsidRDefault="00FE429E" w:rsidP="00FE429E">
      <w:pPr>
        <w:pStyle w:val="Code"/>
      </w:pPr>
      <w:r>
        <w:t xml:space="preserve">    wLAN(5),</w:t>
      </w:r>
    </w:p>
    <w:p w14:paraId="6904E49B" w14:textId="77777777" w:rsidR="00FE429E" w:rsidRDefault="00FE429E" w:rsidP="00FE429E">
      <w:pPr>
        <w:pStyle w:val="Code"/>
      </w:pPr>
      <w:r>
        <w:t xml:space="preserve">    bluetooth(6),</w:t>
      </w:r>
    </w:p>
    <w:p w14:paraId="7BC30537" w14:textId="77777777" w:rsidR="00FE429E" w:rsidRDefault="00FE429E" w:rsidP="00FE429E">
      <w:pPr>
        <w:pStyle w:val="Code"/>
      </w:pPr>
      <w:r>
        <w:t xml:space="preserve">    mBS(7),</w:t>
      </w:r>
    </w:p>
    <w:p w14:paraId="03AC194D" w14:textId="77777777" w:rsidR="00FE429E" w:rsidRDefault="00FE429E" w:rsidP="00FE429E">
      <w:pPr>
        <w:pStyle w:val="Code"/>
      </w:pPr>
      <w:r>
        <w:t xml:space="preserve">    motionSensor(8),</w:t>
      </w:r>
    </w:p>
    <w:p w14:paraId="7C535E6F" w14:textId="77777777" w:rsidR="00FE429E" w:rsidRDefault="00FE429E" w:rsidP="00FE429E">
      <w:pPr>
        <w:pStyle w:val="Code"/>
      </w:pPr>
      <w:r>
        <w:t xml:space="preserve">    dLTDOA(9),</w:t>
      </w:r>
    </w:p>
    <w:p w14:paraId="255AC2C2" w14:textId="77777777" w:rsidR="00FE429E" w:rsidRDefault="00FE429E" w:rsidP="00FE429E">
      <w:pPr>
        <w:pStyle w:val="Code"/>
      </w:pPr>
      <w:r>
        <w:t xml:space="preserve">    dLAOD(10),</w:t>
      </w:r>
    </w:p>
    <w:p w14:paraId="25EE5ED3" w14:textId="77777777" w:rsidR="00FE429E" w:rsidRDefault="00FE429E" w:rsidP="00FE429E">
      <w:pPr>
        <w:pStyle w:val="Code"/>
      </w:pPr>
      <w:r>
        <w:t xml:space="preserve">    multiRTT(11),</w:t>
      </w:r>
    </w:p>
    <w:p w14:paraId="44B89008" w14:textId="77777777" w:rsidR="00FE429E" w:rsidRDefault="00FE429E" w:rsidP="00FE429E">
      <w:pPr>
        <w:pStyle w:val="Code"/>
      </w:pPr>
      <w:r>
        <w:t xml:space="preserve">    nRECID(12),</w:t>
      </w:r>
    </w:p>
    <w:p w14:paraId="777A5267" w14:textId="77777777" w:rsidR="00FE429E" w:rsidRDefault="00FE429E" w:rsidP="00FE429E">
      <w:pPr>
        <w:pStyle w:val="Code"/>
      </w:pPr>
      <w:r>
        <w:t xml:space="preserve">    uLTDOA(13),</w:t>
      </w:r>
    </w:p>
    <w:p w14:paraId="2AB82EE8" w14:textId="77777777" w:rsidR="00FE429E" w:rsidRDefault="00FE429E" w:rsidP="00FE429E">
      <w:pPr>
        <w:pStyle w:val="Code"/>
      </w:pPr>
      <w:r>
        <w:t xml:space="preserve">    uLAOA(14),</w:t>
      </w:r>
    </w:p>
    <w:p w14:paraId="76EC4CED" w14:textId="77777777" w:rsidR="00FE429E" w:rsidRDefault="00FE429E" w:rsidP="00FE429E">
      <w:pPr>
        <w:pStyle w:val="Code"/>
      </w:pPr>
      <w:r>
        <w:t xml:space="preserve">    networkSpecific(15)</w:t>
      </w:r>
    </w:p>
    <w:p w14:paraId="62500759" w14:textId="77777777" w:rsidR="00FE429E" w:rsidRDefault="00FE429E" w:rsidP="00FE429E">
      <w:pPr>
        <w:pStyle w:val="Code"/>
      </w:pPr>
      <w:r>
        <w:t>}</w:t>
      </w:r>
    </w:p>
    <w:p w14:paraId="3336C6DC" w14:textId="77777777" w:rsidR="00FE429E" w:rsidRDefault="00FE429E" w:rsidP="00FE429E">
      <w:pPr>
        <w:pStyle w:val="Code"/>
      </w:pPr>
    </w:p>
    <w:p w14:paraId="5777C47B" w14:textId="77777777" w:rsidR="00FE429E" w:rsidRDefault="00FE429E" w:rsidP="00FE429E">
      <w:pPr>
        <w:pStyle w:val="Code"/>
      </w:pPr>
      <w:r>
        <w:t>-- TS 29.572 [24], clause 6.1.6.3.7</w:t>
      </w:r>
    </w:p>
    <w:p w14:paraId="28B9855E" w14:textId="77777777" w:rsidR="00FE429E" w:rsidRDefault="00FE429E" w:rsidP="00FE429E">
      <w:pPr>
        <w:pStyle w:val="Code"/>
      </w:pPr>
      <w:r>
        <w:t>PositioningMode ::= ENUMERATED</w:t>
      </w:r>
    </w:p>
    <w:p w14:paraId="703E2317" w14:textId="77777777" w:rsidR="00FE429E" w:rsidRDefault="00FE429E" w:rsidP="00FE429E">
      <w:pPr>
        <w:pStyle w:val="Code"/>
      </w:pPr>
      <w:r>
        <w:t>{</w:t>
      </w:r>
    </w:p>
    <w:p w14:paraId="1AD50F30" w14:textId="77777777" w:rsidR="00FE429E" w:rsidRDefault="00FE429E" w:rsidP="00FE429E">
      <w:pPr>
        <w:pStyle w:val="Code"/>
      </w:pPr>
      <w:r>
        <w:t xml:space="preserve">    uEBased(1),</w:t>
      </w:r>
    </w:p>
    <w:p w14:paraId="7AB45237" w14:textId="77777777" w:rsidR="00FE429E" w:rsidRDefault="00FE429E" w:rsidP="00FE429E">
      <w:pPr>
        <w:pStyle w:val="Code"/>
      </w:pPr>
      <w:r>
        <w:t xml:space="preserve">    uEAssisted(2),</w:t>
      </w:r>
    </w:p>
    <w:p w14:paraId="72C30781" w14:textId="77777777" w:rsidR="00FE429E" w:rsidRDefault="00FE429E" w:rsidP="00FE429E">
      <w:pPr>
        <w:pStyle w:val="Code"/>
      </w:pPr>
      <w:r>
        <w:t xml:space="preserve">    conventional(3)</w:t>
      </w:r>
    </w:p>
    <w:p w14:paraId="3F03E60F" w14:textId="77777777" w:rsidR="00FE429E" w:rsidRDefault="00FE429E" w:rsidP="00FE429E">
      <w:pPr>
        <w:pStyle w:val="Code"/>
      </w:pPr>
      <w:r>
        <w:t>}</w:t>
      </w:r>
    </w:p>
    <w:p w14:paraId="139DB394" w14:textId="77777777" w:rsidR="00FE429E" w:rsidRDefault="00FE429E" w:rsidP="00FE429E">
      <w:pPr>
        <w:pStyle w:val="Code"/>
      </w:pPr>
    </w:p>
    <w:p w14:paraId="23FEFE59" w14:textId="77777777" w:rsidR="00FE429E" w:rsidRDefault="00FE429E" w:rsidP="00FE429E">
      <w:pPr>
        <w:pStyle w:val="Code"/>
      </w:pPr>
      <w:r>
        <w:t>-- TS 29.572 [24], clause 6.1.6.3.8</w:t>
      </w:r>
    </w:p>
    <w:p w14:paraId="08705E0C" w14:textId="77777777" w:rsidR="00FE429E" w:rsidRDefault="00FE429E" w:rsidP="00FE429E">
      <w:pPr>
        <w:pStyle w:val="Code"/>
      </w:pPr>
      <w:r>
        <w:t>GNSSID ::= ENUMERATED</w:t>
      </w:r>
    </w:p>
    <w:p w14:paraId="59D4B14C" w14:textId="77777777" w:rsidR="00FE429E" w:rsidRDefault="00FE429E" w:rsidP="00FE429E">
      <w:pPr>
        <w:pStyle w:val="Code"/>
      </w:pPr>
      <w:r>
        <w:t>{</w:t>
      </w:r>
    </w:p>
    <w:p w14:paraId="4FA2A0A0" w14:textId="77777777" w:rsidR="00FE429E" w:rsidRDefault="00FE429E" w:rsidP="00FE429E">
      <w:pPr>
        <w:pStyle w:val="Code"/>
      </w:pPr>
      <w:r>
        <w:t xml:space="preserve">    gPS(1),</w:t>
      </w:r>
    </w:p>
    <w:p w14:paraId="2CF9092C" w14:textId="77777777" w:rsidR="00FE429E" w:rsidRDefault="00FE429E" w:rsidP="00FE429E">
      <w:pPr>
        <w:pStyle w:val="Code"/>
      </w:pPr>
      <w:r>
        <w:t xml:space="preserve">    galileo(2),</w:t>
      </w:r>
    </w:p>
    <w:p w14:paraId="68E197CD" w14:textId="77777777" w:rsidR="00FE429E" w:rsidRDefault="00FE429E" w:rsidP="00FE429E">
      <w:pPr>
        <w:pStyle w:val="Code"/>
      </w:pPr>
      <w:r>
        <w:t xml:space="preserve">    sBAS(3),</w:t>
      </w:r>
    </w:p>
    <w:p w14:paraId="318983DE" w14:textId="77777777" w:rsidR="00FE429E" w:rsidRDefault="00FE429E" w:rsidP="00FE429E">
      <w:pPr>
        <w:pStyle w:val="Code"/>
      </w:pPr>
      <w:r>
        <w:t xml:space="preserve">    modernizedGPS(4),</w:t>
      </w:r>
    </w:p>
    <w:p w14:paraId="0394A0D0" w14:textId="77777777" w:rsidR="00FE429E" w:rsidRDefault="00FE429E" w:rsidP="00FE429E">
      <w:pPr>
        <w:pStyle w:val="Code"/>
      </w:pPr>
      <w:r>
        <w:t xml:space="preserve">    qZSS(5),</w:t>
      </w:r>
    </w:p>
    <w:p w14:paraId="77E9F1C6" w14:textId="77777777" w:rsidR="00FE429E" w:rsidRDefault="00FE429E" w:rsidP="00FE429E">
      <w:pPr>
        <w:pStyle w:val="Code"/>
      </w:pPr>
      <w:r>
        <w:t xml:space="preserve">    gLONASS(6),</w:t>
      </w:r>
    </w:p>
    <w:p w14:paraId="64ED2B32" w14:textId="77777777" w:rsidR="00FE429E" w:rsidRDefault="00FE429E" w:rsidP="00FE429E">
      <w:pPr>
        <w:pStyle w:val="Code"/>
      </w:pPr>
      <w:r>
        <w:t xml:space="preserve">    bDS(7),</w:t>
      </w:r>
    </w:p>
    <w:p w14:paraId="799EF726" w14:textId="77777777" w:rsidR="00FE429E" w:rsidRDefault="00FE429E" w:rsidP="00FE429E">
      <w:pPr>
        <w:pStyle w:val="Code"/>
      </w:pPr>
      <w:r>
        <w:t xml:space="preserve">    nAVIC(8)</w:t>
      </w:r>
    </w:p>
    <w:p w14:paraId="627C72C6" w14:textId="77777777" w:rsidR="00FE429E" w:rsidRDefault="00FE429E" w:rsidP="00FE429E">
      <w:pPr>
        <w:pStyle w:val="Code"/>
      </w:pPr>
      <w:r>
        <w:t>}</w:t>
      </w:r>
    </w:p>
    <w:p w14:paraId="5B4C0D70" w14:textId="77777777" w:rsidR="00FE429E" w:rsidRDefault="00FE429E" w:rsidP="00FE429E">
      <w:pPr>
        <w:pStyle w:val="Code"/>
      </w:pPr>
    </w:p>
    <w:p w14:paraId="0FAC7707" w14:textId="77777777" w:rsidR="00FE429E" w:rsidRDefault="00FE429E" w:rsidP="00FE429E">
      <w:pPr>
        <w:pStyle w:val="Code"/>
      </w:pPr>
      <w:r>
        <w:t>-- TS 29.572 [24], clause 6.1.6.3.9</w:t>
      </w:r>
    </w:p>
    <w:p w14:paraId="665F0C40" w14:textId="77777777" w:rsidR="00FE429E" w:rsidRDefault="00FE429E" w:rsidP="00FE429E">
      <w:pPr>
        <w:pStyle w:val="Code"/>
      </w:pPr>
      <w:r>
        <w:t>Usage ::= ENUMERATED</w:t>
      </w:r>
    </w:p>
    <w:p w14:paraId="6765E2BE" w14:textId="77777777" w:rsidR="00FE429E" w:rsidRDefault="00FE429E" w:rsidP="00FE429E">
      <w:pPr>
        <w:pStyle w:val="Code"/>
      </w:pPr>
      <w:r>
        <w:t>{</w:t>
      </w:r>
    </w:p>
    <w:p w14:paraId="4AB877A7" w14:textId="77777777" w:rsidR="00FE429E" w:rsidRDefault="00FE429E" w:rsidP="00FE429E">
      <w:pPr>
        <w:pStyle w:val="Code"/>
      </w:pPr>
      <w:r>
        <w:t xml:space="preserve">    unsuccess(1),</w:t>
      </w:r>
    </w:p>
    <w:p w14:paraId="21D31956" w14:textId="77777777" w:rsidR="00FE429E" w:rsidRDefault="00FE429E" w:rsidP="00FE429E">
      <w:pPr>
        <w:pStyle w:val="Code"/>
      </w:pPr>
      <w:r>
        <w:t xml:space="preserve">    successResultsNotUsed(2),</w:t>
      </w:r>
    </w:p>
    <w:p w14:paraId="3A7FBFA6" w14:textId="77777777" w:rsidR="00FE429E" w:rsidRDefault="00FE429E" w:rsidP="00FE429E">
      <w:pPr>
        <w:pStyle w:val="Code"/>
      </w:pPr>
      <w:r>
        <w:t xml:space="preserve">    successResultsUsedToVerifyLocation(3),</w:t>
      </w:r>
    </w:p>
    <w:p w14:paraId="51E8211D" w14:textId="77777777" w:rsidR="00FE429E" w:rsidRDefault="00FE429E" w:rsidP="00FE429E">
      <w:pPr>
        <w:pStyle w:val="Code"/>
      </w:pPr>
      <w:r>
        <w:t xml:space="preserve">    successResultsUsedToGenerateLocation(4),</w:t>
      </w:r>
    </w:p>
    <w:p w14:paraId="514B3F42" w14:textId="77777777" w:rsidR="00FE429E" w:rsidRDefault="00FE429E" w:rsidP="00FE429E">
      <w:pPr>
        <w:pStyle w:val="Code"/>
      </w:pPr>
      <w:r>
        <w:t xml:space="preserve">    successMethodNotDetermined(5)</w:t>
      </w:r>
    </w:p>
    <w:p w14:paraId="4EC6AC21" w14:textId="77777777" w:rsidR="00FE429E" w:rsidRDefault="00FE429E" w:rsidP="00FE429E">
      <w:pPr>
        <w:pStyle w:val="Code"/>
      </w:pPr>
      <w:r>
        <w:t>}</w:t>
      </w:r>
    </w:p>
    <w:p w14:paraId="36C65012" w14:textId="77777777" w:rsidR="00FE429E" w:rsidRDefault="00FE429E" w:rsidP="00FE429E">
      <w:pPr>
        <w:pStyle w:val="Code"/>
      </w:pPr>
    </w:p>
    <w:p w14:paraId="70FA9375" w14:textId="77777777" w:rsidR="00FE429E" w:rsidRDefault="00FE429E" w:rsidP="00FE429E">
      <w:pPr>
        <w:pStyle w:val="Code"/>
      </w:pPr>
      <w:r>
        <w:t>-- TS 29.571 [17], table 5.2.2-1</w:t>
      </w:r>
    </w:p>
    <w:p w14:paraId="57F7F64C" w14:textId="77777777" w:rsidR="00FE429E" w:rsidRDefault="00FE429E" w:rsidP="00FE429E">
      <w:pPr>
        <w:pStyle w:val="Code"/>
      </w:pPr>
      <w:r>
        <w:t>TimeZone ::= UTF8String</w:t>
      </w:r>
    </w:p>
    <w:p w14:paraId="5EB0B91E" w14:textId="77777777" w:rsidR="00FE429E" w:rsidRDefault="00FE429E" w:rsidP="00FE429E">
      <w:pPr>
        <w:pStyle w:val="Code"/>
      </w:pPr>
    </w:p>
    <w:p w14:paraId="3CBAA93D" w14:textId="77777777" w:rsidR="00FE429E" w:rsidRDefault="00FE429E" w:rsidP="00FE429E">
      <w:pPr>
        <w:pStyle w:val="Code"/>
      </w:pPr>
      <w:r>
        <w:t>-- Open Geospatial Consortium URN [35]</w:t>
      </w:r>
    </w:p>
    <w:p w14:paraId="5FFB4DDE" w14:textId="77777777" w:rsidR="00FE429E" w:rsidRDefault="00FE429E" w:rsidP="00FE429E">
      <w:pPr>
        <w:pStyle w:val="Code"/>
      </w:pPr>
      <w:r>
        <w:t>OGCURN ::= UTF8String</w:t>
      </w:r>
    </w:p>
    <w:p w14:paraId="46E72D24" w14:textId="77777777" w:rsidR="00FE429E" w:rsidRDefault="00FE429E" w:rsidP="00FE429E">
      <w:pPr>
        <w:pStyle w:val="Code"/>
      </w:pPr>
    </w:p>
    <w:p w14:paraId="2DBBA2B5" w14:textId="77777777" w:rsidR="00FE429E" w:rsidRDefault="00FE429E" w:rsidP="00FE429E">
      <w:pPr>
        <w:pStyle w:val="Code"/>
      </w:pPr>
      <w:r>
        <w:t>-- TS 29.572 [24], clause 6.1.6.2.15</w:t>
      </w:r>
    </w:p>
    <w:p w14:paraId="125DD16C" w14:textId="77777777" w:rsidR="00FE429E" w:rsidRDefault="00FE429E" w:rsidP="00FE429E">
      <w:pPr>
        <w:pStyle w:val="Code"/>
      </w:pPr>
      <w:r>
        <w:t>MethodCode ::= INTEGER (16..31)</w:t>
      </w:r>
    </w:p>
    <w:p w14:paraId="3437E3A4" w14:textId="77777777" w:rsidR="00FE429E" w:rsidRDefault="00FE429E" w:rsidP="00FE429E">
      <w:pPr>
        <w:pStyle w:val="Code"/>
      </w:pPr>
    </w:p>
    <w:p w14:paraId="5F24E863" w14:textId="77777777" w:rsidR="00FE429E" w:rsidRDefault="00FE429E" w:rsidP="00FE429E">
      <w:pPr>
        <w:pStyle w:val="Code"/>
      </w:pPr>
      <w:r>
        <w:t>END</w:t>
      </w:r>
    </w:p>
    <w:p w14:paraId="21E26231" w14:textId="77777777" w:rsidR="00D06173" w:rsidRDefault="00D06173">
      <w:pPr>
        <w:overflowPunct/>
        <w:autoSpaceDE/>
        <w:autoSpaceDN/>
        <w:adjustRightInd/>
        <w:spacing w:after="0"/>
        <w:textAlignment w:val="auto"/>
      </w:pPr>
    </w:p>
    <w:p w14:paraId="140DA576" w14:textId="70059998"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606" w:name="_Toc106029287"/>
      <w:r w:rsidRPr="00760004">
        <w:lastRenderedPageBreak/>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06"/>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07" w:name="_Toc106029288"/>
      <w:r w:rsidRPr="00760004">
        <w:lastRenderedPageBreak/>
        <w:t>Annex C (normative):</w:t>
      </w:r>
      <w:r w:rsidR="00C1575F">
        <w:br/>
      </w:r>
      <w:r w:rsidRPr="00760004">
        <w:t>XSD Schema for LI_X1 extensions</w:t>
      </w:r>
      <w:bookmarkEnd w:id="607"/>
    </w:p>
    <w:p w14:paraId="35560944" w14:textId="77777777" w:rsidR="00052DBF" w:rsidRDefault="00052DBF" w:rsidP="00052DBF">
      <w:pPr>
        <w:pStyle w:val="Code"/>
      </w:pPr>
      <w:r>
        <w:t>&lt;?xml version="1.0" encoding="utf-8"?&gt;</w:t>
      </w:r>
    </w:p>
    <w:p w14:paraId="40AE4773" w14:textId="77777777" w:rsidR="00052DBF" w:rsidRDefault="00052DBF" w:rsidP="00052DBF">
      <w:pPr>
        <w:pStyle w:val="Code"/>
      </w:pPr>
      <w:r>
        <w:t>&lt;xs:schema xmlns:xs="http://www.w3.org/2001/XMLSchema"</w:t>
      </w:r>
    </w:p>
    <w:p w14:paraId="78F7E722" w14:textId="1DC25254" w:rsidR="00052DBF" w:rsidRDefault="00052DBF" w:rsidP="00052DBF">
      <w:pPr>
        <w:pStyle w:val="Code"/>
      </w:pPr>
      <w:r>
        <w:t xml:space="preserve">           xmlns="urn:3GPP:ns:li:3GPPX1Extensions:r17:v3"</w:t>
      </w:r>
    </w:p>
    <w:p w14:paraId="596AF3D1" w14:textId="77777777" w:rsidR="00052DBF" w:rsidRDefault="00052DBF" w:rsidP="00052DBF">
      <w:pPr>
        <w:pStyle w:val="Code"/>
      </w:pPr>
      <w:r>
        <w:t xml:space="preserve">           xmlns:common="http://uri.etsi.org/03280/common/2017/07"</w:t>
      </w:r>
    </w:p>
    <w:p w14:paraId="77188B7D" w14:textId="36F2E1D5" w:rsidR="00052DBF" w:rsidRDefault="00052DBF" w:rsidP="00052DBF">
      <w:pPr>
        <w:pStyle w:val="Code"/>
      </w:pPr>
      <w:r>
        <w:t xml:space="preserve">           targetNamespace="urn:3GPP:ns:li:3GPPX1Extensions:r17:v3"</w:t>
      </w:r>
    </w:p>
    <w:p w14:paraId="03AC3034" w14:textId="77777777" w:rsidR="00052DBF" w:rsidRDefault="00052DBF" w:rsidP="00052DBF">
      <w:pPr>
        <w:pStyle w:val="Code"/>
      </w:pPr>
      <w:r>
        <w:t xml:space="preserve">           elementFormDefault="qualified"&gt;</w:t>
      </w:r>
    </w:p>
    <w:p w14:paraId="7FC1DCAE" w14:textId="77777777" w:rsidR="00052DBF" w:rsidRDefault="00052DBF" w:rsidP="00052DBF">
      <w:pPr>
        <w:pStyle w:val="Code"/>
      </w:pPr>
    </w:p>
    <w:p w14:paraId="4B3BFC57" w14:textId="77777777" w:rsidR="00052DBF" w:rsidRDefault="00052DBF" w:rsidP="00052DBF">
      <w:pPr>
        <w:pStyle w:val="Code"/>
      </w:pPr>
      <w:r>
        <w:t xml:space="preserve">  &lt;xs:import namespace="http://uri.etsi.org/03280/common/2017/07"/&gt;</w:t>
      </w:r>
    </w:p>
    <w:p w14:paraId="574C7CA1" w14:textId="77777777" w:rsidR="00052DBF" w:rsidRDefault="00052DBF" w:rsidP="00052DBF">
      <w:pPr>
        <w:pStyle w:val="Code"/>
      </w:pPr>
    </w:p>
    <w:p w14:paraId="2C562353" w14:textId="77777777" w:rsidR="00052DBF" w:rsidRDefault="00052DBF" w:rsidP="00052DBF">
      <w:pPr>
        <w:pStyle w:val="Code"/>
      </w:pPr>
      <w:r>
        <w:t xml:space="preserve">  &lt;xs:element name="X1Extensions" type="X1Extension"&gt;&lt;/xs:element&gt;</w:t>
      </w:r>
    </w:p>
    <w:p w14:paraId="7F960423" w14:textId="77777777" w:rsidR="00052DBF" w:rsidRDefault="00052DBF" w:rsidP="00052DBF">
      <w:pPr>
        <w:pStyle w:val="Code"/>
      </w:pPr>
    </w:p>
    <w:p w14:paraId="39299C84" w14:textId="77777777" w:rsidR="00052DBF" w:rsidRDefault="00052DBF" w:rsidP="00052DBF">
      <w:pPr>
        <w:pStyle w:val="Code"/>
      </w:pPr>
      <w:r>
        <w:t xml:space="preserve">  &lt;xs:element name="PTCLIX1TargetIdentifierExtensions" type="PTCLIX1TargetIdentifierExtensions"&gt;&lt;/xs:element&gt;</w:t>
      </w:r>
    </w:p>
    <w:p w14:paraId="0C6639B7" w14:textId="77777777" w:rsidR="00052DBF" w:rsidRDefault="00052DBF" w:rsidP="00052DBF">
      <w:pPr>
        <w:pStyle w:val="Code"/>
      </w:pPr>
      <w:r>
        <w:t xml:space="preserve">  &lt;xs:complexType name="PTCLIX1TargetIdentifierExtensions"&gt;</w:t>
      </w:r>
    </w:p>
    <w:p w14:paraId="48C0D914" w14:textId="77777777" w:rsidR="00052DBF" w:rsidRDefault="00052DBF" w:rsidP="00052DBF">
      <w:pPr>
        <w:pStyle w:val="Code"/>
      </w:pPr>
      <w:r>
        <w:t xml:space="preserve">    &lt;xs:sequence&gt;</w:t>
      </w:r>
    </w:p>
    <w:p w14:paraId="2954A591" w14:textId="77777777" w:rsidR="00052DBF" w:rsidRDefault="00052DBF" w:rsidP="00052DBF">
      <w:pPr>
        <w:pStyle w:val="Code"/>
      </w:pPr>
      <w:r>
        <w:t xml:space="preserve">      &lt;xs:element name="PTCLIX1TargetIdentifier" type="PTCLIX1TargetIdentifier" minOccurs="1" maxOccurs="unbounded"&gt;&lt;/xs:element&gt;</w:t>
      </w:r>
    </w:p>
    <w:p w14:paraId="2F60623A" w14:textId="77777777" w:rsidR="00052DBF" w:rsidRDefault="00052DBF" w:rsidP="00052DBF">
      <w:pPr>
        <w:pStyle w:val="Code"/>
      </w:pPr>
      <w:r>
        <w:t xml:space="preserve">    &lt;/xs:sequence&gt;</w:t>
      </w:r>
    </w:p>
    <w:p w14:paraId="1FA5078A" w14:textId="77777777" w:rsidR="00052DBF" w:rsidRDefault="00052DBF" w:rsidP="00052DBF">
      <w:pPr>
        <w:pStyle w:val="Code"/>
      </w:pPr>
      <w:r>
        <w:t xml:space="preserve">  &lt;/xs:complexType&gt;</w:t>
      </w:r>
    </w:p>
    <w:p w14:paraId="191F0304" w14:textId="77777777" w:rsidR="00052DBF" w:rsidRDefault="00052DBF" w:rsidP="00052DBF">
      <w:pPr>
        <w:pStyle w:val="Code"/>
      </w:pPr>
    </w:p>
    <w:p w14:paraId="55C367AD" w14:textId="77777777" w:rsidR="00052DBF" w:rsidRDefault="00052DBF" w:rsidP="00052DBF">
      <w:pPr>
        <w:pStyle w:val="Code"/>
      </w:pPr>
      <w:r>
        <w:t xml:space="preserve">  &lt;xs:complexType name="PTCLIX1TargetIdentifier"&gt;</w:t>
      </w:r>
    </w:p>
    <w:p w14:paraId="446D2CAB" w14:textId="77777777" w:rsidR="00052DBF" w:rsidRDefault="00052DBF" w:rsidP="00052DBF">
      <w:pPr>
        <w:pStyle w:val="Code"/>
      </w:pPr>
      <w:r>
        <w:t xml:space="preserve">    &lt;xs:choice&gt;</w:t>
      </w:r>
    </w:p>
    <w:p w14:paraId="2B576747" w14:textId="77777777" w:rsidR="00052DBF" w:rsidRDefault="00052DBF" w:rsidP="00052DBF">
      <w:pPr>
        <w:pStyle w:val="Code"/>
      </w:pPr>
      <w:r>
        <w:t xml:space="preserve">      &lt;xs:element name="MCPTTID" type="MCPTTID"&gt;&lt;/xs:element&gt;</w:t>
      </w:r>
    </w:p>
    <w:p w14:paraId="5321C963" w14:textId="77777777" w:rsidR="00052DBF" w:rsidRDefault="00052DBF" w:rsidP="00052DBF">
      <w:pPr>
        <w:pStyle w:val="Code"/>
      </w:pPr>
      <w:r>
        <w:t xml:space="preserve">      &lt;xs:element name="InstanceIdentifierURN" type="InstanceIdentifierURN"&gt;&lt;/xs:element&gt;</w:t>
      </w:r>
    </w:p>
    <w:p w14:paraId="5237B674" w14:textId="77777777" w:rsidR="00052DBF" w:rsidRDefault="00052DBF" w:rsidP="00052DBF">
      <w:pPr>
        <w:pStyle w:val="Code"/>
      </w:pPr>
      <w:r>
        <w:t xml:space="preserve">      &lt;xs:element name="PTCChatGroupID" type="PTCChatGroupID"&gt;&lt;/xs:element&gt;</w:t>
      </w:r>
    </w:p>
    <w:p w14:paraId="3E5F51AA" w14:textId="77777777" w:rsidR="00052DBF" w:rsidRDefault="00052DBF" w:rsidP="00052DBF">
      <w:pPr>
        <w:pStyle w:val="Code"/>
      </w:pPr>
      <w:r>
        <w:t xml:space="preserve">    &lt;/xs:choice&gt;</w:t>
      </w:r>
    </w:p>
    <w:p w14:paraId="69CCB235" w14:textId="77777777" w:rsidR="00052DBF" w:rsidRDefault="00052DBF" w:rsidP="00052DBF">
      <w:pPr>
        <w:pStyle w:val="Code"/>
      </w:pPr>
      <w:r>
        <w:t xml:space="preserve">  &lt;/xs:complexType&gt;</w:t>
      </w:r>
    </w:p>
    <w:p w14:paraId="6CDD9815" w14:textId="77777777" w:rsidR="00052DBF" w:rsidRDefault="00052DBF" w:rsidP="00052DBF">
      <w:pPr>
        <w:pStyle w:val="Code"/>
      </w:pPr>
    </w:p>
    <w:p w14:paraId="0C204F00" w14:textId="77777777" w:rsidR="00052DBF" w:rsidRDefault="00052DBF" w:rsidP="00052DBF">
      <w:pPr>
        <w:pStyle w:val="Code"/>
      </w:pPr>
      <w:r>
        <w:t xml:space="preserve">  &lt;xs:simpleType name="MCPTTID"&gt;</w:t>
      </w:r>
    </w:p>
    <w:p w14:paraId="4E835FBB" w14:textId="77777777" w:rsidR="00052DBF" w:rsidRDefault="00052DBF" w:rsidP="00052DBF">
      <w:pPr>
        <w:pStyle w:val="Code"/>
      </w:pPr>
      <w:r>
        <w:t xml:space="preserve">    &lt;xs:restriction base="xs:anyURI"&gt;&lt;/xs:restriction&gt;</w:t>
      </w:r>
    </w:p>
    <w:p w14:paraId="20FC73A2" w14:textId="77777777" w:rsidR="00052DBF" w:rsidRDefault="00052DBF" w:rsidP="00052DBF">
      <w:pPr>
        <w:pStyle w:val="Code"/>
      </w:pPr>
      <w:r>
        <w:t xml:space="preserve">  &lt;/xs:simpleType&gt;</w:t>
      </w:r>
    </w:p>
    <w:p w14:paraId="0FECDA82" w14:textId="77777777" w:rsidR="00052DBF" w:rsidRDefault="00052DBF" w:rsidP="00052DBF">
      <w:pPr>
        <w:pStyle w:val="Code"/>
      </w:pPr>
    </w:p>
    <w:p w14:paraId="0C8759BD" w14:textId="77777777" w:rsidR="00052DBF" w:rsidRDefault="00052DBF" w:rsidP="00052DBF">
      <w:pPr>
        <w:pStyle w:val="Code"/>
      </w:pPr>
      <w:r>
        <w:t xml:space="preserve">  &lt;xs:simpleType name="InstanceIdentifierURN"&gt;</w:t>
      </w:r>
    </w:p>
    <w:p w14:paraId="3F8A5717" w14:textId="77777777" w:rsidR="00052DBF" w:rsidRDefault="00052DBF" w:rsidP="00052DBF">
      <w:pPr>
        <w:pStyle w:val="Code"/>
      </w:pPr>
      <w:r>
        <w:t xml:space="preserve">    &lt;xs:restriction base="xs:anyURI"&gt;&lt;/xs:restriction&gt;</w:t>
      </w:r>
    </w:p>
    <w:p w14:paraId="393BE65F" w14:textId="77777777" w:rsidR="00052DBF" w:rsidRDefault="00052DBF" w:rsidP="00052DBF">
      <w:pPr>
        <w:pStyle w:val="Code"/>
      </w:pPr>
      <w:r>
        <w:t xml:space="preserve">  &lt;/xs:simpleType&gt;</w:t>
      </w:r>
    </w:p>
    <w:p w14:paraId="4A019C42" w14:textId="77777777" w:rsidR="00052DBF" w:rsidRDefault="00052DBF" w:rsidP="00052DBF">
      <w:pPr>
        <w:pStyle w:val="Code"/>
      </w:pPr>
    </w:p>
    <w:p w14:paraId="3AD47056" w14:textId="77777777" w:rsidR="00052DBF" w:rsidRDefault="00052DBF" w:rsidP="00052DBF">
      <w:pPr>
        <w:pStyle w:val="Code"/>
      </w:pPr>
      <w:r>
        <w:t xml:space="preserve">  &lt;xs:simpleType name="PTCChatGroupID"&gt;</w:t>
      </w:r>
    </w:p>
    <w:p w14:paraId="02E65D5A" w14:textId="77777777" w:rsidR="00052DBF" w:rsidRDefault="00052DBF" w:rsidP="00052DBF">
      <w:pPr>
        <w:pStyle w:val="Code"/>
      </w:pPr>
      <w:r>
        <w:t xml:space="preserve">    &lt;xs:restriction base="xs:anyURI"&gt;&lt;/xs:restriction&gt;</w:t>
      </w:r>
    </w:p>
    <w:p w14:paraId="5A97EB75" w14:textId="77777777" w:rsidR="00052DBF" w:rsidRDefault="00052DBF" w:rsidP="00052DBF">
      <w:pPr>
        <w:pStyle w:val="Code"/>
      </w:pPr>
      <w:r>
        <w:t xml:space="preserve">  &lt;/xs:simpleType&gt;</w:t>
      </w:r>
    </w:p>
    <w:p w14:paraId="1130D654" w14:textId="77777777" w:rsidR="00052DBF" w:rsidRDefault="00052DBF" w:rsidP="00052DBF">
      <w:pPr>
        <w:pStyle w:val="Code"/>
      </w:pPr>
    </w:p>
    <w:p w14:paraId="199B116F" w14:textId="77777777" w:rsidR="00052DBF" w:rsidRDefault="00052DBF" w:rsidP="00052DBF">
      <w:pPr>
        <w:pStyle w:val="Code"/>
      </w:pPr>
      <w:r>
        <w:t xml:space="preserve">  &lt;xs:element name="UPFLIT3TargetIdentifierExtensions" type="UPFLIT3TargetIdentifierExtensions"&gt;&lt;/xs:element&gt;</w:t>
      </w:r>
    </w:p>
    <w:p w14:paraId="6CF89CA6" w14:textId="77777777" w:rsidR="00052DBF" w:rsidRDefault="00052DBF" w:rsidP="00052DBF">
      <w:pPr>
        <w:pStyle w:val="Code"/>
      </w:pPr>
      <w:r>
        <w:t xml:space="preserve">  &lt;xs:complexType name="UPFLIT3TargetIdentifierExtensions"&gt;</w:t>
      </w:r>
    </w:p>
    <w:p w14:paraId="189E7788" w14:textId="77777777" w:rsidR="00052DBF" w:rsidRDefault="00052DBF" w:rsidP="00052DBF">
      <w:pPr>
        <w:pStyle w:val="Code"/>
      </w:pPr>
      <w:r>
        <w:t xml:space="preserve">    &lt;xs:sequence&gt;</w:t>
      </w:r>
    </w:p>
    <w:p w14:paraId="125C4D30" w14:textId="77777777" w:rsidR="00052DBF" w:rsidRDefault="00052DBF" w:rsidP="00052DBF">
      <w:pPr>
        <w:pStyle w:val="Code"/>
      </w:pPr>
      <w:r>
        <w:t xml:space="preserve">      &lt;xs:element name="UPFLIT3TargetIdentifier" type="UPFLIT3TargetIdentifier" minOccurs="1" maxOccurs="unbounded"&gt;&lt;/xs:element&gt;</w:t>
      </w:r>
    </w:p>
    <w:p w14:paraId="7A09E76D" w14:textId="77777777" w:rsidR="00052DBF" w:rsidRDefault="00052DBF" w:rsidP="00052DBF">
      <w:pPr>
        <w:pStyle w:val="Code"/>
      </w:pPr>
      <w:r>
        <w:t xml:space="preserve">    &lt;/xs:sequence&gt;</w:t>
      </w:r>
    </w:p>
    <w:p w14:paraId="69003B41" w14:textId="77777777" w:rsidR="00052DBF" w:rsidRDefault="00052DBF" w:rsidP="00052DBF">
      <w:pPr>
        <w:pStyle w:val="Code"/>
      </w:pPr>
      <w:r>
        <w:t xml:space="preserve">  &lt;/xs:complexType&gt;</w:t>
      </w:r>
    </w:p>
    <w:p w14:paraId="48EE13CA" w14:textId="77777777" w:rsidR="00052DBF" w:rsidRDefault="00052DBF" w:rsidP="00052DBF">
      <w:pPr>
        <w:pStyle w:val="Code"/>
      </w:pPr>
    </w:p>
    <w:p w14:paraId="707A0ACA" w14:textId="77777777" w:rsidR="00052DBF" w:rsidRDefault="00052DBF" w:rsidP="00052DBF">
      <w:pPr>
        <w:pStyle w:val="Code"/>
      </w:pPr>
      <w:r>
        <w:t xml:space="preserve">  &lt;xs:complexType name="UPFLIT3TargetIdentifier"&gt;</w:t>
      </w:r>
    </w:p>
    <w:p w14:paraId="14FCE27E" w14:textId="77777777" w:rsidR="00052DBF" w:rsidRDefault="00052DBF" w:rsidP="00052DBF">
      <w:pPr>
        <w:pStyle w:val="Code"/>
      </w:pPr>
      <w:r>
        <w:t xml:space="preserve">    &lt;xs:choice&gt;</w:t>
      </w:r>
    </w:p>
    <w:p w14:paraId="4489C008" w14:textId="77777777" w:rsidR="00052DBF" w:rsidRDefault="00052DBF" w:rsidP="00052DBF">
      <w:pPr>
        <w:pStyle w:val="Code"/>
      </w:pPr>
      <w:r>
        <w:t xml:space="preserve">      &lt;xs:element name="FSEID" type="FSEID"&gt;&lt;/xs:element&gt;</w:t>
      </w:r>
    </w:p>
    <w:p w14:paraId="7398DEF3" w14:textId="77777777" w:rsidR="00052DBF" w:rsidRDefault="00052DBF" w:rsidP="00052DBF">
      <w:pPr>
        <w:pStyle w:val="Code"/>
      </w:pPr>
      <w:r>
        <w:t xml:space="preserve">      &lt;xs:element name="PDRID" type="xs:unsignedInt"&gt;&lt;/xs:element&gt;</w:t>
      </w:r>
    </w:p>
    <w:p w14:paraId="4AAE0DA2" w14:textId="77777777" w:rsidR="00052DBF" w:rsidRDefault="00052DBF" w:rsidP="00052DBF">
      <w:pPr>
        <w:pStyle w:val="Code"/>
      </w:pPr>
      <w:r>
        <w:t xml:space="preserve">      &lt;xs:element name="QERID" type="xs:unsignedInt"&gt;&lt;/xs:element&gt;</w:t>
      </w:r>
    </w:p>
    <w:p w14:paraId="124DD559" w14:textId="77777777" w:rsidR="00052DBF" w:rsidRDefault="00052DBF" w:rsidP="00052DBF">
      <w:pPr>
        <w:pStyle w:val="Code"/>
      </w:pPr>
      <w:r>
        <w:t xml:space="preserve">      &lt;xs:element name="NetworkInstance" type="xs:hexBinary"&gt;&lt;/xs:element&gt;</w:t>
      </w:r>
    </w:p>
    <w:p w14:paraId="4EFE7479" w14:textId="77777777" w:rsidR="00052DBF" w:rsidRDefault="00052DBF" w:rsidP="00052DBF">
      <w:pPr>
        <w:pStyle w:val="Code"/>
      </w:pPr>
      <w:r>
        <w:t xml:space="preserve">      &lt;xs:element name="GTPTunnelDirection" type="GTPTunnelDirection"&gt;&lt;/xs:element&gt;</w:t>
      </w:r>
    </w:p>
    <w:p w14:paraId="12C72831" w14:textId="77777777" w:rsidR="00052DBF" w:rsidRDefault="00052DBF" w:rsidP="00052DBF">
      <w:pPr>
        <w:pStyle w:val="Code"/>
      </w:pPr>
      <w:r>
        <w:t xml:space="preserve">      &lt;xs:element name="FTEID" type="FTEID"&gt;&lt;/xs:element&gt;</w:t>
      </w:r>
    </w:p>
    <w:p w14:paraId="7D5D984B" w14:textId="77777777" w:rsidR="00052DBF" w:rsidRDefault="00052DBF" w:rsidP="00052DBF">
      <w:pPr>
        <w:pStyle w:val="Code"/>
      </w:pPr>
      <w:r>
        <w:t xml:space="preserve">    &lt;/xs:choice&gt;</w:t>
      </w:r>
    </w:p>
    <w:p w14:paraId="0AA873CE" w14:textId="77777777" w:rsidR="00052DBF" w:rsidRDefault="00052DBF" w:rsidP="00052DBF">
      <w:pPr>
        <w:pStyle w:val="Code"/>
      </w:pPr>
      <w:r>
        <w:t xml:space="preserve">  &lt;/xs:complexType&gt;</w:t>
      </w:r>
    </w:p>
    <w:p w14:paraId="7B6F515E" w14:textId="77777777" w:rsidR="00052DBF" w:rsidRDefault="00052DBF" w:rsidP="00052DBF">
      <w:pPr>
        <w:pStyle w:val="Code"/>
      </w:pPr>
    </w:p>
    <w:p w14:paraId="78917171" w14:textId="77777777" w:rsidR="00052DBF" w:rsidRDefault="00052DBF" w:rsidP="00052DBF">
      <w:pPr>
        <w:pStyle w:val="Code"/>
      </w:pPr>
      <w:r>
        <w:t xml:space="preserve">  &lt;xs:complexType name="FSEID"&gt;</w:t>
      </w:r>
    </w:p>
    <w:p w14:paraId="7EB9E446" w14:textId="77777777" w:rsidR="00052DBF" w:rsidRDefault="00052DBF" w:rsidP="00052DBF">
      <w:pPr>
        <w:pStyle w:val="Code"/>
      </w:pPr>
      <w:r>
        <w:t xml:space="preserve">    &lt;xs:sequence&gt;</w:t>
      </w:r>
    </w:p>
    <w:p w14:paraId="3C7744BF" w14:textId="77777777" w:rsidR="00052DBF" w:rsidRDefault="00052DBF" w:rsidP="00052DBF">
      <w:pPr>
        <w:pStyle w:val="Code"/>
      </w:pPr>
      <w:r>
        <w:t xml:space="preserve">      &lt;xs:element name="SEID" type="xs:unsignedLong"&gt;&lt;/xs:element&gt;</w:t>
      </w:r>
    </w:p>
    <w:p w14:paraId="46951BD8" w14:textId="77777777" w:rsidR="00052DBF" w:rsidRDefault="00052DBF" w:rsidP="00052DBF">
      <w:pPr>
        <w:pStyle w:val="Code"/>
      </w:pPr>
      <w:r>
        <w:t xml:space="preserve">      &lt;xs:element name="IPv4Address" type="common:IPv4Address" minOccurs="0"&gt;&lt;/xs:element&gt;</w:t>
      </w:r>
    </w:p>
    <w:p w14:paraId="6159F9BE" w14:textId="77777777" w:rsidR="00052DBF" w:rsidRDefault="00052DBF" w:rsidP="00052DBF">
      <w:pPr>
        <w:pStyle w:val="Code"/>
      </w:pPr>
      <w:r>
        <w:t xml:space="preserve">      &lt;xs:element name="IPv6Address" type="common:IPv6Address" minOccurs="0"&gt;&lt;/xs:element&gt;</w:t>
      </w:r>
    </w:p>
    <w:p w14:paraId="53CEEAC7" w14:textId="77777777" w:rsidR="00052DBF" w:rsidRDefault="00052DBF" w:rsidP="00052DBF">
      <w:pPr>
        <w:pStyle w:val="Code"/>
      </w:pPr>
      <w:r>
        <w:t xml:space="preserve">   &lt;/xs:sequence&gt;</w:t>
      </w:r>
    </w:p>
    <w:p w14:paraId="4411BEB1" w14:textId="77777777" w:rsidR="00052DBF" w:rsidRDefault="00052DBF" w:rsidP="00052DBF">
      <w:pPr>
        <w:pStyle w:val="Code"/>
      </w:pPr>
      <w:r>
        <w:t xml:space="preserve">  &lt;/xs:complexType&gt;</w:t>
      </w:r>
    </w:p>
    <w:p w14:paraId="77CD6370" w14:textId="77777777" w:rsidR="00052DBF" w:rsidRDefault="00052DBF" w:rsidP="00052DBF">
      <w:pPr>
        <w:pStyle w:val="Code"/>
      </w:pPr>
    </w:p>
    <w:p w14:paraId="1D6CC968" w14:textId="77777777" w:rsidR="00052DBF" w:rsidRDefault="00052DBF" w:rsidP="00052DBF">
      <w:pPr>
        <w:pStyle w:val="Code"/>
      </w:pPr>
      <w:r>
        <w:t xml:space="preserve">  &lt;xs:complexType name="FTEID"&gt;</w:t>
      </w:r>
    </w:p>
    <w:p w14:paraId="71776F39" w14:textId="77777777" w:rsidR="00052DBF" w:rsidRDefault="00052DBF" w:rsidP="00052DBF">
      <w:pPr>
        <w:pStyle w:val="Code"/>
      </w:pPr>
      <w:r>
        <w:t xml:space="preserve">    &lt;xs:sequence&gt;</w:t>
      </w:r>
    </w:p>
    <w:p w14:paraId="0DF2D2C0" w14:textId="77777777" w:rsidR="00052DBF" w:rsidRDefault="00052DBF" w:rsidP="00052DBF">
      <w:pPr>
        <w:pStyle w:val="Code"/>
      </w:pPr>
      <w:r>
        <w:t xml:space="preserve">      &lt;xs:element name="TEID" type="xs:unsignedInt"&gt;&lt;/xs:element&gt;</w:t>
      </w:r>
    </w:p>
    <w:p w14:paraId="378BB8BD" w14:textId="77777777" w:rsidR="00052DBF" w:rsidRDefault="00052DBF" w:rsidP="00052DBF">
      <w:pPr>
        <w:pStyle w:val="Code"/>
      </w:pPr>
      <w:r>
        <w:t xml:space="preserve">      &lt;xs:element name="IPv4Address" type="common:IPv4Address" minOccurs="0"&gt;&lt;/xs:element&gt;</w:t>
      </w:r>
    </w:p>
    <w:p w14:paraId="063AEBDA" w14:textId="77777777" w:rsidR="00052DBF" w:rsidRDefault="00052DBF" w:rsidP="00052DBF">
      <w:pPr>
        <w:pStyle w:val="Code"/>
      </w:pPr>
      <w:r>
        <w:lastRenderedPageBreak/>
        <w:t xml:space="preserve">      &lt;xs:element name="IPv6Address" type="common:IPv6Address" minOccurs="0"&gt;&lt;/xs:element&gt;</w:t>
      </w:r>
    </w:p>
    <w:p w14:paraId="1D76BEB9" w14:textId="77777777" w:rsidR="00052DBF" w:rsidRDefault="00052DBF" w:rsidP="00052DBF">
      <w:pPr>
        <w:pStyle w:val="Code"/>
      </w:pPr>
      <w:r>
        <w:t xml:space="preserve">   &lt;/xs:sequence&gt;</w:t>
      </w:r>
    </w:p>
    <w:p w14:paraId="6F7F7F58" w14:textId="77777777" w:rsidR="00052DBF" w:rsidRDefault="00052DBF" w:rsidP="00052DBF">
      <w:pPr>
        <w:pStyle w:val="Code"/>
      </w:pPr>
      <w:r>
        <w:t xml:space="preserve">  &lt;/xs:complexType&gt;</w:t>
      </w:r>
    </w:p>
    <w:p w14:paraId="09453F65" w14:textId="77777777" w:rsidR="00052DBF" w:rsidRDefault="00052DBF" w:rsidP="00052DBF">
      <w:pPr>
        <w:pStyle w:val="Code"/>
      </w:pPr>
    </w:p>
    <w:p w14:paraId="409DB2E0" w14:textId="77777777" w:rsidR="00052DBF" w:rsidRDefault="00052DBF" w:rsidP="00052DBF">
      <w:pPr>
        <w:pStyle w:val="Code"/>
      </w:pPr>
      <w:r>
        <w:t xml:space="preserve">  &lt;xs:simpleType name="GTPTunnelDirection"&gt;</w:t>
      </w:r>
    </w:p>
    <w:p w14:paraId="7CE40327" w14:textId="77777777" w:rsidR="00052DBF" w:rsidRDefault="00052DBF" w:rsidP="00052DBF">
      <w:pPr>
        <w:pStyle w:val="Code"/>
      </w:pPr>
      <w:r>
        <w:t xml:space="preserve">    &lt;xs:restriction base="xs:string"&gt;</w:t>
      </w:r>
    </w:p>
    <w:p w14:paraId="5259EFD2" w14:textId="77777777" w:rsidR="00052DBF" w:rsidRDefault="00052DBF" w:rsidP="00052DBF">
      <w:pPr>
        <w:pStyle w:val="Code"/>
      </w:pPr>
      <w:r>
        <w:t xml:space="preserve">      &lt;xs:enumeration value="Outbound"&gt;&lt;/xs:enumeration&gt;</w:t>
      </w:r>
    </w:p>
    <w:p w14:paraId="5F52207B" w14:textId="77777777" w:rsidR="00052DBF" w:rsidRDefault="00052DBF" w:rsidP="00052DBF">
      <w:pPr>
        <w:pStyle w:val="Code"/>
      </w:pPr>
      <w:r>
        <w:t xml:space="preserve">      &lt;xs:enumeration value="Inbound"&gt;&lt;/xs:enumeration&gt;</w:t>
      </w:r>
    </w:p>
    <w:p w14:paraId="6CB4FCAD" w14:textId="77777777" w:rsidR="00052DBF" w:rsidRDefault="00052DBF" w:rsidP="00052DBF">
      <w:pPr>
        <w:pStyle w:val="Code"/>
      </w:pPr>
      <w:r>
        <w:t xml:space="preserve">    &lt;/xs:restriction&gt;</w:t>
      </w:r>
    </w:p>
    <w:p w14:paraId="764E6B8F" w14:textId="77777777" w:rsidR="00052DBF" w:rsidRDefault="00052DBF" w:rsidP="00052DBF">
      <w:pPr>
        <w:pStyle w:val="Code"/>
      </w:pPr>
      <w:r>
        <w:t xml:space="preserve">  &lt;/xs:simpleType&gt;</w:t>
      </w:r>
    </w:p>
    <w:p w14:paraId="398150C0" w14:textId="77777777" w:rsidR="00052DBF" w:rsidRDefault="00052DBF" w:rsidP="00052DBF">
      <w:pPr>
        <w:pStyle w:val="Code"/>
      </w:pPr>
    </w:p>
    <w:p w14:paraId="31039CB5" w14:textId="77777777" w:rsidR="00052DBF" w:rsidRDefault="00052DBF" w:rsidP="00052DBF">
      <w:pPr>
        <w:pStyle w:val="Code"/>
      </w:pPr>
      <w:r>
        <w:t xml:space="preserve">  &lt;xs:element name="IdentifierAssociationExtensions" type="IdentifierAssociationExtensions" &gt;&lt;/xs:element&gt;</w:t>
      </w:r>
    </w:p>
    <w:p w14:paraId="729FA61D" w14:textId="77777777" w:rsidR="00052DBF" w:rsidRDefault="00052DBF" w:rsidP="00052DBF">
      <w:pPr>
        <w:pStyle w:val="Code"/>
      </w:pPr>
      <w:r>
        <w:t xml:space="preserve">  &lt;xs:complexType name="X1Extension"&gt;</w:t>
      </w:r>
    </w:p>
    <w:p w14:paraId="71B4A8FC" w14:textId="77777777" w:rsidR="00052DBF" w:rsidRDefault="00052DBF" w:rsidP="00052DBF">
      <w:pPr>
        <w:pStyle w:val="Code"/>
      </w:pPr>
      <w:r>
        <w:t xml:space="preserve">    &lt;xs:choice&gt;</w:t>
      </w:r>
    </w:p>
    <w:p w14:paraId="3AC3AE87" w14:textId="77777777" w:rsidR="00052DBF" w:rsidRDefault="00052DBF" w:rsidP="00052DBF">
      <w:pPr>
        <w:pStyle w:val="Code"/>
      </w:pPr>
      <w:r>
        <w:t xml:space="preserve">      &lt;xs:element name="LALSLILCSTargetProvisioning" type="LALSLILCSTargetProvisioningExtensions"&gt;&lt;/xs:element&gt;</w:t>
      </w:r>
    </w:p>
    <w:p w14:paraId="000B48F0" w14:textId="77777777" w:rsidR="00052DBF" w:rsidRDefault="00052DBF" w:rsidP="00052DBF">
      <w:pPr>
        <w:pStyle w:val="Code"/>
      </w:pPr>
      <w:r>
        <w:t xml:space="preserve">      &lt;xs:element name="LALSLTFProvisioning" type="LALSLTFProvisioningExtensions"&gt;&lt;/xs:element&gt;</w:t>
      </w:r>
    </w:p>
    <w:p w14:paraId="4BF9D523" w14:textId="77777777" w:rsidR="00052DBF" w:rsidRDefault="00052DBF" w:rsidP="00052DBF">
      <w:pPr>
        <w:pStyle w:val="Code"/>
      </w:pPr>
      <w:r>
        <w:t xml:space="preserve">      &lt;xs:element name="HeaderReporting" type="PDHRReportingExtensions"&gt;&lt;/xs:element&gt;</w:t>
      </w:r>
    </w:p>
    <w:p w14:paraId="4A72712A" w14:textId="77777777" w:rsidR="00052DBF" w:rsidRDefault="00052DBF" w:rsidP="00052DBF">
      <w:pPr>
        <w:pStyle w:val="Code"/>
      </w:pPr>
      <w:r>
        <w:t xml:space="preserve">      &lt;xs:element name="SMSFExtensions" type="SMSFProvisioningExtensions"&gt;&lt;/xs:element&gt;</w:t>
      </w:r>
    </w:p>
    <w:p w14:paraId="236C2A62" w14:textId="77777777" w:rsidR="00052DBF" w:rsidRDefault="00052DBF" w:rsidP="00052DBF">
      <w:pPr>
        <w:pStyle w:val="Code"/>
      </w:pPr>
      <w:r>
        <w:t xml:space="preserve">      &lt;xs:element name="IdentifierAssociation" type="IdentifierAssociationExtensions"&gt;&lt;/xs:element&gt;</w:t>
      </w:r>
    </w:p>
    <w:p w14:paraId="07A2A814" w14:textId="77777777" w:rsidR="00052DBF" w:rsidRDefault="00052DBF" w:rsidP="00052DBF">
      <w:pPr>
        <w:pStyle w:val="Code"/>
      </w:pPr>
      <w:r>
        <w:t xml:space="preserve">      &lt;xs:element name="SDP" type="SDP"&gt;&lt;/xs:element&gt;</w:t>
      </w:r>
    </w:p>
    <w:p w14:paraId="0616BCC5" w14:textId="77777777" w:rsidR="00052DBF" w:rsidRDefault="00052DBF" w:rsidP="00052DBF">
      <w:pPr>
        <w:pStyle w:val="Code"/>
      </w:pPr>
      <w:r>
        <w:t xml:space="preserve">    &lt;/xs:choice&gt;</w:t>
      </w:r>
    </w:p>
    <w:p w14:paraId="31547934" w14:textId="77777777" w:rsidR="00052DBF" w:rsidRDefault="00052DBF" w:rsidP="00052DBF">
      <w:pPr>
        <w:pStyle w:val="Code"/>
      </w:pPr>
      <w:r>
        <w:t xml:space="preserve">  &lt;/xs:complexType&gt;</w:t>
      </w:r>
    </w:p>
    <w:p w14:paraId="10BA9D1B" w14:textId="77777777" w:rsidR="00052DBF" w:rsidRDefault="00052DBF" w:rsidP="00052DBF">
      <w:pPr>
        <w:pStyle w:val="Code"/>
      </w:pPr>
    </w:p>
    <w:p w14:paraId="6229C6C9" w14:textId="77777777" w:rsidR="00052DBF" w:rsidRDefault="00052DBF" w:rsidP="00052DBF">
      <w:pPr>
        <w:pStyle w:val="Code"/>
      </w:pPr>
      <w:r>
        <w:t xml:space="preserve">  &lt;xs:complexType name="LALSLILCSTargetProvisioningExtensions"&gt;</w:t>
      </w:r>
    </w:p>
    <w:p w14:paraId="77BBECC6" w14:textId="77777777" w:rsidR="00052DBF" w:rsidRDefault="00052DBF" w:rsidP="00052DBF">
      <w:pPr>
        <w:pStyle w:val="Code"/>
      </w:pPr>
      <w:r>
        <w:t xml:space="preserve">    &lt;xs:sequence&gt;</w:t>
      </w:r>
    </w:p>
    <w:p w14:paraId="7F776D60" w14:textId="77777777" w:rsidR="00052DBF" w:rsidRDefault="00052DBF" w:rsidP="00052DBF">
      <w:pPr>
        <w:pStyle w:val="Code"/>
      </w:pPr>
      <w:r>
        <w:t xml:space="preserve">      &lt;xs:element name="PositioningServiceType" type="PositioningServiceType"&gt;&lt;/xs:element&gt;</w:t>
      </w:r>
    </w:p>
    <w:p w14:paraId="23ABE90C" w14:textId="77777777" w:rsidR="00052DBF" w:rsidRDefault="00052DBF" w:rsidP="00052DBF">
      <w:pPr>
        <w:pStyle w:val="Code"/>
      </w:pPr>
      <w:r>
        <w:t xml:space="preserve">      &lt;xs:element name="PositioningPeriodicity" type="PositioningPeriodicity" minOccurs="0"&gt;&lt;/xs:element&gt;</w:t>
      </w:r>
    </w:p>
    <w:p w14:paraId="15183DDD" w14:textId="77777777" w:rsidR="00052DBF" w:rsidRDefault="00052DBF" w:rsidP="00052DBF">
      <w:pPr>
        <w:pStyle w:val="Code"/>
      </w:pPr>
      <w:r>
        <w:t xml:space="preserve">      &lt;xs:element name="PositioningParameters" type="PositioningParameters" minOccurs="0"&gt;&lt;/xs:element&gt;</w:t>
      </w:r>
    </w:p>
    <w:p w14:paraId="5E0A0C38" w14:textId="77777777" w:rsidR="00052DBF" w:rsidRDefault="00052DBF" w:rsidP="00052DBF">
      <w:pPr>
        <w:pStyle w:val="Code"/>
      </w:pPr>
      <w:r>
        <w:t xml:space="preserve">    &lt;/xs:sequence&gt;</w:t>
      </w:r>
    </w:p>
    <w:p w14:paraId="42839E61" w14:textId="77777777" w:rsidR="00052DBF" w:rsidRDefault="00052DBF" w:rsidP="00052DBF">
      <w:pPr>
        <w:pStyle w:val="Code"/>
      </w:pPr>
      <w:r>
        <w:t xml:space="preserve">  &lt;/xs:complexType&gt;</w:t>
      </w:r>
    </w:p>
    <w:p w14:paraId="4E5FC781" w14:textId="77777777" w:rsidR="00052DBF" w:rsidRDefault="00052DBF" w:rsidP="00052DBF">
      <w:pPr>
        <w:pStyle w:val="Code"/>
      </w:pPr>
    </w:p>
    <w:p w14:paraId="4B7578A7" w14:textId="77777777" w:rsidR="00052DBF" w:rsidRDefault="00052DBF" w:rsidP="00052DBF">
      <w:pPr>
        <w:pStyle w:val="Code"/>
      </w:pPr>
      <w:r>
        <w:t xml:space="preserve">  &lt;xs:simpleType name="PositioningServiceType"&gt;</w:t>
      </w:r>
    </w:p>
    <w:p w14:paraId="74A281DF" w14:textId="77777777" w:rsidR="00052DBF" w:rsidRDefault="00052DBF" w:rsidP="00052DBF">
      <w:pPr>
        <w:pStyle w:val="Code"/>
      </w:pPr>
      <w:r>
        <w:t xml:space="preserve">    &lt;xs:restriction base="xs:string"&gt;</w:t>
      </w:r>
    </w:p>
    <w:p w14:paraId="195D34BC" w14:textId="77777777" w:rsidR="00052DBF" w:rsidRDefault="00052DBF" w:rsidP="00052DBF">
      <w:pPr>
        <w:pStyle w:val="Code"/>
      </w:pPr>
      <w:r>
        <w:t xml:space="preserve">      &lt;xs:enumeration value="Immediate"&gt;&lt;/xs:enumeration&gt;</w:t>
      </w:r>
    </w:p>
    <w:p w14:paraId="27BCD95B" w14:textId="77777777" w:rsidR="00052DBF" w:rsidRDefault="00052DBF" w:rsidP="00052DBF">
      <w:pPr>
        <w:pStyle w:val="Code"/>
      </w:pPr>
      <w:r>
        <w:t xml:space="preserve">      &lt;xs:enumeration value="Periodic"&gt;&lt;/xs:enumeration&gt;</w:t>
      </w:r>
    </w:p>
    <w:p w14:paraId="12EB2F5C" w14:textId="77777777" w:rsidR="00052DBF" w:rsidRDefault="00052DBF" w:rsidP="00052DBF">
      <w:pPr>
        <w:pStyle w:val="Code"/>
      </w:pPr>
      <w:r>
        <w:t xml:space="preserve">    &lt;/xs:restriction&gt;</w:t>
      </w:r>
    </w:p>
    <w:p w14:paraId="638491D8" w14:textId="77777777" w:rsidR="00052DBF" w:rsidRDefault="00052DBF" w:rsidP="00052DBF">
      <w:pPr>
        <w:pStyle w:val="Code"/>
      </w:pPr>
      <w:r>
        <w:t xml:space="preserve">  &lt;/xs:simpleType&gt;</w:t>
      </w:r>
    </w:p>
    <w:p w14:paraId="6FDBF8DD" w14:textId="77777777" w:rsidR="00052DBF" w:rsidRDefault="00052DBF" w:rsidP="00052DBF">
      <w:pPr>
        <w:pStyle w:val="Code"/>
      </w:pPr>
    </w:p>
    <w:p w14:paraId="64E7179D" w14:textId="77777777" w:rsidR="00052DBF" w:rsidRDefault="00052DBF" w:rsidP="00052DBF">
      <w:pPr>
        <w:pStyle w:val="Code"/>
      </w:pPr>
      <w:r>
        <w:t xml:space="preserve">  &lt;xs:simpleType name="PositioningPeriodicity"&gt;</w:t>
      </w:r>
    </w:p>
    <w:p w14:paraId="1081E071" w14:textId="77777777" w:rsidR="00052DBF" w:rsidRDefault="00052DBF" w:rsidP="00052DBF">
      <w:pPr>
        <w:pStyle w:val="Code"/>
      </w:pPr>
      <w:r>
        <w:t xml:space="preserve">    &lt;xs:restriction base="xs:nonNegativeInteger"&gt;</w:t>
      </w:r>
    </w:p>
    <w:p w14:paraId="618C12EF" w14:textId="77777777" w:rsidR="00052DBF" w:rsidRDefault="00052DBF" w:rsidP="00052DBF">
      <w:pPr>
        <w:pStyle w:val="Code"/>
      </w:pPr>
      <w:r>
        <w:t xml:space="preserve">    &lt;/xs:restriction&gt;</w:t>
      </w:r>
    </w:p>
    <w:p w14:paraId="55BF4A64" w14:textId="77777777" w:rsidR="00052DBF" w:rsidRDefault="00052DBF" w:rsidP="00052DBF">
      <w:pPr>
        <w:pStyle w:val="Code"/>
      </w:pPr>
      <w:r>
        <w:t xml:space="preserve">  &lt;/xs:simpleType&gt;</w:t>
      </w:r>
    </w:p>
    <w:p w14:paraId="2695C9ED" w14:textId="77777777" w:rsidR="00052DBF" w:rsidRDefault="00052DBF" w:rsidP="00052DBF">
      <w:pPr>
        <w:pStyle w:val="Code"/>
      </w:pPr>
    </w:p>
    <w:p w14:paraId="5B705CA4" w14:textId="77777777" w:rsidR="00052DBF" w:rsidRDefault="00052DBF" w:rsidP="00052DBF">
      <w:pPr>
        <w:pStyle w:val="Code"/>
      </w:pPr>
      <w:r>
        <w:t xml:space="preserve">  &lt;xs:complexType name="PositioningParameters"&gt;</w:t>
      </w:r>
    </w:p>
    <w:p w14:paraId="009EEDBA" w14:textId="77777777" w:rsidR="00052DBF" w:rsidRDefault="00052DBF" w:rsidP="00052DBF">
      <w:pPr>
        <w:pStyle w:val="Code"/>
      </w:pPr>
      <w:r>
        <w:t xml:space="preserve">    &lt;xs:sequence&gt;</w:t>
      </w:r>
    </w:p>
    <w:p w14:paraId="6C12AC7E" w14:textId="77777777" w:rsidR="00052DBF" w:rsidRDefault="00052DBF" w:rsidP="00052DBF">
      <w:pPr>
        <w:pStyle w:val="Code"/>
      </w:pPr>
      <w:r>
        <w:t xml:space="preserve">      &lt;xs:element name="RequestedLocationType" type="RequestedLocationType" minOccurs="0"&gt;&lt;/xs:element&gt;</w:t>
      </w:r>
    </w:p>
    <w:p w14:paraId="23705942" w14:textId="77777777" w:rsidR="00052DBF" w:rsidRDefault="00052DBF" w:rsidP="00052DBF">
      <w:pPr>
        <w:pStyle w:val="Code"/>
      </w:pPr>
      <w:r>
        <w:t xml:space="preserve">      &lt;xs:element name="RequestedResponseType" type="RequestedResponseType" minOccurs="0"&gt;&lt;/xs:element&gt;</w:t>
      </w:r>
    </w:p>
    <w:p w14:paraId="281D052E" w14:textId="77777777" w:rsidR="00052DBF" w:rsidRDefault="00052DBF" w:rsidP="00052DBF">
      <w:pPr>
        <w:pStyle w:val="Code"/>
      </w:pPr>
      <w:r>
        <w:t xml:space="preserve">      &lt;xs:element name="MaxLocationAge" type="xs:nonNegativeInteger" minOccurs="0"&gt;&lt;/xs:element&gt;</w:t>
      </w:r>
    </w:p>
    <w:p w14:paraId="7C5C8522" w14:textId="77777777" w:rsidR="00052DBF" w:rsidRDefault="00052DBF" w:rsidP="00052DBF">
      <w:pPr>
        <w:pStyle w:val="Code"/>
      </w:pPr>
      <w:r>
        <w:t xml:space="preserve">      &lt;xs:element name="ResponseTimingRequired" type="ResponseTimingRequired" minOccurs="0"&gt;&lt;/xs:element&gt;</w:t>
      </w:r>
    </w:p>
    <w:p w14:paraId="046C57E0" w14:textId="77777777" w:rsidR="00052DBF" w:rsidRDefault="00052DBF" w:rsidP="00052DBF">
      <w:pPr>
        <w:pStyle w:val="Code"/>
      </w:pPr>
      <w:r>
        <w:t xml:space="preserve">      &lt;xs:element name="ResponseTimer" type="xs:nonNegativeInteger" minOccurs="0"&gt;&lt;/xs:element&gt;</w:t>
      </w:r>
    </w:p>
    <w:p w14:paraId="4B73DCDA" w14:textId="77777777" w:rsidR="00052DBF" w:rsidRDefault="00052DBF" w:rsidP="00052DBF">
      <w:pPr>
        <w:pStyle w:val="Code"/>
      </w:pPr>
      <w:r>
        <w:t xml:space="preserve">      &lt;xs:element name="HorizontalAccuracy" type="NumberWithQOSClass" minOccurs="0"&gt;&lt;/xs:element&gt;</w:t>
      </w:r>
    </w:p>
    <w:p w14:paraId="36EC850B" w14:textId="77777777" w:rsidR="00052DBF" w:rsidRDefault="00052DBF" w:rsidP="00052DBF">
      <w:pPr>
        <w:pStyle w:val="Code"/>
      </w:pPr>
      <w:r>
        <w:t xml:space="preserve">      &lt;xs:element name="AltitudeAccuracy" type="NumberWithQOSClass" minOccurs="0"&gt;&lt;/xs:element&gt;</w:t>
      </w:r>
    </w:p>
    <w:p w14:paraId="2AB8B56A" w14:textId="77777777" w:rsidR="00052DBF" w:rsidRDefault="00052DBF" w:rsidP="00052DBF">
      <w:pPr>
        <w:pStyle w:val="Code"/>
      </w:pPr>
      <w:r>
        <w:t xml:space="preserve">      &lt;xs:element name="MotionStateRequest" type="EmptyElement" minOccurs="0"&gt;&lt;/xs:element&gt;</w:t>
      </w:r>
    </w:p>
    <w:p w14:paraId="0B1462C0" w14:textId="77777777" w:rsidR="00052DBF" w:rsidRDefault="00052DBF" w:rsidP="00052DBF">
      <w:pPr>
        <w:pStyle w:val="Code"/>
      </w:pPr>
      <w:r>
        <w:t xml:space="preserve">    &lt;/xs:sequence&gt;</w:t>
      </w:r>
    </w:p>
    <w:p w14:paraId="281D1EEB" w14:textId="77777777" w:rsidR="00052DBF" w:rsidRDefault="00052DBF" w:rsidP="00052DBF">
      <w:pPr>
        <w:pStyle w:val="Code"/>
      </w:pPr>
      <w:r>
        <w:t xml:space="preserve">  &lt;/xs:complexType&gt;</w:t>
      </w:r>
    </w:p>
    <w:p w14:paraId="0037D592" w14:textId="77777777" w:rsidR="00052DBF" w:rsidRDefault="00052DBF" w:rsidP="00052DBF">
      <w:pPr>
        <w:pStyle w:val="Code"/>
      </w:pPr>
      <w:r>
        <w:t xml:space="preserve">  &lt;xs:simpleType name="RequestedLocationType"&gt;</w:t>
      </w:r>
    </w:p>
    <w:p w14:paraId="7908FE5A" w14:textId="77777777" w:rsidR="00052DBF" w:rsidRDefault="00052DBF" w:rsidP="00052DBF">
      <w:pPr>
        <w:pStyle w:val="Code"/>
      </w:pPr>
      <w:r>
        <w:t xml:space="preserve">    &lt;xs:restriction base="xs:string"&gt;</w:t>
      </w:r>
    </w:p>
    <w:p w14:paraId="6912CB5D" w14:textId="77777777" w:rsidR="00052DBF" w:rsidRDefault="00052DBF" w:rsidP="00052DBF">
      <w:pPr>
        <w:pStyle w:val="Code"/>
      </w:pPr>
      <w:r>
        <w:t xml:space="preserve">      &lt;xs:enumeration value="CURRENT"&gt;&lt;/xs:enumeration&gt;</w:t>
      </w:r>
    </w:p>
    <w:p w14:paraId="1110A301" w14:textId="77777777" w:rsidR="00052DBF" w:rsidRDefault="00052DBF" w:rsidP="00052DBF">
      <w:pPr>
        <w:pStyle w:val="Code"/>
      </w:pPr>
      <w:r>
        <w:t xml:space="preserve">      &lt;xs:enumeration value="CURRENT_OR_LAST"&gt;&lt;/xs:enumeration&gt;</w:t>
      </w:r>
    </w:p>
    <w:p w14:paraId="464A0646" w14:textId="77777777" w:rsidR="00052DBF" w:rsidRDefault="00052DBF" w:rsidP="00052DBF">
      <w:pPr>
        <w:pStyle w:val="Code"/>
      </w:pPr>
      <w:r>
        <w:t xml:space="preserve">    &lt;/xs:restriction&gt;</w:t>
      </w:r>
    </w:p>
    <w:p w14:paraId="20DF8C04" w14:textId="77777777" w:rsidR="00052DBF" w:rsidRDefault="00052DBF" w:rsidP="00052DBF">
      <w:pPr>
        <w:pStyle w:val="Code"/>
      </w:pPr>
      <w:r>
        <w:t xml:space="preserve">  &lt;/xs:simpleType&gt;</w:t>
      </w:r>
    </w:p>
    <w:p w14:paraId="3B0B2E19" w14:textId="77777777" w:rsidR="00052DBF" w:rsidRDefault="00052DBF" w:rsidP="00052DBF">
      <w:pPr>
        <w:pStyle w:val="Code"/>
      </w:pPr>
    </w:p>
    <w:p w14:paraId="36F45B36" w14:textId="77777777" w:rsidR="00052DBF" w:rsidRDefault="00052DBF" w:rsidP="00052DBF">
      <w:pPr>
        <w:pStyle w:val="Code"/>
      </w:pPr>
      <w:r>
        <w:t xml:space="preserve">  &lt;xs:simpleType name="RequestedResponseType"&gt;</w:t>
      </w:r>
    </w:p>
    <w:p w14:paraId="575BF032" w14:textId="77777777" w:rsidR="00052DBF" w:rsidRDefault="00052DBF" w:rsidP="00052DBF">
      <w:pPr>
        <w:pStyle w:val="Code"/>
      </w:pPr>
      <w:r>
        <w:t xml:space="preserve">    &lt;xs:restriction base="xs:string"&gt;</w:t>
      </w:r>
    </w:p>
    <w:p w14:paraId="7D1A963C" w14:textId="77777777" w:rsidR="00052DBF" w:rsidRDefault="00052DBF" w:rsidP="00052DBF">
      <w:pPr>
        <w:pStyle w:val="Code"/>
      </w:pPr>
      <w:r>
        <w:t xml:space="preserve">      &lt;xs:enumeration value="SYNC"&gt;&lt;/xs:enumeration&gt;</w:t>
      </w:r>
    </w:p>
    <w:p w14:paraId="00028778" w14:textId="77777777" w:rsidR="00052DBF" w:rsidRDefault="00052DBF" w:rsidP="00052DBF">
      <w:pPr>
        <w:pStyle w:val="Code"/>
      </w:pPr>
      <w:r>
        <w:t xml:space="preserve">      &lt;xs:enumeration value="ASYNC"&gt;&lt;/xs:enumeration&gt;</w:t>
      </w:r>
    </w:p>
    <w:p w14:paraId="7C13A9E2" w14:textId="77777777" w:rsidR="00052DBF" w:rsidRDefault="00052DBF" w:rsidP="00052DBF">
      <w:pPr>
        <w:pStyle w:val="Code"/>
      </w:pPr>
      <w:r>
        <w:t xml:space="preserve">    &lt;/xs:restriction&gt;</w:t>
      </w:r>
    </w:p>
    <w:p w14:paraId="19693226" w14:textId="77777777" w:rsidR="00052DBF" w:rsidRDefault="00052DBF" w:rsidP="00052DBF">
      <w:pPr>
        <w:pStyle w:val="Code"/>
      </w:pPr>
      <w:r>
        <w:t xml:space="preserve">  &lt;/xs:simpleType&gt;</w:t>
      </w:r>
    </w:p>
    <w:p w14:paraId="73B5A48F" w14:textId="77777777" w:rsidR="00052DBF" w:rsidRDefault="00052DBF" w:rsidP="00052DBF">
      <w:pPr>
        <w:pStyle w:val="Code"/>
      </w:pPr>
    </w:p>
    <w:p w14:paraId="1A76EA1A" w14:textId="77777777" w:rsidR="00052DBF" w:rsidRDefault="00052DBF" w:rsidP="00052DBF">
      <w:pPr>
        <w:pStyle w:val="Code"/>
      </w:pPr>
      <w:r>
        <w:t xml:space="preserve">  &lt;xs:simpleType name="ResponseTimingRequired"&gt;</w:t>
      </w:r>
    </w:p>
    <w:p w14:paraId="5EFFAD80" w14:textId="77777777" w:rsidR="00052DBF" w:rsidRDefault="00052DBF" w:rsidP="00052DBF">
      <w:pPr>
        <w:pStyle w:val="Code"/>
      </w:pPr>
      <w:r>
        <w:t xml:space="preserve">    &lt;xs:restriction base="xs:string"&gt;</w:t>
      </w:r>
    </w:p>
    <w:p w14:paraId="11B00156" w14:textId="77777777" w:rsidR="00052DBF" w:rsidRDefault="00052DBF" w:rsidP="00052DBF">
      <w:pPr>
        <w:pStyle w:val="Code"/>
      </w:pPr>
      <w:r>
        <w:lastRenderedPageBreak/>
        <w:t xml:space="preserve">      &lt;xs:enumeration value="NO_DELAY"&gt;&lt;/xs:enumeration&gt;</w:t>
      </w:r>
    </w:p>
    <w:p w14:paraId="2830010F" w14:textId="77777777" w:rsidR="00052DBF" w:rsidRDefault="00052DBF" w:rsidP="00052DBF">
      <w:pPr>
        <w:pStyle w:val="Code"/>
      </w:pPr>
      <w:r>
        <w:t xml:space="preserve">      &lt;xs:enumeration value="LOW_DELAY"&gt;&lt;/xs:enumeration&gt;</w:t>
      </w:r>
    </w:p>
    <w:p w14:paraId="54A5547F" w14:textId="77777777" w:rsidR="00052DBF" w:rsidRDefault="00052DBF" w:rsidP="00052DBF">
      <w:pPr>
        <w:pStyle w:val="Code"/>
      </w:pPr>
      <w:r>
        <w:t xml:space="preserve">      &lt;xs:enumeration value="DELAY_TOL"&gt;&lt;/xs:enumeration&gt;</w:t>
      </w:r>
    </w:p>
    <w:p w14:paraId="65A760E1" w14:textId="77777777" w:rsidR="00052DBF" w:rsidRDefault="00052DBF" w:rsidP="00052DBF">
      <w:pPr>
        <w:pStyle w:val="Code"/>
      </w:pPr>
      <w:r>
        <w:t xml:space="preserve">    &lt;/xs:restriction&gt;</w:t>
      </w:r>
    </w:p>
    <w:p w14:paraId="613C8249" w14:textId="77777777" w:rsidR="00052DBF" w:rsidRDefault="00052DBF" w:rsidP="00052DBF">
      <w:pPr>
        <w:pStyle w:val="Code"/>
      </w:pPr>
      <w:r>
        <w:t xml:space="preserve">  &lt;/xs:simpleType&gt;</w:t>
      </w:r>
    </w:p>
    <w:p w14:paraId="695F0F98" w14:textId="77777777" w:rsidR="00052DBF" w:rsidRDefault="00052DBF" w:rsidP="00052DBF">
      <w:pPr>
        <w:pStyle w:val="Code"/>
      </w:pPr>
    </w:p>
    <w:p w14:paraId="7EE63BB1" w14:textId="77777777" w:rsidR="00052DBF" w:rsidRDefault="00052DBF" w:rsidP="00052DBF">
      <w:pPr>
        <w:pStyle w:val="Code"/>
      </w:pPr>
      <w:r>
        <w:t xml:space="preserve">  &lt;xs:complexType name="NumberWithQOSClass"&gt;</w:t>
      </w:r>
    </w:p>
    <w:p w14:paraId="618CF0B5" w14:textId="77777777" w:rsidR="00052DBF" w:rsidRDefault="00052DBF" w:rsidP="00052DBF">
      <w:pPr>
        <w:pStyle w:val="Code"/>
      </w:pPr>
      <w:r>
        <w:t xml:space="preserve">    &lt;xs:simpleContent&gt;</w:t>
      </w:r>
    </w:p>
    <w:p w14:paraId="76FB2FE2" w14:textId="77777777" w:rsidR="00052DBF" w:rsidRDefault="00052DBF" w:rsidP="00052DBF">
      <w:pPr>
        <w:pStyle w:val="Code"/>
      </w:pPr>
      <w:r>
        <w:t xml:space="preserve">      &lt;xs:extension base="xs:nonNegativeInteger"&gt;</w:t>
      </w:r>
    </w:p>
    <w:p w14:paraId="1D68F308" w14:textId="77777777" w:rsidR="00052DBF" w:rsidRDefault="00052DBF" w:rsidP="00052DBF">
      <w:pPr>
        <w:pStyle w:val="Code"/>
      </w:pPr>
      <w:r>
        <w:t xml:space="preserve">        &lt;xs:attribute name="qos_class" type="QOSClass"&gt;&lt;/xs:attribute&gt;</w:t>
      </w:r>
    </w:p>
    <w:p w14:paraId="5E402C2E" w14:textId="77777777" w:rsidR="00052DBF" w:rsidRDefault="00052DBF" w:rsidP="00052DBF">
      <w:pPr>
        <w:pStyle w:val="Code"/>
      </w:pPr>
      <w:r>
        <w:t xml:space="preserve">      &lt;/xs:extension&gt;</w:t>
      </w:r>
    </w:p>
    <w:p w14:paraId="5EEBDC57" w14:textId="77777777" w:rsidR="00052DBF" w:rsidRDefault="00052DBF" w:rsidP="00052DBF">
      <w:pPr>
        <w:pStyle w:val="Code"/>
      </w:pPr>
      <w:r>
        <w:t xml:space="preserve">    &lt;/xs:simpleContent&gt;</w:t>
      </w:r>
    </w:p>
    <w:p w14:paraId="1970EA92" w14:textId="77777777" w:rsidR="00052DBF" w:rsidRDefault="00052DBF" w:rsidP="00052DBF">
      <w:pPr>
        <w:pStyle w:val="Code"/>
      </w:pPr>
      <w:r>
        <w:t xml:space="preserve">  &lt;/xs:complexType&gt;</w:t>
      </w:r>
    </w:p>
    <w:p w14:paraId="1BE3AB46" w14:textId="77777777" w:rsidR="00052DBF" w:rsidRDefault="00052DBF" w:rsidP="00052DBF">
      <w:pPr>
        <w:pStyle w:val="Code"/>
      </w:pPr>
    </w:p>
    <w:p w14:paraId="082E53CE" w14:textId="77777777" w:rsidR="00052DBF" w:rsidRDefault="00052DBF" w:rsidP="00052DBF">
      <w:pPr>
        <w:pStyle w:val="Code"/>
      </w:pPr>
      <w:r>
        <w:t xml:space="preserve">  &lt;xs:simpleType name="QOSClass"&gt;</w:t>
      </w:r>
    </w:p>
    <w:p w14:paraId="7451C23A" w14:textId="77777777" w:rsidR="00052DBF" w:rsidRDefault="00052DBF" w:rsidP="00052DBF">
      <w:pPr>
        <w:pStyle w:val="Code"/>
      </w:pPr>
      <w:r>
        <w:t xml:space="preserve">    &lt;xs:restriction base="xs:string"&gt;</w:t>
      </w:r>
    </w:p>
    <w:p w14:paraId="7F951457" w14:textId="77777777" w:rsidR="00052DBF" w:rsidRDefault="00052DBF" w:rsidP="00052DBF">
      <w:pPr>
        <w:pStyle w:val="Code"/>
      </w:pPr>
      <w:r>
        <w:t xml:space="preserve">      &lt;xs:enumeration value="ASSURED"&gt;&lt;/xs:enumeration&gt;</w:t>
      </w:r>
    </w:p>
    <w:p w14:paraId="153A55C1" w14:textId="77777777" w:rsidR="00052DBF" w:rsidRDefault="00052DBF" w:rsidP="00052DBF">
      <w:pPr>
        <w:pStyle w:val="Code"/>
      </w:pPr>
      <w:r>
        <w:t xml:space="preserve">      &lt;xs:enumeration value="BEST_EFFORT"&gt;&lt;/xs:enumeration&gt;</w:t>
      </w:r>
    </w:p>
    <w:p w14:paraId="79F8823C" w14:textId="77777777" w:rsidR="00052DBF" w:rsidRDefault="00052DBF" w:rsidP="00052DBF">
      <w:pPr>
        <w:pStyle w:val="Code"/>
      </w:pPr>
      <w:r>
        <w:t xml:space="preserve">    &lt;/xs:restriction&gt;</w:t>
      </w:r>
    </w:p>
    <w:p w14:paraId="4DA92FAE" w14:textId="77777777" w:rsidR="00052DBF" w:rsidRDefault="00052DBF" w:rsidP="00052DBF">
      <w:pPr>
        <w:pStyle w:val="Code"/>
      </w:pPr>
      <w:r>
        <w:t xml:space="preserve">  &lt;/xs:simpleType&gt;</w:t>
      </w:r>
    </w:p>
    <w:p w14:paraId="6E971806" w14:textId="77777777" w:rsidR="00052DBF" w:rsidRDefault="00052DBF" w:rsidP="00052DBF">
      <w:pPr>
        <w:pStyle w:val="Code"/>
      </w:pPr>
    </w:p>
    <w:p w14:paraId="35819B03" w14:textId="77777777" w:rsidR="00052DBF" w:rsidRDefault="00052DBF" w:rsidP="00052DBF">
      <w:pPr>
        <w:pStyle w:val="Code"/>
      </w:pPr>
      <w:r>
        <w:t xml:space="preserve">  &lt;xs:simpleType name="EmptyElement"&gt;</w:t>
      </w:r>
    </w:p>
    <w:p w14:paraId="48248D3E" w14:textId="77777777" w:rsidR="00052DBF" w:rsidRDefault="00052DBF" w:rsidP="00052DBF">
      <w:pPr>
        <w:pStyle w:val="Code"/>
      </w:pPr>
      <w:r>
        <w:t xml:space="preserve">    &lt;xs:restriction base="xs:string"&gt;</w:t>
      </w:r>
    </w:p>
    <w:p w14:paraId="3D4B647B" w14:textId="77777777" w:rsidR="00052DBF" w:rsidRDefault="00052DBF" w:rsidP="00052DBF">
      <w:pPr>
        <w:pStyle w:val="Code"/>
      </w:pPr>
      <w:r>
        <w:t xml:space="preserve">      &lt;xs:enumeration value=""&gt;&lt;/xs:enumeration&gt;</w:t>
      </w:r>
    </w:p>
    <w:p w14:paraId="105A9E2D" w14:textId="77777777" w:rsidR="00052DBF" w:rsidRDefault="00052DBF" w:rsidP="00052DBF">
      <w:pPr>
        <w:pStyle w:val="Code"/>
      </w:pPr>
      <w:r>
        <w:t xml:space="preserve">    &lt;/xs:restriction&gt;</w:t>
      </w:r>
    </w:p>
    <w:p w14:paraId="7F72CF81" w14:textId="77777777" w:rsidR="00052DBF" w:rsidRDefault="00052DBF" w:rsidP="00052DBF">
      <w:pPr>
        <w:pStyle w:val="Code"/>
      </w:pPr>
      <w:r>
        <w:t xml:space="preserve">  &lt;/xs:simpleType&gt;</w:t>
      </w:r>
    </w:p>
    <w:p w14:paraId="728F79AD" w14:textId="77777777" w:rsidR="00052DBF" w:rsidRDefault="00052DBF" w:rsidP="00052DBF">
      <w:pPr>
        <w:pStyle w:val="Code"/>
      </w:pPr>
    </w:p>
    <w:p w14:paraId="053BDEC2" w14:textId="77777777" w:rsidR="00052DBF" w:rsidRDefault="00052DBF" w:rsidP="00052DBF">
      <w:pPr>
        <w:pStyle w:val="Code"/>
      </w:pPr>
      <w:r>
        <w:t xml:space="preserve">  &lt;xs:complexType name="LALSLTFProvisioningExtensions"&gt;</w:t>
      </w:r>
    </w:p>
    <w:p w14:paraId="64DD6428" w14:textId="77777777" w:rsidR="00052DBF" w:rsidRDefault="00052DBF" w:rsidP="00052DBF">
      <w:pPr>
        <w:pStyle w:val="Code"/>
      </w:pPr>
      <w:r>
        <w:t xml:space="preserve">    &lt;xs:sequence&gt;</w:t>
      </w:r>
    </w:p>
    <w:p w14:paraId="1C584EC4" w14:textId="77777777" w:rsidR="00052DBF" w:rsidRDefault="00052DBF" w:rsidP="00052DBF">
      <w:pPr>
        <w:pStyle w:val="Code"/>
      </w:pPr>
      <w:r>
        <w:t xml:space="preserve">      &lt;xs:element name="LILCSClientAddress" type="LILCSClientIPAddress"&gt;&lt;/xs:element&gt;</w:t>
      </w:r>
    </w:p>
    <w:p w14:paraId="02D26ED4" w14:textId="77777777" w:rsidR="00052DBF" w:rsidRDefault="00052DBF" w:rsidP="00052DBF">
      <w:pPr>
        <w:pStyle w:val="Code"/>
      </w:pPr>
      <w:r>
        <w:t xml:space="preserve">      &lt;xs:element name="PositioningParameters" type="PositioningParameters" minOccurs="0"&gt;&lt;/xs:element&gt;</w:t>
      </w:r>
    </w:p>
    <w:p w14:paraId="5DF26247" w14:textId="77777777" w:rsidR="00052DBF" w:rsidRDefault="00052DBF" w:rsidP="00052DBF">
      <w:pPr>
        <w:pStyle w:val="Code"/>
      </w:pPr>
      <w:r>
        <w:t xml:space="preserve">    &lt;/xs:sequence&gt;</w:t>
      </w:r>
    </w:p>
    <w:p w14:paraId="36B11E87" w14:textId="77777777" w:rsidR="00052DBF" w:rsidRDefault="00052DBF" w:rsidP="00052DBF">
      <w:pPr>
        <w:pStyle w:val="Code"/>
      </w:pPr>
      <w:r>
        <w:t xml:space="preserve">  &lt;/xs:complexType&gt;</w:t>
      </w:r>
    </w:p>
    <w:p w14:paraId="43ECFEA1" w14:textId="77777777" w:rsidR="00052DBF" w:rsidRDefault="00052DBF" w:rsidP="00052DBF">
      <w:pPr>
        <w:pStyle w:val="Code"/>
      </w:pPr>
    </w:p>
    <w:p w14:paraId="75F13B4E" w14:textId="77777777" w:rsidR="00052DBF" w:rsidRDefault="00052DBF" w:rsidP="00052DBF">
      <w:pPr>
        <w:pStyle w:val="Code"/>
      </w:pPr>
      <w:r>
        <w:t xml:space="preserve">  &lt;xs:complexType name="LILCSClientIPAddress"&gt;</w:t>
      </w:r>
    </w:p>
    <w:p w14:paraId="427D10DA" w14:textId="77777777" w:rsidR="00052DBF" w:rsidRDefault="00052DBF" w:rsidP="00052DBF">
      <w:pPr>
        <w:pStyle w:val="Code"/>
      </w:pPr>
      <w:r>
        <w:t xml:space="preserve">    &lt;xs:sequence&gt;</w:t>
      </w:r>
    </w:p>
    <w:p w14:paraId="52FC5C3A" w14:textId="77777777" w:rsidR="00052DBF" w:rsidRDefault="00052DBF" w:rsidP="00052DBF">
      <w:pPr>
        <w:pStyle w:val="Code"/>
      </w:pPr>
      <w:r>
        <w:t xml:space="preserve">      &lt;xs:choice&gt;</w:t>
      </w:r>
    </w:p>
    <w:p w14:paraId="366AFF87" w14:textId="77777777" w:rsidR="00052DBF" w:rsidRDefault="00052DBF" w:rsidP="00052DBF">
      <w:pPr>
        <w:pStyle w:val="Code"/>
      </w:pPr>
      <w:r>
        <w:t xml:space="preserve">        &lt;xs:element name="IPv4Address" type="common:IPv4Address"/&gt;</w:t>
      </w:r>
    </w:p>
    <w:p w14:paraId="41D9AB72" w14:textId="77777777" w:rsidR="00052DBF" w:rsidRDefault="00052DBF" w:rsidP="00052DBF">
      <w:pPr>
        <w:pStyle w:val="Code"/>
      </w:pPr>
      <w:r>
        <w:t xml:space="preserve">        &lt;xs:element name="IPv6Address" type="common:IPv6Address"/&gt;</w:t>
      </w:r>
    </w:p>
    <w:p w14:paraId="5693003E" w14:textId="77777777" w:rsidR="00052DBF" w:rsidRDefault="00052DBF" w:rsidP="00052DBF">
      <w:pPr>
        <w:pStyle w:val="Code"/>
      </w:pPr>
      <w:r>
        <w:t xml:space="preserve">      &lt;/xs:choice&gt;</w:t>
      </w:r>
    </w:p>
    <w:p w14:paraId="607D1D78" w14:textId="77777777" w:rsidR="00052DBF" w:rsidRDefault="00052DBF" w:rsidP="00052DBF">
      <w:pPr>
        <w:pStyle w:val="Code"/>
      </w:pPr>
      <w:r>
        <w:t xml:space="preserve">    &lt;/xs:sequence&gt;</w:t>
      </w:r>
    </w:p>
    <w:p w14:paraId="3AE0615B" w14:textId="77777777" w:rsidR="00052DBF" w:rsidRDefault="00052DBF" w:rsidP="00052DBF">
      <w:pPr>
        <w:pStyle w:val="Code"/>
      </w:pPr>
      <w:r>
        <w:t xml:space="preserve">  &lt;/xs:complexType&gt;</w:t>
      </w:r>
    </w:p>
    <w:p w14:paraId="4D03B4F4" w14:textId="77777777" w:rsidR="00052DBF" w:rsidRDefault="00052DBF" w:rsidP="00052DBF">
      <w:pPr>
        <w:pStyle w:val="Code"/>
      </w:pPr>
    </w:p>
    <w:p w14:paraId="2241C6C4" w14:textId="77777777" w:rsidR="00052DBF" w:rsidRDefault="00052DBF" w:rsidP="00052DBF">
      <w:pPr>
        <w:pStyle w:val="Code"/>
      </w:pPr>
      <w:r>
        <w:t xml:space="preserve">  &lt;xs:complexType name="PDHRReportingExtensions"&gt;</w:t>
      </w:r>
    </w:p>
    <w:p w14:paraId="507303AD" w14:textId="77777777" w:rsidR="00052DBF" w:rsidRDefault="00052DBF" w:rsidP="00052DBF">
      <w:pPr>
        <w:pStyle w:val="Code"/>
      </w:pPr>
      <w:r>
        <w:t xml:space="preserve">    &lt;xs:sequence&gt;</w:t>
      </w:r>
    </w:p>
    <w:p w14:paraId="6760DFB5" w14:textId="77777777" w:rsidR="00052DBF" w:rsidRDefault="00052DBF" w:rsidP="00052DBF">
      <w:pPr>
        <w:pStyle w:val="Code"/>
      </w:pPr>
      <w:r>
        <w:t xml:space="preserve">      &lt;xs:element name="PDHType" type="PDHType"&gt;&lt;/xs:element&gt;</w:t>
      </w:r>
    </w:p>
    <w:p w14:paraId="0A73171F" w14:textId="77777777" w:rsidR="00052DBF" w:rsidRDefault="00052DBF" w:rsidP="00052DBF">
      <w:pPr>
        <w:pStyle w:val="Code"/>
      </w:pPr>
      <w:r>
        <w:t xml:space="preserve">    &lt;/xs:sequence&gt;</w:t>
      </w:r>
    </w:p>
    <w:p w14:paraId="7C4AB71B" w14:textId="77777777" w:rsidR="00052DBF" w:rsidRDefault="00052DBF" w:rsidP="00052DBF">
      <w:pPr>
        <w:pStyle w:val="Code"/>
      </w:pPr>
      <w:r>
        <w:t xml:space="preserve">  &lt;/xs:complexType&gt;</w:t>
      </w:r>
    </w:p>
    <w:p w14:paraId="595F8583" w14:textId="77777777" w:rsidR="00052DBF" w:rsidRDefault="00052DBF" w:rsidP="00052DBF">
      <w:pPr>
        <w:pStyle w:val="Code"/>
      </w:pPr>
    </w:p>
    <w:p w14:paraId="4091D26C" w14:textId="77777777" w:rsidR="00052DBF" w:rsidRDefault="00052DBF" w:rsidP="00052DBF">
      <w:pPr>
        <w:pStyle w:val="Code"/>
      </w:pPr>
      <w:r>
        <w:t xml:space="preserve">  &lt;xs:complexType name="PDHType"&gt;</w:t>
      </w:r>
    </w:p>
    <w:p w14:paraId="35425F4A" w14:textId="77777777" w:rsidR="00052DBF" w:rsidRDefault="00052DBF" w:rsidP="00052DBF">
      <w:pPr>
        <w:pStyle w:val="Code"/>
      </w:pPr>
      <w:r>
        <w:t xml:space="preserve">    &lt;xs:choice&gt;</w:t>
      </w:r>
    </w:p>
    <w:p w14:paraId="4E4E5C7E" w14:textId="77777777" w:rsidR="00052DBF" w:rsidRDefault="00052DBF" w:rsidP="00052DBF">
      <w:pPr>
        <w:pStyle w:val="Code"/>
      </w:pPr>
      <w:r>
        <w:t xml:space="preserve">      &lt;xs:element name="PDHR" type="EmptyElement"&gt;&lt;/xs:element&gt;</w:t>
      </w:r>
    </w:p>
    <w:p w14:paraId="2F3F39F9" w14:textId="77777777" w:rsidR="00052DBF" w:rsidRDefault="00052DBF" w:rsidP="00052DBF">
      <w:pPr>
        <w:pStyle w:val="Code"/>
      </w:pPr>
      <w:r>
        <w:t xml:space="preserve">      &lt;xs:element name="PDSR" type="PDSRParameters"&gt;&lt;/xs:element&gt;</w:t>
      </w:r>
    </w:p>
    <w:p w14:paraId="279FC406" w14:textId="77777777" w:rsidR="00052DBF" w:rsidRDefault="00052DBF" w:rsidP="00052DBF">
      <w:pPr>
        <w:pStyle w:val="Code"/>
      </w:pPr>
      <w:r>
        <w:t xml:space="preserve">    &lt;/xs:choice&gt;</w:t>
      </w:r>
    </w:p>
    <w:p w14:paraId="372FE75B" w14:textId="77777777" w:rsidR="00052DBF" w:rsidRDefault="00052DBF" w:rsidP="00052DBF">
      <w:pPr>
        <w:pStyle w:val="Code"/>
      </w:pPr>
      <w:r>
        <w:t xml:space="preserve">  &lt;/xs:complexType&gt;</w:t>
      </w:r>
    </w:p>
    <w:p w14:paraId="43CB6B58" w14:textId="77777777" w:rsidR="00052DBF" w:rsidRDefault="00052DBF" w:rsidP="00052DBF">
      <w:pPr>
        <w:pStyle w:val="Code"/>
      </w:pPr>
    </w:p>
    <w:p w14:paraId="6DE1EE46" w14:textId="77777777" w:rsidR="00052DBF" w:rsidRDefault="00052DBF" w:rsidP="00052DBF">
      <w:pPr>
        <w:pStyle w:val="Code"/>
      </w:pPr>
      <w:r>
        <w:t xml:space="preserve">  &lt;xs:complexType name="PDSRParameters"&gt;</w:t>
      </w:r>
    </w:p>
    <w:p w14:paraId="0F7EF56F" w14:textId="77777777" w:rsidR="00052DBF" w:rsidRDefault="00052DBF" w:rsidP="00052DBF">
      <w:pPr>
        <w:pStyle w:val="Code"/>
      </w:pPr>
      <w:r>
        <w:t xml:space="preserve">    &lt;xs:sequence&gt;</w:t>
      </w:r>
    </w:p>
    <w:p w14:paraId="149A5C7F" w14:textId="77777777" w:rsidR="00052DBF" w:rsidRDefault="00052DBF" w:rsidP="00052DBF">
      <w:pPr>
        <w:pStyle w:val="Code"/>
      </w:pPr>
      <w:r>
        <w:t xml:space="preserve">      &lt;xs:element name="PDSRTriggerType" type="PDSRTriggerType" minOccurs="1" maxOccurs="unbounded"&gt;&lt;/xs:element&gt;</w:t>
      </w:r>
    </w:p>
    <w:p w14:paraId="00DB3E52" w14:textId="77777777" w:rsidR="00052DBF" w:rsidRDefault="00052DBF" w:rsidP="00052DBF">
      <w:pPr>
        <w:pStyle w:val="Code"/>
      </w:pPr>
      <w:r>
        <w:t xml:space="preserve">    &lt;/xs:sequence&gt;</w:t>
      </w:r>
    </w:p>
    <w:p w14:paraId="75F27C85" w14:textId="77777777" w:rsidR="00052DBF" w:rsidRDefault="00052DBF" w:rsidP="00052DBF">
      <w:pPr>
        <w:pStyle w:val="Code"/>
      </w:pPr>
      <w:r>
        <w:t xml:space="preserve">  &lt;/xs:complexType&gt;</w:t>
      </w:r>
    </w:p>
    <w:p w14:paraId="729FE503" w14:textId="77777777" w:rsidR="00052DBF" w:rsidRDefault="00052DBF" w:rsidP="00052DBF">
      <w:pPr>
        <w:pStyle w:val="Code"/>
      </w:pPr>
    </w:p>
    <w:p w14:paraId="7B21A2A4" w14:textId="77777777" w:rsidR="00052DBF" w:rsidRDefault="00052DBF" w:rsidP="00052DBF">
      <w:pPr>
        <w:pStyle w:val="Code"/>
      </w:pPr>
      <w:r>
        <w:t xml:space="preserve">  &lt;xs:complexType name="PDSRTriggerType"&gt;</w:t>
      </w:r>
    </w:p>
    <w:p w14:paraId="546965D6" w14:textId="77777777" w:rsidR="00052DBF" w:rsidRDefault="00052DBF" w:rsidP="00052DBF">
      <w:pPr>
        <w:pStyle w:val="Code"/>
      </w:pPr>
      <w:r>
        <w:t xml:space="preserve">    &lt;xs:choice&gt;</w:t>
      </w:r>
    </w:p>
    <w:p w14:paraId="6A74B11C" w14:textId="77777777" w:rsidR="00052DBF" w:rsidRDefault="00052DBF" w:rsidP="00052DBF">
      <w:pPr>
        <w:pStyle w:val="Code"/>
      </w:pPr>
      <w:r>
        <w:t xml:space="preserve">      &lt;xs:element name="TimerExpiry" type="TimerExpiryInSeconds"&gt;&lt;/xs:element&gt;</w:t>
      </w:r>
    </w:p>
    <w:p w14:paraId="19BB6E5E" w14:textId="77777777" w:rsidR="00052DBF" w:rsidRDefault="00052DBF" w:rsidP="00052DBF">
      <w:pPr>
        <w:pStyle w:val="Code"/>
      </w:pPr>
      <w:r>
        <w:t xml:space="preserve">      &lt;xs:element name="PacketCount" type="xs:nonNegativeInteger"&gt;&lt;/xs:element&gt;</w:t>
      </w:r>
    </w:p>
    <w:p w14:paraId="4685D4E7" w14:textId="77777777" w:rsidR="00052DBF" w:rsidRDefault="00052DBF" w:rsidP="00052DBF">
      <w:pPr>
        <w:pStyle w:val="Code"/>
      </w:pPr>
      <w:r>
        <w:t xml:space="preserve">      &lt;xs:element name="ByteCount" type="xs:nonNegativeInteger"&gt;&lt;/xs:element&gt;</w:t>
      </w:r>
    </w:p>
    <w:p w14:paraId="17458A12" w14:textId="77777777" w:rsidR="00052DBF" w:rsidRDefault="00052DBF" w:rsidP="00052DBF">
      <w:pPr>
        <w:pStyle w:val="Code"/>
      </w:pPr>
      <w:r>
        <w:t xml:space="preserve">    &lt;/xs:choice&gt;</w:t>
      </w:r>
    </w:p>
    <w:p w14:paraId="61CE9A72" w14:textId="77777777" w:rsidR="00052DBF" w:rsidRDefault="00052DBF" w:rsidP="00052DBF">
      <w:pPr>
        <w:pStyle w:val="Code"/>
      </w:pPr>
      <w:r>
        <w:t xml:space="preserve">  &lt;/xs:complexType&gt;</w:t>
      </w:r>
    </w:p>
    <w:p w14:paraId="4E07F34F" w14:textId="77777777" w:rsidR="00052DBF" w:rsidRDefault="00052DBF" w:rsidP="00052DBF">
      <w:pPr>
        <w:pStyle w:val="Code"/>
      </w:pPr>
    </w:p>
    <w:p w14:paraId="220E0D1F" w14:textId="77777777" w:rsidR="00052DBF" w:rsidRDefault="00052DBF" w:rsidP="00052DBF">
      <w:pPr>
        <w:pStyle w:val="Code"/>
      </w:pPr>
      <w:r>
        <w:t xml:space="preserve">  &lt;xs:complexType name="SMSFProvisioningExtensions"&gt;</w:t>
      </w:r>
    </w:p>
    <w:p w14:paraId="101A1590" w14:textId="77777777" w:rsidR="00052DBF" w:rsidRDefault="00052DBF" w:rsidP="00052DBF">
      <w:pPr>
        <w:pStyle w:val="Code"/>
      </w:pPr>
      <w:r>
        <w:t xml:space="preserve">    &lt;xs:sequence&gt;</w:t>
      </w:r>
    </w:p>
    <w:p w14:paraId="53B9EABC" w14:textId="77777777" w:rsidR="00052DBF" w:rsidRDefault="00052DBF" w:rsidP="00052DBF">
      <w:pPr>
        <w:pStyle w:val="Code"/>
      </w:pPr>
      <w:r>
        <w:t xml:space="preserve">      &lt;xs:element name="TruncateTPUserData" type="EmptyElement" minOccurs="0"&gt;&lt;/xs:element&gt;</w:t>
      </w:r>
    </w:p>
    <w:p w14:paraId="1E6F1BB2" w14:textId="77777777" w:rsidR="00052DBF" w:rsidRDefault="00052DBF" w:rsidP="00052DBF">
      <w:pPr>
        <w:pStyle w:val="Code"/>
      </w:pPr>
      <w:r>
        <w:t xml:space="preserve">    &lt;/xs:sequence&gt;</w:t>
      </w:r>
    </w:p>
    <w:p w14:paraId="278636A2" w14:textId="77777777" w:rsidR="00052DBF" w:rsidRDefault="00052DBF" w:rsidP="00052DBF">
      <w:pPr>
        <w:pStyle w:val="Code"/>
      </w:pPr>
      <w:r>
        <w:t xml:space="preserve">  &lt;/xs:complexType&gt;</w:t>
      </w:r>
    </w:p>
    <w:p w14:paraId="62EABCD1" w14:textId="77777777" w:rsidR="00052DBF" w:rsidRDefault="00052DBF" w:rsidP="00052DBF">
      <w:pPr>
        <w:pStyle w:val="Code"/>
      </w:pPr>
    </w:p>
    <w:p w14:paraId="625A8134" w14:textId="77777777" w:rsidR="00052DBF" w:rsidRDefault="00052DBF" w:rsidP="00052DBF">
      <w:pPr>
        <w:pStyle w:val="Code"/>
      </w:pPr>
      <w:r>
        <w:lastRenderedPageBreak/>
        <w:t xml:space="preserve">  &lt;xs:simpleType name="TimerExpiryInSeconds"&gt;</w:t>
      </w:r>
    </w:p>
    <w:p w14:paraId="451B9B94" w14:textId="77777777" w:rsidR="00052DBF" w:rsidRDefault="00052DBF" w:rsidP="00052DBF">
      <w:pPr>
        <w:pStyle w:val="Code"/>
      </w:pPr>
      <w:r>
        <w:t xml:space="preserve">    &lt;xs:restriction base="xs:nonNegativeInteger"&gt;</w:t>
      </w:r>
    </w:p>
    <w:p w14:paraId="4F2C67FD" w14:textId="77777777" w:rsidR="00052DBF" w:rsidRDefault="00052DBF" w:rsidP="00052DBF">
      <w:pPr>
        <w:pStyle w:val="Code"/>
      </w:pPr>
      <w:r>
        <w:t xml:space="preserve">    &lt;/xs:restriction&gt;</w:t>
      </w:r>
    </w:p>
    <w:p w14:paraId="759E2BF9" w14:textId="77777777" w:rsidR="00052DBF" w:rsidRDefault="00052DBF" w:rsidP="00052DBF">
      <w:pPr>
        <w:pStyle w:val="Code"/>
      </w:pPr>
      <w:r>
        <w:t xml:space="preserve">  &lt;/xs:simpleType&gt;</w:t>
      </w:r>
    </w:p>
    <w:p w14:paraId="5009F235" w14:textId="77777777" w:rsidR="00052DBF" w:rsidRDefault="00052DBF" w:rsidP="00052DBF">
      <w:pPr>
        <w:pStyle w:val="Code"/>
      </w:pPr>
    </w:p>
    <w:p w14:paraId="289DB3BF" w14:textId="77777777" w:rsidR="00052DBF" w:rsidRDefault="00052DBF" w:rsidP="00052DBF">
      <w:pPr>
        <w:pStyle w:val="Code"/>
      </w:pPr>
      <w:r>
        <w:t xml:space="preserve">  &lt;xs:complexType name="IdentifierAssociationExtensions"&gt;</w:t>
      </w:r>
    </w:p>
    <w:p w14:paraId="45056DB8" w14:textId="77777777" w:rsidR="00052DBF" w:rsidRDefault="00052DBF" w:rsidP="00052DBF">
      <w:pPr>
        <w:pStyle w:val="Code"/>
      </w:pPr>
      <w:r>
        <w:t xml:space="preserve">    &lt;xs:sequence&gt;</w:t>
      </w:r>
    </w:p>
    <w:p w14:paraId="7C4F02AF" w14:textId="77777777" w:rsidR="00052DBF" w:rsidRDefault="00052DBF" w:rsidP="00052DBF">
      <w:pPr>
        <w:pStyle w:val="Code"/>
      </w:pPr>
      <w:r>
        <w:t xml:space="preserve">      &lt;xs:element name="IdentifierAssociationEventsGenerated" type="IdentifierAssociationEventsGenerated"&gt;&lt;/xs:element&gt;</w:t>
      </w:r>
    </w:p>
    <w:p w14:paraId="7E26E16A" w14:textId="77777777" w:rsidR="00052DBF" w:rsidRDefault="00052DBF" w:rsidP="00052DBF">
      <w:pPr>
        <w:pStyle w:val="Code"/>
      </w:pPr>
      <w:r>
        <w:t xml:space="preserve">    &lt;/xs:sequence&gt;</w:t>
      </w:r>
    </w:p>
    <w:p w14:paraId="34A2AACD" w14:textId="77777777" w:rsidR="00052DBF" w:rsidRDefault="00052DBF" w:rsidP="00052DBF">
      <w:pPr>
        <w:pStyle w:val="Code"/>
      </w:pPr>
      <w:r>
        <w:t xml:space="preserve">  &lt;/xs:complexType&gt;</w:t>
      </w:r>
    </w:p>
    <w:p w14:paraId="5F7F47B9" w14:textId="77777777" w:rsidR="00052DBF" w:rsidRDefault="00052DBF" w:rsidP="00052DBF">
      <w:pPr>
        <w:pStyle w:val="Code"/>
      </w:pPr>
    </w:p>
    <w:p w14:paraId="30EF6876" w14:textId="77777777" w:rsidR="00052DBF" w:rsidRDefault="00052DBF" w:rsidP="00052DBF">
      <w:pPr>
        <w:pStyle w:val="Code"/>
      </w:pPr>
      <w:r>
        <w:t xml:space="preserve">  &lt;xs:simpleType name="IdentifierAssociationEventsGenerated"&gt;</w:t>
      </w:r>
    </w:p>
    <w:p w14:paraId="6B87520D" w14:textId="77777777" w:rsidR="00052DBF" w:rsidRDefault="00052DBF" w:rsidP="00052DBF">
      <w:pPr>
        <w:pStyle w:val="Code"/>
      </w:pPr>
      <w:r>
        <w:t xml:space="preserve">    &lt;xs:restriction base="xs:string"&gt;</w:t>
      </w:r>
    </w:p>
    <w:p w14:paraId="4163BF19" w14:textId="77777777" w:rsidR="00052DBF" w:rsidRDefault="00052DBF" w:rsidP="00052DBF">
      <w:pPr>
        <w:pStyle w:val="Code"/>
      </w:pPr>
      <w:r>
        <w:t xml:space="preserve">      &lt;xs:enumeration value="IdentifierAssociation"&gt;&lt;/xs:enumeration&gt;</w:t>
      </w:r>
    </w:p>
    <w:p w14:paraId="2AA6FE05" w14:textId="77777777" w:rsidR="00052DBF" w:rsidRDefault="00052DBF" w:rsidP="00052DBF">
      <w:pPr>
        <w:pStyle w:val="Code"/>
      </w:pPr>
      <w:r>
        <w:t xml:space="preserve">      &lt;xs:enumeration value="All"&gt;&lt;/xs:enumeration&gt;</w:t>
      </w:r>
    </w:p>
    <w:p w14:paraId="636BDAC9" w14:textId="77777777" w:rsidR="00052DBF" w:rsidRDefault="00052DBF" w:rsidP="00052DBF">
      <w:pPr>
        <w:pStyle w:val="Code"/>
      </w:pPr>
      <w:r>
        <w:t xml:space="preserve">    &lt;/xs:restriction&gt;</w:t>
      </w:r>
    </w:p>
    <w:p w14:paraId="3BB52A1C" w14:textId="77777777" w:rsidR="00052DBF" w:rsidRDefault="00052DBF" w:rsidP="00052DBF">
      <w:pPr>
        <w:pStyle w:val="Code"/>
      </w:pPr>
      <w:r>
        <w:t xml:space="preserve">  &lt;/xs:simpleType&gt;</w:t>
      </w:r>
    </w:p>
    <w:p w14:paraId="301D4CE3" w14:textId="77777777" w:rsidR="00052DBF" w:rsidRDefault="00052DBF" w:rsidP="00052DBF">
      <w:pPr>
        <w:pStyle w:val="Code"/>
      </w:pPr>
    </w:p>
    <w:p w14:paraId="6F1B7CB3" w14:textId="77777777" w:rsidR="00052DBF" w:rsidRDefault="00052DBF" w:rsidP="00052DBF">
      <w:pPr>
        <w:pStyle w:val="Code"/>
      </w:pPr>
      <w:r>
        <w:t xml:space="preserve">  &lt;xs:element name="IdentityAssociationTargetIdentifier" type="EmptyElement"&gt;&lt;/xs:element&gt;</w:t>
      </w:r>
    </w:p>
    <w:p w14:paraId="0C8BCFDF" w14:textId="77777777" w:rsidR="00052DBF" w:rsidRDefault="00052DBF" w:rsidP="00052DBF">
      <w:pPr>
        <w:pStyle w:val="Code"/>
      </w:pPr>
    </w:p>
    <w:p w14:paraId="6AB266C4" w14:textId="77777777" w:rsidR="00052DBF" w:rsidRDefault="00052DBF" w:rsidP="00052DBF">
      <w:pPr>
        <w:pStyle w:val="Code"/>
      </w:pPr>
      <w:r>
        <w:t xml:space="preserve">  &lt;xs:element name="AKMATargetIdentifier" type="AKMATargetIdentifier"&gt;&lt;/xs:element&gt;</w:t>
      </w:r>
    </w:p>
    <w:p w14:paraId="591D555A" w14:textId="77777777" w:rsidR="00052DBF" w:rsidRDefault="00052DBF" w:rsidP="00052DBF">
      <w:pPr>
        <w:pStyle w:val="Code"/>
      </w:pPr>
      <w:r>
        <w:t xml:space="preserve">  &lt;xs:complexType name="AKMATargetIdentifier"&gt;</w:t>
      </w:r>
    </w:p>
    <w:p w14:paraId="556049F7" w14:textId="77777777" w:rsidR="00052DBF" w:rsidRDefault="00052DBF" w:rsidP="00052DBF">
      <w:pPr>
        <w:pStyle w:val="Code"/>
      </w:pPr>
      <w:r>
        <w:t xml:space="preserve">    &lt;xs:choice&gt;</w:t>
      </w:r>
    </w:p>
    <w:p w14:paraId="6A0274A0" w14:textId="77777777" w:rsidR="00052DBF" w:rsidRDefault="00052DBF" w:rsidP="00052DBF">
      <w:pPr>
        <w:pStyle w:val="Code"/>
      </w:pPr>
      <w:r>
        <w:t xml:space="preserve">      &lt;xs:element name="AKID" type="common:NAI"&gt;&lt;/xs:element&gt;</w:t>
      </w:r>
    </w:p>
    <w:p w14:paraId="7B410D8A" w14:textId="77777777" w:rsidR="00052DBF" w:rsidRDefault="00052DBF" w:rsidP="00052DBF">
      <w:pPr>
        <w:pStyle w:val="Code"/>
      </w:pPr>
      <w:r>
        <w:t xml:space="preserve">    &lt;/xs:choice&gt;</w:t>
      </w:r>
    </w:p>
    <w:p w14:paraId="09B16B29" w14:textId="77777777" w:rsidR="00052DBF" w:rsidRDefault="00052DBF" w:rsidP="00052DBF">
      <w:pPr>
        <w:pStyle w:val="Code"/>
      </w:pPr>
      <w:r>
        <w:t xml:space="preserve">  &lt;/xs:complexType&gt;</w:t>
      </w:r>
    </w:p>
    <w:p w14:paraId="7668B977" w14:textId="77777777" w:rsidR="00052DBF" w:rsidRDefault="00052DBF" w:rsidP="00052DBF">
      <w:pPr>
        <w:pStyle w:val="Code"/>
      </w:pPr>
    </w:p>
    <w:p w14:paraId="2AA00590" w14:textId="77777777" w:rsidR="00052DBF" w:rsidRDefault="00052DBF" w:rsidP="00052DBF">
      <w:pPr>
        <w:pStyle w:val="Code"/>
      </w:pPr>
      <w:r>
        <w:t xml:space="preserve">  &lt;xs:element name="HR" type="EmptyElement"&gt;&lt;/xs:element&gt;</w:t>
      </w:r>
    </w:p>
    <w:p w14:paraId="58023E8D" w14:textId="77777777" w:rsidR="00052DBF" w:rsidRDefault="00052DBF" w:rsidP="00052DBF">
      <w:pPr>
        <w:pStyle w:val="Code"/>
      </w:pPr>
      <w:r>
        <w:t xml:space="preserve">  &lt;xs:element name="IMSSignaling" type="EmptyElement"&gt;&lt;/xs:element&gt;</w:t>
      </w:r>
    </w:p>
    <w:p w14:paraId="69268DDF" w14:textId="77777777" w:rsidR="00052DBF" w:rsidRDefault="00052DBF" w:rsidP="00052DBF">
      <w:pPr>
        <w:pStyle w:val="Code"/>
      </w:pPr>
    </w:p>
    <w:p w14:paraId="071D9E60" w14:textId="77777777" w:rsidR="00052DBF" w:rsidRDefault="00052DBF" w:rsidP="00052DBF">
      <w:pPr>
        <w:pStyle w:val="Code"/>
      </w:pPr>
      <w:r>
        <w:t xml:space="preserve">  &lt;xs:element name="HRLIT1TargetIdentifierExtensions" type="HRLIT1TargetIdentifierExtensions"&gt;&lt;/xs:element&gt;</w:t>
      </w:r>
    </w:p>
    <w:p w14:paraId="16516DBE" w14:textId="77777777" w:rsidR="00052DBF" w:rsidRDefault="00052DBF" w:rsidP="00052DBF">
      <w:pPr>
        <w:pStyle w:val="Code"/>
      </w:pPr>
    </w:p>
    <w:p w14:paraId="4CEBD396" w14:textId="77777777" w:rsidR="00052DBF" w:rsidRDefault="00052DBF" w:rsidP="00052DBF">
      <w:pPr>
        <w:pStyle w:val="Code"/>
      </w:pPr>
      <w:r>
        <w:t xml:space="preserve">  &lt;xs:complexType name="HRLIT1TargetIdentifierExtensions"&gt;</w:t>
      </w:r>
    </w:p>
    <w:p w14:paraId="0E20F8DD" w14:textId="77777777" w:rsidR="00052DBF" w:rsidRDefault="00052DBF" w:rsidP="00052DBF">
      <w:pPr>
        <w:pStyle w:val="Code"/>
      </w:pPr>
      <w:r>
        <w:t xml:space="preserve">    &lt;xs:sequence&gt;</w:t>
      </w:r>
    </w:p>
    <w:p w14:paraId="21F7E1D2" w14:textId="77777777" w:rsidR="00052DBF" w:rsidRDefault="00052DBF" w:rsidP="00052DBF">
      <w:pPr>
        <w:pStyle w:val="Code"/>
      </w:pPr>
      <w:r>
        <w:t xml:space="preserve">      &lt;xs:element name="HRLIT1TargetIdentifier" type="HRLIT1TargetIdentifier" minOccurs="1" maxOccurs="unbounded"&gt;&lt;/xs:element&gt;</w:t>
      </w:r>
    </w:p>
    <w:p w14:paraId="3D9EFD38" w14:textId="77777777" w:rsidR="00052DBF" w:rsidRDefault="00052DBF" w:rsidP="00052DBF">
      <w:pPr>
        <w:pStyle w:val="Code"/>
      </w:pPr>
      <w:r>
        <w:t xml:space="preserve">    &lt;/xs:sequence&gt;</w:t>
      </w:r>
    </w:p>
    <w:p w14:paraId="17653592" w14:textId="77777777" w:rsidR="00052DBF" w:rsidRDefault="00052DBF" w:rsidP="00052DBF">
      <w:pPr>
        <w:pStyle w:val="Code"/>
      </w:pPr>
      <w:r>
        <w:t xml:space="preserve">  &lt;/xs:complexType&gt;</w:t>
      </w:r>
    </w:p>
    <w:p w14:paraId="20C4EEEB" w14:textId="77777777" w:rsidR="00052DBF" w:rsidRDefault="00052DBF" w:rsidP="00052DBF">
      <w:pPr>
        <w:pStyle w:val="Code"/>
      </w:pPr>
    </w:p>
    <w:p w14:paraId="3E0E6EC9" w14:textId="77777777" w:rsidR="00052DBF" w:rsidRDefault="00052DBF" w:rsidP="00052DBF">
      <w:pPr>
        <w:pStyle w:val="Code"/>
      </w:pPr>
      <w:r>
        <w:t xml:space="preserve">  &lt;xs:complexType name="HRLIT1TargetIdentifier"&gt;</w:t>
      </w:r>
    </w:p>
    <w:p w14:paraId="4ABCDE73" w14:textId="77777777" w:rsidR="00052DBF" w:rsidRDefault="00052DBF" w:rsidP="00052DBF">
      <w:pPr>
        <w:pStyle w:val="Code"/>
      </w:pPr>
      <w:r>
        <w:t xml:space="preserve">    &lt;xs:choice&gt;</w:t>
      </w:r>
    </w:p>
    <w:p w14:paraId="4AAEBBEA" w14:textId="77777777" w:rsidR="00052DBF" w:rsidRDefault="00052DBF" w:rsidP="00052DBF">
      <w:pPr>
        <w:pStyle w:val="Code"/>
      </w:pPr>
      <w:r>
        <w:t xml:space="preserve">      &lt;xs:element name="PDUSessionID" type="PDUSessionID"&gt;&lt;/xs:element&gt;</w:t>
      </w:r>
    </w:p>
    <w:p w14:paraId="2C6BED8E" w14:textId="77777777" w:rsidR="00052DBF" w:rsidRDefault="00052DBF" w:rsidP="00052DBF">
      <w:pPr>
        <w:pStyle w:val="Code"/>
      </w:pPr>
      <w:r>
        <w:t xml:space="preserve">      &lt;xs:element name="BearerID" type="BearerID"&gt;&lt;/xs:element&gt;</w:t>
      </w:r>
    </w:p>
    <w:p w14:paraId="4385297E" w14:textId="77777777" w:rsidR="00052DBF" w:rsidRDefault="00052DBF" w:rsidP="00052DBF">
      <w:pPr>
        <w:pStyle w:val="Code"/>
      </w:pPr>
      <w:r>
        <w:t xml:space="preserve">      &lt;xs:element name="IMSVoiceMedia" type="EmptyElement"&gt;&lt;/xs:element&gt;</w:t>
      </w:r>
    </w:p>
    <w:p w14:paraId="6695967F" w14:textId="77777777" w:rsidR="00052DBF" w:rsidRDefault="00052DBF" w:rsidP="00052DBF">
      <w:pPr>
        <w:pStyle w:val="Code"/>
      </w:pPr>
      <w:r>
        <w:t xml:space="preserve">    &lt;/xs:choice&gt;</w:t>
      </w:r>
    </w:p>
    <w:p w14:paraId="13BB6A2B" w14:textId="77777777" w:rsidR="00052DBF" w:rsidRDefault="00052DBF" w:rsidP="00052DBF">
      <w:pPr>
        <w:pStyle w:val="Code"/>
      </w:pPr>
      <w:r>
        <w:t xml:space="preserve">  &lt;/xs:complexType&gt;</w:t>
      </w:r>
    </w:p>
    <w:p w14:paraId="17E4B9E8" w14:textId="77777777" w:rsidR="00052DBF" w:rsidRDefault="00052DBF" w:rsidP="00052DBF">
      <w:pPr>
        <w:pStyle w:val="Code"/>
      </w:pPr>
    </w:p>
    <w:p w14:paraId="3CBCBB4B" w14:textId="77777777" w:rsidR="00052DBF" w:rsidRDefault="00052DBF" w:rsidP="00052DBF">
      <w:pPr>
        <w:pStyle w:val="Code"/>
      </w:pPr>
      <w:r>
        <w:t xml:space="preserve">  &lt;xs:simpleType name="PDUSessionID"&gt;</w:t>
      </w:r>
    </w:p>
    <w:p w14:paraId="2F6A070F" w14:textId="77777777" w:rsidR="00052DBF" w:rsidRDefault="00052DBF" w:rsidP="00052DBF">
      <w:pPr>
        <w:pStyle w:val="Code"/>
      </w:pPr>
      <w:r>
        <w:t xml:space="preserve">    &lt;xs:restriction base="xs:unsignedInt"&gt;</w:t>
      </w:r>
    </w:p>
    <w:p w14:paraId="119DA9FC" w14:textId="77777777" w:rsidR="00052DBF" w:rsidRDefault="00052DBF" w:rsidP="00052DBF">
      <w:pPr>
        <w:pStyle w:val="Code"/>
      </w:pPr>
      <w:r>
        <w:t xml:space="preserve">      &lt;xs:minInclusive value="0"/&gt;</w:t>
      </w:r>
    </w:p>
    <w:p w14:paraId="688EF2B9" w14:textId="77777777" w:rsidR="00052DBF" w:rsidRDefault="00052DBF" w:rsidP="00052DBF">
      <w:pPr>
        <w:pStyle w:val="Code"/>
      </w:pPr>
      <w:r>
        <w:t xml:space="preserve">      &lt;xs:maxInclusive value="255"/&gt;</w:t>
      </w:r>
    </w:p>
    <w:p w14:paraId="4F029CAA" w14:textId="77777777" w:rsidR="00052DBF" w:rsidRDefault="00052DBF" w:rsidP="00052DBF">
      <w:pPr>
        <w:pStyle w:val="Code"/>
      </w:pPr>
      <w:r>
        <w:t xml:space="preserve">    &lt;/xs:restriction&gt;</w:t>
      </w:r>
    </w:p>
    <w:p w14:paraId="32411075" w14:textId="77777777" w:rsidR="00052DBF" w:rsidRDefault="00052DBF" w:rsidP="00052DBF">
      <w:pPr>
        <w:pStyle w:val="Code"/>
      </w:pPr>
      <w:r>
        <w:t xml:space="preserve">  &lt;/xs:simpleType&gt;</w:t>
      </w:r>
    </w:p>
    <w:p w14:paraId="05212529" w14:textId="77777777" w:rsidR="00052DBF" w:rsidRDefault="00052DBF" w:rsidP="00052DBF">
      <w:pPr>
        <w:pStyle w:val="Code"/>
      </w:pPr>
    </w:p>
    <w:p w14:paraId="639B4266" w14:textId="77777777" w:rsidR="00052DBF" w:rsidRDefault="00052DBF" w:rsidP="00052DBF">
      <w:pPr>
        <w:pStyle w:val="Code"/>
      </w:pPr>
      <w:r>
        <w:t xml:space="preserve">  &lt;xs:simpleType name="BearerID"&gt;</w:t>
      </w:r>
    </w:p>
    <w:p w14:paraId="564F3F36" w14:textId="77777777" w:rsidR="00052DBF" w:rsidRDefault="00052DBF" w:rsidP="00052DBF">
      <w:pPr>
        <w:pStyle w:val="Code"/>
      </w:pPr>
      <w:r>
        <w:t xml:space="preserve">    &lt;xs:restriction base="xs:unsignedInt"&gt;</w:t>
      </w:r>
    </w:p>
    <w:p w14:paraId="3938D3A2" w14:textId="77777777" w:rsidR="00052DBF" w:rsidRDefault="00052DBF" w:rsidP="00052DBF">
      <w:pPr>
        <w:pStyle w:val="Code"/>
      </w:pPr>
      <w:r>
        <w:t xml:space="preserve">      &lt;xs:minInclusive value="0"/&gt;</w:t>
      </w:r>
    </w:p>
    <w:p w14:paraId="541BBF99" w14:textId="77777777" w:rsidR="00052DBF" w:rsidRDefault="00052DBF" w:rsidP="00052DBF">
      <w:pPr>
        <w:pStyle w:val="Code"/>
      </w:pPr>
      <w:r>
        <w:t xml:space="preserve">      &lt;xs:maxInclusive value="255"/&gt;</w:t>
      </w:r>
    </w:p>
    <w:p w14:paraId="479230F1" w14:textId="77777777" w:rsidR="00052DBF" w:rsidRDefault="00052DBF" w:rsidP="00052DBF">
      <w:pPr>
        <w:pStyle w:val="Code"/>
      </w:pPr>
      <w:r>
        <w:t xml:space="preserve">    &lt;/xs:restriction&gt;</w:t>
      </w:r>
    </w:p>
    <w:p w14:paraId="4E6C57A8" w14:textId="77777777" w:rsidR="00052DBF" w:rsidRDefault="00052DBF" w:rsidP="00052DBF">
      <w:pPr>
        <w:pStyle w:val="Code"/>
      </w:pPr>
      <w:r>
        <w:t xml:space="preserve">  &lt;/xs:simpleType&gt;</w:t>
      </w:r>
    </w:p>
    <w:p w14:paraId="2D6B9429" w14:textId="77777777" w:rsidR="00052DBF" w:rsidRDefault="00052DBF" w:rsidP="00052DBF">
      <w:pPr>
        <w:pStyle w:val="Code"/>
      </w:pPr>
    </w:p>
    <w:p w14:paraId="131FB15A" w14:textId="77777777" w:rsidR="00052DBF" w:rsidRDefault="00052DBF" w:rsidP="00052DBF">
      <w:pPr>
        <w:pStyle w:val="Code"/>
      </w:pPr>
      <w:r>
        <w:t xml:space="preserve">  &lt;xs:element name="RCSTargetIdentifierExtensions" type="RCSTargetIdentifierExtensions"&gt;&lt;/xs:element&gt;</w:t>
      </w:r>
    </w:p>
    <w:p w14:paraId="41E395F9" w14:textId="77777777" w:rsidR="00052DBF" w:rsidRDefault="00052DBF" w:rsidP="00052DBF">
      <w:pPr>
        <w:pStyle w:val="Code"/>
      </w:pPr>
    </w:p>
    <w:p w14:paraId="52FD47D9" w14:textId="77777777" w:rsidR="00052DBF" w:rsidRDefault="00052DBF" w:rsidP="00052DBF">
      <w:pPr>
        <w:pStyle w:val="Code"/>
      </w:pPr>
      <w:r>
        <w:t xml:space="preserve">  &lt;xs:complexType name="RCSTargetIdentifierExtensions"&gt;</w:t>
      </w:r>
    </w:p>
    <w:p w14:paraId="59BA3A3B" w14:textId="77777777" w:rsidR="00052DBF" w:rsidRDefault="00052DBF" w:rsidP="00052DBF">
      <w:pPr>
        <w:pStyle w:val="Code"/>
      </w:pPr>
      <w:r>
        <w:t xml:space="preserve">    &lt;xs:sequence&gt;</w:t>
      </w:r>
    </w:p>
    <w:p w14:paraId="5858C093" w14:textId="77777777" w:rsidR="00052DBF" w:rsidRDefault="00052DBF" w:rsidP="00052DBF">
      <w:pPr>
        <w:pStyle w:val="Code"/>
      </w:pPr>
      <w:r>
        <w:t xml:space="preserve">      &lt;xs:element name="RCSTargetIdentifier" type="RCSTargetIdentifier" minOccurs="1" maxOccurs="unbounded"&gt;&lt;/xs:element&gt;</w:t>
      </w:r>
    </w:p>
    <w:p w14:paraId="5FE0AAC1" w14:textId="77777777" w:rsidR="00052DBF" w:rsidRDefault="00052DBF" w:rsidP="00052DBF">
      <w:pPr>
        <w:pStyle w:val="Code"/>
      </w:pPr>
      <w:r>
        <w:t xml:space="preserve">    &lt;/xs:sequence&gt;</w:t>
      </w:r>
    </w:p>
    <w:p w14:paraId="4903A8C5" w14:textId="77777777" w:rsidR="00052DBF" w:rsidRDefault="00052DBF" w:rsidP="00052DBF">
      <w:pPr>
        <w:pStyle w:val="Code"/>
      </w:pPr>
      <w:r>
        <w:t xml:space="preserve">  &lt;/xs:complexType&gt;</w:t>
      </w:r>
    </w:p>
    <w:p w14:paraId="2C6E74AB" w14:textId="77777777" w:rsidR="00052DBF" w:rsidRDefault="00052DBF" w:rsidP="00052DBF">
      <w:pPr>
        <w:pStyle w:val="Code"/>
      </w:pPr>
    </w:p>
    <w:p w14:paraId="247E9B90" w14:textId="77777777" w:rsidR="00052DBF" w:rsidRDefault="00052DBF" w:rsidP="00052DBF">
      <w:pPr>
        <w:pStyle w:val="Code"/>
      </w:pPr>
      <w:r>
        <w:t xml:space="preserve">  &lt;xs:complexType name="RCSTargetIdentifier"&gt;</w:t>
      </w:r>
    </w:p>
    <w:p w14:paraId="2822BC2E" w14:textId="77777777" w:rsidR="00052DBF" w:rsidRDefault="00052DBF" w:rsidP="00052DBF">
      <w:pPr>
        <w:pStyle w:val="Code"/>
      </w:pPr>
      <w:r>
        <w:t xml:space="preserve">    &lt;xs:choice&gt;</w:t>
      </w:r>
    </w:p>
    <w:p w14:paraId="5799F485" w14:textId="77777777" w:rsidR="00052DBF" w:rsidRDefault="00052DBF" w:rsidP="00052DBF">
      <w:pPr>
        <w:pStyle w:val="Code"/>
      </w:pPr>
      <w:r>
        <w:t xml:space="preserve">      &lt;xs:element name="RCSContentURI" type="RCSContentURI"&gt;&lt;/xs:element&gt;</w:t>
      </w:r>
    </w:p>
    <w:p w14:paraId="48467AEB" w14:textId="77777777" w:rsidR="00052DBF" w:rsidRDefault="00052DBF" w:rsidP="00052DBF">
      <w:pPr>
        <w:pStyle w:val="Code"/>
      </w:pPr>
      <w:r>
        <w:t xml:space="preserve">    &lt;/xs:choice&gt;</w:t>
      </w:r>
    </w:p>
    <w:p w14:paraId="52E652BA" w14:textId="77777777" w:rsidR="00052DBF" w:rsidRDefault="00052DBF" w:rsidP="00052DBF">
      <w:pPr>
        <w:pStyle w:val="Code"/>
      </w:pPr>
      <w:r>
        <w:t xml:space="preserve">  &lt;/xs:complexType&gt;</w:t>
      </w:r>
    </w:p>
    <w:p w14:paraId="69007CBD" w14:textId="77777777" w:rsidR="00052DBF" w:rsidRDefault="00052DBF" w:rsidP="00052DBF">
      <w:pPr>
        <w:pStyle w:val="Code"/>
      </w:pPr>
    </w:p>
    <w:p w14:paraId="52BE5053" w14:textId="77777777" w:rsidR="00052DBF" w:rsidRDefault="00052DBF" w:rsidP="00052DBF">
      <w:pPr>
        <w:pStyle w:val="Code"/>
      </w:pPr>
      <w:r>
        <w:t xml:space="preserve">  &lt;xs:simpleType name="RCSContentURI"&gt;</w:t>
      </w:r>
    </w:p>
    <w:p w14:paraId="6A1C6F0B" w14:textId="77777777" w:rsidR="00052DBF" w:rsidRDefault="00052DBF" w:rsidP="00052DBF">
      <w:pPr>
        <w:pStyle w:val="Code"/>
      </w:pPr>
      <w:r>
        <w:t xml:space="preserve">    &lt;xs:restriction base="xs:anyURI"&gt;&lt;/xs:restriction&gt;</w:t>
      </w:r>
    </w:p>
    <w:p w14:paraId="5FDCF29A" w14:textId="77777777" w:rsidR="00052DBF" w:rsidRDefault="00052DBF" w:rsidP="00052DBF">
      <w:pPr>
        <w:pStyle w:val="Code"/>
      </w:pPr>
      <w:r>
        <w:t xml:space="preserve">  &lt;/xs:simpleType&gt;</w:t>
      </w:r>
    </w:p>
    <w:p w14:paraId="3A53F695" w14:textId="77777777" w:rsidR="00052DBF" w:rsidRDefault="00052DBF" w:rsidP="00052DBF">
      <w:pPr>
        <w:pStyle w:val="Code"/>
      </w:pPr>
    </w:p>
    <w:p w14:paraId="4227768A" w14:textId="77777777" w:rsidR="00052DBF" w:rsidRDefault="00052DBF" w:rsidP="00052DBF">
      <w:pPr>
        <w:pStyle w:val="Code"/>
      </w:pPr>
      <w:r>
        <w:t xml:space="preserve">  &lt;xs:element name="IMST3TargetIdentifierExtensions" type="IMST3TargetIdentifierExtensions"&gt;&lt;/xs:element&gt;</w:t>
      </w:r>
    </w:p>
    <w:p w14:paraId="7EFB5FC0" w14:textId="77777777" w:rsidR="00052DBF" w:rsidRDefault="00052DBF" w:rsidP="00052DBF">
      <w:pPr>
        <w:pStyle w:val="Code"/>
      </w:pPr>
    </w:p>
    <w:p w14:paraId="0C953DDE" w14:textId="77777777" w:rsidR="00052DBF" w:rsidRDefault="00052DBF" w:rsidP="00052DBF">
      <w:pPr>
        <w:pStyle w:val="Code"/>
      </w:pPr>
      <w:r>
        <w:t xml:space="preserve">  &lt;xs:complexType name="IMST3TargetIdentifierExtensions"&gt;</w:t>
      </w:r>
    </w:p>
    <w:p w14:paraId="54731D87" w14:textId="77777777" w:rsidR="00052DBF" w:rsidRDefault="00052DBF" w:rsidP="00052DBF">
      <w:pPr>
        <w:pStyle w:val="Code"/>
      </w:pPr>
      <w:r>
        <w:t xml:space="preserve">    &lt;xs:sequence&gt;</w:t>
      </w:r>
    </w:p>
    <w:p w14:paraId="5F40A081" w14:textId="77777777" w:rsidR="00052DBF" w:rsidRDefault="00052DBF" w:rsidP="00052DBF">
      <w:pPr>
        <w:pStyle w:val="Code"/>
      </w:pPr>
      <w:r>
        <w:t xml:space="preserve">      &lt;xs:element name="IMST3TargetIdentifierExtension" type="IMST3TargetIdentifierExtension" minOccurs="1" maxOccurs="unbounded"&gt;&lt;/xs:element&gt;</w:t>
      </w:r>
    </w:p>
    <w:p w14:paraId="4D5A543F" w14:textId="77777777" w:rsidR="00052DBF" w:rsidRDefault="00052DBF" w:rsidP="00052DBF">
      <w:pPr>
        <w:pStyle w:val="Code"/>
      </w:pPr>
      <w:r>
        <w:t xml:space="preserve">    &lt;/xs:sequence&gt;</w:t>
      </w:r>
    </w:p>
    <w:p w14:paraId="1D5ED77F" w14:textId="77777777" w:rsidR="00052DBF" w:rsidRDefault="00052DBF" w:rsidP="00052DBF">
      <w:pPr>
        <w:pStyle w:val="Code"/>
      </w:pPr>
      <w:r>
        <w:t xml:space="preserve">  &lt;/xs:complexType&gt;</w:t>
      </w:r>
    </w:p>
    <w:p w14:paraId="5A7DD81C" w14:textId="77777777" w:rsidR="00052DBF" w:rsidRDefault="00052DBF" w:rsidP="00052DBF">
      <w:pPr>
        <w:pStyle w:val="Code"/>
      </w:pPr>
    </w:p>
    <w:p w14:paraId="28D8941F" w14:textId="77777777" w:rsidR="00052DBF" w:rsidRDefault="00052DBF" w:rsidP="00052DBF">
      <w:pPr>
        <w:pStyle w:val="Code"/>
      </w:pPr>
      <w:r>
        <w:t xml:space="preserve">  &lt;xs:complexType name="IMST3TargetIdentifierExtension"&gt;</w:t>
      </w:r>
    </w:p>
    <w:p w14:paraId="17B73CF6" w14:textId="77777777" w:rsidR="00052DBF" w:rsidRDefault="00052DBF" w:rsidP="00052DBF">
      <w:pPr>
        <w:pStyle w:val="Code"/>
      </w:pPr>
      <w:r>
        <w:t xml:space="preserve">    &lt;xs:choice&gt;</w:t>
      </w:r>
    </w:p>
    <w:p w14:paraId="6BAA58B8" w14:textId="77777777" w:rsidR="00052DBF" w:rsidRDefault="00052DBF" w:rsidP="00052DBF">
      <w:pPr>
        <w:pStyle w:val="Code"/>
      </w:pPr>
      <w:r>
        <w:t xml:space="preserve">      &lt;xs:element name="H248ContextID" type="H248ContextID"&gt;&lt;/xs:element&gt;</w:t>
      </w:r>
    </w:p>
    <w:p w14:paraId="011A8342" w14:textId="77777777" w:rsidR="00052DBF" w:rsidRDefault="00052DBF" w:rsidP="00052DBF">
      <w:pPr>
        <w:pStyle w:val="Code"/>
      </w:pPr>
      <w:r>
        <w:t xml:space="preserve">      &lt;xs:element name="PayloadDirectionAssignment" type="PayloadDirectionAssignment"&gt;&lt;/xs:element&gt;</w:t>
      </w:r>
    </w:p>
    <w:p w14:paraId="712A2A8E" w14:textId="77777777" w:rsidR="00052DBF" w:rsidRDefault="00052DBF" w:rsidP="00052DBF">
      <w:pPr>
        <w:pStyle w:val="Code"/>
      </w:pPr>
      <w:r>
        <w:t xml:space="preserve">      &lt;xs:element name="TriggerScope" type="TriggerScope"&gt;&lt;/xs:element&gt;</w:t>
      </w:r>
    </w:p>
    <w:p w14:paraId="79AF7089" w14:textId="77777777" w:rsidR="00052DBF" w:rsidRDefault="00052DBF" w:rsidP="00052DBF">
      <w:pPr>
        <w:pStyle w:val="Code"/>
      </w:pPr>
      <w:r>
        <w:t xml:space="preserve">    &lt;/xs:choice&gt;</w:t>
      </w:r>
    </w:p>
    <w:p w14:paraId="5A7D332D" w14:textId="77777777" w:rsidR="00052DBF" w:rsidRDefault="00052DBF" w:rsidP="00052DBF">
      <w:pPr>
        <w:pStyle w:val="Code"/>
      </w:pPr>
      <w:r>
        <w:t xml:space="preserve">  &lt;/xs:complexType&gt;</w:t>
      </w:r>
    </w:p>
    <w:p w14:paraId="1021257C" w14:textId="77777777" w:rsidR="00052DBF" w:rsidRDefault="00052DBF" w:rsidP="00052DBF">
      <w:pPr>
        <w:pStyle w:val="Code"/>
      </w:pPr>
    </w:p>
    <w:p w14:paraId="62A7BB3F" w14:textId="77777777" w:rsidR="00052DBF" w:rsidRDefault="00052DBF" w:rsidP="00052DBF">
      <w:pPr>
        <w:pStyle w:val="Code"/>
      </w:pPr>
      <w:r>
        <w:t xml:space="preserve"> &lt;xs:simpleType name="PayloadDirectionAssignment"&gt;</w:t>
      </w:r>
    </w:p>
    <w:p w14:paraId="57C73860" w14:textId="77777777" w:rsidR="00052DBF" w:rsidRDefault="00052DBF" w:rsidP="00052DBF">
      <w:pPr>
        <w:pStyle w:val="Code"/>
      </w:pPr>
      <w:r>
        <w:t xml:space="preserve">    &lt;xs:restriction base="xs:string"&gt;</w:t>
      </w:r>
    </w:p>
    <w:p w14:paraId="10CAA893" w14:textId="77777777" w:rsidR="00052DBF" w:rsidRDefault="00052DBF" w:rsidP="00052DBF">
      <w:pPr>
        <w:pStyle w:val="Code"/>
      </w:pPr>
      <w:r>
        <w:t xml:space="preserve">      &lt;xs:enumeration value="ToTarget"&gt;&lt;/xs:enumeration&gt;</w:t>
      </w:r>
    </w:p>
    <w:p w14:paraId="49B1BFE1" w14:textId="77777777" w:rsidR="00052DBF" w:rsidRDefault="00052DBF" w:rsidP="00052DBF">
      <w:pPr>
        <w:pStyle w:val="Code"/>
      </w:pPr>
      <w:r>
        <w:t xml:space="preserve">      &lt;xs:enumeration value="FromTarget"&gt;&lt;/xs:enumeration&gt;</w:t>
      </w:r>
    </w:p>
    <w:p w14:paraId="431B0895" w14:textId="77777777" w:rsidR="00052DBF" w:rsidRDefault="00052DBF" w:rsidP="00052DBF">
      <w:pPr>
        <w:pStyle w:val="Code"/>
      </w:pPr>
      <w:r>
        <w:t xml:space="preserve">      &lt;xs:enumeration value="NotDetermined"&gt;&lt;/xs:enumeration&gt;</w:t>
      </w:r>
    </w:p>
    <w:p w14:paraId="7F2520E7" w14:textId="77777777" w:rsidR="00052DBF" w:rsidRDefault="00052DBF" w:rsidP="00052DBF">
      <w:pPr>
        <w:pStyle w:val="Code"/>
      </w:pPr>
      <w:r>
        <w:t xml:space="preserve">    &lt;/xs:restriction&gt;</w:t>
      </w:r>
    </w:p>
    <w:p w14:paraId="4E6C49E2" w14:textId="77777777" w:rsidR="00052DBF" w:rsidRDefault="00052DBF" w:rsidP="00052DBF">
      <w:pPr>
        <w:pStyle w:val="Code"/>
      </w:pPr>
      <w:r>
        <w:t xml:space="preserve">  &lt;/xs:simpleType&gt;</w:t>
      </w:r>
    </w:p>
    <w:p w14:paraId="2B5B48A2" w14:textId="77777777" w:rsidR="00052DBF" w:rsidRDefault="00052DBF" w:rsidP="00052DBF">
      <w:pPr>
        <w:pStyle w:val="Code"/>
      </w:pPr>
    </w:p>
    <w:p w14:paraId="67FE270C" w14:textId="77777777" w:rsidR="00052DBF" w:rsidRDefault="00052DBF" w:rsidP="00052DBF">
      <w:pPr>
        <w:pStyle w:val="Code"/>
      </w:pPr>
      <w:r>
        <w:t xml:space="preserve">  &lt;xs:simpleType name="H248ContextID"&gt;</w:t>
      </w:r>
    </w:p>
    <w:p w14:paraId="1C2CDA0B" w14:textId="77777777" w:rsidR="00052DBF" w:rsidRDefault="00052DBF" w:rsidP="00052DBF">
      <w:pPr>
        <w:pStyle w:val="Code"/>
      </w:pPr>
      <w:r>
        <w:t xml:space="preserve">    &lt;xs:restriction base="xs:integer"&gt;</w:t>
      </w:r>
    </w:p>
    <w:p w14:paraId="7FB593EF" w14:textId="77777777" w:rsidR="00052DBF" w:rsidRDefault="00052DBF" w:rsidP="00052DBF">
      <w:pPr>
        <w:pStyle w:val="Code"/>
      </w:pPr>
      <w:r>
        <w:t xml:space="preserve">      &lt;xs:minInclusive value="1"&gt;&lt;/xs:minInclusive&gt;</w:t>
      </w:r>
    </w:p>
    <w:p w14:paraId="73F94403" w14:textId="77777777" w:rsidR="00052DBF" w:rsidRDefault="00052DBF" w:rsidP="00052DBF">
      <w:pPr>
        <w:pStyle w:val="Code"/>
      </w:pPr>
      <w:r>
        <w:t xml:space="preserve">      &lt;xs:maxInclusive value="4294967293"&gt;&lt;/xs:maxInclusive&gt;</w:t>
      </w:r>
    </w:p>
    <w:p w14:paraId="3CB32199" w14:textId="77777777" w:rsidR="00052DBF" w:rsidRDefault="00052DBF" w:rsidP="00052DBF">
      <w:pPr>
        <w:pStyle w:val="Code"/>
      </w:pPr>
      <w:r>
        <w:t xml:space="preserve">    &lt;/xs:restriction&gt;</w:t>
      </w:r>
    </w:p>
    <w:p w14:paraId="3F1CC3D2" w14:textId="77777777" w:rsidR="00052DBF" w:rsidRDefault="00052DBF" w:rsidP="00052DBF">
      <w:pPr>
        <w:pStyle w:val="Code"/>
      </w:pPr>
      <w:r>
        <w:t xml:space="preserve">  &lt;/xs:simpleType&gt;</w:t>
      </w:r>
    </w:p>
    <w:p w14:paraId="4D9135F1" w14:textId="77777777" w:rsidR="00052DBF" w:rsidRDefault="00052DBF" w:rsidP="00052DBF">
      <w:pPr>
        <w:pStyle w:val="Code"/>
      </w:pPr>
    </w:p>
    <w:p w14:paraId="56CF328B" w14:textId="77777777" w:rsidR="00052DBF" w:rsidRDefault="00052DBF" w:rsidP="00052DBF">
      <w:pPr>
        <w:pStyle w:val="Code"/>
      </w:pPr>
      <w:r>
        <w:t xml:space="preserve">  &lt;xs:simpleType name="TriggerScope"&gt;</w:t>
      </w:r>
    </w:p>
    <w:p w14:paraId="65D2F016" w14:textId="77777777" w:rsidR="00052DBF" w:rsidRDefault="00052DBF" w:rsidP="00052DBF">
      <w:pPr>
        <w:pStyle w:val="Code"/>
      </w:pPr>
      <w:r>
        <w:t xml:space="preserve">    &lt;xs:restriction base="xs:string"&gt;</w:t>
      </w:r>
    </w:p>
    <w:p w14:paraId="685163EA" w14:textId="77777777" w:rsidR="00052DBF" w:rsidRDefault="00052DBF" w:rsidP="00052DBF">
      <w:pPr>
        <w:pStyle w:val="Code"/>
      </w:pPr>
      <w:r>
        <w:t xml:space="preserve">      &lt;xs:enumeration value="Unidirectional"&gt;&lt;/xs:enumeration&gt;</w:t>
      </w:r>
    </w:p>
    <w:p w14:paraId="157305BE" w14:textId="77777777" w:rsidR="00052DBF" w:rsidRDefault="00052DBF" w:rsidP="00052DBF">
      <w:pPr>
        <w:pStyle w:val="Code"/>
      </w:pPr>
      <w:r>
        <w:t xml:space="preserve">      &lt;xs:enumeration value="Bidirectional"&gt;&lt;/xs:enumeration&gt;</w:t>
      </w:r>
    </w:p>
    <w:p w14:paraId="78AFF58E" w14:textId="77777777" w:rsidR="00052DBF" w:rsidRDefault="00052DBF" w:rsidP="00052DBF">
      <w:pPr>
        <w:pStyle w:val="Code"/>
      </w:pPr>
      <w:r>
        <w:t xml:space="preserve">    &lt;/xs:restriction&gt;</w:t>
      </w:r>
    </w:p>
    <w:p w14:paraId="116C36E2" w14:textId="77777777" w:rsidR="00052DBF" w:rsidRDefault="00052DBF" w:rsidP="00052DBF">
      <w:pPr>
        <w:pStyle w:val="Code"/>
      </w:pPr>
      <w:r>
        <w:t xml:space="preserve">  &lt;/xs:simpleType&gt;</w:t>
      </w:r>
    </w:p>
    <w:p w14:paraId="7F823DF6" w14:textId="77777777" w:rsidR="00052DBF" w:rsidRDefault="00052DBF" w:rsidP="00052DBF">
      <w:pPr>
        <w:pStyle w:val="Code"/>
      </w:pPr>
    </w:p>
    <w:p w14:paraId="428FF99B" w14:textId="77777777" w:rsidR="00052DBF" w:rsidRDefault="00052DBF" w:rsidP="00052DBF">
      <w:pPr>
        <w:pStyle w:val="Code"/>
      </w:pPr>
      <w:r>
        <w:t xml:space="preserve">  &lt;xs:complexType name="SDP"&gt;</w:t>
      </w:r>
    </w:p>
    <w:p w14:paraId="2867973C" w14:textId="77777777" w:rsidR="00052DBF" w:rsidRDefault="00052DBF" w:rsidP="00052DBF">
      <w:pPr>
        <w:pStyle w:val="Code"/>
      </w:pPr>
      <w:r>
        <w:t xml:space="preserve">    &lt;xs:sequence&gt;</w:t>
      </w:r>
    </w:p>
    <w:p w14:paraId="2921B02A" w14:textId="77777777" w:rsidR="00052DBF" w:rsidRDefault="00052DBF" w:rsidP="00052DBF">
      <w:pPr>
        <w:pStyle w:val="Code"/>
      </w:pPr>
      <w:r>
        <w:t xml:space="preserve">      &lt;xs:element name="SDPData" type="SDPData" minOccurs="1" maxOccurs="unbounded"&gt;&lt;/xs:element&gt;</w:t>
      </w:r>
    </w:p>
    <w:p w14:paraId="0C700D28" w14:textId="77777777" w:rsidR="00052DBF" w:rsidRDefault="00052DBF" w:rsidP="00052DBF">
      <w:pPr>
        <w:pStyle w:val="Code"/>
      </w:pPr>
      <w:r>
        <w:t xml:space="preserve">    &lt;/xs:sequence&gt;</w:t>
      </w:r>
    </w:p>
    <w:p w14:paraId="41B57F76" w14:textId="77777777" w:rsidR="00052DBF" w:rsidRDefault="00052DBF" w:rsidP="00052DBF">
      <w:pPr>
        <w:pStyle w:val="Code"/>
      </w:pPr>
      <w:r>
        <w:t xml:space="preserve">  &lt;/xs:complexType&gt;</w:t>
      </w:r>
    </w:p>
    <w:p w14:paraId="6AE7BA17" w14:textId="77777777" w:rsidR="00052DBF" w:rsidRDefault="00052DBF" w:rsidP="00052DBF">
      <w:pPr>
        <w:pStyle w:val="Code"/>
      </w:pPr>
    </w:p>
    <w:p w14:paraId="56DAF798" w14:textId="77777777" w:rsidR="00052DBF" w:rsidRDefault="00052DBF" w:rsidP="00052DBF">
      <w:pPr>
        <w:pStyle w:val="Code"/>
      </w:pPr>
      <w:r>
        <w:t xml:space="preserve">  &lt;xs:complexType name="SDPData"&gt;</w:t>
      </w:r>
    </w:p>
    <w:p w14:paraId="29596A25" w14:textId="77777777" w:rsidR="00052DBF" w:rsidRDefault="00052DBF" w:rsidP="00052DBF">
      <w:pPr>
        <w:pStyle w:val="Code"/>
      </w:pPr>
      <w:r>
        <w:t xml:space="preserve">    &lt;xs:choice&gt;</w:t>
      </w:r>
    </w:p>
    <w:p w14:paraId="6649E4CE" w14:textId="77777777" w:rsidR="00052DBF" w:rsidRDefault="00052DBF" w:rsidP="00052DBF">
      <w:pPr>
        <w:pStyle w:val="Code"/>
      </w:pPr>
      <w:r>
        <w:t xml:space="preserve">      &lt;xs:element name="LocalSDP" type="SDPInfo"&gt;&lt;/xs:element&gt;</w:t>
      </w:r>
    </w:p>
    <w:p w14:paraId="3BDBAB19" w14:textId="77777777" w:rsidR="00052DBF" w:rsidRDefault="00052DBF" w:rsidP="00052DBF">
      <w:pPr>
        <w:pStyle w:val="Code"/>
      </w:pPr>
      <w:r>
        <w:t xml:space="preserve">      &lt;xs:element name="RemoteSDP" type="SDPInfo"&gt;&lt;/xs:element&gt;</w:t>
      </w:r>
    </w:p>
    <w:p w14:paraId="753FA603" w14:textId="77777777" w:rsidR="00052DBF" w:rsidRDefault="00052DBF" w:rsidP="00052DBF">
      <w:pPr>
        <w:pStyle w:val="Code"/>
      </w:pPr>
      <w:r>
        <w:t xml:space="preserve">    &lt;/xs:choice&gt;</w:t>
      </w:r>
    </w:p>
    <w:p w14:paraId="25D0A951" w14:textId="77777777" w:rsidR="00052DBF" w:rsidRDefault="00052DBF" w:rsidP="00052DBF">
      <w:pPr>
        <w:pStyle w:val="Code"/>
      </w:pPr>
      <w:r>
        <w:t xml:space="preserve">  &lt;/xs:complexType&gt;</w:t>
      </w:r>
    </w:p>
    <w:p w14:paraId="50FC5560" w14:textId="77777777" w:rsidR="00052DBF" w:rsidRDefault="00052DBF" w:rsidP="00052DBF">
      <w:pPr>
        <w:pStyle w:val="Code"/>
      </w:pPr>
    </w:p>
    <w:p w14:paraId="7B64329E" w14:textId="77777777" w:rsidR="00052DBF" w:rsidRDefault="00052DBF" w:rsidP="00052DBF">
      <w:pPr>
        <w:pStyle w:val="Code"/>
      </w:pPr>
      <w:r>
        <w:t xml:space="preserve">  &lt;xs:simpleType name="SDPInfo"&gt;</w:t>
      </w:r>
    </w:p>
    <w:p w14:paraId="4DF6C312" w14:textId="77777777" w:rsidR="00052DBF" w:rsidRDefault="00052DBF" w:rsidP="00052DBF">
      <w:pPr>
        <w:pStyle w:val="Code"/>
      </w:pPr>
      <w:r>
        <w:t xml:space="preserve">    &lt;xs:restriction base="xs:string"&gt;</w:t>
      </w:r>
    </w:p>
    <w:p w14:paraId="0EA66421" w14:textId="77777777" w:rsidR="00052DBF" w:rsidRDefault="00052DBF" w:rsidP="00052DBF">
      <w:pPr>
        <w:pStyle w:val="Code"/>
      </w:pPr>
      <w:r>
        <w:t xml:space="preserve">    &lt;/xs:restriction&gt;</w:t>
      </w:r>
    </w:p>
    <w:p w14:paraId="205C109E" w14:textId="77777777" w:rsidR="00052DBF" w:rsidRDefault="00052DBF" w:rsidP="00052DBF">
      <w:pPr>
        <w:pStyle w:val="Code"/>
      </w:pPr>
      <w:r>
        <w:t xml:space="preserve">  &lt;/xs:simpleType&gt;</w:t>
      </w:r>
    </w:p>
    <w:p w14:paraId="06F653F2" w14:textId="77777777" w:rsidR="00052DBF" w:rsidRDefault="00052DBF" w:rsidP="00052DBF">
      <w:pPr>
        <w:pStyle w:val="Code"/>
      </w:pPr>
    </w:p>
    <w:p w14:paraId="32FF1686" w14:textId="77777777" w:rsidR="00052DBF" w:rsidRDefault="00052DBF" w:rsidP="00052DBF">
      <w:pPr>
        <w:pStyle w:val="Code"/>
      </w:pPr>
      <w:r>
        <w:t>&lt;/xs:schema&gt;</w:t>
      </w: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608" w:name="_Toc106029289"/>
      <w:r w:rsidRPr="00760004">
        <w:lastRenderedPageBreak/>
        <w:t xml:space="preserve">Annex </w:t>
      </w:r>
      <w:r w:rsidR="00F10A04" w:rsidRPr="00760004">
        <w:t>D</w:t>
      </w:r>
      <w:r w:rsidRPr="00760004">
        <w:t xml:space="preserve"> (informative):</w:t>
      </w:r>
      <w:r w:rsidR="00C1575F">
        <w:br/>
      </w:r>
      <w:r w:rsidRPr="00760004">
        <w:t>Drafting Guidance</w:t>
      </w:r>
      <w:bookmarkEnd w:id="608"/>
    </w:p>
    <w:p w14:paraId="41566F2A" w14:textId="77777777" w:rsidR="00546061" w:rsidRPr="00760004" w:rsidRDefault="00546061" w:rsidP="00020C2C">
      <w:pPr>
        <w:pStyle w:val="Heading1"/>
      </w:pPr>
      <w:bookmarkStart w:id="609" w:name="_Toc106029290"/>
      <w:bookmarkStart w:id="610" w:name="historyclause"/>
      <w:r w:rsidRPr="00760004">
        <w:t>D.1</w:t>
      </w:r>
      <w:r w:rsidRPr="00760004">
        <w:tab/>
        <w:t>Introduction</w:t>
      </w:r>
      <w:bookmarkEnd w:id="609"/>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611" w:name="_Toc106029291"/>
      <w:r w:rsidRPr="00760004">
        <w:t>D.2</w:t>
      </w:r>
      <w:r w:rsidRPr="00760004">
        <w:tab/>
        <w:t>Drafting conventions</w:t>
      </w:r>
      <w:bookmarkEnd w:id="611"/>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12" w:name="_Toc106029292"/>
      <w:r w:rsidRPr="00760004">
        <w:t>D.3</w:t>
      </w:r>
      <w:r w:rsidRPr="00760004">
        <w:tab/>
        <w:t>Naming conventions</w:t>
      </w:r>
      <w:bookmarkEnd w:id="612"/>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13" w:name="_Toc106029293"/>
      <w:r w:rsidRPr="00760004">
        <w:lastRenderedPageBreak/>
        <w:t>D.4</w:t>
      </w:r>
      <w:r w:rsidRPr="00760004">
        <w:tab/>
        <w:t>ASN.1 Syntax conventions</w:t>
      </w:r>
      <w:bookmarkEnd w:id="613"/>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lastRenderedPageBreak/>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14" w:name="_Toc106029294"/>
      <w:r w:rsidRPr="004D3578">
        <w:t xml:space="preserve">Annex </w:t>
      </w:r>
      <w:r>
        <w:t>E</w:t>
      </w:r>
      <w:r w:rsidRPr="004D3578">
        <w:t xml:space="preserve"> (normative):</w:t>
      </w:r>
      <w:r w:rsidR="002F6AEA">
        <w:br/>
      </w:r>
      <w:r>
        <w:t>XSD Schema for Identity Association</w:t>
      </w:r>
      <w:bookmarkEnd w:id="614"/>
    </w:p>
    <w:p w14:paraId="44A4119A" w14:textId="77777777" w:rsidR="00B308A6" w:rsidRDefault="00B308A6" w:rsidP="00B308A6">
      <w:pPr>
        <w:pStyle w:val="Code"/>
      </w:pPr>
      <w:r>
        <w:t>&lt;?xml version="1.0" encoding="utf-8"?&gt;</w:t>
      </w:r>
    </w:p>
    <w:p w14:paraId="65441ADB" w14:textId="77777777" w:rsidR="00B308A6" w:rsidRDefault="00B308A6" w:rsidP="00B308A6">
      <w:pPr>
        <w:pStyle w:val="Code"/>
      </w:pPr>
      <w:r>
        <w:t>&lt;xs:schema xmlns:xs="http://www.w3.org/2001/XMLSchema"</w:t>
      </w:r>
    </w:p>
    <w:p w14:paraId="00C74291" w14:textId="128D6693" w:rsidR="00B308A6" w:rsidRDefault="00B308A6" w:rsidP="00B308A6">
      <w:pPr>
        <w:pStyle w:val="Code"/>
      </w:pPr>
      <w:r>
        <w:t xml:space="preserve">           xmlns="urn:3GPP:ns:li:3GPPIdentityExtensions:r17:v3"</w:t>
      </w:r>
    </w:p>
    <w:p w14:paraId="77516394" w14:textId="77777777" w:rsidR="00B308A6" w:rsidRDefault="00B308A6" w:rsidP="00B308A6">
      <w:pPr>
        <w:pStyle w:val="Code"/>
      </w:pPr>
      <w:r>
        <w:t xml:space="preserve">           xmlns:x1="http://uri.etsi.org/03221/X1/2017/10"</w:t>
      </w:r>
    </w:p>
    <w:p w14:paraId="086619BC" w14:textId="77777777" w:rsidR="00B308A6" w:rsidRDefault="00B308A6" w:rsidP="00B308A6">
      <w:pPr>
        <w:pStyle w:val="Code"/>
      </w:pPr>
      <w:r>
        <w:t xml:space="preserve">           xmlns:common="http://uri.etsi.org/03280/common/2017/07"</w:t>
      </w:r>
    </w:p>
    <w:p w14:paraId="4FF5EEC7" w14:textId="2C344300" w:rsidR="00B308A6" w:rsidRDefault="00B308A6" w:rsidP="00B308A6">
      <w:pPr>
        <w:pStyle w:val="Code"/>
      </w:pPr>
      <w:r>
        <w:t xml:space="preserve">           targetNamespace="urn:3GPP:ns:li:3GPPIdentityExtensions:r17:v3"</w:t>
      </w:r>
    </w:p>
    <w:p w14:paraId="28D62BF3" w14:textId="77777777" w:rsidR="00B308A6" w:rsidRDefault="00B308A6" w:rsidP="00B308A6">
      <w:pPr>
        <w:pStyle w:val="Code"/>
      </w:pPr>
      <w:r>
        <w:t xml:space="preserve">           elementFormDefault="qualified"&gt;</w:t>
      </w:r>
    </w:p>
    <w:p w14:paraId="3B60D315" w14:textId="77777777" w:rsidR="00B308A6" w:rsidRDefault="00B308A6" w:rsidP="00B308A6">
      <w:pPr>
        <w:pStyle w:val="Code"/>
      </w:pPr>
    </w:p>
    <w:p w14:paraId="0C8EA340" w14:textId="77777777" w:rsidR="00B308A6" w:rsidRDefault="00B308A6" w:rsidP="00B308A6">
      <w:pPr>
        <w:pStyle w:val="Code"/>
      </w:pPr>
      <w:r>
        <w:t xml:space="preserve">  &lt;xs:import namespace="http://uri.etsi.org/03221/X1/2017/10"/&gt;</w:t>
      </w:r>
    </w:p>
    <w:p w14:paraId="571980D3" w14:textId="77777777" w:rsidR="00B308A6" w:rsidRDefault="00B308A6" w:rsidP="00B308A6">
      <w:pPr>
        <w:pStyle w:val="Code"/>
      </w:pPr>
      <w:r>
        <w:t xml:space="preserve">  &lt;xs:import namespace="http://uri.etsi.org/03280/common/2017/07"/&gt;</w:t>
      </w:r>
    </w:p>
    <w:p w14:paraId="08700FCC" w14:textId="77777777" w:rsidR="00B308A6" w:rsidRDefault="00B308A6" w:rsidP="00B308A6">
      <w:pPr>
        <w:pStyle w:val="Code"/>
      </w:pPr>
    </w:p>
    <w:p w14:paraId="4E1AC339" w14:textId="77777777" w:rsidR="00B308A6" w:rsidRDefault="00B308A6" w:rsidP="00B308A6">
      <w:pPr>
        <w:pStyle w:val="Code"/>
      </w:pPr>
      <w:r>
        <w:t xml:space="preserve">  &lt;xs:complexType name="IdentityAssociationRequest"&gt;</w:t>
      </w:r>
    </w:p>
    <w:p w14:paraId="73C051CC" w14:textId="77777777" w:rsidR="00B308A6" w:rsidRDefault="00B308A6" w:rsidP="00B308A6">
      <w:pPr>
        <w:pStyle w:val="Code"/>
      </w:pPr>
      <w:r>
        <w:t xml:space="preserve">    &lt;xs:complexContent&gt;</w:t>
      </w:r>
    </w:p>
    <w:p w14:paraId="340EF51F" w14:textId="77777777" w:rsidR="00B308A6" w:rsidRDefault="00B308A6" w:rsidP="00B308A6">
      <w:pPr>
        <w:pStyle w:val="Code"/>
      </w:pPr>
      <w:r>
        <w:t xml:space="preserve">      &lt;xs:extension base="x1:X1RequestMessage"&gt;</w:t>
      </w:r>
    </w:p>
    <w:p w14:paraId="3CDE8366" w14:textId="77777777" w:rsidR="00B308A6" w:rsidRDefault="00B308A6" w:rsidP="00B308A6">
      <w:pPr>
        <w:pStyle w:val="Code"/>
      </w:pPr>
      <w:r>
        <w:t xml:space="preserve">        &lt;xs:sequence&gt;</w:t>
      </w:r>
    </w:p>
    <w:p w14:paraId="3F63B16D" w14:textId="77777777" w:rsidR="00B308A6" w:rsidRDefault="00B308A6" w:rsidP="00B308A6">
      <w:pPr>
        <w:pStyle w:val="Code"/>
      </w:pPr>
      <w:r>
        <w:t xml:space="preserve">          &lt;xs:element name="RequestDetails" type="RequestDetails"/&gt;</w:t>
      </w:r>
    </w:p>
    <w:p w14:paraId="6E9A8679" w14:textId="77777777" w:rsidR="00B308A6" w:rsidRDefault="00B308A6" w:rsidP="00B308A6">
      <w:pPr>
        <w:pStyle w:val="Code"/>
      </w:pPr>
      <w:r>
        <w:t xml:space="preserve">        &lt;/xs:sequence&gt;</w:t>
      </w:r>
    </w:p>
    <w:p w14:paraId="3925D508" w14:textId="77777777" w:rsidR="00B308A6" w:rsidRDefault="00B308A6" w:rsidP="00B308A6">
      <w:pPr>
        <w:pStyle w:val="Code"/>
      </w:pPr>
      <w:r>
        <w:t xml:space="preserve">      &lt;/xs:extension&gt;</w:t>
      </w:r>
    </w:p>
    <w:p w14:paraId="7B6A5E28" w14:textId="77777777" w:rsidR="00B308A6" w:rsidRDefault="00B308A6" w:rsidP="00B308A6">
      <w:pPr>
        <w:pStyle w:val="Code"/>
      </w:pPr>
      <w:r>
        <w:t xml:space="preserve">    &lt;/xs:complexContent&gt;</w:t>
      </w:r>
    </w:p>
    <w:p w14:paraId="3AAB24F6" w14:textId="77777777" w:rsidR="00B308A6" w:rsidRDefault="00B308A6" w:rsidP="00B308A6">
      <w:pPr>
        <w:pStyle w:val="Code"/>
      </w:pPr>
      <w:r>
        <w:t xml:space="preserve">  &lt;/xs:complexType&gt;</w:t>
      </w:r>
    </w:p>
    <w:p w14:paraId="52B5B1BB" w14:textId="77777777" w:rsidR="00B308A6" w:rsidRDefault="00B308A6" w:rsidP="00B308A6">
      <w:pPr>
        <w:pStyle w:val="Code"/>
      </w:pPr>
    </w:p>
    <w:p w14:paraId="1F702DE6" w14:textId="77777777" w:rsidR="00B308A6" w:rsidRDefault="00B308A6" w:rsidP="00B308A6">
      <w:pPr>
        <w:pStyle w:val="Code"/>
      </w:pPr>
      <w:r>
        <w:t xml:space="preserve">  &lt;xs:complexType name="RequestDetails"&gt;</w:t>
      </w:r>
    </w:p>
    <w:p w14:paraId="2D9D97AA" w14:textId="77777777" w:rsidR="00B308A6" w:rsidRDefault="00B308A6" w:rsidP="00B308A6">
      <w:pPr>
        <w:pStyle w:val="Code"/>
      </w:pPr>
      <w:r>
        <w:t xml:space="preserve">    &lt;xs:sequence&gt;</w:t>
      </w:r>
    </w:p>
    <w:p w14:paraId="11D016B3" w14:textId="77777777" w:rsidR="00B308A6" w:rsidRDefault="00B308A6" w:rsidP="00B308A6">
      <w:pPr>
        <w:pStyle w:val="Code"/>
      </w:pPr>
      <w:r>
        <w:t xml:space="preserve">      &lt;xs:element name="Type" type="DictionaryEntry"/&gt;</w:t>
      </w:r>
    </w:p>
    <w:p w14:paraId="77037E81" w14:textId="77777777" w:rsidR="00B308A6" w:rsidRDefault="00B308A6" w:rsidP="00B308A6">
      <w:pPr>
        <w:pStyle w:val="Code"/>
      </w:pPr>
      <w:r>
        <w:t xml:space="preserve">      &lt;xs:element name="ObservedTime" type="common:QualifiedDateTime"/&gt;</w:t>
      </w:r>
    </w:p>
    <w:p w14:paraId="5C1924E1" w14:textId="77777777" w:rsidR="00B308A6" w:rsidRDefault="00B308A6" w:rsidP="00B308A6">
      <w:pPr>
        <w:pStyle w:val="Code"/>
      </w:pPr>
      <w:r>
        <w:t xml:space="preserve">      &lt;xs:element name="RequestValues" type="RequestValues"/&gt;</w:t>
      </w:r>
    </w:p>
    <w:p w14:paraId="4BA8BC0E" w14:textId="77777777" w:rsidR="00B308A6" w:rsidRDefault="00B308A6" w:rsidP="00B308A6">
      <w:pPr>
        <w:pStyle w:val="Code"/>
      </w:pPr>
      <w:r>
        <w:t xml:space="preserve">    &lt;/xs:sequence&gt;</w:t>
      </w:r>
    </w:p>
    <w:p w14:paraId="234349A4" w14:textId="77777777" w:rsidR="00B308A6" w:rsidRDefault="00B308A6" w:rsidP="00B308A6">
      <w:pPr>
        <w:pStyle w:val="Code"/>
      </w:pPr>
      <w:r>
        <w:t xml:space="preserve">  &lt;/xs:complexType&gt;</w:t>
      </w:r>
    </w:p>
    <w:p w14:paraId="676CE946" w14:textId="77777777" w:rsidR="00B308A6" w:rsidRDefault="00B308A6" w:rsidP="00B308A6">
      <w:pPr>
        <w:pStyle w:val="Code"/>
      </w:pPr>
    </w:p>
    <w:p w14:paraId="583E1452" w14:textId="77777777" w:rsidR="00B308A6" w:rsidRDefault="00B308A6" w:rsidP="00B308A6">
      <w:pPr>
        <w:pStyle w:val="Code"/>
      </w:pPr>
      <w:r>
        <w:t xml:space="preserve">  &lt;xs:complexType name="RequestValues"&gt;</w:t>
      </w:r>
    </w:p>
    <w:p w14:paraId="609E6B39" w14:textId="77777777" w:rsidR="00B308A6" w:rsidRDefault="00B308A6" w:rsidP="00B308A6">
      <w:pPr>
        <w:pStyle w:val="Code"/>
      </w:pPr>
      <w:r>
        <w:t xml:space="preserve">    &lt;xs:sequence&gt;</w:t>
      </w:r>
    </w:p>
    <w:p w14:paraId="388456F4" w14:textId="77777777" w:rsidR="00B308A6" w:rsidRDefault="00B308A6" w:rsidP="00B308A6">
      <w:pPr>
        <w:pStyle w:val="Code"/>
      </w:pPr>
      <w:r>
        <w:t xml:space="preserve">      &lt;xs:element name="RequestValue" type="RequestValue" maxOccurs="unbounded"/&gt;</w:t>
      </w:r>
    </w:p>
    <w:p w14:paraId="4808A209" w14:textId="77777777" w:rsidR="00B308A6" w:rsidRDefault="00B308A6" w:rsidP="00B308A6">
      <w:pPr>
        <w:pStyle w:val="Code"/>
      </w:pPr>
      <w:r>
        <w:t xml:space="preserve">    &lt;/xs:sequence&gt;</w:t>
      </w:r>
    </w:p>
    <w:p w14:paraId="0E3D137B" w14:textId="77777777" w:rsidR="00B308A6" w:rsidRDefault="00B308A6" w:rsidP="00B308A6">
      <w:pPr>
        <w:pStyle w:val="Code"/>
      </w:pPr>
      <w:r>
        <w:t xml:space="preserve">  &lt;/xs:complexType&gt;</w:t>
      </w:r>
    </w:p>
    <w:p w14:paraId="582111DA" w14:textId="77777777" w:rsidR="00B308A6" w:rsidRDefault="00B308A6" w:rsidP="00B308A6">
      <w:pPr>
        <w:pStyle w:val="Code"/>
      </w:pPr>
    </w:p>
    <w:p w14:paraId="07B6AC91" w14:textId="77777777" w:rsidR="00B308A6" w:rsidRDefault="00B308A6" w:rsidP="00B308A6">
      <w:pPr>
        <w:pStyle w:val="Code"/>
      </w:pPr>
      <w:r>
        <w:t xml:space="preserve">  &lt;xs:complexType name="RequestValue"&gt;</w:t>
      </w:r>
    </w:p>
    <w:p w14:paraId="0606FE63" w14:textId="77777777" w:rsidR="00B308A6" w:rsidRDefault="00B308A6" w:rsidP="00B308A6">
      <w:pPr>
        <w:pStyle w:val="Code"/>
      </w:pPr>
      <w:r>
        <w:t xml:space="preserve">    &lt;xs:sequence&gt;</w:t>
      </w:r>
    </w:p>
    <w:p w14:paraId="5559C8EC" w14:textId="77777777" w:rsidR="00B308A6" w:rsidRDefault="00B308A6" w:rsidP="00B308A6">
      <w:pPr>
        <w:pStyle w:val="Code"/>
      </w:pPr>
      <w:r>
        <w:t xml:space="preserve">      &lt;xs:element name="FormatType" type="FormatType"/&gt;</w:t>
      </w:r>
    </w:p>
    <w:p w14:paraId="707DDEF9" w14:textId="77777777" w:rsidR="00B308A6" w:rsidRDefault="00B308A6" w:rsidP="00B308A6">
      <w:pPr>
        <w:pStyle w:val="Code"/>
      </w:pPr>
      <w:r>
        <w:t xml:space="preserve">      &lt;xs:element name="Value" type="common:LongString"/&gt;</w:t>
      </w:r>
    </w:p>
    <w:p w14:paraId="27DFDD1C" w14:textId="77777777" w:rsidR="00B308A6" w:rsidRDefault="00B308A6" w:rsidP="00B308A6">
      <w:pPr>
        <w:pStyle w:val="Code"/>
      </w:pPr>
      <w:r>
        <w:t xml:space="preserve">    &lt;/xs:sequence&gt;</w:t>
      </w:r>
    </w:p>
    <w:p w14:paraId="52324F51" w14:textId="77777777" w:rsidR="00B308A6" w:rsidRDefault="00B308A6" w:rsidP="00B308A6">
      <w:pPr>
        <w:pStyle w:val="Code"/>
      </w:pPr>
      <w:r>
        <w:t xml:space="preserve">  &lt;/xs:complexType&gt;</w:t>
      </w:r>
    </w:p>
    <w:p w14:paraId="6F19AF97" w14:textId="77777777" w:rsidR="00B308A6" w:rsidRDefault="00B308A6" w:rsidP="00B308A6">
      <w:pPr>
        <w:pStyle w:val="Code"/>
      </w:pPr>
    </w:p>
    <w:p w14:paraId="4772138A" w14:textId="77777777" w:rsidR="00B308A6" w:rsidRDefault="00B308A6" w:rsidP="00B308A6">
      <w:pPr>
        <w:pStyle w:val="Code"/>
      </w:pPr>
      <w:r>
        <w:t xml:space="preserve">  &lt;xs:complexType name="FormatType"&gt;</w:t>
      </w:r>
    </w:p>
    <w:p w14:paraId="7E646D52" w14:textId="77777777" w:rsidR="00B308A6" w:rsidRDefault="00B308A6" w:rsidP="00B308A6">
      <w:pPr>
        <w:pStyle w:val="Code"/>
      </w:pPr>
      <w:r>
        <w:t xml:space="preserve">    &lt;xs:sequence&gt;</w:t>
      </w:r>
    </w:p>
    <w:p w14:paraId="6DC2DAF9" w14:textId="77777777" w:rsidR="00B308A6" w:rsidRDefault="00B308A6" w:rsidP="00B308A6">
      <w:pPr>
        <w:pStyle w:val="Code"/>
      </w:pPr>
      <w:r>
        <w:t xml:space="preserve">      &lt;xs:element name="FormatOwner" type="common:ShortString"/&gt;</w:t>
      </w:r>
    </w:p>
    <w:p w14:paraId="675769C8" w14:textId="77777777" w:rsidR="00B308A6" w:rsidRDefault="00B308A6" w:rsidP="00B308A6">
      <w:pPr>
        <w:pStyle w:val="Code"/>
      </w:pPr>
      <w:r>
        <w:t xml:space="preserve">      &lt;xs:element name="FormatName" type="common:ShortString"/&gt;</w:t>
      </w:r>
    </w:p>
    <w:p w14:paraId="1F820A14" w14:textId="77777777" w:rsidR="00B308A6" w:rsidRDefault="00B308A6" w:rsidP="00B308A6">
      <w:pPr>
        <w:pStyle w:val="Code"/>
      </w:pPr>
      <w:r>
        <w:t xml:space="preserve">    &lt;/xs:sequence&gt;</w:t>
      </w:r>
    </w:p>
    <w:p w14:paraId="5AC974BC" w14:textId="77777777" w:rsidR="00B308A6" w:rsidRDefault="00B308A6" w:rsidP="00B308A6">
      <w:pPr>
        <w:pStyle w:val="Code"/>
      </w:pPr>
      <w:r>
        <w:t xml:space="preserve">  &lt;/xs:complexType&gt;</w:t>
      </w:r>
    </w:p>
    <w:p w14:paraId="7D903778" w14:textId="77777777" w:rsidR="00B308A6" w:rsidRDefault="00B308A6" w:rsidP="00B308A6">
      <w:pPr>
        <w:pStyle w:val="Code"/>
      </w:pPr>
    </w:p>
    <w:p w14:paraId="20ACFB5E" w14:textId="77777777" w:rsidR="00B308A6" w:rsidRDefault="00B308A6" w:rsidP="00B308A6">
      <w:pPr>
        <w:pStyle w:val="Code"/>
      </w:pPr>
      <w:r>
        <w:t xml:space="preserve">  &lt;xs:complexType name="DictionaryEntry"&gt;</w:t>
      </w:r>
    </w:p>
    <w:p w14:paraId="273419E5" w14:textId="77777777" w:rsidR="00B308A6" w:rsidRDefault="00B308A6" w:rsidP="00B308A6">
      <w:pPr>
        <w:pStyle w:val="Code"/>
      </w:pPr>
      <w:r>
        <w:t xml:space="preserve">    &lt;xs:sequence&gt;</w:t>
      </w:r>
    </w:p>
    <w:p w14:paraId="14D22A61" w14:textId="77777777" w:rsidR="00B308A6" w:rsidRDefault="00B308A6" w:rsidP="00B308A6">
      <w:pPr>
        <w:pStyle w:val="Code"/>
      </w:pPr>
      <w:r>
        <w:t xml:space="preserve">      &lt;xs:element name="Owner" type="common:ShortString"/&gt;</w:t>
      </w:r>
    </w:p>
    <w:p w14:paraId="5DB089F4" w14:textId="77777777" w:rsidR="00B308A6" w:rsidRDefault="00B308A6" w:rsidP="00B308A6">
      <w:pPr>
        <w:pStyle w:val="Code"/>
      </w:pPr>
      <w:r>
        <w:t xml:space="preserve">      &lt;xs:element name="Name" type="common:ShortString"/&gt;</w:t>
      </w:r>
    </w:p>
    <w:p w14:paraId="58A930C1" w14:textId="77777777" w:rsidR="00B308A6" w:rsidRDefault="00B308A6" w:rsidP="00B308A6">
      <w:pPr>
        <w:pStyle w:val="Code"/>
      </w:pPr>
      <w:r>
        <w:t xml:space="preserve">      &lt;xs:element name="Value" type="common:ShortString"/&gt;</w:t>
      </w:r>
    </w:p>
    <w:p w14:paraId="6DC03128" w14:textId="77777777" w:rsidR="00B308A6" w:rsidRDefault="00B308A6" w:rsidP="00B308A6">
      <w:pPr>
        <w:pStyle w:val="Code"/>
      </w:pPr>
      <w:r>
        <w:t xml:space="preserve">    &lt;/xs:sequence&gt;</w:t>
      </w:r>
    </w:p>
    <w:p w14:paraId="012AAB98" w14:textId="77777777" w:rsidR="00B308A6" w:rsidRDefault="00B308A6" w:rsidP="00B308A6">
      <w:pPr>
        <w:pStyle w:val="Code"/>
      </w:pPr>
      <w:r>
        <w:t xml:space="preserve">  &lt;/xs:complexType&gt;</w:t>
      </w:r>
    </w:p>
    <w:p w14:paraId="5D059499" w14:textId="77777777" w:rsidR="00B308A6" w:rsidRDefault="00B308A6" w:rsidP="00B308A6">
      <w:pPr>
        <w:pStyle w:val="Code"/>
      </w:pPr>
    </w:p>
    <w:p w14:paraId="3A229C22" w14:textId="77777777" w:rsidR="00B308A6" w:rsidRDefault="00B308A6" w:rsidP="00B308A6">
      <w:pPr>
        <w:pStyle w:val="Code"/>
      </w:pPr>
      <w:r>
        <w:t xml:space="preserve">  &lt;xs:complexType name="IdentityAssociationResponse"&gt;</w:t>
      </w:r>
    </w:p>
    <w:p w14:paraId="5CCC8E87" w14:textId="77777777" w:rsidR="00B308A6" w:rsidRDefault="00B308A6" w:rsidP="00B308A6">
      <w:pPr>
        <w:pStyle w:val="Code"/>
      </w:pPr>
      <w:r>
        <w:t xml:space="preserve">    &lt;xs:complexContent&gt;</w:t>
      </w:r>
    </w:p>
    <w:p w14:paraId="2E84CA81" w14:textId="77777777" w:rsidR="00B308A6" w:rsidRDefault="00B308A6" w:rsidP="00B308A6">
      <w:pPr>
        <w:pStyle w:val="Code"/>
      </w:pPr>
      <w:r>
        <w:t xml:space="preserve">      &lt;xs:extension base="x1:X1ResponseMessage"&gt;</w:t>
      </w:r>
    </w:p>
    <w:p w14:paraId="37597B33" w14:textId="77777777" w:rsidR="00B308A6" w:rsidRDefault="00B308A6" w:rsidP="00B308A6">
      <w:pPr>
        <w:pStyle w:val="Code"/>
      </w:pPr>
      <w:r>
        <w:t xml:space="preserve">        &lt;xs:sequence&gt;</w:t>
      </w:r>
    </w:p>
    <w:p w14:paraId="7ED8202D" w14:textId="77777777" w:rsidR="00B308A6" w:rsidRDefault="00B308A6" w:rsidP="00B308A6">
      <w:pPr>
        <w:pStyle w:val="Code"/>
      </w:pPr>
      <w:r>
        <w:t xml:space="preserve">          &lt;xs:element name="ResponseDetails" type="IdentityResponseDetails"/&gt;</w:t>
      </w:r>
    </w:p>
    <w:p w14:paraId="44575795" w14:textId="77777777" w:rsidR="00B308A6" w:rsidRDefault="00B308A6" w:rsidP="00B308A6">
      <w:pPr>
        <w:pStyle w:val="Code"/>
      </w:pPr>
      <w:r>
        <w:t xml:space="preserve">        &lt;/xs:sequence&gt;</w:t>
      </w:r>
    </w:p>
    <w:p w14:paraId="65C7C512" w14:textId="77777777" w:rsidR="00B308A6" w:rsidRDefault="00B308A6" w:rsidP="00B308A6">
      <w:pPr>
        <w:pStyle w:val="Code"/>
      </w:pPr>
      <w:r>
        <w:t xml:space="preserve">      &lt;/xs:extension&gt;</w:t>
      </w:r>
    </w:p>
    <w:p w14:paraId="3BE02A7E" w14:textId="77777777" w:rsidR="00B308A6" w:rsidRDefault="00B308A6" w:rsidP="00B308A6">
      <w:pPr>
        <w:pStyle w:val="Code"/>
      </w:pPr>
      <w:r>
        <w:lastRenderedPageBreak/>
        <w:t xml:space="preserve">    &lt;/xs:complexContent&gt;</w:t>
      </w:r>
    </w:p>
    <w:p w14:paraId="21CAED48" w14:textId="77777777" w:rsidR="00B308A6" w:rsidRDefault="00B308A6" w:rsidP="00B308A6">
      <w:pPr>
        <w:pStyle w:val="Code"/>
      </w:pPr>
      <w:r>
        <w:t xml:space="preserve">  &lt;/xs:complexType&gt;</w:t>
      </w:r>
    </w:p>
    <w:p w14:paraId="00FD9DE7" w14:textId="77777777" w:rsidR="00B308A6" w:rsidRDefault="00B308A6" w:rsidP="00B308A6">
      <w:pPr>
        <w:pStyle w:val="Code"/>
      </w:pPr>
    </w:p>
    <w:p w14:paraId="1C9F69FB" w14:textId="77777777" w:rsidR="00B308A6" w:rsidRDefault="00B308A6" w:rsidP="00B308A6">
      <w:pPr>
        <w:pStyle w:val="Code"/>
      </w:pPr>
      <w:r>
        <w:t>&lt;xs:element name="LIHIQRResponse" type="IdentityResponseDetails"/&gt;</w:t>
      </w:r>
    </w:p>
    <w:p w14:paraId="2AB18B77" w14:textId="77777777" w:rsidR="00B308A6" w:rsidRDefault="00B308A6" w:rsidP="00B308A6">
      <w:pPr>
        <w:pStyle w:val="Code"/>
      </w:pPr>
    </w:p>
    <w:p w14:paraId="78402BEE" w14:textId="77777777" w:rsidR="00B308A6" w:rsidRDefault="00B308A6" w:rsidP="00B308A6">
      <w:pPr>
        <w:pStyle w:val="Code"/>
      </w:pPr>
      <w:r>
        <w:t>&lt;xs:complexType name="IdentityResponseDetails"&gt;</w:t>
      </w:r>
    </w:p>
    <w:p w14:paraId="50E24DE5" w14:textId="77777777" w:rsidR="00B308A6" w:rsidRDefault="00B308A6" w:rsidP="00B308A6">
      <w:pPr>
        <w:pStyle w:val="Code"/>
      </w:pPr>
      <w:r>
        <w:t xml:space="preserve">    &lt;xs:sequence&gt;</w:t>
      </w:r>
    </w:p>
    <w:p w14:paraId="14D3392A" w14:textId="77777777" w:rsidR="00B308A6" w:rsidRDefault="00B308A6" w:rsidP="00B308A6">
      <w:pPr>
        <w:pStyle w:val="Code"/>
      </w:pPr>
      <w:r>
        <w:t xml:space="preserve">      &lt;xs:element name="Associations" type="IdentityAssociationRecords"/&gt;</w:t>
      </w:r>
    </w:p>
    <w:p w14:paraId="0644B41D" w14:textId="77777777" w:rsidR="00B308A6" w:rsidRDefault="00B308A6" w:rsidP="00B308A6">
      <w:pPr>
        <w:pStyle w:val="Code"/>
      </w:pPr>
      <w:r>
        <w:t xml:space="preserve">    &lt;/xs:sequence&gt;</w:t>
      </w:r>
    </w:p>
    <w:p w14:paraId="14BE6453" w14:textId="77777777" w:rsidR="00B308A6" w:rsidRDefault="00B308A6" w:rsidP="00B308A6">
      <w:pPr>
        <w:pStyle w:val="Code"/>
      </w:pPr>
      <w:r>
        <w:t xml:space="preserve">  &lt;/xs:complexType&gt;</w:t>
      </w:r>
    </w:p>
    <w:p w14:paraId="671B88EF" w14:textId="77777777" w:rsidR="00B308A6" w:rsidRDefault="00B308A6" w:rsidP="00B308A6">
      <w:pPr>
        <w:pStyle w:val="Code"/>
      </w:pPr>
    </w:p>
    <w:p w14:paraId="26612F4A" w14:textId="77777777" w:rsidR="00B308A6" w:rsidRDefault="00B308A6" w:rsidP="00B308A6">
      <w:pPr>
        <w:pStyle w:val="Code"/>
      </w:pPr>
      <w:r>
        <w:t xml:space="preserve">  &lt;xs:complexType name="IdentityAssociationRecords"&gt;</w:t>
      </w:r>
    </w:p>
    <w:p w14:paraId="795FE406" w14:textId="77777777" w:rsidR="00B308A6" w:rsidRDefault="00B308A6" w:rsidP="00B308A6">
      <w:pPr>
        <w:pStyle w:val="Code"/>
      </w:pPr>
      <w:r>
        <w:t xml:space="preserve">    &lt;xs:sequence&gt;</w:t>
      </w:r>
    </w:p>
    <w:p w14:paraId="6EBBB895" w14:textId="77777777" w:rsidR="00B308A6" w:rsidRDefault="00B308A6" w:rsidP="00B308A6">
      <w:pPr>
        <w:pStyle w:val="Code"/>
      </w:pPr>
      <w:r>
        <w:t xml:space="preserve">      &lt;xs:element name="IdentityAssociationRecord" type="IdentityAssociationRecord" minOccurs="0" maxOccurs="unbounded"/&gt;</w:t>
      </w:r>
    </w:p>
    <w:p w14:paraId="32A51674" w14:textId="77777777" w:rsidR="00B308A6" w:rsidRDefault="00B308A6" w:rsidP="00B308A6">
      <w:pPr>
        <w:pStyle w:val="Code"/>
      </w:pPr>
      <w:r>
        <w:t xml:space="preserve">    &lt;/xs:sequence&gt;</w:t>
      </w:r>
    </w:p>
    <w:p w14:paraId="025B3065" w14:textId="77777777" w:rsidR="00B308A6" w:rsidRDefault="00B308A6" w:rsidP="00B308A6">
      <w:pPr>
        <w:pStyle w:val="Code"/>
      </w:pPr>
      <w:r>
        <w:t xml:space="preserve">  &lt;/xs:complexType&gt;</w:t>
      </w:r>
    </w:p>
    <w:p w14:paraId="7F5C3468" w14:textId="77777777" w:rsidR="00B308A6" w:rsidRDefault="00B308A6" w:rsidP="00B308A6">
      <w:pPr>
        <w:pStyle w:val="Code"/>
      </w:pPr>
    </w:p>
    <w:p w14:paraId="0F536FF3" w14:textId="77777777" w:rsidR="00B308A6" w:rsidRDefault="00B308A6" w:rsidP="00B308A6">
      <w:pPr>
        <w:pStyle w:val="Code"/>
      </w:pPr>
      <w:r>
        <w:t xml:space="preserve">  &lt;xs:complexType name="IdentityAssociationRecord"&gt;</w:t>
      </w:r>
    </w:p>
    <w:p w14:paraId="0EFA728E" w14:textId="77777777" w:rsidR="00B308A6" w:rsidRDefault="00B308A6" w:rsidP="00B308A6">
      <w:pPr>
        <w:pStyle w:val="Code"/>
      </w:pPr>
      <w:r>
        <w:t xml:space="preserve">    &lt;xs:sequence&gt;</w:t>
      </w:r>
    </w:p>
    <w:p w14:paraId="39096AAF" w14:textId="77777777" w:rsidR="00B308A6" w:rsidRDefault="00B308A6" w:rsidP="00B308A6">
      <w:pPr>
        <w:pStyle w:val="Code"/>
      </w:pPr>
      <w:r>
        <w:t xml:space="preserve">      &lt;xs:element name="SUPI" type="SUPI"/&gt;</w:t>
      </w:r>
    </w:p>
    <w:p w14:paraId="394E7EC9" w14:textId="77777777" w:rsidR="00B308A6" w:rsidRDefault="00B308A6" w:rsidP="00B308A6">
      <w:pPr>
        <w:pStyle w:val="Code"/>
      </w:pPr>
      <w:r>
        <w:t xml:space="preserve">      &lt;xs:element name="SUCI" type="SUCI" minOccurs="0"/&gt;</w:t>
      </w:r>
    </w:p>
    <w:p w14:paraId="1362BC3D" w14:textId="77777777" w:rsidR="00B308A6" w:rsidRDefault="00B308A6" w:rsidP="00B308A6">
      <w:pPr>
        <w:pStyle w:val="Code"/>
      </w:pPr>
      <w:r>
        <w:t xml:space="preserve">      &lt;xs:element name="FiveGGUTI" type="FiveGGUTI"/&gt;</w:t>
      </w:r>
    </w:p>
    <w:p w14:paraId="4DDC341F" w14:textId="77777777" w:rsidR="00B308A6" w:rsidRDefault="00B308A6" w:rsidP="00B308A6">
      <w:pPr>
        <w:pStyle w:val="Code"/>
      </w:pPr>
      <w:r>
        <w:t xml:space="preserve">      &lt;xs:element name="PEI" type="PEI" minOccurs="0"/&gt;</w:t>
      </w:r>
    </w:p>
    <w:p w14:paraId="13C85970" w14:textId="77777777" w:rsidR="00B308A6" w:rsidRDefault="00B308A6" w:rsidP="00B308A6">
      <w:pPr>
        <w:pStyle w:val="Code"/>
      </w:pPr>
      <w:r>
        <w:t xml:space="preserve">      &lt;xs:element name="AssociationStartTime" type="common:QualifiedMicrosecondDateTime"/&gt;</w:t>
      </w:r>
    </w:p>
    <w:p w14:paraId="081BDECE" w14:textId="77777777" w:rsidR="00B308A6" w:rsidRDefault="00B308A6" w:rsidP="00B308A6">
      <w:pPr>
        <w:pStyle w:val="Code"/>
      </w:pPr>
      <w:r>
        <w:t xml:space="preserve">      &lt;xs:element name="AssociationEndTime" type="common:QualifiedMicrosecondDateTime" minOccurs="0"/&gt;</w:t>
      </w:r>
    </w:p>
    <w:p w14:paraId="303F3265" w14:textId="77777777" w:rsidR="00B308A6" w:rsidRDefault="00B308A6" w:rsidP="00B308A6">
      <w:pPr>
        <w:pStyle w:val="Code"/>
      </w:pPr>
      <w:r>
        <w:t xml:space="preserve">      &lt;xs:element name="FiveGSTAIList" type="FiveGSTAIList" minOccurs="0"/&gt;</w:t>
      </w:r>
    </w:p>
    <w:p w14:paraId="037D10F5" w14:textId="77777777" w:rsidR="00B308A6" w:rsidRDefault="00B308A6" w:rsidP="00B308A6">
      <w:pPr>
        <w:pStyle w:val="Code"/>
      </w:pPr>
      <w:r>
        <w:t xml:space="preserve">      &lt;xs:element name="GPSI" type="GPSI" minOccurs="0"/&gt;</w:t>
      </w:r>
    </w:p>
    <w:p w14:paraId="70002652" w14:textId="77777777" w:rsidR="00B308A6" w:rsidRDefault="00B308A6" w:rsidP="00B308A6">
      <w:pPr>
        <w:pStyle w:val="Code"/>
      </w:pPr>
      <w:r>
        <w:t xml:space="preserve">    &lt;/xs:sequence&gt;</w:t>
      </w:r>
    </w:p>
    <w:p w14:paraId="50CB1525" w14:textId="77777777" w:rsidR="00B308A6" w:rsidRDefault="00B308A6" w:rsidP="00B308A6">
      <w:pPr>
        <w:pStyle w:val="Code"/>
      </w:pPr>
      <w:r>
        <w:t xml:space="preserve">  &lt;/xs:complexType&gt;</w:t>
      </w:r>
    </w:p>
    <w:p w14:paraId="19F701F0" w14:textId="77777777" w:rsidR="00B308A6" w:rsidRDefault="00B308A6" w:rsidP="00B308A6">
      <w:pPr>
        <w:pStyle w:val="Code"/>
      </w:pPr>
    </w:p>
    <w:p w14:paraId="34121154" w14:textId="77777777" w:rsidR="00B308A6" w:rsidRDefault="00B308A6" w:rsidP="00B308A6">
      <w:pPr>
        <w:pStyle w:val="Code"/>
      </w:pPr>
      <w:r>
        <w:t xml:space="preserve">  &lt;xs:complexType name="SUPI"&gt;</w:t>
      </w:r>
    </w:p>
    <w:p w14:paraId="342FA5BF" w14:textId="77777777" w:rsidR="00B308A6" w:rsidRDefault="00B308A6" w:rsidP="00B308A6">
      <w:pPr>
        <w:pStyle w:val="Code"/>
      </w:pPr>
      <w:r>
        <w:t xml:space="preserve">    &lt;xs:choice&gt;</w:t>
      </w:r>
    </w:p>
    <w:p w14:paraId="22F66F3F" w14:textId="77777777" w:rsidR="00B308A6" w:rsidRDefault="00B308A6" w:rsidP="00B308A6">
      <w:pPr>
        <w:pStyle w:val="Code"/>
      </w:pPr>
      <w:r>
        <w:t xml:space="preserve">      &lt;xs:element name="SUPIIMSI" type="common:SUPIIMSI"/&gt;</w:t>
      </w:r>
    </w:p>
    <w:p w14:paraId="63169C13" w14:textId="77777777" w:rsidR="00B308A6" w:rsidRDefault="00B308A6" w:rsidP="00B308A6">
      <w:pPr>
        <w:pStyle w:val="Code"/>
      </w:pPr>
      <w:r>
        <w:t xml:space="preserve">      &lt;xs:element name="SUPINAI" type="common:SUPINAI"/&gt;</w:t>
      </w:r>
    </w:p>
    <w:p w14:paraId="756E7D16" w14:textId="77777777" w:rsidR="00B308A6" w:rsidRDefault="00B308A6" w:rsidP="00B308A6">
      <w:pPr>
        <w:pStyle w:val="Code"/>
      </w:pPr>
      <w:r>
        <w:t xml:space="preserve">    &lt;/xs:choice&gt;</w:t>
      </w:r>
    </w:p>
    <w:p w14:paraId="2AC19C52" w14:textId="77777777" w:rsidR="00B308A6" w:rsidRDefault="00B308A6" w:rsidP="00B308A6">
      <w:pPr>
        <w:pStyle w:val="Code"/>
      </w:pPr>
      <w:r>
        <w:t xml:space="preserve">  &lt;/xs:complexType&gt;</w:t>
      </w:r>
    </w:p>
    <w:p w14:paraId="6096BBD8" w14:textId="77777777" w:rsidR="00B308A6" w:rsidRDefault="00B308A6" w:rsidP="00B308A6">
      <w:pPr>
        <w:pStyle w:val="Code"/>
      </w:pPr>
    </w:p>
    <w:p w14:paraId="11B1474E" w14:textId="77777777" w:rsidR="00B308A6" w:rsidRDefault="00B308A6" w:rsidP="00B308A6">
      <w:pPr>
        <w:pStyle w:val="Code"/>
      </w:pPr>
      <w:r>
        <w:t xml:space="preserve">  &lt;xs:simpleType name="SUCI"&gt;</w:t>
      </w:r>
    </w:p>
    <w:p w14:paraId="59093C26" w14:textId="77777777" w:rsidR="00B308A6" w:rsidRDefault="00B308A6" w:rsidP="00B308A6">
      <w:pPr>
        <w:pStyle w:val="Code"/>
      </w:pPr>
      <w:r>
        <w:t xml:space="preserve">    &lt;xs:restriction base="xs:string"/&gt;</w:t>
      </w:r>
    </w:p>
    <w:p w14:paraId="52555C37" w14:textId="77777777" w:rsidR="00B308A6" w:rsidRDefault="00B308A6" w:rsidP="00B308A6">
      <w:pPr>
        <w:pStyle w:val="Code"/>
      </w:pPr>
      <w:r>
        <w:t xml:space="preserve">  &lt;/xs:simpleType&gt;</w:t>
      </w:r>
    </w:p>
    <w:p w14:paraId="2FBF7EBA" w14:textId="77777777" w:rsidR="00B308A6" w:rsidRDefault="00B308A6" w:rsidP="00B308A6">
      <w:pPr>
        <w:pStyle w:val="Code"/>
      </w:pPr>
    </w:p>
    <w:p w14:paraId="606D69C1" w14:textId="77777777" w:rsidR="00B308A6" w:rsidRDefault="00B308A6" w:rsidP="00B308A6">
      <w:pPr>
        <w:pStyle w:val="Code"/>
      </w:pPr>
      <w:r>
        <w:t xml:space="preserve">  &lt;xs:simpleType name="FiveGGUTI"&gt;</w:t>
      </w:r>
    </w:p>
    <w:p w14:paraId="607EF631" w14:textId="77777777" w:rsidR="00B308A6" w:rsidRDefault="00B308A6" w:rsidP="00B308A6">
      <w:pPr>
        <w:pStyle w:val="Code"/>
      </w:pPr>
      <w:r>
        <w:t xml:space="preserve">    &lt;xs:restriction base="xs:string"/&gt;</w:t>
      </w:r>
    </w:p>
    <w:p w14:paraId="01B790EB" w14:textId="77777777" w:rsidR="00B308A6" w:rsidRDefault="00B308A6" w:rsidP="00B308A6">
      <w:pPr>
        <w:pStyle w:val="Code"/>
      </w:pPr>
      <w:r>
        <w:t xml:space="preserve">  &lt;/xs:simpleType&gt;</w:t>
      </w:r>
    </w:p>
    <w:p w14:paraId="7A3F360C" w14:textId="77777777" w:rsidR="00B308A6" w:rsidRDefault="00B308A6" w:rsidP="00B308A6">
      <w:pPr>
        <w:pStyle w:val="Code"/>
      </w:pPr>
    </w:p>
    <w:p w14:paraId="660970C8" w14:textId="77777777" w:rsidR="00B308A6" w:rsidRDefault="00B308A6" w:rsidP="00B308A6">
      <w:pPr>
        <w:pStyle w:val="Code"/>
      </w:pPr>
      <w:r>
        <w:t xml:space="preserve">  &lt;xs:complexType name="PEI"&gt;</w:t>
      </w:r>
    </w:p>
    <w:p w14:paraId="13389455" w14:textId="77777777" w:rsidR="00B308A6" w:rsidRDefault="00B308A6" w:rsidP="00B308A6">
      <w:pPr>
        <w:pStyle w:val="Code"/>
      </w:pPr>
      <w:r>
        <w:t xml:space="preserve">    &lt;xs:choice&gt;</w:t>
      </w:r>
    </w:p>
    <w:p w14:paraId="7C9F3507" w14:textId="77777777" w:rsidR="00B308A6" w:rsidRDefault="00B308A6" w:rsidP="00B308A6">
      <w:pPr>
        <w:pStyle w:val="Code"/>
      </w:pPr>
      <w:r>
        <w:t xml:space="preserve">      &lt;xs:element name="PEIIMEI" type="common:PEIIMEI"/&gt;</w:t>
      </w:r>
    </w:p>
    <w:p w14:paraId="02C23792" w14:textId="77777777" w:rsidR="00B308A6" w:rsidRDefault="00B308A6" w:rsidP="00B308A6">
      <w:pPr>
        <w:pStyle w:val="Code"/>
      </w:pPr>
      <w:r>
        <w:t xml:space="preserve">      &lt;xs:element name="PEIIMEISV" type="common:PEIIMEISV"/&gt;</w:t>
      </w:r>
    </w:p>
    <w:p w14:paraId="6FDA9069" w14:textId="77777777" w:rsidR="00B308A6" w:rsidRDefault="00B308A6" w:rsidP="00B308A6">
      <w:pPr>
        <w:pStyle w:val="Code"/>
      </w:pPr>
      <w:r>
        <w:t xml:space="preserve">      &lt;xs:element name="PEIMAC" type="common:MACAddress"/&gt;</w:t>
      </w:r>
    </w:p>
    <w:p w14:paraId="2EE30B14" w14:textId="77777777" w:rsidR="00B308A6" w:rsidRDefault="00B308A6" w:rsidP="00B308A6">
      <w:pPr>
        <w:pStyle w:val="Code"/>
      </w:pPr>
      <w:r>
        <w:t xml:space="preserve">    &lt;/xs:choice&gt;</w:t>
      </w:r>
    </w:p>
    <w:p w14:paraId="572CBD47" w14:textId="77777777" w:rsidR="00B308A6" w:rsidRDefault="00B308A6" w:rsidP="00B308A6">
      <w:pPr>
        <w:pStyle w:val="Code"/>
      </w:pPr>
      <w:r>
        <w:t xml:space="preserve">  &lt;/xs:complexType&gt;</w:t>
      </w:r>
    </w:p>
    <w:p w14:paraId="6A6643C7" w14:textId="77777777" w:rsidR="00B308A6" w:rsidRDefault="00B308A6" w:rsidP="00B308A6">
      <w:pPr>
        <w:pStyle w:val="Code"/>
      </w:pPr>
      <w:r>
        <w:t xml:space="preserve">  </w:t>
      </w:r>
    </w:p>
    <w:p w14:paraId="70431437" w14:textId="77777777" w:rsidR="00B308A6" w:rsidRDefault="00B308A6" w:rsidP="00B308A6">
      <w:pPr>
        <w:pStyle w:val="Code"/>
      </w:pPr>
      <w:r>
        <w:t xml:space="preserve">  &lt;xs:complexType name="FiveGSTAIList"&gt;</w:t>
      </w:r>
    </w:p>
    <w:p w14:paraId="586B6389" w14:textId="77777777" w:rsidR="00B308A6" w:rsidRDefault="00B308A6" w:rsidP="00B308A6">
      <w:pPr>
        <w:pStyle w:val="Code"/>
      </w:pPr>
      <w:r>
        <w:t xml:space="preserve">    &lt;xs:sequence&gt;</w:t>
      </w:r>
    </w:p>
    <w:p w14:paraId="2AD66BCB" w14:textId="77777777" w:rsidR="00B308A6" w:rsidRDefault="00B308A6" w:rsidP="00B308A6">
      <w:pPr>
        <w:pStyle w:val="Code"/>
      </w:pPr>
      <w:r>
        <w:t xml:space="preserve">      &lt;xs:element name="FiveGSTAI" type="FiveGSTAI" maxOccurs="unbounded"/&gt;</w:t>
      </w:r>
    </w:p>
    <w:p w14:paraId="7EF2093C" w14:textId="77777777" w:rsidR="00B308A6" w:rsidRDefault="00B308A6" w:rsidP="00B308A6">
      <w:pPr>
        <w:pStyle w:val="Code"/>
      </w:pPr>
      <w:r>
        <w:t xml:space="preserve">    &lt;/xs:sequence&gt;</w:t>
      </w:r>
    </w:p>
    <w:p w14:paraId="26592F5F" w14:textId="77777777" w:rsidR="00B308A6" w:rsidRDefault="00B308A6" w:rsidP="00B308A6">
      <w:pPr>
        <w:pStyle w:val="Code"/>
      </w:pPr>
      <w:r>
        <w:t xml:space="preserve">  &lt;/xs:complexType&gt;</w:t>
      </w:r>
    </w:p>
    <w:p w14:paraId="467B0AA1" w14:textId="77777777" w:rsidR="00B308A6" w:rsidRDefault="00B308A6" w:rsidP="00B308A6">
      <w:pPr>
        <w:pStyle w:val="Code"/>
      </w:pPr>
    </w:p>
    <w:p w14:paraId="7953A863" w14:textId="77777777" w:rsidR="00B308A6" w:rsidRDefault="00B308A6" w:rsidP="00B308A6">
      <w:pPr>
        <w:pStyle w:val="Code"/>
      </w:pPr>
      <w:r>
        <w:t xml:space="preserve">  &lt;xs:complexType name="FiveGSTAI"&gt;</w:t>
      </w:r>
    </w:p>
    <w:p w14:paraId="196FDF5E" w14:textId="77777777" w:rsidR="00B308A6" w:rsidRDefault="00B308A6" w:rsidP="00B308A6">
      <w:pPr>
        <w:pStyle w:val="Code"/>
      </w:pPr>
      <w:r>
        <w:t xml:space="preserve">    &lt;xs:sequence&gt;</w:t>
      </w:r>
    </w:p>
    <w:p w14:paraId="73D8E74C" w14:textId="77777777" w:rsidR="00B308A6" w:rsidRDefault="00B308A6" w:rsidP="00B308A6">
      <w:pPr>
        <w:pStyle w:val="Code"/>
      </w:pPr>
      <w:r>
        <w:t xml:space="preserve">      &lt;xs:element name="MCC" type="MCC"/&gt;</w:t>
      </w:r>
    </w:p>
    <w:p w14:paraId="632E39C1" w14:textId="77777777" w:rsidR="00B308A6" w:rsidRDefault="00B308A6" w:rsidP="00B308A6">
      <w:pPr>
        <w:pStyle w:val="Code"/>
      </w:pPr>
      <w:r>
        <w:t xml:space="preserve">      &lt;xs:element name="MNC" type="MNC"/&gt;</w:t>
      </w:r>
    </w:p>
    <w:p w14:paraId="7F6A97B9" w14:textId="77777777" w:rsidR="00B308A6" w:rsidRDefault="00B308A6" w:rsidP="00B308A6">
      <w:pPr>
        <w:pStyle w:val="Code"/>
      </w:pPr>
      <w:r>
        <w:t xml:space="preserve">      &lt;xs:element name="TAC" type="TAC"/&gt;</w:t>
      </w:r>
    </w:p>
    <w:p w14:paraId="374B82A7" w14:textId="77777777" w:rsidR="00B308A6" w:rsidRDefault="00B308A6" w:rsidP="00B308A6">
      <w:pPr>
        <w:pStyle w:val="Code"/>
      </w:pPr>
      <w:r>
        <w:t xml:space="preserve">      &lt;xs:element name="NID" type="NID" minOccurs="0"/&gt;</w:t>
      </w:r>
    </w:p>
    <w:p w14:paraId="66E0109D" w14:textId="77777777" w:rsidR="00B308A6" w:rsidRDefault="00B308A6" w:rsidP="00B308A6">
      <w:pPr>
        <w:pStyle w:val="Code"/>
      </w:pPr>
      <w:r>
        <w:t xml:space="preserve">    &lt;/xs:sequence&gt;</w:t>
      </w:r>
    </w:p>
    <w:p w14:paraId="3CEA4FF8" w14:textId="77777777" w:rsidR="00B308A6" w:rsidRDefault="00B308A6" w:rsidP="00B308A6">
      <w:pPr>
        <w:pStyle w:val="Code"/>
      </w:pPr>
      <w:r>
        <w:t xml:space="preserve">  &lt;/xs:complexType&gt;</w:t>
      </w:r>
    </w:p>
    <w:p w14:paraId="040ABD61" w14:textId="77777777" w:rsidR="00B308A6" w:rsidRDefault="00B308A6" w:rsidP="00B308A6">
      <w:pPr>
        <w:pStyle w:val="Code"/>
      </w:pPr>
      <w:r>
        <w:t xml:space="preserve">  </w:t>
      </w:r>
    </w:p>
    <w:p w14:paraId="2B0FF560" w14:textId="77777777" w:rsidR="00B308A6" w:rsidRDefault="00B308A6" w:rsidP="00B308A6">
      <w:pPr>
        <w:pStyle w:val="Code"/>
      </w:pPr>
      <w:r>
        <w:t xml:space="preserve">  &lt;xs:complexType name="GPSI"&gt;</w:t>
      </w:r>
    </w:p>
    <w:p w14:paraId="1E453420" w14:textId="77777777" w:rsidR="00B308A6" w:rsidRDefault="00B308A6" w:rsidP="00B308A6">
      <w:pPr>
        <w:pStyle w:val="Code"/>
      </w:pPr>
      <w:r>
        <w:t xml:space="preserve">    &lt;xs:choice&gt;</w:t>
      </w:r>
    </w:p>
    <w:p w14:paraId="5FED77B4" w14:textId="77777777" w:rsidR="00B308A6" w:rsidRDefault="00B308A6" w:rsidP="00B308A6">
      <w:pPr>
        <w:pStyle w:val="Code"/>
      </w:pPr>
      <w:r>
        <w:t xml:space="preserve">      &lt;xs:element name="GPSIMSISDN" type="common:GPSIMSISDN"/&gt;</w:t>
      </w:r>
    </w:p>
    <w:p w14:paraId="34162A8E" w14:textId="77777777" w:rsidR="00B308A6" w:rsidRDefault="00B308A6" w:rsidP="00B308A6">
      <w:pPr>
        <w:pStyle w:val="Code"/>
      </w:pPr>
      <w:r>
        <w:t xml:space="preserve">      &lt;xs:element name="GPSINAI" type="common:GPSINAI"/&gt;</w:t>
      </w:r>
    </w:p>
    <w:p w14:paraId="516B4E38" w14:textId="77777777" w:rsidR="00B308A6" w:rsidRDefault="00B308A6" w:rsidP="00B308A6">
      <w:pPr>
        <w:pStyle w:val="Code"/>
      </w:pPr>
      <w:r>
        <w:t xml:space="preserve">    &lt;/xs:choice&gt;</w:t>
      </w:r>
    </w:p>
    <w:p w14:paraId="1CA4A2DF" w14:textId="77777777" w:rsidR="00B308A6" w:rsidRDefault="00B308A6" w:rsidP="00B308A6">
      <w:pPr>
        <w:pStyle w:val="Code"/>
      </w:pPr>
      <w:r>
        <w:t xml:space="preserve">  &lt;/xs:complexType&gt;</w:t>
      </w:r>
    </w:p>
    <w:p w14:paraId="73090765" w14:textId="77777777" w:rsidR="00B308A6" w:rsidRDefault="00B308A6" w:rsidP="00B308A6">
      <w:pPr>
        <w:pStyle w:val="Code"/>
      </w:pPr>
    </w:p>
    <w:p w14:paraId="3C6DAB59" w14:textId="77777777" w:rsidR="00B308A6" w:rsidRDefault="00B308A6" w:rsidP="00B308A6">
      <w:pPr>
        <w:pStyle w:val="Code"/>
      </w:pPr>
      <w:r>
        <w:t xml:space="preserve">  &lt;xs:simpleType name="MCC"&gt;</w:t>
      </w:r>
    </w:p>
    <w:p w14:paraId="56534056" w14:textId="77777777" w:rsidR="00B308A6" w:rsidRDefault="00B308A6" w:rsidP="00B308A6">
      <w:pPr>
        <w:pStyle w:val="Code"/>
      </w:pPr>
      <w:r>
        <w:lastRenderedPageBreak/>
        <w:t xml:space="preserve">    &lt;xs:restriction base="xs:string"&gt;</w:t>
      </w:r>
    </w:p>
    <w:p w14:paraId="52D7F643" w14:textId="77777777" w:rsidR="00B308A6" w:rsidRDefault="00B308A6" w:rsidP="00B308A6">
      <w:pPr>
        <w:pStyle w:val="Code"/>
      </w:pPr>
      <w:r>
        <w:t xml:space="preserve">      &lt;xs:pattern value="[0-9]{3}"&gt;&lt;/xs:pattern&gt;</w:t>
      </w:r>
    </w:p>
    <w:p w14:paraId="420F4C12" w14:textId="77777777" w:rsidR="00B308A6" w:rsidRDefault="00B308A6" w:rsidP="00B308A6">
      <w:pPr>
        <w:pStyle w:val="Code"/>
      </w:pPr>
      <w:r>
        <w:t xml:space="preserve">    &lt;/xs:restriction&gt;</w:t>
      </w:r>
    </w:p>
    <w:p w14:paraId="5FE61F4F" w14:textId="77777777" w:rsidR="00B308A6" w:rsidRDefault="00B308A6" w:rsidP="00B308A6">
      <w:pPr>
        <w:pStyle w:val="Code"/>
      </w:pPr>
      <w:r>
        <w:t xml:space="preserve">  &lt;/xs:simpleType&gt;</w:t>
      </w:r>
    </w:p>
    <w:p w14:paraId="1A4C1290" w14:textId="77777777" w:rsidR="00B308A6" w:rsidRDefault="00B308A6" w:rsidP="00B308A6">
      <w:pPr>
        <w:pStyle w:val="Code"/>
      </w:pPr>
    </w:p>
    <w:p w14:paraId="7370D143" w14:textId="77777777" w:rsidR="00B308A6" w:rsidRDefault="00B308A6" w:rsidP="00B308A6">
      <w:pPr>
        <w:pStyle w:val="Code"/>
      </w:pPr>
      <w:r>
        <w:t xml:space="preserve">  &lt;xs:simpleType name="MNC"&gt;</w:t>
      </w:r>
    </w:p>
    <w:p w14:paraId="4A18E4F6" w14:textId="77777777" w:rsidR="00B308A6" w:rsidRDefault="00B308A6" w:rsidP="00B308A6">
      <w:pPr>
        <w:pStyle w:val="Code"/>
      </w:pPr>
      <w:r>
        <w:t xml:space="preserve">    &lt;xs:restriction base="xs:string"&gt;</w:t>
      </w:r>
    </w:p>
    <w:p w14:paraId="38148151" w14:textId="77777777" w:rsidR="00B308A6" w:rsidRDefault="00B308A6" w:rsidP="00B308A6">
      <w:pPr>
        <w:pStyle w:val="Code"/>
      </w:pPr>
      <w:r>
        <w:t xml:space="preserve">      &lt;xs:pattern value="[0-9]{2,3}"&gt;&lt;/xs:pattern&gt;</w:t>
      </w:r>
    </w:p>
    <w:p w14:paraId="05B1D300" w14:textId="77777777" w:rsidR="00B308A6" w:rsidRDefault="00B308A6" w:rsidP="00B308A6">
      <w:pPr>
        <w:pStyle w:val="Code"/>
      </w:pPr>
      <w:r>
        <w:t xml:space="preserve">    &lt;/xs:restriction&gt;</w:t>
      </w:r>
    </w:p>
    <w:p w14:paraId="11F860EC" w14:textId="77777777" w:rsidR="00B308A6" w:rsidRDefault="00B308A6" w:rsidP="00B308A6">
      <w:pPr>
        <w:pStyle w:val="Code"/>
      </w:pPr>
      <w:r>
        <w:t xml:space="preserve">  &lt;/xs:simpleType&gt;</w:t>
      </w:r>
    </w:p>
    <w:p w14:paraId="00AB00E0" w14:textId="77777777" w:rsidR="00B308A6" w:rsidRDefault="00B308A6" w:rsidP="00B308A6">
      <w:pPr>
        <w:pStyle w:val="Code"/>
      </w:pPr>
    </w:p>
    <w:p w14:paraId="3B4D3B43" w14:textId="77777777" w:rsidR="00B308A6" w:rsidRDefault="00B308A6" w:rsidP="00B308A6">
      <w:pPr>
        <w:pStyle w:val="Code"/>
      </w:pPr>
      <w:r>
        <w:t xml:space="preserve">  &lt;xs:simpleType name="TAC"&gt;</w:t>
      </w:r>
    </w:p>
    <w:p w14:paraId="1CE7416D" w14:textId="77777777" w:rsidR="00B308A6" w:rsidRDefault="00B308A6" w:rsidP="00B308A6">
      <w:pPr>
        <w:pStyle w:val="Code"/>
      </w:pPr>
      <w:r>
        <w:t xml:space="preserve">    &lt;xs:restriction base="xs:string"&gt;</w:t>
      </w:r>
    </w:p>
    <w:p w14:paraId="6EC5A77F" w14:textId="77777777" w:rsidR="00B308A6" w:rsidRDefault="00B308A6" w:rsidP="00B308A6">
      <w:pPr>
        <w:pStyle w:val="Code"/>
      </w:pPr>
      <w:r>
        <w:t xml:space="preserve">      &lt;xs:pattern value="([A-Fa-f0-9]{2}){2,3}"&gt;&lt;/xs:pattern&gt;</w:t>
      </w:r>
    </w:p>
    <w:p w14:paraId="2FB7961E" w14:textId="77777777" w:rsidR="00B308A6" w:rsidRDefault="00B308A6" w:rsidP="00B308A6">
      <w:pPr>
        <w:pStyle w:val="Code"/>
      </w:pPr>
      <w:r>
        <w:t xml:space="preserve">    &lt;/xs:restriction&gt;</w:t>
      </w:r>
    </w:p>
    <w:p w14:paraId="3106D4CA" w14:textId="77777777" w:rsidR="00B308A6" w:rsidRDefault="00B308A6" w:rsidP="00B308A6">
      <w:pPr>
        <w:pStyle w:val="Code"/>
      </w:pPr>
      <w:r>
        <w:t xml:space="preserve">  &lt;/xs:simpleType&gt;</w:t>
      </w:r>
    </w:p>
    <w:p w14:paraId="6E1E25B1" w14:textId="77777777" w:rsidR="00B308A6" w:rsidRDefault="00B308A6" w:rsidP="00B308A6">
      <w:pPr>
        <w:pStyle w:val="Code"/>
      </w:pPr>
    </w:p>
    <w:p w14:paraId="1598EF1D" w14:textId="77777777" w:rsidR="00B308A6" w:rsidRDefault="00B308A6" w:rsidP="00B308A6">
      <w:pPr>
        <w:pStyle w:val="Code"/>
      </w:pPr>
      <w:r>
        <w:t xml:space="preserve">  &lt;xs:simpleType name="NID"&gt;</w:t>
      </w:r>
    </w:p>
    <w:p w14:paraId="2719F019" w14:textId="77777777" w:rsidR="00B308A6" w:rsidRDefault="00B308A6" w:rsidP="00B308A6">
      <w:pPr>
        <w:pStyle w:val="Code"/>
      </w:pPr>
      <w:r>
        <w:t xml:space="preserve">    &lt;xs:restriction base="xs:string"&gt;</w:t>
      </w:r>
    </w:p>
    <w:p w14:paraId="291CAA47" w14:textId="77777777" w:rsidR="00B308A6" w:rsidRDefault="00B308A6" w:rsidP="00B308A6">
      <w:pPr>
        <w:pStyle w:val="Code"/>
      </w:pPr>
      <w:r>
        <w:t xml:space="preserve">      &lt;xs:pattern value="[A-Fa-f0-9]{11}"&gt;&lt;/xs:pattern&gt;</w:t>
      </w:r>
    </w:p>
    <w:p w14:paraId="4BBD2C4D" w14:textId="77777777" w:rsidR="00B308A6" w:rsidRDefault="00B308A6" w:rsidP="00B308A6">
      <w:pPr>
        <w:pStyle w:val="Code"/>
      </w:pPr>
      <w:r>
        <w:t xml:space="preserve">    &lt;/xs:restriction&gt;</w:t>
      </w:r>
    </w:p>
    <w:p w14:paraId="33595CE4" w14:textId="77777777" w:rsidR="00B308A6" w:rsidRDefault="00B308A6" w:rsidP="00B308A6">
      <w:pPr>
        <w:pStyle w:val="Code"/>
      </w:pPr>
      <w:r>
        <w:t xml:space="preserve">  &lt;/xs:simpleType&gt;</w:t>
      </w:r>
    </w:p>
    <w:p w14:paraId="064D6548" w14:textId="77777777" w:rsidR="00B308A6" w:rsidRDefault="00B308A6" w:rsidP="00B308A6">
      <w:pPr>
        <w:pStyle w:val="Code"/>
      </w:pPr>
    </w:p>
    <w:p w14:paraId="62333573" w14:textId="77777777" w:rsidR="00B308A6" w:rsidRDefault="00B308A6" w:rsidP="00B308A6">
      <w:pPr>
        <w:pStyle w:val="Code"/>
      </w:pPr>
      <w:r>
        <w:t xml:space="preserve">  &lt;xs:complexType name="ActivateAssociationUpdates"&gt;</w:t>
      </w:r>
    </w:p>
    <w:p w14:paraId="619662C1" w14:textId="77777777" w:rsidR="00B308A6" w:rsidRDefault="00B308A6" w:rsidP="00B308A6">
      <w:pPr>
        <w:pStyle w:val="Code"/>
      </w:pPr>
      <w:r>
        <w:t xml:space="preserve">    &lt;xs:complexContent&gt;</w:t>
      </w:r>
    </w:p>
    <w:p w14:paraId="6157681E" w14:textId="77777777" w:rsidR="00B308A6" w:rsidRDefault="00B308A6" w:rsidP="00B308A6">
      <w:pPr>
        <w:pStyle w:val="Code"/>
      </w:pPr>
      <w:r>
        <w:t xml:space="preserve">      &lt;xs:extension base="x1:X1RequestMessage"&gt;</w:t>
      </w:r>
    </w:p>
    <w:p w14:paraId="71423737" w14:textId="77777777" w:rsidR="00B308A6" w:rsidRDefault="00B308A6" w:rsidP="00B308A6">
      <w:pPr>
        <w:pStyle w:val="Code"/>
      </w:pPr>
      <w:r>
        <w:t xml:space="preserve">        &lt;xs:sequence&gt;</w:t>
      </w:r>
    </w:p>
    <w:p w14:paraId="144D1D8A" w14:textId="77777777" w:rsidR="00B308A6" w:rsidRDefault="00B308A6" w:rsidP="00B308A6">
      <w:pPr>
        <w:pStyle w:val="Code"/>
      </w:pPr>
      <w:r>
        <w:t xml:space="preserve">          &lt;xs:element name="OngoingAssociationTaskID" type="common:UUID"&gt;&lt;/xs:element&gt;</w:t>
      </w:r>
    </w:p>
    <w:p w14:paraId="6D72E19D" w14:textId="77777777" w:rsidR="00B308A6" w:rsidRDefault="00B308A6" w:rsidP="00B308A6">
      <w:pPr>
        <w:pStyle w:val="Code"/>
      </w:pPr>
      <w:r>
        <w:t xml:space="preserve">          &lt;xs:element name="SUPI" type="SUPI"&gt;&lt;/xs:element&gt;</w:t>
      </w:r>
    </w:p>
    <w:p w14:paraId="6B4643DC" w14:textId="77777777" w:rsidR="00B308A6" w:rsidRDefault="00B308A6" w:rsidP="00B308A6">
      <w:pPr>
        <w:pStyle w:val="Code"/>
      </w:pPr>
      <w:r>
        <w:t xml:space="preserve">        &lt;/xs:sequence&gt;</w:t>
      </w:r>
    </w:p>
    <w:p w14:paraId="01A64AA2" w14:textId="77777777" w:rsidR="00B308A6" w:rsidRDefault="00B308A6" w:rsidP="00B308A6">
      <w:pPr>
        <w:pStyle w:val="Code"/>
      </w:pPr>
      <w:r>
        <w:t xml:space="preserve">      &lt;/xs:extension&gt;</w:t>
      </w:r>
    </w:p>
    <w:p w14:paraId="6389D821" w14:textId="77777777" w:rsidR="00B308A6" w:rsidRDefault="00B308A6" w:rsidP="00B308A6">
      <w:pPr>
        <w:pStyle w:val="Code"/>
      </w:pPr>
      <w:r>
        <w:t xml:space="preserve">    &lt;/xs:complexContent&gt;</w:t>
      </w:r>
    </w:p>
    <w:p w14:paraId="3A355B6E" w14:textId="77777777" w:rsidR="00B308A6" w:rsidRDefault="00B308A6" w:rsidP="00B308A6">
      <w:pPr>
        <w:pStyle w:val="Code"/>
      </w:pPr>
      <w:r>
        <w:t xml:space="preserve">  &lt;/xs:complexType&gt;</w:t>
      </w:r>
    </w:p>
    <w:p w14:paraId="2C01706A" w14:textId="77777777" w:rsidR="00B308A6" w:rsidRDefault="00B308A6" w:rsidP="00B308A6">
      <w:pPr>
        <w:pStyle w:val="Code"/>
      </w:pPr>
    </w:p>
    <w:p w14:paraId="4E426A19" w14:textId="77777777" w:rsidR="00B308A6" w:rsidRDefault="00B308A6" w:rsidP="00B308A6">
      <w:pPr>
        <w:pStyle w:val="Code"/>
      </w:pPr>
      <w:r>
        <w:t xml:space="preserve">  &lt;xs:complexType name="ActivateAssociationUpdatesAcknowledgement"&gt;</w:t>
      </w:r>
    </w:p>
    <w:p w14:paraId="64ED27E2" w14:textId="77777777" w:rsidR="00B308A6" w:rsidRDefault="00B308A6" w:rsidP="00B308A6">
      <w:pPr>
        <w:pStyle w:val="Code"/>
      </w:pPr>
      <w:r>
        <w:t xml:space="preserve">    &lt;xs:complexContent&gt;</w:t>
      </w:r>
    </w:p>
    <w:p w14:paraId="791FEB08" w14:textId="77777777" w:rsidR="00B308A6" w:rsidRDefault="00B308A6" w:rsidP="00B308A6">
      <w:pPr>
        <w:pStyle w:val="Code"/>
      </w:pPr>
      <w:r>
        <w:t xml:space="preserve">      &lt;xs:extension base="x1:X1ResponseMessage"&gt;</w:t>
      </w:r>
    </w:p>
    <w:p w14:paraId="58887B41" w14:textId="77777777" w:rsidR="00B308A6" w:rsidRDefault="00B308A6" w:rsidP="00B308A6">
      <w:pPr>
        <w:pStyle w:val="Code"/>
      </w:pPr>
      <w:r>
        <w:t xml:space="preserve">        &lt;xs:sequence&gt;</w:t>
      </w:r>
    </w:p>
    <w:p w14:paraId="06ED5571" w14:textId="77777777" w:rsidR="00B308A6" w:rsidRDefault="00B308A6" w:rsidP="00B308A6">
      <w:pPr>
        <w:pStyle w:val="Code"/>
      </w:pPr>
      <w:r>
        <w:t xml:space="preserve">          &lt;xs:element name="oK" type="x1:OKAckAndComplete"/&gt;</w:t>
      </w:r>
    </w:p>
    <w:p w14:paraId="59F387F2" w14:textId="77777777" w:rsidR="00B308A6" w:rsidRDefault="00B308A6" w:rsidP="00B308A6">
      <w:pPr>
        <w:pStyle w:val="Code"/>
      </w:pPr>
      <w:r>
        <w:t xml:space="preserve">          &lt;xs:element name="CurrentAssociations" type="IdentityResponseDetails"&gt;&lt;/xs:element&gt;</w:t>
      </w:r>
    </w:p>
    <w:p w14:paraId="6EB33C15" w14:textId="77777777" w:rsidR="00B308A6" w:rsidRDefault="00B308A6" w:rsidP="00B308A6">
      <w:pPr>
        <w:pStyle w:val="Code"/>
      </w:pPr>
      <w:r>
        <w:t xml:space="preserve">        &lt;/xs:sequence&gt;</w:t>
      </w:r>
    </w:p>
    <w:p w14:paraId="6D14E46B" w14:textId="77777777" w:rsidR="00B308A6" w:rsidRDefault="00B308A6" w:rsidP="00B308A6">
      <w:pPr>
        <w:pStyle w:val="Code"/>
      </w:pPr>
      <w:r>
        <w:t xml:space="preserve">      &lt;/xs:extension&gt;</w:t>
      </w:r>
    </w:p>
    <w:p w14:paraId="558BC133" w14:textId="77777777" w:rsidR="00B308A6" w:rsidRDefault="00B308A6" w:rsidP="00B308A6">
      <w:pPr>
        <w:pStyle w:val="Code"/>
      </w:pPr>
      <w:r>
        <w:t xml:space="preserve">    &lt;/xs:complexContent&gt;</w:t>
      </w:r>
    </w:p>
    <w:p w14:paraId="6D7FA3C2" w14:textId="77777777" w:rsidR="00B308A6" w:rsidRDefault="00B308A6" w:rsidP="00B308A6">
      <w:pPr>
        <w:pStyle w:val="Code"/>
      </w:pPr>
      <w:r>
        <w:t xml:space="preserve">  &lt;/xs:complexType&gt;</w:t>
      </w:r>
    </w:p>
    <w:p w14:paraId="54BA2856" w14:textId="77777777" w:rsidR="00B308A6" w:rsidRDefault="00B308A6" w:rsidP="00B308A6">
      <w:pPr>
        <w:pStyle w:val="Code"/>
      </w:pPr>
    </w:p>
    <w:p w14:paraId="04AA4396" w14:textId="77777777" w:rsidR="00B308A6" w:rsidRDefault="00B308A6" w:rsidP="00B308A6">
      <w:pPr>
        <w:pStyle w:val="Code"/>
      </w:pPr>
      <w:r>
        <w:t xml:space="preserve">  &lt;xs:complexType name="DeactivateAssociationUpdates"&gt;</w:t>
      </w:r>
    </w:p>
    <w:p w14:paraId="12EF8AE4" w14:textId="77777777" w:rsidR="00B308A6" w:rsidRDefault="00B308A6" w:rsidP="00B308A6">
      <w:pPr>
        <w:pStyle w:val="Code"/>
      </w:pPr>
      <w:r>
        <w:t xml:space="preserve">    &lt;xs:complexContent&gt;</w:t>
      </w:r>
    </w:p>
    <w:p w14:paraId="0AB0058D" w14:textId="77777777" w:rsidR="00B308A6" w:rsidRDefault="00B308A6" w:rsidP="00B308A6">
      <w:pPr>
        <w:pStyle w:val="Code"/>
      </w:pPr>
      <w:r>
        <w:t xml:space="preserve">      &lt;xs:extension base="x1:X1RequestMessage"&gt;</w:t>
      </w:r>
    </w:p>
    <w:p w14:paraId="1DD1B8F5" w14:textId="77777777" w:rsidR="00B308A6" w:rsidRDefault="00B308A6" w:rsidP="00B308A6">
      <w:pPr>
        <w:pStyle w:val="Code"/>
      </w:pPr>
      <w:r>
        <w:t xml:space="preserve">        &lt;xs:sequence&gt;</w:t>
      </w:r>
    </w:p>
    <w:p w14:paraId="11B15477" w14:textId="77777777" w:rsidR="00B308A6" w:rsidRDefault="00B308A6" w:rsidP="00B308A6">
      <w:pPr>
        <w:pStyle w:val="Code"/>
      </w:pPr>
      <w:r>
        <w:t xml:space="preserve">          &lt;xs:element name="OngoingAssociationTaskID" type="common:UUID"&gt;&lt;/xs:element&gt;</w:t>
      </w:r>
    </w:p>
    <w:p w14:paraId="5B021B51" w14:textId="77777777" w:rsidR="00B308A6" w:rsidRDefault="00B308A6" w:rsidP="00B308A6">
      <w:pPr>
        <w:pStyle w:val="Code"/>
      </w:pPr>
      <w:r>
        <w:t xml:space="preserve">        &lt;/xs:sequence&gt;</w:t>
      </w:r>
    </w:p>
    <w:p w14:paraId="7ADED434" w14:textId="77777777" w:rsidR="00B308A6" w:rsidRDefault="00B308A6" w:rsidP="00B308A6">
      <w:pPr>
        <w:pStyle w:val="Code"/>
      </w:pPr>
      <w:r>
        <w:t xml:space="preserve">      &lt;/xs:extension&gt;</w:t>
      </w:r>
    </w:p>
    <w:p w14:paraId="517FD0AA" w14:textId="77777777" w:rsidR="00B308A6" w:rsidRDefault="00B308A6" w:rsidP="00B308A6">
      <w:pPr>
        <w:pStyle w:val="Code"/>
      </w:pPr>
      <w:r>
        <w:t xml:space="preserve">    &lt;/xs:complexContent&gt;</w:t>
      </w:r>
    </w:p>
    <w:p w14:paraId="2F74FAAD" w14:textId="77777777" w:rsidR="00B308A6" w:rsidRDefault="00B308A6" w:rsidP="00B308A6">
      <w:pPr>
        <w:pStyle w:val="Code"/>
      </w:pPr>
      <w:r>
        <w:t xml:space="preserve">  &lt;/xs:complexType&gt;</w:t>
      </w:r>
    </w:p>
    <w:p w14:paraId="35C18E6C" w14:textId="77777777" w:rsidR="00B308A6" w:rsidRDefault="00B308A6" w:rsidP="00B308A6">
      <w:pPr>
        <w:pStyle w:val="Code"/>
      </w:pPr>
    </w:p>
    <w:p w14:paraId="5D819B53" w14:textId="77777777" w:rsidR="00B308A6" w:rsidRDefault="00B308A6" w:rsidP="00B308A6">
      <w:pPr>
        <w:pStyle w:val="Code"/>
      </w:pPr>
      <w:r>
        <w:t xml:space="preserve">  &lt;xs:complexType name="DeactivateAssociationUpdatesAcknowledgement"&gt;</w:t>
      </w:r>
    </w:p>
    <w:p w14:paraId="5030B40A" w14:textId="77777777" w:rsidR="00B308A6" w:rsidRDefault="00B308A6" w:rsidP="00B308A6">
      <w:pPr>
        <w:pStyle w:val="Code"/>
      </w:pPr>
      <w:r>
        <w:t xml:space="preserve">    &lt;xs:complexContent&gt;</w:t>
      </w:r>
    </w:p>
    <w:p w14:paraId="7777CB41" w14:textId="77777777" w:rsidR="00B308A6" w:rsidRDefault="00B308A6" w:rsidP="00B308A6">
      <w:pPr>
        <w:pStyle w:val="Code"/>
      </w:pPr>
      <w:r>
        <w:t xml:space="preserve">      &lt;xs:extension base="x1:X1ResponseMessage"&gt;</w:t>
      </w:r>
    </w:p>
    <w:p w14:paraId="49BD84D5" w14:textId="77777777" w:rsidR="00B308A6" w:rsidRDefault="00B308A6" w:rsidP="00B308A6">
      <w:pPr>
        <w:pStyle w:val="Code"/>
      </w:pPr>
      <w:r>
        <w:t xml:space="preserve">        &lt;xs:sequence&gt;</w:t>
      </w:r>
    </w:p>
    <w:p w14:paraId="069DC1EA" w14:textId="77777777" w:rsidR="00B308A6" w:rsidRDefault="00B308A6" w:rsidP="00B308A6">
      <w:pPr>
        <w:pStyle w:val="Code"/>
      </w:pPr>
      <w:r>
        <w:t xml:space="preserve">          &lt;xs:element name="oK" type="x1:OKAckAndComplete"/&gt;</w:t>
      </w:r>
    </w:p>
    <w:p w14:paraId="6D24DC03" w14:textId="77777777" w:rsidR="00B308A6" w:rsidRDefault="00B308A6" w:rsidP="00B308A6">
      <w:pPr>
        <w:pStyle w:val="Code"/>
      </w:pPr>
      <w:r>
        <w:t xml:space="preserve">        &lt;/xs:sequence&gt;</w:t>
      </w:r>
    </w:p>
    <w:p w14:paraId="3A194D29" w14:textId="77777777" w:rsidR="00B308A6" w:rsidRDefault="00B308A6" w:rsidP="00B308A6">
      <w:pPr>
        <w:pStyle w:val="Code"/>
      </w:pPr>
      <w:r>
        <w:t xml:space="preserve">      &lt;/xs:extension&gt;</w:t>
      </w:r>
    </w:p>
    <w:p w14:paraId="77B1F149" w14:textId="77777777" w:rsidR="00B308A6" w:rsidRDefault="00B308A6" w:rsidP="00B308A6">
      <w:pPr>
        <w:pStyle w:val="Code"/>
      </w:pPr>
      <w:r>
        <w:t xml:space="preserve">    &lt;/xs:complexContent&gt;</w:t>
      </w:r>
    </w:p>
    <w:p w14:paraId="00828418" w14:textId="77777777" w:rsidR="00B308A6" w:rsidRDefault="00B308A6" w:rsidP="00B308A6">
      <w:pPr>
        <w:pStyle w:val="Code"/>
      </w:pPr>
      <w:r>
        <w:t xml:space="preserve">  &lt;/xs:complexType&gt;</w:t>
      </w:r>
    </w:p>
    <w:p w14:paraId="2A1248E3" w14:textId="77777777" w:rsidR="00B308A6" w:rsidRDefault="00B308A6" w:rsidP="00B308A6">
      <w:pPr>
        <w:pStyle w:val="Code"/>
      </w:pPr>
    </w:p>
    <w:p w14:paraId="1A8300D6" w14:textId="77777777" w:rsidR="00B308A6" w:rsidRDefault="00B308A6" w:rsidP="00B308A6">
      <w:pPr>
        <w:pStyle w:val="Code"/>
      </w:pPr>
      <w:r>
        <w:t xml:space="preserve">  &lt;xs:complexType name="IdentityAssociationUpdate"&gt;</w:t>
      </w:r>
    </w:p>
    <w:p w14:paraId="2EC3E4F4" w14:textId="77777777" w:rsidR="00B308A6" w:rsidRDefault="00B308A6" w:rsidP="00B308A6">
      <w:pPr>
        <w:pStyle w:val="Code"/>
      </w:pPr>
      <w:r>
        <w:t xml:space="preserve">    &lt;xs:complexContent&gt;</w:t>
      </w:r>
    </w:p>
    <w:p w14:paraId="2C33203F" w14:textId="77777777" w:rsidR="00B308A6" w:rsidRDefault="00B308A6" w:rsidP="00B308A6">
      <w:pPr>
        <w:pStyle w:val="Code"/>
      </w:pPr>
      <w:r>
        <w:t xml:space="preserve">      &lt;xs:extension base="x1:X1RequestMessage"&gt;</w:t>
      </w:r>
    </w:p>
    <w:p w14:paraId="4068EA8A" w14:textId="77777777" w:rsidR="00B308A6" w:rsidRDefault="00B308A6" w:rsidP="00B308A6">
      <w:pPr>
        <w:pStyle w:val="Code"/>
      </w:pPr>
      <w:r>
        <w:t xml:space="preserve">        &lt;xs:sequence&gt;</w:t>
      </w:r>
    </w:p>
    <w:p w14:paraId="13FA8392" w14:textId="77777777" w:rsidR="00B308A6" w:rsidRDefault="00B308A6" w:rsidP="00B308A6">
      <w:pPr>
        <w:pStyle w:val="Code"/>
      </w:pPr>
      <w:r>
        <w:t xml:space="preserve">          &lt;xs:element name="OngoingAssociationTaskID" type="common:UUID"/&gt;</w:t>
      </w:r>
    </w:p>
    <w:p w14:paraId="0C962227" w14:textId="77777777" w:rsidR="00B308A6" w:rsidRDefault="00B308A6" w:rsidP="00B308A6">
      <w:pPr>
        <w:pStyle w:val="Code"/>
      </w:pPr>
      <w:r>
        <w:t xml:space="preserve">          &lt;xs:element name="UpdateDetails" type="IdentityResponseDetails"/&gt;</w:t>
      </w:r>
    </w:p>
    <w:p w14:paraId="76A8E8CA" w14:textId="77777777" w:rsidR="00B308A6" w:rsidRDefault="00B308A6" w:rsidP="00B308A6">
      <w:pPr>
        <w:pStyle w:val="Code"/>
      </w:pPr>
      <w:r>
        <w:t xml:space="preserve">        &lt;/xs:sequence&gt;</w:t>
      </w:r>
    </w:p>
    <w:p w14:paraId="48F7772E" w14:textId="77777777" w:rsidR="00B308A6" w:rsidRDefault="00B308A6" w:rsidP="00B308A6">
      <w:pPr>
        <w:pStyle w:val="Code"/>
      </w:pPr>
      <w:r>
        <w:t xml:space="preserve">      &lt;/xs:extension&gt;</w:t>
      </w:r>
    </w:p>
    <w:p w14:paraId="58A40BD5" w14:textId="77777777" w:rsidR="00B308A6" w:rsidRDefault="00B308A6" w:rsidP="00B308A6">
      <w:pPr>
        <w:pStyle w:val="Code"/>
      </w:pPr>
      <w:r>
        <w:t xml:space="preserve">    &lt;/xs:complexContent&gt;</w:t>
      </w:r>
    </w:p>
    <w:p w14:paraId="2866C857" w14:textId="77777777" w:rsidR="00B308A6" w:rsidRDefault="00B308A6" w:rsidP="00B308A6">
      <w:pPr>
        <w:pStyle w:val="Code"/>
      </w:pPr>
      <w:r>
        <w:t xml:space="preserve">  &lt;/xs:complexType&gt;</w:t>
      </w:r>
    </w:p>
    <w:p w14:paraId="0A2082E8" w14:textId="77777777" w:rsidR="00B308A6" w:rsidRDefault="00B308A6" w:rsidP="00B308A6">
      <w:pPr>
        <w:pStyle w:val="Code"/>
      </w:pPr>
    </w:p>
    <w:p w14:paraId="1C4AB4D5" w14:textId="77777777" w:rsidR="00B308A6" w:rsidRDefault="00B308A6" w:rsidP="00B308A6">
      <w:pPr>
        <w:pStyle w:val="Code"/>
      </w:pPr>
    </w:p>
    <w:p w14:paraId="79080BD8" w14:textId="77777777" w:rsidR="00B308A6" w:rsidRDefault="00B308A6" w:rsidP="00B308A6">
      <w:pPr>
        <w:pStyle w:val="Code"/>
      </w:pPr>
      <w:r>
        <w:t xml:space="preserve">  &lt;xs:complexType name="IdentityAssociationUpdateAcknowledgement"&gt;</w:t>
      </w:r>
    </w:p>
    <w:p w14:paraId="44BB4DB6" w14:textId="77777777" w:rsidR="00B308A6" w:rsidRDefault="00B308A6" w:rsidP="00B308A6">
      <w:pPr>
        <w:pStyle w:val="Code"/>
      </w:pPr>
      <w:r>
        <w:lastRenderedPageBreak/>
        <w:t xml:space="preserve">    &lt;xs:complexContent&gt;</w:t>
      </w:r>
    </w:p>
    <w:p w14:paraId="60A11CDA" w14:textId="77777777" w:rsidR="00B308A6" w:rsidRDefault="00B308A6" w:rsidP="00B308A6">
      <w:pPr>
        <w:pStyle w:val="Code"/>
      </w:pPr>
      <w:r>
        <w:t xml:space="preserve">      &lt;xs:extension base="x1:X1ResponseMessage"&gt;</w:t>
      </w:r>
    </w:p>
    <w:p w14:paraId="1FDCB9F4" w14:textId="77777777" w:rsidR="00B308A6" w:rsidRDefault="00B308A6" w:rsidP="00B308A6">
      <w:pPr>
        <w:pStyle w:val="Code"/>
      </w:pPr>
      <w:r>
        <w:t xml:space="preserve">        &lt;xs:sequence&gt;</w:t>
      </w:r>
    </w:p>
    <w:p w14:paraId="71D6888D" w14:textId="77777777" w:rsidR="00B308A6" w:rsidRDefault="00B308A6" w:rsidP="00B308A6">
      <w:pPr>
        <w:pStyle w:val="Code"/>
      </w:pPr>
      <w:r>
        <w:t xml:space="preserve">          &lt;xs:element name="oK" type="x1:OKAckAndComplete"/&gt;</w:t>
      </w:r>
    </w:p>
    <w:p w14:paraId="4E416AEE" w14:textId="77777777" w:rsidR="00B308A6" w:rsidRDefault="00B308A6" w:rsidP="00B308A6">
      <w:pPr>
        <w:pStyle w:val="Code"/>
      </w:pPr>
      <w:r>
        <w:t xml:space="preserve">        &lt;/xs:sequence&gt;</w:t>
      </w:r>
    </w:p>
    <w:p w14:paraId="3EB000E8" w14:textId="77777777" w:rsidR="00B308A6" w:rsidRDefault="00B308A6" w:rsidP="00B308A6">
      <w:pPr>
        <w:pStyle w:val="Code"/>
      </w:pPr>
      <w:r>
        <w:t xml:space="preserve">      &lt;/xs:extension&gt;</w:t>
      </w:r>
    </w:p>
    <w:p w14:paraId="011F92F6" w14:textId="77777777" w:rsidR="00B308A6" w:rsidRDefault="00B308A6" w:rsidP="00B308A6">
      <w:pPr>
        <w:pStyle w:val="Code"/>
      </w:pPr>
      <w:r>
        <w:t xml:space="preserve">    &lt;/xs:complexContent&gt;</w:t>
      </w:r>
    </w:p>
    <w:p w14:paraId="33559034" w14:textId="77777777" w:rsidR="00B308A6" w:rsidRDefault="00B308A6" w:rsidP="00B308A6">
      <w:pPr>
        <w:pStyle w:val="Code"/>
      </w:pPr>
      <w:r>
        <w:t xml:space="preserve">  &lt;/xs:complexType&gt;</w:t>
      </w:r>
    </w:p>
    <w:p w14:paraId="7489F481" w14:textId="77777777" w:rsidR="00B308A6" w:rsidRDefault="00B308A6" w:rsidP="00B308A6">
      <w:pPr>
        <w:pStyle w:val="Code"/>
      </w:pPr>
    </w:p>
    <w:p w14:paraId="6B75E77E" w14:textId="670A995D" w:rsidR="00B308A6" w:rsidRDefault="00B308A6" w:rsidP="00B308A6">
      <w:pPr>
        <w:pStyle w:val="Code"/>
      </w:pPr>
      <w:r>
        <w:t>&lt;/xs:schema&gt;</w:t>
      </w:r>
    </w:p>
    <w:p w14:paraId="1CAA764E" w14:textId="77777777" w:rsidR="00B308A6" w:rsidRDefault="00B308A6" w:rsidP="00B308A6">
      <w:pPr>
        <w:pStyle w:val="Code"/>
      </w:pPr>
    </w:p>
    <w:p w14:paraId="21CFD3D1" w14:textId="1597C175" w:rsidR="00D52B92" w:rsidRDefault="00D52B92" w:rsidP="00D52B92">
      <w:pPr>
        <w:pStyle w:val="Heading8"/>
      </w:pPr>
      <w:bookmarkStart w:id="615" w:name="_Toc106029295"/>
      <w:r w:rsidRPr="004D3578">
        <w:t xml:space="preserve">Annex </w:t>
      </w:r>
      <w:r>
        <w:t xml:space="preserve">F </w:t>
      </w:r>
      <w:r w:rsidRPr="004D3578">
        <w:t>(normative):</w:t>
      </w:r>
      <w:r w:rsidR="005A240F">
        <w:br/>
      </w:r>
      <w:r>
        <w:t xml:space="preserve">ASN.1 </w:t>
      </w:r>
      <w:r w:rsidR="001370D4">
        <w:t>S</w:t>
      </w:r>
      <w:r>
        <w:t>chema for LI_XER messages</w:t>
      </w:r>
      <w:bookmarkEnd w:id="615"/>
    </w:p>
    <w:p w14:paraId="16A9619C" w14:textId="77777777" w:rsidR="004C1E37" w:rsidRPr="00741828" w:rsidRDefault="004C1E37" w:rsidP="00FA5301">
      <w:pPr>
        <w:pStyle w:val="Code"/>
      </w:pPr>
      <w:r w:rsidRPr="00E82C01">
        <w:t>TS33128IdentityAssociation</w:t>
      </w:r>
    </w:p>
    <w:p w14:paraId="7B125F75" w14:textId="3419024A" w:rsidR="004C1E37" w:rsidRPr="00741828" w:rsidRDefault="004C1E37" w:rsidP="00FA5301">
      <w:pPr>
        <w:pStyle w:val="Code"/>
      </w:pPr>
      <w:r w:rsidRPr="00741828">
        <w:t>{itu-t(0) identified-organization(4) etsi(0) securityDomain(2) lawfulIntercept(2) threeGPP(4) tS33128IdentityAssociation(20) r17(17) version0(0)}</w:t>
      </w:r>
    </w:p>
    <w:p w14:paraId="0AE50EC8" w14:textId="77777777" w:rsidR="004C1E37" w:rsidRPr="00741828" w:rsidRDefault="004C1E37" w:rsidP="00FA5301">
      <w:pPr>
        <w:pStyle w:val="Code"/>
      </w:pPr>
    </w:p>
    <w:p w14:paraId="1074CB20" w14:textId="77777777" w:rsidR="004C1E37" w:rsidRPr="00741828" w:rsidRDefault="004C1E37" w:rsidP="00FA5301">
      <w:pPr>
        <w:pStyle w:val="Code"/>
      </w:pPr>
    </w:p>
    <w:p w14:paraId="6BA15481" w14:textId="77777777" w:rsidR="004C1E37" w:rsidRPr="00741828" w:rsidRDefault="004C1E37" w:rsidP="00FA5301">
      <w:pPr>
        <w:pStyle w:val="Code"/>
      </w:pPr>
      <w:r w:rsidRPr="00741828">
        <w:t>DEFINITIONS IMPLICIT TAGS EXTENSIBILITY IMPLIED ::=</w:t>
      </w:r>
    </w:p>
    <w:p w14:paraId="2733B673" w14:textId="77777777" w:rsidR="004C1E37" w:rsidRPr="00741828" w:rsidRDefault="004C1E37" w:rsidP="00FA5301">
      <w:pPr>
        <w:pStyle w:val="Code"/>
      </w:pPr>
    </w:p>
    <w:p w14:paraId="05EB2EAD" w14:textId="77777777" w:rsidR="004C1E37" w:rsidRPr="00741828" w:rsidRDefault="004C1E37" w:rsidP="00FA5301">
      <w:pPr>
        <w:pStyle w:val="Code"/>
      </w:pPr>
      <w:r w:rsidRPr="00741828">
        <w:t>BEGIN</w:t>
      </w:r>
    </w:p>
    <w:p w14:paraId="2A6A4E9C" w14:textId="77777777" w:rsidR="004C1E37" w:rsidRPr="00741828" w:rsidRDefault="004C1E37" w:rsidP="00FA5301">
      <w:pPr>
        <w:pStyle w:val="Code"/>
      </w:pPr>
    </w:p>
    <w:p w14:paraId="4B566D25" w14:textId="74E5F459" w:rsidR="004C1E37" w:rsidRPr="00741828" w:rsidRDefault="004C1E37" w:rsidP="00FA5301">
      <w:pPr>
        <w:pStyle w:val="Code"/>
      </w:pPr>
      <w:r w:rsidRPr="00741828">
        <w:t>tS33128IdentityAssociationOID RELATIVE-OID ::= {threeGPP(4) tS33128IdentityAssociation(20) r17(17) version0(0)}</w:t>
      </w:r>
    </w:p>
    <w:p w14:paraId="4DA6004E" w14:textId="77777777" w:rsidR="004C1E37" w:rsidRPr="00741828" w:rsidRDefault="004C1E37" w:rsidP="00FA5301">
      <w:pPr>
        <w:pStyle w:val="Code"/>
      </w:pPr>
    </w:p>
    <w:p w14:paraId="74667E55" w14:textId="77777777" w:rsidR="004C1E37" w:rsidRPr="00741828" w:rsidRDefault="004C1E37" w:rsidP="00FA5301">
      <w:pPr>
        <w:pStyle w:val="Code"/>
      </w:pPr>
      <w:r w:rsidRPr="00741828">
        <w:t>iEFRecordOID RELATIVE-OID ::= {tS33128IdentityAssociationOID iEF(1)}</w:t>
      </w:r>
    </w:p>
    <w:p w14:paraId="1B098675" w14:textId="77777777" w:rsidR="004C1E37" w:rsidRPr="00741828" w:rsidRDefault="004C1E37" w:rsidP="00FA5301">
      <w:pPr>
        <w:pStyle w:val="Code"/>
      </w:pPr>
    </w:p>
    <w:p w14:paraId="5777E87B" w14:textId="77777777" w:rsidR="004C1E37" w:rsidRPr="00741828" w:rsidRDefault="004C1E37" w:rsidP="00FA5301">
      <w:pPr>
        <w:pStyle w:val="Code"/>
      </w:pPr>
      <w:r w:rsidRPr="00741828">
        <w:t>IEFMessage ::= SEQUENCE</w:t>
      </w:r>
    </w:p>
    <w:p w14:paraId="2E1E9672" w14:textId="77777777" w:rsidR="004C1E37" w:rsidRPr="00741828" w:rsidRDefault="004C1E37" w:rsidP="00FA5301">
      <w:pPr>
        <w:pStyle w:val="Code"/>
      </w:pPr>
      <w:r w:rsidRPr="00741828">
        <w:t>{</w:t>
      </w:r>
    </w:p>
    <w:p w14:paraId="667E4C22" w14:textId="77777777" w:rsidR="004C1E37" w:rsidRPr="00741828" w:rsidRDefault="004C1E37" w:rsidP="00FA5301">
      <w:pPr>
        <w:pStyle w:val="Code"/>
      </w:pPr>
      <w:r w:rsidRPr="00741828">
        <w:t xml:space="preserve">    iEFRecordOID        [1] RELATIVE-OID,</w:t>
      </w:r>
    </w:p>
    <w:p w14:paraId="163BA173" w14:textId="77777777" w:rsidR="004C1E37" w:rsidRPr="00741828" w:rsidRDefault="004C1E37" w:rsidP="00FA5301">
      <w:pPr>
        <w:pStyle w:val="Code"/>
      </w:pPr>
      <w:r w:rsidRPr="00741828">
        <w:t xml:space="preserve">    record              [2] IEFRecord</w:t>
      </w:r>
    </w:p>
    <w:p w14:paraId="08AD7E3D" w14:textId="77777777" w:rsidR="004C1E37" w:rsidRPr="00741828" w:rsidRDefault="004C1E37" w:rsidP="00FA5301">
      <w:pPr>
        <w:pStyle w:val="Code"/>
      </w:pPr>
      <w:r w:rsidRPr="00741828">
        <w:t>}</w:t>
      </w:r>
    </w:p>
    <w:p w14:paraId="02D0AC40" w14:textId="77777777" w:rsidR="004C1E37" w:rsidRPr="00741828" w:rsidRDefault="004C1E37" w:rsidP="00FA5301">
      <w:pPr>
        <w:pStyle w:val="Code"/>
      </w:pPr>
    </w:p>
    <w:p w14:paraId="1A6CCEAC" w14:textId="77777777" w:rsidR="004C1E37" w:rsidRPr="00741828" w:rsidRDefault="004C1E37" w:rsidP="00FA5301">
      <w:pPr>
        <w:pStyle w:val="Code"/>
      </w:pPr>
      <w:r w:rsidRPr="00741828">
        <w:t>IEFRecord ::= CHOICE</w:t>
      </w:r>
    </w:p>
    <w:p w14:paraId="5B415189" w14:textId="77777777" w:rsidR="004C1E37" w:rsidRPr="00741828" w:rsidRDefault="004C1E37" w:rsidP="00FA5301">
      <w:pPr>
        <w:pStyle w:val="Code"/>
      </w:pPr>
      <w:r w:rsidRPr="00741828">
        <w:t>{</w:t>
      </w:r>
    </w:p>
    <w:p w14:paraId="73E1D653" w14:textId="77777777" w:rsidR="004C1E37" w:rsidRPr="00741828" w:rsidRDefault="004C1E37" w:rsidP="00FA5301">
      <w:pPr>
        <w:pStyle w:val="Code"/>
      </w:pPr>
      <w:r w:rsidRPr="00741828">
        <w:t xml:space="preserve">    associationRecord   [1] IEFAssociationRecord,</w:t>
      </w:r>
    </w:p>
    <w:p w14:paraId="39E81B06" w14:textId="77777777" w:rsidR="004C1E37" w:rsidRPr="00741828" w:rsidRDefault="004C1E37" w:rsidP="00FA5301">
      <w:pPr>
        <w:pStyle w:val="Code"/>
      </w:pPr>
      <w:r w:rsidRPr="00741828">
        <w:t xml:space="preserve">    deassociationRecord [2] IEFDeassociationRecord,</w:t>
      </w:r>
    </w:p>
    <w:p w14:paraId="18618C2D" w14:textId="77777777" w:rsidR="004C1E37" w:rsidRPr="00741828" w:rsidRDefault="004C1E37" w:rsidP="00FA5301">
      <w:pPr>
        <w:pStyle w:val="Code"/>
      </w:pPr>
      <w:r w:rsidRPr="00741828">
        <w:t xml:space="preserve">    keepalive           [3] IEFKeepaliveMessage,</w:t>
      </w:r>
    </w:p>
    <w:p w14:paraId="714B4966" w14:textId="77777777" w:rsidR="004C1E37" w:rsidRPr="00741828" w:rsidRDefault="004C1E37" w:rsidP="00FA5301">
      <w:pPr>
        <w:pStyle w:val="Code"/>
      </w:pPr>
      <w:r w:rsidRPr="00741828">
        <w:t xml:space="preserve">    keepaliveResponse   [4] IEFKeepaliveMessage</w:t>
      </w:r>
    </w:p>
    <w:p w14:paraId="704BD0F4" w14:textId="77777777" w:rsidR="004C1E37" w:rsidRPr="00741828" w:rsidRDefault="004C1E37" w:rsidP="00FA5301">
      <w:pPr>
        <w:pStyle w:val="Code"/>
      </w:pPr>
      <w:r w:rsidRPr="00741828">
        <w:t>}</w:t>
      </w:r>
    </w:p>
    <w:p w14:paraId="279C0712" w14:textId="77777777" w:rsidR="004C1E37" w:rsidRPr="00741828" w:rsidRDefault="004C1E37" w:rsidP="00FA5301">
      <w:pPr>
        <w:pStyle w:val="Code"/>
      </w:pPr>
    </w:p>
    <w:p w14:paraId="27C7FCB5" w14:textId="77777777" w:rsidR="004C1E37" w:rsidRPr="00741828" w:rsidRDefault="004C1E37" w:rsidP="00FA5301">
      <w:pPr>
        <w:pStyle w:val="Code"/>
      </w:pPr>
      <w:r w:rsidRPr="00741828">
        <w:t>IEFAssociationRecord ::= SEQUENCE</w:t>
      </w:r>
    </w:p>
    <w:p w14:paraId="3E3663F3" w14:textId="77777777" w:rsidR="004C1E37" w:rsidRPr="00741828" w:rsidRDefault="004C1E37" w:rsidP="00FA5301">
      <w:pPr>
        <w:pStyle w:val="Code"/>
      </w:pPr>
      <w:r w:rsidRPr="00741828">
        <w:t>{</w:t>
      </w:r>
    </w:p>
    <w:p w14:paraId="47A543F5" w14:textId="77777777" w:rsidR="004C1E37" w:rsidRPr="00741828" w:rsidRDefault="004C1E37" w:rsidP="00FA5301">
      <w:pPr>
        <w:pStyle w:val="Code"/>
      </w:pPr>
      <w:r w:rsidRPr="00741828">
        <w:t xml:space="preserve">    sUPI            [1] SUPI,</w:t>
      </w:r>
    </w:p>
    <w:p w14:paraId="2A2CF050" w14:textId="77777777" w:rsidR="004C1E37" w:rsidRPr="00741828" w:rsidRDefault="004C1E37" w:rsidP="00FA5301">
      <w:pPr>
        <w:pStyle w:val="Code"/>
      </w:pPr>
      <w:r w:rsidRPr="00741828">
        <w:t xml:space="preserve">    fiveGGUTI       [2] FiveGGUTI,</w:t>
      </w:r>
    </w:p>
    <w:p w14:paraId="190BEC88" w14:textId="77777777" w:rsidR="004C1E37" w:rsidRPr="00741828" w:rsidRDefault="004C1E37" w:rsidP="00FA5301">
      <w:pPr>
        <w:pStyle w:val="Code"/>
      </w:pPr>
      <w:r w:rsidRPr="00741828">
        <w:t xml:space="preserve">    timestamp       [3] GeneralizedTime,</w:t>
      </w:r>
    </w:p>
    <w:p w14:paraId="797DCB1C" w14:textId="77777777" w:rsidR="004C1E37" w:rsidRPr="00741828" w:rsidRDefault="004C1E37" w:rsidP="00FA5301">
      <w:pPr>
        <w:pStyle w:val="Code"/>
      </w:pPr>
      <w:r w:rsidRPr="00741828">
        <w:t xml:space="preserve">    tAI             [4] TAI,</w:t>
      </w:r>
    </w:p>
    <w:p w14:paraId="69E5E9BB" w14:textId="77777777" w:rsidR="004C1E37" w:rsidRPr="00741828" w:rsidRDefault="004C1E37" w:rsidP="00FA5301">
      <w:pPr>
        <w:pStyle w:val="Code"/>
      </w:pPr>
      <w:r w:rsidRPr="00741828">
        <w:t xml:space="preserve">    nCGI            [5] NCGI,</w:t>
      </w:r>
    </w:p>
    <w:p w14:paraId="34448ED0" w14:textId="77777777" w:rsidR="004C1E37" w:rsidRPr="00741828" w:rsidRDefault="004C1E37" w:rsidP="00FA5301">
      <w:pPr>
        <w:pStyle w:val="Code"/>
      </w:pPr>
      <w:r w:rsidRPr="00741828">
        <w:t xml:space="preserve">    nCGITime        [6] GeneralizedTime,</w:t>
      </w:r>
    </w:p>
    <w:p w14:paraId="4527A046" w14:textId="77777777" w:rsidR="004C1E37" w:rsidRPr="00741828" w:rsidRDefault="004C1E37" w:rsidP="00FA5301">
      <w:pPr>
        <w:pStyle w:val="Code"/>
      </w:pPr>
      <w:r w:rsidRPr="00741828">
        <w:t xml:space="preserve">    sUCI            [7] SUCI OPTIONAL,</w:t>
      </w:r>
    </w:p>
    <w:p w14:paraId="1C3C67B0" w14:textId="77777777" w:rsidR="004C1E37" w:rsidRPr="00741828" w:rsidRDefault="004C1E37" w:rsidP="00FA5301">
      <w:pPr>
        <w:pStyle w:val="Code"/>
      </w:pPr>
      <w:r w:rsidRPr="00741828">
        <w:t xml:space="preserve">    pEI             [8] PEI OPTIONAL,</w:t>
      </w:r>
    </w:p>
    <w:p w14:paraId="54627EA3" w14:textId="77777777" w:rsidR="004C1E37" w:rsidRPr="00741828" w:rsidRDefault="004C1E37" w:rsidP="00FA5301">
      <w:pPr>
        <w:pStyle w:val="Code"/>
      </w:pPr>
      <w:r w:rsidRPr="00741828">
        <w:t xml:space="preserve">    fiveGSTAIList   [9] FiveGSTAIList OPTIONAL,</w:t>
      </w:r>
    </w:p>
    <w:p w14:paraId="61A119CA" w14:textId="77777777" w:rsidR="004C1E37" w:rsidRPr="00741828" w:rsidRDefault="004C1E37" w:rsidP="00FA5301">
      <w:pPr>
        <w:pStyle w:val="Code"/>
      </w:pPr>
      <w:r w:rsidRPr="00741828">
        <w:t xml:space="preserve">    gPSI            [10] GPSI OPTIONAL</w:t>
      </w:r>
    </w:p>
    <w:p w14:paraId="7C674DC5" w14:textId="77777777" w:rsidR="004C1E37" w:rsidRPr="00741828" w:rsidRDefault="004C1E37" w:rsidP="00FA5301">
      <w:pPr>
        <w:pStyle w:val="Code"/>
      </w:pPr>
      <w:r w:rsidRPr="00741828">
        <w:t>}</w:t>
      </w:r>
    </w:p>
    <w:p w14:paraId="221F7448" w14:textId="77777777" w:rsidR="004C1E37" w:rsidRPr="00741828" w:rsidRDefault="004C1E37" w:rsidP="00FA5301">
      <w:pPr>
        <w:pStyle w:val="Code"/>
      </w:pPr>
    </w:p>
    <w:p w14:paraId="2BBCAF6C" w14:textId="77777777" w:rsidR="004C1E37" w:rsidRPr="00741828" w:rsidRDefault="004C1E37" w:rsidP="00FA5301">
      <w:pPr>
        <w:pStyle w:val="Code"/>
      </w:pPr>
      <w:r w:rsidRPr="00741828">
        <w:t>IEFDeassociationRecord ::= SEQUENCE</w:t>
      </w:r>
    </w:p>
    <w:p w14:paraId="00A27DBB" w14:textId="77777777" w:rsidR="004C1E37" w:rsidRPr="00741828" w:rsidRDefault="004C1E37" w:rsidP="00FA5301">
      <w:pPr>
        <w:pStyle w:val="Code"/>
      </w:pPr>
      <w:r w:rsidRPr="00741828">
        <w:t>{</w:t>
      </w:r>
    </w:p>
    <w:p w14:paraId="74BE2AF3" w14:textId="77777777" w:rsidR="004C1E37" w:rsidRPr="00741828" w:rsidRDefault="004C1E37" w:rsidP="00FA5301">
      <w:pPr>
        <w:pStyle w:val="Code"/>
      </w:pPr>
      <w:r w:rsidRPr="00741828">
        <w:t xml:space="preserve">    sUPI            [1] SUPI,</w:t>
      </w:r>
    </w:p>
    <w:p w14:paraId="3E829913" w14:textId="77777777" w:rsidR="004C1E37" w:rsidRPr="00741828" w:rsidRDefault="004C1E37" w:rsidP="00FA5301">
      <w:pPr>
        <w:pStyle w:val="Code"/>
      </w:pPr>
      <w:r w:rsidRPr="00741828">
        <w:t xml:space="preserve">    fiveGGUTI       [2] FiveGGUTI,</w:t>
      </w:r>
    </w:p>
    <w:p w14:paraId="33374964" w14:textId="77777777" w:rsidR="004C1E37" w:rsidRPr="00741828" w:rsidRDefault="004C1E37" w:rsidP="00FA5301">
      <w:pPr>
        <w:pStyle w:val="Code"/>
      </w:pPr>
      <w:r w:rsidRPr="00741828">
        <w:t xml:space="preserve">    timestamp       [3] GeneralizedTime,</w:t>
      </w:r>
    </w:p>
    <w:p w14:paraId="6B0752D9" w14:textId="77777777" w:rsidR="004C1E37" w:rsidRPr="00741828" w:rsidRDefault="004C1E37" w:rsidP="00FA5301">
      <w:pPr>
        <w:pStyle w:val="Code"/>
      </w:pPr>
      <w:r w:rsidRPr="00741828">
        <w:t xml:space="preserve">    nCGI            [4] NCGI,</w:t>
      </w:r>
    </w:p>
    <w:p w14:paraId="130240A7" w14:textId="77777777" w:rsidR="004C1E37" w:rsidRPr="00741828" w:rsidRDefault="004C1E37" w:rsidP="00FA5301">
      <w:pPr>
        <w:pStyle w:val="Code"/>
      </w:pPr>
      <w:r w:rsidRPr="00741828">
        <w:t xml:space="preserve">    nCGITime        [5] GeneralizedTime</w:t>
      </w:r>
    </w:p>
    <w:p w14:paraId="5876F6D8" w14:textId="77777777" w:rsidR="004C1E37" w:rsidRPr="00741828" w:rsidRDefault="004C1E37" w:rsidP="00FA5301">
      <w:pPr>
        <w:pStyle w:val="Code"/>
      </w:pPr>
      <w:r w:rsidRPr="00741828">
        <w:t>}</w:t>
      </w:r>
    </w:p>
    <w:p w14:paraId="66E8B4CD" w14:textId="77777777" w:rsidR="004C1E37" w:rsidRPr="00741828" w:rsidRDefault="004C1E37" w:rsidP="00FA5301">
      <w:pPr>
        <w:pStyle w:val="Code"/>
      </w:pPr>
    </w:p>
    <w:p w14:paraId="086D11BD" w14:textId="77777777" w:rsidR="004C1E37" w:rsidRPr="00741828" w:rsidRDefault="004C1E37" w:rsidP="00FA5301">
      <w:pPr>
        <w:pStyle w:val="Code"/>
      </w:pPr>
      <w:r w:rsidRPr="00741828">
        <w:t>IEFKeepaliveMessage ::= SEQUENCE</w:t>
      </w:r>
    </w:p>
    <w:p w14:paraId="5B4E3D66" w14:textId="77777777" w:rsidR="004C1E37" w:rsidRPr="00741828" w:rsidRDefault="004C1E37" w:rsidP="00FA5301">
      <w:pPr>
        <w:pStyle w:val="Code"/>
      </w:pPr>
      <w:r w:rsidRPr="00741828">
        <w:t>{</w:t>
      </w:r>
    </w:p>
    <w:p w14:paraId="639665AB" w14:textId="77777777" w:rsidR="004C1E37" w:rsidRPr="00741828" w:rsidRDefault="004C1E37" w:rsidP="00FA5301">
      <w:pPr>
        <w:pStyle w:val="Code"/>
      </w:pPr>
      <w:r w:rsidRPr="00741828">
        <w:t xml:space="preserve">    sequenceNumber  [1] INTEGER</w:t>
      </w:r>
    </w:p>
    <w:p w14:paraId="1BC73561" w14:textId="77777777" w:rsidR="004C1E37" w:rsidRPr="00741828" w:rsidRDefault="004C1E37" w:rsidP="00FA5301">
      <w:pPr>
        <w:pStyle w:val="Code"/>
      </w:pPr>
      <w:r w:rsidRPr="00741828">
        <w:t>}</w:t>
      </w:r>
    </w:p>
    <w:p w14:paraId="44577F10" w14:textId="77777777" w:rsidR="004C1E37" w:rsidRPr="00741828" w:rsidRDefault="004C1E37" w:rsidP="00FA5301">
      <w:pPr>
        <w:pStyle w:val="Code"/>
      </w:pPr>
    </w:p>
    <w:p w14:paraId="6BB264D2" w14:textId="77777777" w:rsidR="004C1E37" w:rsidRPr="00741828" w:rsidRDefault="004C1E37" w:rsidP="00FA5301">
      <w:pPr>
        <w:pStyle w:val="Code"/>
      </w:pPr>
      <w:r w:rsidRPr="00741828">
        <w:t>FiveGGUTI ::= OCTET STRING (SIZE(10))</w:t>
      </w:r>
    </w:p>
    <w:p w14:paraId="35D2CE97" w14:textId="77777777" w:rsidR="004C1E37" w:rsidRPr="00741828" w:rsidRDefault="004C1E37" w:rsidP="00FA5301">
      <w:pPr>
        <w:pStyle w:val="Code"/>
      </w:pPr>
    </w:p>
    <w:p w14:paraId="734C4BE5" w14:textId="77777777" w:rsidR="004C1E37" w:rsidRPr="00741828" w:rsidRDefault="004C1E37" w:rsidP="00FA5301">
      <w:pPr>
        <w:pStyle w:val="Code"/>
      </w:pPr>
      <w:r w:rsidRPr="00741828">
        <w:t>NCGI ::= SEQUENCE</w:t>
      </w:r>
    </w:p>
    <w:p w14:paraId="5108969D" w14:textId="77777777" w:rsidR="004C1E37" w:rsidRPr="00741828" w:rsidRDefault="004C1E37" w:rsidP="00FA5301">
      <w:pPr>
        <w:pStyle w:val="Code"/>
      </w:pPr>
      <w:r w:rsidRPr="00741828">
        <w:t>{</w:t>
      </w:r>
    </w:p>
    <w:p w14:paraId="5186D9C7" w14:textId="77777777" w:rsidR="004C1E37" w:rsidRPr="00741828" w:rsidRDefault="004C1E37" w:rsidP="00FA5301">
      <w:pPr>
        <w:pStyle w:val="Code"/>
      </w:pPr>
      <w:r w:rsidRPr="00741828">
        <w:lastRenderedPageBreak/>
        <w:t xml:space="preserve">    pLMNID [1] PLMNID,</w:t>
      </w:r>
    </w:p>
    <w:p w14:paraId="3D5D91D7" w14:textId="77777777" w:rsidR="004C1E37" w:rsidRPr="00741828" w:rsidRDefault="004C1E37" w:rsidP="00FA5301">
      <w:pPr>
        <w:pStyle w:val="Code"/>
      </w:pPr>
      <w:r w:rsidRPr="00741828">
        <w:t xml:space="preserve">    nCI [2] NCI</w:t>
      </w:r>
    </w:p>
    <w:p w14:paraId="49B0CA2F" w14:textId="77777777" w:rsidR="004C1E37" w:rsidRPr="00741828" w:rsidRDefault="004C1E37" w:rsidP="00FA5301">
      <w:pPr>
        <w:pStyle w:val="Code"/>
      </w:pPr>
      <w:r w:rsidRPr="00741828">
        <w:t>}</w:t>
      </w:r>
    </w:p>
    <w:p w14:paraId="1E494830" w14:textId="77777777" w:rsidR="004C1E37" w:rsidRPr="00741828" w:rsidRDefault="004C1E37" w:rsidP="00FA5301">
      <w:pPr>
        <w:pStyle w:val="Code"/>
      </w:pPr>
    </w:p>
    <w:p w14:paraId="7C632E7A" w14:textId="77777777" w:rsidR="004C1E37" w:rsidRPr="00741828" w:rsidRDefault="004C1E37" w:rsidP="00FA5301">
      <w:pPr>
        <w:pStyle w:val="Code"/>
      </w:pPr>
      <w:r w:rsidRPr="00741828">
        <w:t>PLMNID ::= OCTET STRING (SIZE(3))</w:t>
      </w:r>
    </w:p>
    <w:p w14:paraId="03FB04BF" w14:textId="77777777" w:rsidR="004C1E37" w:rsidRPr="00741828" w:rsidRDefault="004C1E37" w:rsidP="00FA5301">
      <w:pPr>
        <w:pStyle w:val="Code"/>
      </w:pPr>
    </w:p>
    <w:p w14:paraId="4FF1C1C4" w14:textId="77777777" w:rsidR="004C1E37" w:rsidRPr="00741828" w:rsidRDefault="004C1E37" w:rsidP="00FA5301">
      <w:pPr>
        <w:pStyle w:val="Code"/>
      </w:pPr>
      <w:r w:rsidRPr="00741828">
        <w:t>NCI ::= BIT STRING (SIZE(36))</w:t>
      </w:r>
    </w:p>
    <w:p w14:paraId="08A366C1" w14:textId="77777777" w:rsidR="004C1E37" w:rsidRPr="00741828" w:rsidRDefault="004C1E37" w:rsidP="00FA5301">
      <w:pPr>
        <w:pStyle w:val="Code"/>
      </w:pPr>
    </w:p>
    <w:p w14:paraId="7FA9B8D3" w14:textId="77777777" w:rsidR="004C1E37" w:rsidRPr="00741828" w:rsidRDefault="004C1E37" w:rsidP="00FA5301">
      <w:pPr>
        <w:pStyle w:val="Code"/>
      </w:pPr>
      <w:r w:rsidRPr="00741828">
        <w:t>TAI ::= OCTET STRING (SIZE(6))</w:t>
      </w:r>
    </w:p>
    <w:p w14:paraId="2D247821" w14:textId="77777777" w:rsidR="004C1E37" w:rsidRPr="00741828" w:rsidRDefault="004C1E37" w:rsidP="00FA5301">
      <w:pPr>
        <w:pStyle w:val="Code"/>
      </w:pPr>
    </w:p>
    <w:p w14:paraId="6B215F08" w14:textId="77777777" w:rsidR="004C1E37" w:rsidRPr="00741828" w:rsidRDefault="004C1E37" w:rsidP="00FA5301">
      <w:pPr>
        <w:pStyle w:val="Code"/>
      </w:pPr>
      <w:r w:rsidRPr="00741828">
        <w:t>SUPI ::= CHOICE</w:t>
      </w:r>
    </w:p>
    <w:p w14:paraId="7A4795F6" w14:textId="77777777" w:rsidR="004C1E37" w:rsidRPr="00741828" w:rsidRDefault="004C1E37" w:rsidP="00FA5301">
      <w:pPr>
        <w:pStyle w:val="Code"/>
      </w:pPr>
      <w:r w:rsidRPr="00741828">
        <w:t>{</w:t>
      </w:r>
    </w:p>
    <w:p w14:paraId="2750F97A" w14:textId="77777777" w:rsidR="004C1E37" w:rsidRPr="00741828" w:rsidRDefault="004C1E37" w:rsidP="00FA5301">
      <w:pPr>
        <w:pStyle w:val="Code"/>
      </w:pPr>
      <w:r w:rsidRPr="00741828">
        <w:t xml:space="preserve">    iMSI        [1] IMSI,</w:t>
      </w:r>
    </w:p>
    <w:p w14:paraId="687F8194" w14:textId="77777777" w:rsidR="004C1E37" w:rsidRPr="00741828" w:rsidRDefault="004C1E37" w:rsidP="00FA5301">
      <w:pPr>
        <w:pStyle w:val="Code"/>
      </w:pPr>
      <w:r w:rsidRPr="00741828">
        <w:t xml:space="preserve">    nAI         [2] NAI</w:t>
      </w:r>
    </w:p>
    <w:p w14:paraId="7E9AF6CF" w14:textId="77777777" w:rsidR="004C1E37" w:rsidRPr="00741828" w:rsidRDefault="004C1E37" w:rsidP="00FA5301">
      <w:pPr>
        <w:pStyle w:val="Code"/>
      </w:pPr>
      <w:r w:rsidRPr="00741828">
        <w:t>}</w:t>
      </w:r>
    </w:p>
    <w:p w14:paraId="19FB608F" w14:textId="77777777" w:rsidR="004C1E37" w:rsidRPr="00741828" w:rsidRDefault="004C1E37" w:rsidP="00FA5301">
      <w:pPr>
        <w:pStyle w:val="Code"/>
      </w:pPr>
    </w:p>
    <w:p w14:paraId="5BB3FD14" w14:textId="77777777" w:rsidR="004C1E37" w:rsidRPr="00741828" w:rsidRDefault="004C1E37" w:rsidP="00FA5301">
      <w:pPr>
        <w:pStyle w:val="Code"/>
      </w:pPr>
      <w:r w:rsidRPr="00741828">
        <w:t>IMSI ::= NumericString (SIZE(6..15))</w:t>
      </w:r>
    </w:p>
    <w:p w14:paraId="2300CBC6" w14:textId="77777777" w:rsidR="004C1E37" w:rsidRPr="00741828" w:rsidRDefault="004C1E37" w:rsidP="00FA5301">
      <w:pPr>
        <w:pStyle w:val="Code"/>
      </w:pPr>
    </w:p>
    <w:p w14:paraId="709626CB" w14:textId="77777777" w:rsidR="004C1E37" w:rsidRPr="00741828" w:rsidRDefault="004C1E37" w:rsidP="00FA5301">
      <w:pPr>
        <w:pStyle w:val="Code"/>
      </w:pPr>
      <w:r w:rsidRPr="00741828">
        <w:t>NAI ::= UTF8String</w:t>
      </w:r>
    </w:p>
    <w:p w14:paraId="4B5B3EF8" w14:textId="77777777" w:rsidR="004C1E37" w:rsidRPr="00741828" w:rsidRDefault="004C1E37" w:rsidP="00FA5301">
      <w:pPr>
        <w:pStyle w:val="Code"/>
      </w:pPr>
    </w:p>
    <w:p w14:paraId="068B8870" w14:textId="77777777" w:rsidR="004C1E37" w:rsidRPr="00741828" w:rsidRDefault="004C1E37" w:rsidP="00FA5301">
      <w:pPr>
        <w:pStyle w:val="Code"/>
      </w:pPr>
      <w:r w:rsidRPr="00741828">
        <w:t>FiveGSTAIList ::= SEQUENCE OF TAI</w:t>
      </w:r>
    </w:p>
    <w:p w14:paraId="31FDEA15" w14:textId="77777777" w:rsidR="004C1E37" w:rsidRPr="00741828" w:rsidRDefault="004C1E37" w:rsidP="00FA5301">
      <w:pPr>
        <w:pStyle w:val="Code"/>
      </w:pPr>
    </w:p>
    <w:p w14:paraId="750A06B6" w14:textId="77777777" w:rsidR="004C1E37" w:rsidRPr="00741828" w:rsidRDefault="004C1E37" w:rsidP="00FA5301">
      <w:pPr>
        <w:pStyle w:val="Code"/>
      </w:pPr>
      <w:r w:rsidRPr="00741828">
        <w:t>PEI ::= CHOICE</w:t>
      </w:r>
    </w:p>
    <w:p w14:paraId="1CB06137" w14:textId="77777777" w:rsidR="004C1E37" w:rsidRPr="00741828" w:rsidRDefault="004C1E37" w:rsidP="00FA5301">
      <w:pPr>
        <w:pStyle w:val="Code"/>
      </w:pPr>
      <w:r w:rsidRPr="00741828">
        <w:t>{</w:t>
      </w:r>
    </w:p>
    <w:p w14:paraId="358E4071" w14:textId="77777777" w:rsidR="004C1E37" w:rsidRPr="00741828" w:rsidRDefault="004C1E37" w:rsidP="00FA5301">
      <w:pPr>
        <w:pStyle w:val="Code"/>
      </w:pPr>
      <w:r w:rsidRPr="00741828">
        <w:t xml:space="preserve">    iMEI        [1] IMEI,</w:t>
      </w:r>
    </w:p>
    <w:p w14:paraId="2D4AF124" w14:textId="77777777" w:rsidR="004C1E37" w:rsidRPr="00741828" w:rsidRDefault="004C1E37" w:rsidP="00FA5301">
      <w:pPr>
        <w:pStyle w:val="Code"/>
      </w:pPr>
      <w:r w:rsidRPr="00741828">
        <w:t xml:space="preserve">    iMEISV      [2] IMEISV,</w:t>
      </w:r>
    </w:p>
    <w:p w14:paraId="2F11AD7F" w14:textId="77777777" w:rsidR="004C1E37" w:rsidRPr="00741828" w:rsidRDefault="004C1E37" w:rsidP="00FA5301">
      <w:pPr>
        <w:pStyle w:val="Code"/>
      </w:pPr>
      <w:r w:rsidRPr="00741828">
        <w:t xml:space="preserve">    mACAddress  [3] MACAddress,</w:t>
      </w:r>
    </w:p>
    <w:p w14:paraId="5439BC8C" w14:textId="77777777" w:rsidR="004C1E37" w:rsidRPr="00741828" w:rsidRDefault="004C1E37" w:rsidP="00FA5301">
      <w:pPr>
        <w:pStyle w:val="Code"/>
      </w:pPr>
      <w:r w:rsidRPr="00741828">
        <w:t xml:space="preserve">    eUI64       [4] EUI64</w:t>
      </w:r>
    </w:p>
    <w:p w14:paraId="460337C7" w14:textId="77777777" w:rsidR="004C1E37" w:rsidRPr="00741828" w:rsidRDefault="004C1E37" w:rsidP="00FA5301">
      <w:pPr>
        <w:pStyle w:val="Code"/>
      </w:pPr>
      <w:r w:rsidRPr="00741828">
        <w:t>}</w:t>
      </w:r>
    </w:p>
    <w:p w14:paraId="047F9CDF" w14:textId="77777777" w:rsidR="004C1E37" w:rsidRPr="00741828" w:rsidRDefault="004C1E37" w:rsidP="00FA5301">
      <w:pPr>
        <w:pStyle w:val="Code"/>
      </w:pPr>
    </w:p>
    <w:p w14:paraId="2EB1C6BE" w14:textId="77777777" w:rsidR="004C1E37" w:rsidRPr="00741828" w:rsidRDefault="004C1E37" w:rsidP="00FA5301">
      <w:pPr>
        <w:pStyle w:val="Code"/>
      </w:pPr>
      <w:r w:rsidRPr="00741828">
        <w:t>IMEI ::= NumericString (SIZE(14))</w:t>
      </w:r>
    </w:p>
    <w:p w14:paraId="7522358C" w14:textId="77777777" w:rsidR="004C1E37" w:rsidRPr="00741828" w:rsidRDefault="004C1E37" w:rsidP="00FA5301">
      <w:pPr>
        <w:pStyle w:val="Code"/>
      </w:pPr>
    </w:p>
    <w:p w14:paraId="3C6D237C" w14:textId="77777777" w:rsidR="004C1E37" w:rsidRPr="00741828" w:rsidRDefault="004C1E37" w:rsidP="00FA5301">
      <w:pPr>
        <w:pStyle w:val="Code"/>
      </w:pPr>
      <w:r w:rsidRPr="00741828">
        <w:t>IMEISV ::= NumericString (SIZE(16))</w:t>
      </w:r>
    </w:p>
    <w:p w14:paraId="41F72DFA" w14:textId="77777777" w:rsidR="004C1E37" w:rsidRPr="00741828" w:rsidRDefault="004C1E37" w:rsidP="00FA5301">
      <w:pPr>
        <w:pStyle w:val="Code"/>
      </w:pPr>
    </w:p>
    <w:p w14:paraId="42ABB92B" w14:textId="77777777" w:rsidR="004C1E37" w:rsidRPr="00741828" w:rsidRDefault="004C1E37" w:rsidP="00FA5301">
      <w:pPr>
        <w:pStyle w:val="Code"/>
      </w:pPr>
      <w:r w:rsidRPr="00741828">
        <w:t>MACAddress ::= OCTET STRING (SIZE(6))</w:t>
      </w:r>
    </w:p>
    <w:p w14:paraId="50EB8F4C" w14:textId="77777777" w:rsidR="004C1E37" w:rsidRPr="00741828" w:rsidRDefault="004C1E37" w:rsidP="00FA5301">
      <w:pPr>
        <w:pStyle w:val="Code"/>
      </w:pPr>
    </w:p>
    <w:p w14:paraId="77E526EE" w14:textId="77777777" w:rsidR="004C1E37" w:rsidRPr="00741828" w:rsidRDefault="004C1E37" w:rsidP="00FA5301">
      <w:pPr>
        <w:pStyle w:val="Code"/>
      </w:pPr>
      <w:r w:rsidRPr="00741828">
        <w:t>EUI64 ::= OCTET STRING (SIZE(8))</w:t>
      </w:r>
    </w:p>
    <w:p w14:paraId="2D136DE0" w14:textId="77777777" w:rsidR="004C1E37" w:rsidRPr="00741828" w:rsidRDefault="004C1E37" w:rsidP="00FA5301">
      <w:pPr>
        <w:pStyle w:val="Code"/>
      </w:pPr>
    </w:p>
    <w:p w14:paraId="5D6AF620" w14:textId="77777777" w:rsidR="004C1E37" w:rsidRPr="00741828" w:rsidRDefault="004C1E37" w:rsidP="00FA5301">
      <w:pPr>
        <w:pStyle w:val="Code"/>
      </w:pPr>
      <w:r w:rsidRPr="00741828">
        <w:t>SUCI ::= OCTET STRING (SIZE(8..3008))</w:t>
      </w:r>
    </w:p>
    <w:p w14:paraId="6B711BF7" w14:textId="77777777" w:rsidR="004C1E37" w:rsidRPr="00741828" w:rsidRDefault="004C1E37" w:rsidP="00FA5301">
      <w:pPr>
        <w:pStyle w:val="Code"/>
      </w:pPr>
    </w:p>
    <w:p w14:paraId="6D4AB39C" w14:textId="77777777" w:rsidR="004C1E37" w:rsidRPr="00741828" w:rsidRDefault="004C1E37" w:rsidP="00FA5301">
      <w:pPr>
        <w:pStyle w:val="Code"/>
      </w:pPr>
      <w:r w:rsidRPr="00741828">
        <w:t>GPSI ::= CHOICE</w:t>
      </w:r>
    </w:p>
    <w:p w14:paraId="65D962A1" w14:textId="77777777" w:rsidR="004C1E37" w:rsidRPr="00741828" w:rsidRDefault="004C1E37" w:rsidP="00FA5301">
      <w:pPr>
        <w:pStyle w:val="Code"/>
      </w:pPr>
      <w:r w:rsidRPr="00741828">
        <w:t>{</w:t>
      </w:r>
    </w:p>
    <w:p w14:paraId="5FA9972C" w14:textId="77777777" w:rsidR="004C1E37" w:rsidRPr="00741828" w:rsidRDefault="004C1E37" w:rsidP="00FA5301">
      <w:pPr>
        <w:pStyle w:val="Code"/>
      </w:pPr>
      <w:r w:rsidRPr="00741828">
        <w:t xml:space="preserve">    gPSIMSISDN  [1] MSISDN,</w:t>
      </w:r>
    </w:p>
    <w:p w14:paraId="08196747" w14:textId="77777777" w:rsidR="004C1E37" w:rsidRPr="00741828" w:rsidRDefault="004C1E37" w:rsidP="00FA5301">
      <w:pPr>
        <w:pStyle w:val="Code"/>
      </w:pPr>
      <w:r w:rsidRPr="00741828">
        <w:t xml:space="preserve">    gPSINAI     [2] NAI</w:t>
      </w:r>
    </w:p>
    <w:p w14:paraId="519BBEAC" w14:textId="77777777" w:rsidR="004C1E37" w:rsidRPr="00741828" w:rsidRDefault="004C1E37" w:rsidP="00FA5301">
      <w:pPr>
        <w:pStyle w:val="Code"/>
      </w:pPr>
      <w:r w:rsidRPr="00741828">
        <w:t>}</w:t>
      </w:r>
    </w:p>
    <w:p w14:paraId="5EEEA8F2" w14:textId="77777777" w:rsidR="004C1E37" w:rsidRPr="00741828" w:rsidRDefault="004C1E37" w:rsidP="00FA5301">
      <w:pPr>
        <w:pStyle w:val="Code"/>
      </w:pPr>
    </w:p>
    <w:p w14:paraId="04D42B4D" w14:textId="77777777" w:rsidR="004C1E37" w:rsidRPr="00741828" w:rsidRDefault="004C1E37" w:rsidP="00FA5301">
      <w:pPr>
        <w:pStyle w:val="Code"/>
      </w:pPr>
      <w:r w:rsidRPr="00741828">
        <w:t>MSISDN ::= NumericString (SIZE(1..15))</w:t>
      </w:r>
    </w:p>
    <w:p w14:paraId="5A8DE537" w14:textId="77777777" w:rsidR="004C1E37" w:rsidRPr="00741828" w:rsidRDefault="004C1E37" w:rsidP="00FA5301">
      <w:pPr>
        <w:pStyle w:val="Code"/>
      </w:pPr>
    </w:p>
    <w:p w14:paraId="109F4A52" w14:textId="4E60F8DB" w:rsidR="004C1E37" w:rsidRDefault="004C1E37" w:rsidP="00FA5301">
      <w:pPr>
        <w:pStyle w:val="Code"/>
      </w:pPr>
      <w:r w:rsidRPr="00741828">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616" w:name="_Toc106029296"/>
      <w:r w:rsidRPr="004D3578">
        <w:t xml:space="preserve">Annex </w:t>
      </w:r>
      <w:r w:rsidR="008602A2">
        <w:t>G</w:t>
      </w:r>
      <w:r>
        <w:t xml:space="preserve"> </w:t>
      </w:r>
      <w:r w:rsidRPr="004D3578">
        <w:t>(</w:t>
      </w:r>
      <w:r>
        <w:t>informative</w:t>
      </w:r>
      <w:r w:rsidRPr="004D3578">
        <w:t>):</w:t>
      </w:r>
      <w:r>
        <w:br/>
        <w:t>LIPF logic</w:t>
      </w:r>
      <w:bookmarkEnd w:id="616"/>
    </w:p>
    <w:p w14:paraId="2F3F0DF8" w14:textId="7B82C75E" w:rsidR="00EB145B" w:rsidRDefault="008602A2" w:rsidP="00EB145B">
      <w:pPr>
        <w:pStyle w:val="Heading1"/>
      </w:pPr>
      <w:bookmarkStart w:id="617" w:name="_Toc106029297"/>
      <w:r>
        <w:t>G.</w:t>
      </w:r>
      <w:r w:rsidR="00EB145B">
        <w:t>1</w:t>
      </w:r>
      <w:r w:rsidR="00EB145B">
        <w:tab/>
        <w:t>Background</w:t>
      </w:r>
      <w:bookmarkEnd w:id="617"/>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lastRenderedPageBreak/>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18" w:name="_Toc106029298"/>
      <w:r>
        <w:t>G.</w:t>
      </w:r>
      <w:r w:rsidR="00EB145B">
        <w:t>2</w:t>
      </w:r>
      <w:r w:rsidR="00EB145B">
        <w:tab/>
        <w:t>Governing scenarios</w:t>
      </w:r>
      <w:bookmarkEnd w:id="618"/>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19" w:name="_Toc106029299"/>
      <w:r>
        <w:lastRenderedPageBreak/>
        <w:t>G.</w:t>
      </w:r>
      <w:r w:rsidR="00EB145B">
        <w:t>3</w:t>
      </w:r>
      <w:r w:rsidR="00EB145B">
        <w:tab/>
        <w:t>Top-level LIPF provisioning logic</w:t>
      </w:r>
      <w:bookmarkEnd w:id="619"/>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30" type="#_x0000_t75" style="width:483pt;height:203.25pt" o:ole="">
            <v:imagedata r:id="rId25" o:title=""/>
          </v:shape>
          <o:OLEObject Type="Embed" ProgID="Visio.Drawing.15" ShapeID="_x0000_i1030" DrawAspect="Content" ObjectID="_1716790794" r:id="rId26"/>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20" w:name="_Toc106029300"/>
      <w:r>
        <w:t>G.</w:t>
      </w:r>
      <w:r w:rsidR="00EB145B">
        <w:t>4</w:t>
      </w:r>
      <w:r w:rsidR="00EB145B">
        <w:tab/>
        <w:t>Data</w:t>
      </w:r>
      <w:bookmarkEnd w:id="620"/>
    </w:p>
    <w:p w14:paraId="7DAF86E9" w14:textId="3EB14DC5" w:rsidR="00EB145B" w:rsidRDefault="008602A2" w:rsidP="00EB145B">
      <w:pPr>
        <w:pStyle w:val="Heading2"/>
      </w:pPr>
      <w:bookmarkStart w:id="621" w:name="_Toc106029301"/>
      <w:r>
        <w:t>G.</w:t>
      </w:r>
      <w:r w:rsidR="00EB145B">
        <w:t>4.1</w:t>
      </w:r>
      <w:r w:rsidR="00EB145B">
        <w:tab/>
        <w:t>Scope of interception</w:t>
      </w:r>
      <w:bookmarkEnd w:id="621"/>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lastRenderedPageBreak/>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22" w:name="_Toc106029302"/>
      <w:r>
        <w:t>G.</w:t>
      </w:r>
      <w:r w:rsidR="00EB145B">
        <w:t>4.2</w:t>
      </w:r>
      <w:r w:rsidR="00EB145B">
        <w:tab/>
        <w:t>Top-level view</w:t>
      </w:r>
      <w:bookmarkEnd w:id="622"/>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1" type="#_x0000_t75" style="width:267.75pt;height:309pt" o:ole="">
            <v:imagedata r:id="rId27" o:title=""/>
          </v:shape>
          <o:OLEObject Type="Embed" ProgID="Visio.Drawing.15" ShapeID="_x0000_i1031" DrawAspect="Content" ObjectID="_1716790795" r:id="rId28"/>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23" w:name="_Toc106029303"/>
      <w:r>
        <w:t>G.</w:t>
      </w:r>
      <w:r w:rsidR="00EB145B">
        <w:t>4.3</w:t>
      </w:r>
      <w:r w:rsidR="00EB145B">
        <w:tab/>
        <w:t>5GC</w:t>
      </w:r>
      <w:bookmarkEnd w:id="623"/>
    </w:p>
    <w:p w14:paraId="1B096A15" w14:textId="54F0D87F" w:rsidR="00EB145B" w:rsidRDefault="008602A2" w:rsidP="00EB145B">
      <w:pPr>
        <w:pStyle w:val="Heading3"/>
      </w:pPr>
      <w:bookmarkStart w:id="624" w:name="_Toc106029304"/>
      <w:r>
        <w:t>G.</w:t>
      </w:r>
      <w:r w:rsidR="00EB145B">
        <w:t>4.3.1</w:t>
      </w:r>
      <w:r w:rsidR="00EB145B">
        <w:tab/>
        <w:t>The flow-chart</w:t>
      </w:r>
      <w:bookmarkEnd w:id="624"/>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2" type="#_x0000_t75" style="width:457.5pt;height:688.5pt" o:ole="">
            <v:imagedata r:id="rId29" o:title=""/>
          </v:shape>
          <o:OLEObject Type="Embed" ProgID="Visio.Drawing.15" ShapeID="_x0000_i1032" DrawAspect="Content" ObjectID="_1716790796" r:id="rId30"/>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25" w:name="_Toc106029305"/>
      <w:r>
        <w:t>G.</w:t>
      </w:r>
      <w:r w:rsidR="00EB145B">
        <w:t>4.3.2</w:t>
      </w:r>
      <w:r w:rsidR="00EB145B">
        <w:tab/>
        <w:t>Interception</w:t>
      </w:r>
      <w:bookmarkEnd w:id="625"/>
    </w:p>
    <w:p w14:paraId="6FB59D55" w14:textId="51A9244E" w:rsidR="00EB145B" w:rsidRDefault="008602A2" w:rsidP="00EB145B">
      <w:pPr>
        <w:pStyle w:val="Heading4"/>
      </w:pPr>
      <w:bookmarkStart w:id="626" w:name="_Toc106029306"/>
      <w:r>
        <w:t>G.</w:t>
      </w:r>
      <w:r w:rsidR="00EB145B">
        <w:t>4.3.2.1</w:t>
      </w:r>
      <w:r w:rsidR="00EB145B">
        <w:tab/>
        <w:t>PDHR</w:t>
      </w:r>
      <w:bookmarkEnd w:id="626"/>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27" w:name="_Toc106029307"/>
      <w:r>
        <w:t>G.</w:t>
      </w:r>
      <w:r w:rsidR="00EB145B">
        <w:t>4.3.2.2</w:t>
      </w:r>
      <w:r w:rsidR="00EB145B">
        <w:tab/>
        <w:t>LALS triggering</w:t>
      </w:r>
      <w:bookmarkEnd w:id="627"/>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28" w:name="_Toc106029308"/>
      <w:r>
        <w:t>G.</w:t>
      </w:r>
      <w:r w:rsidR="00EB145B">
        <w:t>4.3.2.3</w:t>
      </w:r>
      <w:r w:rsidR="00EB145B">
        <w:tab/>
        <w:t>UDM</w:t>
      </w:r>
      <w:bookmarkEnd w:id="628"/>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29" w:name="_Toc106029309"/>
      <w:r>
        <w:t>G.</w:t>
      </w:r>
      <w:r w:rsidR="00EB145B">
        <w:t>4.3.2.4</w:t>
      </w:r>
      <w:r w:rsidR="00EB145B">
        <w:tab/>
        <w:t>Summary</w:t>
      </w:r>
      <w:bookmarkEnd w:id="629"/>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30"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31" w:name="_Hlk68278687"/>
            <w:bookmarkEnd w:id="630"/>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32"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32"/>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33" w:name="_Toc106029310"/>
      <w:bookmarkEnd w:id="631"/>
      <w:r>
        <w:t>G.</w:t>
      </w:r>
      <w:r w:rsidR="00EB145B">
        <w:t>4.4</w:t>
      </w:r>
      <w:r w:rsidR="00EB145B">
        <w:tab/>
        <w:t>EPC</w:t>
      </w:r>
      <w:bookmarkEnd w:id="633"/>
    </w:p>
    <w:p w14:paraId="796CF330" w14:textId="72C73749" w:rsidR="00EB145B" w:rsidRPr="00995878" w:rsidRDefault="008602A2" w:rsidP="00EB145B">
      <w:pPr>
        <w:pStyle w:val="Heading3"/>
      </w:pPr>
      <w:bookmarkStart w:id="634" w:name="_Toc106029311"/>
      <w:r>
        <w:t>G.</w:t>
      </w:r>
      <w:r w:rsidR="00EB145B">
        <w:t>4.4.1</w:t>
      </w:r>
      <w:r w:rsidR="00EB145B">
        <w:tab/>
      </w:r>
      <w:r w:rsidR="00EB145B">
        <w:tab/>
        <w:t>The flow-chart</w:t>
      </w:r>
      <w:bookmarkEnd w:id="634"/>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3" type="#_x0000_t75" style="width:408pt;height:672.75pt" o:ole="">
            <v:imagedata r:id="rId31" o:title=""/>
          </v:shape>
          <o:OLEObject Type="Embed" ProgID="Visio.Drawing.15" ShapeID="_x0000_i1033" DrawAspect="Content" ObjectID="_1716790797" r:id="rId32"/>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4" type="#_x0000_t75" style="width:384.75pt;height:414pt" o:ole="">
            <v:imagedata r:id="rId33" o:title=""/>
          </v:shape>
          <o:OLEObject Type="Embed" ProgID="Visio.Drawing.15" ShapeID="_x0000_i1034" DrawAspect="Content" ObjectID="_1716790798" r:id="rId34"/>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35" w:name="_Toc106029312"/>
      <w:r>
        <w:lastRenderedPageBreak/>
        <w:t>G.</w:t>
      </w:r>
      <w:r w:rsidR="00EB145B">
        <w:t>4.4.2</w:t>
      </w:r>
      <w:r w:rsidR="00EB145B">
        <w:tab/>
        <w:t>Interception</w:t>
      </w:r>
      <w:bookmarkEnd w:id="635"/>
    </w:p>
    <w:p w14:paraId="41122AB7" w14:textId="4D52F4BC" w:rsidR="00EB145B" w:rsidRDefault="008602A2" w:rsidP="00EB145B">
      <w:pPr>
        <w:pStyle w:val="Heading4"/>
      </w:pPr>
      <w:bookmarkStart w:id="636" w:name="_Toc106029313"/>
      <w:r>
        <w:t>G.</w:t>
      </w:r>
      <w:r w:rsidR="00EB145B">
        <w:t>4.4.2.1</w:t>
      </w:r>
      <w:r w:rsidR="00EB145B">
        <w:tab/>
        <w:t>PDHR</w:t>
      </w:r>
      <w:bookmarkEnd w:id="636"/>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37" w:name="_Toc106029314"/>
      <w:r>
        <w:t>G.</w:t>
      </w:r>
      <w:r w:rsidR="00EB145B">
        <w:t>4.4.2.2</w:t>
      </w:r>
      <w:r w:rsidR="00EB145B">
        <w:tab/>
        <w:t>LALS triggering</w:t>
      </w:r>
      <w:bookmarkEnd w:id="637"/>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38" w:name="_Toc106029315"/>
      <w:r>
        <w:t>G.</w:t>
      </w:r>
      <w:r w:rsidR="00EB145B">
        <w:t>4.4.2.3</w:t>
      </w:r>
      <w:r w:rsidR="00EB145B">
        <w:tab/>
        <w:t>SGW/PGW deployment options</w:t>
      </w:r>
      <w:bookmarkEnd w:id="638"/>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39" w:name="_Toc106029316"/>
      <w:r>
        <w:t>G.</w:t>
      </w:r>
      <w:r w:rsidR="00EB145B">
        <w:t>4.4.2.4</w:t>
      </w:r>
      <w:r w:rsidR="00EB145B">
        <w:tab/>
        <w:t>HSS</w:t>
      </w:r>
      <w:bookmarkEnd w:id="639"/>
    </w:p>
    <w:p w14:paraId="1EBB2CBA" w14:textId="77777777" w:rsidR="00EB145B" w:rsidRDefault="00EB145B" w:rsidP="00EB145B">
      <w:bookmarkStart w:id="640" w:name="_Hlk68341373"/>
      <w:r>
        <w:t>The HSS is expected to provide the IRI-POI functions in the HPLMN only.</w:t>
      </w:r>
    </w:p>
    <w:p w14:paraId="0DAF9D23" w14:textId="15DF34F3" w:rsidR="00EB145B" w:rsidRDefault="008602A2" w:rsidP="00EB145B">
      <w:pPr>
        <w:pStyle w:val="Heading4"/>
      </w:pPr>
      <w:bookmarkStart w:id="641" w:name="_Toc106029317"/>
      <w:bookmarkEnd w:id="640"/>
      <w:r>
        <w:t>G.</w:t>
      </w:r>
      <w:r w:rsidR="00EB145B">
        <w:t>4.4.2.5</w:t>
      </w:r>
      <w:r w:rsidR="00EB145B">
        <w:tab/>
        <w:t>Summary</w:t>
      </w:r>
      <w:bookmarkEnd w:id="641"/>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42" w:name="_Hlk68270326"/>
            <w:bookmarkStart w:id="643"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42"/>
    <w:bookmarkEnd w:id="643"/>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44" w:name="_Toc106029318"/>
      <w:r>
        <w:t>G.</w:t>
      </w:r>
      <w:r w:rsidR="00EB145B">
        <w:t>5</w:t>
      </w:r>
      <w:r w:rsidR="00EB145B">
        <w:tab/>
        <w:t>Voice</w:t>
      </w:r>
      <w:bookmarkEnd w:id="644"/>
    </w:p>
    <w:p w14:paraId="6BB54843" w14:textId="292262BE" w:rsidR="00EB145B" w:rsidRPr="00442450" w:rsidRDefault="008602A2" w:rsidP="00EB145B">
      <w:pPr>
        <w:pStyle w:val="Heading2"/>
      </w:pPr>
      <w:bookmarkStart w:id="645" w:name="_Toc106029319"/>
      <w:r>
        <w:t>G.</w:t>
      </w:r>
      <w:r w:rsidR="00EB145B" w:rsidRPr="00442450">
        <w:t>5.1</w:t>
      </w:r>
      <w:r w:rsidR="00EB145B" w:rsidRPr="00442450">
        <w:tab/>
      </w:r>
      <w:r w:rsidR="00EB145B">
        <w:t>Scope of interception</w:t>
      </w:r>
      <w:bookmarkEnd w:id="645"/>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46" w:name="_Hlk68345095"/>
      <w:bookmarkStart w:id="647" w:name="_Toc106029320"/>
      <w:r>
        <w:t>G.</w:t>
      </w:r>
      <w:r w:rsidR="00EB145B">
        <w:t>5.2</w:t>
      </w:r>
      <w:r w:rsidR="00EB145B">
        <w:tab/>
        <w:t>Initial configuration for N9HR/S8HR</w:t>
      </w:r>
      <w:bookmarkEnd w:id="646"/>
      <w:bookmarkEnd w:id="647"/>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5" type="#_x0000_t75" style="width:396pt;height:378pt" o:ole="">
            <v:imagedata r:id="rId35" o:title=""/>
          </v:shape>
          <o:OLEObject Type="Embed" ProgID="Visio.Drawing.15" ShapeID="_x0000_i1035" DrawAspect="Content" ObjectID="_1716790799" r:id="rId36"/>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48" w:name="_Toc106029321"/>
      <w:r>
        <w:t>G.</w:t>
      </w:r>
      <w:r w:rsidR="00EB145B">
        <w:t>5.3</w:t>
      </w:r>
      <w:r w:rsidR="00EB145B">
        <w:tab/>
        <w:t>Top level LIPF logic for service type voice</w:t>
      </w:r>
      <w:bookmarkEnd w:id="648"/>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6" type="#_x0000_t75" style="width:486.75pt;height:450pt" o:ole="">
            <v:imagedata r:id="rId37" o:title=""/>
          </v:shape>
          <o:OLEObject Type="Embed" ProgID="Visio.Drawing.15" ShapeID="_x0000_i1036" DrawAspect="Content" ObjectID="_1716790800" r:id="rId38"/>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49" w:name="_Toc106029322"/>
      <w:r>
        <w:t>G.</w:t>
      </w:r>
      <w:r w:rsidR="00EB145B">
        <w:t>5.4</w:t>
      </w:r>
      <w:r w:rsidR="00EB145B">
        <w:tab/>
        <w:t>LIPF logic for targets that are not non-local ID</w:t>
      </w:r>
      <w:bookmarkEnd w:id="649"/>
    </w:p>
    <w:p w14:paraId="04C69691" w14:textId="3883818F" w:rsidR="00EB145B" w:rsidRDefault="008602A2" w:rsidP="00EB145B">
      <w:pPr>
        <w:pStyle w:val="Heading3"/>
      </w:pPr>
      <w:bookmarkStart w:id="650" w:name="_Toc106029323"/>
      <w:r>
        <w:t>G.</w:t>
      </w:r>
      <w:r w:rsidR="00EB145B">
        <w:t>5.4.1</w:t>
      </w:r>
      <w:r w:rsidR="00EB145B">
        <w:tab/>
        <w:t>The flowchart</w:t>
      </w:r>
      <w:bookmarkEnd w:id="650"/>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7" type="#_x0000_t75" style="width:390pt;height:630pt" o:ole="">
            <v:imagedata r:id="rId39" o:title=""/>
          </v:shape>
          <o:OLEObject Type="Embed" ProgID="Visio.Drawing.15" ShapeID="_x0000_i1037" DrawAspect="Content" ObjectID="_1716790801" r:id="rId40"/>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8" type="#_x0000_t75" style="width:474pt;height:414pt" o:ole="">
            <v:imagedata r:id="rId41" o:title=""/>
          </v:shape>
          <o:OLEObject Type="Embed" ProgID="Visio.Drawing.15" ShapeID="_x0000_i1038" DrawAspect="Content" ObjectID="_1716790802" r:id="rId42"/>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9" type="#_x0000_t75" style="width:486pt;height:342pt" o:ole="">
            <v:imagedata r:id="rId43" o:title=""/>
          </v:shape>
          <o:OLEObject Type="Embed" ProgID="Visio.Drawing.15" ShapeID="_x0000_i1039" DrawAspect="Content" ObjectID="_1716790803" r:id="rId44"/>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40" type="#_x0000_t75" style="width:486.75pt;height:408pt" o:ole="">
            <v:imagedata r:id="rId45" o:title=""/>
          </v:shape>
          <o:OLEObject Type="Embed" ProgID="Visio.Drawing.15" ShapeID="_x0000_i1040" DrawAspect="Content" ObjectID="_1716790804" r:id="rId46"/>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In LALS triggering option 1, the host NF that providcs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651" w:name="_Toc106029324"/>
      <w:r>
        <w:t>G.</w:t>
      </w:r>
      <w:r w:rsidR="00EB145B">
        <w:t>5.4.2</w:t>
      </w:r>
      <w:r w:rsidR="00EB145B">
        <w:tab/>
        <w:t>Interception</w:t>
      </w:r>
      <w:bookmarkEnd w:id="651"/>
    </w:p>
    <w:p w14:paraId="7C6B6551" w14:textId="369502E2" w:rsidR="00EB145B" w:rsidRDefault="008602A2" w:rsidP="00EB145B">
      <w:pPr>
        <w:pStyle w:val="Heading4"/>
      </w:pPr>
      <w:bookmarkStart w:id="652" w:name="_Toc106029325"/>
      <w:r>
        <w:t>G.</w:t>
      </w:r>
      <w:r w:rsidR="00EB145B">
        <w:t>5.4.2.1</w:t>
      </w:r>
      <w:r w:rsidR="00EB145B">
        <w:tab/>
        <w:t>IMS deployment</w:t>
      </w:r>
      <w:bookmarkEnd w:id="652"/>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53" w:name="_Toc106029326"/>
      <w:bookmarkStart w:id="654" w:name="_Hlk68435341"/>
      <w:r>
        <w:lastRenderedPageBreak/>
        <w:t>G.</w:t>
      </w:r>
      <w:r w:rsidR="00EB145B">
        <w:t>5.4.2.2</w:t>
      </w:r>
      <w:r w:rsidR="00EB145B">
        <w:tab/>
        <w:t>LALS triggering</w:t>
      </w:r>
      <w:bookmarkEnd w:id="653"/>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55" w:name="_Toc106029327"/>
      <w:bookmarkEnd w:id="654"/>
      <w:r>
        <w:t>G.</w:t>
      </w:r>
      <w:r w:rsidR="00EB145B">
        <w:t>5.4.2.3</w:t>
      </w:r>
      <w:r w:rsidR="00EB145B">
        <w:tab/>
        <w:t>Summary</w:t>
      </w:r>
      <w:bookmarkEnd w:id="655"/>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Pr="009059EF" w:rsidRDefault="00EB145B" w:rsidP="00EB145B">
      <w:pPr>
        <w:pStyle w:val="TH"/>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56"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7777777" w:rsidR="00EB145B" w:rsidRPr="00383C8B" w:rsidRDefault="00EB145B" w:rsidP="00822E9A">
            <w:pPr>
              <w:pStyle w:val="TAL"/>
            </w:pPr>
            <w:r>
              <w:t>AS (NOTE 6)</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656"/>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822E9A">
        <w:tc>
          <w:tcPr>
            <w:tcW w:w="3161"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822E9A">
            <w:pPr>
              <w:pStyle w:val="TAH"/>
            </w:pPr>
          </w:p>
        </w:tc>
        <w:tc>
          <w:tcPr>
            <w:tcW w:w="1276" w:type="dxa"/>
            <w:vMerge/>
            <w:shd w:val="clear" w:color="auto" w:fill="D9D9D9"/>
            <w:vAlign w:val="center"/>
          </w:tcPr>
          <w:p w14:paraId="0BA7007F" w14:textId="77777777" w:rsidR="00EB145B" w:rsidRPr="00383C8B" w:rsidRDefault="00EB145B" w:rsidP="00822E9A">
            <w:pPr>
              <w:pStyle w:val="TAH"/>
            </w:pPr>
          </w:p>
        </w:tc>
        <w:tc>
          <w:tcPr>
            <w:tcW w:w="808" w:type="dxa"/>
            <w:shd w:val="clear" w:color="auto" w:fill="D9D9D9"/>
            <w:vAlign w:val="center"/>
          </w:tcPr>
          <w:p w14:paraId="20CAB7F1" w14:textId="77777777" w:rsidR="00EB145B" w:rsidRPr="00383C8B" w:rsidRDefault="00EB145B" w:rsidP="00822E9A">
            <w:pPr>
              <w:pStyle w:val="TAH"/>
            </w:pPr>
            <w:r w:rsidRPr="00383C8B">
              <w:t>VPLMN</w:t>
            </w:r>
          </w:p>
        </w:tc>
        <w:tc>
          <w:tcPr>
            <w:tcW w:w="1460" w:type="dxa"/>
            <w:shd w:val="clear" w:color="auto" w:fill="D9D9D9"/>
            <w:vAlign w:val="center"/>
          </w:tcPr>
          <w:p w14:paraId="1BFF6E0C" w14:textId="77777777" w:rsidR="00EB145B" w:rsidRPr="00383C8B" w:rsidRDefault="00EB145B" w:rsidP="00822E9A">
            <w:pPr>
              <w:pStyle w:val="TAH"/>
            </w:pPr>
            <w:r w:rsidRPr="00383C8B">
              <w:t>HPLMN</w:t>
            </w:r>
          </w:p>
        </w:tc>
        <w:tc>
          <w:tcPr>
            <w:tcW w:w="1800" w:type="dxa"/>
            <w:shd w:val="clear" w:color="auto" w:fill="D9D9D9"/>
            <w:vAlign w:val="center"/>
          </w:tcPr>
          <w:p w14:paraId="312D7F81" w14:textId="77777777" w:rsidR="00EB145B" w:rsidRPr="00383C8B" w:rsidRDefault="00EB145B" w:rsidP="00822E9A">
            <w:pPr>
              <w:pStyle w:val="TAH"/>
            </w:pPr>
            <w:r w:rsidRPr="00383C8B">
              <w:t>VPLMN</w:t>
            </w:r>
          </w:p>
        </w:tc>
        <w:tc>
          <w:tcPr>
            <w:tcW w:w="893"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822E9A">
            <w:pPr>
              <w:pStyle w:val="TAL"/>
            </w:pPr>
            <w:r>
              <w:t>HSS</w:t>
            </w:r>
          </w:p>
        </w:tc>
        <w:tc>
          <w:tcPr>
            <w:tcW w:w="1276" w:type="dxa"/>
            <w:shd w:val="clear" w:color="auto" w:fill="auto"/>
            <w:vAlign w:val="center"/>
          </w:tcPr>
          <w:p w14:paraId="1DA72303" w14:textId="77777777" w:rsidR="00EB145B" w:rsidRPr="00383C8B" w:rsidRDefault="00EB145B" w:rsidP="00822E9A">
            <w:pPr>
              <w:pStyle w:val="TAL"/>
            </w:pPr>
            <w:r w:rsidRPr="00383C8B">
              <w:t>IRI-POI</w:t>
            </w:r>
          </w:p>
        </w:tc>
        <w:tc>
          <w:tcPr>
            <w:tcW w:w="808" w:type="dxa"/>
            <w:shd w:val="clear" w:color="auto" w:fill="auto"/>
            <w:vAlign w:val="center"/>
          </w:tcPr>
          <w:p w14:paraId="2FF6EB0E" w14:textId="77777777" w:rsidR="00EB145B" w:rsidRPr="00383C8B" w:rsidRDefault="00EB145B" w:rsidP="00822E9A">
            <w:pPr>
              <w:pStyle w:val="TAL"/>
            </w:pPr>
            <w:r w:rsidRPr="00383C8B">
              <w:t>n/a</w:t>
            </w:r>
          </w:p>
        </w:tc>
        <w:tc>
          <w:tcPr>
            <w:tcW w:w="1460" w:type="dxa"/>
            <w:shd w:val="clear" w:color="auto" w:fill="auto"/>
            <w:vAlign w:val="center"/>
          </w:tcPr>
          <w:p w14:paraId="2EA43E12" w14:textId="77777777" w:rsidR="00EB145B" w:rsidRPr="00383C8B" w:rsidRDefault="00EB145B" w:rsidP="00822E9A">
            <w:pPr>
              <w:pStyle w:val="TAL"/>
            </w:pPr>
            <w:r w:rsidRPr="00383C8B">
              <w:t>IRI-POI</w:t>
            </w:r>
          </w:p>
        </w:tc>
        <w:tc>
          <w:tcPr>
            <w:tcW w:w="1800" w:type="dxa"/>
            <w:shd w:val="clear" w:color="auto" w:fill="auto"/>
            <w:vAlign w:val="center"/>
          </w:tcPr>
          <w:p w14:paraId="6DEE050A" w14:textId="77777777" w:rsidR="00EB145B" w:rsidRPr="00383C8B" w:rsidRDefault="00EB145B" w:rsidP="00822E9A">
            <w:pPr>
              <w:pStyle w:val="TAL"/>
            </w:pPr>
            <w:r w:rsidRPr="00383C8B">
              <w:t>n/a</w:t>
            </w:r>
          </w:p>
        </w:tc>
        <w:tc>
          <w:tcPr>
            <w:tcW w:w="893"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822E9A">
            <w:pPr>
              <w:pStyle w:val="TAL"/>
            </w:pPr>
            <w:r>
              <w:t>AS (NOTE 6)</w:t>
            </w:r>
          </w:p>
        </w:tc>
        <w:tc>
          <w:tcPr>
            <w:tcW w:w="1276" w:type="dxa"/>
            <w:shd w:val="clear" w:color="auto" w:fill="auto"/>
            <w:vAlign w:val="center"/>
          </w:tcPr>
          <w:p w14:paraId="21E09736" w14:textId="77777777" w:rsidR="00EB145B" w:rsidRPr="00383C8B" w:rsidRDefault="00EB145B" w:rsidP="00822E9A">
            <w:pPr>
              <w:pStyle w:val="TAL"/>
            </w:pPr>
            <w:r w:rsidRPr="00383C8B">
              <w:t>IRI-POI</w:t>
            </w:r>
          </w:p>
        </w:tc>
        <w:tc>
          <w:tcPr>
            <w:tcW w:w="808" w:type="dxa"/>
            <w:shd w:val="clear" w:color="auto" w:fill="auto"/>
            <w:vAlign w:val="center"/>
          </w:tcPr>
          <w:p w14:paraId="4015AF76" w14:textId="77777777" w:rsidR="00EB145B" w:rsidRPr="00383C8B" w:rsidRDefault="00EB145B" w:rsidP="00822E9A">
            <w:pPr>
              <w:pStyle w:val="TAL"/>
            </w:pPr>
            <w:r>
              <w:t>n/a</w:t>
            </w:r>
          </w:p>
        </w:tc>
        <w:tc>
          <w:tcPr>
            <w:tcW w:w="1460" w:type="dxa"/>
            <w:shd w:val="clear" w:color="auto" w:fill="auto"/>
            <w:vAlign w:val="center"/>
          </w:tcPr>
          <w:p w14:paraId="1AF9083A" w14:textId="77777777" w:rsidR="00EB145B" w:rsidRPr="00383C8B" w:rsidRDefault="00EB145B" w:rsidP="00822E9A">
            <w:pPr>
              <w:pStyle w:val="TAL"/>
            </w:pPr>
            <w:r>
              <w:t>IRI-POI</w:t>
            </w:r>
          </w:p>
        </w:tc>
        <w:tc>
          <w:tcPr>
            <w:tcW w:w="1800" w:type="dxa"/>
            <w:shd w:val="clear" w:color="auto" w:fill="auto"/>
            <w:vAlign w:val="center"/>
          </w:tcPr>
          <w:p w14:paraId="5EBD620D" w14:textId="77777777" w:rsidR="00EB145B" w:rsidRPr="00383C8B" w:rsidRDefault="00EB145B" w:rsidP="00822E9A">
            <w:pPr>
              <w:pStyle w:val="TAL"/>
            </w:pPr>
            <w:r>
              <w:t>n/a</w:t>
            </w:r>
          </w:p>
        </w:tc>
        <w:tc>
          <w:tcPr>
            <w:tcW w:w="893"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822E9A">
            <w:pPr>
              <w:pStyle w:val="TAL"/>
            </w:pPr>
            <w:r>
              <w:t>AS (NOTE 7)</w:t>
            </w:r>
          </w:p>
        </w:tc>
        <w:tc>
          <w:tcPr>
            <w:tcW w:w="1276" w:type="dxa"/>
            <w:shd w:val="clear" w:color="auto" w:fill="auto"/>
            <w:vAlign w:val="center"/>
          </w:tcPr>
          <w:p w14:paraId="087D93FA" w14:textId="77777777" w:rsidR="00EB145B" w:rsidRPr="00383C8B" w:rsidRDefault="00EB145B" w:rsidP="00822E9A">
            <w:pPr>
              <w:pStyle w:val="TAL"/>
            </w:pPr>
            <w:r>
              <w:t>CC-TF</w:t>
            </w:r>
          </w:p>
        </w:tc>
        <w:tc>
          <w:tcPr>
            <w:tcW w:w="808" w:type="dxa"/>
            <w:shd w:val="clear" w:color="auto" w:fill="auto"/>
            <w:vAlign w:val="center"/>
          </w:tcPr>
          <w:p w14:paraId="54A284B5" w14:textId="77777777" w:rsidR="00EB145B" w:rsidRDefault="00EB145B" w:rsidP="00822E9A">
            <w:pPr>
              <w:pStyle w:val="TAL"/>
            </w:pPr>
            <w:r>
              <w:t>n/a</w:t>
            </w:r>
          </w:p>
        </w:tc>
        <w:tc>
          <w:tcPr>
            <w:tcW w:w="1460" w:type="dxa"/>
            <w:shd w:val="clear" w:color="auto" w:fill="auto"/>
            <w:vAlign w:val="center"/>
          </w:tcPr>
          <w:p w14:paraId="79C9F801" w14:textId="77777777" w:rsidR="00EB145B" w:rsidRDefault="00EB145B" w:rsidP="00822E9A">
            <w:pPr>
              <w:pStyle w:val="TAL"/>
            </w:pPr>
            <w:r>
              <w:t>CC-TF</w:t>
            </w:r>
          </w:p>
        </w:tc>
        <w:tc>
          <w:tcPr>
            <w:tcW w:w="1800" w:type="dxa"/>
            <w:shd w:val="clear" w:color="auto" w:fill="auto"/>
            <w:vAlign w:val="center"/>
          </w:tcPr>
          <w:p w14:paraId="543C3FEA" w14:textId="77777777" w:rsidR="00EB145B" w:rsidRDefault="00EB145B" w:rsidP="00822E9A">
            <w:pPr>
              <w:pStyle w:val="TAL"/>
            </w:pPr>
            <w:r>
              <w:t>n/a</w:t>
            </w:r>
          </w:p>
        </w:tc>
        <w:tc>
          <w:tcPr>
            <w:tcW w:w="893" w:type="dxa"/>
            <w:shd w:val="clear" w:color="auto" w:fill="auto"/>
            <w:vAlign w:val="center"/>
          </w:tcPr>
          <w:p w14:paraId="266CD019" w14:textId="77777777" w:rsidR="00EB145B" w:rsidRDefault="00EB145B" w:rsidP="00822E9A">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822E9A">
            <w:pPr>
              <w:pStyle w:val="TAL"/>
            </w:pPr>
            <w:r>
              <w:t>MRFP (NOTE 7)</w:t>
            </w:r>
          </w:p>
        </w:tc>
        <w:tc>
          <w:tcPr>
            <w:tcW w:w="1276" w:type="dxa"/>
            <w:shd w:val="clear" w:color="auto" w:fill="auto"/>
            <w:vAlign w:val="center"/>
          </w:tcPr>
          <w:p w14:paraId="4FEB2EEC" w14:textId="77777777" w:rsidR="00EB145B" w:rsidRDefault="00EB145B" w:rsidP="00822E9A">
            <w:pPr>
              <w:pStyle w:val="TAL"/>
            </w:pPr>
            <w:r>
              <w:t>CC-POI</w:t>
            </w:r>
          </w:p>
        </w:tc>
        <w:tc>
          <w:tcPr>
            <w:tcW w:w="808" w:type="dxa"/>
            <w:shd w:val="clear" w:color="auto" w:fill="auto"/>
            <w:vAlign w:val="center"/>
          </w:tcPr>
          <w:p w14:paraId="0C73E8EE" w14:textId="77777777" w:rsidR="00EB145B" w:rsidRDefault="00EB145B" w:rsidP="00822E9A">
            <w:pPr>
              <w:pStyle w:val="TAL"/>
            </w:pPr>
            <w:r>
              <w:t>n/a</w:t>
            </w:r>
          </w:p>
        </w:tc>
        <w:tc>
          <w:tcPr>
            <w:tcW w:w="1460" w:type="dxa"/>
            <w:shd w:val="clear" w:color="auto" w:fill="auto"/>
            <w:vAlign w:val="center"/>
          </w:tcPr>
          <w:p w14:paraId="55BBBA17" w14:textId="77777777" w:rsidR="00EB145B" w:rsidRDefault="00EB145B" w:rsidP="00822E9A">
            <w:pPr>
              <w:pStyle w:val="TAL"/>
            </w:pPr>
            <w:r>
              <w:t>CC-POI</w:t>
            </w:r>
          </w:p>
        </w:tc>
        <w:tc>
          <w:tcPr>
            <w:tcW w:w="1800" w:type="dxa"/>
            <w:shd w:val="clear" w:color="auto" w:fill="auto"/>
            <w:vAlign w:val="center"/>
          </w:tcPr>
          <w:p w14:paraId="1DDEF713" w14:textId="77777777" w:rsidR="00EB145B" w:rsidRDefault="00EB145B" w:rsidP="00822E9A">
            <w:pPr>
              <w:pStyle w:val="TAL"/>
            </w:pPr>
            <w:r>
              <w:t>n/a</w:t>
            </w:r>
          </w:p>
        </w:tc>
        <w:tc>
          <w:tcPr>
            <w:tcW w:w="893" w:type="dxa"/>
            <w:shd w:val="clear" w:color="auto" w:fill="auto"/>
            <w:vAlign w:val="center"/>
          </w:tcPr>
          <w:p w14:paraId="0DB94AE7" w14:textId="77777777" w:rsidR="00EB145B" w:rsidRDefault="00EB145B" w:rsidP="00822E9A">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822E9A">
            <w:pPr>
              <w:pStyle w:val="TAL"/>
            </w:pPr>
            <w:r>
              <w:t>P-CSCF</w:t>
            </w:r>
          </w:p>
        </w:tc>
        <w:tc>
          <w:tcPr>
            <w:tcW w:w="1276" w:type="dxa"/>
            <w:shd w:val="clear" w:color="auto" w:fill="auto"/>
            <w:vAlign w:val="center"/>
          </w:tcPr>
          <w:p w14:paraId="56852206" w14:textId="77777777" w:rsidR="00EB145B" w:rsidRPr="00383C8B" w:rsidRDefault="00EB145B" w:rsidP="00822E9A">
            <w:pPr>
              <w:pStyle w:val="TAL"/>
            </w:pPr>
            <w:r w:rsidRPr="00383C8B">
              <w:t>IRI-POI</w:t>
            </w:r>
          </w:p>
        </w:tc>
        <w:tc>
          <w:tcPr>
            <w:tcW w:w="808" w:type="dxa"/>
            <w:shd w:val="clear" w:color="auto" w:fill="auto"/>
            <w:vAlign w:val="center"/>
          </w:tcPr>
          <w:p w14:paraId="4C77263B" w14:textId="77777777" w:rsidR="00EB145B" w:rsidRPr="00383C8B" w:rsidRDefault="00EB145B" w:rsidP="00822E9A">
            <w:pPr>
              <w:pStyle w:val="TAL"/>
            </w:pPr>
            <w:r w:rsidRPr="00383C8B">
              <w:t>IRI-POI</w:t>
            </w:r>
          </w:p>
        </w:tc>
        <w:tc>
          <w:tcPr>
            <w:tcW w:w="1460" w:type="dxa"/>
            <w:shd w:val="clear" w:color="auto" w:fill="auto"/>
            <w:vAlign w:val="center"/>
          </w:tcPr>
          <w:p w14:paraId="12028E69" w14:textId="77777777" w:rsidR="00EB145B" w:rsidRPr="00383C8B" w:rsidRDefault="00EB145B" w:rsidP="00822E9A">
            <w:pPr>
              <w:pStyle w:val="TAL"/>
            </w:pPr>
            <w:r w:rsidRPr="00383C8B">
              <w:t>n/a</w:t>
            </w:r>
          </w:p>
        </w:tc>
        <w:tc>
          <w:tcPr>
            <w:tcW w:w="1800" w:type="dxa"/>
            <w:shd w:val="clear" w:color="auto" w:fill="auto"/>
            <w:vAlign w:val="center"/>
          </w:tcPr>
          <w:p w14:paraId="071E17FB" w14:textId="77777777" w:rsidR="00EB145B" w:rsidRPr="00383C8B" w:rsidRDefault="00EB145B" w:rsidP="00822E9A">
            <w:pPr>
              <w:pStyle w:val="TAL"/>
            </w:pPr>
            <w:r>
              <w:t>IRI-POI (NOTE 2)</w:t>
            </w:r>
          </w:p>
        </w:tc>
        <w:tc>
          <w:tcPr>
            <w:tcW w:w="893"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822E9A">
            <w:pPr>
              <w:pStyle w:val="TAL"/>
            </w:pPr>
            <w:r>
              <w:t>P-CSCF</w:t>
            </w:r>
          </w:p>
        </w:tc>
        <w:tc>
          <w:tcPr>
            <w:tcW w:w="1276" w:type="dxa"/>
            <w:shd w:val="clear" w:color="auto" w:fill="auto"/>
            <w:vAlign w:val="center"/>
          </w:tcPr>
          <w:p w14:paraId="4767FBFC" w14:textId="77777777" w:rsidR="00EB145B" w:rsidRPr="00383C8B" w:rsidRDefault="00EB145B" w:rsidP="00822E9A">
            <w:pPr>
              <w:pStyle w:val="TAL"/>
            </w:pPr>
            <w:r>
              <w:t>CC-TF</w:t>
            </w:r>
          </w:p>
        </w:tc>
        <w:tc>
          <w:tcPr>
            <w:tcW w:w="808" w:type="dxa"/>
            <w:shd w:val="clear" w:color="auto" w:fill="auto"/>
            <w:vAlign w:val="center"/>
          </w:tcPr>
          <w:p w14:paraId="7B3AD526" w14:textId="77777777" w:rsidR="00EB145B" w:rsidRPr="00383C8B" w:rsidRDefault="00EB145B" w:rsidP="00822E9A">
            <w:pPr>
              <w:pStyle w:val="TAL"/>
            </w:pPr>
            <w:r>
              <w:t>CC-TF</w:t>
            </w:r>
          </w:p>
        </w:tc>
        <w:tc>
          <w:tcPr>
            <w:tcW w:w="1460" w:type="dxa"/>
            <w:shd w:val="clear" w:color="auto" w:fill="auto"/>
            <w:vAlign w:val="center"/>
          </w:tcPr>
          <w:p w14:paraId="1B101482" w14:textId="77777777" w:rsidR="00EB145B" w:rsidRPr="00383C8B" w:rsidRDefault="00EB145B" w:rsidP="00822E9A">
            <w:pPr>
              <w:pStyle w:val="TAL"/>
            </w:pPr>
            <w:r w:rsidRPr="00383C8B">
              <w:t>n/a</w:t>
            </w:r>
          </w:p>
        </w:tc>
        <w:tc>
          <w:tcPr>
            <w:tcW w:w="1800" w:type="dxa"/>
            <w:shd w:val="clear" w:color="auto" w:fill="auto"/>
            <w:vAlign w:val="center"/>
          </w:tcPr>
          <w:p w14:paraId="52EF82E3" w14:textId="77777777" w:rsidR="00EB145B" w:rsidRPr="00383C8B" w:rsidRDefault="00EB145B" w:rsidP="00822E9A">
            <w:pPr>
              <w:pStyle w:val="TAL"/>
            </w:pPr>
            <w:r>
              <w:t>CC-TF (NOTE 2)</w:t>
            </w:r>
          </w:p>
        </w:tc>
        <w:tc>
          <w:tcPr>
            <w:tcW w:w="893"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822E9A">
            <w:pPr>
              <w:pStyle w:val="TAL"/>
            </w:pPr>
            <w:r>
              <w:t>IMS-AGW</w:t>
            </w:r>
          </w:p>
        </w:tc>
        <w:tc>
          <w:tcPr>
            <w:tcW w:w="1276" w:type="dxa"/>
            <w:shd w:val="clear" w:color="auto" w:fill="auto"/>
            <w:vAlign w:val="center"/>
          </w:tcPr>
          <w:p w14:paraId="552D175A" w14:textId="77777777" w:rsidR="00EB145B" w:rsidRDefault="00EB145B" w:rsidP="00822E9A">
            <w:pPr>
              <w:pStyle w:val="TAL"/>
            </w:pPr>
            <w:r>
              <w:t>CC-POI</w:t>
            </w:r>
          </w:p>
        </w:tc>
        <w:tc>
          <w:tcPr>
            <w:tcW w:w="808" w:type="dxa"/>
            <w:shd w:val="clear" w:color="auto" w:fill="auto"/>
            <w:vAlign w:val="center"/>
          </w:tcPr>
          <w:p w14:paraId="3DE5C970" w14:textId="77777777" w:rsidR="00EB145B" w:rsidRDefault="00EB145B" w:rsidP="00822E9A">
            <w:pPr>
              <w:pStyle w:val="TAL"/>
            </w:pPr>
            <w:r>
              <w:t>CC-POI</w:t>
            </w:r>
          </w:p>
        </w:tc>
        <w:tc>
          <w:tcPr>
            <w:tcW w:w="1460" w:type="dxa"/>
            <w:shd w:val="clear" w:color="auto" w:fill="auto"/>
            <w:vAlign w:val="center"/>
          </w:tcPr>
          <w:p w14:paraId="336D9D30" w14:textId="77777777" w:rsidR="00EB145B" w:rsidRPr="00383C8B" w:rsidRDefault="00EB145B" w:rsidP="00822E9A">
            <w:pPr>
              <w:pStyle w:val="TAL"/>
            </w:pPr>
            <w:r>
              <w:t>n/a</w:t>
            </w:r>
          </w:p>
        </w:tc>
        <w:tc>
          <w:tcPr>
            <w:tcW w:w="1800" w:type="dxa"/>
            <w:shd w:val="clear" w:color="auto" w:fill="auto"/>
            <w:vAlign w:val="center"/>
          </w:tcPr>
          <w:p w14:paraId="0F340991" w14:textId="77777777" w:rsidR="00EB145B" w:rsidRDefault="00EB145B" w:rsidP="00822E9A">
            <w:pPr>
              <w:pStyle w:val="TAL"/>
            </w:pPr>
            <w:r>
              <w:t>CC-POI (NOTE 2)</w:t>
            </w:r>
          </w:p>
        </w:tc>
        <w:tc>
          <w:tcPr>
            <w:tcW w:w="893" w:type="dxa"/>
            <w:shd w:val="clear" w:color="auto" w:fill="auto"/>
            <w:vAlign w:val="center"/>
          </w:tcPr>
          <w:p w14:paraId="5A5FABF5" w14:textId="77777777" w:rsidR="00EB145B" w:rsidRDefault="00EB145B" w:rsidP="00822E9A">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822E9A">
            <w:pPr>
              <w:pStyle w:val="TAL"/>
            </w:pPr>
            <w:r>
              <w:t>MGCF (NOTE 3)</w:t>
            </w:r>
          </w:p>
        </w:tc>
        <w:tc>
          <w:tcPr>
            <w:tcW w:w="1276" w:type="dxa"/>
            <w:shd w:val="clear" w:color="auto" w:fill="auto"/>
            <w:vAlign w:val="center"/>
          </w:tcPr>
          <w:p w14:paraId="1E891FE6" w14:textId="77777777" w:rsidR="00EB145B" w:rsidRPr="00383C8B" w:rsidRDefault="00EB145B" w:rsidP="00822E9A">
            <w:pPr>
              <w:pStyle w:val="TAL"/>
            </w:pPr>
            <w:r>
              <w:t>IRI-POI</w:t>
            </w:r>
          </w:p>
        </w:tc>
        <w:tc>
          <w:tcPr>
            <w:tcW w:w="808" w:type="dxa"/>
            <w:shd w:val="clear" w:color="auto" w:fill="auto"/>
            <w:vAlign w:val="center"/>
          </w:tcPr>
          <w:p w14:paraId="0D997F1E" w14:textId="77777777" w:rsidR="00EB145B" w:rsidRPr="00383C8B" w:rsidRDefault="00EB145B" w:rsidP="00822E9A">
            <w:pPr>
              <w:pStyle w:val="TAL"/>
            </w:pPr>
            <w:r>
              <w:t>n/a</w:t>
            </w:r>
          </w:p>
        </w:tc>
        <w:tc>
          <w:tcPr>
            <w:tcW w:w="1460" w:type="dxa"/>
            <w:shd w:val="clear" w:color="auto" w:fill="auto"/>
            <w:vAlign w:val="center"/>
          </w:tcPr>
          <w:p w14:paraId="54AE5D17" w14:textId="77777777" w:rsidR="00EB145B" w:rsidRPr="00383C8B" w:rsidRDefault="00EB145B" w:rsidP="00822E9A">
            <w:pPr>
              <w:pStyle w:val="TAL"/>
            </w:pPr>
            <w:r>
              <w:t>IRI-POI</w:t>
            </w:r>
          </w:p>
        </w:tc>
        <w:tc>
          <w:tcPr>
            <w:tcW w:w="1800" w:type="dxa"/>
            <w:shd w:val="clear" w:color="auto" w:fill="auto"/>
            <w:vAlign w:val="center"/>
          </w:tcPr>
          <w:p w14:paraId="4036283A" w14:textId="77777777" w:rsidR="00EB145B" w:rsidRPr="00383C8B" w:rsidRDefault="00EB145B" w:rsidP="00822E9A">
            <w:pPr>
              <w:pStyle w:val="TAL"/>
            </w:pPr>
            <w:r>
              <w:t>n/a</w:t>
            </w:r>
          </w:p>
        </w:tc>
        <w:tc>
          <w:tcPr>
            <w:tcW w:w="893"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822E9A">
            <w:pPr>
              <w:pStyle w:val="TAL"/>
            </w:pPr>
            <w:r>
              <w:t>MGCF (NOTE 3)</w:t>
            </w:r>
          </w:p>
        </w:tc>
        <w:tc>
          <w:tcPr>
            <w:tcW w:w="1276" w:type="dxa"/>
            <w:shd w:val="clear" w:color="auto" w:fill="auto"/>
            <w:vAlign w:val="center"/>
          </w:tcPr>
          <w:p w14:paraId="51DB4A1D" w14:textId="77777777" w:rsidR="00EB145B" w:rsidRDefault="00EB145B" w:rsidP="00822E9A">
            <w:pPr>
              <w:pStyle w:val="TAL"/>
            </w:pPr>
            <w:r>
              <w:t>CC-TF</w:t>
            </w:r>
          </w:p>
        </w:tc>
        <w:tc>
          <w:tcPr>
            <w:tcW w:w="808" w:type="dxa"/>
            <w:shd w:val="clear" w:color="auto" w:fill="auto"/>
            <w:vAlign w:val="center"/>
          </w:tcPr>
          <w:p w14:paraId="64B71891" w14:textId="77777777" w:rsidR="00EB145B" w:rsidRDefault="00EB145B" w:rsidP="00822E9A">
            <w:pPr>
              <w:pStyle w:val="TAL"/>
            </w:pPr>
            <w:r>
              <w:t>n/a</w:t>
            </w:r>
          </w:p>
        </w:tc>
        <w:tc>
          <w:tcPr>
            <w:tcW w:w="1460" w:type="dxa"/>
            <w:shd w:val="clear" w:color="auto" w:fill="auto"/>
            <w:vAlign w:val="center"/>
          </w:tcPr>
          <w:p w14:paraId="5F36714E" w14:textId="77777777" w:rsidR="00EB145B" w:rsidRDefault="00EB145B" w:rsidP="00822E9A">
            <w:pPr>
              <w:pStyle w:val="TAL"/>
            </w:pPr>
            <w:r>
              <w:t>CC-TF</w:t>
            </w:r>
          </w:p>
        </w:tc>
        <w:tc>
          <w:tcPr>
            <w:tcW w:w="1800" w:type="dxa"/>
            <w:shd w:val="clear" w:color="auto" w:fill="auto"/>
            <w:vAlign w:val="center"/>
          </w:tcPr>
          <w:p w14:paraId="46A59620" w14:textId="77777777" w:rsidR="00EB145B" w:rsidRDefault="00EB145B" w:rsidP="00822E9A">
            <w:pPr>
              <w:pStyle w:val="TAL"/>
            </w:pPr>
            <w:r>
              <w:t>n/a</w:t>
            </w:r>
          </w:p>
        </w:tc>
        <w:tc>
          <w:tcPr>
            <w:tcW w:w="893" w:type="dxa"/>
            <w:shd w:val="clear" w:color="auto" w:fill="auto"/>
            <w:vAlign w:val="center"/>
          </w:tcPr>
          <w:p w14:paraId="597D2CD4" w14:textId="77777777" w:rsidR="00EB145B" w:rsidRDefault="00EB145B" w:rsidP="00822E9A">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822E9A">
            <w:pPr>
              <w:pStyle w:val="TAL"/>
            </w:pPr>
            <w:r>
              <w:t>IM-MGW (NOTE 3)</w:t>
            </w:r>
          </w:p>
        </w:tc>
        <w:tc>
          <w:tcPr>
            <w:tcW w:w="1276" w:type="dxa"/>
            <w:shd w:val="clear" w:color="auto" w:fill="auto"/>
            <w:vAlign w:val="center"/>
          </w:tcPr>
          <w:p w14:paraId="44AC0E45" w14:textId="77777777" w:rsidR="00EB145B" w:rsidRDefault="00EB145B" w:rsidP="00822E9A">
            <w:pPr>
              <w:pStyle w:val="TAL"/>
            </w:pPr>
            <w:r>
              <w:t>CC-POI</w:t>
            </w:r>
          </w:p>
        </w:tc>
        <w:tc>
          <w:tcPr>
            <w:tcW w:w="808" w:type="dxa"/>
            <w:shd w:val="clear" w:color="auto" w:fill="auto"/>
            <w:vAlign w:val="center"/>
          </w:tcPr>
          <w:p w14:paraId="17AC4CFA" w14:textId="77777777" w:rsidR="00EB145B" w:rsidRDefault="00EB145B" w:rsidP="00822E9A">
            <w:pPr>
              <w:pStyle w:val="TAL"/>
            </w:pPr>
            <w:r>
              <w:t>n/a</w:t>
            </w:r>
          </w:p>
        </w:tc>
        <w:tc>
          <w:tcPr>
            <w:tcW w:w="1460" w:type="dxa"/>
            <w:shd w:val="clear" w:color="auto" w:fill="auto"/>
            <w:vAlign w:val="center"/>
          </w:tcPr>
          <w:p w14:paraId="4811D97A" w14:textId="77777777" w:rsidR="00EB145B" w:rsidRDefault="00EB145B" w:rsidP="00822E9A">
            <w:pPr>
              <w:pStyle w:val="TAL"/>
            </w:pPr>
            <w:r>
              <w:t>CC-POI</w:t>
            </w:r>
          </w:p>
        </w:tc>
        <w:tc>
          <w:tcPr>
            <w:tcW w:w="1800" w:type="dxa"/>
            <w:shd w:val="clear" w:color="auto" w:fill="auto"/>
            <w:vAlign w:val="center"/>
          </w:tcPr>
          <w:p w14:paraId="6FD1022C" w14:textId="77777777" w:rsidR="00EB145B" w:rsidRDefault="00EB145B" w:rsidP="00822E9A">
            <w:pPr>
              <w:pStyle w:val="TAL"/>
            </w:pPr>
            <w:r>
              <w:t>n/a</w:t>
            </w:r>
          </w:p>
        </w:tc>
        <w:tc>
          <w:tcPr>
            <w:tcW w:w="893" w:type="dxa"/>
            <w:shd w:val="clear" w:color="auto" w:fill="auto"/>
            <w:vAlign w:val="center"/>
          </w:tcPr>
          <w:p w14:paraId="404D3E8E" w14:textId="77777777" w:rsidR="00EB145B" w:rsidRDefault="00EB145B" w:rsidP="00822E9A">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822E9A">
            <w:pPr>
              <w:pStyle w:val="TAL"/>
            </w:pPr>
            <w:r>
              <w:t>IBCF (NOTE 4)</w:t>
            </w:r>
          </w:p>
        </w:tc>
        <w:tc>
          <w:tcPr>
            <w:tcW w:w="1276" w:type="dxa"/>
            <w:shd w:val="clear" w:color="auto" w:fill="auto"/>
            <w:vAlign w:val="center"/>
          </w:tcPr>
          <w:p w14:paraId="0BA1AB4F" w14:textId="77777777" w:rsidR="00EB145B" w:rsidRDefault="00EB145B" w:rsidP="00822E9A">
            <w:pPr>
              <w:pStyle w:val="TAL"/>
            </w:pPr>
            <w:r>
              <w:t>IRI-POI</w:t>
            </w:r>
          </w:p>
        </w:tc>
        <w:tc>
          <w:tcPr>
            <w:tcW w:w="808" w:type="dxa"/>
            <w:shd w:val="clear" w:color="auto" w:fill="auto"/>
            <w:vAlign w:val="center"/>
          </w:tcPr>
          <w:p w14:paraId="54359D69" w14:textId="77777777" w:rsidR="00EB145B" w:rsidRDefault="00EB145B" w:rsidP="00822E9A">
            <w:pPr>
              <w:pStyle w:val="TAL"/>
            </w:pPr>
            <w:r>
              <w:t>n/a</w:t>
            </w:r>
          </w:p>
        </w:tc>
        <w:tc>
          <w:tcPr>
            <w:tcW w:w="1460" w:type="dxa"/>
            <w:shd w:val="clear" w:color="auto" w:fill="auto"/>
            <w:vAlign w:val="center"/>
          </w:tcPr>
          <w:p w14:paraId="27E4A953" w14:textId="77777777" w:rsidR="00EB145B" w:rsidRDefault="00EB145B" w:rsidP="00822E9A">
            <w:pPr>
              <w:pStyle w:val="TAL"/>
            </w:pPr>
            <w:r>
              <w:t>IRI-POI</w:t>
            </w:r>
          </w:p>
        </w:tc>
        <w:tc>
          <w:tcPr>
            <w:tcW w:w="1800" w:type="dxa"/>
            <w:shd w:val="clear" w:color="auto" w:fill="auto"/>
            <w:vAlign w:val="center"/>
          </w:tcPr>
          <w:p w14:paraId="0A40A960" w14:textId="77777777" w:rsidR="00EB145B" w:rsidRDefault="00EB145B" w:rsidP="00822E9A">
            <w:pPr>
              <w:pStyle w:val="TAL"/>
            </w:pPr>
            <w:r>
              <w:t>n/a</w:t>
            </w:r>
          </w:p>
        </w:tc>
        <w:tc>
          <w:tcPr>
            <w:tcW w:w="893" w:type="dxa"/>
            <w:shd w:val="clear" w:color="auto" w:fill="auto"/>
            <w:vAlign w:val="center"/>
          </w:tcPr>
          <w:p w14:paraId="6DAE81A4" w14:textId="77777777" w:rsidR="00EB145B" w:rsidRDefault="00EB145B" w:rsidP="00822E9A">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822E9A">
            <w:pPr>
              <w:pStyle w:val="TAL"/>
            </w:pPr>
            <w:r>
              <w:t>IBCF (NOTE 4)</w:t>
            </w:r>
          </w:p>
        </w:tc>
        <w:tc>
          <w:tcPr>
            <w:tcW w:w="1276" w:type="dxa"/>
            <w:shd w:val="clear" w:color="auto" w:fill="auto"/>
            <w:vAlign w:val="center"/>
          </w:tcPr>
          <w:p w14:paraId="43320522" w14:textId="77777777" w:rsidR="00EB145B" w:rsidRDefault="00EB145B" w:rsidP="00822E9A">
            <w:pPr>
              <w:pStyle w:val="TAL"/>
            </w:pPr>
            <w:r>
              <w:t>CC-TF</w:t>
            </w:r>
          </w:p>
        </w:tc>
        <w:tc>
          <w:tcPr>
            <w:tcW w:w="808" w:type="dxa"/>
            <w:shd w:val="clear" w:color="auto" w:fill="auto"/>
            <w:vAlign w:val="center"/>
          </w:tcPr>
          <w:p w14:paraId="70FBB7F3" w14:textId="77777777" w:rsidR="00EB145B" w:rsidRDefault="00EB145B" w:rsidP="00822E9A">
            <w:pPr>
              <w:pStyle w:val="TAL"/>
            </w:pPr>
            <w:r>
              <w:t>n/a</w:t>
            </w:r>
          </w:p>
        </w:tc>
        <w:tc>
          <w:tcPr>
            <w:tcW w:w="1460" w:type="dxa"/>
            <w:shd w:val="clear" w:color="auto" w:fill="auto"/>
            <w:vAlign w:val="center"/>
          </w:tcPr>
          <w:p w14:paraId="03CCD3E0" w14:textId="77777777" w:rsidR="00EB145B" w:rsidRDefault="00EB145B" w:rsidP="00822E9A">
            <w:pPr>
              <w:pStyle w:val="TAL"/>
            </w:pPr>
            <w:r>
              <w:t>CC-TF</w:t>
            </w:r>
          </w:p>
        </w:tc>
        <w:tc>
          <w:tcPr>
            <w:tcW w:w="1800" w:type="dxa"/>
            <w:shd w:val="clear" w:color="auto" w:fill="auto"/>
            <w:vAlign w:val="center"/>
          </w:tcPr>
          <w:p w14:paraId="63E8EFBF" w14:textId="77777777" w:rsidR="00EB145B" w:rsidRDefault="00EB145B" w:rsidP="00822E9A">
            <w:pPr>
              <w:pStyle w:val="TAL"/>
            </w:pPr>
            <w:r>
              <w:t>n/a</w:t>
            </w:r>
          </w:p>
        </w:tc>
        <w:tc>
          <w:tcPr>
            <w:tcW w:w="893" w:type="dxa"/>
            <w:shd w:val="clear" w:color="auto" w:fill="auto"/>
            <w:vAlign w:val="center"/>
          </w:tcPr>
          <w:p w14:paraId="7A425524" w14:textId="77777777" w:rsidR="00EB145B" w:rsidRDefault="00EB145B" w:rsidP="00822E9A">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822E9A">
            <w:pPr>
              <w:pStyle w:val="TAL"/>
            </w:pPr>
            <w:r>
              <w:t>TrGW (NOTE4)</w:t>
            </w:r>
          </w:p>
        </w:tc>
        <w:tc>
          <w:tcPr>
            <w:tcW w:w="1276" w:type="dxa"/>
            <w:shd w:val="clear" w:color="auto" w:fill="auto"/>
            <w:vAlign w:val="center"/>
          </w:tcPr>
          <w:p w14:paraId="195030BC" w14:textId="77777777" w:rsidR="00EB145B" w:rsidRDefault="00EB145B" w:rsidP="00822E9A">
            <w:pPr>
              <w:pStyle w:val="TAL"/>
            </w:pPr>
            <w:r>
              <w:t>CC-POI</w:t>
            </w:r>
          </w:p>
        </w:tc>
        <w:tc>
          <w:tcPr>
            <w:tcW w:w="808" w:type="dxa"/>
            <w:shd w:val="clear" w:color="auto" w:fill="auto"/>
            <w:vAlign w:val="center"/>
          </w:tcPr>
          <w:p w14:paraId="346A66DA" w14:textId="77777777" w:rsidR="00EB145B" w:rsidRDefault="00EB145B" w:rsidP="00822E9A">
            <w:pPr>
              <w:pStyle w:val="TAL"/>
            </w:pPr>
            <w:r>
              <w:t>n/a</w:t>
            </w:r>
          </w:p>
        </w:tc>
        <w:tc>
          <w:tcPr>
            <w:tcW w:w="1460" w:type="dxa"/>
            <w:shd w:val="clear" w:color="auto" w:fill="auto"/>
            <w:vAlign w:val="center"/>
          </w:tcPr>
          <w:p w14:paraId="70F888C4" w14:textId="77777777" w:rsidR="00EB145B" w:rsidRDefault="00EB145B" w:rsidP="00822E9A">
            <w:pPr>
              <w:pStyle w:val="TAL"/>
            </w:pPr>
            <w:r>
              <w:t>CC-POI</w:t>
            </w:r>
          </w:p>
        </w:tc>
        <w:tc>
          <w:tcPr>
            <w:tcW w:w="1800" w:type="dxa"/>
            <w:shd w:val="clear" w:color="auto" w:fill="auto"/>
            <w:vAlign w:val="center"/>
          </w:tcPr>
          <w:p w14:paraId="09A3C3AA" w14:textId="77777777" w:rsidR="00EB145B" w:rsidRDefault="00EB145B" w:rsidP="00822E9A">
            <w:pPr>
              <w:pStyle w:val="TAL"/>
            </w:pPr>
            <w:r>
              <w:t>n/a</w:t>
            </w:r>
          </w:p>
        </w:tc>
        <w:tc>
          <w:tcPr>
            <w:tcW w:w="893" w:type="dxa"/>
            <w:shd w:val="clear" w:color="auto" w:fill="auto"/>
            <w:vAlign w:val="center"/>
          </w:tcPr>
          <w:p w14:paraId="6A95F8FE" w14:textId="77777777" w:rsidR="00EB145B" w:rsidRDefault="00EB145B" w:rsidP="00822E9A">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822E9A">
            <w:pPr>
              <w:pStyle w:val="TAL"/>
            </w:pPr>
            <w:r>
              <w:t>LMISF-IRI (NOTE 1)</w:t>
            </w:r>
          </w:p>
        </w:tc>
        <w:tc>
          <w:tcPr>
            <w:tcW w:w="1276" w:type="dxa"/>
            <w:shd w:val="clear" w:color="auto" w:fill="auto"/>
            <w:vAlign w:val="center"/>
          </w:tcPr>
          <w:p w14:paraId="7D27325B" w14:textId="77777777" w:rsidR="00EB145B" w:rsidRPr="00383C8B" w:rsidRDefault="00EB145B" w:rsidP="00822E9A">
            <w:pPr>
              <w:pStyle w:val="TAL"/>
            </w:pPr>
            <w:r>
              <w:t>n/a</w:t>
            </w:r>
          </w:p>
        </w:tc>
        <w:tc>
          <w:tcPr>
            <w:tcW w:w="808" w:type="dxa"/>
            <w:shd w:val="clear" w:color="auto" w:fill="auto"/>
            <w:vAlign w:val="center"/>
          </w:tcPr>
          <w:p w14:paraId="63C3B67B" w14:textId="77777777" w:rsidR="00EB145B" w:rsidRPr="00383C8B" w:rsidRDefault="00EB145B" w:rsidP="00822E9A">
            <w:pPr>
              <w:pStyle w:val="TAL"/>
            </w:pPr>
            <w:r>
              <w:t>n/a</w:t>
            </w:r>
          </w:p>
        </w:tc>
        <w:tc>
          <w:tcPr>
            <w:tcW w:w="1460" w:type="dxa"/>
            <w:shd w:val="clear" w:color="auto" w:fill="auto"/>
            <w:vAlign w:val="center"/>
          </w:tcPr>
          <w:p w14:paraId="663C7C66" w14:textId="77777777" w:rsidR="00EB145B" w:rsidRPr="00383C8B" w:rsidRDefault="00EB145B" w:rsidP="00822E9A">
            <w:pPr>
              <w:pStyle w:val="TAL"/>
            </w:pPr>
            <w:r w:rsidRPr="00383C8B">
              <w:t>n/a</w:t>
            </w:r>
          </w:p>
        </w:tc>
        <w:tc>
          <w:tcPr>
            <w:tcW w:w="1800" w:type="dxa"/>
            <w:shd w:val="clear" w:color="auto" w:fill="auto"/>
            <w:vAlign w:val="center"/>
          </w:tcPr>
          <w:p w14:paraId="397D4E97" w14:textId="77777777" w:rsidR="00EB145B" w:rsidRPr="00383C8B" w:rsidRDefault="00EB145B" w:rsidP="00822E9A">
            <w:pPr>
              <w:pStyle w:val="TAL"/>
            </w:pPr>
            <w:r>
              <w:t>IRI-POI</w:t>
            </w:r>
          </w:p>
        </w:tc>
        <w:tc>
          <w:tcPr>
            <w:tcW w:w="893" w:type="dxa"/>
            <w:shd w:val="clear" w:color="auto" w:fill="auto"/>
            <w:vAlign w:val="center"/>
          </w:tcPr>
          <w:p w14:paraId="173CC229" w14:textId="77777777" w:rsidR="00EB145B" w:rsidRPr="00383C8B" w:rsidRDefault="00EB145B" w:rsidP="00822E9A">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822E9A">
            <w:pPr>
              <w:pStyle w:val="TAL"/>
            </w:pPr>
            <w:r>
              <w:t>LMISF-CC (NOTE 1)</w:t>
            </w:r>
          </w:p>
        </w:tc>
        <w:tc>
          <w:tcPr>
            <w:tcW w:w="1276" w:type="dxa"/>
            <w:shd w:val="clear" w:color="auto" w:fill="auto"/>
            <w:vAlign w:val="center"/>
          </w:tcPr>
          <w:p w14:paraId="284997BE" w14:textId="77777777" w:rsidR="00EB145B" w:rsidRDefault="00EB145B" w:rsidP="00822E9A">
            <w:pPr>
              <w:pStyle w:val="TAL"/>
            </w:pPr>
            <w:r>
              <w:t>n/a</w:t>
            </w:r>
          </w:p>
        </w:tc>
        <w:tc>
          <w:tcPr>
            <w:tcW w:w="808" w:type="dxa"/>
            <w:shd w:val="clear" w:color="auto" w:fill="auto"/>
            <w:vAlign w:val="center"/>
          </w:tcPr>
          <w:p w14:paraId="2A4F186F" w14:textId="77777777" w:rsidR="00EB145B" w:rsidRDefault="00EB145B" w:rsidP="00822E9A">
            <w:pPr>
              <w:pStyle w:val="TAL"/>
            </w:pPr>
            <w:r>
              <w:t>n/a</w:t>
            </w:r>
          </w:p>
        </w:tc>
        <w:tc>
          <w:tcPr>
            <w:tcW w:w="1460" w:type="dxa"/>
            <w:shd w:val="clear" w:color="auto" w:fill="auto"/>
            <w:vAlign w:val="center"/>
          </w:tcPr>
          <w:p w14:paraId="37692DF2" w14:textId="77777777" w:rsidR="00EB145B" w:rsidRPr="00383C8B" w:rsidRDefault="00EB145B" w:rsidP="00822E9A">
            <w:pPr>
              <w:pStyle w:val="TAL"/>
            </w:pPr>
            <w:r>
              <w:t>n/a</w:t>
            </w:r>
          </w:p>
        </w:tc>
        <w:tc>
          <w:tcPr>
            <w:tcW w:w="1800" w:type="dxa"/>
            <w:shd w:val="clear" w:color="auto" w:fill="auto"/>
            <w:vAlign w:val="center"/>
          </w:tcPr>
          <w:p w14:paraId="59146BAA" w14:textId="77777777" w:rsidR="00EB145B" w:rsidRDefault="00EB145B" w:rsidP="00822E9A">
            <w:pPr>
              <w:pStyle w:val="TAL"/>
            </w:pPr>
            <w:r>
              <w:t>CC-POI</w:t>
            </w:r>
          </w:p>
        </w:tc>
        <w:tc>
          <w:tcPr>
            <w:tcW w:w="893" w:type="dxa"/>
            <w:shd w:val="clear" w:color="auto" w:fill="auto"/>
            <w:vAlign w:val="center"/>
          </w:tcPr>
          <w:p w14:paraId="7F732EEC" w14:textId="77777777" w:rsidR="00EB145B" w:rsidRDefault="00EB145B" w:rsidP="00822E9A">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822E9A">
            <w:pPr>
              <w:pStyle w:val="TAL"/>
            </w:pPr>
            <w:r>
              <w:t>LALS Triggering</w:t>
            </w:r>
          </w:p>
        </w:tc>
        <w:tc>
          <w:tcPr>
            <w:tcW w:w="1053" w:type="dxa"/>
            <w:vMerge w:val="restart"/>
            <w:shd w:val="clear" w:color="auto" w:fill="auto"/>
            <w:vAlign w:val="center"/>
          </w:tcPr>
          <w:p w14:paraId="11774687" w14:textId="77777777" w:rsidR="00EB145B" w:rsidRDefault="00EB145B" w:rsidP="00822E9A">
            <w:pPr>
              <w:pStyle w:val="TAL"/>
            </w:pPr>
            <w:r>
              <w:t>Option 1</w:t>
            </w:r>
          </w:p>
        </w:tc>
        <w:tc>
          <w:tcPr>
            <w:tcW w:w="1081" w:type="dxa"/>
            <w:shd w:val="clear" w:color="auto" w:fill="auto"/>
            <w:vAlign w:val="center"/>
          </w:tcPr>
          <w:p w14:paraId="27D968EC" w14:textId="77777777" w:rsidR="00EB145B" w:rsidRDefault="00EB145B" w:rsidP="00822E9A">
            <w:pPr>
              <w:pStyle w:val="TAL"/>
            </w:pPr>
            <w:r>
              <w:t>P-CSCF</w:t>
            </w:r>
          </w:p>
        </w:tc>
        <w:tc>
          <w:tcPr>
            <w:tcW w:w="1276" w:type="dxa"/>
            <w:shd w:val="clear" w:color="auto" w:fill="auto"/>
            <w:vAlign w:val="center"/>
          </w:tcPr>
          <w:p w14:paraId="5A9AE695" w14:textId="77777777" w:rsidR="00EB145B" w:rsidRPr="00383C8B" w:rsidRDefault="00EB145B" w:rsidP="00822E9A">
            <w:pPr>
              <w:pStyle w:val="TAL"/>
            </w:pPr>
            <w:r>
              <w:t>LTF</w:t>
            </w:r>
          </w:p>
        </w:tc>
        <w:tc>
          <w:tcPr>
            <w:tcW w:w="808" w:type="dxa"/>
            <w:shd w:val="clear" w:color="auto" w:fill="auto"/>
            <w:vAlign w:val="center"/>
          </w:tcPr>
          <w:p w14:paraId="038CD735" w14:textId="77777777" w:rsidR="00EB145B" w:rsidRPr="00383C8B" w:rsidRDefault="00EB145B" w:rsidP="00822E9A">
            <w:pPr>
              <w:pStyle w:val="TAL"/>
            </w:pPr>
            <w:r>
              <w:t>LTF</w:t>
            </w:r>
          </w:p>
        </w:tc>
        <w:tc>
          <w:tcPr>
            <w:tcW w:w="1460" w:type="dxa"/>
            <w:shd w:val="clear" w:color="auto" w:fill="auto"/>
            <w:vAlign w:val="center"/>
          </w:tcPr>
          <w:p w14:paraId="4D28CBCB" w14:textId="77777777" w:rsidR="00EB145B" w:rsidRPr="00383C8B" w:rsidRDefault="00EB145B" w:rsidP="00822E9A">
            <w:pPr>
              <w:pStyle w:val="TAL"/>
            </w:pPr>
            <w:r>
              <w:t>n/a</w:t>
            </w:r>
          </w:p>
        </w:tc>
        <w:tc>
          <w:tcPr>
            <w:tcW w:w="1800" w:type="dxa"/>
            <w:shd w:val="clear" w:color="auto" w:fill="auto"/>
            <w:vAlign w:val="center"/>
          </w:tcPr>
          <w:p w14:paraId="311F05C9" w14:textId="77777777" w:rsidR="00EB145B" w:rsidRPr="00383C8B" w:rsidRDefault="00EB145B" w:rsidP="00822E9A">
            <w:pPr>
              <w:pStyle w:val="TAL"/>
            </w:pPr>
            <w:r>
              <w:t>LTF (NOTE 2)</w:t>
            </w:r>
          </w:p>
        </w:tc>
        <w:tc>
          <w:tcPr>
            <w:tcW w:w="893" w:type="dxa"/>
            <w:shd w:val="clear" w:color="auto" w:fill="auto"/>
            <w:vAlign w:val="center"/>
          </w:tcPr>
          <w:p w14:paraId="0E2DBE19" w14:textId="77777777" w:rsidR="00EB145B" w:rsidRPr="00383C8B" w:rsidRDefault="00EB145B" w:rsidP="00822E9A">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822E9A">
            <w:pPr>
              <w:pStyle w:val="TAL"/>
            </w:pPr>
          </w:p>
        </w:tc>
        <w:tc>
          <w:tcPr>
            <w:tcW w:w="1053" w:type="dxa"/>
            <w:vMerge/>
            <w:shd w:val="clear" w:color="auto" w:fill="auto"/>
            <w:vAlign w:val="center"/>
          </w:tcPr>
          <w:p w14:paraId="0D4CDD11" w14:textId="77777777" w:rsidR="00EB145B" w:rsidRDefault="00EB145B" w:rsidP="00822E9A">
            <w:pPr>
              <w:pStyle w:val="TAL"/>
            </w:pPr>
          </w:p>
        </w:tc>
        <w:tc>
          <w:tcPr>
            <w:tcW w:w="1081" w:type="dxa"/>
            <w:shd w:val="clear" w:color="auto" w:fill="auto"/>
            <w:vAlign w:val="center"/>
          </w:tcPr>
          <w:p w14:paraId="58C98A60" w14:textId="77777777" w:rsidR="00EB145B" w:rsidRDefault="00EB145B" w:rsidP="00822E9A">
            <w:pPr>
              <w:pStyle w:val="TAL"/>
            </w:pPr>
            <w:r>
              <w:t>IBCF</w:t>
            </w:r>
          </w:p>
        </w:tc>
        <w:tc>
          <w:tcPr>
            <w:tcW w:w="1276" w:type="dxa"/>
            <w:shd w:val="clear" w:color="auto" w:fill="auto"/>
            <w:vAlign w:val="center"/>
          </w:tcPr>
          <w:p w14:paraId="46CE5D5D" w14:textId="77777777" w:rsidR="00EB145B" w:rsidRDefault="00EB145B" w:rsidP="00822E9A">
            <w:pPr>
              <w:pStyle w:val="TAL"/>
            </w:pPr>
            <w:r>
              <w:t>n/a</w:t>
            </w:r>
          </w:p>
        </w:tc>
        <w:tc>
          <w:tcPr>
            <w:tcW w:w="808" w:type="dxa"/>
            <w:shd w:val="clear" w:color="auto" w:fill="auto"/>
            <w:vAlign w:val="center"/>
          </w:tcPr>
          <w:p w14:paraId="75E0A67A" w14:textId="77777777" w:rsidR="00EB145B" w:rsidRDefault="00EB145B" w:rsidP="00822E9A">
            <w:pPr>
              <w:pStyle w:val="TAL"/>
            </w:pPr>
            <w:r>
              <w:t>n/a</w:t>
            </w:r>
          </w:p>
        </w:tc>
        <w:tc>
          <w:tcPr>
            <w:tcW w:w="1460" w:type="dxa"/>
            <w:shd w:val="clear" w:color="auto" w:fill="auto"/>
            <w:vAlign w:val="center"/>
          </w:tcPr>
          <w:p w14:paraId="465F9387" w14:textId="77777777" w:rsidR="00EB145B" w:rsidRDefault="00EB145B" w:rsidP="00822E9A">
            <w:pPr>
              <w:pStyle w:val="TAL"/>
            </w:pPr>
            <w:r>
              <w:t>LTF (NOTE 5)</w:t>
            </w:r>
          </w:p>
        </w:tc>
        <w:tc>
          <w:tcPr>
            <w:tcW w:w="1800" w:type="dxa"/>
            <w:shd w:val="clear" w:color="auto" w:fill="auto"/>
            <w:vAlign w:val="center"/>
          </w:tcPr>
          <w:p w14:paraId="5BAB6999" w14:textId="77777777" w:rsidR="00EB145B" w:rsidRDefault="00EB145B" w:rsidP="00822E9A">
            <w:pPr>
              <w:pStyle w:val="TAL"/>
            </w:pPr>
            <w:r>
              <w:t>n/a</w:t>
            </w:r>
          </w:p>
        </w:tc>
        <w:tc>
          <w:tcPr>
            <w:tcW w:w="893" w:type="dxa"/>
            <w:shd w:val="clear" w:color="auto" w:fill="auto"/>
            <w:vAlign w:val="center"/>
          </w:tcPr>
          <w:p w14:paraId="59FEFE54" w14:textId="77777777" w:rsidR="00EB145B" w:rsidRDefault="00EB145B" w:rsidP="00822E9A">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822E9A">
            <w:pPr>
              <w:pStyle w:val="TAL"/>
            </w:pPr>
          </w:p>
        </w:tc>
        <w:tc>
          <w:tcPr>
            <w:tcW w:w="1053" w:type="dxa"/>
            <w:vMerge/>
            <w:shd w:val="clear" w:color="auto" w:fill="auto"/>
            <w:vAlign w:val="center"/>
          </w:tcPr>
          <w:p w14:paraId="421F1A2C" w14:textId="77777777" w:rsidR="00EB145B" w:rsidRDefault="00EB145B" w:rsidP="00822E9A">
            <w:pPr>
              <w:pStyle w:val="TAL"/>
            </w:pPr>
          </w:p>
        </w:tc>
        <w:tc>
          <w:tcPr>
            <w:tcW w:w="1081" w:type="dxa"/>
            <w:shd w:val="clear" w:color="auto" w:fill="auto"/>
            <w:vAlign w:val="center"/>
          </w:tcPr>
          <w:p w14:paraId="3E3BD80F" w14:textId="77777777" w:rsidR="00EB145B" w:rsidRDefault="00EB145B" w:rsidP="00822E9A">
            <w:pPr>
              <w:pStyle w:val="TAL"/>
            </w:pPr>
            <w:r>
              <w:t xml:space="preserve">LMISF-IRI </w:t>
            </w:r>
          </w:p>
        </w:tc>
        <w:tc>
          <w:tcPr>
            <w:tcW w:w="1276" w:type="dxa"/>
            <w:shd w:val="clear" w:color="auto" w:fill="auto"/>
            <w:vAlign w:val="center"/>
          </w:tcPr>
          <w:p w14:paraId="18DC9BA2" w14:textId="77777777" w:rsidR="00EB145B" w:rsidRDefault="00EB145B" w:rsidP="00822E9A">
            <w:pPr>
              <w:pStyle w:val="TAL"/>
            </w:pPr>
            <w:r>
              <w:t>n/a</w:t>
            </w:r>
          </w:p>
        </w:tc>
        <w:tc>
          <w:tcPr>
            <w:tcW w:w="808" w:type="dxa"/>
            <w:shd w:val="clear" w:color="auto" w:fill="auto"/>
            <w:vAlign w:val="center"/>
          </w:tcPr>
          <w:p w14:paraId="624B43B5" w14:textId="77777777" w:rsidR="00EB145B" w:rsidRDefault="00EB145B" w:rsidP="00822E9A">
            <w:pPr>
              <w:pStyle w:val="TAL"/>
            </w:pPr>
            <w:r>
              <w:t>n/a</w:t>
            </w:r>
          </w:p>
        </w:tc>
        <w:tc>
          <w:tcPr>
            <w:tcW w:w="1460" w:type="dxa"/>
            <w:shd w:val="clear" w:color="auto" w:fill="auto"/>
            <w:vAlign w:val="center"/>
          </w:tcPr>
          <w:p w14:paraId="7C7156E2" w14:textId="77777777" w:rsidR="00EB145B" w:rsidRDefault="00EB145B" w:rsidP="00822E9A">
            <w:pPr>
              <w:pStyle w:val="TAL"/>
            </w:pPr>
            <w:r>
              <w:t>n/a</w:t>
            </w:r>
          </w:p>
        </w:tc>
        <w:tc>
          <w:tcPr>
            <w:tcW w:w="1800" w:type="dxa"/>
            <w:shd w:val="clear" w:color="auto" w:fill="auto"/>
            <w:vAlign w:val="center"/>
          </w:tcPr>
          <w:p w14:paraId="231F1E08" w14:textId="77777777" w:rsidR="00EB145B" w:rsidRDefault="00EB145B" w:rsidP="00822E9A">
            <w:pPr>
              <w:pStyle w:val="TAL"/>
            </w:pPr>
            <w:r>
              <w:t>LTF (NOTE 1)</w:t>
            </w:r>
          </w:p>
        </w:tc>
        <w:tc>
          <w:tcPr>
            <w:tcW w:w="893" w:type="dxa"/>
            <w:shd w:val="clear" w:color="auto" w:fill="auto"/>
            <w:vAlign w:val="center"/>
          </w:tcPr>
          <w:p w14:paraId="7BCFCB2E" w14:textId="77777777" w:rsidR="00EB145B" w:rsidRDefault="00EB145B" w:rsidP="00822E9A">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822E9A">
            <w:pPr>
              <w:pStyle w:val="TAL"/>
            </w:pPr>
          </w:p>
        </w:tc>
        <w:tc>
          <w:tcPr>
            <w:tcW w:w="1053" w:type="dxa"/>
            <w:shd w:val="clear" w:color="auto" w:fill="auto"/>
            <w:vAlign w:val="center"/>
          </w:tcPr>
          <w:p w14:paraId="70EF8615" w14:textId="77777777" w:rsidR="00EB145B" w:rsidRDefault="00EB145B" w:rsidP="00822E9A">
            <w:pPr>
              <w:pStyle w:val="TAL"/>
            </w:pPr>
            <w:r>
              <w:t>Option 2</w:t>
            </w:r>
          </w:p>
        </w:tc>
        <w:tc>
          <w:tcPr>
            <w:tcW w:w="1081" w:type="dxa"/>
            <w:shd w:val="clear" w:color="auto" w:fill="auto"/>
            <w:vAlign w:val="center"/>
          </w:tcPr>
          <w:p w14:paraId="2FF7D688" w14:textId="77777777" w:rsidR="00EB145B" w:rsidRDefault="00EB145B" w:rsidP="00822E9A">
            <w:pPr>
              <w:pStyle w:val="TAL"/>
            </w:pPr>
            <w:r>
              <w:t>MDF2</w:t>
            </w:r>
          </w:p>
        </w:tc>
        <w:tc>
          <w:tcPr>
            <w:tcW w:w="1276" w:type="dxa"/>
            <w:shd w:val="clear" w:color="auto" w:fill="auto"/>
            <w:vAlign w:val="center"/>
          </w:tcPr>
          <w:p w14:paraId="51EDDF78" w14:textId="77777777" w:rsidR="00EB145B" w:rsidRDefault="00EB145B" w:rsidP="00822E9A">
            <w:pPr>
              <w:pStyle w:val="TAL"/>
            </w:pPr>
            <w:r>
              <w:t>LTF</w:t>
            </w:r>
          </w:p>
        </w:tc>
        <w:tc>
          <w:tcPr>
            <w:tcW w:w="808" w:type="dxa"/>
            <w:shd w:val="clear" w:color="auto" w:fill="auto"/>
            <w:vAlign w:val="center"/>
          </w:tcPr>
          <w:p w14:paraId="2DA2E40C" w14:textId="77777777" w:rsidR="00EB145B" w:rsidRDefault="00EB145B" w:rsidP="00822E9A">
            <w:pPr>
              <w:pStyle w:val="TAL"/>
            </w:pPr>
            <w:r>
              <w:t>LTF</w:t>
            </w:r>
          </w:p>
        </w:tc>
        <w:tc>
          <w:tcPr>
            <w:tcW w:w="1460" w:type="dxa"/>
            <w:shd w:val="clear" w:color="auto" w:fill="auto"/>
            <w:vAlign w:val="center"/>
          </w:tcPr>
          <w:p w14:paraId="5D1377F3" w14:textId="77777777" w:rsidR="00EB145B" w:rsidRDefault="00EB145B" w:rsidP="00822E9A">
            <w:pPr>
              <w:pStyle w:val="TAL"/>
            </w:pPr>
            <w:r>
              <w:t>LTF</w:t>
            </w:r>
          </w:p>
        </w:tc>
        <w:tc>
          <w:tcPr>
            <w:tcW w:w="1800" w:type="dxa"/>
            <w:shd w:val="clear" w:color="auto" w:fill="auto"/>
            <w:vAlign w:val="center"/>
          </w:tcPr>
          <w:p w14:paraId="4EED8C14" w14:textId="77777777" w:rsidR="00EB145B" w:rsidRDefault="00EB145B" w:rsidP="00822E9A">
            <w:pPr>
              <w:pStyle w:val="TAL"/>
            </w:pPr>
            <w:r>
              <w:t>LTF</w:t>
            </w:r>
          </w:p>
        </w:tc>
        <w:tc>
          <w:tcPr>
            <w:tcW w:w="893" w:type="dxa"/>
            <w:shd w:val="clear" w:color="auto" w:fill="auto"/>
            <w:vAlign w:val="center"/>
          </w:tcPr>
          <w:p w14:paraId="0A23BD33" w14:textId="77777777" w:rsidR="00EB145B" w:rsidRDefault="00EB145B" w:rsidP="00822E9A">
            <w:pPr>
              <w:pStyle w:val="TAL"/>
            </w:pPr>
            <w:r>
              <w:t>LTF</w:t>
            </w:r>
          </w:p>
        </w:tc>
      </w:tr>
    </w:tbl>
    <w:p w14:paraId="546C5A44" w14:textId="77777777" w:rsidR="00EB145B" w:rsidRDefault="00EB145B" w:rsidP="00EB145B">
      <w:pPr>
        <w:pStyle w:val="NO"/>
      </w:pPr>
    </w:p>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657" w:name="_Toc106029328"/>
      <w:r>
        <w:t>G.</w:t>
      </w:r>
      <w:r w:rsidR="00EB145B">
        <w:t>5.5</w:t>
      </w:r>
      <w:r w:rsidR="00EB145B">
        <w:tab/>
        <w:t>LIPF logic for targets that are non-local ID</w:t>
      </w:r>
      <w:bookmarkEnd w:id="657"/>
    </w:p>
    <w:p w14:paraId="2E69B389" w14:textId="1E660F3B" w:rsidR="00EB145B" w:rsidRDefault="008602A2" w:rsidP="00EB145B">
      <w:pPr>
        <w:pStyle w:val="Heading3"/>
      </w:pPr>
      <w:bookmarkStart w:id="658" w:name="_Toc106029329"/>
      <w:r>
        <w:t>G.</w:t>
      </w:r>
      <w:r w:rsidR="00EB145B">
        <w:t>5.5.1</w:t>
      </w:r>
      <w:r w:rsidR="00EB145B">
        <w:tab/>
        <w:t>The flowchart</w:t>
      </w:r>
      <w:bookmarkEnd w:id="658"/>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1" type="#_x0000_t75" style="width:462.75pt;height:539.25pt" o:ole="">
            <v:imagedata r:id="rId47" o:title=""/>
          </v:shape>
          <o:OLEObject Type="Embed" ProgID="Visio.Drawing.15" ShapeID="_x0000_i1041" DrawAspect="Content" ObjectID="_1716790805" r:id="rId48"/>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42" type="#_x0000_t75" style="width:485.25pt;height:324.75pt" o:ole="">
            <v:imagedata r:id="rId49" o:title=""/>
          </v:shape>
          <o:OLEObject Type="Embed" ProgID="Visio.Drawing.15" ShapeID="_x0000_i1042" DrawAspect="Content" ObjectID="_1716790806" r:id="rId50"/>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43" type="#_x0000_t75" style="width:485.25pt;height:426pt" o:ole="">
            <v:imagedata r:id="rId51" o:title=""/>
          </v:shape>
          <o:OLEObject Type="Embed" ProgID="Visio.Drawing.15" ShapeID="_x0000_i1043" DrawAspect="Content" ObjectID="_1716790807" r:id="rId52"/>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659" w:name="_Toc106029330"/>
      <w:r>
        <w:t>G.</w:t>
      </w:r>
      <w:r w:rsidR="00EB145B">
        <w:t>5.5.2</w:t>
      </w:r>
      <w:r w:rsidR="00EB145B">
        <w:tab/>
        <w:t>Interception</w:t>
      </w:r>
      <w:bookmarkEnd w:id="659"/>
    </w:p>
    <w:p w14:paraId="41C6AB22" w14:textId="445DA881" w:rsidR="00EB145B" w:rsidRDefault="008602A2" w:rsidP="00EB145B">
      <w:pPr>
        <w:pStyle w:val="Heading4"/>
      </w:pPr>
      <w:bookmarkStart w:id="660" w:name="_Toc106029331"/>
      <w:r>
        <w:t>G.</w:t>
      </w:r>
      <w:r w:rsidR="00EB145B">
        <w:t>5.5.2.1</w:t>
      </w:r>
      <w:r w:rsidR="00EB145B">
        <w:tab/>
        <w:t>IMS deployment</w:t>
      </w:r>
      <w:bookmarkEnd w:id="660"/>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61" w:name="_Toc106029332"/>
      <w:r>
        <w:lastRenderedPageBreak/>
        <w:t>G.</w:t>
      </w:r>
      <w:r w:rsidR="00EB145B">
        <w:t>5.5.2.2</w:t>
      </w:r>
      <w:r w:rsidR="00EB145B">
        <w:tab/>
        <w:t>Summary</w:t>
      </w:r>
      <w:bookmarkEnd w:id="661"/>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822E9A">
        <w:tc>
          <w:tcPr>
            <w:tcW w:w="1951" w:type="dxa"/>
            <w:vMerge w:val="restart"/>
            <w:shd w:val="clear" w:color="auto" w:fill="D9D9D9"/>
            <w:vAlign w:val="center"/>
          </w:tcPr>
          <w:p w14:paraId="106A0512"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822E9A">
            <w:pPr>
              <w:pStyle w:val="TAH"/>
            </w:pPr>
            <w:r w:rsidRPr="001B6F4F">
              <w:t>Roaming with HR</w:t>
            </w:r>
          </w:p>
        </w:tc>
      </w:tr>
      <w:tr w:rsidR="00EB145B" w14:paraId="378CAC6E" w14:textId="77777777" w:rsidTr="00822E9A">
        <w:tc>
          <w:tcPr>
            <w:tcW w:w="1951" w:type="dxa"/>
            <w:vMerge/>
            <w:shd w:val="clear" w:color="auto" w:fill="D9D9D9"/>
            <w:vAlign w:val="center"/>
          </w:tcPr>
          <w:p w14:paraId="46AD46A2" w14:textId="77777777" w:rsidR="00EB145B" w:rsidRPr="00AD5A49" w:rsidRDefault="00EB145B" w:rsidP="00822E9A">
            <w:pPr>
              <w:pStyle w:val="TAH"/>
            </w:pPr>
          </w:p>
        </w:tc>
        <w:tc>
          <w:tcPr>
            <w:tcW w:w="1418" w:type="dxa"/>
            <w:vMerge/>
            <w:shd w:val="clear" w:color="auto" w:fill="D9D9D9"/>
            <w:vAlign w:val="center"/>
          </w:tcPr>
          <w:p w14:paraId="007B8268" w14:textId="77777777" w:rsidR="00EB145B" w:rsidRPr="00AD5A49" w:rsidRDefault="00EB145B" w:rsidP="00822E9A">
            <w:pPr>
              <w:pStyle w:val="TAH"/>
            </w:pPr>
          </w:p>
        </w:tc>
        <w:tc>
          <w:tcPr>
            <w:tcW w:w="2409" w:type="dxa"/>
            <w:gridSpan w:val="2"/>
            <w:shd w:val="clear" w:color="auto" w:fill="D9D9D9"/>
            <w:vAlign w:val="center"/>
          </w:tcPr>
          <w:p w14:paraId="1D46832F"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822E9A">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822E9A">
            <w:pPr>
              <w:pStyle w:val="TAH"/>
            </w:pPr>
            <w:r w:rsidRPr="00AD5A49">
              <w:t>HPLMN</w:t>
            </w:r>
          </w:p>
        </w:tc>
      </w:tr>
      <w:tr w:rsidR="00EB145B" w14:paraId="51B0D810" w14:textId="77777777" w:rsidTr="00822E9A">
        <w:tc>
          <w:tcPr>
            <w:tcW w:w="1951" w:type="dxa"/>
            <w:vMerge/>
            <w:tcBorders>
              <w:bottom w:val="single" w:sz="4" w:space="0" w:color="auto"/>
            </w:tcBorders>
            <w:shd w:val="clear" w:color="auto" w:fill="D9D9D9"/>
            <w:vAlign w:val="center"/>
          </w:tcPr>
          <w:p w14:paraId="2ABFC54A" w14:textId="77777777" w:rsidR="00EB145B" w:rsidRPr="00AD5A49" w:rsidRDefault="00EB145B" w:rsidP="00822E9A">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822E9A">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822E9A">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822E9A">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822E9A">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822E9A">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822E9A">
            <w:pPr>
              <w:pStyle w:val="TAH"/>
            </w:pPr>
          </w:p>
        </w:tc>
      </w:tr>
      <w:tr w:rsidR="00EB145B" w14:paraId="1E9E2544" w14:textId="77777777" w:rsidTr="00822E9A">
        <w:tc>
          <w:tcPr>
            <w:tcW w:w="1951" w:type="dxa"/>
            <w:shd w:val="clear" w:color="auto" w:fill="auto"/>
            <w:vAlign w:val="center"/>
          </w:tcPr>
          <w:p w14:paraId="085DC61E" w14:textId="77777777" w:rsidR="00EB145B" w:rsidRPr="001B6F4F" w:rsidRDefault="00EB145B" w:rsidP="00822E9A">
            <w:pPr>
              <w:pStyle w:val="TAL"/>
            </w:pPr>
            <w:r w:rsidRPr="001B6F4F">
              <w:t>P-CSCF</w:t>
            </w:r>
          </w:p>
        </w:tc>
        <w:tc>
          <w:tcPr>
            <w:tcW w:w="1418" w:type="dxa"/>
            <w:shd w:val="clear" w:color="auto" w:fill="auto"/>
            <w:vAlign w:val="center"/>
          </w:tcPr>
          <w:p w14:paraId="10861A62" w14:textId="77777777" w:rsidR="00EB145B" w:rsidRPr="001B6F4F" w:rsidRDefault="00EB145B" w:rsidP="00822E9A">
            <w:pPr>
              <w:pStyle w:val="TAL"/>
            </w:pPr>
            <w:r w:rsidRPr="001B6F4F">
              <w:t>n/a</w:t>
            </w:r>
          </w:p>
        </w:tc>
        <w:tc>
          <w:tcPr>
            <w:tcW w:w="1275" w:type="dxa"/>
            <w:shd w:val="clear" w:color="auto" w:fill="auto"/>
            <w:vAlign w:val="center"/>
          </w:tcPr>
          <w:p w14:paraId="03AEDEE6" w14:textId="77777777" w:rsidR="00EB145B" w:rsidRPr="001B6F4F" w:rsidRDefault="00EB145B" w:rsidP="00822E9A">
            <w:pPr>
              <w:pStyle w:val="TAL"/>
            </w:pPr>
            <w:r w:rsidRPr="001B6F4F">
              <w:t>IRI-POI</w:t>
            </w:r>
          </w:p>
        </w:tc>
        <w:tc>
          <w:tcPr>
            <w:tcW w:w="1134" w:type="dxa"/>
            <w:shd w:val="clear" w:color="auto" w:fill="auto"/>
            <w:vAlign w:val="center"/>
          </w:tcPr>
          <w:p w14:paraId="66A9C0FE" w14:textId="77777777" w:rsidR="00EB145B" w:rsidRPr="001B6F4F" w:rsidRDefault="00EB145B" w:rsidP="00822E9A">
            <w:pPr>
              <w:pStyle w:val="TAL"/>
            </w:pPr>
            <w:r w:rsidRPr="001B6F4F">
              <w:t>n/a</w:t>
            </w:r>
          </w:p>
        </w:tc>
        <w:tc>
          <w:tcPr>
            <w:tcW w:w="1134" w:type="dxa"/>
            <w:shd w:val="clear" w:color="auto" w:fill="auto"/>
            <w:vAlign w:val="center"/>
          </w:tcPr>
          <w:p w14:paraId="195DCD42" w14:textId="77777777" w:rsidR="00EB145B" w:rsidRPr="001B6F4F" w:rsidRDefault="00EB145B" w:rsidP="00822E9A">
            <w:pPr>
              <w:pStyle w:val="TAL"/>
            </w:pPr>
            <w:r w:rsidRPr="001B6F4F">
              <w:t>n/a</w:t>
            </w:r>
          </w:p>
        </w:tc>
        <w:tc>
          <w:tcPr>
            <w:tcW w:w="1276" w:type="dxa"/>
            <w:shd w:val="clear" w:color="auto" w:fill="auto"/>
            <w:vAlign w:val="center"/>
          </w:tcPr>
          <w:p w14:paraId="3E980F8E" w14:textId="77777777" w:rsidR="00EB145B" w:rsidRPr="001B6F4F" w:rsidRDefault="00EB145B" w:rsidP="00822E9A">
            <w:pPr>
              <w:pStyle w:val="TAL"/>
            </w:pPr>
            <w:r w:rsidRPr="001B6F4F">
              <w:t>n/a</w:t>
            </w:r>
          </w:p>
        </w:tc>
        <w:tc>
          <w:tcPr>
            <w:tcW w:w="1134" w:type="dxa"/>
            <w:shd w:val="clear" w:color="auto" w:fill="auto"/>
            <w:vAlign w:val="center"/>
          </w:tcPr>
          <w:p w14:paraId="6A99855D" w14:textId="77777777" w:rsidR="00EB145B" w:rsidRPr="001B6F4F" w:rsidRDefault="00EB145B" w:rsidP="00822E9A">
            <w:pPr>
              <w:pStyle w:val="TAL"/>
            </w:pPr>
            <w:r w:rsidRPr="001B6F4F">
              <w:t>n/a</w:t>
            </w:r>
          </w:p>
        </w:tc>
      </w:tr>
      <w:tr w:rsidR="00EB145B" w14:paraId="3B17FA57" w14:textId="77777777" w:rsidTr="00822E9A">
        <w:tc>
          <w:tcPr>
            <w:tcW w:w="1951" w:type="dxa"/>
            <w:shd w:val="clear" w:color="auto" w:fill="auto"/>
            <w:vAlign w:val="center"/>
          </w:tcPr>
          <w:p w14:paraId="34086B6F" w14:textId="77777777" w:rsidR="00EB145B" w:rsidRPr="001B6F4F" w:rsidRDefault="00EB145B" w:rsidP="00822E9A">
            <w:pPr>
              <w:pStyle w:val="TAL"/>
            </w:pPr>
            <w:r w:rsidRPr="001B6F4F">
              <w:t>P-CSCF</w:t>
            </w:r>
          </w:p>
        </w:tc>
        <w:tc>
          <w:tcPr>
            <w:tcW w:w="1418" w:type="dxa"/>
            <w:shd w:val="clear" w:color="auto" w:fill="auto"/>
            <w:vAlign w:val="center"/>
          </w:tcPr>
          <w:p w14:paraId="420E50F9" w14:textId="77777777" w:rsidR="00EB145B" w:rsidRPr="001B6F4F" w:rsidRDefault="00EB145B" w:rsidP="00822E9A">
            <w:pPr>
              <w:pStyle w:val="TAL"/>
            </w:pPr>
            <w:r w:rsidRPr="001B6F4F">
              <w:t>n/a</w:t>
            </w:r>
          </w:p>
        </w:tc>
        <w:tc>
          <w:tcPr>
            <w:tcW w:w="1275" w:type="dxa"/>
            <w:shd w:val="clear" w:color="auto" w:fill="auto"/>
            <w:vAlign w:val="center"/>
          </w:tcPr>
          <w:p w14:paraId="3A453D85" w14:textId="77777777" w:rsidR="00EB145B" w:rsidRPr="001B6F4F" w:rsidRDefault="00EB145B" w:rsidP="00822E9A">
            <w:pPr>
              <w:pStyle w:val="TAL"/>
            </w:pPr>
            <w:r w:rsidRPr="001B6F4F">
              <w:t>CC-TF</w:t>
            </w:r>
          </w:p>
        </w:tc>
        <w:tc>
          <w:tcPr>
            <w:tcW w:w="1134" w:type="dxa"/>
            <w:shd w:val="clear" w:color="auto" w:fill="auto"/>
            <w:vAlign w:val="center"/>
          </w:tcPr>
          <w:p w14:paraId="0D55E1B9" w14:textId="77777777" w:rsidR="00EB145B" w:rsidRPr="001B6F4F" w:rsidRDefault="00EB145B" w:rsidP="00822E9A">
            <w:pPr>
              <w:pStyle w:val="TAL"/>
            </w:pPr>
            <w:r w:rsidRPr="001B6F4F">
              <w:t>n/a</w:t>
            </w:r>
          </w:p>
        </w:tc>
        <w:tc>
          <w:tcPr>
            <w:tcW w:w="1134" w:type="dxa"/>
            <w:shd w:val="clear" w:color="auto" w:fill="auto"/>
            <w:vAlign w:val="center"/>
          </w:tcPr>
          <w:p w14:paraId="32C137D8" w14:textId="77777777" w:rsidR="00EB145B" w:rsidRPr="001B6F4F" w:rsidRDefault="00EB145B" w:rsidP="00822E9A">
            <w:pPr>
              <w:pStyle w:val="TAL"/>
            </w:pPr>
            <w:r w:rsidRPr="001B6F4F">
              <w:t>n/a</w:t>
            </w:r>
          </w:p>
        </w:tc>
        <w:tc>
          <w:tcPr>
            <w:tcW w:w="1276" w:type="dxa"/>
            <w:shd w:val="clear" w:color="auto" w:fill="auto"/>
            <w:vAlign w:val="center"/>
          </w:tcPr>
          <w:p w14:paraId="398837CE" w14:textId="77777777" w:rsidR="00EB145B" w:rsidRPr="001B6F4F" w:rsidRDefault="00EB145B" w:rsidP="00822E9A">
            <w:pPr>
              <w:pStyle w:val="TAL"/>
            </w:pPr>
            <w:r w:rsidRPr="001B6F4F">
              <w:t>n/a</w:t>
            </w:r>
          </w:p>
        </w:tc>
        <w:tc>
          <w:tcPr>
            <w:tcW w:w="1134" w:type="dxa"/>
            <w:shd w:val="clear" w:color="auto" w:fill="auto"/>
            <w:vAlign w:val="center"/>
          </w:tcPr>
          <w:p w14:paraId="39D1A79D" w14:textId="77777777" w:rsidR="00EB145B" w:rsidRPr="001B6F4F" w:rsidRDefault="00EB145B" w:rsidP="00822E9A">
            <w:pPr>
              <w:pStyle w:val="TAL"/>
            </w:pPr>
            <w:r w:rsidRPr="001B6F4F">
              <w:t>n/a</w:t>
            </w:r>
          </w:p>
        </w:tc>
      </w:tr>
      <w:tr w:rsidR="00EB145B" w14:paraId="6B66ECB8" w14:textId="77777777" w:rsidTr="00822E9A">
        <w:tc>
          <w:tcPr>
            <w:tcW w:w="1951" w:type="dxa"/>
            <w:shd w:val="clear" w:color="auto" w:fill="auto"/>
            <w:vAlign w:val="center"/>
          </w:tcPr>
          <w:p w14:paraId="21EBC050" w14:textId="77777777" w:rsidR="00EB145B" w:rsidRPr="001B6F4F" w:rsidRDefault="00EB145B" w:rsidP="00822E9A">
            <w:pPr>
              <w:pStyle w:val="TAL"/>
            </w:pPr>
            <w:r w:rsidRPr="001B6F4F">
              <w:t>IMS-AGW</w:t>
            </w:r>
          </w:p>
        </w:tc>
        <w:tc>
          <w:tcPr>
            <w:tcW w:w="1418" w:type="dxa"/>
            <w:shd w:val="clear" w:color="auto" w:fill="auto"/>
            <w:vAlign w:val="center"/>
          </w:tcPr>
          <w:p w14:paraId="6C3D7555" w14:textId="77777777" w:rsidR="00EB145B" w:rsidRPr="001B6F4F" w:rsidRDefault="00EB145B" w:rsidP="00822E9A">
            <w:pPr>
              <w:pStyle w:val="TAL"/>
            </w:pPr>
            <w:r w:rsidRPr="001B6F4F">
              <w:t>n/a</w:t>
            </w:r>
          </w:p>
        </w:tc>
        <w:tc>
          <w:tcPr>
            <w:tcW w:w="1275" w:type="dxa"/>
            <w:shd w:val="clear" w:color="auto" w:fill="auto"/>
            <w:vAlign w:val="center"/>
          </w:tcPr>
          <w:p w14:paraId="0CCB2788" w14:textId="77777777" w:rsidR="00EB145B" w:rsidRPr="001B6F4F" w:rsidRDefault="00EB145B" w:rsidP="00822E9A">
            <w:pPr>
              <w:pStyle w:val="TAL"/>
            </w:pPr>
            <w:r w:rsidRPr="001B6F4F">
              <w:t>CC-POI</w:t>
            </w:r>
          </w:p>
        </w:tc>
        <w:tc>
          <w:tcPr>
            <w:tcW w:w="1134" w:type="dxa"/>
            <w:shd w:val="clear" w:color="auto" w:fill="auto"/>
            <w:vAlign w:val="center"/>
          </w:tcPr>
          <w:p w14:paraId="68B84460" w14:textId="77777777" w:rsidR="00EB145B" w:rsidRPr="001B6F4F" w:rsidRDefault="00EB145B" w:rsidP="00822E9A">
            <w:pPr>
              <w:pStyle w:val="TAL"/>
            </w:pPr>
            <w:r w:rsidRPr="001B6F4F">
              <w:t>n/a</w:t>
            </w:r>
          </w:p>
        </w:tc>
        <w:tc>
          <w:tcPr>
            <w:tcW w:w="1134" w:type="dxa"/>
            <w:shd w:val="clear" w:color="auto" w:fill="auto"/>
            <w:vAlign w:val="center"/>
          </w:tcPr>
          <w:p w14:paraId="00240B05" w14:textId="77777777" w:rsidR="00EB145B" w:rsidRPr="001B6F4F" w:rsidRDefault="00EB145B" w:rsidP="00822E9A">
            <w:pPr>
              <w:pStyle w:val="TAL"/>
            </w:pPr>
            <w:r w:rsidRPr="001B6F4F">
              <w:t>n/a</w:t>
            </w:r>
          </w:p>
        </w:tc>
        <w:tc>
          <w:tcPr>
            <w:tcW w:w="1276" w:type="dxa"/>
            <w:shd w:val="clear" w:color="auto" w:fill="auto"/>
            <w:vAlign w:val="center"/>
          </w:tcPr>
          <w:p w14:paraId="01C760C3" w14:textId="77777777" w:rsidR="00EB145B" w:rsidRPr="001B6F4F" w:rsidRDefault="00EB145B" w:rsidP="00822E9A">
            <w:pPr>
              <w:pStyle w:val="TAL"/>
            </w:pPr>
            <w:r w:rsidRPr="001B6F4F">
              <w:t>n/a</w:t>
            </w:r>
          </w:p>
        </w:tc>
        <w:tc>
          <w:tcPr>
            <w:tcW w:w="1134" w:type="dxa"/>
            <w:shd w:val="clear" w:color="auto" w:fill="auto"/>
            <w:vAlign w:val="center"/>
          </w:tcPr>
          <w:p w14:paraId="58D7D72E" w14:textId="77777777" w:rsidR="00EB145B" w:rsidRPr="001B6F4F" w:rsidRDefault="00EB145B" w:rsidP="00822E9A">
            <w:pPr>
              <w:pStyle w:val="TAL"/>
            </w:pPr>
            <w:r w:rsidRPr="001B6F4F">
              <w:t>n/a</w:t>
            </w:r>
          </w:p>
        </w:tc>
      </w:tr>
      <w:tr w:rsidR="00EB145B" w14:paraId="3B4A3D89" w14:textId="77777777" w:rsidTr="00822E9A">
        <w:tc>
          <w:tcPr>
            <w:tcW w:w="1951" w:type="dxa"/>
            <w:shd w:val="clear" w:color="auto" w:fill="auto"/>
            <w:vAlign w:val="center"/>
          </w:tcPr>
          <w:p w14:paraId="669433C5" w14:textId="77777777" w:rsidR="00EB145B" w:rsidRPr="001B6F4F" w:rsidRDefault="00EB145B" w:rsidP="00822E9A">
            <w:pPr>
              <w:pStyle w:val="TAL"/>
            </w:pPr>
            <w:r w:rsidRPr="001B6F4F">
              <w:t>MGCF</w:t>
            </w:r>
          </w:p>
        </w:tc>
        <w:tc>
          <w:tcPr>
            <w:tcW w:w="1418" w:type="dxa"/>
            <w:shd w:val="clear" w:color="auto" w:fill="auto"/>
            <w:vAlign w:val="center"/>
          </w:tcPr>
          <w:p w14:paraId="5E93002E" w14:textId="77777777" w:rsidR="00EB145B" w:rsidRPr="001B6F4F" w:rsidRDefault="00EB145B" w:rsidP="00822E9A">
            <w:pPr>
              <w:pStyle w:val="TAL"/>
            </w:pPr>
            <w:r w:rsidRPr="001B6F4F">
              <w:t>IRI-POI</w:t>
            </w:r>
          </w:p>
        </w:tc>
        <w:tc>
          <w:tcPr>
            <w:tcW w:w="1275" w:type="dxa"/>
            <w:shd w:val="clear" w:color="auto" w:fill="auto"/>
            <w:vAlign w:val="center"/>
          </w:tcPr>
          <w:p w14:paraId="487AC8F7" w14:textId="77777777" w:rsidR="00EB145B" w:rsidRPr="001B6F4F" w:rsidRDefault="00EB145B" w:rsidP="00822E9A">
            <w:pPr>
              <w:pStyle w:val="TAL"/>
            </w:pPr>
            <w:r w:rsidRPr="001B6F4F">
              <w:t>n/a</w:t>
            </w:r>
          </w:p>
        </w:tc>
        <w:tc>
          <w:tcPr>
            <w:tcW w:w="1134" w:type="dxa"/>
            <w:shd w:val="clear" w:color="auto" w:fill="auto"/>
            <w:vAlign w:val="center"/>
          </w:tcPr>
          <w:p w14:paraId="297C86EB" w14:textId="77777777" w:rsidR="00EB145B" w:rsidRPr="001B6F4F" w:rsidRDefault="00EB145B" w:rsidP="00822E9A">
            <w:pPr>
              <w:pStyle w:val="TAL"/>
            </w:pPr>
            <w:r w:rsidRPr="001B6F4F">
              <w:t>n/a</w:t>
            </w:r>
          </w:p>
        </w:tc>
        <w:tc>
          <w:tcPr>
            <w:tcW w:w="1134" w:type="dxa"/>
            <w:shd w:val="clear" w:color="auto" w:fill="auto"/>
            <w:vAlign w:val="center"/>
          </w:tcPr>
          <w:p w14:paraId="2950C162" w14:textId="77777777" w:rsidR="00EB145B" w:rsidRPr="001B6F4F" w:rsidRDefault="00EB145B" w:rsidP="00822E9A">
            <w:pPr>
              <w:pStyle w:val="TAL"/>
            </w:pPr>
            <w:r w:rsidRPr="001B6F4F">
              <w:t>IRI-POI</w:t>
            </w:r>
          </w:p>
        </w:tc>
        <w:tc>
          <w:tcPr>
            <w:tcW w:w="1276" w:type="dxa"/>
            <w:shd w:val="clear" w:color="auto" w:fill="auto"/>
            <w:vAlign w:val="center"/>
          </w:tcPr>
          <w:p w14:paraId="1A17A88B" w14:textId="77777777" w:rsidR="00EB145B" w:rsidRPr="001B6F4F" w:rsidRDefault="00EB145B" w:rsidP="00822E9A">
            <w:pPr>
              <w:pStyle w:val="TAL"/>
            </w:pPr>
            <w:r w:rsidRPr="001B6F4F">
              <w:t>n/a</w:t>
            </w:r>
          </w:p>
        </w:tc>
        <w:tc>
          <w:tcPr>
            <w:tcW w:w="1134" w:type="dxa"/>
            <w:shd w:val="clear" w:color="auto" w:fill="auto"/>
            <w:vAlign w:val="center"/>
          </w:tcPr>
          <w:p w14:paraId="18A98B1B" w14:textId="77777777" w:rsidR="00EB145B" w:rsidRPr="001B6F4F" w:rsidRDefault="00EB145B" w:rsidP="00822E9A">
            <w:pPr>
              <w:pStyle w:val="TAL"/>
            </w:pPr>
            <w:r w:rsidRPr="001B6F4F">
              <w:t>IRI-POI</w:t>
            </w:r>
          </w:p>
        </w:tc>
      </w:tr>
      <w:tr w:rsidR="00EB145B" w14:paraId="67098E5B" w14:textId="77777777" w:rsidTr="00822E9A">
        <w:tc>
          <w:tcPr>
            <w:tcW w:w="1951" w:type="dxa"/>
            <w:shd w:val="clear" w:color="auto" w:fill="auto"/>
            <w:vAlign w:val="center"/>
          </w:tcPr>
          <w:p w14:paraId="2A27897C" w14:textId="77777777" w:rsidR="00EB145B" w:rsidRPr="001B6F4F" w:rsidRDefault="00EB145B" w:rsidP="00822E9A">
            <w:pPr>
              <w:pStyle w:val="TAL"/>
            </w:pPr>
            <w:r w:rsidRPr="001B6F4F">
              <w:t>MGCF</w:t>
            </w:r>
          </w:p>
        </w:tc>
        <w:tc>
          <w:tcPr>
            <w:tcW w:w="1418" w:type="dxa"/>
            <w:shd w:val="clear" w:color="auto" w:fill="auto"/>
            <w:vAlign w:val="center"/>
          </w:tcPr>
          <w:p w14:paraId="49D23649" w14:textId="77777777" w:rsidR="00EB145B" w:rsidRPr="001B6F4F" w:rsidRDefault="00EB145B" w:rsidP="00822E9A">
            <w:pPr>
              <w:pStyle w:val="TAL"/>
            </w:pPr>
            <w:r w:rsidRPr="001B6F4F">
              <w:t>CC-TF</w:t>
            </w:r>
          </w:p>
        </w:tc>
        <w:tc>
          <w:tcPr>
            <w:tcW w:w="1275" w:type="dxa"/>
            <w:shd w:val="clear" w:color="auto" w:fill="auto"/>
            <w:vAlign w:val="center"/>
          </w:tcPr>
          <w:p w14:paraId="20795900" w14:textId="77777777" w:rsidR="00EB145B" w:rsidRPr="001B6F4F" w:rsidRDefault="00EB145B" w:rsidP="00822E9A">
            <w:pPr>
              <w:pStyle w:val="TAL"/>
            </w:pPr>
            <w:r w:rsidRPr="001B6F4F">
              <w:t>n/a</w:t>
            </w:r>
          </w:p>
        </w:tc>
        <w:tc>
          <w:tcPr>
            <w:tcW w:w="1134" w:type="dxa"/>
            <w:shd w:val="clear" w:color="auto" w:fill="auto"/>
            <w:vAlign w:val="center"/>
          </w:tcPr>
          <w:p w14:paraId="6A581D9A" w14:textId="77777777" w:rsidR="00EB145B" w:rsidRPr="001B6F4F" w:rsidRDefault="00EB145B" w:rsidP="00822E9A">
            <w:pPr>
              <w:pStyle w:val="TAL"/>
            </w:pPr>
            <w:r w:rsidRPr="001B6F4F">
              <w:t>n/a</w:t>
            </w:r>
          </w:p>
        </w:tc>
        <w:tc>
          <w:tcPr>
            <w:tcW w:w="1134" w:type="dxa"/>
            <w:shd w:val="clear" w:color="auto" w:fill="auto"/>
            <w:vAlign w:val="center"/>
          </w:tcPr>
          <w:p w14:paraId="51749D86" w14:textId="77777777" w:rsidR="00EB145B" w:rsidRPr="001B6F4F" w:rsidRDefault="00EB145B" w:rsidP="00822E9A">
            <w:pPr>
              <w:pStyle w:val="TAL"/>
            </w:pPr>
            <w:r w:rsidRPr="001B6F4F">
              <w:t>CC-TF</w:t>
            </w:r>
          </w:p>
        </w:tc>
        <w:tc>
          <w:tcPr>
            <w:tcW w:w="1276" w:type="dxa"/>
            <w:shd w:val="clear" w:color="auto" w:fill="auto"/>
            <w:vAlign w:val="center"/>
          </w:tcPr>
          <w:p w14:paraId="01CBEBD6" w14:textId="77777777" w:rsidR="00EB145B" w:rsidRPr="001B6F4F" w:rsidRDefault="00EB145B" w:rsidP="00822E9A">
            <w:pPr>
              <w:pStyle w:val="TAL"/>
            </w:pPr>
            <w:r w:rsidRPr="001B6F4F">
              <w:t>n/a</w:t>
            </w:r>
          </w:p>
        </w:tc>
        <w:tc>
          <w:tcPr>
            <w:tcW w:w="1134" w:type="dxa"/>
            <w:shd w:val="clear" w:color="auto" w:fill="auto"/>
            <w:vAlign w:val="center"/>
          </w:tcPr>
          <w:p w14:paraId="07230F2B" w14:textId="77777777" w:rsidR="00EB145B" w:rsidRPr="001B6F4F" w:rsidRDefault="00EB145B" w:rsidP="00822E9A">
            <w:pPr>
              <w:pStyle w:val="TAL"/>
            </w:pPr>
            <w:r w:rsidRPr="001B6F4F">
              <w:t>CC-TF</w:t>
            </w:r>
          </w:p>
        </w:tc>
      </w:tr>
      <w:tr w:rsidR="00EB145B" w14:paraId="08FBF9F7" w14:textId="77777777" w:rsidTr="00822E9A">
        <w:tc>
          <w:tcPr>
            <w:tcW w:w="1951" w:type="dxa"/>
            <w:shd w:val="clear" w:color="auto" w:fill="auto"/>
            <w:vAlign w:val="center"/>
          </w:tcPr>
          <w:p w14:paraId="74A7308F" w14:textId="77777777" w:rsidR="00EB145B" w:rsidRPr="001B6F4F" w:rsidRDefault="00EB145B" w:rsidP="00822E9A">
            <w:pPr>
              <w:pStyle w:val="TAL"/>
            </w:pPr>
            <w:r>
              <w:t>IM-MGW</w:t>
            </w:r>
          </w:p>
        </w:tc>
        <w:tc>
          <w:tcPr>
            <w:tcW w:w="1418" w:type="dxa"/>
            <w:shd w:val="clear" w:color="auto" w:fill="auto"/>
            <w:vAlign w:val="center"/>
          </w:tcPr>
          <w:p w14:paraId="4CFEC400" w14:textId="77777777" w:rsidR="00EB145B" w:rsidRPr="001B6F4F" w:rsidRDefault="00EB145B" w:rsidP="00822E9A">
            <w:pPr>
              <w:pStyle w:val="TAL"/>
            </w:pPr>
            <w:r>
              <w:t>CC-POI</w:t>
            </w:r>
          </w:p>
        </w:tc>
        <w:tc>
          <w:tcPr>
            <w:tcW w:w="1275" w:type="dxa"/>
            <w:shd w:val="clear" w:color="auto" w:fill="auto"/>
            <w:vAlign w:val="center"/>
          </w:tcPr>
          <w:p w14:paraId="64B21D1F" w14:textId="77777777" w:rsidR="00EB145B" w:rsidRPr="001B6F4F" w:rsidRDefault="00EB145B" w:rsidP="00822E9A">
            <w:pPr>
              <w:pStyle w:val="TAL"/>
            </w:pPr>
            <w:r>
              <w:t>n/a</w:t>
            </w:r>
          </w:p>
        </w:tc>
        <w:tc>
          <w:tcPr>
            <w:tcW w:w="1134" w:type="dxa"/>
            <w:shd w:val="clear" w:color="auto" w:fill="auto"/>
            <w:vAlign w:val="center"/>
          </w:tcPr>
          <w:p w14:paraId="20142866" w14:textId="77777777" w:rsidR="00EB145B" w:rsidRPr="001B6F4F" w:rsidRDefault="00EB145B" w:rsidP="00822E9A">
            <w:pPr>
              <w:pStyle w:val="TAL"/>
            </w:pPr>
            <w:r>
              <w:t>n/a</w:t>
            </w:r>
          </w:p>
        </w:tc>
        <w:tc>
          <w:tcPr>
            <w:tcW w:w="1134" w:type="dxa"/>
            <w:shd w:val="clear" w:color="auto" w:fill="auto"/>
            <w:vAlign w:val="center"/>
          </w:tcPr>
          <w:p w14:paraId="405E8761" w14:textId="77777777" w:rsidR="00EB145B" w:rsidRPr="001B6F4F" w:rsidRDefault="00EB145B" w:rsidP="00822E9A">
            <w:pPr>
              <w:pStyle w:val="TAL"/>
            </w:pPr>
            <w:r>
              <w:t>CC-POI</w:t>
            </w:r>
          </w:p>
        </w:tc>
        <w:tc>
          <w:tcPr>
            <w:tcW w:w="1276" w:type="dxa"/>
            <w:shd w:val="clear" w:color="auto" w:fill="auto"/>
            <w:vAlign w:val="center"/>
          </w:tcPr>
          <w:p w14:paraId="057C622B" w14:textId="77777777" w:rsidR="00EB145B" w:rsidRPr="001B6F4F" w:rsidRDefault="00EB145B" w:rsidP="00822E9A">
            <w:pPr>
              <w:pStyle w:val="TAL"/>
            </w:pPr>
            <w:r>
              <w:t>n/a</w:t>
            </w:r>
          </w:p>
        </w:tc>
        <w:tc>
          <w:tcPr>
            <w:tcW w:w="1134" w:type="dxa"/>
            <w:shd w:val="clear" w:color="auto" w:fill="auto"/>
            <w:vAlign w:val="center"/>
          </w:tcPr>
          <w:p w14:paraId="0FCEBB81" w14:textId="77777777" w:rsidR="00EB145B" w:rsidRPr="001B6F4F" w:rsidRDefault="00EB145B" w:rsidP="00822E9A">
            <w:pPr>
              <w:pStyle w:val="TAL"/>
            </w:pPr>
            <w:r>
              <w:t>CC-POI</w:t>
            </w:r>
          </w:p>
        </w:tc>
      </w:tr>
      <w:tr w:rsidR="00EB145B" w14:paraId="766B8EF3" w14:textId="77777777" w:rsidTr="00822E9A">
        <w:tc>
          <w:tcPr>
            <w:tcW w:w="1951" w:type="dxa"/>
            <w:shd w:val="clear" w:color="auto" w:fill="auto"/>
            <w:vAlign w:val="center"/>
          </w:tcPr>
          <w:p w14:paraId="45B131C0" w14:textId="77777777" w:rsidR="00EB145B" w:rsidRPr="001B6F4F" w:rsidRDefault="00EB145B" w:rsidP="00822E9A">
            <w:pPr>
              <w:pStyle w:val="TAL"/>
            </w:pPr>
            <w:r w:rsidRPr="001B6F4F">
              <w:t>IBCF</w:t>
            </w:r>
          </w:p>
        </w:tc>
        <w:tc>
          <w:tcPr>
            <w:tcW w:w="1418" w:type="dxa"/>
            <w:shd w:val="clear" w:color="auto" w:fill="auto"/>
            <w:vAlign w:val="center"/>
          </w:tcPr>
          <w:p w14:paraId="39CE755B" w14:textId="77777777" w:rsidR="00EB145B" w:rsidRPr="001B6F4F" w:rsidRDefault="00EB145B" w:rsidP="00822E9A">
            <w:pPr>
              <w:pStyle w:val="TAL"/>
            </w:pPr>
            <w:r w:rsidRPr="001B6F4F">
              <w:t>IRI-POI</w:t>
            </w:r>
          </w:p>
        </w:tc>
        <w:tc>
          <w:tcPr>
            <w:tcW w:w="1275" w:type="dxa"/>
            <w:shd w:val="clear" w:color="auto" w:fill="auto"/>
            <w:vAlign w:val="center"/>
          </w:tcPr>
          <w:p w14:paraId="4078FF65" w14:textId="77777777" w:rsidR="00EB145B" w:rsidRPr="001B6F4F" w:rsidRDefault="00EB145B" w:rsidP="00822E9A">
            <w:pPr>
              <w:pStyle w:val="TAL"/>
            </w:pPr>
            <w:r w:rsidRPr="001B6F4F">
              <w:t>n/a</w:t>
            </w:r>
          </w:p>
        </w:tc>
        <w:tc>
          <w:tcPr>
            <w:tcW w:w="1134" w:type="dxa"/>
            <w:shd w:val="clear" w:color="auto" w:fill="auto"/>
            <w:vAlign w:val="center"/>
          </w:tcPr>
          <w:p w14:paraId="7CEAAFA3" w14:textId="77777777" w:rsidR="00EB145B" w:rsidRPr="001B6F4F" w:rsidRDefault="00EB145B" w:rsidP="00822E9A">
            <w:pPr>
              <w:pStyle w:val="TAL"/>
            </w:pPr>
            <w:r w:rsidRPr="001B6F4F">
              <w:t>IRI-POI</w:t>
            </w:r>
          </w:p>
        </w:tc>
        <w:tc>
          <w:tcPr>
            <w:tcW w:w="1134" w:type="dxa"/>
            <w:shd w:val="clear" w:color="auto" w:fill="auto"/>
            <w:vAlign w:val="center"/>
          </w:tcPr>
          <w:p w14:paraId="5260FA46" w14:textId="77777777" w:rsidR="00EB145B" w:rsidRPr="001B6F4F" w:rsidRDefault="00EB145B" w:rsidP="00822E9A">
            <w:pPr>
              <w:pStyle w:val="TAL"/>
            </w:pPr>
            <w:r w:rsidRPr="001B6F4F">
              <w:t>n/a</w:t>
            </w:r>
          </w:p>
        </w:tc>
        <w:tc>
          <w:tcPr>
            <w:tcW w:w="1276" w:type="dxa"/>
            <w:shd w:val="clear" w:color="auto" w:fill="auto"/>
            <w:vAlign w:val="center"/>
          </w:tcPr>
          <w:p w14:paraId="6D6E2538" w14:textId="77777777" w:rsidR="00EB145B" w:rsidRPr="001B6F4F" w:rsidRDefault="00EB145B" w:rsidP="00822E9A">
            <w:pPr>
              <w:pStyle w:val="TAL"/>
            </w:pPr>
            <w:r w:rsidRPr="001B6F4F">
              <w:t>n/a</w:t>
            </w:r>
          </w:p>
        </w:tc>
        <w:tc>
          <w:tcPr>
            <w:tcW w:w="1134" w:type="dxa"/>
            <w:shd w:val="clear" w:color="auto" w:fill="auto"/>
            <w:vAlign w:val="center"/>
          </w:tcPr>
          <w:p w14:paraId="3596D4B9" w14:textId="77777777" w:rsidR="00EB145B" w:rsidRPr="001B6F4F" w:rsidRDefault="00EB145B" w:rsidP="00822E9A">
            <w:pPr>
              <w:pStyle w:val="TAL"/>
            </w:pPr>
            <w:r w:rsidRPr="001B6F4F">
              <w:t>IRI-POI</w:t>
            </w:r>
          </w:p>
        </w:tc>
      </w:tr>
      <w:tr w:rsidR="00EB145B" w14:paraId="554B711D" w14:textId="77777777" w:rsidTr="00822E9A">
        <w:tc>
          <w:tcPr>
            <w:tcW w:w="1951" w:type="dxa"/>
            <w:shd w:val="clear" w:color="auto" w:fill="auto"/>
            <w:vAlign w:val="center"/>
          </w:tcPr>
          <w:p w14:paraId="17580700" w14:textId="77777777" w:rsidR="00EB145B" w:rsidRPr="001B6F4F" w:rsidRDefault="00EB145B" w:rsidP="00822E9A">
            <w:pPr>
              <w:pStyle w:val="TAL"/>
            </w:pPr>
            <w:r w:rsidRPr="001B6F4F">
              <w:t>IBCF</w:t>
            </w:r>
          </w:p>
        </w:tc>
        <w:tc>
          <w:tcPr>
            <w:tcW w:w="1418" w:type="dxa"/>
            <w:shd w:val="clear" w:color="auto" w:fill="auto"/>
            <w:vAlign w:val="center"/>
          </w:tcPr>
          <w:p w14:paraId="27115541" w14:textId="77777777" w:rsidR="00EB145B" w:rsidRPr="001B6F4F" w:rsidRDefault="00EB145B" w:rsidP="00822E9A">
            <w:pPr>
              <w:pStyle w:val="TAL"/>
            </w:pPr>
            <w:r w:rsidRPr="001B6F4F">
              <w:t>CC-TF</w:t>
            </w:r>
          </w:p>
        </w:tc>
        <w:tc>
          <w:tcPr>
            <w:tcW w:w="1275" w:type="dxa"/>
            <w:shd w:val="clear" w:color="auto" w:fill="auto"/>
            <w:vAlign w:val="center"/>
          </w:tcPr>
          <w:p w14:paraId="5F0078AD" w14:textId="77777777" w:rsidR="00EB145B" w:rsidRPr="001B6F4F" w:rsidRDefault="00EB145B" w:rsidP="00822E9A">
            <w:pPr>
              <w:pStyle w:val="TAL"/>
            </w:pPr>
            <w:r w:rsidRPr="001B6F4F">
              <w:t>n/a</w:t>
            </w:r>
          </w:p>
        </w:tc>
        <w:tc>
          <w:tcPr>
            <w:tcW w:w="1134" w:type="dxa"/>
            <w:shd w:val="clear" w:color="auto" w:fill="auto"/>
            <w:vAlign w:val="center"/>
          </w:tcPr>
          <w:p w14:paraId="30226B6D" w14:textId="77777777" w:rsidR="00EB145B" w:rsidRPr="001B6F4F" w:rsidRDefault="00EB145B" w:rsidP="00822E9A">
            <w:pPr>
              <w:pStyle w:val="TAL"/>
            </w:pPr>
            <w:r w:rsidRPr="001B6F4F">
              <w:t>CC-TF</w:t>
            </w:r>
          </w:p>
        </w:tc>
        <w:tc>
          <w:tcPr>
            <w:tcW w:w="1134" w:type="dxa"/>
            <w:shd w:val="clear" w:color="auto" w:fill="auto"/>
            <w:vAlign w:val="center"/>
          </w:tcPr>
          <w:p w14:paraId="338001A0" w14:textId="77777777" w:rsidR="00EB145B" w:rsidRPr="001B6F4F" w:rsidRDefault="00EB145B" w:rsidP="00822E9A">
            <w:pPr>
              <w:pStyle w:val="TAL"/>
            </w:pPr>
            <w:r w:rsidRPr="001B6F4F">
              <w:t>n/a</w:t>
            </w:r>
          </w:p>
        </w:tc>
        <w:tc>
          <w:tcPr>
            <w:tcW w:w="1276" w:type="dxa"/>
            <w:shd w:val="clear" w:color="auto" w:fill="auto"/>
            <w:vAlign w:val="center"/>
          </w:tcPr>
          <w:p w14:paraId="50CB2679" w14:textId="77777777" w:rsidR="00EB145B" w:rsidRPr="001B6F4F" w:rsidRDefault="00EB145B" w:rsidP="00822E9A">
            <w:pPr>
              <w:pStyle w:val="TAL"/>
            </w:pPr>
            <w:r w:rsidRPr="001B6F4F">
              <w:t>n/a</w:t>
            </w:r>
          </w:p>
        </w:tc>
        <w:tc>
          <w:tcPr>
            <w:tcW w:w="1134" w:type="dxa"/>
            <w:shd w:val="clear" w:color="auto" w:fill="auto"/>
            <w:vAlign w:val="center"/>
          </w:tcPr>
          <w:p w14:paraId="1C8FD783" w14:textId="77777777" w:rsidR="00EB145B" w:rsidRPr="001B6F4F" w:rsidRDefault="00EB145B" w:rsidP="00822E9A">
            <w:pPr>
              <w:pStyle w:val="TAL"/>
            </w:pPr>
            <w:r w:rsidRPr="001B6F4F">
              <w:t>CC-TF</w:t>
            </w:r>
          </w:p>
        </w:tc>
      </w:tr>
      <w:tr w:rsidR="00EB145B" w14:paraId="2049D707" w14:textId="77777777" w:rsidTr="00822E9A">
        <w:tc>
          <w:tcPr>
            <w:tcW w:w="1951" w:type="dxa"/>
            <w:shd w:val="clear" w:color="auto" w:fill="auto"/>
            <w:vAlign w:val="center"/>
          </w:tcPr>
          <w:p w14:paraId="4A3F4C09" w14:textId="77777777" w:rsidR="00EB145B" w:rsidRPr="001B6F4F" w:rsidRDefault="00EB145B" w:rsidP="00822E9A">
            <w:pPr>
              <w:pStyle w:val="TAL"/>
            </w:pPr>
            <w:r w:rsidRPr="001B6F4F">
              <w:t>TrGW</w:t>
            </w:r>
          </w:p>
        </w:tc>
        <w:tc>
          <w:tcPr>
            <w:tcW w:w="1418" w:type="dxa"/>
            <w:shd w:val="clear" w:color="auto" w:fill="auto"/>
            <w:vAlign w:val="center"/>
          </w:tcPr>
          <w:p w14:paraId="7954E1B0" w14:textId="77777777" w:rsidR="00EB145B" w:rsidRPr="001B6F4F" w:rsidRDefault="00EB145B" w:rsidP="00822E9A">
            <w:pPr>
              <w:pStyle w:val="TAL"/>
            </w:pPr>
            <w:r w:rsidRPr="001B6F4F">
              <w:t>CC-POI</w:t>
            </w:r>
          </w:p>
        </w:tc>
        <w:tc>
          <w:tcPr>
            <w:tcW w:w="1275" w:type="dxa"/>
            <w:shd w:val="clear" w:color="auto" w:fill="auto"/>
            <w:vAlign w:val="center"/>
          </w:tcPr>
          <w:p w14:paraId="486316C5" w14:textId="77777777" w:rsidR="00EB145B" w:rsidRPr="001B6F4F" w:rsidRDefault="00EB145B" w:rsidP="00822E9A">
            <w:pPr>
              <w:pStyle w:val="TAL"/>
            </w:pPr>
            <w:r w:rsidRPr="001B6F4F">
              <w:t>n/a</w:t>
            </w:r>
          </w:p>
        </w:tc>
        <w:tc>
          <w:tcPr>
            <w:tcW w:w="1134" w:type="dxa"/>
            <w:shd w:val="clear" w:color="auto" w:fill="auto"/>
            <w:vAlign w:val="center"/>
          </w:tcPr>
          <w:p w14:paraId="1C6D6AE5" w14:textId="77777777" w:rsidR="00EB145B" w:rsidRPr="001B6F4F" w:rsidRDefault="00EB145B" w:rsidP="00822E9A">
            <w:pPr>
              <w:pStyle w:val="TAL"/>
            </w:pPr>
            <w:r w:rsidRPr="001B6F4F">
              <w:t>CC-POI</w:t>
            </w:r>
          </w:p>
        </w:tc>
        <w:tc>
          <w:tcPr>
            <w:tcW w:w="1134" w:type="dxa"/>
            <w:shd w:val="clear" w:color="auto" w:fill="auto"/>
            <w:vAlign w:val="center"/>
          </w:tcPr>
          <w:p w14:paraId="2CAA992D" w14:textId="77777777" w:rsidR="00EB145B" w:rsidRPr="001B6F4F" w:rsidRDefault="00EB145B" w:rsidP="00822E9A">
            <w:pPr>
              <w:pStyle w:val="TAL"/>
            </w:pPr>
            <w:r w:rsidRPr="001B6F4F">
              <w:t>n/a</w:t>
            </w:r>
          </w:p>
        </w:tc>
        <w:tc>
          <w:tcPr>
            <w:tcW w:w="1276" w:type="dxa"/>
            <w:shd w:val="clear" w:color="auto" w:fill="auto"/>
            <w:vAlign w:val="center"/>
          </w:tcPr>
          <w:p w14:paraId="27C31FDA" w14:textId="77777777" w:rsidR="00EB145B" w:rsidRPr="001B6F4F" w:rsidRDefault="00EB145B" w:rsidP="00822E9A">
            <w:pPr>
              <w:pStyle w:val="TAL"/>
            </w:pPr>
            <w:r w:rsidRPr="001B6F4F">
              <w:t>n/a</w:t>
            </w:r>
          </w:p>
        </w:tc>
        <w:tc>
          <w:tcPr>
            <w:tcW w:w="1134" w:type="dxa"/>
            <w:shd w:val="clear" w:color="auto" w:fill="auto"/>
            <w:vAlign w:val="center"/>
          </w:tcPr>
          <w:p w14:paraId="03A9B322" w14:textId="77777777" w:rsidR="00EB145B" w:rsidRPr="001B6F4F" w:rsidRDefault="00EB145B" w:rsidP="00822E9A">
            <w:pPr>
              <w:pStyle w:val="TAL"/>
            </w:pPr>
            <w:r w:rsidRPr="001B6F4F">
              <w:t>CC-POI</w:t>
            </w:r>
          </w:p>
        </w:tc>
      </w:tr>
      <w:tr w:rsidR="00EB145B" w14:paraId="5264604D" w14:textId="77777777" w:rsidTr="00822E9A">
        <w:tc>
          <w:tcPr>
            <w:tcW w:w="1951" w:type="dxa"/>
            <w:shd w:val="clear" w:color="auto" w:fill="auto"/>
            <w:vAlign w:val="center"/>
          </w:tcPr>
          <w:p w14:paraId="4BCAD972" w14:textId="77777777" w:rsidR="00EB145B" w:rsidRPr="001B6F4F" w:rsidRDefault="00EB145B" w:rsidP="00822E9A">
            <w:pPr>
              <w:pStyle w:val="TAL"/>
            </w:pPr>
            <w:r w:rsidRPr="001B6F4F">
              <w:t>LMISF-IRI</w:t>
            </w:r>
          </w:p>
        </w:tc>
        <w:tc>
          <w:tcPr>
            <w:tcW w:w="1418" w:type="dxa"/>
            <w:shd w:val="clear" w:color="auto" w:fill="auto"/>
            <w:vAlign w:val="center"/>
          </w:tcPr>
          <w:p w14:paraId="4004C334" w14:textId="77777777" w:rsidR="00EB145B" w:rsidRPr="001B6F4F" w:rsidRDefault="00EB145B" w:rsidP="00822E9A">
            <w:pPr>
              <w:pStyle w:val="TAL"/>
            </w:pPr>
            <w:r w:rsidRPr="001B6F4F">
              <w:t>n/a</w:t>
            </w:r>
          </w:p>
        </w:tc>
        <w:tc>
          <w:tcPr>
            <w:tcW w:w="1275" w:type="dxa"/>
            <w:shd w:val="clear" w:color="auto" w:fill="auto"/>
            <w:vAlign w:val="center"/>
          </w:tcPr>
          <w:p w14:paraId="11C18519" w14:textId="77777777" w:rsidR="00EB145B" w:rsidRPr="001B6F4F" w:rsidRDefault="00EB145B" w:rsidP="00822E9A">
            <w:pPr>
              <w:pStyle w:val="TAL"/>
            </w:pPr>
            <w:r w:rsidRPr="001B6F4F">
              <w:t>n/a</w:t>
            </w:r>
          </w:p>
        </w:tc>
        <w:tc>
          <w:tcPr>
            <w:tcW w:w="1134" w:type="dxa"/>
            <w:shd w:val="clear" w:color="auto" w:fill="auto"/>
            <w:vAlign w:val="center"/>
          </w:tcPr>
          <w:p w14:paraId="481BD671" w14:textId="77777777" w:rsidR="00EB145B" w:rsidRPr="001B6F4F" w:rsidRDefault="00EB145B" w:rsidP="00822E9A">
            <w:pPr>
              <w:pStyle w:val="TAL"/>
            </w:pPr>
            <w:r w:rsidRPr="001B6F4F">
              <w:t>n/a</w:t>
            </w:r>
          </w:p>
        </w:tc>
        <w:tc>
          <w:tcPr>
            <w:tcW w:w="1134" w:type="dxa"/>
            <w:shd w:val="clear" w:color="auto" w:fill="auto"/>
            <w:vAlign w:val="center"/>
          </w:tcPr>
          <w:p w14:paraId="6EFE7607" w14:textId="77777777" w:rsidR="00EB145B" w:rsidRPr="001B6F4F" w:rsidRDefault="00EB145B" w:rsidP="00822E9A">
            <w:pPr>
              <w:pStyle w:val="TAL"/>
            </w:pPr>
            <w:r w:rsidRPr="001B6F4F">
              <w:t>n/a</w:t>
            </w:r>
          </w:p>
        </w:tc>
        <w:tc>
          <w:tcPr>
            <w:tcW w:w="1276" w:type="dxa"/>
            <w:shd w:val="clear" w:color="auto" w:fill="auto"/>
            <w:vAlign w:val="center"/>
          </w:tcPr>
          <w:p w14:paraId="3302E799" w14:textId="77777777" w:rsidR="00EB145B" w:rsidRPr="001B6F4F" w:rsidRDefault="00EB145B" w:rsidP="00822E9A">
            <w:pPr>
              <w:pStyle w:val="TAL"/>
            </w:pPr>
            <w:r w:rsidRPr="001B6F4F">
              <w:t>IRI-POI</w:t>
            </w:r>
          </w:p>
        </w:tc>
        <w:tc>
          <w:tcPr>
            <w:tcW w:w="1134" w:type="dxa"/>
            <w:shd w:val="clear" w:color="auto" w:fill="auto"/>
            <w:vAlign w:val="center"/>
          </w:tcPr>
          <w:p w14:paraId="117BB891" w14:textId="77777777" w:rsidR="00EB145B" w:rsidRPr="001B6F4F" w:rsidRDefault="00EB145B" w:rsidP="00822E9A">
            <w:pPr>
              <w:pStyle w:val="TAL"/>
            </w:pPr>
            <w:r w:rsidRPr="001B6F4F">
              <w:t>n/a</w:t>
            </w:r>
          </w:p>
        </w:tc>
      </w:tr>
      <w:tr w:rsidR="00EB145B" w14:paraId="483F7F98" w14:textId="77777777" w:rsidTr="00822E9A">
        <w:tc>
          <w:tcPr>
            <w:tcW w:w="1951" w:type="dxa"/>
            <w:shd w:val="clear" w:color="auto" w:fill="auto"/>
            <w:vAlign w:val="center"/>
          </w:tcPr>
          <w:p w14:paraId="6FCF4AB4" w14:textId="77777777" w:rsidR="00EB145B" w:rsidRPr="001B6F4F" w:rsidRDefault="00EB145B" w:rsidP="00822E9A">
            <w:pPr>
              <w:pStyle w:val="TAL"/>
            </w:pPr>
            <w:r w:rsidRPr="001B6F4F">
              <w:t>LMISF-CC</w:t>
            </w:r>
          </w:p>
        </w:tc>
        <w:tc>
          <w:tcPr>
            <w:tcW w:w="1418" w:type="dxa"/>
            <w:shd w:val="clear" w:color="auto" w:fill="auto"/>
            <w:vAlign w:val="center"/>
          </w:tcPr>
          <w:p w14:paraId="7E71C855" w14:textId="77777777" w:rsidR="00EB145B" w:rsidRPr="001B6F4F" w:rsidRDefault="00EB145B" w:rsidP="00822E9A">
            <w:pPr>
              <w:pStyle w:val="TAL"/>
            </w:pPr>
            <w:r w:rsidRPr="001B6F4F">
              <w:t>n/a</w:t>
            </w:r>
          </w:p>
        </w:tc>
        <w:tc>
          <w:tcPr>
            <w:tcW w:w="1275" w:type="dxa"/>
            <w:shd w:val="clear" w:color="auto" w:fill="auto"/>
            <w:vAlign w:val="center"/>
          </w:tcPr>
          <w:p w14:paraId="6E1F6946" w14:textId="77777777" w:rsidR="00EB145B" w:rsidRPr="001B6F4F" w:rsidRDefault="00EB145B" w:rsidP="00822E9A">
            <w:pPr>
              <w:pStyle w:val="TAL"/>
            </w:pPr>
            <w:r w:rsidRPr="001B6F4F">
              <w:t>n/a</w:t>
            </w:r>
          </w:p>
        </w:tc>
        <w:tc>
          <w:tcPr>
            <w:tcW w:w="1134" w:type="dxa"/>
            <w:shd w:val="clear" w:color="auto" w:fill="auto"/>
            <w:vAlign w:val="center"/>
          </w:tcPr>
          <w:p w14:paraId="4616A122" w14:textId="77777777" w:rsidR="00EB145B" w:rsidRPr="001B6F4F" w:rsidRDefault="00EB145B" w:rsidP="00822E9A">
            <w:pPr>
              <w:pStyle w:val="TAL"/>
            </w:pPr>
            <w:r w:rsidRPr="001B6F4F">
              <w:t>n/a</w:t>
            </w:r>
          </w:p>
        </w:tc>
        <w:tc>
          <w:tcPr>
            <w:tcW w:w="1134" w:type="dxa"/>
            <w:shd w:val="clear" w:color="auto" w:fill="auto"/>
            <w:vAlign w:val="center"/>
          </w:tcPr>
          <w:p w14:paraId="6D30752F" w14:textId="77777777" w:rsidR="00EB145B" w:rsidRPr="001B6F4F" w:rsidRDefault="00EB145B" w:rsidP="00822E9A">
            <w:pPr>
              <w:pStyle w:val="TAL"/>
            </w:pPr>
            <w:r w:rsidRPr="001B6F4F">
              <w:t>n/a</w:t>
            </w:r>
          </w:p>
        </w:tc>
        <w:tc>
          <w:tcPr>
            <w:tcW w:w="1276" w:type="dxa"/>
            <w:shd w:val="clear" w:color="auto" w:fill="auto"/>
            <w:vAlign w:val="center"/>
          </w:tcPr>
          <w:p w14:paraId="770C7220" w14:textId="77777777" w:rsidR="00EB145B" w:rsidRPr="001B6F4F" w:rsidRDefault="00EB145B" w:rsidP="00822E9A">
            <w:pPr>
              <w:pStyle w:val="TAL"/>
            </w:pPr>
            <w:r w:rsidRPr="001B6F4F">
              <w:t>CC-POI</w:t>
            </w:r>
          </w:p>
        </w:tc>
        <w:tc>
          <w:tcPr>
            <w:tcW w:w="1134" w:type="dxa"/>
            <w:shd w:val="clear" w:color="auto" w:fill="auto"/>
            <w:vAlign w:val="center"/>
          </w:tcPr>
          <w:p w14:paraId="33831EC0" w14:textId="77777777" w:rsidR="00EB145B" w:rsidRPr="001B6F4F" w:rsidRDefault="00EB145B" w:rsidP="00822E9A">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822E9A">
        <w:tc>
          <w:tcPr>
            <w:tcW w:w="1951" w:type="dxa"/>
            <w:vMerge w:val="restart"/>
            <w:shd w:val="clear" w:color="auto" w:fill="D9D9D9"/>
            <w:vAlign w:val="center"/>
          </w:tcPr>
          <w:p w14:paraId="3F0CD275"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822E9A">
            <w:pPr>
              <w:pStyle w:val="TAH"/>
            </w:pPr>
            <w:r w:rsidRPr="001B6F4F">
              <w:t>Roaming with HR</w:t>
            </w:r>
          </w:p>
        </w:tc>
      </w:tr>
      <w:tr w:rsidR="00EB145B" w14:paraId="1FB2A0B3" w14:textId="77777777" w:rsidTr="00822E9A">
        <w:tc>
          <w:tcPr>
            <w:tcW w:w="1951" w:type="dxa"/>
            <w:vMerge/>
            <w:shd w:val="clear" w:color="auto" w:fill="D9D9D9"/>
            <w:vAlign w:val="center"/>
          </w:tcPr>
          <w:p w14:paraId="05815161" w14:textId="77777777" w:rsidR="00EB145B" w:rsidRPr="001B6F4F" w:rsidRDefault="00EB145B" w:rsidP="00822E9A">
            <w:pPr>
              <w:pStyle w:val="TAH"/>
            </w:pPr>
          </w:p>
        </w:tc>
        <w:tc>
          <w:tcPr>
            <w:tcW w:w="1418" w:type="dxa"/>
            <w:vMerge/>
            <w:shd w:val="clear" w:color="auto" w:fill="D9D9D9"/>
            <w:vAlign w:val="center"/>
          </w:tcPr>
          <w:p w14:paraId="4D1B9A47" w14:textId="77777777" w:rsidR="00EB145B" w:rsidRPr="001B6F4F" w:rsidRDefault="00EB145B" w:rsidP="00822E9A">
            <w:pPr>
              <w:pStyle w:val="TAH"/>
            </w:pPr>
          </w:p>
        </w:tc>
        <w:tc>
          <w:tcPr>
            <w:tcW w:w="2409" w:type="dxa"/>
            <w:gridSpan w:val="2"/>
            <w:shd w:val="clear" w:color="auto" w:fill="D9D9D9"/>
            <w:vAlign w:val="center"/>
          </w:tcPr>
          <w:p w14:paraId="36FA7DCB"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822E9A">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822E9A">
            <w:pPr>
              <w:pStyle w:val="TAH"/>
            </w:pPr>
            <w:r w:rsidRPr="001B6F4F">
              <w:t>HPLMN</w:t>
            </w:r>
          </w:p>
        </w:tc>
      </w:tr>
      <w:tr w:rsidR="00EB145B" w14:paraId="4112B770" w14:textId="77777777" w:rsidTr="00822E9A">
        <w:tc>
          <w:tcPr>
            <w:tcW w:w="1951" w:type="dxa"/>
            <w:vMerge/>
            <w:tcBorders>
              <w:bottom w:val="single" w:sz="4" w:space="0" w:color="auto"/>
            </w:tcBorders>
            <w:shd w:val="clear" w:color="auto" w:fill="D9D9D9"/>
            <w:vAlign w:val="center"/>
          </w:tcPr>
          <w:p w14:paraId="22CBAB4D" w14:textId="77777777" w:rsidR="00EB145B" w:rsidRPr="001B6F4F" w:rsidRDefault="00EB145B" w:rsidP="00822E9A">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822E9A">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822E9A">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822E9A">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822E9A">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822E9A">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822E9A">
            <w:pPr>
              <w:pStyle w:val="TAH"/>
            </w:pPr>
          </w:p>
        </w:tc>
      </w:tr>
      <w:tr w:rsidR="00EB145B" w14:paraId="27D9E803" w14:textId="77777777" w:rsidTr="00822E9A">
        <w:tc>
          <w:tcPr>
            <w:tcW w:w="1951" w:type="dxa"/>
            <w:shd w:val="clear" w:color="auto" w:fill="auto"/>
            <w:vAlign w:val="center"/>
          </w:tcPr>
          <w:p w14:paraId="06140986" w14:textId="77777777" w:rsidR="00EB145B" w:rsidRPr="001B6F4F" w:rsidRDefault="00EB145B" w:rsidP="00822E9A">
            <w:pPr>
              <w:pStyle w:val="TAL"/>
            </w:pPr>
            <w:r w:rsidRPr="001B6F4F">
              <w:t>P-CSCF</w:t>
            </w:r>
          </w:p>
        </w:tc>
        <w:tc>
          <w:tcPr>
            <w:tcW w:w="1418" w:type="dxa"/>
            <w:shd w:val="clear" w:color="auto" w:fill="auto"/>
            <w:vAlign w:val="center"/>
          </w:tcPr>
          <w:p w14:paraId="49BE183F" w14:textId="77777777" w:rsidR="00EB145B" w:rsidRPr="001B6F4F" w:rsidRDefault="00EB145B" w:rsidP="00822E9A">
            <w:pPr>
              <w:pStyle w:val="TAL"/>
            </w:pPr>
            <w:r w:rsidRPr="001B6F4F">
              <w:t>n/a</w:t>
            </w:r>
          </w:p>
        </w:tc>
        <w:tc>
          <w:tcPr>
            <w:tcW w:w="1275" w:type="dxa"/>
            <w:shd w:val="clear" w:color="auto" w:fill="auto"/>
            <w:vAlign w:val="center"/>
          </w:tcPr>
          <w:p w14:paraId="1CB4F611" w14:textId="77777777" w:rsidR="00EB145B" w:rsidRPr="001B6F4F" w:rsidRDefault="00EB145B" w:rsidP="00822E9A">
            <w:pPr>
              <w:pStyle w:val="TAL"/>
            </w:pPr>
            <w:r w:rsidRPr="001B6F4F">
              <w:t>IRI-POI</w:t>
            </w:r>
          </w:p>
        </w:tc>
        <w:tc>
          <w:tcPr>
            <w:tcW w:w="1134" w:type="dxa"/>
            <w:shd w:val="clear" w:color="auto" w:fill="auto"/>
            <w:vAlign w:val="center"/>
          </w:tcPr>
          <w:p w14:paraId="6550A119" w14:textId="77777777" w:rsidR="00EB145B" w:rsidRPr="001B6F4F" w:rsidRDefault="00EB145B" w:rsidP="00822E9A">
            <w:pPr>
              <w:pStyle w:val="TAL"/>
            </w:pPr>
            <w:r w:rsidRPr="001B6F4F">
              <w:t>n/a</w:t>
            </w:r>
          </w:p>
        </w:tc>
        <w:tc>
          <w:tcPr>
            <w:tcW w:w="1134" w:type="dxa"/>
            <w:shd w:val="clear" w:color="auto" w:fill="auto"/>
            <w:vAlign w:val="center"/>
          </w:tcPr>
          <w:p w14:paraId="61411B64" w14:textId="77777777" w:rsidR="00EB145B" w:rsidRPr="001B6F4F" w:rsidRDefault="00EB145B" w:rsidP="00822E9A">
            <w:pPr>
              <w:pStyle w:val="TAL"/>
            </w:pPr>
            <w:r w:rsidRPr="001B6F4F">
              <w:t>n/a</w:t>
            </w:r>
          </w:p>
        </w:tc>
        <w:tc>
          <w:tcPr>
            <w:tcW w:w="1276" w:type="dxa"/>
            <w:shd w:val="clear" w:color="auto" w:fill="auto"/>
            <w:vAlign w:val="center"/>
          </w:tcPr>
          <w:p w14:paraId="19C4A6F8" w14:textId="77777777" w:rsidR="00EB145B" w:rsidRPr="001B6F4F" w:rsidRDefault="00EB145B" w:rsidP="00822E9A">
            <w:pPr>
              <w:pStyle w:val="TAL"/>
            </w:pPr>
            <w:r w:rsidRPr="001B6F4F">
              <w:t>n/a</w:t>
            </w:r>
          </w:p>
        </w:tc>
        <w:tc>
          <w:tcPr>
            <w:tcW w:w="1134" w:type="dxa"/>
            <w:shd w:val="clear" w:color="auto" w:fill="auto"/>
            <w:vAlign w:val="center"/>
          </w:tcPr>
          <w:p w14:paraId="28463131" w14:textId="77777777" w:rsidR="00EB145B" w:rsidRPr="001B6F4F" w:rsidRDefault="00EB145B" w:rsidP="00822E9A">
            <w:pPr>
              <w:pStyle w:val="TAL"/>
            </w:pPr>
            <w:r w:rsidRPr="001B6F4F">
              <w:t>n/a</w:t>
            </w:r>
          </w:p>
        </w:tc>
      </w:tr>
      <w:tr w:rsidR="00EB145B" w14:paraId="5AD1759A" w14:textId="77777777" w:rsidTr="00822E9A">
        <w:tc>
          <w:tcPr>
            <w:tcW w:w="1951" w:type="dxa"/>
            <w:shd w:val="clear" w:color="auto" w:fill="auto"/>
            <w:vAlign w:val="center"/>
          </w:tcPr>
          <w:p w14:paraId="6DA6924E" w14:textId="77777777" w:rsidR="00EB145B" w:rsidRPr="001B6F4F" w:rsidRDefault="00EB145B" w:rsidP="00822E9A">
            <w:pPr>
              <w:pStyle w:val="TAL"/>
            </w:pPr>
            <w:r w:rsidRPr="001B6F4F">
              <w:t>P-CSCF</w:t>
            </w:r>
          </w:p>
        </w:tc>
        <w:tc>
          <w:tcPr>
            <w:tcW w:w="1418" w:type="dxa"/>
            <w:shd w:val="clear" w:color="auto" w:fill="auto"/>
            <w:vAlign w:val="center"/>
          </w:tcPr>
          <w:p w14:paraId="2A47A4A9" w14:textId="77777777" w:rsidR="00EB145B" w:rsidRPr="001B6F4F" w:rsidRDefault="00EB145B" w:rsidP="00822E9A">
            <w:pPr>
              <w:pStyle w:val="TAL"/>
            </w:pPr>
            <w:r w:rsidRPr="001B6F4F">
              <w:t>n/a</w:t>
            </w:r>
          </w:p>
        </w:tc>
        <w:tc>
          <w:tcPr>
            <w:tcW w:w="1275" w:type="dxa"/>
            <w:shd w:val="clear" w:color="auto" w:fill="auto"/>
            <w:vAlign w:val="center"/>
          </w:tcPr>
          <w:p w14:paraId="1984B7A5" w14:textId="77777777" w:rsidR="00EB145B" w:rsidRPr="001B6F4F" w:rsidRDefault="00EB145B" w:rsidP="00822E9A">
            <w:pPr>
              <w:pStyle w:val="TAL"/>
            </w:pPr>
            <w:r w:rsidRPr="001B6F4F">
              <w:t>CC-TF</w:t>
            </w:r>
          </w:p>
        </w:tc>
        <w:tc>
          <w:tcPr>
            <w:tcW w:w="1134" w:type="dxa"/>
            <w:shd w:val="clear" w:color="auto" w:fill="auto"/>
            <w:vAlign w:val="center"/>
          </w:tcPr>
          <w:p w14:paraId="1385FD07" w14:textId="77777777" w:rsidR="00EB145B" w:rsidRPr="001B6F4F" w:rsidRDefault="00EB145B" w:rsidP="00822E9A">
            <w:pPr>
              <w:pStyle w:val="TAL"/>
            </w:pPr>
            <w:r w:rsidRPr="001B6F4F">
              <w:t>n/a</w:t>
            </w:r>
          </w:p>
        </w:tc>
        <w:tc>
          <w:tcPr>
            <w:tcW w:w="1134" w:type="dxa"/>
            <w:shd w:val="clear" w:color="auto" w:fill="auto"/>
            <w:vAlign w:val="center"/>
          </w:tcPr>
          <w:p w14:paraId="16489EFB" w14:textId="77777777" w:rsidR="00EB145B" w:rsidRPr="001B6F4F" w:rsidRDefault="00EB145B" w:rsidP="00822E9A">
            <w:pPr>
              <w:pStyle w:val="TAL"/>
            </w:pPr>
            <w:r w:rsidRPr="001B6F4F">
              <w:t>n/a</w:t>
            </w:r>
          </w:p>
        </w:tc>
        <w:tc>
          <w:tcPr>
            <w:tcW w:w="1276" w:type="dxa"/>
            <w:shd w:val="clear" w:color="auto" w:fill="auto"/>
            <w:vAlign w:val="center"/>
          </w:tcPr>
          <w:p w14:paraId="7B07C7D1" w14:textId="77777777" w:rsidR="00EB145B" w:rsidRPr="001B6F4F" w:rsidRDefault="00EB145B" w:rsidP="00822E9A">
            <w:pPr>
              <w:pStyle w:val="TAL"/>
            </w:pPr>
            <w:r w:rsidRPr="001B6F4F">
              <w:t>n/a</w:t>
            </w:r>
          </w:p>
        </w:tc>
        <w:tc>
          <w:tcPr>
            <w:tcW w:w="1134" w:type="dxa"/>
            <w:shd w:val="clear" w:color="auto" w:fill="auto"/>
            <w:vAlign w:val="center"/>
          </w:tcPr>
          <w:p w14:paraId="74898573" w14:textId="77777777" w:rsidR="00EB145B" w:rsidRPr="001B6F4F" w:rsidRDefault="00EB145B" w:rsidP="00822E9A">
            <w:pPr>
              <w:pStyle w:val="TAL"/>
            </w:pPr>
            <w:r w:rsidRPr="001B6F4F">
              <w:t>n/a</w:t>
            </w:r>
          </w:p>
        </w:tc>
      </w:tr>
      <w:tr w:rsidR="00EB145B" w14:paraId="5CE2D247" w14:textId="77777777" w:rsidTr="00822E9A">
        <w:tc>
          <w:tcPr>
            <w:tcW w:w="1951" w:type="dxa"/>
            <w:shd w:val="clear" w:color="auto" w:fill="auto"/>
            <w:vAlign w:val="center"/>
          </w:tcPr>
          <w:p w14:paraId="30997348" w14:textId="77777777" w:rsidR="00EB145B" w:rsidRPr="001B6F4F" w:rsidRDefault="00EB145B" w:rsidP="00822E9A">
            <w:pPr>
              <w:pStyle w:val="TAL"/>
            </w:pPr>
            <w:r w:rsidRPr="001B6F4F">
              <w:t>IMS-AGW</w:t>
            </w:r>
          </w:p>
        </w:tc>
        <w:tc>
          <w:tcPr>
            <w:tcW w:w="1418" w:type="dxa"/>
            <w:shd w:val="clear" w:color="auto" w:fill="auto"/>
            <w:vAlign w:val="center"/>
          </w:tcPr>
          <w:p w14:paraId="09E85EEF" w14:textId="77777777" w:rsidR="00EB145B" w:rsidRPr="001B6F4F" w:rsidRDefault="00EB145B" w:rsidP="00822E9A">
            <w:pPr>
              <w:pStyle w:val="TAL"/>
            </w:pPr>
            <w:r w:rsidRPr="001B6F4F">
              <w:t>n/a</w:t>
            </w:r>
          </w:p>
        </w:tc>
        <w:tc>
          <w:tcPr>
            <w:tcW w:w="1275" w:type="dxa"/>
            <w:shd w:val="clear" w:color="auto" w:fill="auto"/>
            <w:vAlign w:val="center"/>
          </w:tcPr>
          <w:p w14:paraId="328EBF22" w14:textId="77777777" w:rsidR="00EB145B" w:rsidRPr="001B6F4F" w:rsidRDefault="00EB145B" w:rsidP="00822E9A">
            <w:pPr>
              <w:pStyle w:val="TAL"/>
            </w:pPr>
            <w:r w:rsidRPr="001B6F4F">
              <w:t>CC-POI</w:t>
            </w:r>
          </w:p>
        </w:tc>
        <w:tc>
          <w:tcPr>
            <w:tcW w:w="1134" w:type="dxa"/>
            <w:shd w:val="clear" w:color="auto" w:fill="auto"/>
            <w:vAlign w:val="center"/>
          </w:tcPr>
          <w:p w14:paraId="294739B2" w14:textId="77777777" w:rsidR="00EB145B" w:rsidRPr="001B6F4F" w:rsidRDefault="00EB145B" w:rsidP="00822E9A">
            <w:pPr>
              <w:pStyle w:val="TAL"/>
            </w:pPr>
            <w:r w:rsidRPr="001B6F4F">
              <w:t>n/a</w:t>
            </w:r>
          </w:p>
        </w:tc>
        <w:tc>
          <w:tcPr>
            <w:tcW w:w="1134" w:type="dxa"/>
            <w:shd w:val="clear" w:color="auto" w:fill="auto"/>
            <w:vAlign w:val="center"/>
          </w:tcPr>
          <w:p w14:paraId="2C7D19F0" w14:textId="77777777" w:rsidR="00EB145B" w:rsidRPr="001B6F4F" w:rsidRDefault="00EB145B" w:rsidP="00822E9A">
            <w:pPr>
              <w:pStyle w:val="TAL"/>
            </w:pPr>
            <w:r w:rsidRPr="001B6F4F">
              <w:t>n/a</w:t>
            </w:r>
          </w:p>
        </w:tc>
        <w:tc>
          <w:tcPr>
            <w:tcW w:w="1276" w:type="dxa"/>
            <w:shd w:val="clear" w:color="auto" w:fill="auto"/>
            <w:vAlign w:val="center"/>
          </w:tcPr>
          <w:p w14:paraId="5658CF79" w14:textId="77777777" w:rsidR="00EB145B" w:rsidRPr="001B6F4F" w:rsidRDefault="00EB145B" w:rsidP="00822E9A">
            <w:pPr>
              <w:pStyle w:val="TAL"/>
            </w:pPr>
            <w:r w:rsidRPr="001B6F4F">
              <w:t>n/a</w:t>
            </w:r>
          </w:p>
        </w:tc>
        <w:tc>
          <w:tcPr>
            <w:tcW w:w="1134" w:type="dxa"/>
            <w:shd w:val="clear" w:color="auto" w:fill="auto"/>
            <w:vAlign w:val="center"/>
          </w:tcPr>
          <w:p w14:paraId="281C3325" w14:textId="77777777" w:rsidR="00EB145B" w:rsidRPr="001B6F4F" w:rsidRDefault="00EB145B" w:rsidP="00822E9A">
            <w:pPr>
              <w:pStyle w:val="TAL"/>
            </w:pPr>
            <w:r w:rsidRPr="001B6F4F">
              <w:t>n/a</w:t>
            </w:r>
          </w:p>
        </w:tc>
      </w:tr>
      <w:tr w:rsidR="00EB145B" w14:paraId="273AA1DC" w14:textId="77777777" w:rsidTr="00822E9A">
        <w:tc>
          <w:tcPr>
            <w:tcW w:w="1951" w:type="dxa"/>
            <w:shd w:val="clear" w:color="auto" w:fill="auto"/>
            <w:vAlign w:val="center"/>
          </w:tcPr>
          <w:p w14:paraId="04A9E4B5" w14:textId="77777777" w:rsidR="00EB145B" w:rsidRPr="001B6F4F" w:rsidRDefault="00EB145B" w:rsidP="00822E9A">
            <w:pPr>
              <w:pStyle w:val="TAL"/>
            </w:pPr>
            <w:r w:rsidRPr="001B6F4F">
              <w:t>S-CSCF</w:t>
            </w:r>
          </w:p>
        </w:tc>
        <w:tc>
          <w:tcPr>
            <w:tcW w:w="1418" w:type="dxa"/>
            <w:shd w:val="clear" w:color="auto" w:fill="auto"/>
            <w:vAlign w:val="center"/>
          </w:tcPr>
          <w:p w14:paraId="04B7B159" w14:textId="77777777" w:rsidR="00EB145B" w:rsidRPr="001B6F4F" w:rsidRDefault="00EB145B" w:rsidP="00822E9A">
            <w:pPr>
              <w:pStyle w:val="TAL"/>
            </w:pPr>
            <w:r w:rsidRPr="001B6F4F">
              <w:t>IRI-POI</w:t>
            </w:r>
          </w:p>
        </w:tc>
        <w:tc>
          <w:tcPr>
            <w:tcW w:w="1275" w:type="dxa"/>
            <w:shd w:val="clear" w:color="auto" w:fill="auto"/>
            <w:vAlign w:val="center"/>
          </w:tcPr>
          <w:p w14:paraId="161B62A6" w14:textId="77777777" w:rsidR="00EB145B" w:rsidRPr="001B6F4F" w:rsidRDefault="00EB145B" w:rsidP="00822E9A">
            <w:pPr>
              <w:pStyle w:val="TAL"/>
            </w:pPr>
            <w:r w:rsidRPr="001B6F4F">
              <w:t>n/a</w:t>
            </w:r>
          </w:p>
        </w:tc>
        <w:tc>
          <w:tcPr>
            <w:tcW w:w="1134" w:type="dxa"/>
            <w:shd w:val="clear" w:color="auto" w:fill="auto"/>
            <w:vAlign w:val="center"/>
          </w:tcPr>
          <w:p w14:paraId="33A44070" w14:textId="77777777" w:rsidR="00EB145B" w:rsidRPr="001B6F4F" w:rsidRDefault="00EB145B" w:rsidP="00822E9A">
            <w:pPr>
              <w:pStyle w:val="TAL"/>
            </w:pPr>
            <w:r w:rsidRPr="001B6F4F">
              <w:t>n/a</w:t>
            </w:r>
          </w:p>
        </w:tc>
        <w:tc>
          <w:tcPr>
            <w:tcW w:w="1134" w:type="dxa"/>
            <w:shd w:val="clear" w:color="auto" w:fill="auto"/>
            <w:vAlign w:val="center"/>
          </w:tcPr>
          <w:p w14:paraId="3F48E320" w14:textId="77777777" w:rsidR="00EB145B" w:rsidRPr="001B6F4F" w:rsidRDefault="00EB145B" w:rsidP="00822E9A">
            <w:pPr>
              <w:pStyle w:val="TAL"/>
            </w:pPr>
            <w:r w:rsidRPr="001B6F4F">
              <w:t>IRI-POI</w:t>
            </w:r>
          </w:p>
        </w:tc>
        <w:tc>
          <w:tcPr>
            <w:tcW w:w="1276" w:type="dxa"/>
            <w:shd w:val="clear" w:color="auto" w:fill="auto"/>
            <w:vAlign w:val="center"/>
          </w:tcPr>
          <w:p w14:paraId="6A3E25AE" w14:textId="77777777" w:rsidR="00EB145B" w:rsidRPr="001B6F4F" w:rsidRDefault="00EB145B" w:rsidP="00822E9A">
            <w:pPr>
              <w:pStyle w:val="TAL"/>
            </w:pPr>
            <w:r w:rsidRPr="001B6F4F">
              <w:t>n/a</w:t>
            </w:r>
          </w:p>
        </w:tc>
        <w:tc>
          <w:tcPr>
            <w:tcW w:w="1134" w:type="dxa"/>
            <w:shd w:val="clear" w:color="auto" w:fill="auto"/>
            <w:vAlign w:val="center"/>
          </w:tcPr>
          <w:p w14:paraId="6D3862FE" w14:textId="77777777" w:rsidR="00EB145B" w:rsidRPr="001B6F4F" w:rsidRDefault="00EB145B" w:rsidP="00822E9A">
            <w:pPr>
              <w:pStyle w:val="TAL"/>
            </w:pPr>
            <w:r w:rsidRPr="001B6F4F">
              <w:t>IRI-POI</w:t>
            </w:r>
          </w:p>
        </w:tc>
      </w:tr>
      <w:tr w:rsidR="00EB145B" w14:paraId="391687C5" w14:textId="77777777" w:rsidTr="00822E9A">
        <w:tc>
          <w:tcPr>
            <w:tcW w:w="1951" w:type="dxa"/>
            <w:shd w:val="clear" w:color="auto" w:fill="auto"/>
            <w:vAlign w:val="center"/>
          </w:tcPr>
          <w:p w14:paraId="0F604ADE" w14:textId="77777777" w:rsidR="00EB145B" w:rsidRPr="001B6F4F" w:rsidRDefault="00EB145B" w:rsidP="00822E9A">
            <w:pPr>
              <w:pStyle w:val="TAL"/>
            </w:pPr>
            <w:r w:rsidRPr="001B6F4F">
              <w:t>MGCF</w:t>
            </w:r>
          </w:p>
        </w:tc>
        <w:tc>
          <w:tcPr>
            <w:tcW w:w="1418" w:type="dxa"/>
            <w:shd w:val="clear" w:color="auto" w:fill="auto"/>
            <w:vAlign w:val="center"/>
          </w:tcPr>
          <w:p w14:paraId="7C24E73C" w14:textId="77777777" w:rsidR="00EB145B" w:rsidRPr="001B6F4F" w:rsidRDefault="00EB145B" w:rsidP="00822E9A">
            <w:pPr>
              <w:pStyle w:val="TAL"/>
            </w:pPr>
            <w:r w:rsidRPr="001B6F4F">
              <w:t>CC-TF</w:t>
            </w:r>
          </w:p>
        </w:tc>
        <w:tc>
          <w:tcPr>
            <w:tcW w:w="1275" w:type="dxa"/>
            <w:shd w:val="clear" w:color="auto" w:fill="auto"/>
            <w:vAlign w:val="center"/>
          </w:tcPr>
          <w:p w14:paraId="2EC7D8AB" w14:textId="77777777" w:rsidR="00EB145B" w:rsidRPr="001B6F4F" w:rsidRDefault="00EB145B" w:rsidP="00822E9A">
            <w:pPr>
              <w:pStyle w:val="TAL"/>
            </w:pPr>
            <w:r w:rsidRPr="001B6F4F">
              <w:t>n/a</w:t>
            </w:r>
          </w:p>
        </w:tc>
        <w:tc>
          <w:tcPr>
            <w:tcW w:w="1134" w:type="dxa"/>
            <w:shd w:val="clear" w:color="auto" w:fill="auto"/>
            <w:vAlign w:val="center"/>
          </w:tcPr>
          <w:p w14:paraId="43CFD2F1" w14:textId="77777777" w:rsidR="00EB145B" w:rsidRPr="001B6F4F" w:rsidRDefault="00EB145B" w:rsidP="00822E9A">
            <w:pPr>
              <w:pStyle w:val="TAL"/>
            </w:pPr>
            <w:r w:rsidRPr="001B6F4F">
              <w:t>n/a</w:t>
            </w:r>
          </w:p>
        </w:tc>
        <w:tc>
          <w:tcPr>
            <w:tcW w:w="1134" w:type="dxa"/>
            <w:shd w:val="clear" w:color="auto" w:fill="auto"/>
            <w:vAlign w:val="center"/>
          </w:tcPr>
          <w:p w14:paraId="16DC3195" w14:textId="77777777" w:rsidR="00EB145B" w:rsidRPr="001B6F4F" w:rsidRDefault="00EB145B" w:rsidP="00822E9A">
            <w:pPr>
              <w:pStyle w:val="TAL"/>
            </w:pPr>
            <w:r w:rsidRPr="001B6F4F">
              <w:t>CC-TF</w:t>
            </w:r>
          </w:p>
        </w:tc>
        <w:tc>
          <w:tcPr>
            <w:tcW w:w="1276" w:type="dxa"/>
            <w:shd w:val="clear" w:color="auto" w:fill="auto"/>
            <w:vAlign w:val="center"/>
          </w:tcPr>
          <w:p w14:paraId="1866E64A" w14:textId="77777777" w:rsidR="00EB145B" w:rsidRPr="001B6F4F" w:rsidRDefault="00EB145B" w:rsidP="00822E9A">
            <w:pPr>
              <w:pStyle w:val="TAL"/>
            </w:pPr>
            <w:r w:rsidRPr="001B6F4F">
              <w:t>n/a</w:t>
            </w:r>
          </w:p>
        </w:tc>
        <w:tc>
          <w:tcPr>
            <w:tcW w:w="1134" w:type="dxa"/>
            <w:shd w:val="clear" w:color="auto" w:fill="auto"/>
            <w:vAlign w:val="center"/>
          </w:tcPr>
          <w:p w14:paraId="3E9D7176" w14:textId="77777777" w:rsidR="00EB145B" w:rsidRPr="001B6F4F" w:rsidRDefault="00EB145B" w:rsidP="00822E9A">
            <w:pPr>
              <w:pStyle w:val="TAL"/>
            </w:pPr>
            <w:r w:rsidRPr="001B6F4F">
              <w:t>CC-TF</w:t>
            </w:r>
          </w:p>
        </w:tc>
      </w:tr>
      <w:tr w:rsidR="00EB145B" w14:paraId="343F5B99" w14:textId="77777777" w:rsidTr="00822E9A">
        <w:tc>
          <w:tcPr>
            <w:tcW w:w="1951" w:type="dxa"/>
            <w:shd w:val="clear" w:color="auto" w:fill="auto"/>
            <w:vAlign w:val="center"/>
          </w:tcPr>
          <w:p w14:paraId="30636A7B" w14:textId="77777777" w:rsidR="00EB145B" w:rsidRPr="001B6F4F" w:rsidRDefault="00EB145B" w:rsidP="00822E9A">
            <w:pPr>
              <w:pStyle w:val="TAL"/>
            </w:pPr>
            <w:r>
              <w:t>IM-MGW</w:t>
            </w:r>
          </w:p>
        </w:tc>
        <w:tc>
          <w:tcPr>
            <w:tcW w:w="1418" w:type="dxa"/>
            <w:shd w:val="clear" w:color="auto" w:fill="auto"/>
            <w:vAlign w:val="center"/>
          </w:tcPr>
          <w:p w14:paraId="70F8C952" w14:textId="77777777" w:rsidR="00EB145B" w:rsidRPr="001B6F4F" w:rsidRDefault="00EB145B" w:rsidP="00822E9A">
            <w:pPr>
              <w:pStyle w:val="TAL"/>
            </w:pPr>
            <w:r>
              <w:t>CC-POI</w:t>
            </w:r>
          </w:p>
        </w:tc>
        <w:tc>
          <w:tcPr>
            <w:tcW w:w="1275" w:type="dxa"/>
            <w:shd w:val="clear" w:color="auto" w:fill="auto"/>
            <w:vAlign w:val="center"/>
          </w:tcPr>
          <w:p w14:paraId="13504A6C" w14:textId="77777777" w:rsidR="00EB145B" w:rsidRPr="001B6F4F" w:rsidRDefault="00EB145B" w:rsidP="00822E9A">
            <w:pPr>
              <w:pStyle w:val="TAL"/>
            </w:pPr>
            <w:r>
              <w:t>n/a</w:t>
            </w:r>
          </w:p>
        </w:tc>
        <w:tc>
          <w:tcPr>
            <w:tcW w:w="1134" w:type="dxa"/>
            <w:shd w:val="clear" w:color="auto" w:fill="auto"/>
            <w:vAlign w:val="center"/>
          </w:tcPr>
          <w:p w14:paraId="0A43DFFD" w14:textId="77777777" w:rsidR="00EB145B" w:rsidRPr="001B6F4F" w:rsidRDefault="00EB145B" w:rsidP="00822E9A">
            <w:pPr>
              <w:pStyle w:val="TAL"/>
            </w:pPr>
            <w:r>
              <w:t>n/a</w:t>
            </w:r>
          </w:p>
        </w:tc>
        <w:tc>
          <w:tcPr>
            <w:tcW w:w="1134" w:type="dxa"/>
            <w:shd w:val="clear" w:color="auto" w:fill="auto"/>
            <w:vAlign w:val="center"/>
          </w:tcPr>
          <w:p w14:paraId="68F49CB6" w14:textId="77777777" w:rsidR="00EB145B" w:rsidRPr="001B6F4F" w:rsidRDefault="00EB145B" w:rsidP="00822E9A">
            <w:pPr>
              <w:pStyle w:val="TAL"/>
            </w:pPr>
            <w:r>
              <w:t>CC-POI</w:t>
            </w:r>
          </w:p>
        </w:tc>
        <w:tc>
          <w:tcPr>
            <w:tcW w:w="1276" w:type="dxa"/>
            <w:shd w:val="clear" w:color="auto" w:fill="auto"/>
            <w:vAlign w:val="center"/>
          </w:tcPr>
          <w:p w14:paraId="0B2CEDFA" w14:textId="77777777" w:rsidR="00EB145B" w:rsidRPr="001B6F4F" w:rsidRDefault="00EB145B" w:rsidP="00822E9A">
            <w:pPr>
              <w:pStyle w:val="TAL"/>
            </w:pPr>
            <w:r>
              <w:t>n/a</w:t>
            </w:r>
          </w:p>
        </w:tc>
        <w:tc>
          <w:tcPr>
            <w:tcW w:w="1134" w:type="dxa"/>
            <w:shd w:val="clear" w:color="auto" w:fill="auto"/>
            <w:vAlign w:val="center"/>
          </w:tcPr>
          <w:p w14:paraId="55B24CF6" w14:textId="77777777" w:rsidR="00EB145B" w:rsidRPr="001B6F4F" w:rsidRDefault="00EB145B" w:rsidP="00822E9A">
            <w:pPr>
              <w:pStyle w:val="TAL"/>
            </w:pPr>
            <w:r>
              <w:t>CC-POI</w:t>
            </w:r>
          </w:p>
        </w:tc>
      </w:tr>
      <w:tr w:rsidR="00EB145B" w14:paraId="082B748B" w14:textId="77777777" w:rsidTr="00822E9A">
        <w:tc>
          <w:tcPr>
            <w:tcW w:w="1951" w:type="dxa"/>
            <w:shd w:val="clear" w:color="auto" w:fill="auto"/>
            <w:vAlign w:val="center"/>
          </w:tcPr>
          <w:p w14:paraId="7DA9DB70" w14:textId="77777777" w:rsidR="00EB145B" w:rsidRPr="001B6F4F" w:rsidRDefault="00EB145B" w:rsidP="00822E9A">
            <w:pPr>
              <w:pStyle w:val="TAL"/>
            </w:pPr>
            <w:r w:rsidRPr="001B6F4F">
              <w:t>IBCF</w:t>
            </w:r>
          </w:p>
        </w:tc>
        <w:tc>
          <w:tcPr>
            <w:tcW w:w="1418" w:type="dxa"/>
            <w:shd w:val="clear" w:color="auto" w:fill="auto"/>
            <w:vAlign w:val="center"/>
          </w:tcPr>
          <w:p w14:paraId="7854563D" w14:textId="77777777" w:rsidR="00EB145B" w:rsidRPr="001B6F4F" w:rsidRDefault="00EB145B" w:rsidP="00822E9A">
            <w:pPr>
              <w:pStyle w:val="TAL"/>
            </w:pPr>
            <w:r w:rsidRPr="001B6F4F">
              <w:t>n/a</w:t>
            </w:r>
          </w:p>
        </w:tc>
        <w:tc>
          <w:tcPr>
            <w:tcW w:w="1275" w:type="dxa"/>
            <w:shd w:val="clear" w:color="auto" w:fill="auto"/>
            <w:vAlign w:val="center"/>
          </w:tcPr>
          <w:p w14:paraId="567D5A6B" w14:textId="77777777" w:rsidR="00EB145B" w:rsidRPr="001B6F4F" w:rsidRDefault="00EB145B" w:rsidP="00822E9A">
            <w:pPr>
              <w:pStyle w:val="TAL"/>
            </w:pPr>
            <w:r w:rsidRPr="001B6F4F">
              <w:t>n/a</w:t>
            </w:r>
          </w:p>
        </w:tc>
        <w:tc>
          <w:tcPr>
            <w:tcW w:w="1134" w:type="dxa"/>
            <w:shd w:val="clear" w:color="auto" w:fill="auto"/>
            <w:vAlign w:val="center"/>
          </w:tcPr>
          <w:p w14:paraId="2202A93E" w14:textId="77777777" w:rsidR="00EB145B" w:rsidRPr="001B6F4F" w:rsidRDefault="00EB145B" w:rsidP="00822E9A">
            <w:pPr>
              <w:pStyle w:val="TAL"/>
            </w:pPr>
            <w:r w:rsidRPr="001B6F4F">
              <w:t>IRI-POI</w:t>
            </w:r>
          </w:p>
        </w:tc>
        <w:tc>
          <w:tcPr>
            <w:tcW w:w="1134" w:type="dxa"/>
            <w:shd w:val="clear" w:color="auto" w:fill="auto"/>
            <w:vAlign w:val="center"/>
          </w:tcPr>
          <w:p w14:paraId="5B23785A" w14:textId="77777777" w:rsidR="00EB145B" w:rsidRPr="001B6F4F" w:rsidRDefault="00EB145B" w:rsidP="00822E9A">
            <w:pPr>
              <w:pStyle w:val="TAL"/>
            </w:pPr>
            <w:r w:rsidRPr="001B6F4F">
              <w:t>n/a</w:t>
            </w:r>
          </w:p>
        </w:tc>
        <w:tc>
          <w:tcPr>
            <w:tcW w:w="1276" w:type="dxa"/>
            <w:shd w:val="clear" w:color="auto" w:fill="auto"/>
            <w:vAlign w:val="center"/>
          </w:tcPr>
          <w:p w14:paraId="7ACD03D0" w14:textId="77777777" w:rsidR="00EB145B" w:rsidRPr="001B6F4F" w:rsidRDefault="00EB145B" w:rsidP="00822E9A">
            <w:pPr>
              <w:pStyle w:val="TAL"/>
            </w:pPr>
            <w:r w:rsidRPr="001B6F4F">
              <w:t>n/a</w:t>
            </w:r>
          </w:p>
        </w:tc>
        <w:tc>
          <w:tcPr>
            <w:tcW w:w="1134" w:type="dxa"/>
            <w:shd w:val="clear" w:color="auto" w:fill="auto"/>
            <w:vAlign w:val="center"/>
          </w:tcPr>
          <w:p w14:paraId="26182AB7" w14:textId="77777777" w:rsidR="00EB145B" w:rsidRPr="001B6F4F" w:rsidRDefault="00EB145B" w:rsidP="00822E9A">
            <w:pPr>
              <w:pStyle w:val="TAL"/>
            </w:pPr>
            <w:r w:rsidRPr="001B6F4F">
              <w:t>n/a</w:t>
            </w:r>
          </w:p>
        </w:tc>
      </w:tr>
      <w:tr w:rsidR="00EB145B" w14:paraId="7F25B55D" w14:textId="77777777" w:rsidTr="00822E9A">
        <w:tc>
          <w:tcPr>
            <w:tcW w:w="1951" w:type="dxa"/>
            <w:shd w:val="clear" w:color="auto" w:fill="auto"/>
            <w:vAlign w:val="center"/>
          </w:tcPr>
          <w:p w14:paraId="0622A59B" w14:textId="77777777" w:rsidR="00EB145B" w:rsidRPr="001B6F4F" w:rsidRDefault="00EB145B" w:rsidP="00822E9A">
            <w:pPr>
              <w:pStyle w:val="TAL"/>
            </w:pPr>
            <w:r w:rsidRPr="001B6F4F">
              <w:t>IBCF</w:t>
            </w:r>
          </w:p>
        </w:tc>
        <w:tc>
          <w:tcPr>
            <w:tcW w:w="1418" w:type="dxa"/>
            <w:shd w:val="clear" w:color="auto" w:fill="auto"/>
            <w:vAlign w:val="center"/>
          </w:tcPr>
          <w:p w14:paraId="7A37EC1E" w14:textId="77777777" w:rsidR="00EB145B" w:rsidRPr="001B6F4F" w:rsidRDefault="00EB145B" w:rsidP="00822E9A">
            <w:pPr>
              <w:pStyle w:val="TAL"/>
            </w:pPr>
            <w:r w:rsidRPr="001B6F4F">
              <w:t>CC-TF</w:t>
            </w:r>
          </w:p>
        </w:tc>
        <w:tc>
          <w:tcPr>
            <w:tcW w:w="1275" w:type="dxa"/>
            <w:shd w:val="clear" w:color="auto" w:fill="auto"/>
            <w:vAlign w:val="center"/>
          </w:tcPr>
          <w:p w14:paraId="4E6A3FAC" w14:textId="77777777" w:rsidR="00EB145B" w:rsidRPr="001B6F4F" w:rsidRDefault="00EB145B" w:rsidP="00822E9A">
            <w:pPr>
              <w:pStyle w:val="TAL"/>
            </w:pPr>
            <w:r w:rsidRPr="001B6F4F">
              <w:t>n/a</w:t>
            </w:r>
          </w:p>
        </w:tc>
        <w:tc>
          <w:tcPr>
            <w:tcW w:w="1134" w:type="dxa"/>
            <w:shd w:val="clear" w:color="auto" w:fill="auto"/>
            <w:vAlign w:val="center"/>
          </w:tcPr>
          <w:p w14:paraId="5D197E3A" w14:textId="77777777" w:rsidR="00EB145B" w:rsidRPr="001B6F4F" w:rsidRDefault="00EB145B" w:rsidP="00822E9A">
            <w:pPr>
              <w:pStyle w:val="TAL"/>
            </w:pPr>
            <w:r w:rsidRPr="001B6F4F">
              <w:t>CC-TF</w:t>
            </w:r>
          </w:p>
        </w:tc>
        <w:tc>
          <w:tcPr>
            <w:tcW w:w="1134" w:type="dxa"/>
            <w:shd w:val="clear" w:color="auto" w:fill="auto"/>
            <w:vAlign w:val="center"/>
          </w:tcPr>
          <w:p w14:paraId="360C619F" w14:textId="77777777" w:rsidR="00EB145B" w:rsidRPr="001B6F4F" w:rsidRDefault="00EB145B" w:rsidP="00822E9A">
            <w:pPr>
              <w:pStyle w:val="TAL"/>
            </w:pPr>
            <w:r w:rsidRPr="001B6F4F">
              <w:t>n/a</w:t>
            </w:r>
          </w:p>
        </w:tc>
        <w:tc>
          <w:tcPr>
            <w:tcW w:w="1276" w:type="dxa"/>
            <w:shd w:val="clear" w:color="auto" w:fill="auto"/>
            <w:vAlign w:val="center"/>
          </w:tcPr>
          <w:p w14:paraId="1409CF7B" w14:textId="77777777" w:rsidR="00EB145B" w:rsidRPr="001B6F4F" w:rsidRDefault="00EB145B" w:rsidP="00822E9A">
            <w:pPr>
              <w:pStyle w:val="TAL"/>
            </w:pPr>
            <w:r w:rsidRPr="001B6F4F">
              <w:t>n/a</w:t>
            </w:r>
          </w:p>
        </w:tc>
        <w:tc>
          <w:tcPr>
            <w:tcW w:w="1134" w:type="dxa"/>
            <w:shd w:val="clear" w:color="auto" w:fill="auto"/>
            <w:vAlign w:val="center"/>
          </w:tcPr>
          <w:p w14:paraId="5769566F" w14:textId="77777777" w:rsidR="00EB145B" w:rsidRPr="001B6F4F" w:rsidRDefault="00EB145B" w:rsidP="00822E9A">
            <w:pPr>
              <w:pStyle w:val="TAL"/>
            </w:pPr>
            <w:r w:rsidRPr="001B6F4F">
              <w:t>CC-TF</w:t>
            </w:r>
          </w:p>
        </w:tc>
      </w:tr>
      <w:tr w:rsidR="00EB145B" w14:paraId="67625616" w14:textId="77777777" w:rsidTr="00822E9A">
        <w:tc>
          <w:tcPr>
            <w:tcW w:w="1951" w:type="dxa"/>
            <w:shd w:val="clear" w:color="auto" w:fill="auto"/>
            <w:vAlign w:val="center"/>
          </w:tcPr>
          <w:p w14:paraId="64ABB734" w14:textId="77777777" w:rsidR="00EB145B" w:rsidRPr="001B6F4F" w:rsidRDefault="00EB145B" w:rsidP="00822E9A">
            <w:pPr>
              <w:pStyle w:val="TAL"/>
            </w:pPr>
            <w:r w:rsidRPr="001B6F4F">
              <w:t>TrGW</w:t>
            </w:r>
          </w:p>
        </w:tc>
        <w:tc>
          <w:tcPr>
            <w:tcW w:w="1418" w:type="dxa"/>
            <w:shd w:val="clear" w:color="auto" w:fill="auto"/>
            <w:vAlign w:val="center"/>
          </w:tcPr>
          <w:p w14:paraId="2AA04100" w14:textId="77777777" w:rsidR="00EB145B" w:rsidRPr="001B6F4F" w:rsidRDefault="00EB145B" w:rsidP="00822E9A">
            <w:pPr>
              <w:pStyle w:val="TAL"/>
            </w:pPr>
            <w:r w:rsidRPr="001B6F4F">
              <w:t>CC-POI</w:t>
            </w:r>
          </w:p>
        </w:tc>
        <w:tc>
          <w:tcPr>
            <w:tcW w:w="1275" w:type="dxa"/>
            <w:shd w:val="clear" w:color="auto" w:fill="auto"/>
            <w:vAlign w:val="center"/>
          </w:tcPr>
          <w:p w14:paraId="60EA612F" w14:textId="77777777" w:rsidR="00EB145B" w:rsidRPr="001B6F4F" w:rsidRDefault="00EB145B" w:rsidP="00822E9A">
            <w:pPr>
              <w:pStyle w:val="TAL"/>
            </w:pPr>
            <w:r w:rsidRPr="001B6F4F">
              <w:t>n/a</w:t>
            </w:r>
          </w:p>
        </w:tc>
        <w:tc>
          <w:tcPr>
            <w:tcW w:w="1134" w:type="dxa"/>
            <w:shd w:val="clear" w:color="auto" w:fill="auto"/>
            <w:vAlign w:val="center"/>
          </w:tcPr>
          <w:p w14:paraId="1A9F2D28" w14:textId="77777777" w:rsidR="00EB145B" w:rsidRPr="001B6F4F" w:rsidRDefault="00EB145B" w:rsidP="00822E9A">
            <w:pPr>
              <w:pStyle w:val="TAL"/>
            </w:pPr>
            <w:r w:rsidRPr="001B6F4F">
              <w:t>CC-POI</w:t>
            </w:r>
          </w:p>
        </w:tc>
        <w:tc>
          <w:tcPr>
            <w:tcW w:w="1134" w:type="dxa"/>
            <w:shd w:val="clear" w:color="auto" w:fill="auto"/>
            <w:vAlign w:val="center"/>
          </w:tcPr>
          <w:p w14:paraId="67940C47" w14:textId="77777777" w:rsidR="00EB145B" w:rsidRPr="001B6F4F" w:rsidRDefault="00EB145B" w:rsidP="00822E9A">
            <w:pPr>
              <w:pStyle w:val="TAL"/>
            </w:pPr>
            <w:r w:rsidRPr="001B6F4F">
              <w:t>n/a</w:t>
            </w:r>
          </w:p>
        </w:tc>
        <w:tc>
          <w:tcPr>
            <w:tcW w:w="1276" w:type="dxa"/>
            <w:shd w:val="clear" w:color="auto" w:fill="auto"/>
            <w:vAlign w:val="center"/>
          </w:tcPr>
          <w:p w14:paraId="35A7FB33" w14:textId="77777777" w:rsidR="00EB145B" w:rsidRPr="001B6F4F" w:rsidRDefault="00EB145B" w:rsidP="00822E9A">
            <w:pPr>
              <w:pStyle w:val="TAL"/>
            </w:pPr>
            <w:r w:rsidRPr="001B6F4F">
              <w:t>n/a</w:t>
            </w:r>
          </w:p>
        </w:tc>
        <w:tc>
          <w:tcPr>
            <w:tcW w:w="1134" w:type="dxa"/>
            <w:shd w:val="clear" w:color="auto" w:fill="auto"/>
            <w:vAlign w:val="center"/>
          </w:tcPr>
          <w:p w14:paraId="085CB397" w14:textId="77777777" w:rsidR="00EB145B" w:rsidRPr="001B6F4F" w:rsidRDefault="00EB145B" w:rsidP="00822E9A">
            <w:pPr>
              <w:pStyle w:val="TAL"/>
            </w:pPr>
            <w:r w:rsidRPr="001B6F4F">
              <w:t>CC-POI</w:t>
            </w:r>
          </w:p>
        </w:tc>
      </w:tr>
      <w:tr w:rsidR="00EB145B" w14:paraId="521C1708" w14:textId="77777777" w:rsidTr="00822E9A">
        <w:tc>
          <w:tcPr>
            <w:tcW w:w="1951" w:type="dxa"/>
            <w:shd w:val="clear" w:color="auto" w:fill="auto"/>
            <w:vAlign w:val="center"/>
          </w:tcPr>
          <w:p w14:paraId="428D669B" w14:textId="77777777" w:rsidR="00EB145B" w:rsidRPr="001B6F4F" w:rsidRDefault="00EB145B" w:rsidP="00822E9A">
            <w:pPr>
              <w:pStyle w:val="TAL"/>
            </w:pPr>
            <w:r w:rsidRPr="001B6F4F">
              <w:t>LMISF-IRI</w:t>
            </w:r>
          </w:p>
        </w:tc>
        <w:tc>
          <w:tcPr>
            <w:tcW w:w="1418" w:type="dxa"/>
            <w:shd w:val="clear" w:color="auto" w:fill="auto"/>
            <w:vAlign w:val="center"/>
          </w:tcPr>
          <w:p w14:paraId="45A60F44" w14:textId="77777777" w:rsidR="00EB145B" w:rsidRPr="001B6F4F" w:rsidRDefault="00EB145B" w:rsidP="00822E9A">
            <w:pPr>
              <w:pStyle w:val="TAL"/>
            </w:pPr>
            <w:r w:rsidRPr="001B6F4F">
              <w:t>n/a</w:t>
            </w:r>
          </w:p>
        </w:tc>
        <w:tc>
          <w:tcPr>
            <w:tcW w:w="1275" w:type="dxa"/>
            <w:shd w:val="clear" w:color="auto" w:fill="auto"/>
            <w:vAlign w:val="center"/>
          </w:tcPr>
          <w:p w14:paraId="0EA47E12" w14:textId="77777777" w:rsidR="00EB145B" w:rsidRPr="001B6F4F" w:rsidRDefault="00EB145B" w:rsidP="00822E9A">
            <w:pPr>
              <w:pStyle w:val="TAL"/>
            </w:pPr>
            <w:r w:rsidRPr="001B6F4F">
              <w:t>n/a</w:t>
            </w:r>
          </w:p>
        </w:tc>
        <w:tc>
          <w:tcPr>
            <w:tcW w:w="1134" w:type="dxa"/>
            <w:shd w:val="clear" w:color="auto" w:fill="auto"/>
            <w:vAlign w:val="center"/>
          </w:tcPr>
          <w:p w14:paraId="57852E43" w14:textId="77777777" w:rsidR="00EB145B" w:rsidRPr="001B6F4F" w:rsidRDefault="00EB145B" w:rsidP="00822E9A">
            <w:pPr>
              <w:pStyle w:val="TAL"/>
            </w:pPr>
            <w:r w:rsidRPr="001B6F4F">
              <w:t>n/a</w:t>
            </w:r>
          </w:p>
        </w:tc>
        <w:tc>
          <w:tcPr>
            <w:tcW w:w="1134" w:type="dxa"/>
            <w:shd w:val="clear" w:color="auto" w:fill="auto"/>
            <w:vAlign w:val="center"/>
          </w:tcPr>
          <w:p w14:paraId="2B4CA33F" w14:textId="77777777" w:rsidR="00EB145B" w:rsidRPr="001B6F4F" w:rsidRDefault="00EB145B" w:rsidP="00822E9A">
            <w:pPr>
              <w:pStyle w:val="TAL"/>
            </w:pPr>
            <w:r w:rsidRPr="001B6F4F">
              <w:t>n/a</w:t>
            </w:r>
          </w:p>
        </w:tc>
        <w:tc>
          <w:tcPr>
            <w:tcW w:w="1276" w:type="dxa"/>
            <w:shd w:val="clear" w:color="auto" w:fill="auto"/>
            <w:vAlign w:val="center"/>
          </w:tcPr>
          <w:p w14:paraId="361F78BC" w14:textId="77777777" w:rsidR="00EB145B" w:rsidRPr="001B6F4F" w:rsidRDefault="00EB145B" w:rsidP="00822E9A">
            <w:pPr>
              <w:pStyle w:val="TAL"/>
            </w:pPr>
            <w:r w:rsidRPr="001B6F4F">
              <w:t>IRI-POI</w:t>
            </w:r>
          </w:p>
        </w:tc>
        <w:tc>
          <w:tcPr>
            <w:tcW w:w="1134" w:type="dxa"/>
            <w:shd w:val="clear" w:color="auto" w:fill="auto"/>
            <w:vAlign w:val="center"/>
          </w:tcPr>
          <w:p w14:paraId="70679DC2" w14:textId="77777777" w:rsidR="00EB145B" w:rsidRPr="001B6F4F" w:rsidRDefault="00EB145B" w:rsidP="00822E9A">
            <w:pPr>
              <w:pStyle w:val="TAL"/>
            </w:pPr>
            <w:r w:rsidRPr="001B6F4F">
              <w:t>n/a</w:t>
            </w:r>
          </w:p>
        </w:tc>
      </w:tr>
      <w:tr w:rsidR="00EB145B" w14:paraId="23C3365C" w14:textId="77777777" w:rsidTr="00822E9A">
        <w:tc>
          <w:tcPr>
            <w:tcW w:w="1951" w:type="dxa"/>
            <w:shd w:val="clear" w:color="auto" w:fill="auto"/>
            <w:vAlign w:val="center"/>
          </w:tcPr>
          <w:p w14:paraId="1AAC7BFA" w14:textId="77777777" w:rsidR="00EB145B" w:rsidRPr="001B6F4F" w:rsidRDefault="00EB145B" w:rsidP="00822E9A">
            <w:pPr>
              <w:pStyle w:val="TAL"/>
            </w:pPr>
            <w:r w:rsidRPr="001B6F4F">
              <w:t>LMISF-CC</w:t>
            </w:r>
          </w:p>
        </w:tc>
        <w:tc>
          <w:tcPr>
            <w:tcW w:w="1418" w:type="dxa"/>
            <w:shd w:val="clear" w:color="auto" w:fill="auto"/>
            <w:vAlign w:val="center"/>
          </w:tcPr>
          <w:p w14:paraId="661CF923" w14:textId="77777777" w:rsidR="00EB145B" w:rsidRPr="001B6F4F" w:rsidRDefault="00EB145B" w:rsidP="00822E9A">
            <w:pPr>
              <w:pStyle w:val="TAL"/>
            </w:pPr>
            <w:r w:rsidRPr="001B6F4F">
              <w:t>n/a</w:t>
            </w:r>
          </w:p>
        </w:tc>
        <w:tc>
          <w:tcPr>
            <w:tcW w:w="1275" w:type="dxa"/>
            <w:shd w:val="clear" w:color="auto" w:fill="auto"/>
            <w:vAlign w:val="center"/>
          </w:tcPr>
          <w:p w14:paraId="008EB352" w14:textId="77777777" w:rsidR="00EB145B" w:rsidRPr="001B6F4F" w:rsidRDefault="00EB145B" w:rsidP="00822E9A">
            <w:pPr>
              <w:pStyle w:val="TAL"/>
            </w:pPr>
            <w:r w:rsidRPr="001B6F4F">
              <w:t>n/a</w:t>
            </w:r>
          </w:p>
        </w:tc>
        <w:tc>
          <w:tcPr>
            <w:tcW w:w="1134" w:type="dxa"/>
            <w:shd w:val="clear" w:color="auto" w:fill="auto"/>
            <w:vAlign w:val="center"/>
          </w:tcPr>
          <w:p w14:paraId="7D821113" w14:textId="77777777" w:rsidR="00EB145B" w:rsidRPr="001B6F4F" w:rsidRDefault="00EB145B" w:rsidP="00822E9A">
            <w:pPr>
              <w:pStyle w:val="TAL"/>
            </w:pPr>
            <w:r w:rsidRPr="001B6F4F">
              <w:t>n/a</w:t>
            </w:r>
          </w:p>
        </w:tc>
        <w:tc>
          <w:tcPr>
            <w:tcW w:w="1134" w:type="dxa"/>
            <w:shd w:val="clear" w:color="auto" w:fill="auto"/>
            <w:vAlign w:val="center"/>
          </w:tcPr>
          <w:p w14:paraId="01D60044" w14:textId="77777777" w:rsidR="00EB145B" w:rsidRPr="001B6F4F" w:rsidRDefault="00EB145B" w:rsidP="00822E9A">
            <w:pPr>
              <w:pStyle w:val="TAL"/>
            </w:pPr>
            <w:r w:rsidRPr="001B6F4F">
              <w:t>n/a</w:t>
            </w:r>
          </w:p>
        </w:tc>
        <w:tc>
          <w:tcPr>
            <w:tcW w:w="1276" w:type="dxa"/>
            <w:shd w:val="clear" w:color="auto" w:fill="auto"/>
            <w:vAlign w:val="center"/>
          </w:tcPr>
          <w:p w14:paraId="09D4E12F" w14:textId="77777777" w:rsidR="00EB145B" w:rsidRPr="001B6F4F" w:rsidRDefault="00EB145B" w:rsidP="00822E9A">
            <w:pPr>
              <w:pStyle w:val="TAL"/>
            </w:pPr>
            <w:r w:rsidRPr="001B6F4F">
              <w:t>CC-POI</w:t>
            </w:r>
          </w:p>
        </w:tc>
        <w:tc>
          <w:tcPr>
            <w:tcW w:w="1134" w:type="dxa"/>
            <w:shd w:val="clear" w:color="auto" w:fill="auto"/>
            <w:vAlign w:val="center"/>
          </w:tcPr>
          <w:p w14:paraId="46CF8F8F" w14:textId="77777777" w:rsidR="00EB145B" w:rsidRPr="001B6F4F" w:rsidRDefault="00EB145B" w:rsidP="00822E9A">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662" w:name="_Toc106029333"/>
      <w:r>
        <w:t>G.</w:t>
      </w:r>
      <w:r w:rsidR="00EB145B">
        <w:t>6</w:t>
      </w:r>
      <w:r w:rsidR="00EB145B">
        <w:tab/>
        <w:t>Messaging</w:t>
      </w:r>
      <w:bookmarkEnd w:id="662"/>
    </w:p>
    <w:p w14:paraId="12F1BDD8" w14:textId="2E3CC487" w:rsidR="00EB145B" w:rsidRDefault="008602A2" w:rsidP="00EB145B">
      <w:pPr>
        <w:pStyle w:val="Heading2"/>
      </w:pPr>
      <w:bookmarkStart w:id="663" w:name="_Toc106029334"/>
      <w:bookmarkStart w:id="664" w:name="_Hlk68442184"/>
      <w:r>
        <w:t>G.</w:t>
      </w:r>
      <w:r w:rsidR="00EB145B">
        <w:t>6.1</w:t>
      </w:r>
      <w:r w:rsidR="00EB145B">
        <w:tab/>
        <w:t>Scope of interception</w:t>
      </w:r>
      <w:bookmarkEnd w:id="663"/>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lastRenderedPageBreak/>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64"/>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65" w:name="_Toc106029335"/>
      <w:r>
        <w:t>G.</w:t>
      </w:r>
      <w:r w:rsidR="00EB145B">
        <w:t>6.2</w:t>
      </w:r>
      <w:r w:rsidR="00EB145B">
        <w:tab/>
        <w:t>LIPF logic for service type messaging</w:t>
      </w:r>
      <w:bookmarkEnd w:id="665"/>
    </w:p>
    <w:p w14:paraId="599A608F" w14:textId="6E8C9376" w:rsidR="00EB145B" w:rsidRPr="004075A5" w:rsidRDefault="008602A2" w:rsidP="00EB145B">
      <w:pPr>
        <w:pStyle w:val="Heading4"/>
      </w:pPr>
      <w:bookmarkStart w:id="666" w:name="_Toc106029336"/>
      <w:r>
        <w:t>G.</w:t>
      </w:r>
      <w:r w:rsidR="00EB145B">
        <w:t>6.2.1</w:t>
      </w:r>
      <w:r w:rsidR="00EB145B">
        <w:tab/>
        <w:t>Flowcharts</w:t>
      </w:r>
      <w:bookmarkEnd w:id="666"/>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4" type="#_x0000_t75" style="width:378pt;height:642pt" o:ole="">
            <v:imagedata r:id="rId53" o:title=""/>
          </v:shape>
          <o:OLEObject Type="Embed" ProgID="Visio.Drawing.15" ShapeID="_x0000_i1044" DrawAspect="Content" ObjectID="_1716790808" r:id="rId54"/>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5" type="#_x0000_t75" style="width:486pt;height:341.25pt" o:ole="">
            <v:imagedata r:id="rId55" o:title=""/>
          </v:shape>
          <o:OLEObject Type="Embed" ProgID="Visio.Drawing.15" ShapeID="_x0000_i1045" DrawAspect="Content" ObjectID="_1716790809" r:id="rId56"/>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6" type="#_x0000_t75" style="width:468pt;height:594pt" o:ole="">
            <v:imagedata r:id="rId57" o:title=""/>
          </v:shape>
          <o:OLEObject Type="Embed" ProgID="Visio.Drawing.15" ShapeID="_x0000_i1046" DrawAspect="Content" ObjectID="_1716790810" r:id="rId58"/>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67" w:name="_Toc106029337"/>
      <w:r>
        <w:lastRenderedPageBreak/>
        <w:t>G.</w:t>
      </w:r>
      <w:r w:rsidR="00EB145B">
        <w:t>6.2.2</w:t>
      </w:r>
      <w:r w:rsidR="00EB145B">
        <w:tab/>
        <w:t>Interception</w:t>
      </w:r>
      <w:bookmarkEnd w:id="667"/>
    </w:p>
    <w:p w14:paraId="7A2848AD" w14:textId="38E16CD6" w:rsidR="00EB145B" w:rsidRDefault="008602A2" w:rsidP="00EB145B">
      <w:pPr>
        <w:pStyle w:val="Heading4"/>
      </w:pPr>
      <w:bookmarkStart w:id="668" w:name="_Toc106029338"/>
      <w:r>
        <w:t>G.</w:t>
      </w:r>
      <w:r w:rsidR="00EB145B">
        <w:t>6.2.2.1</w:t>
      </w:r>
      <w:r w:rsidR="00EB145B">
        <w:tab/>
        <w:t>IMS deployment</w:t>
      </w:r>
      <w:bookmarkEnd w:id="668"/>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69" w:name="_Toc106029339"/>
      <w:r>
        <w:t>G.</w:t>
      </w:r>
      <w:r w:rsidR="00EB145B">
        <w:t>6.2.2.2</w:t>
      </w:r>
      <w:r w:rsidR="00EB145B">
        <w:tab/>
        <w:t>LALS triggering</w:t>
      </w:r>
      <w:bookmarkEnd w:id="669"/>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70" w:name="_Toc106029340"/>
      <w:r>
        <w:t>G.</w:t>
      </w:r>
      <w:r w:rsidR="00EB145B">
        <w:t>6.2.2.3</w:t>
      </w:r>
      <w:r w:rsidR="00EB145B">
        <w:tab/>
        <w:t>Summary</w:t>
      </w:r>
      <w:bookmarkEnd w:id="670"/>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71" w:name="_Toc106029341"/>
      <w:bookmarkStart w:id="672" w:name="_Hlk68443045"/>
      <w:r>
        <w:t>G.</w:t>
      </w:r>
      <w:r w:rsidR="00EB145B">
        <w:t>7</w:t>
      </w:r>
      <w:r w:rsidR="00EB145B">
        <w:tab/>
        <w:t>PTC</w:t>
      </w:r>
      <w:bookmarkEnd w:id="671"/>
    </w:p>
    <w:p w14:paraId="6A807C99" w14:textId="6515BD2B" w:rsidR="00EB145B" w:rsidRDefault="008602A2" w:rsidP="00EB145B">
      <w:pPr>
        <w:pStyle w:val="Heading2"/>
      </w:pPr>
      <w:bookmarkStart w:id="673" w:name="_Toc106029342"/>
      <w:r>
        <w:t>G.</w:t>
      </w:r>
      <w:r w:rsidR="00EB145B">
        <w:t>7.1</w:t>
      </w:r>
      <w:r w:rsidR="00EB145B">
        <w:tab/>
        <w:t>Scope of interception</w:t>
      </w:r>
      <w:bookmarkEnd w:id="673"/>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74" w:name="_Toc106029343"/>
      <w:r>
        <w:t>G.</w:t>
      </w:r>
      <w:r w:rsidR="00EB145B">
        <w:t>7.2</w:t>
      </w:r>
      <w:r w:rsidR="00EB145B">
        <w:tab/>
        <w:t>LIPF logic for service type of PTC</w:t>
      </w:r>
      <w:bookmarkEnd w:id="674"/>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7" type="#_x0000_t75" style="width:426pt;height:6in" o:ole="">
            <v:imagedata r:id="rId59" o:title=""/>
          </v:shape>
          <o:OLEObject Type="Embed" ProgID="Visio.Drawing.15" ShapeID="_x0000_i1047" DrawAspect="Content" ObjectID="_1716790811" r:id="rId60"/>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75" w:name="_Toc106029344"/>
      <w:bookmarkEnd w:id="672"/>
      <w:r>
        <w:t>G.</w:t>
      </w:r>
      <w:r w:rsidR="00EB145B">
        <w:t>8</w:t>
      </w:r>
      <w:r w:rsidR="00EB145B">
        <w:tab/>
        <w:t>LALS</w:t>
      </w:r>
      <w:bookmarkEnd w:id="675"/>
    </w:p>
    <w:p w14:paraId="700DD5E5" w14:textId="00FF7896" w:rsidR="00EB145B" w:rsidRDefault="008602A2" w:rsidP="00EB145B">
      <w:pPr>
        <w:pStyle w:val="Heading2"/>
      </w:pPr>
      <w:bookmarkStart w:id="676" w:name="_Toc106029345"/>
      <w:r>
        <w:t>G.</w:t>
      </w:r>
      <w:r w:rsidR="00EB145B">
        <w:t>8.1</w:t>
      </w:r>
      <w:r w:rsidR="00EB145B">
        <w:tab/>
        <w:t>Scope of interception</w:t>
      </w:r>
      <w:bookmarkEnd w:id="676"/>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77" w:name="_Toc106029346"/>
      <w:r>
        <w:t>G.</w:t>
      </w:r>
      <w:r w:rsidR="00EB145B">
        <w:t>8.2</w:t>
      </w:r>
      <w:r w:rsidR="00EB145B">
        <w:tab/>
        <w:t>LIPF logic for service type of LALS</w:t>
      </w:r>
      <w:bookmarkEnd w:id="677"/>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8" type="#_x0000_t75" style="width:325.5pt;height:366pt" o:ole="">
            <v:imagedata r:id="rId61" o:title=""/>
          </v:shape>
          <o:OLEObject Type="Embed" ProgID="Visio.Drawing.15" ShapeID="_x0000_i1048" DrawAspect="Content" ObjectID="_1716790812" r:id="rId62"/>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678" w:name="_Toc106029347"/>
      <w:r w:rsidRPr="004D3578">
        <w:t xml:space="preserve">Annex </w:t>
      </w:r>
      <w:r>
        <w:t>H</w:t>
      </w:r>
      <w:r w:rsidRPr="004D3578">
        <w:t xml:space="preserve"> (normative):</w:t>
      </w:r>
      <w:r>
        <w:t xml:space="preserve"> XSD Schema for State Transfers</w:t>
      </w:r>
      <w:bookmarkEnd w:id="678"/>
    </w:p>
    <w:p w14:paraId="553668FA" w14:textId="2A54E02E" w:rsidR="00527482" w:rsidRPr="00932BC4" w:rsidRDefault="00527482" w:rsidP="00BB7060">
      <w:pPr>
        <w:pStyle w:val="Code"/>
      </w:pPr>
      <w:r w:rsidRPr="00932BC4">
        <w:t>&lt;?xml version="1.0" encoding="utf-8"?&gt;</w:t>
      </w:r>
    </w:p>
    <w:p w14:paraId="23662C98" w14:textId="3C1390AC" w:rsidR="00527482" w:rsidRPr="00932BC4" w:rsidRDefault="00527482" w:rsidP="00BB7060">
      <w:pPr>
        <w:pStyle w:val="Code"/>
      </w:pPr>
      <w:r w:rsidRPr="00932BC4">
        <w:t>&lt;xs:schema xmlns:xs="http://www.w3.org/2001/XMLSchema"</w:t>
      </w:r>
    </w:p>
    <w:p w14:paraId="21C97AAB" w14:textId="361EB3E2" w:rsidR="00527482" w:rsidRPr="00932BC4" w:rsidRDefault="00527482" w:rsidP="00BB7060">
      <w:pPr>
        <w:pStyle w:val="Code"/>
      </w:pPr>
      <w:r w:rsidRPr="00932BC4">
        <w:t xml:space="preserve">           xmlns:etsiX1="http://uri.etsi.org/03221/X1/2017/10"</w:t>
      </w:r>
    </w:p>
    <w:p w14:paraId="4973B57B" w14:textId="6F3490F4" w:rsidR="00527482" w:rsidRPr="00932BC4" w:rsidRDefault="00313981" w:rsidP="00BB7060">
      <w:pPr>
        <w:pStyle w:val="Code"/>
      </w:pPr>
      <w:r w:rsidRPr="00932BC4">
        <w:t xml:space="preserve">           </w:t>
      </w:r>
      <w:r w:rsidR="00527482" w:rsidRPr="00932BC4">
        <w:t>xmlns="urn:3GPP:ns:li:3GPPStateTransfer:r17:v1"</w:t>
      </w:r>
    </w:p>
    <w:p w14:paraId="770614D5" w14:textId="0565BFC4" w:rsidR="00527482" w:rsidRPr="00932BC4" w:rsidRDefault="00313981" w:rsidP="00BB7060">
      <w:pPr>
        <w:pStyle w:val="Code"/>
      </w:pPr>
      <w:r w:rsidRPr="00932BC4">
        <w:t xml:space="preserve">           </w:t>
      </w:r>
      <w:r w:rsidR="00527482" w:rsidRPr="00932BC4">
        <w:t>targetNamespace="urn:3GPP:ns:li:3GPPStateTransfer:r17:v1"</w:t>
      </w:r>
    </w:p>
    <w:p w14:paraId="3F5A37D3" w14:textId="14FD233A" w:rsidR="00527482" w:rsidRPr="00932BC4" w:rsidRDefault="00313981" w:rsidP="00BB7060">
      <w:pPr>
        <w:pStyle w:val="Code"/>
      </w:pPr>
      <w:r w:rsidRPr="00932BC4">
        <w:t xml:space="preserve">           </w:t>
      </w:r>
      <w:r w:rsidR="00527482" w:rsidRPr="00932BC4">
        <w:t>elementFormDefault="qualified"&gt;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&lt;xs:import</w:t>
      </w:r>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&lt;xs:element</w:t>
      </w:r>
      <w:r w:rsidR="0091321F" w:rsidRPr="00932BC4">
        <w:t xml:space="preserve"> </w:t>
      </w:r>
      <w:r w:rsidR="00527482" w:rsidRPr="00932BC4">
        <w:t>name="TFLIState"</w:t>
      </w:r>
      <w:r w:rsidRPr="00932BC4">
        <w:t xml:space="preserve"> </w:t>
      </w:r>
      <w:r w:rsidR="00527482" w:rsidRPr="00932BC4">
        <w:t>type="TFLIState"&gt;&lt;/xs:element&gt;</w:t>
      </w:r>
    </w:p>
    <w:p w14:paraId="11157D53" w14:textId="5FE7C6E5" w:rsidR="00527482" w:rsidRPr="00932BC4" w:rsidRDefault="00C31D0B" w:rsidP="00BB7060">
      <w:pPr>
        <w:pStyle w:val="Code"/>
      </w:pPr>
      <w:r w:rsidRPr="00932BC4">
        <w:t xml:space="preserve">  </w:t>
      </w:r>
      <w:r w:rsidR="00527482" w:rsidRPr="00932BC4">
        <w:t>&lt;xs:complexType</w:t>
      </w:r>
      <w:r w:rsidRPr="00932BC4">
        <w:t xml:space="preserve"> </w:t>
      </w:r>
      <w:r w:rsidR="00527482" w:rsidRPr="00932BC4">
        <w:t>name="TFLIState"&gt;</w:t>
      </w:r>
    </w:p>
    <w:p w14:paraId="00758E21" w14:textId="5DB8D2C4" w:rsidR="00527482" w:rsidRPr="00932BC4" w:rsidRDefault="00C31D0B" w:rsidP="00BB7060">
      <w:pPr>
        <w:pStyle w:val="Code"/>
      </w:pPr>
      <w:r w:rsidRPr="00932BC4">
        <w:t xml:space="preserve">    </w:t>
      </w:r>
      <w:r w:rsidR="00527482" w:rsidRPr="00932BC4">
        <w:t>&lt;xs:sequence&gt;</w:t>
      </w:r>
    </w:p>
    <w:p w14:paraId="38DA4B93" w14:textId="1EF1F7C4"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name="PDUSessionID"</w:t>
      </w:r>
      <w:r w:rsidR="00C31D0B" w:rsidRPr="00932BC4">
        <w:t xml:space="preserve"> </w:t>
      </w:r>
      <w:r w:rsidR="00527482" w:rsidRPr="00932BC4">
        <w:t>type="PDUSessionID"&gt;&lt;/xs:element&gt;</w:t>
      </w:r>
    </w:p>
    <w:p w14:paraId="29921A1A" w14:textId="6CA28F82"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name="XID"</w:t>
      </w:r>
      <w:r w:rsidR="00C31D0B" w:rsidRPr="00932BC4">
        <w:t xml:space="preserve"> </w:t>
      </w:r>
      <w:r w:rsidR="00527482" w:rsidRPr="00932BC4">
        <w:t>type="etsiX1:XId"&gt;&lt;/xs:element&gt;</w:t>
      </w:r>
    </w:p>
    <w:p w14:paraId="65001243" w14:textId="5CB2764A"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name="CorrelationID"</w:t>
      </w:r>
      <w:r w:rsidR="00356817" w:rsidRPr="00932BC4">
        <w:t xml:space="preserve"> </w:t>
      </w:r>
      <w:r w:rsidR="00527482" w:rsidRPr="00932BC4">
        <w:t>type="xs:nonNegativeInteger"&gt;&lt;/xs:element&gt;</w:t>
      </w:r>
    </w:p>
    <w:p w14:paraId="4EC984BB" w14:textId="374DF1DC"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name="TriggeredTasks"</w:t>
      </w:r>
      <w:r w:rsidR="00356817" w:rsidRPr="00932BC4">
        <w:t xml:space="preserve"> </w:t>
      </w:r>
      <w:r w:rsidR="00527482" w:rsidRPr="00932BC4">
        <w:t>type="ListOfTriggeredTasks"&gt;&lt;/xs:element&gt;</w:t>
      </w:r>
    </w:p>
    <w:p w14:paraId="23F5E575" w14:textId="79BC1C7C" w:rsidR="00527482" w:rsidRPr="00932BC4" w:rsidRDefault="008D3321" w:rsidP="00BB7060">
      <w:pPr>
        <w:pStyle w:val="Code"/>
      </w:pPr>
      <w:r w:rsidRPr="00932BC4">
        <w:t xml:space="preserve">    </w:t>
      </w:r>
      <w:r w:rsidR="00527482" w:rsidRPr="00932BC4">
        <w:t>&lt;/xs:sequence&gt;</w:t>
      </w:r>
    </w:p>
    <w:p w14:paraId="2B708615" w14:textId="3F7518F8" w:rsidR="00527482" w:rsidRPr="00932BC4" w:rsidRDefault="00626B1A" w:rsidP="00BB7060">
      <w:pPr>
        <w:pStyle w:val="Code"/>
      </w:pPr>
      <w:r w:rsidRPr="00932BC4">
        <w:t xml:space="preserve">  </w:t>
      </w:r>
      <w:r w:rsidR="00527482" w:rsidRPr="00932BC4">
        <w:t>&lt;/xs:complexType&gt;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&lt;xs:element</w:t>
      </w:r>
      <w:r w:rsidRPr="00932BC4">
        <w:t xml:space="preserve"> </w:t>
      </w:r>
      <w:r w:rsidR="00527482" w:rsidRPr="00932BC4">
        <w:t>name="POILIState"</w:t>
      </w:r>
      <w:r w:rsidRPr="00932BC4">
        <w:t xml:space="preserve"> </w:t>
      </w:r>
      <w:r w:rsidR="00527482" w:rsidRPr="00932BC4">
        <w:t>type="POILIState"&gt;&lt;/xs:element&gt;</w:t>
      </w:r>
    </w:p>
    <w:p w14:paraId="6C41686D" w14:textId="28910D79" w:rsidR="00527482" w:rsidRPr="00932BC4" w:rsidRDefault="00626B1A" w:rsidP="00BB7060">
      <w:pPr>
        <w:pStyle w:val="Code"/>
      </w:pPr>
      <w:r w:rsidRPr="00932BC4">
        <w:t xml:space="preserve">  </w:t>
      </w:r>
      <w:r w:rsidR="00527482" w:rsidRPr="00932BC4">
        <w:t>&lt;xs:complexType</w:t>
      </w:r>
      <w:r w:rsidR="00356817" w:rsidRPr="00932BC4">
        <w:t xml:space="preserve"> </w:t>
      </w:r>
      <w:r w:rsidR="00527482" w:rsidRPr="00932BC4">
        <w:t>name="POILIState"&gt;</w:t>
      </w:r>
    </w:p>
    <w:p w14:paraId="2450194E" w14:textId="37BA0A1B" w:rsidR="00527482" w:rsidRPr="00932BC4" w:rsidRDefault="008D3321" w:rsidP="00BB7060">
      <w:pPr>
        <w:pStyle w:val="Code"/>
      </w:pPr>
      <w:r w:rsidRPr="00932BC4">
        <w:t xml:space="preserve">    </w:t>
      </w:r>
      <w:r w:rsidR="00527482" w:rsidRPr="00932BC4">
        <w:t>&lt;xs:sequence&gt;</w:t>
      </w:r>
    </w:p>
    <w:p w14:paraId="2FE79AFB" w14:textId="4A64DEA8"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name="PDUSessionID"</w:t>
      </w:r>
      <w:r w:rsidR="00356817" w:rsidRPr="00932BC4">
        <w:t xml:space="preserve"> </w:t>
      </w:r>
      <w:r w:rsidR="00527482" w:rsidRPr="00932BC4">
        <w:t>type="PDUSessionID"&gt;&lt;/xs:element&gt;</w:t>
      </w:r>
    </w:p>
    <w:p w14:paraId="63315A43" w14:textId="5856A1E5"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name="XID"</w:t>
      </w:r>
      <w:r w:rsidR="00356817" w:rsidRPr="00932BC4">
        <w:t xml:space="preserve"> </w:t>
      </w:r>
      <w:r w:rsidR="00527482" w:rsidRPr="00932BC4">
        <w:t>type="etsiX1:XId"&gt;&lt;/xs:element&gt;</w:t>
      </w:r>
    </w:p>
    <w:p w14:paraId="77609653" w14:textId="38B354B1"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name="SequenceNumber"</w:t>
      </w:r>
      <w:r w:rsidR="00356817" w:rsidRPr="00932BC4">
        <w:t xml:space="preserve"> </w:t>
      </w:r>
      <w:r w:rsidR="00527482" w:rsidRPr="00932BC4">
        <w:t>type="xs:unsignedInt"&gt;&lt;/xs:element&gt;</w:t>
      </w:r>
    </w:p>
    <w:p w14:paraId="4F73F420" w14:textId="6CA4ACF2"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name="CorrelationID"</w:t>
      </w:r>
      <w:r w:rsidR="00356817" w:rsidRPr="00932BC4">
        <w:t xml:space="preserve"> </w:t>
      </w:r>
      <w:r w:rsidR="00527482" w:rsidRPr="00932BC4">
        <w:t>type="xs:nonNegativeInteger"&gt;&lt;/xs:element&gt;</w:t>
      </w:r>
    </w:p>
    <w:p w14:paraId="2E6940C6" w14:textId="3FF6D93D" w:rsidR="00527482" w:rsidRPr="00932BC4" w:rsidRDefault="008D3321" w:rsidP="00BB7060">
      <w:pPr>
        <w:pStyle w:val="Code"/>
      </w:pPr>
      <w:r w:rsidRPr="00932BC4">
        <w:t xml:space="preserve">    </w:t>
      </w:r>
      <w:r w:rsidR="00527482" w:rsidRPr="00932BC4">
        <w:t>&lt;/xs:sequence&gt;</w:t>
      </w:r>
    </w:p>
    <w:p w14:paraId="16E6BAE8" w14:textId="45A763DC" w:rsidR="00527482" w:rsidRPr="00932BC4" w:rsidRDefault="00356817" w:rsidP="00BB7060">
      <w:pPr>
        <w:pStyle w:val="Code"/>
      </w:pPr>
      <w:r w:rsidRPr="00932BC4">
        <w:t xml:space="preserve">  </w:t>
      </w:r>
      <w:r w:rsidR="00527482" w:rsidRPr="00932BC4">
        <w:t>&lt;/xs:complexType&gt;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lastRenderedPageBreak/>
        <w:t xml:space="preserve">  </w:t>
      </w:r>
      <w:r w:rsidR="00527482" w:rsidRPr="00932BC4">
        <w:t>&lt;xs:complexType</w:t>
      </w:r>
      <w:r w:rsidRPr="00932BC4">
        <w:t xml:space="preserve"> </w:t>
      </w:r>
      <w:r w:rsidR="00527482" w:rsidRPr="00932BC4">
        <w:t>name="ListOfTriggeredTasks"&gt;</w:t>
      </w:r>
    </w:p>
    <w:p w14:paraId="7256930B" w14:textId="6202CFDC" w:rsidR="00527482" w:rsidRPr="00932BC4" w:rsidRDefault="008D3321" w:rsidP="00BB7060">
      <w:pPr>
        <w:pStyle w:val="Code"/>
      </w:pPr>
      <w:r w:rsidRPr="00932BC4">
        <w:t xml:space="preserve">    </w:t>
      </w:r>
      <w:r w:rsidR="00527482" w:rsidRPr="00932BC4">
        <w:t>&lt;xs:sequence&gt;</w:t>
      </w:r>
    </w:p>
    <w:p w14:paraId="7E540B06" w14:textId="5E879609"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name="TriggeredTask"</w:t>
      </w:r>
      <w:r w:rsidR="00356817" w:rsidRPr="00932BC4">
        <w:t xml:space="preserve"> </w:t>
      </w:r>
      <w:r w:rsidR="00527482" w:rsidRPr="00932BC4">
        <w:t>type="TriggeredTask" minOccurs="0"</w:t>
      </w:r>
      <w:r w:rsidR="00356817" w:rsidRPr="00932BC4">
        <w:t xml:space="preserve"> </w:t>
      </w:r>
      <w:r w:rsidR="00527482" w:rsidRPr="00932BC4">
        <w:t>maxOccurs="unbounded"&gt;&lt;/xs:element&gt;</w:t>
      </w:r>
    </w:p>
    <w:p w14:paraId="7937D319" w14:textId="7BDA96FD" w:rsidR="00527482" w:rsidRPr="00932BC4" w:rsidRDefault="008D3321" w:rsidP="00BB7060">
      <w:pPr>
        <w:pStyle w:val="Code"/>
      </w:pPr>
      <w:r w:rsidRPr="00932BC4">
        <w:t xml:space="preserve">    </w:t>
      </w:r>
      <w:r w:rsidR="00527482" w:rsidRPr="00932BC4">
        <w:t>&lt;/xs:sequence&gt;</w:t>
      </w:r>
    </w:p>
    <w:p w14:paraId="6DAA51E7" w14:textId="58FBF615" w:rsidR="00527482" w:rsidRPr="00932BC4" w:rsidRDefault="00356817" w:rsidP="00BB7060">
      <w:pPr>
        <w:pStyle w:val="Code"/>
      </w:pPr>
      <w:r w:rsidRPr="00932BC4">
        <w:t xml:space="preserve">  </w:t>
      </w:r>
      <w:r w:rsidR="00527482" w:rsidRPr="00932BC4">
        <w:t>&lt;/xs:complexType&gt;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&lt;xs:complexType</w:t>
      </w:r>
      <w:r w:rsidRPr="00932BC4">
        <w:t xml:space="preserve"> </w:t>
      </w:r>
      <w:r w:rsidR="00527482" w:rsidRPr="00932BC4">
        <w:t>name="TriggeredTask"&gt;</w:t>
      </w:r>
    </w:p>
    <w:p w14:paraId="41C955A3" w14:textId="0EFA65DD" w:rsidR="00527482" w:rsidRPr="00932BC4" w:rsidRDefault="008D3321" w:rsidP="00BB7060">
      <w:pPr>
        <w:pStyle w:val="Code"/>
      </w:pPr>
      <w:r w:rsidRPr="00932BC4">
        <w:t xml:space="preserve">    </w:t>
      </w:r>
      <w:r w:rsidR="00527482" w:rsidRPr="00932BC4">
        <w:t>&lt;xs:sequence&gt;</w:t>
      </w:r>
    </w:p>
    <w:p w14:paraId="63E71505" w14:textId="325F4313"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name="XID"</w:t>
      </w:r>
      <w:r w:rsidRPr="00932BC4">
        <w:t xml:space="preserve"> </w:t>
      </w:r>
      <w:r w:rsidR="00527482" w:rsidRPr="00932BC4">
        <w:t>type="etsiX1:XId"&gt;&lt;/xs:element&gt;</w:t>
      </w:r>
    </w:p>
    <w:p w14:paraId="331E539C" w14:textId="005838D8"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name="NEID"</w:t>
      </w:r>
      <w:r w:rsidRPr="00932BC4">
        <w:t xml:space="preserve"> </w:t>
      </w:r>
      <w:r w:rsidR="00527482" w:rsidRPr="00932BC4">
        <w:t>type="etsiX1:NeIdentifier"&gt;&lt;/xs:element&gt;</w:t>
      </w:r>
    </w:p>
    <w:p w14:paraId="2D7A45A4" w14:textId="0709FF17" w:rsidR="00527482" w:rsidRPr="00932BC4" w:rsidRDefault="008D3321" w:rsidP="00BB7060">
      <w:pPr>
        <w:pStyle w:val="Code"/>
      </w:pPr>
      <w:r w:rsidRPr="00932BC4">
        <w:t xml:space="preserve">    </w:t>
      </w:r>
      <w:r w:rsidR="00527482" w:rsidRPr="00932BC4">
        <w:t>&lt;/xs:sequence&gt;</w:t>
      </w:r>
    </w:p>
    <w:p w14:paraId="46CE605F" w14:textId="44AC9366" w:rsidR="00527482" w:rsidRPr="00932BC4" w:rsidRDefault="008D3321" w:rsidP="00BB7060">
      <w:pPr>
        <w:pStyle w:val="Code"/>
      </w:pPr>
      <w:r w:rsidRPr="00932BC4">
        <w:t xml:space="preserve">  </w:t>
      </w:r>
      <w:r w:rsidR="00527482" w:rsidRPr="00932BC4">
        <w:t>&lt;/xs:complexType&gt;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&lt;xs:simpleType</w:t>
      </w:r>
      <w:r w:rsidRPr="00932BC4">
        <w:t xml:space="preserve"> </w:t>
      </w:r>
      <w:r w:rsidR="00527482" w:rsidRPr="00932BC4">
        <w:t>name="PDUSessionID"&gt;</w:t>
      </w:r>
    </w:p>
    <w:p w14:paraId="16A0AA62" w14:textId="7F4E4E30" w:rsidR="00527482" w:rsidRPr="00932BC4" w:rsidRDefault="008D3321" w:rsidP="00BB7060">
      <w:pPr>
        <w:pStyle w:val="Code"/>
      </w:pPr>
      <w:r w:rsidRPr="00932BC4">
        <w:t xml:space="preserve">    </w:t>
      </w:r>
      <w:r w:rsidR="00527482" w:rsidRPr="00932BC4">
        <w:t>&lt;xs:restriction</w:t>
      </w:r>
      <w:r w:rsidRPr="00932BC4">
        <w:t xml:space="preserve"> </w:t>
      </w:r>
      <w:r w:rsidR="00527482" w:rsidRPr="00932BC4">
        <w:t>base="xs:unsignedInt"&gt;</w:t>
      </w:r>
    </w:p>
    <w:p w14:paraId="2CB53616" w14:textId="4529D314" w:rsidR="00527482" w:rsidRPr="00932BC4" w:rsidRDefault="008D3321" w:rsidP="00BB7060">
      <w:pPr>
        <w:pStyle w:val="Code"/>
      </w:pPr>
      <w:r w:rsidRPr="00932BC4">
        <w:t xml:space="preserve">      </w:t>
      </w:r>
      <w:r w:rsidR="00527482" w:rsidRPr="00932BC4">
        <w:t>&lt;xs:minInclusive</w:t>
      </w:r>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&lt;xs:maxInclusive</w:t>
      </w:r>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&lt;/xs:restriction&gt;</w:t>
      </w:r>
    </w:p>
    <w:p w14:paraId="26D5B305" w14:textId="167AEDA3" w:rsidR="00527482" w:rsidRPr="00932BC4" w:rsidRDefault="008D3321" w:rsidP="00BB7060">
      <w:pPr>
        <w:pStyle w:val="Code"/>
      </w:pPr>
      <w:r w:rsidRPr="00932BC4">
        <w:t xml:space="preserve">  </w:t>
      </w:r>
      <w:r w:rsidR="00527482" w:rsidRPr="00932BC4">
        <w:t>&lt;/xs:simpleType&gt;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&lt;/xs:schema&gt;</w:t>
      </w:r>
    </w:p>
    <w:p w14:paraId="00175C02" w14:textId="77777777" w:rsidR="0000736D" w:rsidRPr="00932BC4" w:rsidRDefault="0000736D" w:rsidP="00BB7060">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79" w:name="_Toc106029348"/>
      <w:r w:rsidRPr="00760004">
        <w:lastRenderedPageBreak/>
        <w:t>Annex Z (informative):</w:t>
      </w:r>
      <w:r w:rsidR="00C1575F">
        <w:br/>
      </w:r>
      <w:r w:rsidR="00080512" w:rsidRPr="00760004">
        <w:t>Change history</w:t>
      </w:r>
      <w:bookmarkEnd w:id="679"/>
    </w:p>
    <w:bookmarkEnd w:id="610"/>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39B1FF72" w:rsidR="001A1B10" w:rsidRPr="00760004" w:rsidRDefault="001A1B10" w:rsidP="001A1B10">
            <w:pPr>
              <w:pStyle w:val="TAL"/>
              <w:keepNext w:val="0"/>
              <w:keepLines w:val="0"/>
              <w:rPr>
                <w:sz w:val="16"/>
                <w:szCs w:val="16"/>
              </w:rPr>
            </w:pPr>
            <w:r>
              <w:rPr>
                <w:sz w:val="16"/>
                <w:szCs w:val="16"/>
              </w:rPr>
              <w:t>202</w:t>
            </w:r>
            <w:r w:rsidR="00120B2D">
              <w:rPr>
                <w:sz w:val="16"/>
                <w:szCs w:val="16"/>
              </w:rPr>
              <w:t>2-0</w:t>
            </w:r>
            <w:r w:rsidR="001756AF">
              <w:rPr>
                <w:sz w:val="16"/>
                <w:szCs w:val="16"/>
              </w:rPr>
              <w:t>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04E2063" w:rsidR="001A1B10" w:rsidRPr="00760004" w:rsidRDefault="001A1B10" w:rsidP="001A1B10">
            <w:pPr>
              <w:pStyle w:val="TAL"/>
              <w:keepNext w:val="0"/>
              <w:keepLines w:val="0"/>
              <w:rPr>
                <w:sz w:val="16"/>
                <w:szCs w:val="16"/>
              </w:rPr>
            </w:pPr>
            <w:r>
              <w:rPr>
                <w:sz w:val="16"/>
                <w:szCs w:val="16"/>
              </w:rPr>
              <w:t>SA#9</w:t>
            </w:r>
            <w:r w:rsidR="006A24D9">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03A6D9A" w:rsidR="001A1B10" w:rsidRPr="00760004" w:rsidRDefault="001A1B10" w:rsidP="001A1B10">
            <w:pPr>
              <w:pStyle w:val="TAL"/>
              <w:keepNext w:val="0"/>
              <w:keepLines w:val="0"/>
              <w:rPr>
                <w:sz w:val="16"/>
                <w:szCs w:val="16"/>
              </w:rPr>
            </w:pPr>
            <w:r>
              <w:rPr>
                <w:sz w:val="16"/>
                <w:szCs w:val="16"/>
              </w:rPr>
              <w:t>SP-2</w:t>
            </w:r>
            <w:r w:rsidR="00120B2D">
              <w:rPr>
                <w:sz w:val="16"/>
                <w:szCs w:val="16"/>
              </w:rPr>
              <w:t>20</w:t>
            </w:r>
            <w:r w:rsidR="006A24D9">
              <w:rPr>
                <w:sz w:val="16"/>
                <w:szCs w:val="16"/>
              </w:rPr>
              <w:t>38</w:t>
            </w:r>
            <w:r w:rsidR="00976E7C">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57AB62" w:rsidR="001A1B10" w:rsidRPr="00760004" w:rsidRDefault="001A1B10" w:rsidP="001A1B10">
            <w:pPr>
              <w:pStyle w:val="TAL"/>
              <w:keepNext w:val="0"/>
              <w:keepLines w:val="0"/>
              <w:rPr>
                <w:sz w:val="16"/>
                <w:szCs w:val="16"/>
              </w:rPr>
            </w:pPr>
            <w:r>
              <w:rPr>
                <w:sz w:val="16"/>
                <w:szCs w:val="16"/>
              </w:rPr>
              <w:t>0</w:t>
            </w:r>
            <w:r w:rsidR="009C6A22">
              <w:rPr>
                <w:sz w:val="16"/>
                <w:szCs w:val="16"/>
              </w:rPr>
              <w:t>3</w:t>
            </w:r>
            <w:r w:rsidR="00A414B9">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18C09670" w:rsidR="001A1B10" w:rsidRDefault="00A414B9"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569EF13E" w:rsidR="001A1B10" w:rsidRDefault="0015410F"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52103B5" w:rsidR="001A1B10" w:rsidRDefault="00A414B9" w:rsidP="001A1B10">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690F679E" w:rsidR="001A1B10" w:rsidRPr="00760004" w:rsidRDefault="001A1B10" w:rsidP="001A1B10">
            <w:pPr>
              <w:pStyle w:val="TAL"/>
              <w:keepNext w:val="0"/>
              <w:keepLines w:val="0"/>
              <w:rPr>
                <w:sz w:val="16"/>
                <w:szCs w:val="16"/>
              </w:rPr>
            </w:pPr>
            <w:r>
              <w:rPr>
                <w:sz w:val="16"/>
                <w:szCs w:val="16"/>
              </w:rPr>
              <w:t>1</w:t>
            </w:r>
            <w:r w:rsidR="00A414B9">
              <w:rPr>
                <w:sz w:val="16"/>
                <w:szCs w:val="16"/>
              </w:rPr>
              <w:t>8</w:t>
            </w:r>
            <w:r>
              <w:rPr>
                <w:sz w:val="16"/>
                <w:szCs w:val="16"/>
              </w:rPr>
              <w:t>.</w:t>
            </w:r>
            <w:r w:rsidR="00A414B9">
              <w:rPr>
                <w:sz w:val="16"/>
                <w:szCs w:val="16"/>
              </w:rPr>
              <w:t>0</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F5A4AC" w14:textId="77777777" w:rsidR="00A365FF" w:rsidRDefault="00A365FF">
      <w:r>
        <w:separator/>
      </w:r>
    </w:p>
  </w:endnote>
  <w:endnote w:type="continuationSeparator" w:id="0">
    <w:p w14:paraId="7B275B9F" w14:textId="77777777" w:rsidR="00A365FF" w:rsidRDefault="00A36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B3E87" w14:textId="77777777" w:rsidR="00A365FF" w:rsidRDefault="00A365FF">
      <w:r>
        <w:separator/>
      </w:r>
    </w:p>
  </w:footnote>
  <w:footnote w:type="continuationSeparator" w:id="0">
    <w:p w14:paraId="4ACD15E0" w14:textId="77777777" w:rsidR="00A365FF" w:rsidRDefault="00A36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D9859C5"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FC2">
      <w:rPr>
        <w:rFonts w:ascii="Arial" w:hAnsi="Arial" w:cs="Arial"/>
        <w:b/>
        <w:noProof/>
        <w:sz w:val="18"/>
        <w:szCs w:val="18"/>
      </w:rPr>
      <w:t>3GPP TS 33.128 V18.0.0 (2022-06)</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6FF0D6D5"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FC2">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321BE0"/>
    <w:multiLevelType w:val="hybridMultilevel"/>
    <w:tmpl w:val="0342783C"/>
    <w:lvl w:ilvl="0" w:tplc="818659A2">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2"/>
  </w:num>
  <w:num w:numId="2">
    <w:abstractNumId w:val="19"/>
  </w:num>
  <w:num w:numId="3">
    <w:abstractNumId w:val="28"/>
  </w:num>
  <w:num w:numId="4">
    <w:abstractNumId w:val="32"/>
  </w:num>
  <w:num w:numId="5">
    <w:abstractNumId w:val="16"/>
  </w:num>
  <w:num w:numId="6">
    <w:abstractNumId w:val="27"/>
  </w:num>
  <w:num w:numId="7">
    <w:abstractNumId w:val="41"/>
  </w:num>
  <w:num w:numId="8">
    <w:abstractNumId w:val="35"/>
  </w:num>
  <w:num w:numId="9">
    <w:abstractNumId w:val="14"/>
  </w:num>
  <w:num w:numId="10">
    <w:abstractNumId w:val="33"/>
  </w:num>
  <w:num w:numId="11">
    <w:abstractNumId w:val="13"/>
  </w:num>
  <w:num w:numId="12">
    <w:abstractNumId w:val="44"/>
  </w:num>
  <w:num w:numId="13">
    <w:abstractNumId w:val="15"/>
  </w:num>
  <w:num w:numId="14">
    <w:abstractNumId w:val="34"/>
  </w:num>
  <w:num w:numId="15">
    <w:abstractNumId w:val="17"/>
  </w:num>
  <w:num w:numId="16">
    <w:abstractNumId w:val="37"/>
  </w:num>
  <w:num w:numId="17">
    <w:abstractNumId w:val="10"/>
  </w:num>
  <w:num w:numId="18">
    <w:abstractNumId w:val="20"/>
  </w:num>
  <w:num w:numId="19">
    <w:abstractNumId w:val="11"/>
  </w:num>
  <w:num w:numId="20">
    <w:abstractNumId w:val="25"/>
  </w:num>
  <w:num w:numId="21">
    <w:abstractNumId w:val="24"/>
  </w:num>
  <w:num w:numId="22">
    <w:abstractNumId w:val="30"/>
  </w:num>
  <w:num w:numId="23">
    <w:abstractNumId w:val="21"/>
  </w:num>
  <w:num w:numId="24">
    <w:abstractNumId w:val="18"/>
  </w:num>
  <w:num w:numId="25">
    <w:abstractNumId w:val="42"/>
  </w:num>
  <w:num w:numId="26">
    <w:abstractNumId w:val="31"/>
  </w:num>
  <w:num w:numId="27">
    <w:abstractNumId w:val="29"/>
  </w:num>
  <w:num w:numId="28">
    <w:abstractNumId w:val="26"/>
  </w:num>
  <w:num w:numId="29">
    <w:abstractNumId w:val="8"/>
  </w:num>
  <w:num w:numId="30">
    <w:abstractNumId w:val="6"/>
  </w:num>
  <w:num w:numId="31">
    <w:abstractNumId w:val="5"/>
  </w:num>
  <w:num w:numId="32">
    <w:abstractNumId w:val="4"/>
  </w:num>
  <w:num w:numId="33">
    <w:abstractNumId w:val="7"/>
  </w:num>
  <w:num w:numId="34">
    <w:abstractNumId w:val="3"/>
  </w:num>
  <w:num w:numId="35">
    <w:abstractNumId w:val="2"/>
  </w:num>
  <w:num w:numId="36">
    <w:abstractNumId w:val="1"/>
  </w:num>
  <w:num w:numId="37">
    <w:abstractNumId w:val="0"/>
  </w:num>
  <w:num w:numId="38">
    <w:abstractNumId w:val="38"/>
  </w:num>
  <w:num w:numId="39">
    <w:abstractNumId w:val="43"/>
  </w:num>
  <w:num w:numId="40">
    <w:abstractNumId w:val="36"/>
  </w:num>
  <w:num w:numId="41">
    <w:abstractNumId w:val="23"/>
  </w:num>
  <w:num w:numId="42">
    <w:abstractNumId w:val="22"/>
  </w:num>
  <w:num w:numId="43">
    <w:abstractNumId w:val="39"/>
  </w:num>
  <w:num w:numId="4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111A5"/>
    <w:rsid w:val="00012230"/>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43C3"/>
    <w:rsid w:val="000448ED"/>
    <w:rsid w:val="00044957"/>
    <w:rsid w:val="00045198"/>
    <w:rsid w:val="00047837"/>
    <w:rsid w:val="00050442"/>
    <w:rsid w:val="00051834"/>
    <w:rsid w:val="000518B2"/>
    <w:rsid w:val="000518C2"/>
    <w:rsid w:val="00052DBF"/>
    <w:rsid w:val="000530E6"/>
    <w:rsid w:val="0005340C"/>
    <w:rsid w:val="000549B4"/>
    <w:rsid w:val="00054A22"/>
    <w:rsid w:val="000550DC"/>
    <w:rsid w:val="000550EB"/>
    <w:rsid w:val="000552C7"/>
    <w:rsid w:val="000557F0"/>
    <w:rsid w:val="00055EF2"/>
    <w:rsid w:val="00057975"/>
    <w:rsid w:val="000579D7"/>
    <w:rsid w:val="00060F1B"/>
    <w:rsid w:val="00061401"/>
    <w:rsid w:val="00064364"/>
    <w:rsid w:val="000655A6"/>
    <w:rsid w:val="00065FD3"/>
    <w:rsid w:val="00070E02"/>
    <w:rsid w:val="000718CD"/>
    <w:rsid w:val="00072558"/>
    <w:rsid w:val="00072EBE"/>
    <w:rsid w:val="00073A13"/>
    <w:rsid w:val="00074618"/>
    <w:rsid w:val="00075C4C"/>
    <w:rsid w:val="00076DF5"/>
    <w:rsid w:val="000770A6"/>
    <w:rsid w:val="00077D2D"/>
    <w:rsid w:val="0008005C"/>
    <w:rsid w:val="00080512"/>
    <w:rsid w:val="000807F5"/>
    <w:rsid w:val="00080F2C"/>
    <w:rsid w:val="000817FC"/>
    <w:rsid w:val="00083317"/>
    <w:rsid w:val="0008397A"/>
    <w:rsid w:val="00083A83"/>
    <w:rsid w:val="00084787"/>
    <w:rsid w:val="00084AA1"/>
    <w:rsid w:val="00085D6D"/>
    <w:rsid w:val="000861F8"/>
    <w:rsid w:val="000868B4"/>
    <w:rsid w:val="00086DE6"/>
    <w:rsid w:val="00090A1D"/>
    <w:rsid w:val="00090AB3"/>
    <w:rsid w:val="00090ABC"/>
    <w:rsid w:val="000919DB"/>
    <w:rsid w:val="000923B2"/>
    <w:rsid w:val="000928C6"/>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212"/>
    <w:rsid w:val="000B13C0"/>
    <w:rsid w:val="000B149E"/>
    <w:rsid w:val="000B16A9"/>
    <w:rsid w:val="000B22C5"/>
    <w:rsid w:val="000B26AC"/>
    <w:rsid w:val="000B2F44"/>
    <w:rsid w:val="000B3854"/>
    <w:rsid w:val="000B3E1F"/>
    <w:rsid w:val="000B4ADD"/>
    <w:rsid w:val="000B4CA9"/>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1D64"/>
    <w:rsid w:val="000E1FFC"/>
    <w:rsid w:val="000E2AC2"/>
    <w:rsid w:val="000E2D7C"/>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7D68"/>
    <w:rsid w:val="0010056B"/>
    <w:rsid w:val="001019F5"/>
    <w:rsid w:val="00102EC3"/>
    <w:rsid w:val="0010428E"/>
    <w:rsid w:val="00107AAE"/>
    <w:rsid w:val="001105A6"/>
    <w:rsid w:val="00113338"/>
    <w:rsid w:val="001136C8"/>
    <w:rsid w:val="0011373E"/>
    <w:rsid w:val="00113BD4"/>
    <w:rsid w:val="00113DF4"/>
    <w:rsid w:val="00115337"/>
    <w:rsid w:val="00115446"/>
    <w:rsid w:val="001179E7"/>
    <w:rsid w:val="00120B2D"/>
    <w:rsid w:val="00121925"/>
    <w:rsid w:val="00121B08"/>
    <w:rsid w:val="00122FC2"/>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506B"/>
    <w:rsid w:val="00185CA6"/>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E03"/>
    <w:rsid w:val="001A035D"/>
    <w:rsid w:val="001A065E"/>
    <w:rsid w:val="001A0B8F"/>
    <w:rsid w:val="001A19B1"/>
    <w:rsid w:val="001A1B10"/>
    <w:rsid w:val="001A2B89"/>
    <w:rsid w:val="001A2C89"/>
    <w:rsid w:val="001A55AC"/>
    <w:rsid w:val="001A5D86"/>
    <w:rsid w:val="001A5DEE"/>
    <w:rsid w:val="001A7834"/>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DFE"/>
    <w:rsid w:val="001F4649"/>
    <w:rsid w:val="001F4F81"/>
    <w:rsid w:val="001F586F"/>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48B"/>
    <w:rsid w:val="0021293A"/>
    <w:rsid w:val="00214367"/>
    <w:rsid w:val="002152A4"/>
    <w:rsid w:val="00216231"/>
    <w:rsid w:val="00216886"/>
    <w:rsid w:val="00217124"/>
    <w:rsid w:val="00217139"/>
    <w:rsid w:val="00217EBD"/>
    <w:rsid w:val="002206BD"/>
    <w:rsid w:val="00222B44"/>
    <w:rsid w:val="0022431F"/>
    <w:rsid w:val="00225CB0"/>
    <w:rsid w:val="00225D9F"/>
    <w:rsid w:val="002262D6"/>
    <w:rsid w:val="0023032D"/>
    <w:rsid w:val="00230CA4"/>
    <w:rsid w:val="00232E4A"/>
    <w:rsid w:val="0023337E"/>
    <w:rsid w:val="002333E1"/>
    <w:rsid w:val="002343C5"/>
    <w:rsid w:val="002347A2"/>
    <w:rsid w:val="00236D28"/>
    <w:rsid w:val="00241659"/>
    <w:rsid w:val="00242C69"/>
    <w:rsid w:val="00242E8E"/>
    <w:rsid w:val="0024372F"/>
    <w:rsid w:val="0024378C"/>
    <w:rsid w:val="00243F21"/>
    <w:rsid w:val="00244A7F"/>
    <w:rsid w:val="00245310"/>
    <w:rsid w:val="00245E9A"/>
    <w:rsid w:val="00246493"/>
    <w:rsid w:val="00246D48"/>
    <w:rsid w:val="00247B0F"/>
    <w:rsid w:val="002507F0"/>
    <w:rsid w:val="00251BF2"/>
    <w:rsid w:val="002530D6"/>
    <w:rsid w:val="002545B2"/>
    <w:rsid w:val="002546C0"/>
    <w:rsid w:val="00254A58"/>
    <w:rsid w:val="002556C3"/>
    <w:rsid w:val="00255CE3"/>
    <w:rsid w:val="00255DE4"/>
    <w:rsid w:val="0025608D"/>
    <w:rsid w:val="00256462"/>
    <w:rsid w:val="00257127"/>
    <w:rsid w:val="00257568"/>
    <w:rsid w:val="002604B0"/>
    <w:rsid w:val="00260E33"/>
    <w:rsid w:val="002621AB"/>
    <w:rsid w:val="002624E1"/>
    <w:rsid w:val="00264096"/>
    <w:rsid w:val="00264115"/>
    <w:rsid w:val="002651FE"/>
    <w:rsid w:val="00265F8A"/>
    <w:rsid w:val="00266EB4"/>
    <w:rsid w:val="00266F17"/>
    <w:rsid w:val="002674D6"/>
    <w:rsid w:val="0026763A"/>
    <w:rsid w:val="00270159"/>
    <w:rsid w:val="00270350"/>
    <w:rsid w:val="00270C31"/>
    <w:rsid w:val="002713AE"/>
    <w:rsid w:val="00271812"/>
    <w:rsid w:val="00271939"/>
    <w:rsid w:val="002721DD"/>
    <w:rsid w:val="00272C40"/>
    <w:rsid w:val="00273EF7"/>
    <w:rsid w:val="00276F35"/>
    <w:rsid w:val="00280CE9"/>
    <w:rsid w:val="00282827"/>
    <w:rsid w:val="00283827"/>
    <w:rsid w:val="00284476"/>
    <w:rsid w:val="002856A4"/>
    <w:rsid w:val="00285BB4"/>
    <w:rsid w:val="0028687E"/>
    <w:rsid w:val="00287218"/>
    <w:rsid w:val="002875A1"/>
    <w:rsid w:val="00290293"/>
    <w:rsid w:val="00291CA8"/>
    <w:rsid w:val="00292858"/>
    <w:rsid w:val="0029383B"/>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571"/>
    <w:rsid w:val="002C6A29"/>
    <w:rsid w:val="002C7269"/>
    <w:rsid w:val="002C7BF8"/>
    <w:rsid w:val="002D05E1"/>
    <w:rsid w:val="002D067C"/>
    <w:rsid w:val="002D0E19"/>
    <w:rsid w:val="002D1B42"/>
    <w:rsid w:val="002D266E"/>
    <w:rsid w:val="002D2789"/>
    <w:rsid w:val="002D2F30"/>
    <w:rsid w:val="002D3003"/>
    <w:rsid w:val="002D39A2"/>
    <w:rsid w:val="002D4739"/>
    <w:rsid w:val="002D5301"/>
    <w:rsid w:val="002D5DDD"/>
    <w:rsid w:val="002D609A"/>
    <w:rsid w:val="002D6D97"/>
    <w:rsid w:val="002D6DBB"/>
    <w:rsid w:val="002E0163"/>
    <w:rsid w:val="002E062D"/>
    <w:rsid w:val="002E080A"/>
    <w:rsid w:val="002E303B"/>
    <w:rsid w:val="002E30C4"/>
    <w:rsid w:val="002E31E6"/>
    <w:rsid w:val="002E418B"/>
    <w:rsid w:val="002E6FB5"/>
    <w:rsid w:val="002F0C4A"/>
    <w:rsid w:val="002F11F1"/>
    <w:rsid w:val="002F1E51"/>
    <w:rsid w:val="002F224A"/>
    <w:rsid w:val="002F2251"/>
    <w:rsid w:val="002F2B20"/>
    <w:rsid w:val="002F3016"/>
    <w:rsid w:val="002F419C"/>
    <w:rsid w:val="002F41A2"/>
    <w:rsid w:val="002F5E84"/>
    <w:rsid w:val="002F65B3"/>
    <w:rsid w:val="002F6AEA"/>
    <w:rsid w:val="002F77FA"/>
    <w:rsid w:val="003010AE"/>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596"/>
    <w:rsid w:val="00313981"/>
    <w:rsid w:val="0031626D"/>
    <w:rsid w:val="00316B83"/>
    <w:rsid w:val="00316C07"/>
    <w:rsid w:val="003172DC"/>
    <w:rsid w:val="003202D1"/>
    <w:rsid w:val="00320525"/>
    <w:rsid w:val="00322A70"/>
    <w:rsid w:val="00323431"/>
    <w:rsid w:val="00324DE0"/>
    <w:rsid w:val="0032534A"/>
    <w:rsid w:val="0032567D"/>
    <w:rsid w:val="00326961"/>
    <w:rsid w:val="00326D1B"/>
    <w:rsid w:val="00326E63"/>
    <w:rsid w:val="003275DA"/>
    <w:rsid w:val="00330921"/>
    <w:rsid w:val="00331A70"/>
    <w:rsid w:val="00333056"/>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2CF8"/>
    <w:rsid w:val="00363119"/>
    <w:rsid w:val="00363D0F"/>
    <w:rsid w:val="00363F2C"/>
    <w:rsid w:val="00364CE5"/>
    <w:rsid w:val="00364FD4"/>
    <w:rsid w:val="003655F8"/>
    <w:rsid w:val="003657B0"/>
    <w:rsid w:val="00366CF9"/>
    <w:rsid w:val="00371773"/>
    <w:rsid w:val="00373560"/>
    <w:rsid w:val="00373663"/>
    <w:rsid w:val="003736D5"/>
    <w:rsid w:val="0037525A"/>
    <w:rsid w:val="0037565B"/>
    <w:rsid w:val="003768A2"/>
    <w:rsid w:val="00376B1D"/>
    <w:rsid w:val="00376DC1"/>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4E0F"/>
    <w:rsid w:val="00395471"/>
    <w:rsid w:val="00397C1D"/>
    <w:rsid w:val="003A03D5"/>
    <w:rsid w:val="003A06DD"/>
    <w:rsid w:val="003A1B4A"/>
    <w:rsid w:val="003A221D"/>
    <w:rsid w:val="003A410D"/>
    <w:rsid w:val="003A4650"/>
    <w:rsid w:val="003A4704"/>
    <w:rsid w:val="003A51DF"/>
    <w:rsid w:val="003A5C2F"/>
    <w:rsid w:val="003A5D01"/>
    <w:rsid w:val="003A7942"/>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D97"/>
    <w:rsid w:val="004561F8"/>
    <w:rsid w:val="00456778"/>
    <w:rsid w:val="00457160"/>
    <w:rsid w:val="00457937"/>
    <w:rsid w:val="00460920"/>
    <w:rsid w:val="004615B7"/>
    <w:rsid w:val="004623B2"/>
    <w:rsid w:val="004634A8"/>
    <w:rsid w:val="00463630"/>
    <w:rsid w:val="00464295"/>
    <w:rsid w:val="004646D3"/>
    <w:rsid w:val="00465CAE"/>
    <w:rsid w:val="004663CD"/>
    <w:rsid w:val="0046647E"/>
    <w:rsid w:val="00466533"/>
    <w:rsid w:val="00467385"/>
    <w:rsid w:val="004673E4"/>
    <w:rsid w:val="00470DB2"/>
    <w:rsid w:val="004716A6"/>
    <w:rsid w:val="0047242E"/>
    <w:rsid w:val="00472F09"/>
    <w:rsid w:val="00474D53"/>
    <w:rsid w:val="00474D98"/>
    <w:rsid w:val="0047500B"/>
    <w:rsid w:val="004751E4"/>
    <w:rsid w:val="00475234"/>
    <w:rsid w:val="00475B98"/>
    <w:rsid w:val="004774FC"/>
    <w:rsid w:val="00480009"/>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4C6"/>
    <w:rsid w:val="004A0AD9"/>
    <w:rsid w:val="004A1B3D"/>
    <w:rsid w:val="004A26F8"/>
    <w:rsid w:val="004A339F"/>
    <w:rsid w:val="004A3521"/>
    <w:rsid w:val="004A36D9"/>
    <w:rsid w:val="004A3CB1"/>
    <w:rsid w:val="004A3E04"/>
    <w:rsid w:val="004A4A65"/>
    <w:rsid w:val="004A601B"/>
    <w:rsid w:val="004A6447"/>
    <w:rsid w:val="004A6F62"/>
    <w:rsid w:val="004B095E"/>
    <w:rsid w:val="004B1943"/>
    <w:rsid w:val="004B1D1B"/>
    <w:rsid w:val="004B2870"/>
    <w:rsid w:val="004B449D"/>
    <w:rsid w:val="004B4B63"/>
    <w:rsid w:val="004B4C8B"/>
    <w:rsid w:val="004B768B"/>
    <w:rsid w:val="004B7EE1"/>
    <w:rsid w:val="004B7F76"/>
    <w:rsid w:val="004C0EE6"/>
    <w:rsid w:val="004C1E37"/>
    <w:rsid w:val="004C2AAF"/>
    <w:rsid w:val="004C2BAE"/>
    <w:rsid w:val="004C2C9C"/>
    <w:rsid w:val="004C3029"/>
    <w:rsid w:val="004C3146"/>
    <w:rsid w:val="004C479D"/>
    <w:rsid w:val="004C65A4"/>
    <w:rsid w:val="004C6C33"/>
    <w:rsid w:val="004C72C0"/>
    <w:rsid w:val="004C7D26"/>
    <w:rsid w:val="004D1031"/>
    <w:rsid w:val="004D1D12"/>
    <w:rsid w:val="004D314F"/>
    <w:rsid w:val="004D3578"/>
    <w:rsid w:val="004D38BD"/>
    <w:rsid w:val="004D3AC6"/>
    <w:rsid w:val="004D3E5B"/>
    <w:rsid w:val="004D427A"/>
    <w:rsid w:val="004D4387"/>
    <w:rsid w:val="004D538B"/>
    <w:rsid w:val="004D56B9"/>
    <w:rsid w:val="004D5E2F"/>
    <w:rsid w:val="004D6C2D"/>
    <w:rsid w:val="004D78A0"/>
    <w:rsid w:val="004E1AA5"/>
    <w:rsid w:val="004E213A"/>
    <w:rsid w:val="004E4010"/>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71E1"/>
    <w:rsid w:val="00537C94"/>
    <w:rsid w:val="00541046"/>
    <w:rsid w:val="00543032"/>
    <w:rsid w:val="00543E6C"/>
    <w:rsid w:val="00543EAE"/>
    <w:rsid w:val="00544271"/>
    <w:rsid w:val="00544613"/>
    <w:rsid w:val="00544700"/>
    <w:rsid w:val="005456BD"/>
    <w:rsid w:val="00546061"/>
    <w:rsid w:val="005467F1"/>
    <w:rsid w:val="00551D8D"/>
    <w:rsid w:val="00552AEE"/>
    <w:rsid w:val="00552C07"/>
    <w:rsid w:val="00552F79"/>
    <w:rsid w:val="00553FC6"/>
    <w:rsid w:val="0055463D"/>
    <w:rsid w:val="00554B7C"/>
    <w:rsid w:val="00554FBE"/>
    <w:rsid w:val="00555660"/>
    <w:rsid w:val="005578B5"/>
    <w:rsid w:val="00565087"/>
    <w:rsid w:val="005658F9"/>
    <w:rsid w:val="00565C6A"/>
    <w:rsid w:val="00565E2C"/>
    <w:rsid w:val="00567CA9"/>
    <w:rsid w:val="0057020A"/>
    <w:rsid w:val="00570A31"/>
    <w:rsid w:val="00571964"/>
    <w:rsid w:val="00571AE8"/>
    <w:rsid w:val="0057232B"/>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38E"/>
    <w:rsid w:val="005A55FF"/>
    <w:rsid w:val="005A5655"/>
    <w:rsid w:val="005A58A4"/>
    <w:rsid w:val="005A5EC6"/>
    <w:rsid w:val="005A6101"/>
    <w:rsid w:val="005A646C"/>
    <w:rsid w:val="005A6720"/>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C04BA"/>
    <w:rsid w:val="005C0557"/>
    <w:rsid w:val="005C24E5"/>
    <w:rsid w:val="005C32F4"/>
    <w:rsid w:val="005C3318"/>
    <w:rsid w:val="005C4895"/>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E7A58"/>
    <w:rsid w:val="005F0BAD"/>
    <w:rsid w:val="005F147F"/>
    <w:rsid w:val="005F2151"/>
    <w:rsid w:val="005F3232"/>
    <w:rsid w:val="005F3256"/>
    <w:rsid w:val="005F326C"/>
    <w:rsid w:val="005F5826"/>
    <w:rsid w:val="005F72AD"/>
    <w:rsid w:val="0060018E"/>
    <w:rsid w:val="00600545"/>
    <w:rsid w:val="00601731"/>
    <w:rsid w:val="00602181"/>
    <w:rsid w:val="00603AFB"/>
    <w:rsid w:val="006040B9"/>
    <w:rsid w:val="00604B41"/>
    <w:rsid w:val="00605283"/>
    <w:rsid w:val="00605BDC"/>
    <w:rsid w:val="006061DC"/>
    <w:rsid w:val="00610327"/>
    <w:rsid w:val="00610663"/>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D2"/>
    <w:rsid w:val="00630FF7"/>
    <w:rsid w:val="00631079"/>
    <w:rsid w:val="0063119D"/>
    <w:rsid w:val="00631D0E"/>
    <w:rsid w:val="0063275C"/>
    <w:rsid w:val="00633D92"/>
    <w:rsid w:val="00633F5A"/>
    <w:rsid w:val="00635003"/>
    <w:rsid w:val="0063506D"/>
    <w:rsid w:val="00635BB6"/>
    <w:rsid w:val="00636097"/>
    <w:rsid w:val="0063612D"/>
    <w:rsid w:val="006370BC"/>
    <w:rsid w:val="00637CE6"/>
    <w:rsid w:val="0064057B"/>
    <w:rsid w:val="00640C45"/>
    <w:rsid w:val="006422B5"/>
    <w:rsid w:val="00642B20"/>
    <w:rsid w:val="00642BAC"/>
    <w:rsid w:val="006435AB"/>
    <w:rsid w:val="00646B6E"/>
    <w:rsid w:val="00646F15"/>
    <w:rsid w:val="0064796C"/>
    <w:rsid w:val="00652756"/>
    <w:rsid w:val="00654100"/>
    <w:rsid w:val="00654337"/>
    <w:rsid w:val="00654F67"/>
    <w:rsid w:val="00655074"/>
    <w:rsid w:val="0065631D"/>
    <w:rsid w:val="00656A63"/>
    <w:rsid w:val="00660086"/>
    <w:rsid w:val="00660722"/>
    <w:rsid w:val="00660CEE"/>
    <w:rsid w:val="00660D31"/>
    <w:rsid w:val="00661270"/>
    <w:rsid w:val="0066213E"/>
    <w:rsid w:val="00662A62"/>
    <w:rsid w:val="00663612"/>
    <w:rsid w:val="00663B23"/>
    <w:rsid w:val="00664B89"/>
    <w:rsid w:val="00665B54"/>
    <w:rsid w:val="00665D14"/>
    <w:rsid w:val="0066650B"/>
    <w:rsid w:val="0066685A"/>
    <w:rsid w:val="00666ADA"/>
    <w:rsid w:val="00666D23"/>
    <w:rsid w:val="00667A19"/>
    <w:rsid w:val="006700F5"/>
    <w:rsid w:val="00670C26"/>
    <w:rsid w:val="0067266C"/>
    <w:rsid w:val="0067337D"/>
    <w:rsid w:val="00674D55"/>
    <w:rsid w:val="00675A10"/>
    <w:rsid w:val="00675D21"/>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6E91"/>
    <w:rsid w:val="006870C3"/>
    <w:rsid w:val="0069119F"/>
    <w:rsid w:val="00692091"/>
    <w:rsid w:val="006920C2"/>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698A"/>
    <w:rsid w:val="006B71EC"/>
    <w:rsid w:val="006B7DEF"/>
    <w:rsid w:val="006C1048"/>
    <w:rsid w:val="006C1889"/>
    <w:rsid w:val="006C28FB"/>
    <w:rsid w:val="006C29B7"/>
    <w:rsid w:val="006C2C35"/>
    <w:rsid w:val="006C3BE2"/>
    <w:rsid w:val="006C5CE6"/>
    <w:rsid w:val="006C7663"/>
    <w:rsid w:val="006C7C4E"/>
    <w:rsid w:val="006D0064"/>
    <w:rsid w:val="006D0FCB"/>
    <w:rsid w:val="006D1F41"/>
    <w:rsid w:val="006D247A"/>
    <w:rsid w:val="006D29D3"/>
    <w:rsid w:val="006D31E8"/>
    <w:rsid w:val="006D3889"/>
    <w:rsid w:val="006D4649"/>
    <w:rsid w:val="006D47D0"/>
    <w:rsid w:val="006D5623"/>
    <w:rsid w:val="006D6DF6"/>
    <w:rsid w:val="006D6EDE"/>
    <w:rsid w:val="006D731B"/>
    <w:rsid w:val="006D7A32"/>
    <w:rsid w:val="006D7E0E"/>
    <w:rsid w:val="006D7F00"/>
    <w:rsid w:val="006E2648"/>
    <w:rsid w:val="006E4D9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5564"/>
    <w:rsid w:val="0070639F"/>
    <w:rsid w:val="00706823"/>
    <w:rsid w:val="0070713E"/>
    <w:rsid w:val="00710AE4"/>
    <w:rsid w:val="00710B0D"/>
    <w:rsid w:val="00710C7A"/>
    <w:rsid w:val="0071134A"/>
    <w:rsid w:val="00711606"/>
    <w:rsid w:val="00712278"/>
    <w:rsid w:val="00712879"/>
    <w:rsid w:val="007132AA"/>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9"/>
    <w:rsid w:val="007527CD"/>
    <w:rsid w:val="00752F67"/>
    <w:rsid w:val="0075436B"/>
    <w:rsid w:val="007543EA"/>
    <w:rsid w:val="00754457"/>
    <w:rsid w:val="00755041"/>
    <w:rsid w:val="00755307"/>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646D"/>
    <w:rsid w:val="00786BE6"/>
    <w:rsid w:val="00787223"/>
    <w:rsid w:val="007875A3"/>
    <w:rsid w:val="007900FA"/>
    <w:rsid w:val="0079065D"/>
    <w:rsid w:val="00790C87"/>
    <w:rsid w:val="00791291"/>
    <w:rsid w:val="00792B4D"/>
    <w:rsid w:val="00793A0E"/>
    <w:rsid w:val="00793E47"/>
    <w:rsid w:val="007951F2"/>
    <w:rsid w:val="00795485"/>
    <w:rsid w:val="00797939"/>
    <w:rsid w:val="00797B11"/>
    <w:rsid w:val="007A116E"/>
    <w:rsid w:val="007A1475"/>
    <w:rsid w:val="007A1636"/>
    <w:rsid w:val="007A1F03"/>
    <w:rsid w:val="007A59CB"/>
    <w:rsid w:val="007A6625"/>
    <w:rsid w:val="007A748A"/>
    <w:rsid w:val="007B1E92"/>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D0711"/>
    <w:rsid w:val="007D1BDA"/>
    <w:rsid w:val="007D2931"/>
    <w:rsid w:val="007D3D13"/>
    <w:rsid w:val="007D515C"/>
    <w:rsid w:val="007D6502"/>
    <w:rsid w:val="007D6C29"/>
    <w:rsid w:val="007D7F8D"/>
    <w:rsid w:val="007E0AAD"/>
    <w:rsid w:val="007E1856"/>
    <w:rsid w:val="007E18BA"/>
    <w:rsid w:val="007E1955"/>
    <w:rsid w:val="007E3A58"/>
    <w:rsid w:val="007E664E"/>
    <w:rsid w:val="007E72B1"/>
    <w:rsid w:val="007E7B43"/>
    <w:rsid w:val="007F115E"/>
    <w:rsid w:val="007F156B"/>
    <w:rsid w:val="007F2BC9"/>
    <w:rsid w:val="007F2C83"/>
    <w:rsid w:val="007F2D35"/>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6508"/>
    <w:rsid w:val="00816B91"/>
    <w:rsid w:val="008205F8"/>
    <w:rsid w:val="00822A18"/>
    <w:rsid w:val="00822CEF"/>
    <w:rsid w:val="00822E9A"/>
    <w:rsid w:val="00822F7C"/>
    <w:rsid w:val="00823CB2"/>
    <w:rsid w:val="008243EF"/>
    <w:rsid w:val="00824B19"/>
    <w:rsid w:val="00825298"/>
    <w:rsid w:val="0082793F"/>
    <w:rsid w:val="0083083D"/>
    <w:rsid w:val="00830DBD"/>
    <w:rsid w:val="00831CCF"/>
    <w:rsid w:val="00831CDE"/>
    <w:rsid w:val="00831DED"/>
    <w:rsid w:val="00833D96"/>
    <w:rsid w:val="008349F0"/>
    <w:rsid w:val="00835585"/>
    <w:rsid w:val="00836D37"/>
    <w:rsid w:val="00840E54"/>
    <w:rsid w:val="00841603"/>
    <w:rsid w:val="008423D7"/>
    <w:rsid w:val="008424DA"/>
    <w:rsid w:val="00845AA1"/>
    <w:rsid w:val="0084769C"/>
    <w:rsid w:val="008478E3"/>
    <w:rsid w:val="00847DFF"/>
    <w:rsid w:val="00847F0C"/>
    <w:rsid w:val="00851273"/>
    <w:rsid w:val="008518F1"/>
    <w:rsid w:val="00851ACA"/>
    <w:rsid w:val="00852174"/>
    <w:rsid w:val="00852708"/>
    <w:rsid w:val="00852C99"/>
    <w:rsid w:val="00854C90"/>
    <w:rsid w:val="00854F70"/>
    <w:rsid w:val="00856FEF"/>
    <w:rsid w:val="00857658"/>
    <w:rsid w:val="008602A2"/>
    <w:rsid w:val="00860A22"/>
    <w:rsid w:val="008618B7"/>
    <w:rsid w:val="00861AEC"/>
    <w:rsid w:val="0086343E"/>
    <w:rsid w:val="008634C6"/>
    <w:rsid w:val="00863913"/>
    <w:rsid w:val="008642C6"/>
    <w:rsid w:val="008651F6"/>
    <w:rsid w:val="00866CA2"/>
    <w:rsid w:val="00870985"/>
    <w:rsid w:val="00871F20"/>
    <w:rsid w:val="00873628"/>
    <w:rsid w:val="008738AE"/>
    <w:rsid w:val="00873961"/>
    <w:rsid w:val="008745FD"/>
    <w:rsid w:val="00875B59"/>
    <w:rsid w:val="008768CA"/>
    <w:rsid w:val="008828A9"/>
    <w:rsid w:val="00883808"/>
    <w:rsid w:val="00885238"/>
    <w:rsid w:val="008868B6"/>
    <w:rsid w:val="008878B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A77"/>
    <w:rsid w:val="008E4E76"/>
    <w:rsid w:val="008E562D"/>
    <w:rsid w:val="008E5F6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150"/>
    <w:rsid w:val="009043D7"/>
    <w:rsid w:val="00904963"/>
    <w:rsid w:val="009052F2"/>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CCB"/>
    <w:rsid w:val="00917E27"/>
    <w:rsid w:val="00921667"/>
    <w:rsid w:val="00921B53"/>
    <w:rsid w:val="00922F1C"/>
    <w:rsid w:val="00924D95"/>
    <w:rsid w:val="00924EC7"/>
    <w:rsid w:val="009250D2"/>
    <w:rsid w:val="00926ACC"/>
    <w:rsid w:val="00926FA9"/>
    <w:rsid w:val="00927BA6"/>
    <w:rsid w:val="009316D8"/>
    <w:rsid w:val="009322FA"/>
    <w:rsid w:val="00932BC4"/>
    <w:rsid w:val="00932E8B"/>
    <w:rsid w:val="00933E9E"/>
    <w:rsid w:val="0093441D"/>
    <w:rsid w:val="00935E13"/>
    <w:rsid w:val="00935F0A"/>
    <w:rsid w:val="00936DA5"/>
    <w:rsid w:val="00937355"/>
    <w:rsid w:val="00942AAD"/>
    <w:rsid w:val="00942EC2"/>
    <w:rsid w:val="009435A8"/>
    <w:rsid w:val="00944D75"/>
    <w:rsid w:val="00944F89"/>
    <w:rsid w:val="00945D74"/>
    <w:rsid w:val="00947007"/>
    <w:rsid w:val="00947163"/>
    <w:rsid w:val="009500A2"/>
    <w:rsid w:val="009511E4"/>
    <w:rsid w:val="009522F3"/>
    <w:rsid w:val="0095236B"/>
    <w:rsid w:val="009537A2"/>
    <w:rsid w:val="00953AA8"/>
    <w:rsid w:val="00953D2B"/>
    <w:rsid w:val="009550EF"/>
    <w:rsid w:val="0095547F"/>
    <w:rsid w:val="009573AC"/>
    <w:rsid w:val="00957908"/>
    <w:rsid w:val="00962561"/>
    <w:rsid w:val="009651F1"/>
    <w:rsid w:val="00965F98"/>
    <w:rsid w:val="009705F5"/>
    <w:rsid w:val="009707BC"/>
    <w:rsid w:val="00974699"/>
    <w:rsid w:val="0097586B"/>
    <w:rsid w:val="009759EA"/>
    <w:rsid w:val="00976C87"/>
    <w:rsid w:val="00976E7C"/>
    <w:rsid w:val="0097755A"/>
    <w:rsid w:val="0098213C"/>
    <w:rsid w:val="0098393D"/>
    <w:rsid w:val="00983B56"/>
    <w:rsid w:val="009848C5"/>
    <w:rsid w:val="009858DE"/>
    <w:rsid w:val="00985FF1"/>
    <w:rsid w:val="009861C7"/>
    <w:rsid w:val="00987B5E"/>
    <w:rsid w:val="00987DCA"/>
    <w:rsid w:val="009903CB"/>
    <w:rsid w:val="0099083B"/>
    <w:rsid w:val="00991864"/>
    <w:rsid w:val="00991D20"/>
    <w:rsid w:val="00992DB5"/>
    <w:rsid w:val="009951A8"/>
    <w:rsid w:val="00995237"/>
    <w:rsid w:val="009979E4"/>
    <w:rsid w:val="00997C31"/>
    <w:rsid w:val="009A07B7"/>
    <w:rsid w:val="009A082C"/>
    <w:rsid w:val="009A0933"/>
    <w:rsid w:val="009A29B3"/>
    <w:rsid w:val="009A31A1"/>
    <w:rsid w:val="009A320B"/>
    <w:rsid w:val="009A39BB"/>
    <w:rsid w:val="009A3AFA"/>
    <w:rsid w:val="009A3EB2"/>
    <w:rsid w:val="009A5EC1"/>
    <w:rsid w:val="009A799D"/>
    <w:rsid w:val="009B0264"/>
    <w:rsid w:val="009B1227"/>
    <w:rsid w:val="009B1A47"/>
    <w:rsid w:val="009B31DC"/>
    <w:rsid w:val="009B38E3"/>
    <w:rsid w:val="009B4661"/>
    <w:rsid w:val="009B4E7D"/>
    <w:rsid w:val="009B5268"/>
    <w:rsid w:val="009B6C49"/>
    <w:rsid w:val="009B7828"/>
    <w:rsid w:val="009C05D9"/>
    <w:rsid w:val="009C3430"/>
    <w:rsid w:val="009C454A"/>
    <w:rsid w:val="009C475A"/>
    <w:rsid w:val="009C5472"/>
    <w:rsid w:val="009C5C66"/>
    <w:rsid w:val="009C6458"/>
    <w:rsid w:val="009C6A22"/>
    <w:rsid w:val="009C6ABB"/>
    <w:rsid w:val="009C6D60"/>
    <w:rsid w:val="009C793D"/>
    <w:rsid w:val="009D040C"/>
    <w:rsid w:val="009D0D4E"/>
    <w:rsid w:val="009D0EA3"/>
    <w:rsid w:val="009D1289"/>
    <w:rsid w:val="009D16C2"/>
    <w:rsid w:val="009D16F8"/>
    <w:rsid w:val="009D21EE"/>
    <w:rsid w:val="009D56BF"/>
    <w:rsid w:val="009D643F"/>
    <w:rsid w:val="009D6C89"/>
    <w:rsid w:val="009E0239"/>
    <w:rsid w:val="009E2C3C"/>
    <w:rsid w:val="009E2ECD"/>
    <w:rsid w:val="009E318A"/>
    <w:rsid w:val="009E3282"/>
    <w:rsid w:val="009E4379"/>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4B9"/>
    <w:rsid w:val="00A41CE3"/>
    <w:rsid w:val="00A436CC"/>
    <w:rsid w:val="00A43A73"/>
    <w:rsid w:val="00A447C7"/>
    <w:rsid w:val="00A4606A"/>
    <w:rsid w:val="00A4635B"/>
    <w:rsid w:val="00A468D5"/>
    <w:rsid w:val="00A46AE5"/>
    <w:rsid w:val="00A47165"/>
    <w:rsid w:val="00A47183"/>
    <w:rsid w:val="00A474BA"/>
    <w:rsid w:val="00A47A85"/>
    <w:rsid w:val="00A5118F"/>
    <w:rsid w:val="00A51532"/>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BE3"/>
    <w:rsid w:val="00A87D88"/>
    <w:rsid w:val="00A92127"/>
    <w:rsid w:val="00A92699"/>
    <w:rsid w:val="00A92A17"/>
    <w:rsid w:val="00A92ED3"/>
    <w:rsid w:val="00A942A2"/>
    <w:rsid w:val="00A94526"/>
    <w:rsid w:val="00A9469D"/>
    <w:rsid w:val="00A9570A"/>
    <w:rsid w:val="00A96316"/>
    <w:rsid w:val="00A96353"/>
    <w:rsid w:val="00A964E7"/>
    <w:rsid w:val="00A977C9"/>
    <w:rsid w:val="00AA0BE5"/>
    <w:rsid w:val="00AA1EA3"/>
    <w:rsid w:val="00AA293E"/>
    <w:rsid w:val="00AA2DDD"/>
    <w:rsid w:val="00AA5CD9"/>
    <w:rsid w:val="00AA602A"/>
    <w:rsid w:val="00AA6984"/>
    <w:rsid w:val="00AA72AF"/>
    <w:rsid w:val="00AA7533"/>
    <w:rsid w:val="00AB1196"/>
    <w:rsid w:val="00AB1855"/>
    <w:rsid w:val="00AB1A73"/>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E84"/>
    <w:rsid w:val="00AD5A49"/>
    <w:rsid w:val="00AD6A8D"/>
    <w:rsid w:val="00AE2A9D"/>
    <w:rsid w:val="00AE2CC8"/>
    <w:rsid w:val="00AE5B37"/>
    <w:rsid w:val="00AE5CC2"/>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371B"/>
    <w:rsid w:val="00B15449"/>
    <w:rsid w:val="00B16988"/>
    <w:rsid w:val="00B1798F"/>
    <w:rsid w:val="00B203BF"/>
    <w:rsid w:val="00B22174"/>
    <w:rsid w:val="00B2279B"/>
    <w:rsid w:val="00B23495"/>
    <w:rsid w:val="00B23776"/>
    <w:rsid w:val="00B23AF1"/>
    <w:rsid w:val="00B259EF"/>
    <w:rsid w:val="00B26665"/>
    <w:rsid w:val="00B26AE2"/>
    <w:rsid w:val="00B3042B"/>
    <w:rsid w:val="00B30655"/>
    <w:rsid w:val="00B3082A"/>
    <w:rsid w:val="00B308A6"/>
    <w:rsid w:val="00B31F0D"/>
    <w:rsid w:val="00B321BF"/>
    <w:rsid w:val="00B32F72"/>
    <w:rsid w:val="00B330EE"/>
    <w:rsid w:val="00B33114"/>
    <w:rsid w:val="00B34039"/>
    <w:rsid w:val="00B341B0"/>
    <w:rsid w:val="00B342A5"/>
    <w:rsid w:val="00B34B15"/>
    <w:rsid w:val="00B35E0B"/>
    <w:rsid w:val="00B36B3E"/>
    <w:rsid w:val="00B37026"/>
    <w:rsid w:val="00B37194"/>
    <w:rsid w:val="00B43FA0"/>
    <w:rsid w:val="00B44C7E"/>
    <w:rsid w:val="00B46243"/>
    <w:rsid w:val="00B46464"/>
    <w:rsid w:val="00B46B31"/>
    <w:rsid w:val="00B50762"/>
    <w:rsid w:val="00B50F57"/>
    <w:rsid w:val="00B520E2"/>
    <w:rsid w:val="00B52960"/>
    <w:rsid w:val="00B55DF4"/>
    <w:rsid w:val="00B56358"/>
    <w:rsid w:val="00B56932"/>
    <w:rsid w:val="00B600EE"/>
    <w:rsid w:val="00B6012C"/>
    <w:rsid w:val="00B60722"/>
    <w:rsid w:val="00B61F65"/>
    <w:rsid w:val="00B631F3"/>
    <w:rsid w:val="00B6485B"/>
    <w:rsid w:val="00B64B22"/>
    <w:rsid w:val="00B64F64"/>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80A46"/>
    <w:rsid w:val="00B80D30"/>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148C"/>
    <w:rsid w:val="00BB25A8"/>
    <w:rsid w:val="00BB42FF"/>
    <w:rsid w:val="00BB4DEC"/>
    <w:rsid w:val="00BB525A"/>
    <w:rsid w:val="00BB647F"/>
    <w:rsid w:val="00BB64E0"/>
    <w:rsid w:val="00BB7060"/>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329A"/>
    <w:rsid w:val="00BF3A13"/>
    <w:rsid w:val="00BF5C1E"/>
    <w:rsid w:val="00BF5E15"/>
    <w:rsid w:val="00C00183"/>
    <w:rsid w:val="00C006A3"/>
    <w:rsid w:val="00C01446"/>
    <w:rsid w:val="00C01DAF"/>
    <w:rsid w:val="00C02220"/>
    <w:rsid w:val="00C0298A"/>
    <w:rsid w:val="00C02FA8"/>
    <w:rsid w:val="00C04A28"/>
    <w:rsid w:val="00C05B6D"/>
    <w:rsid w:val="00C10034"/>
    <w:rsid w:val="00C11940"/>
    <w:rsid w:val="00C126C6"/>
    <w:rsid w:val="00C134D8"/>
    <w:rsid w:val="00C13EEF"/>
    <w:rsid w:val="00C143D6"/>
    <w:rsid w:val="00C1575F"/>
    <w:rsid w:val="00C159C2"/>
    <w:rsid w:val="00C174EC"/>
    <w:rsid w:val="00C2124B"/>
    <w:rsid w:val="00C212CD"/>
    <w:rsid w:val="00C24234"/>
    <w:rsid w:val="00C24CFE"/>
    <w:rsid w:val="00C24D1D"/>
    <w:rsid w:val="00C24FFB"/>
    <w:rsid w:val="00C25A95"/>
    <w:rsid w:val="00C25B91"/>
    <w:rsid w:val="00C25E80"/>
    <w:rsid w:val="00C26300"/>
    <w:rsid w:val="00C27CA5"/>
    <w:rsid w:val="00C27FE4"/>
    <w:rsid w:val="00C30353"/>
    <w:rsid w:val="00C30B98"/>
    <w:rsid w:val="00C31919"/>
    <w:rsid w:val="00C31D0B"/>
    <w:rsid w:val="00C32861"/>
    <w:rsid w:val="00C32C2D"/>
    <w:rsid w:val="00C33079"/>
    <w:rsid w:val="00C331E0"/>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00DC"/>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81D25"/>
    <w:rsid w:val="00C8254F"/>
    <w:rsid w:val="00C827BA"/>
    <w:rsid w:val="00C83914"/>
    <w:rsid w:val="00C83E3D"/>
    <w:rsid w:val="00C86419"/>
    <w:rsid w:val="00C867F3"/>
    <w:rsid w:val="00C86F56"/>
    <w:rsid w:val="00C8753F"/>
    <w:rsid w:val="00C90CF8"/>
    <w:rsid w:val="00C9138B"/>
    <w:rsid w:val="00C9179B"/>
    <w:rsid w:val="00C92803"/>
    <w:rsid w:val="00C92A2F"/>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7352"/>
    <w:rsid w:val="00CD7D85"/>
    <w:rsid w:val="00CD7D94"/>
    <w:rsid w:val="00CD7E65"/>
    <w:rsid w:val="00CE2B93"/>
    <w:rsid w:val="00CF06DE"/>
    <w:rsid w:val="00CF1C5E"/>
    <w:rsid w:val="00CF2309"/>
    <w:rsid w:val="00CF237A"/>
    <w:rsid w:val="00CF2CE5"/>
    <w:rsid w:val="00CF3CFC"/>
    <w:rsid w:val="00CF3F51"/>
    <w:rsid w:val="00CF51D2"/>
    <w:rsid w:val="00CF5210"/>
    <w:rsid w:val="00CF6428"/>
    <w:rsid w:val="00CF69AD"/>
    <w:rsid w:val="00CF6C5E"/>
    <w:rsid w:val="00CF7548"/>
    <w:rsid w:val="00CF781F"/>
    <w:rsid w:val="00CF7C74"/>
    <w:rsid w:val="00CF7EBC"/>
    <w:rsid w:val="00CF7F6D"/>
    <w:rsid w:val="00D00661"/>
    <w:rsid w:val="00D017F2"/>
    <w:rsid w:val="00D01F05"/>
    <w:rsid w:val="00D04658"/>
    <w:rsid w:val="00D05162"/>
    <w:rsid w:val="00D06173"/>
    <w:rsid w:val="00D0682A"/>
    <w:rsid w:val="00D12D69"/>
    <w:rsid w:val="00D12EAA"/>
    <w:rsid w:val="00D1322F"/>
    <w:rsid w:val="00D13F61"/>
    <w:rsid w:val="00D14A43"/>
    <w:rsid w:val="00D15490"/>
    <w:rsid w:val="00D15505"/>
    <w:rsid w:val="00D1746A"/>
    <w:rsid w:val="00D17D59"/>
    <w:rsid w:val="00D17FD3"/>
    <w:rsid w:val="00D2070D"/>
    <w:rsid w:val="00D20871"/>
    <w:rsid w:val="00D20A2D"/>
    <w:rsid w:val="00D2168A"/>
    <w:rsid w:val="00D22C5E"/>
    <w:rsid w:val="00D2346B"/>
    <w:rsid w:val="00D23FEB"/>
    <w:rsid w:val="00D24162"/>
    <w:rsid w:val="00D25B71"/>
    <w:rsid w:val="00D26D14"/>
    <w:rsid w:val="00D26D1E"/>
    <w:rsid w:val="00D27647"/>
    <w:rsid w:val="00D308F3"/>
    <w:rsid w:val="00D31206"/>
    <w:rsid w:val="00D317E6"/>
    <w:rsid w:val="00D328F8"/>
    <w:rsid w:val="00D3314A"/>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4C4A"/>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3EC5"/>
    <w:rsid w:val="00D7431A"/>
    <w:rsid w:val="00D743B9"/>
    <w:rsid w:val="00D7482B"/>
    <w:rsid w:val="00D755EB"/>
    <w:rsid w:val="00D7586A"/>
    <w:rsid w:val="00D75CAC"/>
    <w:rsid w:val="00D76C47"/>
    <w:rsid w:val="00D77E3D"/>
    <w:rsid w:val="00D803CC"/>
    <w:rsid w:val="00D81AE4"/>
    <w:rsid w:val="00D81C1B"/>
    <w:rsid w:val="00D81C35"/>
    <w:rsid w:val="00D826FE"/>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EC"/>
    <w:rsid w:val="00DA3D9A"/>
    <w:rsid w:val="00DA3F42"/>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5E33"/>
    <w:rsid w:val="00DB62FE"/>
    <w:rsid w:val="00DB675E"/>
    <w:rsid w:val="00DC0148"/>
    <w:rsid w:val="00DC0869"/>
    <w:rsid w:val="00DC0A26"/>
    <w:rsid w:val="00DC0DC7"/>
    <w:rsid w:val="00DC14D4"/>
    <w:rsid w:val="00DC1F4F"/>
    <w:rsid w:val="00DC309B"/>
    <w:rsid w:val="00DC3A7D"/>
    <w:rsid w:val="00DC41CF"/>
    <w:rsid w:val="00DC4BCB"/>
    <w:rsid w:val="00DC4DA2"/>
    <w:rsid w:val="00DC5085"/>
    <w:rsid w:val="00DC538E"/>
    <w:rsid w:val="00DC53DE"/>
    <w:rsid w:val="00DC643C"/>
    <w:rsid w:val="00DC666B"/>
    <w:rsid w:val="00DC697E"/>
    <w:rsid w:val="00DC7DB2"/>
    <w:rsid w:val="00DD0814"/>
    <w:rsid w:val="00DD11DC"/>
    <w:rsid w:val="00DD37C1"/>
    <w:rsid w:val="00DD40F3"/>
    <w:rsid w:val="00DD416B"/>
    <w:rsid w:val="00DD4287"/>
    <w:rsid w:val="00DD48AA"/>
    <w:rsid w:val="00DD6161"/>
    <w:rsid w:val="00DD727B"/>
    <w:rsid w:val="00DD769E"/>
    <w:rsid w:val="00DE065F"/>
    <w:rsid w:val="00DE1DC4"/>
    <w:rsid w:val="00DE3643"/>
    <w:rsid w:val="00DE382E"/>
    <w:rsid w:val="00DE41FF"/>
    <w:rsid w:val="00DE541C"/>
    <w:rsid w:val="00DE6121"/>
    <w:rsid w:val="00DE6A96"/>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4B2"/>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55"/>
    <w:rsid w:val="00E43BA9"/>
    <w:rsid w:val="00E43CA6"/>
    <w:rsid w:val="00E43CD2"/>
    <w:rsid w:val="00E446C0"/>
    <w:rsid w:val="00E446F5"/>
    <w:rsid w:val="00E44D45"/>
    <w:rsid w:val="00E44F8F"/>
    <w:rsid w:val="00E45B5D"/>
    <w:rsid w:val="00E474B0"/>
    <w:rsid w:val="00E50BF0"/>
    <w:rsid w:val="00E52881"/>
    <w:rsid w:val="00E55A6C"/>
    <w:rsid w:val="00E55DD5"/>
    <w:rsid w:val="00E5605E"/>
    <w:rsid w:val="00E57431"/>
    <w:rsid w:val="00E6048B"/>
    <w:rsid w:val="00E613A5"/>
    <w:rsid w:val="00E62609"/>
    <w:rsid w:val="00E637CE"/>
    <w:rsid w:val="00E647FA"/>
    <w:rsid w:val="00E6596F"/>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A73"/>
    <w:rsid w:val="00E76BB9"/>
    <w:rsid w:val="00E77645"/>
    <w:rsid w:val="00E778FF"/>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B4A"/>
    <w:rsid w:val="00E97BA9"/>
    <w:rsid w:val="00EA197F"/>
    <w:rsid w:val="00EA24E4"/>
    <w:rsid w:val="00EA4440"/>
    <w:rsid w:val="00EA4B58"/>
    <w:rsid w:val="00EA51C9"/>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3C08"/>
    <w:rsid w:val="00EC431C"/>
    <w:rsid w:val="00EC4A25"/>
    <w:rsid w:val="00EC4A30"/>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22D0"/>
    <w:rsid w:val="00EF2402"/>
    <w:rsid w:val="00EF2FFD"/>
    <w:rsid w:val="00EF3754"/>
    <w:rsid w:val="00EF3C78"/>
    <w:rsid w:val="00EF3D5C"/>
    <w:rsid w:val="00EF570A"/>
    <w:rsid w:val="00EF6396"/>
    <w:rsid w:val="00EF6C7B"/>
    <w:rsid w:val="00EF71A0"/>
    <w:rsid w:val="00F01F13"/>
    <w:rsid w:val="00F02192"/>
    <w:rsid w:val="00F025A2"/>
    <w:rsid w:val="00F027A4"/>
    <w:rsid w:val="00F035C1"/>
    <w:rsid w:val="00F038B0"/>
    <w:rsid w:val="00F03FAF"/>
    <w:rsid w:val="00F04712"/>
    <w:rsid w:val="00F04BFD"/>
    <w:rsid w:val="00F050AA"/>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4C5F"/>
    <w:rsid w:val="00F1595E"/>
    <w:rsid w:val="00F15D13"/>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DD2"/>
    <w:rsid w:val="00F32205"/>
    <w:rsid w:val="00F34150"/>
    <w:rsid w:val="00F34AB8"/>
    <w:rsid w:val="00F3636F"/>
    <w:rsid w:val="00F369D5"/>
    <w:rsid w:val="00F36A8D"/>
    <w:rsid w:val="00F372A1"/>
    <w:rsid w:val="00F376E4"/>
    <w:rsid w:val="00F40581"/>
    <w:rsid w:val="00F42287"/>
    <w:rsid w:val="00F43520"/>
    <w:rsid w:val="00F43EF5"/>
    <w:rsid w:val="00F45366"/>
    <w:rsid w:val="00F46150"/>
    <w:rsid w:val="00F465B7"/>
    <w:rsid w:val="00F47487"/>
    <w:rsid w:val="00F47A31"/>
    <w:rsid w:val="00F47C47"/>
    <w:rsid w:val="00F47DD5"/>
    <w:rsid w:val="00F47F16"/>
    <w:rsid w:val="00F50537"/>
    <w:rsid w:val="00F51565"/>
    <w:rsid w:val="00F53F12"/>
    <w:rsid w:val="00F56869"/>
    <w:rsid w:val="00F57E54"/>
    <w:rsid w:val="00F608F4"/>
    <w:rsid w:val="00F61D94"/>
    <w:rsid w:val="00F6224C"/>
    <w:rsid w:val="00F62996"/>
    <w:rsid w:val="00F653B8"/>
    <w:rsid w:val="00F653C0"/>
    <w:rsid w:val="00F66ECF"/>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A1093"/>
    <w:rsid w:val="00FA1266"/>
    <w:rsid w:val="00FA1AB4"/>
    <w:rsid w:val="00FA284E"/>
    <w:rsid w:val="00FA366D"/>
    <w:rsid w:val="00FA4110"/>
    <w:rsid w:val="00FA5301"/>
    <w:rsid w:val="00FA69F0"/>
    <w:rsid w:val="00FB0478"/>
    <w:rsid w:val="00FB0BD1"/>
    <w:rsid w:val="00FB0DE5"/>
    <w:rsid w:val="00FB0E62"/>
    <w:rsid w:val="00FB192F"/>
    <w:rsid w:val="00FB2ED9"/>
    <w:rsid w:val="00FB4066"/>
    <w:rsid w:val="00FB4B85"/>
    <w:rsid w:val="00FC05E3"/>
    <w:rsid w:val="00FC081D"/>
    <w:rsid w:val="00FC1192"/>
    <w:rsid w:val="00FC1365"/>
    <w:rsid w:val="00FC1863"/>
    <w:rsid w:val="00FC1B8E"/>
    <w:rsid w:val="00FC1C6A"/>
    <w:rsid w:val="00FC293C"/>
    <w:rsid w:val="00FC3851"/>
    <w:rsid w:val="00FC3CCF"/>
    <w:rsid w:val="00FC5CF8"/>
    <w:rsid w:val="00FC6B31"/>
    <w:rsid w:val="00FC6CC0"/>
    <w:rsid w:val="00FC7281"/>
    <w:rsid w:val="00FC76C0"/>
    <w:rsid w:val="00FD0468"/>
    <w:rsid w:val="00FD0677"/>
    <w:rsid w:val="00FD15C1"/>
    <w:rsid w:val="00FD2B7E"/>
    <w:rsid w:val="00FD2D92"/>
    <w:rsid w:val="00FD30AA"/>
    <w:rsid w:val="00FD3708"/>
    <w:rsid w:val="00FD3F98"/>
    <w:rsid w:val="00FD40AE"/>
    <w:rsid w:val="00FD4E59"/>
    <w:rsid w:val="00FD5571"/>
    <w:rsid w:val="00FD5596"/>
    <w:rsid w:val="00FE01B4"/>
    <w:rsid w:val="00FE11BF"/>
    <w:rsid w:val="00FE2125"/>
    <w:rsid w:val="00FE34F2"/>
    <w:rsid w:val="00FE429E"/>
    <w:rsid w:val="00FE4475"/>
    <w:rsid w:val="00FE44EB"/>
    <w:rsid w:val="00FE552C"/>
    <w:rsid w:val="00FE5A2B"/>
    <w:rsid w:val="00FE5AFB"/>
    <w:rsid w:val="00FE5F6D"/>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basedOn w:val="Heading3"/>
    <w:next w:val="Normal"/>
    <w:link w:val="Heading4Char"/>
    <w:qFormat/>
    <w:rsid w:val="00760004"/>
    <w:pPr>
      <w:ind w:left="1418" w:hanging="1418"/>
      <w:outlineLvl w:val="3"/>
    </w:pPr>
    <w:rPr>
      <w:sz w:val="24"/>
    </w:rPr>
  </w:style>
  <w:style w:type="paragraph" w:styleId="Heading5">
    <w:name w:val="heading 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uiPriority w:val="59"/>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rsid w:val="00610327"/>
    <w:pPr>
      <w:widowControl w:val="0"/>
      <w:spacing w:after="0"/>
    </w:pPr>
    <w:rPr>
      <w:b/>
      <w:sz w:val="22"/>
      <w:lang w:eastAsia="x-none"/>
    </w:rPr>
  </w:style>
  <w:style w:type="character" w:customStyle="1" w:styleId="BodyText3Char">
    <w:name w:val="Body Text 3 Char"/>
    <w:basedOn w:val="DefaultParagraphFont"/>
    <w:link w:val="BodyText3"/>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rsid w:val="00610327"/>
    <w:pPr>
      <w:widowControl w:val="0"/>
      <w:spacing w:after="120"/>
    </w:pPr>
    <w:rPr>
      <w:lang w:eastAsia="x-none"/>
    </w:rPr>
  </w:style>
  <w:style w:type="character" w:customStyle="1" w:styleId="BodyTextChar">
    <w:name w:val="Body Text Char"/>
    <w:basedOn w:val="DefaultParagraphFont"/>
    <w:link w:val="BodyText"/>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rsid w:val="00610327"/>
    <w:rPr>
      <w:rFonts w:ascii="Arial" w:hAnsi="Arial"/>
      <w:sz w:val="36"/>
      <w:lang w:val="en-GB"/>
    </w:rPr>
  </w:style>
  <w:style w:type="character" w:customStyle="1" w:styleId="Heading4Char">
    <w:name w:val="Heading 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rsid w:val="00610327"/>
    <w:rPr>
      <w:rFonts w:ascii="Arial" w:hAnsi="Arial"/>
      <w:b/>
      <w:sz w:val="40"/>
      <w:lang w:val="x-none" w:eastAsia="x-none"/>
    </w:rPr>
  </w:style>
  <w:style w:type="paragraph" w:styleId="Subtitle">
    <w:name w:val="Subtitle"/>
    <w:basedOn w:val="Normal"/>
    <w:next w:val="Normal"/>
    <w:link w:val="SubtitleChar"/>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355</Pages>
  <Words>145419</Words>
  <Characters>828891</Characters>
  <Application>Microsoft Office Word</Application>
  <DocSecurity>0</DocSecurity>
  <Lines>6907</Lines>
  <Paragraphs>1944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972366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55</cp:revision>
  <cp:lastPrinted>2018-08-16T06:18:00Z</cp:lastPrinted>
  <dcterms:created xsi:type="dcterms:W3CDTF">2022-06-01T19:33:00Z</dcterms:created>
  <dcterms:modified xsi:type="dcterms:W3CDTF">2022-06-15T07:31:00Z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