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10D4733D"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9D0E33">
              <w:rPr>
                <w:rFonts w:eastAsiaTheme="minorEastAsia" w:hint="eastAsia"/>
                <w:lang w:eastAsia="zh-CN"/>
              </w:rPr>
              <w:t>4</w:t>
            </w:r>
            <w:r>
              <w:t xml:space="preserve">.0 </w:t>
            </w:r>
            <w:r>
              <w:rPr>
                <w:sz w:val="32"/>
              </w:rPr>
              <w:t>(202</w:t>
            </w:r>
            <w:r w:rsidR="00D544E1">
              <w:rPr>
                <w:rFonts w:eastAsiaTheme="minorEastAsia" w:hint="eastAsia"/>
                <w:sz w:val="32"/>
                <w:lang w:eastAsia="zh-CN"/>
              </w:rPr>
              <w:t>5</w:t>
            </w:r>
            <w:r>
              <w:rPr>
                <w:sz w:val="32"/>
              </w:rPr>
              <w:t>-</w:t>
            </w:r>
            <w:r w:rsidR="009D0E33">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828428062" r:id="rId10"/>
              </w:object>
            </w:r>
          </w:p>
        </w:tc>
        <w:tc>
          <w:tcPr>
            <w:tcW w:w="5540" w:type="dxa"/>
          </w:tcPr>
          <w:p w14:paraId="33E32498" w14:textId="77777777" w:rsidR="007B3457" w:rsidRDefault="00000000">
            <w:pPr>
              <w:jc w:val="right"/>
            </w:pPr>
            <w:bookmarkStart w:id="3" w:name="logos"/>
            <w:r>
              <w:pict w14:anchorId="73A98D87">
                <v:shape id="_x0000_i1026" type="#_x0000_t75" style="width:126.45pt;height:74.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92A67">
        <w:rPr>
          <w:noProof/>
        </w:rPr>
        <w:t>Foreword</w:t>
      </w:r>
      <w:r w:rsidR="00592A67">
        <w:rPr>
          <w:noProof/>
        </w:rPr>
        <w:tab/>
      </w:r>
      <w:r w:rsidR="00592A67">
        <w:rPr>
          <w:noProof/>
        </w:rPr>
        <w:fldChar w:fldCharType="begin"/>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Nimsas_Ims</w:t>
      </w:r>
      <w:r w:rsidRPr="003D128B">
        <w:rPr>
          <w:rFonts w:eastAsia="SimSun"/>
          <w:noProof/>
          <w:lang w:eastAsia="zh-CN"/>
        </w:rPr>
        <w:t>ParameterProvision</w:t>
      </w:r>
      <w:r w:rsidRPr="003D128B">
        <w:rPr>
          <w:rFonts w:eastAsia="SimSun"/>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Resource: I</w:t>
      </w:r>
      <w:r w:rsidRPr="003D128B">
        <w:rPr>
          <w:rFonts w:eastAsia="SimSun"/>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lang w:val="en-US"/>
        </w:rPr>
        <w:t>6.</w:t>
      </w:r>
      <w:r w:rsidRPr="003D128B">
        <w:rPr>
          <w:rFonts w:eastAsia="SimSun"/>
          <w:noProof/>
          <w:lang w:val="en-US" w:eastAsia="zh-CN"/>
        </w:rPr>
        <w:t>5</w:t>
      </w:r>
      <w:r w:rsidRPr="003D128B">
        <w:rPr>
          <w:rFonts w:eastAsia="SimSun"/>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lang w:val="en-US"/>
        </w:rPr>
        <w:t>6.</w:t>
      </w:r>
      <w:r w:rsidRPr="003D128B">
        <w:rPr>
          <w:rFonts w:eastAsia="SimSun"/>
          <w:noProof/>
          <w:lang w:val="en-US" w:eastAsia="zh-CN"/>
        </w:rPr>
        <w:t>5</w:t>
      </w:r>
      <w:r w:rsidRPr="003D128B">
        <w:rPr>
          <w:rFonts w:eastAsia="SimSun"/>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lang w:val="en-US"/>
        </w:rPr>
        <w:t>6.</w:t>
      </w:r>
      <w:r w:rsidRPr="003D128B">
        <w:rPr>
          <w:rFonts w:eastAsia="SimSun"/>
          <w:noProof/>
          <w:lang w:val="en-US" w:eastAsia="zh-CN"/>
        </w:rPr>
        <w:t>5</w:t>
      </w:r>
      <w:r w:rsidRPr="003D128B">
        <w:rPr>
          <w:rFonts w:eastAsia="SimSun"/>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Nimsas_Ims</w:t>
      </w:r>
      <w:r w:rsidRPr="003D128B">
        <w:rPr>
          <w:rFonts w:eastAsia="SimSun"/>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217814989"/>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217814990"/>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SimSun"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217814991"/>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10D4D103" w:rsidR="00B064FF" w:rsidRPr="00B064FF" w:rsidRDefault="00DE7BF0" w:rsidP="00DE7BF0">
      <w:pPr>
        <w:pStyle w:val="EX"/>
        <w:rPr>
          <w:rFonts w:eastAsiaTheme="minorEastAsia"/>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Heading1"/>
      </w:pPr>
      <w:bookmarkStart w:id="24" w:name="_Toc510696580"/>
      <w:bookmarkStart w:id="25" w:name="_Toc35971372"/>
      <w:bookmarkStart w:id="26" w:name="_Toc217814992"/>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217814993"/>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Heading2"/>
      </w:pPr>
      <w:bookmarkStart w:id="30" w:name="_Toc510696582"/>
      <w:bookmarkStart w:id="31" w:name="_Toc35971374"/>
      <w:bookmarkStart w:id="32" w:name="_Toc217814994"/>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217814995"/>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SimSun"/>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Heading1"/>
      </w:pPr>
      <w:bookmarkStart w:id="36" w:name="_Toc510696584"/>
      <w:bookmarkStart w:id="37" w:name="_Toc35971376"/>
      <w:bookmarkStart w:id="38" w:name="_Toc217814996"/>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SimSun" w:hAnsi="SimSun" w:cs="SimSun"/>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1pt;height:123.35pt" o:ole="">
            <v:imagedata r:id="rId13" o:title=""/>
          </v:shape>
          <o:OLEObject Type="Embed" ProgID="Visio.Drawing.15" ShapeID="_x0000_i1027" DrawAspect="Content" ObjectID="_1828428063"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Heading1"/>
      </w:pPr>
      <w:bookmarkStart w:id="40" w:name="_Toc35971377"/>
      <w:bookmarkStart w:id="41" w:name="_Toc510696585"/>
      <w:bookmarkStart w:id="42" w:name="_Toc217814997"/>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217814998"/>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proofErr w:type="spellStart"/>
      <w:r>
        <w:rPr>
          <w:rFonts w:hint="eastAsia"/>
          <w:lang w:eastAsia="zh-CN"/>
        </w:rPr>
        <w:t>Nimsas_ImsSessionManagement</w:t>
      </w:r>
      <w:proofErr w:type="spellEnd"/>
      <w:r>
        <w:rPr>
          <w:rFonts w:hint="eastAsia"/>
          <w:lang w:eastAsia="zh-CN"/>
        </w:rPr>
        <w:t xml:space="preserve">.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t>-</w:t>
      </w:r>
      <w:r>
        <w:rPr>
          <w:lang w:eastAsia="zh-CN"/>
        </w:rPr>
        <w:tab/>
      </w:r>
      <w:proofErr w:type="spellStart"/>
      <w:r>
        <w:rPr>
          <w:rFonts w:hint="eastAsia"/>
          <w:lang w:eastAsia="zh-CN"/>
        </w:rPr>
        <w:t>Nimsas_EventExposure</w:t>
      </w:r>
      <w:proofErr w:type="spellEnd"/>
      <w:r>
        <w:rPr>
          <w:rFonts w:hint="eastAsia"/>
          <w:lang w:eastAsia="zh-CN"/>
        </w:rPr>
        <w:t xml:space="preserv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lastRenderedPageBreak/>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proofErr w:type="spellStart"/>
            <w:r w:rsidRPr="00BC5821">
              <w:t>apiName</w:t>
            </w:r>
            <w:proofErr w:type="spellEnd"/>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proofErr w:type="spellStart"/>
            <w:r w:rsidRPr="00BC5821">
              <w:t>Nimsas_MediaControl</w:t>
            </w:r>
            <w:proofErr w:type="spellEnd"/>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proofErr w:type="spellStart"/>
            <w:r>
              <w:rPr>
                <w:rFonts w:hint="eastAsia"/>
                <w:lang w:eastAsia="zh-CN"/>
              </w:rPr>
              <w:t>Nimsas_</w:t>
            </w:r>
            <w:r w:rsidRPr="006935FA">
              <w:rPr>
                <w:lang w:eastAsia="zh-CN"/>
              </w:rPr>
              <w:t>ImsSessionManagement</w:t>
            </w:r>
            <w:proofErr w:type="spellEnd"/>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proofErr w:type="spellStart"/>
            <w:r w:rsidRPr="006935FA">
              <w:rPr>
                <w:lang w:eastAsia="zh-CN"/>
              </w:rPr>
              <w:t>ImsSessionManagement</w:t>
            </w:r>
            <w:proofErr w:type="spellEnd"/>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proofErr w:type="spellStart"/>
            <w:r>
              <w:rPr>
                <w:rFonts w:hint="eastAsia"/>
                <w:lang w:eastAsia="zh-CN"/>
              </w:rPr>
              <w:t>nimsas</w:t>
            </w:r>
            <w:proofErr w:type="spellEnd"/>
            <w:r>
              <w:rPr>
                <w:rFonts w:hint="eastAsia"/>
                <w:lang w:eastAsia="zh-CN"/>
              </w:rPr>
              <w:t>-ism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proofErr w:type="spellStart"/>
            <w:r>
              <w:rPr>
                <w:rFonts w:hint="eastAsia"/>
                <w:lang w:eastAsia="zh-CN"/>
              </w:rPr>
              <w:t>Nimsas_EventExposure</w:t>
            </w:r>
            <w:proofErr w:type="spellEnd"/>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 xml:space="preserve">IMS AS </w:t>
            </w:r>
            <w:proofErr w:type="spellStart"/>
            <w:r>
              <w:rPr>
                <w:rFonts w:hint="eastAsia"/>
                <w:lang w:eastAsia="zh-CN"/>
              </w:rPr>
              <w:t>EventExposure</w:t>
            </w:r>
            <w:proofErr w:type="spellEnd"/>
            <w:r>
              <w:rPr>
                <w:rFonts w:hint="eastAsia"/>
                <w:lang w:eastAsia="zh-CN"/>
              </w:rPr>
              <w:t xml:space="preserv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proofErr w:type="spellStart"/>
            <w:r>
              <w:rPr>
                <w:rFonts w:hint="eastAsia"/>
                <w:lang w:eastAsia="zh-CN"/>
              </w:rPr>
              <w:t>nimsas</w:t>
            </w:r>
            <w:proofErr w:type="spellEnd"/>
            <w:r>
              <w:rPr>
                <w:rFonts w:hint="eastAsia"/>
                <w:lang w:eastAsia="zh-CN"/>
              </w:rPr>
              <w:t>-ee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proofErr w:type="spellStart"/>
            <w:r>
              <w:rPr>
                <w:rFonts w:hint="eastAsia"/>
                <w:lang w:eastAsia="zh-CN"/>
              </w:rPr>
              <w:t>Nimsas_ImsParameterProvision</w:t>
            </w:r>
            <w:proofErr w:type="spellEnd"/>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 xml:space="preserve">IMS AS </w:t>
            </w:r>
            <w:proofErr w:type="spellStart"/>
            <w:r>
              <w:rPr>
                <w:rFonts w:hint="eastAsia"/>
                <w:lang w:eastAsia="zh-CN"/>
              </w:rPr>
              <w:t>ImsParameterProvision</w:t>
            </w:r>
            <w:proofErr w:type="spellEnd"/>
            <w:r>
              <w:rPr>
                <w:rFonts w:hint="eastAsia"/>
                <w:lang w:eastAsia="zh-CN"/>
              </w:rPr>
              <w:t xml:space="preserve">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proofErr w:type="spellStart"/>
            <w:r>
              <w:rPr>
                <w:rFonts w:hint="eastAsia"/>
                <w:lang w:eastAsia="zh-CN"/>
              </w:rPr>
              <w:t>nimsas-ipp</w:t>
            </w:r>
            <w:proofErr w:type="spellEnd"/>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5" w:name="_Toc35971385"/>
      <w:bookmarkStart w:id="46" w:name="_Toc510696593"/>
      <w:bookmarkStart w:id="47" w:name="_Toc217814999"/>
      <w:r w:rsidRPr="009E4880">
        <w:t>5.2</w:t>
      </w:r>
      <w:r w:rsidRPr="009E4880">
        <w:tab/>
      </w:r>
      <w:proofErr w:type="spellStart"/>
      <w:r w:rsidRPr="009E4880">
        <w:t>Nimsas_SessionEventControl</w:t>
      </w:r>
      <w:proofErr w:type="spellEnd"/>
      <w:r w:rsidRPr="009E4880">
        <w:t xml:space="preserve"> Service</w:t>
      </w:r>
      <w:bookmarkEnd w:id="47"/>
    </w:p>
    <w:p w14:paraId="5B439F0E" w14:textId="77777777" w:rsidR="009E4880" w:rsidRPr="009E4880" w:rsidRDefault="009E4880" w:rsidP="007C500A">
      <w:pPr>
        <w:pStyle w:val="Heading3"/>
      </w:pPr>
      <w:bookmarkStart w:id="48" w:name="_Toc217815000"/>
      <w:r w:rsidRPr="009E4880">
        <w:t>5.2.1</w:t>
      </w:r>
      <w:r w:rsidRPr="009E4880">
        <w:tab/>
        <w:t>Service Description</w:t>
      </w:r>
      <w:bookmarkEnd w:id="48"/>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9" w:name="_Toc217815001"/>
      <w:r w:rsidRPr="009E4880">
        <w:t>5.2.2</w:t>
      </w:r>
      <w:r w:rsidRPr="009E4880">
        <w:tab/>
        <w:t>Service Operations</w:t>
      </w:r>
      <w:bookmarkEnd w:id="49"/>
    </w:p>
    <w:p w14:paraId="54469F35" w14:textId="77777777" w:rsidR="009E4880" w:rsidRPr="009E4880" w:rsidRDefault="009E4880" w:rsidP="007C500A">
      <w:pPr>
        <w:pStyle w:val="Heading4"/>
      </w:pPr>
      <w:bookmarkStart w:id="50" w:name="_Toc217815002"/>
      <w:r w:rsidRPr="009E4880">
        <w:t>5.2.2.1</w:t>
      </w:r>
      <w:r w:rsidRPr="009E4880">
        <w:tab/>
        <w:t>Introduction</w:t>
      </w:r>
      <w:bookmarkEnd w:id="50"/>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2" w:name="_Toc217815003"/>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Heading4"/>
      </w:pPr>
      <w:bookmarkStart w:id="53" w:name="_Toc217815004"/>
      <w:bookmarkEnd w:id="51"/>
      <w:r w:rsidRPr="009E4880">
        <w:lastRenderedPageBreak/>
        <w:t>5.2.2.2</w:t>
      </w:r>
      <w:r w:rsidRPr="009E4880">
        <w:tab/>
        <w:t>Notify</w:t>
      </w:r>
      <w:bookmarkEnd w:id="53"/>
    </w:p>
    <w:p w14:paraId="55C426AB" w14:textId="77777777" w:rsidR="009E4880" w:rsidRPr="009E4880" w:rsidRDefault="009E4880" w:rsidP="007C500A">
      <w:pPr>
        <w:pStyle w:val="Heading5"/>
      </w:pPr>
      <w:bookmarkStart w:id="54" w:name="_Toc217815005"/>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5" w:name="_Toc35971387"/>
      <w:bookmarkStart w:id="56" w:name="_Toc510696595"/>
      <w:bookmarkStart w:id="57" w:name="_Toc217815006"/>
      <w:bookmarkEnd w:id="45"/>
      <w:bookmarkEnd w:id="46"/>
      <w:r w:rsidRPr="00B910B8">
        <w:t>5.2.2.2.2</w:t>
      </w:r>
      <w:r w:rsidRPr="00B910B8">
        <w:tab/>
        <w:t>Notification for Session Event</w:t>
      </w:r>
      <w:bookmarkEnd w:id="57"/>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5pt;height:105.2pt" o:ole="">
            <v:imagedata r:id="rId15" o:title=""/>
          </v:shape>
          <o:OLEObject Type="Embed" ProgID="Visio.Drawing.15" ShapeID="_x0000_i1028" DrawAspect="Content" ObjectID="_1828428064"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 xml:space="preserve">Based on the </w:t>
      </w:r>
      <w:proofErr w:type="spellStart"/>
      <w:r>
        <w:rPr>
          <w:rFonts w:hint="eastAsia"/>
          <w:lang w:eastAsia="zh-CN"/>
        </w:rPr>
        <w:t>operators</w:t>
      </w:r>
      <w:r>
        <w:t>'</w:t>
      </w:r>
      <w:r>
        <w:rPr>
          <w:rFonts w:hint="eastAsia"/>
          <w:lang w:eastAsia="zh-CN"/>
        </w:rPr>
        <w:t>s</w:t>
      </w:r>
      <w:proofErr w:type="spellEnd"/>
      <w:r>
        <w:rPr>
          <w:rFonts w:hint="eastAsia"/>
          <w:lang w:eastAsia="zh-CN"/>
        </w:rPr>
        <w:t xml:space="preserve">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 xml:space="preserve">a POST request to the </w:t>
      </w:r>
      <w:proofErr w:type="spellStart"/>
      <w:r w:rsidRPr="00B910B8">
        <w:t>SessionEventNotificationUri</w:t>
      </w:r>
      <w:proofErr w:type="spellEnd"/>
      <w:r w:rsidRPr="00B910B8">
        <w:t xml:space="preserve">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8" w:name="_Toc217815007"/>
      <w:bookmarkEnd w:id="55"/>
      <w:bookmarkEnd w:id="56"/>
      <w:r w:rsidRPr="00577A16">
        <w:t>5.3</w:t>
      </w:r>
      <w:r w:rsidRPr="00577A16">
        <w:tab/>
      </w:r>
      <w:proofErr w:type="spellStart"/>
      <w:r w:rsidRPr="00577A16">
        <w:t>Nimsas_MediaControl</w:t>
      </w:r>
      <w:proofErr w:type="spellEnd"/>
      <w:r w:rsidRPr="00577A16">
        <w:t xml:space="preserve"> Service</w:t>
      </w:r>
      <w:bookmarkEnd w:id="58"/>
    </w:p>
    <w:p w14:paraId="34B073A6" w14:textId="77777777" w:rsidR="00577A16" w:rsidRPr="00577A16" w:rsidRDefault="00577A16" w:rsidP="007C500A">
      <w:pPr>
        <w:pStyle w:val="Heading3"/>
      </w:pPr>
      <w:bookmarkStart w:id="59" w:name="_Toc217815008"/>
      <w:r w:rsidRPr="00577A16">
        <w:t>5.3.1</w:t>
      </w:r>
      <w:r w:rsidRPr="00577A16">
        <w:tab/>
        <w:t>Service Description</w:t>
      </w:r>
      <w:bookmarkEnd w:id="59"/>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312EC1F1" w14:textId="77777777" w:rsidR="0067343D" w:rsidRDefault="0067343D" w:rsidP="0067343D">
      <w:pPr>
        <w:rPr>
          <w:lang w:eastAsia="zh-CN"/>
        </w:rPr>
      </w:pPr>
      <w:r>
        <w:rPr>
          <w:lang w:eastAsia="zh-CN"/>
        </w:rPr>
        <w:t xml:space="preserve">If interworking between DC capable UE and non-DC capable UE is supported, the </w:t>
      </w:r>
      <w:proofErr w:type="spellStart"/>
      <w:r>
        <w:rPr>
          <w:lang w:eastAsia="zh-CN"/>
        </w:rPr>
        <w:t>Nimsas_MediaControl</w:t>
      </w:r>
      <w:proofErr w:type="spellEnd"/>
      <w:r>
        <w:rPr>
          <w:lang w:eastAsia="zh-CN"/>
        </w:rPr>
        <w:t xml:space="preserve"> shall support to indicate transforming data channel media to video media.</w:t>
      </w:r>
    </w:p>
    <w:p w14:paraId="14321C56" w14:textId="77777777" w:rsidR="00577A16" w:rsidRPr="00577A16" w:rsidRDefault="00577A16" w:rsidP="007C500A">
      <w:pPr>
        <w:pStyle w:val="Heading3"/>
      </w:pPr>
      <w:bookmarkStart w:id="60" w:name="_Toc217815009"/>
      <w:r w:rsidRPr="00577A16">
        <w:lastRenderedPageBreak/>
        <w:t>5.3.2</w:t>
      </w:r>
      <w:r w:rsidRPr="00577A16">
        <w:tab/>
        <w:t>Service Operations</w:t>
      </w:r>
      <w:bookmarkEnd w:id="60"/>
    </w:p>
    <w:p w14:paraId="6175CC75" w14:textId="77777777" w:rsidR="00577A16" w:rsidRPr="00577A16" w:rsidRDefault="00577A16" w:rsidP="007C500A">
      <w:pPr>
        <w:pStyle w:val="Heading4"/>
      </w:pPr>
      <w:bookmarkStart w:id="61" w:name="_Toc217815010"/>
      <w:r w:rsidRPr="00577A16">
        <w:t>5.3.2.1</w:t>
      </w:r>
      <w:r w:rsidRPr="00577A16">
        <w:tab/>
        <w:t>Introduction</w:t>
      </w:r>
      <w:bookmarkEnd w:id="61"/>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Heading4"/>
      </w:pPr>
      <w:bookmarkStart w:id="63" w:name="_Toc217815011"/>
      <w:r w:rsidRPr="00577A16">
        <w:t>5.3.2.2</w:t>
      </w:r>
      <w:r w:rsidRPr="00577A16">
        <w:tab/>
      </w:r>
      <w:proofErr w:type="spellStart"/>
      <w:r w:rsidRPr="00577A16">
        <w:t>MediaInstruction</w:t>
      </w:r>
      <w:bookmarkEnd w:id="63"/>
      <w:proofErr w:type="spellEnd"/>
    </w:p>
    <w:p w14:paraId="55A4BD13" w14:textId="77777777" w:rsidR="00577A16" w:rsidRPr="00577A16" w:rsidRDefault="00577A16" w:rsidP="007C500A">
      <w:pPr>
        <w:pStyle w:val="Heading5"/>
      </w:pPr>
      <w:bookmarkStart w:id="64" w:name="_Toc217815012"/>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5" w:name="_Toc217815013"/>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45pt;height:94.55pt" o:ole="">
            <v:imagedata r:id="rId17" o:title=""/>
          </v:shape>
          <o:OLEObject Type="Embed" ProgID="Visio.Drawing.15" ShapeID="_x0000_i1029" DrawAspect="Content" ObjectID="_1828428065"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5E5D06BA" w14:textId="6B91FA08" w:rsidR="0027398A" w:rsidRDefault="00D86CE0" w:rsidP="00D86CE0">
      <w:pPr>
        <w:pStyle w:val="B1"/>
      </w:pPr>
      <w:r>
        <w:rPr>
          <w:lang w:eastAsia="zh-CN"/>
        </w:rPr>
        <w:lastRenderedPageBreak/>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w:t>
      </w:r>
      <w:proofErr w:type="spellStart"/>
      <w:r>
        <w:rPr>
          <w:lang w:eastAsia="zh-CN"/>
        </w:rPr>
        <w:t>MediaInstructions</w:t>
      </w:r>
      <w:proofErr w:type="spellEnd"/>
      <w:r>
        <w:rPr>
          <w:lang w:eastAsia="zh-CN"/>
        </w:rPr>
        <w:t xml:space="preserve"> and indicate to </w:t>
      </w:r>
      <w:r>
        <w:rPr>
          <w:rFonts w:hint="eastAsia"/>
          <w:lang w:eastAsia="zh-CN"/>
        </w:rPr>
        <w:t>n</w:t>
      </w:r>
      <w:r>
        <w:rPr>
          <w:lang w:eastAsia="zh-CN"/>
        </w:rPr>
        <w:t>egotiate the video media with "</w:t>
      </w:r>
      <w:proofErr w:type="spellStart"/>
      <w:r>
        <w:rPr>
          <w:rFonts w:hint="eastAsia"/>
          <w:lang w:eastAsia="zh-CN"/>
        </w:rPr>
        <w:t>audioVideoReNegotiationInd</w:t>
      </w:r>
      <w:proofErr w:type="spellEnd"/>
      <w:r>
        <w:rPr>
          <w:lang w:eastAsia="zh-CN"/>
        </w:rPr>
        <w:t xml:space="preserve">" in data type </w:t>
      </w:r>
      <w:proofErr w:type="spellStart"/>
      <w:r>
        <w:rPr>
          <w:lang w:eastAsia="zh-CN"/>
        </w:rPr>
        <w:t>MediaInstructions</w:t>
      </w:r>
      <w:proofErr w:type="spellEnd"/>
      <w:r>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Heading2"/>
      </w:pPr>
      <w:bookmarkStart w:id="66" w:name="_Toc35971389"/>
      <w:bookmarkStart w:id="67" w:name="_Toc510696597"/>
      <w:bookmarkStart w:id="68" w:name="_Toc217815014"/>
      <w:r w:rsidRPr="009E4880">
        <w:t>5.</w:t>
      </w:r>
      <w:r>
        <w:rPr>
          <w:rFonts w:eastAsiaTheme="minorEastAsia" w:hint="eastAsia"/>
          <w:lang w:eastAsia="zh-CN"/>
        </w:rPr>
        <w:t>4</w:t>
      </w:r>
      <w:r w:rsidRPr="009E4880">
        <w:tab/>
      </w:r>
      <w:proofErr w:type="spellStart"/>
      <w:r w:rsidRPr="009E4880">
        <w:t>Nimsas_</w:t>
      </w:r>
      <w:r>
        <w:rPr>
          <w:rFonts w:hint="eastAsia"/>
          <w:lang w:eastAsia="zh-CN"/>
        </w:rPr>
        <w:t>Ims</w:t>
      </w:r>
      <w:r w:rsidRPr="009E4880">
        <w:t>Session</w:t>
      </w:r>
      <w:r>
        <w:rPr>
          <w:rFonts w:hint="eastAsia"/>
          <w:lang w:eastAsia="zh-CN"/>
        </w:rPr>
        <w:t>Management</w:t>
      </w:r>
      <w:proofErr w:type="spellEnd"/>
      <w:r w:rsidRPr="009E4880">
        <w:t xml:space="preserve"> Service</w:t>
      </w:r>
      <w:bookmarkEnd w:id="68"/>
    </w:p>
    <w:p w14:paraId="7A4F88AB" w14:textId="217E46C7" w:rsidR="00944AF9" w:rsidRPr="009E4880" w:rsidRDefault="00944AF9" w:rsidP="00944AF9">
      <w:pPr>
        <w:pStyle w:val="Heading3"/>
      </w:pPr>
      <w:bookmarkStart w:id="69" w:name="_Toc217815015"/>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 xml:space="preserve">The </w:t>
      </w:r>
      <w:proofErr w:type="spellStart"/>
      <w:r w:rsidRPr="00B910B8">
        <w:t>Nimsas_</w:t>
      </w:r>
      <w:r w:rsidRPr="00395316">
        <w:t>ImsSessionManagement</w:t>
      </w:r>
      <w:proofErr w:type="spellEnd"/>
      <w:r w:rsidRPr="00395316">
        <w:t xml:space="preserve">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Heading3"/>
      </w:pPr>
      <w:bookmarkStart w:id="70" w:name="_Toc217815016"/>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Heading4"/>
      </w:pPr>
      <w:bookmarkStart w:id="71" w:name="_Toc217815017"/>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 xml:space="preserve">ervice operations defined for the </w:t>
      </w:r>
      <w:proofErr w:type="spellStart"/>
      <w:r w:rsidRPr="00B910B8">
        <w:t>Nimsas_</w:t>
      </w:r>
      <w:r w:rsidRPr="00395316">
        <w:t>ImsSessionManagement</w:t>
      </w:r>
      <w:proofErr w:type="spellEnd"/>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 xml:space="preserve">.2.1-1: Service operations supported by the </w:t>
      </w:r>
      <w:proofErr w:type="spellStart"/>
      <w:r w:rsidRPr="00B910B8">
        <w:t>Nimsas_</w:t>
      </w:r>
      <w:r w:rsidRPr="006C72B0">
        <w:t>ImsSessionManagement</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Heading4"/>
      </w:pPr>
      <w:bookmarkStart w:id="73" w:name="_Toc170275688"/>
      <w:bookmarkStart w:id="74" w:name="_Toc217815018"/>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Heading5"/>
      </w:pPr>
      <w:bookmarkStart w:id="75" w:name="_Toc510696592"/>
      <w:bookmarkStart w:id="76" w:name="_Toc35971384"/>
      <w:bookmarkStart w:id="77" w:name="_Toc146103727"/>
      <w:bookmarkStart w:id="78" w:name="_Toc151981286"/>
      <w:bookmarkStart w:id="79" w:name="_Toc175738349"/>
      <w:bookmarkStart w:id="80" w:name="_Toc217815019"/>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w:t>
      </w:r>
      <w:proofErr w:type="spellStart"/>
      <w:r>
        <w:t>e.g</w:t>
      </w:r>
      <w:proofErr w:type="spellEnd"/>
      <w:r>
        <w:t xml:space="preserve">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Heading5"/>
      </w:pPr>
      <w:bookmarkStart w:id="81" w:name="_Toc217815020"/>
      <w:r>
        <w:lastRenderedPageBreak/>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55pt;height:106.45pt" o:ole="">
            <v:imagedata r:id="rId19" o:title=""/>
          </v:shape>
          <o:OLEObject Type="Embed" ProgID="Visio.Drawing.15" ShapeID="_x0000_i1030" DrawAspect="Content" ObjectID="_1828428066"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DengXian"/>
        </w:rPr>
        <w:t>"</w:t>
      </w:r>
      <w:r>
        <w:rPr>
          <w:rFonts w:eastAsia="DengXian"/>
        </w:rPr>
        <w:t>Individual</w:t>
      </w:r>
      <w:r w:rsidRPr="003B2883">
        <w:t xml:space="preserve"> </w:t>
      </w:r>
      <w:r>
        <w:rPr>
          <w:lang w:eastAsia="zh-CN"/>
        </w:rPr>
        <w:t>IMS Session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f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attributes are included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proofErr w:type="spellStart"/>
      <w:r w:rsidR="00B77729">
        <w:t>mediaC</w:t>
      </w:r>
      <w:r w:rsidR="00B77729" w:rsidRPr="00E964F1">
        <w:t>orrelation</w:t>
      </w:r>
      <w:r w:rsidR="00B77729">
        <w:t>Id</w:t>
      </w:r>
      <w:proofErr w:type="spellEnd"/>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ImsSessionInfo</w:t>
      </w:r>
      <w:proofErr w:type="spellEnd"/>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Heading4"/>
      </w:pPr>
      <w:bookmarkStart w:id="83" w:name="_Toc170275689"/>
      <w:bookmarkStart w:id="84" w:name="_Toc217815021"/>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Heading5"/>
      </w:pPr>
      <w:bookmarkStart w:id="85" w:name="_Toc170275690"/>
      <w:bookmarkStart w:id="86" w:name="_Toc217815022"/>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Heading5"/>
      </w:pPr>
      <w:bookmarkStart w:id="88" w:name="_Toc170275691"/>
      <w:bookmarkStart w:id="89"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55pt;height:106.45pt" o:ole="">
            <v:imagedata r:id="rId21" o:title=""/>
          </v:shape>
          <o:OLEObject Type="Embed" ProgID="Visio.Drawing.15" ShapeID="_x0000_i1031" DrawAspect="Content" ObjectID="_1828428067"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proofErr w:type="spellStart"/>
      <w:r>
        <w:rPr>
          <w:lang w:eastAsia="zh-CN"/>
        </w:rPr>
        <w:t>ImsSessionInfo</w:t>
      </w:r>
      <w:proofErr w:type="spellEnd"/>
      <w:r w:rsidRPr="009E2507">
        <w:rPr>
          <w:lang w:eastAsia="zh-CN"/>
        </w:rPr>
        <w:t>, the payload body of the PATCH request shall contain 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The IMS AS shall use the </w:t>
      </w:r>
      <w:proofErr w:type="spellStart"/>
      <w:r w:rsidR="00D30C49">
        <w:t>mediaC</w:t>
      </w:r>
      <w:r w:rsidR="00D30C49" w:rsidRPr="00E964F1">
        <w:t>orrelation</w:t>
      </w:r>
      <w:r w:rsidR="00D30C49">
        <w:t>Id</w:t>
      </w:r>
      <w:proofErr w:type="spellEnd"/>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If the payload of the PATCH request includes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Heading5"/>
      </w:pPr>
      <w:bookmarkStart w:id="90" w:name="_Toc192829897"/>
      <w:bookmarkStart w:id="91"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E26EEB">
      <w:pPr>
        <w:pStyle w:val="TF"/>
      </w:pPr>
      <w:r>
        <w:object w:dxaOrig="9223" w:dyaOrig="2125" w14:anchorId="4A7217E1">
          <v:shape id="_x0000_i1032" type="#_x0000_t75" style="width:460.15pt;height:107.05pt" o:ole="">
            <v:imagedata r:id="rId23" o:title=""/>
          </v:shape>
          <o:OLEObject Type="Embed" ProgID="Visio.Drawing.15" ShapeID="_x0000_i1032" DrawAspect="Content" ObjectID="_1828428068"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w:t>
      </w:r>
      <w:proofErr w:type="spellStart"/>
      <w:r>
        <w:t>apiRoot</w:t>
      </w:r>
      <w:proofErr w:type="spellEnd"/>
      <w:r>
        <w:t>}/</w:t>
      </w:r>
      <w:proofErr w:type="spellStart"/>
      <w:r>
        <w:t>nimsas</w:t>
      </w:r>
      <w:proofErr w:type="spellEnd"/>
      <w:r>
        <w:t>-ism/&lt;</w:t>
      </w:r>
      <w:proofErr w:type="spellStart"/>
      <w:r>
        <w:t>apiVersion</w:t>
      </w:r>
      <w:proofErr w:type="spellEnd"/>
      <w:r>
        <w:t>&gt;/</w:t>
      </w:r>
      <w:proofErr w:type="spellStart"/>
      <w:r>
        <w:t>ims</w:t>
      </w:r>
      <w:proofErr w:type="spellEnd"/>
      <w:r>
        <w:t>-sessions/{</w:t>
      </w:r>
      <w:proofErr w:type="spellStart"/>
      <w:r>
        <w:t>sessionId</w:t>
      </w:r>
      <w:proofErr w:type="spellEnd"/>
      <w:r>
        <w:t>}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w:t>
      </w:r>
      <w:proofErr w:type="spellStart"/>
      <w:r>
        <w:t>sessionId</w:t>
      </w:r>
      <w:proofErr w:type="spellEnd"/>
      <w:r>
        <w:t>}.</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Heading4"/>
      </w:pPr>
      <w:bookmarkStart w:id="92" w:name="_Toc217815025"/>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Heading5"/>
      </w:pPr>
      <w:bookmarkStart w:id="93" w:name="_Toc217815026"/>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Heading5"/>
      </w:pPr>
      <w:bookmarkStart w:id="94"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55pt;height:106.45pt" o:ole="">
            <v:imagedata r:id="rId25" o:title=""/>
          </v:shape>
          <o:OLEObject Type="Embed" ProgID="Visio.Drawing.15" ShapeID="_x0000_i1033" DrawAspect="Content" ObjectID="_1828428069"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Heading4"/>
      </w:pPr>
      <w:bookmarkStart w:id="95" w:name="_Toc217815028"/>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Heading5"/>
      </w:pPr>
      <w:bookmarkStart w:id="96" w:name="_Toc217815029"/>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Heading5"/>
      </w:pPr>
      <w:bookmarkStart w:id="97"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5pt;height:105.8pt" o:ole="">
            <v:imagedata r:id="rId27" o:title=""/>
          </v:shape>
          <o:OLEObject Type="Embed" ProgID="Visio.Drawing.15" ShapeID="_x0000_i1034" DrawAspect="Content" ObjectID="_1828428070"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proofErr w:type="spellStart"/>
      <w:r>
        <w:t>notif</w:t>
      </w:r>
      <w:r w:rsidRPr="00B910B8">
        <w:t>Uri</w:t>
      </w:r>
      <w:proofErr w:type="spellEnd"/>
      <w:r w:rsidRPr="00B910B8">
        <w:t xml:space="preserve">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Heading2"/>
      </w:pPr>
      <w:bookmarkStart w:id="98" w:name="_Toc217815031"/>
      <w:r w:rsidRPr="009E4880">
        <w:lastRenderedPageBreak/>
        <w:t>5.</w:t>
      </w:r>
      <w:r>
        <w:rPr>
          <w:rFonts w:eastAsiaTheme="minorEastAsia" w:hint="eastAsia"/>
          <w:lang w:eastAsia="zh-CN"/>
        </w:rPr>
        <w:t>5</w:t>
      </w:r>
      <w:r w:rsidRPr="009E4880">
        <w:tab/>
      </w:r>
      <w:proofErr w:type="spellStart"/>
      <w:r w:rsidRPr="009E4880">
        <w:t>Nimsas_</w:t>
      </w:r>
      <w:r>
        <w:rPr>
          <w:rFonts w:hint="eastAsia"/>
          <w:lang w:eastAsia="zh-CN"/>
        </w:rPr>
        <w:t>EventExposure</w:t>
      </w:r>
      <w:proofErr w:type="spellEnd"/>
      <w:r w:rsidRPr="009E4880">
        <w:t xml:space="preserve"> Service</w:t>
      </w:r>
      <w:bookmarkEnd w:id="98"/>
    </w:p>
    <w:p w14:paraId="798BA3ED" w14:textId="7780AC50" w:rsidR="008D4BD0" w:rsidRPr="009E4880" w:rsidRDefault="008D4BD0" w:rsidP="008D4BD0">
      <w:pPr>
        <w:pStyle w:val="Heading3"/>
      </w:pPr>
      <w:bookmarkStart w:id="99" w:name="_Toc217815032"/>
      <w:r w:rsidRPr="009E4880">
        <w:t>5.</w:t>
      </w:r>
      <w:r>
        <w:rPr>
          <w:rFonts w:eastAsiaTheme="minorEastAsia" w:hint="eastAsia"/>
          <w:lang w:eastAsia="zh-CN"/>
        </w:rPr>
        <w:t>5</w:t>
      </w:r>
      <w:r w:rsidRPr="009E4880">
        <w:t>.1</w:t>
      </w:r>
      <w:r w:rsidRPr="009E4880">
        <w:tab/>
        <w:t>Service Description</w:t>
      </w:r>
      <w:bookmarkEnd w:id="99"/>
    </w:p>
    <w:p w14:paraId="7D1CA38B" w14:textId="77777777" w:rsidR="008D4BD0"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Heading3"/>
      </w:pPr>
      <w:bookmarkStart w:id="100" w:name="_Toc217815033"/>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Heading4"/>
      </w:pPr>
      <w:bookmarkStart w:id="101" w:name="_Toc217815034"/>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EventExposure</w:t>
      </w:r>
      <w:proofErr w:type="spellEnd"/>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 xml:space="preserve">.2.1-1: Service operations supported by the </w:t>
      </w:r>
      <w:proofErr w:type="spellStart"/>
      <w:r w:rsidRPr="00B910B8">
        <w:t>Nimsa</w:t>
      </w:r>
      <w:r>
        <w:rPr>
          <w:rFonts w:hint="eastAsia"/>
          <w:lang w:eastAsia="zh-CN"/>
        </w:rPr>
        <w:t>s_EventExposure</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Heading4"/>
      </w:pPr>
      <w:bookmarkStart w:id="102" w:name="_Toc217815035"/>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Heading5"/>
      </w:pPr>
      <w:bookmarkStart w:id="103" w:name="_Toc217815036"/>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w:t>
      </w:r>
      <w:proofErr w:type="spellStart"/>
      <w:r>
        <w:t>e.g</w:t>
      </w:r>
      <w:proofErr w:type="spellEnd"/>
      <w:r>
        <w:t xml:space="preserve">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Heading5"/>
      </w:pPr>
      <w:bookmarkStart w:id="104" w:name="_Toc217815037"/>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55pt;height:105.8pt" o:ole="">
            <v:imagedata r:id="rId29" o:title=""/>
          </v:shape>
          <o:OLEObject Type="Embed" ProgID="Visio.Drawing.15" ShapeID="_x0000_i1035" DrawAspect="Content" ObjectID="_1828428071"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DengXian"/>
        </w:rPr>
        <w:t>"</w:t>
      </w:r>
      <w:r>
        <w:rPr>
          <w:rFonts w:eastAsia="DengXian"/>
        </w:rPr>
        <w:t xml:space="preserve">Individual </w:t>
      </w:r>
      <w:r>
        <w:rPr>
          <w:lang w:eastAsia="zh-CN"/>
        </w:rPr>
        <w:t>IMS Event Subscription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w:t>
      </w:r>
      <w:proofErr w:type="spellStart"/>
      <w:r>
        <w:t>ImsEventsSubscription</w:t>
      </w:r>
      <w:proofErr w:type="spellEnd"/>
      <w:r>
        <w:t>)</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ImsEventsSubscription</w:t>
      </w:r>
      <w:r w:rsidR="00067353">
        <w:rPr>
          <w:noProof/>
          <w:lang w:eastAsia="zh-CN"/>
        </w:rPr>
        <w:t>Created</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Heading5"/>
      </w:pPr>
      <w:bookmarkStart w:id="105" w:name="_Toc217815038"/>
      <w:r w:rsidRPr="00B910B8">
        <w:t>5.</w:t>
      </w:r>
      <w:r>
        <w:rPr>
          <w:rFonts w:eastAsiaTheme="minorEastAsia" w:hint="eastAsia"/>
          <w:lang w:eastAsia="zh-CN"/>
        </w:rPr>
        <w:t>5.</w:t>
      </w:r>
      <w:r w:rsidRPr="00B910B8">
        <w:t>2.</w:t>
      </w:r>
      <w:r>
        <w:t>2</w:t>
      </w:r>
      <w:r w:rsidRPr="00B910B8">
        <w:t>.</w:t>
      </w:r>
      <w:r>
        <w:t>3</w:t>
      </w:r>
      <w:r w:rsidRPr="00B910B8">
        <w:tab/>
      </w:r>
      <w:r>
        <w:t xml:space="preserve">Updating an </w:t>
      </w:r>
      <w:proofErr w:type="spellStart"/>
      <w:r>
        <w:t>exisiting</w:t>
      </w:r>
      <w:proofErr w:type="spellEnd"/>
      <w:r>
        <w:t xml:space="preserve">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55pt;height:105.8pt" o:ole="">
            <v:imagedata r:id="rId31" o:title=""/>
          </v:shape>
          <o:OLEObject Type="Embed" ProgID="Visio.Drawing.15" ShapeID="_x0000_i1036" DrawAspect="Content" ObjectID="_1828428072"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identified by the {</w:t>
      </w:r>
      <w:proofErr w:type="spellStart"/>
      <w:r>
        <w:t>subscriptionId</w:t>
      </w:r>
      <w:proofErr w:type="spellEnd"/>
      <w:r>
        <w:t xml:space="preserve">}. The </w:t>
      </w:r>
      <w:proofErr w:type="spellStart"/>
      <w:r>
        <w:rPr>
          <w:rFonts w:hint="eastAsia"/>
          <w:lang w:eastAsia="zh-CN"/>
        </w:rPr>
        <w:t>Ims</w:t>
      </w:r>
      <w:r>
        <w:t>EventsSubscription</w:t>
      </w:r>
      <w:proofErr w:type="spellEnd"/>
      <w:r>
        <w:t xml:space="preserve">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Heading5"/>
      </w:pPr>
      <w:bookmarkStart w:id="106"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15pt;height:105.2pt" o:ole="">
            <v:imagedata r:id="rId33" o:title=""/>
          </v:shape>
          <o:OLEObject Type="Embed" ProgID="Visio.Drawing.15" ShapeID="_x0000_i1037" DrawAspect="Content" ObjectID="_1828428073"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Event </w:t>
      </w:r>
      <w:proofErr w:type="spellStart"/>
      <w:r>
        <w:t>Subcription</w:t>
      </w:r>
      <w:proofErr w:type="spellEnd"/>
      <w:r>
        <w:t>.</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Heading4"/>
      </w:pPr>
      <w:bookmarkStart w:id="107" w:name="_Toc217815040"/>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Heading5"/>
      </w:pPr>
      <w:bookmarkStart w:id="108" w:name="_Toc217815041"/>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Heading5"/>
      </w:pPr>
      <w:bookmarkStart w:id="109"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55pt;height:105.8pt" o:ole="">
            <v:imagedata r:id="rId35" o:title=""/>
          </v:shape>
          <o:OLEObject Type="Embed" ProgID="Visio.Drawing.15" ShapeID="_x0000_i1038" DrawAspect="Content" ObjectID="_1828428074"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Heading4"/>
      </w:pPr>
      <w:bookmarkStart w:id="110"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Heading5"/>
      </w:pPr>
      <w:bookmarkStart w:id="111"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Heading5"/>
      </w:pPr>
      <w:bookmarkStart w:id="113" w:name="_Toc217815045"/>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55pt;height:105.8pt" o:ole="">
            <v:imagedata r:id="rId37" o:title=""/>
          </v:shape>
          <o:OLEObject Type="Embed" ProgID="Visio.Drawing.15" ShapeID="_x0000_i1039" DrawAspect="Content" ObjectID="_1828428075"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DengXian"/>
        </w:rPr>
        <w:t>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Nims</w:t>
      </w:r>
      <w:r w:rsidR="008E00DD">
        <w:rPr>
          <w:rFonts w:eastAsia="DengXian"/>
        </w:rPr>
        <w:t>as</w:t>
      </w:r>
      <w:r>
        <w:rPr>
          <w:rFonts w:eastAsia="DengXian"/>
        </w:rPr>
        <w:t>_ImsEE_Subscribe</w:t>
      </w:r>
      <w:proofErr w:type="spellEnd"/>
      <w:r>
        <w:rPr>
          <w:rFonts w:eastAsia="DengXian"/>
        </w:rPr>
        <w:t xml:space="preserv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Heading4"/>
      </w:pPr>
      <w:bookmarkStart w:id="114" w:name="_Toc24937576"/>
      <w:bookmarkStart w:id="115" w:name="_Toc33962391"/>
      <w:bookmarkStart w:id="116" w:name="_Toc42883153"/>
      <w:bookmarkStart w:id="117" w:name="_Toc49733021"/>
      <w:bookmarkStart w:id="118" w:name="_Toc56690642"/>
      <w:bookmarkStart w:id="119" w:name="_Toc177499631"/>
      <w:bookmarkStart w:id="120"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Heading5"/>
      </w:pPr>
      <w:bookmarkStart w:id="121" w:name="_Toc24937577"/>
      <w:bookmarkStart w:id="122" w:name="_Toc33962392"/>
      <w:bookmarkStart w:id="123" w:name="_Toc42883154"/>
      <w:bookmarkStart w:id="124" w:name="_Toc49733022"/>
      <w:bookmarkStart w:id="125" w:name="_Toc56690643"/>
      <w:bookmarkStart w:id="126" w:name="_Toc177499632"/>
      <w:bookmarkStart w:id="127"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Heading5"/>
      </w:pPr>
      <w:bookmarkStart w:id="128"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4.9pt;height:74.5pt" o:ole="">
            <v:imagedata r:id="rId39" o:title=""/>
          </v:shape>
          <o:OLEObject Type="Embed" ProgID="Visio.Drawing.15" ShapeID="_x0000_i1040" DrawAspect="Content" ObjectID="_1828428076"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Heading2"/>
      </w:pPr>
      <w:bookmarkStart w:id="129" w:name="_Toc217815049"/>
      <w:r w:rsidRPr="009E4880">
        <w:t>5.</w:t>
      </w:r>
      <w:r w:rsidR="001B6BE2">
        <w:rPr>
          <w:rFonts w:eastAsiaTheme="minorEastAsia" w:hint="eastAsia"/>
          <w:lang w:eastAsia="zh-CN"/>
        </w:rPr>
        <w:t>6</w:t>
      </w:r>
      <w:r w:rsidRPr="009E4880">
        <w:tab/>
      </w:r>
      <w:proofErr w:type="spellStart"/>
      <w:r w:rsidRPr="009E4880">
        <w:t>Nimsas_</w:t>
      </w:r>
      <w:r>
        <w:rPr>
          <w:rFonts w:hint="eastAsia"/>
          <w:lang w:eastAsia="zh-CN"/>
        </w:rPr>
        <w:t>ImsParameterProvision</w:t>
      </w:r>
      <w:proofErr w:type="spellEnd"/>
      <w:r w:rsidRPr="009E4880">
        <w:t xml:space="preserve"> Service</w:t>
      </w:r>
      <w:bookmarkEnd w:id="129"/>
    </w:p>
    <w:p w14:paraId="7E6A3151" w14:textId="3E0FA70F" w:rsidR="002C2BB3" w:rsidRPr="009E4880" w:rsidRDefault="002C2BB3" w:rsidP="002C2BB3">
      <w:pPr>
        <w:pStyle w:val="Heading3"/>
      </w:pPr>
      <w:bookmarkStart w:id="130" w:name="_Toc217815050"/>
      <w:r w:rsidRPr="009E4880">
        <w:t>5.</w:t>
      </w:r>
      <w:r w:rsidR="001B6BE2">
        <w:rPr>
          <w:rFonts w:eastAsiaTheme="minorEastAsia" w:hint="eastAsia"/>
          <w:lang w:eastAsia="zh-CN"/>
        </w:rPr>
        <w:t>6</w:t>
      </w:r>
      <w:r w:rsidRPr="009E4880">
        <w:t>.1</w:t>
      </w:r>
      <w:r w:rsidRPr="009E4880">
        <w:tab/>
        <w:t>Service Description</w:t>
      </w:r>
      <w:bookmarkEnd w:id="130"/>
    </w:p>
    <w:p w14:paraId="4AF2FEA4" w14:textId="6DEA3D19" w:rsidR="002C2BB3" w:rsidRPr="00B910B8" w:rsidRDefault="002C2BB3" w:rsidP="002C2BB3">
      <w:r w:rsidRPr="00B910B8">
        <w:t xml:space="preserve">The </w:t>
      </w:r>
      <w:proofErr w:type="spellStart"/>
      <w:r w:rsidRPr="00B910B8">
        <w:t>Nimsas_</w:t>
      </w:r>
      <w:r>
        <w:rPr>
          <w:rFonts w:hint="eastAsia"/>
          <w:lang w:eastAsia="zh-CN"/>
        </w:rPr>
        <w:t>ImsParameterProvision</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Heading3"/>
      </w:pPr>
      <w:bookmarkStart w:id="131" w:name="_Toc217815051"/>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Heading4"/>
      </w:pPr>
      <w:bookmarkStart w:id="132" w:name="_Toc217815052"/>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ImsParameterProvision</w:t>
      </w:r>
      <w:proofErr w:type="spellEnd"/>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 xml:space="preserve">.2.1-1: Service operations supported by the </w:t>
      </w:r>
      <w:proofErr w:type="spellStart"/>
      <w:r w:rsidRPr="00B910B8">
        <w:t>Nimsa</w:t>
      </w:r>
      <w:r>
        <w:rPr>
          <w:rFonts w:hint="eastAsia"/>
          <w:lang w:eastAsia="zh-CN"/>
        </w:rPr>
        <w:t>s_ImsParameterProvision</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Heading4"/>
      </w:pPr>
      <w:bookmarkStart w:id="133"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Heading5"/>
      </w:pPr>
      <w:bookmarkStart w:id="134" w:name="_Toc217815054"/>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Heading5"/>
      </w:pPr>
      <w:bookmarkStart w:id="135"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45pt;height:106.45pt" o:ole="">
            <v:imagedata r:id="rId41" o:title=""/>
          </v:shape>
          <o:OLEObject Type="Embed" ProgID="Visio.Drawing.15" ShapeID="_x0000_i1041" DrawAspect="Content" ObjectID="_1828428077"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 xml:space="preserve">Parameter Provisioning Data entry for the AF identified by the </w:t>
      </w:r>
      <w:proofErr w:type="spellStart"/>
      <w:r w:rsidRPr="00B06F7A">
        <w:t>afInsta</w:t>
      </w:r>
      <w:r>
        <w:rPr>
          <w:rFonts w:hint="eastAsia"/>
          <w:lang w:eastAsia="zh-CN"/>
        </w:rPr>
        <w:t>n</w:t>
      </w:r>
      <w:r w:rsidRPr="00B06F7A">
        <w:t>ceId</w:t>
      </w:r>
      <w:proofErr w:type="spellEnd"/>
      <w:r w:rsidRPr="00B06F7A">
        <w:t>. The request body shall contain a</w:t>
      </w:r>
      <w:r w:rsidR="001409D3">
        <w:rPr>
          <w:rFonts w:eastAsiaTheme="minorEastAsia" w:hint="eastAsia"/>
          <w:lang w:eastAsia="zh-CN"/>
        </w:rPr>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proofErr w:type="spellStart"/>
      <w:r>
        <w:rPr>
          <w:rFonts w:hint="eastAsia"/>
          <w:lang w:eastAsia="zh-CN"/>
        </w:rPr>
        <w:t>Ims</w:t>
      </w:r>
      <w:r w:rsidRPr="00B06F7A">
        <w:t>PpDataEntry</w:t>
      </w:r>
      <w:proofErr w:type="spellEnd"/>
      <w:r w:rsidRPr="00B06F7A">
        <w:t xml:space="preserve">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Heading4"/>
      </w:pPr>
      <w:bookmarkStart w:id="136"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Heading5"/>
      </w:pPr>
      <w:bookmarkStart w:id="137"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Heading5"/>
      </w:pPr>
      <w:bookmarkStart w:id="138"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7pt;height:122.1pt" o:ole="">
            <v:imagedata r:id="rId43" o:title=""/>
          </v:shape>
          <o:OLEObject Type="Embed" ProgID="Visio.Drawing.15" ShapeID="_x0000_i1042" DrawAspect="Content" ObjectID="_1828428078"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proofErr w:type="spellStart"/>
      <w:r w:rsidR="0030455A" w:rsidRPr="00D00C6C">
        <w:t>afInsta</w:t>
      </w:r>
      <w:r w:rsidR="0030455A" w:rsidRPr="00D00C6C">
        <w:rPr>
          <w:lang w:eastAsia="zh-CN"/>
        </w:rPr>
        <w:t>n</w:t>
      </w:r>
      <w:r w:rsidR="0030455A" w:rsidRPr="00D00C6C">
        <w:t>ceId</w:t>
      </w:r>
      <w:proofErr w:type="spellEnd"/>
      <w:r w:rsidRPr="00B06F7A">
        <w:t>. The request body shall contain a</w:t>
      </w:r>
      <w:r w:rsidR="00491695">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proofErr w:type="spellStart"/>
      <w:r>
        <w:rPr>
          <w:rFonts w:hint="eastAsia"/>
          <w:lang w:eastAsia="zh-CN"/>
        </w:rPr>
        <w:t>Ims</w:t>
      </w:r>
      <w:r w:rsidRPr="00B06F7A">
        <w:t>PpDataEntry</w:t>
      </w:r>
      <w:proofErr w:type="spellEnd"/>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Heading4"/>
      </w:pPr>
      <w:bookmarkStart w:id="139" w:name="_Toc217815059"/>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Heading5"/>
      </w:pPr>
      <w:bookmarkStart w:id="140"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Heading5"/>
      </w:pPr>
      <w:bookmarkStart w:id="141"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8pt;height:106.45pt" o:ole="">
            <v:imagedata r:id="rId45" o:title=""/>
          </v:shape>
          <o:OLEObject Type="Embed" ProgID="Visio.Drawing.15" ShapeID="_x0000_i1043" DrawAspect="Content" ObjectID="_1828428079"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proofErr w:type="spellStart"/>
      <w:r w:rsidR="005F21ED" w:rsidRPr="00D00C6C">
        <w:t>afInsta</w:t>
      </w:r>
      <w:r w:rsidR="005F21ED" w:rsidRPr="00D00C6C">
        <w:rPr>
          <w:lang w:eastAsia="zh-CN"/>
        </w:rPr>
        <w:t>n</w:t>
      </w:r>
      <w:r w:rsidR="005F21ED" w:rsidRPr="00D00C6C">
        <w:t>ceId</w:t>
      </w:r>
      <w:proofErr w:type="spellEnd"/>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rPr>
          <w:rFonts w:hint="eastAsia"/>
          <w:lang w:eastAsia="zh-CN"/>
        </w:rPr>
        <w:t>ImsPpDataEntry</w:t>
      </w:r>
      <w:proofErr w:type="spellEnd"/>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Heading1"/>
      </w:pPr>
      <w:bookmarkStart w:id="142" w:name="_Toc217815062"/>
      <w:r>
        <w:t>6</w:t>
      </w:r>
      <w:r>
        <w:tab/>
        <w:t>API Definitions</w:t>
      </w:r>
      <w:bookmarkEnd w:id="66"/>
      <w:bookmarkEnd w:id="67"/>
      <w:bookmarkEnd w:id="142"/>
    </w:p>
    <w:p w14:paraId="6665A387" w14:textId="77777777" w:rsidR="00241C78" w:rsidRPr="00241C78" w:rsidRDefault="00241C78" w:rsidP="007C500A">
      <w:pPr>
        <w:pStyle w:val="Heading2"/>
      </w:pPr>
      <w:bookmarkStart w:id="143" w:name="_Toc82676355"/>
      <w:bookmarkStart w:id="144" w:name="_Toc130836126"/>
      <w:bookmarkStart w:id="145" w:name="_Toc35971398"/>
      <w:bookmarkStart w:id="146" w:name="_Toc510696607"/>
      <w:bookmarkStart w:id="147" w:name="_Toc217815063"/>
      <w:r w:rsidRPr="00241C78">
        <w:t>6.1</w:t>
      </w:r>
      <w:r w:rsidRPr="00241C78">
        <w:tab/>
      </w:r>
      <w:proofErr w:type="spellStart"/>
      <w:r w:rsidRPr="00241C78">
        <w:t>Nimsas_SessionEventControl</w:t>
      </w:r>
      <w:proofErr w:type="spellEnd"/>
      <w:r w:rsidRPr="00241C78">
        <w:t xml:space="preserve"> Service API</w:t>
      </w:r>
      <w:bookmarkEnd w:id="143"/>
      <w:bookmarkEnd w:id="144"/>
      <w:bookmarkEnd w:id="147"/>
    </w:p>
    <w:p w14:paraId="643F5612" w14:textId="77777777" w:rsidR="00241C78" w:rsidRPr="00241C78" w:rsidRDefault="00241C78" w:rsidP="007C500A">
      <w:pPr>
        <w:pStyle w:val="Heading3"/>
      </w:pPr>
      <w:bookmarkStart w:id="148" w:name="_Toc82676356"/>
      <w:bookmarkStart w:id="149" w:name="_Toc130836127"/>
      <w:bookmarkStart w:id="150" w:name="_Toc217815064"/>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Heading3"/>
      </w:pPr>
      <w:bookmarkStart w:id="151" w:name="_Toc82676357"/>
      <w:bookmarkStart w:id="152" w:name="_Toc130836128"/>
      <w:bookmarkStart w:id="153" w:name="_Toc217815065"/>
      <w:r w:rsidRPr="00241C78">
        <w:t>6.1.2</w:t>
      </w:r>
      <w:r w:rsidRPr="00241C78">
        <w:tab/>
        <w:t>Usage of HTTP</w:t>
      </w:r>
      <w:bookmarkEnd w:id="151"/>
      <w:bookmarkEnd w:id="152"/>
      <w:bookmarkEnd w:id="153"/>
    </w:p>
    <w:p w14:paraId="3D2DC3C3" w14:textId="77777777" w:rsidR="00241C78" w:rsidRPr="00241C78" w:rsidRDefault="00241C78" w:rsidP="007C500A">
      <w:pPr>
        <w:pStyle w:val="Heading4"/>
      </w:pPr>
      <w:bookmarkStart w:id="154" w:name="_Toc82676358"/>
      <w:bookmarkStart w:id="155" w:name="_Toc130836129"/>
      <w:bookmarkStart w:id="156" w:name="_Toc217815066"/>
      <w:r w:rsidRPr="00241C78">
        <w:t>6.1.2.1</w:t>
      </w:r>
      <w:r w:rsidRPr="00241C78">
        <w:tab/>
        <w:t>General</w:t>
      </w:r>
      <w:bookmarkEnd w:id="154"/>
      <w:bookmarkEnd w:id="155"/>
      <w:bookmarkEnd w:id="15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Heading4"/>
      </w:pPr>
      <w:bookmarkStart w:id="157" w:name="_Toc82676359"/>
      <w:bookmarkStart w:id="158" w:name="_Toc130836130"/>
      <w:bookmarkStart w:id="159" w:name="_Toc217815067"/>
      <w:r w:rsidRPr="00241C78">
        <w:t>6.1.2.2</w:t>
      </w:r>
      <w:r w:rsidRPr="00241C78">
        <w:tab/>
        <w:t>HTTP standard headers</w:t>
      </w:r>
      <w:bookmarkEnd w:id="157"/>
      <w:bookmarkEnd w:id="158"/>
      <w:bookmarkEnd w:id="159"/>
    </w:p>
    <w:p w14:paraId="4B7C5CCD" w14:textId="77777777" w:rsidR="00241C78" w:rsidRPr="00241C78" w:rsidRDefault="00241C78" w:rsidP="007C500A">
      <w:pPr>
        <w:pStyle w:val="Heading5"/>
      </w:pPr>
      <w:bookmarkStart w:id="160" w:name="_Toc82676360"/>
      <w:bookmarkStart w:id="161" w:name="_Toc130836131"/>
      <w:bookmarkStart w:id="162" w:name="_Toc217815068"/>
      <w:r w:rsidRPr="00241C78">
        <w:t>6.1.2.2.1</w:t>
      </w:r>
      <w:r w:rsidRPr="00241C78">
        <w:rPr>
          <w:rFonts w:hint="eastAsia"/>
        </w:rPr>
        <w:tab/>
      </w:r>
      <w:r w:rsidRPr="00241C78">
        <w:t>General</w:t>
      </w:r>
      <w:bookmarkEnd w:id="160"/>
      <w:bookmarkEnd w:id="161"/>
      <w:bookmarkEnd w:id="16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163" w:name="_Toc82676361"/>
      <w:bookmarkStart w:id="164" w:name="_Toc130836132"/>
      <w:bookmarkStart w:id="165" w:name="_Toc217815069"/>
      <w:r w:rsidRPr="00241C78">
        <w:t>6.1.2.2.2</w:t>
      </w:r>
      <w:r w:rsidRPr="00241C78">
        <w:tab/>
        <w:t>Content type</w:t>
      </w:r>
      <w:bookmarkEnd w:id="163"/>
      <w:bookmarkEnd w:id="164"/>
      <w:bookmarkEnd w:id="16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Heading4"/>
      </w:pPr>
      <w:bookmarkStart w:id="166" w:name="_Toc82676362"/>
      <w:bookmarkStart w:id="167" w:name="_Toc130836133"/>
      <w:bookmarkStart w:id="168" w:name="_Toc217815070"/>
      <w:r w:rsidRPr="00241C78">
        <w:t>6.1.2.3</w:t>
      </w:r>
      <w:r w:rsidRPr="00241C78">
        <w:tab/>
        <w:t>HTTP custom headers</w:t>
      </w:r>
      <w:bookmarkEnd w:id="166"/>
      <w:bookmarkEnd w:id="167"/>
      <w:bookmarkEnd w:id="16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169" w:name="_Toc217815071"/>
      <w:r>
        <w:t>6.1.3</w:t>
      </w:r>
      <w:r>
        <w:tab/>
        <w:t>Resources</w:t>
      </w:r>
      <w:bookmarkEnd w:id="145"/>
      <w:bookmarkEnd w:id="146"/>
      <w:bookmarkEnd w:id="169"/>
    </w:p>
    <w:p w14:paraId="29CC1792" w14:textId="77777777" w:rsidR="007B3457" w:rsidRDefault="00000000">
      <w:pPr>
        <w:pStyle w:val="Heading4"/>
      </w:pPr>
      <w:bookmarkStart w:id="170" w:name="_Toc510696608"/>
      <w:bookmarkStart w:id="171" w:name="_Toc35971399"/>
      <w:bookmarkStart w:id="172" w:name="_Toc510696609"/>
      <w:bookmarkStart w:id="173" w:name="_Toc35971400"/>
      <w:bookmarkStart w:id="174" w:name="_Toc217815072"/>
      <w:r>
        <w:t>6.1.3.1</w:t>
      </w:r>
      <w:r>
        <w:tab/>
        <w:t>Overview</w:t>
      </w:r>
      <w:bookmarkEnd w:id="170"/>
      <w:bookmarkEnd w:id="171"/>
      <w:bookmarkEnd w:id="174"/>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44" type="#_x0000_t75" style="width:297.4pt;height:95.15pt" o:ole="">
            <v:imagedata r:id="rId47" o:title=""/>
          </v:shape>
          <o:OLEObject Type="Embed" ProgID="Visio.Drawing.15" ShapeID="_x0000_i1044" DrawAspect="Content" ObjectID="_1828428080" r:id="rId48"/>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75" w:name="_Toc510696610"/>
      <w:bookmarkStart w:id="176" w:name="_Toc35971401"/>
      <w:bookmarkStart w:id="177" w:name="_Toc217815073"/>
      <w:bookmarkEnd w:id="172"/>
      <w:bookmarkEnd w:id="173"/>
      <w:r w:rsidRPr="00B910B8">
        <w:t>6.1.3.2</w:t>
      </w:r>
      <w:r w:rsidRPr="00B910B8">
        <w:tab/>
        <w:t>Resource: Session Event Subscriptions</w:t>
      </w:r>
      <w:bookmarkEnd w:id="177"/>
    </w:p>
    <w:p w14:paraId="3E133B16" w14:textId="77777777" w:rsidR="007B3457" w:rsidRDefault="00000000">
      <w:pPr>
        <w:pStyle w:val="Heading5"/>
      </w:pPr>
      <w:bookmarkStart w:id="178" w:name="_Toc217815074"/>
      <w:r>
        <w:t>6.1.3.2.1</w:t>
      </w:r>
      <w:r>
        <w:tab/>
        <w:t>Description</w:t>
      </w:r>
      <w:bookmarkEnd w:id="175"/>
      <w:bookmarkEnd w:id="176"/>
      <w:bookmarkEnd w:id="178"/>
    </w:p>
    <w:p w14:paraId="4AAC1B7D" w14:textId="77777777" w:rsidR="007B3457" w:rsidRDefault="00000000">
      <w:pPr>
        <w:pStyle w:val="Heading5"/>
      </w:pPr>
      <w:bookmarkStart w:id="179" w:name="_Toc35971402"/>
      <w:bookmarkStart w:id="180" w:name="_Toc35971403"/>
      <w:bookmarkStart w:id="181" w:name="_Toc510696612"/>
      <w:bookmarkStart w:id="182" w:name="_Toc217815075"/>
      <w:r>
        <w:t>6.1.3.2.2</w:t>
      </w:r>
      <w:r>
        <w:tab/>
        <w:t>Resource Definition</w:t>
      </w:r>
      <w:bookmarkEnd w:id="179"/>
      <w:bookmarkEnd w:id="182"/>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83" w:name="_Toc217815076"/>
      <w:r>
        <w:t>6.1.3.2.3</w:t>
      </w:r>
      <w:r>
        <w:tab/>
        <w:t>Resource Standard Methods</w:t>
      </w:r>
      <w:bookmarkEnd w:id="180"/>
      <w:bookmarkEnd w:id="181"/>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88" w:name="_Toc35971406"/>
      <w:bookmarkStart w:id="189" w:name="_Toc510696615"/>
      <w:bookmarkStart w:id="190" w:name="_Toc217815077"/>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Heading3"/>
      </w:pPr>
      <w:bookmarkStart w:id="191" w:name="_Toc510696622"/>
      <w:bookmarkStart w:id="192" w:name="_Toc35971413"/>
      <w:bookmarkStart w:id="193" w:name="_Toc217815078"/>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Heading3"/>
      </w:pPr>
      <w:bookmarkStart w:id="196" w:name="_Toc35971419"/>
      <w:bookmarkStart w:id="197" w:name="_Toc510696628"/>
      <w:bookmarkStart w:id="198" w:name="_Toc217815079"/>
      <w:bookmarkEnd w:id="194"/>
      <w:bookmarkEnd w:id="195"/>
      <w:r>
        <w:t>6.1.5</w:t>
      </w:r>
      <w:r>
        <w:tab/>
        <w:t>Notifications</w:t>
      </w:r>
      <w:bookmarkEnd w:id="196"/>
      <w:bookmarkEnd w:id="197"/>
      <w:bookmarkEnd w:id="198"/>
    </w:p>
    <w:p w14:paraId="0E2E9987" w14:textId="77777777" w:rsidR="007B3457" w:rsidRDefault="00000000">
      <w:pPr>
        <w:pStyle w:val="Heading4"/>
      </w:pPr>
      <w:bookmarkStart w:id="199" w:name="_Toc510696629"/>
      <w:bookmarkStart w:id="200" w:name="_Toc35971420"/>
      <w:bookmarkStart w:id="201" w:name="_Toc217815080"/>
      <w:r>
        <w:t>6.1.5.1</w:t>
      </w:r>
      <w:r>
        <w:tab/>
        <w:t>General</w:t>
      </w:r>
      <w:bookmarkEnd w:id="199"/>
      <w:bookmarkEnd w:id="200"/>
      <w:bookmarkEnd w:id="201"/>
    </w:p>
    <w:p w14:paraId="08050D5E" w14:textId="77777777" w:rsidR="007B3457" w:rsidRDefault="00000000">
      <w:bookmarkStart w:id="202" w:name="_Toc510696630"/>
      <w:bookmarkStart w:id="20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204" w:name="_Toc35971421"/>
      <w:bookmarkStart w:id="205" w:name="_Toc217815081"/>
      <w:r w:rsidRPr="00B910B8">
        <w:t>6.1.5.2</w:t>
      </w:r>
      <w:r w:rsidRPr="00B910B8">
        <w:tab/>
        <w:t>Session Event Notification</w:t>
      </w:r>
      <w:bookmarkEnd w:id="205"/>
    </w:p>
    <w:p w14:paraId="1FDC3489" w14:textId="77777777" w:rsidR="00834179" w:rsidRPr="00B910B8" w:rsidRDefault="00834179" w:rsidP="00B910B8">
      <w:pPr>
        <w:pStyle w:val="Heading5"/>
      </w:pPr>
      <w:bookmarkStart w:id="206" w:name="_Toc217815082"/>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207" w:name="_Toc217815083"/>
      <w:r w:rsidRPr="00B910B8">
        <w:t>6.1.5.2.2</w:t>
      </w:r>
      <w:r w:rsidRPr="00B910B8">
        <w:tab/>
        <w:t>Target URI</w:t>
      </w:r>
      <w:bookmarkEnd w:id="207"/>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208" w:name="_Toc217815084"/>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209" w:name="_Toc35971427"/>
      <w:bookmarkStart w:id="210" w:name="_Toc217815085"/>
      <w:bookmarkEnd w:id="202"/>
      <w:bookmarkEnd w:id="204"/>
      <w:r>
        <w:t>6.1.6</w:t>
      </w:r>
      <w:r>
        <w:tab/>
        <w:t>Data Model</w:t>
      </w:r>
      <w:bookmarkEnd w:id="203"/>
      <w:bookmarkEnd w:id="209"/>
      <w:bookmarkEnd w:id="210"/>
    </w:p>
    <w:p w14:paraId="6E5F8636" w14:textId="77777777" w:rsidR="007B3457" w:rsidRDefault="00000000">
      <w:pPr>
        <w:pStyle w:val="Heading4"/>
      </w:pPr>
      <w:bookmarkStart w:id="211" w:name="_Toc510696633"/>
      <w:bookmarkStart w:id="212" w:name="_Toc35971428"/>
      <w:bookmarkStart w:id="213" w:name="_Toc35971429"/>
      <w:bookmarkStart w:id="214" w:name="_Toc510696634"/>
      <w:bookmarkStart w:id="215" w:name="_Toc217815086"/>
      <w:r>
        <w:t>6.1.6.1</w:t>
      </w:r>
      <w:r>
        <w:tab/>
        <w:t>General</w:t>
      </w:r>
      <w:bookmarkEnd w:id="211"/>
      <w:bookmarkEnd w:id="212"/>
      <w:bookmarkEnd w:id="215"/>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proofErr w:type="spellStart"/>
      <w:r w:rsidR="008E66C5" w:rsidRPr="000D671B">
        <w:t>Nimsas_SessionEventControl</w:t>
      </w:r>
      <w:bookmarkEnd w:id="216"/>
      <w:proofErr w:type="spellEnd"/>
      <w:r>
        <w:t xml:space="preserve"> service based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proofErr w:type="spellStart"/>
            <w:r>
              <w:rPr>
                <w:rFonts w:hint="eastAsia"/>
                <w:lang w:eastAsia="zh-CN"/>
              </w:rPr>
              <w:t>MediaInfoExternal</w:t>
            </w:r>
            <w:proofErr w:type="spellEnd"/>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217" w:name="_Toc217815087"/>
      <w:r>
        <w:rPr>
          <w:lang w:val="en-US"/>
        </w:rPr>
        <w:t>6.1.6.2</w:t>
      </w:r>
      <w:r>
        <w:rPr>
          <w:lang w:val="en-US"/>
        </w:rPr>
        <w:tab/>
        <w:t>Structured data types</w:t>
      </w:r>
      <w:bookmarkEnd w:id="213"/>
      <w:bookmarkEnd w:id="214"/>
      <w:bookmarkEnd w:id="217"/>
    </w:p>
    <w:p w14:paraId="44E52C36" w14:textId="77777777" w:rsidR="007B3457" w:rsidRDefault="00000000">
      <w:pPr>
        <w:pStyle w:val="Heading5"/>
      </w:pPr>
      <w:bookmarkStart w:id="218" w:name="_Toc217815088"/>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219" w:name="_Toc510696636"/>
      <w:bookmarkStart w:id="220" w:name="_Toc35971431"/>
      <w:bookmarkStart w:id="221" w:name="_Toc217815089"/>
      <w:r>
        <w:lastRenderedPageBreak/>
        <w:t>6.1.6.2.2</w:t>
      </w:r>
      <w:r>
        <w:tab/>
        <w:t xml:space="preserve">Type: </w:t>
      </w:r>
      <w:proofErr w:type="spellStart"/>
      <w:r w:rsidR="001772C3" w:rsidRPr="001772C3">
        <w:t>SessionEventNotification</w:t>
      </w:r>
      <w:bookmarkEnd w:id="219"/>
      <w:bookmarkEnd w:id="220"/>
      <w:bookmarkEnd w:id="221"/>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proofErr w:type="spellStart"/>
            <w:r>
              <w:t>psDataOff</w:t>
            </w:r>
            <w:proofErr w:type="spellEnd"/>
          </w:p>
        </w:tc>
        <w:tc>
          <w:tcPr>
            <w:tcW w:w="1444" w:type="dxa"/>
          </w:tcPr>
          <w:p w14:paraId="7D901EDA" w14:textId="41A3150E" w:rsidR="002F6EAA" w:rsidRDefault="002F6EAA" w:rsidP="002F6EAA">
            <w:pPr>
              <w:pStyle w:val="TAL"/>
            </w:pPr>
            <w:proofErr w:type="spellStart"/>
            <w:r>
              <w:t>PsDataOffStatus</w:t>
            </w:r>
            <w:proofErr w:type="spellEnd"/>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proofErr w:type="spellStart"/>
            <w:r>
              <w:rPr>
                <w:rFonts w:hint="eastAsia"/>
                <w:lang w:eastAsia="zh-CN"/>
              </w:rPr>
              <w:t>mediaInfoSet</w:t>
            </w:r>
            <w:proofErr w:type="spellEnd"/>
          </w:p>
        </w:tc>
        <w:tc>
          <w:tcPr>
            <w:tcW w:w="1444" w:type="dxa"/>
          </w:tcPr>
          <w:p w14:paraId="1E18BF14" w14:textId="05C958AD" w:rsidR="00B00BCD" w:rsidRDefault="00B00BCD" w:rsidP="00B00BCD">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Heading5"/>
      </w:pPr>
      <w:bookmarkStart w:id="222" w:name="_Toc510696637"/>
      <w:bookmarkStart w:id="223" w:name="_Toc35971432"/>
      <w:bookmarkStart w:id="224" w:name="_Toc217815090"/>
      <w:r>
        <w:lastRenderedPageBreak/>
        <w:t>6.1.6.2.3</w:t>
      </w:r>
      <w:r>
        <w:tab/>
        <w:t xml:space="preserve">Type: </w:t>
      </w:r>
      <w:proofErr w:type="spellStart"/>
      <w:r w:rsidR="00D93AE2" w:rsidRPr="00D93AE2">
        <w:t>NotificationEvent</w:t>
      </w:r>
      <w:bookmarkEnd w:id="222"/>
      <w:bookmarkEnd w:id="223"/>
      <w:bookmarkEnd w:id="224"/>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Heading5"/>
      </w:pPr>
      <w:bookmarkStart w:id="227" w:name="_Toc217815091"/>
      <w:r w:rsidRPr="00B910B8">
        <w:t>6.1.6.2.4</w:t>
      </w:r>
      <w:r w:rsidRPr="00B910B8">
        <w:tab/>
        <w:t xml:space="preserve">Type: </w:t>
      </w:r>
      <w:proofErr w:type="spellStart"/>
      <w:r w:rsidRPr="00B910B8">
        <w:t>SessionInfo</w:t>
      </w:r>
      <w:bookmarkEnd w:id="227"/>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228" w:name="_Toc217815092"/>
      <w:r w:rsidRPr="00B910B8">
        <w:lastRenderedPageBreak/>
        <w:t>6.1.6.2.5</w:t>
      </w:r>
      <w:r w:rsidRPr="00B910B8">
        <w:tab/>
        <w:t xml:space="preserve">Type: </w:t>
      </w:r>
      <w:proofErr w:type="spellStart"/>
      <w:r w:rsidRPr="00B910B8">
        <w:t>MediaInfo</w:t>
      </w:r>
      <w:bookmarkEnd w:id="228"/>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proofErr w:type="spellStart"/>
            <w:r>
              <w:rPr>
                <w:lang w:eastAsia="zh-CN"/>
              </w:rPr>
              <w:t>mediaRemovalInd</w:t>
            </w:r>
            <w:proofErr w:type="spellEnd"/>
          </w:p>
        </w:tc>
        <w:tc>
          <w:tcPr>
            <w:tcW w:w="1359" w:type="dxa"/>
          </w:tcPr>
          <w:p w14:paraId="11B5DD3B" w14:textId="0EFE006D" w:rsidR="00E013C0" w:rsidRDefault="00E013C0" w:rsidP="00E013C0">
            <w:pPr>
              <w:pStyle w:val="TAL"/>
              <w:rPr>
                <w:lang w:eastAsia="zh-CN"/>
              </w:rPr>
            </w:pPr>
            <w:proofErr w:type="spellStart"/>
            <w:r>
              <w:rPr>
                <w:lang w:eastAsia="zh-CN"/>
              </w:rPr>
              <w:t>boolean</w:t>
            </w:r>
            <w:proofErr w:type="spellEnd"/>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229" w:name="_Toc217815093"/>
      <w:r w:rsidRPr="00B910B8">
        <w:lastRenderedPageBreak/>
        <w:t>6.1.6.2.6</w:t>
      </w:r>
      <w:r w:rsidRPr="00B910B8">
        <w:tab/>
        <w:t xml:space="preserve">Type: </w:t>
      </w:r>
      <w:proofErr w:type="spellStart"/>
      <w:r w:rsidR="0062312F">
        <w:t>Dc</w:t>
      </w:r>
      <w:r w:rsidRPr="00B910B8">
        <w:t>MediaSpec</w:t>
      </w:r>
      <w:bookmarkEnd w:id="229"/>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proofErr w:type="spellStart"/>
            <w:r>
              <w:rPr>
                <w:rFonts w:hint="eastAsia"/>
                <w:lang w:eastAsia="zh-CN"/>
              </w:rPr>
              <w:t>multiA</w:t>
            </w:r>
            <w:r w:rsidRPr="00AF3FD3">
              <w:rPr>
                <w:lang w:eastAsia="zh-CN"/>
              </w:rPr>
              <w:t>ppBindingInfo</w:t>
            </w:r>
            <w:bookmarkEnd w:id="230"/>
            <w:proofErr w:type="spellEnd"/>
          </w:p>
        </w:tc>
        <w:tc>
          <w:tcPr>
            <w:tcW w:w="1359" w:type="dxa"/>
          </w:tcPr>
          <w:p w14:paraId="34B45129" w14:textId="1F418712" w:rsidR="00444F16" w:rsidRDefault="00444F16" w:rsidP="00444F16">
            <w:pPr>
              <w:pStyle w:val="TAL"/>
              <w:rPr>
                <w:lang w:eastAsia="zh-CN"/>
              </w:rPr>
            </w:pPr>
            <w:r>
              <w:rPr>
                <w:rFonts w:hint="eastAsia"/>
                <w:lang w:eastAsia="zh-CN"/>
              </w:rPr>
              <w:t>array(</w:t>
            </w:r>
            <w:proofErr w:type="spellStart"/>
            <w:r w:rsidRPr="00AF3FD3">
              <w:rPr>
                <w:rFonts w:hint="eastAsia"/>
                <w:lang w:eastAsia="zh-CN"/>
              </w:rPr>
              <w:t>A</w:t>
            </w:r>
            <w:r w:rsidRPr="00AF3FD3">
              <w:rPr>
                <w:lang w:eastAsia="zh-CN"/>
              </w:rPr>
              <w:t>ppBindingInfo</w:t>
            </w:r>
            <w:proofErr w:type="spellEnd"/>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 xml:space="preserve">binding </w:t>
            </w:r>
            <w:proofErr w:type="spellStart"/>
            <w:r w:rsidRPr="00AF3FD3">
              <w:rPr>
                <w:rFonts w:cs="Arial"/>
                <w:szCs w:val="18"/>
                <w:lang w:eastAsia="zh-CN"/>
              </w:rPr>
              <w:t>information</w:t>
            </w:r>
            <w:r>
              <w:rPr>
                <w:rFonts w:cs="Arial" w:hint="eastAsia"/>
                <w:szCs w:val="18"/>
                <w:lang w:eastAsia="zh-CN"/>
              </w:rPr>
              <w:t>s</w:t>
            </w:r>
            <w:proofErr w:type="spellEnd"/>
            <w:r>
              <w:rPr>
                <w:rFonts w:cs="Arial" w:hint="eastAsia"/>
                <w:szCs w:val="18"/>
                <w:lang w:eastAsia="zh-CN"/>
              </w:rPr>
              <w:t>.</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 xml:space="preserve">when the </w:t>
            </w:r>
            <w:proofErr w:type="spellStart"/>
            <w:r w:rsidRPr="00AF3FD3">
              <w:rPr>
                <w:rFonts w:cs="Arial"/>
                <w:szCs w:val="18"/>
                <w:lang w:eastAsia="zh-CN"/>
              </w:rPr>
              <w:t>mediaId</w:t>
            </w:r>
            <w:proofErr w:type="spellEnd"/>
            <w:r w:rsidRPr="00AF3FD3">
              <w:rPr>
                <w:rFonts w:cs="Arial"/>
                <w:szCs w:val="18"/>
                <w:lang w:eastAsia="zh-CN"/>
              </w:rPr>
              <w:t xml:space="preserve"> in the data type </w:t>
            </w:r>
            <w:proofErr w:type="spellStart"/>
            <w:r w:rsidRPr="00AF3FD3">
              <w:rPr>
                <w:rFonts w:cs="Arial"/>
                <w:szCs w:val="18"/>
                <w:lang w:eastAsia="zh-CN"/>
              </w:rPr>
              <w:t>MediaInfo</w:t>
            </w:r>
            <w:proofErr w:type="spellEnd"/>
            <w:r w:rsidRPr="00AF3FD3">
              <w:rPr>
                <w:rFonts w:cs="Arial"/>
                <w:szCs w:val="18"/>
                <w:lang w:eastAsia="zh-CN"/>
              </w:rPr>
              <w:t xml:space="preserve">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proofErr w:type="spellStart"/>
            <w:r>
              <w:rPr>
                <w:lang w:eastAsia="zh-CN"/>
              </w:rPr>
              <w:t>appDcInfoList</w:t>
            </w:r>
            <w:proofErr w:type="spellEnd"/>
            <w:r>
              <w:rPr>
                <w:rFonts w:hint="eastAsia"/>
                <w:lang w:eastAsia="zh-CN"/>
              </w:rPr>
              <w:t xml:space="preserve"> within each of the </w:t>
            </w:r>
            <w:proofErr w:type="spellStart"/>
            <w:r w:rsidRPr="00AF3FD3">
              <w:rPr>
                <w:rFonts w:hint="eastAsia"/>
                <w:lang w:eastAsia="zh-CN"/>
              </w:rPr>
              <w:t>A</w:t>
            </w:r>
            <w:r w:rsidRPr="00AF3FD3">
              <w:rPr>
                <w:lang w:eastAsia="zh-CN"/>
              </w:rPr>
              <w:t>ppBindingInfo</w:t>
            </w:r>
            <w:proofErr w:type="spellEnd"/>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231" w:name="_Toc217815094"/>
      <w:r w:rsidRPr="00B910B8">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231"/>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232" w:name="_Toc217815095"/>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Heading5"/>
      </w:pPr>
      <w:bookmarkStart w:id="233" w:name="_Toc35971434"/>
      <w:bookmarkStart w:id="234" w:name="_Toc510696639"/>
      <w:bookmarkStart w:id="235" w:name="_Toc217815096"/>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236" w:name="_Toc35971435"/>
      <w:bookmarkStart w:id="237" w:name="_Toc510696640"/>
      <w:bookmarkStart w:id="238" w:name="_Toc217815097"/>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Heading5"/>
      </w:pPr>
      <w:bookmarkStart w:id="243" w:name="_Toc217815098"/>
      <w:r>
        <w:t>6.1.6.3.3</w:t>
      </w:r>
      <w:r>
        <w:tab/>
        <w:t xml:space="preserve">Enumeration: </w:t>
      </w:r>
      <w:proofErr w:type="spellStart"/>
      <w:r w:rsidR="00767567" w:rsidRPr="00232C33">
        <w:t>EventType</w:t>
      </w:r>
      <w:bookmarkEnd w:id="239"/>
      <w:bookmarkEnd w:id="240"/>
      <w:bookmarkEnd w:id="243"/>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Heading5"/>
      </w:pPr>
      <w:bookmarkStart w:id="245" w:name="_Toc510696642"/>
      <w:bookmarkStart w:id="246" w:name="_Toc35971437"/>
      <w:bookmarkStart w:id="247" w:name="_Toc217815099"/>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248" w:name="_Toc217815100"/>
      <w:r w:rsidRPr="00B910B8">
        <w:t>6.1.6.3.5</w:t>
      </w:r>
      <w:r w:rsidRPr="00B910B8">
        <w:tab/>
        <w:t xml:space="preserve">Enumeration: </w:t>
      </w:r>
      <w:proofErr w:type="spellStart"/>
      <w:r w:rsidRPr="00B910B8">
        <w:t>SessionCase</w:t>
      </w:r>
      <w:bookmarkEnd w:id="248"/>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249" w:name="_Toc217815101"/>
      <w:r w:rsidRPr="00B910B8">
        <w:t>6.1.6.3.6</w:t>
      </w:r>
      <w:r w:rsidRPr="00B910B8">
        <w:tab/>
        <w:t xml:space="preserve">Enumeration: </w:t>
      </w:r>
      <w:proofErr w:type="spellStart"/>
      <w:r w:rsidRPr="00B910B8">
        <w:t>EventInitiator</w:t>
      </w:r>
      <w:bookmarkEnd w:id="249"/>
      <w:proofErr w:type="spellEnd"/>
    </w:p>
    <w:p w14:paraId="626C6B6B" w14:textId="08C241BF" w:rsidR="00355A80" w:rsidRPr="00B910B8" w:rsidRDefault="00355A80" w:rsidP="00355A80">
      <w:r w:rsidRPr="00B910B8">
        <w:t xml:space="preserve">The enumeration </w:t>
      </w:r>
      <w:proofErr w:type="spellStart"/>
      <w:r w:rsidR="00194847">
        <w:rPr>
          <w:rFonts w:hint="eastAsia"/>
          <w:lang w:eastAsia="zh-CN"/>
        </w:rPr>
        <w:t>E</w:t>
      </w:r>
      <w:r w:rsidRPr="00B910B8">
        <w:t>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Heading5"/>
      </w:pPr>
      <w:bookmarkStart w:id="252" w:name="_Toc217815102"/>
      <w:r w:rsidRPr="00B910B8">
        <w:t>6.1.6.3.</w:t>
      </w:r>
      <w:r>
        <w:rPr>
          <w:rFonts w:eastAsiaTheme="minorEastAsia" w:hint="eastAsia"/>
          <w:lang w:eastAsia="zh-CN"/>
        </w:rPr>
        <w:t>7</w:t>
      </w:r>
      <w:r w:rsidRPr="00B910B8">
        <w:tab/>
        <w:t xml:space="preserve">Enumeration: </w:t>
      </w:r>
      <w:proofErr w:type="spellStart"/>
      <w:r>
        <w:t>PsDataOffStatus</w:t>
      </w:r>
      <w:bookmarkEnd w:id="252"/>
      <w:proofErr w:type="spellEnd"/>
    </w:p>
    <w:p w14:paraId="2E6F89AD" w14:textId="4FC89F4D" w:rsidR="002F6EAA" w:rsidRPr="00B910B8" w:rsidRDefault="002F6EAA" w:rsidP="002F6EAA">
      <w:r w:rsidRPr="00B910B8">
        <w:t xml:space="preserve">The enumeration </w:t>
      </w:r>
      <w:proofErr w:type="spellStart"/>
      <w:r>
        <w:t>PsDataOffStatus</w:t>
      </w:r>
      <w:proofErr w:type="spellEnd"/>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proofErr w:type="spellStart"/>
      <w:r>
        <w:t>PsDataOffStatus</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Heading4"/>
        <w:rPr>
          <w:lang w:val="en-US"/>
        </w:rPr>
      </w:pPr>
      <w:bookmarkStart w:id="253"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Heading4"/>
      </w:pPr>
      <w:bookmarkStart w:id="256" w:name="_Toc510696646"/>
      <w:bookmarkStart w:id="257" w:name="_Toc35971441"/>
      <w:bookmarkStart w:id="258" w:name="_Toc217815104"/>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259" w:name="_Toc35971443"/>
      <w:bookmarkStart w:id="260" w:name="_Toc510696647"/>
      <w:bookmarkStart w:id="261" w:name="_Toc217815105"/>
      <w:r>
        <w:t>6.1.7</w:t>
      </w:r>
      <w:r>
        <w:tab/>
        <w:t>Error Handling</w:t>
      </w:r>
      <w:bookmarkEnd w:id="259"/>
      <w:bookmarkEnd w:id="260"/>
      <w:bookmarkEnd w:id="261"/>
    </w:p>
    <w:p w14:paraId="1D8F42F9" w14:textId="77777777" w:rsidR="007B3457" w:rsidRDefault="00000000">
      <w:pPr>
        <w:pStyle w:val="Heading4"/>
      </w:pPr>
      <w:bookmarkStart w:id="262" w:name="_Toc35971444"/>
      <w:bookmarkStart w:id="263" w:name="_Toc217815106"/>
      <w:r>
        <w:t>6.1.7.1</w:t>
      </w:r>
      <w:r>
        <w:tab/>
        <w:t>General</w:t>
      </w:r>
      <w:bookmarkEnd w:id="262"/>
      <w:bookmarkEnd w:id="263"/>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Heading4"/>
      </w:pPr>
      <w:bookmarkStart w:id="264" w:name="_Toc35971445"/>
      <w:bookmarkStart w:id="265" w:name="_Toc217815107"/>
      <w:r>
        <w:t>6.1.7.2</w:t>
      </w:r>
      <w:r>
        <w:tab/>
        <w:t>Protocol Errors</w:t>
      </w:r>
      <w:bookmarkEnd w:id="264"/>
      <w:bookmarkEnd w:id="265"/>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Heading4"/>
      </w:pPr>
      <w:bookmarkStart w:id="266" w:name="_Toc35971446"/>
      <w:bookmarkStart w:id="267" w:name="_Toc217815108"/>
      <w:r>
        <w:t>6.1.7.3</w:t>
      </w:r>
      <w:r>
        <w:tab/>
        <w:t>Application Errors</w:t>
      </w:r>
      <w:bookmarkEnd w:id="266"/>
      <w:bookmarkEnd w:id="267"/>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Heading3"/>
        <w:rPr>
          <w:lang w:eastAsia="zh-CN"/>
        </w:rPr>
      </w:pPr>
      <w:bookmarkStart w:id="278" w:name="_Toc217815109"/>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Heading3"/>
      </w:pPr>
      <w:bookmarkStart w:id="281" w:name="_Toc532994477"/>
      <w:bookmarkStart w:id="282" w:name="_Toc35971448"/>
      <w:bookmarkStart w:id="283" w:name="_Toc510696649"/>
      <w:bookmarkStart w:id="284" w:name="_Toc217815110"/>
      <w:r>
        <w:t>6.1.9</w:t>
      </w:r>
      <w:r>
        <w:tab/>
        <w:t>Security</w:t>
      </w:r>
      <w:bookmarkEnd w:id="281"/>
      <w:bookmarkEnd w:id="282"/>
      <w:bookmarkEnd w:id="284"/>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86" w:name="_Toc146103776"/>
      <w:bookmarkStart w:id="287" w:name="_Toc151981335"/>
      <w:bookmarkStart w:id="288" w:name="_Toc217815111"/>
      <w:r w:rsidRPr="005562D7">
        <w:t>6.1.</w:t>
      </w:r>
      <w:r w:rsidR="00D76AEF">
        <w:t>10</w:t>
      </w:r>
      <w:r w:rsidRPr="005562D7">
        <w:tab/>
        <w:t>HTTP redirection</w:t>
      </w:r>
      <w:bookmarkEnd w:id="286"/>
      <w:bookmarkEnd w:id="287"/>
      <w:bookmarkEnd w:id="28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89" w:name="_Toc217815112"/>
      <w:r w:rsidRPr="00A77E58">
        <w:t>6.2</w:t>
      </w:r>
      <w:r w:rsidRPr="00A77E58">
        <w:tab/>
      </w:r>
      <w:proofErr w:type="spellStart"/>
      <w:r w:rsidRPr="00A77E58">
        <w:t>Nimsas_MediaControl</w:t>
      </w:r>
      <w:proofErr w:type="spellEnd"/>
      <w:r w:rsidRPr="00A77E58">
        <w:t xml:space="preserve"> Service API</w:t>
      </w:r>
      <w:bookmarkEnd w:id="289"/>
    </w:p>
    <w:p w14:paraId="4935B296" w14:textId="77777777" w:rsidR="00A77E58" w:rsidRPr="00A77E58" w:rsidRDefault="00A77E58" w:rsidP="007C500A">
      <w:pPr>
        <w:pStyle w:val="Heading3"/>
      </w:pPr>
      <w:bookmarkStart w:id="290" w:name="_Toc217815113"/>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Heading3"/>
      </w:pPr>
      <w:bookmarkStart w:id="291" w:name="_Toc217815114"/>
      <w:r w:rsidRPr="00A77E58">
        <w:t>6.2.2</w:t>
      </w:r>
      <w:r w:rsidRPr="00A77E58">
        <w:tab/>
        <w:t>Usage of HTTP</w:t>
      </w:r>
      <w:bookmarkEnd w:id="291"/>
    </w:p>
    <w:p w14:paraId="69031023" w14:textId="77777777" w:rsidR="00A77E58" w:rsidRPr="00A77E58" w:rsidRDefault="00A77E58" w:rsidP="007C500A">
      <w:pPr>
        <w:pStyle w:val="Heading4"/>
      </w:pPr>
      <w:bookmarkStart w:id="292" w:name="_Toc217815115"/>
      <w:r w:rsidRPr="00A77E58">
        <w:t>6.2.2.1</w:t>
      </w:r>
      <w:r w:rsidRPr="00A77E58">
        <w:tab/>
        <w:t>General</w:t>
      </w:r>
      <w:bookmarkEnd w:id="29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Heading4"/>
      </w:pPr>
      <w:bookmarkStart w:id="293" w:name="_Toc217815116"/>
      <w:r w:rsidRPr="00A77E58">
        <w:t>6.2.2.2</w:t>
      </w:r>
      <w:r w:rsidRPr="00A77E58">
        <w:tab/>
        <w:t>HTTP standard headers</w:t>
      </w:r>
      <w:bookmarkEnd w:id="293"/>
    </w:p>
    <w:p w14:paraId="71D12CB6" w14:textId="77777777" w:rsidR="00A77E58" w:rsidRPr="00A77E58" w:rsidRDefault="00A77E58" w:rsidP="007C500A">
      <w:pPr>
        <w:pStyle w:val="Heading5"/>
      </w:pPr>
      <w:bookmarkStart w:id="294" w:name="_Toc217815117"/>
      <w:r w:rsidRPr="00A77E58">
        <w:t>6.2.2.2.1</w:t>
      </w:r>
      <w:r w:rsidRPr="00A77E58">
        <w:rPr>
          <w:rFonts w:hint="eastAsia"/>
        </w:rPr>
        <w:tab/>
      </w:r>
      <w:r w:rsidRPr="00A77E58">
        <w:t>General</w:t>
      </w:r>
      <w:bookmarkEnd w:id="29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95" w:name="_Toc217815118"/>
      <w:r w:rsidRPr="00A77E58">
        <w:t>6.2.2.2.2</w:t>
      </w:r>
      <w:r w:rsidRPr="00A77E58">
        <w:tab/>
        <w:t>Content type</w:t>
      </w:r>
      <w:bookmarkEnd w:id="29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Heading4"/>
      </w:pPr>
      <w:bookmarkStart w:id="296" w:name="_Toc217815119"/>
      <w:r w:rsidRPr="00A77E58">
        <w:t>6.2.2.3</w:t>
      </w:r>
      <w:r w:rsidRPr="00A77E58">
        <w:tab/>
        <w:t>HTTP custom headers</w:t>
      </w:r>
      <w:bookmarkEnd w:id="29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97" w:name="_Toc217815120"/>
      <w:bookmarkEnd w:id="283"/>
      <w:bookmarkEnd w:id="285"/>
      <w:r>
        <w:t>6.2.3</w:t>
      </w:r>
      <w:r>
        <w:tab/>
        <w:t>Resources</w:t>
      </w:r>
      <w:bookmarkEnd w:id="297"/>
    </w:p>
    <w:p w14:paraId="296EF546" w14:textId="1B266AE3" w:rsidR="00F11E9C" w:rsidRDefault="00F11E9C" w:rsidP="00F11E9C">
      <w:pPr>
        <w:pStyle w:val="Heading4"/>
      </w:pPr>
      <w:bookmarkStart w:id="298" w:name="_Toc217815121"/>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8pt;height:197.85pt" o:ole="">
            <v:imagedata r:id="rId49" o:title=""/>
          </v:shape>
          <o:OLEObject Type="Embed" ProgID="Visio.Drawing.15" ShapeID="_x0000_i1045" DrawAspect="Content" ObjectID="_1828428081" r:id="rId50"/>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99" w:name="_Toc217815122"/>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Heading5"/>
      </w:pPr>
      <w:bookmarkStart w:id="300" w:name="_Toc217815123"/>
      <w:r>
        <w:t>6.2.3.2.1</w:t>
      </w:r>
      <w:r>
        <w:tab/>
        <w:t>Description</w:t>
      </w:r>
      <w:bookmarkEnd w:id="30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301" w:name="_Toc217815124"/>
      <w:r>
        <w:t>6.2.3.2.2</w:t>
      </w:r>
      <w:r>
        <w:tab/>
        <w:t>Resource Definition</w:t>
      </w:r>
      <w:bookmarkEnd w:id="301"/>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Heading5"/>
      </w:pPr>
      <w:bookmarkStart w:id="304" w:name="_Toc217815125"/>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305" w:name="_Toc217815126"/>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311" w:name="_Toc217815127"/>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312" w:name="_Toc217815128"/>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313" w:name="_Toc217815129"/>
      <w:r>
        <w:t>6.2.6</w:t>
      </w:r>
      <w:r>
        <w:tab/>
        <w:t>Data Model</w:t>
      </w:r>
      <w:bookmarkEnd w:id="313"/>
    </w:p>
    <w:p w14:paraId="076FEDC6" w14:textId="26832EC3" w:rsidR="00F11E9C" w:rsidRDefault="00F11E9C" w:rsidP="00F11E9C">
      <w:pPr>
        <w:pStyle w:val="Heading4"/>
      </w:pPr>
      <w:bookmarkStart w:id="314" w:name="_Toc217815130"/>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proofErr w:type="spellStart"/>
            <w:r>
              <w:rPr>
                <w:rFonts w:hint="eastAsia"/>
                <w:lang w:eastAsia="zh-CN"/>
              </w:rPr>
              <w:t>I</w:t>
            </w:r>
            <w:r>
              <w:rPr>
                <w:lang w:eastAsia="zh-CN"/>
              </w:rPr>
              <w:t>nterworkingInstruction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proofErr w:type="spellStart"/>
            <w:r>
              <w:rPr>
                <w:rFonts w:hint="eastAsia"/>
                <w:lang w:eastAsia="zh-CN"/>
              </w:rPr>
              <w:t>T</w:t>
            </w:r>
            <w:r>
              <w:rPr>
                <w:lang w:eastAsia="zh-CN"/>
              </w:rPr>
              <w:t>ranscodeMode</w:t>
            </w:r>
            <w:proofErr w:type="spellEnd"/>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lastRenderedPageBreak/>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proofErr w:type="spellStart"/>
            <w:r w:rsidRPr="009078DC">
              <w:rPr>
                <w:rFonts w:hint="eastAsia"/>
              </w:rPr>
              <w:t>M</w:t>
            </w:r>
            <w:r w:rsidRPr="009078DC">
              <w:t>ediaId</w:t>
            </w:r>
            <w:r>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proofErr w:type="spellStart"/>
            <w:r>
              <w:rPr>
                <w:rFonts w:hint="eastAsia"/>
                <w:lang w:eastAsia="zh-CN"/>
              </w:rPr>
              <w:t>A</w:t>
            </w:r>
            <w:r>
              <w:rPr>
                <w:lang w:eastAsia="zh-CN"/>
              </w:rPr>
              <w:t>udioVideoMedia</w:t>
            </w:r>
            <w:proofErr w:type="spellEnd"/>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315" w:name="_Toc217815131"/>
      <w:r>
        <w:rPr>
          <w:lang w:val="en-US"/>
        </w:rPr>
        <w:t>6.2.6.2</w:t>
      </w:r>
      <w:r>
        <w:rPr>
          <w:lang w:val="en-US"/>
        </w:rPr>
        <w:tab/>
        <w:t>Structured data types</w:t>
      </w:r>
      <w:bookmarkEnd w:id="315"/>
    </w:p>
    <w:p w14:paraId="32BB694C" w14:textId="59108C24" w:rsidR="00F11E9C" w:rsidRDefault="00F11E9C" w:rsidP="00F11E9C">
      <w:pPr>
        <w:pStyle w:val="Heading5"/>
      </w:pPr>
      <w:bookmarkStart w:id="316" w:name="_Toc217815132"/>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317" w:name="_Toc217815133"/>
      <w:r>
        <w:t>6.2.6.2.2</w:t>
      </w:r>
      <w:r>
        <w:tab/>
        <w:t xml:space="preserve">Type: </w:t>
      </w:r>
      <w:proofErr w:type="spellStart"/>
      <w:r>
        <w:t>MediaInstructionData</w:t>
      </w:r>
      <w:bookmarkEnd w:id="317"/>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318" w:name="_Toc217815134"/>
      <w:r>
        <w:lastRenderedPageBreak/>
        <w:t>6.2.6.2.3</w:t>
      </w:r>
      <w:r>
        <w:tab/>
        <w:t xml:space="preserve">Type: </w:t>
      </w:r>
      <w:proofErr w:type="spellStart"/>
      <w:r w:rsidRPr="00EC33FF">
        <w:t>MediaInstructions</w:t>
      </w:r>
      <w:bookmarkEnd w:id="318"/>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3B932A2E" w:rsidR="00F11E9C" w:rsidRPr="009078DC" w:rsidRDefault="00F11E9C" w:rsidP="00B971EE">
            <w:pPr>
              <w:pStyle w:val="TAL"/>
            </w:pPr>
            <w:proofErr w:type="spellStart"/>
            <w:r w:rsidRPr="009078DC">
              <w:t>MediaId</w:t>
            </w:r>
            <w:r w:rsidR="005C4588">
              <w:rPr>
                <w:rFonts w:hint="eastAsia"/>
                <w:lang w:eastAsia="zh-CN"/>
              </w:rPr>
              <w:t>Rm</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proofErr w:type="spellStart"/>
            <w:r>
              <w:t>associatedMediaId</w:t>
            </w:r>
            <w:proofErr w:type="spellEnd"/>
          </w:p>
        </w:tc>
        <w:tc>
          <w:tcPr>
            <w:tcW w:w="1815" w:type="dxa"/>
          </w:tcPr>
          <w:p w14:paraId="77F86373" w14:textId="521B8015" w:rsidR="00020DF9" w:rsidRPr="009078DC" w:rsidRDefault="00020DF9" w:rsidP="00020DF9">
            <w:pPr>
              <w:pStyle w:val="TAL"/>
            </w:pPr>
            <w:proofErr w:type="spellStart"/>
            <w:r>
              <w:t>MediaId</w:t>
            </w:r>
            <w:proofErr w:type="spellEnd"/>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00F11E9C" w:rsidRPr="009078DC">
              <w:t>mediaInstruction</w:t>
            </w:r>
            <w:proofErr w:type="spellEnd"/>
            <w:r w:rsidR="00F11E9C"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proofErr w:type="spellStart"/>
            <w:r>
              <w:rPr>
                <w:lang w:eastAsia="zh-CN"/>
              </w:rPr>
              <w:t>avatarMedia</w:t>
            </w:r>
            <w:proofErr w:type="spellEnd"/>
          </w:p>
        </w:tc>
        <w:tc>
          <w:tcPr>
            <w:tcW w:w="1815" w:type="dxa"/>
          </w:tcPr>
          <w:p w14:paraId="15620571" w14:textId="469385ED" w:rsidR="000A6F44" w:rsidRDefault="000A6F44" w:rsidP="000A6F44">
            <w:pPr>
              <w:pStyle w:val="TAL"/>
              <w:rPr>
                <w:lang w:eastAsia="zh-CN"/>
              </w:rPr>
            </w:pPr>
            <w:proofErr w:type="spellStart"/>
            <w:r>
              <w:rPr>
                <w:rFonts w:hint="eastAsia"/>
                <w:lang w:eastAsia="zh-CN"/>
              </w:rPr>
              <w:t>A</w:t>
            </w:r>
            <w:r>
              <w:rPr>
                <w:lang w:eastAsia="zh-CN"/>
              </w:rPr>
              <w:t>vatarMedia</w:t>
            </w:r>
            <w:proofErr w:type="spellEnd"/>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Heading5"/>
      </w:pPr>
      <w:bookmarkStart w:id="319" w:name="_Toc217815135"/>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319"/>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p w14:paraId="436DE2D2" w14:textId="769F9015" w:rsidR="00F11E9C" w:rsidRPr="00B910B8" w:rsidRDefault="00020DF9" w:rsidP="00020DF9">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w:t>
            </w:r>
            <w:r>
              <w:rPr>
                <w:rFonts w:cs="Arial"/>
                <w:szCs w:val="18"/>
                <w:lang w:eastAsia="zh-CN"/>
              </w:rPr>
              <w:t xml:space="preserve"> network initiated P2P application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proofErr w:type="spellStart"/>
            <w:r>
              <w:rPr>
                <w:rFonts w:hint="eastAsia"/>
                <w:lang w:eastAsia="zh-CN"/>
              </w:rPr>
              <w:t>r</w:t>
            </w:r>
            <w:r>
              <w:rPr>
                <w:lang w:eastAsia="zh-CN"/>
              </w:rPr>
              <w:t>eplaceHttpUrls</w:t>
            </w:r>
            <w:bookmarkEnd w:id="320"/>
            <w:proofErr w:type="spellEnd"/>
          </w:p>
        </w:tc>
        <w:tc>
          <w:tcPr>
            <w:tcW w:w="1537"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w:t>
            </w:r>
            <w:proofErr w:type="spellStart"/>
            <w:r>
              <w:rPr>
                <w:rFonts w:cs="Arial"/>
                <w:szCs w:val="18"/>
                <w:lang w:eastAsia="zh-CN"/>
              </w:rPr>
              <w:t>mediaId</w:t>
            </w:r>
            <w:proofErr w:type="spellEnd"/>
            <w:r>
              <w:rPr>
                <w:rFonts w:cs="Arial"/>
                <w:szCs w:val="18"/>
                <w:lang w:eastAsia="zh-CN"/>
              </w:rPr>
              <w:t xml:space="preserve"> represents </w:t>
            </w:r>
            <w:proofErr w:type="spellStart"/>
            <w:r>
              <w:rPr>
                <w:rFonts w:cs="Arial"/>
                <w:szCs w:val="18"/>
                <w:lang w:eastAsia="zh-CN"/>
              </w:rPr>
              <w:t>a</w:t>
            </w:r>
            <w:r>
              <w:rPr>
                <w:rFonts w:cs="Arial" w:hint="eastAsia"/>
                <w:szCs w:val="18"/>
                <w:lang w:eastAsia="zh-CN"/>
              </w:rPr>
              <w:t>n</w:t>
            </w:r>
            <w:r>
              <w:rPr>
                <w:rFonts w:cs="Arial"/>
                <w:szCs w:val="18"/>
                <w:lang w:eastAsia="zh-CN"/>
              </w:rPr>
              <w:t>application</w:t>
            </w:r>
            <w:proofErr w:type="spellEnd"/>
            <w:r>
              <w:rPr>
                <w:rFonts w:cs="Arial"/>
                <w:szCs w:val="18"/>
                <w:lang w:eastAsia="zh-CN"/>
              </w:rPr>
              <w:t xml:space="preserve">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proofErr w:type="spellStart"/>
            <w:r>
              <w:rPr>
                <w:lang w:eastAsia="zh-CN"/>
              </w:rPr>
              <w:t>interworkingInfo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proofErr w:type="spellStart"/>
            <w:r>
              <w:rPr>
                <w:lang w:eastAsia="zh-CN"/>
              </w:rPr>
              <w:t>InterworkingInstruction</w:t>
            </w:r>
            <w:proofErr w:type="spellEnd"/>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proofErr w:type="spellStart"/>
            <w:r>
              <w:rPr>
                <w:rFonts w:hint="eastAsia"/>
                <w:lang w:eastAsia="zh-CN"/>
              </w:rPr>
              <w:t>d</w:t>
            </w:r>
            <w:r>
              <w:rPr>
                <w:lang w:eastAsia="zh-CN"/>
              </w:rPr>
              <w:t>cIwkInd</w:t>
            </w:r>
            <w:proofErr w:type="spellEnd"/>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proofErr w:type="spellStart"/>
            <w:r>
              <w:rPr>
                <w:rFonts w:hint="eastAsia"/>
                <w:lang w:eastAsia="zh-CN"/>
              </w:rPr>
              <w:t>b</w:t>
            </w:r>
            <w:r>
              <w:rPr>
                <w:lang w:eastAsia="zh-CN"/>
              </w:rPr>
              <w:t>oolean</w:t>
            </w:r>
            <w:proofErr w:type="spellEnd"/>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321" w:name="_Toc217815136"/>
      <w:r w:rsidRPr="00B910B8">
        <w:lastRenderedPageBreak/>
        <w:t>6.</w:t>
      </w:r>
      <w:r>
        <w:t>2</w:t>
      </w:r>
      <w:r w:rsidRPr="00B910B8">
        <w:t>.</w:t>
      </w:r>
      <w:r>
        <w:t>6</w:t>
      </w:r>
      <w:r w:rsidRPr="00B910B8">
        <w:t>.2.5</w:t>
      </w:r>
      <w:r w:rsidRPr="00B910B8">
        <w:tab/>
        <w:t xml:space="preserve">Type: </w:t>
      </w:r>
      <w:proofErr w:type="spellStart"/>
      <w:r>
        <w:rPr>
          <w:lang w:eastAsia="zh-CN"/>
        </w:rPr>
        <w:t>ArMediaSpecification</w:t>
      </w:r>
      <w:bookmarkEnd w:id="321"/>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322"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323" w:name="_Toc217815138"/>
      <w:r>
        <w:lastRenderedPageBreak/>
        <w:t>6.2.6.2.</w:t>
      </w:r>
      <w:r>
        <w:rPr>
          <w:rFonts w:eastAsiaTheme="minorEastAsia" w:hint="eastAsia"/>
          <w:lang w:eastAsia="zh-CN"/>
        </w:rPr>
        <w:t>7</w:t>
      </w:r>
      <w:r>
        <w:tab/>
        <w:t xml:space="preserve">Type: </w:t>
      </w:r>
      <w:proofErr w:type="spellStart"/>
      <w:r w:rsidRPr="001C0BE0">
        <w:t>AudioVideoReNegotiationInd</w:t>
      </w:r>
      <w:bookmarkEnd w:id="323"/>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proofErr w:type="spellStart"/>
            <w:r>
              <w:rPr>
                <w:rFonts w:hint="eastAsia"/>
                <w:lang w:eastAsia="zh-CN"/>
              </w:rPr>
              <w:t>reNegotiation</w:t>
            </w:r>
            <w:bookmarkEnd w:id="324"/>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proofErr w:type="spellStart"/>
            <w:r>
              <w:rPr>
                <w:rFonts w:hint="eastAsia"/>
                <w:lang w:eastAsia="zh-CN"/>
              </w:rPr>
              <w:t>mediaD</w:t>
            </w:r>
            <w:r>
              <w:rPr>
                <w:lang w:eastAsia="zh-CN"/>
              </w:rPr>
              <w:t>irection</w:t>
            </w:r>
            <w:proofErr w:type="spellEnd"/>
          </w:p>
        </w:tc>
        <w:tc>
          <w:tcPr>
            <w:tcW w:w="1815" w:type="dxa"/>
          </w:tcPr>
          <w:p w14:paraId="14B94D54" w14:textId="3175D42B" w:rsidR="00E36F4B" w:rsidRDefault="00E36F4B" w:rsidP="00E36F4B">
            <w:pPr>
              <w:pStyle w:val="TAL"/>
              <w:rPr>
                <w:lang w:eastAsia="zh-CN"/>
              </w:rPr>
            </w:pPr>
            <w:proofErr w:type="spellStart"/>
            <w:r>
              <w:rPr>
                <w:lang w:eastAsia="zh-CN"/>
              </w:rPr>
              <w:t>SendRecvMode</w:t>
            </w:r>
            <w:proofErr w:type="spellEnd"/>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Heading5"/>
      </w:pPr>
      <w:bookmarkStart w:id="325"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proofErr w:type="spellStart"/>
      <w:r>
        <w:rPr>
          <w:lang w:eastAsia="zh-CN"/>
        </w:rPr>
        <w:t>InterworkingInstruction</w:t>
      </w:r>
      <w:bookmarkEnd w:id="325"/>
      <w:proofErr w:type="spellEnd"/>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proofErr w:type="spellStart"/>
      <w:r>
        <w:rPr>
          <w:lang w:eastAsia="zh-CN"/>
        </w:rPr>
        <w:t>InterworkingInstruction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proofErr w:type="spellStart"/>
            <w:r>
              <w:rPr>
                <w:rFonts w:hint="eastAsia"/>
                <w:lang w:eastAsia="zh-CN"/>
              </w:rPr>
              <w:t>t</w:t>
            </w:r>
            <w:r>
              <w:rPr>
                <w:lang w:eastAsia="zh-CN"/>
              </w:rPr>
              <w:t>ranscodeMode</w:t>
            </w:r>
            <w:proofErr w:type="spellEnd"/>
          </w:p>
        </w:tc>
        <w:tc>
          <w:tcPr>
            <w:tcW w:w="1537" w:type="dxa"/>
          </w:tcPr>
          <w:p w14:paraId="6B3828A5" w14:textId="77777777" w:rsidR="00E12599" w:rsidRPr="00B910B8" w:rsidRDefault="00E12599" w:rsidP="005C79B2">
            <w:pPr>
              <w:pStyle w:val="TAL"/>
            </w:pPr>
            <w:proofErr w:type="spellStart"/>
            <w:r>
              <w:t>TranscodeMode</w:t>
            </w:r>
            <w:proofErr w:type="spellEnd"/>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proofErr w:type="spellStart"/>
            <w:r>
              <w:rPr>
                <w:lang w:eastAsia="zh-CN"/>
              </w:rPr>
              <w:t>addTransInfo</w:t>
            </w:r>
            <w:proofErr w:type="spellEnd"/>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Heading5"/>
        <w:rPr>
          <w:rFonts w:eastAsia="DengXian"/>
          <w:lang w:eastAsia="en-US"/>
        </w:rPr>
      </w:pPr>
      <w:bookmarkStart w:id="326" w:name="_Toc217815140"/>
      <w:r w:rsidRPr="00A77081">
        <w:rPr>
          <w:rFonts w:eastAsia="DengXian"/>
          <w:lang w:eastAsia="en-US"/>
        </w:rPr>
        <w:t>6.2.6.2.</w:t>
      </w:r>
      <w:r>
        <w:rPr>
          <w:rFonts w:eastAsia="DengXian" w:hint="eastAsia"/>
          <w:lang w:eastAsia="zh-CN"/>
        </w:rPr>
        <w:t>9</w:t>
      </w:r>
      <w:r w:rsidRPr="00A77081">
        <w:rPr>
          <w:rFonts w:eastAsia="DengXian"/>
          <w:lang w:eastAsia="en-US"/>
        </w:rPr>
        <w:tab/>
        <w:t xml:space="preserve">Type: </w:t>
      </w:r>
      <w:r w:rsidRPr="00A77081">
        <w:rPr>
          <w:rFonts w:eastAsia="DengXian" w:hint="eastAsia"/>
          <w:lang w:eastAsia="zh-CN"/>
        </w:rPr>
        <w:t>Mdc2</w:t>
      </w:r>
      <w:r w:rsidRPr="00A77081">
        <w:rPr>
          <w:rFonts w:eastAsia="DengXian"/>
          <w:lang w:eastAsia="zh-CN"/>
        </w:rPr>
        <w:t>AudioVideoEndpoint</w:t>
      </w:r>
      <w:bookmarkEnd w:id="326"/>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DengXian" w:hAnsi="Arial"/>
          <w:lang w:eastAsia="en-US"/>
        </w:rPr>
      </w:pPr>
      <w:r w:rsidRPr="00A77081">
        <w:rPr>
          <w:rFonts w:ascii="Arial" w:eastAsia="DengXian" w:hAnsi="Arial"/>
          <w:b/>
          <w:lang w:eastAsia="en-US"/>
        </w:rPr>
        <w:t>Table 6.2.6.2.</w:t>
      </w:r>
      <w:r w:rsidR="007D0581">
        <w:rPr>
          <w:rFonts w:ascii="Arial" w:eastAsia="DengXian" w:hAnsi="Arial" w:hint="eastAsia"/>
          <w:b/>
          <w:lang w:eastAsia="zh-CN"/>
        </w:rPr>
        <w:t>9</w:t>
      </w:r>
      <w:r w:rsidRPr="00A77081">
        <w:rPr>
          <w:rFonts w:ascii="Arial" w:eastAsia="DengXian" w:hAnsi="Arial"/>
          <w:b/>
          <w:lang w:eastAsia="en-US"/>
        </w:rPr>
        <w:t xml:space="preserve">-1: Definition of type </w:t>
      </w:r>
      <w:r w:rsidRPr="00A77081">
        <w:rPr>
          <w:rFonts w:ascii="Arial" w:eastAsia="DengXian" w:hAnsi="Arial" w:hint="eastAsia"/>
          <w:b/>
          <w:lang w:eastAsia="zh-CN"/>
        </w:rPr>
        <w:t>Mdc2</w:t>
      </w:r>
      <w:r w:rsidRPr="00A77081">
        <w:rPr>
          <w:rFonts w:ascii="Arial" w:eastAsia="DengXian" w:hAnsi="Arial"/>
          <w:b/>
          <w:lang w:eastAsia="zh-CN"/>
        </w:rPr>
        <w:t>AudioVideo</w:t>
      </w:r>
      <w:r w:rsidRPr="00A77081">
        <w:rPr>
          <w:rFonts w:ascii="Arial" w:eastAsia="DengXian"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0</w:t>
            </w:r>
            <w:r w:rsidRPr="00A77081">
              <w:rPr>
                <w:rFonts w:ascii="Arial" w:eastAsia="DengXian"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 xml:space="preserve">Represents the </w:t>
            </w:r>
            <w:r w:rsidRPr="00A77081">
              <w:rPr>
                <w:rFonts w:ascii="Arial" w:eastAsia="DengXian"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hint="eastAsia"/>
                <w:sz w:val="18"/>
                <w:lang w:eastAsia="zh-CN"/>
              </w:rPr>
              <w:t xml:space="preserve">POST </w:t>
            </w:r>
            <w:r w:rsidRPr="00A77081">
              <w:rPr>
                <w:rFonts w:ascii="Arial" w:eastAsia="DengXian" w:hAnsi="Arial"/>
                <w:sz w:val="18"/>
                <w:lang w:eastAsia="en-US"/>
              </w:rPr>
              <w:t xml:space="preserve">request </w:t>
            </w:r>
            <w:r w:rsidRPr="00A77081">
              <w:rPr>
                <w:rFonts w:ascii="Arial" w:eastAsia="DengXian"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0</w:t>
            </w:r>
            <w:r w:rsidRPr="00A77081">
              <w:rPr>
                <w:rFonts w:ascii="Arial" w:eastAsia="DengXian"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 xml:space="preserve">Represents the </w:t>
            </w:r>
            <w:r w:rsidRPr="00A77081">
              <w:rPr>
                <w:rFonts w:ascii="Arial" w:eastAsia="DengXian"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sz w:val="18"/>
                <w:lang w:eastAsia="zh-CN"/>
              </w:rPr>
              <w:t>successful</w:t>
            </w:r>
            <w:r w:rsidRPr="00A77081">
              <w:rPr>
                <w:rFonts w:ascii="Arial" w:eastAsia="DengXian"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proofErr w:type="spellStart"/>
            <w:r w:rsidRPr="00A77081">
              <w:rPr>
                <w:rFonts w:ascii="Arial" w:eastAsia="DengXian" w:hAnsi="Arial"/>
                <w:sz w:val="18"/>
                <w:lang w:eastAsia="zh-CN"/>
              </w:rPr>
              <w:t>audioVideoMedia</w:t>
            </w:r>
            <w:proofErr w:type="spellEnd"/>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proofErr w:type="spellStart"/>
            <w:r w:rsidRPr="00A77081">
              <w:rPr>
                <w:rFonts w:ascii="Arial" w:eastAsia="DengXian" w:hAnsi="Arial"/>
                <w:sz w:val="18"/>
                <w:lang w:eastAsia="zh-CN"/>
              </w:rPr>
              <w:t>AudioVideoMedia</w:t>
            </w:r>
            <w:proofErr w:type="spellEnd"/>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R</w:t>
            </w:r>
            <w:r w:rsidRPr="00A77081">
              <w:rPr>
                <w:rFonts w:ascii="Arial" w:eastAsia="DengXian"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sz w:val="18"/>
                <w:lang w:eastAsia="zh-CN"/>
              </w:rPr>
              <w:t>successful</w:t>
            </w:r>
            <w:r w:rsidRPr="00A77081">
              <w:rPr>
                <w:rFonts w:ascii="Arial" w:eastAsia="DengXian"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DengXian"/>
          <w:lang w:eastAsia="en-US"/>
        </w:rPr>
      </w:pPr>
    </w:p>
    <w:p w14:paraId="77C07DE6" w14:textId="25418953" w:rsidR="00F11E9C" w:rsidRDefault="00F11E9C" w:rsidP="00F11E9C">
      <w:pPr>
        <w:pStyle w:val="Heading4"/>
        <w:rPr>
          <w:lang w:val="en-US"/>
        </w:rPr>
      </w:pPr>
      <w:bookmarkStart w:id="327" w:name="_Toc217815141"/>
      <w:r>
        <w:rPr>
          <w:lang w:val="en-US"/>
        </w:rPr>
        <w:t>6.2.6.3</w:t>
      </w:r>
      <w:r>
        <w:rPr>
          <w:lang w:val="en-US"/>
        </w:rPr>
        <w:tab/>
        <w:t>Simple data types and enumerations</w:t>
      </w:r>
      <w:bookmarkEnd w:id="327"/>
    </w:p>
    <w:p w14:paraId="2EAAD213" w14:textId="20979F5B" w:rsidR="00F11E9C" w:rsidRDefault="00F11E9C" w:rsidP="00F11E9C">
      <w:pPr>
        <w:pStyle w:val="Heading5"/>
      </w:pPr>
      <w:bookmarkStart w:id="328" w:name="_Toc217815142"/>
      <w:r>
        <w:t>6.2.6.3.1</w:t>
      </w:r>
      <w:r>
        <w:tab/>
        <w:t>Introduction</w:t>
      </w:r>
      <w:bookmarkEnd w:id="32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329" w:name="_Toc217815143"/>
      <w:r>
        <w:lastRenderedPageBreak/>
        <w:t>6.2.6.3.2</w:t>
      </w:r>
      <w:r>
        <w:tab/>
        <w:t>Simple data types</w:t>
      </w:r>
      <w:bookmarkEnd w:id="32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0" w:name="MCCQCTEMPBM_00000028"/>
            <w:bookmarkStart w:id="331"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0"/>
      <w:bookmarkEnd w:id="331"/>
    </w:tbl>
    <w:p w14:paraId="5ACBFA27" w14:textId="77777777" w:rsidR="00F11E9C" w:rsidRDefault="00F11E9C" w:rsidP="00F11E9C"/>
    <w:p w14:paraId="5E488C2C" w14:textId="64F0D7E1" w:rsidR="00F11E9C" w:rsidRDefault="00F11E9C" w:rsidP="00F11E9C">
      <w:pPr>
        <w:pStyle w:val="Heading5"/>
      </w:pPr>
      <w:bookmarkStart w:id="332" w:name="_Toc217815144"/>
      <w:r>
        <w:t>6.2.6.3.3</w:t>
      </w:r>
      <w:r>
        <w:tab/>
        <w:t xml:space="preserve">Enumeration: </w:t>
      </w:r>
      <w:proofErr w:type="spellStart"/>
      <w:r>
        <w:t>M</w:t>
      </w:r>
      <w:r w:rsidRPr="00B910B8">
        <w:t>ediaI</w:t>
      </w:r>
      <w:r>
        <w:t>nstruction</w:t>
      </w:r>
      <w:bookmarkEnd w:id="332"/>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333" w:name="_Toc217815145"/>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333"/>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Heading5"/>
      </w:pPr>
      <w:bookmarkStart w:id="334" w:name="_Toc217815146"/>
      <w:r w:rsidRPr="00B910B8">
        <w:t>6.</w:t>
      </w:r>
      <w:r>
        <w:t>2</w:t>
      </w:r>
      <w:r w:rsidRPr="00B910B8">
        <w:t>.6.3.</w:t>
      </w:r>
      <w:r>
        <w:rPr>
          <w:rFonts w:eastAsiaTheme="minorEastAsia" w:hint="eastAsia"/>
          <w:lang w:eastAsia="zh-CN"/>
        </w:rPr>
        <w:t>5</w:t>
      </w:r>
      <w:r w:rsidRPr="00B910B8">
        <w:tab/>
        <w:t xml:space="preserve">Enumeration: </w:t>
      </w:r>
      <w:proofErr w:type="spellStart"/>
      <w:r>
        <w:t>TranscodeMode</w:t>
      </w:r>
      <w:bookmarkEnd w:id="334"/>
      <w:proofErr w:type="spellEnd"/>
    </w:p>
    <w:p w14:paraId="5A6A071E" w14:textId="357CA31F" w:rsidR="00E12599" w:rsidRPr="00B910B8" w:rsidRDefault="00E12599" w:rsidP="00E12599">
      <w:r w:rsidRPr="00B910B8">
        <w:t xml:space="preserve">The enumeration </w:t>
      </w:r>
      <w:proofErr w:type="spellStart"/>
      <w:r>
        <w:t>TranscodeMode</w:t>
      </w:r>
      <w:proofErr w:type="spellEnd"/>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proofErr w:type="spellStart"/>
      <w:r>
        <w:t>TranscodeMode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Heading5"/>
        <w:rPr>
          <w:lang w:eastAsia="zh-CN"/>
        </w:rPr>
      </w:pPr>
      <w:bookmarkStart w:id="335" w:name="_Toc217815147"/>
      <w:r>
        <w:lastRenderedPageBreak/>
        <w:t>6.2.6.3.</w:t>
      </w:r>
      <w:r>
        <w:rPr>
          <w:rFonts w:eastAsiaTheme="minorEastAsia" w:hint="eastAsia"/>
          <w:lang w:eastAsia="zh-CN"/>
        </w:rPr>
        <w:t>6</w:t>
      </w:r>
      <w:r>
        <w:tab/>
        <w:t xml:space="preserve">Enumeration: </w:t>
      </w:r>
      <w:proofErr w:type="spellStart"/>
      <w:r>
        <w:rPr>
          <w:lang w:eastAsia="zh-CN"/>
        </w:rPr>
        <w:t>SendRecvMode</w:t>
      </w:r>
      <w:bookmarkEnd w:id="335"/>
      <w:proofErr w:type="spellEnd"/>
    </w:p>
    <w:p w14:paraId="669764DF" w14:textId="3625C481" w:rsidR="004E5523" w:rsidRPr="00B910B8" w:rsidRDefault="004E5523" w:rsidP="004E5523">
      <w:r w:rsidRPr="00B910B8">
        <w:t>The enumeration</w:t>
      </w:r>
      <w:r w:rsidRPr="00CB66E1">
        <w:rPr>
          <w:lang w:eastAsia="zh-CN"/>
        </w:rPr>
        <w:t xml:space="preserve"> </w:t>
      </w:r>
      <w:proofErr w:type="spellStart"/>
      <w:r>
        <w:rPr>
          <w:lang w:eastAsia="zh-CN"/>
        </w:rPr>
        <w:t>SendRecvMode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proofErr w:type="spellStart"/>
      <w:r>
        <w:rPr>
          <w:lang w:eastAsia="zh-CN"/>
        </w:rPr>
        <w:t>SendRecvMode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w:t>
            </w:r>
            <w:proofErr w:type="spellStart"/>
            <w:r>
              <w:t>recv</w:t>
            </w:r>
            <w:proofErr w:type="spellEnd"/>
            <w:r>
              <w:t>.</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Heading4"/>
        <w:rPr>
          <w:lang w:val="en-US"/>
        </w:rPr>
      </w:pPr>
      <w:bookmarkStart w:id="336"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337" w:name="_Toc217815149"/>
      <w:r>
        <w:t>6.2.6.5</w:t>
      </w:r>
      <w:r>
        <w:tab/>
        <w:t>Binary data</w:t>
      </w:r>
      <w:bookmarkEnd w:id="33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338" w:name="_Toc217815150"/>
      <w:r>
        <w:t>6.2.7</w:t>
      </w:r>
      <w:r>
        <w:tab/>
        <w:t>Error Handling</w:t>
      </w:r>
      <w:bookmarkEnd w:id="338"/>
    </w:p>
    <w:p w14:paraId="6F34A39C" w14:textId="4721E539" w:rsidR="00F11E9C" w:rsidRDefault="00F11E9C" w:rsidP="00F11E9C">
      <w:pPr>
        <w:pStyle w:val="Heading4"/>
      </w:pPr>
      <w:bookmarkStart w:id="339" w:name="_Toc217815151"/>
      <w:r>
        <w:t>6.2.7.1</w:t>
      </w:r>
      <w:r>
        <w:tab/>
        <w:t>General</w:t>
      </w:r>
      <w:bookmarkEnd w:id="339"/>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Heading4"/>
      </w:pPr>
      <w:bookmarkStart w:id="340" w:name="_Toc217815152"/>
      <w:r>
        <w:t>6.2.7.2</w:t>
      </w:r>
      <w:r>
        <w:tab/>
        <w:t>Protocol Errors</w:t>
      </w:r>
      <w:bookmarkEnd w:id="340"/>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Heading4"/>
      </w:pPr>
      <w:bookmarkStart w:id="341" w:name="_Toc217815153"/>
      <w:r>
        <w:t>6.2.7.3</w:t>
      </w:r>
      <w:r>
        <w:tab/>
        <w:t>Application Errors</w:t>
      </w:r>
      <w:bookmarkEnd w:id="341"/>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342" w:name="_Toc217815154"/>
      <w:r>
        <w:t>6.2.8</w:t>
      </w:r>
      <w:r>
        <w:rPr>
          <w:lang w:eastAsia="zh-CN"/>
        </w:rPr>
        <w:tab/>
        <w:t>Feature negotiation</w:t>
      </w:r>
      <w:bookmarkEnd w:id="342"/>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3" w:name="MCCQCTEMPBM_00000029"/>
            <w:bookmarkStart w:id="344"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3"/>
      <w:bookmarkEnd w:id="344"/>
    </w:tbl>
    <w:p w14:paraId="3006D03F" w14:textId="77777777" w:rsidR="00F11E9C" w:rsidRPr="004F45EC" w:rsidRDefault="00F11E9C" w:rsidP="00F11E9C"/>
    <w:p w14:paraId="2D3B2DD9" w14:textId="32E24998" w:rsidR="00F11E9C" w:rsidRDefault="00F11E9C" w:rsidP="00F11E9C">
      <w:pPr>
        <w:pStyle w:val="Heading3"/>
      </w:pPr>
      <w:bookmarkStart w:id="345" w:name="_Toc217815155"/>
      <w:r>
        <w:lastRenderedPageBreak/>
        <w:t>6.2.9</w:t>
      </w:r>
      <w:r>
        <w:tab/>
        <w:t>Security</w:t>
      </w:r>
      <w:bookmarkEnd w:id="345"/>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346" w:name="_Toc217815156"/>
      <w:r w:rsidRPr="005562D7">
        <w:t>6.</w:t>
      </w:r>
      <w:r>
        <w:t>2</w:t>
      </w:r>
      <w:r w:rsidRPr="005562D7">
        <w:t>.</w:t>
      </w:r>
      <w:r w:rsidR="00D76AEF">
        <w:t>10</w:t>
      </w:r>
      <w:r w:rsidRPr="005562D7">
        <w:tab/>
        <w:t>HTTP redirection</w:t>
      </w:r>
      <w:bookmarkEnd w:id="34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Heading2"/>
      </w:pPr>
      <w:bookmarkStart w:id="347" w:name="_Toc170275700"/>
      <w:bookmarkStart w:id="348" w:name="_Toc217815157"/>
      <w:r w:rsidRPr="00241C78">
        <w:t>6.</w:t>
      </w:r>
      <w:r>
        <w:rPr>
          <w:rFonts w:eastAsiaTheme="minorEastAsia" w:hint="eastAsia"/>
          <w:lang w:eastAsia="zh-CN"/>
        </w:rPr>
        <w:t>3</w:t>
      </w:r>
      <w:r w:rsidRPr="00241C78">
        <w:tab/>
      </w:r>
      <w:proofErr w:type="spellStart"/>
      <w:r w:rsidRPr="00241C78">
        <w:t>Nimsas_</w:t>
      </w:r>
      <w:r>
        <w:t>ImsSessionManagement</w:t>
      </w:r>
      <w:proofErr w:type="spellEnd"/>
      <w:r w:rsidRPr="00241C78">
        <w:t xml:space="preserve"> Service API</w:t>
      </w:r>
      <w:bookmarkEnd w:id="347"/>
      <w:bookmarkEnd w:id="348"/>
    </w:p>
    <w:p w14:paraId="55B0B360" w14:textId="152328C4" w:rsidR="00194847" w:rsidRPr="00241C78" w:rsidRDefault="00194847" w:rsidP="00194847">
      <w:pPr>
        <w:pStyle w:val="Heading3"/>
      </w:pPr>
      <w:bookmarkStart w:id="349" w:name="_Toc170275701"/>
      <w:bookmarkStart w:id="350" w:name="_Toc217815158"/>
      <w:r w:rsidRPr="00241C78">
        <w:t>6.</w:t>
      </w:r>
      <w:r>
        <w:rPr>
          <w:rFonts w:eastAsiaTheme="minorEastAsia" w:hint="eastAsia"/>
          <w:lang w:eastAsia="zh-CN"/>
        </w:rPr>
        <w:t>3</w:t>
      </w:r>
      <w:r w:rsidRPr="00241C78">
        <w:t>.1</w:t>
      </w:r>
      <w:r w:rsidRPr="00241C78">
        <w:tab/>
        <w:t>API URI</w:t>
      </w:r>
      <w:bookmarkEnd w:id="349"/>
      <w:bookmarkEnd w:id="350"/>
    </w:p>
    <w:p w14:paraId="76DE40F0" w14:textId="77777777" w:rsidR="00194847" w:rsidRPr="00241C78" w:rsidRDefault="00194847" w:rsidP="00194847">
      <w:pPr>
        <w:rPr>
          <w:noProof/>
          <w:lang w:eastAsia="zh-CN"/>
        </w:rPr>
      </w:pPr>
      <w:r w:rsidRPr="00241C78">
        <w:rPr>
          <w:noProof/>
        </w:rPr>
        <w:t xml:space="preserve">The </w:t>
      </w:r>
      <w:proofErr w:type="spellStart"/>
      <w:r w:rsidRPr="00241C78">
        <w:t>Nimsas_</w:t>
      </w:r>
      <w:r w:rsidRPr="00B720D7">
        <w:t>ImsSessionManagement</w:t>
      </w:r>
      <w:proofErr w:type="spellEnd"/>
      <w:r w:rsidRPr="00241C78">
        <w:t xml:space="preserve"> service</w:t>
      </w:r>
      <w:r w:rsidRPr="00241C78">
        <w:rPr>
          <w:noProof/>
        </w:rPr>
        <w:t xml:space="preserve"> shall use the </w:t>
      </w:r>
      <w:proofErr w:type="spellStart"/>
      <w:r w:rsidRPr="00241C78">
        <w:t>Nimsas_</w:t>
      </w:r>
      <w:r w:rsidRPr="00B720D7">
        <w:t>ImsSessionManagement</w:t>
      </w:r>
      <w:proofErr w:type="spellEnd"/>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proofErr w:type="spellStart"/>
      <w:r w:rsidRPr="00241C78">
        <w:t>Nimsas_</w:t>
      </w:r>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w:t>
      </w:r>
      <w:proofErr w:type="spellStart"/>
      <w:r w:rsidRPr="00241C78">
        <w:t>apiRoot</w:t>
      </w:r>
      <w:proofErr w:type="spellEnd"/>
      <w:r w:rsidRPr="00241C78">
        <w:t>} shall be set as described in 3GPP TS 29.501 [5].</w:t>
      </w:r>
    </w:p>
    <w:p w14:paraId="4AB3792B" w14:textId="77777777" w:rsidR="00194847" w:rsidRPr="00241C78" w:rsidRDefault="00194847" w:rsidP="00194847">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w:t>
      </w:r>
      <w:proofErr w:type="spellStart"/>
      <w:r w:rsidRPr="00241C78">
        <w:t>apiVersion</w:t>
      </w:r>
      <w:proofErr w:type="spellEnd"/>
      <w:r w:rsidRPr="00241C78">
        <w:t>&gt; shall be "v1".</w:t>
      </w:r>
    </w:p>
    <w:p w14:paraId="3E422C5D" w14:textId="4F849C86" w:rsidR="00194847" w:rsidRPr="00241C78" w:rsidRDefault="00194847" w:rsidP="00194847">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Heading3"/>
      </w:pPr>
      <w:bookmarkStart w:id="351" w:name="_Toc170275702"/>
      <w:bookmarkStart w:id="352" w:name="_Toc217815159"/>
      <w:r w:rsidRPr="00241C78">
        <w:t>6.</w:t>
      </w:r>
      <w:r>
        <w:rPr>
          <w:rFonts w:eastAsiaTheme="minorEastAsia" w:hint="eastAsia"/>
          <w:lang w:eastAsia="zh-CN"/>
        </w:rPr>
        <w:t>3</w:t>
      </w:r>
      <w:r w:rsidRPr="00241C78">
        <w:t>.2</w:t>
      </w:r>
      <w:r w:rsidRPr="00241C78">
        <w:tab/>
        <w:t>Usage of HTTP</w:t>
      </w:r>
      <w:bookmarkEnd w:id="351"/>
      <w:bookmarkEnd w:id="352"/>
    </w:p>
    <w:p w14:paraId="7F798D88" w14:textId="3F257C5E" w:rsidR="00194847" w:rsidRPr="00241C78" w:rsidRDefault="00194847" w:rsidP="00194847">
      <w:pPr>
        <w:pStyle w:val="Heading4"/>
      </w:pPr>
      <w:bookmarkStart w:id="353" w:name="_Toc170275703"/>
      <w:bookmarkStart w:id="354" w:name="_Toc217815160"/>
      <w:r w:rsidRPr="00241C78">
        <w:t>6.</w:t>
      </w:r>
      <w:r>
        <w:rPr>
          <w:rFonts w:eastAsiaTheme="minorEastAsia" w:hint="eastAsia"/>
          <w:lang w:eastAsia="zh-CN"/>
        </w:rPr>
        <w:t>3</w:t>
      </w:r>
      <w:r w:rsidRPr="00241C78">
        <w:t>.2.1</w:t>
      </w:r>
      <w:r w:rsidRPr="00241C78">
        <w:tab/>
        <w:t>General</w:t>
      </w:r>
      <w:bookmarkEnd w:id="353"/>
      <w:bookmarkEnd w:id="354"/>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4D9C8AED" w14:textId="10F09FE7" w:rsidR="00194847" w:rsidRPr="00241C78" w:rsidRDefault="00194847" w:rsidP="00194847">
      <w:pPr>
        <w:pStyle w:val="Heading4"/>
      </w:pPr>
      <w:bookmarkStart w:id="355" w:name="_Toc170275704"/>
      <w:bookmarkStart w:id="356" w:name="_Toc217815161"/>
      <w:r w:rsidRPr="00241C78">
        <w:t>6.</w:t>
      </w:r>
      <w:r w:rsidR="00DD1E86">
        <w:rPr>
          <w:rFonts w:eastAsiaTheme="minorEastAsia" w:hint="eastAsia"/>
          <w:lang w:eastAsia="zh-CN"/>
        </w:rPr>
        <w:t>3</w:t>
      </w:r>
      <w:r w:rsidRPr="00241C78">
        <w:t>.2.2</w:t>
      </w:r>
      <w:r w:rsidRPr="00241C78">
        <w:tab/>
        <w:t>HTTP standard headers</w:t>
      </w:r>
      <w:bookmarkEnd w:id="355"/>
      <w:bookmarkEnd w:id="356"/>
    </w:p>
    <w:p w14:paraId="098A8110" w14:textId="16F29354" w:rsidR="00194847" w:rsidRPr="00241C78" w:rsidRDefault="00194847" w:rsidP="00194847">
      <w:pPr>
        <w:pStyle w:val="Heading5"/>
      </w:pPr>
      <w:bookmarkStart w:id="357" w:name="_Toc170275705"/>
      <w:bookmarkStart w:id="358"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7"/>
      <w:bookmarkEnd w:id="358"/>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Heading5"/>
      </w:pPr>
      <w:bookmarkStart w:id="359" w:name="_Toc170275706"/>
      <w:bookmarkStart w:id="360" w:name="_Toc217815163"/>
      <w:r w:rsidRPr="00241C78">
        <w:t>6.</w:t>
      </w:r>
      <w:r w:rsidR="00DD1E86">
        <w:rPr>
          <w:rFonts w:eastAsiaTheme="minorEastAsia" w:hint="eastAsia"/>
          <w:lang w:eastAsia="zh-CN"/>
        </w:rPr>
        <w:t>3</w:t>
      </w:r>
      <w:r w:rsidRPr="00241C78">
        <w:t>.2.2.2</w:t>
      </w:r>
      <w:r w:rsidRPr="00241C78">
        <w:tab/>
        <w:t>Content type</w:t>
      </w:r>
      <w:bookmarkEnd w:id="359"/>
      <w:bookmarkEnd w:id="360"/>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BA691CB" w14:textId="6EB07F11" w:rsidR="00194847" w:rsidRPr="00241C78" w:rsidRDefault="00194847" w:rsidP="00194847">
      <w:pPr>
        <w:pStyle w:val="Heading4"/>
      </w:pPr>
      <w:bookmarkStart w:id="361" w:name="_Toc170275707"/>
      <w:bookmarkStart w:id="362" w:name="_Toc217815164"/>
      <w:r w:rsidRPr="00241C78">
        <w:t>6.</w:t>
      </w:r>
      <w:r w:rsidR="00DD1E86">
        <w:rPr>
          <w:rFonts w:eastAsiaTheme="minorEastAsia" w:hint="eastAsia"/>
          <w:lang w:eastAsia="zh-CN"/>
        </w:rPr>
        <w:t>3</w:t>
      </w:r>
      <w:r w:rsidRPr="00241C78">
        <w:t>.2.3</w:t>
      </w:r>
      <w:r w:rsidRPr="00241C78">
        <w:tab/>
        <w:t>HTTP custom headers</w:t>
      </w:r>
      <w:bookmarkEnd w:id="361"/>
      <w:bookmarkEnd w:id="362"/>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Heading3"/>
      </w:pPr>
      <w:bookmarkStart w:id="363" w:name="_Toc170275708"/>
      <w:bookmarkStart w:id="364" w:name="_Toc217815165"/>
      <w:r>
        <w:t>6.</w:t>
      </w:r>
      <w:r w:rsidR="00DD1E86">
        <w:rPr>
          <w:rFonts w:eastAsiaTheme="minorEastAsia" w:hint="eastAsia"/>
          <w:lang w:eastAsia="zh-CN"/>
        </w:rPr>
        <w:t>3</w:t>
      </w:r>
      <w:r>
        <w:t>.3</w:t>
      </w:r>
      <w:r>
        <w:tab/>
        <w:t>Resources</w:t>
      </w:r>
      <w:bookmarkEnd w:id="363"/>
      <w:bookmarkEnd w:id="364"/>
    </w:p>
    <w:p w14:paraId="303F9B39" w14:textId="1417B31F" w:rsidR="00194847" w:rsidRDefault="00194847" w:rsidP="00194847">
      <w:pPr>
        <w:pStyle w:val="Heading4"/>
      </w:pPr>
      <w:bookmarkStart w:id="365" w:name="_Toc170275709"/>
      <w:bookmarkStart w:id="366" w:name="_Toc217815166"/>
      <w:r>
        <w:t>6.</w:t>
      </w:r>
      <w:r w:rsidR="00DD1E86">
        <w:rPr>
          <w:rFonts w:eastAsiaTheme="minorEastAsia" w:hint="eastAsia"/>
          <w:lang w:eastAsia="zh-CN"/>
        </w:rPr>
        <w:t>3</w:t>
      </w:r>
      <w:r>
        <w:t>.3.1</w:t>
      </w:r>
      <w:r>
        <w:tab/>
        <w:t>Overview</w:t>
      </w:r>
      <w:bookmarkEnd w:id="365"/>
      <w:bookmarkEnd w:id="366"/>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proofErr w:type="spellStart"/>
      <w:r w:rsidRPr="0062296E">
        <w:t>Nimsas_</w:t>
      </w:r>
      <w:r w:rsidRPr="00B720D7">
        <w:t>ImsSessionManagement</w:t>
      </w:r>
      <w:proofErr w:type="spellEnd"/>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4.95pt;height:160.3pt" o:ole="">
            <v:imagedata r:id="rId51" o:title=""/>
          </v:shape>
          <o:OLEObject Type="Embed" ProgID="Visio.Drawing.15" ShapeID="_x0000_i1046" DrawAspect="Content" ObjectID="_1828428082"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proofErr w:type="spellStart"/>
      <w:r w:rsidRPr="0008580C">
        <w:t>Nimsas_</w:t>
      </w:r>
      <w:r>
        <w:t>ImsSessionManagement</w:t>
      </w:r>
      <w:proofErr w:type="spellEnd"/>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7" w:name="MCCQCTEMPBM_00000034"/>
            <w:bookmarkStart w:id="368"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proofErr w:type="spellStart"/>
            <w:r>
              <w:t>ims</w:t>
            </w:r>
            <w:proofErr w:type="spellEnd"/>
            <w:r>
              <w:t>-sessions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w:t>
            </w:r>
            <w:proofErr w:type="spellStart"/>
            <w:r>
              <w:rPr>
                <w:rFonts w:hint="eastAsia"/>
                <w:lang w:eastAsia="zh-CN"/>
              </w:rPr>
              <w:t>ims</w:t>
            </w:r>
            <w:proofErr w:type="spell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proofErr w:type="spellStart"/>
            <w:r>
              <w:t>ims</w:t>
            </w:r>
            <w:proofErr w:type="spellEnd"/>
            <w:r>
              <w:t>-</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7"/>
      <w:bookmarkEnd w:id="368"/>
    </w:tbl>
    <w:p w14:paraId="7347CDC3" w14:textId="77777777" w:rsidR="00194847" w:rsidRDefault="00194847" w:rsidP="00194847">
      <w:pPr>
        <w:rPr>
          <w:lang w:val="en-US"/>
        </w:rPr>
      </w:pPr>
    </w:p>
    <w:p w14:paraId="24ADAFB9" w14:textId="4AE6BDAB" w:rsidR="00194847" w:rsidRPr="00B910B8" w:rsidRDefault="00194847" w:rsidP="00194847">
      <w:pPr>
        <w:pStyle w:val="Heading4"/>
      </w:pPr>
      <w:bookmarkStart w:id="369" w:name="_Toc170275710"/>
      <w:bookmarkStart w:id="370"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9"/>
      <w:bookmarkEnd w:id="370"/>
    </w:p>
    <w:p w14:paraId="363B05AE" w14:textId="347CD75D" w:rsidR="00194847" w:rsidRDefault="00194847" w:rsidP="00194847">
      <w:pPr>
        <w:pStyle w:val="Heading5"/>
      </w:pPr>
      <w:bookmarkStart w:id="371" w:name="_Toc170275711"/>
      <w:bookmarkStart w:id="372" w:name="_Toc217815168"/>
      <w:r>
        <w:t>6.</w:t>
      </w:r>
      <w:r w:rsidR="00DD1E86">
        <w:rPr>
          <w:rFonts w:eastAsiaTheme="minorEastAsia" w:hint="eastAsia"/>
          <w:lang w:eastAsia="zh-CN"/>
        </w:rPr>
        <w:t>3</w:t>
      </w:r>
      <w:r>
        <w:t>.3.2.1</w:t>
      </w:r>
      <w:r>
        <w:tab/>
        <w:t>Description</w:t>
      </w:r>
      <w:bookmarkEnd w:id="371"/>
      <w:bookmarkEnd w:id="372"/>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proofErr w:type="spellStart"/>
      <w:r>
        <w:t>Nimsas_ImsSessionManagement</w:t>
      </w:r>
      <w:proofErr w:type="spellEnd"/>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Heading5"/>
      </w:pPr>
      <w:bookmarkStart w:id="373" w:name="_Toc170275712"/>
      <w:bookmarkStart w:id="374" w:name="_Toc217815169"/>
      <w:r>
        <w:t>6.</w:t>
      </w:r>
      <w:r w:rsidR="00DD1E86">
        <w:rPr>
          <w:rFonts w:eastAsiaTheme="minorEastAsia" w:hint="eastAsia"/>
          <w:lang w:eastAsia="zh-CN"/>
        </w:rPr>
        <w:t>3</w:t>
      </w:r>
      <w:r>
        <w:t>.3.2.2</w:t>
      </w:r>
      <w:r>
        <w:tab/>
        <w:t>Resource Definition</w:t>
      </w:r>
      <w:bookmarkEnd w:id="373"/>
      <w:bookmarkEnd w:id="374"/>
    </w:p>
    <w:p w14:paraId="762B023D" w14:textId="77777777" w:rsidR="00194847" w:rsidRDefault="00194847" w:rsidP="00194847">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ism</w:t>
      </w:r>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Heading5"/>
      </w:pPr>
      <w:bookmarkStart w:id="375" w:name="_Toc170275713"/>
      <w:bookmarkStart w:id="376" w:name="_Toc217815170"/>
      <w:r>
        <w:t>6.</w:t>
      </w:r>
      <w:r w:rsidR="00DD1E86">
        <w:rPr>
          <w:rFonts w:eastAsiaTheme="minorEastAsia" w:hint="eastAsia"/>
          <w:lang w:eastAsia="zh-CN"/>
        </w:rPr>
        <w:t>3</w:t>
      </w:r>
      <w:r>
        <w:t>.3.2.3</w:t>
      </w:r>
      <w:r>
        <w:tab/>
        <w:t>Resource Standard Methods</w:t>
      </w:r>
      <w:bookmarkEnd w:id="375"/>
      <w:bookmarkEnd w:id="376"/>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proofErr w:type="spellStart"/>
            <w:r>
              <w:t>ImsSessionInfo</w:t>
            </w:r>
            <w:proofErr w:type="spellEnd"/>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proofErr w:type="spellStart"/>
            <w:r>
              <w:rPr>
                <w:lang w:eastAsia="zh-CN"/>
              </w:rPr>
              <w:t>ImsSessionInfo</w:t>
            </w:r>
            <w:proofErr w:type="spellEnd"/>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ism</w:t>
            </w:r>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Heading5"/>
      </w:pPr>
      <w:bookmarkStart w:id="377" w:name="_Toc170275714"/>
      <w:bookmarkStart w:id="378" w:name="_Toc217815171"/>
      <w:r>
        <w:t>6.</w:t>
      </w:r>
      <w:r w:rsidR="00DD1E86">
        <w:rPr>
          <w:rFonts w:eastAsiaTheme="minorEastAsia" w:hint="eastAsia"/>
          <w:lang w:eastAsia="zh-CN"/>
        </w:rPr>
        <w:t>3</w:t>
      </w:r>
      <w:r>
        <w:t>.3.2.4</w:t>
      </w:r>
      <w:r>
        <w:tab/>
        <w:t>Resource Custom Operations</w:t>
      </w:r>
      <w:bookmarkEnd w:id="377"/>
      <w:bookmarkEnd w:id="378"/>
    </w:p>
    <w:p w14:paraId="54F633F1" w14:textId="77777777" w:rsidR="00194847" w:rsidRDefault="00194847" w:rsidP="00194847">
      <w:r w:rsidRPr="00B910B8">
        <w:t>None.</w:t>
      </w:r>
    </w:p>
    <w:p w14:paraId="043375DA" w14:textId="4A868303" w:rsidR="00194847" w:rsidRDefault="00194847" w:rsidP="00194847">
      <w:pPr>
        <w:pStyle w:val="Heading4"/>
      </w:pPr>
      <w:bookmarkStart w:id="379" w:name="_Toc510696621"/>
      <w:bookmarkStart w:id="380" w:name="_Toc35971412"/>
      <w:bookmarkStart w:id="381" w:name="_Toc146103751"/>
      <w:bookmarkStart w:id="382" w:name="_Toc151981310"/>
      <w:bookmarkStart w:id="383" w:name="_Toc175738373"/>
      <w:bookmarkStart w:id="384" w:name="_Toc217815172"/>
      <w:r>
        <w:t>6.</w:t>
      </w:r>
      <w:r w:rsidR="00DD1E86">
        <w:rPr>
          <w:rFonts w:eastAsiaTheme="minorEastAsia" w:hint="eastAsia"/>
          <w:lang w:eastAsia="zh-CN"/>
        </w:rPr>
        <w:t>3</w:t>
      </w:r>
      <w:r>
        <w:t>.3.3</w:t>
      </w:r>
      <w:r>
        <w:tab/>
        <w:t xml:space="preserve">Resource: Individual </w:t>
      </w:r>
      <w:bookmarkEnd w:id="379"/>
      <w:bookmarkEnd w:id="380"/>
      <w:bookmarkEnd w:id="381"/>
      <w:bookmarkEnd w:id="382"/>
      <w:bookmarkEnd w:id="383"/>
      <w:r>
        <w:t>IMS Session</w:t>
      </w:r>
      <w:bookmarkEnd w:id="384"/>
    </w:p>
    <w:p w14:paraId="453CE2BE" w14:textId="45A1455B" w:rsidR="00194847" w:rsidRDefault="00194847" w:rsidP="00194847">
      <w:pPr>
        <w:pStyle w:val="Heading5"/>
      </w:pPr>
      <w:bookmarkStart w:id="385" w:name="_Toc146103752"/>
      <w:bookmarkStart w:id="386" w:name="_Toc151981311"/>
      <w:bookmarkStart w:id="387" w:name="_Toc175738374"/>
      <w:bookmarkStart w:id="388" w:name="_Toc170275716"/>
      <w:bookmarkStart w:id="389" w:name="_Toc217815173"/>
      <w:r>
        <w:t>6.</w:t>
      </w:r>
      <w:r w:rsidR="0090582B">
        <w:rPr>
          <w:rFonts w:eastAsiaTheme="minorEastAsia" w:hint="eastAsia"/>
          <w:lang w:eastAsia="zh-CN"/>
        </w:rPr>
        <w:t>3</w:t>
      </w:r>
      <w:r>
        <w:t>.3.3.1</w:t>
      </w:r>
      <w:r>
        <w:tab/>
        <w:t>Description</w:t>
      </w:r>
      <w:bookmarkEnd w:id="385"/>
      <w:bookmarkEnd w:id="386"/>
      <w:bookmarkEnd w:id="387"/>
      <w:bookmarkEnd w:id="389"/>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proofErr w:type="spellStart"/>
      <w:r>
        <w:t>Nimsas_ImsSessionManagement</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Heading5"/>
      </w:pPr>
      <w:bookmarkStart w:id="390" w:name="_Toc146103753"/>
      <w:bookmarkStart w:id="391" w:name="_Toc151981312"/>
      <w:bookmarkStart w:id="392" w:name="_Toc175738375"/>
      <w:bookmarkStart w:id="393" w:name="_Toc217815174"/>
      <w:r>
        <w:t>6.</w:t>
      </w:r>
      <w:r w:rsidR="0090582B">
        <w:rPr>
          <w:rFonts w:eastAsiaTheme="minorEastAsia" w:hint="eastAsia"/>
          <w:lang w:eastAsia="zh-CN"/>
        </w:rPr>
        <w:t>3</w:t>
      </w:r>
      <w:r>
        <w:t>.3.3.2</w:t>
      </w:r>
      <w:r>
        <w:tab/>
        <w:t>Resource Definition</w:t>
      </w:r>
      <w:bookmarkEnd w:id="390"/>
      <w:bookmarkEnd w:id="391"/>
      <w:bookmarkEnd w:id="392"/>
      <w:bookmarkEnd w:id="393"/>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 xml:space="preserve">dentifies an individual IMS session to the </w:t>
            </w:r>
            <w:proofErr w:type="spellStart"/>
            <w:r>
              <w:rPr>
                <w:lang w:eastAsia="zh-CN"/>
              </w:rPr>
              <w:t>Nimsas_ImsSessionManagement</w:t>
            </w:r>
            <w:proofErr w:type="spellEnd"/>
            <w:r>
              <w:rPr>
                <w:lang w:eastAsia="zh-CN"/>
              </w:rPr>
              <w:t xml:space="preserve"> service.</w:t>
            </w:r>
          </w:p>
        </w:tc>
      </w:tr>
    </w:tbl>
    <w:p w14:paraId="2E1722FD" w14:textId="77777777" w:rsidR="00194847" w:rsidRPr="00CE7844" w:rsidRDefault="00194847" w:rsidP="00194847"/>
    <w:p w14:paraId="48A61E80" w14:textId="326BD896" w:rsidR="00194847" w:rsidRDefault="00194847" w:rsidP="00194847">
      <w:pPr>
        <w:pStyle w:val="Heading5"/>
      </w:pPr>
      <w:bookmarkStart w:id="394" w:name="_Toc146103754"/>
      <w:bookmarkStart w:id="395" w:name="_Toc151981313"/>
      <w:bookmarkStart w:id="396" w:name="_Toc175738376"/>
      <w:bookmarkStart w:id="397" w:name="_Toc217815175"/>
      <w:r>
        <w:t>6.</w:t>
      </w:r>
      <w:r w:rsidR="00DD1E86">
        <w:rPr>
          <w:rFonts w:eastAsiaTheme="minorEastAsia" w:hint="eastAsia"/>
          <w:lang w:eastAsia="zh-CN"/>
        </w:rPr>
        <w:t>3</w:t>
      </w:r>
      <w:r>
        <w:t>.3.3.3</w:t>
      </w:r>
      <w:r>
        <w:tab/>
        <w:t>Resource Standard Methods</w:t>
      </w:r>
      <w:bookmarkEnd w:id="394"/>
      <w:bookmarkEnd w:id="395"/>
      <w:bookmarkEnd w:id="396"/>
      <w:bookmarkEnd w:id="397"/>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proofErr w:type="spellStart"/>
            <w:r w:rsidRPr="000F0BA0">
              <w:t>SupportedFeatures</w:t>
            </w:r>
            <w:proofErr w:type="spellEnd"/>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proofErr w:type="spellStart"/>
            <w:r>
              <w:rPr>
                <w:rFonts w:hint="eastAsia"/>
                <w:lang w:eastAsia="zh-CN"/>
              </w:rPr>
              <w:t>PatchItem</w:t>
            </w:r>
            <w:proofErr w:type="spellEnd"/>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proofErr w:type="spellStart"/>
            <w:r w:rsidRPr="000F0BA0">
              <w:rPr>
                <w:rFonts w:hint="eastAsia"/>
                <w:lang w:eastAsia="zh-CN"/>
              </w:rPr>
              <w:t>PatchResult</w:t>
            </w:r>
            <w:proofErr w:type="spellEnd"/>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proofErr w:type="spellStart"/>
            <w:r w:rsidRPr="0093161B">
              <w:t>media</w:t>
            </w:r>
            <w:r>
              <w:t>Correlation</w:t>
            </w:r>
            <w:r w:rsidRPr="0093161B">
              <w:t>Id</w:t>
            </w:r>
            <w:proofErr w:type="spellEnd"/>
            <w:r w:rsidRPr="0093161B">
              <w:t xml:space="preserve">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8" w:name="_PERM_MCCTEMPBM_CRPT03410206___2"/>
            <w:r w:rsidRPr="003B2883">
              <w:t>-</w:t>
            </w:r>
            <w:r w:rsidRPr="003B2883">
              <w:tab/>
            </w:r>
            <w:r>
              <w:t>SESSION</w:t>
            </w:r>
            <w:r w:rsidRPr="003B2883">
              <w:t>_NOT_FOUND</w:t>
            </w:r>
            <w:bookmarkEnd w:id="398"/>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w:t>
            </w:r>
            <w:r>
              <w:rPr>
                <w:rFonts w:hint="eastAsia"/>
                <w:lang w:val="en-US" w:eastAsia="zh-CN"/>
              </w:rPr>
              <w:t>IMS AS</w:t>
            </w:r>
            <w:r w:rsidRPr="000F0BA0">
              <w:rPr>
                <w:rFonts w:hint="eastAsia"/>
                <w:lang w:val="en-US" w:eastAsia="zh-CN"/>
              </w:rPr>
              <w:t xml:space="preserve"> shall respond with </w:t>
            </w:r>
            <w:proofErr w:type="spellStart"/>
            <w:r w:rsidRPr="000F0BA0">
              <w:rPr>
                <w:rFonts w:hint="eastAsia"/>
                <w:lang w:val="en-US" w:eastAsia="zh-CN"/>
              </w:rPr>
              <w:t>PatchResult</w:t>
            </w:r>
            <w:proofErr w:type="spellEnd"/>
            <w:r w:rsidRPr="000F0BA0">
              <w:rPr>
                <w:rFonts w:hint="eastAsia"/>
                <w:lang w:val="en-US" w:eastAsia="zh-CN"/>
              </w:rP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Heading5"/>
      </w:pPr>
      <w:bookmarkStart w:id="399" w:name="_Toc217815176"/>
      <w:r>
        <w:t>6.</w:t>
      </w:r>
      <w:r w:rsidR="00DD1E86">
        <w:rPr>
          <w:rFonts w:eastAsiaTheme="minorEastAsia" w:hint="eastAsia"/>
          <w:lang w:eastAsia="zh-CN"/>
        </w:rPr>
        <w:t>3</w:t>
      </w:r>
      <w:r>
        <w:t>.3.3.4</w:t>
      </w:r>
      <w:r>
        <w:tab/>
        <w:t>Resource Custom Operations</w:t>
      </w:r>
      <w:bookmarkEnd w:id="399"/>
    </w:p>
    <w:p w14:paraId="1370D0A4" w14:textId="77777777" w:rsidR="00194847" w:rsidRPr="00B910B8" w:rsidRDefault="00194847" w:rsidP="00194847">
      <w:r w:rsidRPr="00B910B8">
        <w:t>None.</w:t>
      </w:r>
    </w:p>
    <w:p w14:paraId="6A00DE2B" w14:textId="573D40B2" w:rsidR="00194847" w:rsidRDefault="00194847" w:rsidP="00194847">
      <w:pPr>
        <w:pStyle w:val="Heading3"/>
      </w:pPr>
      <w:bookmarkStart w:id="400" w:name="_Toc146103756"/>
      <w:bookmarkStart w:id="401" w:name="_Toc151981315"/>
      <w:bookmarkStart w:id="402" w:name="_Toc175738378"/>
      <w:bookmarkStart w:id="403" w:name="_Toc217815177"/>
      <w:bookmarkEnd w:id="388"/>
      <w:r>
        <w:t>6.</w:t>
      </w:r>
      <w:r w:rsidR="00DD1E86">
        <w:rPr>
          <w:rFonts w:eastAsiaTheme="minorEastAsia" w:hint="eastAsia"/>
          <w:lang w:eastAsia="zh-CN"/>
        </w:rPr>
        <w:t>3</w:t>
      </w:r>
      <w:r>
        <w:t>.4</w:t>
      </w:r>
      <w:r>
        <w:tab/>
        <w:t>Custom Operations without associated resources</w:t>
      </w:r>
      <w:bookmarkEnd w:id="400"/>
      <w:bookmarkEnd w:id="401"/>
      <w:bookmarkEnd w:id="402"/>
      <w:bookmarkEnd w:id="403"/>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Heading3"/>
      </w:pPr>
      <w:bookmarkStart w:id="404" w:name="_Toc146103757"/>
      <w:bookmarkStart w:id="405" w:name="_Toc151981316"/>
      <w:bookmarkStart w:id="406" w:name="_Toc175738379"/>
      <w:bookmarkStart w:id="407" w:name="_Toc217815178"/>
      <w:r>
        <w:t>6.</w:t>
      </w:r>
      <w:r w:rsidR="00DD1E86">
        <w:rPr>
          <w:rFonts w:eastAsiaTheme="minorEastAsia" w:hint="eastAsia"/>
          <w:lang w:eastAsia="zh-CN"/>
        </w:rPr>
        <w:t>3</w:t>
      </w:r>
      <w:r>
        <w:t>.5</w:t>
      </w:r>
      <w:r>
        <w:tab/>
        <w:t>Notifications</w:t>
      </w:r>
      <w:bookmarkEnd w:id="404"/>
      <w:bookmarkEnd w:id="405"/>
      <w:bookmarkEnd w:id="406"/>
      <w:bookmarkEnd w:id="407"/>
    </w:p>
    <w:p w14:paraId="7FC63CE8" w14:textId="77777777" w:rsidR="001E402F" w:rsidRDefault="001E402F" w:rsidP="001E402F">
      <w:pPr>
        <w:pStyle w:val="Heading4"/>
      </w:pPr>
      <w:bookmarkStart w:id="408" w:name="_Toc170275722"/>
      <w:bookmarkStart w:id="409" w:name="_Toc217815179"/>
      <w:r>
        <w:t>6.3.5.1</w:t>
      </w:r>
      <w:r>
        <w:tab/>
        <w:t>General</w:t>
      </w:r>
      <w:bookmarkEnd w:id="409"/>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proofErr w:type="spellStart"/>
            <w:r>
              <w:t>notif</w:t>
            </w:r>
            <w:r w:rsidRPr="00B910B8">
              <w:t>Uri</w:t>
            </w:r>
            <w:proofErr w:type="spellEnd"/>
            <w:r w:rsidRPr="00B910B8">
              <w:t>}</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Heading4"/>
      </w:pPr>
      <w:bookmarkStart w:id="410" w:name="_Toc217815180"/>
      <w:r w:rsidRPr="00B910B8">
        <w:t>6.</w:t>
      </w:r>
      <w:r>
        <w:t>3</w:t>
      </w:r>
      <w:r w:rsidRPr="00B910B8">
        <w:t>.5.2</w:t>
      </w:r>
      <w:r w:rsidRPr="00B910B8">
        <w:tab/>
      </w:r>
      <w:r>
        <w:t xml:space="preserve">IMS </w:t>
      </w:r>
      <w:r w:rsidRPr="00B910B8">
        <w:t>Session Event Notification</w:t>
      </w:r>
      <w:bookmarkEnd w:id="410"/>
    </w:p>
    <w:p w14:paraId="43FED89E" w14:textId="77777777" w:rsidR="001E402F" w:rsidRPr="00B910B8" w:rsidRDefault="001E402F" w:rsidP="001E402F">
      <w:pPr>
        <w:pStyle w:val="Heading5"/>
      </w:pPr>
      <w:bookmarkStart w:id="411" w:name="_Toc217815181"/>
      <w:r w:rsidRPr="00B910B8">
        <w:t>6.</w:t>
      </w:r>
      <w:r>
        <w:t>3</w:t>
      </w:r>
      <w:r w:rsidRPr="00B910B8">
        <w:t>.5.2.1</w:t>
      </w:r>
      <w:r w:rsidRPr="00B910B8">
        <w:tab/>
        <w:t>Description</w:t>
      </w:r>
      <w:bookmarkEnd w:id="411"/>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Heading5"/>
      </w:pPr>
      <w:bookmarkStart w:id="412" w:name="_Toc217815182"/>
      <w:r w:rsidRPr="00B910B8">
        <w:t>6.</w:t>
      </w:r>
      <w:r>
        <w:t>3</w:t>
      </w:r>
      <w:r w:rsidRPr="00B910B8">
        <w:t>.5.2.2</w:t>
      </w:r>
      <w:r w:rsidRPr="00B910B8">
        <w:tab/>
        <w:t>Target URI</w:t>
      </w:r>
      <w:bookmarkEnd w:id="412"/>
    </w:p>
    <w:p w14:paraId="122C8A28" w14:textId="77777777" w:rsidR="001E402F" w:rsidRPr="00B910B8" w:rsidRDefault="001E402F" w:rsidP="001E402F">
      <w:r w:rsidRPr="00B910B8">
        <w:t>The Callback URI "{</w:t>
      </w:r>
      <w:proofErr w:type="spellStart"/>
      <w:r>
        <w:t>notif</w:t>
      </w:r>
      <w:r w:rsidRPr="00B910B8">
        <w:t>Uri</w:t>
      </w:r>
      <w:proofErr w:type="spellEnd"/>
      <w:r w:rsidRPr="00B910B8">
        <w:t>}"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proofErr w:type="spellStart"/>
            <w:r>
              <w:t>notif</w:t>
            </w:r>
            <w:r w:rsidRPr="00B910B8">
              <w:t>Uri</w:t>
            </w:r>
            <w:proofErr w:type="spellEnd"/>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Heading5"/>
      </w:pPr>
      <w:bookmarkStart w:id="413" w:name="_Toc217815183"/>
      <w:r w:rsidRPr="00B910B8">
        <w:t>6.</w:t>
      </w:r>
      <w:r>
        <w:t>3</w:t>
      </w:r>
      <w:r w:rsidRPr="00B910B8">
        <w:t>.5.2.3</w:t>
      </w:r>
      <w:r w:rsidRPr="00B910B8">
        <w:tab/>
        <w:t>Standard Methods</w:t>
      </w:r>
      <w:bookmarkEnd w:id="413"/>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proofErr w:type="spellStart"/>
            <w:r>
              <w:t>Ims</w:t>
            </w:r>
            <w:r w:rsidRPr="00B910B8">
              <w:t>SessionEventNotification</w:t>
            </w:r>
            <w:proofErr w:type="spellEnd"/>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Heading3"/>
      </w:pPr>
      <w:bookmarkStart w:id="414" w:name="_Toc217815184"/>
      <w:r>
        <w:t>6.</w:t>
      </w:r>
      <w:r w:rsidR="00DD1E86">
        <w:rPr>
          <w:rFonts w:eastAsiaTheme="minorEastAsia" w:hint="eastAsia"/>
          <w:lang w:eastAsia="zh-CN"/>
        </w:rPr>
        <w:t>3</w:t>
      </w:r>
      <w:r>
        <w:t>.6</w:t>
      </w:r>
      <w:r>
        <w:tab/>
        <w:t>Data Model</w:t>
      </w:r>
      <w:bookmarkEnd w:id="408"/>
      <w:bookmarkEnd w:id="414"/>
    </w:p>
    <w:p w14:paraId="35882914" w14:textId="3F593423" w:rsidR="00194847" w:rsidRDefault="00194847" w:rsidP="00194847">
      <w:pPr>
        <w:pStyle w:val="Heading4"/>
      </w:pPr>
      <w:bookmarkStart w:id="415" w:name="_Toc170275723"/>
      <w:bookmarkStart w:id="416" w:name="_Hlk177652583"/>
      <w:bookmarkStart w:id="417" w:name="_Toc217815185"/>
      <w:r>
        <w:t>6.</w:t>
      </w:r>
      <w:r w:rsidR="00DD1E86">
        <w:rPr>
          <w:rFonts w:eastAsiaTheme="minorEastAsia" w:hint="eastAsia"/>
          <w:lang w:eastAsia="zh-CN"/>
        </w:rPr>
        <w:t>3</w:t>
      </w:r>
      <w:r>
        <w:t>.6.1</w:t>
      </w:r>
      <w:r>
        <w:tab/>
        <w:t>General</w:t>
      </w:r>
      <w:bookmarkEnd w:id="415"/>
      <w:bookmarkEnd w:id="417"/>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proofErr w:type="spellStart"/>
            <w:r>
              <w:rPr>
                <w:lang w:eastAsia="zh-CN"/>
              </w:rPr>
              <w:t>ImsSessionEventNotification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proofErr w:type="spellStart"/>
            <w:r>
              <w:rPr>
                <w:rFonts w:hint="eastAsia"/>
                <w:lang w:eastAsia="zh-CN"/>
              </w:rPr>
              <w:t>M</w:t>
            </w:r>
            <w:r>
              <w:rPr>
                <w:lang w:eastAsia="zh-CN"/>
              </w:rPr>
              <w:t>ediaInfo</w:t>
            </w:r>
            <w:r w:rsidR="00C90944">
              <w:rPr>
                <w:rFonts w:hint="eastAsia"/>
                <w:lang w:eastAsia="zh-CN"/>
              </w:rPr>
              <w:t>External</w:t>
            </w:r>
            <w:proofErr w:type="spellEnd"/>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proofErr w:type="spellStart"/>
            <w:r>
              <w:rPr>
                <w:rFonts w:hint="eastAsia"/>
                <w:lang w:eastAsia="zh-CN"/>
              </w:rPr>
              <w:t>S</w:t>
            </w:r>
            <w:r>
              <w:rPr>
                <w:lang w:eastAsia="zh-CN"/>
              </w:rPr>
              <w:t>essionInfo</w:t>
            </w:r>
            <w:r w:rsidR="00C90944">
              <w:rPr>
                <w:rFonts w:hint="eastAsia"/>
                <w:lang w:eastAsia="zh-CN"/>
              </w:rPr>
              <w:t>SM</w:t>
            </w:r>
            <w:proofErr w:type="spellEnd"/>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proofErr w:type="spellStart"/>
            <w:r>
              <w:rPr>
                <w:rFonts w:hint="eastAsia"/>
                <w:lang w:eastAsia="zh-CN"/>
              </w:rPr>
              <w:t>TargetIdInfo</w:t>
            </w:r>
            <w:proofErr w:type="spellEnd"/>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w:t>
            </w:r>
            <w:proofErr w:type="spellStart"/>
            <w:r w:rsidRPr="00E42FA0">
              <w:rPr>
                <w:rFonts w:cs="Arial"/>
                <w:szCs w:val="18"/>
                <w:lang w:eastAsia="zh-CN"/>
              </w:rPr>
              <w:t>ies</w:t>
            </w:r>
            <w:proofErr w:type="spellEnd"/>
            <w:r w:rsidRPr="00E42FA0">
              <w:rPr>
                <w:rFonts w:cs="Arial"/>
                <w:szCs w:val="18"/>
                <w:lang w:eastAsia="zh-CN"/>
              </w:rPr>
              <w:t>)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proofErr w:type="spellStart"/>
            <w:r>
              <w:t>ImsSessionEventType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8" w:name="OLE_LINK30"/>
            <w:r>
              <w:rPr>
                <w:rFonts w:hint="eastAsia"/>
                <w:lang w:eastAsia="zh-CN"/>
              </w:rPr>
              <w:t>Mdc2EndpointInfo</w:t>
            </w:r>
            <w:bookmarkEnd w:id="418"/>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proofErr w:type="spellStart"/>
            <w:r w:rsidRPr="00AB7C2F">
              <w:rPr>
                <w:lang w:eastAsia="zh-CN"/>
              </w:rPr>
              <w:t>MediaInfo</w:t>
            </w:r>
            <w:proofErr w:type="spellEnd"/>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Heading4"/>
        <w:rPr>
          <w:lang w:val="en-US"/>
        </w:rPr>
      </w:pPr>
      <w:bookmarkStart w:id="419" w:name="_Toc170275724"/>
      <w:bookmarkStart w:id="420" w:name="_Toc217815186"/>
      <w:bookmarkEnd w:id="416"/>
      <w:r>
        <w:rPr>
          <w:lang w:val="en-US"/>
        </w:rPr>
        <w:t>6.</w:t>
      </w:r>
      <w:r w:rsidR="00DD1E86">
        <w:rPr>
          <w:rFonts w:eastAsiaTheme="minorEastAsia" w:hint="eastAsia"/>
          <w:lang w:val="en-US" w:eastAsia="zh-CN"/>
        </w:rPr>
        <w:t>3</w:t>
      </w:r>
      <w:r>
        <w:rPr>
          <w:lang w:val="en-US"/>
        </w:rPr>
        <w:t>.6.2</w:t>
      </w:r>
      <w:r>
        <w:rPr>
          <w:lang w:val="en-US"/>
        </w:rPr>
        <w:tab/>
        <w:t>Structured data types</w:t>
      </w:r>
      <w:bookmarkEnd w:id="419"/>
      <w:bookmarkEnd w:id="420"/>
    </w:p>
    <w:p w14:paraId="4C67CA2A" w14:textId="005DC9ED" w:rsidR="00194847" w:rsidRDefault="00194847" w:rsidP="00194847">
      <w:pPr>
        <w:pStyle w:val="Heading5"/>
      </w:pPr>
      <w:bookmarkStart w:id="421" w:name="_Toc170275725"/>
      <w:bookmarkStart w:id="422" w:name="_Toc217815187"/>
      <w:r>
        <w:t>6.</w:t>
      </w:r>
      <w:r w:rsidR="00DD1E86">
        <w:rPr>
          <w:rFonts w:eastAsiaTheme="minorEastAsia" w:hint="eastAsia"/>
          <w:lang w:eastAsia="zh-CN"/>
        </w:rPr>
        <w:t>3</w:t>
      </w:r>
      <w:r>
        <w:t>.6.2.1</w:t>
      </w:r>
      <w:r>
        <w:tab/>
        <w:t>Introduction</w:t>
      </w:r>
      <w:bookmarkEnd w:id="421"/>
      <w:bookmarkEnd w:id="422"/>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Heading5"/>
      </w:pPr>
      <w:bookmarkStart w:id="423" w:name="_Toc170275726"/>
      <w:bookmarkStart w:id="424" w:name="_Toc217815188"/>
      <w:r>
        <w:t>6.</w:t>
      </w:r>
      <w:r w:rsidR="00DD1E86">
        <w:rPr>
          <w:rFonts w:eastAsiaTheme="minorEastAsia" w:hint="eastAsia"/>
          <w:lang w:eastAsia="zh-CN"/>
        </w:rPr>
        <w:t>3</w:t>
      </w:r>
      <w:r>
        <w:t>.6.2.2</w:t>
      </w:r>
      <w:r>
        <w:tab/>
        <w:t xml:space="preserve">Type: </w:t>
      </w:r>
      <w:bookmarkEnd w:id="423"/>
      <w:proofErr w:type="spellStart"/>
      <w:r>
        <w:t>ImsSessionInfo</w:t>
      </w:r>
      <w:bookmarkEnd w:id="424"/>
      <w:proofErr w:type="spellEnd"/>
    </w:p>
    <w:p w14:paraId="08397067" w14:textId="03AC9761" w:rsidR="00194847" w:rsidRDefault="00194847" w:rsidP="00194847">
      <w:pPr>
        <w:pStyle w:val="TH"/>
      </w:pPr>
      <w:r>
        <w:t>Table 6.</w:t>
      </w:r>
      <w:r w:rsidR="00DD1E86">
        <w:rPr>
          <w:rFonts w:eastAsiaTheme="minorEastAsia" w:hint="eastAsia"/>
          <w:lang w:eastAsia="zh-CN"/>
        </w:rPr>
        <w:t>3</w:t>
      </w:r>
      <w:r>
        <w:t xml:space="preserve">.6.2.2-1: Definition of type </w:t>
      </w:r>
      <w:proofErr w:type="spellStart"/>
      <w:r>
        <w:t>ImsSessionInfo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proofErr w:type="spellStart"/>
            <w:r>
              <w:rPr>
                <w:rFonts w:hint="eastAsia"/>
              </w:rPr>
              <w:t>s</w:t>
            </w:r>
            <w:r>
              <w:t>essionId</w:t>
            </w:r>
            <w:proofErr w:type="spellEnd"/>
          </w:p>
        </w:tc>
        <w:tc>
          <w:tcPr>
            <w:tcW w:w="1498" w:type="dxa"/>
          </w:tcPr>
          <w:p w14:paraId="00CA48F6" w14:textId="77777777" w:rsidR="00194847" w:rsidRDefault="00194847" w:rsidP="003B0F26">
            <w:pPr>
              <w:pStyle w:val="TAL"/>
            </w:pPr>
            <w:proofErr w:type="spellStart"/>
            <w:r>
              <w:t>SessionId</w:t>
            </w:r>
            <w:proofErr w:type="spellEnd"/>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proofErr w:type="spellStart"/>
            <w:r>
              <w:rPr>
                <w:rFonts w:hint="eastAsia"/>
              </w:rPr>
              <w:t>s</w:t>
            </w:r>
            <w:r>
              <w:t>essionInfo</w:t>
            </w:r>
            <w:proofErr w:type="spellEnd"/>
          </w:p>
        </w:tc>
        <w:tc>
          <w:tcPr>
            <w:tcW w:w="1498" w:type="dxa"/>
          </w:tcPr>
          <w:p w14:paraId="1F047EF5" w14:textId="1CD4673F" w:rsidR="00194847" w:rsidRDefault="00194847" w:rsidP="003B0F26">
            <w:pPr>
              <w:pStyle w:val="TAL"/>
            </w:pPr>
            <w:proofErr w:type="spellStart"/>
            <w:r>
              <w:rPr>
                <w:rFonts w:hint="eastAsia"/>
              </w:rPr>
              <w:t>S</w:t>
            </w:r>
            <w:r>
              <w:t>essionInfo</w:t>
            </w:r>
            <w:r w:rsidR="00C90944">
              <w:rPr>
                <w:rFonts w:hint="eastAsia"/>
                <w:lang w:eastAsia="zh-CN"/>
              </w:rPr>
              <w:t>SM</w:t>
            </w:r>
            <w:proofErr w:type="spellEnd"/>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proofErr w:type="spellStart"/>
            <w:r w:rsidRPr="00B910B8">
              <w:t>mediaInfo</w:t>
            </w:r>
            <w:r>
              <w:t>Set</w:t>
            </w:r>
            <w:proofErr w:type="spellEnd"/>
          </w:p>
        </w:tc>
        <w:tc>
          <w:tcPr>
            <w:tcW w:w="1498" w:type="dxa"/>
          </w:tcPr>
          <w:p w14:paraId="0CBB01BA" w14:textId="48695BA4" w:rsidR="00194847" w:rsidRDefault="00194847" w:rsidP="003B0F26">
            <w:pPr>
              <w:pStyle w:val="TAL"/>
            </w:pPr>
            <w:r>
              <w:t>array</w:t>
            </w:r>
            <w:r w:rsidRPr="00B910B8">
              <w:t>(</w:t>
            </w:r>
            <w:proofErr w:type="spellStart"/>
            <w:r w:rsidRPr="00B910B8">
              <w:t>MediaInfo</w:t>
            </w:r>
            <w:r w:rsidR="00C90944">
              <w:rPr>
                <w:rFonts w:hint="eastAsia"/>
                <w:lang w:eastAsia="zh-CN"/>
              </w:rPr>
              <w:t>External</w:t>
            </w:r>
            <w:proofErr w:type="spellEnd"/>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proofErr w:type="spellStart"/>
            <w:r>
              <w:t>notifUri</w:t>
            </w:r>
            <w:proofErr w:type="spellEnd"/>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proofErr w:type="spellStart"/>
            <w:r>
              <w:t>notifCorrelationId</w:t>
            </w:r>
            <w:proofErr w:type="spellEnd"/>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77777777" w:rsidR="009F3B0C" w:rsidRPr="009F3B0C" w:rsidRDefault="00BA5702" w:rsidP="009F3B0C">
            <w:pPr>
              <w:pStyle w:val="TAL"/>
            </w:pPr>
            <w:r>
              <w:t xml:space="preserve">This IE shall be present together with the </w:t>
            </w:r>
            <w:proofErr w:type="spellStart"/>
            <w:r>
              <w:t>notifUri</w:t>
            </w:r>
            <w:proofErr w:type="spellEnd"/>
            <w:r>
              <w:t>, if available.</w:t>
            </w:r>
          </w:p>
          <w:p w14:paraId="404884C3" w14:textId="659EE59B" w:rsidR="00BA5702" w:rsidRDefault="009F3B0C" w:rsidP="009F3B0C">
            <w:pPr>
              <w:pStyle w:val="TAL"/>
            </w:pPr>
            <w:r w:rsidRPr="009F3B0C">
              <w:t xml:space="preserve">This IE shall not be present if </w:t>
            </w:r>
            <w:proofErr w:type="spellStart"/>
            <w:r w:rsidRPr="009F3B0C">
              <w:t>notifUri</w:t>
            </w:r>
            <w:proofErr w:type="spellEnd"/>
            <w:r w:rsidRPr="009F3B0C">
              <w:t xml:space="preserve"> is absent.</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Heading5"/>
      </w:pPr>
      <w:bookmarkStart w:id="425" w:name="_Toc170275728"/>
      <w:bookmarkStart w:id="426" w:name="_Toc217815189"/>
      <w:r w:rsidRPr="00B910B8">
        <w:lastRenderedPageBreak/>
        <w:t>6.</w:t>
      </w:r>
      <w:r w:rsidR="00DD1E86">
        <w:rPr>
          <w:rFonts w:eastAsiaTheme="minorEastAsia" w:hint="eastAsia"/>
          <w:lang w:eastAsia="zh-CN"/>
        </w:rPr>
        <w:t>3</w:t>
      </w:r>
      <w:r w:rsidRPr="00B910B8">
        <w:t>.6.2.</w:t>
      </w:r>
      <w:r>
        <w:t>3</w:t>
      </w:r>
      <w:r w:rsidRPr="00B910B8">
        <w:tab/>
        <w:t xml:space="preserve">Type: </w:t>
      </w:r>
      <w:proofErr w:type="spellStart"/>
      <w:r w:rsidRPr="00B910B8">
        <w:t>SessionInfo</w:t>
      </w:r>
      <w:bookmarkEnd w:id="425"/>
      <w:r w:rsidR="00152853">
        <w:rPr>
          <w:rFonts w:hint="eastAsia"/>
          <w:lang w:eastAsia="zh-CN"/>
        </w:rPr>
        <w:t>SM</w:t>
      </w:r>
      <w:bookmarkEnd w:id="426"/>
      <w:proofErr w:type="spellEnd"/>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 xml:space="preserve">-1: Definition of type </w:t>
      </w:r>
      <w:proofErr w:type="spellStart"/>
      <w:r w:rsidRPr="00B910B8">
        <w:t>SessionInfo</w:t>
      </w:r>
      <w:r w:rsidR="00152853">
        <w:rPr>
          <w:rFonts w:hint="eastAsia"/>
          <w:lang w:eastAsia="zh-CN"/>
        </w:rPr>
        <w:t>SM</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proofErr w:type="spellStart"/>
            <w:r>
              <w:t>callingId</w:t>
            </w:r>
            <w:proofErr w:type="spellEnd"/>
          </w:p>
        </w:tc>
        <w:tc>
          <w:tcPr>
            <w:tcW w:w="1446" w:type="dxa"/>
          </w:tcPr>
          <w:p w14:paraId="401A5DE9" w14:textId="77777777" w:rsidR="00194847" w:rsidRPr="00B910B8" w:rsidRDefault="00194847" w:rsidP="003B0F26">
            <w:pPr>
              <w:pStyle w:val="TAL"/>
            </w:pPr>
            <w:proofErr w:type="spellStart"/>
            <w:r w:rsidRPr="00B910B8">
              <w:t>ImsPublicId</w:t>
            </w:r>
            <w:proofErr w:type="spellEnd"/>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proofErr w:type="spellStart"/>
            <w:r>
              <w:t>calledId</w:t>
            </w:r>
            <w:proofErr w:type="spellEnd"/>
          </w:p>
        </w:tc>
        <w:tc>
          <w:tcPr>
            <w:tcW w:w="1446" w:type="dxa"/>
          </w:tcPr>
          <w:p w14:paraId="53DC6C48" w14:textId="77777777" w:rsidR="00194847" w:rsidRPr="00B910B8" w:rsidRDefault="00194847" w:rsidP="003B0F26">
            <w:pPr>
              <w:pStyle w:val="TAL"/>
            </w:pPr>
            <w:proofErr w:type="spellStart"/>
            <w:r w:rsidRPr="00B910B8">
              <w:t>ImsPublicId</w:t>
            </w:r>
            <w:proofErr w:type="spellEnd"/>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Heading5"/>
      </w:pPr>
      <w:bookmarkStart w:id="427" w:name="_Toc217815190"/>
      <w:r w:rsidRPr="00B910B8">
        <w:t>6.</w:t>
      </w:r>
      <w:r w:rsidR="00DD1E86">
        <w:rPr>
          <w:rFonts w:eastAsiaTheme="minorEastAsia" w:hint="eastAsia"/>
          <w:lang w:eastAsia="zh-CN"/>
        </w:rPr>
        <w:t>3</w:t>
      </w:r>
      <w:r w:rsidRPr="00B910B8">
        <w:t>.6.2.</w:t>
      </w:r>
      <w:r>
        <w:t>4</w:t>
      </w:r>
      <w:r w:rsidRPr="00B910B8">
        <w:tab/>
        <w:t xml:space="preserve">Type: </w:t>
      </w:r>
      <w:proofErr w:type="spellStart"/>
      <w:r>
        <w:t>MediaInfo</w:t>
      </w:r>
      <w:r w:rsidR="00152853">
        <w:rPr>
          <w:rFonts w:hint="eastAsia"/>
          <w:lang w:eastAsia="zh-CN"/>
        </w:rPr>
        <w:t>External</w:t>
      </w:r>
      <w:bookmarkEnd w:id="427"/>
      <w:proofErr w:type="spellEnd"/>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proofErr w:type="spellStart"/>
      <w:r>
        <w:t>MediaInfo</w:t>
      </w:r>
      <w:r w:rsidR="00152853">
        <w:rPr>
          <w:rFonts w:hint="eastAsia"/>
          <w:lang w:eastAsia="zh-CN"/>
        </w:rPr>
        <w:t>External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proofErr w:type="spellStart"/>
            <w:r>
              <w:rPr>
                <w:lang w:eastAsia="zh-CN"/>
              </w:rPr>
              <w:t>m</w:t>
            </w:r>
            <w:r>
              <w:rPr>
                <w:rFonts w:hint="eastAsia"/>
                <w:lang w:eastAsia="zh-CN"/>
              </w:rPr>
              <w:t>edia</w:t>
            </w:r>
            <w:r>
              <w:t>Type</w:t>
            </w:r>
            <w:proofErr w:type="spellEnd"/>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 xml:space="preserve">In this release, the </w:t>
            </w:r>
            <w:proofErr w:type="spellStart"/>
            <w:r>
              <w:t>mediaType</w:t>
            </w:r>
            <w:proofErr w:type="spellEnd"/>
            <w:r>
              <w:t xml:space="preserv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proofErr w:type="spellStart"/>
            <w:r>
              <w:t>media</w:t>
            </w:r>
            <w:r w:rsidR="00852EFA">
              <w:t>C</w:t>
            </w:r>
            <w:r w:rsidR="00852EFA" w:rsidRPr="00E964F1">
              <w:t>orrelation</w:t>
            </w:r>
            <w:r>
              <w:t>Id</w:t>
            </w:r>
            <w:proofErr w:type="spellEnd"/>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proofErr w:type="spellStart"/>
            <w:r>
              <w:t>dcMediaParas</w:t>
            </w:r>
            <w:proofErr w:type="spellEnd"/>
          </w:p>
        </w:tc>
        <w:tc>
          <w:tcPr>
            <w:tcW w:w="1505" w:type="dxa"/>
          </w:tcPr>
          <w:p w14:paraId="58F53582" w14:textId="77777777" w:rsidR="00194847" w:rsidRPr="00B910B8" w:rsidRDefault="00194847" w:rsidP="003B0F26">
            <w:pPr>
              <w:pStyle w:val="TAL"/>
            </w:pPr>
            <w:r>
              <w:t>array(</w:t>
            </w:r>
            <w:proofErr w:type="spellStart"/>
            <w:r>
              <w:t>DcMediaPara</w:t>
            </w:r>
            <w:proofErr w:type="spellEnd"/>
            <w:r>
              <w:t>)</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w:t>
            </w:r>
            <w:proofErr w:type="spellStart"/>
            <w:r>
              <w:t>mediaType</w:t>
            </w:r>
            <w:proofErr w:type="spellEnd"/>
            <w:r>
              <w:t>" is set to "DC".</w:t>
            </w:r>
          </w:p>
        </w:tc>
      </w:tr>
    </w:tbl>
    <w:p w14:paraId="0E814D44" w14:textId="77777777" w:rsidR="00194847" w:rsidRDefault="00194847" w:rsidP="00194847"/>
    <w:p w14:paraId="117DE5B9" w14:textId="1E6E9E50" w:rsidR="00194847" w:rsidRPr="00B910B8" w:rsidRDefault="00194847" w:rsidP="00194847">
      <w:pPr>
        <w:pStyle w:val="Heading5"/>
      </w:pPr>
      <w:bookmarkStart w:id="428" w:name="_Toc217815191"/>
      <w:r w:rsidRPr="00B910B8">
        <w:t>6.</w:t>
      </w:r>
      <w:r w:rsidR="00DD1E86">
        <w:rPr>
          <w:rFonts w:eastAsiaTheme="minorEastAsia" w:hint="eastAsia"/>
          <w:lang w:eastAsia="zh-CN"/>
        </w:rPr>
        <w:t>3</w:t>
      </w:r>
      <w:r w:rsidRPr="00B910B8">
        <w:t>.6.2.</w:t>
      </w:r>
      <w:r>
        <w:t>5</w:t>
      </w:r>
      <w:r w:rsidRPr="00B910B8">
        <w:tab/>
        <w:t xml:space="preserve">Type: </w:t>
      </w:r>
      <w:proofErr w:type="spellStart"/>
      <w:r>
        <w:t>DcMediaPara</w:t>
      </w:r>
      <w:bookmarkEnd w:id="428"/>
      <w:proofErr w:type="spellEnd"/>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proofErr w:type="spellStart"/>
      <w:r>
        <w:t>DcMediaPara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proofErr w:type="spellStart"/>
            <w:r>
              <w:rPr>
                <w:lang w:eastAsia="zh-CN"/>
              </w:rPr>
              <w:t>dcType</w:t>
            </w:r>
            <w:proofErr w:type="spellEnd"/>
          </w:p>
        </w:tc>
        <w:tc>
          <w:tcPr>
            <w:tcW w:w="1505" w:type="dxa"/>
          </w:tcPr>
          <w:p w14:paraId="13E289DB" w14:textId="77777777" w:rsidR="00194847" w:rsidRPr="00B910B8" w:rsidRDefault="00194847" w:rsidP="003B0F26">
            <w:pPr>
              <w:pStyle w:val="TAL"/>
              <w:rPr>
                <w:lang w:eastAsia="zh-CN"/>
              </w:rPr>
            </w:pPr>
            <w:proofErr w:type="spellStart"/>
            <w:r>
              <w:rPr>
                <w:lang w:eastAsia="zh-CN"/>
              </w:rPr>
              <w:t>DcType</w:t>
            </w:r>
            <w:proofErr w:type="spellEnd"/>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proofErr w:type="spellStart"/>
            <w:r>
              <w:rPr>
                <w:lang w:eastAsia="zh-CN"/>
              </w:rPr>
              <w:t>adcType</w:t>
            </w:r>
            <w:proofErr w:type="spellEnd"/>
          </w:p>
        </w:tc>
        <w:tc>
          <w:tcPr>
            <w:tcW w:w="1505" w:type="dxa"/>
          </w:tcPr>
          <w:p w14:paraId="687CF5A3" w14:textId="77777777" w:rsidR="00194847" w:rsidRPr="00B910B8" w:rsidRDefault="00194847" w:rsidP="003B0F26">
            <w:pPr>
              <w:pStyle w:val="TAL"/>
              <w:rPr>
                <w:lang w:eastAsia="zh-CN"/>
              </w:rPr>
            </w:pPr>
            <w:proofErr w:type="spellStart"/>
            <w:r>
              <w:rPr>
                <w:lang w:eastAsia="zh-CN"/>
              </w:rPr>
              <w:t>AdcType</w:t>
            </w:r>
            <w:proofErr w:type="spellEnd"/>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w:t>
            </w:r>
            <w:proofErr w:type="spellStart"/>
            <w:r>
              <w:rPr>
                <w:lang w:eastAsia="zh-CN"/>
              </w:rPr>
              <w:t>dcType</w:t>
            </w:r>
            <w:proofErr w:type="spellEnd"/>
            <w:r>
              <w:rPr>
                <w:lang w:eastAsia="zh-CN"/>
              </w:rPr>
              <w:t>"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505" w:type="dxa"/>
          </w:tcPr>
          <w:p w14:paraId="54C188DE" w14:textId="77777777" w:rsidR="00194847" w:rsidRDefault="00194847" w:rsidP="003B0F26">
            <w:pPr>
              <w:pStyle w:val="TAL"/>
            </w:pPr>
            <w:proofErr w:type="spellStart"/>
            <w:r>
              <w:rPr>
                <w:rFonts w:hint="eastAsia"/>
                <w:lang w:eastAsia="zh-CN"/>
              </w:rPr>
              <w:t>A</w:t>
            </w:r>
            <w:r>
              <w:rPr>
                <w:lang w:eastAsia="zh-CN"/>
              </w:rPr>
              <w:t>ppBindingInfo</w:t>
            </w:r>
            <w:proofErr w:type="spellEnd"/>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w:t>
            </w:r>
            <w:proofErr w:type="spellStart"/>
            <w:r>
              <w:t>dcType</w:t>
            </w:r>
            <w:proofErr w:type="spellEnd"/>
            <w:r>
              <w:t>"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proofErr w:type="spellStart"/>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roofErr w:type="spellEnd"/>
          </w:p>
        </w:tc>
        <w:tc>
          <w:tcPr>
            <w:tcW w:w="1505" w:type="dxa"/>
          </w:tcPr>
          <w:p w14:paraId="3AB23BFF" w14:textId="1071FFA3" w:rsidR="00194847" w:rsidRDefault="00961BC3" w:rsidP="003B0F26">
            <w:pPr>
              <w:pStyle w:val="TAL"/>
              <w:rPr>
                <w:lang w:eastAsia="zh-CN"/>
              </w:rPr>
            </w:pPr>
            <w:r>
              <w:rPr>
                <w:rFonts w:hint="eastAsia"/>
                <w:lang w:eastAsia="zh-CN"/>
              </w:rPr>
              <w:t>array(</w:t>
            </w:r>
            <w:proofErr w:type="spellStart"/>
            <w:r>
              <w:rPr>
                <w:rFonts w:hint="eastAsia"/>
                <w:lang w:eastAsia="zh-CN"/>
              </w:rPr>
              <w:t>TargetIdInfo</w:t>
            </w:r>
            <w:proofErr w:type="spellEnd"/>
            <w:r>
              <w:rPr>
                <w:rFonts w:hint="eastAsia"/>
                <w:lang w:eastAsia="zh-CN"/>
              </w:rPr>
              <w:t>)</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w:t>
            </w:r>
            <w:proofErr w:type="spellStart"/>
            <w:r w:rsidR="00961BC3" w:rsidRPr="00E42FA0">
              <w:rPr>
                <w:rFonts w:cs="Arial"/>
                <w:szCs w:val="18"/>
                <w:lang w:eastAsia="zh-CN"/>
              </w:rPr>
              <w:t>ies</w:t>
            </w:r>
            <w:proofErr w:type="spellEnd"/>
            <w:r w:rsidR="00961BC3" w:rsidRPr="00E42FA0">
              <w:rPr>
                <w:rFonts w:cs="Arial"/>
                <w:szCs w:val="18"/>
                <w:lang w:eastAsia="zh-CN"/>
              </w:rPr>
              <w:t>)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proofErr w:type="spellStart"/>
            <w:r>
              <w:rPr>
                <w:rFonts w:hint="eastAsia"/>
                <w:lang w:eastAsia="zh-CN"/>
              </w:rPr>
              <w:t>targetId</w:t>
            </w:r>
            <w:proofErr w:type="spellEnd"/>
          </w:p>
        </w:tc>
        <w:tc>
          <w:tcPr>
            <w:tcW w:w="1505" w:type="dxa"/>
          </w:tcPr>
          <w:p w14:paraId="1BD45271" w14:textId="6F902EDF" w:rsidR="00961BC3" w:rsidRDefault="00961BC3" w:rsidP="00961BC3">
            <w:pPr>
              <w:pStyle w:val="TAL"/>
              <w:rPr>
                <w:lang w:eastAsia="zh-CN"/>
              </w:rPr>
            </w:pPr>
            <w:proofErr w:type="spellStart"/>
            <w:r w:rsidRPr="00B910B8">
              <w:t>ImsPublicId</w:t>
            </w:r>
            <w:proofErr w:type="spellEnd"/>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9" w:name="OLE_LINK29"/>
            <w:r>
              <w:rPr>
                <w:rFonts w:hint="eastAsia"/>
                <w:lang w:eastAsia="zh-CN"/>
              </w:rPr>
              <w:t>Mdc2EndpointInfo</w:t>
            </w:r>
            <w:bookmarkEnd w:id="42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0" w:name="OLE_LINK31"/>
            <w:r>
              <w:rPr>
                <w:rFonts w:cs="Arial"/>
                <w:szCs w:val="18"/>
                <w:lang w:eastAsia="zh-CN"/>
              </w:rPr>
              <w:t xml:space="preserve">It shall be contained when the </w:t>
            </w:r>
            <w:r>
              <w:t>attribute "</w:t>
            </w:r>
            <w:proofErr w:type="spellStart"/>
            <w:r>
              <w:t>dcType</w:t>
            </w:r>
            <w:proofErr w:type="spellEnd"/>
            <w:r>
              <w:t>" is set to "</w:t>
            </w:r>
            <w:r>
              <w:rPr>
                <w:rFonts w:hint="eastAsia"/>
                <w:lang w:eastAsia="zh-CN"/>
              </w:rPr>
              <w:t>A</w:t>
            </w:r>
            <w:r>
              <w:t>DC"</w:t>
            </w:r>
            <w:r>
              <w:rPr>
                <w:rFonts w:hint="eastAsia"/>
                <w:lang w:eastAsia="zh-CN"/>
              </w:rPr>
              <w:t xml:space="preserve"> and </w:t>
            </w:r>
            <w:proofErr w:type="spellStart"/>
            <w:r>
              <w:rPr>
                <w:rFonts w:hint="eastAsia"/>
                <w:lang w:eastAsia="zh-CN"/>
              </w:rPr>
              <w:t>adcType</w:t>
            </w:r>
            <w:proofErr w:type="spellEnd"/>
            <w:r>
              <w:rPr>
                <w:rFonts w:hint="eastAsia"/>
                <w:lang w:eastAsia="zh-CN"/>
              </w:rPr>
              <w:t xml:space="preserv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0"/>
          </w:p>
        </w:tc>
      </w:tr>
    </w:tbl>
    <w:p w14:paraId="3A88C4D1" w14:textId="77777777" w:rsidR="00194847" w:rsidRDefault="00194847" w:rsidP="00194847"/>
    <w:p w14:paraId="1DB62BD6" w14:textId="7F17FED6" w:rsidR="00AC43F0" w:rsidRDefault="00AC43F0" w:rsidP="00AC43F0">
      <w:pPr>
        <w:pStyle w:val="Heading5"/>
      </w:pPr>
      <w:bookmarkStart w:id="431" w:name="_Toc170275731"/>
      <w:bookmarkStart w:id="432" w:name="_Toc217815192"/>
      <w:r>
        <w:lastRenderedPageBreak/>
        <w:t>6.3.6.2.</w:t>
      </w:r>
      <w:r>
        <w:rPr>
          <w:rFonts w:eastAsiaTheme="minorEastAsia" w:hint="eastAsia"/>
          <w:lang w:eastAsia="zh-CN"/>
        </w:rPr>
        <w:t>6</w:t>
      </w:r>
      <w:r>
        <w:tab/>
        <w:t xml:space="preserve">Type: </w:t>
      </w:r>
      <w:proofErr w:type="spellStart"/>
      <w:r>
        <w:t>Ims</w:t>
      </w:r>
      <w:r w:rsidRPr="001772C3">
        <w:t>SessionEventNotification</w:t>
      </w:r>
      <w:bookmarkEnd w:id="432"/>
      <w:proofErr w:type="spellEnd"/>
    </w:p>
    <w:p w14:paraId="70BC77EC" w14:textId="5A119A48" w:rsidR="00AC43F0" w:rsidRDefault="00AC43F0" w:rsidP="00AC43F0">
      <w:pPr>
        <w:pStyle w:val="TH"/>
      </w:pPr>
      <w:r>
        <w:t>Table 6.3.6.2.</w:t>
      </w:r>
      <w:r>
        <w:rPr>
          <w:rFonts w:eastAsiaTheme="minorEastAsia" w:hint="eastAsia"/>
          <w:lang w:eastAsia="zh-CN"/>
        </w:rPr>
        <w:t>6</w:t>
      </w:r>
      <w:r>
        <w:t xml:space="preserve">-1: Definition of type </w:t>
      </w:r>
      <w:proofErr w:type="spellStart"/>
      <w:r>
        <w:t>Ims</w:t>
      </w:r>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proofErr w:type="spellStart"/>
            <w:r>
              <w:rPr>
                <w:rFonts w:hint="eastAsia"/>
              </w:rPr>
              <w:t>s</w:t>
            </w:r>
            <w:r>
              <w:t>essionId</w:t>
            </w:r>
            <w:proofErr w:type="spellEnd"/>
          </w:p>
        </w:tc>
        <w:tc>
          <w:tcPr>
            <w:tcW w:w="1444" w:type="dxa"/>
          </w:tcPr>
          <w:p w14:paraId="6B11E0A0" w14:textId="77777777" w:rsidR="00AC43F0" w:rsidRDefault="00AC43F0" w:rsidP="00291878">
            <w:pPr>
              <w:pStyle w:val="TAL"/>
            </w:pPr>
            <w:proofErr w:type="spellStart"/>
            <w:r>
              <w:t>SessionId</w:t>
            </w:r>
            <w:proofErr w:type="spellEnd"/>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w:t>
            </w:r>
            <w:proofErr w:type="spellStart"/>
            <w:r w:rsidR="007F4CAB">
              <w:t>sessionId</w:t>
            </w:r>
            <w:proofErr w:type="spellEnd"/>
            <w:r w:rsidR="007F4CAB">
              <w:t xml:space="preserve"> attribute provided during the IMS session creation within the </w:t>
            </w:r>
            <w:proofErr w:type="spellStart"/>
            <w:r w:rsidR="007F4CAB" w:rsidRPr="00972A74">
              <w:t>ImsSessionInfo</w:t>
            </w:r>
            <w:proofErr w:type="spellEnd"/>
            <w:r w:rsidR="007F4CAB" w:rsidRPr="00972A74">
              <w:t xml:space="preserve">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proofErr w:type="spellStart"/>
            <w:r>
              <w:t>eventType</w:t>
            </w:r>
            <w:proofErr w:type="spellEnd"/>
          </w:p>
        </w:tc>
        <w:tc>
          <w:tcPr>
            <w:tcW w:w="1444" w:type="dxa"/>
          </w:tcPr>
          <w:p w14:paraId="7783AE0F" w14:textId="77777777" w:rsidR="00AC43F0" w:rsidRDefault="00AC43F0" w:rsidP="00291878">
            <w:pPr>
              <w:pStyle w:val="TAL"/>
            </w:pPr>
            <w:proofErr w:type="spellStart"/>
            <w:r>
              <w:t>ImsSessionEventType</w:t>
            </w:r>
            <w:proofErr w:type="spellEnd"/>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proofErr w:type="spellStart"/>
            <w:r>
              <w:t>notifCorrelationId</w:t>
            </w:r>
            <w:proofErr w:type="spellEnd"/>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proofErr w:type="spellStart"/>
            <w:r w:rsidRPr="00B910B8">
              <w:t>mediaInfo</w:t>
            </w:r>
            <w:r>
              <w:t>Set</w:t>
            </w:r>
            <w:proofErr w:type="spellEnd"/>
          </w:p>
        </w:tc>
        <w:tc>
          <w:tcPr>
            <w:tcW w:w="1444" w:type="dxa"/>
          </w:tcPr>
          <w:p w14:paraId="08A76D38" w14:textId="47FD74EE" w:rsidR="00AC43F0" w:rsidRDefault="00AC43F0" w:rsidP="00291878">
            <w:pPr>
              <w:pStyle w:val="TAL"/>
            </w:pPr>
            <w:r>
              <w:t>array</w:t>
            </w:r>
            <w:r w:rsidRPr="00B910B8">
              <w:t>(</w:t>
            </w:r>
            <w:proofErr w:type="spellStart"/>
            <w:r w:rsidRPr="00B910B8">
              <w:t>MediaInfo</w:t>
            </w:r>
            <w:r w:rsidR="00EC21AD">
              <w:rPr>
                <w:rFonts w:hint="eastAsia"/>
                <w:lang w:eastAsia="zh-CN"/>
              </w:rPr>
              <w:t>External</w:t>
            </w:r>
            <w:proofErr w:type="spellEnd"/>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proofErr w:type="spellStart"/>
            <w:r w:rsidRPr="00B910B8">
              <w:t>callingIdentity</w:t>
            </w:r>
            <w:proofErr w:type="spellEnd"/>
          </w:p>
        </w:tc>
        <w:tc>
          <w:tcPr>
            <w:tcW w:w="1444" w:type="dxa"/>
          </w:tcPr>
          <w:p w14:paraId="0187D399" w14:textId="6EE9FDA4" w:rsidR="00697F5D" w:rsidRDefault="00697F5D" w:rsidP="00697F5D">
            <w:pPr>
              <w:pStyle w:val="TAL"/>
            </w:pPr>
            <w:proofErr w:type="spellStart"/>
            <w:r w:rsidRPr="00B910B8">
              <w:t>ImsPublicId</w:t>
            </w:r>
            <w:proofErr w:type="spellEnd"/>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w:t>
            </w:r>
            <w:proofErr w:type="spellStart"/>
            <w:r>
              <w:t>eventType</w:t>
            </w:r>
            <w:proofErr w:type="spellEnd"/>
            <w:r>
              <w:t xml:space="preserv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proofErr w:type="spellStart"/>
            <w:r w:rsidRPr="00B910B8">
              <w:t>calledIdentity</w:t>
            </w:r>
            <w:proofErr w:type="spellEnd"/>
          </w:p>
        </w:tc>
        <w:tc>
          <w:tcPr>
            <w:tcW w:w="1444" w:type="dxa"/>
          </w:tcPr>
          <w:p w14:paraId="04815C6B" w14:textId="033FB81F" w:rsidR="00697F5D" w:rsidRDefault="00697F5D" w:rsidP="00697F5D">
            <w:pPr>
              <w:pStyle w:val="TAL"/>
            </w:pPr>
            <w:proofErr w:type="spellStart"/>
            <w:r w:rsidRPr="00B910B8">
              <w:t>ImsPublicId</w:t>
            </w:r>
            <w:proofErr w:type="spellEnd"/>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 xml:space="preserve">party. It may be included if the </w:t>
            </w:r>
            <w:proofErr w:type="spellStart"/>
            <w:r>
              <w:t>eventType</w:t>
            </w:r>
            <w:proofErr w:type="spellEnd"/>
            <w:r>
              <w:t xml:space="preserv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proofErr w:type="spellStart"/>
            <w:r>
              <w:rPr>
                <w:lang w:eastAsia="zh-CN"/>
              </w:rPr>
              <w:t>failureReason</w:t>
            </w:r>
            <w:proofErr w:type="spellEnd"/>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w:t>
            </w:r>
            <w:proofErr w:type="spellStart"/>
            <w:r>
              <w:t>eventType</w:t>
            </w:r>
            <w:proofErr w:type="spellEnd"/>
            <w:r>
              <w:t xml:space="preserv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Heading5"/>
      </w:pPr>
      <w:bookmarkStart w:id="433"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proofErr w:type="spellStart"/>
      <w:r>
        <w:rPr>
          <w:rFonts w:hint="eastAsia"/>
          <w:lang w:eastAsia="zh-CN"/>
        </w:rPr>
        <w:t>TargetIdInfo</w:t>
      </w:r>
      <w:bookmarkEnd w:id="433"/>
      <w:proofErr w:type="spellEnd"/>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proofErr w:type="spellStart"/>
      <w:r>
        <w:rPr>
          <w:rFonts w:hint="eastAsia"/>
          <w:lang w:eastAsia="zh-CN"/>
        </w:rPr>
        <w:t>TargetIdInfo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proofErr w:type="spellStart"/>
            <w:r w:rsidRPr="00B910B8">
              <w:t>callingIdentity</w:t>
            </w:r>
            <w:proofErr w:type="spellEnd"/>
          </w:p>
        </w:tc>
        <w:tc>
          <w:tcPr>
            <w:tcW w:w="1444" w:type="dxa"/>
          </w:tcPr>
          <w:p w14:paraId="63800164" w14:textId="77777777" w:rsidR="0082702A" w:rsidRPr="00B910B8" w:rsidRDefault="0082702A" w:rsidP="00291878">
            <w:pPr>
              <w:pStyle w:val="TAL"/>
            </w:pPr>
            <w:proofErr w:type="spellStart"/>
            <w:r w:rsidRPr="00B910B8">
              <w:t>ImsPublicId</w:t>
            </w:r>
            <w:proofErr w:type="spellEnd"/>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proofErr w:type="spellStart"/>
            <w:r w:rsidRPr="00B910B8">
              <w:t>calledIdentity</w:t>
            </w:r>
            <w:proofErr w:type="spellEnd"/>
          </w:p>
        </w:tc>
        <w:tc>
          <w:tcPr>
            <w:tcW w:w="1444" w:type="dxa"/>
          </w:tcPr>
          <w:p w14:paraId="78C1F9B6" w14:textId="77777777" w:rsidR="0082702A" w:rsidRPr="00B910B8" w:rsidRDefault="0082702A" w:rsidP="00291878">
            <w:pPr>
              <w:pStyle w:val="TAL"/>
            </w:pPr>
            <w:proofErr w:type="spellStart"/>
            <w:r w:rsidRPr="00B910B8">
              <w:t>ImsPublicId</w:t>
            </w:r>
            <w:proofErr w:type="spellEnd"/>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proofErr w:type="spellStart"/>
            <w:r w:rsidRPr="00B910B8">
              <w:t>callingIdentity</w:t>
            </w:r>
            <w:proofErr w:type="spellEnd"/>
            <w:r>
              <w:rPr>
                <w:rFonts w:hint="eastAsia"/>
                <w:lang w:eastAsia="zh-CN"/>
              </w:rPr>
              <w:t xml:space="preserve"> or </w:t>
            </w:r>
            <w:proofErr w:type="spellStart"/>
            <w:r w:rsidRPr="00B910B8">
              <w:t>calledIdentity</w:t>
            </w:r>
            <w:proofErr w:type="spellEnd"/>
            <w:r>
              <w:rPr>
                <w:rFonts w:hint="eastAsia"/>
                <w:lang w:eastAsia="zh-CN"/>
              </w:rPr>
              <w:t xml:space="preserve"> shall be contained when the attribute </w:t>
            </w:r>
            <w:proofErr w:type="spellStart"/>
            <w:r>
              <w:rPr>
                <w:rFonts w:hint="eastAsia"/>
                <w:lang w:eastAsia="zh-CN"/>
              </w:rPr>
              <w:t>adcType</w:t>
            </w:r>
            <w:proofErr w:type="spellEnd"/>
            <w:r>
              <w:rPr>
                <w:rFonts w:hint="eastAsia"/>
                <w:lang w:eastAsia="zh-CN"/>
              </w:rPr>
              <w:t xml:space="preserv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Heading4"/>
        <w:rPr>
          <w:lang w:val="en-US"/>
        </w:rPr>
      </w:pPr>
      <w:bookmarkStart w:id="434"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1"/>
      <w:bookmarkEnd w:id="434"/>
    </w:p>
    <w:p w14:paraId="31E47CEE" w14:textId="46685A64" w:rsidR="00194847" w:rsidRDefault="00194847" w:rsidP="00194847">
      <w:pPr>
        <w:pStyle w:val="Heading5"/>
      </w:pPr>
      <w:bookmarkStart w:id="435" w:name="_Toc170275732"/>
      <w:bookmarkStart w:id="436" w:name="_Toc217815195"/>
      <w:r>
        <w:t>6.</w:t>
      </w:r>
      <w:r w:rsidR="00DD1E86">
        <w:rPr>
          <w:rFonts w:eastAsiaTheme="minorEastAsia" w:hint="eastAsia"/>
          <w:lang w:eastAsia="zh-CN"/>
        </w:rPr>
        <w:t>3</w:t>
      </w:r>
      <w:r>
        <w:t>.6.3.1</w:t>
      </w:r>
      <w:r>
        <w:tab/>
        <w:t>Introduction</w:t>
      </w:r>
      <w:bookmarkEnd w:id="435"/>
      <w:bookmarkEnd w:id="436"/>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Heading5"/>
      </w:pPr>
      <w:bookmarkStart w:id="437" w:name="_Toc170275733"/>
      <w:bookmarkStart w:id="438" w:name="_Toc217815196"/>
      <w:r>
        <w:t>6.</w:t>
      </w:r>
      <w:r w:rsidR="00DD1E86">
        <w:rPr>
          <w:rFonts w:eastAsiaTheme="minorEastAsia" w:hint="eastAsia"/>
          <w:lang w:eastAsia="zh-CN"/>
        </w:rPr>
        <w:t>3</w:t>
      </w:r>
      <w:r>
        <w:t>.6.3.2</w:t>
      </w:r>
      <w:r>
        <w:tab/>
        <w:t>Simple data types</w:t>
      </w:r>
      <w:bookmarkEnd w:id="437"/>
      <w:bookmarkEnd w:id="438"/>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9" w:name="MCCQCTEMPBM_00000030"/>
            <w:bookmarkStart w:id="440"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9"/>
      <w:bookmarkEnd w:id="440"/>
    </w:tbl>
    <w:p w14:paraId="5AFE9F13" w14:textId="77777777" w:rsidR="00194847" w:rsidRDefault="00194847" w:rsidP="00194847"/>
    <w:p w14:paraId="75297656" w14:textId="5CD7039B" w:rsidR="00194847" w:rsidRDefault="00194847" w:rsidP="00194847">
      <w:pPr>
        <w:pStyle w:val="Heading5"/>
      </w:pPr>
      <w:bookmarkStart w:id="441" w:name="_Toc170275734"/>
      <w:bookmarkStart w:id="442" w:name="_Toc217815197"/>
      <w:r>
        <w:t>6.</w:t>
      </w:r>
      <w:r w:rsidR="00DD1E86">
        <w:rPr>
          <w:rFonts w:eastAsiaTheme="minorEastAsia" w:hint="eastAsia"/>
          <w:lang w:eastAsia="zh-CN"/>
        </w:rPr>
        <w:t>3</w:t>
      </w:r>
      <w:r>
        <w:t>.6.3.3</w:t>
      </w:r>
      <w:r>
        <w:tab/>
        <w:t xml:space="preserve">Enumeration: </w:t>
      </w:r>
      <w:bookmarkEnd w:id="441"/>
      <w:proofErr w:type="spellStart"/>
      <w:r>
        <w:t>DcType</w:t>
      </w:r>
      <w:bookmarkEnd w:id="442"/>
      <w:proofErr w:type="spellEnd"/>
    </w:p>
    <w:p w14:paraId="52ADCAA9" w14:textId="60EFC045" w:rsidR="00194847" w:rsidRDefault="00194847" w:rsidP="00194847">
      <w:r>
        <w:t xml:space="preserve">The enumeration </w:t>
      </w:r>
      <w:proofErr w:type="spellStart"/>
      <w:r>
        <w:t>DcType</w:t>
      </w:r>
      <w:proofErr w:type="spellEnd"/>
      <w:r>
        <w:t xml:space="preserv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 xml:space="preserve">.6.3.3-1: Enumeration </w:t>
      </w:r>
      <w:proofErr w:type="spellStart"/>
      <w:r>
        <w:t>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Heading5"/>
      </w:pPr>
      <w:bookmarkStart w:id="443" w:name="_Toc170275735"/>
      <w:bookmarkStart w:id="444" w:name="_Toc217815198"/>
      <w:r>
        <w:t>6.</w:t>
      </w:r>
      <w:r w:rsidR="00DD1E86">
        <w:rPr>
          <w:rFonts w:eastAsiaTheme="minorEastAsia" w:hint="eastAsia"/>
          <w:lang w:eastAsia="zh-CN"/>
        </w:rPr>
        <w:t>3</w:t>
      </w:r>
      <w:r>
        <w:t>.6.3.4</w:t>
      </w:r>
      <w:r>
        <w:tab/>
        <w:t xml:space="preserve">Enumeration: </w:t>
      </w:r>
      <w:proofErr w:type="spellStart"/>
      <w:r>
        <w:t>AdcType</w:t>
      </w:r>
      <w:bookmarkEnd w:id="443"/>
      <w:bookmarkEnd w:id="444"/>
      <w:proofErr w:type="spellEnd"/>
    </w:p>
    <w:p w14:paraId="2AECED70" w14:textId="38E2677F" w:rsidR="00194847" w:rsidRPr="00B910B8" w:rsidRDefault="00194847" w:rsidP="00194847">
      <w:r w:rsidRPr="00B910B8">
        <w:t xml:space="preserve">The enumeration </w:t>
      </w:r>
      <w:proofErr w:type="spellStart"/>
      <w:r>
        <w:t>AdcType</w:t>
      </w:r>
      <w:proofErr w:type="spellEnd"/>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proofErr w:type="spellStart"/>
      <w:r>
        <w:t>AdcType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Heading5"/>
      </w:pPr>
      <w:bookmarkStart w:id="445" w:name="_Toc170275736"/>
      <w:bookmarkStart w:id="446" w:name="_Hlk181613601"/>
      <w:bookmarkStart w:id="447" w:name="_Toc217815199"/>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5"/>
      <w:bookmarkEnd w:id="447"/>
    </w:p>
    <w:p w14:paraId="32A83D2D" w14:textId="3C741297" w:rsidR="00AC43F0" w:rsidRDefault="00AC43F0" w:rsidP="00AC43F0">
      <w:pPr>
        <w:pStyle w:val="Heading5"/>
      </w:pPr>
      <w:bookmarkStart w:id="448" w:name="_Toc170275738"/>
      <w:bookmarkStart w:id="449" w:name="_Toc217815200"/>
      <w:bookmarkEnd w:id="446"/>
      <w:r>
        <w:t>6.3.6.3.</w:t>
      </w:r>
      <w:r>
        <w:rPr>
          <w:rFonts w:eastAsiaTheme="minorEastAsia" w:hint="eastAsia"/>
          <w:lang w:eastAsia="zh-CN"/>
        </w:rPr>
        <w:t>6</w:t>
      </w:r>
      <w:r>
        <w:tab/>
        <w:t xml:space="preserve">Enumeration: </w:t>
      </w:r>
      <w:proofErr w:type="spellStart"/>
      <w:r>
        <w:t>ImsSession</w:t>
      </w:r>
      <w:r w:rsidRPr="00232C33">
        <w:t>EventType</w:t>
      </w:r>
      <w:bookmarkEnd w:id="449"/>
      <w:proofErr w:type="spellEnd"/>
    </w:p>
    <w:p w14:paraId="7B3FB771" w14:textId="7D5F0E28" w:rsidR="00AC43F0" w:rsidRDefault="00AC43F0" w:rsidP="00AC43F0">
      <w:r>
        <w:t xml:space="preserve">The enumeration </w:t>
      </w:r>
      <w:proofErr w:type="spellStart"/>
      <w:r>
        <w:t>ImsSession</w:t>
      </w:r>
      <w:r w:rsidRPr="00767567">
        <w:t>EventType</w:t>
      </w:r>
      <w:proofErr w:type="spellEnd"/>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 xml:space="preserve">-1: Enumeration </w:t>
      </w:r>
      <w:proofErr w:type="spellStart"/>
      <w:r>
        <w:t>ImsSession</w:t>
      </w:r>
      <w:r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Heading4"/>
        <w:rPr>
          <w:lang w:val="en-US"/>
        </w:rPr>
      </w:pPr>
      <w:bookmarkStart w:id="450"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8"/>
      <w:bookmarkEnd w:id="45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Heading4"/>
      </w:pPr>
      <w:bookmarkStart w:id="451" w:name="_Toc170275739"/>
      <w:bookmarkStart w:id="452" w:name="_Toc217815202"/>
      <w:r>
        <w:t>6.</w:t>
      </w:r>
      <w:r w:rsidR="0090582B">
        <w:rPr>
          <w:rFonts w:eastAsiaTheme="minorEastAsia" w:hint="eastAsia"/>
          <w:lang w:eastAsia="zh-CN"/>
        </w:rPr>
        <w:t>3</w:t>
      </w:r>
      <w:r>
        <w:t>.6.5</w:t>
      </w:r>
      <w:r>
        <w:tab/>
        <w:t>Binary data</w:t>
      </w:r>
      <w:bookmarkEnd w:id="451"/>
      <w:bookmarkEnd w:id="45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Heading3"/>
      </w:pPr>
      <w:bookmarkStart w:id="453" w:name="_Toc170275740"/>
      <w:bookmarkStart w:id="454" w:name="_Toc217815203"/>
      <w:r>
        <w:lastRenderedPageBreak/>
        <w:t>6.</w:t>
      </w:r>
      <w:r w:rsidR="0090582B">
        <w:rPr>
          <w:rFonts w:eastAsiaTheme="minorEastAsia" w:hint="eastAsia"/>
          <w:lang w:eastAsia="zh-CN"/>
        </w:rPr>
        <w:t>3</w:t>
      </w:r>
      <w:r>
        <w:t>.7</w:t>
      </w:r>
      <w:r>
        <w:tab/>
        <w:t>Error Handling</w:t>
      </w:r>
      <w:bookmarkEnd w:id="453"/>
      <w:bookmarkEnd w:id="454"/>
    </w:p>
    <w:p w14:paraId="6EE04A1F" w14:textId="343C4ABB" w:rsidR="00194847" w:rsidRDefault="00194847" w:rsidP="00194847">
      <w:pPr>
        <w:pStyle w:val="Heading4"/>
      </w:pPr>
      <w:bookmarkStart w:id="455" w:name="_Toc170275741"/>
      <w:bookmarkStart w:id="456" w:name="_Toc217815204"/>
      <w:r>
        <w:t>6.</w:t>
      </w:r>
      <w:r w:rsidR="0090582B">
        <w:rPr>
          <w:rFonts w:eastAsiaTheme="minorEastAsia" w:hint="eastAsia"/>
          <w:lang w:eastAsia="zh-CN"/>
        </w:rPr>
        <w:t>3</w:t>
      </w:r>
      <w:r>
        <w:t>.7.1</w:t>
      </w:r>
      <w:r>
        <w:tab/>
        <w:t>General</w:t>
      </w:r>
      <w:bookmarkEnd w:id="455"/>
      <w:bookmarkEnd w:id="456"/>
    </w:p>
    <w:p w14:paraId="2D887F13" w14:textId="77777777" w:rsidR="00194847" w:rsidRDefault="00194847" w:rsidP="00194847">
      <w:r>
        <w:t xml:space="preserve">For the </w:t>
      </w:r>
      <w:proofErr w:type="spellStart"/>
      <w:r w:rsidRPr="00DF62AA">
        <w:rPr>
          <w:lang w:val="en-US"/>
        </w:rPr>
        <w:t>Nimsas_</w:t>
      </w:r>
      <w:r>
        <w:rPr>
          <w:lang w:val="en-US"/>
        </w:rPr>
        <w:t>ImsSessionManagement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proofErr w:type="spellStart"/>
      <w:r w:rsidRPr="00DF62AA">
        <w:rPr>
          <w:lang w:val="en-US"/>
        </w:rPr>
        <w:t>Nimsas_</w:t>
      </w:r>
      <w:r>
        <w:rPr>
          <w:lang w:val="en-US"/>
        </w:rPr>
        <w:t>ImsSessionManagement</w:t>
      </w:r>
      <w:proofErr w:type="spellEnd"/>
      <w:r>
        <w:t xml:space="preserve"> API.</w:t>
      </w:r>
    </w:p>
    <w:p w14:paraId="0807506D" w14:textId="0C42338F" w:rsidR="00194847" w:rsidRDefault="00194847" w:rsidP="00194847">
      <w:pPr>
        <w:pStyle w:val="Heading4"/>
      </w:pPr>
      <w:bookmarkStart w:id="457" w:name="_Toc170275742"/>
      <w:bookmarkStart w:id="458" w:name="_Toc217815205"/>
      <w:r>
        <w:t>6.</w:t>
      </w:r>
      <w:r w:rsidR="0090582B">
        <w:rPr>
          <w:rFonts w:eastAsiaTheme="minorEastAsia" w:hint="eastAsia"/>
          <w:lang w:eastAsia="zh-CN"/>
        </w:rPr>
        <w:t>3</w:t>
      </w:r>
      <w:r>
        <w:t>.7.2</w:t>
      </w:r>
      <w:r>
        <w:tab/>
        <w:t>Protocol Errors</w:t>
      </w:r>
      <w:bookmarkEnd w:id="457"/>
      <w:bookmarkEnd w:id="458"/>
    </w:p>
    <w:p w14:paraId="1BA52C1C" w14:textId="77777777" w:rsidR="00194847" w:rsidRDefault="00194847" w:rsidP="00194847">
      <w:r>
        <w:t xml:space="preserve">No specific procedures for the </w:t>
      </w:r>
      <w:proofErr w:type="spellStart"/>
      <w:r w:rsidRPr="00DF62AA">
        <w:rPr>
          <w:lang w:val="en-US"/>
        </w:rPr>
        <w:t>Nimsas_</w:t>
      </w:r>
      <w:r>
        <w:rPr>
          <w:lang w:val="en-US"/>
        </w:rPr>
        <w:t>ImsSessionManagement</w:t>
      </w:r>
      <w:proofErr w:type="spellEnd"/>
      <w:r>
        <w:t xml:space="preserve"> service are specified.</w:t>
      </w:r>
    </w:p>
    <w:p w14:paraId="2A99DEBA" w14:textId="2C706B62" w:rsidR="00194847" w:rsidRDefault="00194847" w:rsidP="00194847">
      <w:pPr>
        <w:pStyle w:val="Heading4"/>
      </w:pPr>
      <w:bookmarkStart w:id="459" w:name="_Toc170275743"/>
      <w:bookmarkStart w:id="460" w:name="_Toc217815206"/>
      <w:r>
        <w:t>6.</w:t>
      </w:r>
      <w:r w:rsidR="0090582B">
        <w:rPr>
          <w:rFonts w:eastAsiaTheme="minorEastAsia" w:hint="eastAsia"/>
          <w:lang w:eastAsia="zh-CN"/>
        </w:rPr>
        <w:t>3</w:t>
      </w:r>
      <w:r>
        <w:t>.7.3</w:t>
      </w:r>
      <w:r>
        <w:tab/>
        <w:t>Application Errors</w:t>
      </w:r>
      <w:bookmarkEnd w:id="459"/>
      <w:bookmarkEnd w:id="460"/>
    </w:p>
    <w:p w14:paraId="6C025405" w14:textId="72701EAF" w:rsidR="00194847" w:rsidRDefault="00194847" w:rsidP="00194847">
      <w:r>
        <w:t xml:space="preserve">The application errors defined for the </w:t>
      </w:r>
      <w:proofErr w:type="spellStart"/>
      <w:r w:rsidRPr="00DF62AA">
        <w:rPr>
          <w:lang w:val="en-US"/>
        </w:rPr>
        <w:t>Nimsas_</w:t>
      </w:r>
      <w:r>
        <w:rPr>
          <w:lang w:val="en-US"/>
        </w:rPr>
        <w:t>ImsSessionManagement</w:t>
      </w:r>
      <w:proofErr w:type="spellEnd"/>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w:t>
            </w:r>
            <w:r>
              <w:t>Correlation</w:t>
            </w:r>
            <w:r>
              <w:rPr>
                <w:rFonts w:cs="Arial"/>
                <w:szCs w:val="18"/>
                <w:lang w:eastAsia="zh-CN"/>
              </w:rPr>
              <w:t>Id</w:t>
            </w:r>
            <w:proofErr w:type="spellEnd"/>
            <w:r>
              <w:rPr>
                <w:rFonts w:cs="Arial"/>
                <w:szCs w:val="18"/>
                <w:lang w:eastAsia="zh-CN"/>
              </w:rPr>
              <w:t xml:space="preserve">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Heading3"/>
        <w:rPr>
          <w:lang w:eastAsia="zh-CN"/>
        </w:rPr>
      </w:pPr>
      <w:bookmarkStart w:id="461" w:name="_Toc170275744"/>
      <w:bookmarkStart w:id="462" w:name="_Toc217815207"/>
      <w:r>
        <w:t>6.</w:t>
      </w:r>
      <w:r w:rsidR="0090582B">
        <w:rPr>
          <w:rFonts w:eastAsiaTheme="minorEastAsia" w:hint="eastAsia"/>
          <w:lang w:eastAsia="zh-CN"/>
        </w:rPr>
        <w:t>3</w:t>
      </w:r>
      <w:r>
        <w:t>.8</w:t>
      </w:r>
      <w:r>
        <w:rPr>
          <w:lang w:eastAsia="zh-CN"/>
        </w:rPr>
        <w:tab/>
        <w:t>Feature negotiation</w:t>
      </w:r>
      <w:bookmarkEnd w:id="461"/>
      <w:bookmarkEnd w:id="462"/>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proofErr w:type="spellStart"/>
      <w:r>
        <w:rPr>
          <w:lang w:val="en-US"/>
        </w:rPr>
        <w:t>Nimsas_ImsSessionManagement</w:t>
      </w:r>
      <w:proofErr w:type="spellEnd"/>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3" w:name="MCCQCTEMPBM_00000045"/>
            <w:r>
              <w:rPr>
                <w:rFonts w:hint="eastAsia"/>
                <w:lang w:eastAsia="zh-CN"/>
              </w:rPr>
              <w:t>1</w:t>
            </w:r>
          </w:p>
        </w:tc>
        <w:tc>
          <w:tcPr>
            <w:tcW w:w="2207" w:type="dxa"/>
          </w:tcPr>
          <w:p w14:paraId="490B2736" w14:textId="68A3653B" w:rsidR="00194847" w:rsidRDefault="0042472F" w:rsidP="003B0F26">
            <w:pPr>
              <w:pStyle w:val="TAL"/>
            </w:pPr>
            <w:bookmarkStart w:id="464" w:name="OLE_LINK20"/>
            <w:proofErr w:type="spellStart"/>
            <w:r>
              <w:t>PatchReport</w:t>
            </w:r>
            <w:bookmarkEnd w:id="464"/>
            <w:proofErr w:type="spellEnd"/>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63"/>
    </w:tbl>
    <w:p w14:paraId="0265B443" w14:textId="77777777" w:rsidR="00194847" w:rsidRDefault="00194847" w:rsidP="00194847"/>
    <w:p w14:paraId="12C1172E" w14:textId="7DB40185" w:rsidR="00194847" w:rsidRDefault="00194847" w:rsidP="00194847">
      <w:pPr>
        <w:pStyle w:val="Heading3"/>
      </w:pPr>
      <w:bookmarkStart w:id="465" w:name="_Toc170275745"/>
      <w:bookmarkStart w:id="466" w:name="_Toc217815208"/>
      <w:r>
        <w:t>6.</w:t>
      </w:r>
      <w:r w:rsidR="0090582B">
        <w:rPr>
          <w:rFonts w:eastAsiaTheme="minorEastAsia" w:hint="eastAsia"/>
          <w:lang w:eastAsia="zh-CN"/>
        </w:rPr>
        <w:t>3</w:t>
      </w:r>
      <w:r>
        <w:t>.9</w:t>
      </w:r>
      <w:r>
        <w:tab/>
        <w:t>Security</w:t>
      </w:r>
      <w:bookmarkEnd w:id="465"/>
      <w:bookmarkEnd w:id="466"/>
    </w:p>
    <w:p w14:paraId="14A2F2F8" w14:textId="77777777" w:rsidR="00194847" w:rsidRDefault="00194847" w:rsidP="00194847">
      <w:r>
        <w:t xml:space="preserve">As indicated in 3GPP TS 33.501 [8] and 3GPP TS 29.500 [4], the access to the </w:t>
      </w:r>
      <w:proofErr w:type="spellStart"/>
      <w:r>
        <w:rPr>
          <w:lang w:val="en-US"/>
        </w:rPr>
        <w:t>Nimsas_ImsSessionManagement</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proofErr w:type="spellStart"/>
      <w:r>
        <w:rPr>
          <w:lang w:val="en-US"/>
        </w:rPr>
        <w:t>Nimsas_ImsSessionManagement</w:t>
      </w:r>
      <w:proofErr w:type="spellEnd"/>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w:t>
      </w:r>
      <w:r w:rsidR="008F45DB">
        <w:rPr>
          <w:lang w:val="en-US"/>
        </w:rPr>
        <w:t>ImsSessionManagement</w:t>
      </w:r>
      <w:proofErr w:type="spellEnd"/>
      <w:r>
        <w:rPr>
          <w:lang w:eastAsia="zh-CN"/>
        </w:rPr>
        <w:t xml:space="preserve"> </w:t>
      </w:r>
      <w:r>
        <w:t>service.</w:t>
      </w:r>
    </w:p>
    <w:p w14:paraId="7075875C" w14:textId="77777777" w:rsidR="00194847" w:rsidRDefault="00194847" w:rsidP="00194847">
      <w:pPr>
        <w:rPr>
          <w:lang w:val="en-US"/>
        </w:rPr>
      </w:pPr>
      <w:r>
        <w:rPr>
          <w:lang w:val="en-US"/>
        </w:rPr>
        <w:lastRenderedPageBreak/>
        <w:t xml:space="preserve">The </w:t>
      </w:r>
      <w:proofErr w:type="spellStart"/>
      <w:r>
        <w:rPr>
          <w:lang w:val="en-US"/>
        </w:rPr>
        <w:t>Nimsas_ImsSessionManagement</w:t>
      </w:r>
      <w:proofErr w:type="spellEnd"/>
      <w:r>
        <w:rPr>
          <w:lang w:eastAsia="zh-CN"/>
        </w:rPr>
        <w:t xml:space="preserve"> </w:t>
      </w:r>
      <w:r>
        <w:rPr>
          <w:lang w:val="en-US"/>
        </w:rPr>
        <w:t>API defines a single scope "</w:t>
      </w:r>
      <w:proofErr w:type="spellStart"/>
      <w:r>
        <w:rPr>
          <w:lang w:val="en-US"/>
        </w:rPr>
        <w:t>nimsas-imssessionmanagement</w:t>
      </w:r>
      <w:proofErr w:type="spellEnd"/>
      <w:r>
        <w:rPr>
          <w:lang w:val="en-US"/>
        </w:rPr>
        <w:t>" for the entire service, and it does not define any additional scopes at resource or operation level.</w:t>
      </w:r>
    </w:p>
    <w:p w14:paraId="67D6D107" w14:textId="2ACD552C" w:rsidR="00194847" w:rsidRPr="005562D7" w:rsidRDefault="00194847" w:rsidP="00194847">
      <w:pPr>
        <w:pStyle w:val="Heading3"/>
      </w:pPr>
      <w:bookmarkStart w:id="467" w:name="_Toc170275746"/>
      <w:bookmarkStart w:id="468" w:name="_Toc217815209"/>
      <w:r w:rsidRPr="005562D7">
        <w:t>6.</w:t>
      </w:r>
      <w:r w:rsidR="0090582B">
        <w:rPr>
          <w:rFonts w:eastAsiaTheme="minorEastAsia" w:hint="eastAsia"/>
          <w:lang w:eastAsia="zh-CN"/>
        </w:rPr>
        <w:t>3</w:t>
      </w:r>
      <w:r w:rsidRPr="005562D7">
        <w:t>.</w:t>
      </w:r>
      <w:r>
        <w:t>10</w:t>
      </w:r>
      <w:r w:rsidRPr="005562D7">
        <w:tab/>
        <w:t>HTTP redirection</w:t>
      </w:r>
      <w:bookmarkEnd w:id="467"/>
      <w:bookmarkEnd w:id="468"/>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Heading2"/>
      </w:pPr>
      <w:bookmarkStart w:id="469" w:name="_Toc217815210"/>
      <w:r w:rsidRPr="00241C78">
        <w:t>6.</w:t>
      </w:r>
      <w:r>
        <w:rPr>
          <w:rFonts w:eastAsiaTheme="minorEastAsia" w:hint="eastAsia"/>
          <w:lang w:eastAsia="zh-CN"/>
        </w:rPr>
        <w:t>4</w:t>
      </w:r>
      <w:r w:rsidRPr="00241C78">
        <w:tab/>
      </w:r>
      <w:proofErr w:type="spellStart"/>
      <w:r w:rsidRPr="00241C78">
        <w:t>Nimsas_</w:t>
      </w:r>
      <w:r>
        <w:t>ImsEE</w:t>
      </w:r>
      <w:proofErr w:type="spellEnd"/>
      <w:r w:rsidRPr="00241C78">
        <w:t xml:space="preserve"> Service API</w:t>
      </w:r>
      <w:bookmarkEnd w:id="469"/>
    </w:p>
    <w:p w14:paraId="26944747" w14:textId="239D0254" w:rsidR="002F77E3" w:rsidRPr="00241C78" w:rsidRDefault="002F77E3" w:rsidP="002F77E3">
      <w:pPr>
        <w:pStyle w:val="Heading3"/>
      </w:pPr>
      <w:bookmarkStart w:id="470" w:name="_Toc217815211"/>
      <w:r w:rsidRPr="00241C78">
        <w:t>6.</w:t>
      </w:r>
      <w:r>
        <w:rPr>
          <w:rFonts w:eastAsiaTheme="minorEastAsia" w:hint="eastAsia"/>
          <w:lang w:eastAsia="zh-CN"/>
        </w:rPr>
        <w:t>4</w:t>
      </w:r>
      <w:r w:rsidRPr="00241C78">
        <w:t>.1</w:t>
      </w:r>
      <w:r w:rsidRPr="00241C78">
        <w:tab/>
        <w:t>API URI</w:t>
      </w:r>
      <w:bookmarkEnd w:id="470"/>
    </w:p>
    <w:p w14:paraId="217F3A9F" w14:textId="77777777" w:rsidR="002F77E3" w:rsidRPr="00241C78" w:rsidRDefault="002F77E3" w:rsidP="002F77E3">
      <w:pPr>
        <w:rPr>
          <w:noProof/>
          <w:lang w:eastAsia="zh-CN"/>
        </w:rPr>
      </w:pPr>
      <w:r w:rsidRPr="00241C78">
        <w:rPr>
          <w:noProof/>
        </w:rPr>
        <w:t xml:space="preserve">The </w:t>
      </w:r>
      <w:proofErr w:type="spellStart"/>
      <w:r w:rsidRPr="00241C78">
        <w:t>Nimsas_</w:t>
      </w:r>
      <w:r w:rsidRPr="00B720D7">
        <w:t>Ims</w:t>
      </w:r>
      <w:r>
        <w:t>EE</w:t>
      </w:r>
      <w:proofErr w:type="spellEnd"/>
      <w:r w:rsidRPr="00241C78">
        <w:t xml:space="preserve"> service</w:t>
      </w:r>
      <w:r w:rsidRPr="00241C78">
        <w:rPr>
          <w:noProof/>
        </w:rPr>
        <w:t xml:space="preserve"> shall use the </w:t>
      </w:r>
      <w:proofErr w:type="spellStart"/>
      <w:r w:rsidRPr="00241C78">
        <w:t>Nimsas_</w:t>
      </w:r>
      <w:r w:rsidRPr="00B720D7">
        <w:t>Ims</w:t>
      </w:r>
      <w:r>
        <w:t>EE</w:t>
      </w:r>
      <w:proofErr w:type="spellEnd"/>
      <w:r>
        <w:t xml:space="preserv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proofErr w:type="spellStart"/>
      <w:r w:rsidRPr="00241C78">
        <w:t>Nimsas_</w:t>
      </w:r>
      <w:r w:rsidRPr="00B720D7">
        <w:t>Ims</w:t>
      </w:r>
      <w:r>
        <w:t>EE</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w:t>
      </w:r>
      <w:proofErr w:type="spellStart"/>
      <w:r w:rsidRPr="00241C78">
        <w:t>apiRoot</w:t>
      </w:r>
      <w:proofErr w:type="spellEnd"/>
      <w:r w:rsidRPr="00241C78">
        <w:t>} shall be set as described in 3GPP TS 29.501 [5].</w:t>
      </w:r>
    </w:p>
    <w:p w14:paraId="4F5AB005" w14:textId="77777777" w:rsidR="002F77E3" w:rsidRPr="00241C78" w:rsidRDefault="002F77E3" w:rsidP="002F77E3">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lang w:eastAsia="zh-CN"/>
        </w:rPr>
        <w:t>ee</w:t>
      </w:r>
      <w:r w:rsidRPr="00241C78">
        <w:t>".</w:t>
      </w:r>
    </w:p>
    <w:p w14:paraId="651F8FDF" w14:textId="77777777" w:rsidR="002F77E3" w:rsidRPr="00241C78" w:rsidRDefault="002F77E3" w:rsidP="002F77E3">
      <w:pPr>
        <w:pStyle w:val="B1"/>
      </w:pPr>
      <w:r w:rsidRPr="00241C78">
        <w:t>-</w:t>
      </w:r>
      <w:r w:rsidRPr="00241C78">
        <w:tab/>
        <w:t>The &lt;</w:t>
      </w:r>
      <w:proofErr w:type="spellStart"/>
      <w:r w:rsidRPr="00241C78">
        <w:t>apiVersion</w:t>
      </w:r>
      <w:proofErr w:type="spellEnd"/>
      <w:r w:rsidRPr="00241C78">
        <w:t>&gt; shall be "v1".</w:t>
      </w:r>
    </w:p>
    <w:p w14:paraId="06DF58F9" w14:textId="73664912" w:rsidR="002F77E3" w:rsidRPr="00241C78" w:rsidRDefault="002F77E3" w:rsidP="002F77E3">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Heading3"/>
      </w:pPr>
      <w:bookmarkStart w:id="471" w:name="_Toc217815212"/>
      <w:r w:rsidRPr="00241C78">
        <w:t>6.</w:t>
      </w:r>
      <w:r>
        <w:rPr>
          <w:rFonts w:eastAsiaTheme="minorEastAsia" w:hint="eastAsia"/>
          <w:lang w:eastAsia="zh-CN"/>
        </w:rPr>
        <w:t>4</w:t>
      </w:r>
      <w:r w:rsidRPr="00241C78">
        <w:t>.2</w:t>
      </w:r>
      <w:r w:rsidRPr="00241C78">
        <w:tab/>
        <w:t>Usage of HTTP</w:t>
      </w:r>
      <w:bookmarkEnd w:id="471"/>
    </w:p>
    <w:p w14:paraId="5A8C2CB6" w14:textId="2597A55D" w:rsidR="002F77E3" w:rsidRPr="00241C78" w:rsidRDefault="002F77E3" w:rsidP="002F77E3">
      <w:pPr>
        <w:pStyle w:val="Heading4"/>
      </w:pPr>
      <w:bookmarkStart w:id="472" w:name="_Toc217815213"/>
      <w:r w:rsidRPr="00241C78">
        <w:t>6.</w:t>
      </w:r>
      <w:r>
        <w:rPr>
          <w:rFonts w:eastAsiaTheme="minorEastAsia" w:hint="eastAsia"/>
          <w:lang w:eastAsia="zh-CN"/>
        </w:rPr>
        <w:t>4</w:t>
      </w:r>
      <w:r w:rsidRPr="00241C78">
        <w:t>.2.1</w:t>
      </w:r>
      <w:r w:rsidRPr="00241C78">
        <w:tab/>
        <w:t>General</w:t>
      </w:r>
      <w:bookmarkEnd w:id="472"/>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proofErr w:type="spellStart"/>
      <w:r w:rsidRPr="00241C78">
        <w:t>Nimsas_</w:t>
      </w:r>
      <w:r>
        <w:t>ImsEE</w:t>
      </w:r>
      <w:proofErr w:type="spellEnd"/>
      <w:r w:rsidRPr="00241C78">
        <w:rPr>
          <w:noProof/>
        </w:rPr>
        <w:t xml:space="preserve"> API is contained in Annex A.</w:t>
      </w:r>
    </w:p>
    <w:p w14:paraId="731660CD" w14:textId="192C7C9F" w:rsidR="002F77E3" w:rsidRPr="00241C78" w:rsidRDefault="002F77E3" w:rsidP="002F77E3">
      <w:pPr>
        <w:pStyle w:val="Heading4"/>
      </w:pPr>
      <w:bookmarkStart w:id="473" w:name="_Toc217815214"/>
      <w:r w:rsidRPr="00241C78">
        <w:t>6.</w:t>
      </w:r>
      <w:r>
        <w:rPr>
          <w:rFonts w:eastAsiaTheme="minorEastAsia" w:hint="eastAsia"/>
          <w:lang w:eastAsia="zh-CN"/>
        </w:rPr>
        <w:t>4</w:t>
      </w:r>
      <w:r w:rsidRPr="00241C78">
        <w:t>.2.2</w:t>
      </w:r>
      <w:r w:rsidRPr="00241C78">
        <w:tab/>
        <w:t>HTTP standard headers</w:t>
      </w:r>
      <w:bookmarkEnd w:id="473"/>
    </w:p>
    <w:p w14:paraId="3C8C9860" w14:textId="2ECBD678" w:rsidR="002F77E3" w:rsidRPr="00241C78" w:rsidRDefault="002F77E3" w:rsidP="002F77E3">
      <w:pPr>
        <w:pStyle w:val="Heading5"/>
      </w:pPr>
      <w:bookmarkStart w:id="474"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74"/>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Heading5"/>
      </w:pPr>
      <w:bookmarkStart w:id="475" w:name="_Toc217815216"/>
      <w:r w:rsidRPr="00241C78">
        <w:lastRenderedPageBreak/>
        <w:t>6.</w:t>
      </w:r>
      <w:r>
        <w:rPr>
          <w:rFonts w:eastAsiaTheme="minorEastAsia" w:hint="eastAsia"/>
          <w:lang w:eastAsia="zh-CN"/>
        </w:rPr>
        <w:t>4</w:t>
      </w:r>
      <w:r w:rsidRPr="00241C78">
        <w:t>.2.2.2</w:t>
      </w:r>
      <w:r w:rsidRPr="00241C78">
        <w:tab/>
        <w:t>Content type</w:t>
      </w:r>
      <w:bookmarkEnd w:id="475"/>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1FCEF8B1" w14:textId="0E644494" w:rsidR="002F77E3" w:rsidRPr="00241C78" w:rsidRDefault="002F77E3" w:rsidP="002F77E3">
      <w:pPr>
        <w:pStyle w:val="Heading4"/>
      </w:pPr>
      <w:bookmarkStart w:id="476" w:name="_Toc217815217"/>
      <w:r w:rsidRPr="00241C78">
        <w:t>6.</w:t>
      </w:r>
      <w:r>
        <w:rPr>
          <w:rFonts w:eastAsiaTheme="minorEastAsia" w:hint="eastAsia"/>
          <w:lang w:eastAsia="zh-CN"/>
        </w:rPr>
        <w:t>4</w:t>
      </w:r>
      <w:r w:rsidRPr="00241C78">
        <w:t>.2.3</w:t>
      </w:r>
      <w:r w:rsidRPr="00241C78">
        <w:tab/>
        <w:t>HTTP custom headers</w:t>
      </w:r>
      <w:bookmarkEnd w:id="476"/>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Heading3"/>
      </w:pPr>
      <w:bookmarkStart w:id="477" w:name="_Toc217815218"/>
      <w:r>
        <w:t>6.</w:t>
      </w:r>
      <w:r>
        <w:rPr>
          <w:rFonts w:eastAsiaTheme="minorEastAsia" w:hint="eastAsia"/>
          <w:lang w:eastAsia="zh-CN"/>
        </w:rPr>
        <w:t>4</w:t>
      </w:r>
      <w:r>
        <w:t>.3</w:t>
      </w:r>
      <w:r>
        <w:tab/>
        <w:t>Resources</w:t>
      </w:r>
      <w:bookmarkEnd w:id="477"/>
    </w:p>
    <w:p w14:paraId="24D65CC6" w14:textId="237448F3" w:rsidR="002F77E3" w:rsidRDefault="002F77E3" w:rsidP="002F77E3">
      <w:pPr>
        <w:pStyle w:val="Heading4"/>
      </w:pPr>
      <w:bookmarkStart w:id="478" w:name="_Toc217815219"/>
      <w:r>
        <w:t>6.</w:t>
      </w:r>
      <w:r>
        <w:rPr>
          <w:rFonts w:eastAsiaTheme="minorEastAsia" w:hint="eastAsia"/>
          <w:lang w:eastAsia="zh-CN"/>
        </w:rPr>
        <w:t>4</w:t>
      </w:r>
      <w:r>
        <w:t>.3.1</w:t>
      </w:r>
      <w:r>
        <w:tab/>
        <w:t>Overview</w:t>
      </w:r>
      <w:bookmarkEnd w:id="478"/>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proofErr w:type="spellStart"/>
      <w:r w:rsidRPr="0062296E">
        <w:t>Nimsas_</w:t>
      </w:r>
      <w:r>
        <w:rPr>
          <w:rFonts w:hint="eastAsia"/>
          <w:lang w:eastAsia="zh-CN"/>
        </w:rPr>
        <w:t>EE</w:t>
      </w:r>
      <w:proofErr w:type="spellEnd"/>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15pt;height:94.55pt" o:ole="">
            <v:imagedata r:id="rId53" o:title=""/>
          </v:shape>
          <o:OLEObject Type="Embed" ProgID="Visio.Drawing.15" ShapeID="_x0000_i1047" DrawAspect="Content" ObjectID="_1828428083"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proofErr w:type="spellStart"/>
      <w:r w:rsidRPr="0008580C">
        <w:t>Nimsas_</w:t>
      </w:r>
      <w:r>
        <w:t>ImsEE</w:t>
      </w:r>
      <w:proofErr w:type="spellEnd"/>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9"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w:t>
            </w:r>
            <w:proofErr w:type="spellStart"/>
            <w:r>
              <w:rPr>
                <w:lang w:eastAsia="zh-CN"/>
              </w:rPr>
              <w:t>subscriptionId</w:t>
            </w:r>
            <w:proofErr w:type="spellEnd"/>
            <w:r>
              <w:rPr>
                <w:lang w:eastAsia="zh-CN"/>
              </w:rPr>
              <w:t>}.</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w:t>
            </w:r>
            <w:proofErr w:type="spellStart"/>
            <w:r>
              <w:rPr>
                <w:lang w:eastAsia="zh-CN"/>
              </w:rPr>
              <w:t>subscriptionId</w:t>
            </w:r>
            <w:proofErr w:type="spellEnd"/>
            <w:r>
              <w:rPr>
                <w:lang w:eastAsia="zh-CN"/>
              </w:rPr>
              <w:t>}.</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w:t>
            </w:r>
            <w:proofErr w:type="spellStart"/>
            <w:r>
              <w:rPr>
                <w:lang w:eastAsia="zh-CN"/>
              </w:rPr>
              <w:t>subscriptionId</w:t>
            </w:r>
            <w:proofErr w:type="spellEnd"/>
            <w:r>
              <w:rPr>
                <w:lang w:eastAsia="zh-CN"/>
              </w:rPr>
              <w:t>}.</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w:t>
            </w:r>
            <w:proofErr w:type="spellStart"/>
            <w:r>
              <w:rPr>
                <w:lang w:eastAsia="zh-CN"/>
              </w:rPr>
              <w:t>subscriptionId</w:t>
            </w:r>
            <w:proofErr w:type="spellEnd"/>
            <w:r>
              <w:rPr>
                <w:lang w:eastAsia="zh-CN"/>
              </w:rPr>
              <w:t>}.</w:t>
            </w:r>
          </w:p>
        </w:tc>
      </w:tr>
      <w:bookmarkEnd w:id="479"/>
    </w:tbl>
    <w:p w14:paraId="1887530F" w14:textId="77777777" w:rsidR="002F77E3" w:rsidRDefault="002F77E3" w:rsidP="002F77E3">
      <w:pPr>
        <w:rPr>
          <w:lang w:val="en-US"/>
        </w:rPr>
      </w:pPr>
    </w:p>
    <w:p w14:paraId="1A8A2445" w14:textId="38E5602E" w:rsidR="002F77E3" w:rsidRPr="00B910B8" w:rsidRDefault="002F77E3" w:rsidP="002F77E3">
      <w:pPr>
        <w:pStyle w:val="Heading4"/>
      </w:pPr>
      <w:bookmarkStart w:id="480"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0"/>
    </w:p>
    <w:p w14:paraId="409E18EC" w14:textId="7436B6FB" w:rsidR="002F77E3" w:rsidRDefault="002F77E3" w:rsidP="002F77E3">
      <w:pPr>
        <w:pStyle w:val="Heading5"/>
      </w:pPr>
      <w:bookmarkStart w:id="481" w:name="_Toc217815221"/>
      <w:r>
        <w:t>6.</w:t>
      </w:r>
      <w:r>
        <w:rPr>
          <w:rFonts w:eastAsiaTheme="minorEastAsia" w:hint="eastAsia"/>
          <w:lang w:eastAsia="zh-CN"/>
        </w:rPr>
        <w:t>4</w:t>
      </w:r>
      <w:r>
        <w:t>.3.2.1</w:t>
      </w:r>
      <w:r>
        <w:tab/>
        <w:t>Description</w:t>
      </w:r>
      <w:bookmarkEnd w:id="481"/>
    </w:p>
    <w:p w14:paraId="0C2EF5DF" w14:textId="77777777" w:rsidR="002F77E3" w:rsidRDefault="002F77E3" w:rsidP="002F77E3">
      <w:r w:rsidRPr="00D165ED">
        <w:t>The</w:t>
      </w:r>
      <w:r>
        <w:t xml:space="preserve"> IMS Event Subscriptions</w:t>
      </w:r>
      <w:r w:rsidRPr="00D165ED">
        <w:t xml:space="preserve"> resource represents </w:t>
      </w:r>
      <w:r>
        <w:t xml:space="preserve">all subscriptions to the </w:t>
      </w:r>
      <w:proofErr w:type="spellStart"/>
      <w:r>
        <w:t>Nimsas_ImsEE</w:t>
      </w:r>
      <w:proofErr w:type="spellEnd"/>
      <w:r>
        <w:t xml:space="preserv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Heading5"/>
      </w:pPr>
      <w:bookmarkStart w:id="482" w:name="_Toc217815222"/>
      <w:r>
        <w:t>6.</w:t>
      </w:r>
      <w:r>
        <w:rPr>
          <w:rFonts w:eastAsiaTheme="minorEastAsia" w:hint="eastAsia"/>
          <w:lang w:eastAsia="zh-CN"/>
        </w:rPr>
        <w:t>4</w:t>
      </w:r>
      <w:r>
        <w:t>.3.2.2</w:t>
      </w:r>
      <w:r>
        <w:tab/>
        <w:t>Resource Definition</w:t>
      </w:r>
      <w:bookmarkEnd w:id="482"/>
    </w:p>
    <w:p w14:paraId="5A55ED1B" w14:textId="77777777" w:rsidR="002F77E3" w:rsidRDefault="002F77E3" w:rsidP="002F77E3">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ee</w:t>
      </w:r>
      <w:r w:rsidRPr="00B910B8">
        <w:rPr>
          <w:b/>
          <w:bCs/>
        </w:rPr>
        <w:t>/</w:t>
      </w:r>
      <w:r>
        <w:rPr>
          <w:b/>
          <w:noProof/>
        </w:rPr>
        <w:t>&lt;</w:t>
      </w:r>
      <w:proofErr w:type="spellStart"/>
      <w:r>
        <w:rPr>
          <w:b/>
          <w:noProof/>
        </w:rPr>
        <w:t>apiVersion</w:t>
      </w:r>
      <w:proofErr w:type="spellEnd"/>
      <w:r>
        <w:rPr>
          <w:b/>
          <w:noProof/>
        </w:rPr>
        <w:t>&gt;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Heading5"/>
      </w:pPr>
      <w:bookmarkStart w:id="483" w:name="_Toc217815223"/>
      <w:r>
        <w:t>6.</w:t>
      </w:r>
      <w:r>
        <w:rPr>
          <w:rFonts w:eastAsiaTheme="minorEastAsia" w:hint="eastAsia"/>
          <w:lang w:eastAsia="zh-CN"/>
        </w:rPr>
        <w:t>4</w:t>
      </w:r>
      <w:r>
        <w:t>.3.2.3</w:t>
      </w:r>
      <w:r>
        <w:tab/>
        <w:t>Resource Standard Methods</w:t>
      </w:r>
      <w:bookmarkEnd w:id="483"/>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proofErr w:type="spellStart"/>
            <w:r>
              <w:t>ImsEventsSubscription</w:t>
            </w:r>
            <w:proofErr w:type="spellEnd"/>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proofErr w:type="spellStart"/>
            <w:r>
              <w:t>ImsEventsSubscription</w:t>
            </w:r>
            <w:r w:rsidR="00D3047E">
              <w:rPr>
                <w:rFonts w:cs="Arial"/>
              </w:rPr>
              <w:t>Created</w:t>
            </w:r>
            <w:proofErr w:type="spellEnd"/>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proofErr w:type="spellStart"/>
            <w:r w:rsidRPr="003B2883">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ee</w:t>
            </w:r>
            <w:r w:rsidRPr="00D165ED">
              <w:t>/</w:t>
            </w:r>
            <w:r>
              <w:t>&lt;</w:t>
            </w:r>
            <w:proofErr w:type="spellStart"/>
            <w:r>
              <w:t>apiVersion</w:t>
            </w:r>
            <w:proofErr w:type="spellEnd"/>
            <w:r>
              <w:t>&gt;</w:t>
            </w:r>
            <w:r w:rsidRPr="00D165ED">
              <w:t>/</w:t>
            </w:r>
            <w:r>
              <w:rPr>
                <w:lang w:eastAsia="zh-CN"/>
              </w:rPr>
              <w:t>subscriptions</w:t>
            </w:r>
            <w:r w:rsidRPr="00D165ED">
              <w:t>/{</w:t>
            </w:r>
            <w:proofErr w:type="spellStart"/>
            <w:r>
              <w:t>subscription</w:t>
            </w:r>
            <w:r w:rsidRPr="00D165ED">
              <w:t>Id</w:t>
            </w:r>
            <w:proofErr w:type="spellEnd"/>
            <w:r w:rsidRPr="00D165ED">
              <w:t>}.</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Heading5"/>
      </w:pPr>
      <w:bookmarkStart w:id="484" w:name="_Toc217815224"/>
      <w:r>
        <w:t>6.</w:t>
      </w:r>
      <w:r>
        <w:rPr>
          <w:rFonts w:eastAsiaTheme="minorEastAsia" w:hint="eastAsia"/>
          <w:lang w:eastAsia="zh-CN"/>
        </w:rPr>
        <w:t>4</w:t>
      </w:r>
      <w:r>
        <w:t>.3.2.4</w:t>
      </w:r>
      <w:r>
        <w:tab/>
        <w:t>Resource Custom Operations</w:t>
      </w:r>
      <w:bookmarkEnd w:id="484"/>
    </w:p>
    <w:p w14:paraId="5B0BBB49" w14:textId="77777777" w:rsidR="002F77E3" w:rsidRDefault="002F77E3" w:rsidP="002F77E3">
      <w:r w:rsidRPr="00B910B8">
        <w:t>None.</w:t>
      </w:r>
    </w:p>
    <w:p w14:paraId="6C1CD65A" w14:textId="6A441026" w:rsidR="002F77E3" w:rsidRDefault="002F77E3" w:rsidP="002F77E3">
      <w:pPr>
        <w:pStyle w:val="Heading4"/>
      </w:pPr>
      <w:bookmarkStart w:id="485" w:name="_Toc217815225"/>
      <w:r>
        <w:t>6.</w:t>
      </w:r>
      <w:r>
        <w:rPr>
          <w:rFonts w:eastAsiaTheme="minorEastAsia" w:hint="eastAsia"/>
          <w:lang w:eastAsia="zh-CN"/>
        </w:rPr>
        <w:t>4</w:t>
      </w:r>
      <w:r>
        <w:t>.3.3</w:t>
      </w:r>
      <w:r>
        <w:tab/>
        <w:t>Resource: Individual IMS Event Subscription</w:t>
      </w:r>
      <w:bookmarkEnd w:id="485"/>
    </w:p>
    <w:p w14:paraId="29583E0C" w14:textId="421CEADF" w:rsidR="002F77E3" w:rsidRDefault="002F77E3" w:rsidP="002F77E3">
      <w:pPr>
        <w:pStyle w:val="Heading5"/>
      </w:pPr>
      <w:bookmarkStart w:id="486" w:name="_Toc217815226"/>
      <w:r>
        <w:t>6.</w:t>
      </w:r>
      <w:r>
        <w:rPr>
          <w:rFonts w:eastAsiaTheme="minorEastAsia" w:hint="eastAsia"/>
          <w:lang w:eastAsia="zh-CN"/>
        </w:rPr>
        <w:t>4</w:t>
      </w:r>
      <w:r>
        <w:t>.3.3.1</w:t>
      </w:r>
      <w:r>
        <w:tab/>
        <w:t>Description</w:t>
      </w:r>
      <w:bookmarkEnd w:id="486"/>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proofErr w:type="spellStart"/>
      <w:r>
        <w:t>Nimsas_Ims</w:t>
      </w:r>
      <w:r>
        <w:rPr>
          <w:rFonts w:hint="eastAsia"/>
          <w:lang w:eastAsia="zh-CN"/>
        </w:rPr>
        <w:t>EE</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Heading5"/>
      </w:pPr>
      <w:bookmarkStart w:id="487" w:name="_Toc217815227"/>
      <w:r>
        <w:t>6.</w:t>
      </w:r>
      <w:r>
        <w:rPr>
          <w:rFonts w:eastAsiaTheme="minorEastAsia" w:hint="eastAsia"/>
          <w:lang w:eastAsia="zh-CN"/>
        </w:rPr>
        <w:t>4</w:t>
      </w:r>
      <w:r>
        <w:t>.3.3.2</w:t>
      </w:r>
      <w:r>
        <w:tab/>
        <w:t>Resource Definition</w:t>
      </w:r>
      <w:bookmarkEnd w:id="487"/>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proofErr w:type="spellStart"/>
            <w:r>
              <w:rPr>
                <w:lang w:eastAsia="zh-CN"/>
              </w:rPr>
              <w:t>subscriptionId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 xml:space="preserve">dentifies an individual IMS event subscription to the </w:t>
            </w:r>
            <w:proofErr w:type="spellStart"/>
            <w:r>
              <w:rPr>
                <w:lang w:eastAsia="zh-CN"/>
              </w:rPr>
              <w:t>Nimsas_ImsEE</w:t>
            </w:r>
            <w:proofErr w:type="spellEnd"/>
            <w:r>
              <w:rPr>
                <w:lang w:eastAsia="zh-CN"/>
              </w:rPr>
              <w:t xml:space="preserve"> service.</w:t>
            </w:r>
          </w:p>
        </w:tc>
      </w:tr>
    </w:tbl>
    <w:p w14:paraId="602B76B6" w14:textId="77777777" w:rsidR="002F77E3" w:rsidRPr="00CE7844" w:rsidRDefault="002F77E3" w:rsidP="002F77E3"/>
    <w:p w14:paraId="7E761495" w14:textId="608B491C" w:rsidR="002F77E3" w:rsidRDefault="002F77E3" w:rsidP="002F77E3">
      <w:pPr>
        <w:pStyle w:val="Heading5"/>
      </w:pPr>
      <w:bookmarkStart w:id="488" w:name="_Toc217815228"/>
      <w:r>
        <w:t>6.</w:t>
      </w:r>
      <w:r>
        <w:rPr>
          <w:rFonts w:eastAsiaTheme="minorEastAsia" w:hint="eastAsia"/>
          <w:lang w:eastAsia="zh-CN"/>
        </w:rPr>
        <w:t>4</w:t>
      </w:r>
      <w:r>
        <w:t>.3.3.3</w:t>
      </w:r>
      <w:r>
        <w:tab/>
        <w:t>Resource Standard Methods</w:t>
      </w:r>
      <w:bookmarkEnd w:id="488"/>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proofErr w:type="spellStart"/>
            <w:r>
              <w:t>ImsEventsSubscription</w:t>
            </w:r>
            <w:proofErr w:type="spellEnd"/>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652F1434" w:rsidR="002F77E3" w:rsidRPr="007407C6" w:rsidRDefault="007407C6" w:rsidP="003B0F26">
            <w:pPr>
              <w:pStyle w:val="TAL"/>
            </w:pPr>
            <w:r w:rsidRPr="001901CD">
              <w:t xml:space="preserve">A response body containing </w:t>
            </w:r>
            <w:r>
              <w:t xml:space="preserve">representation of the Individual IMS Event </w:t>
            </w:r>
            <w:proofErr w:type="spellStart"/>
            <w:r>
              <w:t>Subcription</w:t>
            </w:r>
            <w:proofErr w:type="spellEnd"/>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proofErr w:type="spellStart"/>
            <w:r>
              <w:t>ImsEventsSubscription</w:t>
            </w:r>
            <w:proofErr w:type="spellEnd"/>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w:t>
            </w:r>
            <w:proofErr w:type="spellStart"/>
            <w:r>
              <w:t>PatchItem</w:t>
            </w:r>
            <w:proofErr w:type="spellEnd"/>
            <w:r>
              <w:t>)</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Heading5"/>
      </w:pPr>
      <w:bookmarkStart w:id="489" w:name="_Toc217815229"/>
      <w:r>
        <w:t>6.</w:t>
      </w:r>
      <w:r>
        <w:rPr>
          <w:rFonts w:eastAsiaTheme="minorEastAsia" w:hint="eastAsia"/>
          <w:lang w:eastAsia="zh-CN"/>
        </w:rPr>
        <w:t>4</w:t>
      </w:r>
      <w:r>
        <w:t>.3.3.4</w:t>
      </w:r>
      <w:r>
        <w:tab/>
        <w:t>Resource Custom Operations</w:t>
      </w:r>
      <w:bookmarkEnd w:id="489"/>
    </w:p>
    <w:p w14:paraId="42B979BC" w14:textId="77777777" w:rsidR="002F77E3" w:rsidRPr="00B910B8" w:rsidRDefault="002F77E3" w:rsidP="002F77E3">
      <w:r w:rsidRPr="00B910B8">
        <w:t>None.</w:t>
      </w:r>
    </w:p>
    <w:p w14:paraId="607FFD02" w14:textId="3753D6F9" w:rsidR="002F77E3" w:rsidRDefault="002F77E3" w:rsidP="002F77E3">
      <w:pPr>
        <w:pStyle w:val="Heading3"/>
      </w:pPr>
      <w:bookmarkStart w:id="490" w:name="_Toc217815230"/>
      <w:r>
        <w:lastRenderedPageBreak/>
        <w:t>6.</w:t>
      </w:r>
      <w:r>
        <w:rPr>
          <w:rFonts w:eastAsiaTheme="minorEastAsia" w:hint="eastAsia"/>
          <w:lang w:eastAsia="zh-CN"/>
        </w:rPr>
        <w:t>4</w:t>
      </w:r>
      <w:r>
        <w:t>.4</w:t>
      </w:r>
      <w:r>
        <w:tab/>
        <w:t>Custom Operations without associated resources</w:t>
      </w:r>
      <w:bookmarkEnd w:id="490"/>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Heading3"/>
      </w:pPr>
      <w:bookmarkStart w:id="491" w:name="_Toc217815231"/>
      <w:r>
        <w:t>6.</w:t>
      </w:r>
      <w:r>
        <w:rPr>
          <w:rFonts w:eastAsiaTheme="minorEastAsia" w:hint="eastAsia"/>
          <w:lang w:eastAsia="zh-CN"/>
        </w:rPr>
        <w:t>4</w:t>
      </w:r>
      <w:r>
        <w:t>.5</w:t>
      </w:r>
      <w:r>
        <w:tab/>
        <w:t>Notifications</w:t>
      </w:r>
      <w:bookmarkEnd w:id="491"/>
    </w:p>
    <w:p w14:paraId="292D505B" w14:textId="7FAED27A" w:rsidR="002F77E3" w:rsidRDefault="002F77E3" w:rsidP="002F77E3">
      <w:pPr>
        <w:pStyle w:val="Heading4"/>
      </w:pPr>
      <w:bookmarkStart w:id="492" w:name="_Toc45134033"/>
      <w:bookmarkStart w:id="493" w:name="_Toc51762885"/>
      <w:bookmarkStart w:id="494" w:name="_Toc136562363"/>
      <w:bookmarkStart w:id="495" w:name="_Toc43563490"/>
      <w:bookmarkStart w:id="496" w:name="_Toc70550616"/>
      <w:bookmarkStart w:id="497" w:name="_Toc66231788"/>
      <w:bookmarkStart w:id="498" w:name="_Toc88667573"/>
      <w:bookmarkStart w:id="499" w:name="_Toc56640952"/>
      <w:bookmarkStart w:id="500" w:name="_Toc50031965"/>
      <w:bookmarkStart w:id="501" w:name="_Toc59017920"/>
      <w:bookmarkStart w:id="502" w:name="_Toc28012807"/>
      <w:bookmarkStart w:id="503" w:name="_Toc90655858"/>
      <w:bookmarkStart w:id="504" w:name="_Toc104538995"/>
      <w:bookmarkStart w:id="505" w:name="_Toc34266277"/>
      <w:bookmarkStart w:id="506" w:name="_Toc113031657"/>
      <w:bookmarkStart w:id="507" w:name="_Toc85552972"/>
      <w:bookmarkStart w:id="508" w:name="_Toc68168949"/>
      <w:bookmarkStart w:id="509" w:name="_Toc83233062"/>
      <w:bookmarkStart w:id="510" w:name="_Toc94064241"/>
      <w:bookmarkStart w:id="511" w:name="_Toc85557071"/>
      <w:bookmarkStart w:id="512" w:name="_Toc114133796"/>
      <w:bookmarkStart w:id="513" w:name="_Toc145705684"/>
      <w:bookmarkStart w:id="514" w:name="_Toc138754197"/>
      <w:bookmarkStart w:id="515" w:name="_Toc120702296"/>
      <w:bookmarkStart w:id="516" w:name="_Toc101244402"/>
      <w:bookmarkStart w:id="517" w:name="_Toc36102448"/>
      <w:bookmarkStart w:id="518" w:name="_Toc98233626"/>
      <w:bookmarkStart w:id="519" w:name="_Toc148522588"/>
      <w:bookmarkStart w:id="520" w:name="_Toc112951117"/>
      <w:bookmarkStart w:id="521" w:name="_Toc164920768"/>
      <w:bookmarkStart w:id="522" w:name="_Toc170120310"/>
      <w:bookmarkStart w:id="523" w:name="_Toc175858555"/>
      <w:bookmarkStart w:id="524" w:name="_Toc175859628"/>
      <w:bookmarkStart w:id="525" w:name="_Toc217815232"/>
      <w:r>
        <w:t>6.</w:t>
      </w:r>
      <w:r>
        <w:rPr>
          <w:rFonts w:eastAsiaTheme="minorEastAsia" w:hint="eastAsia"/>
          <w:lang w:eastAsia="zh-CN"/>
        </w:rPr>
        <w:t>4</w:t>
      </w:r>
      <w:r>
        <w:t>.5.1</w:t>
      </w:r>
      <w: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w:t>
            </w:r>
            <w:proofErr w:type="spellStart"/>
            <w:r>
              <w:rPr>
                <w:lang w:val="en-US" w:eastAsia="zh-CN"/>
              </w:rPr>
              <w:t>notificationURI</w:t>
            </w:r>
            <w:proofErr w:type="spellEnd"/>
            <w:r>
              <w:rPr>
                <w:lang w:val="en-US" w:eastAsia="zh-CN"/>
              </w:rPr>
              <w:t>}</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6" w:name="_Toc34266278"/>
      <w:bookmarkStart w:id="527" w:name="_Toc59017921"/>
      <w:bookmarkStart w:id="528" w:name="_Toc43563491"/>
      <w:bookmarkStart w:id="529" w:name="_Toc94064242"/>
      <w:bookmarkStart w:id="530" w:name="_Toc51762886"/>
      <w:bookmarkStart w:id="531" w:name="_Toc98233627"/>
      <w:bookmarkStart w:id="532" w:name="_Toc85552973"/>
      <w:bookmarkStart w:id="533" w:name="_Toc50031966"/>
      <w:bookmarkStart w:id="534" w:name="_Toc70550617"/>
      <w:bookmarkStart w:id="535" w:name="_Toc112951118"/>
      <w:bookmarkStart w:id="536" w:name="_Toc114133797"/>
      <w:bookmarkStart w:id="537" w:name="_Toc85557072"/>
      <w:bookmarkStart w:id="538" w:name="_Toc66231789"/>
      <w:bookmarkStart w:id="539" w:name="_Toc45134034"/>
      <w:bookmarkStart w:id="540" w:name="_Toc101244403"/>
      <w:bookmarkStart w:id="541" w:name="_Toc90655859"/>
      <w:bookmarkStart w:id="542" w:name="_Toc136562364"/>
      <w:bookmarkStart w:id="543" w:name="_Toc36102449"/>
      <w:bookmarkStart w:id="544" w:name="_Toc88667574"/>
      <w:bookmarkStart w:id="545" w:name="_Toc28012808"/>
      <w:bookmarkStart w:id="546" w:name="_Toc56640953"/>
      <w:bookmarkStart w:id="547" w:name="_Toc120702297"/>
      <w:bookmarkStart w:id="548" w:name="_Toc113031658"/>
      <w:bookmarkStart w:id="549" w:name="_Toc138754198"/>
      <w:bookmarkStart w:id="550" w:name="_Toc148522589"/>
      <w:bookmarkStart w:id="551" w:name="_Toc83233063"/>
      <w:bookmarkStart w:id="552" w:name="_Toc145705685"/>
      <w:bookmarkStart w:id="553" w:name="_Toc104538996"/>
      <w:bookmarkStart w:id="554" w:name="_Toc68168950"/>
      <w:bookmarkStart w:id="555" w:name="_Toc164920769"/>
      <w:bookmarkStart w:id="556" w:name="_Toc170120311"/>
      <w:bookmarkStart w:id="557" w:name="_Toc175858556"/>
      <w:bookmarkStart w:id="558" w:name="_Toc175859629"/>
    </w:p>
    <w:p w14:paraId="2CDE0C15" w14:textId="6759C544" w:rsidR="002F77E3" w:rsidRDefault="002F77E3" w:rsidP="002F77E3">
      <w:pPr>
        <w:pStyle w:val="Heading4"/>
      </w:pPr>
      <w:bookmarkStart w:id="559" w:name="_Toc217815233"/>
      <w:r>
        <w:t>6.</w:t>
      </w:r>
      <w:r>
        <w:rPr>
          <w:rFonts w:eastAsiaTheme="minorEastAsia" w:hint="eastAsia"/>
          <w:lang w:eastAsia="zh-CN"/>
        </w:rPr>
        <w:t>4</w:t>
      </w:r>
      <w:r>
        <w:t>.5.2</w:t>
      </w:r>
      <w:r>
        <w:tab/>
        <w:t>Event Notification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D8246E6" w14:textId="353D7168" w:rsidR="002F77E3" w:rsidRDefault="002F77E3" w:rsidP="002F77E3">
      <w:pPr>
        <w:pStyle w:val="Heading5"/>
      </w:pPr>
      <w:bookmarkStart w:id="560" w:name="_Toc50031967"/>
      <w:bookmarkStart w:id="561" w:name="_Toc68168951"/>
      <w:bookmarkStart w:id="562" w:name="_Toc113031659"/>
      <w:bookmarkStart w:id="563" w:name="_Toc34266279"/>
      <w:bookmarkStart w:id="564" w:name="_Toc56640954"/>
      <w:bookmarkStart w:id="565" w:name="_Toc112951119"/>
      <w:bookmarkStart w:id="566" w:name="_Toc59017922"/>
      <w:bookmarkStart w:id="567" w:name="_Toc90655860"/>
      <w:bookmarkStart w:id="568" w:name="_Toc120702298"/>
      <w:bookmarkStart w:id="569" w:name="_Toc136562365"/>
      <w:bookmarkStart w:id="570" w:name="_Toc104538997"/>
      <w:bookmarkStart w:id="571" w:name="_Toc85557073"/>
      <w:bookmarkStart w:id="572" w:name="_Toc85552974"/>
      <w:bookmarkStart w:id="573" w:name="_Toc45134035"/>
      <w:bookmarkStart w:id="574" w:name="_Toc94064243"/>
      <w:bookmarkStart w:id="575" w:name="_Toc43563492"/>
      <w:bookmarkStart w:id="576" w:name="_Toc101244404"/>
      <w:bookmarkStart w:id="577" w:name="_Toc98233628"/>
      <w:bookmarkStart w:id="578" w:name="_Toc114133798"/>
      <w:bookmarkStart w:id="579" w:name="_Toc28012809"/>
      <w:bookmarkStart w:id="580" w:name="_Toc36102450"/>
      <w:bookmarkStart w:id="581" w:name="_Toc88667575"/>
      <w:bookmarkStart w:id="582" w:name="_Toc66231790"/>
      <w:bookmarkStart w:id="583" w:name="_Toc51762887"/>
      <w:bookmarkStart w:id="584" w:name="_Toc83233064"/>
      <w:bookmarkStart w:id="585" w:name="_Toc138754199"/>
      <w:bookmarkStart w:id="586" w:name="_Toc145705686"/>
      <w:bookmarkStart w:id="587" w:name="_Toc148522590"/>
      <w:bookmarkStart w:id="588" w:name="_Toc70550618"/>
      <w:bookmarkStart w:id="589" w:name="_Toc164920770"/>
      <w:bookmarkStart w:id="590" w:name="_Toc170120312"/>
      <w:bookmarkStart w:id="591" w:name="_Toc175858557"/>
      <w:bookmarkStart w:id="592" w:name="_Toc175859630"/>
      <w:bookmarkStart w:id="593" w:name="_Toc217815234"/>
      <w:r>
        <w:t>6.</w:t>
      </w:r>
      <w:r>
        <w:rPr>
          <w:rFonts w:eastAsiaTheme="minorEastAsia" w:hint="eastAsia"/>
          <w:lang w:eastAsia="zh-CN"/>
        </w:rPr>
        <w:t>4</w:t>
      </w:r>
      <w:r>
        <w:t>.5.2.1</w:t>
      </w:r>
      <w:r>
        <w:tab/>
        <w:t>Description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9E6CFC3" w14:textId="77777777" w:rsidR="002F77E3" w:rsidRDefault="002F77E3" w:rsidP="002F77E3">
      <w:bookmarkStart w:id="594" w:name="_Toc104538998"/>
      <w:bookmarkStart w:id="595" w:name="_Toc34266280"/>
      <w:bookmarkStart w:id="596" w:name="_Toc43563493"/>
      <w:bookmarkStart w:id="597" w:name="_Toc56640955"/>
      <w:bookmarkStart w:id="598" w:name="_Toc28012810"/>
      <w:bookmarkStart w:id="599" w:name="_Toc94064244"/>
      <w:bookmarkStart w:id="600" w:name="_Toc98233629"/>
      <w:bookmarkStart w:id="601" w:name="_Toc45134036"/>
      <w:bookmarkStart w:id="602" w:name="_Toc51762888"/>
      <w:bookmarkStart w:id="603" w:name="_Toc36102451"/>
      <w:bookmarkStart w:id="604" w:name="_Toc68168952"/>
      <w:bookmarkStart w:id="605" w:name="_Toc113031660"/>
      <w:bookmarkStart w:id="606" w:name="_Toc90655861"/>
      <w:bookmarkStart w:id="607" w:name="_Toc70550619"/>
      <w:bookmarkStart w:id="608" w:name="_Toc101244405"/>
      <w:bookmarkStart w:id="609" w:name="_Toc59017923"/>
      <w:bookmarkStart w:id="610" w:name="_Toc85557074"/>
      <w:bookmarkStart w:id="611" w:name="_Toc83233065"/>
      <w:bookmarkStart w:id="612" w:name="_Toc50031968"/>
      <w:bookmarkStart w:id="613" w:name="_Toc85552975"/>
      <w:bookmarkStart w:id="614" w:name="_Toc88667576"/>
      <w:bookmarkStart w:id="615" w:name="_Toc112951120"/>
      <w:bookmarkStart w:id="616" w:name="_Toc114133799"/>
      <w:bookmarkStart w:id="617"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Heading5"/>
      </w:pPr>
      <w:bookmarkStart w:id="618" w:name="_Toc120702299"/>
      <w:bookmarkStart w:id="619" w:name="_Toc138754200"/>
      <w:bookmarkStart w:id="620" w:name="_Toc148522591"/>
      <w:bookmarkStart w:id="621" w:name="_Toc145705687"/>
      <w:bookmarkStart w:id="622" w:name="_Toc136562366"/>
      <w:bookmarkStart w:id="623" w:name="_Toc164920771"/>
      <w:bookmarkStart w:id="624" w:name="_Toc170120313"/>
      <w:bookmarkStart w:id="625" w:name="_Toc175858558"/>
      <w:bookmarkStart w:id="626" w:name="_Toc175859631"/>
      <w:bookmarkStart w:id="627" w:name="_Toc217815235"/>
      <w:r>
        <w:t>6.</w:t>
      </w:r>
      <w:r>
        <w:rPr>
          <w:rFonts w:eastAsiaTheme="minorEastAsia" w:hint="eastAsia"/>
          <w:lang w:eastAsia="zh-CN"/>
        </w:rPr>
        <w:t>4</w:t>
      </w:r>
      <w:r>
        <w:t>.5.2.2</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hint="eastAsia"/>
          <w:lang w:eastAsia="zh-CN"/>
        </w:rPr>
        <w:t>Target</w:t>
      </w:r>
      <w:r>
        <w:t xml:space="preserve"> </w:t>
      </w:r>
      <w:r>
        <w:rPr>
          <w:rFonts w:hint="eastAsia"/>
          <w:lang w:eastAsia="zh-CN"/>
        </w:rPr>
        <w:t>URI</w:t>
      </w:r>
      <w:bookmarkEnd w:id="627"/>
    </w:p>
    <w:p w14:paraId="3BC1555A" w14:textId="6FD3E9C5" w:rsidR="002F77E3" w:rsidRPr="00B910B8" w:rsidRDefault="002F77E3" w:rsidP="002F77E3">
      <w:r w:rsidRPr="00B910B8">
        <w:t xml:space="preserve">The Callback URI </w:t>
      </w:r>
      <w:r w:rsidRPr="00F07F93">
        <w:t>{</w:t>
      </w:r>
      <w:proofErr w:type="spellStart"/>
      <w:r w:rsidRPr="00F07F93">
        <w:t>notificationURI</w:t>
      </w:r>
      <w:proofErr w:type="spellEnd"/>
      <w:r w:rsidRPr="00F07F93">
        <w:t>}</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proofErr w:type="spellStart"/>
            <w:r>
              <w:t>notificationURI</w:t>
            </w:r>
            <w:proofErr w:type="spellEnd"/>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proofErr w:type="spellStart"/>
            <w:r>
              <w:rPr>
                <w:lang w:val="en-US" w:eastAsia="zh-CN"/>
              </w:rPr>
              <w:t>EventsSubscription</w:t>
            </w:r>
            <w:proofErr w:type="spellEnd"/>
            <w:r>
              <w:rPr>
                <w:lang w:val="en-US" w:eastAsia="zh-CN"/>
              </w:rPr>
              <w:t xml:space="preserve"> type</w:t>
            </w:r>
            <w:r>
              <w:t>.</w:t>
            </w:r>
          </w:p>
        </w:tc>
      </w:tr>
    </w:tbl>
    <w:p w14:paraId="2567A03C" w14:textId="77777777" w:rsidR="002F77E3" w:rsidRDefault="002F77E3" w:rsidP="002F77E3"/>
    <w:p w14:paraId="137AF77D" w14:textId="178D79BC" w:rsidR="002F77E3" w:rsidRDefault="002F77E3" w:rsidP="002F77E3">
      <w:pPr>
        <w:pStyle w:val="Heading5"/>
      </w:pPr>
      <w:bookmarkStart w:id="628" w:name="_Toc170275721"/>
      <w:bookmarkStart w:id="629" w:name="_Toc217815236"/>
      <w:r w:rsidRPr="00B910B8">
        <w:t>6.</w:t>
      </w:r>
      <w:r>
        <w:rPr>
          <w:rFonts w:eastAsiaTheme="minorEastAsia" w:hint="eastAsia"/>
          <w:lang w:eastAsia="zh-CN"/>
        </w:rPr>
        <w:t>4</w:t>
      </w:r>
      <w:r w:rsidRPr="00B910B8">
        <w:t>.5.2.3</w:t>
      </w:r>
      <w:r w:rsidRPr="00B910B8">
        <w:tab/>
        <w:t>Standard Methods</w:t>
      </w:r>
      <w:bookmarkEnd w:id="628"/>
      <w:bookmarkEnd w:id="629"/>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w:t>
            </w:r>
            <w:proofErr w:type="spellStart"/>
            <w:r>
              <w:rPr>
                <w:lang w:val="en-US" w:eastAsia="zh-CN"/>
              </w:rPr>
              <w:t>I</w:t>
            </w:r>
            <w:r>
              <w:rPr>
                <w:rFonts w:hint="eastAsia"/>
                <w:lang w:val="en-US" w:eastAsia="zh-CN"/>
              </w:rPr>
              <w:t>msEvent</w:t>
            </w:r>
            <w:r w:rsidR="007407C6">
              <w:rPr>
                <w:rFonts w:eastAsiaTheme="minorEastAsia" w:hint="eastAsia"/>
                <w:lang w:val="en-US" w:eastAsia="zh-CN"/>
              </w:rPr>
              <w:t>s</w:t>
            </w:r>
            <w:r>
              <w:rPr>
                <w:lang w:val="en-US" w:eastAsia="zh-CN"/>
              </w:rPr>
              <w:t>Notification</w:t>
            </w:r>
            <w:proofErr w:type="spellEnd"/>
            <w:r>
              <w:rPr>
                <w:lang w:val="en-US" w:eastAsia="zh-CN"/>
              </w:rPr>
              <w:t>)</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proofErr w:type="spellStart"/>
            <w:r>
              <w:t>RedirectResponse</w:t>
            </w:r>
            <w:proofErr w:type="spellEnd"/>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proofErr w:type="spellStart"/>
            <w:r>
              <w:t>RedirectResponse</w:t>
            </w:r>
            <w:proofErr w:type="spellEnd"/>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proofErr w:type="spellStart"/>
            <w:r w:rsidRPr="00716E55">
              <w:rPr>
                <w:rFonts w:ascii="Arial" w:eastAsia="SimSun" w:hAnsi="Arial"/>
                <w:sz w:val="18"/>
                <w:lang w:eastAsia="en-US"/>
              </w:rPr>
              <w:t>ProblemDetails</w:t>
            </w:r>
            <w:proofErr w:type="spellEnd"/>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SimSun" w:hAnsi="Arial"/>
                <w:sz w:val="18"/>
                <w:lang w:eastAsia="en-US"/>
              </w:rPr>
            </w:pPr>
            <w:r w:rsidRPr="00716E55">
              <w:rPr>
                <w:rFonts w:ascii="Arial" w:eastAsia="SimSun"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SimSun" w:hAnsi="Arial"/>
                <w:sz w:val="18"/>
                <w:lang w:eastAsia="en-US"/>
              </w:rPr>
            </w:pPr>
            <w:r w:rsidRPr="00716E55">
              <w:rPr>
                <w:rFonts w:ascii="Arial" w:eastAsia="SimSun"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zh-CN"/>
              </w:rPr>
            </w:pPr>
            <w:r w:rsidRPr="00716E55">
              <w:rPr>
                <w:rFonts w:ascii="Arial" w:eastAsia="SimSun"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w:t>
            </w:r>
            <w:r w:rsidRPr="00716E55">
              <w:rPr>
                <w:rFonts w:ascii="Arial" w:eastAsia="SimSun"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Heading3"/>
      </w:pPr>
      <w:bookmarkStart w:id="630" w:name="_Toc217815237"/>
      <w:r>
        <w:t>6.</w:t>
      </w:r>
      <w:r>
        <w:rPr>
          <w:rFonts w:eastAsiaTheme="minorEastAsia" w:hint="eastAsia"/>
          <w:lang w:eastAsia="zh-CN"/>
        </w:rPr>
        <w:t>4</w:t>
      </w:r>
      <w:r>
        <w:t>.6</w:t>
      </w:r>
      <w:r>
        <w:tab/>
        <w:t>Data Model</w:t>
      </w:r>
      <w:bookmarkEnd w:id="630"/>
    </w:p>
    <w:p w14:paraId="40D98B06" w14:textId="0281484C" w:rsidR="002F77E3" w:rsidRDefault="002F77E3" w:rsidP="002F77E3">
      <w:pPr>
        <w:pStyle w:val="Heading4"/>
      </w:pPr>
      <w:bookmarkStart w:id="631" w:name="_Toc217815238"/>
      <w:r>
        <w:t>6.</w:t>
      </w:r>
      <w:r>
        <w:rPr>
          <w:rFonts w:eastAsiaTheme="minorEastAsia" w:hint="eastAsia"/>
          <w:lang w:eastAsia="zh-CN"/>
        </w:rPr>
        <w:t>4</w:t>
      </w:r>
      <w:r>
        <w:t>.6.1</w:t>
      </w:r>
      <w:r>
        <w:tab/>
        <w:t>General</w:t>
      </w:r>
      <w:bookmarkEnd w:id="631"/>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proofErr w:type="spellStart"/>
      <w:r w:rsidRPr="000D671B">
        <w:t>Nimsas_</w:t>
      </w:r>
      <w:r>
        <w:t>Ims</w:t>
      </w:r>
      <w:r>
        <w:rPr>
          <w:rFonts w:hint="eastAsia"/>
          <w:lang w:eastAsia="zh-CN"/>
        </w:rPr>
        <w:t>EE</w:t>
      </w:r>
      <w:proofErr w:type="spellEnd"/>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proofErr w:type="spellStart"/>
      <w:r w:rsidRPr="008E66C5">
        <w:t>Nimsas_</w:t>
      </w:r>
      <w:r>
        <w:t>ImsEE</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proofErr w:type="spellStart"/>
            <w:r>
              <w:rPr>
                <w:lang w:eastAsia="zh-CN"/>
              </w:rPr>
              <w:t>ImsEventsSubscription</w:t>
            </w:r>
            <w:proofErr w:type="spellEnd"/>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proofErr w:type="spellStart"/>
            <w:r>
              <w:rPr>
                <w:rFonts w:hint="eastAsia"/>
                <w:lang w:eastAsia="zh-CN"/>
              </w:rPr>
              <w:t>I</w:t>
            </w:r>
            <w:r>
              <w:rPr>
                <w:lang w:eastAsia="zh-CN"/>
              </w:rPr>
              <w:t>msEventsNotification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proofErr w:type="spellStart"/>
            <w:r>
              <w:rPr>
                <w:rFonts w:hint="eastAsia"/>
                <w:lang w:eastAsia="zh-CN"/>
              </w:rPr>
              <w:t>E</w:t>
            </w:r>
            <w:r>
              <w:rPr>
                <w:lang w:eastAsia="zh-CN"/>
              </w:rPr>
              <w:t>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proofErr w:type="spellStart"/>
            <w:r>
              <w:rPr>
                <w:rFonts w:cs="Arial"/>
                <w:lang w:eastAsia="zh-CN"/>
              </w:rPr>
              <w:t>ImsEventsSubscriptionCreated</w:t>
            </w:r>
            <w:proofErr w:type="spellEnd"/>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DengXian"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proofErr w:type="spellStart"/>
      <w:r w:rsidRPr="00B07EF2">
        <w:t>Nimsas_</w:t>
      </w:r>
      <w:r>
        <w:t>Ims</w:t>
      </w:r>
      <w:r>
        <w:rPr>
          <w:rFonts w:hint="eastAsia"/>
          <w:lang w:eastAsia="zh-CN"/>
        </w:rPr>
        <w:t>EE</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w:t>
      </w:r>
      <w:r>
        <w:rPr>
          <w:rFonts w:hint="eastAsia"/>
          <w:lang w:eastAsia="zh-CN"/>
        </w:rPr>
        <w:t>EE</w:t>
      </w:r>
      <w:proofErr w:type="spellEnd"/>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proofErr w:type="spellStart"/>
      <w:r w:rsidRPr="00B07EF2">
        <w:t>Nimsas_</w:t>
      </w:r>
      <w:r>
        <w:t>Ims</w:t>
      </w:r>
      <w:r>
        <w:rPr>
          <w:rFonts w:hint="eastAsia"/>
          <w:lang w:eastAsia="zh-CN"/>
        </w:rPr>
        <w:t>EE</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proofErr w:type="spellStart"/>
            <w:r>
              <w:rPr>
                <w:rFonts w:hint="eastAsia"/>
                <w:lang w:eastAsia="zh-CN"/>
              </w:rPr>
              <w:t>D</w:t>
            </w:r>
            <w:r>
              <w:rPr>
                <w:lang w:eastAsia="zh-CN"/>
              </w:rPr>
              <w:t>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proofErr w:type="spellStart"/>
            <w:r>
              <w:rPr>
                <w:lang w:eastAsia="zh-CN"/>
              </w:rPr>
              <w:t>ImsEvent</w:t>
            </w:r>
            <w:proofErr w:type="spellEnd"/>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proofErr w:type="spellStart"/>
            <w:r>
              <w:rPr>
                <w:rFonts w:cs="Arial"/>
                <w:lang w:eastAsia="zh-CN"/>
              </w:rPr>
              <w:t>ImsEventConfiguration</w:t>
            </w:r>
            <w:proofErr w:type="spellEnd"/>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proofErr w:type="spellStart"/>
            <w:r>
              <w:rPr>
                <w:rFonts w:cs="Arial"/>
                <w:lang w:eastAsia="zh-CN"/>
              </w:rPr>
              <w:t>ImsEventReport</w:t>
            </w:r>
            <w:proofErr w:type="spellEnd"/>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proofErr w:type="spellStart"/>
            <w:r>
              <w:rPr>
                <w:rFonts w:cs="Arial"/>
                <w:lang w:eastAsia="zh-CN"/>
              </w:rPr>
              <w:t>ImsEventReportInfo</w:t>
            </w:r>
            <w:proofErr w:type="spellEnd"/>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proofErr w:type="spellStart"/>
            <w:r>
              <w:rPr>
                <w:rFonts w:cs="Arial"/>
                <w:lang w:eastAsia="zh-CN"/>
              </w:rPr>
              <w:t>ImsReportingOptions</w:t>
            </w:r>
            <w:proofErr w:type="spellEnd"/>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proofErr w:type="spellStart"/>
            <w:r>
              <w:rPr>
                <w:lang w:eastAsia="zh-CN"/>
              </w:rPr>
              <w:t>SessionId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proofErr w:type="spellStart"/>
            <w:r>
              <w:rPr>
                <w:rFonts w:hint="eastAsia"/>
                <w:lang w:eastAsia="zh-CN"/>
              </w:rPr>
              <w:t>P</w:t>
            </w:r>
            <w:r>
              <w:rPr>
                <w:lang w:eastAsia="zh-CN"/>
              </w:rPr>
              <w:t>atchItem</w:t>
            </w:r>
            <w:proofErr w:type="spellEnd"/>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Heading4"/>
        <w:rPr>
          <w:lang w:val="en-US"/>
        </w:rPr>
      </w:pPr>
      <w:bookmarkStart w:id="632" w:name="_Toc217815239"/>
      <w:r>
        <w:rPr>
          <w:lang w:val="en-US"/>
        </w:rPr>
        <w:t>6.</w:t>
      </w:r>
      <w:r>
        <w:rPr>
          <w:rFonts w:eastAsiaTheme="minorEastAsia" w:hint="eastAsia"/>
          <w:lang w:val="en-US" w:eastAsia="zh-CN"/>
        </w:rPr>
        <w:t>4</w:t>
      </w:r>
      <w:r>
        <w:rPr>
          <w:lang w:val="en-US"/>
        </w:rPr>
        <w:t>.6.2</w:t>
      </w:r>
      <w:r>
        <w:rPr>
          <w:lang w:val="en-US"/>
        </w:rPr>
        <w:tab/>
        <w:t>Structured data types</w:t>
      </w:r>
      <w:bookmarkEnd w:id="632"/>
    </w:p>
    <w:p w14:paraId="4C9B9801" w14:textId="6D0A1CEC" w:rsidR="002F77E3" w:rsidRDefault="002F77E3" w:rsidP="002F77E3">
      <w:pPr>
        <w:pStyle w:val="Heading5"/>
      </w:pPr>
      <w:bookmarkStart w:id="633" w:name="_Toc217815240"/>
      <w:r>
        <w:t>6.</w:t>
      </w:r>
      <w:r>
        <w:rPr>
          <w:rFonts w:eastAsiaTheme="minorEastAsia" w:hint="eastAsia"/>
          <w:lang w:eastAsia="zh-CN"/>
        </w:rPr>
        <w:t>4</w:t>
      </w:r>
      <w:r>
        <w:t>.6.2.1</w:t>
      </w:r>
      <w:r>
        <w:tab/>
        <w:t>Introduction</w:t>
      </w:r>
      <w:bookmarkEnd w:id="633"/>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Heading5"/>
      </w:pPr>
      <w:bookmarkStart w:id="634" w:name="_Toc217815241"/>
      <w:r>
        <w:lastRenderedPageBreak/>
        <w:t>6.</w:t>
      </w:r>
      <w:r>
        <w:rPr>
          <w:rFonts w:eastAsiaTheme="minorEastAsia" w:hint="eastAsia"/>
          <w:lang w:eastAsia="zh-CN"/>
        </w:rPr>
        <w:t>4</w:t>
      </w:r>
      <w:r>
        <w:t>.6.2.2</w:t>
      </w:r>
      <w:r>
        <w:tab/>
        <w:t xml:space="preserve">Type: </w:t>
      </w:r>
      <w:proofErr w:type="spellStart"/>
      <w:r>
        <w:t>ImsEventsSubscription</w:t>
      </w:r>
      <w:bookmarkEnd w:id="634"/>
      <w:proofErr w:type="spellEnd"/>
    </w:p>
    <w:p w14:paraId="5BC1B369" w14:textId="240C1484" w:rsidR="002F77E3" w:rsidRDefault="002F77E3" w:rsidP="002F77E3">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proofErr w:type="spellStart"/>
            <w:r>
              <w:t>subscriberId</w:t>
            </w:r>
            <w:proofErr w:type="spellEnd"/>
          </w:p>
        </w:tc>
        <w:tc>
          <w:tcPr>
            <w:tcW w:w="1498" w:type="dxa"/>
          </w:tcPr>
          <w:p w14:paraId="7D318D8A" w14:textId="77777777" w:rsidR="002F77E3" w:rsidRDefault="002F77E3" w:rsidP="003B0F26">
            <w:pPr>
              <w:pStyle w:val="TAL"/>
              <w:rPr>
                <w:lang w:eastAsia="zh-CN"/>
              </w:rPr>
            </w:pPr>
            <w:proofErr w:type="spellStart"/>
            <w:r>
              <w:rPr>
                <w:rFonts w:hint="eastAsia"/>
                <w:lang w:eastAsia="zh-CN"/>
              </w:rPr>
              <w:t>I</w:t>
            </w:r>
            <w:r>
              <w:rPr>
                <w:lang w:eastAsia="zh-CN"/>
              </w:rPr>
              <w:t>msPublicId</w:t>
            </w:r>
            <w:proofErr w:type="spellEnd"/>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proofErr w:type="spellStart"/>
            <w:r>
              <w:t>anyUeInd</w:t>
            </w:r>
            <w:proofErr w:type="spellEnd"/>
          </w:p>
        </w:tc>
        <w:tc>
          <w:tcPr>
            <w:tcW w:w="1498" w:type="dxa"/>
          </w:tcPr>
          <w:p w14:paraId="1CB83D8E" w14:textId="77777777" w:rsidR="002F77E3" w:rsidRDefault="002F77E3" w:rsidP="003B0F26">
            <w:pPr>
              <w:pStyle w:val="TAL"/>
              <w:rPr>
                <w:lang w:eastAsia="zh-CN"/>
              </w:rPr>
            </w:pPr>
            <w:proofErr w:type="spellStart"/>
            <w:r>
              <w:rPr>
                <w:rFonts w:hint="eastAsia"/>
                <w:lang w:eastAsia="zh-CN"/>
              </w:rPr>
              <w:t>b</w:t>
            </w:r>
            <w:r>
              <w:rPr>
                <w:lang w:eastAsia="zh-CN"/>
              </w:rPr>
              <w:t>oolean</w:t>
            </w:r>
            <w:proofErr w:type="spellEnd"/>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proofErr w:type="spellStart"/>
            <w:r>
              <w:rPr>
                <w:lang w:eastAsia="zh-CN"/>
              </w:rPr>
              <w:t>Sub</w:t>
            </w:r>
            <w:r>
              <w:rPr>
                <w:rFonts w:hint="eastAsia"/>
                <w:lang w:eastAsia="zh-CN"/>
              </w:rPr>
              <w:t>s</w:t>
            </w:r>
            <w:r>
              <w:rPr>
                <w:lang w:eastAsia="zh-CN"/>
              </w:rPr>
              <w:t>criptionId</w:t>
            </w:r>
            <w:proofErr w:type="spellEnd"/>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proofErr w:type="spellStart"/>
            <w:r>
              <w:t>e</w:t>
            </w:r>
            <w:r>
              <w:rPr>
                <w:rFonts w:hint="eastAsia"/>
              </w:rPr>
              <w:t>vent</w:t>
            </w:r>
            <w:r>
              <w:t>List</w:t>
            </w:r>
            <w:proofErr w:type="spellEnd"/>
          </w:p>
        </w:tc>
        <w:tc>
          <w:tcPr>
            <w:tcW w:w="1498" w:type="dxa"/>
          </w:tcPr>
          <w:p w14:paraId="7E633DA4" w14:textId="143E9BAD" w:rsidR="002F77E3" w:rsidRDefault="00952A43" w:rsidP="003B0F26">
            <w:pPr>
              <w:pStyle w:val="TAL"/>
            </w:pPr>
            <w:r w:rsidRPr="00A87AD6">
              <w:t>map</w:t>
            </w:r>
            <w:r w:rsidR="002F77E3">
              <w:t>(</w:t>
            </w:r>
            <w:proofErr w:type="spellStart"/>
            <w:r w:rsidRPr="00A87AD6">
              <w:t>Ims</w:t>
            </w:r>
            <w:r w:rsidR="002F77E3">
              <w:t>Event</w:t>
            </w:r>
            <w:r w:rsidRPr="00A87AD6">
              <w:t>Configuration</w:t>
            </w:r>
            <w:proofErr w:type="spellEnd"/>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 xml:space="preserve">A map (list of key-value pairs where </w:t>
            </w:r>
            <w:proofErr w:type="spellStart"/>
            <w:r w:rsidRPr="00A87AD6">
              <w:t>referenceId</w:t>
            </w:r>
            <w:proofErr w:type="spellEnd"/>
            <w:r w:rsidRPr="00A87AD6">
              <w:t xml:space="preserve">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proofErr w:type="spellStart"/>
            <w:r>
              <w:t>imsR</w:t>
            </w:r>
            <w:r w:rsidRPr="00A87AD6">
              <w:t>eportingOptions</w:t>
            </w:r>
            <w:proofErr w:type="spellEnd"/>
          </w:p>
        </w:tc>
        <w:tc>
          <w:tcPr>
            <w:tcW w:w="1498" w:type="dxa"/>
          </w:tcPr>
          <w:p w14:paraId="435754B5" w14:textId="1434E516" w:rsidR="0060407A" w:rsidRPr="00A87AD6" w:rsidRDefault="0060407A" w:rsidP="0060407A">
            <w:pPr>
              <w:pStyle w:val="TAL"/>
            </w:pPr>
            <w:proofErr w:type="spellStart"/>
            <w:r>
              <w:t>Ims</w:t>
            </w:r>
            <w:r w:rsidRPr="00A87AD6">
              <w:t>ReportingOptions</w:t>
            </w:r>
            <w:proofErr w:type="spellEnd"/>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proofErr w:type="spellStart"/>
            <w:r>
              <w:t>notificationURI</w:t>
            </w:r>
            <w:proofErr w:type="spellEnd"/>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proofErr w:type="spellStart"/>
            <w:r w:rsidRPr="00A87AD6">
              <w:t>supportedFeatures</w:t>
            </w:r>
            <w:proofErr w:type="spellEnd"/>
          </w:p>
        </w:tc>
        <w:tc>
          <w:tcPr>
            <w:tcW w:w="1498" w:type="dxa"/>
          </w:tcPr>
          <w:p w14:paraId="195C1C0B" w14:textId="16704981" w:rsidR="0060407A" w:rsidRDefault="0060407A" w:rsidP="0060407A">
            <w:pPr>
              <w:pStyle w:val="TAL"/>
            </w:pPr>
            <w:proofErr w:type="spellStart"/>
            <w:r w:rsidRPr="00A87AD6">
              <w:t>SupportedFeatures</w:t>
            </w:r>
            <w:proofErr w:type="spellEnd"/>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proofErr w:type="spellStart"/>
            <w:r w:rsidRPr="00A87AD6">
              <w:t>notificationCorrelationId</w:t>
            </w:r>
            <w:proofErr w:type="spellEnd"/>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Heading5"/>
      </w:pPr>
      <w:bookmarkStart w:id="635"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5"/>
    </w:p>
    <w:p w14:paraId="16A82B62" w14:textId="26660F2A" w:rsidR="002F77E3" w:rsidRPr="00B910B8" w:rsidRDefault="002F77E3" w:rsidP="002F77E3">
      <w:pPr>
        <w:pStyle w:val="Heading5"/>
      </w:pPr>
      <w:bookmarkStart w:id="636" w:name="_Toc217815243"/>
      <w:r w:rsidRPr="00B910B8">
        <w:t>6.</w:t>
      </w:r>
      <w:r>
        <w:rPr>
          <w:rFonts w:eastAsiaTheme="minorEastAsia" w:hint="eastAsia"/>
          <w:lang w:eastAsia="zh-CN"/>
        </w:rPr>
        <w:t>4</w:t>
      </w:r>
      <w:r w:rsidRPr="00B910B8">
        <w:t>.6.2.</w:t>
      </w:r>
      <w:r>
        <w:t>4</w:t>
      </w:r>
      <w:r w:rsidRPr="00B910B8">
        <w:tab/>
        <w:t xml:space="preserve">Type: </w:t>
      </w:r>
      <w:proofErr w:type="spellStart"/>
      <w:r>
        <w:t>I</w:t>
      </w:r>
      <w:r>
        <w:rPr>
          <w:lang w:eastAsia="zh-CN"/>
        </w:rPr>
        <w:t>msEventsNotification</w:t>
      </w:r>
      <w:bookmarkEnd w:id="636"/>
      <w:proofErr w:type="spellEnd"/>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proofErr w:type="spellStart"/>
      <w:r>
        <w:t>I</w:t>
      </w:r>
      <w:r>
        <w:rPr>
          <w:lang w:eastAsia="zh-CN"/>
        </w:rPr>
        <w:t>msEventsNotification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proofErr w:type="spellStart"/>
            <w:r>
              <w:t>eventNotifications</w:t>
            </w:r>
            <w:proofErr w:type="spellEnd"/>
          </w:p>
        </w:tc>
        <w:tc>
          <w:tcPr>
            <w:tcW w:w="1505" w:type="dxa"/>
          </w:tcPr>
          <w:p w14:paraId="3728E258" w14:textId="77777777" w:rsidR="002F77E3" w:rsidRPr="00B910B8" w:rsidRDefault="002F77E3" w:rsidP="003B0F26">
            <w:pPr>
              <w:pStyle w:val="TAL"/>
            </w:pPr>
            <w:r>
              <w:t>array(</w:t>
            </w:r>
            <w:proofErr w:type="spellStart"/>
            <w:r>
              <w:t>EventNotification</w:t>
            </w:r>
            <w:proofErr w:type="spellEnd"/>
            <w:r>
              <w:t>)</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proofErr w:type="spellStart"/>
            <w:r w:rsidRPr="00B84DEA">
              <w:t>notificationCorrela</w:t>
            </w:r>
            <w:r w:rsidR="002F77E3">
              <w:t>tionId</w:t>
            </w:r>
            <w:proofErr w:type="spellEnd"/>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Heading5"/>
      </w:pPr>
      <w:bookmarkStart w:id="637" w:name="_Toc217815244"/>
      <w:r w:rsidRPr="00B910B8">
        <w:lastRenderedPageBreak/>
        <w:t>6.</w:t>
      </w:r>
      <w:r>
        <w:rPr>
          <w:rFonts w:eastAsiaTheme="minorEastAsia" w:hint="eastAsia"/>
          <w:lang w:eastAsia="zh-CN"/>
        </w:rPr>
        <w:t>4</w:t>
      </w:r>
      <w:r w:rsidRPr="00B910B8">
        <w:t>.6.2.</w:t>
      </w:r>
      <w:r>
        <w:t>5</w:t>
      </w:r>
      <w:r w:rsidRPr="00B910B8">
        <w:tab/>
        <w:t xml:space="preserve">Type: </w:t>
      </w:r>
      <w:proofErr w:type="spellStart"/>
      <w:r>
        <w:t>EventNotification</w:t>
      </w:r>
      <w:bookmarkEnd w:id="637"/>
      <w:proofErr w:type="spellEnd"/>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proofErr w:type="spellStart"/>
      <w:r>
        <w:t>EventNotification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proofErr w:type="spellStart"/>
            <w:r>
              <w:t>Ims</w:t>
            </w:r>
            <w:r>
              <w:rPr>
                <w:rFonts w:hint="eastAsia"/>
              </w:rPr>
              <w:t>Event</w:t>
            </w:r>
            <w:proofErr w:type="spellEnd"/>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proofErr w:type="spellStart"/>
            <w:r>
              <w:t>eventReport</w:t>
            </w:r>
            <w:proofErr w:type="spellEnd"/>
          </w:p>
        </w:tc>
        <w:tc>
          <w:tcPr>
            <w:tcW w:w="1505" w:type="dxa"/>
          </w:tcPr>
          <w:p w14:paraId="10C021D4" w14:textId="4C86852F" w:rsidR="00722974" w:rsidRDefault="00722974" w:rsidP="00722974">
            <w:pPr>
              <w:pStyle w:val="TAL"/>
            </w:pPr>
            <w:proofErr w:type="spellStart"/>
            <w:r>
              <w:t>imsEventReportInfo</w:t>
            </w:r>
            <w:proofErr w:type="spellEnd"/>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proofErr w:type="spellStart"/>
            <w:r>
              <w:t>subscriberId</w:t>
            </w:r>
            <w:proofErr w:type="spellEnd"/>
          </w:p>
        </w:tc>
        <w:tc>
          <w:tcPr>
            <w:tcW w:w="1505" w:type="dxa"/>
          </w:tcPr>
          <w:p w14:paraId="78FEF576" w14:textId="77777777" w:rsidR="002F77E3" w:rsidRDefault="002F77E3" w:rsidP="003B0F26">
            <w:pPr>
              <w:pStyle w:val="TAL"/>
            </w:pPr>
            <w:proofErr w:type="spellStart"/>
            <w:r>
              <w:t>ImsPublicId</w:t>
            </w:r>
            <w:proofErr w:type="spellEnd"/>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proofErr w:type="spellStart"/>
            <w:r>
              <w:rPr>
                <w:rFonts w:hint="eastAsia"/>
                <w:lang w:eastAsia="zh-CN"/>
              </w:rPr>
              <w:t>D</w:t>
            </w:r>
            <w:r>
              <w:rPr>
                <w:lang w:eastAsia="zh-CN"/>
              </w:rPr>
              <w:t>ateTime</w:t>
            </w:r>
            <w:proofErr w:type="spellEnd"/>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proofErr w:type="spellStart"/>
            <w:r>
              <w:rPr>
                <w:rFonts w:hint="eastAsia"/>
                <w:lang w:eastAsia="zh-CN"/>
              </w:rPr>
              <w:t>s</w:t>
            </w:r>
            <w:r>
              <w:rPr>
                <w:lang w:eastAsia="zh-CN"/>
              </w:rPr>
              <w:t>essionId</w:t>
            </w:r>
            <w:proofErr w:type="spellEnd"/>
          </w:p>
        </w:tc>
        <w:tc>
          <w:tcPr>
            <w:tcW w:w="1505" w:type="dxa"/>
          </w:tcPr>
          <w:p w14:paraId="414784D3" w14:textId="77777777" w:rsidR="002F77E3" w:rsidRDefault="002F77E3" w:rsidP="003B0F26">
            <w:pPr>
              <w:pStyle w:val="TAL"/>
              <w:rPr>
                <w:lang w:eastAsia="zh-CN"/>
              </w:rPr>
            </w:pPr>
            <w:proofErr w:type="spellStart"/>
            <w:r>
              <w:rPr>
                <w:rFonts w:hint="eastAsia"/>
                <w:lang w:eastAsia="zh-CN"/>
              </w:rPr>
              <w:t>S</w:t>
            </w:r>
            <w:r>
              <w:rPr>
                <w:lang w:eastAsia="zh-CN"/>
              </w:rPr>
              <w:t>essionId</w:t>
            </w:r>
            <w:proofErr w:type="spellEnd"/>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Heading5"/>
      </w:pPr>
      <w:bookmarkStart w:id="638"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8"/>
    </w:p>
    <w:p w14:paraId="5EAD0132" w14:textId="3D625592" w:rsidR="00722974" w:rsidRDefault="00722974" w:rsidP="00722974">
      <w:pPr>
        <w:pStyle w:val="Heading5"/>
      </w:pPr>
      <w:bookmarkStart w:id="639"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9"/>
    </w:p>
    <w:p w14:paraId="10371BCA" w14:textId="64818AB1" w:rsidR="00D3246B" w:rsidRPr="00837C4B" w:rsidRDefault="00D3246B" w:rsidP="00D3246B">
      <w:pPr>
        <w:pStyle w:val="Heading5"/>
      </w:pPr>
      <w:bookmarkStart w:id="640" w:name="_Toc11338787"/>
      <w:bookmarkStart w:id="641" w:name="_Toc27585491"/>
      <w:bookmarkStart w:id="642" w:name="_Toc36457497"/>
      <w:bookmarkStart w:id="643" w:name="_Toc45028414"/>
      <w:bookmarkStart w:id="644" w:name="_Toc45029249"/>
      <w:bookmarkStart w:id="645" w:name="_Toc67682013"/>
      <w:bookmarkStart w:id="646" w:name="_Toc186737153"/>
      <w:bookmarkStart w:id="647"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0"/>
      <w:bookmarkEnd w:id="641"/>
      <w:bookmarkEnd w:id="642"/>
      <w:bookmarkEnd w:id="643"/>
      <w:bookmarkEnd w:id="644"/>
      <w:bookmarkEnd w:id="645"/>
      <w:bookmarkEnd w:id="646"/>
      <w:bookmarkEnd w:id="647"/>
    </w:p>
    <w:p w14:paraId="74662D22" w14:textId="318B1D76" w:rsidR="00466BD4" w:rsidRPr="00BF352C" w:rsidRDefault="00466BD4" w:rsidP="00466BD4">
      <w:pPr>
        <w:pStyle w:val="Heading5"/>
        <w:rPr>
          <w:rFonts w:cs="Arial"/>
        </w:rPr>
      </w:pPr>
      <w:bookmarkStart w:id="648"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8"/>
    </w:p>
    <w:p w14:paraId="75C81979" w14:textId="6B4A2B28" w:rsidR="00466BD4" w:rsidRPr="00CD766E" w:rsidRDefault="00466BD4" w:rsidP="00466BD4">
      <w:pPr>
        <w:pStyle w:val="Heading5"/>
      </w:pPr>
      <w:bookmarkStart w:id="649" w:name="_Toc217815249"/>
      <w:r w:rsidRPr="00CD766E">
        <w:t>6.4.6.</w:t>
      </w:r>
      <w:r>
        <w:t>2</w:t>
      </w:r>
      <w:r w:rsidRPr="00CD766E">
        <w:t>.</w:t>
      </w:r>
      <w:r>
        <w:rPr>
          <w:rFonts w:eastAsiaTheme="minorEastAsia" w:hint="eastAsia"/>
          <w:lang w:eastAsia="zh-CN"/>
        </w:rPr>
        <w:t>10</w:t>
      </w:r>
      <w:r w:rsidRPr="00CD766E">
        <w:tab/>
        <w:t xml:space="preserve">Type: </w:t>
      </w:r>
      <w:proofErr w:type="spellStart"/>
      <w:r w:rsidRPr="00CD766E">
        <w:t>ImsEventsSubscription</w:t>
      </w:r>
      <w:r>
        <w:t>Created</w:t>
      </w:r>
      <w:bookmarkEnd w:id="649"/>
      <w:proofErr w:type="spellEnd"/>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xml:space="preserve">: Definition of type </w:t>
      </w:r>
      <w:proofErr w:type="spellStart"/>
      <w:r w:rsidRPr="00CD766E">
        <w:rPr>
          <w:rFonts w:cs="Arial"/>
        </w:rPr>
        <w:t>ImsEventsSubscription</w:t>
      </w:r>
      <w:r>
        <w:rPr>
          <w:rFonts w:cs="Arial"/>
        </w:rPr>
        <w:t>Created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proofErr w:type="spellStart"/>
            <w:r w:rsidRPr="0013366E">
              <w:t>imsEventsSubscription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proofErr w:type="spellStart"/>
            <w:r w:rsidRPr="0013366E">
              <w:t>ImsEventsSubscription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0" w:name="_Hlk189781383"/>
            <w:proofErr w:type="spellStart"/>
            <w:r w:rsidRPr="0013366E">
              <w:t>eventReports</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w:t>
            </w:r>
            <w:proofErr w:type="spellStart"/>
            <w:r w:rsidRPr="0013366E">
              <w:t>ImsEventReport</w:t>
            </w:r>
            <w:proofErr w:type="spellEnd"/>
            <w:r w:rsidRPr="0013366E">
              <w: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0"/>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Heading5"/>
      </w:pPr>
      <w:bookmarkStart w:id="651" w:name="_Toc217815250"/>
      <w:r w:rsidRPr="00D84C7A">
        <w:t>6.</w:t>
      </w:r>
      <w:r w:rsidRPr="00D84C7A">
        <w:rPr>
          <w:rFonts w:eastAsia="DengXian"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1"/>
    </w:p>
    <w:p w14:paraId="17AFA32D" w14:textId="082FCE29" w:rsidR="002F77E3" w:rsidRDefault="002F77E3" w:rsidP="002F77E3">
      <w:pPr>
        <w:pStyle w:val="Heading4"/>
        <w:rPr>
          <w:lang w:val="en-US"/>
        </w:rPr>
      </w:pPr>
      <w:bookmarkStart w:id="652"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52"/>
    </w:p>
    <w:p w14:paraId="4813B51D" w14:textId="1D28737F" w:rsidR="002F77E3" w:rsidRDefault="002F77E3" w:rsidP="002F77E3">
      <w:pPr>
        <w:pStyle w:val="Heading5"/>
      </w:pPr>
      <w:bookmarkStart w:id="653" w:name="_Toc217815252"/>
      <w:r>
        <w:t>6.</w:t>
      </w:r>
      <w:r>
        <w:rPr>
          <w:rFonts w:eastAsiaTheme="minorEastAsia" w:hint="eastAsia"/>
          <w:lang w:eastAsia="zh-CN"/>
        </w:rPr>
        <w:t>4</w:t>
      </w:r>
      <w:r>
        <w:t>.6.3.1</w:t>
      </w:r>
      <w:r>
        <w:tab/>
        <w:t>Introduction</w:t>
      </w:r>
      <w:bookmarkEnd w:id="653"/>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Heading5"/>
      </w:pPr>
      <w:bookmarkStart w:id="654" w:name="_Toc217815253"/>
      <w:r>
        <w:t>6.</w:t>
      </w:r>
      <w:r>
        <w:rPr>
          <w:rFonts w:eastAsiaTheme="minorEastAsia" w:hint="eastAsia"/>
          <w:lang w:eastAsia="zh-CN"/>
        </w:rPr>
        <w:t>4</w:t>
      </w:r>
      <w:r>
        <w:t>.6.3.2</w:t>
      </w:r>
      <w:r>
        <w:tab/>
        <w:t>Simple data types</w:t>
      </w:r>
      <w:bookmarkEnd w:id="654"/>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5" w:name="MCCQCTEMPBM_00000032"/>
            <w:bookmarkStart w:id="656"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5"/>
      <w:bookmarkEnd w:id="656"/>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Heading4"/>
        <w:rPr>
          <w:lang w:val="en-US"/>
        </w:rPr>
      </w:pPr>
      <w:bookmarkStart w:id="657"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Heading4"/>
      </w:pPr>
      <w:bookmarkStart w:id="658" w:name="_Toc217815255"/>
      <w:r>
        <w:lastRenderedPageBreak/>
        <w:t>6.</w:t>
      </w:r>
      <w:r>
        <w:rPr>
          <w:rFonts w:eastAsiaTheme="minorEastAsia" w:hint="eastAsia"/>
          <w:lang w:eastAsia="zh-CN"/>
        </w:rPr>
        <w:t>4</w:t>
      </w:r>
      <w:r>
        <w:t>.6.5</w:t>
      </w:r>
      <w:r>
        <w:tab/>
        <w:t>Binary data</w:t>
      </w:r>
      <w:bookmarkEnd w:id="658"/>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Heading3"/>
      </w:pPr>
      <w:bookmarkStart w:id="659" w:name="_Toc217815256"/>
      <w:r>
        <w:t>6.</w:t>
      </w:r>
      <w:r>
        <w:rPr>
          <w:rFonts w:eastAsiaTheme="minorEastAsia" w:hint="eastAsia"/>
          <w:lang w:eastAsia="zh-CN"/>
        </w:rPr>
        <w:t>4</w:t>
      </w:r>
      <w:r>
        <w:t>.7</w:t>
      </w:r>
      <w:r>
        <w:tab/>
        <w:t>Error Handling</w:t>
      </w:r>
      <w:bookmarkEnd w:id="659"/>
    </w:p>
    <w:p w14:paraId="781CBCCE" w14:textId="313C9DA1" w:rsidR="002F77E3" w:rsidRDefault="002F77E3" w:rsidP="002F77E3">
      <w:pPr>
        <w:pStyle w:val="Heading4"/>
      </w:pPr>
      <w:bookmarkStart w:id="660" w:name="_Toc217815257"/>
      <w:r>
        <w:t>6.</w:t>
      </w:r>
      <w:r>
        <w:rPr>
          <w:rFonts w:eastAsiaTheme="minorEastAsia" w:hint="eastAsia"/>
          <w:lang w:eastAsia="zh-CN"/>
        </w:rPr>
        <w:t>4</w:t>
      </w:r>
      <w:r>
        <w:t>.7.1</w:t>
      </w:r>
      <w:r>
        <w:tab/>
        <w:t>General</w:t>
      </w:r>
      <w:bookmarkEnd w:id="660"/>
    </w:p>
    <w:p w14:paraId="01842CEA" w14:textId="77777777" w:rsidR="002F77E3" w:rsidRDefault="002F77E3" w:rsidP="002F77E3">
      <w:r>
        <w:t xml:space="preserve">For the </w:t>
      </w:r>
      <w:proofErr w:type="spellStart"/>
      <w:r w:rsidRPr="00DF62AA">
        <w:rPr>
          <w:lang w:val="en-US"/>
        </w:rPr>
        <w:t>Nimsas_</w:t>
      </w:r>
      <w:r>
        <w:rPr>
          <w:lang w:val="en-US"/>
        </w:rPr>
        <w:t>ImsEE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proofErr w:type="spellStart"/>
      <w:r w:rsidRPr="00DF62AA">
        <w:rPr>
          <w:lang w:val="en-US"/>
        </w:rPr>
        <w:t>Nimsas_</w:t>
      </w:r>
      <w:r>
        <w:rPr>
          <w:lang w:val="en-US"/>
        </w:rPr>
        <w:t>ImsEE</w:t>
      </w:r>
      <w:proofErr w:type="spellEnd"/>
      <w:r>
        <w:t xml:space="preserve"> API.</w:t>
      </w:r>
    </w:p>
    <w:p w14:paraId="2DB710FF" w14:textId="66557099" w:rsidR="002F77E3" w:rsidRDefault="002F77E3" w:rsidP="002F77E3">
      <w:pPr>
        <w:pStyle w:val="Heading4"/>
      </w:pPr>
      <w:bookmarkStart w:id="661" w:name="_Toc217815258"/>
      <w:r>
        <w:t>6.</w:t>
      </w:r>
      <w:r>
        <w:rPr>
          <w:rFonts w:eastAsiaTheme="minorEastAsia" w:hint="eastAsia"/>
          <w:lang w:eastAsia="zh-CN"/>
        </w:rPr>
        <w:t>4</w:t>
      </w:r>
      <w:r>
        <w:t>.7.2</w:t>
      </w:r>
      <w:r>
        <w:tab/>
        <w:t>Protocol Errors</w:t>
      </w:r>
      <w:bookmarkEnd w:id="661"/>
    </w:p>
    <w:p w14:paraId="6313C354" w14:textId="77777777" w:rsidR="002F77E3" w:rsidRDefault="002F77E3" w:rsidP="002F77E3">
      <w:r>
        <w:t xml:space="preserve">No specific procedures for the </w:t>
      </w:r>
      <w:proofErr w:type="spellStart"/>
      <w:r w:rsidRPr="00DF62AA">
        <w:rPr>
          <w:lang w:val="en-US"/>
        </w:rPr>
        <w:t>Nimsas_</w:t>
      </w:r>
      <w:r>
        <w:rPr>
          <w:lang w:val="en-US"/>
        </w:rPr>
        <w:t>ImsEE</w:t>
      </w:r>
      <w:proofErr w:type="spellEnd"/>
      <w:r>
        <w:t xml:space="preserve"> service are specified.</w:t>
      </w:r>
    </w:p>
    <w:p w14:paraId="08394C4E" w14:textId="14E90A76" w:rsidR="002F77E3" w:rsidRDefault="002F77E3" w:rsidP="002F77E3">
      <w:pPr>
        <w:pStyle w:val="Heading4"/>
      </w:pPr>
      <w:bookmarkStart w:id="662" w:name="_Toc217815259"/>
      <w:r>
        <w:t>6.</w:t>
      </w:r>
      <w:r>
        <w:rPr>
          <w:rFonts w:eastAsiaTheme="minorEastAsia" w:hint="eastAsia"/>
          <w:lang w:eastAsia="zh-CN"/>
        </w:rPr>
        <w:t>4</w:t>
      </w:r>
      <w:r>
        <w:t>.7.3</w:t>
      </w:r>
      <w:r>
        <w:tab/>
        <w:t>Application Errors</w:t>
      </w:r>
      <w:bookmarkEnd w:id="662"/>
    </w:p>
    <w:p w14:paraId="1930F733" w14:textId="31E7AA23" w:rsidR="002F77E3" w:rsidRDefault="002F77E3" w:rsidP="002F77E3">
      <w:r>
        <w:t xml:space="preserve">The application errors defined for the </w:t>
      </w:r>
      <w:proofErr w:type="spellStart"/>
      <w:r w:rsidRPr="00DF62AA">
        <w:rPr>
          <w:lang w:val="en-US"/>
        </w:rPr>
        <w:t>Nimsas_</w:t>
      </w:r>
      <w:r>
        <w:rPr>
          <w:lang w:val="en-US"/>
        </w:rPr>
        <w:t>ImsEE</w:t>
      </w:r>
      <w:proofErr w:type="spellEnd"/>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 xml:space="preserve">4] may also be used for the </w:t>
      </w:r>
      <w:proofErr w:type="spellStart"/>
      <w:r w:rsidR="00DE7BF0" w:rsidRPr="000B71E3">
        <w:t>N</w:t>
      </w:r>
      <w:r w:rsidR="00DE7BF0">
        <w:rPr>
          <w:rFonts w:hint="eastAsia"/>
          <w:lang w:eastAsia="zh-CN"/>
        </w:rPr>
        <w:t>imsas</w:t>
      </w:r>
      <w:r w:rsidR="00DE7BF0">
        <w:t>_</w:t>
      </w:r>
      <w:r w:rsidR="00DE7BF0">
        <w:rPr>
          <w:rFonts w:hint="eastAsia"/>
          <w:lang w:eastAsia="zh-CN"/>
        </w:rPr>
        <w:t>imsEE</w:t>
      </w:r>
      <w:proofErr w:type="spellEnd"/>
      <w:r w:rsidR="00DE7BF0" w:rsidRPr="000B71E3">
        <w:t xml:space="preserve"> service. The following application errors listed in Table</w:t>
      </w:r>
      <w:r w:rsidR="00DE7BF0">
        <w:t> </w:t>
      </w:r>
      <w:r w:rsidR="00DE7BF0" w:rsidRPr="000B71E3">
        <w:t>6.</w:t>
      </w:r>
      <w:r w:rsidR="00DE7BF0">
        <w:t>4</w:t>
      </w:r>
      <w:r w:rsidR="00DE7BF0" w:rsidRPr="000B71E3">
        <w:t xml:space="preserve">.7.3-1 are specific for the </w:t>
      </w:r>
      <w:proofErr w:type="spellStart"/>
      <w:r w:rsidR="00DE7BF0" w:rsidRPr="000B71E3">
        <w:t>N</w:t>
      </w:r>
      <w:r w:rsidR="00DE7BF0">
        <w:rPr>
          <w:rFonts w:hint="eastAsia"/>
          <w:lang w:eastAsia="zh-CN"/>
        </w:rPr>
        <w:t>imsas_imsEE</w:t>
      </w:r>
      <w:proofErr w:type="spellEnd"/>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 xml:space="preserve">be </w:t>
            </w:r>
            <w:proofErr w:type="spellStart"/>
            <w:r>
              <w:rPr>
                <w:rFonts w:hint="eastAsia"/>
                <w:lang w:eastAsia="zh-CN"/>
              </w:rPr>
              <w:t>retrived</w:t>
            </w:r>
            <w:proofErr w:type="spellEnd"/>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SimSun"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SimSun" w:hAnsi="Arial"/>
                <w:sz w:val="18"/>
                <w:lang w:eastAsia="zh-CN"/>
              </w:rPr>
            </w:pPr>
            <w:r w:rsidRPr="00650BFD">
              <w:rPr>
                <w:rFonts w:ascii="Arial" w:eastAsia="SimSun" w:hAnsi="Arial" w:hint="eastAsia"/>
                <w:sz w:val="18"/>
                <w:lang w:eastAsia="zh-CN"/>
              </w:rPr>
              <w:t>4</w:t>
            </w:r>
            <w:r w:rsidRPr="00650BFD">
              <w:rPr>
                <w:rFonts w:ascii="Arial" w:eastAsia="SimSun"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SimSun" w:hAnsi="Arial"/>
                <w:sz w:val="18"/>
                <w:lang w:val="en-US" w:eastAsia="zh-CN"/>
              </w:rPr>
            </w:pPr>
            <w:r w:rsidRPr="00650BFD">
              <w:rPr>
                <w:rFonts w:ascii="Arial" w:eastAsia="SimSun"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Heading3"/>
        <w:rPr>
          <w:lang w:eastAsia="zh-CN"/>
        </w:rPr>
      </w:pPr>
      <w:bookmarkStart w:id="663" w:name="_Toc217815260"/>
      <w:r>
        <w:t>6.</w:t>
      </w:r>
      <w:r>
        <w:rPr>
          <w:rFonts w:eastAsiaTheme="minorEastAsia" w:hint="eastAsia"/>
          <w:lang w:eastAsia="zh-CN"/>
        </w:rPr>
        <w:t>4</w:t>
      </w:r>
      <w:r>
        <w:t>.8</w:t>
      </w:r>
      <w:r>
        <w:rPr>
          <w:lang w:eastAsia="zh-CN"/>
        </w:rPr>
        <w:tab/>
        <w:t>Feature negotiation</w:t>
      </w:r>
      <w:bookmarkEnd w:id="663"/>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proofErr w:type="spellStart"/>
      <w:r>
        <w:rPr>
          <w:lang w:val="en-US"/>
        </w:rPr>
        <w:t>Nimsas_Ims</w:t>
      </w:r>
      <w:r>
        <w:rPr>
          <w:rFonts w:hint="eastAsia"/>
          <w:lang w:val="en-US" w:eastAsia="zh-CN"/>
        </w:rPr>
        <w:t>EE</w:t>
      </w:r>
      <w:proofErr w:type="spellEnd"/>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4" w:name="MCCQCTEMPBM_00000033"/>
            <w:bookmarkStart w:id="665"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4"/>
      <w:bookmarkEnd w:id="665"/>
    </w:tbl>
    <w:p w14:paraId="53EDCBA5" w14:textId="77777777" w:rsidR="002F77E3" w:rsidRDefault="002F77E3" w:rsidP="002F77E3"/>
    <w:p w14:paraId="64AA50C1" w14:textId="1C738122" w:rsidR="002F77E3" w:rsidRDefault="002F77E3" w:rsidP="002F77E3">
      <w:pPr>
        <w:pStyle w:val="Heading3"/>
      </w:pPr>
      <w:bookmarkStart w:id="666" w:name="_Toc217815261"/>
      <w:r>
        <w:t>6.</w:t>
      </w:r>
      <w:r>
        <w:rPr>
          <w:rFonts w:eastAsiaTheme="minorEastAsia" w:hint="eastAsia"/>
          <w:lang w:eastAsia="zh-CN"/>
        </w:rPr>
        <w:t>4</w:t>
      </w:r>
      <w:r>
        <w:t>.9</w:t>
      </w:r>
      <w:r>
        <w:tab/>
        <w:t>Security</w:t>
      </w:r>
      <w:bookmarkEnd w:id="666"/>
    </w:p>
    <w:p w14:paraId="74E8F7D1" w14:textId="77777777" w:rsidR="002F77E3" w:rsidRDefault="002F77E3" w:rsidP="002F77E3">
      <w:r>
        <w:t xml:space="preserve">As indicated in 3GPP TS 33.501 [8] and 3GPP TS 29.500 [4], the access to the </w:t>
      </w:r>
      <w:proofErr w:type="spellStart"/>
      <w:r>
        <w:rPr>
          <w:lang w:val="en-US"/>
        </w:rPr>
        <w:t>Nimsas_Ims</w:t>
      </w:r>
      <w:r>
        <w:rPr>
          <w:rFonts w:hint="eastAsia"/>
          <w:lang w:val="en-US" w:eastAsia="zh-CN"/>
        </w:rPr>
        <w:t>EE</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proofErr w:type="spellStart"/>
      <w:r>
        <w:rPr>
          <w:lang w:val="en-US"/>
        </w:rPr>
        <w:t>Nimsas_Ims</w:t>
      </w:r>
      <w:r>
        <w:rPr>
          <w:rFonts w:hint="eastAsia"/>
          <w:lang w:val="en-US" w:eastAsia="zh-CN"/>
        </w:rPr>
        <w:t>EE</w:t>
      </w:r>
      <w:proofErr w:type="spellEnd"/>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Nimsas_EE</w:t>
      </w:r>
      <w:proofErr w:type="spellEnd"/>
      <w:r>
        <w:rPr>
          <w:lang w:eastAsia="zh-CN"/>
        </w:rPr>
        <w:t xml:space="preserve"> </w:t>
      </w:r>
      <w:r>
        <w:t>service.</w:t>
      </w:r>
    </w:p>
    <w:p w14:paraId="20BF64C3" w14:textId="77777777" w:rsidR="002F77E3" w:rsidRDefault="002F77E3" w:rsidP="002F77E3">
      <w:pPr>
        <w:rPr>
          <w:lang w:val="en-US"/>
        </w:rPr>
      </w:pPr>
      <w:r>
        <w:rPr>
          <w:lang w:val="en-US"/>
        </w:rPr>
        <w:lastRenderedPageBreak/>
        <w:t xml:space="preserve">The </w:t>
      </w:r>
      <w:proofErr w:type="spellStart"/>
      <w:r>
        <w:rPr>
          <w:lang w:val="en-US"/>
        </w:rPr>
        <w:t>Nimsas_Ims</w:t>
      </w:r>
      <w:r>
        <w:rPr>
          <w:rFonts w:hint="eastAsia"/>
          <w:lang w:val="en-US" w:eastAsia="zh-CN"/>
        </w:rPr>
        <w:t>EE</w:t>
      </w:r>
      <w:proofErr w:type="spellEnd"/>
      <w:r>
        <w:rPr>
          <w:lang w:eastAsia="zh-CN"/>
        </w:rPr>
        <w:t xml:space="preserve"> </w:t>
      </w:r>
      <w:r>
        <w:rPr>
          <w:lang w:val="en-US"/>
        </w:rPr>
        <w:t>API defines a single scope "</w:t>
      </w:r>
      <w:proofErr w:type="spellStart"/>
      <w:r>
        <w:rPr>
          <w:lang w:val="en-US"/>
        </w:rPr>
        <w:t>nimsas</w:t>
      </w:r>
      <w:proofErr w:type="spellEnd"/>
      <w:r>
        <w:rPr>
          <w:lang w:val="en-US"/>
        </w:rPr>
        <w:t>-</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Heading3"/>
      </w:pPr>
      <w:bookmarkStart w:id="667" w:name="_Toc217815262"/>
      <w:r w:rsidRPr="005562D7">
        <w:t>6.</w:t>
      </w:r>
      <w:r>
        <w:rPr>
          <w:rFonts w:eastAsiaTheme="minorEastAsia" w:hint="eastAsia"/>
          <w:lang w:eastAsia="zh-CN"/>
        </w:rPr>
        <w:t>4</w:t>
      </w:r>
      <w:r w:rsidRPr="005562D7">
        <w:t>.</w:t>
      </w:r>
      <w:r>
        <w:t>10</w:t>
      </w:r>
      <w:r w:rsidRPr="005562D7">
        <w:tab/>
        <w:t>HTTP redirection</w:t>
      </w:r>
      <w:bookmarkEnd w:id="667"/>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Heading2"/>
        <w:rPr>
          <w:rFonts w:eastAsia="SimSun"/>
          <w:lang w:eastAsia="en-US"/>
        </w:rPr>
      </w:pPr>
      <w:bookmarkStart w:id="668" w:name="MCCQCTEMPBM_00000025"/>
      <w:bookmarkStart w:id="669" w:name="_Toc217815263"/>
      <w:r>
        <w:rPr>
          <w:rFonts w:eastAsia="SimSun"/>
        </w:rPr>
        <w:t>6.</w:t>
      </w:r>
      <w:r>
        <w:rPr>
          <w:rFonts w:eastAsia="SimSun" w:hint="eastAsia"/>
          <w:lang w:eastAsia="zh-CN"/>
        </w:rPr>
        <w:t>5</w:t>
      </w:r>
      <w:r>
        <w:rPr>
          <w:rFonts w:eastAsia="SimSun"/>
        </w:rPr>
        <w:tab/>
      </w:r>
      <w:proofErr w:type="spellStart"/>
      <w:r>
        <w:rPr>
          <w:rFonts w:eastAsia="SimSun"/>
        </w:rPr>
        <w:t>Nimsas_Ims</w:t>
      </w:r>
      <w:r>
        <w:rPr>
          <w:rFonts w:eastAsia="SimSun"/>
          <w:lang w:eastAsia="zh-CN"/>
        </w:rPr>
        <w:t>ParameterProvision</w:t>
      </w:r>
      <w:proofErr w:type="spellEnd"/>
      <w:r>
        <w:rPr>
          <w:rFonts w:eastAsia="SimSun"/>
        </w:rPr>
        <w:t xml:space="preserve"> Service API</w:t>
      </w:r>
      <w:bookmarkEnd w:id="669"/>
    </w:p>
    <w:p w14:paraId="3D2D69C6" w14:textId="39764166" w:rsidR="001B6BE2" w:rsidRDefault="001B6BE2" w:rsidP="001B6BE2">
      <w:pPr>
        <w:pStyle w:val="Heading3"/>
        <w:rPr>
          <w:rFonts w:eastAsia="SimSun"/>
        </w:rPr>
      </w:pPr>
      <w:bookmarkStart w:id="670" w:name="_Toc217815264"/>
      <w:r>
        <w:rPr>
          <w:rFonts w:eastAsia="SimSun"/>
        </w:rPr>
        <w:t>6.</w:t>
      </w:r>
      <w:r>
        <w:rPr>
          <w:rFonts w:eastAsia="SimSun" w:hint="eastAsia"/>
          <w:lang w:eastAsia="zh-CN"/>
        </w:rPr>
        <w:t>5</w:t>
      </w:r>
      <w:r>
        <w:rPr>
          <w:rFonts w:eastAsia="SimSun"/>
        </w:rPr>
        <w:t>.1</w:t>
      </w:r>
      <w:r>
        <w:rPr>
          <w:rFonts w:eastAsia="SimSun"/>
        </w:rPr>
        <w:tab/>
        <w:t>API URI</w:t>
      </w:r>
      <w:bookmarkEnd w:id="670"/>
    </w:p>
    <w:p w14:paraId="123FAB12" w14:textId="77777777" w:rsidR="001B6BE2" w:rsidRDefault="001B6BE2" w:rsidP="001B6BE2">
      <w:pPr>
        <w:rPr>
          <w:rFonts w:eastAsia="SimSun"/>
          <w:noProof/>
          <w:lang w:eastAsia="zh-CN"/>
        </w:rPr>
      </w:pPr>
      <w:r>
        <w:rPr>
          <w:noProof/>
        </w:rPr>
        <w:t xml:space="preserve">The </w:t>
      </w:r>
      <w:proofErr w:type="spellStart"/>
      <w:r>
        <w:t>Nimsas_Ims</w:t>
      </w:r>
      <w:r>
        <w:rPr>
          <w:lang w:eastAsia="zh-CN"/>
        </w:rPr>
        <w:t>ParameterProvision</w:t>
      </w:r>
      <w:proofErr w:type="spellEnd"/>
      <w:r>
        <w:t xml:space="preserve"> service</w:t>
      </w:r>
      <w:r>
        <w:rPr>
          <w:noProof/>
        </w:rPr>
        <w:t xml:space="preserve"> shall use the </w:t>
      </w:r>
      <w:proofErr w:type="spellStart"/>
      <w:r>
        <w:t>Nimsas_Ims</w:t>
      </w:r>
      <w:r>
        <w:rPr>
          <w:lang w:eastAsia="zh-CN"/>
        </w:rPr>
        <w:t>ParameterProvision</w:t>
      </w:r>
      <w:proofErr w:type="spellEnd"/>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proofErr w:type="spellStart"/>
      <w:r>
        <w:t>Nimsas_Ims</w:t>
      </w:r>
      <w:r>
        <w:rPr>
          <w:lang w:eastAsia="zh-CN"/>
        </w:rPr>
        <w:t>ParameterProvision</w:t>
      </w:r>
      <w:proofErr w:type="spellEnd"/>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w:t>
      </w:r>
      <w:proofErr w:type="spellStart"/>
      <w:r>
        <w:t>apiRoot</w:t>
      </w:r>
      <w:proofErr w:type="spellEnd"/>
      <w:r>
        <w:t>} shall be set as described in 3GPP TS 29.501 [5].</w:t>
      </w:r>
    </w:p>
    <w:p w14:paraId="08E3F806" w14:textId="77777777" w:rsidR="001B6BE2" w:rsidRDefault="001B6BE2" w:rsidP="001B6BE2">
      <w:pPr>
        <w:pStyle w:val="B1"/>
      </w:pPr>
      <w:r>
        <w:t>-</w:t>
      </w:r>
      <w:r>
        <w:tab/>
        <w:t>The &lt;</w:t>
      </w:r>
      <w:proofErr w:type="spellStart"/>
      <w:r>
        <w:t>apiName</w:t>
      </w:r>
      <w:proofErr w:type="spellEnd"/>
      <w:r>
        <w:t>&gt; shall be "</w:t>
      </w:r>
      <w:proofErr w:type="spellStart"/>
      <w:r>
        <w:t>nimsas-</w:t>
      </w:r>
      <w:r>
        <w:rPr>
          <w:lang w:eastAsia="zh-CN"/>
        </w:rPr>
        <w:t>ipp</w:t>
      </w:r>
      <w:proofErr w:type="spellEnd"/>
      <w:r>
        <w:t>".</w:t>
      </w:r>
    </w:p>
    <w:p w14:paraId="2CAEB39B" w14:textId="77777777" w:rsidR="001B6BE2" w:rsidRDefault="001B6BE2" w:rsidP="001B6BE2">
      <w:pPr>
        <w:pStyle w:val="B1"/>
      </w:pPr>
      <w:r>
        <w:t>-</w:t>
      </w:r>
      <w:r>
        <w:tab/>
        <w:t>The &lt;</w:t>
      </w:r>
      <w:proofErr w:type="spellStart"/>
      <w:r>
        <w:t>apiVersion</w:t>
      </w:r>
      <w:proofErr w:type="spellEnd"/>
      <w:r>
        <w:t>&gt; shall be "v1".</w:t>
      </w:r>
    </w:p>
    <w:p w14:paraId="452D0857" w14:textId="4F1943EC" w:rsidR="001B6BE2" w:rsidRDefault="001B6BE2" w:rsidP="001B6BE2">
      <w:pPr>
        <w:pStyle w:val="B1"/>
      </w:pPr>
      <w:r>
        <w:t>-</w:t>
      </w:r>
      <w:r>
        <w:tab/>
        <w:t>The &lt;</w:t>
      </w:r>
      <w:proofErr w:type="spellStart"/>
      <w:r>
        <w:t>apiSpecificResourceUriPart</w:t>
      </w:r>
      <w:proofErr w:type="spellEnd"/>
      <w:r>
        <w:t>&gt; shall be set as described in clause 6.</w:t>
      </w:r>
      <w:r>
        <w:rPr>
          <w:rFonts w:eastAsiaTheme="minorEastAsia" w:hint="eastAsia"/>
          <w:lang w:eastAsia="zh-CN"/>
        </w:rPr>
        <w:t>5</w:t>
      </w:r>
      <w:r>
        <w:t>.3.</w:t>
      </w:r>
    </w:p>
    <w:p w14:paraId="6BA5D2EF" w14:textId="7BC2FF9D" w:rsidR="001B6BE2" w:rsidRDefault="001B6BE2" w:rsidP="001B6BE2">
      <w:pPr>
        <w:pStyle w:val="Heading3"/>
        <w:rPr>
          <w:rFonts w:eastAsia="SimSun"/>
        </w:rPr>
      </w:pPr>
      <w:bookmarkStart w:id="671" w:name="_Toc217815265"/>
      <w:r>
        <w:rPr>
          <w:rFonts w:eastAsia="SimSun"/>
        </w:rPr>
        <w:t>6.</w:t>
      </w:r>
      <w:r>
        <w:rPr>
          <w:rFonts w:eastAsia="SimSun" w:hint="eastAsia"/>
          <w:lang w:eastAsia="zh-CN"/>
        </w:rPr>
        <w:t>5</w:t>
      </w:r>
      <w:r>
        <w:rPr>
          <w:rFonts w:eastAsia="SimSun"/>
        </w:rPr>
        <w:t>.2</w:t>
      </w:r>
      <w:r>
        <w:rPr>
          <w:rFonts w:eastAsia="SimSun"/>
        </w:rPr>
        <w:tab/>
        <w:t>Usage of HTTP</w:t>
      </w:r>
      <w:bookmarkEnd w:id="671"/>
    </w:p>
    <w:p w14:paraId="539A1927" w14:textId="3B6CBA93" w:rsidR="001B6BE2" w:rsidRDefault="001B6BE2" w:rsidP="001B6BE2">
      <w:pPr>
        <w:pStyle w:val="Heading4"/>
        <w:rPr>
          <w:rFonts w:eastAsia="SimSun"/>
        </w:rPr>
      </w:pPr>
      <w:bookmarkStart w:id="672" w:name="_Toc217815266"/>
      <w:r>
        <w:rPr>
          <w:rFonts w:eastAsia="SimSun"/>
        </w:rPr>
        <w:t>6.</w:t>
      </w:r>
      <w:r>
        <w:rPr>
          <w:rFonts w:eastAsia="SimSun" w:hint="eastAsia"/>
          <w:lang w:eastAsia="zh-CN"/>
        </w:rPr>
        <w:t>5</w:t>
      </w:r>
      <w:r>
        <w:rPr>
          <w:rFonts w:eastAsia="SimSun"/>
        </w:rPr>
        <w:t>.2.1</w:t>
      </w:r>
      <w:r>
        <w:rPr>
          <w:rFonts w:eastAsia="SimSun"/>
        </w:rPr>
        <w:tab/>
        <w:t>General</w:t>
      </w:r>
      <w:bookmarkEnd w:id="672"/>
    </w:p>
    <w:p w14:paraId="59C3D099" w14:textId="77777777" w:rsidR="001B6BE2" w:rsidRDefault="001B6BE2" w:rsidP="001B6BE2">
      <w:pPr>
        <w:rPr>
          <w:rFonts w:eastAsia="SimSun"/>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proofErr w:type="spellStart"/>
      <w:r>
        <w:t>Nimsas_Ims</w:t>
      </w:r>
      <w:r>
        <w:rPr>
          <w:lang w:eastAsia="zh-CN"/>
        </w:rPr>
        <w:t>ParameterProvision</w:t>
      </w:r>
      <w:proofErr w:type="spellEnd"/>
      <w:r>
        <w:rPr>
          <w:noProof/>
        </w:rPr>
        <w:t xml:space="preserve"> API is contained in Annex A.</w:t>
      </w:r>
    </w:p>
    <w:p w14:paraId="4F47C898" w14:textId="0CFC614B" w:rsidR="001B6BE2" w:rsidRDefault="001B6BE2" w:rsidP="001B6BE2">
      <w:pPr>
        <w:pStyle w:val="Heading4"/>
        <w:rPr>
          <w:rFonts w:eastAsia="SimSun"/>
        </w:rPr>
      </w:pPr>
      <w:bookmarkStart w:id="673" w:name="_Toc217815267"/>
      <w:r>
        <w:rPr>
          <w:rFonts w:eastAsia="SimSun"/>
        </w:rPr>
        <w:t>6.</w:t>
      </w:r>
      <w:r>
        <w:rPr>
          <w:rFonts w:eastAsia="SimSun" w:hint="eastAsia"/>
          <w:lang w:eastAsia="zh-CN"/>
        </w:rPr>
        <w:t>5</w:t>
      </w:r>
      <w:r>
        <w:rPr>
          <w:rFonts w:eastAsia="SimSun"/>
        </w:rPr>
        <w:t>.2.2</w:t>
      </w:r>
      <w:r>
        <w:rPr>
          <w:rFonts w:eastAsia="SimSun"/>
        </w:rPr>
        <w:tab/>
        <w:t>HTTP standard headers</w:t>
      </w:r>
      <w:bookmarkEnd w:id="673"/>
    </w:p>
    <w:p w14:paraId="0FE74491" w14:textId="4FC2142A" w:rsidR="001B6BE2" w:rsidRDefault="001B6BE2" w:rsidP="001B6BE2">
      <w:pPr>
        <w:pStyle w:val="Heading5"/>
        <w:rPr>
          <w:rFonts w:eastAsia="SimSun"/>
        </w:rPr>
      </w:pPr>
      <w:bookmarkStart w:id="674" w:name="_Toc217815268"/>
      <w:r>
        <w:rPr>
          <w:rFonts w:eastAsia="SimSun"/>
        </w:rPr>
        <w:t>6.</w:t>
      </w:r>
      <w:r>
        <w:rPr>
          <w:rFonts w:eastAsia="SimSun" w:hint="eastAsia"/>
          <w:lang w:eastAsia="zh-CN"/>
        </w:rPr>
        <w:t>5</w:t>
      </w:r>
      <w:r>
        <w:rPr>
          <w:rFonts w:eastAsia="SimSun"/>
        </w:rPr>
        <w:t>.2.2.1</w:t>
      </w:r>
      <w:r>
        <w:rPr>
          <w:rFonts w:eastAsia="SimSun"/>
        </w:rPr>
        <w:tab/>
        <w:t>General</w:t>
      </w:r>
      <w:bookmarkEnd w:id="674"/>
    </w:p>
    <w:p w14:paraId="363E34E2" w14:textId="77777777" w:rsidR="001B6BE2" w:rsidRDefault="001B6BE2" w:rsidP="001B6BE2">
      <w:pPr>
        <w:rPr>
          <w:rFonts w:eastAsia="SimSun"/>
          <w:noProof/>
        </w:rPr>
      </w:pPr>
      <w:r>
        <w:rPr>
          <w:noProof/>
        </w:rPr>
        <w:t>See clause 5.2.2 of 3GPP TS 29.500 [4] for the usage of HTTP standard headers.</w:t>
      </w:r>
    </w:p>
    <w:p w14:paraId="0B7FA383" w14:textId="65F09612" w:rsidR="001B6BE2" w:rsidRDefault="001B6BE2" w:rsidP="001B6BE2">
      <w:pPr>
        <w:pStyle w:val="Heading5"/>
        <w:rPr>
          <w:rFonts w:eastAsia="SimSun"/>
        </w:rPr>
      </w:pPr>
      <w:bookmarkStart w:id="675" w:name="_Toc217815269"/>
      <w:r>
        <w:rPr>
          <w:rFonts w:eastAsia="SimSun"/>
        </w:rPr>
        <w:lastRenderedPageBreak/>
        <w:t>6.</w:t>
      </w:r>
      <w:r>
        <w:rPr>
          <w:rFonts w:eastAsia="SimSun" w:hint="eastAsia"/>
          <w:lang w:eastAsia="zh-CN"/>
        </w:rPr>
        <w:t>5</w:t>
      </w:r>
      <w:r>
        <w:rPr>
          <w:rFonts w:eastAsia="SimSun"/>
        </w:rPr>
        <w:t>.2.2.2</w:t>
      </w:r>
      <w:r>
        <w:rPr>
          <w:rFonts w:eastAsia="SimSun"/>
        </w:rPr>
        <w:tab/>
        <w:t>Content type</w:t>
      </w:r>
      <w:bookmarkEnd w:id="675"/>
    </w:p>
    <w:p w14:paraId="3AB09129" w14:textId="77777777" w:rsidR="001B6BE2" w:rsidRDefault="001B6BE2" w:rsidP="001B6BE2">
      <w:pPr>
        <w:rPr>
          <w:rFonts w:eastAsia="SimSun"/>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3E33C9" w14:textId="6678BF9A" w:rsidR="001B6BE2" w:rsidRDefault="001B6BE2" w:rsidP="001B6BE2">
      <w:pPr>
        <w:pStyle w:val="Heading4"/>
        <w:rPr>
          <w:rFonts w:eastAsia="SimSun"/>
        </w:rPr>
      </w:pPr>
      <w:bookmarkStart w:id="676" w:name="_Toc217815270"/>
      <w:r>
        <w:rPr>
          <w:rFonts w:eastAsia="SimSun"/>
        </w:rPr>
        <w:t>6.</w:t>
      </w:r>
      <w:r>
        <w:rPr>
          <w:rFonts w:eastAsia="SimSun" w:hint="eastAsia"/>
          <w:lang w:eastAsia="zh-CN"/>
        </w:rPr>
        <w:t>5</w:t>
      </w:r>
      <w:r>
        <w:rPr>
          <w:rFonts w:eastAsia="SimSun"/>
        </w:rPr>
        <w:t>.2.3</w:t>
      </w:r>
      <w:r>
        <w:rPr>
          <w:rFonts w:eastAsia="SimSun"/>
        </w:rPr>
        <w:tab/>
        <w:t>HTTP custom headers</w:t>
      </w:r>
      <w:bookmarkEnd w:id="676"/>
    </w:p>
    <w:p w14:paraId="07558DB9" w14:textId="77777777" w:rsidR="001B6BE2" w:rsidRDefault="001B6BE2" w:rsidP="001B6BE2">
      <w:pPr>
        <w:rPr>
          <w:rFonts w:eastAsia="SimSun"/>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Heading3"/>
        <w:rPr>
          <w:rFonts w:eastAsia="SimSun"/>
        </w:rPr>
      </w:pPr>
      <w:bookmarkStart w:id="677" w:name="_Toc217815271"/>
      <w:r>
        <w:rPr>
          <w:rFonts w:eastAsia="SimSun"/>
        </w:rPr>
        <w:t>6.</w:t>
      </w:r>
      <w:r>
        <w:rPr>
          <w:rFonts w:eastAsia="SimSun" w:hint="eastAsia"/>
          <w:lang w:eastAsia="zh-CN"/>
        </w:rPr>
        <w:t>5</w:t>
      </w:r>
      <w:r>
        <w:rPr>
          <w:rFonts w:eastAsia="SimSun"/>
        </w:rPr>
        <w:t>.3</w:t>
      </w:r>
      <w:r>
        <w:rPr>
          <w:rFonts w:eastAsia="SimSun"/>
        </w:rPr>
        <w:tab/>
        <w:t>Resources</w:t>
      </w:r>
      <w:bookmarkEnd w:id="677"/>
    </w:p>
    <w:p w14:paraId="1961E262" w14:textId="633F09C6" w:rsidR="001B6BE2" w:rsidRDefault="001B6BE2" w:rsidP="001B6BE2">
      <w:pPr>
        <w:pStyle w:val="Heading4"/>
        <w:rPr>
          <w:rFonts w:eastAsia="SimSun"/>
        </w:rPr>
      </w:pPr>
      <w:bookmarkStart w:id="678" w:name="_Toc217815272"/>
      <w:r>
        <w:rPr>
          <w:rFonts w:eastAsia="SimSun"/>
        </w:rPr>
        <w:t>6.</w:t>
      </w:r>
      <w:r>
        <w:rPr>
          <w:rFonts w:eastAsia="SimSun" w:hint="eastAsia"/>
          <w:lang w:eastAsia="zh-CN"/>
        </w:rPr>
        <w:t>5</w:t>
      </w:r>
      <w:r>
        <w:rPr>
          <w:rFonts w:eastAsia="SimSun"/>
        </w:rPr>
        <w:t>.3.1</w:t>
      </w:r>
      <w:r>
        <w:rPr>
          <w:rFonts w:eastAsia="SimSun"/>
        </w:rPr>
        <w:tab/>
        <w:t>Overview</w:t>
      </w:r>
      <w:bookmarkEnd w:id="678"/>
    </w:p>
    <w:p w14:paraId="5B36908F" w14:textId="77777777" w:rsidR="001B6BE2" w:rsidRDefault="001B6BE2" w:rsidP="001B6BE2">
      <w:pPr>
        <w:rPr>
          <w:rFonts w:eastAsia="SimSun"/>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 xml:space="preserve">.3.1-1 depicts the resource URIs structure for the </w:t>
      </w:r>
      <w:proofErr w:type="spellStart"/>
      <w:r>
        <w:t>Nimsas_Ims</w:t>
      </w:r>
      <w:r>
        <w:rPr>
          <w:lang w:eastAsia="zh-CN"/>
        </w:rPr>
        <w:t>ParameterProvision</w:t>
      </w:r>
      <w:proofErr w:type="spellEnd"/>
      <w:r>
        <w:t xml:space="preserve"> service API.</w:t>
      </w:r>
    </w:p>
    <w:p w14:paraId="63641126" w14:textId="1F861B2E" w:rsidR="001B6BE2" w:rsidRDefault="001B6BE2" w:rsidP="001B6BE2">
      <w:pPr>
        <w:pStyle w:val="TH"/>
        <w:rPr>
          <w:lang w:val="en-US"/>
        </w:rPr>
      </w:pPr>
      <w:r>
        <w:rPr>
          <w:rFonts w:eastAsia="SimSun"/>
          <w:lang w:eastAsia="en-US"/>
        </w:rPr>
        <w:object w:dxaOrig="5535" w:dyaOrig="2100" w14:anchorId="23D54D26">
          <v:shape id="_x0000_i1048" type="#_x0000_t75" style="width:276.75pt;height:105.8pt" o:ole="">
            <v:imagedata r:id="rId55" o:title=""/>
          </v:shape>
          <o:OLEObject Type="Embed" ProgID="Visio.Drawing.15" ShapeID="_x0000_i1048" DrawAspect="Content" ObjectID="_1828428084" r:id="rId56"/>
        </w:object>
      </w:r>
    </w:p>
    <w:p w14:paraId="10F2C1B7" w14:textId="65D38AEF" w:rsidR="001B6BE2" w:rsidRDefault="001B6BE2" w:rsidP="001B6BE2">
      <w:pPr>
        <w:pStyle w:val="TF"/>
      </w:pPr>
      <w:r>
        <w:t>Figure 6.</w:t>
      </w:r>
      <w:r>
        <w:rPr>
          <w:rFonts w:eastAsiaTheme="minorEastAsia" w:hint="eastAsia"/>
          <w:lang w:eastAsia="zh-CN"/>
        </w:rPr>
        <w:t>5</w:t>
      </w:r>
      <w:r>
        <w:t xml:space="preserve">.3.1-1: Resource URI structure of the </w:t>
      </w:r>
      <w:proofErr w:type="spellStart"/>
      <w:r>
        <w:t>Nimsas_Ims</w:t>
      </w:r>
      <w:r>
        <w:rPr>
          <w:lang w:eastAsia="zh-CN"/>
        </w:rPr>
        <w:t>ParameterProvision</w:t>
      </w:r>
      <w:proofErr w:type="spellEnd"/>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9"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proofErr w:type="spellStart"/>
            <w:r>
              <w:rPr>
                <w:lang w:eastAsia="zh-CN"/>
              </w:rPr>
              <w:t>ImsParameterProvisioningDataEntry</w:t>
            </w:r>
            <w:proofErr w:type="spellEnd"/>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9"/>
    </w:tbl>
    <w:p w14:paraId="64435CEE" w14:textId="77777777" w:rsidR="001B6BE2" w:rsidRDefault="001B6BE2" w:rsidP="001B6BE2">
      <w:pPr>
        <w:rPr>
          <w:lang w:val="en-US" w:eastAsia="en-US"/>
        </w:rPr>
      </w:pPr>
    </w:p>
    <w:p w14:paraId="07510C7A" w14:textId="382EE12F" w:rsidR="001B6BE2" w:rsidRDefault="001B6BE2" w:rsidP="001B6BE2">
      <w:pPr>
        <w:pStyle w:val="Heading4"/>
        <w:rPr>
          <w:rFonts w:eastAsia="SimSun"/>
        </w:rPr>
      </w:pPr>
      <w:bookmarkStart w:id="680" w:name="_Toc217815273"/>
      <w:r>
        <w:rPr>
          <w:rFonts w:eastAsia="SimSun"/>
        </w:rPr>
        <w:t>6.</w:t>
      </w:r>
      <w:r>
        <w:rPr>
          <w:rFonts w:eastAsia="SimSun" w:hint="eastAsia"/>
          <w:lang w:eastAsia="zh-CN"/>
        </w:rPr>
        <w:t>5</w:t>
      </w:r>
      <w:r>
        <w:rPr>
          <w:rFonts w:eastAsia="SimSun"/>
        </w:rPr>
        <w:t>.3.2</w:t>
      </w:r>
      <w:r>
        <w:rPr>
          <w:rFonts w:eastAsia="SimSun"/>
        </w:rPr>
        <w:tab/>
        <w:t xml:space="preserve">Resource: </w:t>
      </w:r>
      <w:proofErr w:type="spellStart"/>
      <w:r>
        <w:rPr>
          <w:rFonts w:eastAsia="SimSun"/>
        </w:rPr>
        <w:t>I</w:t>
      </w:r>
      <w:r>
        <w:rPr>
          <w:rFonts w:eastAsia="SimSun"/>
          <w:lang w:eastAsia="zh-CN"/>
        </w:rPr>
        <w:t>msParameterProvisioningDataEntry</w:t>
      </w:r>
      <w:bookmarkEnd w:id="680"/>
      <w:proofErr w:type="spellEnd"/>
    </w:p>
    <w:p w14:paraId="4B585B05" w14:textId="34EE0761" w:rsidR="001B6BE2" w:rsidRDefault="001B6BE2" w:rsidP="001B6BE2">
      <w:pPr>
        <w:pStyle w:val="Heading5"/>
        <w:rPr>
          <w:rFonts w:eastAsia="SimSun"/>
        </w:rPr>
      </w:pPr>
      <w:bookmarkStart w:id="681" w:name="_Toc217815274"/>
      <w:r>
        <w:rPr>
          <w:rFonts w:eastAsia="SimSun"/>
        </w:rPr>
        <w:t>6.</w:t>
      </w:r>
      <w:r>
        <w:rPr>
          <w:rFonts w:eastAsia="SimSun" w:hint="eastAsia"/>
          <w:lang w:eastAsia="zh-CN"/>
        </w:rPr>
        <w:t>5</w:t>
      </w:r>
      <w:r>
        <w:rPr>
          <w:rFonts w:eastAsia="SimSun"/>
        </w:rPr>
        <w:t>.3.2.1</w:t>
      </w:r>
      <w:r>
        <w:rPr>
          <w:rFonts w:eastAsia="SimSun"/>
        </w:rPr>
        <w:tab/>
        <w:t>Description</w:t>
      </w:r>
      <w:bookmarkEnd w:id="681"/>
    </w:p>
    <w:p w14:paraId="17A89939" w14:textId="77777777" w:rsidR="001B6BE2" w:rsidRDefault="001B6BE2" w:rsidP="001B6BE2">
      <w:pPr>
        <w:rPr>
          <w:rFonts w:eastAsia="SimSun"/>
          <w:lang w:eastAsia="zh-CN"/>
        </w:rPr>
      </w:pPr>
      <w:r>
        <w:t xml:space="preserve">The </w:t>
      </w:r>
      <w:proofErr w:type="spellStart"/>
      <w:r>
        <w:t>I</w:t>
      </w:r>
      <w:r>
        <w:rPr>
          <w:lang w:eastAsia="zh-CN"/>
        </w:rPr>
        <w:t>msParameterProvisioningDataEntry</w:t>
      </w:r>
      <w:proofErr w:type="spellEnd"/>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 xml:space="preserve">created by NF service consumers of </w:t>
      </w:r>
      <w:proofErr w:type="spellStart"/>
      <w:r>
        <w:t>Nimsas_Ims</w:t>
      </w:r>
      <w:r>
        <w:rPr>
          <w:lang w:eastAsia="zh-CN"/>
        </w:rPr>
        <w:t>ParameterProvision</w:t>
      </w:r>
      <w:proofErr w:type="spellEnd"/>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Heading5"/>
        <w:rPr>
          <w:rFonts w:eastAsia="SimSun"/>
        </w:rPr>
      </w:pPr>
      <w:bookmarkStart w:id="682" w:name="_Toc217815275"/>
      <w:r>
        <w:rPr>
          <w:rFonts w:eastAsia="SimSun"/>
        </w:rPr>
        <w:lastRenderedPageBreak/>
        <w:t>6.</w:t>
      </w:r>
      <w:r>
        <w:rPr>
          <w:rFonts w:eastAsia="SimSun" w:hint="eastAsia"/>
          <w:lang w:eastAsia="zh-CN"/>
        </w:rPr>
        <w:t>5</w:t>
      </w:r>
      <w:r>
        <w:rPr>
          <w:rFonts w:eastAsia="SimSun"/>
        </w:rPr>
        <w:t>.3.2.2</w:t>
      </w:r>
      <w:r>
        <w:rPr>
          <w:rFonts w:eastAsia="SimSun"/>
        </w:rPr>
        <w:tab/>
        <w:t>Resource Definition</w:t>
      </w:r>
      <w:bookmarkEnd w:id="682"/>
    </w:p>
    <w:p w14:paraId="207449D8" w14:textId="77777777" w:rsidR="001B6BE2" w:rsidRDefault="001B6BE2" w:rsidP="001B6BE2">
      <w:pPr>
        <w:rPr>
          <w:rFonts w:eastAsia="SimSun"/>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proofErr w:type="spellStart"/>
            <w:r>
              <w:rPr>
                <w:lang w:eastAsia="zh-CN"/>
              </w:rPr>
              <w:t>imsU</w:t>
            </w:r>
            <w:r>
              <w:t>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proofErr w:type="spellStart"/>
            <w:r>
              <w:t>afInstanceId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Heading5"/>
        <w:rPr>
          <w:rFonts w:eastAsia="SimSun"/>
        </w:rPr>
      </w:pPr>
      <w:bookmarkStart w:id="683" w:name="_Toc217815276"/>
      <w:r>
        <w:rPr>
          <w:rFonts w:eastAsia="SimSun"/>
        </w:rPr>
        <w:t>6.</w:t>
      </w:r>
      <w:r>
        <w:rPr>
          <w:rFonts w:eastAsia="SimSun" w:hint="eastAsia"/>
          <w:lang w:eastAsia="zh-CN"/>
        </w:rPr>
        <w:t>5</w:t>
      </w:r>
      <w:r>
        <w:rPr>
          <w:rFonts w:eastAsia="SimSun"/>
        </w:rPr>
        <w:t>.3.2.3</w:t>
      </w:r>
      <w:r>
        <w:rPr>
          <w:rFonts w:eastAsia="SimSun"/>
        </w:rPr>
        <w:tab/>
        <w:t>Resource Standard Methods</w:t>
      </w:r>
      <w:bookmarkEnd w:id="683"/>
    </w:p>
    <w:p w14:paraId="03849BFA" w14:textId="0E91CC29" w:rsidR="001B6BE2" w:rsidRDefault="001B6BE2" w:rsidP="001B6BE2">
      <w:pPr>
        <w:pStyle w:val="H6"/>
        <w:rPr>
          <w:rFonts w:eastAsia="SimSun"/>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proofErr w:type="spellStart"/>
            <w:r>
              <w:t>ImsPpDataEntry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proofErr w:type="spellStart"/>
            <w:r>
              <w:t>I</w:t>
            </w:r>
            <w:r>
              <w:rPr>
                <w:lang w:eastAsia="zh-CN"/>
              </w:rPr>
              <w:t>msParameterProvisioningDataEntry</w:t>
            </w:r>
            <w:proofErr w:type="spellEnd"/>
            <w:r>
              <w:rPr>
                <w:lang w:eastAsia="zh-CN"/>
              </w:rPr>
              <w:t xml:space="preserve">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proofErr w:type="spellStart"/>
            <w:r>
              <w:t>ImsPpDataEntry</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 xml:space="preserve">a response body containing a representation of the modified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proofErr w:type="spellStart"/>
            <w:r w:rsidRPr="00B07B3E">
              <w:t>ImsPpDataEntry</w:t>
            </w:r>
            <w:proofErr w:type="spellEnd"/>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 xml:space="preserve">a response body containing a representation of the created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r>
            <w:proofErr w:type="spellStart"/>
            <w:r>
              <w:t>RedirectResponse</w:t>
            </w:r>
            <w:proofErr w:type="spellEnd"/>
            <w:r>
              <w:t xml:space="preserv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proofErr w:type="spellStart"/>
            <w:r w:rsidRPr="008F7541">
              <w:t>I</w:t>
            </w:r>
            <w:r w:rsidRPr="008F7541">
              <w:rPr>
                <w:lang w:eastAsia="zh-CN"/>
              </w:rPr>
              <w:t>msParameterProvisioningDataEntry</w:t>
            </w:r>
            <w:proofErr w:type="spellEnd"/>
            <w:r w:rsidRPr="008F7541">
              <w:rPr>
                <w:lang w:eastAsia="zh-CN"/>
              </w:rPr>
              <w:t xml:space="preserve">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r>
            <w:proofErr w:type="spellStart"/>
            <w:r w:rsidRPr="008F7541">
              <w:t>RedirectResponse</w:t>
            </w:r>
            <w:proofErr w:type="spellEnd"/>
            <w:r w:rsidRPr="008F7541">
              <w:t xml:space="preserv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Heading5"/>
        <w:rPr>
          <w:rFonts w:eastAsia="SimSun"/>
        </w:rPr>
      </w:pPr>
      <w:bookmarkStart w:id="684" w:name="_Toc217815277"/>
      <w:r>
        <w:rPr>
          <w:rFonts w:eastAsia="SimSun"/>
        </w:rPr>
        <w:t>6.</w:t>
      </w:r>
      <w:r>
        <w:rPr>
          <w:rFonts w:eastAsia="SimSun" w:hint="eastAsia"/>
          <w:lang w:eastAsia="zh-CN"/>
        </w:rPr>
        <w:t>5</w:t>
      </w:r>
      <w:r>
        <w:rPr>
          <w:rFonts w:eastAsia="SimSun"/>
        </w:rPr>
        <w:t>.3.2.4</w:t>
      </w:r>
      <w:r>
        <w:rPr>
          <w:rFonts w:eastAsia="SimSun"/>
        </w:rPr>
        <w:tab/>
        <w:t>Resource Custom Operations</w:t>
      </w:r>
      <w:bookmarkEnd w:id="684"/>
    </w:p>
    <w:p w14:paraId="22E11FB5" w14:textId="77777777" w:rsidR="001B6BE2" w:rsidRDefault="001B6BE2" w:rsidP="001B6BE2">
      <w:pPr>
        <w:rPr>
          <w:rFonts w:eastAsia="SimSun"/>
        </w:rPr>
      </w:pPr>
      <w:r>
        <w:t>None.</w:t>
      </w:r>
    </w:p>
    <w:p w14:paraId="318A39BF" w14:textId="752C455B" w:rsidR="001B6BE2" w:rsidRDefault="001B6BE2" w:rsidP="001B6BE2">
      <w:pPr>
        <w:pStyle w:val="Heading3"/>
        <w:rPr>
          <w:rFonts w:eastAsia="SimSun"/>
        </w:rPr>
      </w:pPr>
      <w:bookmarkStart w:id="685" w:name="_Toc217815278"/>
      <w:r>
        <w:rPr>
          <w:rFonts w:eastAsia="SimSun"/>
        </w:rPr>
        <w:t>6.</w:t>
      </w:r>
      <w:r>
        <w:rPr>
          <w:rFonts w:eastAsia="SimSun" w:hint="eastAsia"/>
          <w:lang w:eastAsia="zh-CN"/>
        </w:rPr>
        <w:t>5</w:t>
      </w:r>
      <w:r>
        <w:rPr>
          <w:rFonts w:eastAsia="SimSun"/>
        </w:rPr>
        <w:t>.4</w:t>
      </w:r>
      <w:r>
        <w:rPr>
          <w:rFonts w:eastAsia="SimSun"/>
        </w:rPr>
        <w:tab/>
        <w:t>Custom Operations without associated resources</w:t>
      </w:r>
      <w:bookmarkEnd w:id="685"/>
    </w:p>
    <w:p w14:paraId="1ED629CF" w14:textId="77777777" w:rsidR="001B6BE2" w:rsidRDefault="001B6BE2" w:rsidP="001B6BE2">
      <w:pPr>
        <w:rPr>
          <w:rFonts w:eastAsia="SimSun"/>
        </w:rPr>
      </w:pPr>
      <w:r>
        <w:rPr>
          <w:lang w:eastAsia="zh-CN"/>
        </w:rPr>
        <w:t>None in this release of specification.</w:t>
      </w:r>
    </w:p>
    <w:p w14:paraId="190EA060" w14:textId="2A19980F" w:rsidR="001B6BE2" w:rsidRDefault="001B6BE2" w:rsidP="001B6BE2">
      <w:pPr>
        <w:pStyle w:val="Heading3"/>
        <w:rPr>
          <w:rFonts w:eastAsia="SimSun"/>
        </w:rPr>
      </w:pPr>
      <w:bookmarkStart w:id="686" w:name="_Toc217815279"/>
      <w:r>
        <w:rPr>
          <w:rFonts w:eastAsia="SimSun"/>
        </w:rPr>
        <w:t>6.</w:t>
      </w:r>
      <w:r>
        <w:rPr>
          <w:rFonts w:eastAsia="SimSun" w:hint="eastAsia"/>
          <w:lang w:eastAsia="zh-CN"/>
        </w:rPr>
        <w:t>5</w:t>
      </w:r>
      <w:r>
        <w:rPr>
          <w:rFonts w:eastAsia="SimSun"/>
        </w:rPr>
        <w:t>.5</w:t>
      </w:r>
      <w:r>
        <w:rPr>
          <w:rFonts w:eastAsia="SimSun"/>
        </w:rPr>
        <w:tab/>
        <w:t>Notifications</w:t>
      </w:r>
      <w:bookmarkEnd w:id="686"/>
    </w:p>
    <w:p w14:paraId="612B42DD" w14:textId="77777777" w:rsidR="001B6BE2" w:rsidRDefault="001B6BE2" w:rsidP="001B6BE2">
      <w:pPr>
        <w:rPr>
          <w:rFonts w:eastAsia="SimSun"/>
          <w:lang w:eastAsia="zh-CN"/>
        </w:rPr>
      </w:pPr>
      <w:r>
        <w:rPr>
          <w:lang w:eastAsia="zh-CN"/>
        </w:rPr>
        <w:t>None in this release of specification.</w:t>
      </w:r>
    </w:p>
    <w:p w14:paraId="53B0F6C5" w14:textId="7D14BBB5" w:rsidR="001B6BE2" w:rsidRDefault="001B6BE2" w:rsidP="001B6BE2">
      <w:pPr>
        <w:pStyle w:val="Heading3"/>
        <w:rPr>
          <w:rFonts w:eastAsia="SimSun"/>
          <w:lang w:eastAsia="en-US"/>
        </w:rPr>
      </w:pPr>
      <w:bookmarkStart w:id="687" w:name="_Toc217815280"/>
      <w:r>
        <w:rPr>
          <w:rFonts w:eastAsia="SimSun"/>
        </w:rPr>
        <w:t>6.</w:t>
      </w:r>
      <w:r>
        <w:rPr>
          <w:rFonts w:eastAsia="SimSun" w:hint="eastAsia"/>
          <w:lang w:eastAsia="zh-CN"/>
        </w:rPr>
        <w:t>5</w:t>
      </w:r>
      <w:r>
        <w:rPr>
          <w:rFonts w:eastAsia="SimSun"/>
        </w:rPr>
        <w:t>.6</w:t>
      </w:r>
      <w:r>
        <w:rPr>
          <w:rFonts w:eastAsia="SimSun"/>
        </w:rPr>
        <w:tab/>
        <w:t>Data Model</w:t>
      </w:r>
      <w:bookmarkEnd w:id="687"/>
    </w:p>
    <w:p w14:paraId="46F7BF47" w14:textId="613CACEC" w:rsidR="001B6BE2" w:rsidRDefault="001B6BE2" w:rsidP="001B6BE2">
      <w:pPr>
        <w:pStyle w:val="Heading4"/>
        <w:rPr>
          <w:rFonts w:eastAsia="SimSun"/>
        </w:rPr>
      </w:pPr>
      <w:bookmarkStart w:id="688" w:name="_Toc217815281"/>
      <w:r>
        <w:rPr>
          <w:rFonts w:eastAsia="SimSun"/>
        </w:rPr>
        <w:t>6.</w:t>
      </w:r>
      <w:r>
        <w:rPr>
          <w:rFonts w:eastAsia="SimSun" w:hint="eastAsia"/>
          <w:lang w:eastAsia="zh-CN"/>
        </w:rPr>
        <w:t>5</w:t>
      </w:r>
      <w:r>
        <w:rPr>
          <w:rFonts w:eastAsia="SimSun"/>
        </w:rPr>
        <w:t>.6.1</w:t>
      </w:r>
      <w:r>
        <w:rPr>
          <w:rFonts w:eastAsia="SimSun"/>
        </w:rPr>
        <w:tab/>
        <w:t>General</w:t>
      </w:r>
      <w:bookmarkEnd w:id="688"/>
    </w:p>
    <w:p w14:paraId="2971ED39" w14:textId="77777777" w:rsidR="001B6BE2" w:rsidRDefault="001B6BE2" w:rsidP="001B6BE2">
      <w:pPr>
        <w:rPr>
          <w:rFonts w:eastAsia="SimSun"/>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 xml:space="preserve">.6.1-1 specifies the data types defined for the </w:t>
      </w:r>
      <w:proofErr w:type="spellStart"/>
      <w:r>
        <w:t>Nimsas_Ims</w:t>
      </w:r>
      <w:r>
        <w:rPr>
          <w:lang w:eastAsia="zh-CN"/>
        </w:rPr>
        <w:t>ParameterProvision</w:t>
      </w:r>
      <w:proofErr w:type="spellEnd"/>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 xml:space="preserve">.6.1-1: </w:t>
      </w:r>
      <w:proofErr w:type="spellStart"/>
      <w:r>
        <w:t>Nimsas_Ims</w:t>
      </w:r>
      <w:r>
        <w:rPr>
          <w:lang w:eastAsia="zh-CN"/>
        </w:rPr>
        <w:t>ParameterProvision</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proofErr w:type="spellStart"/>
            <w:r>
              <w:t>ImsPpDataEntry</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 xml:space="preserve">.6.1-2 specifies data types re-used by the </w:t>
      </w:r>
      <w:proofErr w:type="spellStart"/>
      <w:r>
        <w:t>Nimsas_Ims</w:t>
      </w:r>
      <w:r>
        <w:rPr>
          <w:lang w:eastAsia="zh-CN"/>
        </w:rPr>
        <w:t>ParameterProvision</w:t>
      </w:r>
      <w:proofErr w:type="spellEnd"/>
      <w:r>
        <w:t xml:space="preserve"> service based interface protocol from other specifications, including a reference to their respective specifications and when needed, a short description of their use within the </w:t>
      </w:r>
      <w:proofErr w:type="spellStart"/>
      <w:r>
        <w:t>Nimsas_Ims</w:t>
      </w:r>
      <w:r>
        <w:rPr>
          <w:lang w:eastAsia="zh-CN"/>
        </w:rPr>
        <w:t>ParameterProvision</w:t>
      </w:r>
      <w:proofErr w:type="spellEnd"/>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 xml:space="preserve">.6.1-2: </w:t>
      </w:r>
      <w:proofErr w:type="spellStart"/>
      <w:r>
        <w:t>Nimsas_Ims</w:t>
      </w:r>
      <w:r>
        <w:rPr>
          <w:lang w:eastAsia="zh-CN"/>
        </w:rPr>
        <w:t>ParameterProvision</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9" w:name="MCCQCTEMPBM_00000048"/>
            <w:proofErr w:type="spellStart"/>
            <w:r w:rsidRPr="002C5919">
              <w:t>RcdProperties</w:t>
            </w:r>
            <w:proofErr w:type="spellEnd"/>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9"/>
    </w:tbl>
    <w:p w14:paraId="2FFFB8ED" w14:textId="77777777" w:rsidR="001B6BE2" w:rsidRDefault="001B6BE2" w:rsidP="001B6BE2">
      <w:pPr>
        <w:rPr>
          <w:lang w:val="en-US" w:eastAsia="en-US"/>
        </w:rPr>
      </w:pPr>
    </w:p>
    <w:p w14:paraId="00662827" w14:textId="2428018C" w:rsidR="001B6BE2" w:rsidRDefault="001B6BE2" w:rsidP="001B6BE2">
      <w:pPr>
        <w:pStyle w:val="Heading4"/>
        <w:rPr>
          <w:rFonts w:eastAsia="SimSun"/>
          <w:lang w:val="en-US"/>
        </w:rPr>
      </w:pPr>
      <w:bookmarkStart w:id="690" w:name="_Toc217815282"/>
      <w:r>
        <w:rPr>
          <w:rFonts w:eastAsia="SimSun"/>
          <w:lang w:val="en-US"/>
        </w:rPr>
        <w:t>6.</w:t>
      </w:r>
      <w:r>
        <w:rPr>
          <w:rFonts w:eastAsia="SimSun" w:hint="eastAsia"/>
          <w:lang w:val="en-US" w:eastAsia="zh-CN"/>
        </w:rPr>
        <w:t>5</w:t>
      </w:r>
      <w:r>
        <w:rPr>
          <w:rFonts w:eastAsia="SimSun"/>
          <w:lang w:val="en-US"/>
        </w:rPr>
        <w:t>.6.2</w:t>
      </w:r>
      <w:r>
        <w:rPr>
          <w:rFonts w:eastAsia="SimSun"/>
          <w:lang w:val="en-US"/>
        </w:rPr>
        <w:tab/>
        <w:t>Structured data types</w:t>
      </w:r>
      <w:bookmarkEnd w:id="690"/>
    </w:p>
    <w:p w14:paraId="6A1F21A7" w14:textId="29571FAA" w:rsidR="001B6BE2" w:rsidRDefault="001B6BE2" w:rsidP="001B6BE2">
      <w:pPr>
        <w:pStyle w:val="Heading5"/>
        <w:rPr>
          <w:rFonts w:eastAsia="SimSun"/>
        </w:rPr>
      </w:pPr>
      <w:bookmarkStart w:id="691" w:name="_Toc217815283"/>
      <w:r>
        <w:rPr>
          <w:rFonts w:eastAsia="SimSun"/>
        </w:rPr>
        <w:t>6.</w:t>
      </w:r>
      <w:r>
        <w:rPr>
          <w:rFonts w:eastAsia="SimSun" w:hint="eastAsia"/>
          <w:lang w:eastAsia="zh-CN"/>
        </w:rPr>
        <w:t>5</w:t>
      </w:r>
      <w:r>
        <w:rPr>
          <w:rFonts w:eastAsia="SimSun"/>
          <w:lang w:eastAsia="zh-CN"/>
        </w:rPr>
        <w:t>.</w:t>
      </w:r>
      <w:r>
        <w:rPr>
          <w:rFonts w:eastAsia="SimSun"/>
        </w:rPr>
        <w:t>6.2.1</w:t>
      </w:r>
      <w:r>
        <w:rPr>
          <w:rFonts w:eastAsia="SimSun"/>
        </w:rPr>
        <w:tab/>
        <w:t>Introduction</w:t>
      </w:r>
      <w:bookmarkEnd w:id="691"/>
    </w:p>
    <w:p w14:paraId="475AFA6E" w14:textId="77777777" w:rsidR="001B6BE2" w:rsidRDefault="001B6BE2" w:rsidP="001B6BE2">
      <w:pPr>
        <w:rPr>
          <w:rFonts w:eastAsia="SimSun"/>
        </w:rPr>
      </w:pPr>
      <w:r>
        <w:t>This clause defines the structures to be used in resource representations.</w:t>
      </w:r>
    </w:p>
    <w:p w14:paraId="0846325E" w14:textId="385EC6F9" w:rsidR="001B6BE2" w:rsidRDefault="001B6BE2" w:rsidP="001B6BE2">
      <w:pPr>
        <w:pStyle w:val="Heading5"/>
        <w:rPr>
          <w:rFonts w:eastAsia="SimSun"/>
        </w:rPr>
      </w:pPr>
      <w:bookmarkStart w:id="692" w:name="_Toc217815284"/>
      <w:r>
        <w:rPr>
          <w:rFonts w:eastAsia="SimSun"/>
        </w:rPr>
        <w:t>6.</w:t>
      </w:r>
      <w:r>
        <w:rPr>
          <w:rFonts w:eastAsia="SimSun" w:hint="eastAsia"/>
          <w:lang w:eastAsia="zh-CN"/>
        </w:rPr>
        <w:t>5</w:t>
      </w:r>
      <w:r>
        <w:rPr>
          <w:rFonts w:eastAsia="SimSun"/>
        </w:rPr>
        <w:t>.6.2.2</w:t>
      </w:r>
      <w:r>
        <w:rPr>
          <w:rFonts w:eastAsia="SimSun"/>
        </w:rPr>
        <w:tab/>
        <w:t xml:space="preserve">Type: </w:t>
      </w:r>
      <w:proofErr w:type="spellStart"/>
      <w:r>
        <w:rPr>
          <w:rFonts w:eastAsia="SimSun"/>
        </w:rPr>
        <w:t>ImsPpDataEntry</w:t>
      </w:r>
      <w:bookmarkEnd w:id="692"/>
      <w:proofErr w:type="spellEnd"/>
    </w:p>
    <w:p w14:paraId="080702EA" w14:textId="364071B6" w:rsidR="001B6BE2" w:rsidRDefault="001B6BE2" w:rsidP="001B6BE2">
      <w:pPr>
        <w:pStyle w:val="TH"/>
        <w:rPr>
          <w:rFonts w:eastAsia="SimSun"/>
        </w:rPr>
      </w:pPr>
      <w:r>
        <w:t>Table 6.</w:t>
      </w:r>
      <w:r>
        <w:rPr>
          <w:rFonts w:eastAsiaTheme="minorEastAsia" w:hint="eastAsia"/>
          <w:lang w:eastAsia="zh-CN"/>
        </w:rPr>
        <w:t>5</w:t>
      </w:r>
      <w:r>
        <w:t xml:space="preserve">.6.2.2-1: Definition of type </w:t>
      </w:r>
      <w:proofErr w:type="spellStart"/>
      <w:r>
        <w:t>ImsPpDataEntry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proofErr w:type="spellStart"/>
            <w:r w:rsidRPr="002C5919">
              <w:rPr>
                <w:lang w:eastAsia="zh-CN"/>
              </w:rPr>
              <w:t>rcdProp</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proofErr w:type="spellStart"/>
            <w:r w:rsidRPr="002C5919">
              <w:t>RcdProperties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Heading4"/>
        <w:rPr>
          <w:rFonts w:eastAsia="SimSun"/>
          <w:lang w:val="en-US"/>
        </w:rPr>
      </w:pPr>
      <w:bookmarkStart w:id="693" w:name="_Toc217815285"/>
      <w:r>
        <w:rPr>
          <w:rFonts w:eastAsia="SimSun"/>
          <w:lang w:val="en-US"/>
        </w:rPr>
        <w:t>6.</w:t>
      </w:r>
      <w:r>
        <w:rPr>
          <w:rFonts w:eastAsia="SimSun" w:hint="eastAsia"/>
          <w:lang w:val="en-US" w:eastAsia="zh-CN"/>
        </w:rPr>
        <w:t>5</w:t>
      </w:r>
      <w:r>
        <w:rPr>
          <w:rFonts w:eastAsia="SimSun"/>
          <w:lang w:val="en-US"/>
        </w:rPr>
        <w:t>.6.3</w:t>
      </w:r>
      <w:r>
        <w:rPr>
          <w:rFonts w:eastAsia="SimSun"/>
          <w:lang w:val="en-US"/>
        </w:rPr>
        <w:tab/>
        <w:t>Simple data types and enumerations</w:t>
      </w:r>
      <w:bookmarkEnd w:id="693"/>
    </w:p>
    <w:p w14:paraId="00CE4B12" w14:textId="67722AA5" w:rsidR="001B6BE2" w:rsidRDefault="001B6BE2" w:rsidP="001B6BE2">
      <w:pPr>
        <w:pStyle w:val="Heading5"/>
        <w:rPr>
          <w:rFonts w:eastAsia="SimSun"/>
        </w:rPr>
      </w:pPr>
      <w:bookmarkStart w:id="694" w:name="_Toc217815286"/>
      <w:r>
        <w:rPr>
          <w:rFonts w:eastAsia="SimSun"/>
        </w:rPr>
        <w:t>6.</w:t>
      </w:r>
      <w:r>
        <w:rPr>
          <w:rFonts w:eastAsia="SimSun" w:hint="eastAsia"/>
          <w:lang w:eastAsia="zh-CN"/>
        </w:rPr>
        <w:t>5</w:t>
      </w:r>
      <w:r>
        <w:rPr>
          <w:rFonts w:eastAsia="SimSun"/>
        </w:rPr>
        <w:t>.6.3.1</w:t>
      </w:r>
      <w:r>
        <w:rPr>
          <w:rFonts w:eastAsia="SimSun"/>
        </w:rPr>
        <w:tab/>
        <w:t>Introduction</w:t>
      </w:r>
      <w:bookmarkEnd w:id="694"/>
    </w:p>
    <w:p w14:paraId="052291C3" w14:textId="77777777" w:rsidR="001B6BE2" w:rsidRDefault="001B6BE2" w:rsidP="001B6BE2">
      <w:pPr>
        <w:rPr>
          <w:rFonts w:eastAsia="SimSun"/>
        </w:rPr>
      </w:pPr>
      <w:r>
        <w:t>This clause defines simple data types and enumerations that can be referenced from data structures defined in the previous clauses.</w:t>
      </w:r>
    </w:p>
    <w:p w14:paraId="1A3E9D5E" w14:textId="1E7B9FBB" w:rsidR="001B6BE2" w:rsidRDefault="001B6BE2" w:rsidP="001B6BE2">
      <w:pPr>
        <w:pStyle w:val="Heading5"/>
        <w:rPr>
          <w:rFonts w:eastAsia="SimSun"/>
        </w:rPr>
      </w:pPr>
      <w:bookmarkStart w:id="695" w:name="_Toc217815287"/>
      <w:r>
        <w:rPr>
          <w:rFonts w:eastAsia="SimSun"/>
        </w:rPr>
        <w:t>6.</w:t>
      </w:r>
      <w:r>
        <w:rPr>
          <w:rFonts w:eastAsia="SimSun" w:hint="eastAsia"/>
          <w:lang w:eastAsia="zh-CN"/>
        </w:rPr>
        <w:t>5</w:t>
      </w:r>
      <w:r>
        <w:rPr>
          <w:rFonts w:eastAsia="SimSun"/>
        </w:rPr>
        <w:t>.6.3.2</w:t>
      </w:r>
      <w:r>
        <w:rPr>
          <w:rFonts w:eastAsia="SimSun"/>
        </w:rPr>
        <w:tab/>
        <w:t>Simple data types</w:t>
      </w:r>
      <w:bookmarkEnd w:id="695"/>
    </w:p>
    <w:p w14:paraId="6F27CE9C" w14:textId="7EC7B398" w:rsidR="001B6BE2" w:rsidRDefault="001B6BE2" w:rsidP="001B6BE2">
      <w:pPr>
        <w:rPr>
          <w:rFonts w:eastAsia="SimSun"/>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6"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6"/>
    </w:tbl>
    <w:p w14:paraId="4EE7DC00" w14:textId="77777777" w:rsidR="001B6BE2" w:rsidRDefault="001B6BE2" w:rsidP="001B6BE2">
      <w:pPr>
        <w:rPr>
          <w:lang w:eastAsia="en-US"/>
        </w:rPr>
      </w:pPr>
    </w:p>
    <w:p w14:paraId="2FEFBD99" w14:textId="6FEC794F" w:rsidR="001B6BE2" w:rsidRDefault="001B6BE2" w:rsidP="001B6BE2">
      <w:pPr>
        <w:pStyle w:val="Heading4"/>
        <w:rPr>
          <w:rFonts w:eastAsia="SimSun"/>
          <w:lang w:val="en-US"/>
        </w:rPr>
      </w:pPr>
      <w:bookmarkStart w:id="697" w:name="_Toc217815288"/>
      <w:r>
        <w:rPr>
          <w:rFonts w:eastAsia="SimSun"/>
          <w:lang w:val="en-US"/>
        </w:rPr>
        <w:t>6.</w:t>
      </w:r>
      <w:r>
        <w:rPr>
          <w:rFonts w:eastAsia="SimSun" w:hint="eastAsia"/>
          <w:lang w:val="en-US" w:eastAsia="zh-CN"/>
        </w:rPr>
        <w:t>5</w:t>
      </w:r>
      <w:r>
        <w:rPr>
          <w:rFonts w:eastAsia="SimSun"/>
          <w:lang w:val="en-US"/>
        </w:rPr>
        <w:t>.6.4</w:t>
      </w:r>
      <w:r>
        <w:rPr>
          <w:rFonts w:eastAsia="SimSun"/>
          <w:lang w:val="en-US"/>
        </w:rPr>
        <w:tab/>
      </w:r>
      <w:r>
        <w:rPr>
          <w:rFonts w:eastAsia="SimSun"/>
          <w:lang w:eastAsia="zh-CN"/>
        </w:rPr>
        <w:t>Data types describing alternative data types or combinations of data types</w:t>
      </w:r>
      <w:bookmarkEnd w:id="697"/>
    </w:p>
    <w:p w14:paraId="1B496901" w14:textId="77777777" w:rsidR="001B6BE2" w:rsidRDefault="001B6BE2" w:rsidP="001B6BE2">
      <w:pPr>
        <w:rPr>
          <w:rFonts w:eastAsia="SimSun"/>
        </w:rPr>
      </w:pPr>
      <w:r>
        <w:t>None in this release of the specification.</w:t>
      </w:r>
    </w:p>
    <w:p w14:paraId="6A4E1DB5" w14:textId="02883244" w:rsidR="001B6BE2" w:rsidRDefault="001B6BE2" w:rsidP="001B6BE2">
      <w:pPr>
        <w:pStyle w:val="Heading4"/>
        <w:rPr>
          <w:rFonts w:eastAsia="SimSun"/>
        </w:rPr>
      </w:pPr>
      <w:bookmarkStart w:id="698" w:name="_Toc217815289"/>
      <w:r>
        <w:rPr>
          <w:rFonts w:eastAsia="SimSun"/>
        </w:rPr>
        <w:t>6.</w:t>
      </w:r>
      <w:r>
        <w:rPr>
          <w:rFonts w:eastAsia="SimSun" w:hint="eastAsia"/>
          <w:lang w:eastAsia="zh-CN"/>
        </w:rPr>
        <w:t>5</w:t>
      </w:r>
      <w:r>
        <w:rPr>
          <w:rFonts w:eastAsia="SimSun"/>
        </w:rPr>
        <w:t>.6.5</w:t>
      </w:r>
      <w:r>
        <w:rPr>
          <w:rFonts w:eastAsia="SimSun"/>
        </w:rPr>
        <w:tab/>
        <w:t>Binary data</w:t>
      </w:r>
      <w:bookmarkEnd w:id="698"/>
    </w:p>
    <w:p w14:paraId="51D69A7F" w14:textId="77777777" w:rsidR="001B6BE2" w:rsidRDefault="001B6BE2" w:rsidP="001B6BE2">
      <w:pPr>
        <w:rPr>
          <w:rFonts w:eastAsia="SimSun"/>
        </w:rPr>
      </w:pPr>
      <w:r>
        <w:t>None in this release of the specification.</w:t>
      </w:r>
    </w:p>
    <w:p w14:paraId="30F1C9A3" w14:textId="220C5F61" w:rsidR="001B6BE2" w:rsidRDefault="001B6BE2" w:rsidP="001B6BE2">
      <w:pPr>
        <w:pStyle w:val="Heading3"/>
        <w:rPr>
          <w:rFonts w:eastAsia="SimSun"/>
        </w:rPr>
      </w:pPr>
      <w:bookmarkStart w:id="699" w:name="_Toc217815290"/>
      <w:r>
        <w:rPr>
          <w:rFonts w:eastAsia="SimSun"/>
        </w:rPr>
        <w:lastRenderedPageBreak/>
        <w:t>6.</w:t>
      </w:r>
      <w:r>
        <w:rPr>
          <w:rFonts w:eastAsia="SimSun" w:hint="eastAsia"/>
          <w:lang w:eastAsia="zh-CN"/>
        </w:rPr>
        <w:t>5</w:t>
      </w:r>
      <w:r>
        <w:rPr>
          <w:rFonts w:eastAsia="SimSun"/>
        </w:rPr>
        <w:t>.7</w:t>
      </w:r>
      <w:r>
        <w:rPr>
          <w:rFonts w:eastAsia="SimSun"/>
        </w:rPr>
        <w:tab/>
        <w:t>Error Handling</w:t>
      </w:r>
      <w:bookmarkEnd w:id="699"/>
    </w:p>
    <w:p w14:paraId="46D14157" w14:textId="65CBC760" w:rsidR="001B6BE2" w:rsidRDefault="001B6BE2" w:rsidP="001B6BE2">
      <w:pPr>
        <w:pStyle w:val="Heading4"/>
        <w:rPr>
          <w:rFonts w:eastAsia="SimSun"/>
        </w:rPr>
      </w:pPr>
      <w:bookmarkStart w:id="700" w:name="_Toc217815291"/>
      <w:r>
        <w:rPr>
          <w:rFonts w:eastAsia="SimSun"/>
        </w:rPr>
        <w:t>6.</w:t>
      </w:r>
      <w:r>
        <w:rPr>
          <w:rFonts w:eastAsia="SimSun" w:hint="eastAsia"/>
          <w:lang w:eastAsia="zh-CN"/>
        </w:rPr>
        <w:t>5</w:t>
      </w:r>
      <w:r>
        <w:rPr>
          <w:rFonts w:eastAsia="SimSun"/>
        </w:rPr>
        <w:t>.7.1</w:t>
      </w:r>
      <w:r>
        <w:rPr>
          <w:rFonts w:eastAsia="SimSun"/>
        </w:rPr>
        <w:tab/>
        <w:t>General</w:t>
      </w:r>
      <w:bookmarkEnd w:id="700"/>
    </w:p>
    <w:p w14:paraId="64C47940" w14:textId="77777777" w:rsidR="001B6BE2" w:rsidRDefault="001B6BE2" w:rsidP="001B6BE2">
      <w:pPr>
        <w:rPr>
          <w:rFonts w:eastAsia="SimSun"/>
        </w:rPr>
      </w:pPr>
      <w:r>
        <w:t xml:space="preserve">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w:t>
      </w:r>
    </w:p>
    <w:p w14:paraId="3B97DAE1" w14:textId="35506867" w:rsidR="001B6BE2" w:rsidRDefault="001B6BE2" w:rsidP="001B6BE2">
      <w:pPr>
        <w:pStyle w:val="Heading4"/>
        <w:rPr>
          <w:rFonts w:eastAsia="SimSun"/>
        </w:rPr>
      </w:pPr>
      <w:bookmarkStart w:id="701" w:name="_Toc217815292"/>
      <w:r>
        <w:rPr>
          <w:rFonts w:eastAsia="SimSun"/>
        </w:rPr>
        <w:t>6.</w:t>
      </w:r>
      <w:r>
        <w:rPr>
          <w:rFonts w:eastAsia="SimSun" w:hint="eastAsia"/>
          <w:lang w:eastAsia="zh-CN"/>
        </w:rPr>
        <w:t>5</w:t>
      </w:r>
      <w:r>
        <w:rPr>
          <w:rFonts w:eastAsia="SimSun"/>
        </w:rPr>
        <w:t>.7.2</w:t>
      </w:r>
      <w:r>
        <w:rPr>
          <w:rFonts w:eastAsia="SimSun"/>
        </w:rPr>
        <w:tab/>
        <w:t>Protocol Errors</w:t>
      </w:r>
      <w:bookmarkEnd w:id="701"/>
    </w:p>
    <w:p w14:paraId="4BB4BA5C" w14:textId="77777777" w:rsidR="001B6BE2" w:rsidRDefault="001B6BE2" w:rsidP="001B6BE2">
      <w:pPr>
        <w:rPr>
          <w:rFonts w:eastAsia="SimSun"/>
        </w:rPr>
      </w:pPr>
      <w:r>
        <w:t xml:space="preserve">No specific procedures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service are specified.</w:t>
      </w:r>
    </w:p>
    <w:p w14:paraId="6F5E4658" w14:textId="4922F953" w:rsidR="001B6BE2" w:rsidRDefault="001B6BE2" w:rsidP="001B6BE2">
      <w:pPr>
        <w:pStyle w:val="Heading4"/>
        <w:rPr>
          <w:rFonts w:eastAsia="SimSun"/>
        </w:rPr>
      </w:pPr>
      <w:bookmarkStart w:id="702" w:name="_Toc217815293"/>
      <w:r>
        <w:rPr>
          <w:rFonts w:eastAsia="SimSun"/>
        </w:rPr>
        <w:t>6.</w:t>
      </w:r>
      <w:r>
        <w:rPr>
          <w:rFonts w:eastAsia="SimSun" w:hint="eastAsia"/>
          <w:lang w:eastAsia="zh-CN"/>
        </w:rPr>
        <w:t>5</w:t>
      </w:r>
      <w:r>
        <w:rPr>
          <w:rFonts w:eastAsia="SimSun"/>
        </w:rPr>
        <w:t>.7.3</w:t>
      </w:r>
      <w:r>
        <w:rPr>
          <w:rFonts w:eastAsia="SimSun"/>
        </w:rPr>
        <w:tab/>
        <w:t>Application Errors</w:t>
      </w:r>
      <w:bookmarkEnd w:id="702"/>
    </w:p>
    <w:p w14:paraId="0EBD7F87" w14:textId="14A6201E" w:rsidR="001B6BE2" w:rsidRDefault="001B6BE2" w:rsidP="001B6BE2">
      <w:pPr>
        <w:rPr>
          <w:rFonts w:eastAsia="SimSun"/>
        </w:rPr>
      </w:pPr>
      <w:r>
        <w:t xml:space="preserve">The application errors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3"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3"/>
    </w:tbl>
    <w:p w14:paraId="6A5B5452" w14:textId="77777777" w:rsidR="001B6BE2" w:rsidRDefault="001B6BE2" w:rsidP="001B6BE2">
      <w:pPr>
        <w:rPr>
          <w:lang w:eastAsia="en-US"/>
        </w:rPr>
      </w:pPr>
    </w:p>
    <w:p w14:paraId="4CBEBAF6" w14:textId="6E66E358" w:rsidR="001B6BE2" w:rsidRDefault="001B6BE2" w:rsidP="001B6BE2">
      <w:pPr>
        <w:pStyle w:val="Heading3"/>
        <w:rPr>
          <w:rFonts w:eastAsia="SimSun"/>
          <w:lang w:eastAsia="zh-CN"/>
        </w:rPr>
      </w:pPr>
      <w:bookmarkStart w:id="704" w:name="_Toc217815294"/>
      <w:r>
        <w:rPr>
          <w:rFonts w:eastAsia="SimSun"/>
        </w:rPr>
        <w:t>6.</w:t>
      </w:r>
      <w:r>
        <w:rPr>
          <w:rFonts w:eastAsia="SimSun" w:hint="eastAsia"/>
          <w:lang w:eastAsia="zh-CN"/>
        </w:rPr>
        <w:t>5</w:t>
      </w:r>
      <w:r>
        <w:rPr>
          <w:rFonts w:eastAsia="SimSun"/>
        </w:rPr>
        <w:t>.8</w:t>
      </w:r>
      <w:r>
        <w:rPr>
          <w:rFonts w:eastAsia="SimSun"/>
          <w:lang w:eastAsia="zh-CN"/>
        </w:rPr>
        <w:tab/>
        <w:t>Feature negotiation</w:t>
      </w:r>
      <w:bookmarkEnd w:id="704"/>
    </w:p>
    <w:p w14:paraId="4C173BCB" w14:textId="708F8774" w:rsidR="001B6BE2" w:rsidRDefault="001B6BE2" w:rsidP="001B6BE2">
      <w:pPr>
        <w:rPr>
          <w:rFonts w:eastAsia="SimSun"/>
          <w:lang w:eastAsia="en-US"/>
        </w:rPr>
      </w:pPr>
      <w:r>
        <w:t>The optional features in table 6.</w:t>
      </w:r>
      <w:r>
        <w:rPr>
          <w:rFonts w:eastAsiaTheme="minorEastAsia" w:hint="eastAsia"/>
          <w:lang w:eastAsia="zh-CN"/>
        </w:rPr>
        <w:t>5</w:t>
      </w:r>
      <w:r>
        <w:rPr>
          <w:lang w:eastAsia="zh-CN"/>
        </w:rPr>
        <w:t>.</w:t>
      </w:r>
      <w:r>
        <w:t xml:space="preserve">8-1 are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5"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5"/>
    </w:tbl>
    <w:p w14:paraId="530DCF7B" w14:textId="77777777" w:rsidR="001B6BE2" w:rsidRDefault="001B6BE2" w:rsidP="001B6BE2">
      <w:pPr>
        <w:rPr>
          <w:lang w:eastAsia="en-US"/>
        </w:rPr>
      </w:pPr>
    </w:p>
    <w:p w14:paraId="53DD924D" w14:textId="509D66C2" w:rsidR="001B6BE2" w:rsidRDefault="001B6BE2" w:rsidP="001B6BE2">
      <w:pPr>
        <w:pStyle w:val="Heading3"/>
        <w:rPr>
          <w:rFonts w:eastAsia="SimSun"/>
        </w:rPr>
      </w:pPr>
      <w:bookmarkStart w:id="706" w:name="_Toc217815295"/>
      <w:r>
        <w:rPr>
          <w:rFonts w:eastAsia="SimSun"/>
        </w:rPr>
        <w:t>6.</w:t>
      </w:r>
      <w:r>
        <w:rPr>
          <w:rFonts w:eastAsia="SimSun" w:hint="eastAsia"/>
          <w:lang w:eastAsia="zh-CN"/>
        </w:rPr>
        <w:t>5</w:t>
      </w:r>
      <w:r>
        <w:rPr>
          <w:rFonts w:eastAsia="SimSun"/>
        </w:rPr>
        <w:t>.9</w:t>
      </w:r>
      <w:r>
        <w:rPr>
          <w:rFonts w:eastAsia="SimSun"/>
        </w:rPr>
        <w:tab/>
        <w:t>Security</w:t>
      </w:r>
      <w:bookmarkEnd w:id="706"/>
    </w:p>
    <w:p w14:paraId="76426E09" w14:textId="77777777" w:rsidR="001B6BE2" w:rsidRDefault="001B6BE2" w:rsidP="001B6BE2">
      <w:pPr>
        <w:rPr>
          <w:rFonts w:eastAsia="SimSun"/>
        </w:rPr>
      </w:pPr>
      <w:r>
        <w:t xml:space="preserve">As indicated in 3GPP TS 33.501 [8] and 3GPP TS 29.500 [4], the access to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w:t>
      </w:r>
    </w:p>
    <w:p w14:paraId="579BB137" w14:textId="77777777" w:rsidR="001B6BE2" w:rsidRDefault="001B6BE2" w:rsidP="001B6BE2">
      <w:pPr>
        <w:rPr>
          <w:lang w:val="en-US"/>
        </w:rPr>
      </w:pPr>
      <w:r>
        <w:rPr>
          <w:lang w:val="en-US"/>
        </w:rPr>
        <w:t xml:space="preserve">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rPr>
          <w:lang w:val="en-US"/>
        </w:rPr>
        <w:t>API defines a single scope "</w:t>
      </w:r>
      <w:proofErr w:type="spellStart"/>
      <w:r>
        <w:rPr>
          <w:lang w:val="en-US"/>
        </w:rPr>
        <w:t>nimsas-i</w:t>
      </w:r>
      <w:r>
        <w:rPr>
          <w:lang w:val="en-US" w:eastAsia="zh-CN"/>
        </w:rPr>
        <w:t>pp</w:t>
      </w:r>
      <w:proofErr w:type="spellEnd"/>
      <w:r>
        <w:rPr>
          <w:lang w:val="en-US"/>
        </w:rPr>
        <w:t>" for the entire service, and it does not define any additional scopes at resource or operation level.</w:t>
      </w:r>
    </w:p>
    <w:p w14:paraId="0AEA7562" w14:textId="1D10DF0A" w:rsidR="001B6BE2" w:rsidRDefault="001B6BE2" w:rsidP="001B6BE2">
      <w:pPr>
        <w:pStyle w:val="Heading3"/>
        <w:rPr>
          <w:rFonts w:eastAsia="SimSun"/>
        </w:rPr>
      </w:pPr>
      <w:bookmarkStart w:id="707" w:name="_Toc217815296"/>
      <w:r>
        <w:rPr>
          <w:rFonts w:eastAsia="SimSun"/>
        </w:rPr>
        <w:t>6.</w:t>
      </w:r>
      <w:r>
        <w:rPr>
          <w:rFonts w:eastAsia="SimSun" w:hint="eastAsia"/>
          <w:lang w:eastAsia="zh-CN"/>
        </w:rPr>
        <w:t>5</w:t>
      </w:r>
      <w:r>
        <w:rPr>
          <w:rFonts w:eastAsia="SimSun"/>
        </w:rPr>
        <w:t>.10</w:t>
      </w:r>
      <w:r>
        <w:rPr>
          <w:rFonts w:eastAsia="SimSun"/>
        </w:rPr>
        <w:tab/>
        <w:t>HTTP redirection</w:t>
      </w:r>
      <w:bookmarkEnd w:id="707"/>
    </w:p>
    <w:p w14:paraId="5FA5E161" w14:textId="77777777" w:rsidR="001B6BE2" w:rsidRDefault="001B6BE2" w:rsidP="001B6BE2">
      <w:pPr>
        <w:rPr>
          <w:rFonts w:eastAsia="SimSun"/>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8"/>
    <w:p w14:paraId="1BC9588D" w14:textId="43D2D8EC" w:rsidR="007B3457" w:rsidRDefault="00944AF9">
      <w:pPr>
        <w:pStyle w:val="Heading8"/>
      </w:pPr>
      <w:r>
        <w:br w:type="page"/>
      </w:r>
      <w:bookmarkStart w:id="708" w:name="_Toc35971450"/>
      <w:bookmarkStart w:id="709" w:name="_Toc510696650"/>
      <w:bookmarkStart w:id="710" w:name="_Toc217815297"/>
      <w:r>
        <w:lastRenderedPageBreak/>
        <w:t>Annex A (normative):</w:t>
      </w:r>
      <w:r>
        <w:br/>
        <w:t>OpenAPI specification</w:t>
      </w:r>
      <w:bookmarkEnd w:id="708"/>
      <w:bookmarkEnd w:id="709"/>
      <w:bookmarkEnd w:id="710"/>
    </w:p>
    <w:p w14:paraId="1656CB21" w14:textId="77777777" w:rsidR="007B3457" w:rsidRDefault="00000000" w:rsidP="003A4F10">
      <w:pPr>
        <w:pStyle w:val="Heading1"/>
      </w:pPr>
      <w:bookmarkStart w:id="711" w:name="_Toc510696651"/>
      <w:bookmarkStart w:id="712" w:name="_Toc35971451"/>
      <w:bookmarkStart w:id="713" w:name="_Toc510696653"/>
      <w:bookmarkStart w:id="714" w:name="_Toc217815298"/>
      <w:r>
        <w:t>A.1</w:t>
      </w:r>
      <w:r>
        <w:tab/>
        <w:t>General</w:t>
      </w:r>
      <w:bookmarkEnd w:id="711"/>
      <w:bookmarkEnd w:id="712"/>
      <w:bookmarkEnd w:id="71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715" w:name="_Hlk191386584"/>
      <w:bookmarkStart w:id="716" w:name="_Toc217815299"/>
      <w:r>
        <w:t>A.2</w:t>
      </w:r>
      <w:r>
        <w:tab/>
      </w:r>
      <w:bookmarkStart w:id="717" w:name="OLE_LINK5"/>
      <w:proofErr w:type="spellStart"/>
      <w:r w:rsidR="0083253C" w:rsidRPr="0017262F">
        <w:t>Nimsas_SessionEventControl</w:t>
      </w:r>
      <w:bookmarkEnd w:id="717"/>
      <w:proofErr w:type="spellEnd"/>
      <w:r>
        <w:t xml:space="preserve"> API</w:t>
      </w:r>
      <w:bookmarkEnd w:id="716"/>
    </w:p>
    <w:p w14:paraId="69666E72" w14:textId="77777777" w:rsidR="0083253C" w:rsidRPr="007C27B2" w:rsidRDefault="0083253C" w:rsidP="0083253C">
      <w:pPr>
        <w:pStyle w:val="PL"/>
      </w:pPr>
      <w:bookmarkStart w:id="718" w:name="OLE_LINK11"/>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78CD998D"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0288B049"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0B7AA8">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bookmarkEnd w:id="715"/>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74996B17" w14:textId="77777777" w:rsidR="00706B5C" w:rsidRDefault="0083253C" w:rsidP="00706B5C">
      <w:pPr>
        <w:pStyle w:val="PL"/>
      </w:pPr>
      <w:r w:rsidRPr="007C27B2">
        <w:t xml:space="preserve">          </w:t>
      </w:r>
      <w:proofErr w:type="spellStart"/>
      <w:r w:rsidRPr="007C27B2">
        <w:t>minItems</w:t>
      </w:r>
      <w:proofErr w:type="spellEnd"/>
      <w:r w:rsidRPr="007C27B2">
        <w:t>: 1</w:t>
      </w:r>
    </w:p>
    <w:p w14:paraId="3CAE4B90" w14:textId="77777777" w:rsidR="00706B5C" w:rsidRDefault="00706B5C" w:rsidP="00706B5C">
      <w:pPr>
        <w:pStyle w:val="PL"/>
      </w:pPr>
      <w:r w:rsidRPr="007C27B2">
        <w:t xml:space="preserve">        </w:t>
      </w:r>
      <w:proofErr w:type="spellStart"/>
      <w:r>
        <w:t>p</w:t>
      </w:r>
      <w:r w:rsidRPr="007C27B2">
        <w:t>s</w:t>
      </w:r>
      <w:r>
        <w:t>DataOff</w:t>
      </w:r>
      <w:proofErr w:type="spellEnd"/>
      <w:r w:rsidRPr="007C27B2">
        <w:t>:</w:t>
      </w:r>
    </w:p>
    <w:p w14:paraId="4E555178" w14:textId="0595B70C" w:rsidR="0083253C" w:rsidRPr="00BB1E30" w:rsidRDefault="00706B5C" w:rsidP="00706B5C">
      <w:pPr>
        <w:pStyle w:val="PL"/>
      </w:pPr>
      <w:r w:rsidRPr="007C27B2">
        <w:t xml:space="preserve">          $ref: '#/components/schemas/</w:t>
      </w:r>
      <w:proofErr w:type="spellStart"/>
      <w:r>
        <w:t>PsDataOffStatus</w:t>
      </w:r>
      <w:proofErr w:type="spellEnd"/>
      <w:r w:rsidRPr="007C27B2">
        <w:t>'</w:t>
      </w:r>
    </w:p>
    <w:p w14:paraId="1E6B309A" w14:textId="77777777" w:rsidR="00BB1E30" w:rsidRDefault="00BB1E30" w:rsidP="00BB1E30">
      <w:pPr>
        <w:pStyle w:val="PL"/>
      </w:pPr>
      <w:r w:rsidRPr="007C27B2">
        <w:t xml:space="preserve">        </w:t>
      </w:r>
      <w:proofErr w:type="spellStart"/>
      <w:r>
        <w:rPr>
          <w:rFonts w:hint="eastAsia"/>
          <w:lang w:eastAsia="zh-CN"/>
        </w:rPr>
        <w:t>mediaInfoSet</w:t>
      </w:r>
      <w:proofErr w:type="spellEnd"/>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w:t>
      </w:r>
      <w:proofErr w:type="spellStart"/>
      <w:r w:rsidRPr="00AB0ECE">
        <w:t>minItems</w:t>
      </w:r>
      <w:proofErr w:type="spellEnd"/>
      <w:r w:rsidRPr="00AB0ECE">
        <w:t>: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19"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19"/>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bookmarkStart w:id="720" w:name="OLE_LINK10"/>
    </w:p>
    <w:bookmarkEnd w:id="720"/>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4EC555B7" w14:textId="77777777" w:rsidR="00E013C0" w:rsidRDefault="00E013C0" w:rsidP="00E013C0">
      <w:pPr>
        <w:pStyle w:val="PL"/>
      </w:pPr>
      <w:r>
        <w:t xml:space="preserve">          </w:t>
      </w:r>
      <w:proofErr w:type="spellStart"/>
      <w:r>
        <w:t>enum</w:t>
      </w:r>
      <w:proofErr w:type="spellEnd"/>
      <w:r>
        <w:t>:</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72318A33"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multiAppBindingInfo</w:t>
      </w:r>
      <w:proofErr w:type="spellEnd"/>
      <w:r w:rsidRPr="00444F16">
        <w:rPr>
          <w:lang w:eastAsia="zh-CN"/>
        </w:rPr>
        <w:t>:</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minItems</w:t>
      </w:r>
      <w:proofErr w:type="spellEnd"/>
      <w:r w:rsidRPr="00444F16">
        <w:rPr>
          <w:lang w:eastAsia="zh-CN"/>
        </w:rPr>
        <w:t>: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w:t>
      </w:r>
      <w:proofErr w:type="spellStart"/>
      <w:r w:rsidRPr="00444F16">
        <w:rPr>
          <w:lang w:eastAsia="zh-CN"/>
        </w:rPr>
        <w:t>AppBindingInfo</w:t>
      </w:r>
      <w:proofErr w:type="spellEnd"/>
      <w:r w:rsidRPr="00444F16">
        <w:rPr>
          <w:lang w:eastAsia="zh-CN"/>
        </w:rP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lastRenderedPageBreak/>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1" w:name="_Hlk183619482"/>
      <w:r w:rsidRPr="007C27B2">
        <w:t xml:space="preserve">    </w:t>
      </w:r>
      <w:proofErr w:type="spellStart"/>
      <w:r>
        <w:t>PsDataOffStatus</w:t>
      </w:r>
      <w:proofErr w:type="spellEnd"/>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w:t>
      </w:r>
      <w:proofErr w:type="spellStart"/>
      <w:r w:rsidRPr="007C27B2">
        <w:t>anyOf</w:t>
      </w:r>
      <w:proofErr w:type="spellEnd"/>
      <w:r w:rsidRPr="007C27B2">
        <w:t>:</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w:t>
      </w:r>
      <w:proofErr w:type="spellStart"/>
      <w:r w:rsidRPr="007C27B2">
        <w:t>enum</w:t>
      </w:r>
      <w:proofErr w:type="spellEnd"/>
      <w:r w:rsidRPr="007C27B2">
        <w:t>:</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1"/>
    <w:p w14:paraId="4C34C56C" w14:textId="77777777" w:rsidR="0083253C" w:rsidRPr="00340CDF" w:rsidRDefault="0083253C" w:rsidP="0083253C">
      <w:pPr>
        <w:pStyle w:val="PL"/>
      </w:pPr>
    </w:p>
    <w:bookmarkEnd w:id="718"/>
    <w:p w14:paraId="10A05FB5" w14:textId="77777777" w:rsidR="007B3457" w:rsidRDefault="007B3457"/>
    <w:p w14:paraId="73846FDA" w14:textId="01895616" w:rsidR="007B3457" w:rsidRDefault="00000000" w:rsidP="003A4F10">
      <w:pPr>
        <w:pStyle w:val="Heading1"/>
      </w:pPr>
      <w:bookmarkStart w:id="722" w:name="_Toc35971453"/>
      <w:bookmarkStart w:id="723" w:name="_Toc217815300"/>
      <w:r>
        <w:t>A.3</w:t>
      </w:r>
      <w:r>
        <w:tab/>
      </w:r>
      <w:proofErr w:type="spellStart"/>
      <w:r w:rsidR="00930C61" w:rsidRPr="002C6BFF">
        <w:t>Nimsas_MediaControl</w:t>
      </w:r>
      <w:proofErr w:type="spellEnd"/>
      <w:r>
        <w:t xml:space="preserve"> API</w:t>
      </w:r>
      <w:bookmarkStart w:id="724" w:name="_Hlk191386593"/>
      <w:bookmarkEnd w:id="713"/>
      <w:bookmarkEnd w:id="722"/>
      <w:bookmarkEnd w:id="723"/>
    </w:p>
    <w:p w14:paraId="3AAE8FAE" w14:textId="0D3692A7" w:rsidR="00930C61" w:rsidRDefault="00930C61" w:rsidP="00930C61">
      <w:pPr>
        <w:pStyle w:val="PL"/>
      </w:pPr>
      <w:bookmarkStart w:id="725"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2BA2364C" w:rsidR="00930C61" w:rsidRPr="00522201" w:rsidRDefault="00930C61" w:rsidP="00930C61">
      <w:pPr>
        <w:pStyle w:val="PL"/>
      </w:pPr>
      <w:r>
        <w:t xml:space="preserve">  version: </w:t>
      </w:r>
      <w:bookmarkStart w:id="726"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bookmarkEnd w:id="726"/>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0909C400" w:rsidR="00930C61" w:rsidRDefault="00930C61" w:rsidP="00930C61">
      <w:pPr>
        <w:pStyle w:val="PL"/>
      </w:pPr>
      <w:r>
        <w:t xml:space="preserve">    3GPP TS 29.175 V</w:t>
      </w:r>
      <w:r w:rsidR="00EA4AD2">
        <w:t>1</w:t>
      </w:r>
      <w:r w:rsidR="00CB3FCE">
        <w:rPr>
          <w:rFonts w:eastAsiaTheme="minorEastAsia" w:hint="eastAsia"/>
          <w:lang w:eastAsia="zh-CN"/>
        </w:rPr>
        <w:t>9</w:t>
      </w:r>
      <w:r>
        <w:t>.</w:t>
      </w:r>
      <w:r w:rsidR="000B7AA8">
        <w:rPr>
          <w:rFonts w:eastAsiaTheme="minorEastAsia" w:hint="eastAsia"/>
          <w:lang w:eastAsia="zh-CN"/>
        </w:rPr>
        <w:t>4</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lastRenderedPageBreak/>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bookmarkEnd w:id="724"/>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lastRenderedPageBreak/>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75AD4CD9" w14:textId="3FF7E228" w:rsidR="00320AC0" w:rsidRDefault="00930C61" w:rsidP="00320AC0">
      <w:pPr>
        <w:pStyle w:val="PL"/>
        <w:rPr>
          <w:lang w:eastAsia="en-US"/>
        </w:rPr>
      </w:pPr>
      <w:r>
        <w:t xml:space="preserve">          $ref: 'TS29571_CommonData.yaml#/components/schemas/</w:t>
      </w:r>
      <w:proofErr w:type="spellStart"/>
      <w:r>
        <w:t>MediaId</w:t>
      </w:r>
      <w:r w:rsidR="005C4588">
        <w:rPr>
          <w:rFonts w:hint="eastAsia"/>
          <w:lang w:eastAsia="zh-CN"/>
        </w:rPr>
        <w:t>Rm</w:t>
      </w:r>
      <w:proofErr w:type="spellEnd"/>
      <w:r>
        <w:t>'</w:t>
      </w:r>
    </w:p>
    <w:p w14:paraId="146A0ADC" w14:textId="6B6A1BFA" w:rsidR="00320AC0" w:rsidRDefault="00320AC0" w:rsidP="00320AC0">
      <w:pPr>
        <w:pStyle w:val="PL"/>
        <w:rPr>
          <w:lang w:val="en-US" w:eastAsia="zh-CN"/>
        </w:rPr>
      </w:pPr>
      <w:r>
        <w:rPr>
          <w:lang w:val="en-US" w:eastAsia="zh-CN"/>
        </w:rPr>
        <w:t xml:space="preserve">        </w:t>
      </w:r>
      <w:proofErr w:type="spellStart"/>
      <w:r>
        <w:rPr>
          <w:lang w:val="en-US" w:eastAsia="zh-CN"/>
        </w:rPr>
        <w:t>associatedMediaId</w:t>
      </w:r>
      <w:proofErr w:type="spellEnd"/>
      <w:r>
        <w:rPr>
          <w:lang w:val="en-US" w:eastAsia="zh-CN"/>
        </w:rPr>
        <w:t>:</w:t>
      </w:r>
    </w:p>
    <w:p w14:paraId="6D4B790F" w14:textId="72FB1FE3" w:rsidR="00320AC0" w:rsidRDefault="00320AC0" w:rsidP="00E2524A">
      <w:pPr>
        <w:pStyle w:val="PL"/>
        <w:rPr>
          <w:lang w:val="en-US" w:eastAsia="zh-CN"/>
        </w:rPr>
      </w:pPr>
      <w:r>
        <w:rPr>
          <w:lang w:val="en-US" w:eastAsia="zh-CN"/>
        </w:rPr>
        <w:t xml:space="preserve">          $ref: 'TS29571_CommonData.yaml#/components/schemas/</w:t>
      </w:r>
      <w:proofErr w:type="spellStart"/>
      <w:r>
        <w:rPr>
          <w:lang w:val="en-US" w:eastAsia="zh-CN"/>
        </w:rPr>
        <w:t>MediaId</w:t>
      </w:r>
      <w:proofErr w:type="spellEnd"/>
      <w:r>
        <w:rPr>
          <w:lang w:val="en-US" w:eastAsia="zh-CN"/>
        </w:rP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5E87601D" w14:textId="77777777" w:rsidR="000A6F44" w:rsidRDefault="00323E91" w:rsidP="000A6F44">
      <w:pPr>
        <w:pStyle w:val="PL"/>
      </w:pPr>
      <w:r>
        <w:t xml:space="preserve">          $ref: '#/components/schemas/</w:t>
      </w:r>
      <w:proofErr w:type="spellStart"/>
      <w:r>
        <w:rPr>
          <w:rFonts w:hint="eastAsia"/>
          <w:lang w:eastAsia="zh-CN"/>
        </w:rPr>
        <w:t>AudioVideoReNegotiationInd</w:t>
      </w:r>
      <w:proofErr w:type="spellEnd"/>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zh-CN"/>
        </w:rPr>
      </w:pPr>
      <w:r w:rsidRPr="00C450FA">
        <w:rPr>
          <w:rFonts w:ascii="Courier New" w:eastAsia="DengXian" w:hAnsi="Courier New" w:hint="eastAsia"/>
          <w:noProof/>
          <w:sz w:val="16"/>
          <w:lang w:eastAsia="zh-CN"/>
        </w:rPr>
        <w:t xml:space="preserve"> </w:t>
      </w:r>
      <w:r w:rsidRPr="00C450FA">
        <w:rPr>
          <w:rFonts w:ascii="Courier New" w:eastAsia="DengXian"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rPr>
      </w:pPr>
      <w:r w:rsidRPr="00C450FA">
        <w:rPr>
          <w:rFonts w:ascii="Courier New" w:eastAsia="DengXian" w:hAnsi="Courier New"/>
          <w:noProof/>
          <w:sz w:val="16"/>
        </w:rPr>
        <w:t xml:space="preserve">          $ref: '#/components/schemas/Mdc2</w:t>
      </w:r>
      <w:r w:rsidRPr="00C450FA">
        <w:rPr>
          <w:rFonts w:ascii="Courier New" w:eastAsia="DengXian" w:hAnsi="Courier New" w:hint="eastAsia"/>
          <w:noProof/>
          <w:sz w:val="16"/>
          <w:lang w:eastAsia="zh-CN"/>
        </w:rPr>
        <w:t>AudioVideo</w:t>
      </w:r>
      <w:r w:rsidRPr="00C450FA">
        <w:rPr>
          <w:rFonts w:ascii="Courier New" w:eastAsia="DengXian" w:hAnsi="Courier New"/>
          <w:noProof/>
          <w:sz w:val="16"/>
          <w:lang w:eastAsia="zh-CN"/>
        </w:rPr>
        <w:t>Endpoint</w:t>
      </w:r>
      <w:r w:rsidRPr="00C450FA">
        <w:rPr>
          <w:rFonts w:ascii="Courier New" w:eastAsia="DengXian"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zh-CN"/>
        </w:rPr>
      </w:pPr>
      <w:r w:rsidRPr="00C450FA">
        <w:rPr>
          <w:rFonts w:ascii="Courier New" w:eastAsia="DengXian" w:hAnsi="Courier New" w:hint="eastAsia"/>
          <w:noProof/>
          <w:sz w:val="16"/>
          <w:lang w:eastAsia="zh-CN"/>
        </w:rPr>
        <w:lastRenderedPageBreak/>
        <w:t xml:space="preserve"> </w:t>
      </w:r>
      <w:r w:rsidRPr="00C450FA">
        <w:rPr>
          <w:rFonts w:ascii="Courier New" w:eastAsia="DengXian"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rPr>
      </w:pPr>
      <w:r w:rsidRPr="00C450FA">
        <w:rPr>
          <w:rFonts w:ascii="Courier New" w:eastAsia="DengXian" w:hAnsi="Courier New"/>
          <w:noProof/>
          <w:sz w:val="16"/>
        </w:rPr>
        <w:t xml:space="preserve">          $ref: '#/components/schemas/Mdc2</w:t>
      </w:r>
      <w:r w:rsidRPr="00C450FA">
        <w:rPr>
          <w:rFonts w:ascii="Courier New" w:eastAsia="DengXian" w:hAnsi="Courier New" w:hint="eastAsia"/>
          <w:noProof/>
          <w:sz w:val="16"/>
          <w:lang w:eastAsia="zh-CN"/>
        </w:rPr>
        <w:t>AudioVideo</w:t>
      </w:r>
      <w:r w:rsidRPr="00C450FA">
        <w:rPr>
          <w:rFonts w:ascii="Courier New" w:eastAsia="DengXian" w:hAnsi="Courier New"/>
          <w:noProof/>
          <w:sz w:val="16"/>
          <w:lang w:eastAsia="zh-CN"/>
        </w:rPr>
        <w:t>Endpoint</w:t>
      </w:r>
      <w:r w:rsidRPr="00C450FA">
        <w:rPr>
          <w:rFonts w:ascii="Courier New" w:eastAsia="DengXian"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proofErr w:type="spellStart"/>
      <w:r>
        <w:rPr>
          <w:lang w:eastAsia="zh-CN"/>
        </w:rPr>
        <w:t>AvatarMedia</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rFonts w:hint="eastAsia"/>
          <w:lang w:eastAsia="zh-CN"/>
        </w:rPr>
        <w:t>:</w:t>
      </w:r>
    </w:p>
    <w:p w14:paraId="44AF1F74" w14:textId="77777777" w:rsidR="00B73C11" w:rsidRDefault="00B73C11" w:rsidP="00B73C11">
      <w:pPr>
        <w:pStyle w:val="PL"/>
      </w:pPr>
      <w:r>
        <w:rPr>
          <w:lang w:eastAsia="zh-CN"/>
        </w:rPr>
        <w:t xml:space="preserve">          $ref: </w:t>
      </w:r>
      <w:r>
        <w:t>'#/components/schemas/</w:t>
      </w:r>
      <w:proofErr w:type="spellStart"/>
      <w:r>
        <w:t>InterworkingInstruction</w:t>
      </w:r>
      <w:proofErr w:type="spellEnd"/>
      <w:r>
        <w:t>'</w:t>
      </w:r>
    </w:p>
    <w:p w14:paraId="674643A7" w14:textId="77777777" w:rsidR="009B1BC3" w:rsidRDefault="009B1BC3" w:rsidP="009B1BC3">
      <w:pPr>
        <w:pStyle w:val="PL"/>
      </w:pPr>
      <w:r>
        <w:rPr>
          <w:rFonts w:hint="eastAsia"/>
          <w:lang w:eastAsia="zh-CN"/>
        </w:rPr>
        <w:t xml:space="preserve"> </w:t>
      </w:r>
      <w:r>
        <w:rPr>
          <w:lang w:eastAsia="zh-CN"/>
        </w:rPr>
        <w:t xml:space="preserve">       </w:t>
      </w:r>
      <w:proofErr w:type="spellStart"/>
      <w:r>
        <w:t>dcIwkInd</w:t>
      </w:r>
      <w:proofErr w:type="spellEnd"/>
      <w:r>
        <w:t>:</w:t>
      </w:r>
    </w:p>
    <w:p w14:paraId="0D9E552F" w14:textId="77777777" w:rsidR="009B1BC3" w:rsidRDefault="009B1BC3" w:rsidP="009B1BC3">
      <w:pPr>
        <w:pStyle w:val="PL"/>
        <w:rPr>
          <w:lang w:val="en-US"/>
        </w:rPr>
      </w:pPr>
      <w:r w:rsidRPr="000F0BA0">
        <w:rPr>
          <w:lang w:val="en-US"/>
        </w:rPr>
        <w:t xml:space="preserve">          type: </w:t>
      </w:r>
      <w:proofErr w:type="spellStart"/>
      <w:r w:rsidRPr="000F0BA0">
        <w:rPr>
          <w:lang w:val="en-US"/>
        </w:rPr>
        <w:t>boolean</w:t>
      </w:r>
      <w:proofErr w:type="spellEnd"/>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lastRenderedPageBreak/>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3F8C6E65" w14:textId="77777777" w:rsidR="00B73C11" w:rsidRDefault="00B73C11" w:rsidP="00B73C11">
      <w:pPr>
        <w:pStyle w:val="PL"/>
        <w:rPr>
          <w:lang w:eastAsia="zh-CN"/>
        </w:rPr>
      </w:pPr>
      <w:r>
        <w:t xml:space="preserve">        </w:t>
      </w:r>
      <w:proofErr w:type="spellStart"/>
      <w:r>
        <w:rPr>
          <w:rFonts w:hint="eastAsia"/>
          <w:lang w:eastAsia="zh-CN"/>
        </w:rPr>
        <w:t>mediaD</w:t>
      </w:r>
      <w:r>
        <w:rPr>
          <w:lang w:eastAsia="zh-CN"/>
        </w:rPr>
        <w:t>irection</w:t>
      </w:r>
      <w:proofErr w:type="spellEnd"/>
      <w:r>
        <w:rPr>
          <w:lang w:eastAsia="zh-CN"/>
        </w:rPr>
        <w:t>:</w:t>
      </w:r>
    </w:p>
    <w:p w14:paraId="0973FA7A" w14:textId="77777777" w:rsidR="00B73C11" w:rsidRDefault="00B73C11" w:rsidP="00B73C11">
      <w:pPr>
        <w:pStyle w:val="PL"/>
        <w:rPr>
          <w:lang w:eastAsia="zh-CN"/>
        </w:rPr>
      </w:pPr>
      <w:r>
        <w:t xml:space="preserve">          $ref: '#/components/schemas/</w:t>
      </w:r>
      <w:proofErr w:type="spellStart"/>
      <w:r>
        <w:rPr>
          <w:lang w:eastAsia="zh-CN"/>
        </w:rPr>
        <w:t>SendRecvMode</w:t>
      </w:r>
      <w:proofErr w:type="spellEnd"/>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w:t>
      </w:r>
      <w:proofErr w:type="spellStart"/>
      <w:r>
        <w:t>InterworkingInstruction</w:t>
      </w:r>
      <w:bookmarkStart w:id="727" w:name="OLE_LINK8"/>
      <w:proofErr w:type="spellEnd"/>
      <w:r>
        <w:t>:</w:t>
      </w:r>
      <w:bookmarkEnd w:id="727"/>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proofErr w:type="spellStart"/>
      <w:r>
        <w:rPr>
          <w:lang w:eastAsia="zh-CN"/>
        </w:rPr>
        <w:t>transcodeMode</w:t>
      </w:r>
      <w:proofErr w:type="spellEnd"/>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proofErr w:type="spellStart"/>
      <w:r>
        <w:rPr>
          <w:lang w:eastAsia="zh-CN"/>
        </w:rPr>
        <w:t>transcodeMode</w:t>
      </w:r>
      <w:proofErr w:type="spellEnd"/>
      <w:r>
        <w:t>:</w:t>
      </w:r>
    </w:p>
    <w:p w14:paraId="14583287" w14:textId="77777777" w:rsidR="00B73C11" w:rsidRDefault="00B73C11" w:rsidP="00B73C11">
      <w:pPr>
        <w:pStyle w:val="PL"/>
        <w:rPr>
          <w:lang w:eastAsia="zh-CN"/>
        </w:rPr>
      </w:pPr>
      <w:r>
        <w:t xml:space="preserve">          $ref: '#/components/schemas/</w:t>
      </w:r>
      <w:proofErr w:type="spellStart"/>
      <w:r>
        <w:rPr>
          <w:lang w:eastAsia="zh-CN"/>
        </w:rPr>
        <w:t>TranscodeMode</w:t>
      </w:r>
      <w:proofErr w:type="spellEnd"/>
      <w:r>
        <w:t>'</w:t>
      </w:r>
    </w:p>
    <w:p w14:paraId="16972B7A" w14:textId="77777777" w:rsidR="00B73C11" w:rsidRDefault="00B73C11" w:rsidP="00B73C11">
      <w:pPr>
        <w:pStyle w:val="PL"/>
        <w:rPr>
          <w:lang w:eastAsia="zh-CN"/>
        </w:rPr>
      </w:pPr>
      <w:r>
        <w:t xml:space="preserve">        </w:t>
      </w:r>
      <w:proofErr w:type="spellStart"/>
      <w:r>
        <w:rPr>
          <w:lang w:eastAsia="zh-CN"/>
        </w:rPr>
        <w:t>addTransInfo</w:t>
      </w:r>
      <w:proofErr w:type="spellEnd"/>
      <w:r>
        <w:rPr>
          <w:lang w:eastAsia="zh-CN"/>
        </w:rPr>
        <w:t>:</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28" w:name="OLE_LINK12"/>
      <w:r w:rsidRPr="00432596">
        <w:t>Mdc2</w:t>
      </w:r>
      <w:r w:rsidRPr="00432596">
        <w:rPr>
          <w:rFonts w:hint="eastAsia"/>
        </w:rPr>
        <w:t>AudioVideo</w:t>
      </w:r>
      <w:r w:rsidRPr="00432596">
        <w:t>Endpoint</w:t>
      </w:r>
      <w:bookmarkEnd w:id="728"/>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w:t>
      </w:r>
      <w:proofErr w:type="spellStart"/>
      <w:r w:rsidRPr="00432596">
        <w:t>audioVideoMedia</w:t>
      </w:r>
      <w:proofErr w:type="spellEnd"/>
      <w:r w:rsidRPr="00432596">
        <w:t>:</w:t>
      </w:r>
    </w:p>
    <w:p w14:paraId="6FA01305" w14:textId="77777777" w:rsidR="00432596" w:rsidRPr="00432596" w:rsidRDefault="00432596" w:rsidP="00432596">
      <w:pPr>
        <w:pStyle w:val="PL"/>
      </w:pPr>
      <w:r w:rsidRPr="00432596">
        <w:t xml:space="preserve">          $ref: 'TS29571_CommonData.yaml#/components/schemas/</w:t>
      </w:r>
      <w:proofErr w:type="spellStart"/>
      <w:r w:rsidRPr="00432596">
        <w:t>AudioVideoMedia</w:t>
      </w:r>
      <w:proofErr w:type="spellEnd"/>
      <w:r w:rsidRPr="00432596">
        <w:t>'</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proofErr w:type="spellStart"/>
      <w:r>
        <w:rPr>
          <w:lang w:eastAsia="zh-CN"/>
        </w:rPr>
        <w:t>SendRecvMode</w:t>
      </w:r>
      <w:proofErr w:type="spellEnd"/>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w:t>
      </w:r>
      <w:proofErr w:type="spellStart"/>
      <w:r>
        <w:t>anyOf</w:t>
      </w:r>
      <w:proofErr w:type="spellEnd"/>
      <w:r>
        <w:t>:</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w:t>
      </w:r>
      <w:proofErr w:type="spellStart"/>
      <w:r>
        <w:t>enum</w:t>
      </w:r>
      <w:proofErr w:type="spellEnd"/>
      <w:r>
        <w:t>:</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proofErr w:type="spellStart"/>
      <w:r>
        <w:rPr>
          <w:lang w:eastAsia="zh-CN"/>
        </w:rPr>
        <w:t>TranscodeMode</w:t>
      </w:r>
      <w:proofErr w:type="spellEnd"/>
      <w:r>
        <w:t>:</w:t>
      </w:r>
    </w:p>
    <w:p w14:paraId="7ADFBEE9" w14:textId="77777777" w:rsidR="006109F7" w:rsidRDefault="006109F7" w:rsidP="006109F7">
      <w:pPr>
        <w:pStyle w:val="PL"/>
      </w:pPr>
      <w:r>
        <w:t xml:space="preserve">      description: </w:t>
      </w:r>
      <w:r>
        <w:rPr>
          <w:lang w:eastAsia="zh-CN"/>
        </w:rPr>
        <w:t xml:space="preserve">The mode of the </w:t>
      </w:r>
      <w:proofErr w:type="spellStart"/>
      <w:r>
        <w:rPr>
          <w:lang w:eastAsia="zh-CN"/>
        </w:rPr>
        <w:t>trancoding</w:t>
      </w:r>
      <w:proofErr w:type="spellEnd"/>
      <w:r>
        <w:rPr>
          <w:rFonts w:hint="eastAsia"/>
          <w:lang w:eastAsia="zh-CN"/>
        </w:rPr>
        <w:t>.</w:t>
      </w:r>
    </w:p>
    <w:p w14:paraId="74ABDBDD" w14:textId="77777777" w:rsidR="006109F7" w:rsidRDefault="006109F7" w:rsidP="006109F7">
      <w:pPr>
        <w:pStyle w:val="PL"/>
      </w:pPr>
      <w:r>
        <w:t xml:space="preserve">      </w:t>
      </w:r>
      <w:proofErr w:type="spellStart"/>
      <w:r>
        <w:t>anyOf</w:t>
      </w:r>
      <w:proofErr w:type="spellEnd"/>
      <w:r>
        <w:t>:</w:t>
      </w:r>
    </w:p>
    <w:p w14:paraId="001EAACB" w14:textId="77777777" w:rsidR="006109F7" w:rsidRDefault="006109F7" w:rsidP="006109F7">
      <w:pPr>
        <w:pStyle w:val="PL"/>
      </w:pPr>
      <w:r>
        <w:lastRenderedPageBreak/>
        <w:t xml:space="preserve">        - type: string</w:t>
      </w:r>
    </w:p>
    <w:p w14:paraId="338AEAD0" w14:textId="77777777" w:rsidR="006109F7" w:rsidRDefault="006109F7" w:rsidP="006109F7">
      <w:pPr>
        <w:pStyle w:val="PL"/>
      </w:pPr>
      <w:r>
        <w:t xml:space="preserve">          </w:t>
      </w:r>
      <w:proofErr w:type="spellStart"/>
      <w:r>
        <w:t>enum</w:t>
      </w:r>
      <w:proofErr w:type="spellEnd"/>
      <w:r>
        <w:t>:</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Heading1"/>
      </w:pPr>
      <w:bookmarkStart w:id="729" w:name="_Toc160489003"/>
      <w:bookmarkStart w:id="730" w:name="_Toc217815301"/>
      <w:bookmarkEnd w:id="725"/>
      <w:r>
        <w:t>A.</w:t>
      </w:r>
      <w:r>
        <w:rPr>
          <w:rFonts w:eastAsiaTheme="minorEastAsia" w:hint="eastAsia"/>
          <w:lang w:eastAsia="zh-CN"/>
        </w:rPr>
        <w:t>4</w:t>
      </w:r>
      <w:r>
        <w:tab/>
      </w:r>
      <w:proofErr w:type="spellStart"/>
      <w:r w:rsidRPr="002C6BFF">
        <w:t>Nimsas_</w:t>
      </w:r>
      <w:r>
        <w:t>ImsSessionManagement</w:t>
      </w:r>
      <w:proofErr w:type="spellEnd"/>
      <w:r>
        <w:t xml:space="preserve"> API</w:t>
      </w:r>
      <w:bookmarkEnd w:id="729"/>
      <w:bookmarkEnd w:id="730"/>
    </w:p>
    <w:p w14:paraId="4B69E7EF" w14:textId="46F071C3" w:rsidR="00871B8A" w:rsidRPr="00871B8A" w:rsidRDefault="00E35279" w:rsidP="00871B8A">
      <w:pPr>
        <w:pStyle w:val="PL"/>
        <w:rPr>
          <w:noProof/>
          <w:lang w:val="en-US"/>
        </w:rPr>
      </w:pPr>
      <w:proofErr w:type="spellStart"/>
      <w:r w:rsidRPr="000B480E">
        <w:rPr>
          <w:lang w:val="en-US"/>
        </w:rPr>
        <w:t>openapi</w:t>
      </w:r>
      <w:proofErr w:type="spellEnd"/>
      <w:r w:rsidRPr="000B480E">
        <w:rPr>
          <w:lang w:val="en-US"/>
        </w:rPr>
        <w:t>: 3.0.0</w:t>
      </w:r>
      <w:r w:rsidRPr="000B480E">
        <w:rPr>
          <w:lang w:val="en-US"/>
        </w:rPr>
        <w:br/>
      </w:r>
      <w:r w:rsidRPr="000B480E">
        <w:rPr>
          <w:lang w:val="en-US"/>
        </w:rPr>
        <w:br/>
        <w:t>info:</w:t>
      </w:r>
      <w:r w:rsidRPr="000B480E">
        <w:rPr>
          <w:lang w:val="en-US"/>
        </w:rPr>
        <w:br/>
        <w:t xml:space="preserve">  title: 'IMS AS </w:t>
      </w:r>
      <w:proofErr w:type="spellStart"/>
      <w:r w:rsidRPr="000B480E">
        <w:rPr>
          <w:lang w:val="en-US"/>
        </w:rPr>
        <w:t>ImsSessionManagement</w:t>
      </w:r>
      <w:proofErr w:type="spellEnd"/>
      <w:r w:rsidRPr="000B480E">
        <w:rPr>
          <w:lang w:val="en-US"/>
        </w:rPr>
        <w:t xml:space="preserve"> Service'</w:t>
      </w:r>
      <w:r w:rsidRPr="000B480E">
        <w:rPr>
          <w:lang w:val="en-US"/>
        </w:rPr>
        <w:br/>
        <w:t xml:space="preserve">  version: 1.</w:t>
      </w:r>
      <w:r>
        <w:rPr>
          <w:lang w:val="en-US"/>
        </w:rPr>
        <w:t>0</w:t>
      </w:r>
      <w:r w:rsidRPr="000B480E">
        <w:rPr>
          <w:lang w:val="en-US"/>
        </w:rPr>
        <w:t>.</w:t>
      </w:r>
      <w:r>
        <w:rPr>
          <w:lang w:val="en-US"/>
        </w:rPr>
        <w:t>0</w:t>
      </w:r>
      <w:r w:rsidRPr="000B480E">
        <w:rPr>
          <w:lang w:val="en-US"/>
        </w:rPr>
        <w:br/>
        <w:t xml:space="preserve">  description: |</w:t>
      </w:r>
      <w:r w:rsidRPr="000B480E">
        <w:rPr>
          <w:lang w:val="en-US"/>
        </w:rPr>
        <w:br/>
        <w:t xml:space="preserve">    </w:t>
      </w:r>
      <w:proofErr w:type="spellStart"/>
      <w:r w:rsidRPr="000B480E">
        <w:rPr>
          <w:lang w:val="en-US"/>
        </w:rPr>
        <w:t>Nimsas_ImsSessionManagement</w:t>
      </w:r>
      <w:proofErr w:type="spellEnd"/>
      <w:r w:rsidRPr="000B480E">
        <w:rPr>
          <w:lang w:val="en-US"/>
        </w:rPr>
        <w:t xml:space="preserve"> Service.  </w:t>
      </w:r>
      <w:r w:rsidRPr="000B480E">
        <w:rPr>
          <w:lang w:val="en-US"/>
        </w:rPr>
        <w:br/>
        <w:t xml:space="preserve">    © 2025, 3GPP Organizational Partners (ARIB, ATIS, CCSA, ETSI, TSDSI, TTA, TTC).  </w:t>
      </w:r>
      <w:r w:rsidRPr="000B480E">
        <w:rPr>
          <w:lang w:val="en-US"/>
        </w:rPr>
        <w:br/>
        <w:t xml:space="preserve">    All rights reserved.</w:t>
      </w:r>
      <w:r w:rsidRPr="000B480E">
        <w:rPr>
          <w:lang w:val="en-US"/>
        </w:rPr>
        <w:br/>
      </w:r>
      <w:r w:rsidRPr="000B480E">
        <w:rPr>
          <w:lang w:val="en-US"/>
        </w:rPr>
        <w:br/>
      </w:r>
      <w:proofErr w:type="spellStart"/>
      <w:r w:rsidRPr="000B480E">
        <w:rPr>
          <w:lang w:val="en-US"/>
        </w:rPr>
        <w:t>externalDocs</w:t>
      </w:r>
      <w:proofErr w:type="spellEnd"/>
      <w:r w:rsidRPr="000B480E">
        <w:rPr>
          <w:lang w:val="en-US"/>
        </w:rPr>
        <w:t>:</w:t>
      </w:r>
      <w:r w:rsidRPr="000B480E">
        <w:rPr>
          <w:lang w:val="en-US"/>
        </w:rPr>
        <w:br/>
        <w:t xml:space="preserve">  description: &gt;</w:t>
      </w:r>
      <w:r w:rsidRPr="000B480E">
        <w:rPr>
          <w:lang w:val="en-US"/>
        </w:rPr>
        <w:br/>
        <w:t xml:space="preserve">    3GPP TS 29.175 V19.</w:t>
      </w:r>
      <w:r w:rsidR="000B7AA8">
        <w:rPr>
          <w:rFonts w:eastAsiaTheme="minorEastAsia" w:hint="eastAsia"/>
          <w:lang w:val="en-US" w:eastAsia="zh-CN"/>
        </w:rPr>
        <w:t>4</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t>servers:</w:t>
      </w:r>
      <w:r w:rsidRPr="000B480E">
        <w:rPr>
          <w:lang w:val="en-US"/>
        </w:rPr>
        <w:br/>
        <w:t xml:space="preserve">  - url: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-ism/v1'</w:t>
      </w:r>
      <w:r w:rsidRPr="000B480E">
        <w:rPr>
          <w:lang w:val="en-US"/>
        </w:rPr>
        <w:br/>
        <w:t xml:space="preserve">    variables:</w:t>
      </w:r>
      <w:r w:rsidRPr="000B480E">
        <w:rPr>
          <w:lang w:val="en-US"/>
        </w:rPr>
        <w:br/>
        <w:t xml:space="preserve">      </w:t>
      </w:r>
      <w:proofErr w:type="spellStart"/>
      <w:r w:rsidRPr="000B480E">
        <w:rPr>
          <w:lang w:val="en-US"/>
        </w:rPr>
        <w:t>apiRoot</w:t>
      </w:r>
      <w:proofErr w:type="spellEnd"/>
      <w:r w:rsidRPr="000B480E">
        <w:rPr>
          <w:lang w:val="en-US"/>
        </w:rPr>
        <w:t>:</w:t>
      </w:r>
      <w:r w:rsidRPr="000B480E">
        <w:rPr>
          <w:lang w:val="en-US"/>
        </w:rPr>
        <w:br/>
        <w:t xml:space="preserve">        default: https://example.com</w:t>
      </w:r>
      <w:r w:rsidRPr="000B480E">
        <w:rPr>
          <w:lang w:val="en-US"/>
        </w:rPr>
        <w:br/>
        <w:t xml:space="preserve">        description: </w:t>
      </w:r>
      <w:proofErr w:type="spellStart"/>
      <w:r w:rsidRPr="000B480E">
        <w:rPr>
          <w:lang w:val="en-US"/>
        </w:rPr>
        <w:t>apiRoot</w:t>
      </w:r>
      <w:proofErr w:type="spellEnd"/>
      <w:r w:rsidRPr="000B480E">
        <w:rPr>
          <w:lang w:val="en-US"/>
        </w:rPr>
        <w:t xml:space="preserve">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w:t>
      </w:r>
      <w:proofErr w:type="spellStart"/>
      <w:r w:rsidRPr="000B480E">
        <w:rPr>
          <w:lang w:val="en-US"/>
        </w:rPr>
        <w:t>nimsas</w:t>
      </w:r>
      <w:proofErr w:type="spellEnd"/>
      <w:r w:rsidRPr="000B480E">
        <w:rPr>
          <w:lang w:val="en-US"/>
        </w:rPr>
        <w:t>-ism</w:t>
      </w:r>
      <w:r w:rsidRPr="000B480E">
        <w:rPr>
          <w:lang w:val="en-US"/>
        </w:rPr>
        <w:br/>
      </w:r>
      <w:r w:rsidRPr="000B480E">
        <w:rPr>
          <w:lang w:val="en-US"/>
        </w:rPr>
        <w:br/>
        <w:t>paths:</w:t>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ImsSessionCreate</w:t>
      </w:r>
      <w:proofErr w:type="spellEnd"/>
      <w:r w:rsidRPr="000B480E">
        <w:rPr>
          <w:lang w:val="en-US"/>
        </w:rPr>
        <w:br/>
        <w:t xml:space="preserve">      tags:</w:t>
      </w:r>
      <w:r w:rsidRPr="000B480E">
        <w:rPr>
          <w:lang w:val="en-US"/>
        </w:rPr>
        <w:br/>
        <w:t xml:space="preserve">        - IMS Sessions (Collection)</w:t>
      </w:r>
      <w:r w:rsidRPr="000B480E">
        <w:rPr>
          <w:lang w:val="en-US"/>
        </w:rPr>
        <w:br/>
        <w:t xml:space="preserve">      </w:t>
      </w:r>
      <w:proofErr w:type="spellStart"/>
      <w:r w:rsidRPr="000B480E">
        <w:rPr>
          <w:lang w:val="en-US"/>
        </w:rPr>
        <w:t>requestBody</w:t>
      </w:r>
      <w:proofErr w:type="spellEnd"/>
      <w:r w:rsidRPr="000B480E">
        <w:rPr>
          <w:lang w:val="en-US"/>
        </w:rPr>
        <w:t>:</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-ism/&lt;</w:t>
      </w:r>
      <w:proofErr w:type="spellStart"/>
      <w:r w:rsidRPr="000B480E">
        <w:rPr>
          <w:lang w:val="en-US"/>
        </w:rPr>
        <w:t>apiVersion</w:t>
      </w:r>
      <w:proofErr w:type="spellEnd"/>
      <w:r w:rsidRPr="000B480E">
        <w:rPr>
          <w:lang w:val="en-US"/>
        </w:rPr>
        <w:t>&gt;/</w:t>
      </w:r>
      <w:proofErr w:type="spellStart"/>
      <w:r w:rsidRPr="000B480E">
        <w:rPr>
          <w:lang w:val="en-US"/>
        </w:rPr>
        <w:t>ims</w:t>
      </w:r>
      <w:proofErr w:type="spellEnd"/>
      <w:r w:rsidRPr="000B480E">
        <w:rPr>
          <w:lang w:val="en-US"/>
        </w:rPr>
        <w:t>-sessions/{</w:t>
      </w:r>
      <w:proofErr w:type="spellStart"/>
      <w:r w:rsidRPr="000B480E">
        <w:rPr>
          <w:lang w:val="en-US"/>
        </w:rPr>
        <w:t>sessionId</w:t>
      </w:r>
      <w:proofErr w:type="spellEnd"/>
      <w:r w:rsidRPr="000B480E">
        <w:rPr>
          <w:lang w:val="en-US"/>
        </w:rPr>
        <w:t>}.</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r>
      <w:r w:rsidRPr="000B480E">
        <w:rPr>
          <w:lang w:val="en-US"/>
        </w:rPr>
        <w:lastRenderedPageBreak/>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proofErr w:type="spellStart"/>
      <w:r w:rsidRPr="000B480E">
        <w:rPr>
          <w:lang w:val="en-US"/>
        </w:rPr>
        <w:t>sessionId</w:t>
      </w:r>
      <w:proofErr w:type="spellEnd"/>
      <w:r w:rsidRPr="000B480E">
        <w:rPr>
          <w:lang w:val="en-US"/>
        </w:rPr>
        <w:t>}:</w:t>
      </w:r>
      <w:r w:rsidRPr="000B480E">
        <w:rPr>
          <w:lang w:val="en-US"/>
        </w:rPr>
        <w:br/>
        <w:t xml:space="preserve">    patch:</w:t>
      </w:r>
      <w:r w:rsidRPr="000B480E">
        <w:rPr>
          <w:lang w:val="en-US"/>
        </w:rPr>
        <w:br/>
        <w:t xml:space="preserve">      summary: modify the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ImsSessionModify</w:t>
      </w:r>
      <w:proofErr w:type="spellEnd"/>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w:t>
      </w:r>
      <w:proofErr w:type="spellStart"/>
      <w:r w:rsidRPr="000B480E">
        <w:rPr>
          <w:lang w:val="en-US"/>
        </w:rPr>
        <w:t>sessionId</w:t>
      </w:r>
      <w:proofErr w:type="spellEnd"/>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w:t>
      </w:r>
      <w:proofErr w:type="spellStart"/>
      <w:r w:rsidRPr="000B480E">
        <w:rPr>
          <w:lang w:val="en-US"/>
        </w:rPr>
        <w:t>SessionId</w:t>
      </w:r>
      <w:proofErr w:type="spellEnd"/>
      <w:r w:rsidRPr="000B480E">
        <w:rPr>
          <w:lang w:val="en-US"/>
        </w:rPr>
        <w:t>'</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w:t>
      </w:r>
      <w:proofErr w:type="spellStart"/>
      <w:r w:rsidRPr="00871B8A">
        <w:rPr>
          <w:rFonts w:ascii="Courier New" w:hAnsi="Courier New"/>
          <w:sz w:val="16"/>
          <w:lang w:val="en-US"/>
        </w:rPr>
        <w:t>SupportedFeatures</w:t>
      </w:r>
      <w:proofErr w:type="spellEnd"/>
      <w:r w:rsidRPr="00871B8A">
        <w:rPr>
          <w:rFonts w:ascii="Courier New" w:hAnsi="Courier New"/>
          <w:sz w:val="16"/>
          <w:lang w:val="en-US"/>
        </w:rPr>
        <w:t>'</w:t>
      </w:r>
    </w:p>
    <w:p w14:paraId="0F21787B" w14:textId="77777777" w:rsidR="00871B8A" w:rsidRPr="00871B8A" w:rsidRDefault="00E35279" w:rsidP="00871B8A">
      <w:pPr>
        <w:pStyle w:val="PL"/>
        <w:rPr>
          <w:noProof/>
        </w:rPr>
      </w:pPr>
      <w:r w:rsidRPr="000B480E">
        <w:rPr>
          <w:lang w:val="en-US"/>
        </w:rPr>
        <w:t xml:space="preserve">      </w:t>
      </w:r>
      <w:proofErr w:type="spellStart"/>
      <w:r w:rsidRPr="000B480E">
        <w:rPr>
          <w:lang w:val="en-US"/>
        </w:rPr>
        <w:t>requestBody</w:t>
      </w:r>
      <w:proofErr w:type="spellEnd"/>
      <w:r w:rsidRPr="000B480E">
        <w:rPr>
          <w:lang w:val="en-US"/>
        </w:rPr>
        <w:t>:</w:t>
      </w:r>
      <w:r w:rsidRPr="000B480E">
        <w:rPr>
          <w:lang w:val="en-US"/>
        </w:rPr>
        <w:br/>
        <w:t xml:space="preserve">        content:</w:t>
      </w:r>
      <w:r w:rsidRPr="000B480E">
        <w:rPr>
          <w:lang w:val="en-US"/>
        </w:rPr>
        <w:br/>
        <w:t xml:space="preserve">          application/</w:t>
      </w:r>
      <w:proofErr w:type="spellStart"/>
      <w:r w:rsidRPr="000B480E">
        <w:rPr>
          <w:lang w:val="en-US"/>
        </w:rPr>
        <w:t>json-patch+json</w:t>
      </w:r>
      <w:proofErr w:type="spellEnd"/>
      <w:r w:rsidRPr="000B480E">
        <w:rPr>
          <w:lang w:val="en-US"/>
        </w:rPr>
        <w:t>:</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w:t>
      </w:r>
      <w:proofErr w:type="spellStart"/>
      <w:r w:rsidRPr="000B480E">
        <w:rPr>
          <w:lang w:val="en-US"/>
        </w:rPr>
        <w:t>PatchItem</w:t>
      </w:r>
      <w:proofErr w:type="spellEnd"/>
      <w:r w:rsidRPr="000B480E">
        <w:rPr>
          <w:lang w:val="en-US"/>
        </w:rPr>
        <w:t>'</w:t>
      </w:r>
      <w:r w:rsidRPr="000B480E">
        <w:rPr>
          <w:lang w:val="en-US"/>
        </w:rPr>
        <w:br/>
        <w:t xml:space="preserve">              </w:t>
      </w:r>
      <w:proofErr w:type="spellStart"/>
      <w:r w:rsidRPr="000B480E">
        <w:rPr>
          <w:lang w:val="en-US"/>
        </w:rPr>
        <w:t>minItems</w:t>
      </w:r>
      <w:proofErr w:type="spellEnd"/>
      <w:r w:rsidRPr="000B480E">
        <w:rPr>
          <w:lang w:val="en-US"/>
        </w:rPr>
        <w:t>: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lastRenderedPageBreak/>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w:t>
      </w:r>
      <w:proofErr w:type="spellStart"/>
      <w:r w:rsidR="00AC791B" w:rsidRPr="00AC791B">
        <w:rPr>
          <w:lang w:val="en-US"/>
        </w:rPr>
        <w:t>Unprocessable</w:t>
      </w:r>
      <w:proofErr w:type="spellEnd"/>
      <w:r w:rsidR="00AC791B" w:rsidRPr="00AC791B">
        <w:rPr>
          <w:lang w:val="en-US"/>
        </w:rPr>
        <w:t xml:space="preserv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w:t>
      </w:r>
      <w:proofErr w:type="spellStart"/>
      <w:r w:rsidR="00AC791B" w:rsidRPr="00F26B87">
        <w:rPr>
          <w:lang w:val="en-US"/>
        </w:rPr>
        <w:t>problem+json</w:t>
      </w:r>
      <w:proofErr w:type="spellEnd"/>
      <w:r w:rsidR="00AC791B" w:rsidRPr="00F26B87">
        <w:rPr>
          <w:lang w:val="en-US"/>
        </w:rPr>
        <w:t>:</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SimSun"/>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1" w:name="OLE_LINK13"/>
      <w:proofErr w:type="spellStart"/>
      <w:r w:rsidRPr="00F26B87">
        <w:rPr>
          <w:lang w:val="en-US"/>
        </w:rPr>
        <w:t>ProblemDetails</w:t>
      </w:r>
      <w:bookmarkEnd w:id="731"/>
      <w:proofErr w:type="spellEnd"/>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w:t>
      </w:r>
      <w:proofErr w:type="spellStart"/>
      <w:r>
        <w:t>operationId</w:t>
      </w:r>
      <w:proofErr w:type="spellEnd"/>
      <w:r>
        <w:t xml:space="preserve">: </w:t>
      </w:r>
      <w:proofErr w:type="spellStart"/>
      <w:r w:rsidRPr="000B480E">
        <w:rPr>
          <w:lang w:val="en-US"/>
        </w:rPr>
        <w:t>ImsSession</w:t>
      </w:r>
      <w:proofErr w:type="spellEnd"/>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w:t>
      </w:r>
      <w:proofErr w:type="spellStart"/>
      <w:r>
        <w:t>requestBody</w:t>
      </w:r>
      <w:proofErr w:type="spellEnd"/>
      <w:r>
        <w:t>:</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w:t>
      </w:r>
      <w:proofErr w:type="spellStart"/>
      <w:r>
        <w:t>json</w:t>
      </w:r>
      <w:proofErr w:type="spellEnd"/>
      <w:r>
        <w:t>:</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w:t>
      </w:r>
      <w:proofErr w:type="spellStart"/>
      <w:r>
        <w:t>json</w:t>
      </w:r>
      <w:proofErr w:type="spellEnd"/>
      <w:r>
        <w:t>:</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4852037" w14:textId="77777777" w:rsidR="00732EA9" w:rsidRDefault="00732EA9" w:rsidP="00732EA9">
      <w:pPr>
        <w:pStyle w:val="PL"/>
      </w:pPr>
      <w:r>
        <w:lastRenderedPageBreak/>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xml:space="preserve">: </w:t>
      </w:r>
      <w:proofErr w:type="spellStart"/>
      <w:r w:rsidR="00E35279" w:rsidRPr="000B480E">
        <w:rPr>
          <w:lang w:val="en-US"/>
        </w:rPr>
        <w:t>ImsSessionDelete</w:t>
      </w:r>
      <w:proofErr w:type="spellEnd"/>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w:t>
      </w:r>
      <w:proofErr w:type="spellStart"/>
      <w:r w:rsidR="00E35279" w:rsidRPr="000B480E">
        <w:rPr>
          <w:lang w:val="en-US"/>
        </w:rPr>
        <w:t>sessionId</w:t>
      </w:r>
      <w:proofErr w:type="spellEnd"/>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r>
      <w:r w:rsidR="00E35279" w:rsidRPr="000B480E">
        <w:rPr>
          <w:lang w:val="en-US"/>
        </w:rPr>
        <w:lastRenderedPageBreak/>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w:t>
      </w:r>
      <w:proofErr w:type="spellStart"/>
      <w:r w:rsidR="00E35279" w:rsidRPr="000B480E">
        <w:rPr>
          <w:lang w:val="en-US"/>
        </w:rPr>
        <w:t>ims</w:t>
      </w:r>
      <w:proofErr w:type="spellEnd"/>
      <w:r w:rsidR="00E35279" w:rsidRPr="000B480E">
        <w:rPr>
          <w:lang w:val="en-US"/>
        </w:rPr>
        <w:t>-se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 xml:space="preserve">summary: </w:t>
      </w:r>
      <w:proofErr w:type="spellStart"/>
      <w:r w:rsidR="00E35279" w:rsidRPr="000B480E">
        <w:rPr>
          <w:lang w:val="en-US"/>
        </w:rPr>
        <w:t>Nimsas_ImsSessionManagement</w:t>
      </w:r>
      <w:proofErr w:type="spellEnd"/>
      <w:r w:rsidR="00E35279" w:rsidRPr="000B480E">
        <w:rPr>
          <w:lang w:val="en-US"/>
        </w:rPr>
        <w:t xml:space="preserve">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Subscribe</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w:t>
      </w:r>
      <w:proofErr w:type="spellStart"/>
      <w:r w:rsidR="00E35279" w:rsidRPr="000B480E">
        <w:rPr>
          <w:lang w:val="en-US"/>
        </w:rPr>
        <w:t>eventNotification</w:t>
      </w:r>
      <w:proofErr w:type="spellEnd"/>
      <w:r w:rsidR="00E35279" w:rsidRPr="000B480E">
        <w:rPr>
          <w:lang w:val="en-US"/>
        </w:rPr>
        <w:t>:</w:t>
      </w:r>
      <w:r w:rsidR="00E35279" w:rsidRPr="000B480E">
        <w:rPr>
          <w:lang w:val="en-US"/>
        </w:rPr>
        <w:br/>
        <w:t xml:space="preserve">          '{</w:t>
      </w:r>
      <w:r w:rsidR="00E35279" w:rsidRPr="00154A67">
        <w:t>$</w:t>
      </w:r>
      <w:proofErr w:type="spellStart"/>
      <w:r w:rsidR="00E35279" w:rsidRPr="00154A67">
        <w:t>request.body</w:t>
      </w:r>
      <w:proofErr w:type="spellEnd"/>
      <w:r w:rsidR="00E35279" w:rsidRPr="00154A67">
        <w:t>#</w:t>
      </w:r>
      <w:r w:rsidR="00E35279" w:rsidRPr="008748AA">
        <w:t>/</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'#/components/schemas/</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w:t>
      </w:r>
      <w:proofErr w:type="spellStart"/>
      <w:r w:rsidR="00E35279" w:rsidRPr="000B480E">
        <w:rPr>
          <w:lang w:val="en-US"/>
        </w:rPr>
        <w:t>succesfull</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r>
      <w:r w:rsidR="00E35279" w:rsidRPr="000B480E">
        <w:rPr>
          <w:lang w:val="en-US"/>
        </w:rPr>
        <w:lastRenderedPageBreak/>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w:t>
      </w:r>
      <w:proofErr w:type="spellStart"/>
      <w:r w:rsidR="00E35279" w:rsidRPr="000B480E">
        <w:rPr>
          <w:lang w:val="en-US"/>
        </w:rPr>
        <w:t>securitySchemes</w:t>
      </w:r>
      <w:proofErr w:type="spellEnd"/>
      <w:r w:rsidR="00E35279" w:rsidRPr="000B480E">
        <w:rPr>
          <w:lang w:val="en-US"/>
        </w:rPr>
        <w:t>:</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w:t>
      </w:r>
      <w:proofErr w:type="spellStart"/>
      <w:r w:rsidR="00E35279" w:rsidRPr="000B480E">
        <w:rPr>
          <w:lang w:val="en-US"/>
        </w:rPr>
        <w:t>clientCredentials</w:t>
      </w:r>
      <w:proofErr w:type="spellEnd"/>
      <w:r w:rsidR="00E35279" w:rsidRPr="000B480E">
        <w:rPr>
          <w:lang w:val="en-US"/>
        </w:rPr>
        <w:t>:</w:t>
      </w:r>
      <w:r w:rsidR="00E35279" w:rsidRPr="000B480E">
        <w:rPr>
          <w:lang w:val="en-US"/>
        </w:rPr>
        <w:br/>
        <w:t xml:space="preserve">          </w:t>
      </w:r>
      <w:proofErr w:type="spellStart"/>
      <w:r w:rsidR="00E35279" w:rsidRPr="000B480E">
        <w:rPr>
          <w:lang w:val="en-US"/>
        </w:rPr>
        <w:t>tokenUrl</w:t>
      </w:r>
      <w:proofErr w:type="spellEnd"/>
      <w:r w:rsidR="00E35279" w:rsidRPr="000B480E">
        <w:rPr>
          <w:lang w:val="en-US"/>
        </w:rPr>
        <w:t>: '{</w:t>
      </w:r>
      <w:proofErr w:type="spellStart"/>
      <w:r w:rsidR="00E35279" w:rsidRPr="000B480E">
        <w:rPr>
          <w:lang w:val="en-US"/>
        </w:rPr>
        <w:t>nrfApiRoot</w:t>
      </w:r>
      <w:proofErr w:type="spellEnd"/>
      <w:r w:rsidR="00E35279" w:rsidRPr="000B480E">
        <w:rPr>
          <w:lang w:val="en-US"/>
        </w:rPr>
        <w:t>}/oauth2/token'</w:t>
      </w:r>
      <w:r w:rsidR="00E35279" w:rsidRPr="000B480E">
        <w:rPr>
          <w:lang w:val="en-US"/>
        </w:rPr>
        <w:br/>
        <w:t xml:space="preserve">          scopes:</w:t>
      </w:r>
      <w:r w:rsidR="00E35279" w:rsidRPr="000B480E">
        <w:rPr>
          <w:lang w:val="en-US"/>
        </w:rPr>
        <w:br/>
        <w:t xml:space="preserve">            </w:t>
      </w:r>
      <w:proofErr w:type="spellStart"/>
      <w:r w:rsidR="00E35279" w:rsidRPr="000B480E">
        <w:rPr>
          <w:lang w:val="en-US"/>
        </w:rPr>
        <w:t>nimsas</w:t>
      </w:r>
      <w:proofErr w:type="spellEnd"/>
      <w:r w:rsidR="00E35279" w:rsidRPr="000B480E">
        <w:rPr>
          <w:lang w:val="en-US"/>
        </w:rPr>
        <w:t xml:space="preserve">-ism: Access to the </w:t>
      </w:r>
      <w:proofErr w:type="spellStart"/>
      <w:r w:rsidR="00E35279" w:rsidRPr="000B480E">
        <w:rPr>
          <w:lang w:val="en-US"/>
        </w:rPr>
        <w:t>Nimsas_ImsSessionManagement</w:t>
      </w:r>
      <w:proofErr w:type="spellEnd"/>
      <w:r w:rsidR="00E35279" w:rsidRPr="000B480E">
        <w:rPr>
          <w:lang w:val="en-US"/>
        </w:rPr>
        <w:t xml:space="preserve">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proofErr w:type="spellStart"/>
      <w:r w:rsidR="00E35279" w:rsidRPr="000B480E">
        <w:rPr>
          <w:lang w:val="en-US"/>
        </w:rPr>
        <w:t>ImsSessionInfo</w:t>
      </w:r>
      <w:proofErr w:type="spellEnd"/>
      <w:r w:rsidR="00E35279" w:rsidRPr="000B480E">
        <w:rPr>
          <w:lang w:val="en-US"/>
        </w:rPr>
        <w:t>:</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sessionInfo</w:t>
      </w:r>
      <w:proofErr w:type="spellEnd"/>
      <w:r w:rsidR="00E35279" w:rsidRPr="000B480E">
        <w:rPr>
          <w:lang w:val="en-US"/>
        </w:rPr>
        <w:br/>
        <w:t xml:space="preserve">        - </w:t>
      </w:r>
      <w:proofErr w:type="spellStart"/>
      <w:r w:rsidR="00E35279" w:rsidRPr="000B480E">
        <w:rPr>
          <w:lang w:val="en-US"/>
        </w:rPr>
        <w:t>mediaInfoSet</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sessionInfo</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1</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$ref: 'TS29571_CommonData.yaml#/components/schemas/Uri'</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r>
      <w:r w:rsidR="00E35279" w:rsidRPr="000B480E">
        <w:rPr>
          <w:lang w:val="en-US"/>
        </w:rPr>
        <w:br/>
        <w:t xml:space="preserve">    </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callingId</w:t>
      </w:r>
      <w:proofErr w:type="spellEnd"/>
      <w:r w:rsidR="00E35279" w:rsidRPr="000B480E">
        <w:rPr>
          <w:lang w:val="en-US"/>
        </w:rPr>
        <w:br/>
        <w:t xml:space="preserve">        - </w:t>
      </w:r>
      <w:proofErr w:type="spellStart"/>
      <w:r w:rsidR="00E35279" w:rsidRPr="000B480E">
        <w:rPr>
          <w:lang w:val="en-US"/>
        </w:rPr>
        <w:t>calledId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callingId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w:t>
      </w:r>
      <w:proofErr w:type="spellStart"/>
      <w:r w:rsidR="00E35279" w:rsidRPr="000B480E">
        <w:rPr>
          <w:lang w:val="en-US"/>
        </w:rPr>
        <w:t>calledId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r>
      <w:r w:rsidR="00E35279" w:rsidRPr="000B480E">
        <w:rPr>
          <w:lang w:val="en-US"/>
        </w:rPr>
        <w:br/>
        <w:t xml:space="preserve">    </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mediaType</w:t>
      </w:r>
      <w:proofErr w:type="spellEnd"/>
      <w:r w:rsidR="00E35279" w:rsidRPr="000B480E">
        <w:rPr>
          <w:lang w:val="en-US"/>
        </w:rPr>
        <w:br/>
        <w:t xml:space="preserve">        - </w:t>
      </w:r>
      <w:proofErr w:type="spellStart"/>
      <w:r w:rsidR="00E35279" w:rsidRPr="000B480E">
        <w:rPr>
          <w:lang w:val="en-US"/>
        </w:rPr>
        <w:t>mediaCorrectionId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mediaType</w:t>
      </w:r>
      <w:proofErr w:type="spellEnd"/>
      <w:r w:rsidR="00E35279" w:rsidRPr="000B480E">
        <w:rPr>
          <w:lang w:val="en-US"/>
        </w:rPr>
        <w:t>:</w:t>
      </w:r>
      <w:r w:rsidR="00E35279" w:rsidRPr="000B480E">
        <w:rPr>
          <w:lang w:val="en-US"/>
        </w:rPr>
        <w:br/>
        <w:t xml:space="preserve">          $ref: 'TS29175_Nimsas_SessionEventControl.yaml#/components/schemas/MediaType'</w:t>
      </w:r>
      <w:r w:rsidR="00E35279" w:rsidRPr="000B480E">
        <w:rPr>
          <w:lang w:val="en-US"/>
        </w:rPr>
        <w:br/>
        <w:t xml:space="preserve">        </w:t>
      </w:r>
      <w:proofErr w:type="spellStart"/>
      <w:r w:rsidR="00E35279" w:rsidRPr="000B480E">
        <w:rPr>
          <w:lang w:val="en-US"/>
        </w:rPr>
        <w:t>mediaCorrectionId</w:t>
      </w:r>
      <w:proofErr w:type="spellEnd"/>
      <w:r w:rsidR="00E35279" w:rsidRPr="000B480E">
        <w:rPr>
          <w:lang w:val="en-US"/>
        </w:rPr>
        <w:t>:</w:t>
      </w:r>
      <w:r w:rsidR="00E35279" w:rsidRPr="000B480E">
        <w:rPr>
          <w:lang w:val="en-US"/>
        </w:rPr>
        <w:br/>
        <w:t xml:space="preserve">          type: string</w:t>
      </w:r>
      <w:r w:rsidR="00E35279" w:rsidRPr="000B480E">
        <w:rPr>
          <w:lang w:val="en-US"/>
        </w:rPr>
        <w:br/>
        <w:t xml:space="preserve">        </w:t>
      </w:r>
      <w:proofErr w:type="spellStart"/>
      <w:r w:rsidR="00E35279" w:rsidRPr="000B480E">
        <w:rPr>
          <w:lang w:val="en-US"/>
        </w:rPr>
        <w:t>dcMediaParas</w:t>
      </w:r>
      <w:proofErr w:type="spellEnd"/>
      <w:r w:rsidR="00E35279" w:rsidRPr="000B480E">
        <w:rPr>
          <w:lang w:val="en-US"/>
        </w:rPr>
        <w:t>:</w:t>
      </w:r>
      <w:r w:rsidR="00E35279" w:rsidRPr="000B480E">
        <w:rPr>
          <w:lang w:val="en-US"/>
        </w:rPr>
        <w:br/>
      </w:r>
      <w:r w:rsidR="00E35279" w:rsidRPr="000B480E">
        <w:rPr>
          <w:lang w:val="en-US"/>
        </w:rPr>
        <w:lastRenderedPageBreak/>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r>
      <w:r w:rsidR="00E35279" w:rsidRPr="000B480E">
        <w:rPr>
          <w:lang w:val="en-US"/>
        </w:rPr>
        <w:br/>
        <w:t xml:space="preserve">    </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dcType</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targetIds</w:t>
      </w:r>
      <w:proofErr w:type="spellEnd"/>
      <w:r w:rsidR="00E35279" w:rsidRPr="000B480E">
        <w:rPr>
          <w:lang w:val="en-US"/>
        </w:rPr>
        <w:t>:</w:t>
      </w:r>
      <w:r w:rsidR="00E35279" w:rsidRPr="000B480E">
        <w:rPr>
          <w:lang w:val="en-US"/>
        </w:rPr>
        <w:br/>
        <w:t xml:space="preserve">          description: Representes the public identity(</w:t>
      </w:r>
      <w:proofErr w:type="spellStart"/>
      <w:r w:rsidR="00E35279" w:rsidRPr="000B480E">
        <w:rPr>
          <w:lang w:val="en-US"/>
        </w:rPr>
        <w:t>ies</w:t>
      </w:r>
      <w:proofErr w:type="spellEnd"/>
      <w:r w:rsidR="00E35279" w:rsidRPr="000B480E">
        <w:rPr>
          <w:lang w:val="en-US"/>
        </w:rPr>
        <w:t>)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TargetIdInfo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t xml:space="preserve">        </w:t>
      </w:r>
      <w:proofErr w:type="spellStart"/>
      <w:r w:rsidR="00E35279" w:rsidRPr="000B480E">
        <w:rPr>
          <w:lang w:val="en-US"/>
        </w:rPr>
        <w:t>targetId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sessionId</w:t>
      </w:r>
      <w:proofErr w:type="spellEnd"/>
      <w:r w:rsidR="00E35279" w:rsidRPr="000B480E">
        <w:rPr>
          <w:lang w:val="en-US"/>
        </w:rPr>
        <w:br/>
        <w:t xml:space="preserve">        - </w:t>
      </w:r>
      <w:proofErr w:type="spellStart"/>
      <w:r w:rsidR="00E35279" w:rsidRPr="000B480E">
        <w:rPr>
          <w:lang w:val="en-US"/>
        </w:rPr>
        <w:t>eventType</w:t>
      </w:r>
      <w:proofErr w:type="spellEnd"/>
      <w:r w:rsidR="00E35279" w:rsidRPr="000B480E">
        <w:rPr>
          <w:lang w:val="en-US"/>
        </w:rPr>
        <w:br/>
        <w:t xml:space="preserve">        - </w:t>
      </w:r>
      <w:proofErr w:type="spellStart"/>
      <w:r w:rsidR="00E35279" w:rsidRPr="000B480E">
        <w:rPr>
          <w:lang w:val="en-US"/>
        </w:rPr>
        <w:t>notifCorrelationId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eventType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ImsSessionEventType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xml:space="preserve">: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w:t>
      </w:r>
      <w:proofErr w:type="spellStart"/>
      <w:r w:rsidRPr="002C4EFB">
        <w:rPr>
          <w:lang w:val="en-US"/>
        </w:rPr>
        <w:t>callingIdentity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lang w:val="en-US"/>
        </w:rPr>
        <w:t>calledIdentity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rFonts w:hint="eastAsia"/>
          <w:lang w:val="en-US"/>
        </w:rPr>
        <w:t>f</w:t>
      </w:r>
      <w:r w:rsidRPr="002C4EFB">
        <w:rPr>
          <w:lang w:val="en-US"/>
        </w:rPr>
        <w:t>ailureReason</w:t>
      </w:r>
      <w:proofErr w:type="spellEnd"/>
      <w:r w:rsidRPr="002C4EFB">
        <w:rPr>
          <w:lang w:val="en-US"/>
        </w:rPr>
        <w:t>:</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w:t>
      </w:r>
      <w:proofErr w:type="spellStart"/>
      <w:r w:rsidRPr="000B480E">
        <w:rPr>
          <w:lang w:val="en-US"/>
        </w:rPr>
        <w:t>TargetIdInfo</w:t>
      </w:r>
      <w:proofErr w:type="spellEnd"/>
      <w:r w:rsidRPr="000B480E">
        <w:rPr>
          <w:lang w:val="en-US"/>
        </w:rPr>
        <w:t>:</w:t>
      </w:r>
      <w:r w:rsidRPr="000B480E">
        <w:rPr>
          <w:lang w:val="en-US"/>
        </w:rPr>
        <w:br/>
        <w:t xml:space="preserve">      description: The public identity(</w:t>
      </w:r>
      <w:proofErr w:type="spellStart"/>
      <w:r w:rsidRPr="000B480E">
        <w:rPr>
          <w:lang w:val="en-US"/>
        </w:rPr>
        <w:t>ies</w:t>
      </w:r>
      <w:proofErr w:type="spellEnd"/>
      <w:r w:rsidRPr="000B480E">
        <w:rPr>
          <w:lang w:val="en-US"/>
        </w:rPr>
        <w:t>)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w:t>
      </w:r>
      <w:proofErr w:type="spellStart"/>
      <w:r w:rsidRPr="000B480E">
        <w:rPr>
          <w:lang w:val="en-US"/>
        </w:rPr>
        <w:t>callingIdentity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t xml:space="preserve">        </w:t>
      </w:r>
      <w:proofErr w:type="spellStart"/>
      <w:r w:rsidRPr="000B480E">
        <w:rPr>
          <w:lang w:val="en-US"/>
        </w:rPr>
        <w:t>calledIdentity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proofErr w:type="spellStart"/>
      <w:r w:rsidRPr="000B480E">
        <w:rPr>
          <w:lang w:val="en-US"/>
        </w:rPr>
        <w:t>DcType</w:t>
      </w:r>
      <w:proofErr w:type="spellEnd"/>
      <w:r w:rsidRPr="000B480E">
        <w:rPr>
          <w:lang w:val="en-US"/>
        </w:rPr>
        <w:t>:</w:t>
      </w:r>
      <w:r w:rsidRPr="000B480E">
        <w:rPr>
          <w:lang w:val="en-US"/>
        </w:rPr>
        <w:br/>
        <w:t xml:space="preserve">      description: The type of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BDC</w:t>
      </w:r>
      <w:r w:rsidRPr="000B480E">
        <w:rPr>
          <w:lang w:val="en-US"/>
        </w:rPr>
        <w:br/>
      </w:r>
      <w:r w:rsidRPr="000B480E">
        <w:rPr>
          <w:lang w:val="en-US"/>
        </w:rPr>
        <w:lastRenderedPageBreak/>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AdcType</w:t>
      </w:r>
      <w:proofErr w:type="spellEnd"/>
      <w:r w:rsidRPr="000B480E">
        <w:rPr>
          <w:lang w:val="en-US"/>
        </w:rPr>
        <w:t>:</w:t>
      </w:r>
      <w:r w:rsidRPr="000B480E">
        <w:rPr>
          <w:lang w:val="en-US"/>
        </w:rPr>
        <w:br/>
        <w:t xml:space="preserve">      description: The type of the application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ImsSessionEventType</w:t>
      </w:r>
      <w:proofErr w:type="spellEnd"/>
      <w:r w:rsidRPr="000B480E">
        <w:rPr>
          <w:lang w:val="en-US"/>
        </w:rPr>
        <w:t>:</w:t>
      </w:r>
      <w:r w:rsidRPr="000B480E">
        <w:rPr>
          <w:lang w:val="en-US"/>
        </w:rPr>
        <w:br/>
        <w:t xml:space="preserve">      description: The IMS session event type for which the notification is generated.</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Heading1"/>
      </w:pPr>
      <w:bookmarkStart w:id="732" w:name="_Toc217815302"/>
      <w:r>
        <w:t>A.</w:t>
      </w:r>
      <w:r>
        <w:rPr>
          <w:rFonts w:eastAsiaTheme="minorEastAsia" w:hint="eastAsia"/>
          <w:lang w:eastAsia="zh-CN"/>
        </w:rPr>
        <w:t>5</w:t>
      </w:r>
      <w:r>
        <w:tab/>
      </w:r>
      <w:proofErr w:type="spellStart"/>
      <w:r w:rsidRPr="002C6BFF">
        <w:t>Nimsas_</w:t>
      </w:r>
      <w:bookmarkStart w:id="733" w:name="OLE_LINK18"/>
      <w:r>
        <w:t>ImsEE</w:t>
      </w:r>
      <w:bookmarkEnd w:id="733"/>
      <w:proofErr w:type="spellEnd"/>
      <w:r>
        <w:t xml:space="preserve"> API</w:t>
      </w:r>
      <w:bookmarkEnd w:id="732"/>
    </w:p>
    <w:p w14:paraId="084EC15A" w14:textId="77777777" w:rsidR="004E7B6F" w:rsidRDefault="004E7B6F" w:rsidP="004E7B6F">
      <w:pPr>
        <w:pStyle w:val="PL"/>
        <w:rPr>
          <w:lang w:eastAsia="zh-CN"/>
        </w:rPr>
      </w:pPr>
      <w:bookmarkStart w:id="734" w:name="historyclause"/>
      <w:proofErr w:type="spellStart"/>
      <w:r>
        <w:rPr>
          <w:lang w:eastAsia="zh-CN"/>
        </w:rPr>
        <w:t>openapi</w:t>
      </w:r>
      <w:proofErr w:type="spellEnd"/>
      <w:r>
        <w:rPr>
          <w:lang w:eastAsia="zh-CN"/>
        </w:rPr>
        <w:t>: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6948C30A" w:rsidR="004E7B6F" w:rsidRPr="002E4CBF" w:rsidRDefault="004E7B6F" w:rsidP="004E7B6F">
      <w:pPr>
        <w:pStyle w:val="PL"/>
        <w:rPr>
          <w:lang w:eastAsia="zh-CN"/>
        </w:rPr>
      </w:pPr>
      <w:r>
        <w:rPr>
          <w:lang w:eastAsia="zh-CN"/>
        </w:rPr>
        <w:t xml:space="preserve">  version: 1.0.0</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w:t>
      </w:r>
      <w:proofErr w:type="spellStart"/>
      <w:r>
        <w:rPr>
          <w:lang w:eastAsia="zh-CN"/>
        </w:rPr>
        <w:t>Nimsas_ImsEE</w:t>
      </w:r>
      <w:proofErr w:type="spellEnd"/>
      <w:r>
        <w:rPr>
          <w:lang w:eastAsia="zh-CN"/>
        </w:rPr>
        <w:t xml:space="preserve"> Service.  </w:t>
      </w:r>
    </w:p>
    <w:p w14:paraId="3D88B836" w14:textId="77777777" w:rsidR="004E7B6F" w:rsidRDefault="004E7B6F" w:rsidP="004E7B6F">
      <w:pPr>
        <w:pStyle w:val="PL"/>
        <w:rPr>
          <w:lang w:eastAsia="zh-CN"/>
        </w:rPr>
      </w:pPr>
      <w:r>
        <w:rPr>
          <w:lang w:eastAsia="zh-CN"/>
        </w:rPr>
        <w:t xml:space="preserve">    © 2025,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proofErr w:type="spellStart"/>
      <w:r>
        <w:rPr>
          <w:lang w:eastAsia="zh-CN"/>
        </w:rPr>
        <w:t>externalDocs</w:t>
      </w:r>
      <w:proofErr w:type="spellEnd"/>
      <w:r>
        <w:rPr>
          <w:lang w:eastAsia="zh-CN"/>
        </w:rPr>
        <w:t>:</w:t>
      </w:r>
    </w:p>
    <w:p w14:paraId="5EB781D5" w14:textId="77777777" w:rsidR="004E7B6F" w:rsidRDefault="004E7B6F" w:rsidP="004E7B6F">
      <w:pPr>
        <w:pStyle w:val="PL"/>
        <w:rPr>
          <w:lang w:eastAsia="zh-CN"/>
        </w:rPr>
      </w:pPr>
      <w:r>
        <w:rPr>
          <w:lang w:eastAsia="zh-CN"/>
        </w:rPr>
        <w:t xml:space="preserve">  description: &gt;</w:t>
      </w:r>
    </w:p>
    <w:p w14:paraId="40FCB925" w14:textId="276F52F1" w:rsidR="004E7B6F" w:rsidRDefault="004E7B6F" w:rsidP="004E7B6F">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06E03F8F" w14:textId="77777777" w:rsidR="004E7B6F" w:rsidRDefault="004E7B6F" w:rsidP="004E7B6F">
      <w:pPr>
        <w:pStyle w:val="PL"/>
        <w:rPr>
          <w:lang w:eastAsia="zh-CN"/>
        </w:rPr>
      </w:pPr>
    </w:p>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w:t>
      </w:r>
      <w:proofErr w:type="spellStart"/>
      <w:r>
        <w:rPr>
          <w:lang w:eastAsia="zh-CN"/>
        </w:rPr>
        <w:t>nimsas</w:t>
      </w:r>
      <w:proofErr w:type="spellEnd"/>
      <w:r>
        <w:rPr>
          <w:lang w:eastAsia="zh-CN"/>
        </w:rPr>
        <w:t>-ee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ImsEventSubscribe</w:t>
      </w:r>
      <w:proofErr w:type="spellEnd"/>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583677E5" w14:textId="77777777" w:rsidR="004E7B6F" w:rsidRDefault="004E7B6F" w:rsidP="004E7B6F">
      <w:pPr>
        <w:pStyle w:val="PL"/>
        <w:rPr>
          <w:lang w:eastAsia="zh-CN"/>
        </w:rPr>
      </w:pPr>
      <w:r>
        <w:rPr>
          <w:lang w:eastAsia="zh-CN"/>
        </w:rPr>
        <w:lastRenderedPageBreak/>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3996320"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lastRenderedPageBreak/>
        <w:t xml:space="preserve">                  application/</w:t>
      </w:r>
      <w:proofErr w:type="spellStart"/>
      <w:r>
        <w:rPr>
          <w:lang w:eastAsia="zh-CN"/>
        </w:rPr>
        <w:t>json</w:t>
      </w:r>
      <w:proofErr w:type="spellEnd"/>
      <w:r>
        <w:rPr>
          <w:lang w:eastAsia="zh-CN"/>
        </w:rPr>
        <w:t>:</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w:t>
      </w:r>
      <w:proofErr w:type="spellStart"/>
      <w:r>
        <w:rPr>
          <w:lang w:eastAsia="zh-CN"/>
        </w:rPr>
        <w:t>ImsEventsNotification</w:t>
      </w:r>
      <w:proofErr w:type="spellEnd"/>
      <w:r>
        <w:rPr>
          <w:lang w:eastAsia="zh-CN"/>
        </w:rPr>
        <w:t>'</w:t>
      </w:r>
    </w:p>
    <w:p w14:paraId="1BD1A4B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w:t>
      </w:r>
      <w:proofErr w:type="spellStart"/>
      <w:r>
        <w:rPr>
          <w:lang w:eastAsia="zh-CN"/>
        </w:rPr>
        <w:t>subscriptionId</w:t>
      </w:r>
      <w:proofErr w:type="spellEnd"/>
      <w:r>
        <w:rPr>
          <w:lang w:eastAsia="zh-CN"/>
        </w:rPr>
        <w:t>}:</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GetSubscriptionInfo</w:t>
      </w:r>
      <w:proofErr w:type="spellEnd"/>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lastRenderedPageBreak/>
        <w:t xml:space="preserve">            A response body containing representation of the Individual IMS Event </w:t>
      </w:r>
      <w:proofErr w:type="spellStart"/>
      <w:r>
        <w:rPr>
          <w:lang w:eastAsia="zh-CN"/>
        </w:rPr>
        <w:t>Subcription</w:t>
      </w:r>
      <w:proofErr w:type="spellEnd"/>
      <w:r>
        <w:rPr>
          <w:lang w:eastAsia="zh-CN"/>
        </w:rPr>
        <w:t xml:space="preserve">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ImsEventSubsModify</w:t>
      </w:r>
      <w:proofErr w:type="spellEnd"/>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lastRenderedPageBreak/>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ImsEventSubsPartialModify</w:t>
      </w:r>
      <w:proofErr w:type="spellEnd"/>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w:t>
      </w:r>
      <w:proofErr w:type="spellStart"/>
      <w:r>
        <w:rPr>
          <w:lang w:eastAsia="zh-CN"/>
        </w:rPr>
        <w:t>json-patch+json</w:t>
      </w:r>
      <w:proofErr w:type="spellEnd"/>
      <w:r>
        <w:rPr>
          <w:lang w:eastAsia="zh-CN"/>
        </w:rPr>
        <w:t>:</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PatchItem</w:t>
      </w:r>
      <w:proofErr w:type="spellEnd"/>
      <w:r>
        <w:rPr>
          <w:lang w:eastAsia="zh-CN"/>
        </w:rPr>
        <w:t>'</w:t>
      </w:r>
    </w:p>
    <w:p w14:paraId="575BFA92"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lastRenderedPageBreak/>
        <w:t xml:space="preserve">                $ref: '#/components/schemas/</w:t>
      </w:r>
      <w:proofErr w:type="spellStart"/>
      <w:r>
        <w:rPr>
          <w:lang w:eastAsia="zh-CN"/>
        </w:rPr>
        <w:t>ImsEventsSubscriptionCreated</w:t>
      </w:r>
      <w:proofErr w:type="spellEnd"/>
      <w:r>
        <w:rPr>
          <w:lang w:eastAsia="zh-CN"/>
        </w:rPr>
        <w:t>'</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ImsEventSubsDelete</w:t>
      </w:r>
      <w:proofErr w:type="spellEnd"/>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lastRenderedPageBreak/>
        <w:t xml:space="preserve">            application/</w:t>
      </w:r>
      <w:proofErr w:type="spellStart"/>
      <w:r>
        <w:rPr>
          <w:lang w:eastAsia="zh-CN"/>
        </w:rPr>
        <w:t>json</w:t>
      </w:r>
      <w:proofErr w:type="spellEnd"/>
      <w:r>
        <w:rPr>
          <w:lang w:eastAsia="zh-CN"/>
        </w:rPr>
        <w:t>:</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w:t>
      </w:r>
      <w:proofErr w:type="spellStart"/>
      <w:r>
        <w:rPr>
          <w:lang w:eastAsia="zh-CN"/>
        </w:rPr>
        <w:t>securitySchemes</w:t>
      </w:r>
      <w:proofErr w:type="spellEnd"/>
      <w:r>
        <w:rPr>
          <w:lang w:eastAsia="zh-CN"/>
        </w:rPr>
        <w:t>:</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31C7AEF" w14:textId="77777777" w:rsidR="004E7B6F" w:rsidRDefault="004E7B6F" w:rsidP="004E7B6F">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nrfApiRoot</w:t>
      </w:r>
      <w:proofErr w:type="spellEnd"/>
      <w:r>
        <w:rPr>
          <w:lang w:eastAsia="zh-CN"/>
        </w:rPr>
        <w: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w:t>
      </w:r>
      <w:proofErr w:type="spellStart"/>
      <w:r>
        <w:rPr>
          <w:lang w:eastAsia="zh-CN"/>
        </w:rPr>
        <w:t>nimsas</w:t>
      </w:r>
      <w:proofErr w:type="spellEnd"/>
      <w:r>
        <w:rPr>
          <w:lang w:eastAsia="zh-CN"/>
        </w:rPr>
        <w:t xml:space="preserve">-ee: Access to the </w:t>
      </w:r>
      <w:proofErr w:type="spellStart"/>
      <w:r>
        <w:rPr>
          <w:lang w:eastAsia="zh-CN"/>
        </w:rPr>
        <w:t>Nimsas_ImsEE</w:t>
      </w:r>
      <w:proofErr w:type="spellEnd"/>
      <w:r>
        <w:rPr>
          <w:lang w:eastAsia="zh-CN"/>
        </w:rPr>
        <w:t xml:space="preserv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w:t>
      </w:r>
      <w:proofErr w:type="spellStart"/>
      <w:r>
        <w:rPr>
          <w:lang w:eastAsia="zh-CN"/>
        </w:rPr>
        <w:t>eventList</w:t>
      </w:r>
      <w:proofErr w:type="spellEnd"/>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w:t>
      </w:r>
      <w:proofErr w:type="spellStart"/>
      <w:r>
        <w:rPr>
          <w:lang w:eastAsia="zh-CN"/>
        </w:rPr>
        <w:t>eventList</w:t>
      </w:r>
      <w:proofErr w:type="spellEnd"/>
      <w:r>
        <w:rPr>
          <w:lang w:eastAsia="zh-CN"/>
        </w:rPr>
        <w: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w:t>
      </w:r>
      <w:proofErr w:type="spellStart"/>
      <w:r>
        <w:rPr>
          <w:lang w:eastAsia="zh-CN"/>
        </w:rPr>
        <w:t>referenceId</w:t>
      </w:r>
      <w:proofErr w:type="spellEnd"/>
      <w:r>
        <w:rPr>
          <w:lang w:eastAsia="zh-CN"/>
        </w:rPr>
        <w:t xml:space="preserve">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w:t>
      </w:r>
      <w:proofErr w:type="spellStart"/>
      <w:r>
        <w:rPr>
          <w:lang w:eastAsia="zh-CN"/>
        </w:rPr>
        <w:t>minProperties</w:t>
      </w:r>
      <w:proofErr w:type="spellEnd"/>
      <w:r>
        <w:rPr>
          <w:lang w:eastAsia="zh-CN"/>
        </w:rPr>
        <w:t>: 1</w:t>
      </w:r>
    </w:p>
    <w:p w14:paraId="22B8B5C9"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23229213"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04ABA46" w14:textId="77777777" w:rsidR="004E7B6F" w:rsidRDefault="004E7B6F" w:rsidP="004E7B6F">
      <w:pPr>
        <w:pStyle w:val="PL"/>
        <w:rPr>
          <w:lang w:eastAsia="zh-CN"/>
        </w:rPr>
      </w:pPr>
      <w:r>
        <w:rPr>
          <w:lang w:eastAsia="zh-CN"/>
        </w:rPr>
        <w:t xml:space="preserve">        </w:t>
      </w:r>
      <w:proofErr w:type="spellStart"/>
      <w:r>
        <w:rPr>
          <w:lang w:eastAsia="zh-CN"/>
        </w:rPr>
        <w:t>anyUeInd</w:t>
      </w:r>
      <w:proofErr w:type="spellEnd"/>
      <w:r>
        <w:rPr>
          <w:lang w:eastAsia="zh-CN"/>
        </w:rPr>
        <w:t>:</w:t>
      </w:r>
    </w:p>
    <w:p w14:paraId="4DD8BAF6" w14:textId="77777777" w:rsidR="004E7B6F" w:rsidRDefault="004E7B6F" w:rsidP="004E7B6F">
      <w:pPr>
        <w:pStyle w:val="PL"/>
        <w:rPr>
          <w:lang w:eastAsia="zh-CN"/>
        </w:rPr>
      </w:pPr>
      <w:r>
        <w:rPr>
          <w:lang w:eastAsia="zh-CN"/>
        </w:rPr>
        <w:t xml:space="preserve">          type: </w:t>
      </w:r>
      <w:proofErr w:type="spellStart"/>
      <w:r>
        <w:rPr>
          <w:lang w:eastAsia="zh-CN"/>
        </w:rPr>
        <w:t>boolean</w:t>
      </w:r>
      <w:proofErr w:type="spellEnd"/>
    </w:p>
    <w:p w14:paraId="0E895DAB" w14:textId="77777777" w:rsidR="004E7B6F" w:rsidRDefault="004E7B6F" w:rsidP="004E7B6F">
      <w:pPr>
        <w:pStyle w:val="PL"/>
        <w:rPr>
          <w:lang w:eastAsia="zh-CN"/>
        </w:rPr>
      </w:pPr>
      <w:r>
        <w:rPr>
          <w:lang w:eastAsia="zh-CN"/>
        </w:rPr>
        <w:t xml:space="preserve">        </w:t>
      </w:r>
      <w:proofErr w:type="spellStart"/>
      <w:r>
        <w:rPr>
          <w:lang w:eastAsia="zh-CN"/>
        </w:rPr>
        <w:t>subscriptionId</w:t>
      </w:r>
      <w:proofErr w:type="spellEnd"/>
      <w:r>
        <w:rPr>
          <w:lang w:eastAsia="zh-CN"/>
        </w:rPr>
        <w:t>:</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w:t>
      </w:r>
      <w:proofErr w:type="spellStart"/>
      <w:r>
        <w:rPr>
          <w:lang w:eastAsia="zh-CN"/>
        </w:rPr>
        <w:t>imsReportingOptions</w:t>
      </w:r>
      <w:proofErr w:type="spellEnd"/>
      <w:r>
        <w:rPr>
          <w:lang w:eastAsia="zh-CN"/>
        </w:rPr>
        <w:t>:</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w:t>
      </w:r>
      <w:proofErr w:type="spellStart"/>
      <w:r>
        <w:rPr>
          <w:lang w:eastAsia="zh-CN"/>
        </w:rPr>
        <w:t>notificationURI</w:t>
      </w:r>
      <w:proofErr w:type="spellEnd"/>
      <w:r>
        <w:rPr>
          <w:lang w:eastAsia="zh-CN"/>
        </w:rPr>
        <w:t>:</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w:t>
      </w:r>
      <w:proofErr w:type="spellStart"/>
      <w:r>
        <w:rPr>
          <w:lang w:eastAsia="zh-CN"/>
        </w:rPr>
        <w:t>supportedFeatures</w:t>
      </w:r>
      <w:proofErr w:type="spellEnd"/>
      <w:r>
        <w:rPr>
          <w:lang w:eastAsia="zh-CN"/>
        </w:rPr>
        <w:t>:</w:t>
      </w:r>
    </w:p>
    <w:p w14:paraId="5B94EF4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7BACB0D6"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w:t>
      </w:r>
      <w:proofErr w:type="spellStart"/>
      <w:r>
        <w:rPr>
          <w:lang w:eastAsia="zh-CN"/>
        </w:rPr>
        <w:t>ImsEventsNotification</w:t>
      </w:r>
      <w:proofErr w:type="spellEnd"/>
      <w:r>
        <w:rPr>
          <w:lang w:eastAsia="zh-CN"/>
        </w:rPr>
        <w:t>:</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w:t>
      </w:r>
      <w:proofErr w:type="spellStart"/>
      <w:r>
        <w:rPr>
          <w:lang w:eastAsia="zh-CN"/>
        </w:rPr>
        <w:t>eventNotifications</w:t>
      </w:r>
      <w:proofErr w:type="spellEnd"/>
    </w:p>
    <w:p w14:paraId="6B2A8F3A" w14:textId="77777777" w:rsidR="004E7B6F" w:rsidRDefault="004E7B6F" w:rsidP="004E7B6F">
      <w:pPr>
        <w:pStyle w:val="PL"/>
        <w:rPr>
          <w:lang w:eastAsia="zh-CN"/>
        </w:rPr>
      </w:pPr>
      <w:r>
        <w:rPr>
          <w:lang w:eastAsia="zh-CN"/>
        </w:rPr>
        <w:t xml:space="preserve">        - </w:t>
      </w:r>
      <w:proofErr w:type="spellStart"/>
      <w:r>
        <w:rPr>
          <w:lang w:eastAsia="zh-CN"/>
        </w:rPr>
        <w:t>notificationCorrelationId</w:t>
      </w:r>
      <w:proofErr w:type="spellEnd"/>
    </w:p>
    <w:p w14:paraId="5AC5A76B" w14:textId="77777777" w:rsidR="004E7B6F" w:rsidRDefault="004E7B6F" w:rsidP="004E7B6F">
      <w:pPr>
        <w:pStyle w:val="PL"/>
        <w:rPr>
          <w:lang w:eastAsia="zh-CN"/>
        </w:rPr>
      </w:pPr>
      <w:r>
        <w:rPr>
          <w:lang w:eastAsia="zh-CN"/>
        </w:rPr>
        <w:lastRenderedPageBreak/>
        <w:t xml:space="preserve">      properties:</w:t>
      </w:r>
    </w:p>
    <w:p w14:paraId="6BB49DBE" w14:textId="77777777" w:rsidR="004E7B6F" w:rsidRDefault="004E7B6F" w:rsidP="004E7B6F">
      <w:pPr>
        <w:pStyle w:val="PL"/>
        <w:rPr>
          <w:lang w:eastAsia="zh-CN"/>
        </w:rPr>
      </w:pPr>
      <w:r>
        <w:rPr>
          <w:lang w:eastAsia="zh-CN"/>
        </w:rPr>
        <w:t xml:space="preserve">        </w:t>
      </w:r>
      <w:proofErr w:type="spellStart"/>
      <w:r>
        <w:rPr>
          <w:lang w:eastAsia="zh-CN"/>
        </w:rPr>
        <w:t>eventNotifications</w:t>
      </w:r>
      <w:proofErr w:type="spellEnd"/>
      <w:r>
        <w:rPr>
          <w:lang w:eastAsia="zh-CN"/>
        </w:rPr>
        <w:t>:</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w:t>
      </w:r>
      <w:proofErr w:type="spellStart"/>
      <w:r>
        <w:rPr>
          <w:lang w:eastAsia="zh-CN"/>
        </w:rPr>
        <w:t>EventNotification</w:t>
      </w:r>
      <w:proofErr w:type="spellEnd"/>
      <w:r>
        <w:rPr>
          <w:lang w:eastAsia="zh-CN"/>
        </w:rPr>
        <w:t>'</w:t>
      </w:r>
    </w:p>
    <w:p w14:paraId="38C4BC7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6E7F6012"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w:t>
      </w:r>
      <w:proofErr w:type="spellStart"/>
      <w:r>
        <w:rPr>
          <w:lang w:eastAsia="zh-CN"/>
        </w:rPr>
        <w:t>subscriberId</w:t>
      </w:r>
      <w:proofErr w:type="spellEnd"/>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6735F121"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w:t>
      </w:r>
      <w:proofErr w:type="spellEnd"/>
      <w:r>
        <w:rPr>
          <w:lang w:eastAsia="zh-CN"/>
        </w:rPr>
        <w:t>'</w:t>
      </w:r>
    </w:p>
    <w:p w14:paraId="1B705C47"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4090C8BD"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DateTime</w:t>
      </w:r>
      <w:proofErr w:type="spellEnd"/>
      <w:r>
        <w:rPr>
          <w:lang w:eastAsia="zh-CN"/>
        </w:rPr>
        <w:t>'</w:t>
      </w:r>
    </w:p>
    <w:p w14:paraId="5030D2C0" w14:textId="77777777" w:rsidR="004E7B6F" w:rsidRDefault="004E7B6F" w:rsidP="004E7B6F">
      <w:pPr>
        <w:pStyle w:val="PL"/>
        <w:rPr>
          <w:lang w:eastAsia="zh-CN"/>
        </w:rPr>
      </w:pPr>
      <w:r>
        <w:rPr>
          <w:lang w:eastAsia="zh-CN"/>
        </w:rPr>
        <w:t xml:space="preserve">        </w:t>
      </w:r>
      <w:proofErr w:type="spellStart"/>
      <w:r>
        <w:rPr>
          <w:lang w:eastAsia="zh-CN"/>
        </w:rPr>
        <w:t>eventReport</w:t>
      </w:r>
      <w:proofErr w:type="spellEnd"/>
      <w:r>
        <w:rPr>
          <w:lang w:eastAsia="zh-CN"/>
        </w:rPr>
        <w:t>:</w:t>
      </w:r>
    </w:p>
    <w:p w14:paraId="7C11E6F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ImsEventReportInfo</w:t>
      </w:r>
      <w:proofErr w:type="spellEnd"/>
      <w:r>
        <w:rPr>
          <w:lang w:eastAsia="zh-CN"/>
        </w:rPr>
        <w:t>'</w:t>
      </w:r>
    </w:p>
    <w:p w14:paraId="55D67C0D" w14:textId="77777777" w:rsidR="004E7B6F" w:rsidRDefault="004E7B6F" w:rsidP="004E7B6F">
      <w:pPr>
        <w:pStyle w:val="PL"/>
        <w:rPr>
          <w:lang w:eastAsia="zh-CN"/>
        </w:rPr>
      </w:pPr>
      <w:r>
        <w:rPr>
          <w:lang w:eastAsia="zh-CN"/>
        </w:rPr>
        <w:t xml:space="preserve">        </w:t>
      </w:r>
      <w:proofErr w:type="spellStart"/>
      <w:r>
        <w:rPr>
          <w:lang w:eastAsia="zh-CN"/>
        </w:rPr>
        <w:t>sessionId</w:t>
      </w:r>
      <w:proofErr w:type="spellEnd"/>
      <w:r>
        <w:rPr>
          <w:lang w:eastAsia="zh-CN"/>
        </w:rPr>
        <w:t>:</w:t>
      </w:r>
    </w:p>
    <w:p w14:paraId="2061F55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SessionId</w:t>
      </w:r>
      <w:proofErr w:type="spellEnd"/>
      <w:r>
        <w:rPr>
          <w:lang w:eastAsia="zh-CN"/>
        </w:rPr>
        <w:t>'</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w:t>
      </w:r>
      <w:proofErr w:type="spellStart"/>
      <w:r>
        <w:rPr>
          <w:lang w:eastAsia="zh-CN"/>
        </w:rPr>
        <w:t>ImsEventsSubscriptionCreated</w:t>
      </w:r>
      <w:proofErr w:type="spellEnd"/>
      <w:r>
        <w:rPr>
          <w:lang w:eastAsia="zh-CN"/>
        </w:rPr>
        <w:t>:</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w:t>
      </w:r>
      <w:proofErr w:type="spellStart"/>
      <w:r>
        <w:rPr>
          <w:lang w:eastAsia="zh-CN"/>
        </w:rPr>
        <w:t>subscriptiona</w:t>
      </w:r>
      <w:proofErr w:type="spellEnd"/>
      <w:r>
        <w:rPr>
          <w:lang w:eastAsia="zh-CN"/>
        </w:rPr>
        <w:t xml:space="preserve">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w:t>
      </w:r>
      <w:proofErr w:type="spellStart"/>
      <w:r>
        <w:rPr>
          <w:lang w:eastAsia="zh-CN"/>
        </w:rPr>
        <w:t>imsEventsSubscription</w:t>
      </w:r>
      <w:proofErr w:type="spellEnd"/>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13A2C9FF"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72C0331" w14:textId="77777777" w:rsidR="004E7B6F" w:rsidRDefault="004E7B6F" w:rsidP="004E7B6F">
      <w:pPr>
        <w:pStyle w:val="PL"/>
        <w:rPr>
          <w:lang w:eastAsia="zh-CN"/>
        </w:rPr>
      </w:pPr>
      <w:r>
        <w:rPr>
          <w:lang w:eastAsia="zh-CN"/>
        </w:rPr>
        <w:t xml:space="preserve">        </w:t>
      </w:r>
      <w:proofErr w:type="spellStart"/>
      <w:r>
        <w:rPr>
          <w:lang w:eastAsia="zh-CN"/>
        </w:rPr>
        <w:t>eventReports</w:t>
      </w:r>
      <w:proofErr w:type="spellEnd"/>
      <w:r>
        <w:rPr>
          <w:lang w:eastAsia="zh-CN"/>
        </w:rPr>
        <w:t>:</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w:t>
      </w:r>
      <w:proofErr w:type="spellEnd"/>
      <w:r>
        <w:rPr>
          <w:lang w:eastAsia="zh-CN"/>
        </w:rPr>
        <w:t>'</w:t>
      </w:r>
    </w:p>
    <w:p w14:paraId="07C22F7C"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Heading1"/>
      </w:pPr>
      <w:bookmarkStart w:id="735" w:name="_Toc217815303"/>
      <w:r>
        <w:t>A.</w:t>
      </w:r>
      <w:r>
        <w:rPr>
          <w:rFonts w:eastAsiaTheme="minorEastAsia" w:hint="eastAsia"/>
          <w:lang w:eastAsia="zh-CN"/>
        </w:rPr>
        <w:t>6</w:t>
      </w:r>
      <w:r>
        <w:tab/>
      </w:r>
      <w:proofErr w:type="spellStart"/>
      <w:r>
        <w:rPr>
          <w:rFonts w:eastAsia="SimSun"/>
        </w:rPr>
        <w:t>Nimsas_Ims</w:t>
      </w:r>
      <w:r>
        <w:rPr>
          <w:rFonts w:eastAsia="SimSun"/>
          <w:lang w:eastAsia="zh-CN"/>
        </w:rPr>
        <w:t>ParameterProvision</w:t>
      </w:r>
      <w:proofErr w:type="spellEnd"/>
      <w:r>
        <w:t xml:space="preserve"> API</w:t>
      </w:r>
      <w:bookmarkEnd w:id="735"/>
    </w:p>
    <w:p w14:paraId="5C8F8F95" w14:textId="77777777" w:rsidR="00EC32E9" w:rsidRDefault="00EC32E9" w:rsidP="00EC32E9">
      <w:pPr>
        <w:pStyle w:val="PL"/>
        <w:rPr>
          <w:lang w:eastAsia="zh-CN"/>
        </w:rPr>
      </w:pPr>
      <w:proofErr w:type="spellStart"/>
      <w:r>
        <w:rPr>
          <w:lang w:eastAsia="zh-CN"/>
        </w:rPr>
        <w:t>openapi</w:t>
      </w:r>
      <w:proofErr w:type="spellEnd"/>
      <w:r>
        <w:rPr>
          <w:lang w:eastAsia="zh-CN"/>
        </w:rPr>
        <w:t>: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SimSun"/>
        </w:rPr>
        <w:t xml:space="preserve">IMS AS </w:t>
      </w:r>
      <w:proofErr w:type="spellStart"/>
      <w:r>
        <w:rPr>
          <w:rFonts w:eastAsia="SimSun"/>
        </w:rPr>
        <w:t>Ims</w:t>
      </w:r>
      <w:r>
        <w:rPr>
          <w:rFonts w:eastAsia="SimSun"/>
          <w:lang w:eastAsia="zh-CN"/>
        </w:rPr>
        <w:t>ParameterProvision</w:t>
      </w:r>
      <w:proofErr w:type="spellEnd"/>
      <w:r>
        <w:rPr>
          <w:rFonts w:eastAsia="SimSun"/>
          <w:lang w:eastAsia="zh-CN"/>
        </w:rPr>
        <w:t xml:space="preserve"> Service</w:t>
      </w:r>
      <w:r>
        <w:rPr>
          <w:lang w:eastAsia="zh-CN"/>
        </w:rPr>
        <w:t>'</w:t>
      </w:r>
    </w:p>
    <w:p w14:paraId="3467A21B" w14:textId="74CDA823" w:rsidR="00EC32E9" w:rsidRPr="000B7AA8" w:rsidRDefault="00EC32E9" w:rsidP="00EC32E9">
      <w:pPr>
        <w:pStyle w:val="PL"/>
        <w:rPr>
          <w:lang w:eastAsia="zh-CN"/>
        </w:rPr>
      </w:pPr>
      <w:r>
        <w:rPr>
          <w:lang w:eastAsia="zh-CN"/>
        </w:rPr>
        <w:t xml:space="preserve">  version: 1.0.0</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w:t>
      </w:r>
      <w:proofErr w:type="spellStart"/>
      <w:r>
        <w:rPr>
          <w:lang w:eastAsia="zh-CN"/>
        </w:rPr>
        <w:t>Nimsas_</w:t>
      </w:r>
      <w:r>
        <w:t>ImsParameterProvision</w:t>
      </w:r>
      <w:proofErr w:type="spellEnd"/>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proofErr w:type="spellStart"/>
      <w:r>
        <w:rPr>
          <w:lang w:eastAsia="zh-CN"/>
        </w:rPr>
        <w:t>externalDocs</w:t>
      </w:r>
      <w:proofErr w:type="spellEnd"/>
      <w:r>
        <w:rPr>
          <w:lang w:eastAsia="zh-CN"/>
        </w:rPr>
        <w:t>:</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t>nimsas-</w:t>
      </w:r>
      <w:r>
        <w:rPr>
          <w:lang w:eastAsia="zh-CN"/>
        </w:rPr>
        <w:t>ipp</w:t>
      </w:r>
      <w:proofErr w:type="spellEnd"/>
      <w:r>
        <w:rPr>
          <w:lang w:eastAsia="zh-CN"/>
        </w:rPr>
        <w:t>/v1'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w:t>
      </w:r>
      <w:proofErr w:type="spellStart"/>
      <w:r>
        <w:rPr>
          <w:lang w:eastAsia="zh-CN"/>
        </w:rPr>
        <w:t>apiRoot</w:t>
      </w:r>
      <w:proofErr w:type="spellEnd"/>
      <w:r>
        <w:rPr>
          <w:lang w:eastAsia="zh-CN"/>
        </w:rPr>
        <w: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lastRenderedPageBreak/>
        <w:t xml:space="preserve">        description: </w:t>
      </w:r>
      <w:proofErr w:type="spellStart"/>
      <w:r>
        <w:rPr>
          <w:lang w:eastAsia="zh-CN"/>
        </w:rPr>
        <w:t>apiRoot</w:t>
      </w:r>
      <w:proofErr w:type="spellEnd"/>
      <w:r>
        <w:rPr>
          <w:lang w:eastAsia="zh-CN"/>
        </w:rPr>
        <w:t xml:space="preserve">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proofErr w:type="spellStart"/>
      <w:r>
        <w:t>nimsas-</w:t>
      </w:r>
      <w:r>
        <w:rPr>
          <w:lang w:eastAsia="zh-CN"/>
        </w:rPr>
        <w:t>ipp</w:t>
      </w:r>
      <w:proofErr w:type="spellEnd"/>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w:t>
      </w:r>
      <w:proofErr w:type="spellStart"/>
      <w:r>
        <w:t>operationId</w:t>
      </w:r>
      <w:proofErr w:type="spellEnd"/>
      <w:r>
        <w:t xml:space="preserve">: </w:t>
      </w:r>
      <w:proofErr w:type="spellStart"/>
      <w:r>
        <w:t>CreateUpdatePpDataEntry</w:t>
      </w:r>
      <w:proofErr w:type="spellEnd"/>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proofErr w:type="spellStart"/>
      <w:r>
        <w:rPr>
          <w:lang w:eastAsia="zh-CN"/>
        </w:rPr>
        <w:t>ImsParameterProvisioningDataEntry</w:t>
      </w:r>
      <w:proofErr w:type="spellEnd"/>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w:t>
      </w:r>
      <w:proofErr w:type="spellStart"/>
      <w:r>
        <w:t>imsUeId</w:t>
      </w:r>
      <w:proofErr w:type="spellEnd"/>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w:t>
      </w:r>
      <w:proofErr w:type="spellStart"/>
      <w:r>
        <w:t>requestBody</w:t>
      </w:r>
      <w:proofErr w:type="spellEnd"/>
      <w:r>
        <w:t>:</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w:t>
      </w:r>
      <w:proofErr w:type="spellStart"/>
      <w:r>
        <w:t>json</w:t>
      </w:r>
      <w:proofErr w:type="spellEnd"/>
      <w:r>
        <w:t>:</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w:t>
      </w:r>
      <w:proofErr w:type="spellStart"/>
      <w:r>
        <w:t>ImsPpDataEntry</w:t>
      </w:r>
      <w:proofErr w:type="spellEnd"/>
      <w:r>
        <w:t>'</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proofErr w:type="spellStart"/>
      <w:r w:rsidRPr="009F65AD">
        <w:t>I</w:t>
      </w:r>
      <w:r w:rsidRPr="009F65AD">
        <w:rPr>
          <w:lang w:eastAsia="zh-CN"/>
        </w:rPr>
        <w:t>msParameterProvisioningDataEntry</w:t>
      </w:r>
      <w:proofErr w:type="spellEnd"/>
      <w:r w:rsidRPr="009F65AD">
        <w:rPr>
          <w:lang w:eastAsia="zh-CN"/>
        </w:rPr>
        <w:t xml:space="preserve">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w:t>
      </w:r>
      <w:proofErr w:type="spellStart"/>
      <w:r>
        <w:t>json</w:t>
      </w:r>
      <w:proofErr w:type="spellEnd"/>
      <w:r>
        <w:t>:</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w:t>
      </w:r>
      <w:proofErr w:type="spellStart"/>
      <w:r>
        <w:t>ImsPpDataEntry</w:t>
      </w:r>
      <w:proofErr w:type="spellEnd"/>
      <w:r>
        <w:t>'</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w:t>
      </w:r>
      <w:proofErr w:type="spellStart"/>
      <w:r>
        <w:t>apiRoot</w:t>
      </w:r>
      <w:proofErr w:type="spellEnd"/>
      <w:r>
        <w:t>}/</w:t>
      </w:r>
      <w:proofErr w:type="spellStart"/>
      <w:r>
        <w:t>nhss-ims-uecm</w:t>
      </w:r>
      <w:proofErr w:type="spellEnd"/>
      <w:r>
        <w:t>/v1/{</w:t>
      </w:r>
      <w:proofErr w:type="spellStart"/>
      <w:r>
        <w:t>imsUeId</w:t>
      </w:r>
      <w:proofErr w:type="spellEnd"/>
      <w:r>
        <w:t>}/</w:t>
      </w:r>
      <w:proofErr w:type="spellStart"/>
      <w:r>
        <w:rPr>
          <w:rFonts w:hint="eastAsia"/>
          <w:lang w:eastAsia="zh-CN"/>
        </w:rPr>
        <w:t>imsas</w:t>
      </w:r>
      <w:proofErr w:type="spellEnd"/>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proofErr w:type="spellStart"/>
      <w:r w:rsidRPr="009F65AD">
        <w:t>I</w:t>
      </w:r>
      <w:r w:rsidRPr="009F65AD">
        <w:rPr>
          <w:lang w:eastAsia="zh-CN"/>
        </w:rPr>
        <w:t>msParameterProvisioningDataEntry</w:t>
      </w:r>
      <w:proofErr w:type="spellEnd"/>
      <w:r w:rsidRPr="009F65AD">
        <w:rPr>
          <w:lang w:eastAsia="zh-CN"/>
        </w:rPr>
        <w:t xml:space="preserve">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w:t>
      </w:r>
      <w:proofErr w:type="spellStart"/>
      <w:r>
        <w:t>json</w:t>
      </w:r>
      <w:proofErr w:type="spellEnd"/>
      <w:r>
        <w:t>:</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w:t>
      </w:r>
      <w:proofErr w:type="spellStart"/>
      <w:r>
        <w:t>ImsPpDataEntry</w:t>
      </w:r>
      <w:proofErr w:type="spellEnd"/>
      <w:r>
        <w:t>'</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lastRenderedPageBreak/>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w:t>
      </w:r>
      <w:r>
        <w:t>PpDataEntry</w:t>
      </w:r>
      <w:proofErr w:type="spellEnd"/>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w:t>
      </w:r>
      <w:proofErr w:type="spellStart"/>
      <w:r>
        <w:rPr>
          <w:lang w:eastAsia="zh-CN"/>
        </w:rPr>
        <w:t>ImsParameterProvisioningDataEntry</w:t>
      </w:r>
      <w:proofErr w:type="spellEnd"/>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w:t>
      </w:r>
      <w:proofErr w:type="spellStart"/>
      <w:r>
        <w:t>imsUeId</w:t>
      </w:r>
      <w:proofErr w:type="spellEnd"/>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w:t>
      </w:r>
      <w:proofErr w:type="spellStart"/>
      <w:r w:rsidRPr="00F25C88">
        <w:t>securitySchemes</w:t>
      </w:r>
      <w:proofErr w:type="spellEnd"/>
      <w:r w:rsidRPr="00F25C88">
        <w:t>:</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w:t>
      </w:r>
      <w:proofErr w:type="spellStart"/>
      <w:r w:rsidRPr="00F25C88">
        <w:t>clientCredentials</w:t>
      </w:r>
      <w:proofErr w:type="spellEnd"/>
      <w:r w:rsidRPr="00F25C88">
        <w:t>:</w:t>
      </w:r>
    </w:p>
    <w:p w14:paraId="61B26C9F" w14:textId="77777777" w:rsidR="00EC32E9" w:rsidRPr="00F25C88" w:rsidRDefault="00EC32E9" w:rsidP="00EC32E9">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proofErr w:type="spellStart"/>
      <w:r>
        <w:t>nimsas-</w:t>
      </w:r>
      <w:r>
        <w:rPr>
          <w:lang w:eastAsia="zh-CN"/>
        </w:rPr>
        <w:t>ipp</w:t>
      </w:r>
      <w:proofErr w:type="spellEnd"/>
      <w:r w:rsidRPr="00F25C88">
        <w:t xml:space="preserve">: Access to the </w:t>
      </w:r>
      <w:proofErr w:type="spellStart"/>
      <w:r>
        <w:rPr>
          <w:rFonts w:eastAsia="SimSun"/>
        </w:rPr>
        <w:t>Nimsas_Ims</w:t>
      </w:r>
      <w:r>
        <w:rPr>
          <w:rFonts w:eastAsia="SimSun"/>
          <w:lang w:eastAsia="zh-CN"/>
        </w:rPr>
        <w:t>ParameterProvision</w:t>
      </w:r>
      <w:proofErr w:type="spellEnd"/>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proofErr w:type="spellStart"/>
      <w:r>
        <w:t>ImsPpDataEntry</w:t>
      </w:r>
      <w:proofErr w:type="spellEnd"/>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lastRenderedPageBreak/>
        <w:t xml:space="preserve">      properties:</w:t>
      </w:r>
    </w:p>
    <w:p w14:paraId="58D4A091" w14:textId="77777777" w:rsidR="00EC32E9" w:rsidRPr="007C27B2" w:rsidRDefault="00EC32E9" w:rsidP="00EC32E9">
      <w:pPr>
        <w:pStyle w:val="PL"/>
      </w:pPr>
      <w:r w:rsidRPr="007C27B2">
        <w:t xml:space="preserve">        </w:t>
      </w:r>
      <w:proofErr w:type="spellStart"/>
      <w:r w:rsidRPr="00D83779">
        <w:rPr>
          <w:lang w:eastAsia="zh-CN"/>
        </w:rPr>
        <w:t>rcdProp</w:t>
      </w:r>
      <w:proofErr w:type="spellEnd"/>
      <w:r w:rsidRPr="007C27B2">
        <w:t>:</w:t>
      </w:r>
    </w:p>
    <w:p w14:paraId="7020CB37" w14:textId="77777777" w:rsidR="00EC32E9" w:rsidRPr="007C27B2" w:rsidRDefault="00EC32E9" w:rsidP="00EC32E9">
      <w:pPr>
        <w:pStyle w:val="PL"/>
      </w:pPr>
      <w:r w:rsidRPr="007C27B2">
        <w:t xml:space="preserve">          $ref: 'TS29571_CommonData.yaml#/components/schemas/</w:t>
      </w:r>
      <w:proofErr w:type="spellStart"/>
      <w:r w:rsidRPr="00D83779">
        <w:t>RcdProperties</w:t>
      </w:r>
      <w:proofErr w:type="spellEnd"/>
      <w:r w:rsidRPr="007C27B2">
        <w:t>'</w:t>
      </w:r>
    </w:p>
    <w:p w14:paraId="1BC56306" w14:textId="0D948582" w:rsidR="007B3457" w:rsidRDefault="00000000">
      <w:pPr>
        <w:pStyle w:val="Heading8"/>
      </w:pPr>
      <w:r>
        <w:br w:type="page"/>
      </w:r>
      <w:bookmarkStart w:id="736" w:name="_Toc2086459"/>
      <w:bookmarkStart w:id="737" w:name="_Toc217815304"/>
      <w:bookmarkEnd w:id="734"/>
      <w:r>
        <w:lastRenderedPageBreak/>
        <w:t>Annex B (informative):</w:t>
      </w:r>
      <w:r>
        <w:br/>
        <w:t>Change history</w:t>
      </w:r>
      <w:bookmarkEnd w:id="736"/>
      <w:bookmarkEnd w:id="737"/>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38"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38"/>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 xml:space="preserve">Update the description of </w:t>
            </w:r>
            <w:proofErr w:type="spellStart"/>
            <w:r w:rsidRPr="007A11D0">
              <w:rPr>
                <w:sz w:val="16"/>
                <w:szCs w:val="16"/>
              </w:rPr>
              <w:t>EventInitiator</w:t>
            </w:r>
            <w:proofErr w:type="spellEnd"/>
            <w:r w:rsidRPr="007A11D0">
              <w:rPr>
                <w:sz w:val="16"/>
                <w:szCs w:val="16"/>
              </w:rPr>
              <w:t xml:space="preserve">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Nimsas_ImsSessionManagement</w:t>
            </w:r>
            <w:proofErr w:type="spellEnd"/>
            <w:r w:rsidRPr="007A11D0">
              <w:rPr>
                <w:sz w:val="16"/>
                <w:szCs w:val="16"/>
              </w:rPr>
              <w:t xml:space="preserve">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Nimsas_ImsEE</w:t>
            </w:r>
            <w:proofErr w:type="spellEnd"/>
            <w:r w:rsidRPr="007A11D0">
              <w:rPr>
                <w:sz w:val="16"/>
                <w:szCs w:val="16"/>
              </w:rPr>
              <w:t xml:space="preserv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 xml:space="preserve">Clarification on the </w:t>
            </w:r>
            <w:proofErr w:type="spellStart"/>
            <w:r w:rsidRPr="00FC7D46">
              <w:rPr>
                <w:sz w:val="16"/>
                <w:szCs w:val="16"/>
              </w:rPr>
              <w:t>MediaInfo</w:t>
            </w:r>
            <w:proofErr w:type="spellEnd"/>
            <w:r w:rsidRPr="00FC7D46">
              <w:rPr>
                <w:sz w:val="16"/>
                <w:szCs w:val="16"/>
              </w:rPr>
              <w:t xml:space="preserve">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 xml:space="preserve">Add </w:t>
            </w:r>
            <w:proofErr w:type="spellStart"/>
            <w:r w:rsidRPr="00FC7D46">
              <w:rPr>
                <w:sz w:val="16"/>
                <w:szCs w:val="16"/>
              </w:rPr>
              <w:t>Nimsas_ImsPP</w:t>
            </w:r>
            <w:proofErr w:type="spellEnd"/>
            <w:r w:rsidRPr="00FC7D46">
              <w:rPr>
                <w:sz w:val="16"/>
                <w:szCs w:val="16"/>
              </w:rPr>
              <w:t xml:space="preserve">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 xml:space="preserve">Notify Service Operation of </w:t>
            </w:r>
            <w:proofErr w:type="spellStart"/>
            <w:r w:rsidRPr="00FC7D46">
              <w:rPr>
                <w:sz w:val="16"/>
                <w:szCs w:val="16"/>
              </w:rPr>
              <w:t>Nimsas_SessionManagement</w:t>
            </w:r>
            <w:proofErr w:type="spellEnd"/>
            <w:r w:rsidRPr="00FC7D46">
              <w:rPr>
                <w:sz w:val="16"/>
                <w:szCs w:val="16"/>
              </w:rPr>
              <w:t xml:space="preserve">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 xml:space="preserve">Update </w:t>
            </w:r>
            <w:proofErr w:type="spellStart"/>
            <w:r w:rsidRPr="00FC7D46">
              <w:rPr>
                <w:sz w:val="16"/>
                <w:szCs w:val="16"/>
              </w:rPr>
              <w:t>Nimsas_ImsSessionManagement</w:t>
            </w:r>
            <w:proofErr w:type="spellEnd"/>
            <w:r w:rsidRPr="00FC7D46">
              <w:rPr>
                <w:sz w:val="16"/>
                <w:szCs w:val="16"/>
              </w:rPr>
              <w:t xml:space="preserve">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 xml:space="preserve">Update the description of </w:t>
            </w:r>
            <w:proofErr w:type="spellStart"/>
            <w:r w:rsidRPr="00FC7D46">
              <w:rPr>
                <w:sz w:val="16"/>
                <w:szCs w:val="16"/>
              </w:rPr>
              <w:t>callingIdentity</w:t>
            </w:r>
            <w:proofErr w:type="spellEnd"/>
            <w:r w:rsidRPr="00FC7D46">
              <w:rPr>
                <w:sz w:val="16"/>
                <w:szCs w:val="16"/>
              </w:rPr>
              <w:t xml:space="preserve"> for </w:t>
            </w:r>
            <w:proofErr w:type="spellStart"/>
            <w:r w:rsidRPr="00FC7D46">
              <w:rPr>
                <w:sz w:val="16"/>
                <w:szCs w:val="16"/>
              </w:rPr>
              <w:t>Nimsas_SessionEventControl</w:t>
            </w:r>
            <w:proofErr w:type="spellEnd"/>
            <w:r w:rsidRPr="00FC7D46">
              <w:rPr>
                <w:sz w:val="16"/>
                <w:szCs w:val="16"/>
              </w:rPr>
              <w:t xml:space="preserve">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proofErr w:type="spellStart"/>
            <w:r w:rsidRPr="00FC7D46">
              <w:rPr>
                <w:sz w:val="16"/>
                <w:szCs w:val="16"/>
              </w:rPr>
              <w:t>Nimsas_EE</w:t>
            </w:r>
            <w:proofErr w:type="spellEnd"/>
            <w:r w:rsidRPr="00FC7D46">
              <w:rPr>
                <w:sz w:val="16"/>
                <w:szCs w:val="16"/>
              </w:rPr>
              <w:t xml:space="preserv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 xml:space="preserve">Correction on the </w:t>
            </w:r>
            <w:proofErr w:type="spellStart"/>
            <w:r w:rsidRPr="003D727F">
              <w:rPr>
                <w:sz w:val="16"/>
                <w:szCs w:val="16"/>
              </w:rPr>
              <w:t>MediaInstructions</w:t>
            </w:r>
            <w:proofErr w:type="spellEnd"/>
            <w:r w:rsidRPr="003D727F">
              <w:rPr>
                <w:sz w:val="16"/>
                <w:szCs w:val="16"/>
              </w:rPr>
              <w:t xml:space="preserve">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 xml:space="preserve">Removal of </w:t>
            </w:r>
            <w:proofErr w:type="spellStart"/>
            <w:r w:rsidRPr="003D727F">
              <w:rPr>
                <w:sz w:val="16"/>
                <w:szCs w:val="16"/>
              </w:rPr>
              <w:t>Mediain</w:t>
            </w:r>
            <w:proofErr w:type="spellEnd"/>
            <w:r w:rsidRPr="003D727F">
              <w:rPr>
                <w:sz w:val="16"/>
                <w:szCs w:val="16"/>
              </w:rPr>
              <w:t xml:space="preserve"> </w:t>
            </w:r>
            <w:proofErr w:type="spellStart"/>
            <w:r w:rsidRPr="003D727F">
              <w:rPr>
                <w:sz w:val="16"/>
                <w:szCs w:val="16"/>
              </w:rPr>
              <w:t>Nimsas_SessionEventControl</w:t>
            </w:r>
            <w:proofErr w:type="spellEnd"/>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 xml:space="preserve">Editorial modification on the description of </w:t>
            </w:r>
            <w:proofErr w:type="spellStart"/>
            <w:r w:rsidRPr="003D727F">
              <w:rPr>
                <w:sz w:val="16"/>
                <w:szCs w:val="16"/>
              </w:rPr>
              <w:t>AdcType</w:t>
            </w:r>
            <w:proofErr w:type="spellEnd"/>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SessionEventControl</w:t>
            </w:r>
            <w:proofErr w:type="spellEnd"/>
            <w:r w:rsidRPr="003D727F">
              <w:rPr>
                <w:sz w:val="16"/>
                <w:szCs w:val="16"/>
              </w:rPr>
              <w:t xml:space="preserve">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Nimsas_ImsSessionManagement</w:t>
            </w:r>
            <w:proofErr w:type="spellEnd"/>
            <w:r w:rsidRPr="003D727F">
              <w:rPr>
                <w:sz w:val="16"/>
                <w:szCs w:val="16"/>
              </w:rPr>
              <w:t xml:space="preserve">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 xml:space="preserve">Updates the </w:t>
            </w:r>
            <w:proofErr w:type="spellStart"/>
            <w:r w:rsidRPr="003D727F">
              <w:rPr>
                <w:sz w:val="16"/>
                <w:szCs w:val="16"/>
              </w:rPr>
              <w:t>Nimsas_MediaControl</w:t>
            </w:r>
            <w:proofErr w:type="spellEnd"/>
            <w:r w:rsidRPr="003D727F">
              <w:rPr>
                <w:sz w:val="16"/>
                <w:szCs w:val="16"/>
              </w:rPr>
              <w:t xml:space="preserve">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 xml:space="preserve">Update the </w:t>
            </w:r>
            <w:proofErr w:type="spellStart"/>
            <w:r w:rsidRPr="003D727F">
              <w:rPr>
                <w:sz w:val="16"/>
                <w:szCs w:val="16"/>
              </w:rPr>
              <w:t>MediaProxy</w:t>
            </w:r>
            <w:proofErr w:type="spellEnd"/>
            <w:r w:rsidRPr="003D727F">
              <w:rPr>
                <w:sz w:val="16"/>
                <w:szCs w:val="16"/>
              </w:rPr>
              <w:t xml:space="preserve">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 xml:space="preserve">Update the application errors for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 xml:space="preserve">Remove the temporarily defined </w:t>
            </w:r>
            <w:proofErr w:type="spellStart"/>
            <w:r w:rsidRPr="003D727F">
              <w:rPr>
                <w:sz w:val="16"/>
                <w:szCs w:val="16"/>
              </w:rPr>
              <w:t>mediaInfoExternal</w:t>
            </w:r>
            <w:proofErr w:type="spellEnd"/>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Nimsas_ImsEE</w:t>
            </w:r>
            <w:proofErr w:type="spellEnd"/>
            <w:r w:rsidRPr="003D727F">
              <w:rPr>
                <w:sz w:val="16"/>
                <w:szCs w:val="16"/>
              </w:rPr>
              <w:t xml:space="preserv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Nimsas_ImsSessionManagement</w:t>
            </w:r>
            <w:proofErr w:type="spellEnd"/>
            <w:r w:rsidRPr="003D727F">
              <w:rPr>
                <w:sz w:val="16"/>
                <w:szCs w:val="16"/>
              </w:rPr>
              <w:t xml:space="preserve">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Nimsas_ImsSessionManagement</w:t>
            </w:r>
            <w:proofErr w:type="spellEnd"/>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 xml:space="preserve">Missing condition for </w:t>
            </w:r>
            <w:proofErr w:type="spellStart"/>
            <w:r w:rsidRPr="006F7F6A">
              <w:rPr>
                <w:sz w:val="16"/>
                <w:szCs w:val="16"/>
              </w:rPr>
              <w:t>mediaInstruction</w:t>
            </w:r>
            <w:proofErr w:type="spellEnd"/>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proofErr w:type="spellStart"/>
            <w:r w:rsidRPr="00115DA0">
              <w:rPr>
                <w:sz w:val="16"/>
                <w:szCs w:val="16"/>
              </w:rPr>
              <w:t>Nimsas_ImsPP_Delete</w:t>
            </w:r>
            <w:proofErr w:type="spellEnd"/>
            <w:r w:rsidRPr="00115DA0">
              <w:rPr>
                <w:sz w:val="16"/>
                <w:szCs w:val="16"/>
              </w:rPr>
              <w:t xml:space="preserv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 xml:space="preserve">Remove the editor note for </w:t>
            </w:r>
            <w:proofErr w:type="spellStart"/>
            <w:r w:rsidRPr="006F7F6A">
              <w:rPr>
                <w:sz w:val="16"/>
                <w:szCs w:val="16"/>
              </w:rPr>
              <w:t>Nimsas_ImsEE</w:t>
            </w:r>
            <w:proofErr w:type="spellEnd"/>
            <w:r w:rsidRPr="006F7F6A">
              <w:rPr>
                <w:sz w:val="16"/>
                <w:szCs w:val="16"/>
              </w:rPr>
              <w:t xml:space="preserv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 xml:space="preserve">Correction on the </w:t>
            </w:r>
            <w:proofErr w:type="spellStart"/>
            <w:r w:rsidRPr="006F7F6A">
              <w:rPr>
                <w:sz w:val="16"/>
                <w:szCs w:val="16"/>
              </w:rPr>
              <w:t>SessionId</w:t>
            </w:r>
            <w:proofErr w:type="spellEnd"/>
            <w:r w:rsidRPr="006F7F6A">
              <w:rPr>
                <w:sz w:val="16"/>
                <w:szCs w:val="16"/>
              </w:rPr>
              <w:t xml:space="preserve">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 xml:space="preserve">Add PUT operation in </w:t>
            </w:r>
            <w:proofErr w:type="spellStart"/>
            <w:r w:rsidRPr="006F7F6A">
              <w:rPr>
                <w:sz w:val="16"/>
                <w:szCs w:val="16"/>
              </w:rPr>
              <w:t>Nimsas_ImsSessionManagement_Update</w:t>
            </w:r>
            <w:proofErr w:type="spellEnd"/>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 xml:space="preserve">Add DC interworking indication in </w:t>
            </w:r>
            <w:proofErr w:type="spellStart"/>
            <w:r w:rsidRPr="006F7F6A">
              <w:rPr>
                <w:sz w:val="16"/>
                <w:szCs w:val="16"/>
              </w:rPr>
              <w:t>DcMediaSpecification</w:t>
            </w:r>
            <w:proofErr w:type="spellEnd"/>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 xml:space="preserve">Update the presence condition of </w:t>
            </w:r>
            <w:proofErr w:type="spellStart"/>
            <w:r w:rsidRPr="00D0661A">
              <w:rPr>
                <w:sz w:val="16"/>
                <w:szCs w:val="16"/>
              </w:rPr>
              <w:t>arMediaSpecification</w:t>
            </w:r>
            <w:proofErr w:type="spellEnd"/>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39" w:name="OLE_LINK14"/>
            <w:r w:rsidRPr="00D0661A">
              <w:rPr>
                <w:rFonts w:eastAsiaTheme="minorEastAsia"/>
                <w:sz w:val="16"/>
                <w:szCs w:val="16"/>
                <w:lang w:eastAsia="zh-CN"/>
              </w:rPr>
              <w:t>CP-253142</w:t>
            </w:r>
            <w:bookmarkEnd w:id="739"/>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 xml:space="preserve">Update the data type to </w:t>
            </w:r>
            <w:proofErr w:type="spellStart"/>
            <w:r w:rsidRPr="00D0661A">
              <w:rPr>
                <w:sz w:val="16"/>
                <w:szCs w:val="16"/>
              </w:rPr>
              <w:t>MediaIdRm</w:t>
            </w:r>
            <w:proofErr w:type="spellEnd"/>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 xml:space="preserve">Add 404 Not Found application error in </w:t>
            </w:r>
            <w:proofErr w:type="spellStart"/>
            <w:r w:rsidRPr="00D0661A">
              <w:rPr>
                <w:sz w:val="16"/>
                <w:szCs w:val="16"/>
              </w:rPr>
              <w:t>Nimsas_ImsEE</w:t>
            </w:r>
            <w:proofErr w:type="spellEnd"/>
            <w:r w:rsidRPr="00D0661A">
              <w:rPr>
                <w:sz w:val="16"/>
                <w:szCs w:val="16"/>
              </w:rPr>
              <w:t xml:space="preserv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 xml:space="preserve">Correction on the attribute </w:t>
            </w:r>
            <w:proofErr w:type="spellStart"/>
            <w:r w:rsidRPr="00D0661A">
              <w:rPr>
                <w:sz w:val="16"/>
                <w:szCs w:val="16"/>
              </w:rPr>
              <w:t>notifUri</w:t>
            </w:r>
            <w:proofErr w:type="spellEnd"/>
            <w:r w:rsidRPr="00D0661A">
              <w:rPr>
                <w:sz w:val="16"/>
                <w:szCs w:val="16"/>
              </w:rPr>
              <w:t xml:space="preserve"> and </w:t>
            </w:r>
            <w:proofErr w:type="spellStart"/>
            <w:r w:rsidRPr="00D0661A">
              <w:rPr>
                <w:sz w:val="16"/>
                <w:szCs w:val="16"/>
              </w:rPr>
              <w:t>notifCorrectionId</w:t>
            </w:r>
            <w:proofErr w:type="spellEnd"/>
            <w:r w:rsidRPr="00D0661A">
              <w:rPr>
                <w:sz w:val="16"/>
                <w:szCs w:val="16"/>
              </w:rPr>
              <w:t xml:space="preserve"> in </w:t>
            </w:r>
            <w:proofErr w:type="spellStart"/>
            <w:r w:rsidRPr="00D0661A">
              <w:rPr>
                <w:sz w:val="16"/>
                <w:szCs w:val="16"/>
              </w:rPr>
              <w:t>ImsSessionInfo</w:t>
            </w:r>
            <w:proofErr w:type="spellEnd"/>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 xml:space="preserve">Update on </w:t>
            </w:r>
            <w:proofErr w:type="spellStart"/>
            <w:r w:rsidRPr="00D0661A">
              <w:rPr>
                <w:sz w:val="16"/>
                <w:szCs w:val="16"/>
              </w:rPr>
              <w:t>ImsSessionEventNotification</w:t>
            </w:r>
            <w:proofErr w:type="spellEnd"/>
            <w:r w:rsidRPr="00D0661A">
              <w:rPr>
                <w:sz w:val="16"/>
                <w:szCs w:val="16"/>
              </w:rPr>
              <w:t xml:space="preserve">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Nimsas_ImsSM</w:t>
            </w:r>
            <w:proofErr w:type="spellEnd"/>
            <w:r w:rsidRPr="00D0661A">
              <w:rPr>
                <w:sz w:val="16"/>
                <w:szCs w:val="16"/>
              </w:rPr>
              <w:t xml:space="preserve">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 xml:space="preserve">Add an application error for </w:t>
            </w:r>
            <w:proofErr w:type="spellStart"/>
            <w:r w:rsidRPr="00D0661A">
              <w:rPr>
                <w:sz w:val="16"/>
                <w:szCs w:val="16"/>
              </w:rPr>
              <w:t>Nimsas_ImsSM_update</w:t>
            </w:r>
            <w:proofErr w:type="spellEnd"/>
            <w:r w:rsidRPr="00D0661A">
              <w:rPr>
                <w:sz w:val="16"/>
                <w:szCs w:val="16"/>
              </w:rPr>
              <w:t xml:space="preserv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 xml:space="preserve">Add the </w:t>
            </w:r>
            <w:proofErr w:type="spellStart"/>
            <w:r w:rsidRPr="00D0661A">
              <w:rPr>
                <w:sz w:val="16"/>
                <w:szCs w:val="16"/>
              </w:rPr>
              <w:t>multiAppBindingInfo</w:t>
            </w:r>
            <w:proofErr w:type="spellEnd"/>
            <w:r w:rsidRPr="00D0661A">
              <w:rPr>
                <w:sz w:val="16"/>
                <w:szCs w:val="16"/>
              </w:rPr>
              <w:t xml:space="preserve"> attribute to </w:t>
            </w:r>
            <w:proofErr w:type="spellStart"/>
            <w:r w:rsidRPr="00D0661A">
              <w:rPr>
                <w:sz w:val="16"/>
                <w:szCs w:val="16"/>
              </w:rPr>
              <w:t>DcMediaSpec</w:t>
            </w:r>
            <w:proofErr w:type="spellEnd"/>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0E1A1" w14:textId="77777777" w:rsidR="00536607" w:rsidRDefault="00536607">
      <w:pPr>
        <w:spacing w:after="0"/>
      </w:pPr>
      <w:r>
        <w:separator/>
      </w:r>
    </w:p>
  </w:endnote>
  <w:endnote w:type="continuationSeparator" w:id="0">
    <w:p w14:paraId="03D4DDBB" w14:textId="77777777" w:rsidR="00536607" w:rsidRDefault="00536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2CF7D" w14:textId="77777777" w:rsidR="00536607" w:rsidRDefault="00536607">
      <w:pPr>
        <w:spacing w:after="0"/>
      </w:pPr>
      <w:r>
        <w:separator/>
      </w:r>
    </w:p>
  </w:footnote>
  <w:footnote w:type="continuationSeparator" w:id="0">
    <w:p w14:paraId="26EA28C7" w14:textId="77777777" w:rsidR="00536607" w:rsidRDefault="00536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460AB642"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A67">
      <w:rPr>
        <w:rFonts w:ascii="Arial" w:hAnsi="Arial" w:cs="Arial"/>
        <w:b/>
        <w:noProof/>
        <w:sz w:val="18"/>
        <w:szCs w:val="18"/>
      </w:rPr>
      <w:t>3GPP TS 29.175 V19.4.0 (2025-12)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01C283EE"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A67">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9D3"/>
    <w:rsid w:val="00150B15"/>
    <w:rsid w:val="001520CA"/>
    <w:rsid w:val="00152853"/>
    <w:rsid w:val="001531C4"/>
    <w:rsid w:val="00157AB2"/>
    <w:rsid w:val="001632B8"/>
    <w:rsid w:val="0016361A"/>
    <w:rsid w:val="00166652"/>
    <w:rsid w:val="00174D5E"/>
    <w:rsid w:val="00176E96"/>
    <w:rsid w:val="00176FD7"/>
    <w:rsid w:val="001772C3"/>
    <w:rsid w:val="0018061C"/>
    <w:rsid w:val="0018197D"/>
    <w:rsid w:val="001835FC"/>
    <w:rsid w:val="00183DE4"/>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35C4"/>
    <w:rsid w:val="002056DE"/>
    <w:rsid w:val="002132A9"/>
    <w:rsid w:val="00214664"/>
    <w:rsid w:val="00215560"/>
    <w:rsid w:val="0021787C"/>
    <w:rsid w:val="00220B70"/>
    <w:rsid w:val="0022113D"/>
    <w:rsid w:val="00222A72"/>
    <w:rsid w:val="0022660F"/>
    <w:rsid w:val="002345D0"/>
    <w:rsid w:val="002347A2"/>
    <w:rsid w:val="00241C78"/>
    <w:rsid w:val="00242761"/>
    <w:rsid w:val="00245E1C"/>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94B37"/>
    <w:rsid w:val="00297868"/>
    <w:rsid w:val="002A06E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DD"/>
    <w:rsid w:val="00322A3F"/>
    <w:rsid w:val="00323E91"/>
    <w:rsid w:val="00332B0E"/>
    <w:rsid w:val="0033389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2252"/>
    <w:rsid w:val="004A3B97"/>
    <w:rsid w:val="004A6999"/>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36607"/>
    <w:rsid w:val="00537DEA"/>
    <w:rsid w:val="0054333B"/>
    <w:rsid w:val="00543B2C"/>
    <w:rsid w:val="00543E6C"/>
    <w:rsid w:val="00546F69"/>
    <w:rsid w:val="00547929"/>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90C8D"/>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4543"/>
    <w:rsid w:val="007E5838"/>
    <w:rsid w:val="007F0F4A"/>
    <w:rsid w:val="007F10C8"/>
    <w:rsid w:val="007F4CAB"/>
    <w:rsid w:val="007F72EC"/>
    <w:rsid w:val="007F73DC"/>
    <w:rsid w:val="008028A4"/>
    <w:rsid w:val="00812B23"/>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E13"/>
    <w:rsid w:val="009B1BC3"/>
    <w:rsid w:val="009B5285"/>
    <w:rsid w:val="009B6AE0"/>
    <w:rsid w:val="009B6B4D"/>
    <w:rsid w:val="009C3F13"/>
    <w:rsid w:val="009C3F4E"/>
    <w:rsid w:val="009D0E33"/>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EEF"/>
    <w:rsid w:val="00A665BD"/>
    <w:rsid w:val="00A67B8B"/>
    <w:rsid w:val="00A73129"/>
    <w:rsid w:val="00A7416D"/>
    <w:rsid w:val="00A755BC"/>
    <w:rsid w:val="00A7682A"/>
    <w:rsid w:val="00A77081"/>
    <w:rsid w:val="00A776A6"/>
    <w:rsid w:val="00A77E58"/>
    <w:rsid w:val="00A82346"/>
    <w:rsid w:val="00A87885"/>
    <w:rsid w:val="00A90435"/>
    <w:rsid w:val="00A90B3B"/>
    <w:rsid w:val="00A92BA1"/>
    <w:rsid w:val="00A9337B"/>
    <w:rsid w:val="00A93BF4"/>
    <w:rsid w:val="00A9592C"/>
    <w:rsid w:val="00A96420"/>
    <w:rsid w:val="00AA3A25"/>
    <w:rsid w:val="00AA3D1B"/>
    <w:rsid w:val="00AA763D"/>
    <w:rsid w:val="00AB1805"/>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47D4"/>
    <w:rsid w:val="00C1496A"/>
    <w:rsid w:val="00C16122"/>
    <w:rsid w:val="00C16606"/>
    <w:rsid w:val="00C20C13"/>
    <w:rsid w:val="00C2566A"/>
    <w:rsid w:val="00C262F6"/>
    <w:rsid w:val="00C33079"/>
    <w:rsid w:val="00C349AD"/>
    <w:rsid w:val="00C35EB9"/>
    <w:rsid w:val="00C41E09"/>
    <w:rsid w:val="00C450FA"/>
    <w:rsid w:val="00C45231"/>
    <w:rsid w:val="00C53042"/>
    <w:rsid w:val="00C539FB"/>
    <w:rsid w:val="00C539FD"/>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FCE"/>
    <w:rsid w:val="00CC0529"/>
    <w:rsid w:val="00CC0897"/>
    <w:rsid w:val="00CC12DD"/>
    <w:rsid w:val="00CC6B33"/>
    <w:rsid w:val="00CC6DCF"/>
    <w:rsid w:val="00CC7DF7"/>
    <w:rsid w:val="00CD0B2B"/>
    <w:rsid w:val="00CD4754"/>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46B"/>
    <w:rsid w:val="00D34FEF"/>
    <w:rsid w:val="00D3634B"/>
    <w:rsid w:val="00D37941"/>
    <w:rsid w:val="00D40BF7"/>
    <w:rsid w:val="00D42267"/>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CB3"/>
    <w:rsid w:val="00ED5460"/>
    <w:rsid w:val="00ED7A4D"/>
    <w:rsid w:val="00EE0755"/>
    <w:rsid w:val="00EE7D5D"/>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uiPriority w:val="39"/>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uiPriority w:val="39"/>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uiPriority w:val="39"/>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link w:val="B3Car"/>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aliases w:val="H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ColorfulGrid-Accent2">
    <w:name w:val="Colorful Grid Accent 2"/>
    <w:basedOn w:val="TableNormal"/>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Grid">
    <w:name w:val="Table Grid"/>
    <w:basedOn w:val="TableNormal"/>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1</Pages>
  <Words>40146</Words>
  <Characters>228834</Characters>
  <Application>Microsoft Office Word</Application>
  <DocSecurity>0</DocSecurity>
  <Lines>1906</Lines>
  <Paragraphs>536</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268444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23003-j40.</cp:lastModifiedBy>
  <cp:revision>524</cp:revision>
  <cp:lastPrinted>2019-02-25T14:05:00Z</cp:lastPrinted>
  <dcterms:created xsi:type="dcterms:W3CDTF">2023-11-27T11:13:00Z</dcterms:created>
  <dcterms:modified xsi:type="dcterms:W3CDTF">2025-12-28T10:54:00Z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