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7F38FDE6"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115DA0">
              <w:rPr>
                <w:rFonts w:eastAsiaTheme="minorEastAsia" w:hint="eastAsia"/>
                <w:lang w:eastAsia="zh-CN"/>
              </w:rPr>
              <w:t>3</w:t>
            </w:r>
            <w:r>
              <w:t xml:space="preserve">.0 </w:t>
            </w:r>
            <w:r>
              <w:rPr>
                <w:sz w:val="32"/>
              </w:rPr>
              <w:t>(202</w:t>
            </w:r>
            <w:r w:rsidR="00D544E1">
              <w:rPr>
                <w:rFonts w:eastAsiaTheme="minorEastAsia" w:hint="eastAsia"/>
                <w:sz w:val="32"/>
                <w:lang w:eastAsia="zh-CN"/>
              </w:rPr>
              <w:t>5</w:t>
            </w:r>
            <w:r>
              <w:rPr>
                <w:sz w:val="32"/>
              </w:rPr>
              <w:t>-</w:t>
            </w:r>
            <w:r w:rsidR="00DB0BEC">
              <w:rPr>
                <w:rFonts w:eastAsiaTheme="minorEastAsia" w:hint="eastAsia"/>
                <w:sz w:val="32"/>
                <w:lang w:eastAsia="zh-CN"/>
              </w:rPr>
              <w:t>0</w:t>
            </w:r>
            <w:r w:rsidR="00115DA0">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75pt" o:ole="">
                  <v:imagedata r:id="rId9" o:title=""/>
                </v:shape>
                <o:OLEObject Type="Embed" ProgID="Word.Picture.8" ShapeID="_x0000_i1025" DrawAspect="Content" ObjectID="_1818261955" r:id="rId10"/>
              </w:object>
            </w:r>
          </w:p>
        </w:tc>
        <w:tc>
          <w:tcPr>
            <w:tcW w:w="5540" w:type="dxa"/>
          </w:tcPr>
          <w:p w14:paraId="33E32498" w14:textId="77777777" w:rsidR="007B3457" w:rsidRDefault="00F10CEE">
            <w:pPr>
              <w:jc w:val="right"/>
            </w:pPr>
            <w:bookmarkStart w:id="3" w:name="logos"/>
            <w:r>
              <w:pict w14:anchorId="73A98D87">
                <v:shape id="_x0000_i1026" type="#_x0000_t75" style="width:126.5pt;height:74.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63BC9E05" w14:textId="3A34F510" w:rsidR="001E4DAC" w:rsidRDefault="0000000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fldLock="1"/>
      </w:r>
      <w:r>
        <w:instrText xml:space="preserve"> TOC \o "1-9" </w:instrText>
      </w:r>
      <w:r>
        <w:fldChar w:fldCharType="separate"/>
      </w:r>
      <w:r w:rsidR="001E4DAC">
        <w:rPr>
          <w:noProof/>
        </w:rPr>
        <w:t>Foreword</w:t>
      </w:r>
      <w:r w:rsidR="001E4DAC">
        <w:rPr>
          <w:noProof/>
        </w:rPr>
        <w:tab/>
      </w:r>
      <w:r w:rsidR="001E4DAC">
        <w:rPr>
          <w:noProof/>
        </w:rPr>
        <w:fldChar w:fldCharType="begin" w:fldLock="1"/>
      </w:r>
      <w:r w:rsidR="001E4DAC">
        <w:rPr>
          <w:noProof/>
        </w:rPr>
        <w:instrText xml:space="preserve"> PAGEREF _Toc207648686 \h </w:instrText>
      </w:r>
      <w:r w:rsidR="001E4DAC">
        <w:rPr>
          <w:noProof/>
        </w:rPr>
      </w:r>
      <w:r w:rsidR="001E4DAC">
        <w:rPr>
          <w:noProof/>
        </w:rPr>
        <w:fldChar w:fldCharType="separate"/>
      </w:r>
      <w:r w:rsidR="001E4DAC">
        <w:rPr>
          <w:noProof/>
        </w:rPr>
        <w:t>14</w:t>
      </w:r>
      <w:r w:rsidR="001E4DAC">
        <w:rPr>
          <w:noProof/>
        </w:rPr>
        <w:fldChar w:fldCharType="end"/>
      </w:r>
    </w:p>
    <w:p w14:paraId="56071396" w14:textId="46C1E368"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_Toc207648687 \h </w:instrText>
      </w:r>
      <w:r>
        <w:rPr>
          <w:noProof/>
        </w:rPr>
      </w:r>
      <w:r>
        <w:rPr>
          <w:noProof/>
        </w:rPr>
        <w:fldChar w:fldCharType="separate"/>
      </w:r>
      <w:r>
        <w:rPr>
          <w:noProof/>
        </w:rPr>
        <w:t>16</w:t>
      </w:r>
      <w:r>
        <w:rPr>
          <w:noProof/>
        </w:rPr>
        <w:fldChar w:fldCharType="end"/>
      </w:r>
    </w:p>
    <w:p w14:paraId="68873F4D" w14:textId="3B63A357"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_Toc207648688 \h </w:instrText>
      </w:r>
      <w:r>
        <w:rPr>
          <w:noProof/>
        </w:rPr>
      </w:r>
      <w:r>
        <w:rPr>
          <w:noProof/>
        </w:rPr>
        <w:fldChar w:fldCharType="separate"/>
      </w:r>
      <w:r>
        <w:rPr>
          <w:noProof/>
        </w:rPr>
        <w:t>16</w:t>
      </w:r>
      <w:r>
        <w:rPr>
          <w:noProof/>
        </w:rPr>
        <w:fldChar w:fldCharType="end"/>
      </w:r>
    </w:p>
    <w:p w14:paraId="279456B3" w14:textId="19F16BC5"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_Toc207648689 \h </w:instrText>
      </w:r>
      <w:r>
        <w:rPr>
          <w:noProof/>
        </w:rPr>
      </w:r>
      <w:r>
        <w:rPr>
          <w:noProof/>
        </w:rPr>
        <w:fldChar w:fldCharType="separate"/>
      </w:r>
      <w:r>
        <w:rPr>
          <w:noProof/>
        </w:rPr>
        <w:t>17</w:t>
      </w:r>
      <w:r>
        <w:rPr>
          <w:noProof/>
        </w:rPr>
        <w:fldChar w:fldCharType="end"/>
      </w:r>
    </w:p>
    <w:p w14:paraId="00CECFD2" w14:textId="2CF9F495"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_Toc207648690 \h </w:instrText>
      </w:r>
      <w:r>
        <w:rPr>
          <w:noProof/>
        </w:rPr>
      </w:r>
      <w:r>
        <w:rPr>
          <w:noProof/>
        </w:rPr>
        <w:fldChar w:fldCharType="separate"/>
      </w:r>
      <w:r>
        <w:rPr>
          <w:noProof/>
        </w:rPr>
        <w:t>17</w:t>
      </w:r>
      <w:r>
        <w:rPr>
          <w:noProof/>
        </w:rPr>
        <w:fldChar w:fldCharType="end"/>
      </w:r>
    </w:p>
    <w:p w14:paraId="19076702" w14:textId="1573641D"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_Toc207648691 \h </w:instrText>
      </w:r>
      <w:r>
        <w:rPr>
          <w:noProof/>
        </w:rPr>
      </w:r>
      <w:r>
        <w:rPr>
          <w:noProof/>
        </w:rPr>
        <w:fldChar w:fldCharType="separate"/>
      </w:r>
      <w:r>
        <w:rPr>
          <w:noProof/>
        </w:rPr>
        <w:t>17</w:t>
      </w:r>
      <w:r>
        <w:rPr>
          <w:noProof/>
        </w:rPr>
        <w:fldChar w:fldCharType="end"/>
      </w:r>
    </w:p>
    <w:p w14:paraId="4C0788A6" w14:textId="1D265CBF"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_Toc207648692 \h </w:instrText>
      </w:r>
      <w:r>
        <w:rPr>
          <w:noProof/>
        </w:rPr>
      </w:r>
      <w:r>
        <w:rPr>
          <w:noProof/>
        </w:rPr>
        <w:fldChar w:fldCharType="separate"/>
      </w:r>
      <w:r>
        <w:rPr>
          <w:noProof/>
        </w:rPr>
        <w:t>17</w:t>
      </w:r>
      <w:r>
        <w:rPr>
          <w:noProof/>
        </w:rPr>
        <w:fldChar w:fldCharType="end"/>
      </w:r>
    </w:p>
    <w:p w14:paraId="5812343D" w14:textId="7649E03A"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_Toc207648693 \h </w:instrText>
      </w:r>
      <w:r>
        <w:rPr>
          <w:noProof/>
        </w:rPr>
      </w:r>
      <w:r>
        <w:rPr>
          <w:noProof/>
        </w:rPr>
        <w:fldChar w:fldCharType="separate"/>
      </w:r>
      <w:r>
        <w:rPr>
          <w:noProof/>
        </w:rPr>
        <w:t>17</w:t>
      </w:r>
      <w:r>
        <w:rPr>
          <w:noProof/>
        </w:rPr>
        <w:fldChar w:fldCharType="end"/>
      </w:r>
    </w:p>
    <w:p w14:paraId="4D6AE7EB" w14:textId="3449400F"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_Toc207648694 \h </w:instrText>
      </w:r>
      <w:r>
        <w:rPr>
          <w:noProof/>
        </w:rPr>
      </w:r>
      <w:r>
        <w:rPr>
          <w:noProof/>
        </w:rPr>
        <w:fldChar w:fldCharType="separate"/>
      </w:r>
      <w:r>
        <w:rPr>
          <w:noProof/>
        </w:rPr>
        <w:t>18</w:t>
      </w:r>
      <w:r>
        <w:rPr>
          <w:noProof/>
        </w:rPr>
        <w:fldChar w:fldCharType="end"/>
      </w:r>
    </w:p>
    <w:p w14:paraId="19500175" w14:textId="0B8F45C7"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_Toc207648695 \h </w:instrText>
      </w:r>
      <w:r>
        <w:rPr>
          <w:noProof/>
        </w:rPr>
      </w:r>
      <w:r>
        <w:rPr>
          <w:noProof/>
        </w:rPr>
        <w:fldChar w:fldCharType="separate"/>
      </w:r>
      <w:r>
        <w:rPr>
          <w:noProof/>
        </w:rPr>
        <w:t>18</w:t>
      </w:r>
      <w:r>
        <w:rPr>
          <w:noProof/>
        </w:rPr>
        <w:fldChar w:fldCharType="end"/>
      </w:r>
    </w:p>
    <w:p w14:paraId="2D54AC3D" w14:textId="20133ADC"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_Toc207648696 \h </w:instrText>
      </w:r>
      <w:r>
        <w:rPr>
          <w:noProof/>
        </w:rPr>
      </w:r>
      <w:r>
        <w:rPr>
          <w:noProof/>
        </w:rPr>
        <w:fldChar w:fldCharType="separate"/>
      </w:r>
      <w:r>
        <w:rPr>
          <w:noProof/>
        </w:rPr>
        <w:t>19</w:t>
      </w:r>
      <w:r>
        <w:rPr>
          <w:noProof/>
        </w:rPr>
        <w:fldChar w:fldCharType="end"/>
      </w:r>
    </w:p>
    <w:p w14:paraId="2460659F" w14:textId="696CFECF"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_Toc207648697 \h </w:instrText>
      </w:r>
      <w:r>
        <w:rPr>
          <w:noProof/>
        </w:rPr>
      </w:r>
      <w:r>
        <w:rPr>
          <w:noProof/>
        </w:rPr>
        <w:fldChar w:fldCharType="separate"/>
      </w:r>
      <w:r>
        <w:rPr>
          <w:noProof/>
        </w:rPr>
        <w:t>19</w:t>
      </w:r>
      <w:r>
        <w:rPr>
          <w:noProof/>
        </w:rPr>
        <w:fldChar w:fldCharType="end"/>
      </w:r>
    </w:p>
    <w:p w14:paraId="212746DA" w14:textId="4267864C"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_Toc207648698 \h </w:instrText>
      </w:r>
      <w:r>
        <w:rPr>
          <w:noProof/>
        </w:rPr>
      </w:r>
      <w:r>
        <w:rPr>
          <w:noProof/>
        </w:rPr>
        <w:fldChar w:fldCharType="separate"/>
      </w:r>
      <w:r>
        <w:rPr>
          <w:noProof/>
        </w:rPr>
        <w:t>19</w:t>
      </w:r>
      <w:r>
        <w:rPr>
          <w:noProof/>
        </w:rPr>
        <w:fldChar w:fldCharType="end"/>
      </w:r>
    </w:p>
    <w:p w14:paraId="7AD5D49C" w14:textId="180522E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_Toc207648699 \h </w:instrText>
      </w:r>
      <w:r>
        <w:rPr>
          <w:noProof/>
        </w:rPr>
      </w:r>
      <w:r>
        <w:rPr>
          <w:noProof/>
        </w:rPr>
        <w:fldChar w:fldCharType="separate"/>
      </w:r>
      <w:r>
        <w:rPr>
          <w:noProof/>
        </w:rPr>
        <w:t>19</w:t>
      </w:r>
      <w:r>
        <w:rPr>
          <w:noProof/>
        </w:rPr>
        <w:fldChar w:fldCharType="end"/>
      </w:r>
    </w:p>
    <w:p w14:paraId="784A6672" w14:textId="68EEDBD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_Toc207648700 \h </w:instrText>
      </w:r>
      <w:r>
        <w:rPr>
          <w:noProof/>
        </w:rPr>
      </w:r>
      <w:r>
        <w:rPr>
          <w:noProof/>
        </w:rPr>
        <w:fldChar w:fldCharType="separate"/>
      </w:r>
      <w:r>
        <w:rPr>
          <w:noProof/>
        </w:rPr>
        <w:t>20</w:t>
      </w:r>
      <w:r>
        <w:rPr>
          <w:noProof/>
        </w:rPr>
        <w:fldChar w:fldCharType="end"/>
      </w:r>
    </w:p>
    <w:p w14:paraId="59491454" w14:textId="5BA2B98B"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_Toc207648701 \h </w:instrText>
      </w:r>
      <w:r>
        <w:rPr>
          <w:noProof/>
        </w:rPr>
      </w:r>
      <w:r>
        <w:rPr>
          <w:noProof/>
        </w:rPr>
        <w:fldChar w:fldCharType="separate"/>
      </w:r>
      <w:r>
        <w:rPr>
          <w:noProof/>
        </w:rPr>
        <w:t>20</w:t>
      </w:r>
      <w:r>
        <w:rPr>
          <w:noProof/>
        </w:rPr>
        <w:fldChar w:fldCharType="end"/>
      </w:r>
    </w:p>
    <w:p w14:paraId="639DD087" w14:textId="1716F72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_Toc207648702 \h </w:instrText>
      </w:r>
      <w:r>
        <w:rPr>
          <w:noProof/>
        </w:rPr>
      </w:r>
      <w:r>
        <w:rPr>
          <w:noProof/>
        </w:rPr>
        <w:fldChar w:fldCharType="separate"/>
      </w:r>
      <w:r>
        <w:rPr>
          <w:noProof/>
        </w:rPr>
        <w:t>20</w:t>
      </w:r>
      <w:r>
        <w:rPr>
          <w:noProof/>
        </w:rPr>
        <w:fldChar w:fldCharType="end"/>
      </w:r>
    </w:p>
    <w:p w14:paraId="3855A81B" w14:textId="10D2AF0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_Toc207648703 \h </w:instrText>
      </w:r>
      <w:r>
        <w:rPr>
          <w:noProof/>
        </w:rPr>
      </w:r>
      <w:r>
        <w:rPr>
          <w:noProof/>
        </w:rPr>
        <w:fldChar w:fldCharType="separate"/>
      </w:r>
      <w:r>
        <w:rPr>
          <w:noProof/>
        </w:rPr>
        <w:t>20</w:t>
      </w:r>
      <w:r>
        <w:rPr>
          <w:noProof/>
        </w:rPr>
        <w:fldChar w:fldCharType="end"/>
      </w:r>
    </w:p>
    <w:p w14:paraId="491EDE36" w14:textId="35343573"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fldLock="1"/>
      </w:r>
      <w:r>
        <w:rPr>
          <w:noProof/>
        </w:rPr>
        <w:instrText xml:space="preserve"> PAGEREF _Toc207648704 \h </w:instrText>
      </w:r>
      <w:r>
        <w:rPr>
          <w:noProof/>
        </w:rPr>
      </w:r>
      <w:r>
        <w:rPr>
          <w:noProof/>
        </w:rPr>
        <w:fldChar w:fldCharType="separate"/>
      </w:r>
      <w:r>
        <w:rPr>
          <w:noProof/>
        </w:rPr>
        <w:t>21</w:t>
      </w:r>
      <w:r>
        <w:rPr>
          <w:noProof/>
        </w:rPr>
        <w:fldChar w:fldCharType="end"/>
      </w:r>
    </w:p>
    <w:p w14:paraId="403FA59E" w14:textId="48EFB5D4"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_Toc207648705 \h </w:instrText>
      </w:r>
      <w:r>
        <w:rPr>
          <w:noProof/>
        </w:rPr>
      </w:r>
      <w:r>
        <w:rPr>
          <w:noProof/>
        </w:rPr>
        <w:fldChar w:fldCharType="separate"/>
      </w:r>
      <w:r>
        <w:rPr>
          <w:noProof/>
        </w:rPr>
        <w:t>21</w:t>
      </w:r>
      <w:r>
        <w:rPr>
          <w:noProof/>
        </w:rPr>
        <w:fldChar w:fldCharType="end"/>
      </w:r>
    </w:p>
    <w:p w14:paraId="64C17CBB" w14:textId="6184E80A"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_Toc207648706 \h </w:instrText>
      </w:r>
      <w:r>
        <w:rPr>
          <w:noProof/>
        </w:rPr>
      </w:r>
      <w:r>
        <w:rPr>
          <w:noProof/>
        </w:rPr>
        <w:fldChar w:fldCharType="separate"/>
      </w:r>
      <w:r>
        <w:rPr>
          <w:noProof/>
        </w:rPr>
        <w:t>21</w:t>
      </w:r>
      <w:r>
        <w:rPr>
          <w:noProof/>
        </w:rPr>
        <w:fldChar w:fldCharType="end"/>
      </w:r>
    </w:p>
    <w:p w14:paraId="6DDB0612" w14:textId="5C01D00A"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_Toc207648707 \h </w:instrText>
      </w:r>
      <w:r>
        <w:rPr>
          <w:noProof/>
        </w:rPr>
      </w:r>
      <w:r>
        <w:rPr>
          <w:noProof/>
        </w:rPr>
        <w:fldChar w:fldCharType="separate"/>
      </w:r>
      <w:r>
        <w:rPr>
          <w:noProof/>
        </w:rPr>
        <w:t>21</w:t>
      </w:r>
      <w:r>
        <w:rPr>
          <w:noProof/>
        </w:rPr>
        <w:fldChar w:fldCharType="end"/>
      </w:r>
    </w:p>
    <w:p w14:paraId="0684CF36" w14:textId="540EDE0F"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fldLock="1"/>
      </w:r>
      <w:r>
        <w:rPr>
          <w:noProof/>
        </w:rPr>
        <w:instrText xml:space="preserve"> PAGEREF _Toc207648708 \h </w:instrText>
      </w:r>
      <w:r>
        <w:rPr>
          <w:noProof/>
        </w:rPr>
      </w:r>
      <w:r>
        <w:rPr>
          <w:noProof/>
        </w:rPr>
        <w:fldChar w:fldCharType="separate"/>
      </w:r>
      <w:r>
        <w:rPr>
          <w:noProof/>
        </w:rPr>
        <w:t>21</w:t>
      </w:r>
      <w:r>
        <w:rPr>
          <w:noProof/>
        </w:rPr>
        <w:fldChar w:fldCharType="end"/>
      </w:r>
    </w:p>
    <w:p w14:paraId="300E0909" w14:textId="4BBC2A7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_Toc207648709 \h </w:instrText>
      </w:r>
      <w:r>
        <w:rPr>
          <w:noProof/>
        </w:rPr>
      </w:r>
      <w:r>
        <w:rPr>
          <w:noProof/>
        </w:rPr>
        <w:fldChar w:fldCharType="separate"/>
      </w:r>
      <w:r>
        <w:rPr>
          <w:noProof/>
        </w:rPr>
        <w:t>21</w:t>
      </w:r>
      <w:r>
        <w:rPr>
          <w:noProof/>
        </w:rPr>
        <w:fldChar w:fldCharType="end"/>
      </w:r>
    </w:p>
    <w:p w14:paraId="257D5D83" w14:textId="20FDFBF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fldLock="1"/>
      </w:r>
      <w:r>
        <w:rPr>
          <w:noProof/>
        </w:rPr>
        <w:instrText xml:space="preserve"> PAGEREF _Toc207648710 \h </w:instrText>
      </w:r>
      <w:r>
        <w:rPr>
          <w:noProof/>
        </w:rPr>
      </w:r>
      <w:r>
        <w:rPr>
          <w:noProof/>
        </w:rPr>
        <w:fldChar w:fldCharType="separate"/>
      </w:r>
      <w:r>
        <w:rPr>
          <w:noProof/>
        </w:rPr>
        <w:t>21</w:t>
      </w:r>
      <w:r>
        <w:rPr>
          <w:noProof/>
        </w:rPr>
        <w:fldChar w:fldCharType="end"/>
      </w:r>
    </w:p>
    <w:p w14:paraId="557929C1" w14:textId="014B4C91"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fldLock="1"/>
      </w:r>
      <w:r>
        <w:rPr>
          <w:noProof/>
        </w:rPr>
        <w:instrText xml:space="preserve"> PAGEREF _Toc207648711 \h </w:instrText>
      </w:r>
      <w:r>
        <w:rPr>
          <w:noProof/>
        </w:rPr>
      </w:r>
      <w:r>
        <w:rPr>
          <w:noProof/>
        </w:rPr>
        <w:fldChar w:fldCharType="separate"/>
      </w:r>
      <w:r>
        <w:rPr>
          <w:noProof/>
        </w:rPr>
        <w:t>22</w:t>
      </w:r>
      <w:r>
        <w:rPr>
          <w:noProof/>
        </w:rPr>
        <w:fldChar w:fldCharType="end"/>
      </w:r>
    </w:p>
    <w:p w14:paraId="2443AFAD" w14:textId="6051A0CA"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_Toc207648712 \h </w:instrText>
      </w:r>
      <w:r>
        <w:rPr>
          <w:noProof/>
        </w:rPr>
      </w:r>
      <w:r>
        <w:rPr>
          <w:noProof/>
        </w:rPr>
        <w:fldChar w:fldCharType="separate"/>
      </w:r>
      <w:r>
        <w:rPr>
          <w:noProof/>
        </w:rPr>
        <w:t>22</w:t>
      </w:r>
      <w:r>
        <w:rPr>
          <w:noProof/>
        </w:rPr>
        <w:fldChar w:fldCharType="end"/>
      </w:r>
    </w:p>
    <w:p w14:paraId="53B73C2A" w14:textId="2786F1BB"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_Toc207648713 \h </w:instrText>
      </w:r>
      <w:r>
        <w:rPr>
          <w:noProof/>
        </w:rPr>
      </w:r>
      <w:r>
        <w:rPr>
          <w:noProof/>
        </w:rPr>
        <w:fldChar w:fldCharType="separate"/>
      </w:r>
      <w:r>
        <w:rPr>
          <w:noProof/>
        </w:rPr>
        <w:t>22</w:t>
      </w:r>
      <w:r>
        <w:rPr>
          <w:noProof/>
        </w:rPr>
        <w:fldChar w:fldCharType="end"/>
      </w:r>
    </w:p>
    <w:p w14:paraId="378BF991" w14:textId="7CA2974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_Toc207648714 \h </w:instrText>
      </w:r>
      <w:r>
        <w:rPr>
          <w:noProof/>
        </w:rPr>
      </w:r>
      <w:r>
        <w:rPr>
          <w:noProof/>
        </w:rPr>
        <w:fldChar w:fldCharType="separate"/>
      </w:r>
      <w:r>
        <w:rPr>
          <w:noProof/>
        </w:rPr>
        <w:t>22</w:t>
      </w:r>
      <w:r>
        <w:rPr>
          <w:noProof/>
        </w:rPr>
        <w:fldChar w:fldCharType="end"/>
      </w:r>
    </w:p>
    <w:p w14:paraId="0FF1EF25" w14:textId="0FF17AB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fldLock="1"/>
      </w:r>
      <w:r>
        <w:rPr>
          <w:noProof/>
        </w:rPr>
        <w:instrText xml:space="preserve"> PAGEREF _Toc207648715 \h </w:instrText>
      </w:r>
      <w:r>
        <w:rPr>
          <w:noProof/>
        </w:rPr>
      </w:r>
      <w:r>
        <w:rPr>
          <w:noProof/>
        </w:rPr>
        <w:fldChar w:fldCharType="separate"/>
      </w:r>
      <w:r>
        <w:rPr>
          <w:noProof/>
        </w:rPr>
        <w:t>23</w:t>
      </w:r>
      <w:r>
        <w:rPr>
          <w:noProof/>
        </w:rPr>
        <w:fldChar w:fldCharType="end"/>
      </w:r>
    </w:p>
    <w:p w14:paraId="4F700C26" w14:textId="2522200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_Toc207648716 \h </w:instrText>
      </w:r>
      <w:r>
        <w:rPr>
          <w:noProof/>
        </w:rPr>
      </w:r>
      <w:r>
        <w:rPr>
          <w:noProof/>
        </w:rPr>
        <w:fldChar w:fldCharType="separate"/>
      </w:r>
      <w:r>
        <w:rPr>
          <w:noProof/>
        </w:rPr>
        <w:t>23</w:t>
      </w:r>
      <w:r>
        <w:rPr>
          <w:noProof/>
        </w:rPr>
        <w:fldChar w:fldCharType="end"/>
      </w:r>
    </w:p>
    <w:p w14:paraId="188EE001" w14:textId="3D60199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fldLock="1"/>
      </w:r>
      <w:r>
        <w:rPr>
          <w:noProof/>
        </w:rPr>
        <w:instrText xml:space="preserve"> PAGEREF _Toc207648717 \h </w:instrText>
      </w:r>
      <w:r>
        <w:rPr>
          <w:noProof/>
        </w:rPr>
      </w:r>
      <w:r>
        <w:rPr>
          <w:noProof/>
        </w:rPr>
        <w:fldChar w:fldCharType="separate"/>
      </w:r>
      <w:r>
        <w:rPr>
          <w:noProof/>
        </w:rPr>
        <w:t>23</w:t>
      </w:r>
      <w:r>
        <w:rPr>
          <w:noProof/>
        </w:rPr>
        <w:fldChar w:fldCharType="end"/>
      </w:r>
    </w:p>
    <w:p w14:paraId="3C3443CE" w14:textId="18A76FAA"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fldLock="1"/>
      </w:r>
      <w:r>
        <w:rPr>
          <w:noProof/>
        </w:rPr>
        <w:instrText xml:space="preserve"> PAGEREF _Toc207648718 \h </w:instrText>
      </w:r>
      <w:r>
        <w:rPr>
          <w:noProof/>
        </w:rPr>
      </w:r>
      <w:r>
        <w:rPr>
          <w:noProof/>
        </w:rPr>
        <w:fldChar w:fldCharType="separate"/>
      </w:r>
      <w:r>
        <w:rPr>
          <w:noProof/>
        </w:rPr>
        <w:t>23</w:t>
      </w:r>
      <w:r>
        <w:rPr>
          <w:noProof/>
        </w:rPr>
        <w:fldChar w:fldCharType="end"/>
      </w:r>
    </w:p>
    <w:p w14:paraId="3C1A0D94" w14:textId="6F21CBE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_Toc207648719 \h </w:instrText>
      </w:r>
      <w:r>
        <w:rPr>
          <w:noProof/>
        </w:rPr>
      </w:r>
      <w:r>
        <w:rPr>
          <w:noProof/>
        </w:rPr>
        <w:fldChar w:fldCharType="separate"/>
      </w:r>
      <w:r>
        <w:rPr>
          <w:noProof/>
        </w:rPr>
        <w:t>23</w:t>
      </w:r>
      <w:r>
        <w:rPr>
          <w:noProof/>
        </w:rPr>
        <w:fldChar w:fldCharType="end"/>
      </w:r>
    </w:p>
    <w:p w14:paraId="4E87B524" w14:textId="330BC48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Partial </w:t>
      </w:r>
      <w:r w:rsidRPr="007A27FA">
        <w:rPr>
          <w:rFonts w:eastAsiaTheme="minorEastAsia"/>
          <w:noProof/>
          <w:lang w:eastAsia="zh-CN"/>
        </w:rPr>
        <w:t>u</w:t>
      </w:r>
      <w:r>
        <w:rPr>
          <w:noProof/>
        </w:rPr>
        <w:t>pdating an existing IMS session</w:t>
      </w:r>
      <w:r>
        <w:rPr>
          <w:noProof/>
        </w:rPr>
        <w:tab/>
      </w:r>
      <w:r>
        <w:rPr>
          <w:noProof/>
        </w:rPr>
        <w:fldChar w:fldCharType="begin" w:fldLock="1"/>
      </w:r>
      <w:r>
        <w:rPr>
          <w:noProof/>
        </w:rPr>
        <w:instrText xml:space="preserve"> PAGEREF _Toc207648720 \h </w:instrText>
      </w:r>
      <w:r>
        <w:rPr>
          <w:noProof/>
        </w:rPr>
      </w:r>
      <w:r>
        <w:rPr>
          <w:noProof/>
        </w:rPr>
        <w:fldChar w:fldCharType="separate"/>
      </w:r>
      <w:r>
        <w:rPr>
          <w:noProof/>
        </w:rPr>
        <w:t>24</w:t>
      </w:r>
      <w:r>
        <w:rPr>
          <w:noProof/>
        </w:rPr>
        <w:fldChar w:fldCharType="end"/>
      </w:r>
    </w:p>
    <w:p w14:paraId="473CFFC4" w14:textId="671A7BB1"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5.4</w:t>
      </w:r>
      <w:r w:rsidRPr="007A27FA">
        <w:rPr>
          <w:rFonts w:eastAsiaTheme="minorEastAsia"/>
          <w:noProof/>
          <w:lang w:eastAsia="zh-CN"/>
        </w:rPr>
        <w:t>.</w:t>
      </w:r>
      <w:r>
        <w:rPr>
          <w:noProof/>
        </w:rPr>
        <w:t>2.3.</w:t>
      </w:r>
      <w:r w:rsidRPr="007A27F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Updating an existing IMS session</w:t>
      </w:r>
      <w:r>
        <w:rPr>
          <w:noProof/>
        </w:rPr>
        <w:tab/>
      </w:r>
      <w:r>
        <w:rPr>
          <w:noProof/>
        </w:rPr>
        <w:fldChar w:fldCharType="begin" w:fldLock="1"/>
      </w:r>
      <w:r>
        <w:rPr>
          <w:noProof/>
        </w:rPr>
        <w:instrText xml:space="preserve"> PAGEREF _Toc207648721 \h </w:instrText>
      </w:r>
      <w:r>
        <w:rPr>
          <w:noProof/>
        </w:rPr>
      </w:r>
      <w:r>
        <w:rPr>
          <w:noProof/>
        </w:rPr>
        <w:fldChar w:fldCharType="separate"/>
      </w:r>
      <w:r>
        <w:rPr>
          <w:noProof/>
        </w:rPr>
        <w:t>24</w:t>
      </w:r>
      <w:r>
        <w:rPr>
          <w:noProof/>
        </w:rPr>
        <w:fldChar w:fldCharType="end"/>
      </w:r>
    </w:p>
    <w:p w14:paraId="0A2CEC4E" w14:textId="191F4863"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fldLock="1"/>
      </w:r>
      <w:r>
        <w:rPr>
          <w:noProof/>
        </w:rPr>
        <w:instrText xml:space="preserve"> PAGEREF _Toc207648722 \h </w:instrText>
      </w:r>
      <w:r>
        <w:rPr>
          <w:noProof/>
        </w:rPr>
      </w:r>
      <w:r>
        <w:rPr>
          <w:noProof/>
        </w:rPr>
        <w:fldChar w:fldCharType="separate"/>
      </w:r>
      <w:r>
        <w:rPr>
          <w:noProof/>
        </w:rPr>
        <w:t>25</w:t>
      </w:r>
      <w:r>
        <w:rPr>
          <w:noProof/>
        </w:rPr>
        <w:fldChar w:fldCharType="end"/>
      </w:r>
    </w:p>
    <w:p w14:paraId="7872279A" w14:textId="15BE7B9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_Toc207648723 \h </w:instrText>
      </w:r>
      <w:r>
        <w:rPr>
          <w:noProof/>
        </w:rPr>
      </w:r>
      <w:r>
        <w:rPr>
          <w:noProof/>
        </w:rPr>
        <w:fldChar w:fldCharType="separate"/>
      </w:r>
      <w:r>
        <w:rPr>
          <w:noProof/>
        </w:rPr>
        <w:t>25</w:t>
      </w:r>
      <w:r>
        <w:rPr>
          <w:noProof/>
        </w:rPr>
        <w:fldChar w:fldCharType="end"/>
      </w:r>
    </w:p>
    <w:p w14:paraId="4E6632C9" w14:textId="5B77D731"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exisiting IMS Session</w:t>
      </w:r>
      <w:r>
        <w:rPr>
          <w:noProof/>
        </w:rPr>
        <w:tab/>
      </w:r>
      <w:r>
        <w:rPr>
          <w:noProof/>
        </w:rPr>
        <w:fldChar w:fldCharType="begin" w:fldLock="1"/>
      </w:r>
      <w:r>
        <w:rPr>
          <w:noProof/>
        </w:rPr>
        <w:instrText xml:space="preserve"> PAGEREF _Toc207648724 \h </w:instrText>
      </w:r>
      <w:r>
        <w:rPr>
          <w:noProof/>
        </w:rPr>
      </w:r>
      <w:r>
        <w:rPr>
          <w:noProof/>
        </w:rPr>
        <w:fldChar w:fldCharType="separate"/>
      </w:r>
      <w:r>
        <w:rPr>
          <w:noProof/>
        </w:rPr>
        <w:t>25</w:t>
      </w:r>
      <w:r>
        <w:rPr>
          <w:noProof/>
        </w:rPr>
        <w:fldChar w:fldCharType="end"/>
      </w:r>
    </w:p>
    <w:p w14:paraId="41B71BF7" w14:textId="2911CD8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5.4.2.</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_Toc207648725 \h </w:instrText>
      </w:r>
      <w:r>
        <w:rPr>
          <w:noProof/>
        </w:rPr>
      </w:r>
      <w:r>
        <w:rPr>
          <w:noProof/>
        </w:rPr>
        <w:fldChar w:fldCharType="separate"/>
      </w:r>
      <w:r>
        <w:rPr>
          <w:noProof/>
        </w:rPr>
        <w:t>25</w:t>
      </w:r>
      <w:r>
        <w:rPr>
          <w:noProof/>
        </w:rPr>
        <w:fldChar w:fldCharType="end"/>
      </w:r>
    </w:p>
    <w:p w14:paraId="28B8AF7E" w14:textId="2A1B2BE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7A27FA">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_Toc207648726 \h </w:instrText>
      </w:r>
      <w:r>
        <w:rPr>
          <w:noProof/>
        </w:rPr>
      </w:r>
      <w:r>
        <w:rPr>
          <w:noProof/>
        </w:rPr>
        <w:fldChar w:fldCharType="separate"/>
      </w:r>
      <w:r>
        <w:rPr>
          <w:noProof/>
        </w:rPr>
        <w:t>25</w:t>
      </w:r>
      <w:r>
        <w:rPr>
          <w:noProof/>
        </w:rPr>
        <w:fldChar w:fldCharType="end"/>
      </w:r>
    </w:p>
    <w:p w14:paraId="503149AB" w14:textId="4526E36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7A27FA">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fldLock="1"/>
      </w:r>
      <w:r>
        <w:rPr>
          <w:noProof/>
        </w:rPr>
        <w:instrText xml:space="preserve"> PAGEREF _Toc207648727 \h </w:instrText>
      </w:r>
      <w:r>
        <w:rPr>
          <w:noProof/>
        </w:rPr>
      </w:r>
      <w:r>
        <w:rPr>
          <w:noProof/>
        </w:rPr>
        <w:fldChar w:fldCharType="separate"/>
      </w:r>
      <w:r>
        <w:rPr>
          <w:noProof/>
        </w:rPr>
        <w:t>25</w:t>
      </w:r>
      <w:r>
        <w:rPr>
          <w:noProof/>
        </w:rPr>
        <w:fldChar w:fldCharType="end"/>
      </w:r>
    </w:p>
    <w:p w14:paraId="0DE3F73F" w14:textId="0F3403D8"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fldLock="1"/>
      </w:r>
      <w:r>
        <w:rPr>
          <w:noProof/>
        </w:rPr>
        <w:instrText xml:space="preserve"> PAGEREF _Toc207648728 \h </w:instrText>
      </w:r>
      <w:r>
        <w:rPr>
          <w:noProof/>
        </w:rPr>
      </w:r>
      <w:r>
        <w:rPr>
          <w:noProof/>
        </w:rPr>
        <w:fldChar w:fldCharType="separate"/>
      </w:r>
      <w:r>
        <w:rPr>
          <w:noProof/>
        </w:rPr>
        <w:t>26</w:t>
      </w:r>
      <w:r>
        <w:rPr>
          <w:noProof/>
        </w:rPr>
        <w:fldChar w:fldCharType="end"/>
      </w:r>
    </w:p>
    <w:p w14:paraId="7D90E25B" w14:textId="40C9FF11"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_Toc207648729 \h </w:instrText>
      </w:r>
      <w:r>
        <w:rPr>
          <w:noProof/>
        </w:rPr>
      </w:r>
      <w:r>
        <w:rPr>
          <w:noProof/>
        </w:rPr>
        <w:fldChar w:fldCharType="separate"/>
      </w:r>
      <w:r>
        <w:rPr>
          <w:noProof/>
        </w:rPr>
        <w:t>26</w:t>
      </w:r>
      <w:r>
        <w:rPr>
          <w:noProof/>
        </w:rPr>
        <w:fldChar w:fldCharType="end"/>
      </w:r>
    </w:p>
    <w:p w14:paraId="3A48BF49" w14:textId="778F082D"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_Toc207648730 \h </w:instrText>
      </w:r>
      <w:r>
        <w:rPr>
          <w:noProof/>
        </w:rPr>
      </w:r>
      <w:r>
        <w:rPr>
          <w:noProof/>
        </w:rPr>
        <w:fldChar w:fldCharType="separate"/>
      </w:r>
      <w:r>
        <w:rPr>
          <w:noProof/>
        </w:rPr>
        <w:t>26</w:t>
      </w:r>
      <w:r>
        <w:rPr>
          <w:noProof/>
        </w:rPr>
        <w:fldChar w:fldCharType="end"/>
      </w:r>
    </w:p>
    <w:p w14:paraId="13DF21AC" w14:textId="4F89430A"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_Toc207648731 \h </w:instrText>
      </w:r>
      <w:r>
        <w:rPr>
          <w:noProof/>
        </w:rPr>
      </w:r>
      <w:r>
        <w:rPr>
          <w:noProof/>
        </w:rPr>
        <w:fldChar w:fldCharType="separate"/>
      </w:r>
      <w:r>
        <w:rPr>
          <w:noProof/>
        </w:rPr>
        <w:t>26</w:t>
      </w:r>
      <w:r>
        <w:rPr>
          <w:noProof/>
        </w:rPr>
        <w:fldChar w:fldCharType="end"/>
      </w:r>
    </w:p>
    <w:p w14:paraId="721B8844" w14:textId="56240B0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_Toc207648732 \h </w:instrText>
      </w:r>
      <w:r>
        <w:rPr>
          <w:noProof/>
        </w:rPr>
      </w:r>
      <w:r>
        <w:rPr>
          <w:noProof/>
        </w:rPr>
        <w:fldChar w:fldCharType="separate"/>
      </w:r>
      <w:r>
        <w:rPr>
          <w:noProof/>
        </w:rPr>
        <w:t>26</w:t>
      </w:r>
      <w:r>
        <w:rPr>
          <w:noProof/>
        </w:rPr>
        <w:fldChar w:fldCharType="end"/>
      </w:r>
    </w:p>
    <w:p w14:paraId="25478F2B" w14:textId="4B1D5A6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_Toc207648733 \h </w:instrText>
      </w:r>
      <w:r>
        <w:rPr>
          <w:noProof/>
        </w:rPr>
      </w:r>
      <w:r>
        <w:rPr>
          <w:noProof/>
        </w:rPr>
        <w:fldChar w:fldCharType="separate"/>
      </w:r>
      <w:r>
        <w:rPr>
          <w:noProof/>
        </w:rPr>
        <w:t>26</w:t>
      </w:r>
      <w:r>
        <w:rPr>
          <w:noProof/>
        </w:rPr>
        <w:fldChar w:fldCharType="end"/>
      </w:r>
    </w:p>
    <w:p w14:paraId="454C1ED7" w14:textId="77AA4B5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fldLock="1"/>
      </w:r>
      <w:r>
        <w:rPr>
          <w:noProof/>
        </w:rPr>
        <w:instrText xml:space="preserve"> PAGEREF _Toc207648734 \h </w:instrText>
      </w:r>
      <w:r>
        <w:rPr>
          <w:noProof/>
        </w:rPr>
      </w:r>
      <w:r>
        <w:rPr>
          <w:noProof/>
        </w:rPr>
        <w:fldChar w:fldCharType="separate"/>
      </w:r>
      <w:r>
        <w:rPr>
          <w:noProof/>
        </w:rPr>
        <w:t>27</w:t>
      </w:r>
      <w:r>
        <w:rPr>
          <w:noProof/>
        </w:rPr>
        <w:fldChar w:fldCharType="end"/>
      </w:r>
    </w:p>
    <w:p w14:paraId="1447FD1E" w14:textId="07977DB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fldLock="1"/>
      </w:r>
      <w:r>
        <w:rPr>
          <w:noProof/>
        </w:rPr>
        <w:instrText xml:space="preserve"> PAGEREF _Toc207648735 \h </w:instrText>
      </w:r>
      <w:r>
        <w:rPr>
          <w:noProof/>
        </w:rPr>
      </w:r>
      <w:r>
        <w:rPr>
          <w:noProof/>
        </w:rPr>
        <w:fldChar w:fldCharType="separate"/>
      </w:r>
      <w:r>
        <w:rPr>
          <w:noProof/>
        </w:rPr>
        <w:t>27</w:t>
      </w:r>
      <w:r>
        <w:rPr>
          <w:noProof/>
        </w:rPr>
        <w:fldChar w:fldCharType="end"/>
      </w:r>
    </w:p>
    <w:p w14:paraId="28C627AA" w14:textId="0327D0AA"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fldLock="1"/>
      </w:r>
      <w:r>
        <w:rPr>
          <w:noProof/>
        </w:rPr>
        <w:instrText xml:space="preserve"> PAGEREF _Toc207648736 \h </w:instrText>
      </w:r>
      <w:r>
        <w:rPr>
          <w:noProof/>
        </w:rPr>
      </w:r>
      <w:r>
        <w:rPr>
          <w:noProof/>
        </w:rPr>
        <w:fldChar w:fldCharType="separate"/>
      </w:r>
      <w:r>
        <w:rPr>
          <w:noProof/>
        </w:rPr>
        <w:t>28</w:t>
      </w:r>
      <w:r>
        <w:rPr>
          <w:noProof/>
        </w:rPr>
        <w:fldChar w:fldCharType="end"/>
      </w:r>
    </w:p>
    <w:p w14:paraId="54EC6E56" w14:textId="306364C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fldLock="1"/>
      </w:r>
      <w:r>
        <w:rPr>
          <w:noProof/>
        </w:rPr>
        <w:instrText xml:space="preserve"> PAGEREF _Toc207648737 \h </w:instrText>
      </w:r>
      <w:r>
        <w:rPr>
          <w:noProof/>
        </w:rPr>
      </w:r>
      <w:r>
        <w:rPr>
          <w:noProof/>
        </w:rPr>
        <w:fldChar w:fldCharType="separate"/>
      </w:r>
      <w:r>
        <w:rPr>
          <w:noProof/>
        </w:rPr>
        <w:t>28</w:t>
      </w:r>
      <w:r>
        <w:rPr>
          <w:noProof/>
        </w:rPr>
        <w:fldChar w:fldCharType="end"/>
      </w:r>
    </w:p>
    <w:p w14:paraId="0D51C152" w14:textId="2C0882C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_Toc207648738 \h </w:instrText>
      </w:r>
      <w:r>
        <w:rPr>
          <w:noProof/>
        </w:rPr>
      </w:r>
      <w:r>
        <w:rPr>
          <w:noProof/>
        </w:rPr>
        <w:fldChar w:fldCharType="separate"/>
      </w:r>
      <w:r>
        <w:rPr>
          <w:noProof/>
        </w:rPr>
        <w:t>28</w:t>
      </w:r>
      <w:r>
        <w:rPr>
          <w:noProof/>
        </w:rPr>
        <w:fldChar w:fldCharType="end"/>
      </w:r>
    </w:p>
    <w:p w14:paraId="147225BB" w14:textId="52288FB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fldLock="1"/>
      </w:r>
      <w:r>
        <w:rPr>
          <w:noProof/>
        </w:rPr>
        <w:instrText xml:space="preserve"> PAGEREF _Toc207648739 \h </w:instrText>
      </w:r>
      <w:r>
        <w:rPr>
          <w:noProof/>
        </w:rPr>
      </w:r>
      <w:r>
        <w:rPr>
          <w:noProof/>
        </w:rPr>
        <w:fldChar w:fldCharType="separate"/>
      </w:r>
      <w:r>
        <w:rPr>
          <w:noProof/>
        </w:rPr>
        <w:t>28</w:t>
      </w:r>
      <w:r>
        <w:rPr>
          <w:noProof/>
        </w:rPr>
        <w:fldChar w:fldCharType="end"/>
      </w:r>
    </w:p>
    <w:p w14:paraId="7A1E4096" w14:textId="716247E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_Toc207648740 \h </w:instrText>
      </w:r>
      <w:r>
        <w:rPr>
          <w:noProof/>
        </w:rPr>
      </w:r>
      <w:r>
        <w:rPr>
          <w:noProof/>
        </w:rPr>
        <w:fldChar w:fldCharType="separate"/>
      </w:r>
      <w:r>
        <w:rPr>
          <w:noProof/>
        </w:rPr>
        <w:t>29</w:t>
      </w:r>
      <w:r>
        <w:rPr>
          <w:noProof/>
        </w:rPr>
        <w:fldChar w:fldCharType="end"/>
      </w:r>
    </w:p>
    <w:p w14:paraId="75A0A988" w14:textId="2031D94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5.</w:t>
      </w:r>
      <w:r w:rsidRPr="007A27FA">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_Toc207648741 \h </w:instrText>
      </w:r>
      <w:r>
        <w:rPr>
          <w:noProof/>
        </w:rPr>
      </w:r>
      <w:r>
        <w:rPr>
          <w:noProof/>
        </w:rPr>
        <w:fldChar w:fldCharType="separate"/>
      </w:r>
      <w:r>
        <w:rPr>
          <w:noProof/>
        </w:rPr>
        <w:t>29</w:t>
      </w:r>
      <w:r>
        <w:rPr>
          <w:noProof/>
        </w:rPr>
        <w:fldChar w:fldCharType="end"/>
      </w:r>
    </w:p>
    <w:p w14:paraId="2F94CE1A" w14:textId="691593B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_Toc207648742 \h </w:instrText>
      </w:r>
      <w:r>
        <w:rPr>
          <w:noProof/>
        </w:rPr>
      </w:r>
      <w:r>
        <w:rPr>
          <w:noProof/>
        </w:rPr>
        <w:fldChar w:fldCharType="separate"/>
      </w:r>
      <w:r>
        <w:rPr>
          <w:noProof/>
        </w:rPr>
        <w:t>29</w:t>
      </w:r>
      <w:r>
        <w:rPr>
          <w:noProof/>
        </w:rPr>
        <w:fldChar w:fldCharType="end"/>
      </w:r>
    </w:p>
    <w:p w14:paraId="7AB3937C" w14:textId="1CAABDCC"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SubscriptionInfoRetrieval</w:t>
      </w:r>
      <w:r>
        <w:rPr>
          <w:noProof/>
        </w:rPr>
        <w:tab/>
      </w:r>
      <w:r>
        <w:rPr>
          <w:noProof/>
        </w:rPr>
        <w:fldChar w:fldCharType="begin" w:fldLock="1"/>
      </w:r>
      <w:r>
        <w:rPr>
          <w:noProof/>
        </w:rPr>
        <w:instrText xml:space="preserve"> PAGEREF _Toc207648743 \h </w:instrText>
      </w:r>
      <w:r>
        <w:rPr>
          <w:noProof/>
        </w:rPr>
      </w:r>
      <w:r>
        <w:rPr>
          <w:noProof/>
        </w:rPr>
        <w:fldChar w:fldCharType="separate"/>
      </w:r>
      <w:r>
        <w:rPr>
          <w:noProof/>
        </w:rPr>
        <w:t>29</w:t>
      </w:r>
      <w:r>
        <w:rPr>
          <w:noProof/>
        </w:rPr>
        <w:fldChar w:fldCharType="end"/>
      </w:r>
    </w:p>
    <w:p w14:paraId="562DE64B" w14:textId="7D8A8A4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_Toc207648744 \h </w:instrText>
      </w:r>
      <w:r>
        <w:rPr>
          <w:noProof/>
        </w:rPr>
      </w:r>
      <w:r>
        <w:rPr>
          <w:noProof/>
        </w:rPr>
        <w:fldChar w:fldCharType="separate"/>
      </w:r>
      <w:r>
        <w:rPr>
          <w:noProof/>
        </w:rPr>
        <w:t>29</w:t>
      </w:r>
      <w:r>
        <w:rPr>
          <w:noProof/>
        </w:rPr>
        <w:fldChar w:fldCharType="end"/>
      </w:r>
    </w:p>
    <w:p w14:paraId="39E8BAF7" w14:textId="593B6C3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5</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_Toc207648745 \h </w:instrText>
      </w:r>
      <w:r>
        <w:rPr>
          <w:noProof/>
        </w:rPr>
      </w:r>
      <w:r>
        <w:rPr>
          <w:noProof/>
        </w:rPr>
        <w:fldChar w:fldCharType="separate"/>
      </w:r>
      <w:r>
        <w:rPr>
          <w:noProof/>
        </w:rPr>
        <w:t>30</w:t>
      </w:r>
      <w:r>
        <w:rPr>
          <w:noProof/>
        </w:rPr>
        <w:fldChar w:fldCharType="end"/>
      </w:r>
    </w:p>
    <w:p w14:paraId="305968E7" w14:textId="7F8D4F57"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_Toc207648746 \h </w:instrText>
      </w:r>
      <w:r>
        <w:rPr>
          <w:noProof/>
        </w:rPr>
      </w:r>
      <w:r>
        <w:rPr>
          <w:noProof/>
        </w:rPr>
        <w:fldChar w:fldCharType="separate"/>
      </w:r>
      <w:r>
        <w:rPr>
          <w:noProof/>
        </w:rPr>
        <w:t>30</w:t>
      </w:r>
      <w:r>
        <w:rPr>
          <w:noProof/>
        </w:rPr>
        <w:fldChar w:fldCharType="end"/>
      </w:r>
    </w:p>
    <w:p w14:paraId="711A3138" w14:textId="3CE3B003"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_Toc207648747 \h </w:instrText>
      </w:r>
      <w:r>
        <w:rPr>
          <w:noProof/>
        </w:rPr>
      </w:r>
      <w:r>
        <w:rPr>
          <w:noProof/>
        </w:rPr>
        <w:fldChar w:fldCharType="separate"/>
      </w:r>
      <w:r>
        <w:rPr>
          <w:noProof/>
        </w:rPr>
        <w:t>30</w:t>
      </w:r>
      <w:r>
        <w:rPr>
          <w:noProof/>
        </w:rPr>
        <w:fldChar w:fldCharType="end"/>
      </w:r>
    </w:p>
    <w:p w14:paraId="14DF203E" w14:textId="1D7E651B"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_Toc207648748 \h </w:instrText>
      </w:r>
      <w:r>
        <w:rPr>
          <w:noProof/>
        </w:rPr>
      </w:r>
      <w:r>
        <w:rPr>
          <w:noProof/>
        </w:rPr>
        <w:fldChar w:fldCharType="separate"/>
      </w:r>
      <w:r>
        <w:rPr>
          <w:noProof/>
        </w:rPr>
        <w:t>30</w:t>
      </w:r>
      <w:r>
        <w:rPr>
          <w:noProof/>
        </w:rPr>
        <w:fldChar w:fldCharType="end"/>
      </w:r>
    </w:p>
    <w:p w14:paraId="4EE49768" w14:textId="40A02ED4"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_Toc207648749 \h </w:instrText>
      </w:r>
      <w:r>
        <w:rPr>
          <w:noProof/>
        </w:rPr>
      </w:r>
      <w:r>
        <w:rPr>
          <w:noProof/>
        </w:rPr>
        <w:fldChar w:fldCharType="separate"/>
      </w:r>
      <w:r>
        <w:rPr>
          <w:noProof/>
        </w:rPr>
        <w:t>30</w:t>
      </w:r>
      <w:r>
        <w:rPr>
          <w:noProof/>
        </w:rPr>
        <w:fldChar w:fldCharType="end"/>
      </w:r>
    </w:p>
    <w:p w14:paraId="3291430E" w14:textId="6CB09A4C"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_Toc207648750 \h </w:instrText>
      </w:r>
      <w:r>
        <w:rPr>
          <w:noProof/>
        </w:rPr>
      </w:r>
      <w:r>
        <w:rPr>
          <w:noProof/>
        </w:rPr>
        <w:fldChar w:fldCharType="separate"/>
      </w:r>
      <w:r>
        <w:rPr>
          <w:noProof/>
        </w:rPr>
        <w:t>31</w:t>
      </w:r>
      <w:r>
        <w:rPr>
          <w:noProof/>
        </w:rPr>
        <w:fldChar w:fldCharType="end"/>
      </w:r>
    </w:p>
    <w:p w14:paraId="09C63480" w14:textId="2BBF503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_Toc207648751 \h </w:instrText>
      </w:r>
      <w:r>
        <w:rPr>
          <w:noProof/>
        </w:rPr>
      </w:r>
      <w:r>
        <w:rPr>
          <w:noProof/>
        </w:rPr>
        <w:fldChar w:fldCharType="separate"/>
      </w:r>
      <w:r>
        <w:rPr>
          <w:noProof/>
        </w:rPr>
        <w:t>31</w:t>
      </w:r>
      <w:r>
        <w:rPr>
          <w:noProof/>
        </w:rPr>
        <w:fldChar w:fldCharType="end"/>
      </w:r>
    </w:p>
    <w:p w14:paraId="13D8BFC2" w14:textId="6F6AE44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_Toc207648752 \h </w:instrText>
      </w:r>
      <w:r>
        <w:rPr>
          <w:noProof/>
        </w:rPr>
      </w:r>
      <w:r>
        <w:rPr>
          <w:noProof/>
        </w:rPr>
        <w:fldChar w:fldCharType="separate"/>
      </w:r>
      <w:r>
        <w:rPr>
          <w:noProof/>
        </w:rPr>
        <w:t>31</w:t>
      </w:r>
      <w:r>
        <w:rPr>
          <w:noProof/>
        </w:rPr>
        <w:fldChar w:fldCharType="end"/>
      </w:r>
    </w:p>
    <w:p w14:paraId="7D414439" w14:textId="7C6C1C3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_Toc207648753 \h </w:instrText>
      </w:r>
      <w:r>
        <w:rPr>
          <w:noProof/>
        </w:rPr>
      </w:r>
      <w:r>
        <w:rPr>
          <w:noProof/>
        </w:rPr>
        <w:fldChar w:fldCharType="separate"/>
      </w:r>
      <w:r>
        <w:rPr>
          <w:noProof/>
        </w:rPr>
        <w:t>31</w:t>
      </w:r>
      <w:r>
        <w:rPr>
          <w:noProof/>
        </w:rPr>
        <w:fldChar w:fldCharType="end"/>
      </w:r>
    </w:p>
    <w:p w14:paraId="4BE33B3D" w14:textId="62C01F0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_Toc207648754 \h </w:instrText>
      </w:r>
      <w:r>
        <w:rPr>
          <w:noProof/>
        </w:rPr>
      </w:r>
      <w:r>
        <w:rPr>
          <w:noProof/>
        </w:rPr>
        <w:fldChar w:fldCharType="separate"/>
      </w:r>
      <w:r>
        <w:rPr>
          <w:noProof/>
        </w:rPr>
        <w:t>31</w:t>
      </w:r>
      <w:r>
        <w:rPr>
          <w:noProof/>
        </w:rPr>
        <w:fldChar w:fldCharType="end"/>
      </w:r>
    </w:p>
    <w:p w14:paraId="676468CD" w14:textId="069EBA5D"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_Toc207648755 \h </w:instrText>
      </w:r>
      <w:r>
        <w:rPr>
          <w:noProof/>
        </w:rPr>
      </w:r>
      <w:r>
        <w:rPr>
          <w:noProof/>
        </w:rPr>
        <w:fldChar w:fldCharType="separate"/>
      </w:r>
      <w:r>
        <w:rPr>
          <w:noProof/>
        </w:rPr>
        <w:t>31</w:t>
      </w:r>
      <w:r>
        <w:rPr>
          <w:noProof/>
        </w:rPr>
        <w:fldChar w:fldCharType="end"/>
      </w:r>
    </w:p>
    <w:p w14:paraId="121571EB" w14:textId="0F86616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_Toc207648756 \h </w:instrText>
      </w:r>
      <w:r>
        <w:rPr>
          <w:noProof/>
        </w:rPr>
      </w:r>
      <w:r>
        <w:rPr>
          <w:noProof/>
        </w:rPr>
        <w:fldChar w:fldCharType="separate"/>
      </w:r>
      <w:r>
        <w:rPr>
          <w:noProof/>
        </w:rPr>
        <w:t>32</w:t>
      </w:r>
      <w:r>
        <w:rPr>
          <w:noProof/>
        </w:rPr>
        <w:fldChar w:fldCharType="end"/>
      </w:r>
    </w:p>
    <w:p w14:paraId="5BBFF7FF" w14:textId="75C0F70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_Toc207648757 \h </w:instrText>
      </w:r>
      <w:r>
        <w:rPr>
          <w:noProof/>
        </w:rPr>
      </w:r>
      <w:r>
        <w:rPr>
          <w:noProof/>
        </w:rPr>
        <w:fldChar w:fldCharType="separate"/>
      </w:r>
      <w:r>
        <w:rPr>
          <w:noProof/>
        </w:rPr>
        <w:t>32</w:t>
      </w:r>
      <w:r>
        <w:rPr>
          <w:noProof/>
        </w:rPr>
        <w:fldChar w:fldCharType="end"/>
      </w:r>
    </w:p>
    <w:p w14:paraId="6E99D13E" w14:textId="207F954A"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7A27FA">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_Toc207648758 \h </w:instrText>
      </w:r>
      <w:r>
        <w:rPr>
          <w:noProof/>
        </w:rPr>
      </w:r>
      <w:r>
        <w:rPr>
          <w:noProof/>
        </w:rPr>
        <w:fldChar w:fldCharType="separate"/>
      </w:r>
      <w:r>
        <w:rPr>
          <w:noProof/>
        </w:rPr>
        <w:t>33</w:t>
      </w:r>
      <w:r>
        <w:rPr>
          <w:noProof/>
        </w:rPr>
        <w:fldChar w:fldCharType="end"/>
      </w:r>
    </w:p>
    <w:p w14:paraId="1DFD2F09" w14:textId="5EF5AB68"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_Toc207648759 \h </w:instrText>
      </w:r>
      <w:r>
        <w:rPr>
          <w:noProof/>
        </w:rPr>
      </w:r>
      <w:r>
        <w:rPr>
          <w:noProof/>
        </w:rPr>
        <w:fldChar w:fldCharType="separate"/>
      </w:r>
      <w:r>
        <w:rPr>
          <w:noProof/>
        </w:rPr>
        <w:t>33</w:t>
      </w:r>
      <w:r>
        <w:rPr>
          <w:noProof/>
        </w:rPr>
        <w:fldChar w:fldCharType="end"/>
      </w:r>
    </w:p>
    <w:p w14:paraId="15023B52" w14:textId="3148CD99"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_Toc207648760 \h </w:instrText>
      </w:r>
      <w:r>
        <w:rPr>
          <w:noProof/>
        </w:rPr>
      </w:r>
      <w:r>
        <w:rPr>
          <w:noProof/>
        </w:rPr>
        <w:fldChar w:fldCharType="separate"/>
      </w:r>
      <w:r>
        <w:rPr>
          <w:noProof/>
        </w:rPr>
        <w:t>33</w:t>
      </w:r>
      <w:r>
        <w:rPr>
          <w:noProof/>
        </w:rPr>
        <w:fldChar w:fldCharType="end"/>
      </w:r>
    </w:p>
    <w:p w14:paraId="11AA8478" w14:textId="283FC267"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_Toc207648761 \h </w:instrText>
      </w:r>
      <w:r>
        <w:rPr>
          <w:noProof/>
        </w:rPr>
      </w:r>
      <w:r>
        <w:rPr>
          <w:noProof/>
        </w:rPr>
        <w:fldChar w:fldCharType="separate"/>
      </w:r>
      <w:r>
        <w:rPr>
          <w:noProof/>
        </w:rPr>
        <w:t>33</w:t>
      </w:r>
      <w:r>
        <w:rPr>
          <w:noProof/>
        </w:rPr>
        <w:fldChar w:fldCharType="end"/>
      </w:r>
    </w:p>
    <w:p w14:paraId="55A8B49A" w14:textId="1065B932"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_Toc207648762 \h </w:instrText>
      </w:r>
      <w:r>
        <w:rPr>
          <w:noProof/>
        </w:rPr>
      </w:r>
      <w:r>
        <w:rPr>
          <w:noProof/>
        </w:rPr>
        <w:fldChar w:fldCharType="separate"/>
      </w:r>
      <w:r>
        <w:rPr>
          <w:noProof/>
        </w:rPr>
        <w:t>34</w:t>
      </w:r>
      <w:r>
        <w:rPr>
          <w:noProof/>
        </w:rPr>
        <w:fldChar w:fldCharType="end"/>
      </w:r>
    </w:p>
    <w:p w14:paraId="44255CF3" w14:textId="738D383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_Toc207648763 \h </w:instrText>
      </w:r>
      <w:r>
        <w:rPr>
          <w:noProof/>
        </w:rPr>
      </w:r>
      <w:r>
        <w:rPr>
          <w:noProof/>
        </w:rPr>
        <w:fldChar w:fldCharType="separate"/>
      </w:r>
      <w:r>
        <w:rPr>
          <w:noProof/>
        </w:rPr>
        <w:t>34</w:t>
      </w:r>
      <w:r>
        <w:rPr>
          <w:noProof/>
        </w:rPr>
        <w:fldChar w:fldCharType="end"/>
      </w:r>
    </w:p>
    <w:p w14:paraId="686BAA6B" w14:textId="604ED754"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_Toc207648764 \h </w:instrText>
      </w:r>
      <w:r>
        <w:rPr>
          <w:noProof/>
        </w:rPr>
      </w:r>
      <w:r>
        <w:rPr>
          <w:noProof/>
        </w:rPr>
        <w:fldChar w:fldCharType="separate"/>
      </w:r>
      <w:r>
        <w:rPr>
          <w:noProof/>
        </w:rPr>
        <w:t>34</w:t>
      </w:r>
      <w:r>
        <w:rPr>
          <w:noProof/>
        </w:rPr>
        <w:fldChar w:fldCharType="end"/>
      </w:r>
    </w:p>
    <w:p w14:paraId="0575CA67" w14:textId="7A42DE0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_Toc207648765 \h </w:instrText>
      </w:r>
      <w:r>
        <w:rPr>
          <w:noProof/>
        </w:rPr>
      </w:r>
      <w:r>
        <w:rPr>
          <w:noProof/>
        </w:rPr>
        <w:fldChar w:fldCharType="separate"/>
      </w:r>
      <w:r>
        <w:rPr>
          <w:noProof/>
        </w:rPr>
        <w:t>34</w:t>
      </w:r>
      <w:r>
        <w:rPr>
          <w:noProof/>
        </w:rPr>
        <w:fldChar w:fldCharType="end"/>
      </w:r>
    </w:p>
    <w:p w14:paraId="12E28ABE" w14:textId="2E09108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_Toc207648766 \h </w:instrText>
      </w:r>
      <w:r>
        <w:rPr>
          <w:noProof/>
        </w:rPr>
      </w:r>
      <w:r>
        <w:rPr>
          <w:noProof/>
        </w:rPr>
        <w:fldChar w:fldCharType="separate"/>
      </w:r>
      <w:r>
        <w:rPr>
          <w:noProof/>
        </w:rPr>
        <w:t>34</w:t>
      </w:r>
      <w:r>
        <w:rPr>
          <w:noProof/>
        </w:rPr>
        <w:fldChar w:fldCharType="end"/>
      </w:r>
    </w:p>
    <w:p w14:paraId="17F14CC7" w14:textId="2272224C"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_Toc207648767 \h </w:instrText>
      </w:r>
      <w:r>
        <w:rPr>
          <w:noProof/>
        </w:rPr>
      </w:r>
      <w:r>
        <w:rPr>
          <w:noProof/>
        </w:rPr>
        <w:fldChar w:fldCharType="separate"/>
      </w:r>
      <w:r>
        <w:rPr>
          <w:noProof/>
        </w:rPr>
        <w:t>34</w:t>
      </w:r>
      <w:r>
        <w:rPr>
          <w:noProof/>
        </w:rPr>
        <w:fldChar w:fldCharType="end"/>
      </w:r>
    </w:p>
    <w:p w14:paraId="1F1B3926" w14:textId="34E5542A"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_Toc207648768 \h </w:instrText>
      </w:r>
      <w:r>
        <w:rPr>
          <w:noProof/>
        </w:rPr>
      </w:r>
      <w:r>
        <w:rPr>
          <w:noProof/>
        </w:rPr>
        <w:fldChar w:fldCharType="separate"/>
      </w:r>
      <w:r>
        <w:rPr>
          <w:noProof/>
        </w:rPr>
        <w:t>34</w:t>
      </w:r>
      <w:r>
        <w:rPr>
          <w:noProof/>
        </w:rPr>
        <w:fldChar w:fldCharType="end"/>
      </w:r>
    </w:p>
    <w:p w14:paraId="726C2BE3" w14:textId="478B245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_Toc207648769 \h </w:instrText>
      </w:r>
      <w:r>
        <w:rPr>
          <w:noProof/>
        </w:rPr>
      </w:r>
      <w:r>
        <w:rPr>
          <w:noProof/>
        </w:rPr>
        <w:fldChar w:fldCharType="separate"/>
      </w:r>
      <w:r>
        <w:rPr>
          <w:noProof/>
        </w:rPr>
        <w:t>34</w:t>
      </w:r>
      <w:r>
        <w:rPr>
          <w:noProof/>
        </w:rPr>
        <w:fldChar w:fldCharType="end"/>
      </w:r>
    </w:p>
    <w:p w14:paraId="3ADC8F70" w14:textId="62D84817"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_Toc207648770 \h </w:instrText>
      </w:r>
      <w:r>
        <w:rPr>
          <w:noProof/>
        </w:rPr>
      </w:r>
      <w:r>
        <w:rPr>
          <w:noProof/>
        </w:rPr>
        <w:fldChar w:fldCharType="separate"/>
      </w:r>
      <w:r>
        <w:rPr>
          <w:noProof/>
        </w:rPr>
        <w:t>35</w:t>
      </w:r>
      <w:r>
        <w:rPr>
          <w:noProof/>
        </w:rPr>
        <w:fldChar w:fldCharType="end"/>
      </w:r>
    </w:p>
    <w:p w14:paraId="3A778BC9" w14:textId="6028C6D4"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_Toc207648771 \h </w:instrText>
      </w:r>
      <w:r>
        <w:rPr>
          <w:noProof/>
        </w:rPr>
      </w:r>
      <w:r>
        <w:rPr>
          <w:noProof/>
        </w:rPr>
        <w:fldChar w:fldCharType="separate"/>
      </w:r>
      <w:r>
        <w:rPr>
          <w:noProof/>
        </w:rPr>
        <w:t>35</w:t>
      </w:r>
      <w:r>
        <w:rPr>
          <w:noProof/>
        </w:rPr>
        <w:fldChar w:fldCharType="end"/>
      </w:r>
    </w:p>
    <w:p w14:paraId="173A7E88" w14:textId="7183972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_Toc207648772 \h </w:instrText>
      </w:r>
      <w:r>
        <w:rPr>
          <w:noProof/>
        </w:rPr>
      </w:r>
      <w:r>
        <w:rPr>
          <w:noProof/>
        </w:rPr>
        <w:fldChar w:fldCharType="separate"/>
      </w:r>
      <w:r>
        <w:rPr>
          <w:noProof/>
        </w:rPr>
        <w:t>35</w:t>
      </w:r>
      <w:r>
        <w:rPr>
          <w:noProof/>
        </w:rPr>
        <w:fldChar w:fldCharType="end"/>
      </w:r>
    </w:p>
    <w:p w14:paraId="3A14D916" w14:textId="140532D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_Toc207648773 \h </w:instrText>
      </w:r>
      <w:r>
        <w:rPr>
          <w:noProof/>
        </w:rPr>
      </w:r>
      <w:r>
        <w:rPr>
          <w:noProof/>
        </w:rPr>
        <w:fldChar w:fldCharType="separate"/>
      </w:r>
      <w:r>
        <w:rPr>
          <w:noProof/>
        </w:rPr>
        <w:t>35</w:t>
      </w:r>
      <w:r>
        <w:rPr>
          <w:noProof/>
        </w:rPr>
        <w:fldChar w:fldCharType="end"/>
      </w:r>
    </w:p>
    <w:p w14:paraId="4CD8E4E0" w14:textId="5B249EA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_Toc207648774 \h </w:instrText>
      </w:r>
      <w:r>
        <w:rPr>
          <w:noProof/>
        </w:rPr>
      </w:r>
      <w:r>
        <w:rPr>
          <w:noProof/>
        </w:rPr>
        <w:fldChar w:fldCharType="separate"/>
      </w:r>
      <w:r>
        <w:rPr>
          <w:noProof/>
        </w:rPr>
        <w:t>35</w:t>
      </w:r>
      <w:r>
        <w:rPr>
          <w:noProof/>
        </w:rPr>
        <w:fldChar w:fldCharType="end"/>
      </w:r>
    </w:p>
    <w:p w14:paraId="37D154F2" w14:textId="7C6F8DE6"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_Toc207648775 \h </w:instrText>
      </w:r>
      <w:r>
        <w:rPr>
          <w:noProof/>
        </w:rPr>
      </w:r>
      <w:r>
        <w:rPr>
          <w:noProof/>
        </w:rPr>
        <w:fldChar w:fldCharType="separate"/>
      </w:r>
      <w:r>
        <w:rPr>
          <w:noProof/>
        </w:rPr>
        <w:t>35</w:t>
      </w:r>
      <w:r>
        <w:rPr>
          <w:noProof/>
        </w:rPr>
        <w:fldChar w:fldCharType="end"/>
      </w:r>
    </w:p>
    <w:p w14:paraId="74B48D25" w14:textId="47CC7F4A"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_Toc207648776 \h </w:instrText>
      </w:r>
      <w:r>
        <w:rPr>
          <w:noProof/>
        </w:rPr>
      </w:r>
      <w:r>
        <w:rPr>
          <w:noProof/>
        </w:rPr>
        <w:fldChar w:fldCharType="separate"/>
      </w:r>
      <w:r>
        <w:rPr>
          <w:noProof/>
        </w:rPr>
        <w:t>35</w:t>
      </w:r>
      <w:r>
        <w:rPr>
          <w:noProof/>
        </w:rPr>
        <w:fldChar w:fldCharType="end"/>
      </w:r>
    </w:p>
    <w:p w14:paraId="4D97BE59" w14:textId="1D9371F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_Toc207648777 \h </w:instrText>
      </w:r>
      <w:r>
        <w:rPr>
          <w:noProof/>
        </w:rPr>
      </w:r>
      <w:r>
        <w:rPr>
          <w:noProof/>
        </w:rPr>
        <w:fldChar w:fldCharType="separate"/>
      </w:r>
      <w:r>
        <w:rPr>
          <w:noProof/>
        </w:rPr>
        <w:t>35</w:t>
      </w:r>
      <w:r>
        <w:rPr>
          <w:noProof/>
        </w:rPr>
        <w:fldChar w:fldCharType="end"/>
      </w:r>
    </w:p>
    <w:p w14:paraId="516E4A8D" w14:textId="19DE884D"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_Toc207648778 \h </w:instrText>
      </w:r>
      <w:r>
        <w:rPr>
          <w:noProof/>
        </w:rPr>
      </w:r>
      <w:r>
        <w:rPr>
          <w:noProof/>
        </w:rPr>
        <w:fldChar w:fldCharType="separate"/>
      </w:r>
      <w:r>
        <w:rPr>
          <w:noProof/>
        </w:rPr>
        <w:t>36</w:t>
      </w:r>
      <w:r>
        <w:rPr>
          <w:noProof/>
        </w:rPr>
        <w:fldChar w:fldCharType="end"/>
      </w:r>
    </w:p>
    <w:p w14:paraId="0F2EE47C" w14:textId="1DDEA12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_Toc207648779 \h </w:instrText>
      </w:r>
      <w:r>
        <w:rPr>
          <w:noProof/>
        </w:rPr>
      </w:r>
      <w:r>
        <w:rPr>
          <w:noProof/>
        </w:rPr>
        <w:fldChar w:fldCharType="separate"/>
      </w:r>
      <w:r>
        <w:rPr>
          <w:noProof/>
        </w:rPr>
        <w:t>36</w:t>
      </w:r>
      <w:r>
        <w:rPr>
          <w:noProof/>
        </w:rPr>
        <w:fldChar w:fldCharType="end"/>
      </w:r>
    </w:p>
    <w:p w14:paraId="150013AF" w14:textId="3993BA9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_Toc207648780 \h </w:instrText>
      </w:r>
      <w:r>
        <w:rPr>
          <w:noProof/>
        </w:rPr>
      </w:r>
      <w:r>
        <w:rPr>
          <w:noProof/>
        </w:rPr>
        <w:fldChar w:fldCharType="separate"/>
      </w:r>
      <w:r>
        <w:rPr>
          <w:noProof/>
        </w:rPr>
        <w:t>36</w:t>
      </w:r>
      <w:r>
        <w:rPr>
          <w:noProof/>
        </w:rPr>
        <w:fldChar w:fldCharType="end"/>
      </w:r>
    </w:p>
    <w:p w14:paraId="3EFFE19D" w14:textId="43EF22E6"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_Toc207648781 \h </w:instrText>
      </w:r>
      <w:r>
        <w:rPr>
          <w:noProof/>
        </w:rPr>
      </w:r>
      <w:r>
        <w:rPr>
          <w:noProof/>
        </w:rPr>
        <w:fldChar w:fldCharType="separate"/>
      </w:r>
      <w:r>
        <w:rPr>
          <w:noProof/>
        </w:rPr>
        <w:t>36</w:t>
      </w:r>
      <w:r>
        <w:rPr>
          <w:noProof/>
        </w:rPr>
        <w:fldChar w:fldCharType="end"/>
      </w:r>
    </w:p>
    <w:p w14:paraId="797F10FC" w14:textId="41E91678"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_Toc207648782 \h </w:instrText>
      </w:r>
      <w:r>
        <w:rPr>
          <w:noProof/>
        </w:rPr>
      </w:r>
      <w:r>
        <w:rPr>
          <w:noProof/>
        </w:rPr>
        <w:fldChar w:fldCharType="separate"/>
      </w:r>
      <w:r>
        <w:rPr>
          <w:noProof/>
        </w:rPr>
        <w:t>37</w:t>
      </w:r>
      <w:r>
        <w:rPr>
          <w:noProof/>
        </w:rPr>
        <w:fldChar w:fldCharType="end"/>
      </w:r>
    </w:p>
    <w:p w14:paraId="1ABB824B" w14:textId="45B0F7B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_Toc207648783 \h </w:instrText>
      </w:r>
      <w:r>
        <w:rPr>
          <w:noProof/>
        </w:rPr>
      </w:r>
      <w:r>
        <w:rPr>
          <w:noProof/>
        </w:rPr>
        <w:fldChar w:fldCharType="separate"/>
      </w:r>
      <w:r>
        <w:rPr>
          <w:noProof/>
        </w:rPr>
        <w:t>37</w:t>
      </w:r>
      <w:r>
        <w:rPr>
          <w:noProof/>
        </w:rPr>
        <w:fldChar w:fldCharType="end"/>
      </w:r>
    </w:p>
    <w:p w14:paraId="26823CB5" w14:textId="0DFA87C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_Toc207648784 \h </w:instrText>
      </w:r>
      <w:r>
        <w:rPr>
          <w:noProof/>
        </w:rPr>
      </w:r>
      <w:r>
        <w:rPr>
          <w:noProof/>
        </w:rPr>
        <w:fldChar w:fldCharType="separate"/>
      </w:r>
      <w:r>
        <w:rPr>
          <w:noProof/>
        </w:rPr>
        <w:t>38</w:t>
      </w:r>
      <w:r>
        <w:rPr>
          <w:noProof/>
        </w:rPr>
        <w:fldChar w:fldCharType="end"/>
      </w:r>
    </w:p>
    <w:p w14:paraId="6D5FADD7" w14:textId="550C318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_Toc207648785 \h </w:instrText>
      </w:r>
      <w:r>
        <w:rPr>
          <w:noProof/>
        </w:rPr>
      </w:r>
      <w:r>
        <w:rPr>
          <w:noProof/>
        </w:rPr>
        <w:fldChar w:fldCharType="separate"/>
      </w:r>
      <w:r>
        <w:rPr>
          <w:noProof/>
        </w:rPr>
        <w:t>38</w:t>
      </w:r>
      <w:r>
        <w:rPr>
          <w:noProof/>
        </w:rPr>
        <w:fldChar w:fldCharType="end"/>
      </w:r>
    </w:p>
    <w:p w14:paraId="0A9CF2E4" w14:textId="4263D19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_Toc207648786 \h </w:instrText>
      </w:r>
      <w:r>
        <w:rPr>
          <w:noProof/>
        </w:rPr>
      </w:r>
      <w:r>
        <w:rPr>
          <w:noProof/>
        </w:rPr>
        <w:fldChar w:fldCharType="separate"/>
      </w:r>
      <w:r>
        <w:rPr>
          <w:noProof/>
        </w:rPr>
        <w:t>39</w:t>
      </w:r>
      <w:r>
        <w:rPr>
          <w:noProof/>
        </w:rPr>
        <w:fldChar w:fldCharType="end"/>
      </w:r>
    </w:p>
    <w:p w14:paraId="421EC9F4" w14:textId="70CC285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_Toc207648787 \h </w:instrText>
      </w:r>
      <w:r>
        <w:rPr>
          <w:noProof/>
        </w:rPr>
      </w:r>
      <w:r>
        <w:rPr>
          <w:noProof/>
        </w:rPr>
        <w:fldChar w:fldCharType="separate"/>
      </w:r>
      <w:r>
        <w:rPr>
          <w:noProof/>
        </w:rPr>
        <w:t>40</w:t>
      </w:r>
      <w:r>
        <w:rPr>
          <w:noProof/>
        </w:rPr>
        <w:fldChar w:fldCharType="end"/>
      </w:r>
    </w:p>
    <w:p w14:paraId="3236672A" w14:textId="6448AB0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_Toc207648788 \h </w:instrText>
      </w:r>
      <w:r>
        <w:rPr>
          <w:noProof/>
        </w:rPr>
      </w:r>
      <w:r>
        <w:rPr>
          <w:noProof/>
        </w:rPr>
        <w:fldChar w:fldCharType="separate"/>
      </w:r>
      <w:r>
        <w:rPr>
          <w:noProof/>
        </w:rPr>
        <w:t>40</w:t>
      </w:r>
      <w:r>
        <w:rPr>
          <w:noProof/>
        </w:rPr>
        <w:fldChar w:fldCharType="end"/>
      </w:r>
    </w:p>
    <w:p w14:paraId="6C2081B5" w14:textId="02DC709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_Toc207648789 \h </w:instrText>
      </w:r>
      <w:r>
        <w:rPr>
          <w:noProof/>
        </w:rPr>
      </w:r>
      <w:r>
        <w:rPr>
          <w:noProof/>
        </w:rPr>
        <w:fldChar w:fldCharType="separate"/>
      </w:r>
      <w:r>
        <w:rPr>
          <w:noProof/>
        </w:rPr>
        <w:t>41</w:t>
      </w:r>
      <w:r>
        <w:rPr>
          <w:noProof/>
        </w:rPr>
        <w:fldChar w:fldCharType="end"/>
      </w:r>
    </w:p>
    <w:p w14:paraId="361CF996" w14:textId="1C5421E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_Toc207648790 \h </w:instrText>
      </w:r>
      <w:r>
        <w:rPr>
          <w:noProof/>
        </w:rPr>
      </w:r>
      <w:r>
        <w:rPr>
          <w:noProof/>
        </w:rPr>
        <w:fldChar w:fldCharType="separate"/>
      </w:r>
      <w:r>
        <w:rPr>
          <w:noProof/>
        </w:rPr>
        <w:t>41</w:t>
      </w:r>
      <w:r>
        <w:rPr>
          <w:noProof/>
        </w:rPr>
        <w:fldChar w:fldCharType="end"/>
      </w:r>
    </w:p>
    <w:p w14:paraId="109FBAA6" w14:textId="7029843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_Toc207648791 \h </w:instrText>
      </w:r>
      <w:r>
        <w:rPr>
          <w:noProof/>
        </w:rPr>
      </w:r>
      <w:r>
        <w:rPr>
          <w:noProof/>
        </w:rPr>
        <w:fldChar w:fldCharType="separate"/>
      </w:r>
      <w:r>
        <w:rPr>
          <w:noProof/>
        </w:rPr>
        <w:t>42</w:t>
      </w:r>
      <w:r>
        <w:rPr>
          <w:noProof/>
        </w:rPr>
        <w:fldChar w:fldCharType="end"/>
      </w:r>
    </w:p>
    <w:p w14:paraId="5AC82CE6" w14:textId="1F168CA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_Toc207648792 \h </w:instrText>
      </w:r>
      <w:r>
        <w:rPr>
          <w:noProof/>
        </w:rPr>
      </w:r>
      <w:r>
        <w:rPr>
          <w:noProof/>
        </w:rPr>
        <w:fldChar w:fldCharType="separate"/>
      </w:r>
      <w:r>
        <w:rPr>
          <w:noProof/>
        </w:rPr>
        <w:t>42</w:t>
      </w:r>
      <w:r>
        <w:rPr>
          <w:noProof/>
        </w:rPr>
        <w:fldChar w:fldCharType="end"/>
      </w:r>
    </w:p>
    <w:p w14:paraId="4C6F4F0B" w14:textId="0999EC8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_Toc207648793 \h </w:instrText>
      </w:r>
      <w:r>
        <w:rPr>
          <w:noProof/>
        </w:rPr>
      </w:r>
      <w:r>
        <w:rPr>
          <w:noProof/>
        </w:rPr>
        <w:fldChar w:fldCharType="separate"/>
      </w:r>
      <w:r>
        <w:rPr>
          <w:noProof/>
        </w:rPr>
        <w:t>42</w:t>
      </w:r>
      <w:r>
        <w:rPr>
          <w:noProof/>
        </w:rPr>
        <w:fldChar w:fldCharType="end"/>
      </w:r>
    </w:p>
    <w:p w14:paraId="65382A84" w14:textId="2723508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_Toc207648794 \h </w:instrText>
      </w:r>
      <w:r>
        <w:rPr>
          <w:noProof/>
        </w:rPr>
      </w:r>
      <w:r>
        <w:rPr>
          <w:noProof/>
        </w:rPr>
        <w:fldChar w:fldCharType="separate"/>
      </w:r>
      <w:r>
        <w:rPr>
          <w:noProof/>
        </w:rPr>
        <w:t>42</w:t>
      </w:r>
      <w:r>
        <w:rPr>
          <w:noProof/>
        </w:rPr>
        <w:fldChar w:fldCharType="end"/>
      </w:r>
    </w:p>
    <w:p w14:paraId="36C3FBC5" w14:textId="2EC5CC2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_Toc207648795 \h </w:instrText>
      </w:r>
      <w:r>
        <w:rPr>
          <w:noProof/>
        </w:rPr>
      </w:r>
      <w:r>
        <w:rPr>
          <w:noProof/>
        </w:rPr>
        <w:fldChar w:fldCharType="separate"/>
      </w:r>
      <w:r>
        <w:rPr>
          <w:noProof/>
        </w:rPr>
        <w:t>42</w:t>
      </w:r>
      <w:r>
        <w:rPr>
          <w:noProof/>
        </w:rPr>
        <w:fldChar w:fldCharType="end"/>
      </w:r>
    </w:p>
    <w:p w14:paraId="179E8B09" w14:textId="55E0D41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_Toc207648796 \h </w:instrText>
      </w:r>
      <w:r>
        <w:rPr>
          <w:noProof/>
        </w:rPr>
      </w:r>
      <w:r>
        <w:rPr>
          <w:noProof/>
        </w:rPr>
        <w:fldChar w:fldCharType="separate"/>
      </w:r>
      <w:r>
        <w:rPr>
          <w:noProof/>
        </w:rPr>
        <w:t>43</w:t>
      </w:r>
      <w:r>
        <w:rPr>
          <w:noProof/>
        </w:rPr>
        <w:fldChar w:fldCharType="end"/>
      </w:r>
    </w:p>
    <w:p w14:paraId="3848A346" w14:textId="65F562B6"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_Toc207648797 \h </w:instrText>
      </w:r>
      <w:r>
        <w:rPr>
          <w:noProof/>
        </w:rPr>
      </w:r>
      <w:r>
        <w:rPr>
          <w:noProof/>
        </w:rPr>
        <w:fldChar w:fldCharType="separate"/>
      </w:r>
      <w:r>
        <w:rPr>
          <w:noProof/>
        </w:rPr>
        <w:t>43</w:t>
      </w:r>
      <w:r>
        <w:rPr>
          <w:noProof/>
        </w:rPr>
        <w:fldChar w:fldCharType="end"/>
      </w:r>
    </w:p>
    <w:p w14:paraId="55AC8773" w14:textId="4667CF61"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_Toc207648798 \h </w:instrText>
      </w:r>
      <w:r>
        <w:rPr>
          <w:noProof/>
        </w:rPr>
      </w:r>
      <w:r>
        <w:rPr>
          <w:noProof/>
        </w:rPr>
        <w:fldChar w:fldCharType="separate"/>
      </w:r>
      <w:r>
        <w:rPr>
          <w:noProof/>
        </w:rPr>
        <w:t>43</w:t>
      </w:r>
      <w:r>
        <w:rPr>
          <w:noProof/>
        </w:rPr>
        <w:fldChar w:fldCharType="end"/>
      </w:r>
    </w:p>
    <w:p w14:paraId="56D52A81" w14:textId="5E576DF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_Toc207648799 \h </w:instrText>
      </w:r>
      <w:r>
        <w:rPr>
          <w:noProof/>
        </w:rPr>
      </w:r>
      <w:r>
        <w:rPr>
          <w:noProof/>
        </w:rPr>
        <w:fldChar w:fldCharType="separate"/>
      </w:r>
      <w:r>
        <w:rPr>
          <w:noProof/>
        </w:rPr>
        <w:t>43</w:t>
      </w:r>
      <w:r>
        <w:rPr>
          <w:noProof/>
        </w:rPr>
        <w:fldChar w:fldCharType="end"/>
      </w:r>
    </w:p>
    <w:p w14:paraId="4ACC8E00" w14:textId="64179953"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_Toc207648800 \h </w:instrText>
      </w:r>
      <w:r>
        <w:rPr>
          <w:noProof/>
        </w:rPr>
      </w:r>
      <w:r>
        <w:rPr>
          <w:noProof/>
        </w:rPr>
        <w:fldChar w:fldCharType="separate"/>
      </w:r>
      <w:r>
        <w:rPr>
          <w:noProof/>
        </w:rPr>
        <w:t>43</w:t>
      </w:r>
      <w:r>
        <w:rPr>
          <w:noProof/>
        </w:rPr>
        <w:fldChar w:fldCharType="end"/>
      </w:r>
    </w:p>
    <w:p w14:paraId="24706880" w14:textId="6185DBF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_Toc207648801 \h </w:instrText>
      </w:r>
      <w:r>
        <w:rPr>
          <w:noProof/>
        </w:rPr>
      </w:r>
      <w:r>
        <w:rPr>
          <w:noProof/>
        </w:rPr>
        <w:fldChar w:fldCharType="separate"/>
      </w:r>
      <w:r>
        <w:rPr>
          <w:noProof/>
        </w:rPr>
        <w:t>43</w:t>
      </w:r>
      <w:r>
        <w:rPr>
          <w:noProof/>
        </w:rPr>
        <w:fldChar w:fldCharType="end"/>
      </w:r>
    </w:p>
    <w:p w14:paraId="0765A974" w14:textId="3B074B3E"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_Toc207648802 \h </w:instrText>
      </w:r>
      <w:r>
        <w:rPr>
          <w:noProof/>
        </w:rPr>
      </w:r>
      <w:r>
        <w:rPr>
          <w:noProof/>
        </w:rPr>
        <w:fldChar w:fldCharType="separate"/>
      </w:r>
      <w:r>
        <w:rPr>
          <w:noProof/>
        </w:rPr>
        <w:t>44</w:t>
      </w:r>
      <w:r>
        <w:rPr>
          <w:noProof/>
        </w:rPr>
        <w:fldChar w:fldCharType="end"/>
      </w:r>
    </w:p>
    <w:p w14:paraId="62228E65" w14:textId="6CC76ABF"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_Toc207648803 \h </w:instrText>
      </w:r>
      <w:r>
        <w:rPr>
          <w:noProof/>
        </w:rPr>
      </w:r>
      <w:r>
        <w:rPr>
          <w:noProof/>
        </w:rPr>
        <w:fldChar w:fldCharType="separate"/>
      </w:r>
      <w:r>
        <w:rPr>
          <w:noProof/>
        </w:rPr>
        <w:t>44</w:t>
      </w:r>
      <w:r>
        <w:rPr>
          <w:noProof/>
        </w:rPr>
        <w:fldChar w:fldCharType="end"/>
      </w:r>
    </w:p>
    <w:p w14:paraId="62BDAEED" w14:textId="5C6609FC"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_Toc207648804 \h </w:instrText>
      </w:r>
      <w:r>
        <w:rPr>
          <w:noProof/>
        </w:rPr>
      </w:r>
      <w:r>
        <w:rPr>
          <w:noProof/>
        </w:rPr>
        <w:fldChar w:fldCharType="separate"/>
      </w:r>
      <w:r>
        <w:rPr>
          <w:noProof/>
        </w:rPr>
        <w:t>44</w:t>
      </w:r>
      <w:r>
        <w:rPr>
          <w:noProof/>
        </w:rPr>
        <w:fldChar w:fldCharType="end"/>
      </w:r>
    </w:p>
    <w:p w14:paraId="21ECAC11" w14:textId="180A5C14"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_Toc207648805 \h </w:instrText>
      </w:r>
      <w:r>
        <w:rPr>
          <w:noProof/>
        </w:rPr>
      </w:r>
      <w:r>
        <w:rPr>
          <w:noProof/>
        </w:rPr>
        <w:fldChar w:fldCharType="separate"/>
      </w:r>
      <w:r>
        <w:rPr>
          <w:noProof/>
        </w:rPr>
        <w:t>44</w:t>
      </w:r>
      <w:r>
        <w:rPr>
          <w:noProof/>
        </w:rPr>
        <w:fldChar w:fldCharType="end"/>
      </w:r>
    </w:p>
    <w:p w14:paraId="0F91C638" w14:textId="70767840"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_Toc207648806 \h </w:instrText>
      </w:r>
      <w:r>
        <w:rPr>
          <w:noProof/>
        </w:rPr>
      </w:r>
      <w:r>
        <w:rPr>
          <w:noProof/>
        </w:rPr>
        <w:fldChar w:fldCharType="separate"/>
      </w:r>
      <w:r>
        <w:rPr>
          <w:noProof/>
        </w:rPr>
        <w:t>44</w:t>
      </w:r>
      <w:r>
        <w:rPr>
          <w:noProof/>
        </w:rPr>
        <w:fldChar w:fldCharType="end"/>
      </w:r>
    </w:p>
    <w:p w14:paraId="666E151A" w14:textId="168A7BC9"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_Toc207648807 \h </w:instrText>
      </w:r>
      <w:r>
        <w:rPr>
          <w:noProof/>
        </w:rPr>
      </w:r>
      <w:r>
        <w:rPr>
          <w:noProof/>
        </w:rPr>
        <w:fldChar w:fldCharType="separate"/>
      </w:r>
      <w:r>
        <w:rPr>
          <w:noProof/>
        </w:rPr>
        <w:t>44</w:t>
      </w:r>
      <w:r>
        <w:rPr>
          <w:noProof/>
        </w:rPr>
        <w:fldChar w:fldCharType="end"/>
      </w:r>
    </w:p>
    <w:p w14:paraId="282C8095" w14:textId="0D1B2C01"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_Toc207648808 \h </w:instrText>
      </w:r>
      <w:r>
        <w:rPr>
          <w:noProof/>
        </w:rPr>
      </w:r>
      <w:r>
        <w:rPr>
          <w:noProof/>
        </w:rPr>
        <w:fldChar w:fldCharType="separate"/>
      </w:r>
      <w:r>
        <w:rPr>
          <w:noProof/>
        </w:rPr>
        <w:t>45</w:t>
      </w:r>
      <w:r>
        <w:rPr>
          <w:noProof/>
        </w:rPr>
        <w:fldChar w:fldCharType="end"/>
      </w:r>
    </w:p>
    <w:p w14:paraId="4E4D8A74" w14:textId="075AAE33"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_Toc207648809 \h </w:instrText>
      </w:r>
      <w:r>
        <w:rPr>
          <w:noProof/>
        </w:rPr>
      </w:r>
      <w:r>
        <w:rPr>
          <w:noProof/>
        </w:rPr>
        <w:fldChar w:fldCharType="separate"/>
      </w:r>
      <w:r>
        <w:rPr>
          <w:noProof/>
        </w:rPr>
        <w:t>45</w:t>
      </w:r>
      <w:r>
        <w:rPr>
          <w:noProof/>
        </w:rPr>
        <w:fldChar w:fldCharType="end"/>
      </w:r>
    </w:p>
    <w:p w14:paraId="0FC55212" w14:textId="02969D9D"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_Toc207648810 \h </w:instrText>
      </w:r>
      <w:r>
        <w:rPr>
          <w:noProof/>
        </w:rPr>
      </w:r>
      <w:r>
        <w:rPr>
          <w:noProof/>
        </w:rPr>
        <w:fldChar w:fldCharType="separate"/>
      </w:r>
      <w:r>
        <w:rPr>
          <w:noProof/>
        </w:rPr>
        <w:t>45</w:t>
      </w:r>
      <w:r>
        <w:rPr>
          <w:noProof/>
        </w:rPr>
        <w:fldChar w:fldCharType="end"/>
      </w:r>
    </w:p>
    <w:p w14:paraId="1FEA2C6C" w14:textId="370C9360"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_Toc207648811 \h </w:instrText>
      </w:r>
      <w:r>
        <w:rPr>
          <w:noProof/>
        </w:rPr>
      </w:r>
      <w:r>
        <w:rPr>
          <w:noProof/>
        </w:rPr>
        <w:fldChar w:fldCharType="separate"/>
      </w:r>
      <w:r>
        <w:rPr>
          <w:noProof/>
        </w:rPr>
        <w:t>45</w:t>
      </w:r>
      <w:r>
        <w:rPr>
          <w:noProof/>
        </w:rPr>
        <w:fldChar w:fldCharType="end"/>
      </w:r>
    </w:p>
    <w:p w14:paraId="75B6E154" w14:textId="2AE8D15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_Toc207648812 \h </w:instrText>
      </w:r>
      <w:r>
        <w:rPr>
          <w:noProof/>
        </w:rPr>
      </w:r>
      <w:r>
        <w:rPr>
          <w:noProof/>
        </w:rPr>
        <w:fldChar w:fldCharType="separate"/>
      </w:r>
      <w:r>
        <w:rPr>
          <w:noProof/>
        </w:rPr>
        <w:t>45</w:t>
      </w:r>
      <w:r>
        <w:rPr>
          <w:noProof/>
        </w:rPr>
        <w:fldChar w:fldCharType="end"/>
      </w:r>
    </w:p>
    <w:p w14:paraId="03EF5944" w14:textId="556619F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_Toc207648813 \h </w:instrText>
      </w:r>
      <w:r>
        <w:rPr>
          <w:noProof/>
        </w:rPr>
      </w:r>
      <w:r>
        <w:rPr>
          <w:noProof/>
        </w:rPr>
        <w:fldChar w:fldCharType="separate"/>
      </w:r>
      <w:r>
        <w:rPr>
          <w:noProof/>
        </w:rPr>
        <w:t>45</w:t>
      </w:r>
      <w:r>
        <w:rPr>
          <w:noProof/>
        </w:rPr>
        <w:fldChar w:fldCharType="end"/>
      </w:r>
    </w:p>
    <w:p w14:paraId="10404206" w14:textId="0120EFD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_Toc207648814 \h </w:instrText>
      </w:r>
      <w:r>
        <w:rPr>
          <w:noProof/>
        </w:rPr>
      </w:r>
      <w:r>
        <w:rPr>
          <w:noProof/>
        </w:rPr>
        <w:fldChar w:fldCharType="separate"/>
      </w:r>
      <w:r>
        <w:rPr>
          <w:noProof/>
        </w:rPr>
        <w:t>45</w:t>
      </w:r>
      <w:r>
        <w:rPr>
          <w:noProof/>
        </w:rPr>
        <w:fldChar w:fldCharType="end"/>
      </w:r>
    </w:p>
    <w:p w14:paraId="0C319C20" w14:textId="0FFFD32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_Toc207648815 \h </w:instrText>
      </w:r>
      <w:r>
        <w:rPr>
          <w:noProof/>
        </w:rPr>
      </w:r>
      <w:r>
        <w:rPr>
          <w:noProof/>
        </w:rPr>
        <w:fldChar w:fldCharType="separate"/>
      </w:r>
      <w:r>
        <w:rPr>
          <w:noProof/>
        </w:rPr>
        <w:t>45</w:t>
      </w:r>
      <w:r>
        <w:rPr>
          <w:noProof/>
        </w:rPr>
        <w:fldChar w:fldCharType="end"/>
      </w:r>
    </w:p>
    <w:p w14:paraId="663F3716" w14:textId="3ED1999B"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_Toc207648816 \h </w:instrText>
      </w:r>
      <w:r>
        <w:rPr>
          <w:noProof/>
        </w:rPr>
      </w:r>
      <w:r>
        <w:rPr>
          <w:noProof/>
        </w:rPr>
        <w:fldChar w:fldCharType="separate"/>
      </w:r>
      <w:r>
        <w:rPr>
          <w:noProof/>
        </w:rPr>
        <w:t>46</w:t>
      </w:r>
      <w:r>
        <w:rPr>
          <w:noProof/>
        </w:rPr>
        <w:fldChar w:fldCharType="end"/>
      </w:r>
    </w:p>
    <w:p w14:paraId="2231416D" w14:textId="08DFD1AA"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_Toc207648817 \h </w:instrText>
      </w:r>
      <w:r>
        <w:rPr>
          <w:noProof/>
        </w:rPr>
      </w:r>
      <w:r>
        <w:rPr>
          <w:noProof/>
        </w:rPr>
        <w:fldChar w:fldCharType="separate"/>
      </w:r>
      <w:r>
        <w:rPr>
          <w:noProof/>
        </w:rPr>
        <w:t>46</w:t>
      </w:r>
      <w:r>
        <w:rPr>
          <w:noProof/>
        </w:rPr>
        <w:fldChar w:fldCharType="end"/>
      </w:r>
    </w:p>
    <w:p w14:paraId="56A7C4CB" w14:textId="4473FAF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_Toc207648818 \h </w:instrText>
      </w:r>
      <w:r>
        <w:rPr>
          <w:noProof/>
        </w:rPr>
      </w:r>
      <w:r>
        <w:rPr>
          <w:noProof/>
        </w:rPr>
        <w:fldChar w:fldCharType="separate"/>
      </w:r>
      <w:r>
        <w:rPr>
          <w:noProof/>
        </w:rPr>
        <w:t>46</w:t>
      </w:r>
      <w:r>
        <w:rPr>
          <w:noProof/>
        </w:rPr>
        <w:fldChar w:fldCharType="end"/>
      </w:r>
    </w:p>
    <w:p w14:paraId="7D35838C" w14:textId="2BCDE6D4"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_Toc207648819 \h </w:instrText>
      </w:r>
      <w:r>
        <w:rPr>
          <w:noProof/>
        </w:rPr>
      </w:r>
      <w:r>
        <w:rPr>
          <w:noProof/>
        </w:rPr>
        <w:fldChar w:fldCharType="separate"/>
      </w:r>
      <w:r>
        <w:rPr>
          <w:noProof/>
        </w:rPr>
        <w:t>46</w:t>
      </w:r>
      <w:r>
        <w:rPr>
          <w:noProof/>
        </w:rPr>
        <w:fldChar w:fldCharType="end"/>
      </w:r>
    </w:p>
    <w:p w14:paraId="09048FF8" w14:textId="19ADD1FC"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_Toc207648820 \h </w:instrText>
      </w:r>
      <w:r>
        <w:rPr>
          <w:noProof/>
        </w:rPr>
      </w:r>
      <w:r>
        <w:rPr>
          <w:noProof/>
        </w:rPr>
        <w:fldChar w:fldCharType="separate"/>
      </w:r>
      <w:r>
        <w:rPr>
          <w:noProof/>
        </w:rPr>
        <w:t>46</w:t>
      </w:r>
      <w:r>
        <w:rPr>
          <w:noProof/>
        </w:rPr>
        <w:fldChar w:fldCharType="end"/>
      </w:r>
    </w:p>
    <w:p w14:paraId="0F13C52F" w14:textId="6911C67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_Toc207648821 \h </w:instrText>
      </w:r>
      <w:r>
        <w:rPr>
          <w:noProof/>
        </w:rPr>
      </w:r>
      <w:r>
        <w:rPr>
          <w:noProof/>
        </w:rPr>
        <w:fldChar w:fldCharType="separate"/>
      </w:r>
      <w:r>
        <w:rPr>
          <w:noProof/>
        </w:rPr>
        <w:t>46</w:t>
      </w:r>
      <w:r>
        <w:rPr>
          <w:noProof/>
        </w:rPr>
        <w:fldChar w:fldCharType="end"/>
      </w:r>
    </w:p>
    <w:p w14:paraId="0480565F" w14:textId="6C3D6A5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_Toc207648822 \h </w:instrText>
      </w:r>
      <w:r>
        <w:rPr>
          <w:noProof/>
        </w:rPr>
      </w:r>
      <w:r>
        <w:rPr>
          <w:noProof/>
        </w:rPr>
        <w:fldChar w:fldCharType="separate"/>
      </w:r>
      <w:r>
        <w:rPr>
          <w:noProof/>
        </w:rPr>
        <w:t>47</w:t>
      </w:r>
      <w:r>
        <w:rPr>
          <w:noProof/>
        </w:rPr>
        <w:fldChar w:fldCharType="end"/>
      </w:r>
    </w:p>
    <w:p w14:paraId="4A7E3A20" w14:textId="12CB7E86"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_Toc207648823 \h </w:instrText>
      </w:r>
      <w:r>
        <w:rPr>
          <w:noProof/>
        </w:rPr>
      </w:r>
      <w:r>
        <w:rPr>
          <w:noProof/>
        </w:rPr>
        <w:fldChar w:fldCharType="separate"/>
      </w:r>
      <w:r>
        <w:rPr>
          <w:noProof/>
        </w:rPr>
        <w:t>47</w:t>
      </w:r>
      <w:r>
        <w:rPr>
          <w:noProof/>
        </w:rPr>
        <w:fldChar w:fldCharType="end"/>
      </w:r>
    </w:p>
    <w:p w14:paraId="6788BFA1" w14:textId="552972AD"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_Toc207648824 \h </w:instrText>
      </w:r>
      <w:r>
        <w:rPr>
          <w:noProof/>
        </w:rPr>
      </w:r>
      <w:r>
        <w:rPr>
          <w:noProof/>
        </w:rPr>
        <w:fldChar w:fldCharType="separate"/>
      </w:r>
      <w:r>
        <w:rPr>
          <w:noProof/>
        </w:rPr>
        <w:t>48</w:t>
      </w:r>
      <w:r>
        <w:rPr>
          <w:noProof/>
        </w:rPr>
        <w:fldChar w:fldCharType="end"/>
      </w:r>
    </w:p>
    <w:p w14:paraId="042C73CF" w14:textId="3CFF9100"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_Toc207648825 \h </w:instrText>
      </w:r>
      <w:r>
        <w:rPr>
          <w:noProof/>
        </w:rPr>
      </w:r>
      <w:r>
        <w:rPr>
          <w:noProof/>
        </w:rPr>
        <w:fldChar w:fldCharType="separate"/>
      </w:r>
      <w:r>
        <w:rPr>
          <w:noProof/>
        </w:rPr>
        <w:t>48</w:t>
      </w:r>
      <w:r>
        <w:rPr>
          <w:noProof/>
        </w:rPr>
        <w:fldChar w:fldCharType="end"/>
      </w:r>
    </w:p>
    <w:p w14:paraId="38638A64" w14:textId="177366E9"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_Toc207648826 \h </w:instrText>
      </w:r>
      <w:r>
        <w:rPr>
          <w:noProof/>
        </w:rPr>
      </w:r>
      <w:r>
        <w:rPr>
          <w:noProof/>
        </w:rPr>
        <w:fldChar w:fldCharType="separate"/>
      </w:r>
      <w:r>
        <w:rPr>
          <w:noProof/>
        </w:rPr>
        <w:t>48</w:t>
      </w:r>
      <w:r>
        <w:rPr>
          <w:noProof/>
        </w:rPr>
        <w:fldChar w:fldCharType="end"/>
      </w:r>
    </w:p>
    <w:p w14:paraId="5DC0EF06" w14:textId="45EE2E13"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_Toc207648827 \h </w:instrText>
      </w:r>
      <w:r>
        <w:rPr>
          <w:noProof/>
        </w:rPr>
      </w:r>
      <w:r>
        <w:rPr>
          <w:noProof/>
        </w:rPr>
        <w:fldChar w:fldCharType="separate"/>
      </w:r>
      <w:r>
        <w:rPr>
          <w:noProof/>
        </w:rPr>
        <w:t>48</w:t>
      </w:r>
      <w:r>
        <w:rPr>
          <w:noProof/>
        </w:rPr>
        <w:fldChar w:fldCharType="end"/>
      </w:r>
    </w:p>
    <w:p w14:paraId="4D9EAB12" w14:textId="586619FE"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_Toc207648828 \h </w:instrText>
      </w:r>
      <w:r>
        <w:rPr>
          <w:noProof/>
        </w:rPr>
      </w:r>
      <w:r>
        <w:rPr>
          <w:noProof/>
        </w:rPr>
        <w:fldChar w:fldCharType="separate"/>
      </w:r>
      <w:r>
        <w:rPr>
          <w:noProof/>
        </w:rPr>
        <w:t>49</w:t>
      </w:r>
      <w:r>
        <w:rPr>
          <w:noProof/>
        </w:rPr>
        <w:fldChar w:fldCharType="end"/>
      </w:r>
    </w:p>
    <w:p w14:paraId="5B15AEF9" w14:textId="7D9F8E0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_Toc207648829 \h </w:instrText>
      </w:r>
      <w:r>
        <w:rPr>
          <w:noProof/>
        </w:rPr>
      </w:r>
      <w:r>
        <w:rPr>
          <w:noProof/>
        </w:rPr>
        <w:fldChar w:fldCharType="separate"/>
      </w:r>
      <w:r>
        <w:rPr>
          <w:noProof/>
        </w:rPr>
        <w:t>49</w:t>
      </w:r>
      <w:r>
        <w:rPr>
          <w:noProof/>
        </w:rPr>
        <w:fldChar w:fldCharType="end"/>
      </w:r>
    </w:p>
    <w:p w14:paraId="69E673B3" w14:textId="713A602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_Toc207648830 \h </w:instrText>
      </w:r>
      <w:r>
        <w:rPr>
          <w:noProof/>
        </w:rPr>
      </w:r>
      <w:r>
        <w:rPr>
          <w:noProof/>
        </w:rPr>
        <w:fldChar w:fldCharType="separate"/>
      </w:r>
      <w:r>
        <w:rPr>
          <w:noProof/>
        </w:rPr>
        <w:t>50</w:t>
      </w:r>
      <w:r>
        <w:rPr>
          <w:noProof/>
        </w:rPr>
        <w:fldChar w:fldCharType="end"/>
      </w:r>
    </w:p>
    <w:p w14:paraId="48F193C9" w14:textId="043F1F0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_Toc207648831 \h </w:instrText>
      </w:r>
      <w:r>
        <w:rPr>
          <w:noProof/>
        </w:rPr>
      </w:r>
      <w:r>
        <w:rPr>
          <w:noProof/>
        </w:rPr>
        <w:fldChar w:fldCharType="separate"/>
      </w:r>
      <w:r>
        <w:rPr>
          <w:noProof/>
        </w:rPr>
        <w:t>51</w:t>
      </w:r>
      <w:r>
        <w:rPr>
          <w:noProof/>
        </w:rPr>
        <w:fldChar w:fldCharType="end"/>
      </w:r>
    </w:p>
    <w:p w14:paraId="76BF6639" w14:textId="15C04116"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_Toc207648832 \h </w:instrText>
      </w:r>
      <w:r>
        <w:rPr>
          <w:noProof/>
        </w:rPr>
      </w:r>
      <w:r>
        <w:rPr>
          <w:noProof/>
        </w:rPr>
        <w:fldChar w:fldCharType="separate"/>
      </w:r>
      <w:r>
        <w:rPr>
          <w:noProof/>
        </w:rPr>
        <w:t>52</w:t>
      </w:r>
      <w:r>
        <w:rPr>
          <w:noProof/>
        </w:rPr>
        <w:fldChar w:fldCharType="end"/>
      </w:r>
    </w:p>
    <w:p w14:paraId="27C1A19A" w14:textId="55B236F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_Toc207648833 \h </w:instrText>
      </w:r>
      <w:r>
        <w:rPr>
          <w:noProof/>
        </w:rPr>
      </w:r>
      <w:r>
        <w:rPr>
          <w:noProof/>
        </w:rPr>
        <w:fldChar w:fldCharType="separate"/>
      </w:r>
      <w:r>
        <w:rPr>
          <w:noProof/>
        </w:rPr>
        <w:t>53</w:t>
      </w:r>
      <w:r>
        <w:rPr>
          <w:noProof/>
        </w:rPr>
        <w:fldChar w:fldCharType="end"/>
      </w:r>
    </w:p>
    <w:p w14:paraId="4A616564" w14:textId="33160FA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_Toc207648834 \h </w:instrText>
      </w:r>
      <w:r>
        <w:rPr>
          <w:noProof/>
        </w:rPr>
      </w:r>
      <w:r>
        <w:rPr>
          <w:noProof/>
        </w:rPr>
        <w:fldChar w:fldCharType="separate"/>
      </w:r>
      <w:r>
        <w:rPr>
          <w:noProof/>
        </w:rPr>
        <w:t>53</w:t>
      </w:r>
      <w:r>
        <w:rPr>
          <w:noProof/>
        </w:rPr>
        <w:fldChar w:fldCharType="end"/>
      </w:r>
    </w:p>
    <w:p w14:paraId="157B7C01" w14:textId="51C9324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_Toc207648835 \h </w:instrText>
      </w:r>
      <w:r>
        <w:rPr>
          <w:noProof/>
        </w:rPr>
      </w:r>
      <w:r>
        <w:rPr>
          <w:noProof/>
        </w:rPr>
        <w:fldChar w:fldCharType="separate"/>
      </w:r>
      <w:r>
        <w:rPr>
          <w:noProof/>
        </w:rPr>
        <w:t>54</w:t>
      </w:r>
      <w:r>
        <w:rPr>
          <w:noProof/>
        </w:rPr>
        <w:fldChar w:fldCharType="end"/>
      </w:r>
    </w:p>
    <w:p w14:paraId="3D510190" w14:textId="2713EBB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7A27FA">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_Toc207648836 \h </w:instrText>
      </w:r>
      <w:r>
        <w:rPr>
          <w:noProof/>
        </w:rPr>
      </w:r>
      <w:r>
        <w:rPr>
          <w:noProof/>
        </w:rPr>
        <w:fldChar w:fldCharType="separate"/>
      </w:r>
      <w:r>
        <w:rPr>
          <w:noProof/>
        </w:rPr>
        <w:t>54</w:t>
      </w:r>
      <w:r>
        <w:rPr>
          <w:noProof/>
        </w:rPr>
        <w:fldChar w:fldCharType="end"/>
      </w:r>
    </w:p>
    <w:p w14:paraId="67B5CAED" w14:textId="5425F57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_Toc207648837 \h </w:instrText>
      </w:r>
      <w:r>
        <w:rPr>
          <w:noProof/>
        </w:rPr>
      </w:r>
      <w:r>
        <w:rPr>
          <w:noProof/>
        </w:rPr>
        <w:fldChar w:fldCharType="separate"/>
      </w:r>
      <w:r>
        <w:rPr>
          <w:noProof/>
        </w:rPr>
        <w:t>54</w:t>
      </w:r>
      <w:r>
        <w:rPr>
          <w:noProof/>
        </w:rPr>
        <w:fldChar w:fldCharType="end"/>
      </w:r>
    </w:p>
    <w:p w14:paraId="4436C93A" w14:textId="58F988AD"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_Toc207648838 \h </w:instrText>
      </w:r>
      <w:r>
        <w:rPr>
          <w:noProof/>
        </w:rPr>
      </w:r>
      <w:r>
        <w:rPr>
          <w:noProof/>
        </w:rPr>
        <w:fldChar w:fldCharType="separate"/>
      </w:r>
      <w:r>
        <w:rPr>
          <w:noProof/>
        </w:rPr>
        <w:t>54</w:t>
      </w:r>
      <w:r>
        <w:rPr>
          <w:noProof/>
        </w:rPr>
        <w:fldChar w:fldCharType="end"/>
      </w:r>
    </w:p>
    <w:p w14:paraId="04D29BD4" w14:textId="48BB132D"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_Toc207648839 \h </w:instrText>
      </w:r>
      <w:r>
        <w:rPr>
          <w:noProof/>
        </w:rPr>
      </w:r>
      <w:r>
        <w:rPr>
          <w:noProof/>
        </w:rPr>
        <w:fldChar w:fldCharType="separate"/>
      </w:r>
      <w:r>
        <w:rPr>
          <w:noProof/>
        </w:rPr>
        <w:t>54</w:t>
      </w:r>
      <w:r>
        <w:rPr>
          <w:noProof/>
        </w:rPr>
        <w:fldChar w:fldCharType="end"/>
      </w:r>
    </w:p>
    <w:p w14:paraId="1EB0BAC2" w14:textId="3EC2251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_Toc207648840 \h </w:instrText>
      </w:r>
      <w:r>
        <w:rPr>
          <w:noProof/>
        </w:rPr>
      </w:r>
      <w:r>
        <w:rPr>
          <w:noProof/>
        </w:rPr>
        <w:fldChar w:fldCharType="separate"/>
      </w:r>
      <w:r>
        <w:rPr>
          <w:noProof/>
        </w:rPr>
        <w:t>54</w:t>
      </w:r>
      <w:r>
        <w:rPr>
          <w:noProof/>
        </w:rPr>
        <w:fldChar w:fldCharType="end"/>
      </w:r>
    </w:p>
    <w:p w14:paraId="7CF9546D" w14:textId="7BC6B92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_Toc207648841 \h </w:instrText>
      </w:r>
      <w:r>
        <w:rPr>
          <w:noProof/>
        </w:rPr>
      </w:r>
      <w:r>
        <w:rPr>
          <w:noProof/>
        </w:rPr>
        <w:fldChar w:fldCharType="separate"/>
      </w:r>
      <w:r>
        <w:rPr>
          <w:noProof/>
        </w:rPr>
        <w:t>55</w:t>
      </w:r>
      <w:r>
        <w:rPr>
          <w:noProof/>
        </w:rPr>
        <w:fldChar w:fldCharType="end"/>
      </w:r>
    </w:p>
    <w:p w14:paraId="0428E365" w14:textId="2ECA0BC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Enumeration: TranscodeMode</w:t>
      </w:r>
      <w:r>
        <w:rPr>
          <w:noProof/>
        </w:rPr>
        <w:tab/>
      </w:r>
      <w:r>
        <w:rPr>
          <w:noProof/>
        </w:rPr>
        <w:fldChar w:fldCharType="begin"/>
      </w:r>
      <w:r>
        <w:rPr>
          <w:noProof/>
        </w:rPr>
        <w:instrText xml:space="preserve"> PAGEREF _Toc207648842 \h </w:instrText>
      </w:r>
      <w:r>
        <w:rPr>
          <w:noProof/>
        </w:rPr>
      </w:r>
      <w:r>
        <w:rPr>
          <w:noProof/>
        </w:rPr>
        <w:fldChar w:fldCharType="separate"/>
      </w:r>
      <w:r>
        <w:rPr>
          <w:noProof/>
        </w:rPr>
        <w:t>55</w:t>
      </w:r>
      <w:r>
        <w:rPr>
          <w:noProof/>
        </w:rPr>
        <w:fldChar w:fldCharType="end"/>
      </w:r>
    </w:p>
    <w:p w14:paraId="2FA84EAB" w14:textId="5DF53D9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_Toc207648843 \h </w:instrText>
      </w:r>
      <w:r>
        <w:rPr>
          <w:noProof/>
        </w:rPr>
      </w:r>
      <w:r>
        <w:rPr>
          <w:noProof/>
        </w:rPr>
        <w:fldChar w:fldCharType="separate"/>
      </w:r>
      <w:r>
        <w:rPr>
          <w:noProof/>
        </w:rPr>
        <w:t>55</w:t>
      </w:r>
      <w:r>
        <w:rPr>
          <w:noProof/>
        </w:rPr>
        <w:fldChar w:fldCharType="end"/>
      </w:r>
    </w:p>
    <w:p w14:paraId="66DEB9B4" w14:textId="3C5F2A4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_Toc207648844 \h </w:instrText>
      </w:r>
      <w:r>
        <w:rPr>
          <w:noProof/>
        </w:rPr>
      </w:r>
      <w:r>
        <w:rPr>
          <w:noProof/>
        </w:rPr>
        <w:fldChar w:fldCharType="separate"/>
      </w:r>
      <w:r>
        <w:rPr>
          <w:noProof/>
        </w:rPr>
        <w:t>55</w:t>
      </w:r>
      <w:r>
        <w:rPr>
          <w:noProof/>
        </w:rPr>
        <w:fldChar w:fldCharType="end"/>
      </w:r>
    </w:p>
    <w:p w14:paraId="09872874" w14:textId="7A130FFA"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_Toc207648845 \h </w:instrText>
      </w:r>
      <w:r>
        <w:rPr>
          <w:noProof/>
        </w:rPr>
      </w:r>
      <w:r>
        <w:rPr>
          <w:noProof/>
        </w:rPr>
        <w:fldChar w:fldCharType="separate"/>
      </w:r>
      <w:r>
        <w:rPr>
          <w:noProof/>
        </w:rPr>
        <w:t>56</w:t>
      </w:r>
      <w:r>
        <w:rPr>
          <w:noProof/>
        </w:rPr>
        <w:fldChar w:fldCharType="end"/>
      </w:r>
    </w:p>
    <w:p w14:paraId="2127997F" w14:textId="168C948D"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_Toc207648846 \h </w:instrText>
      </w:r>
      <w:r>
        <w:rPr>
          <w:noProof/>
        </w:rPr>
      </w:r>
      <w:r>
        <w:rPr>
          <w:noProof/>
        </w:rPr>
        <w:fldChar w:fldCharType="separate"/>
      </w:r>
      <w:r>
        <w:rPr>
          <w:noProof/>
        </w:rPr>
        <w:t>56</w:t>
      </w:r>
      <w:r>
        <w:rPr>
          <w:noProof/>
        </w:rPr>
        <w:fldChar w:fldCharType="end"/>
      </w:r>
    </w:p>
    <w:p w14:paraId="07386F30" w14:textId="68E95607"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_Toc207648847 \h </w:instrText>
      </w:r>
      <w:r>
        <w:rPr>
          <w:noProof/>
        </w:rPr>
      </w:r>
      <w:r>
        <w:rPr>
          <w:noProof/>
        </w:rPr>
        <w:fldChar w:fldCharType="separate"/>
      </w:r>
      <w:r>
        <w:rPr>
          <w:noProof/>
        </w:rPr>
        <w:t>56</w:t>
      </w:r>
      <w:r>
        <w:rPr>
          <w:noProof/>
        </w:rPr>
        <w:fldChar w:fldCharType="end"/>
      </w:r>
    </w:p>
    <w:p w14:paraId="1B0E33F2" w14:textId="51FDBBB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_Toc207648848 \h </w:instrText>
      </w:r>
      <w:r>
        <w:rPr>
          <w:noProof/>
        </w:rPr>
      </w:r>
      <w:r>
        <w:rPr>
          <w:noProof/>
        </w:rPr>
        <w:fldChar w:fldCharType="separate"/>
      </w:r>
      <w:r>
        <w:rPr>
          <w:noProof/>
        </w:rPr>
        <w:t>56</w:t>
      </w:r>
      <w:r>
        <w:rPr>
          <w:noProof/>
        </w:rPr>
        <w:fldChar w:fldCharType="end"/>
      </w:r>
    </w:p>
    <w:p w14:paraId="0AEB848A" w14:textId="37F5EBBF"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_Toc207648849 \h </w:instrText>
      </w:r>
      <w:r>
        <w:rPr>
          <w:noProof/>
        </w:rPr>
      </w:r>
      <w:r>
        <w:rPr>
          <w:noProof/>
        </w:rPr>
        <w:fldChar w:fldCharType="separate"/>
      </w:r>
      <w:r>
        <w:rPr>
          <w:noProof/>
        </w:rPr>
        <w:t>56</w:t>
      </w:r>
      <w:r>
        <w:rPr>
          <w:noProof/>
        </w:rPr>
        <w:fldChar w:fldCharType="end"/>
      </w:r>
    </w:p>
    <w:p w14:paraId="08484966" w14:textId="7371E918"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_Toc207648850 \h </w:instrText>
      </w:r>
      <w:r>
        <w:rPr>
          <w:noProof/>
        </w:rPr>
      </w:r>
      <w:r>
        <w:rPr>
          <w:noProof/>
        </w:rPr>
        <w:fldChar w:fldCharType="separate"/>
      </w:r>
      <w:r>
        <w:rPr>
          <w:noProof/>
        </w:rPr>
        <w:t>56</w:t>
      </w:r>
      <w:r>
        <w:rPr>
          <w:noProof/>
        </w:rPr>
        <w:fldChar w:fldCharType="end"/>
      </w:r>
    </w:p>
    <w:p w14:paraId="5834886C" w14:textId="7ABDDE2B"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_Toc207648851 \h </w:instrText>
      </w:r>
      <w:r>
        <w:rPr>
          <w:noProof/>
        </w:rPr>
      </w:r>
      <w:r>
        <w:rPr>
          <w:noProof/>
        </w:rPr>
        <w:fldChar w:fldCharType="separate"/>
      </w:r>
      <w:r>
        <w:rPr>
          <w:noProof/>
        </w:rPr>
        <w:t>56</w:t>
      </w:r>
      <w:r>
        <w:rPr>
          <w:noProof/>
        </w:rPr>
        <w:fldChar w:fldCharType="end"/>
      </w:r>
    </w:p>
    <w:p w14:paraId="7262842D" w14:textId="01665221"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_Toc207648852 \h </w:instrText>
      </w:r>
      <w:r>
        <w:rPr>
          <w:noProof/>
        </w:rPr>
      </w:r>
      <w:r>
        <w:rPr>
          <w:noProof/>
        </w:rPr>
        <w:fldChar w:fldCharType="separate"/>
      </w:r>
      <w:r>
        <w:rPr>
          <w:noProof/>
        </w:rPr>
        <w:t>56</w:t>
      </w:r>
      <w:r>
        <w:rPr>
          <w:noProof/>
        </w:rPr>
        <w:fldChar w:fldCharType="end"/>
      </w:r>
    </w:p>
    <w:p w14:paraId="4875B699" w14:textId="5F7EAA11"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_Toc207648853 \h </w:instrText>
      </w:r>
      <w:r>
        <w:rPr>
          <w:noProof/>
        </w:rPr>
      </w:r>
      <w:r>
        <w:rPr>
          <w:noProof/>
        </w:rPr>
        <w:fldChar w:fldCharType="separate"/>
      </w:r>
      <w:r>
        <w:rPr>
          <w:noProof/>
        </w:rPr>
        <w:t>57</w:t>
      </w:r>
      <w:r>
        <w:rPr>
          <w:noProof/>
        </w:rPr>
        <w:fldChar w:fldCharType="end"/>
      </w:r>
    </w:p>
    <w:p w14:paraId="66EAD5FC" w14:textId="10DB03CB"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_Toc207648854 \h </w:instrText>
      </w:r>
      <w:r>
        <w:rPr>
          <w:noProof/>
        </w:rPr>
      </w:r>
      <w:r>
        <w:rPr>
          <w:noProof/>
        </w:rPr>
        <w:fldChar w:fldCharType="separate"/>
      </w:r>
      <w:r>
        <w:rPr>
          <w:noProof/>
        </w:rPr>
        <w:t>57</w:t>
      </w:r>
      <w:r>
        <w:rPr>
          <w:noProof/>
        </w:rPr>
        <w:fldChar w:fldCharType="end"/>
      </w:r>
    </w:p>
    <w:p w14:paraId="5A200C8C" w14:textId="0E62CDE5"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_Toc207648855 \h </w:instrText>
      </w:r>
      <w:r>
        <w:rPr>
          <w:noProof/>
        </w:rPr>
      </w:r>
      <w:r>
        <w:rPr>
          <w:noProof/>
        </w:rPr>
        <w:fldChar w:fldCharType="separate"/>
      </w:r>
      <w:r>
        <w:rPr>
          <w:noProof/>
        </w:rPr>
        <w:t>57</w:t>
      </w:r>
      <w:r>
        <w:rPr>
          <w:noProof/>
        </w:rPr>
        <w:fldChar w:fldCharType="end"/>
      </w:r>
    </w:p>
    <w:p w14:paraId="1A8E3532" w14:textId="25F2987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_Toc207648856 \h </w:instrText>
      </w:r>
      <w:r>
        <w:rPr>
          <w:noProof/>
        </w:rPr>
      </w:r>
      <w:r>
        <w:rPr>
          <w:noProof/>
        </w:rPr>
        <w:fldChar w:fldCharType="separate"/>
      </w:r>
      <w:r>
        <w:rPr>
          <w:noProof/>
        </w:rPr>
        <w:t>57</w:t>
      </w:r>
      <w:r>
        <w:rPr>
          <w:noProof/>
        </w:rPr>
        <w:fldChar w:fldCharType="end"/>
      </w:r>
    </w:p>
    <w:p w14:paraId="5C9B8CF0" w14:textId="5130EB97"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_Toc207648857 \h </w:instrText>
      </w:r>
      <w:r>
        <w:rPr>
          <w:noProof/>
        </w:rPr>
      </w:r>
      <w:r>
        <w:rPr>
          <w:noProof/>
        </w:rPr>
        <w:fldChar w:fldCharType="separate"/>
      </w:r>
      <w:r>
        <w:rPr>
          <w:noProof/>
        </w:rPr>
        <w:t>57</w:t>
      </w:r>
      <w:r>
        <w:rPr>
          <w:noProof/>
        </w:rPr>
        <w:fldChar w:fldCharType="end"/>
      </w:r>
    </w:p>
    <w:p w14:paraId="567AC1DB" w14:textId="6CF194A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_Toc207648858 \h </w:instrText>
      </w:r>
      <w:r>
        <w:rPr>
          <w:noProof/>
        </w:rPr>
      </w:r>
      <w:r>
        <w:rPr>
          <w:noProof/>
        </w:rPr>
        <w:fldChar w:fldCharType="separate"/>
      </w:r>
      <w:r>
        <w:rPr>
          <w:noProof/>
        </w:rPr>
        <w:t>57</w:t>
      </w:r>
      <w:r>
        <w:rPr>
          <w:noProof/>
        </w:rPr>
        <w:fldChar w:fldCharType="end"/>
      </w:r>
    </w:p>
    <w:p w14:paraId="3E6BD343" w14:textId="44F16A2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_Toc207648859 \h </w:instrText>
      </w:r>
      <w:r>
        <w:rPr>
          <w:noProof/>
        </w:rPr>
      </w:r>
      <w:r>
        <w:rPr>
          <w:noProof/>
        </w:rPr>
        <w:fldChar w:fldCharType="separate"/>
      </w:r>
      <w:r>
        <w:rPr>
          <w:noProof/>
        </w:rPr>
        <w:t>57</w:t>
      </w:r>
      <w:r>
        <w:rPr>
          <w:noProof/>
        </w:rPr>
        <w:fldChar w:fldCharType="end"/>
      </w:r>
    </w:p>
    <w:p w14:paraId="49948FF9" w14:textId="004A03A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_Toc207648860 \h </w:instrText>
      </w:r>
      <w:r>
        <w:rPr>
          <w:noProof/>
        </w:rPr>
      </w:r>
      <w:r>
        <w:rPr>
          <w:noProof/>
        </w:rPr>
        <w:fldChar w:fldCharType="separate"/>
      </w:r>
      <w:r>
        <w:rPr>
          <w:noProof/>
        </w:rPr>
        <w:t>58</w:t>
      </w:r>
      <w:r>
        <w:rPr>
          <w:noProof/>
        </w:rPr>
        <w:fldChar w:fldCharType="end"/>
      </w:r>
    </w:p>
    <w:p w14:paraId="63642D1B" w14:textId="02C8ED06"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_Toc207648861 \h </w:instrText>
      </w:r>
      <w:r>
        <w:rPr>
          <w:noProof/>
        </w:rPr>
      </w:r>
      <w:r>
        <w:rPr>
          <w:noProof/>
        </w:rPr>
        <w:fldChar w:fldCharType="separate"/>
      </w:r>
      <w:r>
        <w:rPr>
          <w:noProof/>
        </w:rPr>
        <w:t>58</w:t>
      </w:r>
      <w:r>
        <w:rPr>
          <w:noProof/>
        </w:rPr>
        <w:fldChar w:fldCharType="end"/>
      </w:r>
    </w:p>
    <w:p w14:paraId="152342FF" w14:textId="4A854B5D"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_Toc207648862 \h </w:instrText>
      </w:r>
      <w:r>
        <w:rPr>
          <w:noProof/>
        </w:rPr>
      </w:r>
      <w:r>
        <w:rPr>
          <w:noProof/>
        </w:rPr>
        <w:fldChar w:fldCharType="separate"/>
      </w:r>
      <w:r>
        <w:rPr>
          <w:noProof/>
        </w:rPr>
        <w:t>58</w:t>
      </w:r>
      <w:r>
        <w:rPr>
          <w:noProof/>
        </w:rPr>
        <w:fldChar w:fldCharType="end"/>
      </w:r>
    </w:p>
    <w:p w14:paraId="04CDF07B" w14:textId="4FEA5AB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_Toc207648863 \h </w:instrText>
      </w:r>
      <w:r>
        <w:rPr>
          <w:noProof/>
        </w:rPr>
      </w:r>
      <w:r>
        <w:rPr>
          <w:noProof/>
        </w:rPr>
        <w:fldChar w:fldCharType="separate"/>
      </w:r>
      <w:r>
        <w:rPr>
          <w:noProof/>
        </w:rPr>
        <w:t>58</w:t>
      </w:r>
      <w:r>
        <w:rPr>
          <w:noProof/>
        </w:rPr>
        <w:fldChar w:fldCharType="end"/>
      </w:r>
    </w:p>
    <w:p w14:paraId="6B8F48DE" w14:textId="51EC2E1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7A27FA">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_Toc207648864 \h </w:instrText>
      </w:r>
      <w:r>
        <w:rPr>
          <w:noProof/>
        </w:rPr>
      </w:r>
      <w:r>
        <w:rPr>
          <w:noProof/>
        </w:rPr>
        <w:fldChar w:fldCharType="separate"/>
      </w:r>
      <w:r>
        <w:rPr>
          <w:noProof/>
        </w:rPr>
        <w:t>58</w:t>
      </w:r>
      <w:r>
        <w:rPr>
          <w:noProof/>
        </w:rPr>
        <w:fldChar w:fldCharType="end"/>
      </w:r>
    </w:p>
    <w:p w14:paraId="72EB509A" w14:textId="3472E4B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_Toc207648865 \h </w:instrText>
      </w:r>
      <w:r>
        <w:rPr>
          <w:noProof/>
        </w:rPr>
      </w:r>
      <w:r>
        <w:rPr>
          <w:noProof/>
        </w:rPr>
        <w:fldChar w:fldCharType="separate"/>
      </w:r>
      <w:r>
        <w:rPr>
          <w:noProof/>
        </w:rPr>
        <w:t>58</w:t>
      </w:r>
      <w:r>
        <w:rPr>
          <w:noProof/>
        </w:rPr>
        <w:fldChar w:fldCharType="end"/>
      </w:r>
    </w:p>
    <w:p w14:paraId="488009C6" w14:textId="17F6ADC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_Toc207648866 \h </w:instrText>
      </w:r>
      <w:r>
        <w:rPr>
          <w:noProof/>
        </w:rPr>
      </w:r>
      <w:r>
        <w:rPr>
          <w:noProof/>
        </w:rPr>
        <w:fldChar w:fldCharType="separate"/>
      </w:r>
      <w:r>
        <w:rPr>
          <w:noProof/>
        </w:rPr>
        <w:t>59</w:t>
      </w:r>
      <w:r>
        <w:rPr>
          <w:noProof/>
        </w:rPr>
        <w:fldChar w:fldCharType="end"/>
      </w:r>
    </w:p>
    <w:p w14:paraId="7303C512" w14:textId="369CA54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_Toc207648867 \h </w:instrText>
      </w:r>
      <w:r>
        <w:rPr>
          <w:noProof/>
        </w:rPr>
      </w:r>
      <w:r>
        <w:rPr>
          <w:noProof/>
        </w:rPr>
        <w:fldChar w:fldCharType="separate"/>
      </w:r>
      <w:r>
        <w:rPr>
          <w:noProof/>
        </w:rPr>
        <w:t>60</w:t>
      </w:r>
      <w:r>
        <w:rPr>
          <w:noProof/>
        </w:rPr>
        <w:fldChar w:fldCharType="end"/>
      </w:r>
    </w:p>
    <w:p w14:paraId="72AC4310" w14:textId="6716F1AF"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_Toc207648868 \h </w:instrText>
      </w:r>
      <w:r>
        <w:rPr>
          <w:noProof/>
        </w:rPr>
      </w:r>
      <w:r>
        <w:rPr>
          <w:noProof/>
        </w:rPr>
        <w:fldChar w:fldCharType="separate"/>
      </w:r>
      <w:r>
        <w:rPr>
          <w:noProof/>
        </w:rPr>
        <w:t>60</w:t>
      </w:r>
      <w:r>
        <w:rPr>
          <w:noProof/>
        </w:rPr>
        <w:fldChar w:fldCharType="end"/>
      </w:r>
    </w:p>
    <w:p w14:paraId="5595C302" w14:textId="76E27F3A"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_Toc207648869 \h </w:instrText>
      </w:r>
      <w:r>
        <w:rPr>
          <w:noProof/>
        </w:rPr>
      </w:r>
      <w:r>
        <w:rPr>
          <w:noProof/>
        </w:rPr>
        <w:fldChar w:fldCharType="separate"/>
      </w:r>
      <w:r>
        <w:rPr>
          <w:noProof/>
        </w:rPr>
        <w:t>60</w:t>
      </w:r>
      <w:r>
        <w:rPr>
          <w:noProof/>
        </w:rPr>
        <w:fldChar w:fldCharType="end"/>
      </w:r>
    </w:p>
    <w:p w14:paraId="6D6709DA" w14:textId="7875EE9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_Toc207648870 \h </w:instrText>
      </w:r>
      <w:r>
        <w:rPr>
          <w:noProof/>
        </w:rPr>
      </w:r>
      <w:r>
        <w:rPr>
          <w:noProof/>
        </w:rPr>
        <w:fldChar w:fldCharType="separate"/>
      </w:r>
      <w:r>
        <w:rPr>
          <w:noProof/>
        </w:rPr>
        <w:t>60</w:t>
      </w:r>
      <w:r>
        <w:rPr>
          <w:noProof/>
        </w:rPr>
        <w:fldChar w:fldCharType="end"/>
      </w:r>
    </w:p>
    <w:p w14:paraId="24F1E024" w14:textId="77E1100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_Toc207648871 \h </w:instrText>
      </w:r>
      <w:r>
        <w:rPr>
          <w:noProof/>
        </w:rPr>
      </w:r>
      <w:r>
        <w:rPr>
          <w:noProof/>
        </w:rPr>
        <w:fldChar w:fldCharType="separate"/>
      </w:r>
      <w:r>
        <w:rPr>
          <w:noProof/>
        </w:rPr>
        <w:t>60</w:t>
      </w:r>
      <w:r>
        <w:rPr>
          <w:noProof/>
        </w:rPr>
        <w:fldChar w:fldCharType="end"/>
      </w:r>
    </w:p>
    <w:p w14:paraId="6E3086F0" w14:textId="2F0124F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_Toc207648872 \h </w:instrText>
      </w:r>
      <w:r>
        <w:rPr>
          <w:noProof/>
        </w:rPr>
      </w:r>
      <w:r>
        <w:rPr>
          <w:noProof/>
        </w:rPr>
        <w:fldChar w:fldCharType="separate"/>
      </w:r>
      <w:r>
        <w:rPr>
          <w:noProof/>
        </w:rPr>
        <w:t>63</w:t>
      </w:r>
      <w:r>
        <w:rPr>
          <w:noProof/>
        </w:rPr>
        <w:fldChar w:fldCharType="end"/>
      </w:r>
    </w:p>
    <w:p w14:paraId="56B5986D" w14:textId="5FEE401F"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_Toc207648873 \h </w:instrText>
      </w:r>
      <w:r>
        <w:rPr>
          <w:noProof/>
        </w:rPr>
      </w:r>
      <w:r>
        <w:rPr>
          <w:noProof/>
        </w:rPr>
        <w:fldChar w:fldCharType="separate"/>
      </w:r>
      <w:r>
        <w:rPr>
          <w:noProof/>
        </w:rPr>
        <w:t>63</w:t>
      </w:r>
      <w:r>
        <w:rPr>
          <w:noProof/>
        </w:rPr>
        <w:fldChar w:fldCharType="end"/>
      </w:r>
    </w:p>
    <w:p w14:paraId="0FA57587" w14:textId="04AF4AEB"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_Toc207648874 \h </w:instrText>
      </w:r>
      <w:r>
        <w:rPr>
          <w:noProof/>
        </w:rPr>
      </w:r>
      <w:r>
        <w:rPr>
          <w:noProof/>
        </w:rPr>
        <w:fldChar w:fldCharType="separate"/>
      </w:r>
      <w:r>
        <w:rPr>
          <w:noProof/>
        </w:rPr>
        <w:t>64</w:t>
      </w:r>
      <w:r>
        <w:rPr>
          <w:noProof/>
        </w:rPr>
        <w:fldChar w:fldCharType="end"/>
      </w:r>
    </w:p>
    <w:p w14:paraId="599A6D0B" w14:textId="644FA11E"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_Toc207648875 \h </w:instrText>
      </w:r>
      <w:r>
        <w:rPr>
          <w:noProof/>
        </w:rPr>
      </w:r>
      <w:r>
        <w:rPr>
          <w:noProof/>
        </w:rPr>
        <w:fldChar w:fldCharType="separate"/>
      </w:r>
      <w:r>
        <w:rPr>
          <w:noProof/>
        </w:rPr>
        <w:t>64</w:t>
      </w:r>
      <w:r>
        <w:rPr>
          <w:noProof/>
        </w:rPr>
        <w:fldChar w:fldCharType="end"/>
      </w:r>
    </w:p>
    <w:p w14:paraId="14563742" w14:textId="2FA35CED"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_Toc207648876 \h </w:instrText>
      </w:r>
      <w:r>
        <w:rPr>
          <w:noProof/>
        </w:rPr>
      </w:r>
      <w:r>
        <w:rPr>
          <w:noProof/>
        </w:rPr>
        <w:fldChar w:fldCharType="separate"/>
      </w:r>
      <w:r>
        <w:rPr>
          <w:noProof/>
        </w:rPr>
        <w:t>64</w:t>
      </w:r>
      <w:r>
        <w:rPr>
          <w:noProof/>
        </w:rPr>
        <w:fldChar w:fldCharType="end"/>
      </w:r>
    </w:p>
    <w:p w14:paraId="4A92A6E8" w14:textId="4FC86D7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_Toc207648877 \h </w:instrText>
      </w:r>
      <w:r>
        <w:rPr>
          <w:noProof/>
        </w:rPr>
      </w:r>
      <w:r>
        <w:rPr>
          <w:noProof/>
        </w:rPr>
        <w:fldChar w:fldCharType="separate"/>
      </w:r>
      <w:r>
        <w:rPr>
          <w:noProof/>
        </w:rPr>
        <w:t>64</w:t>
      </w:r>
      <w:r>
        <w:rPr>
          <w:noProof/>
        </w:rPr>
        <w:fldChar w:fldCharType="end"/>
      </w:r>
    </w:p>
    <w:p w14:paraId="7719FA81" w14:textId="7C999DE4"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_Toc207648878 \h </w:instrText>
      </w:r>
      <w:r>
        <w:rPr>
          <w:noProof/>
        </w:rPr>
      </w:r>
      <w:r>
        <w:rPr>
          <w:noProof/>
        </w:rPr>
        <w:fldChar w:fldCharType="separate"/>
      </w:r>
      <w:r>
        <w:rPr>
          <w:noProof/>
        </w:rPr>
        <w:t>64</w:t>
      </w:r>
      <w:r>
        <w:rPr>
          <w:noProof/>
        </w:rPr>
        <w:fldChar w:fldCharType="end"/>
      </w:r>
    </w:p>
    <w:p w14:paraId="3AAC1A1B" w14:textId="5E25F10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_Toc207648879 \h </w:instrText>
      </w:r>
      <w:r>
        <w:rPr>
          <w:noProof/>
        </w:rPr>
      </w:r>
      <w:r>
        <w:rPr>
          <w:noProof/>
        </w:rPr>
        <w:fldChar w:fldCharType="separate"/>
      </w:r>
      <w:r>
        <w:rPr>
          <w:noProof/>
        </w:rPr>
        <w:t>64</w:t>
      </w:r>
      <w:r>
        <w:rPr>
          <w:noProof/>
        </w:rPr>
        <w:fldChar w:fldCharType="end"/>
      </w:r>
    </w:p>
    <w:p w14:paraId="77723F5E" w14:textId="6EFDA8A4"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_Toc207648880 \h </w:instrText>
      </w:r>
      <w:r>
        <w:rPr>
          <w:noProof/>
        </w:rPr>
      </w:r>
      <w:r>
        <w:rPr>
          <w:noProof/>
        </w:rPr>
        <w:fldChar w:fldCharType="separate"/>
      </w:r>
      <w:r>
        <w:rPr>
          <w:noProof/>
        </w:rPr>
        <w:t>65</w:t>
      </w:r>
      <w:r>
        <w:rPr>
          <w:noProof/>
        </w:rPr>
        <w:fldChar w:fldCharType="end"/>
      </w:r>
    </w:p>
    <w:p w14:paraId="74F5F6E0" w14:textId="4CFF62F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_Toc207648881 \h </w:instrText>
      </w:r>
      <w:r>
        <w:rPr>
          <w:noProof/>
        </w:rPr>
      </w:r>
      <w:r>
        <w:rPr>
          <w:noProof/>
        </w:rPr>
        <w:fldChar w:fldCharType="separate"/>
      </w:r>
      <w:r>
        <w:rPr>
          <w:noProof/>
        </w:rPr>
        <w:t>65</w:t>
      </w:r>
      <w:r>
        <w:rPr>
          <w:noProof/>
        </w:rPr>
        <w:fldChar w:fldCharType="end"/>
      </w:r>
    </w:p>
    <w:p w14:paraId="1B0CE7CA" w14:textId="0D1AC16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w:t>
      </w:r>
      <w:r w:rsidRPr="007A27FA">
        <w:rPr>
          <w:rFonts w:eastAsiaTheme="minorEastAsia"/>
          <w:noProof/>
          <w:lang w:val="en-US" w:eastAsia="zh-CN"/>
        </w:rPr>
        <w:t>3</w:t>
      </w:r>
      <w:r w:rsidRPr="007A27FA">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_Toc207648882 \h </w:instrText>
      </w:r>
      <w:r>
        <w:rPr>
          <w:noProof/>
        </w:rPr>
      </w:r>
      <w:r>
        <w:rPr>
          <w:noProof/>
        </w:rPr>
        <w:fldChar w:fldCharType="separate"/>
      </w:r>
      <w:r>
        <w:rPr>
          <w:noProof/>
        </w:rPr>
        <w:t>66</w:t>
      </w:r>
      <w:r>
        <w:rPr>
          <w:noProof/>
        </w:rPr>
        <w:fldChar w:fldCharType="end"/>
      </w:r>
    </w:p>
    <w:p w14:paraId="5924DFF6" w14:textId="21F66D5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_Toc207648883 \h </w:instrText>
      </w:r>
      <w:r>
        <w:rPr>
          <w:noProof/>
        </w:rPr>
      </w:r>
      <w:r>
        <w:rPr>
          <w:noProof/>
        </w:rPr>
        <w:fldChar w:fldCharType="separate"/>
      </w:r>
      <w:r>
        <w:rPr>
          <w:noProof/>
        </w:rPr>
        <w:t>66</w:t>
      </w:r>
      <w:r>
        <w:rPr>
          <w:noProof/>
        </w:rPr>
        <w:fldChar w:fldCharType="end"/>
      </w:r>
    </w:p>
    <w:p w14:paraId="76B0C751" w14:textId="1FBFC0DD"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_Toc207648884 \h </w:instrText>
      </w:r>
      <w:r>
        <w:rPr>
          <w:noProof/>
        </w:rPr>
      </w:r>
      <w:r>
        <w:rPr>
          <w:noProof/>
        </w:rPr>
        <w:fldChar w:fldCharType="separate"/>
      </w:r>
      <w:r>
        <w:rPr>
          <w:noProof/>
        </w:rPr>
        <w:t>67</w:t>
      </w:r>
      <w:r>
        <w:rPr>
          <w:noProof/>
        </w:rPr>
        <w:fldChar w:fldCharType="end"/>
      </w:r>
    </w:p>
    <w:p w14:paraId="76DB5E4A" w14:textId="068A32DC"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_Toc207648885 \h </w:instrText>
      </w:r>
      <w:r>
        <w:rPr>
          <w:noProof/>
        </w:rPr>
      </w:r>
      <w:r>
        <w:rPr>
          <w:noProof/>
        </w:rPr>
        <w:fldChar w:fldCharType="separate"/>
      </w:r>
      <w:r>
        <w:rPr>
          <w:noProof/>
        </w:rPr>
        <w:t>67</w:t>
      </w:r>
      <w:r>
        <w:rPr>
          <w:noProof/>
        </w:rPr>
        <w:fldChar w:fldCharType="end"/>
      </w:r>
    </w:p>
    <w:p w14:paraId="58BD446D" w14:textId="3A32B3B6"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_Toc207648886 \h </w:instrText>
      </w:r>
      <w:r>
        <w:rPr>
          <w:noProof/>
        </w:rPr>
      </w:r>
      <w:r>
        <w:rPr>
          <w:noProof/>
        </w:rPr>
        <w:fldChar w:fldCharType="separate"/>
      </w:r>
      <w:r>
        <w:rPr>
          <w:noProof/>
        </w:rPr>
        <w:t>67</w:t>
      </w:r>
      <w:r>
        <w:rPr>
          <w:noProof/>
        </w:rPr>
        <w:fldChar w:fldCharType="end"/>
      </w:r>
    </w:p>
    <w:p w14:paraId="6FF6FA10" w14:textId="1677832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_Toc207648887 \h </w:instrText>
      </w:r>
      <w:r>
        <w:rPr>
          <w:noProof/>
        </w:rPr>
      </w:r>
      <w:r>
        <w:rPr>
          <w:noProof/>
        </w:rPr>
        <w:fldChar w:fldCharType="separate"/>
      </w:r>
      <w:r>
        <w:rPr>
          <w:noProof/>
        </w:rPr>
        <w:t>68</w:t>
      </w:r>
      <w:r>
        <w:rPr>
          <w:noProof/>
        </w:rPr>
        <w:fldChar w:fldCharType="end"/>
      </w:r>
    </w:p>
    <w:p w14:paraId="70E42A4D" w14:textId="64B9A0A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6.3.6.2.</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_Toc207648888 \h </w:instrText>
      </w:r>
      <w:r>
        <w:rPr>
          <w:noProof/>
        </w:rPr>
      </w:r>
      <w:r>
        <w:rPr>
          <w:noProof/>
        </w:rPr>
        <w:fldChar w:fldCharType="separate"/>
      </w:r>
      <w:r>
        <w:rPr>
          <w:noProof/>
        </w:rPr>
        <w:t>68</w:t>
      </w:r>
      <w:r>
        <w:rPr>
          <w:noProof/>
        </w:rPr>
        <w:fldChar w:fldCharType="end"/>
      </w:r>
    </w:p>
    <w:p w14:paraId="7C37BACA" w14:textId="7C792101"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Pr>
          <w:noProof/>
          <w:lang w:eastAsia="zh-CN"/>
        </w:rPr>
        <w:t>3</w:t>
      </w:r>
      <w:r>
        <w:rPr>
          <w:noProof/>
        </w:rPr>
        <w:t>.6.</w:t>
      </w:r>
      <w:r>
        <w:rPr>
          <w:noProof/>
          <w:lang w:eastAsia="zh-CN"/>
        </w:rPr>
        <w:t>2</w:t>
      </w:r>
      <w:r>
        <w:rPr>
          <w:noProof/>
        </w:rPr>
        <w:t>.</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_Toc207648889 \h </w:instrText>
      </w:r>
      <w:r>
        <w:rPr>
          <w:noProof/>
        </w:rPr>
      </w:r>
      <w:r>
        <w:rPr>
          <w:noProof/>
        </w:rPr>
        <w:fldChar w:fldCharType="separate"/>
      </w:r>
      <w:r>
        <w:rPr>
          <w:noProof/>
        </w:rPr>
        <w:t>68</w:t>
      </w:r>
      <w:r>
        <w:rPr>
          <w:noProof/>
        </w:rPr>
        <w:fldChar w:fldCharType="end"/>
      </w:r>
    </w:p>
    <w:p w14:paraId="0105CA1A" w14:textId="2AE29964"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w:t>
      </w:r>
      <w:r w:rsidRPr="007A27FA">
        <w:rPr>
          <w:rFonts w:eastAsiaTheme="minorEastAsia"/>
          <w:noProof/>
          <w:lang w:val="en-US" w:eastAsia="zh-CN"/>
        </w:rPr>
        <w:t>3</w:t>
      </w:r>
      <w:r w:rsidRPr="007A27FA">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_Toc207648890 \h </w:instrText>
      </w:r>
      <w:r>
        <w:rPr>
          <w:noProof/>
        </w:rPr>
      </w:r>
      <w:r>
        <w:rPr>
          <w:noProof/>
        </w:rPr>
        <w:fldChar w:fldCharType="separate"/>
      </w:r>
      <w:r>
        <w:rPr>
          <w:noProof/>
        </w:rPr>
        <w:t>69</w:t>
      </w:r>
      <w:r>
        <w:rPr>
          <w:noProof/>
        </w:rPr>
        <w:fldChar w:fldCharType="end"/>
      </w:r>
    </w:p>
    <w:p w14:paraId="5626FE84" w14:textId="3232550C"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_Toc207648891 \h </w:instrText>
      </w:r>
      <w:r>
        <w:rPr>
          <w:noProof/>
        </w:rPr>
      </w:r>
      <w:r>
        <w:rPr>
          <w:noProof/>
        </w:rPr>
        <w:fldChar w:fldCharType="separate"/>
      </w:r>
      <w:r>
        <w:rPr>
          <w:noProof/>
        </w:rPr>
        <w:t>69</w:t>
      </w:r>
      <w:r>
        <w:rPr>
          <w:noProof/>
        </w:rPr>
        <w:fldChar w:fldCharType="end"/>
      </w:r>
    </w:p>
    <w:p w14:paraId="30FEFB33" w14:textId="16CF7E0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_Toc207648892 \h </w:instrText>
      </w:r>
      <w:r>
        <w:rPr>
          <w:noProof/>
        </w:rPr>
      </w:r>
      <w:r>
        <w:rPr>
          <w:noProof/>
        </w:rPr>
        <w:fldChar w:fldCharType="separate"/>
      </w:r>
      <w:r>
        <w:rPr>
          <w:noProof/>
        </w:rPr>
        <w:t>69</w:t>
      </w:r>
      <w:r>
        <w:rPr>
          <w:noProof/>
        </w:rPr>
        <w:fldChar w:fldCharType="end"/>
      </w:r>
    </w:p>
    <w:p w14:paraId="40F7B263" w14:textId="2B27DA6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_Toc207648893 \h </w:instrText>
      </w:r>
      <w:r>
        <w:rPr>
          <w:noProof/>
        </w:rPr>
      </w:r>
      <w:r>
        <w:rPr>
          <w:noProof/>
        </w:rPr>
        <w:fldChar w:fldCharType="separate"/>
      </w:r>
      <w:r>
        <w:rPr>
          <w:noProof/>
        </w:rPr>
        <w:t>69</w:t>
      </w:r>
      <w:r>
        <w:rPr>
          <w:noProof/>
        </w:rPr>
        <w:fldChar w:fldCharType="end"/>
      </w:r>
    </w:p>
    <w:p w14:paraId="79835827" w14:textId="79894B14"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_Toc207648894 \h </w:instrText>
      </w:r>
      <w:r>
        <w:rPr>
          <w:noProof/>
        </w:rPr>
      </w:r>
      <w:r>
        <w:rPr>
          <w:noProof/>
        </w:rPr>
        <w:fldChar w:fldCharType="separate"/>
      </w:r>
      <w:r>
        <w:rPr>
          <w:noProof/>
        </w:rPr>
        <w:t>69</w:t>
      </w:r>
      <w:r>
        <w:rPr>
          <w:noProof/>
        </w:rPr>
        <w:fldChar w:fldCharType="end"/>
      </w:r>
    </w:p>
    <w:p w14:paraId="3ED9C85A" w14:textId="0FA55FE4"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_Toc207648895 \h </w:instrText>
      </w:r>
      <w:r>
        <w:rPr>
          <w:noProof/>
        </w:rPr>
      </w:r>
      <w:r>
        <w:rPr>
          <w:noProof/>
        </w:rPr>
        <w:fldChar w:fldCharType="separate"/>
      </w:r>
      <w:r>
        <w:rPr>
          <w:noProof/>
        </w:rPr>
        <w:t>69</w:t>
      </w:r>
      <w:r>
        <w:rPr>
          <w:noProof/>
        </w:rPr>
        <w:fldChar w:fldCharType="end"/>
      </w:r>
    </w:p>
    <w:p w14:paraId="43E80C06" w14:textId="31CE565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6.3.6.3.</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_Toc207648896 \h </w:instrText>
      </w:r>
      <w:r>
        <w:rPr>
          <w:noProof/>
        </w:rPr>
      </w:r>
      <w:r>
        <w:rPr>
          <w:noProof/>
        </w:rPr>
        <w:fldChar w:fldCharType="separate"/>
      </w:r>
      <w:r>
        <w:rPr>
          <w:noProof/>
        </w:rPr>
        <w:t>69</w:t>
      </w:r>
      <w:r>
        <w:rPr>
          <w:noProof/>
        </w:rPr>
        <w:fldChar w:fldCharType="end"/>
      </w:r>
    </w:p>
    <w:p w14:paraId="3822082A" w14:textId="6A430FB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w:t>
      </w:r>
      <w:r w:rsidRPr="007A27FA">
        <w:rPr>
          <w:rFonts w:eastAsiaTheme="minorEastAsia"/>
          <w:noProof/>
          <w:lang w:val="en-US" w:eastAsia="zh-CN"/>
        </w:rPr>
        <w:t>3</w:t>
      </w:r>
      <w:r w:rsidRPr="007A27FA">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_Toc207648897 \h </w:instrText>
      </w:r>
      <w:r>
        <w:rPr>
          <w:noProof/>
        </w:rPr>
      </w:r>
      <w:r>
        <w:rPr>
          <w:noProof/>
        </w:rPr>
        <w:fldChar w:fldCharType="separate"/>
      </w:r>
      <w:r>
        <w:rPr>
          <w:noProof/>
        </w:rPr>
        <w:t>70</w:t>
      </w:r>
      <w:r>
        <w:rPr>
          <w:noProof/>
        </w:rPr>
        <w:fldChar w:fldCharType="end"/>
      </w:r>
    </w:p>
    <w:p w14:paraId="0C9FFFC3" w14:textId="0C1ED4F3"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_Toc207648898 \h </w:instrText>
      </w:r>
      <w:r>
        <w:rPr>
          <w:noProof/>
        </w:rPr>
      </w:r>
      <w:r>
        <w:rPr>
          <w:noProof/>
        </w:rPr>
        <w:fldChar w:fldCharType="separate"/>
      </w:r>
      <w:r>
        <w:rPr>
          <w:noProof/>
        </w:rPr>
        <w:t>70</w:t>
      </w:r>
      <w:r>
        <w:rPr>
          <w:noProof/>
        </w:rPr>
        <w:fldChar w:fldCharType="end"/>
      </w:r>
    </w:p>
    <w:p w14:paraId="7123A0C5" w14:textId="3BA57CA7"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_Toc207648899 \h </w:instrText>
      </w:r>
      <w:r>
        <w:rPr>
          <w:noProof/>
        </w:rPr>
      </w:r>
      <w:r>
        <w:rPr>
          <w:noProof/>
        </w:rPr>
        <w:fldChar w:fldCharType="separate"/>
      </w:r>
      <w:r>
        <w:rPr>
          <w:noProof/>
        </w:rPr>
        <w:t>70</w:t>
      </w:r>
      <w:r>
        <w:rPr>
          <w:noProof/>
        </w:rPr>
        <w:fldChar w:fldCharType="end"/>
      </w:r>
    </w:p>
    <w:p w14:paraId="7EDBA9F6" w14:textId="1C60AB9E"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_Toc207648900 \h </w:instrText>
      </w:r>
      <w:r>
        <w:rPr>
          <w:noProof/>
        </w:rPr>
      </w:r>
      <w:r>
        <w:rPr>
          <w:noProof/>
        </w:rPr>
        <w:fldChar w:fldCharType="separate"/>
      </w:r>
      <w:r>
        <w:rPr>
          <w:noProof/>
        </w:rPr>
        <w:t>70</w:t>
      </w:r>
      <w:r>
        <w:rPr>
          <w:noProof/>
        </w:rPr>
        <w:fldChar w:fldCharType="end"/>
      </w:r>
    </w:p>
    <w:p w14:paraId="4C144112" w14:textId="1A31D5E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_Toc207648901 \h </w:instrText>
      </w:r>
      <w:r>
        <w:rPr>
          <w:noProof/>
        </w:rPr>
      </w:r>
      <w:r>
        <w:rPr>
          <w:noProof/>
        </w:rPr>
        <w:fldChar w:fldCharType="separate"/>
      </w:r>
      <w:r>
        <w:rPr>
          <w:noProof/>
        </w:rPr>
        <w:t>70</w:t>
      </w:r>
      <w:r>
        <w:rPr>
          <w:noProof/>
        </w:rPr>
        <w:fldChar w:fldCharType="end"/>
      </w:r>
    </w:p>
    <w:p w14:paraId="40112F5F" w14:textId="2E2DE453"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_Toc207648902 \h </w:instrText>
      </w:r>
      <w:r>
        <w:rPr>
          <w:noProof/>
        </w:rPr>
      </w:r>
      <w:r>
        <w:rPr>
          <w:noProof/>
        </w:rPr>
        <w:fldChar w:fldCharType="separate"/>
      </w:r>
      <w:r>
        <w:rPr>
          <w:noProof/>
        </w:rPr>
        <w:t>70</w:t>
      </w:r>
      <w:r>
        <w:rPr>
          <w:noProof/>
        </w:rPr>
        <w:fldChar w:fldCharType="end"/>
      </w:r>
    </w:p>
    <w:p w14:paraId="6E533590" w14:textId="6EBD82AF"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_Toc207648903 \h </w:instrText>
      </w:r>
      <w:r>
        <w:rPr>
          <w:noProof/>
        </w:rPr>
      </w:r>
      <w:r>
        <w:rPr>
          <w:noProof/>
        </w:rPr>
        <w:fldChar w:fldCharType="separate"/>
      </w:r>
      <w:r>
        <w:rPr>
          <w:noProof/>
        </w:rPr>
        <w:t>70</w:t>
      </w:r>
      <w:r>
        <w:rPr>
          <w:noProof/>
        </w:rPr>
        <w:fldChar w:fldCharType="end"/>
      </w:r>
    </w:p>
    <w:p w14:paraId="093ABE4A" w14:textId="208C3A52"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_Toc207648904 \h </w:instrText>
      </w:r>
      <w:r>
        <w:rPr>
          <w:noProof/>
        </w:rPr>
      </w:r>
      <w:r>
        <w:rPr>
          <w:noProof/>
        </w:rPr>
        <w:fldChar w:fldCharType="separate"/>
      </w:r>
      <w:r>
        <w:rPr>
          <w:noProof/>
        </w:rPr>
        <w:t>70</w:t>
      </w:r>
      <w:r>
        <w:rPr>
          <w:noProof/>
        </w:rPr>
        <w:fldChar w:fldCharType="end"/>
      </w:r>
    </w:p>
    <w:p w14:paraId="2DA2E2CB" w14:textId="06E05022"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_Toc207648905 \h </w:instrText>
      </w:r>
      <w:r>
        <w:rPr>
          <w:noProof/>
        </w:rPr>
      </w:r>
      <w:r>
        <w:rPr>
          <w:noProof/>
        </w:rPr>
        <w:fldChar w:fldCharType="separate"/>
      </w:r>
      <w:r>
        <w:rPr>
          <w:noProof/>
        </w:rPr>
        <w:t>71</w:t>
      </w:r>
      <w:r>
        <w:rPr>
          <w:noProof/>
        </w:rPr>
        <w:fldChar w:fldCharType="end"/>
      </w:r>
    </w:p>
    <w:p w14:paraId="5CE34B47" w14:textId="463EE253"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_Toc207648906 \h </w:instrText>
      </w:r>
      <w:r>
        <w:rPr>
          <w:noProof/>
        </w:rPr>
      </w:r>
      <w:r>
        <w:rPr>
          <w:noProof/>
        </w:rPr>
        <w:fldChar w:fldCharType="separate"/>
      </w:r>
      <w:r>
        <w:rPr>
          <w:noProof/>
        </w:rPr>
        <w:t>71</w:t>
      </w:r>
      <w:r>
        <w:rPr>
          <w:noProof/>
        </w:rPr>
        <w:fldChar w:fldCharType="end"/>
      </w:r>
    </w:p>
    <w:p w14:paraId="16CBD237" w14:textId="67914C03"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_Toc207648907 \h </w:instrText>
      </w:r>
      <w:r>
        <w:rPr>
          <w:noProof/>
        </w:rPr>
      </w:r>
      <w:r>
        <w:rPr>
          <w:noProof/>
        </w:rPr>
        <w:fldChar w:fldCharType="separate"/>
      </w:r>
      <w:r>
        <w:rPr>
          <w:noProof/>
        </w:rPr>
        <w:t>71</w:t>
      </w:r>
      <w:r>
        <w:rPr>
          <w:noProof/>
        </w:rPr>
        <w:fldChar w:fldCharType="end"/>
      </w:r>
    </w:p>
    <w:p w14:paraId="244C3F48" w14:textId="33EDB395"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_Toc207648908 \h </w:instrText>
      </w:r>
      <w:r>
        <w:rPr>
          <w:noProof/>
        </w:rPr>
      </w:r>
      <w:r>
        <w:rPr>
          <w:noProof/>
        </w:rPr>
        <w:fldChar w:fldCharType="separate"/>
      </w:r>
      <w:r>
        <w:rPr>
          <w:noProof/>
        </w:rPr>
        <w:t>71</w:t>
      </w:r>
      <w:r>
        <w:rPr>
          <w:noProof/>
        </w:rPr>
        <w:fldChar w:fldCharType="end"/>
      </w:r>
    </w:p>
    <w:p w14:paraId="1C246295" w14:textId="7B0ED233"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_Toc207648909 \h </w:instrText>
      </w:r>
      <w:r>
        <w:rPr>
          <w:noProof/>
        </w:rPr>
      </w:r>
      <w:r>
        <w:rPr>
          <w:noProof/>
        </w:rPr>
        <w:fldChar w:fldCharType="separate"/>
      </w:r>
      <w:r>
        <w:rPr>
          <w:noProof/>
        </w:rPr>
        <w:t>71</w:t>
      </w:r>
      <w:r>
        <w:rPr>
          <w:noProof/>
        </w:rPr>
        <w:fldChar w:fldCharType="end"/>
      </w:r>
    </w:p>
    <w:p w14:paraId="3AE6B529" w14:textId="3F00D571"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_Toc207648910 \h </w:instrText>
      </w:r>
      <w:r>
        <w:rPr>
          <w:noProof/>
        </w:rPr>
      </w:r>
      <w:r>
        <w:rPr>
          <w:noProof/>
        </w:rPr>
        <w:fldChar w:fldCharType="separate"/>
      </w:r>
      <w:r>
        <w:rPr>
          <w:noProof/>
        </w:rPr>
        <w:t>72</w:t>
      </w:r>
      <w:r>
        <w:rPr>
          <w:noProof/>
        </w:rPr>
        <w:fldChar w:fldCharType="end"/>
      </w:r>
    </w:p>
    <w:p w14:paraId="3FC0C73A" w14:textId="5E62B1F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_Toc207648911 \h </w:instrText>
      </w:r>
      <w:r>
        <w:rPr>
          <w:noProof/>
        </w:rPr>
      </w:r>
      <w:r>
        <w:rPr>
          <w:noProof/>
        </w:rPr>
        <w:fldChar w:fldCharType="separate"/>
      </w:r>
      <w:r>
        <w:rPr>
          <w:noProof/>
        </w:rPr>
        <w:t>72</w:t>
      </w:r>
      <w:r>
        <w:rPr>
          <w:noProof/>
        </w:rPr>
        <w:fldChar w:fldCharType="end"/>
      </w:r>
    </w:p>
    <w:p w14:paraId="61A7D409" w14:textId="00B8718C"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_Toc207648912 \h </w:instrText>
      </w:r>
      <w:r>
        <w:rPr>
          <w:noProof/>
        </w:rPr>
      </w:r>
      <w:r>
        <w:rPr>
          <w:noProof/>
        </w:rPr>
        <w:fldChar w:fldCharType="separate"/>
      </w:r>
      <w:r>
        <w:rPr>
          <w:noProof/>
        </w:rPr>
        <w:t>72</w:t>
      </w:r>
      <w:r>
        <w:rPr>
          <w:noProof/>
        </w:rPr>
        <w:fldChar w:fldCharType="end"/>
      </w:r>
    </w:p>
    <w:p w14:paraId="7E7E408C" w14:textId="7FC3F6CB"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_Toc207648913 \h </w:instrText>
      </w:r>
      <w:r>
        <w:rPr>
          <w:noProof/>
        </w:rPr>
      </w:r>
      <w:r>
        <w:rPr>
          <w:noProof/>
        </w:rPr>
        <w:fldChar w:fldCharType="separate"/>
      </w:r>
      <w:r>
        <w:rPr>
          <w:noProof/>
        </w:rPr>
        <w:t>72</w:t>
      </w:r>
      <w:r>
        <w:rPr>
          <w:noProof/>
        </w:rPr>
        <w:fldChar w:fldCharType="end"/>
      </w:r>
    </w:p>
    <w:p w14:paraId="4C7F2E8C" w14:textId="732822E3"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_Toc207648914 \h </w:instrText>
      </w:r>
      <w:r>
        <w:rPr>
          <w:noProof/>
        </w:rPr>
      </w:r>
      <w:r>
        <w:rPr>
          <w:noProof/>
        </w:rPr>
        <w:fldChar w:fldCharType="separate"/>
      </w:r>
      <w:r>
        <w:rPr>
          <w:noProof/>
        </w:rPr>
        <w:t>72</w:t>
      </w:r>
      <w:r>
        <w:rPr>
          <w:noProof/>
        </w:rPr>
        <w:fldChar w:fldCharType="end"/>
      </w:r>
    </w:p>
    <w:p w14:paraId="46299C15" w14:textId="5D225274"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_Toc207648915 \h </w:instrText>
      </w:r>
      <w:r>
        <w:rPr>
          <w:noProof/>
        </w:rPr>
      </w:r>
      <w:r>
        <w:rPr>
          <w:noProof/>
        </w:rPr>
        <w:fldChar w:fldCharType="separate"/>
      </w:r>
      <w:r>
        <w:rPr>
          <w:noProof/>
        </w:rPr>
        <w:t>72</w:t>
      </w:r>
      <w:r>
        <w:rPr>
          <w:noProof/>
        </w:rPr>
        <w:fldChar w:fldCharType="end"/>
      </w:r>
    </w:p>
    <w:p w14:paraId="4555A8B2" w14:textId="1891472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_Toc207648916 \h </w:instrText>
      </w:r>
      <w:r>
        <w:rPr>
          <w:noProof/>
        </w:rPr>
      </w:r>
      <w:r>
        <w:rPr>
          <w:noProof/>
        </w:rPr>
        <w:fldChar w:fldCharType="separate"/>
      </w:r>
      <w:r>
        <w:rPr>
          <w:noProof/>
        </w:rPr>
        <w:t>73</w:t>
      </w:r>
      <w:r>
        <w:rPr>
          <w:noProof/>
        </w:rPr>
        <w:fldChar w:fldCharType="end"/>
      </w:r>
    </w:p>
    <w:p w14:paraId="0235910E" w14:textId="3E74483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_Toc207648917 \h </w:instrText>
      </w:r>
      <w:r>
        <w:rPr>
          <w:noProof/>
        </w:rPr>
      </w:r>
      <w:r>
        <w:rPr>
          <w:noProof/>
        </w:rPr>
        <w:fldChar w:fldCharType="separate"/>
      </w:r>
      <w:r>
        <w:rPr>
          <w:noProof/>
        </w:rPr>
        <w:t>73</w:t>
      </w:r>
      <w:r>
        <w:rPr>
          <w:noProof/>
        </w:rPr>
        <w:fldChar w:fldCharType="end"/>
      </w:r>
    </w:p>
    <w:p w14:paraId="5C0A7823" w14:textId="4545BD8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_Toc207648918 \h </w:instrText>
      </w:r>
      <w:r>
        <w:rPr>
          <w:noProof/>
        </w:rPr>
      </w:r>
      <w:r>
        <w:rPr>
          <w:noProof/>
        </w:rPr>
        <w:fldChar w:fldCharType="separate"/>
      </w:r>
      <w:r>
        <w:rPr>
          <w:noProof/>
        </w:rPr>
        <w:t>73</w:t>
      </w:r>
      <w:r>
        <w:rPr>
          <w:noProof/>
        </w:rPr>
        <w:fldChar w:fldCharType="end"/>
      </w:r>
    </w:p>
    <w:p w14:paraId="18AFBD72" w14:textId="22E5244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_Toc207648919 \h </w:instrText>
      </w:r>
      <w:r>
        <w:rPr>
          <w:noProof/>
        </w:rPr>
      </w:r>
      <w:r>
        <w:rPr>
          <w:noProof/>
        </w:rPr>
        <w:fldChar w:fldCharType="separate"/>
      </w:r>
      <w:r>
        <w:rPr>
          <w:noProof/>
        </w:rPr>
        <w:t>73</w:t>
      </w:r>
      <w:r>
        <w:rPr>
          <w:noProof/>
        </w:rPr>
        <w:fldChar w:fldCharType="end"/>
      </w:r>
    </w:p>
    <w:p w14:paraId="29038A05" w14:textId="0A6ED70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_Toc207648920 \h </w:instrText>
      </w:r>
      <w:r>
        <w:rPr>
          <w:noProof/>
        </w:rPr>
      </w:r>
      <w:r>
        <w:rPr>
          <w:noProof/>
        </w:rPr>
        <w:fldChar w:fldCharType="separate"/>
      </w:r>
      <w:r>
        <w:rPr>
          <w:noProof/>
        </w:rPr>
        <w:t>74</w:t>
      </w:r>
      <w:r>
        <w:rPr>
          <w:noProof/>
        </w:rPr>
        <w:fldChar w:fldCharType="end"/>
      </w:r>
    </w:p>
    <w:p w14:paraId="07D29FDC" w14:textId="7D6D0D3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_Toc207648921 \h </w:instrText>
      </w:r>
      <w:r>
        <w:rPr>
          <w:noProof/>
        </w:rPr>
      </w:r>
      <w:r>
        <w:rPr>
          <w:noProof/>
        </w:rPr>
        <w:fldChar w:fldCharType="separate"/>
      </w:r>
      <w:r>
        <w:rPr>
          <w:noProof/>
        </w:rPr>
        <w:t>74</w:t>
      </w:r>
      <w:r>
        <w:rPr>
          <w:noProof/>
        </w:rPr>
        <w:fldChar w:fldCharType="end"/>
      </w:r>
    </w:p>
    <w:p w14:paraId="364B7DAF" w14:textId="544CB84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_Toc207648922 \h </w:instrText>
      </w:r>
      <w:r>
        <w:rPr>
          <w:noProof/>
        </w:rPr>
      </w:r>
      <w:r>
        <w:rPr>
          <w:noProof/>
        </w:rPr>
        <w:fldChar w:fldCharType="separate"/>
      </w:r>
      <w:r>
        <w:rPr>
          <w:noProof/>
        </w:rPr>
        <w:t>74</w:t>
      </w:r>
      <w:r>
        <w:rPr>
          <w:noProof/>
        </w:rPr>
        <w:fldChar w:fldCharType="end"/>
      </w:r>
    </w:p>
    <w:p w14:paraId="09217659" w14:textId="64F1D36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_Toc207648923 \h </w:instrText>
      </w:r>
      <w:r>
        <w:rPr>
          <w:noProof/>
        </w:rPr>
      </w:r>
      <w:r>
        <w:rPr>
          <w:noProof/>
        </w:rPr>
        <w:fldChar w:fldCharType="separate"/>
      </w:r>
      <w:r>
        <w:rPr>
          <w:noProof/>
        </w:rPr>
        <w:t>74</w:t>
      </w:r>
      <w:r>
        <w:rPr>
          <w:noProof/>
        </w:rPr>
        <w:fldChar w:fldCharType="end"/>
      </w:r>
    </w:p>
    <w:p w14:paraId="63C5EAA7" w14:textId="075EF2EA"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_Toc207648924 \h </w:instrText>
      </w:r>
      <w:r>
        <w:rPr>
          <w:noProof/>
        </w:rPr>
      </w:r>
      <w:r>
        <w:rPr>
          <w:noProof/>
        </w:rPr>
        <w:fldChar w:fldCharType="separate"/>
      </w:r>
      <w:r>
        <w:rPr>
          <w:noProof/>
        </w:rPr>
        <w:t>74</w:t>
      </w:r>
      <w:r>
        <w:rPr>
          <w:noProof/>
        </w:rPr>
        <w:fldChar w:fldCharType="end"/>
      </w:r>
    </w:p>
    <w:p w14:paraId="3AC7FCF5" w14:textId="048528AD"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_Toc207648925 \h </w:instrText>
      </w:r>
      <w:r>
        <w:rPr>
          <w:noProof/>
        </w:rPr>
      </w:r>
      <w:r>
        <w:rPr>
          <w:noProof/>
        </w:rPr>
        <w:fldChar w:fldCharType="separate"/>
      </w:r>
      <w:r>
        <w:rPr>
          <w:noProof/>
        </w:rPr>
        <w:t>78</w:t>
      </w:r>
      <w:r>
        <w:rPr>
          <w:noProof/>
        </w:rPr>
        <w:fldChar w:fldCharType="end"/>
      </w:r>
    </w:p>
    <w:p w14:paraId="25401940" w14:textId="68E71373"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7A27FA">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_Toc207648926 \h </w:instrText>
      </w:r>
      <w:r>
        <w:rPr>
          <w:noProof/>
        </w:rPr>
      </w:r>
      <w:r>
        <w:rPr>
          <w:noProof/>
        </w:rPr>
        <w:fldChar w:fldCharType="separate"/>
      </w:r>
      <w:r>
        <w:rPr>
          <w:noProof/>
        </w:rPr>
        <w:t>79</w:t>
      </w:r>
      <w:r>
        <w:rPr>
          <w:noProof/>
        </w:rPr>
        <w:fldChar w:fldCharType="end"/>
      </w:r>
    </w:p>
    <w:p w14:paraId="2715625A" w14:textId="11F8104E"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_Toc207648927 \h </w:instrText>
      </w:r>
      <w:r>
        <w:rPr>
          <w:noProof/>
        </w:rPr>
      </w:r>
      <w:r>
        <w:rPr>
          <w:noProof/>
        </w:rPr>
        <w:fldChar w:fldCharType="separate"/>
      </w:r>
      <w:r>
        <w:rPr>
          <w:noProof/>
        </w:rPr>
        <w:t>79</w:t>
      </w:r>
      <w:r>
        <w:rPr>
          <w:noProof/>
        </w:rPr>
        <w:fldChar w:fldCharType="end"/>
      </w:r>
    </w:p>
    <w:p w14:paraId="7A6ACFB6" w14:textId="3FE174A9"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_Toc207648928 \h </w:instrText>
      </w:r>
      <w:r>
        <w:rPr>
          <w:noProof/>
        </w:rPr>
      </w:r>
      <w:r>
        <w:rPr>
          <w:noProof/>
        </w:rPr>
        <w:fldChar w:fldCharType="separate"/>
      </w:r>
      <w:r>
        <w:rPr>
          <w:noProof/>
        </w:rPr>
        <w:t>79</w:t>
      </w:r>
      <w:r>
        <w:rPr>
          <w:noProof/>
        </w:rPr>
        <w:fldChar w:fldCharType="end"/>
      </w:r>
    </w:p>
    <w:p w14:paraId="6EAF8215" w14:textId="472DD4C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_Toc207648929 \h </w:instrText>
      </w:r>
      <w:r>
        <w:rPr>
          <w:noProof/>
        </w:rPr>
      </w:r>
      <w:r>
        <w:rPr>
          <w:noProof/>
        </w:rPr>
        <w:fldChar w:fldCharType="separate"/>
      </w:r>
      <w:r>
        <w:rPr>
          <w:noProof/>
        </w:rPr>
        <w:t>79</w:t>
      </w:r>
      <w:r>
        <w:rPr>
          <w:noProof/>
        </w:rPr>
        <w:fldChar w:fldCharType="end"/>
      </w:r>
    </w:p>
    <w:p w14:paraId="5E1E6154" w14:textId="3A67CBA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_Toc207648930 \h </w:instrText>
      </w:r>
      <w:r>
        <w:rPr>
          <w:noProof/>
        </w:rPr>
      </w:r>
      <w:r>
        <w:rPr>
          <w:noProof/>
        </w:rPr>
        <w:fldChar w:fldCharType="separate"/>
      </w:r>
      <w:r>
        <w:rPr>
          <w:noProof/>
        </w:rPr>
        <w:t>79</w:t>
      </w:r>
      <w:r>
        <w:rPr>
          <w:noProof/>
        </w:rPr>
        <w:fldChar w:fldCharType="end"/>
      </w:r>
    </w:p>
    <w:p w14:paraId="4E88BD8A" w14:textId="07DF1725"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_Toc207648931 \h </w:instrText>
      </w:r>
      <w:r>
        <w:rPr>
          <w:noProof/>
        </w:rPr>
      </w:r>
      <w:r>
        <w:rPr>
          <w:noProof/>
        </w:rPr>
        <w:fldChar w:fldCharType="separate"/>
      </w:r>
      <w:r>
        <w:rPr>
          <w:noProof/>
        </w:rPr>
        <w:t>79</w:t>
      </w:r>
      <w:r>
        <w:rPr>
          <w:noProof/>
        </w:rPr>
        <w:fldChar w:fldCharType="end"/>
      </w:r>
    </w:p>
    <w:p w14:paraId="6EDC31CB" w14:textId="312E5DC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_Toc207648932 \h </w:instrText>
      </w:r>
      <w:r>
        <w:rPr>
          <w:noProof/>
        </w:rPr>
      </w:r>
      <w:r>
        <w:rPr>
          <w:noProof/>
        </w:rPr>
        <w:fldChar w:fldCharType="separate"/>
      </w:r>
      <w:r>
        <w:rPr>
          <w:noProof/>
        </w:rPr>
        <w:t>79</w:t>
      </w:r>
      <w:r>
        <w:rPr>
          <w:noProof/>
        </w:rPr>
        <w:fldChar w:fldCharType="end"/>
      </w:r>
    </w:p>
    <w:p w14:paraId="106F30B6" w14:textId="145C7599"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_Toc207648933 \h </w:instrText>
      </w:r>
      <w:r>
        <w:rPr>
          <w:noProof/>
        </w:rPr>
      </w:r>
      <w:r>
        <w:rPr>
          <w:noProof/>
        </w:rPr>
        <w:fldChar w:fldCharType="separate"/>
      </w:r>
      <w:r>
        <w:rPr>
          <w:noProof/>
        </w:rPr>
        <w:t>80</w:t>
      </w:r>
      <w:r>
        <w:rPr>
          <w:noProof/>
        </w:rPr>
        <w:fldChar w:fldCharType="end"/>
      </w:r>
    </w:p>
    <w:p w14:paraId="14AC6241" w14:textId="4D748D6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_Toc207648934 \h </w:instrText>
      </w:r>
      <w:r>
        <w:rPr>
          <w:noProof/>
        </w:rPr>
      </w:r>
      <w:r>
        <w:rPr>
          <w:noProof/>
        </w:rPr>
        <w:fldChar w:fldCharType="separate"/>
      </w:r>
      <w:r>
        <w:rPr>
          <w:noProof/>
        </w:rPr>
        <w:t>80</w:t>
      </w:r>
      <w:r>
        <w:rPr>
          <w:noProof/>
        </w:rPr>
        <w:fldChar w:fldCharType="end"/>
      </w:r>
    </w:p>
    <w:p w14:paraId="34420A91" w14:textId="102EAC8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w:t>
      </w:r>
      <w:r w:rsidRPr="007A27FA">
        <w:rPr>
          <w:rFonts w:eastAsiaTheme="minorEastAsia"/>
          <w:noProof/>
          <w:lang w:val="en-US" w:eastAsia="zh-CN"/>
        </w:rPr>
        <w:t>4</w:t>
      </w:r>
      <w:r w:rsidRPr="007A27FA">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Structured data types</w:t>
      </w:r>
      <w:r>
        <w:rPr>
          <w:noProof/>
        </w:rPr>
        <w:tab/>
      </w:r>
      <w:r>
        <w:rPr>
          <w:noProof/>
        </w:rPr>
        <w:fldChar w:fldCharType="begin"/>
      </w:r>
      <w:r>
        <w:rPr>
          <w:noProof/>
        </w:rPr>
        <w:instrText xml:space="preserve"> PAGEREF _Toc207648935 \h </w:instrText>
      </w:r>
      <w:r>
        <w:rPr>
          <w:noProof/>
        </w:rPr>
      </w:r>
      <w:r>
        <w:rPr>
          <w:noProof/>
        </w:rPr>
        <w:fldChar w:fldCharType="separate"/>
      </w:r>
      <w:r>
        <w:rPr>
          <w:noProof/>
        </w:rPr>
        <w:t>81</w:t>
      </w:r>
      <w:r>
        <w:rPr>
          <w:noProof/>
        </w:rPr>
        <w:fldChar w:fldCharType="end"/>
      </w:r>
    </w:p>
    <w:p w14:paraId="649C23EE" w14:textId="5FC89D5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_Toc207648936 \h </w:instrText>
      </w:r>
      <w:r>
        <w:rPr>
          <w:noProof/>
        </w:rPr>
      </w:r>
      <w:r>
        <w:rPr>
          <w:noProof/>
        </w:rPr>
        <w:fldChar w:fldCharType="separate"/>
      </w:r>
      <w:r>
        <w:rPr>
          <w:noProof/>
        </w:rPr>
        <w:t>81</w:t>
      </w:r>
      <w:r>
        <w:rPr>
          <w:noProof/>
        </w:rPr>
        <w:fldChar w:fldCharType="end"/>
      </w:r>
    </w:p>
    <w:p w14:paraId="551B57B2" w14:textId="6F02F5F3"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_Toc207648937 \h </w:instrText>
      </w:r>
      <w:r>
        <w:rPr>
          <w:noProof/>
        </w:rPr>
      </w:r>
      <w:r>
        <w:rPr>
          <w:noProof/>
        </w:rPr>
        <w:fldChar w:fldCharType="separate"/>
      </w:r>
      <w:r>
        <w:rPr>
          <w:noProof/>
        </w:rPr>
        <w:t>82</w:t>
      </w:r>
      <w:r>
        <w:rPr>
          <w:noProof/>
        </w:rPr>
        <w:fldChar w:fldCharType="end"/>
      </w:r>
    </w:p>
    <w:p w14:paraId="150039A2" w14:textId="707E936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_Toc207648938 \h </w:instrText>
      </w:r>
      <w:r>
        <w:rPr>
          <w:noProof/>
        </w:rPr>
      </w:r>
      <w:r>
        <w:rPr>
          <w:noProof/>
        </w:rPr>
        <w:fldChar w:fldCharType="separate"/>
      </w:r>
      <w:r>
        <w:rPr>
          <w:noProof/>
        </w:rPr>
        <w:t>82</w:t>
      </w:r>
      <w:r>
        <w:rPr>
          <w:noProof/>
        </w:rPr>
        <w:fldChar w:fldCharType="end"/>
      </w:r>
    </w:p>
    <w:p w14:paraId="44AFB9E4" w14:textId="3322E56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_Toc207648939 \h </w:instrText>
      </w:r>
      <w:r>
        <w:rPr>
          <w:noProof/>
        </w:rPr>
      </w:r>
      <w:r>
        <w:rPr>
          <w:noProof/>
        </w:rPr>
        <w:fldChar w:fldCharType="separate"/>
      </w:r>
      <w:r>
        <w:rPr>
          <w:noProof/>
        </w:rPr>
        <w:t>82</w:t>
      </w:r>
      <w:r>
        <w:rPr>
          <w:noProof/>
        </w:rPr>
        <w:fldChar w:fldCharType="end"/>
      </w:r>
    </w:p>
    <w:p w14:paraId="247B48F4" w14:textId="4C4D90D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_Toc207648940 \h </w:instrText>
      </w:r>
      <w:r>
        <w:rPr>
          <w:noProof/>
        </w:rPr>
      </w:r>
      <w:r>
        <w:rPr>
          <w:noProof/>
        </w:rPr>
        <w:fldChar w:fldCharType="separate"/>
      </w:r>
      <w:r>
        <w:rPr>
          <w:noProof/>
        </w:rPr>
        <w:t>83</w:t>
      </w:r>
      <w:r>
        <w:rPr>
          <w:noProof/>
        </w:rPr>
        <w:fldChar w:fldCharType="end"/>
      </w:r>
    </w:p>
    <w:p w14:paraId="28AA8C6A" w14:textId="5E652890"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_Toc207648941 \h </w:instrText>
      </w:r>
      <w:r>
        <w:rPr>
          <w:noProof/>
        </w:rPr>
      </w:r>
      <w:r>
        <w:rPr>
          <w:noProof/>
        </w:rPr>
        <w:fldChar w:fldCharType="separate"/>
      </w:r>
      <w:r>
        <w:rPr>
          <w:noProof/>
        </w:rPr>
        <w:t>83</w:t>
      </w:r>
      <w:r>
        <w:rPr>
          <w:noProof/>
        </w:rPr>
        <w:fldChar w:fldCharType="end"/>
      </w:r>
    </w:p>
    <w:p w14:paraId="31D974D5" w14:textId="36FCA66B"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.6.2.</w:t>
      </w:r>
      <w:r w:rsidRPr="007A27FA">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_Toc207648942 \h </w:instrText>
      </w:r>
      <w:r>
        <w:rPr>
          <w:noProof/>
        </w:rPr>
      </w:r>
      <w:r>
        <w:rPr>
          <w:noProof/>
        </w:rPr>
        <w:fldChar w:fldCharType="separate"/>
      </w:r>
      <w:r>
        <w:rPr>
          <w:noProof/>
        </w:rPr>
        <w:t>83</w:t>
      </w:r>
      <w:r>
        <w:rPr>
          <w:noProof/>
        </w:rPr>
        <w:fldChar w:fldCharType="end"/>
      </w:r>
    </w:p>
    <w:p w14:paraId="7E63DD4D" w14:textId="4A01F49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7A27FA">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_Toc207648943 \h </w:instrText>
      </w:r>
      <w:r>
        <w:rPr>
          <w:noProof/>
        </w:rPr>
      </w:r>
      <w:r>
        <w:rPr>
          <w:noProof/>
        </w:rPr>
        <w:fldChar w:fldCharType="separate"/>
      </w:r>
      <w:r>
        <w:rPr>
          <w:noProof/>
        </w:rPr>
        <w:t>83</w:t>
      </w:r>
      <w:r>
        <w:rPr>
          <w:noProof/>
        </w:rPr>
        <w:fldChar w:fldCharType="end"/>
      </w:r>
    </w:p>
    <w:p w14:paraId="582DCF94" w14:textId="57685B14"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cs="Arial"/>
          <w:noProof/>
        </w:rPr>
        <w:t>6.4.6.2.</w:t>
      </w:r>
      <w:r w:rsidRPr="007A27FA">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cs="Arial"/>
          <w:noProof/>
          <w:lang w:eastAsia="zh-CN"/>
        </w:rPr>
        <w:t>Void</w:t>
      </w:r>
      <w:r>
        <w:rPr>
          <w:noProof/>
        </w:rPr>
        <w:tab/>
      </w:r>
      <w:r>
        <w:rPr>
          <w:noProof/>
        </w:rPr>
        <w:fldChar w:fldCharType="begin"/>
      </w:r>
      <w:r>
        <w:rPr>
          <w:noProof/>
        </w:rPr>
        <w:instrText xml:space="preserve"> PAGEREF _Toc207648944 \h </w:instrText>
      </w:r>
      <w:r>
        <w:rPr>
          <w:noProof/>
        </w:rPr>
      </w:r>
      <w:r>
        <w:rPr>
          <w:noProof/>
        </w:rPr>
        <w:fldChar w:fldCharType="separate"/>
      </w:r>
      <w:r>
        <w:rPr>
          <w:noProof/>
        </w:rPr>
        <w:t>83</w:t>
      </w:r>
      <w:r>
        <w:rPr>
          <w:noProof/>
        </w:rPr>
        <w:fldChar w:fldCharType="end"/>
      </w:r>
    </w:p>
    <w:p w14:paraId="70813D4D" w14:textId="5F4BD5C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7A27F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_Toc207648945 \h </w:instrText>
      </w:r>
      <w:r>
        <w:rPr>
          <w:noProof/>
        </w:rPr>
      </w:r>
      <w:r>
        <w:rPr>
          <w:noProof/>
        </w:rPr>
        <w:fldChar w:fldCharType="separate"/>
      </w:r>
      <w:r>
        <w:rPr>
          <w:noProof/>
        </w:rPr>
        <w:t>83</w:t>
      </w:r>
      <w:r>
        <w:rPr>
          <w:noProof/>
        </w:rPr>
        <w:fldChar w:fldCharType="end"/>
      </w:r>
    </w:p>
    <w:p w14:paraId="29199954" w14:textId="6E2976F2"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noProof/>
          <w:lang w:eastAsia="zh-CN"/>
        </w:rPr>
        <w:t>4</w:t>
      </w:r>
      <w:r>
        <w:rPr>
          <w:noProof/>
        </w:rPr>
        <w:t>.6.2.</w:t>
      </w:r>
      <w:r w:rsidRPr="007A27FA">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Theme="minorEastAsia"/>
          <w:noProof/>
          <w:lang w:eastAsia="zh-CN"/>
        </w:rPr>
        <w:t>Void</w:t>
      </w:r>
      <w:r>
        <w:rPr>
          <w:noProof/>
        </w:rPr>
        <w:tab/>
      </w:r>
      <w:r>
        <w:rPr>
          <w:noProof/>
        </w:rPr>
        <w:fldChar w:fldCharType="begin"/>
      </w:r>
      <w:r>
        <w:rPr>
          <w:noProof/>
        </w:rPr>
        <w:instrText xml:space="preserve"> PAGEREF _Toc207648946 \h </w:instrText>
      </w:r>
      <w:r>
        <w:rPr>
          <w:noProof/>
        </w:rPr>
      </w:r>
      <w:r>
        <w:rPr>
          <w:noProof/>
        </w:rPr>
        <w:fldChar w:fldCharType="separate"/>
      </w:r>
      <w:r>
        <w:rPr>
          <w:noProof/>
        </w:rPr>
        <w:t>83</w:t>
      </w:r>
      <w:r>
        <w:rPr>
          <w:noProof/>
        </w:rPr>
        <w:fldChar w:fldCharType="end"/>
      </w:r>
    </w:p>
    <w:p w14:paraId="561BE3C9" w14:textId="6F5BFA6C"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w:t>
      </w:r>
      <w:r w:rsidRPr="007A27FA">
        <w:rPr>
          <w:rFonts w:eastAsiaTheme="minorEastAsia"/>
          <w:noProof/>
          <w:lang w:val="en-US" w:eastAsia="zh-CN"/>
        </w:rPr>
        <w:t>4</w:t>
      </w:r>
      <w:r w:rsidRPr="007A27FA">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7A27FA">
        <w:rPr>
          <w:noProof/>
          <w:lang w:val="en-US"/>
        </w:rPr>
        <w:t>Simple data types and enumerations</w:t>
      </w:r>
      <w:r>
        <w:rPr>
          <w:noProof/>
        </w:rPr>
        <w:tab/>
      </w:r>
      <w:r>
        <w:rPr>
          <w:noProof/>
        </w:rPr>
        <w:fldChar w:fldCharType="begin"/>
      </w:r>
      <w:r>
        <w:rPr>
          <w:noProof/>
        </w:rPr>
        <w:instrText xml:space="preserve"> PAGEREF _Toc207648947 \h </w:instrText>
      </w:r>
      <w:r>
        <w:rPr>
          <w:noProof/>
        </w:rPr>
      </w:r>
      <w:r>
        <w:rPr>
          <w:noProof/>
        </w:rPr>
        <w:fldChar w:fldCharType="separate"/>
      </w:r>
      <w:r>
        <w:rPr>
          <w:noProof/>
        </w:rPr>
        <w:t>83</w:t>
      </w:r>
      <w:r>
        <w:rPr>
          <w:noProof/>
        </w:rPr>
        <w:fldChar w:fldCharType="end"/>
      </w:r>
    </w:p>
    <w:p w14:paraId="06FE7FAC" w14:textId="2250875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_Toc207648948 \h </w:instrText>
      </w:r>
      <w:r>
        <w:rPr>
          <w:noProof/>
        </w:rPr>
      </w:r>
      <w:r>
        <w:rPr>
          <w:noProof/>
        </w:rPr>
        <w:fldChar w:fldCharType="separate"/>
      </w:r>
      <w:r>
        <w:rPr>
          <w:noProof/>
        </w:rPr>
        <w:t>83</w:t>
      </w:r>
      <w:r>
        <w:rPr>
          <w:noProof/>
        </w:rPr>
        <w:fldChar w:fldCharType="end"/>
      </w:r>
    </w:p>
    <w:p w14:paraId="6C74A14E" w14:textId="6833878F"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_Toc207648949 \h </w:instrText>
      </w:r>
      <w:r>
        <w:rPr>
          <w:noProof/>
        </w:rPr>
      </w:r>
      <w:r>
        <w:rPr>
          <w:noProof/>
        </w:rPr>
        <w:fldChar w:fldCharType="separate"/>
      </w:r>
      <w:r>
        <w:rPr>
          <w:noProof/>
        </w:rPr>
        <w:t>83</w:t>
      </w:r>
      <w:r>
        <w:rPr>
          <w:noProof/>
        </w:rPr>
        <w:fldChar w:fldCharType="end"/>
      </w:r>
    </w:p>
    <w:p w14:paraId="515D138A" w14:textId="253F9368"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noProof/>
          <w:lang w:val="en-US"/>
        </w:rPr>
        <w:t>6.</w:t>
      </w:r>
      <w:r w:rsidRPr="007A27FA">
        <w:rPr>
          <w:rFonts w:eastAsiaTheme="minorEastAsia"/>
          <w:noProof/>
          <w:lang w:val="en-US" w:eastAsia="zh-CN"/>
        </w:rPr>
        <w:t>4</w:t>
      </w:r>
      <w:r w:rsidRPr="007A27FA">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_Toc207648950 \h </w:instrText>
      </w:r>
      <w:r>
        <w:rPr>
          <w:noProof/>
        </w:rPr>
      </w:r>
      <w:r>
        <w:rPr>
          <w:noProof/>
        </w:rPr>
        <w:fldChar w:fldCharType="separate"/>
      </w:r>
      <w:r>
        <w:rPr>
          <w:noProof/>
        </w:rPr>
        <w:t>83</w:t>
      </w:r>
      <w:r>
        <w:rPr>
          <w:noProof/>
        </w:rPr>
        <w:fldChar w:fldCharType="end"/>
      </w:r>
    </w:p>
    <w:p w14:paraId="7AC365AD" w14:textId="0309412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_Toc207648951 \h </w:instrText>
      </w:r>
      <w:r>
        <w:rPr>
          <w:noProof/>
        </w:rPr>
      </w:r>
      <w:r>
        <w:rPr>
          <w:noProof/>
        </w:rPr>
        <w:fldChar w:fldCharType="separate"/>
      </w:r>
      <w:r>
        <w:rPr>
          <w:noProof/>
        </w:rPr>
        <w:t>84</w:t>
      </w:r>
      <w:r>
        <w:rPr>
          <w:noProof/>
        </w:rPr>
        <w:fldChar w:fldCharType="end"/>
      </w:r>
    </w:p>
    <w:p w14:paraId="3520A82B" w14:textId="40D733FD"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_Toc207648952 \h </w:instrText>
      </w:r>
      <w:r>
        <w:rPr>
          <w:noProof/>
        </w:rPr>
      </w:r>
      <w:r>
        <w:rPr>
          <w:noProof/>
        </w:rPr>
        <w:fldChar w:fldCharType="separate"/>
      </w:r>
      <w:r>
        <w:rPr>
          <w:noProof/>
        </w:rPr>
        <w:t>84</w:t>
      </w:r>
      <w:r>
        <w:rPr>
          <w:noProof/>
        </w:rPr>
        <w:fldChar w:fldCharType="end"/>
      </w:r>
    </w:p>
    <w:p w14:paraId="40E03916" w14:textId="5C473821"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_Toc207648953 \h </w:instrText>
      </w:r>
      <w:r>
        <w:rPr>
          <w:noProof/>
        </w:rPr>
      </w:r>
      <w:r>
        <w:rPr>
          <w:noProof/>
        </w:rPr>
        <w:fldChar w:fldCharType="separate"/>
      </w:r>
      <w:r>
        <w:rPr>
          <w:noProof/>
        </w:rPr>
        <w:t>84</w:t>
      </w:r>
      <w:r>
        <w:rPr>
          <w:noProof/>
        </w:rPr>
        <w:fldChar w:fldCharType="end"/>
      </w:r>
    </w:p>
    <w:p w14:paraId="74FAD50F" w14:textId="6489D36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_Toc207648954 \h </w:instrText>
      </w:r>
      <w:r>
        <w:rPr>
          <w:noProof/>
        </w:rPr>
      </w:r>
      <w:r>
        <w:rPr>
          <w:noProof/>
        </w:rPr>
        <w:fldChar w:fldCharType="separate"/>
      </w:r>
      <w:r>
        <w:rPr>
          <w:noProof/>
        </w:rPr>
        <w:t>84</w:t>
      </w:r>
      <w:r>
        <w:rPr>
          <w:noProof/>
        </w:rPr>
        <w:fldChar w:fldCharType="end"/>
      </w:r>
    </w:p>
    <w:p w14:paraId="55CC9902" w14:textId="210EC5D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_Toc207648955 \h </w:instrText>
      </w:r>
      <w:r>
        <w:rPr>
          <w:noProof/>
        </w:rPr>
      </w:r>
      <w:r>
        <w:rPr>
          <w:noProof/>
        </w:rPr>
        <w:fldChar w:fldCharType="separate"/>
      </w:r>
      <w:r>
        <w:rPr>
          <w:noProof/>
        </w:rPr>
        <w:t>84</w:t>
      </w:r>
      <w:r>
        <w:rPr>
          <w:noProof/>
        </w:rPr>
        <w:fldChar w:fldCharType="end"/>
      </w:r>
    </w:p>
    <w:p w14:paraId="2516C59C" w14:textId="637E5063"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_Toc207648956 \h </w:instrText>
      </w:r>
      <w:r>
        <w:rPr>
          <w:noProof/>
        </w:rPr>
      </w:r>
      <w:r>
        <w:rPr>
          <w:noProof/>
        </w:rPr>
        <w:fldChar w:fldCharType="separate"/>
      </w:r>
      <w:r>
        <w:rPr>
          <w:noProof/>
        </w:rPr>
        <w:t>84</w:t>
      </w:r>
      <w:r>
        <w:rPr>
          <w:noProof/>
        </w:rPr>
        <w:fldChar w:fldCharType="end"/>
      </w:r>
    </w:p>
    <w:p w14:paraId="75A7AA04" w14:textId="1FA4D12F"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_Toc207648957 \h </w:instrText>
      </w:r>
      <w:r>
        <w:rPr>
          <w:noProof/>
        </w:rPr>
      </w:r>
      <w:r>
        <w:rPr>
          <w:noProof/>
        </w:rPr>
        <w:fldChar w:fldCharType="separate"/>
      </w:r>
      <w:r>
        <w:rPr>
          <w:noProof/>
        </w:rPr>
        <w:t>84</w:t>
      </w:r>
      <w:r>
        <w:rPr>
          <w:noProof/>
        </w:rPr>
        <w:fldChar w:fldCharType="end"/>
      </w:r>
    </w:p>
    <w:p w14:paraId="3C324C12" w14:textId="55878E46"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7A27FA">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_Toc207648958 \h </w:instrText>
      </w:r>
      <w:r>
        <w:rPr>
          <w:noProof/>
        </w:rPr>
      </w:r>
      <w:r>
        <w:rPr>
          <w:noProof/>
        </w:rPr>
        <w:fldChar w:fldCharType="separate"/>
      </w:r>
      <w:r>
        <w:rPr>
          <w:noProof/>
        </w:rPr>
        <w:t>85</w:t>
      </w:r>
      <w:r>
        <w:rPr>
          <w:noProof/>
        </w:rPr>
        <w:fldChar w:fldCharType="end"/>
      </w:r>
    </w:p>
    <w:p w14:paraId="709D28AD" w14:textId="16A38309" w:rsidR="001E4DAC" w:rsidRDefault="001E4DAC">
      <w:pPr>
        <w:pStyle w:val="TOC2"/>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Nimsas_Ims</w:t>
      </w:r>
      <w:r w:rsidRPr="007A27FA">
        <w:rPr>
          <w:rFonts w:eastAsia="宋体"/>
          <w:noProof/>
          <w:lang w:eastAsia="zh-CN"/>
        </w:rPr>
        <w:t>ParameterProvision</w:t>
      </w:r>
      <w:r w:rsidRPr="007A27FA">
        <w:rPr>
          <w:rFonts w:eastAsia="宋体"/>
          <w:noProof/>
        </w:rPr>
        <w:t xml:space="preserve"> Service API</w:t>
      </w:r>
      <w:r>
        <w:rPr>
          <w:noProof/>
        </w:rPr>
        <w:tab/>
      </w:r>
      <w:r>
        <w:rPr>
          <w:noProof/>
        </w:rPr>
        <w:fldChar w:fldCharType="begin"/>
      </w:r>
      <w:r>
        <w:rPr>
          <w:noProof/>
        </w:rPr>
        <w:instrText xml:space="preserve"> PAGEREF _Toc207648959 \h </w:instrText>
      </w:r>
      <w:r>
        <w:rPr>
          <w:noProof/>
        </w:rPr>
      </w:r>
      <w:r>
        <w:rPr>
          <w:noProof/>
        </w:rPr>
        <w:fldChar w:fldCharType="separate"/>
      </w:r>
      <w:r>
        <w:rPr>
          <w:noProof/>
        </w:rPr>
        <w:t>85</w:t>
      </w:r>
      <w:r>
        <w:rPr>
          <w:noProof/>
        </w:rPr>
        <w:fldChar w:fldCharType="end"/>
      </w:r>
    </w:p>
    <w:p w14:paraId="582E6264" w14:textId="4080A3EC"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API URI</w:t>
      </w:r>
      <w:r>
        <w:rPr>
          <w:noProof/>
        </w:rPr>
        <w:tab/>
      </w:r>
      <w:r>
        <w:rPr>
          <w:noProof/>
        </w:rPr>
        <w:fldChar w:fldCharType="begin"/>
      </w:r>
      <w:r>
        <w:rPr>
          <w:noProof/>
        </w:rPr>
        <w:instrText xml:space="preserve"> PAGEREF _Toc207648960 \h </w:instrText>
      </w:r>
      <w:r>
        <w:rPr>
          <w:noProof/>
        </w:rPr>
      </w:r>
      <w:r>
        <w:rPr>
          <w:noProof/>
        </w:rPr>
        <w:fldChar w:fldCharType="separate"/>
      </w:r>
      <w:r>
        <w:rPr>
          <w:noProof/>
        </w:rPr>
        <w:t>85</w:t>
      </w:r>
      <w:r>
        <w:rPr>
          <w:noProof/>
        </w:rPr>
        <w:fldChar w:fldCharType="end"/>
      </w:r>
    </w:p>
    <w:p w14:paraId="068185C0" w14:textId="5B92ACD1"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Usage of HTTP</w:t>
      </w:r>
      <w:r>
        <w:rPr>
          <w:noProof/>
        </w:rPr>
        <w:tab/>
      </w:r>
      <w:r>
        <w:rPr>
          <w:noProof/>
        </w:rPr>
        <w:fldChar w:fldCharType="begin"/>
      </w:r>
      <w:r>
        <w:rPr>
          <w:noProof/>
        </w:rPr>
        <w:instrText xml:space="preserve"> PAGEREF _Toc207648961 \h </w:instrText>
      </w:r>
      <w:r>
        <w:rPr>
          <w:noProof/>
        </w:rPr>
      </w:r>
      <w:r>
        <w:rPr>
          <w:noProof/>
        </w:rPr>
        <w:fldChar w:fldCharType="separate"/>
      </w:r>
      <w:r>
        <w:rPr>
          <w:noProof/>
        </w:rPr>
        <w:t>85</w:t>
      </w:r>
      <w:r>
        <w:rPr>
          <w:noProof/>
        </w:rPr>
        <w:fldChar w:fldCharType="end"/>
      </w:r>
    </w:p>
    <w:p w14:paraId="31F4CE0C" w14:textId="0FBC2DD7"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_Toc207648962 \h </w:instrText>
      </w:r>
      <w:r>
        <w:rPr>
          <w:noProof/>
        </w:rPr>
      </w:r>
      <w:r>
        <w:rPr>
          <w:noProof/>
        </w:rPr>
        <w:fldChar w:fldCharType="separate"/>
      </w:r>
      <w:r>
        <w:rPr>
          <w:noProof/>
        </w:rPr>
        <w:t>85</w:t>
      </w:r>
      <w:r>
        <w:rPr>
          <w:noProof/>
        </w:rPr>
        <w:fldChar w:fldCharType="end"/>
      </w:r>
    </w:p>
    <w:p w14:paraId="17917E26" w14:textId="7ED92A9C"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HTTP standard headers</w:t>
      </w:r>
      <w:r>
        <w:rPr>
          <w:noProof/>
        </w:rPr>
        <w:tab/>
      </w:r>
      <w:r>
        <w:rPr>
          <w:noProof/>
        </w:rPr>
        <w:fldChar w:fldCharType="begin"/>
      </w:r>
      <w:r>
        <w:rPr>
          <w:noProof/>
        </w:rPr>
        <w:instrText xml:space="preserve"> PAGEREF _Toc207648963 \h </w:instrText>
      </w:r>
      <w:r>
        <w:rPr>
          <w:noProof/>
        </w:rPr>
      </w:r>
      <w:r>
        <w:rPr>
          <w:noProof/>
        </w:rPr>
        <w:fldChar w:fldCharType="separate"/>
      </w:r>
      <w:r>
        <w:rPr>
          <w:noProof/>
        </w:rPr>
        <w:t>85</w:t>
      </w:r>
      <w:r>
        <w:rPr>
          <w:noProof/>
        </w:rPr>
        <w:fldChar w:fldCharType="end"/>
      </w:r>
    </w:p>
    <w:p w14:paraId="43A13ED6" w14:textId="1FE4403A"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_Toc207648964 \h </w:instrText>
      </w:r>
      <w:r>
        <w:rPr>
          <w:noProof/>
        </w:rPr>
      </w:r>
      <w:r>
        <w:rPr>
          <w:noProof/>
        </w:rPr>
        <w:fldChar w:fldCharType="separate"/>
      </w:r>
      <w:r>
        <w:rPr>
          <w:noProof/>
        </w:rPr>
        <w:t>85</w:t>
      </w:r>
      <w:r>
        <w:rPr>
          <w:noProof/>
        </w:rPr>
        <w:fldChar w:fldCharType="end"/>
      </w:r>
    </w:p>
    <w:p w14:paraId="1BF47914" w14:textId="70852ED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Content type</w:t>
      </w:r>
      <w:r>
        <w:rPr>
          <w:noProof/>
        </w:rPr>
        <w:tab/>
      </w:r>
      <w:r>
        <w:rPr>
          <w:noProof/>
        </w:rPr>
        <w:fldChar w:fldCharType="begin"/>
      </w:r>
      <w:r>
        <w:rPr>
          <w:noProof/>
        </w:rPr>
        <w:instrText xml:space="preserve"> PAGEREF _Toc207648965 \h </w:instrText>
      </w:r>
      <w:r>
        <w:rPr>
          <w:noProof/>
        </w:rPr>
      </w:r>
      <w:r>
        <w:rPr>
          <w:noProof/>
        </w:rPr>
        <w:fldChar w:fldCharType="separate"/>
      </w:r>
      <w:r>
        <w:rPr>
          <w:noProof/>
        </w:rPr>
        <w:t>85</w:t>
      </w:r>
      <w:r>
        <w:rPr>
          <w:noProof/>
        </w:rPr>
        <w:fldChar w:fldCharType="end"/>
      </w:r>
    </w:p>
    <w:p w14:paraId="0CD5A5DF" w14:textId="551A204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HTTP custom headers</w:t>
      </w:r>
      <w:r>
        <w:rPr>
          <w:noProof/>
        </w:rPr>
        <w:tab/>
      </w:r>
      <w:r>
        <w:rPr>
          <w:noProof/>
        </w:rPr>
        <w:fldChar w:fldCharType="begin"/>
      </w:r>
      <w:r>
        <w:rPr>
          <w:noProof/>
        </w:rPr>
        <w:instrText xml:space="preserve"> PAGEREF _Toc207648966 \h </w:instrText>
      </w:r>
      <w:r>
        <w:rPr>
          <w:noProof/>
        </w:rPr>
      </w:r>
      <w:r>
        <w:rPr>
          <w:noProof/>
        </w:rPr>
        <w:fldChar w:fldCharType="separate"/>
      </w:r>
      <w:r>
        <w:rPr>
          <w:noProof/>
        </w:rPr>
        <w:t>86</w:t>
      </w:r>
      <w:r>
        <w:rPr>
          <w:noProof/>
        </w:rPr>
        <w:fldChar w:fldCharType="end"/>
      </w:r>
    </w:p>
    <w:p w14:paraId="7B4918ED" w14:textId="621DE093"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Resources</w:t>
      </w:r>
      <w:r>
        <w:rPr>
          <w:noProof/>
        </w:rPr>
        <w:tab/>
      </w:r>
      <w:r>
        <w:rPr>
          <w:noProof/>
        </w:rPr>
        <w:fldChar w:fldCharType="begin"/>
      </w:r>
      <w:r>
        <w:rPr>
          <w:noProof/>
        </w:rPr>
        <w:instrText xml:space="preserve"> PAGEREF _Toc207648967 \h </w:instrText>
      </w:r>
      <w:r>
        <w:rPr>
          <w:noProof/>
        </w:rPr>
      </w:r>
      <w:r>
        <w:rPr>
          <w:noProof/>
        </w:rPr>
        <w:fldChar w:fldCharType="separate"/>
      </w:r>
      <w:r>
        <w:rPr>
          <w:noProof/>
        </w:rPr>
        <w:t>86</w:t>
      </w:r>
      <w:r>
        <w:rPr>
          <w:noProof/>
        </w:rPr>
        <w:fldChar w:fldCharType="end"/>
      </w:r>
    </w:p>
    <w:p w14:paraId="3E4E2FCA" w14:textId="61691ABB"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Overview</w:t>
      </w:r>
      <w:r>
        <w:rPr>
          <w:noProof/>
        </w:rPr>
        <w:tab/>
      </w:r>
      <w:r>
        <w:rPr>
          <w:noProof/>
        </w:rPr>
        <w:fldChar w:fldCharType="begin"/>
      </w:r>
      <w:r>
        <w:rPr>
          <w:noProof/>
        </w:rPr>
        <w:instrText xml:space="preserve"> PAGEREF _Toc207648968 \h </w:instrText>
      </w:r>
      <w:r>
        <w:rPr>
          <w:noProof/>
        </w:rPr>
      </w:r>
      <w:r>
        <w:rPr>
          <w:noProof/>
        </w:rPr>
        <w:fldChar w:fldCharType="separate"/>
      </w:r>
      <w:r>
        <w:rPr>
          <w:noProof/>
        </w:rPr>
        <w:t>86</w:t>
      </w:r>
      <w:r>
        <w:rPr>
          <w:noProof/>
        </w:rPr>
        <w:fldChar w:fldCharType="end"/>
      </w:r>
    </w:p>
    <w:p w14:paraId="588C1D3E" w14:textId="046D43C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I</w:t>
      </w:r>
      <w:r w:rsidRPr="007A27FA">
        <w:rPr>
          <w:rFonts w:eastAsia="宋体"/>
          <w:noProof/>
          <w:lang w:eastAsia="zh-CN"/>
        </w:rPr>
        <w:t>msParameterProvisioningDataEntry</w:t>
      </w:r>
      <w:r>
        <w:rPr>
          <w:noProof/>
        </w:rPr>
        <w:tab/>
      </w:r>
      <w:r>
        <w:rPr>
          <w:noProof/>
        </w:rPr>
        <w:fldChar w:fldCharType="begin"/>
      </w:r>
      <w:r>
        <w:rPr>
          <w:noProof/>
        </w:rPr>
        <w:instrText xml:space="preserve"> PAGEREF _Toc207648969 \h </w:instrText>
      </w:r>
      <w:r>
        <w:rPr>
          <w:noProof/>
        </w:rPr>
      </w:r>
      <w:r>
        <w:rPr>
          <w:noProof/>
        </w:rPr>
        <w:fldChar w:fldCharType="separate"/>
      </w:r>
      <w:r>
        <w:rPr>
          <w:noProof/>
        </w:rPr>
        <w:t>86</w:t>
      </w:r>
      <w:r>
        <w:rPr>
          <w:noProof/>
        </w:rPr>
        <w:fldChar w:fldCharType="end"/>
      </w:r>
    </w:p>
    <w:p w14:paraId="124AAA98" w14:textId="440F1F37"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Description</w:t>
      </w:r>
      <w:r>
        <w:rPr>
          <w:noProof/>
        </w:rPr>
        <w:tab/>
      </w:r>
      <w:r>
        <w:rPr>
          <w:noProof/>
        </w:rPr>
        <w:fldChar w:fldCharType="begin"/>
      </w:r>
      <w:r>
        <w:rPr>
          <w:noProof/>
        </w:rPr>
        <w:instrText xml:space="preserve"> PAGEREF _Toc207648970 \h </w:instrText>
      </w:r>
      <w:r>
        <w:rPr>
          <w:noProof/>
        </w:rPr>
      </w:r>
      <w:r>
        <w:rPr>
          <w:noProof/>
        </w:rPr>
        <w:fldChar w:fldCharType="separate"/>
      </w:r>
      <w:r>
        <w:rPr>
          <w:noProof/>
        </w:rPr>
        <w:t>86</w:t>
      </w:r>
      <w:r>
        <w:rPr>
          <w:noProof/>
        </w:rPr>
        <w:fldChar w:fldCharType="end"/>
      </w:r>
    </w:p>
    <w:p w14:paraId="557F3F3E" w14:textId="4CAECB3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Definition</w:t>
      </w:r>
      <w:r>
        <w:rPr>
          <w:noProof/>
        </w:rPr>
        <w:tab/>
      </w:r>
      <w:r>
        <w:rPr>
          <w:noProof/>
        </w:rPr>
        <w:fldChar w:fldCharType="begin"/>
      </w:r>
      <w:r>
        <w:rPr>
          <w:noProof/>
        </w:rPr>
        <w:instrText xml:space="preserve"> PAGEREF _Toc207648971 \h </w:instrText>
      </w:r>
      <w:r>
        <w:rPr>
          <w:noProof/>
        </w:rPr>
      </w:r>
      <w:r>
        <w:rPr>
          <w:noProof/>
        </w:rPr>
        <w:fldChar w:fldCharType="separate"/>
      </w:r>
      <w:r>
        <w:rPr>
          <w:noProof/>
        </w:rPr>
        <w:t>86</w:t>
      </w:r>
      <w:r>
        <w:rPr>
          <w:noProof/>
        </w:rPr>
        <w:fldChar w:fldCharType="end"/>
      </w:r>
    </w:p>
    <w:p w14:paraId="0DAA05F1" w14:textId="52ED19C6"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Standard Methods</w:t>
      </w:r>
      <w:r>
        <w:rPr>
          <w:noProof/>
        </w:rPr>
        <w:tab/>
      </w:r>
      <w:r>
        <w:rPr>
          <w:noProof/>
        </w:rPr>
        <w:fldChar w:fldCharType="begin"/>
      </w:r>
      <w:r>
        <w:rPr>
          <w:noProof/>
        </w:rPr>
        <w:instrText xml:space="preserve"> PAGEREF _Toc207648972 \h </w:instrText>
      </w:r>
      <w:r>
        <w:rPr>
          <w:noProof/>
        </w:rPr>
      </w:r>
      <w:r>
        <w:rPr>
          <w:noProof/>
        </w:rPr>
        <w:fldChar w:fldCharType="separate"/>
      </w:r>
      <w:r>
        <w:rPr>
          <w:noProof/>
        </w:rPr>
        <w:t>87</w:t>
      </w:r>
      <w:r>
        <w:rPr>
          <w:noProof/>
        </w:rPr>
        <w:fldChar w:fldCharType="end"/>
      </w:r>
    </w:p>
    <w:p w14:paraId="4EB2AEEA" w14:textId="1AA46A76"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Resource Custom Operations</w:t>
      </w:r>
      <w:r>
        <w:rPr>
          <w:noProof/>
        </w:rPr>
        <w:tab/>
      </w:r>
      <w:r>
        <w:rPr>
          <w:noProof/>
        </w:rPr>
        <w:fldChar w:fldCharType="begin"/>
      </w:r>
      <w:r>
        <w:rPr>
          <w:noProof/>
        </w:rPr>
        <w:instrText xml:space="preserve"> PAGEREF _Toc207648973 \h </w:instrText>
      </w:r>
      <w:r>
        <w:rPr>
          <w:noProof/>
        </w:rPr>
      </w:r>
      <w:r>
        <w:rPr>
          <w:noProof/>
        </w:rPr>
        <w:fldChar w:fldCharType="separate"/>
      </w:r>
      <w:r>
        <w:rPr>
          <w:noProof/>
        </w:rPr>
        <w:t>89</w:t>
      </w:r>
      <w:r>
        <w:rPr>
          <w:noProof/>
        </w:rPr>
        <w:fldChar w:fldCharType="end"/>
      </w:r>
    </w:p>
    <w:p w14:paraId="37ED21F9" w14:textId="5D75B9B4"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Custom Operations without associated resources</w:t>
      </w:r>
      <w:r>
        <w:rPr>
          <w:noProof/>
        </w:rPr>
        <w:tab/>
      </w:r>
      <w:r>
        <w:rPr>
          <w:noProof/>
        </w:rPr>
        <w:fldChar w:fldCharType="begin"/>
      </w:r>
      <w:r>
        <w:rPr>
          <w:noProof/>
        </w:rPr>
        <w:instrText xml:space="preserve"> PAGEREF _Toc207648974 \h </w:instrText>
      </w:r>
      <w:r>
        <w:rPr>
          <w:noProof/>
        </w:rPr>
      </w:r>
      <w:r>
        <w:rPr>
          <w:noProof/>
        </w:rPr>
        <w:fldChar w:fldCharType="separate"/>
      </w:r>
      <w:r>
        <w:rPr>
          <w:noProof/>
        </w:rPr>
        <w:t>89</w:t>
      </w:r>
      <w:r>
        <w:rPr>
          <w:noProof/>
        </w:rPr>
        <w:fldChar w:fldCharType="end"/>
      </w:r>
    </w:p>
    <w:p w14:paraId="1F3D1491" w14:textId="38661D1E"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Notifications</w:t>
      </w:r>
      <w:r>
        <w:rPr>
          <w:noProof/>
        </w:rPr>
        <w:tab/>
      </w:r>
      <w:r>
        <w:rPr>
          <w:noProof/>
        </w:rPr>
        <w:fldChar w:fldCharType="begin"/>
      </w:r>
      <w:r>
        <w:rPr>
          <w:noProof/>
        </w:rPr>
        <w:instrText xml:space="preserve"> PAGEREF _Toc207648975 \h </w:instrText>
      </w:r>
      <w:r>
        <w:rPr>
          <w:noProof/>
        </w:rPr>
      </w:r>
      <w:r>
        <w:rPr>
          <w:noProof/>
        </w:rPr>
        <w:fldChar w:fldCharType="separate"/>
      </w:r>
      <w:r>
        <w:rPr>
          <w:noProof/>
        </w:rPr>
        <w:t>89</w:t>
      </w:r>
      <w:r>
        <w:rPr>
          <w:noProof/>
        </w:rPr>
        <w:fldChar w:fldCharType="end"/>
      </w:r>
    </w:p>
    <w:p w14:paraId="054AC09E" w14:textId="50FC6E44"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Data Model</w:t>
      </w:r>
      <w:r>
        <w:rPr>
          <w:noProof/>
        </w:rPr>
        <w:tab/>
      </w:r>
      <w:r>
        <w:rPr>
          <w:noProof/>
        </w:rPr>
        <w:fldChar w:fldCharType="begin"/>
      </w:r>
      <w:r>
        <w:rPr>
          <w:noProof/>
        </w:rPr>
        <w:instrText xml:space="preserve"> PAGEREF _Toc207648976 \h </w:instrText>
      </w:r>
      <w:r>
        <w:rPr>
          <w:noProof/>
        </w:rPr>
      </w:r>
      <w:r>
        <w:rPr>
          <w:noProof/>
        </w:rPr>
        <w:fldChar w:fldCharType="separate"/>
      </w:r>
      <w:r>
        <w:rPr>
          <w:noProof/>
        </w:rPr>
        <w:t>89</w:t>
      </w:r>
      <w:r>
        <w:rPr>
          <w:noProof/>
        </w:rPr>
        <w:fldChar w:fldCharType="end"/>
      </w:r>
    </w:p>
    <w:p w14:paraId="1FCC1AE2" w14:textId="61D7F803"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_Toc207648977 \h </w:instrText>
      </w:r>
      <w:r>
        <w:rPr>
          <w:noProof/>
        </w:rPr>
      </w:r>
      <w:r>
        <w:rPr>
          <w:noProof/>
        </w:rPr>
        <w:fldChar w:fldCharType="separate"/>
      </w:r>
      <w:r>
        <w:rPr>
          <w:noProof/>
        </w:rPr>
        <w:t>89</w:t>
      </w:r>
      <w:r>
        <w:rPr>
          <w:noProof/>
        </w:rPr>
        <w:fldChar w:fldCharType="end"/>
      </w:r>
    </w:p>
    <w:p w14:paraId="74300D64" w14:textId="39A29A55"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lang w:val="en-US"/>
        </w:rPr>
        <w:t>6.</w:t>
      </w:r>
      <w:r w:rsidRPr="007A27FA">
        <w:rPr>
          <w:rFonts w:eastAsia="宋体"/>
          <w:noProof/>
          <w:lang w:val="en-US" w:eastAsia="zh-CN"/>
        </w:rPr>
        <w:t>5</w:t>
      </w:r>
      <w:r w:rsidRPr="007A27FA">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val="en-US"/>
        </w:rPr>
        <w:t>Structured data types</w:t>
      </w:r>
      <w:r>
        <w:rPr>
          <w:noProof/>
        </w:rPr>
        <w:tab/>
      </w:r>
      <w:r>
        <w:rPr>
          <w:noProof/>
        </w:rPr>
        <w:fldChar w:fldCharType="begin"/>
      </w:r>
      <w:r>
        <w:rPr>
          <w:noProof/>
        </w:rPr>
        <w:instrText xml:space="preserve"> PAGEREF _Toc207648978 \h </w:instrText>
      </w:r>
      <w:r>
        <w:rPr>
          <w:noProof/>
        </w:rPr>
      </w:r>
      <w:r>
        <w:rPr>
          <w:noProof/>
        </w:rPr>
        <w:fldChar w:fldCharType="separate"/>
      </w:r>
      <w:r>
        <w:rPr>
          <w:noProof/>
        </w:rPr>
        <w:t>90</w:t>
      </w:r>
      <w:r>
        <w:rPr>
          <w:noProof/>
        </w:rPr>
        <w:fldChar w:fldCharType="end"/>
      </w:r>
    </w:p>
    <w:p w14:paraId="727EA57E" w14:textId="73CF7899"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Introduction</w:t>
      </w:r>
      <w:r>
        <w:rPr>
          <w:noProof/>
        </w:rPr>
        <w:tab/>
      </w:r>
      <w:r>
        <w:rPr>
          <w:noProof/>
        </w:rPr>
        <w:fldChar w:fldCharType="begin"/>
      </w:r>
      <w:r>
        <w:rPr>
          <w:noProof/>
        </w:rPr>
        <w:instrText xml:space="preserve"> PAGEREF _Toc207648979 \h </w:instrText>
      </w:r>
      <w:r>
        <w:rPr>
          <w:noProof/>
        </w:rPr>
      </w:r>
      <w:r>
        <w:rPr>
          <w:noProof/>
        </w:rPr>
        <w:fldChar w:fldCharType="separate"/>
      </w:r>
      <w:r>
        <w:rPr>
          <w:noProof/>
        </w:rPr>
        <w:t>90</w:t>
      </w:r>
      <w:r>
        <w:rPr>
          <w:noProof/>
        </w:rPr>
        <w:fldChar w:fldCharType="end"/>
      </w:r>
    </w:p>
    <w:p w14:paraId="7F9FCFD3" w14:textId="6AB2E67E"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Type: ImsPpDataEntry</w:t>
      </w:r>
      <w:r>
        <w:rPr>
          <w:noProof/>
        </w:rPr>
        <w:tab/>
      </w:r>
      <w:r>
        <w:rPr>
          <w:noProof/>
        </w:rPr>
        <w:fldChar w:fldCharType="begin"/>
      </w:r>
      <w:r>
        <w:rPr>
          <w:noProof/>
        </w:rPr>
        <w:instrText xml:space="preserve"> PAGEREF _Toc207648980 \h </w:instrText>
      </w:r>
      <w:r>
        <w:rPr>
          <w:noProof/>
        </w:rPr>
      </w:r>
      <w:r>
        <w:rPr>
          <w:noProof/>
        </w:rPr>
        <w:fldChar w:fldCharType="separate"/>
      </w:r>
      <w:r>
        <w:rPr>
          <w:noProof/>
        </w:rPr>
        <w:t>90</w:t>
      </w:r>
      <w:r>
        <w:rPr>
          <w:noProof/>
        </w:rPr>
        <w:fldChar w:fldCharType="end"/>
      </w:r>
    </w:p>
    <w:p w14:paraId="30F4D800" w14:textId="239A30B4"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lang w:val="en-US"/>
        </w:rPr>
        <w:t>6.</w:t>
      </w:r>
      <w:r w:rsidRPr="007A27FA">
        <w:rPr>
          <w:rFonts w:eastAsia="宋体"/>
          <w:noProof/>
          <w:lang w:val="en-US" w:eastAsia="zh-CN"/>
        </w:rPr>
        <w:t>5</w:t>
      </w:r>
      <w:r w:rsidRPr="007A27FA">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val="en-US"/>
        </w:rPr>
        <w:t>Simple data types and enumerations</w:t>
      </w:r>
      <w:r>
        <w:rPr>
          <w:noProof/>
        </w:rPr>
        <w:tab/>
      </w:r>
      <w:r>
        <w:rPr>
          <w:noProof/>
        </w:rPr>
        <w:fldChar w:fldCharType="begin"/>
      </w:r>
      <w:r>
        <w:rPr>
          <w:noProof/>
        </w:rPr>
        <w:instrText xml:space="preserve"> PAGEREF _Toc207648981 \h </w:instrText>
      </w:r>
      <w:r>
        <w:rPr>
          <w:noProof/>
        </w:rPr>
      </w:r>
      <w:r>
        <w:rPr>
          <w:noProof/>
        </w:rPr>
        <w:fldChar w:fldCharType="separate"/>
      </w:r>
      <w:r>
        <w:rPr>
          <w:noProof/>
        </w:rPr>
        <w:t>90</w:t>
      </w:r>
      <w:r>
        <w:rPr>
          <w:noProof/>
        </w:rPr>
        <w:fldChar w:fldCharType="end"/>
      </w:r>
    </w:p>
    <w:p w14:paraId="3C0F45B4" w14:textId="792019F8"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Introduction</w:t>
      </w:r>
      <w:r>
        <w:rPr>
          <w:noProof/>
        </w:rPr>
        <w:tab/>
      </w:r>
      <w:r>
        <w:rPr>
          <w:noProof/>
        </w:rPr>
        <w:fldChar w:fldCharType="begin"/>
      </w:r>
      <w:r>
        <w:rPr>
          <w:noProof/>
        </w:rPr>
        <w:instrText xml:space="preserve"> PAGEREF _Toc207648982 \h </w:instrText>
      </w:r>
      <w:r>
        <w:rPr>
          <w:noProof/>
        </w:rPr>
      </w:r>
      <w:r>
        <w:rPr>
          <w:noProof/>
        </w:rPr>
        <w:fldChar w:fldCharType="separate"/>
      </w:r>
      <w:r>
        <w:rPr>
          <w:noProof/>
        </w:rPr>
        <w:t>90</w:t>
      </w:r>
      <w:r>
        <w:rPr>
          <w:noProof/>
        </w:rPr>
        <w:fldChar w:fldCharType="end"/>
      </w:r>
    </w:p>
    <w:p w14:paraId="30F1CBBB" w14:textId="5F33BB04" w:rsidR="001E4DAC" w:rsidRDefault="001E4DAC">
      <w:pPr>
        <w:pStyle w:val="TOC5"/>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Simple data types</w:t>
      </w:r>
      <w:r>
        <w:rPr>
          <w:noProof/>
        </w:rPr>
        <w:tab/>
      </w:r>
      <w:r>
        <w:rPr>
          <w:noProof/>
        </w:rPr>
        <w:fldChar w:fldCharType="begin"/>
      </w:r>
      <w:r>
        <w:rPr>
          <w:noProof/>
        </w:rPr>
        <w:instrText xml:space="preserve"> PAGEREF _Toc207648983 \h </w:instrText>
      </w:r>
      <w:r>
        <w:rPr>
          <w:noProof/>
        </w:rPr>
      </w:r>
      <w:r>
        <w:rPr>
          <w:noProof/>
        </w:rPr>
        <w:fldChar w:fldCharType="separate"/>
      </w:r>
      <w:r>
        <w:rPr>
          <w:noProof/>
        </w:rPr>
        <w:t>90</w:t>
      </w:r>
      <w:r>
        <w:rPr>
          <w:noProof/>
        </w:rPr>
        <w:fldChar w:fldCharType="end"/>
      </w:r>
    </w:p>
    <w:p w14:paraId="47218765" w14:textId="637D4BA2"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lang w:val="en-US"/>
        </w:rPr>
        <w:t>6.</w:t>
      </w:r>
      <w:r w:rsidRPr="007A27FA">
        <w:rPr>
          <w:rFonts w:eastAsia="宋体"/>
          <w:noProof/>
          <w:lang w:val="en-US" w:eastAsia="zh-CN"/>
        </w:rPr>
        <w:t>5</w:t>
      </w:r>
      <w:r w:rsidRPr="007A27FA">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_Toc207648984 \h </w:instrText>
      </w:r>
      <w:r>
        <w:rPr>
          <w:noProof/>
        </w:rPr>
      </w:r>
      <w:r>
        <w:rPr>
          <w:noProof/>
        </w:rPr>
        <w:fldChar w:fldCharType="separate"/>
      </w:r>
      <w:r>
        <w:rPr>
          <w:noProof/>
        </w:rPr>
        <w:t>90</w:t>
      </w:r>
      <w:r>
        <w:rPr>
          <w:noProof/>
        </w:rPr>
        <w:fldChar w:fldCharType="end"/>
      </w:r>
    </w:p>
    <w:p w14:paraId="6C540BF3" w14:textId="0E8A2ACF"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Binary data</w:t>
      </w:r>
      <w:r>
        <w:rPr>
          <w:noProof/>
        </w:rPr>
        <w:tab/>
      </w:r>
      <w:r>
        <w:rPr>
          <w:noProof/>
        </w:rPr>
        <w:fldChar w:fldCharType="begin"/>
      </w:r>
      <w:r>
        <w:rPr>
          <w:noProof/>
        </w:rPr>
        <w:instrText xml:space="preserve"> PAGEREF _Toc207648985 \h </w:instrText>
      </w:r>
      <w:r>
        <w:rPr>
          <w:noProof/>
        </w:rPr>
      </w:r>
      <w:r>
        <w:rPr>
          <w:noProof/>
        </w:rPr>
        <w:fldChar w:fldCharType="separate"/>
      </w:r>
      <w:r>
        <w:rPr>
          <w:noProof/>
        </w:rPr>
        <w:t>90</w:t>
      </w:r>
      <w:r>
        <w:rPr>
          <w:noProof/>
        </w:rPr>
        <w:fldChar w:fldCharType="end"/>
      </w:r>
    </w:p>
    <w:p w14:paraId="6F5B5672" w14:textId="3C0E8B67"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Error Handling</w:t>
      </w:r>
      <w:r>
        <w:rPr>
          <w:noProof/>
        </w:rPr>
        <w:tab/>
      </w:r>
      <w:r>
        <w:rPr>
          <w:noProof/>
        </w:rPr>
        <w:fldChar w:fldCharType="begin"/>
      </w:r>
      <w:r>
        <w:rPr>
          <w:noProof/>
        </w:rPr>
        <w:instrText xml:space="preserve"> PAGEREF _Toc207648986 \h </w:instrText>
      </w:r>
      <w:r>
        <w:rPr>
          <w:noProof/>
        </w:rPr>
      </w:r>
      <w:r>
        <w:rPr>
          <w:noProof/>
        </w:rPr>
        <w:fldChar w:fldCharType="separate"/>
      </w:r>
      <w:r>
        <w:rPr>
          <w:noProof/>
        </w:rPr>
        <w:t>91</w:t>
      </w:r>
      <w:r>
        <w:rPr>
          <w:noProof/>
        </w:rPr>
        <w:fldChar w:fldCharType="end"/>
      </w:r>
    </w:p>
    <w:p w14:paraId="1E104648" w14:textId="4126332C"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General</w:t>
      </w:r>
      <w:r>
        <w:rPr>
          <w:noProof/>
        </w:rPr>
        <w:tab/>
      </w:r>
      <w:r>
        <w:rPr>
          <w:noProof/>
        </w:rPr>
        <w:fldChar w:fldCharType="begin"/>
      </w:r>
      <w:r>
        <w:rPr>
          <w:noProof/>
        </w:rPr>
        <w:instrText xml:space="preserve"> PAGEREF _Toc207648987 \h </w:instrText>
      </w:r>
      <w:r>
        <w:rPr>
          <w:noProof/>
        </w:rPr>
      </w:r>
      <w:r>
        <w:rPr>
          <w:noProof/>
        </w:rPr>
        <w:fldChar w:fldCharType="separate"/>
      </w:r>
      <w:r>
        <w:rPr>
          <w:noProof/>
        </w:rPr>
        <w:t>91</w:t>
      </w:r>
      <w:r>
        <w:rPr>
          <w:noProof/>
        </w:rPr>
        <w:fldChar w:fldCharType="end"/>
      </w:r>
    </w:p>
    <w:p w14:paraId="7164FD2A" w14:textId="3D4E1550"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lastRenderedPageBreak/>
        <w:t>6.</w:t>
      </w:r>
      <w:r w:rsidRPr="007A27FA">
        <w:rPr>
          <w:rFonts w:eastAsia="宋体"/>
          <w:noProof/>
          <w:lang w:eastAsia="zh-CN"/>
        </w:rPr>
        <w:t>5</w:t>
      </w:r>
      <w:r w:rsidRPr="007A27FA">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Protocol Errors</w:t>
      </w:r>
      <w:r>
        <w:rPr>
          <w:noProof/>
        </w:rPr>
        <w:tab/>
      </w:r>
      <w:r>
        <w:rPr>
          <w:noProof/>
        </w:rPr>
        <w:fldChar w:fldCharType="begin"/>
      </w:r>
      <w:r>
        <w:rPr>
          <w:noProof/>
        </w:rPr>
        <w:instrText xml:space="preserve"> PAGEREF _Toc207648988 \h </w:instrText>
      </w:r>
      <w:r>
        <w:rPr>
          <w:noProof/>
        </w:rPr>
      </w:r>
      <w:r>
        <w:rPr>
          <w:noProof/>
        </w:rPr>
        <w:fldChar w:fldCharType="separate"/>
      </w:r>
      <w:r>
        <w:rPr>
          <w:noProof/>
        </w:rPr>
        <w:t>91</w:t>
      </w:r>
      <w:r>
        <w:rPr>
          <w:noProof/>
        </w:rPr>
        <w:fldChar w:fldCharType="end"/>
      </w:r>
    </w:p>
    <w:p w14:paraId="4A511943" w14:textId="16EDDD67" w:rsidR="001E4DAC" w:rsidRDefault="001E4DAC">
      <w:pPr>
        <w:pStyle w:val="TOC4"/>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Application Errors</w:t>
      </w:r>
      <w:r>
        <w:rPr>
          <w:noProof/>
        </w:rPr>
        <w:tab/>
      </w:r>
      <w:r>
        <w:rPr>
          <w:noProof/>
        </w:rPr>
        <w:fldChar w:fldCharType="begin"/>
      </w:r>
      <w:r>
        <w:rPr>
          <w:noProof/>
        </w:rPr>
        <w:instrText xml:space="preserve"> PAGEREF _Toc207648989 \h </w:instrText>
      </w:r>
      <w:r>
        <w:rPr>
          <w:noProof/>
        </w:rPr>
      </w:r>
      <w:r>
        <w:rPr>
          <w:noProof/>
        </w:rPr>
        <w:fldChar w:fldCharType="separate"/>
      </w:r>
      <w:r>
        <w:rPr>
          <w:noProof/>
        </w:rPr>
        <w:t>91</w:t>
      </w:r>
      <w:r>
        <w:rPr>
          <w:noProof/>
        </w:rPr>
        <w:fldChar w:fldCharType="end"/>
      </w:r>
    </w:p>
    <w:p w14:paraId="2442F37D" w14:textId="218CFFCC"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lang w:eastAsia="zh-CN"/>
        </w:rPr>
        <w:t>Feature negotiation</w:t>
      </w:r>
      <w:r>
        <w:rPr>
          <w:noProof/>
        </w:rPr>
        <w:tab/>
      </w:r>
      <w:r>
        <w:rPr>
          <w:noProof/>
        </w:rPr>
        <w:fldChar w:fldCharType="begin"/>
      </w:r>
      <w:r>
        <w:rPr>
          <w:noProof/>
        </w:rPr>
        <w:instrText xml:space="preserve"> PAGEREF _Toc207648990 \h </w:instrText>
      </w:r>
      <w:r>
        <w:rPr>
          <w:noProof/>
        </w:rPr>
      </w:r>
      <w:r>
        <w:rPr>
          <w:noProof/>
        </w:rPr>
        <w:fldChar w:fldCharType="separate"/>
      </w:r>
      <w:r>
        <w:rPr>
          <w:noProof/>
        </w:rPr>
        <w:t>91</w:t>
      </w:r>
      <w:r>
        <w:rPr>
          <w:noProof/>
        </w:rPr>
        <w:fldChar w:fldCharType="end"/>
      </w:r>
    </w:p>
    <w:p w14:paraId="3783B536" w14:textId="189D4252"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Security</w:t>
      </w:r>
      <w:r>
        <w:rPr>
          <w:noProof/>
        </w:rPr>
        <w:tab/>
      </w:r>
      <w:r>
        <w:rPr>
          <w:noProof/>
        </w:rPr>
        <w:fldChar w:fldCharType="begin"/>
      </w:r>
      <w:r>
        <w:rPr>
          <w:noProof/>
        </w:rPr>
        <w:instrText xml:space="preserve"> PAGEREF _Toc207648991 \h </w:instrText>
      </w:r>
      <w:r>
        <w:rPr>
          <w:noProof/>
        </w:rPr>
      </w:r>
      <w:r>
        <w:rPr>
          <w:noProof/>
        </w:rPr>
        <w:fldChar w:fldCharType="separate"/>
      </w:r>
      <w:r>
        <w:rPr>
          <w:noProof/>
        </w:rPr>
        <w:t>91</w:t>
      </w:r>
      <w:r>
        <w:rPr>
          <w:noProof/>
        </w:rPr>
        <w:fldChar w:fldCharType="end"/>
      </w:r>
    </w:p>
    <w:p w14:paraId="52CBB84D" w14:textId="54DD3283" w:rsidR="001E4DAC" w:rsidRDefault="001E4DAC">
      <w:pPr>
        <w:pStyle w:val="TOC3"/>
        <w:rPr>
          <w:rFonts w:asciiTheme="minorHAnsi" w:eastAsiaTheme="minorEastAsia" w:hAnsiTheme="minorHAnsi" w:cstheme="minorBidi"/>
          <w:noProof/>
          <w:kern w:val="2"/>
          <w:sz w:val="24"/>
          <w:szCs w:val="24"/>
          <w:lang w:val="en-US" w:eastAsia="zh-CN"/>
          <w14:ligatures w14:val="standardContextual"/>
        </w:rPr>
      </w:pPr>
      <w:r w:rsidRPr="007A27FA">
        <w:rPr>
          <w:rFonts w:eastAsia="宋体"/>
          <w:noProof/>
        </w:rPr>
        <w:t>6.</w:t>
      </w:r>
      <w:r w:rsidRPr="007A27FA">
        <w:rPr>
          <w:rFonts w:eastAsia="宋体"/>
          <w:noProof/>
          <w:lang w:eastAsia="zh-CN"/>
        </w:rPr>
        <w:t>5</w:t>
      </w:r>
      <w:r w:rsidRPr="007A27FA">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HTTP redirection</w:t>
      </w:r>
      <w:r>
        <w:rPr>
          <w:noProof/>
        </w:rPr>
        <w:tab/>
      </w:r>
      <w:r>
        <w:rPr>
          <w:noProof/>
        </w:rPr>
        <w:fldChar w:fldCharType="begin"/>
      </w:r>
      <w:r>
        <w:rPr>
          <w:noProof/>
        </w:rPr>
        <w:instrText xml:space="preserve"> PAGEREF _Toc207648992 \h </w:instrText>
      </w:r>
      <w:r>
        <w:rPr>
          <w:noProof/>
        </w:rPr>
      </w:r>
      <w:r>
        <w:rPr>
          <w:noProof/>
        </w:rPr>
        <w:fldChar w:fldCharType="separate"/>
      </w:r>
      <w:r>
        <w:rPr>
          <w:noProof/>
        </w:rPr>
        <w:t>91</w:t>
      </w:r>
      <w:r>
        <w:rPr>
          <w:noProof/>
        </w:rPr>
        <w:fldChar w:fldCharType="end"/>
      </w:r>
    </w:p>
    <w:p w14:paraId="6C6A3A16" w14:textId="058E80F7" w:rsidR="001E4DAC" w:rsidRDefault="001E4DAC">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_Toc207648993 \h </w:instrText>
      </w:r>
      <w:r>
        <w:rPr>
          <w:noProof/>
        </w:rPr>
      </w:r>
      <w:r>
        <w:rPr>
          <w:noProof/>
        </w:rPr>
        <w:fldChar w:fldCharType="separate"/>
      </w:r>
      <w:r>
        <w:rPr>
          <w:noProof/>
        </w:rPr>
        <w:t>93</w:t>
      </w:r>
      <w:r>
        <w:rPr>
          <w:noProof/>
        </w:rPr>
        <w:fldChar w:fldCharType="end"/>
      </w:r>
    </w:p>
    <w:p w14:paraId="42434F36" w14:textId="6E3DC319"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_Toc207648994 \h </w:instrText>
      </w:r>
      <w:r>
        <w:rPr>
          <w:noProof/>
        </w:rPr>
      </w:r>
      <w:r>
        <w:rPr>
          <w:noProof/>
        </w:rPr>
        <w:fldChar w:fldCharType="separate"/>
      </w:r>
      <w:r>
        <w:rPr>
          <w:noProof/>
        </w:rPr>
        <w:t>93</w:t>
      </w:r>
      <w:r>
        <w:rPr>
          <w:noProof/>
        </w:rPr>
        <w:fldChar w:fldCharType="end"/>
      </w:r>
    </w:p>
    <w:p w14:paraId="2B428FC7" w14:textId="0CE02F9A"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_Toc207648995 \h </w:instrText>
      </w:r>
      <w:r>
        <w:rPr>
          <w:noProof/>
        </w:rPr>
      </w:r>
      <w:r>
        <w:rPr>
          <w:noProof/>
        </w:rPr>
        <w:fldChar w:fldCharType="separate"/>
      </w:r>
      <w:r>
        <w:rPr>
          <w:noProof/>
        </w:rPr>
        <w:t>93</w:t>
      </w:r>
      <w:r>
        <w:rPr>
          <w:noProof/>
        </w:rPr>
        <w:fldChar w:fldCharType="end"/>
      </w:r>
    </w:p>
    <w:p w14:paraId="339291DF" w14:textId="7929F2B3"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_Toc207648996 \h </w:instrText>
      </w:r>
      <w:r>
        <w:rPr>
          <w:noProof/>
        </w:rPr>
      </w:r>
      <w:r>
        <w:rPr>
          <w:noProof/>
        </w:rPr>
        <w:fldChar w:fldCharType="separate"/>
      </w:r>
      <w:r>
        <w:rPr>
          <w:noProof/>
        </w:rPr>
        <w:t>97</w:t>
      </w:r>
      <w:r>
        <w:rPr>
          <w:noProof/>
        </w:rPr>
        <w:fldChar w:fldCharType="end"/>
      </w:r>
    </w:p>
    <w:p w14:paraId="18F2E3EB" w14:textId="0AD9E25A"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7A27F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_Toc207648997 \h </w:instrText>
      </w:r>
      <w:r>
        <w:rPr>
          <w:noProof/>
        </w:rPr>
      </w:r>
      <w:r>
        <w:rPr>
          <w:noProof/>
        </w:rPr>
        <w:fldChar w:fldCharType="separate"/>
      </w:r>
      <w:r>
        <w:rPr>
          <w:noProof/>
        </w:rPr>
        <w:t>102</w:t>
      </w:r>
      <w:r>
        <w:rPr>
          <w:noProof/>
        </w:rPr>
        <w:fldChar w:fldCharType="end"/>
      </w:r>
    </w:p>
    <w:p w14:paraId="391E61EC" w14:textId="566F6279"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7A27FA">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_Toc207648998 \h </w:instrText>
      </w:r>
      <w:r>
        <w:rPr>
          <w:noProof/>
        </w:rPr>
      </w:r>
      <w:r>
        <w:rPr>
          <w:noProof/>
        </w:rPr>
        <w:fldChar w:fldCharType="separate"/>
      </w:r>
      <w:r>
        <w:rPr>
          <w:noProof/>
        </w:rPr>
        <w:t>109</w:t>
      </w:r>
      <w:r>
        <w:rPr>
          <w:noProof/>
        </w:rPr>
        <w:fldChar w:fldCharType="end"/>
      </w:r>
    </w:p>
    <w:p w14:paraId="5D9F7360" w14:textId="47904CDB" w:rsidR="001E4DAC" w:rsidRDefault="001E4DAC">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7A27FA">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7A27FA">
        <w:rPr>
          <w:rFonts w:eastAsia="宋体"/>
          <w:noProof/>
        </w:rPr>
        <w:t>Nimsas_Ims</w:t>
      </w:r>
      <w:r w:rsidRPr="007A27FA">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_Toc207648999 \h </w:instrText>
      </w:r>
      <w:r>
        <w:rPr>
          <w:noProof/>
        </w:rPr>
      </w:r>
      <w:r>
        <w:rPr>
          <w:noProof/>
        </w:rPr>
        <w:fldChar w:fldCharType="separate"/>
      </w:r>
      <w:r>
        <w:rPr>
          <w:noProof/>
        </w:rPr>
        <w:t>116</w:t>
      </w:r>
      <w:r>
        <w:rPr>
          <w:noProof/>
        </w:rPr>
        <w:fldChar w:fldCharType="end"/>
      </w:r>
    </w:p>
    <w:p w14:paraId="4919FF25" w14:textId="2F267E19" w:rsidR="001E4DAC" w:rsidRDefault="001E4DAC">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_Toc207649000 \h </w:instrText>
      </w:r>
      <w:r>
        <w:rPr>
          <w:noProof/>
        </w:rPr>
      </w:r>
      <w:r>
        <w:rPr>
          <w:noProof/>
        </w:rPr>
        <w:fldChar w:fldCharType="separate"/>
      </w:r>
      <w:r>
        <w:rPr>
          <w:noProof/>
        </w:rPr>
        <w:t>119</w:t>
      </w:r>
      <w:r>
        <w:rPr>
          <w:noProof/>
        </w:rPr>
        <w:fldChar w:fldCharType="end"/>
      </w:r>
    </w:p>
    <w:p w14:paraId="79B6A06A" w14:textId="35E4BFAE"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07648686"/>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07648687"/>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07648688"/>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07648689"/>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07648690"/>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07648691"/>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07648692"/>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36" w:name="_Toc510696584"/>
      <w:bookmarkStart w:id="37" w:name="_Toc35971376"/>
      <w:bookmarkStart w:id="38" w:name="_Toc207648693"/>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8" type="#_x0000_t75" style="width:338.25pt;height:123.25pt" o:ole="">
            <v:imagedata r:id="rId13" o:title=""/>
          </v:shape>
          <o:OLEObject Type="Embed" ProgID="Visio.Drawing.15" ShapeID="_x0000_i1028" DrawAspect="Content" ObjectID="_1818261956"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07648694"/>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07648695"/>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5B7C6706" w:rsidR="008D4BD0" w:rsidRPr="00BC5821" w:rsidRDefault="008D4BD0" w:rsidP="008D4BD0">
            <w:pPr>
              <w:pStyle w:val="TAL"/>
            </w:pPr>
            <w:r>
              <w:rPr>
                <w:rFonts w:hint="eastAsia"/>
                <w:lang w:eastAsia="zh-CN"/>
              </w:rPr>
              <w:t>TS29.175_Nimsas_EventExposure.yaml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42DF810A" w:rsidR="00CF3910" w:rsidRDefault="00CF3910" w:rsidP="00CF3910">
            <w:pPr>
              <w:pStyle w:val="TAL"/>
              <w:rPr>
                <w:lang w:eastAsia="zh-CN"/>
              </w:rPr>
            </w:pPr>
            <w:r>
              <w:rPr>
                <w:rFonts w:hint="eastAsia"/>
                <w:lang w:eastAsia="zh-CN"/>
              </w:rPr>
              <w:t>TS29.175_Nimsas_ImsPP.yaml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51B223BC" w:rsidR="00CF3910" w:rsidRDefault="00CF3910" w:rsidP="00CF3910">
            <w:pPr>
              <w:pStyle w:val="TAL"/>
              <w:rPr>
                <w:lang w:eastAsia="zh-CN"/>
              </w:rPr>
            </w:pPr>
            <w:r>
              <w:rPr>
                <w:rFonts w:hint="eastAsia"/>
                <w:lang w:eastAsia="zh-CN"/>
              </w:rPr>
              <w:t>A.</w:t>
            </w:r>
            <w:r w:rsidRPr="00755785">
              <w:rPr>
                <w:rFonts w:hint="eastAsia"/>
                <w:highlight w:val="yellow"/>
                <w:lang w:eastAsia="zh-CN"/>
              </w:rPr>
              <w:t>x</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07648696"/>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07648697"/>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07648698"/>
      <w:r w:rsidRPr="009E4880">
        <w:t>5.2.2</w:t>
      </w:r>
      <w:r w:rsidRPr="009E4880">
        <w:tab/>
        <w:t>Service Operations</w:t>
      </w:r>
      <w:bookmarkEnd w:id="49"/>
    </w:p>
    <w:p w14:paraId="54469F35" w14:textId="77777777" w:rsidR="009E4880" w:rsidRPr="009E4880" w:rsidRDefault="009E4880" w:rsidP="007C500A">
      <w:pPr>
        <w:pStyle w:val="41"/>
      </w:pPr>
      <w:bookmarkStart w:id="50" w:name="_Toc207648699"/>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07648700"/>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07648701"/>
      <w:bookmarkEnd w:id="51"/>
      <w:r w:rsidRPr="009E4880">
        <w:lastRenderedPageBreak/>
        <w:t>5.2.2.2</w:t>
      </w:r>
      <w:r w:rsidRPr="009E4880">
        <w:tab/>
        <w:t>Notify</w:t>
      </w:r>
      <w:bookmarkEnd w:id="53"/>
    </w:p>
    <w:p w14:paraId="55C426AB" w14:textId="77777777" w:rsidR="009E4880" w:rsidRPr="009E4880" w:rsidRDefault="009E4880" w:rsidP="007C500A">
      <w:pPr>
        <w:pStyle w:val="51"/>
      </w:pPr>
      <w:bookmarkStart w:id="54" w:name="_Toc207648702"/>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07648703"/>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9" type="#_x0000_t75" style="width:459.5pt;height:105.5pt" o:ole="">
            <v:imagedata r:id="rId15" o:title=""/>
          </v:shape>
          <o:OLEObject Type="Embed" ProgID="Visio.Drawing.15" ShapeID="_x0000_i1029" DrawAspect="Content" ObjectID="_1818261957"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07648704"/>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07648705"/>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07648706"/>
      <w:r w:rsidRPr="00577A16">
        <w:lastRenderedPageBreak/>
        <w:t>5.3.2</w:t>
      </w:r>
      <w:r w:rsidRPr="00577A16">
        <w:tab/>
        <w:t>Service Operations</w:t>
      </w:r>
      <w:bookmarkEnd w:id="60"/>
    </w:p>
    <w:p w14:paraId="6175CC75" w14:textId="77777777" w:rsidR="00577A16" w:rsidRPr="00577A16" w:rsidRDefault="00577A16" w:rsidP="007C500A">
      <w:pPr>
        <w:pStyle w:val="41"/>
      </w:pPr>
      <w:bookmarkStart w:id="61" w:name="_Toc207648707"/>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07648708"/>
      <w:r w:rsidRPr="00577A16">
        <w:t>5.3.2.2</w:t>
      </w:r>
      <w:r w:rsidRPr="00577A16">
        <w:tab/>
        <w:t>MediaInstruction</w:t>
      </w:r>
      <w:bookmarkEnd w:id="63"/>
    </w:p>
    <w:p w14:paraId="55A4BD13" w14:textId="77777777" w:rsidR="00577A16" w:rsidRPr="00577A16" w:rsidRDefault="00577A16" w:rsidP="007C500A">
      <w:pPr>
        <w:pStyle w:val="51"/>
      </w:pPr>
      <w:bookmarkStart w:id="64" w:name="_Toc207648709"/>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07648710"/>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30" type="#_x0000_t75" style="width:481.75pt;height:94.5pt" o:ole="">
            <v:imagedata r:id="rId17" o:title=""/>
          </v:shape>
          <o:OLEObject Type="Embed" ProgID="Visio.Drawing.15" ShapeID="_x0000_i1030" DrawAspect="Content" ObjectID="_1818261958"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07648711"/>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07648712"/>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07648713"/>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07648714"/>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07648715"/>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07648716"/>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07648717"/>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1" type="#_x0000_t75" style="width:459.5pt;height:106pt" o:ole="">
            <v:imagedata r:id="rId19" o:title=""/>
          </v:shape>
          <o:OLEObject Type="Embed" ProgID="Visio.Drawing.15" ShapeID="_x0000_i1031" DrawAspect="Content" ObjectID="_1818261959"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07648718"/>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07648719"/>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07648720"/>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2" type="#_x0000_t75" style="width:459.5pt;height:106pt" o:ole="">
            <v:imagedata r:id="rId21" o:title=""/>
          </v:shape>
          <o:OLEObject Type="Embed" ProgID="Visio.Drawing.15" ShapeID="_x0000_i1032" DrawAspect="Content" ObjectID="_1818261960"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07648721"/>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3" type="#_x0000_t75" style="width:460.25pt;height:107.25pt" o:ole="">
            <v:imagedata r:id="rId23" o:title=""/>
          </v:shape>
          <o:OLEObject Type="Embed" ProgID="Visio.Drawing.15" ShapeID="_x0000_i1033" DrawAspect="Content" ObjectID="_1818261961"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77777777"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 xml:space="preserve">identified by the {sessionId}. </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07648722"/>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07648723"/>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94" w:name="_Toc207648724"/>
      <w:r w:rsidRPr="00B910B8">
        <w:lastRenderedPageBreak/>
        <w:t>5.</w:t>
      </w:r>
      <w:r>
        <w:rPr>
          <w:rFonts w:eastAsiaTheme="minorEastAsia" w:hint="eastAsia"/>
          <w:lang w:eastAsia="zh-CN"/>
        </w:rPr>
        <w:t>4</w:t>
      </w:r>
      <w:r w:rsidRPr="00B910B8">
        <w:t>.2.</w:t>
      </w:r>
      <w:r>
        <w:t>4</w:t>
      </w:r>
      <w:r w:rsidRPr="00B910B8">
        <w:t>.2</w:t>
      </w:r>
      <w:r w:rsidRPr="00B910B8">
        <w:tab/>
      </w:r>
      <w:r>
        <w:t>Releasing an exisiting IMS Session</w:t>
      </w:r>
      <w:bookmarkEnd w:id="94"/>
    </w:p>
    <w:p w14:paraId="719C9A69" w14:textId="10B002F9" w:rsidR="00194847" w:rsidRPr="00B910B8" w:rsidRDefault="00194847" w:rsidP="00194847">
      <w:pPr>
        <w:pStyle w:val="TF"/>
        <w:rPr>
          <w:b w:val="0"/>
        </w:rPr>
      </w:pPr>
      <w:r>
        <w:object w:dxaOrig="9210" w:dyaOrig="2100" w14:anchorId="407B569E">
          <v:shape id="_x0000_i1034" type="#_x0000_t75" style="width:459.5pt;height:106pt" o:ole="">
            <v:imagedata r:id="rId25" o:title=""/>
          </v:shape>
          <o:OLEObject Type="Embed" ProgID="Visio.Drawing.15" ShapeID="_x0000_i1034" DrawAspect="Content" ObjectID="_1818261962" r:id="rId26"/>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07648725"/>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07648726"/>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07648727"/>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5" type="#_x0000_t75" style="width:459.75pt;height:105.5pt" o:ole="">
            <v:imagedata r:id="rId27" o:title=""/>
          </v:shape>
          <o:OLEObject Type="Embed" ProgID="Visio.Drawing.15" ShapeID="_x0000_i1035" DrawAspect="Content" ObjectID="_1818261963"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77777777" w:rsidR="00913830" w:rsidRPr="00B910B8" w:rsidRDefault="00913830" w:rsidP="00913830">
      <w:pPr>
        <w:pStyle w:val="B1"/>
      </w:pPr>
      <w:r w:rsidRPr="00B910B8">
        <w:t>-</w:t>
      </w:r>
      <w:r w:rsidRPr="00B910B8">
        <w:tab/>
        <w:t>If the NF Service Consumer does not consider the "</w:t>
      </w:r>
      <w:r>
        <w:t>notif</w:t>
      </w:r>
      <w:r w:rsidRPr="00B910B8">
        <w:t>Uri" as a valid notification URI,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07648728"/>
      <w:r w:rsidRPr="009E4880">
        <w:lastRenderedPageBreak/>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07648729"/>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07648730"/>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07648731"/>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07648732"/>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07648733"/>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07648734"/>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6" type="#_x0000_t75" style="width:459.5pt;height:105.5pt" o:ole="">
            <v:imagedata r:id="rId29" o:title=""/>
          </v:shape>
          <o:OLEObject Type="Embed" ProgID="Visio.Drawing.15" ShapeID="_x0000_i1036" DrawAspect="Content" ObjectID="_1818261964"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07648735"/>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7" type="#_x0000_t75" style="width:459.5pt;height:105.5pt" o:ole="">
            <v:imagedata r:id="rId31" o:title=""/>
          </v:shape>
          <o:OLEObject Type="Embed" ProgID="Visio.Drawing.15" ShapeID="_x0000_i1037" DrawAspect="Content" ObjectID="_1818261965"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07648736"/>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8" type="#_x0000_t75" style="width:460.25pt;height:105.5pt" o:ole="">
            <v:imagedata r:id="rId33" o:title=""/>
          </v:shape>
          <o:OLEObject Type="Embed" ProgID="Visio.Drawing.15" ShapeID="_x0000_i1038" DrawAspect="Content" ObjectID="_1818261966"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07648737"/>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07648738"/>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07648739"/>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9" type="#_x0000_t75" style="width:459.5pt;height:105.5pt" o:ole="">
            <v:imagedata r:id="rId35" o:title=""/>
          </v:shape>
          <o:OLEObject Type="Embed" ProgID="Visio.Drawing.15" ShapeID="_x0000_i1039" DrawAspect="Content" ObjectID="_1818261967"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41"/>
      </w:pPr>
      <w:bookmarkStart w:id="110" w:name="_Toc207648740"/>
      <w:r w:rsidRPr="009E4880">
        <w:t>5.</w:t>
      </w:r>
      <w:r>
        <w:rPr>
          <w:rFonts w:eastAsiaTheme="minorEastAsia" w:hint="eastAsia"/>
          <w:lang w:eastAsia="zh-CN"/>
        </w:rPr>
        <w:t>5</w:t>
      </w:r>
      <w:r w:rsidRPr="009E4880">
        <w:t>.2.</w:t>
      </w:r>
      <w:r>
        <w:t>3</w:t>
      </w:r>
      <w:r w:rsidRPr="009E4880">
        <w:tab/>
      </w:r>
      <w:r>
        <w:t>Notify</w:t>
      </w:r>
      <w:bookmarkEnd w:id="110"/>
    </w:p>
    <w:p w14:paraId="47E302A2" w14:textId="6BBCE2BF" w:rsidR="004620AC" w:rsidRPr="009E4880" w:rsidRDefault="004620AC" w:rsidP="004620AC">
      <w:pPr>
        <w:pStyle w:val="51"/>
      </w:pPr>
      <w:bookmarkStart w:id="111" w:name="_Toc207648741"/>
      <w:r w:rsidRPr="009E4880">
        <w:t>5.</w:t>
      </w:r>
      <w:r>
        <w:rPr>
          <w:rFonts w:eastAsiaTheme="minorEastAsia" w:hint="eastAsia"/>
          <w:lang w:eastAsia="zh-CN"/>
        </w:rPr>
        <w:t>5</w:t>
      </w:r>
      <w:r w:rsidRPr="009E4880">
        <w:t>.2.</w:t>
      </w:r>
      <w:r>
        <w:t>3</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51"/>
      </w:pPr>
      <w:bookmarkStart w:id="113" w:name="_Toc207648742"/>
      <w:bookmarkEnd w:id="112"/>
      <w:r w:rsidRPr="00B910B8">
        <w:t>5.</w:t>
      </w:r>
      <w:r>
        <w:rPr>
          <w:rFonts w:eastAsiaTheme="minorEastAsia" w:hint="eastAsia"/>
          <w:lang w:eastAsia="zh-CN"/>
        </w:rPr>
        <w:t>5</w:t>
      </w:r>
      <w:r w:rsidRPr="00B910B8">
        <w:t>.2.2.2</w:t>
      </w:r>
      <w:r w:rsidRPr="00B910B8">
        <w:tab/>
        <w:t>Notification for Session Event</w:t>
      </w:r>
      <w:bookmarkEnd w:id="113"/>
    </w:p>
    <w:p w14:paraId="1B88B944" w14:textId="77777777" w:rsidR="004620AC" w:rsidRPr="00B910B8" w:rsidRDefault="004620AC" w:rsidP="004620AC">
      <w:pPr>
        <w:pStyle w:val="TH"/>
        <w:rPr>
          <w:b w:val="0"/>
        </w:rPr>
      </w:pPr>
      <w:r>
        <w:object w:dxaOrig="9210" w:dyaOrig="2100" w14:anchorId="4FBFC919">
          <v:shape id="_x0000_i1040" type="#_x0000_t75" style="width:459.5pt;height:105.5pt" o:ole="">
            <v:imagedata r:id="rId37" o:title=""/>
          </v:shape>
          <o:OLEObject Type="Embed" ProgID="Visio.Drawing.15" ShapeID="_x0000_i1040" DrawAspect="Content" ObjectID="_1818261968" r:id="rId38"/>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07648743"/>
      <w:r w:rsidRPr="00690A26">
        <w:t>5</w:t>
      </w:r>
      <w:r>
        <w:rPr>
          <w:rFonts w:eastAsiaTheme="minorEastAsia" w:hint="eastAsia"/>
          <w:lang w:eastAsia="zh-CN"/>
        </w:rPr>
        <w:t>.5</w:t>
      </w:r>
      <w:r w:rsidRPr="00690A26">
        <w:t>.</w:t>
      </w:r>
      <w:r>
        <w:t>2</w:t>
      </w:r>
      <w:r w:rsidRPr="00690A26">
        <w:t>.</w:t>
      </w:r>
      <w:r>
        <w:t>4</w:t>
      </w:r>
      <w:r w:rsidRPr="00690A26">
        <w:tab/>
      </w:r>
      <w:r>
        <w:t>SubscriptionInfo</w:t>
      </w:r>
      <w:r w:rsidRPr="00690A26">
        <w:t>Retrieval</w:t>
      </w:r>
      <w:bookmarkEnd w:id="114"/>
      <w:bookmarkEnd w:id="115"/>
      <w:bookmarkEnd w:id="116"/>
      <w:bookmarkEnd w:id="117"/>
      <w:bookmarkEnd w:id="118"/>
      <w:bookmarkEnd w:id="119"/>
      <w:bookmarkEnd w:id="120"/>
    </w:p>
    <w:p w14:paraId="2BE3F695" w14:textId="055B031B"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07648744"/>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21"/>
      <w:bookmarkEnd w:id="122"/>
      <w:bookmarkEnd w:id="123"/>
      <w:bookmarkEnd w:id="124"/>
      <w:bookmarkEnd w:id="125"/>
      <w:bookmarkEnd w:id="126"/>
      <w:bookmarkEnd w:id="127"/>
    </w:p>
    <w:p w14:paraId="63776E98" w14:textId="77777777" w:rsidR="004620AC" w:rsidRDefault="004620AC" w:rsidP="004620AC">
      <w:r w:rsidRPr="00690A26">
        <w:t xml:space="preserve">This service operation allows the retrieval of </w:t>
      </w:r>
      <w:r>
        <w:t>subscription informaiton</w:t>
      </w:r>
      <w:r w:rsidRPr="00690A26">
        <w:t xml:space="preserve">. </w:t>
      </w:r>
    </w:p>
    <w:p w14:paraId="77DAAD75" w14:textId="752AE45F" w:rsidR="004620AC" w:rsidRPr="00690A26" w:rsidRDefault="004620AC" w:rsidP="004620AC">
      <w:pPr>
        <w:pStyle w:val="51"/>
      </w:pPr>
      <w:bookmarkStart w:id="128" w:name="_Toc207648745"/>
      <w:r w:rsidRPr="00690A26">
        <w:lastRenderedPageBreak/>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1" type="#_x0000_t75" style="width:314.5pt;height:74.25pt" o:ole="">
            <v:imagedata r:id="rId39" o:title=""/>
          </v:shape>
          <o:OLEObject Type="Embed" ProgID="Visio.Drawing.15" ShapeID="_x0000_i1041" DrawAspect="Content" ObjectID="_1818261969"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07648746"/>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07648747"/>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07648748"/>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07648749"/>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07648750"/>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07648751"/>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07648752"/>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2" type="#_x0000_t75" style="width:461.25pt;height:106.5pt" o:ole="">
            <v:imagedata r:id="rId41" o:title=""/>
          </v:shape>
          <o:OLEObject Type="Embed" ProgID="Visio.Drawing.15" ShapeID="_x0000_i1042" DrawAspect="Content" ObjectID="_1818261970"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07648753"/>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07648754"/>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07648755"/>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4" type="#_x0000_t75" style="width:472.75pt;height:122pt" o:ole="">
            <v:imagedata r:id="rId43" o:title=""/>
          </v:shape>
          <o:OLEObject Type="Embed" ProgID="Visio.Drawing.15" ShapeID="_x0000_i1044" DrawAspect="Content" ObjectID="_1818261971"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07648756"/>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07648757"/>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07648758"/>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6" type="#_x0000_t75" style="width:460.75pt;height:106.5pt" o:ole="">
            <v:imagedata r:id="rId45" o:title=""/>
          </v:shape>
          <o:OLEObject Type="Embed" ProgID="Visio.Drawing.15" ShapeID="_x0000_i1046" DrawAspect="Content" ObjectID="_1818261972"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07648759"/>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07648760"/>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07648761"/>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07648762"/>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07648763"/>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07648764"/>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07648765"/>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07648766"/>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07648767"/>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07648768"/>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07648769"/>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7" type="#_x0000_t75" style="width:297.25pt;height:95pt" o:ole="">
            <v:imagedata r:id="rId47" o:title=""/>
          </v:shape>
          <o:OLEObject Type="Embed" ProgID="Visio.Drawing.15" ShapeID="_x0000_i1047" DrawAspect="Content" ObjectID="_1818261973"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07648770"/>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07648771"/>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07648772"/>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07648773"/>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07648774"/>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07648775"/>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07648776"/>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07648777"/>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07648778"/>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07648779"/>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07648780"/>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07648781"/>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07648782"/>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07648783"/>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07648784"/>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07648785"/>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07648786"/>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07648787"/>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07648788"/>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07648789"/>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07648790"/>
      <w:r w:rsidRPr="00B910B8">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0" w:name="_Toc207648791"/>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0"/>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1" w:name="_Toc207648792"/>
      <w:r>
        <w:rPr>
          <w:lang w:val="en-US"/>
        </w:rPr>
        <w:t>6.1.6.3</w:t>
      </w:r>
      <w:r>
        <w:rPr>
          <w:lang w:val="en-US"/>
        </w:rPr>
        <w:tab/>
        <w:t>Simple data types and enumerations</w:t>
      </w:r>
      <w:bookmarkEnd w:id="225"/>
      <w:bookmarkEnd w:id="226"/>
      <w:bookmarkEnd w:id="231"/>
    </w:p>
    <w:p w14:paraId="5E7A8AA6" w14:textId="77777777" w:rsidR="007B3457" w:rsidRDefault="00000000">
      <w:pPr>
        <w:pStyle w:val="51"/>
      </w:pPr>
      <w:bookmarkStart w:id="232" w:name="_Toc35971434"/>
      <w:bookmarkStart w:id="233" w:name="_Toc510696639"/>
      <w:bookmarkStart w:id="234" w:name="_Toc207648793"/>
      <w:r>
        <w:t>6.1.6.3.1</w:t>
      </w:r>
      <w:r>
        <w:tab/>
        <w:t>Introduction</w:t>
      </w:r>
      <w:bookmarkEnd w:id="232"/>
      <w:bookmarkEnd w:id="233"/>
      <w:bookmarkEnd w:id="234"/>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5" w:name="_Toc35971435"/>
      <w:bookmarkStart w:id="236" w:name="_Toc510696640"/>
      <w:bookmarkStart w:id="237" w:name="_Toc207648794"/>
      <w:r>
        <w:t>6.1.6.3.2</w:t>
      </w:r>
      <w:r>
        <w:tab/>
        <w:t>Simple data types</w:t>
      </w:r>
      <w:bookmarkEnd w:id="235"/>
      <w:bookmarkEnd w:id="236"/>
      <w:bookmarkEnd w:id="237"/>
    </w:p>
    <w:p w14:paraId="1E933CB3" w14:textId="77777777" w:rsidR="007B3457" w:rsidRDefault="00000000">
      <w:bookmarkStart w:id="238" w:name="_Toc510696641"/>
      <w:bookmarkStart w:id="239"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0" w:name="MCCQCTEMPBM_00000026"/>
            <w:bookmarkStart w:id="241"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0"/>
      <w:bookmarkEnd w:id="241"/>
    </w:tbl>
    <w:p w14:paraId="28C53845" w14:textId="77777777" w:rsidR="007B3457" w:rsidRDefault="007B3457"/>
    <w:p w14:paraId="310C7DF8" w14:textId="2DE87131" w:rsidR="007B3457" w:rsidRDefault="00000000">
      <w:pPr>
        <w:pStyle w:val="51"/>
      </w:pPr>
      <w:bookmarkStart w:id="242" w:name="_Toc207648795"/>
      <w:r>
        <w:t>6.1.6.3.3</w:t>
      </w:r>
      <w:r>
        <w:tab/>
        <w:t xml:space="preserve">Enumeration: </w:t>
      </w:r>
      <w:r w:rsidR="00767567" w:rsidRPr="00232C33">
        <w:t>EventType</w:t>
      </w:r>
      <w:bookmarkEnd w:id="238"/>
      <w:bookmarkEnd w:id="239"/>
      <w:bookmarkEnd w:id="242"/>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3" w:name="OLE_LINK1"/>
            <w:r>
              <w:rPr>
                <w:rFonts w:hint="eastAsia"/>
              </w:rPr>
              <w:t>"</w:t>
            </w:r>
            <w:r>
              <w:t>MEDIA_CHANGE_REQUEST</w:t>
            </w:r>
            <w:r>
              <w:rPr>
                <w:rFonts w:hint="eastAsia"/>
              </w:rPr>
              <w:t>"</w:t>
            </w:r>
            <w:bookmarkEnd w:id="243"/>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4" w:name="_Toc510696642"/>
      <w:bookmarkStart w:id="245" w:name="_Toc35971437"/>
      <w:bookmarkStart w:id="246" w:name="_Toc207648796"/>
      <w:r>
        <w:lastRenderedPageBreak/>
        <w:t>6.1.6.3.4</w:t>
      </w:r>
      <w:r>
        <w:tab/>
        <w:t xml:space="preserve">Enumeration: </w:t>
      </w:r>
      <w:r w:rsidR="00355A80" w:rsidRPr="00355A80">
        <w:t>MediaType</w:t>
      </w:r>
      <w:bookmarkEnd w:id="244"/>
      <w:bookmarkEnd w:id="245"/>
      <w:bookmarkEnd w:id="246"/>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7" w:name="_Toc207648797"/>
      <w:r w:rsidRPr="00B910B8">
        <w:t>6.1.6.3.5</w:t>
      </w:r>
      <w:r w:rsidRPr="00B910B8">
        <w:tab/>
        <w:t>Enumeration: SessionCase</w:t>
      </w:r>
      <w:bookmarkEnd w:id="247"/>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8" w:name="_Toc207648798"/>
      <w:r w:rsidRPr="00B910B8">
        <w:t>6.1.6.3.6</w:t>
      </w:r>
      <w:r w:rsidRPr="00B910B8">
        <w:tab/>
        <w:t>Enumeration: EventInitiator</w:t>
      </w:r>
      <w:bookmarkEnd w:id="248"/>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49" w:name="_Toc35971438"/>
      <w:bookmarkStart w:id="250" w:name="_Toc510696643"/>
    </w:p>
    <w:p w14:paraId="76E79C99" w14:textId="437D1157" w:rsidR="002F6EAA" w:rsidRPr="00B910B8" w:rsidRDefault="002F6EAA" w:rsidP="002F6EAA">
      <w:pPr>
        <w:pStyle w:val="51"/>
      </w:pPr>
      <w:bookmarkStart w:id="251" w:name="_Toc207648799"/>
      <w:r w:rsidRPr="00B910B8">
        <w:t>6.1.6.3.</w:t>
      </w:r>
      <w:r>
        <w:rPr>
          <w:rFonts w:eastAsiaTheme="minorEastAsia" w:hint="eastAsia"/>
          <w:lang w:eastAsia="zh-CN"/>
        </w:rPr>
        <w:t>7</w:t>
      </w:r>
      <w:r w:rsidRPr="00B910B8">
        <w:tab/>
        <w:t xml:space="preserve">Enumeration: </w:t>
      </w:r>
      <w:r>
        <w:t>PsDataOffStatus</w:t>
      </w:r>
      <w:bookmarkEnd w:id="251"/>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2" w:name="_Toc20764880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bookmarkEnd w:id="250"/>
      <w:bookmarkEnd w:id="252"/>
    </w:p>
    <w:p w14:paraId="661C89F6" w14:textId="77777777" w:rsidR="00355A80" w:rsidRPr="00B910B8" w:rsidRDefault="00355A80" w:rsidP="00B910B8">
      <w:bookmarkStart w:id="253" w:name="_Toc35971439"/>
      <w:bookmarkStart w:id="254" w:name="_Toc510696644"/>
      <w:r w:rsidRPr="00B910B8">
        <w:t>None in this release of the specification.</w:t>
      </w:r>
    </w:p>
    <w:p w14:paraId="7585621D" w14:textId="77777777" w:rsidR="007B3457" w:rsidRDefault="00000000">
      <w:pPr>
        <w:pStyle w:val="41"/>
      </w:pPr>
      <w:bookmarkStart w:id="255" w:name="_Toc510696646"/>
      <w:bookmarkStart w:id="256" w:name="_Toc35971441"/>
      <w:bookmarkStart w:id="257" w:name="_Toc207648801"/>
      <w:bookmarkEnd w:id="253"/>
      <w:bookmarkEnd w:id="254"/>
      <w:r>
        <w:t>6.1.6.5</w:t>
      </w:r>
      <w:r>
        <w:tab/>
        <w:t>Binary data</w:t>
      </w:r>
      <w:bookmarkEnd w:id="255"/>
      <w:bookmarkEnd w:id="256"/>
      <w:bookmarkEnd w:id="257"/>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8" w:name="_Toc35971443"/>
      <w:bookmarkStart w:id="259" w:name="_Toc510696647"/>
      <w:bookmarkStart w:id="260" w:name="_Toc207648802"/>
      <w:r>
        <w:lastRenderedPageBreak/>
        <w:t>6.1.7</w:t>
      </w:r>
      <w:r>
        <w:tab/>
        <w:t>Error Handling</w:t>
      </w:r>
      <w:bookmarkEnd w:id="258"/>
      <w:bookmarkEnd w:id="259"/>
      <w:bookmarkEnd w:id="260"/>
    </w:p>
    <w:p w14:paraId="1D8F42F9" w14:textId="77777777" w:rsidR="007B3457" w:rsidRDefault="00000000">
      <w:pPr>
        <w:pStyle w:val="41"/>
      </w:pPr>
      <w:bookmarkStart w:id="261" w:name="_Toc35971444"/>
      <w:bookmarkStart w:id="262" w:name="_Toc207648803"/>
      <w:r>
        <w:t>6.1.7.1</w:t>
      </w:r>
      <w:r>
        <w:tab/>
        <w:t>General</w:t>
      </w:r>
      <w:bookmarkEnd w:id="261"/>
      <w:bookmarkEnd w:id="262"/>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3" w:name="_Toc35971445"/>
      <w:bookmarkStart w:id="264" w:name="_Toc207648804"/>
      <w:r>
        <w:t>6.1.7.2</w:t>
      </w:r>
      <w:r>
        <w:tab/>
        <w:t>Protocol Errors</w:t>
      </w:r>
      <w:bookmarkEnd w:id="263"/>
      <w:bookmarkEnd w:id="264"/>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5" w:name="_Toc35971446"/>
      <w:bookmarkStart w:id="266" w:name="_Toc207648805"/>
      <w:r>
        <w:t>6.1.7.3</w:t>
      </w:r>
      <w:r>
        <w:tab/>
        <w:t>Application Errors</w:t>
      </w:r>
      <w:bookmarkEnd w:id="265"/>
      <w:bookmarkEnd w:id="266"/>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7" w:name="_Toc493774060"/>
      <w:bookmarkStart w:id="268" w:name="_Toc492899751"/>
      <w:bookmarkStart w:id="269" w:name="_Toc492972920"/>
      <w:bookmarkStart w:id="270" w:name="_Toc508285804"/>
      <w:bookmarkStart w:id="271" w:name="_Toc492900030"/>
      <w:bookmarkStart w:id="272" w:name="_Toc510696648"/>
      <w:bookmarkStart w:id="273" w:name="_Toc492967832"/>
      <w:bookmarkStart w:id="274" w:name="_Toc35971447"/>
      <w:bookmarkStart w:id="275" w:name="_Toc508287269"/>
      <w:bookmarkStart w:id="276" w:name="_Toc492973140"/>
    </w:p>
    <w:p w14:paraId="217A53C9" w14:textId="77777777" w:rsidR="007B3457" w:rsidRDefault="00000000">
      <w:pPr>
        <w:pStyle w:val="31"/>
        <w:rPr>
          <w:lang w:eastAsia="zh-CN"/>
        </w:rPr>
      </w:pPr>
      <w:bookmarkStart w:id="277" w:name="_Toc207648806"/>
      <w:r>
        <w:t>6.1.8</w:t>
      </w:r>
      <w:r>
        <w:rPr>
          <w:lang w:eastAsia="zh-CN"/>
        </w:rPr>
        <w:tab/>
        <w:t>Feature negotiation</w:t>
      </w:r>
      <w:bookmarkEnd w:id="267"/>
      <w:bookmarkEnd w:id="268"/>
      <w:bookmarkEnd w:id="269"/>
      <w:bookmarkEnd w:id="270"/>
      <w:bookmarkEnd w:id="271"/>
      <w:bookmarkEnd w:id="272"/>
      <w:bookmarkEnd w:id="273"/>
      <w:bookmarkEnd w:id="274"/>
      <w:bookmarkEnd w:id="275"/>
      <w:bookmarkEnd w:id="276"/>
      <w:bookmarkEnd w:id="277"/>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8" w:name="MCCQCTEMPBM_00000027"/>
            <w:bookmarkStart w:id="279"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8"/>
      <w:bookmarkEnd w:id="279"/>
    </w:tbl>
    <w:p w14:paraId="37D7EFF9" w14:textId="6CA0265D" w:rsidR="007B3457" w:rsidRDefault="007B3457" w:rsidP="008174B8"/>
    <w:p w14:paraId="721DEAB6" w14:textId="77777777" w:rsidR="007B3457" w:rsidRDefault="00000000">
      <w:pPr>
        <w:pStyle w:val="31"/>
      </w:pPr>
      <w:bookmarkStart w:id="280" w:name="_Toc532994477"/>
      <w:bookmarkStart w:id="281" w:name="_Toc35971448"/>
      <w:bookmarkStart w:id="282" w:name="_Toc207648807"/>
      <w:bookmarkStart w:id="283" w:name="_Toc510696649"/>
      <w:r>
        <w:t>6.1.9</w:t>
      </w:r>
      <w:r>
        <w:tab/>
        <w:t>Security</w:t>
      </w:r>
      <w:bookmarkEnd w:id="280"/>
      <w:bookmarkEnd w:id="281"/>
      <w:bookmarkEnd w:id="28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5" w:name="_Toc146103776"/>
      <w:bookmarkStart w:id="286" w:name="_Toc151981335"/>
      <w:bookmarkStart w:id="287" w:name="_Toc207648808"/>
      <w:r w:rsidRPr="005562D7">
        <w:lastRenderedPageBreak/>
        <w:t>6.1.</w:t>
      </w:r>
      <w:r w:rsidR="00D76AEF">
        <w:t>10</w:t>
      </w:r>
      <w:r w:rsidRPr="005562D7">
        <w:tab/>
        <w:t>HTTP redirection</w:t>
      </w:r>
      <w:bookmarkEnd w:id="285"/>
      <w:bookmarkEnd w:id="286"/>
      <w:bookmarkEnd w:id="28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8" w:name="_Toc207648809"/>
      <w:r w:rsidRPr="00A77E58">
        <w:t>6.2</w:t>
      </w:r>
      <w:r w:rsidRPr="00A77E58">
        <w:tab/>
        <w:t>Nimsas_MediaControl Service API</w:t>
      </w:r>
      <w:bookmarkEnd w:id="288"/>
    </w:p>
    <w:p w14:paraId="4935B296" w14:textId="77777777" w:rsidR="00A77E58" w:rsidRPr="00A77E58" w:rsidRDefault="00A77E58" w:rsidP="007C500A">
      <w:pPr>
        <w:pStyle w:val="31"/>
      </w:pPr>
      <w:bookmarkStart w:id="289" w:name="_Toc207648810"/>
      <w:r w:rsidRPr="00A77E58">
        <w:t>6.2.1</w:t>
      </w:r>
      <w:r w:rsidRPr="00A77E58">
        <w:tab/>
        <w:t>API URI</w:t>
      </w:r>
      <w:bookmarkEnd w:id="28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0" w:name="_Toc207648811"/>
      <w:r w:rsidRPr="00A77E58">
        <w:t>6.2.2</w:t>
      </w:r>
      <w:r w:rsidRPr="00A77E58">
        <w:tab/>
        <w:t>Usage of HTTP</w:t>
      </w:r>
      <w:bookmarkEnd w:id="290"/>
    </w:p>
    <w:p w14:paraId="69031023" w14:textId="77777777" w:rsidR="00A77E58" w:rsidRPr="00A77E58" w:rsidRDefault="00A77E58" w:rsidP="007C500A">
      <w:pPr>
        <w:pStyle w:val="41"/>
      </w:pPr>
      <w:bookmarkStart w:id="291" w:name="_Toc207648812"/>
      <w:r w:rsidRPr="00A77E58">
        <w:t>6.2.2.1</w:t>
      </w:r>
      <w:r w:rsidRPr="00A77E58">
        <w:tab/>
        <w:t>General</w:t>
      </w:r>
      <w:bookmarkEnd w:id="29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2" w:name="_Toc207648813"/>
      <w:r w:rsidRPr="00A77E58">
        <w:t>6.2.2.2</w:t>
      </w:r>
      <w:r w:rsidRPr="00A77E58">
        <w:tab/>
        <w:t>HTTP standard headers</w:t>
      </w:r>
      <w:bookmarkEnd w:id="292"/>
    </w:p>
    <w:p w14:paraId="71D12CB6" w14:textId="77777777" w:rsidR="00A77E58" w:rsidRPr="00A77E58" w:rsidRDefault="00A77E58" w:rsidP="007C500A">
      <w:pPr>
        <w:pStyle w:val="51"/>
      </w:pPr>
      <w:bookmarkStart w:id="293" w:name="_Toc207648814"/>
      <w:r w:rsidRPr="00A77E58">
        <w:t>6.2.2.2.1</w:t>
      </w:r>
      <w:r w:rsidRPr="00A77E58">
        <w:rPr>
          <w:rFonts w:hint="eastAsia"/>
        </w:rPr>
        <w:tab/>
      </w:r>
      <w:r w:rsidRPr="00A77E58">
        <w:t>General</w:t>
      </w:r>
      <w:bookmarkEnd w:id="29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4" w:name="_Toc207648815"/>
      <w:r w:rsidRPr="00A77E58">
        <w:t>6.2.2.2.2</w:t>
      </w:r>
      <w:r w:rsidRPr="00A77E58">
        <w:tab/>
        <w:t>Content type</w:t>
      </w:r>
      <w:bookmarkEnd w:id="29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lastRenderedPageBreak/>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5" w:name="_Toc207648816"/>
      <w:r w:rsidRPr="00A77E58">
        <w:t>6.2.2.3</w:t>
      </w:r>
      <w:r w:rsidRPr="00A77E58">
        <w:tab/>
        <w:t>HTTP custom headers</w:t>
      </w:r>
      <w:bookmarkEnd w:id="29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6" w:name="_Toc207648817"/>
      <w:bookmarkEnd w:id="283"/>
      <w:bookmarkEnd w:id="284"/>
      <w:r>
        <w:t>6.2.3</w:t>
      </w:r>
      <w:r>
        <w:tab/>
        <w:t>Resources</w:t>
      </w:r>
      <w:bookmarkEnd w:id="296"/>
    </w:p>
    <w:p w14:paraId="296EF546" w14:textId="1B266AE3" w:rsidR="00F11E9C" w:rsidRDefault="00F11E9C" w:rsidP="00F11E9C">
      <w:pPr>
        <w:pStyle w:val="41"/>
      </w:pPr>
      <w:bookmarkStart w:id="297" w:name="_Toc207648818"/>
      <w:r>
        <w:t>6.2.3.1</w:t>
      </w:r>
      <w:r>
        <w:tab/>
        <w:t>Overview</w:t>
      </w:r>
      <w:bookmarkEnd w:id="29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8" type="#_x0000_t75" style="width:316.75pt;height:197.5pt" o:ole="">
            <v:imagedata r:id="rId49" o:title=""/>
          </v:shape>
          <o:OLEObject Type="Embed" ProgID="Visio.Drawing.15" ShapeID="_x0000_i1048" DrawAspect="Content" ObjectID="_1818261974"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8" w:name="_Toc207648819"/>
      <w:r w:rsidRPr="00B910B8">
        <w:t>6.</w:t>
      </w:r>
      <w:r>
        <w:t>2</w:t>
      </w:r>
      <w:r w:rsidRPr="00B910B8">
        <w:t>.</w:t>
      </w:r>
      <w:r>
        <w:t>3</w:t>
      </w:r>
      <w:r w:rsidRPr="00B910B8">
        <w:t>.</w:t>
      </w:r>
      <w:r>
        <w:t>2</w:t>
      </w:r>
      <w:r w:rsidRPr="00B910B8">
        <w:tab/>
        <w:t xml:space="preserve">Resource: </w:t>
      </w:r>
      <w:r>
        <w:t>Individual call session</w:t>
      </w:r>
      <w:bookmarkEnd w:id="298"/>
    </w:p>
    <w:p w14:paraId="78A5DD8B" w14:textId="1C6687A7" w:rsidR="00F11E9C" w:rsidRDefault="00F11E9C" w:rsidP="00F11E9C">
      <w:pPr>
        <w:pStyle w:val="51"/>
      </w:pPr>
      <w:bookmarkStart w:id="299" w:name="_Toc207648820"/>
      <w:r>
        <w:t>6.2.3.2.1</w:t>
      </w:r>
      <w:r>
        <w:tab/>
        <w:t>Description</w:t>
      </w:r>
      <w:bookmarkEnd w:id="29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0" w:name="_Toc207648821"/>
      <w:r>
        <w:t>6.2.3.2.2</w:t>
      </w:r>
      <w:r>
        <w:tab/>
        <w:t>Resource Definition</w:t>
      </w:r>
      <w:bookmarkEnd w:id="30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1" w:name="_Hlk142123035"/>
            <w:r w:rsidRPr="0088017D">
              <w:t>assigned by the IMS AS during the IMS session setup and will be notified to consumer via Nimsas_SessionEventControl service.</w:t>
            </w:r>
            <w:bookmarkEnd w:id="301"/>
            <w:r w:rsidRPr="0088017D">
              <w:t xml:space="preserve"> </w:t>
            </w:r>
            <w:bookmarkStart w:id="302" w:name="_Hlk142123074"/>
            <w:r w:rsidRPr="0088017D">
              <w:t>The consumer shall reuse the session ID it received from the IMS AS for referencing the same session.</w:t>
            </w:r>
            <w:bookmarkEnd w:id="302"/>
          </w:p>
        </w:tc>
      </w:tr>
    </w:tbl>
    <w:p w14:paraId="0E742032" w14:textId="77777777" w:rsidR="00F11E9C" w:rsidRDefault="00F11E9C" w:rsidP="00F11E9C"/>
    <w:p w14:paraId="1803D0E5" w14:textId="54EED475" w:rsidR="00F11E9C" w:rsidRDefault="00F11E9C" w:rsidP="00F11E9C">
      <w:pPr>
        <w:pStyle w:val="51"/>
      </w:pPr>
      <w:bookmarkStart w:id="303" w:name="_Toc207648822"/>
      <w:r>
        <w:t>6.2.3.2.3</w:t>
      </w:r>
      <w:r>
        <w:tab/>
        <w:t>Resource Standard Methods</w:t>
      </w:r>
      <w:bookmarkEnd w:id="30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4" w:name="_Toc207648823"/>
      <w:r>
        <w:t>6.2.3.2.4</w:t>
      </w:r>
      <w:r>
        <w:tab/>
        <w:t>Resource Custom Operations</w:t>
      </w:r>
      <w:bookmarkEnd w:id="304"/>
    </w:p>
    <w:p w14:paraId="0EDA8857" w14:textId="146FE762" w:rsidR="00F11E9C" w:rsidRPr="00F11E9C" w:rsidRDefault="00F11E9C" w:rsidP="00F11E9C">
      <w:pPr>
        <w:pStyle w:val="H6"/>
      </w:pPr>
      <w:bookmarkStart w:id="305" w:name="_Toc24937753"/>
      <w:bookmarkStart w:id="306" w:name="_Toc33962573"/>
      <w:bookmarkStart w:id="307" w:name="_Toc42883342"/>
      <w:bookmarkStart w:id="308" w:name="_Toc49733210"/>
      <w:bookmarkStart w:id="309" w:name="_Toc56690837"/>
      <w:r w:rsidRPr="00F11E9C">
        <w:t>6.2.3.2.4.1</w:t>
      </w:r>
      <w:r w:rsidRPr="00F11E9C">
        <w:tab/>
        <w:t>Overview</w:t>
      </w:r>
      <w:bookmarkEnd w:id="305"/>
      <w:bookmarkEnd w:id="306"/>
      <w:bookmarkEnd w:id="307"/>
      <w:bookmarkEnd w:id="308"/>
      <w:bookmarkEnd w:id="30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0" w:name="_Toc207648824"/>
      <w:r>
        <w:t>6.2.4</w:t>
      </w:r>
      <w:r>
        <w:tab/>
        <w:t>Custom Operations without associated resources</w:t>
      </w:r>
      <w:bookmarkEnd w:id="31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1" w:name="_Toc207648825"/>
      <w:r>
        <w:t>6.2.5</w:t>
      </w:r>
      <w:r>
        <w:tab/>
        <w:t>Notifications</w:t>
      </w:r>
      <w:bookmarkEnd w:id="31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2" w:name="_Toc207648826"/>
      <w:r>
        <w:t>6.2.6</w:t>
      </w:r>
      <w:r>
        <w:tab/>
        <w:t>Data Model</w:t>
      </w:r>
      <w:bookmarkEnd w:id="312"/>
    </w:p>
    <w:p w14:paraId="076FEDC6" w14:textId="26832EC3" w:rsidR="00F11E9C" w:rsidRDefault="00F11E9C" w:rsidP="00F11E9C">
      <w:pPr>
        <w:pStyle w:val="41"/>
      </w:pPr>
      <w:bookmarkStart w:id="313" w:name="_Toc207648827"/>
      <w:r>
        <w:t>6.2.6.1</w:t>
      </w:r>
      <w:r>
        <w:tab/>
        <w:t>General</w:t>
      </w:r>
      <w:bookmarkEnd w:id="31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4" w:name="_Toc207648828"/>
      <w:r>
        <w:rPr>
          <w:lang w:val="en-US"/>
        </w:rPr>
        <w:t>6.2.6.2</w:t>
      </w:r>
      <w:r>
        <w:rPr>
          <w:lang w:val="en-US"/>
        </w:rPr>
        <w:tab/>
        <w:t>Structured data types</w:t>
      </w:r>
      <w:bookmarkEnd w:id="314"/>
    </w:p>
    <w:p w14:paraId="32BB694C" w14:textId="59108C24" w:rsidR="00F11E9C" w:rsidRDefault="00F11E9C" w:rsidP="00F11E9C">
      <w:pPr>
        <w:pStyle w:val="51"/>
      </w:pPr>
      <w:bookmarkStart w:id="315" w:name="_Toc207648829"/>
      <w:r>
        <w:t>6.2.6.2.1</w:t>
      </w:r>
      <w:r>
        <w:tab/>
        <w:t>Introduction</w:t>
      </w:r>
      <w:bookmarkEnd w:id="31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6" w:name="_Toc207648830"/>
      <w:r>
        <w:lastRenderedPageBreak/>
        <w:t>6.2.6.2.2</w:t>
      </w:r>
      <w:r>
        <w:tab/>
        <w:t>Type: MediaInstructionData</w:t>
      </w:r>
      <w:bookmarkEnd w:id="31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7" w:name="_Toc207648831"/>
      <w:r>
        <w:lastRenderedPageBreak/>
        <w:t>6.2.6.2.3</w:t>
      </w:r>
      <w:r>
        <w:tab/>
        <w:t xml:space="preserve">Type: </w:t>
      </w:r>
      <w:r w:rsidRPr="00EC33FF">
        <w:t>MediaInstructions</w:t>
      </w:r>
      <w:bookmarkEnd w:id="31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3864C7E2" w:rsidR="00F11E9C" w:rsidRPr="009078DC" w:rsidRDefault="0040289E" w:rsidP="0040289E">
            <w:pPr>
              <w:pStyle w:val="TAL"/>
            </w:pPr>
            <w:r>
              <w:t>It shall be contained if the media</w:t>
            </w:r>
            <w:r w:rsidR="00C262F6">
              <w:rPr>
                <w:rFonts w:hint="eastAsia"/>
                <w:lang w:eastAsia="zh-CN"/>
              </w:rPr>
              <w:t>media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8" w:name="_Toc207648832"/>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19" w:name="_Hlk142317712"/>
            <w:r>
              <w:rPr>
                <w:rFonts w:hint="eastAsia"/>
                <w:lang w:eastAsia="zh-CN"/>
              </w:rPr>
              <w:t>r</w:t>
            </w:r>
            <w:r>
              <w:rPr>
                <w:lang w:eastAsia="zh-CN"/>
              </w:rPr>
              <w:t>eplaceHttpUrls</w:t>
            </w:r>
            <w:bookmarkEnd w:id="31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0" w:name="_Toc207648833"/>
      <w:r w:rsidRPr="00B910B8">
        <w:lastRenderedPageBreak/>
        <w:t>6.</w:t>
      </w:r>
      <w:r>
        <w:t>2</w:t>
      </w:r>
      <w:r w:rsidRPr="00B910B8">
        <w:t>.</w:t>
      </w:r>
      <w:r>
        <w:t>6</w:t>
      </w:r>
      <w:r w:rsidRPr="00B910B8">
        <w:t>.2.5</w:t>
      </w:r>
      <w:r w:rsidRPr="00B910B8">
        <w:tab/>
        <w:t xml:space="preserve">Type: </w:t>
      </w:r>
      <w:r>
        <w:rPr>
          <w:lang w:eastAsia="zh-CN"/>
        </w:rPr>
        <w:t>ArMediaSpecification</w:t>
      </w:r>
      <w:bookmarkEnd w:id="32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1" w:name="_Toc207648834"/>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2" w:name="_Toc207648835"/>
      <w:r>
        <w:lastRenderedPageBreak/>
        <w:t>6.2.6.2.</w:t>
      </w:r>
      <w:r>
        <w:rPr>
          <w:rFonts w:eastAsiaTheme="minorEastAsia" w:hint="eastAsia"/>
          <w:lang w:eastAsia="zh-CN"/>
        </w:rPr>
        <w:t>7</w:t>
      </w:r>
      <w:r>
        <w:tab/>
        <w:t xml:space="preserve">Type: </w:t>
      </w:r>
      <w:r w:rsidRPr="001C0BE0">
        <w:t>AudioVideoReNegotiationInd</w:t>
      </w:r>
      <w:bookmarkEnd w:id="32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3" w:name="OLE_LINK4"/>
            <w:r>
              <w:rPr>
                <w:rFonts w:hint="eastAsia"/>
                <w:lang w:eastAsia="zh-CN"/>
              </w:rPr>
              <w:t>reNegotiation</w:t>
            </w:r>
            <w:bookmarkEnd w:id="32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4" w:name="_Toc207648836"/>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4"/>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77C07DE6" w14:textId="25418953" w:rsidR="00F11E9C" w:rsidRDefault="00F11E9C" w:rsidP="00F11E9C">
      <w:pPr>
        <w:pStyle w:val="41"/>
        <w:rPr>
          <w:lang w:val="en-US"/>
        </w:rPr>
      </w:pPr>
      <w:bookmarkStart w:id="325" w:name="_Toc207648837"/>
      <w:r>
        <w:rPr>
          <w:lang w:val="en-US"/>
        </w:rPr>
        <w:t>6.2.6.3</w:t>
      </w:r>
      <w:r>
        <w:rPr>
          <w:lang w:val="en-US"/>
        </w:rPr>
        <w:tab/>
        <w:t>Simple data types and enumerations</w:t>
      </w:r>
      <w:bookmarkEnd w:id="325"/>
    </w:p>
    <w:p w14:paraId="2EAAD213" w14:textId="20979F5B" w:rsidR="00F11E9C" w:rsidRDefault="00F11E9C" w:rsidP="00F11E9C">
      <w:pPr>
        <w:pStyle w:val="51"/>
      </w:pPr>
      <w:bookmarkStart w:id="326" w:name="_Toc207648838"/>
      <w:r>
        <w:t>6.2.6.3.1</w:t>
      </w:r>
      <w:r>
        <w:tab/>
        <w:t>Introduction</w:t>
      </w:r>
      <w:bookmarkEnd w:id="326"/>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7" w:name="_Toc207648839"/>
      <w:r>
        <w:t>6.2.6.3.2</w:t>
      </w:r>
      <w:r>
        <w:tab/>
        <w:t>Simple data types</w:t>
      </w:r>
      <w:bookmarkEnd w:id="327"/>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28" w:name="MCCQCTEMPBM_00000028"/>
            <w:bookmarkStart w:id="329"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28"/>
      <w:bookmarkEnd w:id="329"/>
    </w:tbl>
    <w:p w14:paraId="5ACBFA27" w14:textId="77777777" w:rsidR="00F11E9C" w:rsidRDefault="00F11E9C" w:rsidP="00F11E9C"/>
    <w:p w14:paraId="5E488C2C" w14:textId="64F0D7E1" w:rsidR="00F11E9C" w:rsidRDefault="00F11E9C" w:rsidP="00F11E9C">
      <w:pPr>
        <w:pStyle w:val="51"/>
      </w:pPr>
      <w:bookmarkStart w:id="330" w:name="_Toc207648840"/>
      <w:r>
        <w:t>6.2.6.3.3</w:t>
      </w:r>
      <w:r>
        <w:tab/>
        <w:t>Enumeration: M</w:t>
      </w:r>
      <w:r w:rsidRPr="00B910B8">
        <w:t>ediaI</w:t>
      </w:r>
      <w:r>
        <w:t>nstruction</w:t>
      </w:r>
      <w:bookmarkEnd w:id="33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lastRenderedPageBreak/>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1" w:name="_Toc207648841"/>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1"/>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2" w:name="_Toc207648842"/>
      <w:r w:rsidRPr="00B910B8">
        <w:t>6.</w:t>
      </w:r>
      <w:r>
        <w:t>2</w:t>
      </w:r>
      <w:r w:rsidRPr="00B910B8">
        <w:t>.6.3.</w:t>
      </w:r>
      <w:r>
        <w:rPr>
          <w:rFonts w:eastAsiaTheme="minorEastAsia" w:hint="eastAsia"/>
          <w:lang w:eastAsia="zh-CN"/>
        </w:rPr>
        <w:t>5</w:t>
      </w:r>
      <w:r w:rsidRPr="00B910B8">
        <w:tab/>
        <w:t xml:space="preserve">Enumeration: </w:t>
      </w:r>
      <w:r>
        <w:t>TranscodeMode</w:t>
      </w:r>
      <w:bookmarkEnd w:id="332"/>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3" w:name="_Toc207648843"/>
      <w:r>
        <w:t>6.2.6.3.</w:t>
      </w:r>
      <w:r>
        <w:rPr>
          <w:rFonts w:eastAsiaTheme="minorEastAsia" w:hint="eastAsia"/>
          <w:lang w:eastAsia="zh-CN"/>
        </w:rPr>
        <w:t>6</w:t>
      </w:r>
      <w:r>
        <w:tab/>
        <w:t xml:space="preserve">Enumeration: </w:t>
      </w:r>
      <w:r>
        <w:rPr>
          <w:lang w:eastAsia="zh-CN"/>
        </w:rPr>
        <w:t>SendRecvMode</w:t>
      </w:r>
      <w:bookmarkEnd w:id="333"/>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75FF6D0B"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r w:rsidDel="00CB66E1">
        <w:rPr>
          <w:rFonts w:hint="eastAsia"/>
          <w:lang w:eastAsia="zh-CN"/>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4" w:name="_Toc20764884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4"/>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5" w:name="_Toc207648845"/>
      <w:r>
        <w:lastRenderedPageBreak/>
        <w:t>6.2.6.5</w:t>
      </w:r>
      <w:r>
        <w:tab/>
        <w:t>Binary data</w:t>
      </w:r>
      <w:bookmarkEnd w:id="33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6" w:name="_Toc207648846"/>
      <w:r>
        <w:t>6.2.7</w:t>
      </w:r>
      <w:r>
        <w:tab/>
        <w:t>Error Handling</w:t>
      </w:r>
      <w:bookmarkEnd w:id="336"/>
    </w:p>
    <w:p w14:paraId="6F34A39C" w14:textId="4721E539" w:rsidR="00F11E9C" w:rsidRDefault="00F11E9C" w:rsidP="00F11E9C">
      <w:pPr>
        <w:pStyle w:val="41"/>
      </w:pPr>
      <w:bookmarkStart w:id="337" w:name="_Toc207648847"/>
      <w:r>
        <w:t>6.2.7.1</w:t>
      </w:r>
      <w:r>
        <w:tab/>
        <w:t>General</w:t>
      </w:r>
      <w:bookmarkEnd w:id="337"/>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38" w:name="_Toc207648848"/>
      <w:r>
        <w:t>6.2.7.2</w:t>
      </w:r>
      <w:r>
        <w:tab/>
        <w:t>Protocol Errors</w:t>
      </w:r>
      <w:bookmarkEnd w:id="338"/>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39" w:name="_Toc207648849"/>
      <w:r>
        <w:t>6.2.7.3</w:t>
      </w:r>
      <w:r>
        <w:tab/>
        <w:t>Application Errors</w:t>
      </w:r>
      <w:bookmarkEnd w:id="339"/>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0" w:name="_Toc207648850"/>
      <w:r>
        <w:t>6.2.8</w:t>
      </w:r>
      <w:r>
        <w:rPr>
          <w:lang w:eastAsia="zh-CN"/>
        </w:rPr>
        <w:tab/>
        <w:t>Feature negotiation</w:t>
      </w:r>
      <w:bookmarkEnd w:id="340"/>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1" w:name="MCCQCTEMPBM_00000029"/>
            <w:bookmarkStart w:id="342"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1"/>
      <w:bookmarkEnd w:id="342"/>
    </w:tbl>
    <w:p w14:paraId="3006D03F" w14:textId="77777777" w:rsidR="00F11E9C" w:rsidRPr="004F45EC" w:rsidRDefault="00F11E9C" w:rsidP="00F11E9C"/>
    <w:p w14:paraId="2D3B2DD9" w14:textId="32E24998" w:rsidR="00F11E9C" w:rsidRDefault="00F11E9C" w:rsidP="00F11E9C">
      <w:pPr>
        <w:pStyle w:val="31"/>
      </w:pPr>
      <w:bookmarkStart w:id="343" w:name="_Toc207648851"/>
      <w:r>
        <w:t>6.2.9</w:t>
      </w:r>
      <w:r>
        <w:tab/>
        <w:t>Security</w:t>
      </w:r>
      <w:bookmarkEnd w:id="343"/>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4" w:name="_Toc207648852"/>
      <w:r w:rsidRPr="005562D7">
        <w:t>6.</w:t>
      </w:r>
      <w:r>
        <w:t>2</w:t>
      </w:r>
      <w:r w:rsidRPr="005562D7">
        <w:t>.</w:t>
      </w:r>
      <w:r w:rsidR="00D76AEF">
        <w:t>10</w:t>
      </w:r>
      <w:r w:rsidRPr="005562D7">
        <w:tab/>
        <w:t>HTTP redirection</w:t>
      </w:r>
      <w:bookmarkEnd w:id="344"/>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lastRenderedPageBreak/>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5" w:name="_Toc170275700"/>
      <w:bookmarkStart w:id="346" w:name="_Toc207648853"/>
      <w:r w:rsidRPr="00241C78">
        <w:t>6.</w:t>
      </w:r>
      <w:r>
        <w:rPr>
          <w:rFonts w:eastAsiaTheme="minorEastAsia" w:hint="eastAsia"/>
          <w:lang w:eastAsia="zh-CN"/>
        </w:rPr>
        <w:t>3</w:t>
      </w:r>
      <w:r w:rsidRPr="00241C78">
        <w:tab/>
        <w:t>Nimsas_</w:t>
      </w:r>
      <w:r>
        <w:t>ImsSessionManagement</w:t>
      </w:r>
      <w:r w:rsidRPr="00241C78">
        <w:t xml:space="preserve"> Service API</w:t>
      </w:r>
      <w:bookmarkEnd w:id="345"/>
      <w:bookmarkEnd w:id="346"/>
    </w:p>
    <w:p w14:paraId="55B0B360" w14:textId="152328C4" w:rsidR="00194847" w:rsidRPr="00241C78" w:rsidRDefault="00194847" w:rsidP="00194847">
      <w:pPr>
        <w:pStyle w:val="31"/>
      </w:pPr>
      <w:bookmarkStart w:id="347" w:name="_Toc170275701"/>
      <w:bookmarkStart w:id="348" w:name="_Toc207648854"/>
      <w:r w:rsidRPr="00241C78">
        <w:t>6.</w:t>
      </w:r>
      <w:r>
        <w:rPr>
          <w:rFonts w:eastAsiaTheme="minorEastAsia" w:hint="eastAsia"/>
          <w:lang w:eastAsia="zh-CN"/>
        </w:rPr>
        <w:t>3</w:t>
      </w:r>
      <w:r w:rsidRPr="00241C78">
        <w:t>.1</w:t>
      </w:r>
      <w:r w:rsidRPr="00241C78">
        <w:tab/>
        <w:t>API URI</w:t>
      </w:r>
      <w:bookmarkEnd w:id="347"/>
      <w:bookmarkEnd w:id="348"/>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49" w:name="_Toc170275702"/>
      <w:bookmarkStart w:id="350" w:name="_Toc207648855"/>
      <w:r w:rsidRPr="00241C78">
        <w:t>6.</w:t>
      </w:r>
      <w:r>
        <w:rPr>
          <w:rFonts w:eastAsiaTheme="minorEastAsia" w:hint="eastAsia"/>
          <w:lang w:eastAsia="zh-CN"/>
        </w:rPr>
        <w:t>3</w:t>
      </w:r>
      <w:r w:rsidRPr="00241C78">
        <w:t>.2</w:t>
      </w:r>
      <w:r w:rsidRPr="00241C78">
        <w:tab/>
        <w:t>Usage of HTTP</w:t>
      </w:r>
      <w:bookmarkEnd w:id="349"/>
      <w:bookmarkEnd w:id="350"/>
    </w:p>
    <w:p w14:paraId="7F798D88" w14:textId="3F257C5E" w:rsidR="00194847" w:rsidRPr="00241C78" w:rsidRDefault="00194847" w:rsidP="00194847">
      <w:pPr>
        <w:pStyle w:val="41"/>
      </w:pPr>
      <w:bookmarkStart w:id="351" w:name="_Toc170275703"/>
      <w:bookmarkStart w:id="352" w:name="_Toc207648856"/>
      <w:r w:rsidRPr="00241C78">
        <w:t>6.</w:t>
      </w:r>
      <w:r>
        <w:rPr>
          <w:rFonts w:eastAsiaTheme="minorEastAsia" w:hint="eastAsia"/>
          <w:lang w:eastAsia="zh-CN"/>
        </w:rPr>
        <w:t>3</w:t>
      </w:r>
      <w:r w:rsidRPr="00241C78">
        <w:t>.2.1</w:t>
      </w:r>
      <w:r w:rsidRPr="00241C78">
        <w:tab/>
        <w:t>General</w:t>
      </w:r>
      <w:bookmarkEnd w:id="351"/>
      <w:bookmarkEnd w:id="352"/>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3" w:name="_Toc170275704"/>
      <w:bookmarkStart w:id="354" w:name="_Toc207648857"/>
      <w:r w:rsidRPr="00241C78">
        <w:t>6.</w:t>
      </w:r>
      <w:r w:rsidR="00DD1E86">
        <w:rPr>
          <w:rFonts w:eastAsiaTheme="minorEastAsia" w:hint="eastAsia"/>
          <w:lang w:eastAsia="zh-CN"/>
        </w:rPr>
        <w:t>3</w:t>
      </w:r>
      <w:r w:rsidRPr="00241C78">
        <w:t>.2.2</w:t>
      </w:r>
      <w:r w:rsidRPr="00241C78">
        <w:tab/>
        <w:t>HTTP standard headers</w:t>
      </w:r>
      <w:bookmarkEnd w:id="353"/>
      <w:bookmarkEnd w:id="354"/>
    </w:p>
    <w:p w14:paraId="098A8110" w14:textId="16F29354" w:rsidR="00194847" w:rsidRPr="00241C78" w:rsidRDefault="00194847" w:rsidP="00194847">
      <w:pPr>
        <w:pStyle w:val="51"/>
      </w:pPr>
      <w:bookmarkStart w:id="355" w:name="_Toc170275705"/>
      <w:bookmarkStart w:id="356" w:name="_Toc207648858"/>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5"/>
      <w:bookmarkEnd w:id="356"/>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7" w:name="_Toc170275706"/>
      <w:bookmarkStart w:id="358" w:name="_Toc207648859"/>
      <w:r w:rsidRPr="00241C78">
        <w:t>6.</w:t>
      </w:r>
      <w:r w:rsidR="00DD1E86">
        <w:rPr>
          <w:rFonts w:eastAsiaTheme="minorEastAsia" w:hint="eastAsia"/>
          <w:lang w:eastAsia="zh-CN"/>
        </w:rPr>
        <w:t>3</w:t>
      </w:r>
      <w:r w:rsidRPr="00241C78">
        <w:t>.2.2.2</w:t>
      </w:r>
      <w:r w:rsidRPr="00241C78">
        <w:tab/>
        <w:t>Content type</w:t>
      </w:r>
      <w:bookmarkEnd w:id="357"/>
      <w:bookmarkEnd w:id="358"/>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59" w:name="_Toc170275707"/>
      <w:bookmarkStart w:id="360" w:name="_Toc207648860"/>
      <w:r w:rsidRPr="00241C78">
        <w:lastRenderedPageBreak/>
        <w:t>6.</w:t>
      </w:r>
      <w:r w:rsidR="00DD1E86">
        <w:rPr>
          <w:rFonts w:eastAsiaTheme="minorEastAsia" w:hint="eastAsia"/>
          <w:lang w:eastAsia="zh-CN"/>
        </w:rPr>
        <w:t>3</w:t>
      </w:r>
      <w:r w:rsidRPr="00241C78">
        <w:t>.2.3</w:t>
      </w:r>
      <w:r w:rsidRPr="00241C78">
        <w:tab/>
        <w:t>HTTP custom headers</w:t>
      </w:r>
      <w:bookmarkEnd w:id="359"/>
      <w:bookmarkEnd w:id="360"/>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1" w:name="_Toc170275708"/>
      <w:bookmarkStart w:id="362" w:name="_Toc207648861"/>
      <w:r>
        <w:t>6.</w:t>
      </w:r>
      <w:r w:rsidR="00DD1E86">
        <w:rPr>
          <w:rFonts w:eastAsiaTheme="minorEastAsia" w:hint="eastAsia"/>
          <w:lang w:eastAsia="zh-CN"/>
        </w:rPr>
        <w:t>3</w:t>
      </w:r>
      <w:r>
        <w:t>.3</w:t>
      </w:r>
      <w:r>
        <w:tab/>
        <w:t>Resources</w:t>
      </w:r>
      <w:bookmarkEnd w:id="361"/>
      <w:bookmarkEnd w:id="362"/>
    </w:p>
    <w:p w14:paraId="303F9B39" w14:textId="1417B31F" w:rsidR="00194847" w:rsidRDefault="00194847" w:rsidP="00194847">
      <w:pPr>
        <w:pStyle w:val="41"/>
      </w:pPr>
      <w:bookmarkStart w:id="363" w:name="_Toc170275709"/>
      <w:bookmarkStart w:id="364" w:name="_Toc207648862"/>
      <w:r>
        <w:t>6.</w:t>
      </w:r>
      <w:r w:rsidR="00DD1E86">
        <w:rPr>
          <w:rFonts w:eastAsiaTheme="minorEastAsia" w:hint="eastAsia"/>
          <w:lang w:eastAsia="zh-CN"/>
        </w:rPr>
        <w:t>3</w:t>
      </w:r>
      <w:r>
        <w:t>.3.1</w:t>
      </w:r>
      <w:r>
        <w:tab/>
        <w:t>Overview</w:t>
      </w:r>
      <w:bookmarkEnd w:id="363"/>
      <w:bookmarkEnd w:id="364"/>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9" type="#_x0000_t75" style="width:344.5pt;height:160pt" o:ole="">
            <v:imagedata r:id="rId51" o:title=""/>
          </v:shape>
          <o:OLEObject Type="Embed" ProgID="Visio.Drawing.15" ShapeID="_x0000_i1049" DrawAspect="Content" ObjectID="_1818261975"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5" w:name="MCCQCTEMPBM_00000034"/>
            <w:bookmarkStart w:id="366"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5"/>
      <w:bookmarkEnd w:id="366"/>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7" w:name="_Toc170275710"/>
      <w:bookmarkStart w:id="368" w:name="_Toc207648863"/>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7"/>
      <w:bookmarkEnd w:id="368"/>
    </w:p>
    <w:p w14:paraId="363B05AE" w14:textId="347CD75D" w:rsidR="00194847" w:rsidRDefault="00194847" w:rsidP="00194847">
      <w:pPr>
        <w:pStyle w:val="51"/>
      </w:pPr>
      <w:bookmarkStart w:id="369" w:name="_Toc170275711"/>
      <w:bookmarkStart w:id="370" w:name="_Toc207648864"/>
      <w:r>
        <w:t>6.</w:t>
      </w:r>
      <w:r w:rsidR="00DD1E86">
        <w:rPr>
          <w:rFonts w:eastAsiaTheme="minorEastAsia" w:hint="eastAsia"/>
          <w:lang w:eastAsia="zh-CN"/>
        </w:rPr>
        <w:t>3</w:t>
      </w:r>
      <w:r>
        <w:t>.3.2.1</w:t>
      </w:r>
      <w:r>
        <w:tab/>
        <w:t>Description</w:t>
      </w:r>
      <w:bookmarkEnd w:id="369"/>
      <w:bookmarkEnd w:id="370"/>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1" w:name="_Toc170275712"/>
      <w:bookmarkStart w:id="372" w:name="_Toc207648865"/>
      <w:r>
        <w:t>6.</w:t>
      </w:r>
      <w:r w:rsidR="00DD1E86">
        <w:rPr>
          <w:rFonts w:eastAsiaTheme="minorEastAsia" w:hint="eastAsia"/>
          <w:lang w:eastAsia="zh-CN"/>
        </w:rPr>
        <w:t>3</w:t>
      </w:r>
      <w:r>
        <w:t>.3.2.2</w:t>
      </w:r>
      <w:r>
        <w:tab/>
        <w:t>Resource Definition</w:t>
      </w:r>
      <w:bookmarkEnd w:id="371"/>
      <w:bookmarkEnd w:id="372"/>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lastRenderedPageBreak/>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3" w:name="_Toc170275713"/>
      <w:bookmarkStart w:id="374" w:name="_Toc207648866"/>
      <w:r>
        <w:t>6.</w:t>
      </w:r>
      <w:r w:rsidR="00DD1E86">
        <w:rPr>
          <w:rFonts w:eastAsiaTheme="minorEastAsia" w:hint="eastAsia"/>
          <w:lang w:eastAsia="zh-CN"/>
        </w:rPr>
        <w:t>3</w:t>
      </w:r>
      <w:r>
        <w:t>.3.2.3</w:t>
      </w:r>
      <w:r>
        <w:tab/>
        <w:t>Resource Standard Methods</w:t>
      </w:r>
      <w:bookmarkEnd w:id="373"/>
      <w:bookmarkEnd w:id="374"/>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lastRenderedPageBreak/>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5" w:name="_Toc170275714"/>
      <w:bookmarkStart w:id="376" w:name="_Toc207648867"/>
      <w:r>
        <w:t>6.</w:t>
      </w:r>
      <w:r w:rsidR="00DD1E86">
        <w:rPr>
          <w:rFonts w:eastAsiaTheme="minorEastAsia" w:hint="eastAsia"/>
          <w:lang w:eastAsia="zh-CN"/>
        </w:rPr>
        <w:t>3</w:t>
      </w:r>
      <w:r>
        <w:t>.3.2.4</w:t>
      </w:r>
      <w:r>
        <w:tab/>
        <w:t>Resource Custom Operations</w:t>
      </w:r>
      <w:bookmarkEnd w:id="375"/>
      <w:bookmarkEnd w:id="376"/>
    </w:p>
    <w:p w14:paraId="54F633F1" w14:textId="77777777" w:rsidR="00194847" w:rsidRDefault="00194847" w:rsidP="00194847">
      <w:r w:rsidRPr="00B910B8">
        <w:t>None.</w:t>
      </w:r>
    </w:p>
    <w:p w14:paraId="043375DA" w14:textId="4A868303" w:rsidR="00194847" w:rsidRDefault="00194847" w:rsidP="00194847">
      <w:pPr>
        <w:pStyle w:val="41"/>
      </w:pPr>
      <w:bookmarkStart w:id="377" w:name="_Toc510696621"/>
      <w:bookmarkStart w:id="378" w:name="_Toc35971412"/>
      <w:bookmarkStart w:id="379" w:name="_Toc146103751"/>
      <w:bookmarkStart w:id="380" w:name="_Toc151981310"/>
      <w:bookmarkStart w:id="381" w:name="_Toc175738373"/>
      <w:bookmarkStart w:id="382" w:name="_Toc207648868"/>
      <w:r>
        <w:t>6.</w:t>
      </w:r>
      <w:r w:rsidR="00DD1E86">
        <w:rPr>
          <w:rFonts w:eastAsiaTheme="minorEastAsia" w:hint="eastAsia"/>
          <w:lang w:eastAsia="zh-CN"/>
        </w:rPr>
        <w:t>3</w:t>
      </w:r>
      <w:r>
        <w:t>.3.3</w:t>
      </w:r>
      <w:r>
        <w:tab/>
        <w:t xml:space="preserve">Resource: Individual </w:t>
      </w:r>
      <w:bookmarkEnd w:id="377"/>
      <w:bookmarkEnd w:id="378"/>
      <w:bookmarkEnd w:id="379"/>
      <w:bookmarkEnd w:id="380"/>
      <w:bookmarkEnd w:id="381"/>
      <w:r>
        <w:t>IMS Session</w:t>
      </w:r>
      <w:bookmarkEnd w:id="382"/>
    </w:p>
    <w:p w14:paraId="453CE2BE" w14:textId="45A1455B" w:rsidR="00194847" w:rsidRDefault="00194847" w:rsidP="00194847">
      <w:pPr>
        <w:pStyle w:val="51"/>
      </w:pPr>
      <w:bookmarkStart w:id="383" w:name="_Toc146103752"/>
      <w:bookmarkStart w:id="384" w:name="_Toc151981311"/>
      <w:bookmarkStart w:id="385" w:name="_Toc175738374"/>
      <w:bookmarkStart w:id="386" w:name="_Toc207648869"/>
      <w:bookmarkStart w:id="387" w:name="_Toc170275716"/>
      <w:r>
        <w:t>6.</w:t>
      </w:r>
      <w:r w:rsidR="0090582B">
        <w:rPr>
          <w:rFonts w:eastAsiaTheme="minorEastAsia" w:hint="eastAsia"/>
          <w:lang w:eastAsia="zh-CN"/>
        </w:rPr>
        <w:t>3</w:t>
      </w:r>
      <w:r>
        <w:t>.3.3.1</w:t>
      </w:r>
      <w:r>
        <w:tab/>
        <w:t>Description</w:t>
      </w:r>
      <w:bookmarkEnd w:id="383"/>
      <w:bookmarkEnd w:id="384"/>
      <w:bookmarkEnd w:id="385"/>
      <w:bookmarkEnd w:id="386"/>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88" w:name="_Toc146103753"/>
      <w:bookmarkStart w:id="389" w:name="_Toc151981312"/>
      <w:bookmarkStart w:id="390" w:name="_Toc175738375"/>
      <w:bookmarkStart w:id="391" w:name="_Toc207648870"/>
      <w:r>
        <w:t>6.</w:t>
      </w:r>
      <w:r w:rsidR="0090582B">
        <w:rPr>
          <w:rFonts w:eastAsiaTheme="minorEastAsia" w:hint="eastAsia"/>
          <w:lang w:eastAsia="zh-CN"/>
        </w:rPr>
        <w:t>3</w:t>
      </w:r>
      <w:r>
        <w:t>.3.3.2</w:t>
      </w:r>
      <w:r>
        <w:tab/>
        <w:t>Resource Definition</w:t>
      </w:r>
      <w:bookmarkEnd w:id="388"/>
      <w:bookmarkEnd w:id="389"/>
      <w:bookmarkEnd w:id="390"/>
      <w:bookmarkEnd w:id="391"/>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2" w:name="_Toc146103754"/>
      <w:bookmarkStart w:id="393" w:name="_Toc151981313"/>
      <w:bookmarkStart w:id="394" w:name="_Toc175738376"/>
      <w:bookmarkStart w:id="395" w:name="_Toc207648871"/>
      <w:r>
        <w:t>6.</w:t>
      </w:r>
      <w:r w:rsidR="00DD1E86">
        <w:rPr>
          <w:rFonts w:eastAsiaTheme="minorEastAsia" w:hint="eastAsia"/>
          <w:lang w:eastAsia="zh-CN"/>
        </w:rPr>
        <w:t>3</w:t>
      </w:r>
      <w:r>
        <w:t>.3.3.3</w:t>
      </w:r>
      <w:r>
        <w:tab/>
        <w:t>Resource Standard Methods</w:t>
      </w:r>
      <w:bookmarkEnd w:id="392"/>
      <w:bookmarkEnd w:id="393"/>
      <w:bookmarkEnd w:id="394"/>
      <w:bookmarkEnd w:id="395"/>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77777777" w:rsidR="00194847" w:rsidRPr="0016361A" w:rsidRDefault="00194847" w:rsidP="003B0F26">
            <w:pPr>
              <w:pStyle w:val="TAL"/>
            </w:pPr>
            <w:r>
              <w:rPr>
                <w:lang w:eastAsia="zh-CN"/>
              </w:rPr>
              <w:t>ImsSessionInfo</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6" w:name="_PERM_MCCTEMPBM_CRPT03410206___2"/>
            <w:r w:rsidRPr="003B2883">
              <w:t>-</w:t>
            </w:r>
            <w:r w:rsidRPr="003B2883">
              <w:tab/>
            </w:r>
            <w:r>
              <w:t>SESSION</w:t>
            </w:r>
            <w:r w:rsidRPr="003B2883">
              <w:t>_NOT_FOUND</w:t>
            </w:r>
            <w:bookmarkEnd w:id="396"/>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lastRenderedPageBreak/>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77777777" w:rsidR="00F82F96" w:rsidRPr="0016361A" w:rsidRDefault="00F82F96" w:rsidP="005C79B2">
            <w:pPr>
              <w:pStyle w:val="TAL"/>
            </w:pPr>
            <w:r>
              <w:t>1</w:t>
            </w:r>
            <w:r>
              <w:rPr>
                <w:rFonts w:hint="eastAsia"/>
                <w:lang w:eastAsia="zh-CN"/>
              </w:rPr>
              <w:t>.</w:t>
            </w:r>
            <w:r>
              <w:rPr>
                <w:lang w:eastAsia="zh-CN"/>
              </w:rPr>
              <w:t>.N</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77777777" w:rsidR="00F82F96" w:rsidRPr="0016361A" w:rsidRDefault="00F82F96" w:rsidP="005C79B2">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77777777" w:rsidR="00F82F96" w:rsidRPr="003B2883" w:rsidRDefault="00F82F96" w:rsidP="005C79B2">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7777777" w:rsidR="00F82F96" w:rsidRDefault="00F82F96" w:rsidP="005C79B2">
            <w:pPr>
              <w:pStyle w:val="TAL"/>
              <w:rPr>
                <w:lang w:eastAsia="zh-CN"/>
              </w:rPr>
            </w:pPr>
            <w:r w:rsidRPr="003B2883">
              <w:t>-</w:t>
            </w:r>
            <w:r w:rsidRPr="003B2883">
              <w:tab/>
            </w:r>
            <w:r>
              <w:t>SUBSCRIPTION</w:t>
            </w:r>
            <w:r w:rsidRPr="003B2883">
              <w:t>_NOT_FOUND</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65AED569"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36103140"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7" w:name="_Toc207648872"/>
      <w:r>
        <w:t>6.</w:t>
      </w:r>
      <w:r w:rsidR="00DD1E86">
        <w:rPr>
          <w:rFonts w:eastAsiaTheme="minorEastAsia" w:hint="eastAsia"/>
          <w:lang w:eastAsia="zh-CN"/>
        </w:rPr>
        <w:t>3</w:t>
      </w:r>
      <w:r>
        <w:t>.3.3.4</w:t>
      </w:r>
      <w:r>
        <w:tab/>
        <w:t>Resource Custom Operations</w:t>
      </w:r>
      <w:bookmarkEnd w:id="397"/>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398" w:name="_Toc146103756"/>
      <w:bookmarkStart w:id="399" w:name="_Toc151981315"/>
      <w:bookmarkStart w:id="400" w:name="_Toc175738378"/>
      <w:bookmarkStart w:id="401" w:name="_Toc207648873"/>
      <w:bookmarkEnd w:id="387"/>
      <w:r>
        <w:t>6.</w:t>
      </w:r>
      <w:r w:rsidR="00DD1E86">
        <w:rPr>
          <w:rFonts w:eastAsiaTheme="minorEastAsia" w:hint="eastAsia"/>
          <w:lang w:eastAsia="zh-CN"/>
        </w:rPr>
        <w:t>3</w:t>
      </w:r>
      <w:r>
        <w:t>.4</w:t>
      </w:r>
      <w:r>
        <w:tab/>
        <w:t>Custom Operations without associated resources</w:t>
      </w:r>
      <w:bookmarkEnd w:id="398"/>
      <w:bookmarkEnd w:id="399"/>
      <w:bookmarkEnd w:id="400"/>
      <w:bookmarkEnd w:id="401"/>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2" w:name="_Toc146103757"/>
      <w:bookmarkStart w:id="403" w:name="_Toc151981316"/>
      <w:bookmarkStart w:id="404" w:name="_Toc175738379"/>
      <w:bookmarkStart w:id="405" w:name="_Toc207648874"/>
      <w:r>
        <w:lastRenderedPageBreak/>
        <w:t>6.</w:t>
      </w:r>
      <w:r w:rsidR="00DD1E86">
        <w:rPr>
          <w:rFonts w:eastAsiaTheme="minorEastAsia" w:hint="eastAsia"/>
          <w:lang w:eastAsia="zh-CN"/>
        </w:rPr>
        <w:t>3</w:t>
      </w:r>
      <w:r>
        <w:t>.5</w:t>
      </w:r>
      <w:r>
        <w:tab/>
        <w:t>Notifications</w:t>
      </w:r>
      <w:bookmarkEnd w:id="402"/>
      <w:bookmarkEnd w:id="403"/>
      <w:bookmarkEnd w:id="404"/>
      <w:bookmarkEnd w:id="405"/>
    </w:p>
    <w:p w14:paraId="7FC63CE8" w14:textId="77777777" w:rsidR="001E402F" w:rsidRDefault="001E402F" w:rsidP="001E402F">
      <w:pPr>
        <w:pStyle w:val="41"/>
      </w:pPr>
      <w:bookmarkStart w:id="406" w:name="_Toc207648875"/>
      <w:bookmarkStart w:id="407" w:name="_Toc170275722"/>
      <w:r>
        <w:t>6.3.5.1</w:t>
      </w:r>
      <w:r>
        <w:tab/>
        <w:t>General</w:t>
      </w:r>
      <w:bookmarkEnd w:id="406"/>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08" w:name="_Toc207648876"/>
      <w:r w:rsidRPr="00B910B8">
        <w:t>6.</w:t>
      </w:r>
      <w:r>
        <w:t>3</w:t>
      </w:r>
      <w:r w:rsidRPr="00B910B8">
        <w:t>.5.2</w:t>
      </w:r>
      <w:r w:rsidRPr="00B910B8">
        <w:tab/>
      </w:r>
      <w:r>
        <w:t xml:space="preserve">IMS </w:t>
      </w:r>
      <w:r w:rsidRPr="00B910B8">
        <w:t>Session Event Notification</w:t>
      </w:r>
      <w:bookmarkEnd w:id="408"/>
    </w:p>
    <w:p w14:paraId="43FED89E" w14:textId="77777777" w:rsidR="001E402F" w:rsidRPr="00B910B8" w:rsidRDefault="001E402F" w:rsidP="001E402F">
      <w:pPr>
        <w:pStyle w:val="51"/>
      </w:pPr>
      <w:bookmarkStart w:id="409" w:name="_Toc207648877"/>
      <w:r w:rsidRPr="00B910B8">
        <w:t>6.</w:t>
      </w:r>
      <w:r>
        <w:t>3</w:t>
      </w:r>
      <w:r w:rsidRPr="00B910B8">
        <w:t>.5.2.1</w:t>
      </w:r>
      <w:r w:rsidRPr="00B910B8">
        <w:tab/>
        <w:t>Description</w:t>
      </w:r>
      <w:bookmarkEnd w:id="409"/>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0" w:name="_Toc207648878"/>
      <w:r w:rsidRPr="00B910B8">
        <w:t>6.</w:t>
      </w:r>
      <w:r>
        <w:t>3</w:t>
      </w:r>
      <w:r w:rsidRPr="00B910B8">
        <w:t>.5.2.2</w:t>
      </w:r>
      <w:r w:rsidRPr="00B910B8">
        <w:tab/>
        <w:t>Target URI</w:t>
      </w:r>
      <w:bookmarkEnd w:id="410"/>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1" w:name="_Toc207648879"/>
      <w:r w:rsidRPr="00B910B8">
        <w:t>6.</w:t>
      </w:r>
      <w:r>
        <w:t>3</w:t>
      </w:r>
      <w:r w:rsidRPr="00B910B8">
        <w:t>.5.2.3</w:t>
      </w:r>
      <w:r w:rsidRPr="00B910B8">
        <w:tab/>
        <w:t>Standard Methods</w:t>
      </w:r>
      <w:bookmarkEnd w:id="411"/>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lastRenderedPageBreak/>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77777777" w:rsidR="001E402F" w:rsidRDefault="001E402F" w:rsidP="00D9292F">
            <w:pPr>
              <w:pStyle w:val="TAL"/>
            </w:pPr>
            <w:r>
              <w:t>-</w:t>
            </w:r>
            <w:r>
              <w:tab/>
              <w:t>NOTIFICATION_CORRELATION_NOT_FOUND, e.g. if the NF Service Consumer (e.g. NEF, trusted AF) considers the notification correlation ID is not recognized;</w:t>
            </w:r>
          </w:p>
          <w:p w14:paraId="5DBD7DF7" w14:textId="77777777" w:rsidR="001E402F" w:rsidRPr="00B910B8" w:rsidRDefault="001E402F" w:rsidP="00D9292F">
            <w:pPr>
              <w:pStyle w:val="TAL"/>
            </w:pPr>
            <w:r>
              <w:t>-</w:t>
            </w:r>
            <w:r>
              <w:tab/>
              <w:t xml:space="preserve">NOTIFICATION_URI_NOT_FOUND, </w:t>
            </w:r>
            <w:r>
              <w:rPr>
                <w:rFonts w:eastAsiaTheme="minorEastAsia" w:hint="eastAsia"/>
                <w:lang w:eastAsia="zh-CN"/>
              </w:rPr>
              <w:t>i</w:t>
            </w:r>
            <w:r w:rsidRPr="00B910B8">
              <w:t xml:space="preserve">f the NF Service Consumer </w:t>
            </w:r>
            <w:r>
              <w:t xml:space="preserve">(e.g. NEF, trusted AF) </w:t>
            </w:r>
            <w:r w:rsidRPr="00B910B8">
              <w:t xml:space="preserve">considers the </w:t>
            </w:r>
            <w:r>
              <w:t xml:space="preserve">notification URI </w:t>
            </w:r>
            <w:r w:rsidRPr="00B910B8">
              <w:t>is not recognized</w:t>
            </w:r>
            <w:r>
              <w:t>.</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2" w:name="_Toc207648880"/>
      <w:r>
        <w:t>6.</w:t>
      </w:r>
      <w:r w:rsidR="00DD1E86">
        <w:rPr>
          <w:rFonts w:eastAsiaTheme="minorEastAsia" w:hint="eastAsia"/>
          <w:lang w:eastAsia="zh-CN"/>
        </w:rPr>
        <w:t>3</w:t>
      </w:r>
      <w:r>
        <w:t>.6</w:t>
      </w:r>
      <w:r>
        <w:tab/>
        <w:t>Data Model</w:t>
      </w:r>
      <w:bookmarkEnd w:id="407"/>
      <w:bookmarkEnd w:id="412"/>
    </w:p>
    <w:p w14:paraId="35882914" w14:textId="3F593423" w:rsidR="00194847" w:rsidRDefault="00194847" w:rsidP="00194847">
      <w:pPr>
        <w:pStyle w:val="41"/>
      </w:pPr>
      <w:bookmarkStart w:id="413" w:name="_Toc170275723"/>
      <w:bookmarkStart w:id="414" w:name="_Toc207648881"/>
      <w:bookmarkStart w:id="415" w:name="_Hlk177652583"/>
      <w:r>
        <w:t>6.</w:t>
      </w:r>
      <w:r w:rsidR="00DD1E86">
        <w:rPr>
          <w:rFonts w:eastAsiaTheme="minorEastAsia" w:hint="eastAsia"/>
          <w:lang w:eastAsia="zh-CN"/>
        </w:rPr>
        <w:t>3</w:t>
      </w:r>
      <w:r>
        <w:t>.6.1</w:t>
      </w:r>
      <w:r>
        <w:tab/>
        <w:t>General</w:t>
      </w:r>
      <w:bookmarkEnd w:id="413"/>
      <w:bookmarkEnd w:id="414"/>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6" w:name="OLE_LINK30"/>
            <w:r>
              <w:rPr>
                <w:rFonts w:hint="eastAsia"/>
                <w:lang w:eastAsia="zh-CN"/>
              </w:rPr>
              <w:t>Mdc2EndpointInfo</w:t>
            </w:r>
            <w:bookmarkEnd w:id="416"/>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7" w:name="_Toc170275724"/>
      <w:bookmarkStart w:id="418" w:name="_Toc207648882"/>
      <w:bookmarkEnd w:id="415"/>
      <w:r>
        <w:rPr>
          <w:lang w:val="en-US"/>
        </w:rPr>
        <w:t>6.</w:t>
      </w:r>
      <w:r w:rsidR="00DD1E86">
        <w:rPr>
          <w:rFonts w:eastAsiaTheme="minorEastAsia" w:hint="eastAsia"/>
          <w:lang w:val="en-US" w:eastAsia="zh-CN"/>
        </w:rPr>
        <w:t>3</w:t>
      </w:r>
      <w:r>
        <w:rPr>
          <w:lang w:val="en-US"/>
        </w:rPr>
        <w:t>.6.2</w:t>
      </w:r>
      <w:r>
        <w:rPr>
          <w:lang w:val="en-US"/>
        </w:rPr>
        <w:tab/>
        <w:t>Structured data types</w:t>
      </w:r>
      <w:bookmarkEnd w:id="417"/>
      <w:bookmarkEnd w:id="418"/>
    </w:p>
    <w:p w14:paraId="4C67CA2A" w14:textId="005DC9ED" w:rsidR="00194847" w:rsidRDefault="00194847" w:rsidP="00194847">
      <w:pPr>
        <w:pStyle w:val="51"/>
      </w:pPr>
      <w:bookmarkStart w:id="419" w:name="_Toc170275725"/>
      <w:bookmarkStart w:id="420" w:name="_Toc207648883"/>
      <w:r>
        <w:t>6.</w:t>
      </w:r>
      <w:r w:rsidR="00DD1E86">
        <w:rPr>
          <w:rFonts w:eastAsiaTheme="minorEastAsia" w:hint="eastAsia"/>
          <w:lang w:eastAsia="zh-CN"/>
        </w:rPr>
        <w:t>3</w:t>
      </w:r>
      <w:r>
        <w:t>.6.2.1</w:t>
      </w:r>
      <w:r>
        <w:tab/>
        <w:t>Introduction</w:t>
      </w:r>
      <w:bookmarkEnd w:id="419"/>
      <w:bookmarkEnd w:id="420"/>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1" w:name="_Toc170275726"/>
      <w:bookmarkStart w:id="422" w:name="_Toc207648884"/>
      <w:r>
        <w:t>6.</w:t>
      </w:r>
      <w:r w:rsidR="00DD1E86">
        <w:rPr>
          <w:rFonts w:eastAsiaTheme="minorEastAsia" w:hint="eastAsia"/>
          <w:lang w:eastAsia="zh-CN"/>
        </w:rPr>
        <w:t>3</w:t>
      </w:r>
      <w:r>
        <w:t>.6.2.2</w:t>
      </w:r>
      <w:r>
        <w:tab/>
        <w:t xml:space="preserve">Type: </w:t>
      </w:r>
      <w:bookmarkEnd w:id="421"/>
      <w:r>
        <w:t>ImsSessionInfo</w:t>
      </w:r>
      <w:bookmarkEnd w:id="422"/>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326D98AB" w:rsidR="00BA5702" w:rsidRDefault="00BA5702" w:rsidP="00BA5702">
            <w:pPr>
              <w:pStyle w:val="TAC"/>
            </w:pPr>
            <w:r>
              <w:t>C</w:t>
            </w:r>
          </w:p>
        </w:tc>
        <w:tc>
          <w:tcPr>
            <w:tcW w:w="1134" w:type="dxa"/>
          </w:tcPr>
          <w:p w14:paraId="6C4C1C18" w14:textId="3186AEBD" w:rsidR="00BA5702" w:rsidRPr="00B910B8" w:rsidRDefault="00BA5702" w:rsidP="00BA5702">
            <w:pPr>
              <w:pStyle w:val="TAL"/>
            </w:pPr>
            <w:r>
              <w:t>0..1</w:t>
            </w:r>
          </w:p>
        </w:tc>
        <w:tc>
          <w:tcPr>
            <w:tcW w:w="4764" w:type="dxa"/>
          </w:tcPr>
          <w:p w14:paraId="16EA619A" w14:textId="77777777" w:rsidR="00BA5702" w:rsidRDefault="00BA5702" w:rsidP="00BA5702">
            <w:pPr>
              <w:pStyle w:val="TAL"/>
            </w:pPr>
            <w:r>
              <w:t>This IE shall only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04884C3" w14:textId="77777777" w:rsidR="00BA5702" w:rsidRDefault="00BA5702" w:rsidP="00BA5702">
            <w:pPr>
              <w:pStyle w:val="TAL"/>
            </w:pPr>
            <w:r>
              <w:t>This IE shall be present together with the notifUri, if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3" w:name="_Toc170275728"/>
      <w:bookmarkStart w:id="424" w:name="_Toc207648885"/>
      <w:r w:rsidRPr="00B910B8">
        <w:lastRenderedPageBreak/>
        <w:t>6.</w:t>
      </w:r>
      <w:r w:rsidR="00DD1E86">
        <w:rPr>
          <w:rFonts w:eastAsiaTheme="minorEastAsia" w:hint="eastAsia"/>
          <w:lang w:eastAsia="zh-CN"/>
        </w:rPr>
        <w:t>3</w:t>
      </w:r>
      <w:r w:rsidRPr="00B910B8">
        <w:t>.6.2.</w:t>
      </w:r>
      <w:r>
        <w:t>3</w:t>
      </w:r>
      <w:r w:rsidRPr="00B910B8">
        <w:tab/>
        <w:t>Type: SessionInfo</w:t>
      </w:r>
      <w:bookmarkEnd w:id="423"/>
      <w:r w:rsidR="00152853">
        <w:rPr>
          <w:rFonts w:hint="eastAsia"/>
          <w:lang w:eastAsia="zh-CN"/>
        </w:rPr>
        <w:t>SM</w:t>
      </w:r>
      <w:bookmarkEnd w:id="424"/>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5" w:name="_Toc207648886"/>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5"/>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6" w:name="_Toc207648887"/>
      <w:r w:rsidRPr="00B910B8">
        <w:t>6.</w:t>
      </w:r>
      <w:r w:rsidR="00DD1E86">
        <w:rPr>
          <w:rFonts w:eastAsiaTheme="minorEastAsia" w:hint="eastAsia"/>
          <w:lang w:eastAsia="zh-CN"/>
        </w:rPr>
        <w:t>3</w:t>
      </w:r>
      <w:r w:rsidRPr="00B910B8">
        <w:t>.6.2.</w:t>
      </w:r>
      <w:r>
        <w:t>5</w:t>
      </w:r>
      <w:r w:rsidRPr="00B910B8">
        <w:tab/>
        <w:t xml:space="preserve">Type: </w:t>
      </w:r>
      <w:r>
        <w:t>DcMediaPara</w:t>
      </w:r>
      <w:bookmarkEnd w:id="426"/>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7" w:name="OLE_LINK29"/>
            <w:r>
              <w:rPr>
                <w:rFonts w:hint="eastAsia"/>
                <w:lang w:eastAsia="zh-CN"/>
              </w:rPr>
              <w:t>Mdc2EndpointInfo</w:t>
            </w:r>
            <w:bookmarkEnd w:id="427"/>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28"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28"/>
          </w:p>
        </w:tc>
      </w:tr>
    </w:tbl>
    <w:p w14:paraId="3A88C4D1" w14:textId="77777777" w:rsidR="00194847" w:rsidRDefault="00194847" w:rsidP="00194847"/>
    <w:p w14:paraId="1DB62BD6" w14:textId="7F17FED6" w:rsidR="00AC43F0" w:rsidRDefault="00AC43F0" w:rsidP="00AC43F0">
      <w:pPr>
        <w:pStyle w:val="51"/>
      </w:pPr>
      <w:bookmarkStart w:id="429" w:name="_Toc207648888"/>
      <w:bookmarkStart w:id="430" w:name="_Toc170275731"/>
      <w:r>
        <w:lastRenderedPageBreak/>
        <w:t>6.3.6.2.</w:t>
      </w:r>
      <w:r>
        <w:rPr>
          <w:rFonts w:eastAsiaTheme="minorEastAsia" w:hint="eastAsia"/>
          <w:lang w:eastAsia="zh-CN"/>
        </w:rPr>
        <w:t>6</w:t>
      </w:r>
      <w:r>
        <w:tab/>
        <w:t>Type: Ims</w:t>
      </w:r>
      <w:r w:rsidRPr="001772C3">
        <w:t>SessionEventNotification</w:t>
      </w:r>
      <w:bookmarkEnd w:id="429"/>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1" w:name="_Toc207648889"/>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1"/>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2" w:name="_Toc207648890"/>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0"/>
      <w:bookmarkEnd w:id="432"/>
    </w:p>
    <w:p w14:paraId="31E47CEE" w14:textId="46685A64" w:rsidR="00194847" w:rsidRDefault="00194847" w:rsidP="00194847">
      <w:pPr>
        <w:pStyle w:val="51"/>
      </w:pPr>
      <w:bookmarkStart w:id="433" w:name="_Toc170275732"/>
      <w:bookmarkStart w:id="434" w:name="_Toc207648891"/>
      <w:r>
        <w:t>6.</w:t>
      </w:r>
      <w:r w:rsidR="00DD1E86">
        <w:rPr>
          <w:rFonts w:eastAsiaTheme="minorEastAsia" w:hint="eastAsia"/>
          <w:lang w:eastAsia="zh-CN"/>
        </w:rPr>
        <w:t>3</w:t>
      </w:r>
      <w:r>
        <w:t>.6.3.1</w:t>
      </w:r>
      <w:r>
        <w:tab/>
        <w:t>Introduction</w:t>
      </w:r>
      <w:bookmarkEnd w:id="433"/>
      <w:bookmarkEnd w:id="434"/>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5" w:name="_Toc170275733"/>
      <w:bookmarkStart w:id="436" w:name="_Toc207648892"/>
      <w:r>
        <w:t>6.</w:t>
      </w:r>
      <w:r w:rsidR="00DD1E86">
        <w:rPr>
          <w:rFonts w:eastAsiaTheme="minorEastAsia" w:hint="eastAsia"/>
          <w:lang w:eastAsia="zh-CN"/>
        </w:rPr>
        <w:t>3</w:t>
      </w:r>
      <w:r>
        <w:t>.6.3.2</w:t>
      </w:r>
      <w:r>
        <w:tab/>
        <w:t>Simple data types</w:t>
      </w:r>
      <w:bookmarkEnd w:id="435"/>
      <w:bookmarkEnd w:id="436"/>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7" w:name="MCCQCTEMPBM_00000030"/>
            <w:bookmarkStart w:id="438"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7"/>
      <w:bookmarkEnd w:id="438"/>
    </w:tbl>
    <w:p w14:paraId="5AFE9F13" w14:textId="77777777" w:rsidR="00194847" w:rsidRDefault="00194847" w:rsidP="00194847"/>
    <w:p w14:paraId="75297656" w14:textId="5CD7039B" w:rsidR="00194847" w:rsidRDefault="00194847" w:rsidP="00194847">
      <w:pPr>
        <w:pStyle w:val="51"/>
      </w:pPr>
      <w:bookmarkStart w:id="439" w:name="_Toc170275734"/>
      <w:bookmarkStart w:id="440" w:name="_Toc207648893"/>
      <w:r>
        <w:t>6.</w:t>
      </w:r>
      <w:r w:rsidR="00DD1E86">
        <w:rPr>
          <w:rFonts w:eastAsiaTheme="minorEastAsia" w:hint="eastAsia"/>
          <w:lang w:eastAsia="zh-CN"/>
        </w:rPr>
        <w:t>3</w:t>
      </w:r>
      <w:r>
        <w:t>.6.3.3</w:t>
      </w:r>
      <w:r>
        <w:tab/>
        <w:t xml:space="preserve">Enumeration: </w:t>
      </w:r>
      <w:bookmarkEnd w:id="439"/>
      <w:r>
        <w:t>DcType</w:t>
      </w:r>
      <w:bookmarkEnd w:id="440"/>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1" w:name="_Toc170275735"/>
      <w:bookmarkStart w:id="442" w:name="_Toc207648894"/>
      <w:r>
        <w:lastRenderedPageBreak/>
        <w:t>6.</w:t>
      </w:r>
      <w:r w:rsidR="00DD1E86">
        <w:rPr>
          <w:rFonts w:eastAsiaTheme="minorEastAsia" w:hint="eastAsia"/>
          <w:lang w:eastAsia="zh-CN"/>
        </w:rPr>
        <w:t>3</w:t>
      </w:r>
      <w:r>
        <w:t>.6.3.4</w:t>
      </w:r>
      <w:r>
        <w:tab/>
        <w:t>Enumeration: AdcType</w:t>
      </w:r>
      <w:bookmarkEnd w:id="441"/>
      <w:bookmarkEnd w:id="442"/>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3" w:name="_Toc170275736"/>
      <w:bookmarkStart w:id="444" w:name="_Toc207648895"/>
      <w:bookmarkStart w:id="445"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3"/>
      <w:bookmarkEnd w:id="444"/>
    </w:p>
    <w:p w14:paraId="32A83D2D" w14:textId="3C741297" w:rsidR="00AC43F0" w:rsidRDefault="00AC43F0" w:rsidP="00AC43F0">
      <w:pPr>
        <w:pStyle w:val="51"/>
      </w:pPr>
      <w:bookmarkStart w:id="446" w:name="_Toc207648896"/>
      <w:bookmarkStart w:id="447" w:name="_Toc170275738"/>
      <w:bookmarkEnd w:id="445"/>
      <w:r>
        <w:t>6.3.6.3.</w:t>
      </w:r>
      <w:r>
        <w:rPr>
          <w:rFonts w:eastAsiaTheme="minorEastAsia" w:hint="eastAsia"/>
          <w:lang w:eastAsia="zh-CN"/>
        </w:rPr>
        <w:t>6</w:t>
      </w:r>
      <w:r>
        <w:tab/>
        <w:t>Enumeration: ImsSession</w:t>
      </w:r>
      <w:r w:rsidRPr="00232C33">
        <w:t>EventType</w:t>
      </w:r>
      <w:bookmarkEnd w:id="446"/>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48" w:name="_Toc207648897"/>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7"/>
      <w:bookmarkEnd w:id="448"/>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49" w:name="_Toc170275739"/>
      <w:bookmarkStart w:id="450" w:name="_Toc207648898"/>
      <w:r>
        <w:t>6.</w:t>
      </w:r>
      <w:r w:rsidR="0090582B">
        <w:rPr>
          <w:rFonts w:eastAsiaTheme="minorEastAsia" w:hint="eastAsia"/>
          <w:lang w:eastAsia="zh-CN"/>
        </w:rPr>
        <w:t>3</w:t>
      </w:r>
      <w:r>
        <w:t>.6.5</w:t>
      </w:r>
      <w:r>
        <w:tab/>
        <w:t>Binary data</w:t>
      </w:r>
      <w:bookmarkEnd w:id="449"/>
      <w:bookmarkEnd w:id="450"/>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1" w:name="_Toc170275740"/>
      <w:bookmarkStart w:id="452" w:name="_Toc207648899"/>
      <w:r>
        <w:t>6.</w:t>
      </w:r>
      <w:r w:rsidR="0090582B">
        <w:rPr>
          <w:rFonts w:eastAsiaTheme="minorEastAsia" w:hint="eastAsia"/>
          <w:lang w:eastAsia="zh-CN"/>
        </w:rPr>
        <w:t>3</w:t>
      </w:r>
      <w:r>
        <w:t>.7</w:t>
      </w:r>
      <w:r>
        <w:tab/>
        <w:t>Error Handling</w:t>
      </w:r>
      <w:bookmarkEnd w:id="451"/>
      <w:bookmarkEnd w:id="452"/>
    </w:p>
    <w:p w14:paraId="6EE04A1F" w14:textId="343C4ABB" w:rsidR="00194847" w:rsidRDefault="00194847" w:rsidP="00194847">
      <w:pPr>
        <w:pStyle w:val="41"/>
      </w:pPr>
      <w:bookmarkStart w:id="453" w:name="_Toc170275741"/>
      <w:bookmarkStart w:id="454" w:name="_Toc207648900"/>
      <w:r>
        <w:t>6.</w:t>
      </w:r>
      <w:r w:rsidR="0090582B">
        <w:rPr>
          <w:rFonts w:eastAsiaTheme="minorEastAsia" w:hint="eastAsia"/>
          <w:lang w:eastAsia="zh-CN"/>
        </w:rPr>
        <w:t>3</w:t>
      </w:r>
      <w:r>
        <w:t>.7.1</w:t>
      </w:r>
      <w:r>
        <w:tab/>
        <w:t>General</w:t>
      </w:r>
      <w:bookmarkEnd w:id="453"/>
      <w:bookmarkEnd w:id="454"/>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5" w:name="_Toc170275742"/>
      <w:bookmarkStart w:id="456" w:name="_Toc207648901"/>
      <w:r>
        <w:t>6.</w:t>
      </w:r>
      <w:r w:rsidR="0090582B">
        <w:rPr>
          <w:rFonts w:eastAsiaTheme="minorEastAsia" w:hint="eastAsia"/>
          <w:lang w:eastAsia="zh-CN"/>
        </w:rPr>
        <w:t>3</w:t>
      </w:r>
      <w:r>
        <w:t>.7.2</w:t>
      </w:r>
      <w:r>
        <w:tab/>
        <w:t>Protocol Errors</w:t>
      </w:r>
      <w:bookmarkEnd w:id="455"/>
      <w:bookmarkEnd w:id="456"/>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7" w:name="_Toc170275743"/>
      <w:bookmarkStart w:id="458" w:name="_Toc207648902"/>
      <w:r>
        <w:t>6.</w:t>
      </w:r>
      <w:r w:rsidR="0090582B">
        <w:rPr>
          <w:rFonts w:eastAsiaTheme="minorEastAsia" w:hint="eastAsia"/>
          <w:lang w:eastAsia="zh-CN"/>
        </w:rPr>
        <w:t>3</w:t>
      </w:r>
      <w:r>
        <w:t>.7.3</w:t>
      </w:r>
      <w:r>
        <w:tab/>
        <w:t>Application Errors</w:t>
      </w:r>
      <w:bookmarkEnd w:id="457"/>
      <w:bookmarkEnd w:id="458"/>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lastRenderedPageBreak/>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1BD83EA3" w:rsidR="00AC43F0" w:rsidRDefault="00AC43F0" w:rsidP="00AC43F0">
            <w:pPr>
              <w:pStyle w:val="TAL"/>
            </w:pPr>
            <w:r>
              <w:t>NOTIFICATION_CORRELATION_NOT_FOUND</w:t>
            </w:r>
          </w:p>
        </w:tc>
        <w:tc>
          <w:tcPr>
            <w:tcW w:w="1843" w:type="dxa"/>
          </w:tcPr>
          <w:p w14:paraId="7D845F02" w14:textId="51E7BEAB" w:rsidR="00AC43F0" w:rsidRDefault="00AC43F0" w:rsidP="00AC43F0">
            <w:pPr>
              <w:pStyle w:val="TAL"/>
            </w:pPr>
            <w:r>
              <w:t>404 Not Found</w:t>
            </w:r>
          </w:p>
        </w:tc>
        <w:tc>
          <w:tcPr>
            <w:tcW w:w="4764" w:type="dxa"/>
          </w:tcPr>
          <w:p w14:paraId="5A3DD5C6" w14:textId="428A7C97"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correlation ID </w:t>
            </w:r>
            <w:r w:rsidRPr="00B910B8">
              <w:t>is not recognized</w:t>
            </w:r>
            <w:r>
              <w:t>.</w:t>
            </w:r>
          </w:p>
        </w:tc>
      </w:tr>
      <w:tr w:rsidR="00AC43F0" w14:paraId="1D1F8DDA" w14:textId="77777777" w:rsidTr="00AC43F0">
        <w:trPr>
          <w:jc w:val="center"/>
        </w:trPr>
        <w:tc>
          <w:tcPr>
            <w:tcW w:w="2922" w:type="dxa"/>
          </w:tcPr>
          <w:p w14:paraId="4FEFCB6B" w14:textId="55DA77DC" w:rsidR="00AC43F0" w:rsidRDefault="00AC43F0" w:rsidP="00AC43F0">
            <w:pPr>
              <w:pStyle w:val="TAL"/>
            </w:pPr>
            <w:r>
              <w:t>NOTIFICATION_URI_NOT_FOUND</w:t>
            </w:r>
          </w:p>
        </w:tc>
        <w:tc>
          <w:tcPr>
            <w:tcW w:w="1843" w:type="dxa"/>
          </w:tcPr>
          <w:p w14:paraId="3D5B9B7E" w14:textId="393505F1" w:rsidR="00AC43F0" w:rsidRDefault="00AC43F0" w:rsidP="00AC43F0">
            <w:pPr>
              <w:pStyle w:val="TAL"/>
            </w:pPr>
            <w:r>
              <w:t>404 Not Found</w:t>
            </w:r>
          </w:p>
        </w:tc>
        <w:tc>
          <w:tcPr>
            <w:tcW w:w="4764" w:type="dxa"/>
          </w:tcPr>
          <w:p w14:paraId="7E68FF85" w14:textId="4231D248"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URI </w:t>
            </w:r>
            <w:r w:rsidRPr="00B910B8">
              <w:t>is not recognized</w:t>
            </w:r>
            <w:r>
              <w:t>.</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bl>
    <w:p w14:paraId="09C4EA70" w14:textId="77777777" w:rsidR="00194847" w:rsidRDefault="00194847" w:rsidP="00194847"/>
    <w:p w14:paraId="62629324" w14:textId="03D2EDEB" w:rsidR="00194847" w:rsidRDefault="00194847" w:rsidP="00194847">
      <w:pPr>
        <w:pStyle w:val="31"/>
        <w:rPr>
          <w:lang w:eastAsia="zh-CN"/>
        </w:rPr>
      </w:pPr>
      <w:bookmarkStart w:id="459" w:name="_Toc170275744"/>
      <w:bookmarkStart w:id="460" w:name="_Toc207648903"/>
      <w:r>
        <w:t>6.</w:t>
      </w:r>
      <w:r w:rsidR="0090582B">
        <w:rPr>
          <w:rFonts w:eastAsiaTheme="minorEastAsia" w:hint="eastAsia"/>
          <w:lang w:eastAsia="zh-CN"/>
        </w:rPr>
        <w:t>3</w:t>
      </w:r>
      <w:r>
        <w:t>.8</w:t>
      </w:r>
      <w:r>
        <w:rPr>
          <w:lang w:eastAsia="zh-CN"/>
        </w:rPr>
        <w:tab/>
        <w:t>Feature negotiation</w:t>
      </w:r>
      <w:bookmarkEnd w:id="459"/>
      <w:bookmarkEnd w:id="460"/>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bookmarkStart w:id="461" w:name="MCCQCTEMPBM_00000045"/>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bookmarkEnd w:id="461"/>
    </w:tbl>
    <w:p w14:paraId="0265B443" w14:textId="77777777" w:rsidR="00194847" w:rsidRDefault="00194847" w:rsidP="00194847"/>
    <w:p w14:paraId="12C1172E" w14:textId="7DB40185" w:rsidR="00194847" w:rsidRDefault="00194847" w:rsidP="00194847">
      <w:pPr>
        <w:pStyle w:val="31"/>
      </w:pPr>
      <w:bookmarkStart w:id="462" w:name="_Toc170275745"/>
      <w:bookmarkStart w:id="463" w:name="_Toc207648904"/>
      <w:r>
        <w:t>6.</w:t>
      </w:r>
      <w:r w:rsidR="0090582B">
        <w:rPr>
          <w:rFonts w:eastAsiaTheme="minorEastAsia" w:hint="eastAsia"/>
          <w:lang w:eastAsia="zh-CN"/>
        </w:rPr>
        <w:t>3</w:t>
      </w:r>
      <w:r>
        <w:t>.9</w:t>
      </w:r>
      <w:r>
        <w:tab/>
        <w:t>Security</w:t>
      </w:r>
      <w:bookmarkEnd w:id="462"/>
      <w:bookmarkEnd w:id="463"/>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4" w:name="_Toc170275746"/>
      <w:bookmarkStart w:id="465" w:name="_Toc207648905"/>
      <w:r w:rsidRPr="005562D7">
        <w:t>6.</w:t>
      </w:r>
      <w:r w:rsidR="0090582B">
        <w:rPr>
          <w:rFonts w:eastAsiaTheme="minorEastAsia" w:hint="eastAsia"/>
          <w:lang w:eastAsia="zh-CN"/>
        </w:rPr>
        <w:t>3</w:t>
      </w:r>
      <w:r w:rsidRPr="005562D7">
        <w:t>.</w:t>
      </w:r>
      <w:r>
        <w:t>10</w:t>
      </w:r>
      <w:r w:rsidRPr="005562D7">
        <w:tab/>
        <w:t>HTTP redirection</w:t>
      </w:r>
      <w:bookmarkEnd w:id="464"/>
      <w:bookmarkEnd w:id="465"/>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6" w:name="_Toc207648906"/>
      <w:r w:rsidRPr="00241C78">
        <w:t>6.</w:t>
      </w:r>
      <w:r>
        <w:rPr>
          <w:rFonts w:eastAsiaTheme="minorEastAsia" w:hint="eastAsia"/>
          <w:lang w:eastAsia="zh-CN"/>
        </w:rPr>
        <w:t>4</w:t>
      </w:r>
      <w:r w:rsidRPr="00241C78">
        <w:tab/>
        <w:t>Nimsas_</w:t>
      </w:r>
      <w:r>
        <w:t>ImsEE</w:t>
      </w:r>
      <w:r w:rsidRPr="00241C78">
        <w:t xml:space="preserve"> Service API</w:t>
      </w:r>
      <w:bookmarkEnd w:id="466"/>
    </w:p>
    <w:p w14:paraId="26944747" w14:textId="239D0254" w:rsidR="002F77E3" w:rsidRPr="00241C78" w:rsidRDefault="002F77E3" w:rsidP="002F77E3">
      <w:pPr>
        <w:pStyle w:val="31"/>
      </w:pPr>
      <w:bookmarkStart w:id="467" w:name="_Toc207648907"/>
      <w:r w:rsidRPr="00241C78">
        <w:t>6.</w:t>
      </w:r>
      <w:r>
        <w:rPr>
          <w:rFonts w:eastAsiaTheme="minorEastAsia" w:hint="eastAsia"/>
          <w:lang w:eastAsia="zh-CN"/>
        </w:rPr>
        <w:t>4</w:t>
      </w:r>
      <w:r w:rsidRPr="00241C78">
        <w:t>.1</w:t>
      </w:r>
      <w:r w:rsidRPr="00241C78">
        <w:tab/>
        <w:t>API URI</w:t>
      </w:r>
      <w:bookmarkEnd w:id="467"/>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lastRenderedPageBreak/>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68" w:name="_Toc207648908"/>
      <w:r w:rsidRPr="00241C78">
        <w:t>6.</w:t>
      </w:r>
      <w:r>
        <w:rPr>
          <w:rFonts w:eastAsiaTheme="minorEastAsia" w:hint="eastAsia"/>
          <w:lang w:eastAsia="zh-CN"/>
        </w:rPr>
        <w:t>4</w:t>
      </w:r>
      <w:r w:rsidRPr="00241C78">
        <w:t>.2</w:t>
      </w:r>
      <w:r w:rsidRPr="00241C78">
        <w:tab/>
        <w:t>Usage of HTTP</w:t>
      </w:r>
      <w:bookmarkEnd w:id="468"/>
    </w:p>
    <w:p w14:paraId="5A8C2CB6" w14:textId="2597A55D" w:rsidR="002F77E3" w:rsidRPr="00241C78" w:rsidRDefault="002F77E3" w:rsidP="002F77E3">
      <w:pPr>
        <w:pStyle w:val="41"/>
      </w:pPr>
      <w:bookmarkStart w:id="469" w:name="_Toc207648909"/>
      <w:r w:rsidRPr="00241C78">
        <w:t>6.</w:t>
      </w:r>
      <w:r>
        <w:rPr>
          <w:rFonts w:eastAsiaTheme="minorEastAsia" w:hint="eastAsia"/>
          <w:lang w:eastAsia="zh-CN"/>
        </w:rPr>
        <w:t>4</w:t>
      </w:r>
      <w:r w:rsidRPr="00241C78">
        <w:t>.2.1</w:t>
      </w:r>
      <w:r w:rsidRPr="00241C78">
        <w:tab/>
        <w:t>General</w:t>
      </w:r>
      <w:bookmarkEnd w:id="469"/>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0" w:name="_Toc207648910"/>
      <w:r w:rsidRPr="00241C78">
        <w:t>6.</w:t>
      </w:r>
      <w:r>
        <w:rPr>
          <w:rFonts w:eastAsiaTheme="minorEastAsia" w:hint="eastAsia"/>
          <w:lang w:eastAsia="zh-CN"/>
        </w:rPr>
        <w:t>4</w:t>
      </w:r>
      <w:r w:rsidRPr="00241C78">
        <w:t>.2.2</w:t>
      </w:r>
      <w:r w:rsidRPr="00241C78">
        <w:tab/>
        <w:t>HTTP standard headers</w:t>
      </w:r>
      <w:bookmarkEnd w:id="470"/>
    </w:p>
    <w:p w14:paraId="3C8C9860" w14:textId="2ECBD678" w:rsidR="002F77E3" w:rsidRPr="00241C78" w:rsidRDefault="002F77E3" w:rsidP="002F77E3">
      <w:pPr>
        <w:pStyle w:val="51"/>
      </w:pPr>
      <w:bookmarkStart w:id="471" w:name="_Toc207648911"/>
      <w:r w:rsidRPr="00241C78">
        <w:t>6.</w:t>
      </w:r>
      <w:r>
        <w:rPr>
          <w:rFonts w:eastAsiaTheme="minorEastAsia" w:hint="eastAsia"/>
          <w:lang w:eastAsia="zh-CN"/>
        </w:rPr>
        <w:t>4</w:t>
      </w:r>
      <w:r w:rsidRPr="00241C78">
        <w:t>.2.2.1</w:t>
      </w:r>
      <w:r w:rsidRPr="00241C78">
        <w:rPr>
          <w:rFonts w:hint="eastAsia"/>
        </w:rPr>
        <w:tab/>
      </w:r>
      <w:r w:rsidRPr="00241C78">
        <w:t>General</w:t>
      </w:r>
      <w:bookmarkEnd w:id="471"/>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2" w:name="_Toc207648912"/>
      <w:r w:rsidRPr="00241C78">
        <w:t>6.</w:t>
      </w:r>
      <w:r>
        <w:rPr>
          <w:rFonts w:eastAsiaTheme="minorEastAsia" w:hint="eastAsia"/>
          <w:lang w:eastAsia="zh-CN"/>
        </w:rPr>
        <w:t>4</w:t>
      </w:r>
      <w:r w:rsidRPr="00241C78">
        <w:t>.2.2.2</w:t>
      </w:r>
      <w:r w:rsidRPr="00241C78">
        <w:tab/>
        <w:t>Content type</w:t>
      </w:r>
      <w:bookmarkEnd w:id="472"/>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3" w:name="_Toc207648913"/>
      <w:r w:rsidRPr="00241C78">
        <w:t>6.</w:t>
      </w:r>
      <w:r>
        <w:rPr>
          <w:rFonts w:eastAsiaTheme="minorEastAsia" w:hint="eastAsia"/>
          <w:lang w:eastAsia="zh-CN"/>
        </w:rPr>
        <w:t>4</w:t>
      </w:r>
      <w:r w:rsidRPr="00241C78">
        <w:t>.2.3</w:t>
      </w:r>
      <w:r w:rsidRPr="00241C78">
        <w:tab/>
        <w:t>HTTP custom headers</w:t>
      </w:r>
      <w:bookmarkEnd w:id="473"/>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4" w:name="_Toc207648914"/>
      <w:r>
        <w:t>6.</w:t>
      </w:r>
      <w:r>
        <w:rPr>
          <w:rFonts w:eastAsiaTheme="minorEastAsia" w:hint="eastAsia"/>
          <w:lang w:eastAsia="zh-CN"/>
        </w:rPr>
        <w:t>4</w:t>
      </w:r>
      <w:r>
        <w:t>.3</w:t>
      </w:r>
      <w:r>
        <w:tab/>
        <w:t>Resources</w:t>
      </w:r>
      <w:bookmarkEnd w:id="474"/>
    </w:p>
    <w:p w14:paraId="24D65CC6" w14:textId="237448F3" w:rsidR="002F77E3" w:rsidRDefault="002F77E3" w:rsidP="002F77E3">
      <w:pPr>
        <w:pStyle w:val="41"/>
      </w:pPr>
      <w:bookmarkStart w:id="475" w:name="_Toc207648915"/>
      <w:r>
        <w:t>6.</w:t>
      </w:r>
      <w:r>
        <w:rPr>
          <w:rFonts w:eastAsiaTheme="minorEastAsia" w:hint="eastAsia"/>
          <w:lang w:eastAsia="zh-CN"/>
        </w:rPr>
        <w:t>4</w:t>
      </w:r>
      <w:r>
        <w:t>.3.1</w:t>
      </w:r>
      <w:r>
        <w:tab/>
        <w:t>Overview</w:t>
      </w:r>
      <w:bookmarkEnd w:id="475"/>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50" type="#_x0000_t75" style="width:296pt;height:94pt" o:ole="">
            <v:imagedata r:id="rId53" o:title=""/>
          </v:shape>
          <o:OLEObject Type="Embed" ProgID="Visio.Drawing.15" ShapeID="_x0000_i1050" DrawAspect="Content" ObjectID="_1818261976"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6"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6"/>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77" w:name="_Toc207648916"/>
      <w:r w:rsidRPr="00B910B8">
        <w:t>6.</w:t>
      </w:r>
      <w:r>
        <w:rPr>
          <w:rFonts w:eastAsiaTheme="minorEastAsia" w:hint="eastAsia"/>
          <w:lang w:eastAsia="zh-CN"/>
        </w:rPr>
        <w:t>4</w:t>
      </w:r>
      <w:r w:rsidRPr="00B910B8">
        <w:t>.3.2</w:t>
      </w:r>
      <w:r w:rsidRPr="00B910B8">
        <w:tab/>
        <w:t xml:space="preserve">Resource: </w:t>
      </w:r>
      <w:r>
        <w:t>IMS Event Subscriptions</w:t>
      </w:r>
      <w:bookmarkEnd w:id="477"/>
    </w:p>
    <w:p w14:paraId="409E18EC" w14:textId="7436B6FB" w:rsidR="002F77E3" w:rsidRDefault="002F77E3" w:rsidP="002F77E3">
      <w:pPr>
        <w:pStyle w:val="51"/>
      </w:pPr>
      <w:bookmarkStart w:id="478" w:name="_Toc207648917"/>
      <w:r>
        <w:t>6.</w:t>
      </w:r>
      <w:r>
        <w:rPr>
          <w:rFonts w:eastAsiaTheme="minorEastAsia" w:hint="eastAsia"/>
          <w:lang w:eastAsia="zh-CN"/>
        </w:rPr>
        <w:t>4</w:t>
      </w:r>
      <w:r>
        <w:t>.3.2.1</w:t>
      </w:r>
      <w:r>
        <w:tab/>
        <w:t>Description</w:t>
      </w:r>
      <w:bookmarkEnd w:id="478"/>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79" w:name="_Toc207648918"/>
      <w:r>
        <w:t>6.</w:t>
      </w:r>
      <w:r>
        <w:rPr>
          <w:rFonts w:eastAsiaTheme="minorEastAsia" w:hint="eastAsia"/>
          <w:lang w:eastAsia="zh-CN"/>
        </w:rPr>
        <w:t>4</w:t>
      </w:r>
      <w:r>
        <w:t>.3.2.2</w:t>
      </w:r>
      <w:r>
        <w:tab/>
        <w:t>Resource Definition</w:t>
      </w:r>
      <w:bookmarkEnd w:id="479"/>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0" w:name="_Toc207648919"/>
      <w:r>
        <w:t>6.</w:t>
      </w:r>
      <w:r>
        <w:rPr>
          <w:rFonts w:eastAsiaTheme="minorEastAsia" w:hint="eastAsia"/>
          <w:lang w:eastAsia="zh-CN"/>
        </w:rPr>
        <w:t>4</w:t>
      </w:r>
      <w:r>
        <w:t>.3.2.3</w:t>
      </w:r>
      <w:r>
        <w:tab/>
        <w:t>Resource Standard Methods</w:t>
      </w:r>
      <w:bookmarkEnd w:id="480"/>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lastRenderedPageBreak/>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1" w:name="_Toc207648920"/>
      <w:r>
        <w:t>6.</w:t>
      </w:r>
      <w:r>
        <w:rPr>
          <w:rFonts w:eastAsiaTheme="minorEastAsia" w:hint="eastAsia"/>
          <w:lang w:eastAsia="zh-CN"/>
        </w:rPr>
        <w:t>4</w:t>
      </w:r>
      <w:r>
        <w:t>.3.2.4</w:t>
      </w:r>
      <w:r>
        <w:tab/>
        <w:t>Resource Custom Operations</w:t>
      </w:r>
      <w:bookmarkEnd w:id="481"/>
    </w:p>
    <w:p w14:paraId="5B0BBB49" w14:textId="77777777" w:rsidR="002F77E3" w:rsidRDefault="002F77E3" w:rsidP="002F77E3">
      <w:r w:rsidRPr="00B910B8">
        <w:t>None.</w:t>
      </w:r>
    </w:p>
    <w:p w14:paraId="6C1CD65A" w14:textId="6A441026" w:rsidR="002F77E3" w:rsidRDefault="002F77E3" w:rsidP="002F77E3">
      <w:pPr>
        <w:pStyle w:val="41"/>
      </w:pPr>
      <w:bookmarkStart w:id="482" w:name="_Toc207648921"/>
      <w:r>
        <w:t>6.</w:t>
      </w:r>
      <w:r>
        <w:rPr>
          <w:rFonts w:eastAsiaTheme="minorEastAsia" w:hint="eastAsia"/>
          <w:lang w:eastAsia="zh-CN"/>
        </w:rPr>
        <w:t>4</w:t>
      </w:r>
      <w:r>
        <w:t>.3.3</w:t>
      </w:r>
      <w:r>
        <w:tab/>
        <w:t>Resource: Individual IMS Event Subscription</w:t>
      </w:r>
      <w:bookmarkEnd w:id="482"/>
    </w:p>
    <w:p w14:paraId="29583E0C" w14:textId="421CEADF" w:rsidR="002F77E3" w:rsidRDefault="002F77E3" w:rsidP="002F77E3">
      <w:pPr>
        <w:pStyle w:val="51"/>
      </w:pPr>
      <w:bookmarkStart w:id="483" w:name="_Toc207648922"/>
      <w:r>
        <w:t>6.</w:t>
      </w:r>
      <w:r>
        <w:rPr>
          <w:rFonts w:eastAsiaTheme="minorEastAsia" w:hint="eastAsia"/>
          <w:lang w:eastAsia="zh-CN"/>
        </w:rPr>
        <w:t>4</w:t>
      </w:r>
      <w:r>
        <w:t>.3.3.1</w:t>
      </w:r>
      <w:r>
        <w:tab/>
        <w:t>Description</w:t>
      </w:r>
      <w:bookmarkEnd w:id="483"/>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4" w:name="_Toc207648923"/>
      <w:r>
        <w:t>6.</w:t>
      </w:r>
      <w:r>
        <w:rPr>
          <w:rFonts w:eastAsiaTheme="minorEastAsia" w:hint="eastAsia"/>
          <w:lang w:eastAsia="zh-CN"/>
        </w:rPr>
        <w:t>4</w:t>
      </w:r>
      <w:r>
        <w:t>.3.3.2</w:t>
      </w:r>
      <w:r>
        <w:tab/>
        <w:t>Resource Definition</w:t>
      </w:r>
      <w:bookmarkEnd w:id="484"/>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5" w:name="_Toc207648924"/>
      <w:r>
        <w:t>6.</w:t>
      </w:r>
      <w:r>
        <w:rPr>
          <w:rFonts w:eastAsiaTheme="minorEastAsia" w:hint="eastAsia"/>
          <w:lang w:eastAsia="zh-CN"/>
        </w:rPr>
        <w:t>4</w:t>
      </w:r>
      <w:r>
        <w:t>.3.3.3</w:t>
      </w:r>
      <w:r>
        <w:tab/>
        <w:t>Resource Standard Methods</w:t>
      </w:r>
      <w:bookmarkEnd w:id="485"/>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lastRenderedPageBreak/>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lastRenderedPageBreak/>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6" w:name="_Toc207648925"/>
      <w:r>
        <w:t>6.</w:t>
      </w:r>
      <w:r>
        <w:rPr>
          <w:rFonts w:eastAsiaTheme="minorEastAsia" w:hint="eastAsia"/>
          <w:lang w:eastAsia="zh-CN"/>
        </w:rPr>
        <w:t>4</w:t>
      </w:r>
      <w:r>
        <w:t>.3.3.4</w:t>
      </w:r>
      <w:r>
        <w:tab/>
        <w:t>Resource Custom Operations</w:t>
      </w:r>
      <w:bookmarkEnd w:id="486"/>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87" w:name="_Toc207648926"/>
      <w:r>
        <w:t>6.</w:t>
      </w:r>
      <w:r>
        <w:rPr>
          <w:rFonts w:eastAsiaTheme="minorEastAsia" w:hint="eastAsia"/>
          <w:lang w:eastAsia="zh-CN"/>
        </w:rPr>
        <w:t>4</w:t>
      </w:r>
      <w:r>
        <w:t>.4</w:t>
      </w:r>
      <w:r>
        <w:tab/>
        <w:t>Custom Operations without associated resources</w:t>
      </w:r>
      <w:bookmarkEnd w:id="487"/>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88" w:name="_Toc207648927"/>
      <w:r>
        <w:lastRenderedPageBreak/>
        <w:t>6.</w:t>
      </w:r>
      <w:r>
        <w:rPr>
          <w:rFonts w:eastAsiaTheme="minorEastAsia" w:hint="eastAsia"/>
          <w:lang w:eastAsia="zh-CN"/>
        </w:rPr>
        <w:t>4</w:t>
      </w:r>
      <w:r>
        <w:t>.5</w:t>
      </w:r>
      <w:r>
        <w:tab/>
        <w:t>Notifications</w:t>
      </w:r>
      <w:bookmarkEnd w:id="488"/>
    </w:p>
    <w:p w14:paraId="292D505B" w14:textId="7FAED27A" w:rsidR="002F77E3" w:rsidRDefault="002F77E3" w:rsidP="002F77E3">
      <w:pPr>
        <w:pStyle w:val="41"/>
      </w:pPr>
      <w:bookmarkStart w:id="489" w:name="_Toc45134033"/>
      <w:bookmarkStart w:id="490" w:name="_Toc51762885"/>
      <w:bookmarkStart w:id="491" w:name="_Toc136562363"/>
      <w:bookmarkStart w:id="492" w:name="_Toc43563490"/>
      <w:bookmarkStart w:id="493" w:name="_Toc70550616"/>
      <w:bookmarkStart w:id="494" w:name="_Toc66231788"/>
      <w:bookmarkStart w:id="495" w:name="_Toc88667573"/>
      <w:bookmarkStart w:id="496" w:name="_Toc56640952"/>
      <w:bookmarkStart w:id="497" w:name="_Toc50031965"/>
      <w:bookmarkStart w:id="498" w:name="_Toc59017920"/>
      <w:bookmarkStart w:id="499" w:name="_Toc28012807"/>
      <w:bookmarkStart w:id="500" w:name="_Toc90655858"/>
      <w:bookmarkStart w:id="501" w:name="_Toc104538995"/>
      <w:bookmarkStart w:id="502" w:name="_Toc34266277"/>
      <w:bookmarkStart w:id="503" w:name="_Toc113031657"/>
      <w:bookmarkStart w:id="504" w:name="_Toc85552972"/>
      <w:bookmarkStart w:id="505" w:name="_Toc68168949"/>
      <w:bookmarkStart w:id="506" w:name="_Toc83233062"/>
      <w:bookmarkStart w:id="507" w:name="_Toc94064241"/>
      <w:bookmarkStart w:id="508" w:name="_Toc85557071"/>
      <w:bookmarkStart w:id="509" w:name="_Toc114133796"/>
      <w:bookmarkStart w:id="510" w:name="_Toc145705684"/>
      <w:bookmarkStart w:id="511" w:name="_Toc138754197"/>
      <w:bookmarkStart w:id="512" w:name="_Toc120702296"/>
      <w:bookmarkStart w:id="513" w:name="_Toc101244402"/>
      <w:bookmarkStart w:id="514" w:name="_Toc36102448"/>
      <w:bookmarkStart w:id="515" w:name="_Toc98233626"/>
      <w:bookmarkStart w:id="516" w:name="_Toc148522588"/>
      <w:bookmarkStart w:id="517" w:name="_Toc112951117"/>
      <w:bookmarkStart w:id="518" w:name="_Toc164920768"/>
      <w:bookmarkStart w:id="519" w:name="_Toc170120310"/>
      <w:bookmarkStart w:id="520" w:name="_Toc175858555"/>
      <w:bookmarkStart w:id="521" w:name="_Toc175859628"/>
      <w:bookmarkStart w:id="522" w:name="_Toc207648928"/>
      <w:r>
        <w:t>6.</w:t>
      </w:r>
      <w:r>
        <w:rPr>
          <w:rFonts w:eastAsiaTheme="minorEastAsia" w:hint="eastAsia"/>
          <w:lang w:eastAsia="zh-CN"/>
        </w:rPr>
        <w:t>4</w:t>
      </w:r>
      <w:r>
        <w:t>.5.1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3" w:name="_Toc34266278"/>
      <w:bookmarkStart w:id="524" w:name="_Toc59017921"/>
      <w:bookmarkStart w:id="525" w:name="_Toc43563491"/>
      <w:bookmarkStart w:id="526" w:name="_Toc94064242"/>
      <w:bookmarkStart w:id="527" w:name="_Toc51762886"/>
      <w:bookmarkStart w:id="528" w:name="_Toc98233627"/>
      <w:bookmarkStart w:id="529" w:name="_Toc85552973"/>
      <w:bookmarkStart w:id="530" w:name="_Toc50031966"/>
      <w:bookmarkStart w:id="531" w:name="_Toc70550617"/>
      <w:bookmarkStart w:id="532" w:name="_Toc112951118"/>
      <w:bookmarkStart w:id="533" w:name="_Toc114133797"/>
      <w:bookmarkStart w:id="534" w:name="_Toc85557072"/>
      <w:bookmarkStart w:id="535" w:name="_Toc66231789"/>
      <w:bookmarkStart w:id="536" w:name="_Toc45134034"/>
      <w:bookmarkStart w:id="537" w:name="_Toc101244403"/>
      <w:bookmarkStart w:id="538" w:name="_Toc90655859"/>
      <w:bookmarkStart w:id="539" w:name="_Toc136562364"/>
      <w:bookmarkStart w:id="540" w:name="_Toc36102449"/>
      <w:bookmarkStart w:id="541" w:name="_Toc88667574"/>
      <w:bookmarkStart w:id="542" w:name="_Toc28012808"/>
      <w:bookmarkStart w:id="543" w:name="_Toc56640953"/>
      <w:bookmarkStart w:id="544" w:name="_Toc120702297"/>
      <w:bookmarkStart w:id="545" w:name="_Toc113031658"/>
      <w:bookmarkStart w:id="546" w:name="_Toc138754198"/>
      <w:bookmarkStart w:id="547" w:name="_Toc148522589"/>
      <w:bookmarkStart w:id="548" w:name="_Toc83233063"/>
      <w:bookmarkStart w:id="549" w:name="_Toc145705685"/>
      <w:bookmarkStart w:id="550" w:name="_Toc104538996"/>
      <w:bookmarkStart w:id="551" w:name="_Toc68168950"/>
      <w:bookmarkStart w:id="552" w:name="_Toc164920769"/>
      <w:bookmarkStart w:id="553" w:name="_Toc170120311"/>
      <w:bookmarkStart w:id="554" w:name="_Toc175858556"/>
      <w:bookmarkStart w:id="555" w:name="_Toc175859629"/>
    </w:p>
    <w:p w14:paraId="2CDE0C15" w14:textId="6759C544" w:rsidR="002F77E3" w:rsidRDefault="002F77E3" w:rsidP="002F77E3">
      <w:pPr>
        <w:pStyle w:val="41"/>
      </w:pPr>
      <w:bookmarkStart w:id="556" w:name="_Toc207648929"/>
      <w:r>
        <w:t>6.</w:t>
      </w:r>
      <w:r>
        <w:rPr>
          <w:rFonts w:eastAsiaTheme="minorEastAsia" w:hint="eastAsia"/>
          <w:lang w:eastAsia="zh-CN"/>
        </w:rPr>
        <w:t>4</w:t>
      </w:r>
      <w:r>
        <w:t>.5.2</w:t>
      </w:r>
      <w:r>
        <w:tab/>
        <w:t>Event Notification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D8246E6" w14:textId="353D7168" w:rsidR="002F77E3" w:rsidRDefault="002F77E3" w:rsidP="002F77E3">
      <w:pPr>
        <w:pStyle w:val="51"/>
      </w:pPr>
      <w:bookmarkStart w:id="557" w:name="_Toc50031967"/>
      <w:bookmarkStart w:id="558" w:name="_Toc68168951"/>
      <w:bookmarkStart w:id="559" w:name="_Toc113031659"/>
      <w:bookmarkStart w:id="560" w:name="_Toc34266279"/>
      <w:bookmarkStart w:id="561" w:name="_Toc56640954"/>
      <w:bookmarkStart w:id="562" w:name="_Toc112951119"/>
      <w:bookmarkStart w:id="563" w:name="_Toc59017922"/>
      <w:bookmarkStart w:id="564" w:name="_Toc90655860"/>
      <w:bookmarkStart w:id="565" w:name="_Toc120702298"/>
      <w:bookmarkStart w:id="566" w:name="_Toc136562365"/>
      <w:bookmarkStart w:id="567" w:name="_Toc104538997"/>
      <w:bookmarkStart w:id="568" w:name="_Toc85557073"/>
      <w:bookmarkStart w:id="569" w:name="_Toc85552974"/>
      <w:bookmarkStart w:id="570" w:name="_Toc45134035"/>
      <w:bookmarkStart w:id="571" w:name="_Toc94064243"/>
      <w:bookmarkStart w:id="572" w:name="_Toc43563492"/>
      <w:bookmarkStart w:id="573" w:name="_Toc101244404"/>
      <w:bookmarkStart w:id="574" w:name="_Toc98233628"/>
      <w:bookmarkStart w:id="575" w:name="_Toc114133798"/>
      <w:bookmarkStart w:id="576" w:name="_Toc28012809"/>
      <w:bookmarkStart w:id="577" w:name="_Toc36102450"/>
      <w:bookmarkStart w:id="578" w:name="_Toc88667575"/>
      <w:bookmarkStart w:id="579" w:name="_Toc66231790"/>
      <w:bookmarkStart w:id="580" w:name="_Toc51762887"/>
      <w:bookmarkStart w:id="581" w:name="_Toc83233064"/>
      <w:bookmarkStart w:id="582" w:name="_Toc138754199"/>
      <w:bookmarkStart w:id="583" w:name="_Toc145705686"/>
      <w:bookmarkStart w:id="584" w:name="_Toc148522590"/>
      <w:bookmarkStart w:id="585" w:name="_Toc70550618"/>
      <w:bookmarkStart w:id="586" w:name="_Toc164920770"/>
      <w:bookmarkStart w:id="587" w:name="_Toc170120312"/>
      <w:bookmarkStart w:id="588" w:name="_Toc175858557"/>
      <w:bookmarkStart w:id="589" w:name="_Toc175859630"/>
      <w:bookmarkStart w:id="590" w:name="_Toc207648930"/>
      <w:r>
        <w:t>6.</w:t>
      </w:r>
      <w:r>
        <w:rPr>
          <w:rFonts w:eastAsiaTheme="minorEastAsia" w:hint="eastAsia"/>
          <w:lang w:eastAsia="zh-CN"/>
        </w:rPr>
        <w:t>4</w:t>
      </w:r>
      <w:r>
        <w:t>.5.2.1</w:t>
      </w:r>
      <w:r>
        <w:tab/>
        <w:t>Description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9E6CFC3" w14:textId="77777777" w:rsidR="002F77E3" w:rsidRDefault="002F77E3" w:rsidP="002F77E3">
      <w:bookmarkStart w:id="591" w:name="_Toc104538998"/>
      <w:bookmarkStart w:id="592" w:name="_Toc34266280"/>
      <w:bookmarkStart w:id="593" w:name="_Toc43563493"/>
      <w:bookmarkStart w:id="594" w:name="_Toc56640955"/>
      <w:bookmarkStart w:id="595" w:name="_Toc28012810"/>
      <w:bookmarkStart w:id="596" w:name="_Toc94064244"/>
      <w:bookmarkStart w:id="597" w:name="_Toc98233629"/>
      <w:bookmarkStart w:id="598" w:name="_Toc45134036"/>
      <w:bookmarkStart w:id="599" w:name="_Toc51762888"/>
      <w:bookmarkStart w:id="600" w:name="_Toc36102451"/>
      <w:bookmarkStart w:id="601" w:name="_Toc68168952"/>
      <w:bookmarkStart w:id="602" w:name="_Toc113031660"/>
      <w:bookmarkStart w:id="603" w:name="_Toc90655861"/>
      <w:bookmarkStart w:id="604" w:name="_Toc70550619"/>
      <w:bookmarkStart w:id="605" w:name="_Toc101244405"/>
      <w:bookmarkStart w:id="606" w:name="_Toc59017923"/>
      <w:bookmarkStart w:id="607" w:name="_Toc85557074"/>
      <w:bookmarkStart w:id="608" w:name="_Toc83233065"/>
      <w:bookmarkStart w:id="609" w:name="_Toc50031968"/>
      <w:bookmarkStart w:id="610" w:name="_Toc85552975"/>
      <w:bookmarkStart w:id="611" w:name="_Toc88667576"/>
      <w:bookmarkStart w:id="612" w:name="_Toc112951120"/>
      <w:bookmarkStart w:id="613" w:name="_Toc114133799"/>
      <w:bookmarkStart w:id="614"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5" w:name="_Toc120702299"/>
      <w:bookmarkStart w:id="616" w:name="_Toc138754200"/>
      <w:bookmarkStart w:id="617" w:name="_Toc148522591"/>
      <w:bookmarkStart w:id="618" w:name="_Toc145705687"/>
      <w:bookmarkStart w:id="619" w:name="_Toc136562366"/>
      <w:bookmarkStart w:id="620" w:name="_Toc164920771"/>
      <w:bookmarkStart w:id="621" w:name="_Toc170120313"/>
      <w:bookmarkStart w:id="622" w:name="_Toc175858558"/>
      <w:bookmarkStart w:id="623" w:name="_Toc175859631"/>
      <w:bookmarkStart w:id="624" w:name="_Toc207648931"/>
      <w:r>
        <w:t>6.</w:t>
      </w:r>
      <w:r>
        <w:rPr>
          <w:rFonts w:eastAsiaTheme="minorEastAsia" w:hint="eastAsia"/>
          <w:lang w:eastAsia="zh-CN"/>
        </w:rPr>
        <w:t>4</w:t>
      </w:r>
      <w:r>
        <w:t>.5.2.2</w:t>
      </w:r>
      <w:r>
        <w:tab/>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Pr>
          <w:rFonts w:hint="eastAsia"/>
          <w:lang w:eastAsia="zh-CN"/>
        </w:rPr>
        <w:t>Target</w:t>
      </w:r>
      <w:r>
        <w:t xml:space="preserve"> </w:t>
      </w:r>
      <w:r>
        <w:rPr>
          <w:rFonts w:hint="eastAsia"/>
          <w:lang w:eastAsia="zh-CN"/>
        </w:rPr>
        <w:t>URI</w:t>
      </w:r>
      <w:bookmarkEnd w:id="624"/>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5" w:name="_Toc170275721"/>
      <w:bookmarkStart w:id="626" w:name="_Toc207648932"/>
      <w:r w:rsidRPr="00B910B8">
        <w:t>6.</w:t>
      </w:r>
      <w:r>
        <w:rPr>
          <w:rFonts w:eastAsiaTheme="minorEastAsia" w:hint="eastAsia"/>
          <w:lang w:eastAsia="zh-CN"/>
        </w:rPr>
        <w:t>4</w:t>
      </w:r>
      <w:r w:rsidRPr="00B910B8">
        <w:t>.5.2.3</w:t>
      </w:r>
      <w:r w:rsidRPr="00B910B8">
        <w:tab/>
        <w:t>Standard Methods</w:t>
      </w:r>
      <w:bookmarkEnd w:id="625"/>
      <w:bookmarkEnd w:id="626"/>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27" w:name="_Toc207648933"/>
      <w:r>
        <w:t>6.</w:t>
      </w:r>
      <w:r>
        <w:rPr>
          <w:rFonts w:eastAsiaTheme="minorEastAsia" w:hint="eastAsia"/>
          <w:lang w:eastAsia="zh-CN"/>
        </w:rPr>
        <w:t>4</w:t>
      </w:r>
      <w:r>
        <w:t>.6</w:t>
      </w:r>
      <w:r>
        <w:tab/>
        <w:t>Data Model</w:t>
      </w:r>
      <w:bookmarkEnd w:id="627"/>
    </w:p>
    <w:p w14:paraId="40D98B06" w14:textId="0281484C" w:rsidR="002F77E3" w:rsidRDefault="002F77E3" w:rsidP="002F77E3">
      <w:pPr>
        <w:pStyle w:val="41"/>
      </w:pPr>
      <w:bookmarkStart w:id="628" w:name="_Toc207648934"/>
      <w:r>
        <w:t>6.</w:t>
      </w:r>
      <w:r>
        <w:rPr>
          <w:rFonts w:eastAsiaTheme="minorEastAsia" w:hint="eastAsia"/>
          <w:lang w:eastAsia="zh-CN"/>
        </w:rPr>
        <w:t>4</w:t>
      </w:r>
      <w:r>
        <w:t>.6.1</w:t>
      </w:r>
      <w:r>
        <w:tab/>
        <w:t>General</w:t>
      </w:r>
      <w:bookmarkEnd w:id="628"/>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29" w:name="_Toc207648935"/>
      <w:r>
        <w:rPr>
          <w:lang w:val="en-US"/>
        </w:rPr>
        <w:t>6.</w:t>
      </w:r>
      <w:r>
        <w:rPr>
          <w:rFonts w:eastAsiaTheme="minorEastAsia" w:hint="eastAsia"/>
          <w:lang w:val="en-US" w:eastAsia="zh-CN"/>
        </w:rPr>
        <w:t>4</w:t>
      </w:r>
      <w:r>
        <w:rPr>
          <w:lang w:val="en-US"/>
        </w:rPr>
        <w:t>.6.2</w:t>
      </w:r>
      <w:r>
        <w:rPr>
          <w:lang w:val="en-US"/>
        </w:rPr>
        <w:tab/>
        <w:t>Structured data types</w:t>
      </w:r>
      <w:bookmarkEnd w:id="629"/>
    </w:p>
    <w:p w14:paraId="4C9B9801" w14:textId="6D0A1CEC" w:rsidR="002F77E3" w:rsidRDefault="002F77E3" w:rsidP="002F77E3">
      <w:pPr>
        <w:pStyle w:val="51"/>
      </w:pPr>
      <w:bookmarkStart w:id="630" w:name="_Toc207648936"/>
      <w:r>
        <w:t>6.</w:t>
      </w:r>
      <w:r>
        <w:rPr>
          <w:rFonts w:eastAsiaTheme="minorEastAsia" w:hint="eastAsia"/>
          <w:lang w:eastAsia="zh-CN"/>
        </w:rPr>
        <w:t>4</w:t>
      </w:r>
      <w:r>
        <w:t>.6.2.1</w:t>
      </w:r>
      <w:r>
        <w:tab/>
        <w:t>Introduction</w:t>
      </w:r>
      <w:bookmarkEnd w:id="630"/>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1" w:name="_Toc207648937"/>
      <w:r>
        <w:lastRenderedPageBreak/>
        <w:t>6.</w:t>
      </w:r>
      <w:r>
        <w:rPr>
          <w:rFonts w:eastAsiaTheme="minorEastAsia" w:hint="eastAsia"/>
          <w:lang w:eastAsia="zh-CN"/>
        </w:rPr>
        <w:t>4</w:t>
      </w:r>
      <w:r>
        <w:t>.6.2.2</w:t>
      </w:r>
      <w:r>
        <w:tab/>
        <w:t>Type: ImsEventsSubscription</w:t>
      </w:r>
      <w:bookmarkEnd w:id="631"/>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2" w:name="_Toc207648938"/>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2"/>
    </w:p>
    <w:p w14:paraId="16A82B62" w14:textId="26660F2A" w:rsidR="002F77E3" w:rsidRPr="00B910B8" w:rsidRDefault="002F77E3" w:rsidP="002F77E3">
      <w:pPr>
        <w:pStyle w:val="51"/>
      </w:pPr>
      <w:bookmarkStart w:id="633" w:name="_Toc207648939"/>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3"/>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4" w:name="_Toc207648940"/>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4"/>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5" w:name="_Toc207648941"/>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5"/>
    </w:p>
    <w:p w14:paraId="5EAD0132" w14:textId="3D625592" w:rsidR="00722974" w:rsidRDefault="00722974" w:rsidP="00722974">
      <w:pPr>
        <w:pStyle w:val="51"/>
      </w:pPr>
      <w:bookmarkStart w:id="636" w:name="_Toc207648942"/>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6"/>
    </w:p>
    <w:p w14:paraId="10371BCA" w14:textId="64818AB1" w:rsidR="00D3246B" w:rsidRPr="00837C4B" w:rsidRDefault="00D3246B" w:rsidP="00D3246B">
      <w:pPr>
        <w:pStyle w:val="51"/>
      </w:pPr>
      <w:bookmarkStart w:id="637" w:name="_Toc11338787"/>
      <w:bookmarkStart w:id="638" w:name="_Toc27585491"/>
      <w:bookmarkStart w:id="639" w:name="_Toc36457497"/>
      <w:bookmarkStart w:id="640" w:name="_Toc45028414"/>
      <w:bookmarkStart w:id="641" w:name="_Toc45029249"/>
      <w:bookmarkStart w:id="642" w:name="_Toc67682013"/>
      <w:bookmarkStart w:id="643" w:name="_Toc186737153"/>
      <w:bookmarkStart w:id="644" w:name="_Toc207648943"/>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37"/>
      <w:bookmarkEnd w:id="638"/>
      <w:bookmarkEnd w:id="639"/>
      <w:bookmarkEnd w:id="640"/>
      <w:bookmarkEnd w:id="641"/>
      <w:bookmarkEnd w:id="642"/>
      <w:bookmarkEnd w:id="643"/>
      <w:bookmarkEnd w:id="644"/>
    </w:p>
    <w:p w14:paraId="74662D22" w14:textId="318B1D76" w:rsidR="00466BD4" w:rsidRPr="00BF352C" w:rsidRDefault="00466BD4" w:rsidP="00466BD4">
      <w:pPr>
        <w:pStyle w:val="51"/>
        <w:rPr>
          <w:rFonts w:cs="Arial"/>
        </w:rPr>
      </w:pPr>
      <w:bookmarkStart w:id="645" w:name="_Toc207648944"/>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5"/>
    </w:p>
    <w:p w14:paraId="75C81979" w14:textId="6B4A2B28" w:rsidR="00466BD4" w:rsidRPr="00CD766E" w:rsidRDefault="00466BD4" w:rsidP="00466BD4">
      <w:pPr>
        <w:pStyle w:val="51"/>
      </w:pPr>
      <w:bookmarkStart w:id="646" w:name="_Toc207648945"/>
      <w:r w:rsidRPr="00CD766E">
        <w:t>6.4.6.</w:t>
      </w:r>
      <w:r>
        <w:t>2</w:t>
      </w:r>
      <w:r w:rsidRPr="00CD766E">
        <w:t>.</w:t>
      </w:r>
      <w:r>
        <w:rPr>
          <w:rFonts w:eastAsiaTheme="minorEastAsia" w:hint="eastAsia"/>
          <w:lang w:eastAsia="zh-CN"/>
        </w:rPr>
        <w:t>10</w:t>
      </w:r>
      <w:r w:rsidRPr="00CD766E">
        <w:tab/>
        <w:t>Type: ImsEventsSubscription</w:t>
      </w:r>
      <w:r>
        <w:t>Created</w:t>
      </w:r>
      <w:bookmarkEnd w:id="646"/>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47"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47"/>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48" w:name="_Toc207648946"/>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48"/>
    </w:p>
    <w:p w14:paraId="17AFA32D" w14:textId="082FCE29" w:rsidR="002F77E3" w:rsidRDefault="002F77E3" w:rsidP="002F77E3">
      <w:pPr>
        <w:pStyle w:val="41"/>
        <w:rPr>
          <w:lang w:val="en-US"/>
        </w:rPr>
      </w:pPr>
      <w:bookmarkStart w:id="649" w:name="_Toc207648947"/>
      <w:r>
        <w:rPr>
          <w:lang w:val="en-US"/>
        </w:rPr>
        <w:t>6.</w:t>
      </w:r>
      <w:r>
        <w:rPr>
          <w:rFonts w:eastAsiaTheme="minorEastAsia" w:hint="eastAsia"/>
          <w:lang w:val="en-US" w:eastAsia="zh-CN"/>
        </w:rPr>
        <w:t>4</w:t>
      </w:r>
      <w:r>
        <w:rPr>
          <w:lang w:val="en-US"/>
        </w:rPr>
        <w:t>.6.3</w:t>
      </w:r>
      <w:r>
        <w:rPr>
          <w:lang w:val="en-US"/>
        </w:rPr>
        <w:tab/>
        <w:t>Simple data types and enumerations</w:t>
      </w:r>
      <w:bookmarkEnd w:id="649"/>
    </w:p>
    <w:p w14:paraId="4813B51D" w14:textId="1D28737F" w:rsidR="002F77E3" w:rsidRDefault="002F77E3" w:rsidP="002F77E3">
      <w:pPr>
        <w:pStyle w:val="51"/>
      </w:pPr>
      <w:bookmarkStart w:id="650" w:name="_Toc207648948"/>
      <w:r>
        <w:t>6.</w:t>
      </w:r>
      <w:r>
        <w:rPr>
          <w:rFonts w:eastAsiaTheme="minorEastAsia" w:hint="eastAsia"/>
          <w:lang w:eastAsia="zh-CN"/>
        </w:rPr>
        <w:t>4</w:t>
      </w:r>
      <w:r>
        <w:t>.6.3.1</w:t>
      </w:r>
      <w:r>
        <w:tab/>
        <w:t>Introduction</w:t>
      </w:r>
      <w:bookmarkEnd w:id="650"/>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1" w:name="_Toc207648949"/>
      <w:r>
        <w:t>6.</w:t>
      </w:r>
      <w:r>
        <w:rPr>
          <w:rFonts w:eastAsiaTheme="minorEastAsia" w:hint="eastAsia"/>
          <w:lang w:eastAsia="zh-CN"/>
        </w:rPr>
        <w:t>4</w:t>
      </w:r>
      <w:r>
        <w:t>.6.3.2</w:t>
      </w:r>
      <w:r>
        <w:tab/>
        <w:t>Simple data types</w:t>
      </w:r>
      <w:bookmarkEnd w:id="651"/>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2" w:name="MCCQCTEMPBM_00000032"/>
            <w:bookmarkStart w:id="653"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2"/>
      <w:bookmarkEnd w:id="653"/>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4" w:name="_Toc207648950"/>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4"/>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5" w:name="_Toc207648951"/>
      <w:r>
        <w:lastRenderedPageBreak/>
        <w:t>6.</w:t>
      </w:r>
      <w:r>
        <w:rPr>
          <w:rFonts w:eastAsiaTheme="minorEastAsia" w:hint="eastAsia"/>
          <w:lang w:eastAsia="zh-CN"/>
        </w:rPr>
        <w:t>4</w:t>
      </w:r>
      <w:r>
        <w:t>.6.5</w:t>
      </w:r>
      <w:r>
        <w:tab/>
        <w:t>Binary data</w:t>
      </w:r>
      <w:bookmarkEnd w:id="655"/>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6" w:name="_Toc207648952"/>
      <w:r>
        <w:t>6.</w:t>
      </w:r>
      <w:r>
        <w:rPr>
          <w:rFonts w:eastAsiaTheme="minorEastAsia" w:hint="eastAsia"/>
          <w:lang w:eastAsia="zh-CN"/>
        </w:rPr>
        <w:t>4</w:t>
      </w:r>
      <w:r>
        <w:t>.7</w:t>
      </w:r>
      <w:r>
        <w:tab/>
        <w:t>Error Handling</w:t>
      </w:r>
      <w:bookmarkEnd w:id="656"/>
    </w:p>
    <w:p w14:paraId="781CBCCE" w14:textId="313C9DA1" w:rsidR="002F77E3" w:rsidRDefault="002F77E3" w:rsidP="002F77E3">
      <w:pPr>
        <w:pStyle w:val="41"/>
      </w:pPr>
      <w:bookmarkStart w:id="657" w:name="_Toc207648953"/>
      <w:r>
        <w:t>6.</w:t>
      </w:r>
      <w:r>
        <w:rPr>
          <w:rFonts w:eastAsiaTheme="minorEastAsia" w:hint="eastAsia"/>
          <w:lang w:eastAsia="zh-CN"/>
        </w:rPr>
        <w:t>4</w:t>
      </w:r>
      <w:r>
        <w:t>.7.1</w:t>
      </w:r>
      <w:r>
        <w:tab/>
        <w:t>General</w:t>
      </w:r>
      <w:bookmarkEnd w:id="657"/>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58" w:name="_Toc207648954"/>
      <w:r>
        <w:t>6.</w:t>
      </w:r>
      <w:r>
        <w:rPr>
          <w:rFonts w:eastAsiaTheme="minorEastAsia" w:hint="eastAsia"/>
          <w:lang w:eastAsia="zh-CN"/>
        </w:rPr>
        <w:t>4</w:t>
      </w:r>
      <w:r>
        <w:t>.7.2</w:t>
      </w:r>
      <w:r>
        <w:tab/>
        <w:t>Protocol Errors</w:t>
      </w:r>
      <w:bookmarkEnd w:id="658"/>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59" w:name="_Toc207648955"/>
      <w:r>
        <w:t>6.</w:t>
      </w:r>
      <w:r>
        <w:rPr>
          <w:rFonts w:eastAsiaTheme="minorEastAsia" w:hint="eastAsia"/>
          <w:lang w:eastAsia="zh-CN"/>
        </w:rPr>
        <w:t>4</w:t>
      </w:r>
      <w:r>
        <w:t>.7.3</w:t>
      </w:r>
      <w:r>
        <w:tab/>
        <w:t>Application Errors</w:t>
      </w:r>
      <w:bookmarkEnd w:id="659"/>
    </w:p>
    <w:p w14:paraId="1930F733" w14:textId="1DB34FF6"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6.1.7.3-1.</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bl>
    <w:p w14:paraId="2BFDAB72" w14:textId="77777777" w:rsidR="002F77E3" w:rsidRDefault="002F77E3" w:rsidP="002F77E3"/>
    <w:p w14:paraId="3DA6F4EE" w14:textId="2DB084EA" w:rsidR="002F77E3" w:rsidRDefault="002F77E3" w:rsidP="002F77E3">
      <w:pPr>
        <w:pStyle w:val="31"/>
        <w:rPr>
          <w:lang w:eastAsia="zh-CN"/>
        </w:rPr>
      </w:pPr>
      <w:bookmarkStart w:id="660" w:name="_Toc207648956"/>
      <w:r>
        <w:t>6.</w:t>
      </w:r>
      <w:r>
        <w:rPr>
          <w:rFonts w:eastAsiaTheme="minorEastAsia" w:hint="eastAsia"/>
          <w:lang w:eastAsia="zh-CN"/>
        </w:rPr>
        <w:t>4</w:t>
      </w:r>
      <w:r>
        <w:t>.8</w:t>
      </w:r>
      <w:r>
        <w:rPr>
          <w:lang w:eastAsia="zh-CN"/>
        </w:rPr>
        <w:tab/>
        <w:t>Feature negotiation</w:t>
      </w:r>
      <w:bookmarkEnd w:id="660"/>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1" w:name="MCCQCTEMPBM_00000033"/>
            <w:bookmarkStart w:id="662"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1"/>
      <w:bookmarkEnd w:id="662"/>
    </w:tbl>
    <w:p w14:paraId="53EDCBA5" w14:textId="77777777" w:rsidR="002F77E3" w:rsidRDefault="002F77E3" w:rsidP="002F77E3"/>
    <w:p w14:paraId="64AA50C1" w14:textId="1C738122" w:rsidR="002F77E3" w:rsidRDefault="002F77E3" w:rsidP="002F77E3">
      <w:pPr>
        <w:pStyle w:val="31"/>
      </w:pPr>
      <w:bookmarkStart w:id="663" w:name="_Toc207648957"/>
      <w:r>
        <w:t>6.</w:t>
      </w:r>
      <w:r>
        <w:rPr>
          <w:rFonts w:eastAsiaTheme="minorEastAsia" w:hint="eastAsia"/>
          <w:lang w:eastAsia="zh-CN"/>
        </w:rPr>
        <w:t>4</w:t>
      </w:r>
      <w:r>
        <w:t>.9</w:t>
      </w:r>
      <w:r>
        <w:tab/>
        <w:t>Security</w:t>
      </w:r>
      <w:bookmarkEnd w:id="663"/>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4" w:name="_Toc207648958"/>
      <w:r w:rsidRPr="005562D7">
        <w:lastRenderedPageBreak/>
        <w:t>6.</w:t>
      </w:r>
      <w:r>
        <w:rPr>
          <w:rFonts w:eastAsiaTheme="minorEastAsia" w:hint="eastAsia"/>
          <w:lang w:eastAsia="zh-CN"/>
        </w:rPr>
        <w:t>4</w:t>
      </w:r>
      <w:r w:rsidRPr="005562D7">
        <w:t>.</w:t>
      </w:r>
      <w:r>
        <w:t>10</w:t>
      </w:r>
      <w:r w:rsidRPr="005562D7">
        <w:tab/>
        <w:t>HTTP redirection</w:t>
      </w:r>
      <w:bookmarkEnd w:id="664"/>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5" w:name="_Toc207648959"/>
      <w:bookmarkStart w:id="666"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5"/>
    </w:p>
    <w:p w14:paraId="3D2D69C6" w14:textId="39764166" w:rsidR="001B6BE2" w:rsidRDefault="001B6BE2" w:rsidP="001B6BE2">
      <w:pPr>
        <w:pStyle w:val="31"/>
        <w:rPr>
          <w:rFonts w:eastAsia="宋体"/>
        </w:rPr>
      </w:pPr>
      <w:bookmarkStart w:id="667" w:name="_Toc207648960"/>
      <w:r>
        <w:rPr>
          <w:rFonts w:eastAsia="宋体"/>
        </w:rPr>
        <w:t>6.</w:t>
      </w:r>
      <w:r>
        <w:rPr>
          <w:rFonts w:eastAsia="宋体" w:hint="eastAsia"/>
          <w:lang w:eastAsia="zh-CN"/>
        </w:rPr>
        <w:t>5</w:t>
      </w:r>
      <w:r>
        <w:rPr>
          <w:rFonts w:eastAsia="宋体"/>
        </w:rPr>
        <w:t>.1</w:t>
      </w:r>
      <w:r>
        <w:rPr>
          <w:rFonts w:eastAsia="宋体"/>
        </w:rPr>
        <w:tab/>
        <w:t>API URI</w:t>
      </w:r>
      <w:bookmarkEnd w:id="667"/>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68" w:name="_Toc207648961"/>
      <w:r>
        <w:rPr>
          <w:rFonts w:eastAsia="宋体"/>
        </w:rPr>
        <w:t>6.</w:t>
      </w:r>
      <w:r>
        <w:rPr>
          <w:rFonts w:eastAsia="宋体" w:hint="eastAsia"/>
          <w:lang w:eastAsia="zh-CN"/>
        </w:rPr>
        <w:t>5</w:t>
      </w:r>
      <w:r>
        <w:rPr>
          <w:rFonts w:eastAsia="宋体"/>
        </w:rPr>
        <w:t>.2</w:t>
      </w:r>
      <w:r>
        <w:rPr>
          <w:rFonts w:eastAsia="宋体"/>
        </w:rPr>
        <w:tab/>
        <w:t>Usage of HTTP</w:t>
      </w:r>
      <w:bookmarkEnd w:id="668"/>
    </w:p>
    <w:p w14:paraId="539A1927" w14:textId="3B6CBA93" w:rsidR="001B6BE2" w:rsidRDefault="001B6BE2" w:rsidP="001B6BE2">
      <w:pPr>
        <w:pStyle w:val="41"/>
        <w:rPr>
          <w:rFonts w:eastAsia="宋体"/>
        </w:rPr>
      </w:pPr>
      <w:bookmarkStart w:id="669" w:name="_Toc207648962"/>
      <w:r>
        <w:rPr>
          <w:rFonts w:eastAsia="宋体"/>
        </w:rPr>
        <w:t>6.</w:t>
      </w:r>
      <w:r>
        <w:rPr>
          <w:rFonts w:eastAsia="宋体" w:hint="eastAsia"/>
          <w:lang w:eastAsia="zh-CN"/>
        </w:rPr>
        <w:t>5</w:t>
      </w:r>
      <w:r>
        <w:rPr>
          <w:rFonts w:eastAsia="宋体"/>
        </w:rPr>
        <w:t>.2.1</w:t>
      </w:r>
      <w:r>
        <w:rPr>
          <w:rFonts w:eastAsia="宋体"/>
        </w:rPr>
        <w:tab/>
        <w:t>General</w:t>
      </w:r>
      <w:bookmarkEnd w:id="669"/>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0" w:name="_Toc207648963"/>
      <w:r>
        <w:rPr>
          <w:rFonts w:eastAsia="宋体"/>
        </w:rPr>
        <w:t>6.</w:t>
      </w:r>
      <w:r>
        <w:rPr>
          <w:rFonts w:eastAsia="宋体" w:hint="eastAsia"/>
          <w:lang w:eastAsia="zh-CN"/>
        </w:rPr>
        <w:t>5</w:t>
      </w:r>
      <w:r>
        <w:rPr>
          <w:rFonts w:eastAsia="宋体"/>
        </w:rPr>
        <w:t>.2.2</w:t>
      </w:r>
      <w:r>
        <w:rPr>
          <w:rFonts w:eastAsia="宋体"/>
        </w:rPr>
        <w:tab/>
        <w:t>HTTP standard headers</w:t>
      </w:r>
      <w:bookmarkEnd w:id="670"/>
    </w:p>
    <w:p w14:paraId="0FE74491" w14:textId="4FC2142A" w:rsidR="001B6BE2" w:rsidRDefault="001B6BE2" w:rsidP="001B6BE2">
      <w:pPr>
        <w:pStyle w:val="51"/>
        <w:rPr>
          <w:rFonts w:eastAsia="宋体"/>
        </w:rPr>
      </w:pPr>
      <w:bookmarkStart w:id="671" w:name="_Toc207648964"/>
      <w:r>
        <w:rPr>
          <w:rFonts w:eastAsia="宋体"/>
        </w:rPr>
        <w:t>6.</w:t>
      </w:r>
      <w:r>
        <w:rPr>
          <w:rFonts w:eastAsia="宋体" w:hint="eastAsia"/>
          <w:lang w:eastAsia="zh-CN"/>
        </w:rPr>
        <w:t>5</w:t>
      </w:r>
      <w:r>
        <w:rPr>
          <w:rFonts w:eastAsia="宋体"/>
        </w:rPr>
        <w:t>.2.2.1</w:t>
      </w:r>
      <w:r>
        <w:rPr>
          <w:rFonts w:eastAsia="宋体"/>
        </w:rPr>
        <w:tab/>
        <w:t>General</w:t>
      </w:r>
      <w:bookmarkEnd w:id="671"/>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2" w:name="_Toc207648965"/>
      <w:r>
        <w:rPr>
          <w:rFonts w:eastAsia="宋体"/>
        </w:rPr>
        <w:t>6.</w:t>
      </w:r>
      <w:r>
        <w:rPr>
          <w:rFonts w:eastAsia="宋体" w:hint="eastAsia"/>
          <w:lang w:eastAsia="zh-CN"/>
        </w:rPr>
        <w:t>5</w:t>
      </w:r>
      <w:r>
        <w:rPr>
          <w:rFonts w:eastAsia="宋体"/>
        </w:rPr>
        <w:t>.2.2.2</w:t>
      </w:r>
      <w:r>
        <w:rPr>
          <w:rFonts w:eastAsia="宋体"/>
        </w:rPr>
        <w:tab/>
        <w:t>Content type</w:t>
      </w:r>
      <w:bookmarkEnd w:id="672"/>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3" w:name="_Toc207648966"/>
      <w:r>
        <w:rPr>
          <w:rFonts w:eastAsia="宋体"/>
        </w:rPr>
        <w:t>6.</w:t>
      </w:r>
      <w:r>
        <w:rPr>
          <w:rFonts w:eastAsia="宋体" w:hint="eastAsia"/>
          <w:lang w:eastAsia="zh-CN"/>
        </w:rPr>
        <w:t>5</w:t>
      </w:r>
      <w:r>
        <w:rPr>
          <w:rFonts w:eastAsia="宋体"/>
        </w:rPr>
        <w:t>.2.3</w:t>
      </w:r>
      <w:r>
        <w:rPr>
          <w:rFonts w:eastAsia="宋体"/>
        </w:rPr>
        <w:tab/>
        <w:t>HTTP custom headers</w:t>
      </w:r>
      <w:bookmarkEnd w:id="673"/>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4" w:name="_Toc207648967"/>
      <w:r>
        <w:rPr>
          <w:rFonts w:eastAsia="宋体"/>
        </w:rPr>
        <w:t>6.</w:t>
      </w:r>
      <w:r>
        <w:rPr>
          <w:rFonts w:eastAsia="宋体" w:hint="eastAsia"/>
          <w:lang w:eastAsia="zh-CN"/>
        </w:rPr>
        <w:t>5</w:t>
      </w:r>
      <w:r>
        <w:rPr>
          <w:rFonts w:eastAsia="宋体"/>
        </w:rPr>
        <w:t>.3</w:t>
      </w:r>
      <w:r>
        <w:rPr>
          <w:rFonts w:eastAsia="宋体"/>
        </w:rPr>
        <w:tab/>
        <w:t>Resources</w:t>
      </w:r>
      <w:bookmarkEnd w:id="674"/>
    </w:p>
    <w:p w14:paraId="1961E262" w14:textId="633F09C6" w:rsidR="001B6BE2" w:rsidRDefault="001B6BE2" w:rsidP="001B6BE2">
      <w:pPr>
        <w:pStyle w:val="41"/>
        <w:rPr>
          <w:rFonts w:eastAsia="宋体"/>
        </w:rPr>
      </w:pPr>
      <w:bookmarkStart w:id="675" w:name="_Toc207648968"/>
      <w:r>
        <w:rPr>
          <w:rFonts w:eastAsia="宋体"/>
        </w:rPr>
        <w:t>6.</w:t>
      </w:r>
      <w:r>
        <w:rPr>
          <w:rFonts w:eastAsia="宋体" w:hint="eastAsia"/>
          <w:lang w:eastAsia="zh-CN"/>
        </w:rPr>
        <w:t>5</w:t>
      </w:r>
      <w:r>
        <w:rPr>
          <w:rFonts w:eastAsia="宋体"/>
        </w:rPr>
        <w:t>.3.1</w:t>
      </w:r>
      <w:r>
        <w:rPr>
          <w:rFonts w:eastAsia="宋体"/>
        </w:rPr>
        <w:tab/>
        <w:t>Overview</w:t>
      </w:r>
      <w:bookmarkEnd w:id="675"/>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51" type="#_x0000_t75" style="width:276.5pt;height:105.5pt" o:ole="">
            <v:imagedata r:id="rId55" o:title=""/>
          </v:shape>
          <o:OLEObject Type="Embed" ProgID="Visio.Drawing.15" ShapeID="_x0000_i1051" DrawAspect="Content" ObjectID="_1818261977"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6"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6"/>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77" w:name="_Toc207648969"/>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77"/>
    </w:p>
    <w:p w14:paraId="4B585B05" w14:textId="34EE0761" w:rsidR="001B6BE2" w:rsidRDefault="001B6BE2" w:rsidP="001B6BE2">
      <w:pPr>
        <w:pStyle w:val="51"/>
        <w:rPr>
          <w:rFonts w:eastAsia="宋体"/>
        </w:rPr>
      </w:pPr>
      <w:bookmarkStart w:id="678" w:name="_Toc207648970"/>
      <w:r>
        <w:rPr>
          <w:rFonts w:eastAsia="宋体"/>
        </w:rPr>
        <w:t>6.</w:t>
      </w:r>
      <w:r>
        <w:rPr>
          <w:rFonts w:eastAsia="宋体" w:hint="eastAsia"/>
          <w:lang w:eastAsia="zh-CN"/>
        </w:rPr>
        <w:t>5</w:t>
      </w:r>
      <w:r>
        <w:rPr>
          <w:rFonts w:eastAsia="宋体"/>
        </w:rPr>
        <w:t>.3.2.1</w:t>
      </w:r>
      <w:r>
        <w:rPr>
          <w:rFonts w:eastAsia="宋体"/>
        </w:rPr>
        <w:tab/>
        <w:t>Description</w:t>
      </w:r>
      <w:bookmarkEnd w:id="678"/>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79" w:name="_Toc207648971"/>
      <w:r>
        <w:rPr>
          <w:rFonts w:eastAsia="宋体"/>
        </w:rPr>
        <w:t>6.</w:t>
      </w:r>
      <w:r>
        <w:rPr>
          <w:rFonts w:eastAsia="宋体" w:hint="eastAsia"/>
          <w:lang w:eastAsia="zh-CN"/>
        </w:rPr>
        <w:t>5</w:t>
      </w:r>
      <w:r>
        <w:rPr>
          <w:rFonts w:eastAsia="宋体"/>
        </w:rPr>
        <w:t>.3.2.2</w:t>
      </w:r>
      <w:r>
        <w:rPr>
          <w:rFonts w:eastAsia="宋体"/>
        </w:rPr>
        <w:tab/>
        <w:t>Resource Definition</w:t>
      </w:r>
      <w:bookmarkEnd w:id="679"/>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lastRenderedPageBreak/>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0" w:name="_Toc207648972"/>
      <w:r>
        <w:rPr>
          <w:rFonts w:eastAsia="宋体"/>
        </w:rPr>
        <w:t>6.</w:t>
      </w:r>
      <w:r>
        <w:rPr>
          <w:rFonts w:eastAsia="宋体" w:hint="eastAsia"/>
          <w:lang w:eastAsia="zh-CN"/>
        </w:rPr>
        <w:t>5</w:t>
      </w:r>
      <w:r>
        <w:rPr>
          <w:rFonts w:eastAsia="宋体"/>
        </w:rPr>
        <w:t>.3.2.3</w:t>
      </w:r>
      <w:r>
        <w:rPr>
          <w:rFonts w:eastAsia="宋体"/>
        </w:rPr>
        <w:tab/>
        <w:t>Resource Standard Methods</w:t>
      </w:r>
      <w:bookmarkEnd w:id="680"/>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lastRenderedPageBreak/>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lastRenderedPageBreak/>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1" w:name="_Toc207648973"/>
      <w:r>
        <w:rPr>
          <w:rFonts w:eastAsia="宋体"/>
        </w:rPr>
        <w:t>6.</w:t>
      </w:r>
      <w:r>
        <w:rPr>
          <w:rFonts w:eastAsia="宋体" w:hint="eastAsia"/>
          <w:lang w:eastAsia="zh-CN"/>
        </w:rPr>
        <w:t>5</w:t>
      </w:r>
      <w:r>
        <w:rPr>
          <w:rFonts w:eastAsia="宋体"/>
        </w:rPr>
        <w:t>.3.2.4</w:t>
      </w:r>
      <w:r>
        <w:rPr>
          <w:rFonts w:eastAsia="宋体"/>
        </w:rPr>
        <w:tab/>
        <w:t>Resource Custom Operations</w:t>
      </w:r>
      <w:bookmarkEnd w:id="681"/>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2" w:name="_Toc207648974"/>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2"/>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3" w:name="_Toc207648975"/>
      <w:r>
        <w:rPr>
          <w:rFonts w:eastAsia="宋体"/>
        </w:rPr>
        <w:t>6.</w:t>
      </w:r>
      <w:r>
        <w:rPr>
          <w:rFonts w:eastAsia="宋体" w:hint="eastAsia"/>
          <w:lang w:eastAsia="zh-CN"/>
        </w:rPr>
        <w:t>5</w:t>
      </w:r>
      <w:r>
        <w:rPr>
          <w:rFonts w:eastAsia="宋体"/>
        </w:rPr>
        <w:t>.5</w:t>
      </w:r>
      <w:r>
        <w:rPr>
          <w:rFonts w:eastAsia="宋体"/>
        </w:rPr>
        <w:tab/>
        <w:t>Notifications</w:t>
      </w:r>
      <w:bookmarkEnd w:id="683"/>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4" w:name="_Toc207648976"/>
      <w:r>
        <w:rPr>
          <w:rFonts w:eastAsia="宋体"/>
        </w:rPr>
        <w:t>6.</w:t>
      </w:r>
      <w:r>
        <w:rPr>
          <w:rFonts w:eastAsia="宋体" w:hint="eastAsia"/>
          <w:lang w:eastAsia="zh-CN"/>
        </w:rPr>
        <w:t>5</w:t>
      </w:r>
      <w:r>
        <w:rPr>
          <w:rFonts w:eastAsia="宋体"/>
        </w:rPr>
        <w:t>.6</w:t>
      </w:r>
      <w:r>
        <w:rPr>
          <w:rFonts w:eastAsia="宋体"/>
        </w:rPr>
        <w:tab/>
        <w:t>Data Model</w:t>
      </w:r>
      <w:bookmarkEnd w:id="684"/>
    </w:p>
    <w:p w14:paraId="46F7BF47" w14:textId="613CACEC" w:rsidR="001B6BE2" w:rsidRDefault="001B6BE2" w:rsidP="001B6BE2">
      <w:pPr>
        <w:pStyle w:val="41"/>
        <w:rPr>
          <w:rFonts w:eastAsia="宋体"/>
        </w:rPr>
      </w:pPr>
      <w:bookmarkStart w:id="685" w:name="_Toc207648977"/>
      <w:r>
        <w:rPr>
          <w:rFonts w:eastAsia="宋体"/>
        </w:rPr>
        <w:t>6.</w:t>
      </w:r>
      <w:r>
        <w:rPr>
          <w:rFonts w:eastAsia="宋体" w:hint="eastAsia"/>
          <w:lang w:eastAsia="zh-CN"/>
        </w:rPr>
        <w:t>5</w:t>
      </w:r>
      <w:r>
        <w:rPr>
          <w:rFonts w:eastAsia="宋体"/>
        </w:rPr>
        <w:t>.6.1</w:t>
      </w:r>
      <w:r>
        <w:rPr>
          <w:rFonts w:eastAsia="宋体"/>
        </w:rPr>
        <w:tab/>
        <w:t>General</w:t>
      </w:r>
      <w:bookmarkEnd w:id="685"/>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6"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6"/>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87" w:name="_Toc207648978"/>
      <w:r>
        <w:rPr>
          <w:rFonts w:eastAsia="宋体"/>
          <w:lang w:val="en-US"/>
        </w:rPr>
        <w:lastRenderedPageBreak/>
        <w:t>6.</w:t>
      </w:r>
      <w:r>
        <w:rPr>
          <w:rFonts w:eastAsia="宋体" w:hint="eastAsia"/>
          <w:lang w:val="en-US" w:eastAsia="zh-CN"/>
        </w:rPr>
        <w:t>5</w:t>
      </w:r>
      <w:r>
        <w:rPr>
          <w:rFonts w:eastAsia="宋体"/>
          <w:lang w:val="en-US"/>
        </w:rPr>
        <w:t>.6.2</w:t>
      </w:r>
      <w:r>
        <w:rPr>
          <w:rFonts w:eastAsia="宋体"/>
          <w:lang w:val="en-US"/>
        </w:rPr>
        <w:tab/>
        <w:t>Structured data types</w:t>
      </w:r>
      <w:bookmarkEnd w:id="687"/>
    </w:p>
    <w:p w14:paraId="6A1F21A7" w14:textId="29571FAA" w:rsidR="001B6BE2" w:rsidRDefault="001B6BE2" w:rsidP="001B6BE2">
      <w:pPr>
        <w:pStyle w:val="51"/>
        <w:rPr>
          <w:rFonts w:eastAsia="宋体"/>
        </w:rPr>
      </w:pPr>
      <w:bookmarkStart w:id="688" w:name="_Toc207648979"/>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88"/>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89" w:name="_Toc207648980"/>
      <w:r>
        <w:rPr>
          <w:rFonts w:eastAsia="宋体"/>
        </w:rPr>
        <w:t>6.</w:t>
      </w:r>
      <w:r>
        <w:rPr>
          <w:rFonts w:eastAsia="宋体" w:hint="eastAsia"/>
          <w:lang w:eastAsia="zh-CN"/>
        </w:rPr>
        <w:t>5</w:t>
      </w:r>
      <w:r>
        <w:rPr>
          <w:rFonts w:eastAsia="宋体"/>
        </w:rPr>
        <w:t>.6.2.2</w:t>
      </w:r>
      <w:r>
        <w:rPr>
          <w:rFonts w:eastAsia="宋体"/>
        </w:rPr>
        <w:tab/>
        <w:t>Type: ImsPpDataEntry</w:t>
      </w:r>
      <w:bookmarkEnd w:id="689"/>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0" w:name="_Toc207648981"/>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0"/>
    </w:p>
    <w:p w14:paraId="00CE4B12" w14:textId="67722AA5" w:rsidR="001B6BE2" w:rsidRDefault="001B6BE2" w:rsidP="001B6BE2">
      <w:pPr>
        <w:pStyle w:val="51"/>
        <w:rPr>
          <w:rFonts w:eastAsia="宋体"/>
        </w:rPr>
      </w:pPr>
      <w:bookmarkStart w:id="691" w:name="_Toc207648982"/>
      <w:r>
        <w:rPr>
          <w:rFonts w:eastAsia="宋体"/>
        </w:rPr>
        <w:t>6.</w:t>
      </w:r>
      <w:r>
        <w:rPr>
          <w:rFonts w:eastAsia="宋体" w:hint="eastAsia"/>
          <w:lang w:eastAsia="zh-CN"/>
        </w:rPr>
        <w:t>5</w:t>
      </w:r>
      <w:r>
        <w:rPr>
          <w:rFonts w:eastAsia="宋体"/>
        </w:rPr>
        <w:t>.6.3.1</w:t>
      </w:r>
      <w:r>
        <w:rPr>
          <w:rFonts w:eastAsia="宋体"/>
        </w:rPr>
        <w:tab/>
        <w:t>Introduction</w:t>
      </w:r>
      <w:bookmarkEnd w:id="691"/>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2" w:name="_Toc207648983"/>
      <w:r>
        <w:rPr>
          <w:rFonts w:eastAsia="宋体"/>
        </w:rPr>
        <w:t>6.</w:t>
      </w:r>
      <w:r>
        <w:rPr>
          <w:rFonts w:eastAsia="宋体" w:hint="eastAsia"/>
          <w:lang w:eastAsia="zh-CN"/>
        </w:rPr>
        <w:t>5</w:t>
      </w:r>
      <w:r>
        <w:rPr>
          <w:rFonts w:eastAsia="宋体"/>
        </w:rPr>
        <w:t>.6.3.2</w:t>
      </w:r>
      <w:r>
        <w:rPr>
          <w:rFonts w:eastAsia="宋体"/>
        </w:rPr>
        <w:tab/>
        <w:t>Simple data types</w:t>
      </w:r>
      <w:bookmarkEnd w:id="692"/>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3"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3"/>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4" w:name="_Toc207648984"/>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4"/>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5" w:name="_Toc207648985"/>
      <w:r>
        <w:rPr>
          <w:rFonts w:eastAsia="宋体"/>
        </w:rPr>
        <w:t>6.</w:t>
      </w:r>
      <w:r>
        <w:rPr>
          <w:rFonts w:eastAsia="宋体" w:hint="eastAsia"/>
          <w:lang w:eastAsia="zh-CN"/>
        </w:rPr>
        <w:t>5</w:t>
      </w:r>
      <w:r>
        <w:rPr>
          <w:rFonts w:eastAsia="宋体"/>
        </w:rPr>
        <w:t>.6.5</w:t>
      </w:r>
      <w:r>
        <w:rPr>
          <w:rFonts w:eastAsia="宋体"/>
        </w:rPr>
        <w:tab/>
        <w:t>Binary data</w:t>
      </w:r>
      <w:bookmarkEnd w:id="695"/>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6" w:name="_Toc207648986"/>
      <w:r>
        <w:rPr>
          <w:rFonts w:eastAsia="宋体"/>
        </w:rPr>
        <w:t>6.</w:t>
      </w:r>
      <w:r>
        <w:rPr>
          <w:rFonts w:eastAsia="宋体" w:hint="eastAsia"/>
          <w:lang w:eastAsia="zh-CN"/>
        </w:rPr>
        <w:t>5</w:t>
      </w:r>
      <w:r>
        <w:rPr>
          <w:rFonts w:eastAsia="宋体"/>
        </w:rPr>
        <w:t>.7</w:t>
      </w:r>
      <w:r>
        <w:rPr>
          <w:rFonts w:eastAsia="宋体"/>
        </w:rPr>
        <w:tab/>
        <w:t>Error Handling</w:t>
      </w:r>
      <w:bookmarkEnd w:id="696"/>
    </w:p>
    <w:p w14:paraId="46D14157" w14:textId="65CBC760" w:rsidR="001B6BE2" w:rsidRDefault="001B6BE2" w:rsidP="001B6BE2">
      <w:pPr>
        <w:pStyle w:val="41"/>
        <w:rPr>
          <w:rFonts w:eastAsia="宋体"/>
        </w:rPr>
      </w:pPr>
      <w:bookmarkStart w:id="697" w:name="_Toc207648987"/>
      <w:r>
        <w:rPr>
          <w:rFonts w:eastAsia="宋体"/>
        </w:rPr>
        <w:t>6.</w:t>
      </w:r>
      <w:r>
        <w:rPr>
          <w:rFonts w:eastAsia="宋体" w:hint="eastAsia"/>
          <w:lang w:eastAsia="zh-CN"/>
        </w:rPr>
        <w:t>5</w:t>
      </w:r>
      <w:r>
        <w:rPr>
          <w:rFonts w:eastAsia="宋体"/>
        </w:rPr>
        <w:t>.7.1</w:t>
      </w:r>
      <w:r>
        <w:rPr>
          <w:rFonts w:eastAsia="宋体"/>
        </w:rPr>
        <w:tab/>
        <w:t>General</w:t>
      </w:r>
      <w:bookmarkEnd w:id="697"/>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698" w:name="_Toc207648988"/>
      <w:r>
        <w:rPr>
          <w:rFonts w:eastAsia="宋体"/>
        </w:rPr>
        <w:t>6.</w:t>
      </w:r>
      <w:r>
        <w:rPr>
          <w:rFonts w:eastAsia="宋体" w:hint="eastAsia"/>
          <w:lang w:eastAsia="zh-CN"/>
        </w:rPr>
        <w:t>5</w:t>
      </w:r>
      <w:r>
        <w:rPr>
          <w:rFonts w:eastAsia="宋体"/>
        </w:rPr>
        <w:t>.7.2</w:t>
      </w:r>
      <w:r>
        <w:rPr>
          <w:rFonts w:eastAsia="宋体"/>
        </w:rPr>
        <w:tab/>
        <w:t>Protocol Errors</w:t>
      </w:r>
      <w:bookmarkEnd w:id="698"/>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699" w:name="_Toc207648989"/>
      <w:r>
        <w:rPr>
          <w:rFonts w:eastAsia="宋体"/>
        </w:rPr>
        <w:t>6.</w:t>
      </w:r>
      <w:r>
        <w:rPr>
          <w:rFonts w:eastAsia="宋体" w:hint="eastAsia"/>
          <w:lang w:eastAsia="zh-CN"/>
        </w:rPr>
        <w:t>5</w:t>
      </w:r>
      <w:r>
        <w:rPr>
          <w:rFonts w:eastAsia="宋体"/>
        </w:rPr>
        <w:t>.7.3</w:t>
      </w:r>
      <w:r>
        <w:rPr>
          <w:rFonts w:eastAsia="宋体"/>
        </w:rPr>
        <w:tab/>
        <w:t>Application Errors</w:t>
      </w:r>
      <w:bookmarkEnd w:id="699"/>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lastRenderedPageBreak/>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0"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0"/>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1" w:name="_Toc207648990"/>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1"/>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2"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2"/>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3" w:name="_Toc207648991"/>
      <w:r>
        <w:rPr>
          <w:rFonts w:eastAsia="宋体"/>
        </w:rPr>
        <w:t>6.</w:t>
      </w:r>
      <w:r>
        <w:rPr>
          <w:rFonts w:eastAsia="宋体" w:hint="eastAsia"/>
          <w:lang w:eastAsia="zh-CN"/>
        </w:rPr>
        <w:t>5</w:t>
      </w:r>
      <w:r>
        <w:rPr>
          <w:rFonts w:eastAsia="宋体"/>
        </w:rPr>
        <w:t>.9</w:t>
      </w:r>
      <w:r>
        <w:rPr>
          <w:rFonts w:eastAsia="宋体"/>
        </w:rPr>
        <w:tab/>
        <w:t>Security</w:t>
      </w:r>
      <w:bookmarkEnd w:id="703"/>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4" w:name="_Toc207648992"/>
      <w:r>
        <w:rPr>
          <w:rFonts w:eastAsia="宋体"/>
        </w:rPr>
        <w:t>6.</w:t>
      </w:r>
      <w:r>
        <w:rPr>
          <w:rFonts w:eastAsia="宋体" w:hint="eastAsia"/>
          <w:lang w:eastAsia="zh-CN"/>
        </w:rPr>
        <w:t>5</w:t>
      </w:r>
      <w:r>
        <w:rPr>
          <w:rFonts w:eastAsia="宋体"/>
        </w:rPr>
        <w:t>.10</w:t>
      </w:r>
      <w:r>
        <w:rPr>
          <w:rFonts w:eastAsia="宋体"/>
        </w:rPr>
        <w:tab/>
        <w:t>HTTP redirection</w:t>
      </w:r>
      <w:bookmarkEnd w:id="704"/>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6"/>
    <w:p w14:paraId="1BC9588D" w14:textId="43D2D8EC" w:rsidR="007B3457" w:rsidRDefault="00944AF9">
      <w:pPr>
        <w:pStyle w:val="8"/>
      </w:pPr>
      <w:r>
        <w:br w:type="page"/>
      </w:r>
      <w:bookmarkStart w:id="705" w:name="_Toc35971450"/>
      <w:bookmarkStart w:id="706" w:name="_Toc510696650"/>
      <w:bookmarkStart w:id="707" w:name="_Toc207648993"/>
      <w:r>
        <w:lastRenderedPageBreak/>
        <w:t>Annex A (normative):</w:t>
      </w:r>
      <w:r>
        <w:br/>
        <w:t>OpenAPI specification</w:t>
      </w:r>
      <w:bookmarkEnd w:id="705"/>
      <w:bookmarkEnd w:id="706"/>
      <w:bookmarkEnd w:id="707"/>
    </w:p>
    <w:p w14:paraId="1656CB21" w14:textId="77777777" w:rsidR="007B3457" w:rsidRDefault="00000000" w:rsidP="003A4F10">
      <w:pPr>
        <w:pStyle w:val="1"/>
      </w:pPr>
      <w:bookmarkStart w:id="708" w:name="_Toc510696651"/>
      <w:bookmarkStart w:id="709" w:name="_Toc35971451"/>
      <w:bookmarkStart w:id="710" w:name="_Toc207648994"/>
      <w:bookmarkStart w:id="711" w:name="_Toc510696653"/>
      <w:r>
        <w:t>A.1</w:t>
      </w:r>
      <w:r>
        <w:tab/>
        <w:t>General</w:t>
      </w:r>
      <w:bookmarkEnd w:id="708"/>
      <w:bookmarkEnd w:id="709"/>
      <w:bookmarkEnd w:id="710"/>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2" w:name="_Toc207648995"/>
      <w:bookmarkStart w:id="713" w:name="_Hlk191386584"/>
      <w:r>
        <w:t>A.2</w:t>
      </w:r>
      <w:r>
        <w:tab/>
      </w:r>
      <w:bookmarkStart w:id="714" w:name="OLE_LINK5"/>
      <w:r w:rsidR="0083253C" w:rsidRPr="0017262F">
        <w:t>Nimsas_SessionEventControl</w:t>
      </w:r>
      <w:bookmarkEnd w:id="714"/>
      <w:r>
        <w:t xml:space="preserve"> API</w:t>
      </w:r>
      <w:bookmarkEnd w:id="712"/>
    </w:p>
    <w:p w14:paraId="69666E72" w14:textId="77777777" w:rsidR="0083253C" w:rsidRPr="007C27B2" w:rsidRDefault="0083253C" w:rsidP="0083253C">
      <w:pPr>
        <w:pStyle w:val="PL"/>
      </w:pPr>
      <w:bookmarkStart w:id="715"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1C2A9505"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r w:rsidR="002E4CBF">
        <w:rPr>
          <w:rFonts w:eastAsiaTheme="minorEastAsia" w:hint="eastAsia"/>
          <w:lang w:eastAsia="zh-CN"/>
        </w:rPr>
        <w:t>4</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28A3AD05"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2E4CBF">
        <w:rPr>
          <w:rFonts w:eastAsiaTheme="minorEastAsia" w:hint="eastAsia"/>
          <w:lang w:eastAsia="zh-CN"/>
        </w:rPr>
        <w:t>3</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3"/>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6"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6"/>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17" w:name="OLE_LINK10"/>
    </w:p>
    <w:bookmarkEnd w:id="717"/>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lastRenderedPageBreak/>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18"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18"/>
    <w:p w14:paraId="4C34C56C" w14:textId="77777777" w:rsidR="0083253C" w:rsidRPr="00340CDF" w:rsidRDefault="0083253C" w:rsidP="0083253C">
      <w:pPr>
        <w:pStyle w:val="PL"/>
      </w:pPr>
    </w:p>
    <w:bookmarkEnd w:id="715"/>
    <w:p w14:paraId="10A05FB5" w14:textId="77777777" w:rsidR="007B3457" w:rsidRDefault="007B3457"/>
    <w:p w14:paraId="73846FDA" w14:textId="01895616" w:rsidR="007B3457" w:rsidRDefault="00000000" w:rsidP="003A4F10">
      <w:pPr>
        <w:pStyle w:val="1"/>
      </w:pPr>
      <w:bookmarkStart w:id="719" w:name="_Toc35971453"/>
      <w:bookmarkStart w:id="720" w:name="_Toc207648996"/>
      <w:r>
        <w:t>A.3</w:t>
      </w:r>
      <w:r>
        <w:tab/>
      </w:r>
      <w:r w:rsidR="00930C61" w:rsidRPr="002C6BFF">
        <w:t>Nimsas_MediaControl</w:t>
      </w:r>
      <w:r>
        <w:t xml:space="preserve"> API</w:t>
      </w:r>
      <w:bookmarkStart w:id="721" w:name="_Hlk191386593"/>
      <w:bookmarkEnd w:id="711"/>
      <w:bookmarkEnd w:id="719"/>
      <w:bookmarkEnd w:id="720"/>
    </w:p>
    <w:p w14:paraId="3AAE8FAE" w14:textId="0D3692A7" w:rsidR="00930C61" w:rsidRDefault="00930C61" w:rsidP="00930C61">
      <w:pPr>
        <w:pStyle w:val="PL"/>
      </w:pPr>
      <w:bookmarkStart w:id="722"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A31683E" w:rsidR="00930C61" w:rsidRPr="00522201" w:rsidRDefault="00930C61" w:rsidP="00930C61">
      <w:pPr>
        <w:pStyle w:val="PL"/>
      </w:pPr>
      <w:r>
        <w:t xml:space="preserve">  version: </w:t>
      </w:r>
      <w:bookmarkStart w:id="723"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w:t>
      </w:r>
      <w:r w:rsidR="002E4CBF">
        <w:rPr>
          <w:rFonts w:eastAsiaTheme="minorEastAsia" w:hint="eastAsia"/>
          <w:lang w:eastAsia="zh-CN"/>
        </w:rPr>
        <w:t>3</w:t>
      </w:r>
      <w:bookmarkEnd w:id="723"/>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4478DAAE" w:rsidR="00930C61" w:rsidRDefault="00930C61" w:rsidP="00930C61">
      <w:pPr>
        <w:pStyle w:val="PL"/>
      </w:pPr>
      <w:r>
        <w:t xml:space="preserve">    3GPP TS 29.175 V</w:t>
      </w:r>
      <w:r w:rsidR="00EA4AD2">
        <w:t>1</w:t>
      </w:r>
      <w:r w:rsidR="00CB3FCE">
        <w:rPr>
          <w:rFonts w:eastAsiaTheme="minorEastAsia" w:hint="eastAsia"/>
          <w:lang w:eastAsia="zh-CN"/>
        </w:rPr>
        <w:t>9</w:t>
      </w:r>
      <w:r>
        <w:t>.</w:t>
      </w:r>
      <w:r w:rsidR="002E4CBF">
        <w:rPr>
          <w:rFonts w:eastAsiaTheme="minorEastAsia" w:hint="eastAsia"/>
          <w:lang w:eastAsia="zh-CN"/>
        </w:rPr>
        <w:t>3</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lastRenderedPageBreak/>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1"/>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lastRenderedPageBreak/>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77777777" w:rsidR="00320AC0" w:rsidRDefault="00930C61" w:rsidP="00320AC0">
      <w:pPr>
        <w:pStyle w:val="PL"/>
        <w:rPr>
          <w:lang w:eastAsia="en-US"/>
        </w:rPr>
      </w:pPr>
      <w:r>
        <w:t xml:space="preserve">          $ref: 'TS29571_CommonData.yaml#/components/schemas/MediaId'</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lastRenderedPageBreak/>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lastRenderedPageBreak/>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24" w:name="_Toc160489003"/>
      <w:bookmarkStart w:id="725" w:name="_Toc207648997"/>
      <w:bookmarkEnd w:id="722"/>
      <w:r>
        <w:t>A.</w:t>
      </w:r>
      <w:r>
        <w:rPr>
          <w:rFonts w:eastAsiaTheme="minorEastAsia" w:hint="eastAsia"/>
          <w:lang w:eastAsia="zh-CN"/>
        </w:rPr>
        <w:t>4</w:t>
      </w:r>
      <w:r>
        <w:tab/>
      </w:r>
      <w:r w:rsidRPr="002C6BFF">
        <w:t>Nimsas_</w:t>
      </w:r>
      <w:r>
        <w:t>ImsSessionManagement API</w:t>
      </w:r>
      <w:bookmarkEnd w:id="724"/>
      <w:bookmarkEnd w:id="725"/>
    </w:p>
    <w:p w14:paraId="7108E184" w14:textId="687EB4F2" w:rsidR="00732EA9" w:rsidRPr="007C68F6" w:rsidRDefault="00E35279" w:rsidP="00732EA9">
      <w:pPr>
        <w:pStyle w:val="PL"/>
        <w:rPr>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r w:rsidRPr="000B480E">
        <w:rPr>
          <w:lang w:val="en-US"/>
        </w:rPr>
        <w:t>-alpha.</w:t>
      </w:r>
      <w:r w:rsidR="002E4CBF">
        <w:rPr>
          <w:rFonts w:eastAsiaTheme="minorEastAsia" w:hint="eastAsia"/>
          <w:lang w:val="en-US" w:eastAsia="zh-CN"/>
        </w:rPr>
        <w:t>2</w:t>
      </w:r>
      <w:r w:rsidRPr="000B480E">
        <w:rPr>
          <w:lang w:val="en-US"/>
        </w:rPr>
        <w:br/>
        <w:t xml:space="preserve">  description: |</w:t>
      </w:r>
      <w:r w:rsidRPr="000B480E">
        <w:rPr>
          <w:lang w:val="en-US"/>
        </w:rPr>
        <w:br/>
      </w:r>
      <w:r w:rsidRPr="000B480E">
        <w:rPr>
          <w:lang w:val="en-US"/>
        </w:rPr>
        <w:lastRenderedPageBreak/>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2E4CBF">
        <w:rPr>
          <w:rFonts w:eastAsiaTheme="minorEastAsia" w:hint="eastAsia"/>
          <w:lang w:val="en-US" w:eastAsia="zh-CN"/>
        </w:rPr>
        <w:t>3</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r>
      <w:r w:rsidRPr="000B480E">
        <w:rPr>
          <w:lang w:val="en-US"/>
        </w:rPr>
        <w:lastRenderedPageBreak/>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r>
      <w:r w:rsidRPr="000B480E">
        <w:rPr>
          <w:lang w:val="en-US"/>
        </w:rPr>
        <w:lastRenderedPageBreak/>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1FAF1E2F" w14:textId="1625C4B6" w:rsidR="00E35279" w:rsidRDefault="00732EA9" w:rsidP="00732EA9">
      <w:pPr>
        <w:pStyle w:val="PL"/>
        <w:rPr>
          <w:lang w:eastAsia="zh-CN"/>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r>
      <w:r w:rsidR="00E35279" w:rsidRPr="000B480E">
        <w:rPr>
          <w:lang w:val="en-US"/>
        </w:rPr>
        <w:lastRenderedPageBreak/>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r>
      <w:r w:rsidR="00E35279" w:rsidRPr="000B480E">
        <w:rPr>
          <w:lang w:val="en-US"/>
        </w:rPr>
        <w:lastRenderedPageBreak/>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r>
      <w:r w:rsidR="00E35279" w:rsidRPr="000B480E">
        <w:rPr>
          <w:lang w:val="en-US"/>
        </w:rPr>
        <w:lastRenderedPageBreak/>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r>
      <w:r w:rsidR="00E35279" w:rsidRPr="000B480E">
        <w:rPr>
          <w:lang w:val="en-US"/>
        </w:rPr>
        <w:lastRenderedPageBreak/>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r w:rsidR="00E35279" w:rsidRPr="000B480E">
        <w:rPr>
          <w:lang w:val="en-US"/>
        </w:rPr>
        <w:br/>
      </w:r>
      <w:r w:rsidR="00E35279" w:rsidRPr="000B480E">
        <w:rPr>
          <w:lang w:val="en-US"/>
        </w:rPr>
        <w:br/>
        <w:t xml:space="preserve">    TargetIdInfo:</w:t>
      </w:r>
      <w:r w:rsidR="00E35279" w:rsidRPr="000B480E">
        <w:rPr>
          <w:lang w:val="en-US"/>
        </w:rPr>
        <w:br/>
        <w:t xml:space="preserve">      description: The public identity(ies) of the IMS Subscriber the DC is targeted.</w:t>
      </w:r>
      <w:r w:rsidR="00E35279" w:rsidRPr="000B480E">
        <w:rPr>
          <w:lang w:val="en-US"/>
        </w:rPr>
        <w:br/>
        <w:t xml:space="preserve">      type: object</w:t>
      </w:r>
      <w:r w:rsidR="00E35279" w:rsidRPr="000B480E">
        <w:rPr>
          <w:lang w:val="en-US"/>
        </w:rPr>
        <w:br/>
        <w:t xml:space="preserve">      properties:</w:t>
      </w:r>
      <w:r w:rsidR="00E35279" w:rsidRPr="000B480E">
        <w:rPr>
          <w:lang w:val="en-US"/>
        </w:rPr>
        <w:br/>
        <w:t xml:space="preserve">        callingIdentity:</w:t>
      </w:r>
      <w:r w:rsidR="00E35279" w:rsidRPr="000B480E">
        <w:rPr>
          <w:lang w:val="en-US"/>
        </w:rPr>
        <w:br/>
        <w:t xml:space="preserve">          $ref: 'TS29562_Nhss_imsSDM.yaml#/components/schemas/ImsPublicId'</w:t>
      </w:r>
      <w:r w:rsidR="00E35279" w:rsidRPr="000B480E">
        <w:rPr>
          <w:lang w:val="en-US"/>
        </w:rPr>
        <w:br/>
        <w:t xml:space="preserve">        calledIdentity:</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r>
      <w:r w:rsidR="00E35279" w:rsidRPr="000B480E">
        <w:rPr>
          <w:lang w:val="en-US"/>
        </w:rPr>
        <w:br/>
      </w:r>
      <w:r w:rsidR="00E35279" w:rsidRPr="000B480E">
        <w:rPr>
          <w:lang w:val="en-US"/>
        </w:rPr>
        <w:br/>
      </w:r>
      <w:r w:rsidR="00E35279" w:rsidRPr="000B480E">
        <w:rPr>
          <w:i/>
          <w:iCs/>
          <w:lang w:val="en-US"/>
        </w:rPr>
        <w:t># ENUMS</w:t>
      </w:r>
      <w:r w:rsidR="00E35279" w:rsidRPr="000B480E">
        <w:rPr>
          <w:i/>
          <w:iCs/>
          <w:lang w:val="en-US"/>
        </w:rPr>
        <w:br/>
      </w:r>
      <w:r w:rsidR="00E35279" w:rsidRPr="000B480E">
        <w:rPr>
          <w:i/>
          <w:iCs/>
          <w:lang w:val="en-US"/>
        </w:rPr>
        <w:br/>
        <w:t xml:space="preserve">    </w:t>
      </w:r>
      <w:r w:rsidR="00E35279" w:rsidRPr="000B480E">
        <w:rPr>
          <w:lang w:val="en-US"/>
        </w:rPr>
        <w:t>DcType:</w:t>
      </w:r>
      <w:r w:rsidR="00E35279" w:rsidRPr="000B480E">
        <w:rPr>
          <w:lang w:val="en-US"/>
        </w:rPr>
        <w:br/>
        <w:t xml:space="preserve">      description: The type of data channel.</w:t>
      </w:r>
      <w:r w:rsidR="00E35279" w:rsidRPr="000B480E">
        <w:rPr>
          <w:lang w:val="en-US"/>
        </w:rPr>
        <w:br/>
        <w:t xml:space="preserve">      anyOf:</w:t>
      </w:r>
      <w:r w:rsidR="00E35279" w:rsidRPr="000B480E">
        <w:rPr>
          <w:lang w:val="en-US"/>
        </w:rPr>
        <w:br/>
        <w:t xml:space="preserve">        - type: string</w:t>
      </w:r>
      <w:r w:rsidR="00E35279" w:rsidRPr="000B480E">
        <w:rPr>
          <w:lang w:val="en-US"/>
        </w:rPr>
        <w:br/>
        <w:t xml:space="preserve">          enum:</w:t>
      </w:r>
      <w:r w:rsidR="00E35279" w:rsidRPr="000B480E">
        <w:rPr>
          <w:lang w:val="en-US"/>
        </w:rPr>
        <w:br/>
        <w:t xml:space="preserve">            - BDC</w:t>
      </w:r>
      <w:r w:rsidR="00E35279" w:rsidRPr="000B480E">
        <w:rPr>
          <w:lang w:val="en-US"/>
        </w:rPr>
        <w:br/>
        <w:t xml:space="preserve">            - ADC</w:t>
      </w:r>
      <w:r w:rsidR="00E35279" w:rsidRPr="000B480E">
        <w:rPr>
          <w:lang w:val="en-US"/>
        </w:rPr>
        <w:br/>
        <w:t xml:space="preserve">        - type: string</w:t>
      </w:r>
      <w:r w:rsidR="00E35279" w:rsidRPr="000B480E">
        <w:rPr>
          <w:lang w:val="en-US"/>
        </w:rPr>
        <w:br/>
        <w:t xml:space="preserve">          description: &gt;</w:t>
      </w:r>
      <w:r w:rsidR="00E35279" w:rsidRPr="000B480E">
        <w:rPr>
          <w:lang w:val="en-US"/>
        </w:rPr>
        <w:br/>
        <w:t xml:space="preserve">            This string provides forward-compatibility with future extensions to the enumeration</w:t>
      </w:r>
      <w:r w:rsidR="00E35279" w:rsidRPr="000B480E">
        <w:rPr>
          <w:lang w:val="en-US"/>
        </w:rPr>
        <w:br/>
        <w:t xml:space="preserve">            and is not used to encode content defined in the present version of this API.</w:t>
      </w:r>
      <w:r w:rsidR="00E35279" w:rsidRPr="000B480E">
        <w:rPr>
          <w:lang w:val="en-US"/>
        </w:rPr>
        <w:br/>
      </w:r>
      <w:r w:rsidR="00E35279" w:rsidRPr="000B480E">
        <w:rPr>
          <w:lang w:val="en-US"/>
        </w:rPr>
        <w:br/>
        <w:t xml:space="preserve">    AdcType:</w:t>
      </w:r>
      <w:r w:rsidR="00E35279" w:rsidRPr="000B480E">
        <w:rPr>
          <w:lang w:val="en-US"/>
        </w:rPr>
        <w:br/>
        <w:t xml:space="preserve">      description: The type of the application data channel.</w:t>
      </w:r>
      <w:r w:rsidR="00E35279" w:rsidRPr="000B480E">
        <w:rPr>
          <w:lang w:val="en-US"/>
        </w:rPr>
        <w:br/>
        <w:t xml:space="preserve">      anyOf:</w:t>
      </w:r>
      <w:r w:rsidR="00E35279" w:rsidRPr="000B480E">
        <w:rPr>
          <w:lang w:val="en-US"/>
        </w:rPr>
        <w:br/>
        <w:t xml:space="preserve">        - type: string</w:t>
      </w:r>
      <w:r w:rsidR="00E35279" w:rsidRPr="000B480E">
        <w:rPr>
          <w:lang w:val="en-US"/>
        </w:rPr>
        <w:br/>
        <w:t xml:space="preserve">          enum:</w:t>
      </w:r>
      <w:r w:rsidR="00E35279" w:rsidRPr="000B480E">
        <w:rPr>
          <w:lang w:val="en-US"/>
        </w:rPr>
        <w:br/>
        <w:t xml:space="preserve">            - P2P</w:t>
      </w:r>
      <w:r w:rsidR="00E35279" w:rsidRPr="000B480E">
        <w:rPr>
          <w:lang w:val="en-US"/>
        </w:rPr>
        <w:br/>
        <w:t xml:space="preserve">            - P2A</w:t>
      </w:r>
      <w:r w:rsidR="00E35279" w:rsidRPr="000B480E">
        <w:rPr>
          <w:lang w:val="en-US"/>
        </w:rPr>
        <w:br/>
        <w:t xml:space="preserve">            - P2A2P</w:t>
      </w:r>
      <w:r w:rsidR="00E35279" w:rsidRPr="000B480E">
        <w:rPr>
          <w:lang w:val="en-US"/>
        </w:rPr>
        <w:br/>
        <w:t xml:space="preserve">        - type: string</w:t>
      </w:r>
      <w:r w:rsidR="00E35279" w:rsidRPr="000B480E">
        <w:rPr>
          <w:lang w:val="en-US"/>
        </w:rPr>
        <w:br/>
        <w:t xml:space="preserve">          description: &gt;</w:t>
      </w:r>
      <w:r w:rsidR="00E35279" w:rsidRPr="000B480E">
        <w:rPr>
          <w:lang w:val="en-US"/>
        </w:rPr>
        <w:br/>
        <w:t xml:space="preserve">            This string provides forward-compatibility with future extensions to the enumeration</w:t>
      </w:r>
      <w:r w:rsidR="00E35279" w:rsidRPr="000B480E">
        <w:rPr>
          <w:lang w:val="en-US"/>
        </w:rPr>
        <w:br/>
        <w:t xml:space="preserve">            and is not used to encode content defined in the present version of this API.</w:t>
      </w:r>
      <w:r w:rsidR="00E35279" w:rsidRPr="000B480E">
        <w:rPr>
          <w:lang w:val="en-US"/>
        </w:rPr>
        <w:br/>
      </w:r>
      <w:r w:rsidR="00E35279" w:rsidRPr="000B480E">
        <w:rPr>
          <w:lang w:val="en-US"/>
        </w:rPr>
        <w:br/>
        <w:t xml:space="preserve">    ImsSessionEventType:</w:t>
      </w:r>
      <w:r w:rsidR="00E35279" w:rsidRPr="000B480E">
        <w:rPr>
          <w:lang w:val="en-US"/>
        </w:rPr>
        <w:br/>
        <w:t xml:space="preserve">      description: The IMS session event type for which the notification is generated.</w:t>
      </w:r>
      <w:r w:rsidR="00E35279" w:rsidRPr="000B480E">
        <w:rPr>
          <w:lang w:val="en-US"/>
        </w:rPr>
        <w:br/>
        <w:t xml:space="preserve">      anyOf:</w:t>
      </w:r>
      <w:r w:rsidR="00E35279" w:rsidRPr="000B480E">
        <w:rPr>
          <w:lang w:val="en-US"/>
        </w:rPr>
        <w:br/>
        <w:t xml:space="preserve">        - type: string</w:t>
      </w:r>
      <w:r w:rsidR="00E35279" w:rsidRPr="000B480E">
        <w:rPr>
          <w:lang w:val="en-US"/>
        </w:rPr>
        <w:br/>
        <w:t xml:space="preserve">          enum:</w:t>
      </w:r>
      <w:r w:rsidR="00E35279" w:rsidRPr="000B480E">
        <w:rPr>
          <w:lang w:val="en-US"/>
        </w:rPr>
        <w:br/>
        <w:t xml:space="preserve">            - SESSION_ESTABLISHMENT_SUCCESS</w:t>
      </w:r>
      <w:r w:rsidR="00E35279" w:rsidRPr="000B480E">
        <w:rPr>
          <w:lang w:val="en-US"/>
        </w:rPr>
        <w:br/>
        <w:t xml:space="preserve">            - SESSION_ESTABLISHMENT_FAILURE</w:t>
      </w:r>
      <w:r w:rsidR="00E35279" w:rsidRPr="000B480E">
        <w:rPr>
          <w:lang w:val="en-US"/>
        </w:rPr>
        <w:br/>
        <w:t xml:space="preserve">            - MEDIA_CHANGE_SUCCESS</w:t>
      </w:r>
      <w:r w:rsidR="00E35279" w:rsidRPr="000B480E">
        <w:rPr>
          <w:lang w:val="en-US"/>
        </w:rPr>
        <w:br/>
        <w:t xml:space="preserve">            - MEDIA_CHANGE_FAILURE</w:t>
      </w:r>
      <w:r w:rsidR="00E35279" w:rsidRPr="000B480E">
        <w:rPr>
          <w:lang w:val="en-US"/>
        </w:rPr>
        <w:br/>
        <w:t xml:space="preserve">            - SESSION_TERMINATION</w:t>
      </w:r>
      <w:r w:rsidR="00E35279" w:rsidRPr="000B480E">
        <w:rPr>
          <w:lang w:val="en-US"/>
        </w:rPr>
        <w:br/>
        <w:t xml:space="preserve">        - type: string</w:t>
      </w:r>
      <w:r w:rsidR="00E35279" w:rsidRPr="000B480E">
        <w:rPr>
          <w:lang w:val="en-US"/>
        </w:rPr>
        <w:br/>
        <w:t xml:space="preserve">          description: &gt;</w:t>
      </w:r>
      <w:r w:rsidR="00E35279" w:rsidRPr="000B480E">
        <w:rPr>
          <w:lang w:val="en-US"/>
        </w:rPr>
        <w:br/>
        <w:t xml:space="preserve">            This string provides forward-compatibility with future extensions to the enumeration</w:t>
      </w:r>
      <w:r w:rsidR="00E35279" w:rsidRPr="000B480E">
        <w:rPr>
          <w:lang w:val="en-US"/>
        </w:rPr>
        <w:br/>
        <w:t xml:space="preserve">            and is not used to encode content defined in the present version of this API.</w:t>
      </w:r>
      <w:r w:rsidR="00E35279" w:rsidRPr="000B480E">
        <w:rPr>
          <w:lang w:val="en-US"/>
        </w:rPr>
        <w:br/>
      </w:r>
      <w:r w:rsidR="00E35279" w:rsidRPr="000B480E">
        <w:rPr>
          <w:lang w:val="en-US"/>
        </w:rPr>
        <w:br/>
      </w:r>
      <w:r w:rsidR="00E35279" w:rsidRPr="000B480E">
        <w:rPr>
          <w:lang w:val="en-US"/>
        </w:rPr>
        <w:br/>
      </w:r>
      <w:r w:rsidR="00E35279" w:rsidRPr="000B480E">
        <w:rPr>
          <w:lang w:val="en-US"/>
        </w:rPr>
        <w:br/>
      </w:r>
    </w:p>
    <w:p w14:paraId="46BFEBE5" w14:textId="2E709109" w:rsidR="00B42939" w:rsidRDefault="00B42939" w:rsidP="00B42939">
      <w:pPr>
        <w:pStyle w:val="1"/>
      </w:pPr>
      <w:bookmarkStart w:id="726" w:name="_Toc207648998"/>
      <w:r>
        <w:lastRenderedPageBreak/>
        <w:t>A.</w:t>
      </w:r>
      <w:r>
        <w:rPr>
          <w:rFonts w:eastAsiaTheme="minorEastAsia" w:hint="eastAsia"/>
          <w:lang w:eastAsia="zh-CN"/>
        </w:rPr>
        <w:t>5</w:t>
      </w:r>
      <w:r>
        <w:tab/>
      </w:r>
      <w:r w:rsidRPr="002C6BFF">
        <w:t>Nimsas_</w:t>
      </w:r>
      <w:bookmarkStart w:id="727" w:name="OLE_LINK18"/>
      <w:r>
        <w:t>ImsEE</w:t>
      </w:r>
      <w:bookmarkEnd w:id="727"/>
      <w:r>
        <w:t xml:space="preserve"> API</w:t>
      </w:r>
      <w:bookmarkEnd w:id="726"/>
    </w:p>
    <w:p w14:paraId="084EC15A" w14:textId="77777777" w:rsidR="004E7B6F" w:rsidRDefault="004E7B6F" w:rsidP="004E7B6F">
      <w:pPr>
        <w:pStyle w:val="PL"/>
        <w:rPr>
          <w:lang w:eastAsia="zh-CN"/>
        </w:rPr>
      </w:pPr>
      <w:bookmarkStart w:id="728"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5FF08965" w:rsidR="004E7B6F" w:rsidRPr="002E4CBF" w:rsidRDefault="004E7B6F" w:rsidP="004E7B6F">
      <w:pPr>
        <w:pStyle w:val="PL"/>
        <w:rPr>
          <w:lang w:eastAsia="zh-CN"/>
        </w:rPr>
      </w:pPr>
      <w:r>
        <w:rPr>
          <w:lang w:eastAsia="zh-CN"/>
        </w:rPr>
        <w:t xml:space="preserve">  version: 1.0.0-alpha.</w:t>
      </w:r>
      <w:r w:rsidR="002E4CBF">
        <w:rPr>
          <w:rFonts w:eastAsiaTheme="minorEastAsia" w:hint="eastAsia"/>
          <w:lang w:eastAsia="zh-CN"/>
        </w:rPr>
        <w:t>2</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29D3CD98" w:rsidR="004E7B6F" w:rsidRDefault="004E7B6F" w:rsidP="004E7B6F">
      <w:pPr>
        <w:pStyle w:val="PL"/>
        <w:rPr>
          <w:lang w:eastAsia="zh-CN"/>
        </w:rPr>
      </w:pPr>
      <w:r>
        <w:rPr>
          <w:lang w:eastAsia="zh-CN"/>
        </w:rPr>
        <w:t xml:space="preserve">    3GPP TS 29.175 V19.</w:t>
      </w:r>
      <w:r w:rsidR="002E4CBF">
        <w:rPr>
          <w:rFonts w:eastAsiaTheme="minorEastAsia" w:hint="eastAsia"/>
          <w:lang w:eastAsia="zh-CN"/>
        </w:rPr>
        <w:t>3</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lastRenderedPageBreak/>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lastRenderedPageBreak/>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lastRenderedPageBreak/>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lastRenderedPageBreak/>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lastRenderedPageBreak/>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'TS29571_CommonData.yaml#/components/schemas/ImsEvent'</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lastRenderedPageBreak/>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29" w:name="_Toc207648999"/>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29"/>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7777777" w:rsidR="00EC32E9" w:rsidRDefault="00EC32E9" w:rsidP="00EC32E9">
      <w:pPr>
        <w:pStyle w:val="PL"/>
        <w:rPr>
          <w:lang w:eastAsia="zh-CN"/>
        </w:rPr>
      </w:pPr>
      <w:r>
        <w:rPr>
          <w:lang w:eastAsia="zh-CN"/>
        </w:rPr>
        <w:t xml:space="preserve">  version: 1.0.0-alpha.1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77777777" w:rsidR="00EC32E9" w:rsidRDefault="00EC32E9" w:rsidP="00EC32E9">
      <w:pPr>
        <w:pStyle w:val="PL"/>
        <w:rPr>
          <w:lang w:eastAsia="zh-CN"/>
        </w:rPr>
      </w:pPr>
      <w:r>
        <w:rPr>
          <w:lang w:eastAsia="zh-CN"/>
        </w:rPr>
        <w:t xml:space="preserve">    3GPP TS 29.175 V19.3.0;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lastRenderedPageBreak/>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lastRenderedPageBreak/>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30" w:name="_Toc2086459"/>
      <w:bookmarkStart w:id="731" w:name="_Toc207649000"/>
      <w:bookmarkEnd w:id="728"/>
      <w:r>
        <w:lastRenderedPageBreak/>
        <w:t>Annex B (informative):</w:t>
      </w:r>
      <w:r>
        <w:br/>
        <w:t>Change history</w:t>
      </w:r>
      <w:bookmarkEnd w:id="730"/>
      <w:bookmarkEnd w:id="73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3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3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43D70" w14:textId="77777777" w:rsidR="00415716" w:rsidRDefault="00415716">
      <w:pPr>
        <w:spacing w:after="0"/>
      </w:pPr>
      <w:r>
        <w:separator/>
      </w:r>
    </w:p>
  </w:endnote>
  <w:endnote w:type="continuationSeparator" w:id="0">
    <w:p w14:paraId="7DD73012" w14:textId="77777777" w:rsidR="00415716" w:rsidRDefault="00415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2AF5" w14:textId="77777777" w:rsidR="00415716" w:rsidRDefault="00415716">
      <w:pPr>
        <w:spacing w:after="0"/>
      </w:pPr>
      <w:r>
        <w:separator/>
      </w:r>
    </w:p>
  </w:footnote>
  <w:footnote w:type="continuationSeparator" w:id="0">
    <w:p w14:paraId="2CB10C3F" w14:textId="77777777" w:rsidR="00415716" w:rsidRDefault="004157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2222E886"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CEE">
      <w:rPr>
        <w:rFonts w:ascii="Arial" w:hAnsi="Arial" w:cs="Arial"/>
        <w:b/>
        <w:noProof/>
        <w:sz w:val="18"/>
        <w:szCs w:val="18"/>
      </w:rPr>
      <w:t>3GPP TS 29.175 V19.3.0 (2025-09)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FB7708D"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CEE">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20DF9"/>
    <w:rsid w:val="00022420"/>
    <w:rsid w:val="0002335F"/>
    <w:rsid w:val="000236F5"/>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4A22"/>
    <w:rsid w:val="000602BD"/>
    <w:rsid w:val="00062023"/>
    <w:rsid w:val="000638E3"/>
    <w:rsid w:val="000655A6"/>
    <w:rsid w:val="00067353"/>
    <w:rsid w:val="00072406"/>
    <w:rsid w:val="000758D0"/>
    <w:rsid w:val="00076628"/>
    <w:rsid w:val="00077CF5"/>
    <w:rsid w:val="00080361"/>
    <w:rsid w:val="00080512"/>
    <w:rsid w:val="000838DC"/>
    <w:rsid w:val="0008580C"/>
    <w:rsid w:val="000932A4"/>
    <w:rsid w:val="000A221C"/>
    <w:rsid w:val="000A2AD1"/>
    <w:rsid w:val="000A41BA"/>
    <w:rsid w:val="000A6F44"/>
    <w:rsid w:val="000B5FCD"/>
    <w:rsid w:val="000B700C"/>
    <w:rsid w:val="000C0377"/>
    <w:rsid w:val="000C3261"/>
    <w:rsid w:val="000C3777"/>
    <w:rsid w:val="000C47C3"/>
    <w:rsid w:val="000C5689"/>
    <w:rsid w:val="000C61C3"/>
    <w:rsid w:val="000D58AB"/>
    <w:rsid w:val="000E006B"/>
    <w:rsid w:val="000E2443"/>
    <w:rsid w:val="000E72AA"/>
    <w:rsid w:val="000F4873"/>
    <w:rsid w:val="00100832"/>
    <w:rsid w:val="00102B0E"/>
    <w:rsid w:val="00106A51"/>
    <w:rsid w:val="00106D55"/>
    <w:rsid w:val="00113C23"/>
    <w:rsid w:val="001159DC"/>
    <w:rsid w:val="00115DA0"/>
    <w:rsid w:val="001170C1"/>
    <w:rsid w:val="00117C77"/>
    <w:rsid w:val="00120137"/>
    <w:rsid w:val="00124FDE"/>
    <w:rsid w:val="00127E9F"/>
    <w:rsid w:val="00133164"/>
    <w:rsid w:val="00133525"/>
    <w:rsid w:val="001409D3"/>
    <w:rsid w:val="00150B15"/>
    <w:rsid w:val="001520CA"/>
    <w:rsid w:val="00152853"/>
    <w:rsid w:val="001531C4"/>
    <w:rsid w:val="00157AB2"/>
    <w:rsid w:val="001632B8"/>
    <w:rsid w:val="0016361A"/>
    <w:rsid w:val="00176E96"/>
    <w:rsid w:val="00176FD7"/>
    <w:rsid w:val="001772C3"/>
    <w:rsid w:val="0018061C"/>
    <w:rsid w:val="0018197D"/>
    <w:rsid w:val="001835FC"/>
    <w:rsid w:val="00183DE4"/>
    <w:rsid w:val="00191076"/>
    <w:rsid w:val="00194847"/>
    <w:rsid w:val="00195970"/>
    <w:rsid w:val="001A0D73"/>
    <w:rsid w:val="001A39A2"/>
    <w:rsid w:val="001A4C42"/>
    <w:rsid w:val="001A7420"/>
    <w:rsid w:val="001B0E44"/>
    <w:rsid w:val="001B384E"/>
    <w:rsid w:val="001B509B"/>
    <w:rsid w:val="001B6637"/>
    <w:rsid w:val="001B68F9"/>
    <w:rsid w:val="001B6BE2"/>
    <w:rsid w:val="001C00B8"/>
    <w:rsid w:val="001C00CA"/>
    <w:rsid w:val="001C07C2"/>
    <w:rsid w:val="001C21C3"/>
    <w:rsid w:val="001C4156"/>
    <w:rsid w:val="001C6F91"/>
    <w:rsid w:val="001D02C2"/>
    <w:rsid w:val="001D1B46"/>
    <w:rsid w:val="001D598D"/>
    <w:rsid w:val="001E402F"/>
    <w:rsid w:val="001E4DAC"/>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A4581"/>
    <w:rsid w:val="002A51A9"/>
    <w:rsid w:val="002B1038"/>
    <w:rsid w:val="002B5B8C"/>
    <w:rsid w:val="002B6339"/>
    <w:rsid w:val="002C02E9"/>
    <w:rsid w:val="002C2BB3"/>
    <w:rsid w:val="002C2DD3"/>
    <w:rsid w:val="002D02AF"/>
    <w:rsid w:val="002D6562"/>
    <w:rsid w:val="002D77B7"/>
    <w:rsid w:val="002E00EE"/>
    <w:rsid w:val="002E1E8B"/>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585F"/>
    <w:rsid w:val="00315980"/>
    <w:rsid w:val="003172DC"/>
    <w:rsid w:val="00320AC0"/>
    <w:rsid w:val="00320BDD"/>
    <w:rsid w:val="00323E91"/>
    <w:rsid w:val="00332B0E"/>
    <w:rsid w:val="0033389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3EEB"/>
    <w:rsid w:val="003E438A"/>
    <w:rsid w:val="003E58FE"/>
    <w:rsid w:val="003E6DF5"/>
    <w:rsid w:val="003F705C"/>
    <w:rsid w:val="0040289E"/>
    <w:rsid w:val="004034C6"/>
    <w:rsid w:val="004115B0"/>
    <w:rsid w:val="0041414A"/>
    <w:rsid w:val="00415716"/>
    <w:rsid w:val="00422923"/>
    <w:rsid w:val="00423334"/>
    <w:rsid w:val="00424765"/>
    <w:rsid w:val="0042529D"/>
    <w:rsid w:val="004345EC"/>
    <w:rsid w:val="00435ACB"/>
    <w:rsid w:val="00442A2B"/>
    <w:rsid w:val="004454EF"/>
    <w:rsid w:val="00450004"/>
    <w:rsid w:val="00451DCB"/>
    <w:rsid w:val="004546A4"/>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2252"/>
    <w:rsid w:val="004A3B97"/>
    <w:rsid w:val="004A6999"/>
    <w:rsid w:val="004B25DC"/>
    <w:rsid w:val="004B4678"/>
    <w:rsid w:val="004B61FA"/>
    <w:rsid w:val="004B655E"/>
    <w:rsid w:val="004B6B68"/>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7DEA"/>
    <w:rsid w:val="0054333B"/>
    <w:rsid w:val="00543B2C"/>
    <w:rsid w:val="00543E6C"/>
    <w:rsid w:val="00546F69"/>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B7ED6"/>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A3C"/>
    <w:rsid w:val="005F21ED"/>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2EE7"/>
    <w:rsid w:val="006534D3"/>
    <w:rsid w:val="00655FA0"/>
    <w:rsid w:val="00660889"/>
    <w:rsid w:val="006617A0"/>
    <w:rsid w:val="00662390"/>
    <w:rsid w:val="0066760C"/>
    <w:rsid w:val="00671590"/>
    <w:rsid w:val="0067343D"/>
    <w:rsid w:val="00680B7F"/>
    <w:rsid w:val="00683090"/>
    <w:rsid w:val="00683E31"/>
    <w:rsid w:val="006848E0"/>
    <w:rsid w:val="006856A1"/>
    <w:rsid w:val="006857B7"/>
    <w:rsid w:val="006858C1"/>
    <w:rsid w:val="00693E3F"/>
    <w:rsid w:val="00697410"/>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90C8D"/>
    <w:rsid w:val="007926DF"/>
    <w:rsid w:val="00796C29"/>
    <w:rsid w:val="007A11D0"/>
    <w:rsid w:val="007A1829"/>
    <w:rsid w:val="007A4424"/>
    <w:rsid w:val="007B14C1"/>
    <w:rsid w:val="007B159E"/>
    <w:rsid w:val="007B3457"/>
    <w:rsid w:val="007B600E"/>
    <w:rsid w:val="007B76E2"/>
    <w:rsid w:val="007C34B9"/>
    <w:rsid w:val="007C500A"/>
    <w:rsid w:val="007C67DC"/>
    <w:rsid w:val="007D5A61"/>
    <w:rsid w:val="007D5A8A"/>
    <w:rsid w:val="007E4543"/>
    <w:rsid w:val="007E5838"/>
    <w:rsid w:val="007F0F4A"/>
    <w:rsid w:val="007F4CAB"/>
    <w:rsid w:val="007F72EC"/>
    <w:rsid w:val="007F73DC"/>
    <w:rsid w:val="008028A4"/>
    <w:rsid w:val="00812B23"/>
    <w:rsid w:val="00816FB9"/>
    <w:rsid w:val="008174B8"/>
    <w:rsid w:val="0082702A"/>
    <w:rsid w:val="00830747"/>
    <w:rsid w:val="0083253C"/>
    <w:rsid w:val="00834179"/>
    <w:rsid w:val="00851A40"/>
    <w:rsid w:val="008524D2"/>
    <w:rsid w:val="00852EFA"/>
    <w:rsid w:val="00855FDA"/>
    <w:rsid w:val="00856B02"/>
    <w:rsid w:val="00860335"/>
    <w:rsid w:val="00864252"/>
    <w:rsid w:val="008768CA"/>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2F13"/>
    <w:rsid w:val="008E4984"/>
    <w:rsid w:val="008E66C5"/>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4249"/>
    <w:rsid w:val="009779C3"/>
    <w:rsid w:val="00987970"/>
    <w:rsid w:val="0099297A"/>
    <w:rsid w:val="00996788"/>
    <w:rsid w:val="00996B6F"/>
    <w:rsid w:val="0099732F"/>
    <w:rsid w:val="009A07E2"/>
    <w:rsid w:val="009A6283"/>
    <w:rsid w:val="009A7E13"/>
    <w:rsid w:val="009B1BC3"/>
    <w:rsid w:val="009B5285"/>
    <w:rsid w:val="009B6AE0"/>
    <w:rsid w:val="009B6B4D"/>
    <w:rsid w:val="009C3F13"/>
    <w:rsid w:val="009C3F4E"/>
    <w:rsid w:val="009E27A9"/>
    <w:rsid w:val="009E281E"/>
    <w:rsid w:val="009E2A29"/>
    <w:rsid w:val="009E2C9C"/>
    <w:rsid w:val="009E4880"/>
    <w:rsid w:val="009E7E86"/>
    <w:rsid w:val="009F37B7"/>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65BD"/>
    <w:rsid w:val="00A67B8B"/>
    <w:rsid w:val="00A73129"/>
    <w:rsid w:val="00A7416D"/>
    <w:rsid w:val="00A755BC"/>
    <w:rsid w:val="00A7682A"/>
    <w:rsid w:val="00A776A6"/>
    <w:rsid w:val="00A77E58"/>
    <w:rsid w:val="00A82346"/>
    <w:rsid w:val="00A87885"/>
    <w:rsid w:val="00A90435"/>
    <w:rsid w:val="00A90B3B"/>
    <w:rsid w:val="00A92BA1"/>
    <w:rsid w:val="00A9337B"/>
    <w:rsid w:val="00A93BF4"/>
    <w:rsid w:val="00A96420"/>
    <w:rsid w:val="00AA3A25"/>
    <w:rsid w:val="00AA3D1B"/>
    <w:rsid w:val="00AA763D"/>
    <w:rsid w:val="00AB1805"/>
    <w:rsid w:val="00AB5B2A"/>
    <w:rsid w:val="00AB70D9"/>
    <w:rsid w:val="00AB7206"/>
    <w:rsid w:val="00AC1B58"/>
    <w:rsid w:val="00AC2304"/>
    <w:rsid w:val="00AC43F0"/>
    <w:rsid w:val="00AC6BC6"/>
    <w:rsid w:val="00AC6F6F"/>
    <w:rsid w:val="00AD1ECA"/>
    <w:rsid w:val="00AD5F72"/>
    <w:rsid w:val="00AD6189"/>
    <w:rsid w:val="00AD7D8D"/>
    <w:rsid w:val="00AE2A19"/>
    <w:rsid w:val="00AE4D1E"/>
    <w:rsid w:val="00AE65E2"/>
    <w:rsid w:val="00AF612D"/>
    <w:rsid w:val="00B00AA4"/>
    <w:rsid w:val="00B00BCD"/>
    <w:rsid w:val="00B02A24"/>
    <w:rsid w:val="00B046C2"/>
    <w:rsid w:val="00B062AD"/>
    <w:rsid w:val="00B06319"/>
    <w:rsid w:val="00B064FF"/>
    <w:rsid w:val="00B07EF2"/>
    <w:rsid w:val="00B10E4E"/>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0D18"/>
    <w:rsid w:val="00C0469B"/>
    <w:rsid w:val="00C074DD"/>
    <w:rsid w:val="00C10D76"/>
    <w:rsid w:val="00C147D4"/>
    <w:rsid w:val="00C1496A"/>
    <w:rsid w:val="00C16122"/>
    <w:rsid w:val="00C16606"/>
    <w:rsid w:val="00C20C13"/>
    <w:rsid w:val="00C2566A"/>
    <w:rsid w:val="00C262F6"/>
    <w:rsid w:val="00C33079"/>
    <w:rsid w:val="00C35EB9"/>
    <w:rsid w:val="00C41E09"/>
    <w:rsid w:val="00C45231"/>
    <w:rsid w:val="00C53042"/>
    <w:rsid w:val="00C539FB"/>
    <w:rsid w:val="00C539FD"/>
    <w:rsid w:val="00C5649E"/>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FCE"/>
    <w:rsid w:val="00CC0529"/>
    <w:rsid w:val="00CC0897"/>
    <w:rsid w:val="00CC12DD"/>
    <w:rsid w:val="00CC6B33"/>
    <w:rsid w:val="00CC6DCF"/>
    <w:rsid w:val="00CC7DF7"/>
    <w:rsid w:val="00CD4754"/>
    <w:rsid w:val="00CE1014"/>
    <w:rsid w:val="00CF1477"/>
    <w:rsid w:val="00CF21FE"/>
    <w:rsid w:val="00CF3414"/>
    <w:rsid w:val="00CF3910"/>
    <w:rsid w:val="00CF68A3"/>
    <w:rsid w:val="00CF6ED5"/>
    <w:rsid w:val="00D014F1"/>
    <w:rsid w:val="00D0237C"/>
    <w:rsid w:val="00D038D8"/>
    <w:rsid w:val="00D04F56"/>
    <w:rsid w:val="00D052EE"/>
    <w:rsid w:val="00D15826"/>
    <w:rsid w:val="00D200C2"/>
    <w:rsid w:val="00D221FB"/>
    <w:rsid w:val="00D23C85"/>
    <w:rsid w:val="00D24401"/>
    <w:rsid w:val="00D3047E"/>
    <w:rsid w:val="00D30C49"/>
    <w:rsid w:val="00D31738"/>
    <w:rsid w:val="00D3246B"/>
    <w:rsid w:val="00D34FEF"/>
    <w:rsid w:val="00D3634B"/>
    <w:rsid w:val="00D37941"/>
    <w:rsid w:val="00D42267"/>
    <w:rsid w:val="00D47C4A"/>
    <w:rsid w:val="00D53F28"/>
    <w:rsid w:val="00D544E1"/>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2992"/>
    <w:rsid w:val="00E75A52"/>
    <w:rsid w:val="00E77645"/>
    <w:rsid w:val="00EA15B0"/>
    <w:rsid w:val="00EA3536"/>
    <w:rsid w:val="00EA4A73"/>
    <w:rsid w:val="00EA4AD2"/>
    <w:rsid w:val="00EA5EA7"/>
    <w:rsid w:val="00EB08F4"/>
    <w:rsid w:val="00EB1FC2"/>
    <w:rsid w:val="00EB2FFD"/>
    <w:rsid w:val="00EB3DA2"/>
    <w:rsid w:val="00EC21AD"/>
    <w:rsid w:val="00EC31DB"/>
    <w:rsid w:val="00EC32E9"/>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1</Pages>
  <Words>35326</Words>
  <Characters>226798</Characters>
  <Application>Microsoft Office Word</Application>
  <DocSecurity>0</DocSecurity>
  <Lines>9449</Lines>
  <Paragraphs>7709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254415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449</cp:revision>
  <cp:lastPrinted>2019-02-25T14:05:00Z</cp:lastPrinted>
  <dcterms:created xsi:type="dcterms:W3CDTF">2023-11-27T11:13:00Z</dcterms:created>
  <dcterms:modified xsi:type="dcterms:W3CDTF">2025-09-01T11:59:00Z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