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2A61BD3C" w:rsidR="007B3457" w:rsidRDefault="00000000">
            <w:pPr>
              <w:pStyle w:val="ZA"/>
              <w:framePr w:w="0" w:hRule="auto" w:wrap="auto" w:vAnchor="margin" w:hAnchor="text" w:yAlign="inline"/>
            </w:pPr>
            <w:r>
              <w:rPr>
                <w:sz w:val="64"/>
              </w:rPr>
              <w:t xml:space="preserve">3GPP TS 29.175 </w:t>
            </w:r>
            <w:r>
              <w:t>V</w:t>
            </w:r>
            <w:r w:rsidR="00EA4AD2">
              <w:t>18</w:t>
            </w:r>
            <w:r>
              <w:t>.</w:t>
            </w:r>
            <w:r w:rsidR="00D45716">
              <w:rPr>
                <w:rFonts w:eastAsiaTheme="minorEastAsia" w:hint="eastAsia"/>
                <w:lang w:eastAsia="zh-CN"/>
              </w:rPr>
              <w:t>6</w:t>
            </w:r>
            <w:r>
              <w:t xml:space="preserve">.0 </w:t>
            </w:r>
            <w:r>
              <w:rPr>
                <w:sz w:val="32"/>
              </w:rPr>
              <w:t>(202</w:t>
            </w:r>
            <w:r w:rsidR="00E27393">
              <w:rPr>
                <w:rFonts w:eastAsiaTheme="minorEastAsia" w:hint="eastAsia"/>
                <w:sz w:val="32"/>
                <w:lang w:eastAsia="zh-CN"/>
              </w:rPr>
              <w:t>5</w:t>
            </w:r>
            <w:r>
              <w:rPr>
                <w:sz w:val="32"/>
              </w:rPr>
              <w:t>-</w:t>
            </w:r>
            <w:r w:rsidR="00D45716">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8427702" r:id="rId10"/>
              </w:object>
            </w:r>
          </w:p>
        </w:tc>
        <w:tc>
          <w:tcPr>
            <w:tcW w:w="5540" w:type="dxa"/>
          </w:tcPr>
          <w:p w14:paraId="33E32498" w14:textId="77777777" w:rsidR="007B3457" w:rsidRDefault="00000000">
            <w:pPr>
              <w:jc w:val="right"/>
            </w:pPr>
            <w:bookmarkStart w:id="3" w:name="logos"/>
            <w:r>
              <w:pict w14:anchorId="73A98D87">
                <v:shape id="_x0000_i1026" type="#_x0000_t75" style="width:126.45pt;height:75.1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06B432D8"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471F3B6D" w14:textId="2548DF2A" w:rsidR="00F34C0A"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34C0A">
        <w:rPr>
          <w:noProof/>
        </w:rPr>
        <w:t>Foreword</w:t>
      </w:r>
      <w:r w:rsidR="00F34C0A">
        <w:rPr>
          <w:noProof/>
        </w:rPr>
        <w:tab/>
      </w:r>
      <w:r w:rsidR="00F34C0A">
        <w:rPr>
          <w:noProof/>
        </w:rPr>
        <w:fldChar w:fldCharType="begin"/>
      </w:r>
      <w:r w:rsidR="00F34C0A">
        <w:rPr>
          <w:noProof/>
        </w:rPr>
        <w:instrText xml:space="preserve"> PAGEREF _Toc217814904 \h </w:instrText>
      </w:r>
      <w:r w:rsidR="00F34C0A">
        <w:rPr>
          <w:noProof/>
        </w:rPr>
      </w:r>
      <w:r w:rsidR="00F34C0A">
        <w:rPr>
          <w:noProof/>
        </w:rPr>
        <w:fldChar w:fldCharType="separate"/>
      </w:r>
      <w:r w:rsidR="00F34C0A">
        <w:rPr>
          <w:noProof/>
        </w:rPr>
        <w:t>6</w:t>
      </w:r>
      <w:r w:rsidR="00F34C0A">
        <w:rPr>
          <w:noProof/>
        </w:rPr>
        <w:fldChar w:fldCharType="end"/>
      </w:r>
    </w:p>
    <w:p w14:paraId="1437AC00" w14:textId="3369A657"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_Toc217814905 \h </w:instrText>
      </w:r>
      <w:r>
        <w:rPr>
          <w:noProof/>
        </w:rPr>
      </w:r>
      <w:r>
        <w:rPr>
          <w:noProof/>
        </w:rPr>
        <w:fldChar w:fldCharType="separate"/>
      </w:r>
      <w:r>
        <w:rPr>
          <w:noProof/>
        </w:rPr>
        <w:t>8</w:t>
      </w:r>
      <w:r>
        <w:rPr>
          <w:noProof/>
        </w:rPr>
        <w:fldChar w:fldCharType="end"/>
      </w:r>
    </w:p>
    <w:p w14:paraId="36CE48F4" w14:textId="16FE780F"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_Toc217814906 \h </w:instrText>
      </w:r>
      <w:r>
        <w:rPr>
          <w:noProof/>
        </w:rPr>
      </w:r>
      <w:r>
        <w:rPr>
          <w:noProof/>
        </w:rPr>
        <w:fldChar w:fldCharType="separate"/>
      </w:r>
      <w:r>
        <w:rPr>
          <w:noProof/>
        </w:rPr>
        <w:t>8</w:t>
      </w:r>
      <w:r>
        <w:rPr>
          <w:noProof/>
        </w:rPr>
        <w:fldChar w:fldCharType="end"/>
      </w:r>
    </w:p>
    <w:p w14:paraId="22D18106" w14:textId="7E9B2504"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_Toc217814907 \h </w:instrText>
      </w:r>
      <w:r>
        <w:rPr>
          <w:noProof/>
        </w:rPr>
      </w:r>
      <w:r>
        <w:rPr>
          <w:noProof/>
        </w:rPr>
        <w:fldChar w:fldCharType="separate"/>
      </w:r>
      <w:r>
        <w:rPr>
          <w:noProof/>
        </w:rPr>
        <w:t>9</w:t>
      </w:r>
      <w:r>
        <w:rPr>
          <w:noProof/>
        </w:rPr>
        <w:fldChar w:fldCharType="end"/>
      </w:r>
    </w:p>
    <w:p w14:paraId="5A4F887D" w14:textId="1243F990"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_Toc217814908 \h </w:instrText>
      </w:r>
      <w:r>
        <w:rPr>
          <w:noProof/>
        </w:rPr>
      </w:r>
      <w:r>
        <w:rPr>
          <w:noProof/>
        </w:rPr>
        <w:fldChar w:fldCharType="separate"/>
      </w:r>
      <w:r>
        <w:rPr>
          <w:noProof/>
        </w:rPr>
        <w:t>9</w:t>
      </w:r>
      <w:r>
        <w:rPr>
          <w:noProof/>
        </w:rPr>
        <w:fldChar w:fldCharType="end"/>
      </w:r>
    </w:p>
    <w:p w14:paraId="3833FDED" w14:textId="4885DB7B"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_Toc217814909 \h </w:instrText>
      </w:r>
      <w:r>
        <w:rPr>
          <w:noProof/>
        </w:rPr>
      </w:r>
      <w:r>
        <w:rPr>
          <w:noProof/>
        </w:rPr>
        <w:fldChar w:fldCharType="separate"/>
      </w:r>
      <w:r>
        <w:rPr>
          <w:noProof/>
        </w:rPr>
        <w:t>9</w:t>
      </w:r>
      <w:r>
        <w:rPr>
          <w:noProof/>
        </w:rPr>
        <w:fldChar w:fldCharType="end"/>
      </w:r>
    </w:p>
    <w:p w14:paraId="3DA130C2" w14:textId="51318809"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_Toc217814910 \h </w:instrText>
      </w:r>
      <w:r>
        <w:rPr>
          <w:noProof/>
        </w:rPr>
      </w:r>
      <w:r>
        <w:rPr>
          <w:noProof/>
        </w:rPr>
        <w:fldChar w:fldCharType="separate"/>
      </w:r>
      <w:r>
        <w:rPr>
          <w:noProof/>
        </w:rPr>
        <w:t>9</w:t>
      </w:r>
      <w:r>
        <w:rPr>
          <w:noProof/>
        </w:rPr>
        <w:fldChar w:fldCharType="end"/>
      </w:r>
    </w:p>
    <w:p w14:paraId="6BD85D23" w14:textId="3EE1D596"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_Toc217814911 \h </w:instrText>
      </w:r>
      <w:r>
        <w:rPr>
          <w:noProof/>
        </w:rPr>
      </w:r>
      <w:r>
        <w:rPr>
          <w:noProof/>
        </w:rPr>
        <w:fldChar w:fldCharType="separate"/>
      </w:r>
      <w:r>
        <w:rPr>
          <w:noProof/>
        </w:rPr>
        <w:t>9</w:t>
      </w:r>
      <w:r>
        <w:rPr>
          <w:noProof/>
        </w:rPr>
        <w:fldChar w:fldCharType="end"/>
      </w:r>
    </w:p>
    <w:p w14:paraId="6679FFAC" w14:textId="4D16233B"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r>
      <w:r>
        <w:rPr>
          <w:noProof/>
        </w:rPr>
        <w:instrText xml:space="preserve"> PAGEREF _Toc217814912 \h </w:instrText>
      </w:r>
      <w:r>
        <w:rPr>
          <w:noProof/>
        </w:rPr>
      </w:r>
      <w:r>
        <w:rPr>
          <w:noProof/>
        </w:rPr>
        <w:fldChar w:fldCharType="separate"/>
      </w:r>
      <w:r>
        <w:rPr>
          <w:noProof/>
        </w:rPr>
        <w:t>10</w:t>
      </w:r>
      <w:r>
        <w:rPr>
          <w:noProof/>
        </w:rPr>
        <w:fldChar w:fldCharType="end"/>
      </w:r>
    </w:p>
    <w:p w14:paraId="71526257" w14:textId="1F9F885B"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_Toc217814913 \h </w:instrText>
      </w:r>
      <w:r>
        <w:rPr>
          <w:noProof/>
        </w:rPr>
      </w:r>
      <w:r>
        <w:rPr>
          <w:noProof/>
        </w:rPr>
        <w:fldChar w:fldCharType="separate"/>
      </w:r>
      <w:r>
        <w:rPr>
          <w:noProof/>
        </w:rPr>
        <w:t>10</w:t>
      </w:r>
      <w:r>
        <w:rPr>
          <w:noProof/>
        </w:rPr>
        <w:fldChar w:fldCharType="end"/>
      </w:r>
    </w:p>
    <w:p w14:paraId="0093A34A" w14:textId="06BF56FD"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r>
      <w:r>
        <w:rPr>
          <w:noProof/>
        </w:rPr>
        <w:instrText xml:space="preserve"> PAGEREF _Toc217814914 \h </w:instrText>
      </w:r>
      <w:r>
        <w:rPr>
          <w:noProof/>
        </w:rPr>
      </w:r>
      <w:r>
        <w:rPr>
          <w:noProof/>
        </w:rPr>
        <w:fldChar w:fldCharType="separate"/>
      </w:r>
      <w:r>
        <w:rPr>
          <w:noProof/>
        </w:rPr>
        <w:t>10</w:t>
      </w:r>
      <w:r>
        <w:rPr>
          <w:noProof/>
        </w:rPr>
        <w:fldChar w:fldCharType="end"/>
      </w:r>
    </w:p>
    <w:p w14:paraId="3AEBEEC7" w14:textId="55901342"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_Toc217814915 \h </w:instrText>
      </w:r>
      <w:r>
        <w:rPr>
          <w:noProof/>
        </w:rPr>
      </w:r>
      <w:r>
        <w:rPr>
          <w:noProof/>
        </w:rPr>
        <w:fldChar w:fldCharType="separate"/>
      </w:r>
      <w:r>
        <w:rPr>
          <w:noProof/>
        </w:rPr>
        <w:t>10</w:t>
      </w:r>
      <w:r>
        <w:rPr>
          <w:noProof/>
        </w:rPr>
        <w:fldChar w:fldCharType="end"/>
      </w:r>
    </w:p>
    <w:p w14:paraId="0834182C" w14:textId="66283517"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_Toc217814916 \h </w:instrText>
      </w:r>
      <w:r>
        <w:rPr>
          <w:noProof/>
        </w:rPr>
      </w:r>
      <w:r>
        <w:rPr>
          <w:noProof/>
        </w:rPr>
        <w:fldChar w:fldCharType="separate"/>
      </w:r>
      <w:r>
        <w:rPr>
          <w:noProof/>
        </w:rPr>
        <w:t>10</w:t>
      </w:r>
      <w:r>
        <w:rPr>
          <w:noProof/>
        </w:rPr>
        <w:fldChar w:fldCharType="end"/>
      </w:r>
    </w:p>
    <w:p w14:paraId="519000B0" w14:textId="3ACC65A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_Toc217814917 \h </w:instrText>
      </w:r>
      <w:r>
        <w:rPr>
          <w:noProof/>
        </w:rPr>
      </w:r>
      <w:r>
        <w:rPr>
          <w:noProof/>
        </w:rPr>
        <w:fldChar w:fldCharType="separate"/>
      </w:r>
      <w:r>
        <w:rPr>
          <w:noProof/>
        </w:rPr>
        <w:t>10</w:t>
      </w:r>
      <w:r>
        <w:rPr>
          <w:noProof/>
        </w:rPr>
        <w:fldChar w:fldCharType="end"/>
      </w:r>
    </w:p>
    <w:p w14:paraId="1C773C54" w14:textId="338D1D6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_Toc217814918 \h </w:instrText>
      </w:r>
      <w:r>
        <w:rPr>
          <w:noProof/>
        </w:rPr>
      </w:r>
      <w:r>
        <w:rPr>
          <w:noProof/>
        </w:rPr>
        <w:fldChar w:fldCharType="separate"/>
      </w:r>
      <w:r>
        <w:rPr>
          <w:noProof/>
        </w:rPr>
        <w:t>11</w:t>
      </w:r>
      <w:r>
        <w:rPr>
          <w:noProof/>
        </w:rPr>
        <w:fldChar w:fldCharType="end"/>
      </w:r>
    </w:p>
    <w:p w14:paraId="25521492" w14:textId="7A93008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_Toc217814919 \h </w:instrText>
      </w:r>
      <w:r>
        <w:rPr>
          <w:noProof/>
        </w:rPr>
      </w:r>
      <w:r>
        <w:rPr>
          <w:noProof/>
        </w:rPr>
        <w:fldChar w:fldCharType="separate"/>
      </w:r>
      <w:r>
        <w:rPr>
          <w:noProof/>
        </w:rPr>
        <w:t>11</w:t>
      </w:r>
      <w:r>
        <w:rPr>
          <w:noProof/>
        </w:rPr>
        <w:fldChar w:fldCharType="end"/>
      </w:r>
    </w:p>
    <w:p w14:paraId="58EBE567" w14:textId="0CA07B74"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_Toc217814920 \h </w:instrText>
      </w:r>
      <w:r>
        <w:rPr>
          <w:noProof/>
        </w:rPr>
      </w:r>
      <w:r>
        <w:rPr>
          <w:noProof/>
        </w:rPr>
        <w:fldChar w:fldCharType="separate"/>
      </w:r>
      <w:r>
        <w:rPr>
          <w:noProof/>
        </w:rPr>
        <w:t>11</w:t>
      </w:r>
      <w:r>
        <w:rPr>
          <w:noProof/>
        </w:rPr>
        <w:fldChar w:fldCharType="end"/>
      </w:r>
    </w:p>
    <w:p w14:paraId="6CCC7B61" w14:textId="548B087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r>
      <w:r>
        <w:rPr>
          <w:noProof/>
        </w:rPr>
        <w:instrText xml:space="preserve"> PAGEREF _Toc217814921 \h </w:instrText>
      </w:r>
      <w:r>
        <w:rPr>
          <w:noProof/>
        </w:rPr>
      </w:r>
      <w:r>
        <w:rPr>
          <w:noProof/>
        </w:rPr>
        <w:fldChar w:fldCharType="separate"/>
      </w:r>
      <w:r>
        <w:rPr>
          <w:noProof/>
        </w:rPr>
        <w:t>11</w:t>
      </w:r>
      <w:r>
        <w:rPr>
          <w:noProof/>
        </w:rPr>
        <w:fldChar w:fldCharType="end"/>
      </w:r>
    </w:p>
    <w:p w14:paraId="7BA625B5" w14:textId="6285FAE2"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r>
      <w:r>
        <w:rPr>
          <w:noProof/>
        </w:rPr>
        <w:instrText xml:space="preserve"> PAGEREF _Toc217814922 \h </w:instrText>
      </w:r>
      <w:r>
        <w:rPr>
          <w:noProof/>
        </w:rPr>
      </w:r>
      <w:r>
        <w:rPr>
          <w:noProof/>
        </w:rPr>
        <w:fldChar w:fldCharType="separate"/>
      </w:r>
      <w:r>
        <w:rPr>
          <w:noProof/>
        </w:rPr>
        <w:t>12</w:t>
      </w:r>
      <w:r>
        <w:rPr>
          <w:noProof/>
        </w:rPr>
        <w:fldChar w:fldCharType="end"/>
      </w:r>
    </w:p>
    <w:p w14:paraId="30017921" w14:textId="76146C25"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_Toc217814923 \h </w:instrText>
      </w:r>
      <w:r>
        <w:rPr>
          <w:noProof/>
        </w:rPr>
      </w:r>
      <w:r>
        <w:rPr>
          <w:noProof/>
        </w:rPr>
        <w:fldChar w:fldCharType="separate"/>
      </w:r>
      <w:r>
        <w:rPr>
          <w:noProof/>
        </w:rPr>
        <w:t>12</w:t>
      </w:r>
      <w:r>
        <w:rPr>
          <w:noProof/>
        </w:rPr>
        <w:fldChar w:fldCharType="end"/>
      </w:r>
    </w:p>
    <w:p w14:paraId="4390C1E0" w14:textId="26114D7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_Toc217814924 \h </w:instrText>
      </w:r>
      <w:r>
        <w:rPr>
          <w:noProof/>
        </w:rPr>
      </w:r>
      <w:r>
        <w:rPr>
          <w:noProof/>
        </w:rPr>
        <w:fldChar w:fldCharType="separate"/>
      </w:r>
      <w:r>
        <w:rPr>
          <w:noProof/>
        </w:rPr>
        <w:t>12</w:t>
      </w:r>
      <w:r>
        <w:rPr>
          <w:noProof/>
        </w:rPr>
        <w:fldChar w:fldCharType="end"/>
      </w:r>
    </w:p>
    <w:p w14:paraId="236A94E1" w14:textId="28EA63F7"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_Toc217814925 \h </w:instrText>
      </w:r>
      <w:r>
        <w:rPr>
          <w:noProof/>
        </w:rPr>
      </w:r>
      <w:r>
        <w:rPr>
          <w:noProof/>
        </w:rPr>
        <w:fldChar w:fldCharType="separate"/>
      </w:r>
      <w:r>
        <w:rPr>
          <w:noProof/>
        </w:rPr>
        <w:t>12</w:t>
      </w:r>
      <w:r>
        <w:rPr>
          <w:noProof/>
        </w:rPr>
        <w:fldChar w:fldCharType="end"/>
      </w:r>
    </w:p>
    <w:p w14:paraId="4ADE41CC" w14:textId="4B57693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_Toc217814926 \h </w:instrText>
      </w:r>
      <w:r>
        <w:rPr>
          <w:noProof/>
        </w:rPr>
      </w:r>
      <w:r>
        <w:rPr>
          <w:noProof/>
        </w:rPr>
        <w:fldChar w:fldCharType="separate"/>
      </w:r>
      <w:r>
        <w:rPr>
          <w:noProof/>
        </w:rPr>
        <w:t>12</w:t>
      </w:r>
      <w:r>
        <w:rPr>
          <w:noProof/>
        </w:rPr>
        <w:fldChar w:fldCharType="end"/>
      </w:r>
    </w:p>
    <w:p w14:paraId="4B8F0294" w14:textId="458FE52F"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_Toc217814927 \h </w:instrText>
      </w:r>
      <w:r>
        <w:rPr>
          <w:noProof/>
        </w:rPr>
      </w:r>
      <w:r>
        <w:rPr>
          <w:noProof/>
        </w:rPr>
        <w:fldChar w:fldCharType="separate"/>
      </w:r>
      <w:r>
        <w:rPr>
          <w:noProof/>
        </w:rPr>
        <w:t>12</w:t>
      </w:r>
      <w:r>
        <w:rPr>
          <w:noProof/>
        </w:rPr>
        <w:fldChar w:fldCharType="end"/>
      </w:r>
    </w:p>
    <w:p w14:paraId="4862CEF1" w14:textId="7594C145"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_Toc217814928 \h </w:instrText>
      </w:r>
      <w:r>
        <w:rPr>
          <w:noProof/>
        </w:rPr>
      </w:r>
      <w:r>
        <w:rPr>
          <w:noProof/>
        </w:rPr>
        <w:fldChar w:fldCharType="separate"/>
      </w:r>
      <w:r>
        <w:rPr>
          <w:noProof/>
        </w:rPr>
        <w:t>12</w:t>
      </w:r>
      <w:r>
        <w:rPr>
          <w:noProof/>
        </w:rPr>
        <w:fldChar w:fldCharType="end"/>
      </w:r>
    </w:p>
    <w:p w14:paraId="11A9D1F7" w14:textId="1341BF3B"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_Toc217814929 \h </w:instrText>
      </w:r>
      <w:r>
        <w:rPr>
          <w:noProof/>
        </w:rPr>
      </w:r>
      <w:r>
        <w:rPr>
          <w:noProof/>
        </w:rPr>
        <w:fldChar w:fldCharType="separate"/>
      </w:r>
      <w:r>
        <w:rPr>
          <w:noProof/>
        </w:rPr>
        <w:t>13</w:t>
      </w:r>
      <w:r>
        <w:rPr>
          <w:noProof/>
        </w:rPr>
        <w:fldChar w:fldCharType="end"/>
      </w:r>
    </w:p>
    <w:p w14:paraId="3AE89F1D" w14:textId="77FF8559"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_Toc217814930 \h </w:instrText>
      </w:r>
      <w:r>
        <w:rPr>
          <w:noProof/>
        </w:rPr>
      </w:r>
      <w:r>
        <w:rPr>
          <w:noProof/>
        </w:rPr>
        <w:fldChar w:fldCharType="separate"/>
      </w:r>
      <w:r>
        <w:rPr>
          <w:noProof/>
        </w:rPr>
        <w:t>13</w:t>
      </w:r>
      <w:r>
        <w:rPr>
          <w:noProof/>
        </w:rPr>
        <w:fldChar w:fldCharType="end"/>
      </w:r>
    </w:p>
    <w:p w14:paraId="092CDFB9" w14:textId="1AD9DCC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_Toc217814931 \h </w:instrText>
      </w:r>
      <w:r>
        <w:rPr>
          <w:noProof/>
        </w:rPr>
      </w:r>
      <w:r>
        <w:rPr>
          <w:noProof/>
        </w:rPr>
        <w:fldChar w:fldCharType="separate"/>
      </w:r>
      <w:r>
        <w:rPr>
          <w:noProof/>
        </w:rPr>
        <w:t>13</w:t>
      </w:r>
      <w:r>
        <w:rPr>
          <w:noProof/>
        </w:rPr>
        <w:fldChar w:fldCharType="end"/>
      </w:r>
    </w:p>
    <w:p w14:paraId="198F7AED" w14:textId="4E7BD36E"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_Toc217814932 \h </w:instrText>
      </w:r>
      <w:r>
        <w:rPr>
          <w:noProof/>
        </w:rPr>
      </w:r>
      <w:r>
        <w:rPr>
          <w:noProof/>
        </w:rPr>
        <w:fldChar w:fldCharType="separate"/>
      </w:r>
      <w:r>
        <w:rPr>
          <w:noProof/>
        </w:rPr>
        <w:t>13</w:t>
      </w:r>
      <w:r>
        <w:rPr>
          <w:noProof/>
        </w:rPr>
        <w:fldChar w:fldCharType="end"/>
      </w:r>
    </w:p>
    <w:p w14:paraId="306B8AD9" w14:textId="7EFAF0B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_Toc217814933 \h </w:instrText>
      </w:r>
      <w:r>
        <w:rPr>
          <w:noProof/>
        </w:rPr>
      </w:r>
      <w:r>
        <w:rPr>
          <w:noProof/>
        </w:rPr>
        <w:fldChar w:fldCharType="separate"/>
      </w:r>
      <w:r>
        <w:rPr>
          <w:noProof/>
        </w:rPr>
        <w:t>13</w:t>
      </w:r>
      <w:r>
        <w:rPr>
          <w:noProof/>
        </w:rPr>
        <w:fldChar w:fldCharType="end"/>
      </w:r>
    </w:p>
    <w:p w14:paraId="28BA7BE1" w14:textId="661B15B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_Toc217814934 \h </w:instrText>
      </w:r>
      <w:r>
        <w:rPr>
          <w:noProof/>
        </w:rPr>
      </w:r>
      <w:r>
        <w:rPr>
          <w:noProof/>
        </w:rPr>
        <w:fldChar w:fldCharType="separate"/>
      </w:r>
      <w:r>
        <w:rPr>
          <w:noProof/>
        </w:rPr>
        <w:t>14</w:t>
      </w:r>
      <w:r>
        <w:rPr>
          <w:noProof/>
        </w:rPr>
        <w:fldChar w:fldCharType="end"/>
      </w:r>
    </w:p>
    <w:p w14:paraId="152F2070" w14:textId="55C10B74"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_Toc217814935 \h </w:instrText>
      </w:r>
      <w:r>
        <w:rPr>
          <w:noProof/>
        </w:rPr>
      </w:r>
      <w:r>
        <w:rPr>
          <w:noProof/>
        </w:rPr>
        <w:fldChar w:fldCharType="separate"/>
      </w:r>
      <w:r>
        <w:rPr>
          <w:noProof/>
        </w:rPr>
        <w:t>14</w:t>
      </w:r>
      <w:r>
        <w:rPr>
          <w:noProof/>
        </w:rPr>
        <w:fldChar w:fldCharType="end"/>
      </w:r>
    </w:p>
    <w:p w14:paraId="4BFC16EB" w14:textId="777A881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_Toc217814936 \h </w:instrText>
      </w:r>
      <w:r>
        <w:rPr>
          <w:noProof/>
        </w:rPr>
      </w:r>
      <w:r>
        <w:rPr>
          <w:noProof/>
        </w:rPr>
        <w:fldChar w:fldCharType="separate"/>
      </w:r>
      <w:r>
        <w:rPr>
          <w:noProof/>
        </w:rPr>
        <w:t>14</w:t>
      </w:r>
      <w:r>
        <w:rPr>
          <w:noProof/>
        </w:rPr>
        <w:fldChar w:fldCharType="end"/>
      </w:r>
    </w:p>
    <w:p w14:paraId="210811FC" w14:textId="1A23D05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_Toc217814937 \h </w:instrText>
      </w:r>
      <w:r>
        <w:rPr>
          <w:noProof/>
        </w:rPr>
      </w:r>
      <w:r>
        <w:rPr>
          <w:noProof/>
        </w:rPr>
        <w:fldChar w:fldCharType="separate"/>
      </w:r>
      <w:r>
        <w:rPr>
          <w:noProof/>
        </w:rPr>
        <w:t>14</w:t>
      </w:r>
      <w:r>
        <w:rPr>
          <w:noProof/>
        </w:rPr>
        <w:fldChar w:fldCharType="end"/>
      </w:r>
    </w:p>
    <w:p w14:paraId="4DA6B781" w14:textId="583306F7"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_Toc217814938 \h </w:instrText>
      </w:r>
      <w:r>
        <w:rPr>
          <w:noProof/>
        </w:rPr>
      </w:r>
      <w:r>
        <w:rPr>
          <w:noProof/>
        </w:rPr>
        <w:fldChar w:fldCharType="separate"/>
      </w:r>
      <w:r>
        <w:rPr>
          <w:noProof/>
        </w:rPr>
        <w:t>14</w:t>
      </w:r>
      <w:r>
        <w:rPr>
          <w:noProof/>
        </w:rPr>
        <w:fldChar w:fldCharType="end"/>
      </w:r>
    </w:p>
    <w:p w14:paraId="0FDAAA3B" w14:textId="57685FA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_Toc217814939 \h </w:instrText>
      </w:r>
      <w:r>
        <w:rPr>
          <w:noProof/>
        </w:rPr>
      </w:r>
      <w:r>
        <w:rPr>
          <w:noProof/>
        </w:rPr>
        <w:fldChar w:fldCharType="separate"/>
      </w:r>
      <w:r>
        <w:rPr>
          <w:noProof/>
        </w:rPr>
        <w:t>14</w:t>
      </w:r>
      <w:r>
        <w:rPr>
          <w:noProof/>
        </w:rPr>
        <w:fldChar w:fldCharType="end"/>
      </w:r>
    </w:p>
    <w:p w14:paraId="52C14F28" w14:textId="03E0C2E9"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_Toc217814940 \h </w:instrText>
      </w:r>
      <w:r>
        <w:rPr>
          <w:noProof/>
        </w:rPr>
      </w:r>
      <w:r>
        <w:rPr>
          <w:noProof/>
        </w:rPr>
        <w:fldChar w:fldCharType="separate"/>
      </w:r>
      <w:r>
        <w:rPr>
          <w:noProof/>
        </w:rPr>
        <w:t>15</w:t>
      </w:r>
      <w:r>
        <w:rPr>
          <w:noProof/>
        </w:rPr>
        <w:fldChar w:fldCharType="end"/>
      </w:r>
    </w:p>
    <w:p w14:paraId="5D06946F" w14:textId="5B83193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_Toc217814941 \h </w:instrText>
      </w:r>
      <w:r>
        <w:rPr>
          <w:noProof/>
        </w:rPr>
      </w:r>
      <w:r>
        <w:rPr>
          <w:noProof/>
        </w:rPr>
        <w:fldChar w:fldCharType="separate"/>
      </w:r>
      <w:r>
        <w:rPr>
          <w:noProof/>
        </w:rPr>
        <w:t>15</w:t>
      </w:r>
      <w:r>
        <w:rPr>
          <w:noProof/>
        </w:rPr>
        <w:fldChar w:fldCharType="end"/>
      </w:r>
    </w:p>
    <w:p w14:paraId="60795D89" w14:textId="2CCD67D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_Toc217814942 \h </w:instrText>
      </w:r>
      <w:r>
        <w:rPr>
          <w:noProof/>
        </w:rPr>
      </w:r>
      <w:r>
        <w:rPr>
          <w:noProof/>
        </w:rPr>
        <w:fldChar w:fldCharType="separate"/>
      </w:r>
      <w:r>
        <w:rPr>
          <w:noProof/>
        </w:rPr>
        <w:t>15</w:t>
      </w:r>
      <w:r>
        <w:rPr>
          <w:noProof/>
        </w:rPr>
        <w:fldChar w:fldCharType="end"/>
      </w:r>
    </w:p>
    <w:p w14:paraId="2B062A3C" w14:textId="65A795F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_Toc217814943 \h </w:instrText>
      </w:r>
      <w:r>
        <w:rPr>
          <w:noProof/>
        </w:rPr>
      </w:r>
      <w:r>
        <w:rPr>
          <w:noProof/>
        </w:rPr>
        <w:fldChar w:fldCharType="separate"/>
      </w:r>
      <w:r>
        <w:rPr>
          <w:noProof/>
        </w:rPr>
        <w:t>15</w:t>
      </w:r>
      <w:r>
        <w:rPr>
          <w:noProof/>
        </w:rPr>
        <w:fldChar w:fldCharType="end"/>
      </w:r>
    </w:p>
    <w:p w14:paraId="268F14FE" w14:textId="7735757B"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_Toc217814944 \h </w:instrText>
      </w:r>
      <w:r>
        <w:rPr>
          <w:noProof/>
        </w:rPr>
      </w:r>
      <w:r>
        <w:rPr>
          <w:noProof/>
        </w:rPr>
        <w:fldChar w:fldCharType="separate"/>
      </w:r>
      <w:r>
        <w:rPr>
          <w:noProof/>
        </w:rPr>
        <w:t>15</w:t>
      </w:r>
      <w:r>
        <w:rPr>
          <w:noProof/>
        </w:rPr>
        <w:fldChar w:fldCharType="end"/>
      </w:r>
    </w:p>
    <w:p w14:paraId="5A251BE7" w14:textId="77A1C503"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_Toc217814945 \h </w:instrText>
      </w:r>
      <w:r>
        <w:rPr>
          <w:noProof/>
        </w:rPr>
      </w:r>
      <w:r>
        <w:rPr>
          <w:noProof/>
        </w:rPr>
        <w:fldChar w:fldCharType="separate"/>
      </w:r>
      <w:r>
        <w:rPr>
          <w:noProof/>
        </w:rPr>
        <w:t>15</w:t>
      </w:r>
      <w:r>
        <w:rPr>
          <w:noProof/>
        </w:rPr>
        <w:fldChar w:fldCharType="end"/>
      </w:r>
    </w:p>
    <w:p w14:paraId="5CAC5FA2" w14:textId="0921D240"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_Toc217814946 \h </w:instrText>
      </w:r>
      <w:r>
        <w:rPr>
          <w:noProof/>
        </w:rPr>
      </w:r>
      <w:r>
        <w:rPr>
          <w:noProof/>
        </w:rPr>
        <w:fldChar w:fldCharType="separate"/>
      </w:r>
      <w:r>
        <w:rPr>
          <w:noProof/>
        </w:rPr>
        <w:t>15</w:t>
      </w:r>
      <w:r>
        <w:rPr>
          <w:noProof/>
        </w:rPr>
        <w:fldChar w:fldCharType="end"/>
      </w:r>
    </w:p>
    <w:p w14:paraId="5BDDA736" w14:textId="19A9660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_Toc217814947 \h </w:instrText>
      </w:r>
      <w:r>
        <w:rPr>
          <w:noProof/>
        </w:rPr>
      </w:r>
      <w:r>
        <w:rPr>
          <w:noProof/>
        </w:rPr>
        <w:fldChar w:fldCharType="separate"/>
      </w:r>
      <w:r>
        <w:rPr>
          <w:noProof/>
        </w:rPr>
        <w:t>15</w:t>
      </w:r>
      <w:r>
        <w:rPr>
          <w:noProof/>
        </w:rPr>
        <w:fldChar w:fldCharType="end"/>
      </w:r>
    </w:p>
    <w:p w14:paraId="6164A8E5" w14:textId="5F7D882F"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_Toc217814948 \h </w:instrText>
      </w:r>
      <w:r>
        <w:rPr>
          <w:noProof/>
        </w:rPr>
      </w:r>
      <w:r>
        <w:rPr>
          <w:noProof/>
        </w:rPr>
        <w:fldChar w:fldCharType="separate"/>
      </w:r>
      <w:r>
        <w:rPr>
          <w:noProof/>
        </w:rPr>
        <w:t>16</w:t>
      </w:r>
      <w:r>
        <w:rPr>
          <w:noProof/>
        </w:rPr>
        <w:fldChar w:fldCharType="end"/>
      </w:r>
    </w:p>
    <w:p w14:paraId="6DB030B5" w14:textId="403F0FD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_Toc217814949 \h </w:instrText>
      </w:r>
      <w:r>
        <w:rPr>
          <w:noProof/>
        </w:rPr>
      </w:r>
      <w:r>
        <w:rPr>
          <w:noProof/>
        </w:rPr>
        <w:fldChar w:fldCharType="separate"/>
      </w:r>
      <w:r>
        <w:rPr>
          <w:noProof/>
        </w:rPr>
        <w:t>16</w:t>
      </w:r>
      <w:r>
        <w:rPr>
          <w:noProof/>
        </w:rPr>
        <w:fldChar w:fldCharType="end"/>
      </w:r>
    </w:p>
    <w:p w14:paraId="1B496F97" w14:textId="543BC4B0"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_Toc217814950 \h </w:instrText>
      </w:r>
      <w:r>
        <w:rPr>
          <w:noProof/>
        </w:rPr>
      </w:r>
      <w:r>
        <w:rPr>
          <w:noProof/>
        </w:rPr>
        <w:fldChar w:fldCharType="separate"/>
      </w:r>
      <w:r>
        <w:rPr>
          <w:noProof/>
        </w:rPr>
        <w:t>16</w:t>
      </w:r>
      <w:r>
        <w:rPr>
          <w:noProof/>
        </w:rPr>
        <w:fldChar w:fldCharType="end"/>
      </w:r>
    </w:p>
    <w:p w14:paraId="6B4AB39E" w14:textId="258BD7AF"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_Toc217814951 \h </w:instrText>
      </w:r>
      <w:r>
        <w:rPr>
          <w:noProof/>
        </w:rPr>
      </w:r>
      <w:r>
        <w:rPr>
          <w:noProof/>
        </w:rPr>
        <w:fldChar w:fldCharType="separate"/>
      </w:r>
      <w:r>
        <w:rPr>
          <w:noProof/>
        </w:rPr>
        <w:t>16</w:t>
      </w:r>
      <w:r>
        <w:rPr>
          <w:noProof/>
        </w:rPr>
        <w:fldChar w:fldCharType="end"/>
      </w:r>
    </w:p>
    <w:p w14:paraId="2BD9A458" w14:textId="407B0BD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_Toc217814952 \h </w:instrText>
      </w:r>
      <w:r>
        <w:rPr>
          <w:noProof/>
        </w:rPr>
      </w:r>
      <w:r>
        <w:rPr>
          <w:noProof/>
        </w:rPr>
        <w:fldChar w:fldCharType="separate"/>
      </w:r>
      <w:r>
        <w:rPr>
          <w:noProof/>
        </w:rPr>
        <w:t>17</w:t>
      </w:r>
      <w:r>
        <w:rPr>
          <w:noProof/>
        </w:rPr>
        <w:fldChar w:fldCharType="end"/>
      </w:r>
    </w:p>
    <w:p w14:paraId="578285D4" w14:textId="058323F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_Toc217814953 \h </w:instrText>
      </w:r>
      <w:r>
        <w:rPr>
          <w:noProof/>
        </w:rPr>
      </w:r>
      <w:r>
        <w:rPr>
          <w:noProof/>
        </w:rPr>
        <w:fldChar w:fldCharType="separate"/>
      </w:r>
      <w:r>
        <w:rPr>
          <w:noProof/>
        </w:rPr>
        <w:t>17</w:t>
      </w:r>
      <w:r>
        <w:rPr>
          <w:noProof/>
        </w:rPr>
        <w:fldChar w:fldCharType="end"/>
      </w:r>
    </w:p>
    <w:p w14:paraId="45550941" w14:textId="61CAF3C3"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Structured data types</w:t>
      </w:r>
      <w:r>
        <w:rPr>
          <w:noProof/>
        </w:rPr>
        <w:tab/>
      </w:r>
      <w:r>
        <w:rPr>
          <w:noProof/>
        </w:rPr>
        <w:fldChar w:fldCharType="begin"/>
      </w:r>
      <w:r>
        <w:rPr>
          <w:noProof/>
        </w:rPr>
        <w:instrText xml:space="preserve"> PAGEREF _Toc217814954 \h </w:instrText>
      </w:r>
      <w:r>
        <w:rPr>
          <w:noProof/>
        </w:rPr>
      </w:r>
      <w:r>
        <w:rPr>
          <w:noProof/>
        </w:rPr>
        <w:fldChar w:fldCharType="separate"/>
      </w:r>
      <w:r>
        <w:rPr>
          <w:noProof/>
        </w:rPr>
        <w:t>18</w:t>
      </w:r>
      <w:r>
        <w:rPr>
          <w:noProof/>
        </w:rPr>
        <w:fldChar w:fldCharType="end"/>
      </w:r>
    </w:p>
    <w:p w14:paraId="6A50EA63" w14:textId="3D8ED662"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_Toc217814955 \h </w:instrText>
      </w:r>
      <w:r>
        <w:rPr>
          <w:noProof/>
        </w:rPr>
      </w:r>
      <w:r>
        <w:rPr>
          <w:noProof/>
        </w:rPr>
        <w:fldChar w:fldCharType="separate"/>
      </w:r>
      <w:r>
        <w:rPr>
          <w:noProof/>
        </w:rPr>
        <w:t>18</w:t>
      </w:r>
      <w:r>
        <w:rPr>
          <w:noProof/>
        </w:rPr>
        <w:fldChar w:fldCharType="end"/>
      </w:r>
    </w:p>
    <w:p w14:paraId="3D3CC7C2" w14:textId="42F305FF"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_Toc217814956 \h </w:instrText>
      </w:r>
      <w:r>
        <w:rPr>
          <w:noProof/>
        </w:rPr>
      </w:r>
      <w:r>
        <w:rPr>
          <w:noProof/>
        </w:rPr>
        <w:fldChar w:fldCharType="separate"/>
      </w:r>
      <w:r>
        <w:rPr>
          <w:noProof/>
        </w:rPr>
        <w:t>19</w:t>
      </w:r>
      <w:r>
        <w:rPr>
          <w:noProof/>
        </w:rPr>
        <w:fldChar w:fldCharType="end"/>
      </w:r>
    </w:p>
    <w:p w14:paraId="5FC8379D" w14:textId="0BC54A8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_Toc217814957 \h </w:instrText>
      </w:r>
      <w:r>
        <w:rPr>
          <w:noProof/>
        </w:rPr>
      </w:r>
      <w:r>
        <w:rPr>
          <w:noProof/>
        </w:rPr>
        <w:fldChar w:fldCharType="separate"/>
      </w:r>
      <w:r>
        <w:rPr>
          <w:noProof/>
        </w:rPr>
        <w:t>19</w:t>
      </w:r>
      <w:r>
        <w:rPr>
          <w:noProof/>
        </w:rPr>
        <w:fldChar w:fldCharType="end"/>
      </w:r>
    </w:p>
    <w:p w14:paraId="1F0A6F95" w14:textId="743212B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_Toc217814958 \h </w:instrText>
      </w:r>
      <w:r>
        <w:rPr>
          <w:noProof/>
        </w:rPr>
      </w:r>
      <w:r>
        <w:rPr>
          <w:noProof/>
        </w:rPr>
        <w:fldChar w:fldCharType="separate"/>
      </w:r>
      <w:r>
        <w:rPr>
          <w:noProof/>
        </w:rPr>
        <w:t>20</w:t>
      </w:r>
      <w:r>
        <w:rPr>
          <w:noProof/>
        </w:rPr>
        <w:fldChar w:fldCharType="end"/>
      </w:r>
    </w:p>
    <w:p w14:paraId="6E677008" w14:textId="4A5B47C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_Toc217814959 \h </w:instrText>
      </w:r>
      <w:r>
        <w:rPr>
          <w:noProof/>
        </w:rPr>
      </w:r>
      <w:r>
        <w:rPr>
          <w:noProof/>
        </w:rPr>
        <w:fldChar w:fldCharType="separate"/>
      </w:r>
      <w:r>
        <w:rPr>
          <w:noProof/>
        </w:rPr>
        <w:t>20</w:t>
      </w:r>
      <w:r>
        <w:rPr>
          <w:noProof/>
        </w:rPr>
        <w:fldChar w:fldCharType="end"/>
      </w:r>
    </w:p>
    <w:p w14:paraId="1141D8FF" w14:textId="6C7A269B"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_Toc217814960 \h </w:instrText>
      </w:r>
      <w:r>
        <w:rPr>
          <w:noProof/>
        </w:rPr>
      </w:r>
      <w:r>
        <w:rPr>
          <w:noProof/>
        </w:rPr>
        <w:fldChar w:fldCharType="separate"/>
      </w:r>
      <w:r>
        <w:rPr>
          <w:noProof/>
        </w:rPr>
        <w:t>21</w:t>
      </w:r>
      <w:r>
        <w:rPr>
          <w:noProof/>
        </w:rPr>
        <w:fldChar w:fldCharType="end"/>
      </w:r>
    </w:p>
    <w:p w14:paraId="262E6C4E" w14:textId="4E59535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A6312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_Toc217814961 \h </w:instrText>
      </w:r>
      <w:r>
        <w:rPr>
          <w:noProof/>
        </w:rPr>
      </w:r>
      <w:r>
        <w:rPr>
          <w:noProof/>
        </w:rPr>
        <w:fldChar w:fldCharType="separate"/>
      </w:r>
      <w:r>
        <w:rPr>
          <w:noProof/>
        </w:rPr>
        <w:t>21</w:t>
      </w:r>
      <w:r>
        <w:rPr>
          <w:noProof/>
        </w:rPr>
        <w:fldChar w:fldCharType="end"/>
      </w:r>
    </w:p>
    <w:p w14:paraId="5DFDB29E" w14:textId="2B05F0A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Simple data types and enumerations</w:t>
      </w:r>
      <w:r>
        <w:rPr>
          <w:noProof/>
        </w:rPr>
        <w:tab/>
      </w:r>
      <w:r>
        <w:rPr>
          <w:noProof/>
        </w:rPr>
        <w:fldChar w:fldCharType="begin"/>
      </w:r>
      <w:r>
        <w:rPr>
          <w:noProof/>
        </w:rPr>
        <w:instrText xml:space="preserve"> PAGEREF _Toc217814962 \h </w:instrText>
      </w:r>
      <w:r>
        <w:rPr>
          <w:noProof/>
        </w:rPr>
      </w:r>
      <w:r>
        <w:rPr>
          <w:noProof/>
        </w:rPr>
        <w:fldChar w:fldCharType="separate"/>
      </w:r>
      <w:r>
        <w:rPr>
          <w:noProof/>
        </w:rPr>
        <w:t>21</w:t>
      </w:r>
      <w:r>
        <w:rPr>
          <w:noProof/>
        </w:rPr>
        <w:fldChar w:fldCharType="end"/>
      </w:r>
    </w:p>
    <w:p w14:paraId="68BA3FC5" w14:textId="32D3D6A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_Toc217814963 \h </w:instrText>
      </w:r>
      <w:r>
        <w:rPr>
          <w:noProof/>
        </w:rPr>
      </w:r>
      <w:r>
        <w:rPr>
          <w:noProof/>
        </w:rPr>
        <w:fldChar w:fldCharType="separate"/>
      </w:r>
      <w:r>
        <w:rPr>
          <w:noProof/>
        </w:rPr>
        <w:t>21</w:t>
      </w:r>
      <w:r>
        <w:rPr>
          <w:noProof/>
        </w:rPr>
        <w:fldChar w:fldCharType="end"/>
      </w:r>
    </w:p>
    <w:p w14:paraId="4C2D69BE" w14:textId="5C4B169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_Toc217814964 \h </w:instrText>
      </w:r>
      <w:r>
        <w:rPr>
          <w:noProof/>
        </w:rPr>
      </w:r>
      <w:r>
        <w:rPr>
          <w:noProof/>
        </w:rPr>
        <w:fldChar w:fldCharType="separate"/>
      </w:r>
      <w:r>
        <w:rPr>
          <w:noProof/>
        </w:rPr>
        <w:t>21</w:t>
      </w:r>
      <w:r>
        <w:rPr>
          <w:noProof/>
        </w:rPr>
        <w:fldChar w:fldCharType="end"/>
      </w:r>
    </w:p>
    <w:p w14:paraId="053E7D90" w14:textId="163E3FD0"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_Toc217814965 \h </w:instrText>
      </w:r>
      <w:r>
        <w:rPr>
          <w:noProof/>
        </w:rPr>
      </w:r>
      <w:r>
        <w:rPr>
          <w:noProof/>
        </w:rPr>
        <w:fldChar w:fldCharType="separate"/>
      </w:r>
      <w:r>
        <w:rPr>
          <w:noProof/>
        </w:rPr>
        <w:t>22</w:t>
      </w:r>
      <w:r>
        <w:rPr>
          <w:noProof/>
        </w:rPr>
        <w:fldChar w:fldCharType="end"/>
      </w:r>
    </w:p>
    <w:p w14:paraId="4963A121" w14:textId="4E173D12"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_Toc217814966 \h </w:instrText>
      </w:r>
      <w:r>
        <w:rPr>
          <w:noProof/>
        </w:rPr>
      </w:r>
      <w:r>
        <w:rPr>
          <w:noProof/>
        </w:rPr>
        <w:fldChar w:fldCharType="separate"/>
      </w:r>
      <w:r>
        <w:rPr>
          <w:noProof/>
        </w:rPr>
        <w:t>22</w:t>
      </w:r>
      <w:r>
        <w:rPr>
          <w:noProof/>
        </w:rPr>
        <w:fldChar w:fldCharType="end"/>
      </w:r>
    </w:p>
    <w:p w14:paraId="0E294216" w14:textId="25CB3BC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_Toc217814967 \h </w:instrText>
      </w:r>
      <w:r>
        <w:rPr>
          <w:noProof/>
        </w:rPr>
      </w:r>
      <w:r>
        <w:rPr>
          <w:noProof/>
        </w:rPr>
        <w:fldChar w:fldCharType="separate"/>
      </w:r>
      <w:r>
        <w:rPr>
          <w:noProof/>
        </w:rPr>
        <w:t>22</w:t>
      </w:r>
      <w:r>
        <w:rPr>
          <w:noProof/>
        </w:rPr>
        <w:fldChar w:fldCharType="end"/>
      </w:r>
    </w:p>
    <w:p w14:paraId="5FD90A53" w14:textId="3CCC62C4"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_Toc217814968 \h </w:instrText>
      </w:r>
      <w:r>
        <w:rPr>
          <w:noProof/>
        </w:rPr>
      </w:r>
      <w:r>
        <w:rPr>
          <w:noProof/>
        </w:rPr>
        <w:fldChar w:fldCharType="separate"/>
      </w:r>
      <w:r>
        <w:rPr>
          <w:noProof/>
        </w:rPr>
        <w:t>22</w:t>
      </w:r>
      <w:r>
        <w:rPr>
          <w:noProof/>
        </w:rPr>
        <w:fldChar w:fldCharType="end"/>
      </w:r>
    </w:p>
    <w:p w14:paraId="246E052B" w14:textId="139F675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_Toc217814969 \h </w:instrText>
      </w:r>
      <w:r>
        <w:rPr>
          <w:noProof/>
        </w:rPr>
      </w:r>
      <w:r>
        <w:rPr>
          <w:noProof/>
        </w:rPr>
        <w:fldChar w:fldCharType="separate"/>
      </w:r>
      <w:r>
        <w:rPr>
          <w:noProof/>
        </w:rPr>
        <w:t>23</w:t>
      </w:r>
      <w:r>
        <w:rPr>
          <w:noProof/>
        </w:rPr>
        <w:fldChar w:fldCharType="end"/>
      </w:r>
    </w:p>
    <w:p w14:paraId="2BC9157E" w14:textId="5B369E6D"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_Toc217814970 \h </w:instrText>
      </w:r>
      <w:r>
        <w:rPr>
          <w:noProof/>
        </w:rPr>
      </w:r>
      <w:r>
        <w:rPr>
          <w:noProof/>
        </w:rPr>
        <w:fldChar w:fldCharType="separate"/>
      </w:r>
      <w:r>
        <w:rPr>
          <w:noProof/>
        </w:rPr>
        <w:t>23</w:t>
      </w:r>
      <w:r>
        <w:rPr>
          <w:noProof/>
        </w:rPr>
        <w:fldChar w:fldCharType="end"/>
      </w:r>
    </w:p>
    <w:p w14:paraId="5C4A5891" w14:textId="7F50EDB4"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_Toc217814971 \h </w:instrText>
      </w:r>
      <w:r>
        <w:rPr>
          <w:noProof/>
        </w:rPr>
      </w:r>
      <w:r>
        <w:rPr>
          <w:noProof/>
        </w:rPr>
        <w:fldChar w:fldCharType="separate"/>
      </w:r>
      <w:r>
        <w:rPr>
          <w:noProof/>
        </w:rPr>
        <w:t>23</w:t>
      </w:r>
      <w:r>
        <w:rPr>
          <w:noProof/>
        </w:rPr>
        <w:fldChar w:fldCharType="end"/>
      </w:r>
    </w:p>
    <w:p w14:paraId="2B348BB1" w14:textId="6E97247E"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_Toc217814972 \h </w:instrText>
      </w:r>
      <w:r>
        <w:rPr>
          <w:noProof/>
        </w:rPr>
      </w:r>
      <w:r>
        <w:rPr>
          <w:noProof/>
        </w:rPr>
        <w:fldChar w:fldCharType="separate"/>
      </w:r>
      <w:r>
        <w:rPr>
          <w:noProof/>
        </w:rPr>
        <w:t>23</w:t>
      </w:r>
      <w:r>
        <w:rPr>
          <w:noProof/>
        </w:rPr>
        <w:fldChar w:fldCharType="end"/>
      </w:r>
    </w:p>
    <w:p w14:paraId="19DFD70D" w14:textId="384AC30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_Toc217814973 \h </w:instrText>
      </w:r>
      <w:r>
        <w:rPr>
          <w:noProof/>
        </w:rPr>
      </w:r>
      <w:r>
        <w:rPr>
          <w:noProof/>
        </w:rPr>
        <w:fldChar w:fldCharType="separate"/>
      </w:r>
      <w:r>
        <w:rPr>
          <w:noProof/>
        </w:rPr>
        <w:t>23</w:t>
      </w:r>
      <w:r>
        <w:rPr>
          <w:noProof/>
        </w:rPr>
        <w:fldChar w:fldCharType="end"/>
      </w:r>
    </w:p>
    <w:p w14:paraId="3B49C7B8" w14:textId="271C4E8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_Toc217814974 \h </w:instrText>
      </w:r>
      <w:r>
        <w:rPr>
          <w:noProof/>
        </w:rPr>
      </w:r>
      <w:r>
        <w:rPr>
          <w:noProof/>
        </w:rPr>
        <w:fldChar w:fldCharType="separate"/>
      </w:r>
      <w:r>
        <w:rPr>
          <w:noProof/>
        </w:rPr>
        <w:t>23</w:t>
      </w:r>
      <w:r>
        <w:rPr>
          <w:noProof/>
        </w:rPr>
        <w:fldChar w:fldCharType="end"/>
      </w:r>
    </w:p>
    <w:p w14:paraId="187FA7F3" w14:textId="6A965A14"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_Toc217814975 \h </w:instrText>
      </w:r>
      <w:r>
        <w:rPr>
          <w:noProof/>
        </w:rPr>
      </w:r>
      <w:r>
        <w:rPr>
          <w:noProof/>
        </w:rPr>
        <w:fldChar w:fldCharType="separate"/>
      </w:r>
      <w:r>
        <w:rPr>
          <w:noProof/>
        </w:rPr>
        <w:t>23</w:t>
      </w:r>
      <w:r>
        <w:rPr>
          <w:noProof/>
        </w:rPr>
        <w:fldChar w:fldCharType="end"/>
      </w:r>
    </w:p>
    <w:p w14:paraId="745AE167" w14:textId="0706CD90"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_Toc217814976 \h </w:instrText>
      </w:r>
      <w:r>
        <w:rPr>
          <w:noProof/>
        </w:rPr>
      </w:r>
      <w:r>
        <w:rPr>
          <w:noProof/>
        </w:rPr>
        <w:fldChar w:fldCharType="separate"/>
      </w:r>
      <w:r>
        <w:rPr>
          <w:noProof/>
        </w:rPr>
        <w:t>23</w:t>
      </w:r>
      <w:r>
        <w:rPr>
          <w:noProof/>
        </w:rPr>
        <w:fldChar w:fldCharType="end"/>
      </w:r>
    </w:p>
    <w:p w14:paraId="5D861B3C" w14:textId="762D4FC6"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_Toc217814977 \h </w:instrText>
      </w:r>
      <w:r>
        <w:rPr>
          <w:noProof/>
        </w:rPr>
      </w:r>
      <w:r>
        <w:rPr>
          <w:noProof/>
        </w:rPr>
        <w:fldChar w:fldCharType="separate"/>
      </w:r>
      <w:r>
        <w:rPr>
          <w:noProof/>
        </w:rPr>
        <w:t>24</w:t>
      </w:r>
      <w:r>
        <w:rPr>
          <w:noProof/>
        </w:rPr>
        <w:fldChar w:fldCharType="end"/>
      </w:r>
    </w:p>
    <w:p w14:paraId="7CCFBF82" w14:textId="38179EE0" w:rsidR="00F34C0A" w:rsidRDefault="00F34C0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_Toc217814978 \h </w:instrText>
      </w:r>
      <w:r>
        <w:rPr>
          <w:noProof/>
        </w:rPr>
      </w:r>
      <w:r>
        <w:rPr>
          <w:noProof/>
        </w:rPr>
        <w:fldChar w:fldCharType="separate"/>
      </w:r>
      <w:r>
        <w:rPr>
          <w:noProof/>
        </w:rPr>
        <w:t>24</w:t>
      </w:r>
      <w:r>
        <w:rPr>
          <w:noProof/>
        </w:rPr>
        <w:fldChar w:fldCharType="end"/>
      </w:r>
    </w:p>
    <w:p w14:paraId="48F2E1F3" w14:textId="6F722B21"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_Toc217814979 \h </w:instrText>
      </w:r>
      <w:r>
        <w:rPr>
          <w:noProof/>
        </w:rPr>
      </w:r>
      <w:r>
        <w:rPr>
          <w:noProof/>
        </w:rPr>
        <w:fldChar w:fldCharType="separate"/>
      </w:r>
      <w:r>
        <w:rPr>
          <w:noProof/>
        </w:rPr>
        <w:t>24</w:t>
      </w:r>
      <w:r>
        <w:rPr>
          <w:noProof/>
        </w:rPr>
        <w:fldChar w:fldCharType="end"/>
      </w:r>
    </w:p>
    <w:p w14:paraId="28D30DB5" w14:textId="0D8B5E61"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_Toc217814980 \h </w:instrText>
      </w:r>
      <w:r>
        <w:rPr>
          <w:noProof/>
        </w:rPr>
      </w:r>
      <w:r>
        <w:rPr>
          <w:noProof/>
        </w:rPr>
        <w:fldChar w:fldCharType="separate"/>
      </w:r>
      <w:r>
        <w:rPr>
          <w:noProof/>
        </w:rPr>
        <w:t>24</w:t>
      </w:r>
      <w:r>
        <w:rPr>
          <w:noProof/>
        </w:rPr>
        <w:fldChar w:fldCharType="end"/>
      </w:r>
    </w:p>
    <w:p w14:paraId="43C197D8" w14:textId="51F232D1"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_Toc217814981 \h </w:instrText>
      </w:r>
      <w:r>
        <w:rPr>
          <w:noProof/>
        </w:rPr>
      </w:r>
      <w:r>
        <w:rPr>
          <w:noProof/>
        </w:rPr>
        <w:fldChar w:fldCharType="separate"/>
      </w:r>
      <w:r>
        <w:rPr>
          <w:noProof/>
        </w:rPr>
        <w:t>24</w:t>
      </w:r>
      <w:r>
        <w:rPr>
          <w:noProof/>
        </w:rPr>
        <w:fldChar w:fldCharType="end"/>
      </w:r>
    </w:p>
    <w:p w14:paraId="74EB110F" w14:textId="699E18F6"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_Toc217814982 \h </w:instrText>
      </w:r>
      <w:r>
        <w:rPr>
          <w:noProof/>
        </w:rPr>
      </w:r>
      <w:r>
        <w:rPr>
          <w:noProof/>
        </w:rPr>
        <w:fldChar w:fldCharType="separate"/>
      </w:r>
      <w:r>
        <w:rPr>
          <w:noProof/>
        </w:rPr>
        <w:t>25</w:t>
      </w:r>
      <w:r>
        <w:rPr>
          <w:noProof/>
        </w:rPr>
        <w:fldChar w:fldCharType="end"/>
      </w:r>
    </w:p>
    <w:p w14:paraId="78FA533F" w14:textId="48E9CB65"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_Toc217814983 \h </w:instrText>
      </w:r>
      <w:r>
        <w:rPr>
          <w:noProof/>
        </w:rPr>
      </w:r>
      <w:r>
        <w:rPr>
          <w:noProof/>
        </w:rPr>
        <w:fldChar w:fldCharType="separate"/>
      </w:r>
      <w:r>
        <w:rPr>
          <w:noProof/>
        </w:rPr>
        <w:t>25</w:t>
      </w:r>
      <w:r>
        <w:rPr>
          <w:noProof/>
        </w:rPr>
        <w:fldChar w:fldCharType="end"/>
      </w:r>
    </w:p>
    <w:p w14:paraId="3658A02F" w14:textId="7F10DEE6"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_Toc217814984 \h </w:instrText>
      </w:r>
      <w:r>
        <w:rPr>
          <w:noProof/>
        </w:rPr>
      </w:r>
      <w:r>
        <w:rPr>
          <w:noProof/>
        </w:rPr>
        <w:fldChar w:fldCharType="separate"/>
      </w:r>
      <w:r>
        <w:rPr>
          <w:noProof/>
        </w:rPr>
        <w:t>25</w:t>
      </w:r>
      <w:r>
        <w:rPr>
          <w:noProof/>
        </w:rPr>
        <w:fldChar w:fldCharType="end"/>
      </w:r>
    </w:p>
    <w:p w14:paraId="0105EE24" w14:textId="0E302C6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_Toc217814985 \h </w:instrText>
      </w:r>
      <w:r>
        <w:rPr>
          <w:noProof/>
        </w:rPr>
      </w:r>
      <w:r>
        <w:rPr>
          <w:noProof/>
        </w:rPr>
        <w:fldChar w:fldCharType="separate"/>
      </w:r>
      <w:r>
        <w:rPr>
          <w:noProof/>
        </w:rPr>
        <w:t>25</w:t>
      </w:r>
      <w:r>
        <w:rPr>
          <w:noProof/>
        </w:rPr>
        <w:fldChar w:fldCharType="end"/>
      </w:r>
    </w:p>
    <w:p w14:paraId="5B8D7DFE" w14:textId="160AEB9A"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_Toc217814986 \h </w:instrText>
      </w:r>
      <w:r>
        <w:rPr>
          <w:noProof/>
        </w:rPr>
      </w:r>
      <w:r>
        <w:rPr>
          <w:noProof/>
        </w:rPr>
        <w:fldChar w:fldCharType="separate"/>
      </w:r>
      <w:r>
        <w:rPr>
          <w:noProof/>
        </w:rPr>
        <w:t>25</w:t>
      </w:r>
      <w:r>
        <w:rPr>
          <w:noProof/>
        </w:rPr>
        <w:fldChar w:fldCharType="end"/>
      </w:r>
    </w:p>
    <w:p w14:paraId="5E276BD7" w14:textId="7BC4F278"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_Toc217814987 \h </w:instrText>
      </w:r>
      <w:r>
        <w:rPr>
          <w:noProof/>
        </w:rPr>
      </w:r>
      <w:r>
        <w:rPr>
          <w:noProof/>
        </w:rPr>
        <w:fldChar w:fldCharType="separate"/>
      </w:r>
      <w:r>
        <w:rPr>
          <w:noProof/>
        </w:rPr>
        <w:t>25</w:t>
      </w:r>
      <w:r>
        <w:rPr>
          <w:noProof/>
        </w:rPr>
        <w:fldChar w:fldCharType="end"/>
      </w:r>
    </w:p>
    <w:p w14:paraId="2960F1FF" w14:textId="27E10ADB"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_Toc217814988 \h </w:instrText>
      </w:r>
      <w:r>
        <w:rPr>
          <w:noProof/>
        </w:rPr>
      </w:r>
      <w:r>
        <w:rPr>
          <w:noProof/>
        </w:rPr>
        <w:fldChar w:fldCharType="separate"/>
      </w:r>
      <w:r>
        <w:rPr>
          <w:noProof/>
        </w:rPr>
        <w:t>26</w:t>
      </w:r>
      <w:r>
        <w:rPr>
          <w:noProof/>
        </w:rPr>
        <w:fldChar w:fldCharType="end"/>
      </w:r>
    </w:p>
    <w:p w14:paraId="073083C7" w14:textId="7148AB9C"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_Toc217814989 \h </w:instrText>
      </w:r>
      <w:r>
        <w:rPr>
          <w:noProof/>
        </w:rPr>
      </w:r>
      <w:r>
        <w:rPr>
          <w:noProof/>
        </w:rPr>
        <w:fldChar w:fldCharType="separate"/>
      </w:r>
      <w:r>
        <w:rPr>
          <w:noProof/>
        </w:rPr>
        <w:t>26</w:t>
      </w:r>
      <w:r>
        <w:rPr>
          <w:noProof/>
        </w:rPr>
        <w:fldChar w:fldCharType="end"/>
      </w:r>
    </w:p>
    <w:p w14:paraId="6B3C2F59" w14:textId="18FFF8B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_Toc217814990 \h </w:instrText>
      </w:r>
      <w:r>
        <w:rPr>
          <w:noProof/>
        </w:rPr>
      </w:r>
      <w:r>
        <w:rPr>
          <w:noProof/>
        </w:rPr>
        <w:fldChar w:fldCharType="separate"/>
      </w:r>
      <w:r>
        <w:rPr>
          <w:noProof/>
        </w:rPr>
        <w:t>26</w:t>
      </w:r>
      <w:r>
        <w:rPr>
          <w:noProof/>
        </w:rPr>
        <w:fldChar w:fldCharType="end"/>
      </w:r>
    </w:p>
    <w:p w14:paraId="7EF16329" w14:textId="67845A76"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_Toc217814991 \h </w:instrText>
      </w:r>
      <w:r>
        <w:rPr>
          <w:noProof/>
        </w:rPr>
      </w:r>
      <w:r>
        <w:rPr>
          <w:noProof/>
        </w:rPr>
        <w:fldChar w:fldCharType="separate"/>
      </w:r>
      <w:r>
        <w:rPr>
          <w:noProof/>
        </w:rPr>
        <w:t>26</w:t>
      </w:r>
      <w:r>
        <w:rPr>
          <w:noProof/>
        </w:rPr>
        <w:fldChar w:fldCharType="end"/>
      </w:r>
    </w:p>
    <w:p w14:paraId="0D762996" w14:textId="4F35D2BB"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_Toc217814992 \h </w:instrText>
      </w:r>
      <w:r>
        <w:rPr>
          <w:noProof/>
        </w:rPr>
      </w:r>
      <w:r>
        <w:rPr>
          <w:noProof/>
        </w:rPr>
        <w:fldChar w:fldCharType="separate"/>
      </w:r>
      <w:r>
        <w:rPr>
          <w:noProof/>
        </w:rPr>
        <w:t>26</w:t>
      </w:r>
      <w:r>
        <w:rPr>
          <w:noProof/>
        </w:rPr>
        <w:fldChar w:fldCharType="end"/>
      </w:r>
    </w:p>
    <w:p w14:paraId="0926258E" w14:textId="005E99F7"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_Toc217814993 \h </w:instrText>
      </w:r>
      <w:r>
        <w:rPr>
          <w:noProof/>
        </w:rPr>
      </w:r>
      <w:r>
        <w:rPr>
          <w:noProof/>
        </w:rPr>
        <w:fldChar w:fldCharType="separate"/>
      </w:r>
      <w:r>
        <w:rPr>
          <w:noProof/>
        </w:rPr>
        <w:t>27</w:t>
      </w:r>
      <w:r>
        <w:rPr>
          <w:noProof/>
        </w:rPr>
        <w:fldChar w:fldCharType="end"/>
      </w:r>
    </w:p>
    <w:p w14:paraId="177B65B2" w14:textId="2C67D1F1"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_Toc217814994 \h </w:instrText>
      </w:r>
      <w:r>
        <w:rPr>
          <w:noProof/>
        </w:rPr>
      </w:r>
      <w:r>
        <w:rPr>
          <w:noProof/>
        </w:rPr>
        <w:fldChar w:fldCharType="separate"/>
      </w:r>
      <w:r>
        <w:rPr>
          <w:noProof/>
        </w:rPr>
        <w:t>27</w:t>
      </w:r>
      <w:r>
        <w:rPr>
          <w:noProof/>
        </w:rPr>
        <w:fldChar w:fldCharType="end"/>
      </w:r>
    </w:p>
    <w:p w14:paraId="73F91E79" w14:textId="1DE2B5BC"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_Toc217814995 \h </w:instrText>
      </w:r>
      <w:r>
        <w:rPr>
          <w:noProof/>
        </w:rPr>
      </w:r>
      <w:r>
        <w:rPr>
          <w:noProof/>
        </w:rPr>
        <w:fldChar w:fldCharType="separate"/>
      </w:r>
      <w:r>
        <w:rPr>
          <w:noProof/>
        </w:rPr>
        <w:t>27</w:t>
      </w:r>
      <w:r>
        <w:rPr>
          <w:noProof/>
        </w:rPr>
        <w:fldChar w:fldCharType="end"/>
      </w:r>
    </w:p>
    <w:p w14:paraId="37130CBB" w14:textId="671EAD02"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_Toc217814996 \h </w:instrText>
      </w:r>
      <w:r>
        <w:rPr>
          <w:noProof/>
        </w:rPr>
      </w:r>
      <w:r>
        <w:rPr>
          <w:noProof/>
        </w:rPr>
        <w:fldChar w:fldCharType="separate"/>
      </w:r>
      <w:r>
        <w:rPr>
          <w:noProof/>
        </w:rPr>
        <w:t>27</w:t>
      </w:r>
      <w:r>
        <w:rPr>
          <w:noProof/>
        </w:rPr>
        <w:fldChar w:fldCharType="end"/>
      </w:r>
    </w:p>
    <w:p w14:paraId="70DC36AD" w14:textId="7F13B70A"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Structured data types</w:t>
      </w:r>
      <w:r>
        <w:rPr>
          <w:noProof/>
        </w:rPr>
        <w:tab/>
      </w:r>
      <w:r>
        <w:rPr>
          <w:noProof/>
        </w:rPr>
        <w:fldChar w:fldCharType="begin"/>
      </w:r>
      <w:r>
        <w:rPr>
          <w:noProof/>
        </w:rPr>
        <w:instrText xml:space="preserve"> PAGEREF _Toc217814997 \h </w:instrText>
      </w:r>
      <w:r>
        <w:rPr>
          <w:noProof/>
        </w:rPr>
      </w:r>
      <w:r>
        <w:rPr>
          <w:noProof/>
        </w:rPr>
        <w:fldChar w:fldCharType="separate"/>
      </w:r>
      <w:r>
        <w:rPr>
          <w:noProof/>
        </w:rPr>
        <w:t>28</w:t>
      </w:r>
      <w:r>
        <w:rPr>
          <w:noProof/>
        </w:rPr>
        <w:fldChar w:fldCharType="end"/>
      </w:r>
    </w:p>
    <w:p w14:paraId="4B2A7565" w14:textId="5FDF1567"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_Toc217814998 \h </w:instrText>
      </w:r>
      <w:r>
        <w:rPr>
          <w:noProof/>
        </w:rPr>
      </w:r>
      <w:r>
        <w:rPr>
          <w:noProof/>
        </w:rPr>
        <w:fldChar w:fldCharType="separate"/>
      </w:r>
      <w:r>
        <w:rPr>
          <w:noProof/>
        </w:rPr>
        <w:t>28</w:t>
      </w:r>
      <w:r>
        <w:rPr>
          <w:noProof/>
        </w:rPr>
        <w:fldChar w:fldCharType="end"/>
      </w:r>
    </w:p>
    <w:p w14:paraId="36E688EC" w14:textId="3ED43E02"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_Toc217814999 \h </w:instrText>
      </w:r>
      <w:r>
        <w:rPr>
          <w:noProof/>
        </w:rPr>
      </w:r>
      <w:r>
        <w:rPr>
          <w:noProof/>
        </w:rPr>
        <w:fldChar w:fldCharType="separate"/>
      </w:r>
      <w:r>
        <w:rPr>
          <w:noProof/>
        </w:rPr>
        <w:t>28</w:t>
      </w:r>
      <w:r>
        <w:rPr>
          <w:noProof/>
        </w:rPr>
        <w:fldChar w:fldCharType="end"/>
      </w:r>
    </w:p>
    <w:p w14:paraId="451F886C" w14:textId="6B42294D"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_Toc217815000 \h </w:instrText>
      </w:r>
      <w:r>
        <w:rPr>
          <w:noProof/>
        </w:rPr>
      </w:r>
      <w:r>
        <w:rPr>
          <w:noProof/>
        </w:rPr>
        <w:fldChar w:fldCharType="separate"/>
      </w:r>
      <w:r>
        <w:rPr>
          <w:noProof/>
        </w:rPr>
        <w:t>29</w:t>
      </w:r>
      <w:r>
        <w:rPr>
          <w:noProof/>
        </w:rPr>
        <w:fldChar w:fldCharType="end"/>
      </w:r>
    </w:p>
    <w:p w14:paraId="65C16409" w14:textId="18F3124E"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_Toc217815001 \h </w:instrText>
      </w:r>
      <w:r>
        <w:rPr>
          <w:noProof/>
        </w:rPr>
      </w:r>
      <w:r>
        <w:rPr>
          <w:noProof/>
        </w:rPr>
        <w:fldChar w:fldCharType="separate"/>
      </w:r>
      <w:r>
        <w:rPr>
          <w:noProof/>
        </w:rPr>
        <w:t>30</w:t>
      </w:r>
      <w:r>
        <w:rPr>
          <w:noProof/>
        </w:rPr>
        <w:fldChar w:fldCharType="end"/>
      </w:r>
    </w:p>
    <w:p w14:paraId="47278E14" w14:textId="700713F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_Toc217815002 \h </w:instrText>
      </w:r>
      <w:r>
        <w:rPr>
          <w:noProof/>
        </w:rPr>
      </w:r>
      <w:r>
        <w:rPr>
          <w:noProof/>
        </w:rPr>
        <w:fldChar w:fldCharType="separate"/>
      </w:r>
      <w:r>
        <w:rPr>
          <w:noProof/>
        </w:rPr>
        <w:t>30</w:t>
      </w:r>
      <w:r>
        <w:rPr>
          <w:noProof/>
        </w:rPr>
        <w:fldChar w:fldCharType="end"/>
      </w:r>
    </w:p>
    <w:p w14:paraId="538262D1" w14:textId="297E5229"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A6312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_Toc217815003 \h </w:instrText>
      </w:r>
      <w:r>
        <w:rPr>
          <w:noProof/>
        </w:rPr>
      </w:r>
      <w:r>
        <w:rPr>
          <w:noProof/>
        </w:rPr>
        <w:fldChar w:fldCharType="separate"/>
      </w:r>
      <w:r>
        <w:rPr>
          <w:noProof/>
        </w:rPr>
        <w:t>31</w:t>
      </w:r>
      <w:r>
        <w:rPr>
          <w:noProof/>
        </w:rPr>
        <w:fldChar w:fldCharType="end"/>
      </w:r>
    </w:p>
    <w:p w14:paraId="4C15C5B1" w14:textId="3AF0A7C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A6312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_Toc217815004 \h </w:instrText>
      </w:r>
      <w:r>
        <w:rPr>
          <w:noProof/>
        </w:rPr>
      </w:r>
      <w:r>
        <w:rPr>
          <w:noProof/>
        </w:rPr>
        <w:fldChar w:fldCharType="separate"/>
      </w:r>
      <w:r>
        <w:rPr>
          <w:noProof/>
        </w:rPr>
        <w:t>31</w:t>
      </w:r>
      <w:r>
        <w:rPr>
          <w:noProof/>
        </w:rPr>
        <w:fldChar w:fldCharType="end"/>
      </w:r>
    </w:p>
    <w:p w14:paraId="7A4DE200" w14:textId="28831BD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A63125">
        <w:rPr>
          <w:noProof/>
          <w:lang w:val="en-US"/>
        </w:rPr>
        <w:t>Simple data types and enumerations</w:t>
      </w:r>
      <w:r>
        <w:rPr>
          <w:noProof/>
        </w:rPr>
        <w:tab/>
      </w:r>
      <w:r>
        <w:rPr>
          <w:noProof/>
        </w:rPr>
        <w:fldChar w:fldCharType="begin"/>
      </w:r>
      <w:r>
        <w:rPr>
          <w:noProof/>
        </w:rPr>
        <w:instrText xml:space="preserve"> PAGEREF _Toc217815005 \h </w:instrText>
      </w:r>
      <w:r>
        <w:rPr>
          <w:noProof/>
        </w:rPr>
      </w:r>
      <w:r>
        <w:rPr>
          <w:noProof/>
        </w:rPr>
        <w:fldChar w:fldCharType="separate"/>
      </w:r>
      <w:r>
        <w:rPr>
          <w:noProof/>
        </w:rPr>
        <w:t>32</w:t>
      </w:r>
      <w:r>
        <w:rPr>
          <w:noProof/>
        </w:rPr>
        <w:fldChar w:fldCharType="end"/>
      </w:r>
    </w:p>
    <w:p w14:paraId="18E41DE0" w14:textId="60DCE87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_Toc217815006 \h </w:instrText>
      </w:r>
      <w:r>
        <w:rPr>
          <w:noProof/>
        </w:rPr>
      </w:r>
      <w:r>
        <w:rPr>
          <w:noProof/>
        </w:rPr>
        <w:fldChar w:fldCharType="separate"/>
      </w:r>
      <w:r>
        <w:rPr>
          <w:noProof/>
        </w:rPr>
        <w:t>32</w:t>
      </w:r>
      <w:r>
        <w:rPr>
          <w:noProof/>
        </w:rPr>
        <w:fldChar w:fldCharType="end"/>
      </w:r>
    </w:p>
    <w:p w14:paraId="025AE83B" w14:textId="0E0BB1CA"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_Toc217815007 \h </w:instrText>
      </w:r>
      <w:r>
        <w:rPr>
          <w:noProof/>
        </w:rPr>
      </w:r>
      <w:r>
        <w:rPr>
          <w:noProof/>
        </w:rPr>
        <w:fldChar w:fldCharType="separate"/>
      </w:r>
      <w:r>
        <w:rPr>
          <w:noProof/>
        </w:rPr>
        <w:t>32</w:t>
      </w:r>
      <w:r>
        <w:rPr>
          <w:noProof/>
        </w:rPr>
        <w:fldChar w:fldCharType="end"/>
      </w:r>
    </w:p>
    <w:p w14:paraId="748BC857" w14:textId="7AFD3211"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_Toc217815008 \h </w:instrText>
      </w:r>
      <w:r>
        <w:rPr>
          <w:noProof/>
        </w:rPr>
      </w:r>
      <w:r>
        <w:rPr>
          <w:noProof/>
        </w:rPr>
        <w:fldChar w:fldCharType="separate"/>
      </w:r>
      <w:r>
        <w:rPr>
          <w:noProof/>
        </w:rPr>
        <w:t>32</w:t>
      </w:r>
      <w:r>
        <w:rPr>
          <w:noProof/>
        </w:rPr>
        <w:fldChar w:fldCharType="end"/>
      </w:r>
    </w:p>
    <w:p w14:paraId="3191B88E" w14:textId="114D6C13" w:rsidR="00F34C0A" w:rsidRDefault="00F34C0A">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A6312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32</w:t>
      </w:r>
      <w:r>
        <w:rPr>
          <w:noProof/>
        </w:rPr>
        <w:fldChar w:fldCharType="end"/>
      </w:r>
    </w:p>
    <w:p w14:paraId="3E61EF3C" w14:textId="32FE3A82"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sidRPr="00A6312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32</w:t>
      </w:r>
      <w:r>
        <w:rPr>
          <w:noProof/>
        </w:rPr>
        <w:fldChar w:fldCharType="end"/>
      </w:r>
    </w:p>
    <w:p w14:paraId="4E23ADDB" w14:textId="3DCECF85"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32</w:t>
      </w:r>
      <w:r>
        <w:rPr>
          <w:noProof/>
        </w:rPr>
        <w:fldChar w:fldCharType="end"/>
      </w:r>
    </w:p>
    <w:p w14:paraId="49D19B53" w14:textId="307218B9"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33</w:t>
      </w:r>
      <w:r>
        <w:rPr>
          <w:noProof/>
        </w:rPr>
        <w:fldChar w:fldCharType="end"/>
      </w:r>
    </w:p>
    <w:p w14:paraId="0940A728" w14:textId="4382F150"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33</w:t>
      </w:r>
      <w:r>
        <w:rPr>
          <w:noProof/>
        </w:rPr>
        <w:fldChar w:fldCharType="end"/>
      </w:r>
    </w:p>
    <w:p w14:paraId="10596182" w14:textId="3081975C"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33</w:t>
      </w:r>
      <w:r>
        <w:rPr>
          <w:noProof/>
        </w:rPr>
        <w:fldChar w:fldCharType="end"/>
      </w:r>
    </w:p>
    <w:p w14:paraId="4FFE5FA3" w14:textId="6AF28D1D" w:rsidR="00F34C0A" w:rsidRDefault="00F34C0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33</w:t>
      </w:r>
      <w:r>
        <w:rPr>
          <w:noProof/>
        </w:rPr>
        <w:fldChar w:fldCharType="end"/>
      </w:r>
    </w:p>
    <w:p w14:paraId="6CA7DEE2" w14:textId="73CE6E2F"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33</w:t>
      </w:r>
      <w:r>
        <w:rPr>
          <w:noProof/>
        </w:rPr>
        <w:fldChar w:fldCharType="end"/>
      </w:r>
    </w:p>
    <w:p w14:paraId="7F1E68CD" w14:textId="37C6FAB8"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33</w:t>
      </w:r>
      <w:r>
        <w:rPr>
          <w:noProof/>
        </w:rPr>
        <w:fldChar w:fldCharType="end"/>
      </w:r>
    </w:p>
    <w:p w14:paraId="4CA78578" w14:textId="1F1B6E0C" w:rsidR="00F34C0A" w:rsidRDefault="00F34C0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33</w:t>
      </w:r>
      <w:r>
        <w:rPr>
          <w:noProof/>
        </w:rPr>
        <w:fldChar w:fldCharType="end"/>
      </w:r>
    </w:p>
    <w:p w14:paraId="51B83651" w14:textId="5C25FAA7" w:rsidR="00F34C0A" w:rsidRDefault="00F34C0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35</w:t>
      </w:r>
      <w:r>
        <w:rPr>
          <w:noProof/>
        </w:rPr>
        <w:fldChar w:fldCharType="end"/>
      </w:r>
    </w:p>
    <w:p w14:paraId="2308A695" w14:textId="7680B4F9"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35</w:t>
      </w:r>
      <w:r>
        <w:rPr>
          <w:noProof/>
        </w:rPr>
        <w:fldChar w:fldCharType="end"/>
      </w:r>
    </w:p>
    <w:p w14:paraId="1DEB5DD9" w14:textId="6AB8E08E"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35</w:t>
      </w:r>
      <w:r>
        <w:rPr>
          <w:noProof/>
        </w:rPr>
        <w:fldChar w:fldCharType="end"/>
      </w:r>
    </w:p>
    <w:p w14:paraId="697C1EC1" w14:textId="131E8613" w:rsidR="00F34C0A" w:rsidRDefault="00F34C0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39</w:t>
      </w:r>
      <w:r>
        <w:rPr>
          <w:noProof/>
        </w:rPr>
        <w:fldChar w:fldCharType="end"/>
      </w:r>
    </w:p>
    <w:p w14:paraId="59B4B28B" w14:textId="021584ED" w:rsidR="00F34C0A" w:rsidRDefault="00F34C0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43</w:t>
      </w:r>
      <w:r>
        <w:rPr>
          <w:noProof/>
        </w:rPr>
        <w:fldChar w:fldCharType="end"/>
      </w:r>
    </w:p>
    <w:p w14:paraId="79B6A06A" w14:textId="043275F0"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217814904"/>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217814905"/>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SimSun"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217814906"/>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Heading1"/>
      </w:pPr>
      <w:bookmarkStart w:id="24" w:name="_Toc510696580"/>
      <w:bookmarkStart w:id="25" w:name="_Toc35971372"/>
      <w:bookmarkStart w:id="26" w:name="_Toc217814907"/>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217814908"/>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30" w:name="_Toc510696582"/>
      <w:bookmarkStart w:id="31" w:name="_Toc35971374"/>
      <w:bookmarkStart w:id="32" w:name="_Toc217814909"/>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217814910"/>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6" w:name="_Toc510696584"/>
      <w:bookmarkStart w:id="37" w:name="_Toc35971376"/>
      <w:bookmarkStart w:id="38" w:name="_Toc217814911"/>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95pt;height:65.1pt" o:ole="">
            <v:imagedata r:id="rId13" o:title=""/>
          </v:shape>
          <o:OLEObject Type="Embed" ProgID="Visio.Drawing.11" ShapeID="_x0000_i1027" DrawAspect="Content" ObjectID="_1828427703"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40" w:name="_Toc35971377"/>
      <w:bookmarkStart w:id="41" w:name="_Toc510696585"/>
      <w:bookmarkStart w:id="42" w:name="_Toc217814912"/>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217814913"/>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4" w:name="_Toc35971385"/>
      <w:bookmarkStart w:id="45" w:name="_Toc510696593"/>
      <w:bookmarkStart w:id="46" w:name="_Toc217814914"/>
      <w:r w:rsidRPr="009E4880">
        <w:t>5.2</w:t>
      </w:r>
      <w:r w:rsidRPr="009E4880">
        <w:tab/>
      </w:r>
      <w:proofErr w:type="spellStart"/>
      <w:r w:rsidRPr="009E4880">
        <w:t>Nimsas_SessionEventControl</w:t>
      </w:r>
      <w:proofErr w:type="spellEnd"/>
      <w:r w:rsidRPr="009E4880">
        <w:t xml:space="preserve"> Service</w:t>
      </w:r>
      <w:bookmarkEnd w:id="46"/>
    </w:p>
    <w:p w14:paraId="5B439F0E" w14:textId="77777777" w:rsidR="009E4880" w:rsidRPr="009E4880" w:rsidRDefault="009E4880" w:rsidP="007C500A">
      <w:pPr>
        <w:pStyle w:val="Heading3"/>
      </w:pPr>
      <w:bookmarkStart w:id="47" w:name="_Toc217814915"/>
      <w:r w:rsidRPr="009E4880">
        <w:t>5.2.1</w:t>
      </w:r>
      <w:r w:rsidRPr="009E4880">
        <w:tab/>
        <w:t>Service Description</w:t>
      </w:r>
      <w:bookmarkEnd w:id="47"/>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8" w:name="_Toc217814916"/>
      <w:r w:rsidRPr="009E4880">
        <w:t>5.2.2</w:t>
      </w:r>
      <w:r w:rsidRPr="009E4880">
        <w:tab/>
        <w:t>Service Operations</w:t>
      </w:r>
      <w:bookmarkEnd w:id="48"/>
    </w:p>
    <w:p w14:paraId="54469F35" w14:textId="77777777" w:rsidR="009E4880" w:rsidRPr="009E4880" w:rsidRDefault="009E4880" w:rsidP="007C500A">
      <w:pPr>
        <w:pStyle w:val="Heading4"/>
      </w:pPr>
      <w:bookmarkStart w:id="49" w:name="_Toc217814917"/>
      <w:r w:rsidRPr="009E4880">
        <w:t>5.2.2.1</w:t>
      </w:r>
      <w:r w:rsidRPr="009E4880">
        <w:tab/>
        <w:t>Introduction</w:t>
      </w:r>
      <w:bookmarkEnd w:id="49"/>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1" w:name="_Toc217814918"/>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Heading4"/>
      </w:pPr>
      <w:bookmarkStart w:id="52" w:name="_Toc217814919"/>
      <w:bookmarkEnd w:id="50"/>
      <w:r w:rsidRPr="009E4880">
        <w:t>5.2.2.2</w:t>
      </w:r>
      <w:r w:rsidRPr="009E4880">
        <w:tab/>
        <w:t>Notify</w:t>
      </w:r>
      <w:bookmarkEnd w:id="52"/>
    </w:p>
    <w:p w14:paraId="55C426AB" w14:textId="77777777" w:rsidR="009E4880" w:rsidRPr="009E4880" w:rsidRDefault="009E4880" w:rsidP="007C500A">
      <w:pPr>
        <w:pStyle w:val="Heading5"/>
      </w:pPr>
      <w:bookmarkStart w:id="53" w:name="_Toc217814920"/>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4" w:name="_Toc35971387"/>
      <w:bookmarkStart w:id="55" w:name="_Toc510696595"/>
      <w:bookmarkStart w:id="56" w:name="_Toc217814921"/>
      <w:bookmarkEnd w:id="44"/>
      <w:bookmarkEnd w:id="45"/>
      <w:r w:rsidRPr="00B910B8">
        <w:t>5.2.2.2.2</w:t>
      </w:r>
      <w:r w:rsidRPr="00B910B8">
        <w:tab/>
        <w:t>Notification for Session Event</w:t>
      </w:r>
      <w:bookmarkEnd w:id="56"/>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5.8pt" o:ole="">
            <v:imagedata r:id="rId15" o:title=""/>
          </v:shape>
          <o:OLEObject Type="Embed" ProgID="Visio.Drawing.15" ShapeID="_x0000_i1028" DrawAspect="Content" ObjectID="_1828427704"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7" w:name="_Toc217814922"/>
      <w:bookmarkEnd w:id="54"/>
      <w:bookmarkEnd w:id="55"/>
      <w:r w:rsidRPr="00577A16">
        <w:lastRenderedPageBreak/>
        <w:t>5.3</w:t>
      </w:r>
      <w:r w:rsidRPr="00577A16">
        <w:tab/>
      </w:r>
      <w:proofErr w:type="spellStart"/>
      <w:r w:rsidRPr="00577A16">
        <w:t>Nimsas_MediaControl</w:t>
      </w:r>
      <w:proofErr w:type="spellEnd"/>
      <w:r w:rsidRPr="00577A16">
        <w:t xml:space="preserve"> Service</w:t>
      </w:r>
      <w:bookmarkEnd w:id="57"/>
    </w:p>
    <w:p w14:paraId="34B073A6" w14:textId="77777777" w:rsidR="00577A16" w:rsidRPr="00577A16" w:rsidRDefault="00577A16" w:rsidP="007C500A">
      <w:pPr>
        <w:pStyle w:val="Heading3"/>
      </w:pPr>
      <w:bookmarkStart w:id="58" w:name="_Toc217814923"/>
      <w:r w:rsidRPr="00577A16">
        <w:t>5.3.1</w:t>
      </w:r>
      <w:r w:rsidRPr="00577A16">
        <w:tab/>
        <w:t>Service Description</w:t>
      </w:r>
      <w:bookmarkEnd w:id="58"/>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Heading3"/>
      </w:pPr>
      <w:bookmarkStart w:id="59" w:name="_Toc217814924"/>
      <w:r w:rsidRPr="00577A16">
        <w:t>5.3.2</w:t>
      </w:r>
      <w:r w:rsidRPr="00577A16">
        <w:tab/>
        <w:t>Service Operations</w:t>
      </w:r>
      <w:bookmarkEnd w:id="59"/>
    </w:p>
    <w:p w14:paraId="6175CC75" w14:textId="77777777" w:rsidR="00577A16" w:rsidRPr="00577A16" w:rsidRDefault="00577A16" w:rsidP="007C500A">
      <w:pPr>
        <w:pStyle w:val="Heading4"/>
      </w:pPr>
      <w:bookmarkStart w:id="60" w:name="_Toc217814925"/>
      <w:r w:rsidRPr="00577A16">
        <w:t>5.3.2.1</w:t>
      </w:r>
      <w:r w:rsidRPr="00577A16">
        <w:tab/>
        <w:t>Introduction</w:t>
      </w:r>
      <w:bookmarkEnd w:id="60"/>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Heading4"/>
      </w:pPr>
      <w:bookmarkStart w:id="62" w:name="_Toc217814926"/>
      <w:r w:rsidRPr="00577A16">
        <w:t>5.3.2.2</w:t>
      </w:r>
      <w:r w:rsidRPr="00577A16">
        <w:tab/>
      </w:r>
      <w:proofErr w:type="spellStart"/>
      <w:r w:rsidRPr="00577A16">
        <w:t>MediaInstruction</w:t>
      </w:r>
      <w:bookmarkEnd w:id="62"/>
      <w:proofErr w:type="spellEnd"/>
    </w:p>
    <w:p w14:paraId="55A4BD13" w14:textId="77777777" w:rsidR="00577A16" w:rsidRPr="00577A16" w:rsidRDefault="00577A16" w:rsidP="007C500A">
      <w:pPr>
        <w:pStyle w:val="Heading5"/>
      </w:pPr>
      <w:bookmarkStart w:id="63" w:name="_Toc217814927"/>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4" w:name="_Toc217814928"/>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45pt;height:94.55pt" o:ole="">
            <v:imagedata r:id="rId17" o:title=""/>
          </v:shape>
          <o:OLEObject Type="Embed" ProgID="Visio.Drawing.15" ShapeID="_x0000_i1029" DrawAspect="Content" ObjectID="_1828427705"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Heading1"/>
      </w:pPr>
      <w:bookmarkStart w:id="65" w:name="_Toc35971389"/>
      <w:bookmarkStart w:id="66" w:name="_Toc510696597"/>
      <w:bookmarkStart w:id="67" w:name="_Toc217814929"/>
      <w:r>
        <w:t>6</w:t>
      </w:r>
      <w:r>
        <w:tab/>
        <w:t>API Definitions</w:t>
      </w:r>
      <w:bookmarkEnd w:id="65"/>
      <w:bookmarkEnd w:id="66"/>
      <w:bookmarkEnd w:id="67"/>
    </w:p>
    <w:p w14:paraId="6665A387" w14:textId="77777777" w:rsidR="00241C78" w:rsidRPr="00241C78" w:rsidRDefault="00241C78" w:rsidP="007C500A">
      <w:pPr>
        <w:pStyle w:val="Heading2"/>
      </w:pPr>
      <w:bookmarkStart w:id="68" w:name="_Toc82676355"/>
      <w:bookmarkStart w:id="69" w:name="_Toc130836126"/>
      <w:bookmarkStart w:id="70" w:name="_Toc35971398"/>
      <w:bookmarkStart w:id="71" w:name="_Toc510696607"/>
      <w:bookmarkStart w:id="72" w:name="_Toc217814930"/>
      <w:r w:rsidRPr="00241C78">
        <w:t>6.1</w:t>
      </w:r>
      <w:r w:rsidRPr="00241C78">
        <w:tab/>
      </w:r>
      <w:proofErr w:type="spellStart"/>
      <w:r w:rsidRPr="00241C78">
        <w:t>Nimsas_SessionEventControl</w:t>
      </w:r>
      <w:proofErr w:type="spellEnd"/>
      <w:r w:rsidRPr="00241C78">
        <w:t xml:space="preserve"> Service API</w:t>
      </w:r>
      <w:bookmarkEnd w:id="68"/>
      <w:bookmarkEnd w:id="69"/>
      <w:bookmarkEnd w:id="72"/>
    </w:p>
    <w:p w14:paraId="643F5612" w14:textId="77777777" w:rsidR="00241C78" w:rsidRPr="00241C78" w:rsidRDefault="00241C78" w:rsidP="007C500A">
      <w:pPr>
        <w:pStyle w:val="Heading3"/>
      </w:pPr>
      <w:bookmarkStart w:id="73" w:name="_Toc82676356"/>
      <w:bookmarkStart w:id="74" w:name="_Toc130836127"/>
      <w:bookmarkStart w:id="75" w:name="_Toc217814931"/>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Heading3"/>
      </w:pPr>
      <w:bookmarkStart w:id="76" w:name="_Toc82676357"/>
      <w:bookmarkStart w:id="77" w:name="_Toc130836128"/>
      <w:bookmarkStart w:id="78" w:name="_Toc217814932"/>
      <w:r w:rsidRPr="00241C78">
        <w:t>6.1.2</w:t>
      </w:r>
      <w:r w:rsidRPr="00241C78">
        <w:tab/>
        <w:t>Usage of HTTP</w:t>
      </w:r>
      <w:bookmarkEnd w:id="76"/>
      <w:bookmarkEnd w:id="77"/>
      <w:bookmarkEnd w:id="78"/>
    </w:p>
    <w:p w14:paraId="3D2DC3C3" w14:textId="77777777" w:rsidR="00241C78" w:rsidRPr="00241C78" w:rsidRDefault="00241C78" w:rsidP="007C500A">
      <w:pPr>
        <w:pStyle w:val="Heading4"/>
      </w:pPr>
      <w:bookmarkStart w:id="79" w:name="_Toc82676358"/>
      <w:bookmarkStart w:id="80" w:name="_Toc130836129"/>
      <w:bookmarkStart w:id="81" w:name="_Toc217814933"/>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Heading4"/>
      </w:pPr>
      <w:bookmarkStart w:id="82" w:name="_Toc82676359"/>
      <w:bookmarkStart w:id="83" w:name="_Toc130836130"/>
      <w:bookmarkStart w:id="84" w:name="_Toc217814934"/>
      <w:r w:rsidRPr="00241C78">
        <w:t>6.1.2.2</w:t>
      </w:r>
      <w:r w:rsidRPr="00241C78">
        <w:tab/>
        <w:t>HTTP standard headers</w:t>
      </w:r>
      <w:bookmarkEnd w:id="82"/>
      <w:bookmarkEnd w:id="83"/>
      <w:bookmarkEnd w:id="84"/>
    </w:p>
    <w:p w14:paraId="4B7C5CCD" w14:textId="77777777" w:rsidR="00241C78" w:rsidRPr="00241C78" w:rsidRDefault="00241C78" w:rsidP="007C500A">
      <w:pPr>
        <w:pStyle w:val="Heading5"/>
      </w:pPr>
      <w:bookmarkStart w:id="85" w:name="_Toc82676360"/>
      <w:bookmarkStart w:id="86" w:name="_Toc130836131"/>
      <w:bookmarkStart w:id="87" w:name="_Toc217814935"/>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8" w:name="_Toc82676361"/>
      <w:bookmarkStart w:id="89" w:name="_Toc130836132"/>
      <w:bookmarkStart w:id="90" w:name="_Toc217814936"/>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Heading4"/>
      </w:pPr>
      <w:bookmarkStart w:id="91" w:name="_Toc82676362"/>
      <w:bookmarkStart w:id="92" w:name="_Toc130836133"/>
      <w:bookmarkStart w:id="93" w:name="_Toc217814937"/>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4" w:name="_Toc217814938"/>
      <w:r>
        <w:t>6.1.3</w:t>
      </w:r>
      <w:r>
        <w:tab/>
        <w:t>Resources</w:t>
      </w:r>
      <w:bookmarkEnd w:id="70"/>
      <w:bookmarkEnd w:id="71"/>
      <w:bookmarkEnd w:id="94"/>
    </w:p>
    <w:p w14:paraId="29CC1792" w14:textId="77777777" w:rsidR="007B3457" w:rsidRDefault="00000000">
      <w:pPr>
        <w:pStyle w:val="Heading4"/>
      </w:pPr>
      <w:bookmarkStart w:id="95" w:name="_Toc510696608"/>
      <w:bookmarkStart w:id="96" w:name="_Toc35971399"/>
      <w:bookmarkStart w:id="97" w:name="_Toc510696609"/>
      <w:bookmarkStart w:id="98" w:name="_Toc35971400"/>
      <w:bookmarkStart w:id="99" w:name="_Toc217814939"/>
      <w:r>
        <w:t>6.1.3.1</w:t>
      </w:r>
      <w:r>
        <w:tab/>
        <w:t>Overview</w:t>
      </w:r>
      <w:bookmarkEnd w:id="95"/>
      <w:bookmarkEnd w:id="96"/>
      <w:bookmarkEnd w:id="99"/>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0" type="#_x0000_t75" style="width:298pt;height:95.15pt" o:ole="">
            <v:imagedata r:id="rId19" o:title=""/>
          </v:shape>
          <o:OLEObject Type="Embed" ProgID="Visio.Drawing.15" ShapeID="_x0000_i1030" DrawAspect="Content" ObjectID="_1828427706" r:id="rId2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00" w:name="_Toc510696610"/>
      <w:bookmarkStart w:id="101" w:name="_Toc35971401"/>
      <w:bookmarkStart w:id="102" w:name="_Toc217814940"/>
      <w:bookmarkEnd w:id="97"/>
      <w:bookmarkEnd w:id="98"/>
      <w:r w:rsidRPr="00B910B8">
        <w:lastRenderedPageBreak/>
        <w:t>6.1.3.2</w:t>
      </w:r>
      <w:r w:rsidRPr="00B910B8">
        <w:tab/>
        <w:t>Resource: Session Event Subscriptions</w:t>
      </w:r>
      <w:bookmarkEnd w:id="102"/>
    </w:p>
    <w:p w14:paraId="3E133B16" w14:textId="77777777" w:rsidR="007B3457" w:rsidRDefault="00000000">
      <w:pPr>
        <w:pStyle w:val="Heading5"/>
      </w:pPr>
      <w:bookmarkStart w:id="103" w:name="_Toc217814941"/>
      <w:r>
        <w:t>6.1.3.2.1</w:t>
      </w:r>
      <w:r>
        <w:tab/>
        <w:t>Description</w:t>
      </w:r>
      <w:bookmarkEnd w:id="100"/>
      <w:bookmarkEnd w:id="101"/>
      <w:bookmarkEnd w:id="103"/>
    </w:p>
    <w:p w14:paraId="4AAC1B7D" w14:textId="77777777" w:rsidR="007B3457" w:rsidRDefault="00000000">
      <w:pPr>
        <w:pStyle w:val="Heading5"/>
      </w:pPr>
      <w:bookmarkStart w:id="104" w:name="_Toc35971402"/>
      <w:bookmarkStart w:id="105" w:name="_Toc35971403"/>
      <w:bookmarkStart w:id="106" w:name="_Toc510696612"/>
      <w:bookmarkStart w:id="107" w:name="_Toc217814942"/>
      <w:r>
        <w:t>6.1.3.2.2</w:t>
      </w:r>
      <w:r>
        <w:tab/>
        <w:t>Resource Definition</w:t>
      </w:r>
      <w:bookmarkEnd w:id="104"/>
      <w:bookmarkEnd w:id="107"/>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8" w:name="_Toc217814943"/>
      <w:r>
        <w:t>6.1.3.2.3</w:t>
      </w:r>
      <w:r>
        <w:tab/>
        <w:t>Resource Standard Methods</w:t>
      </w:r>
      <w:bookmarkEnd w:id="105"/>
      <w:bookmarkEnd w:id="106"/>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3" w:name="_Toc35971406"/>
      <w:bookmarkStart w:id="114" w:name="_Toc510696615"/>
      <w:bookmarkStart w:id="115" w:name="_Toc217814944"/>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Heading3"/>
      </w:pPr>
      <w:bookmarkStart w:id="116" w:name="_Toc510696622"/>
      <w:bookmarkStart w:id="117" w:name="_Toc35971413"/>
      <w:bookmarkStart w:id="118" w:name="_Toc217814945"/>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Heading3"/>
      </w:pPr>
      <w:bookmarkStart w:id="121" w:name="_Toc35971419"/>
      <w:bookmarkStart w:id="122" w:name="_Toc510696628"/>
      <w:bookmarkStart w:id="123" w:name="_Toc217814946"/>
      <w:bookmarkEnd w:id="119"/>
      <w:bookmarkEnd w:id="120"/>
      <w:r>
        <w:t>6.1.5</w:t>
      </w:r>
      <w:r>
        <w:tab/>
        <w:t>Notifications</w:t>
      </w:r>
      <w:bookmarkEnd w:id="121"/>
      <w:bookmarkEnd w:id="122"/>
      <w:bookmarkEnd w:id="123"/>
    </w:p>
    <w:p w14:paraId="0E2E9987" w14:textId="77777777" w:rsidR="007B3457" w:rsidRDefault="00000000">
      <w:pPr>
        <w:pStyle w:val="Heading4"/>
      </w:pPr>
      <w:bookmarkStart w:id="124" w:name="_Toc510696629"/>
      <w:bookmarkStart w:id="125" w:name="_Toc35971420"/>
      <w:bookmarkStart w:id="126" w:name="_Toc217814947"/>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9" w:name="_Toc35971421"/>
      <w:bookmarkStart w:id="130" w:name="_Toc217814948"/>
      <w:r w:rsidRPr="00B910B8">
        <w:t>6.1.5.2</w:t>
      </w:r>
      <w:r w:rsidRPr="00B910B8">
        <w:tab/>
        <w:t>Session Event Notification</w:t>
      </w:r>
      <w:bookmarkEnd w:id="130"/>
    </w:p>
    <w:p w14:paraId="1FDC3489" w14:textId="77777777" w:rsidR="00834179" w:rsidRPr="00B910B8" w:rsidRDefault="00834179" w:rsidP="00B910B8">
      <w:pPr>
        <w:pStyle w:val="Heading5"/>
      </w:pPr>
      <w:bookmarkStart w:id="131" w:name="_Toc217814949"/>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2" w:name="_Toc217814950"/>
      <w:r w:rsidRPr="00B910B8">
        <w:t>6.1.5.2.2</w:t>
      </w:r>
      <w:r w:rsidRPr="00B910B8">
        <w:tab/>
        <w:t>Target URI</w:t>
      </w:r>
      <w:bookmarkEnd w:id="132"/>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133" w:name="_Toc217814951"/>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4" w:name="_Toc35971427"/>
      <w:bookmarkStart w:id="135" w:name="_Toc217814952"/>
      <w:bookmarkEnd w:id="127"/>
      <w:bookmarkEnd w:id="129"/>
      <w:r>
        <w:t>6.1.6</w:t>
      </w:r>
      <w:r>
        <w:tab/>
        <w:t>Data Model</w:t>
      </w:r>
      <w:bookmarkEnd w:id="128"/>
      <w:bookmarkEnd w:id="134"/>
      <w:bookmarkEnd w:id="135"/>
    </w:p>
    <w:p w14:paraId="6E5F8636" w14:textId="77777777" w:rsidR="007B3457" w:rsidRDefault="00000000">
      <w:pPr>
        <w:pStyle w:val="Heading4"/>
      </w:pPr>
      <w:bookmarkStart w:id="136" w:name="_Toc510696633"/>
      <w:bookmarkStart w:id="137" w:name="_Toc35971428"/>
      <w:bookmarkStart w:id="138" w:name="_Toc35971429"/>
      <w:bookmarkStart w:id="139" w:name="_Toc510696634"/>
      <w:bookmarkStart w:id="140" w:name="_Toc217814953"/>
      <w:r>
        <w:t>6.1.6.1</w:t>
      </w:r>
      <w:r>
        <w:tab/>
        <w:t>General</w:t>
      </w:r>
      <w:bookmarkEnd w:id="136"/>
      <w:bookmarkEnd w:id="137"/>
      <w:bookmarkEnd w:id="140"/>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proofErr w:type="spellStart"/>
      <w:r w:rsidR="008E66C5" w:rsidRPr="000D671B">
        <w:t>Nimsas_SessionEventControl</w:t>
      </w:r>
      <w:bookmarkEnd w:id="141"/>
      <w:proofErr w:type="spellEnd"/>
      <w:r>
        <w:t xml:space="preserve"> service based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2" w:name="_Toc217814954"/>
      <w:r>
        <w:rPr>
          <w:lang w:val="en-US"/>
        </w:rPr>
        <w:t>6.1.6.2</w:t>
      </w:r>
      <w:r>
        <w:rPr>
          <w:lang w:val="en-US"/>
        </w:rPr>
        <w:tab/>
        <w:t>Structured data types</w:t>
      </w:r>
      <w:bookmarkEnd w:id="138"/>
      <w:bookmarkEnd w:id="139"/>
      <w:bookmarkEnd w:id="142"/>
    </w:p>
    <w:p w14:paraId="44E52C36" w14:textId="77777777" w:rsidR="007B3457" w:rsidRDefault="00000000">
      <w:pPr>
        <w:pStyle w:val="Heading5"/>
      </w:pPr>
      <w:bookmarkStart w:id="143" w:name="_Toc217814955"/>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4" w:name="_Toc510696636"/>
      <w:bookmarkStart w:id="145" w:name="_Toc35971431"/>
      <w:bookmarkStart w:id="146" w:name="_Toc217814956"/>
      <w:r>
        <w:lastRenderedPageBreak/>
        <w:t>6.1.6.2.2</w:t>
      </w:r>
      <w:r>
        <w:tab/>
        <w:t xml:space="preserve">Type: </w:t>
      </w:r>
      <w:proofErr w:type="spellStart"/>
      <w:r w:rsidR="001772C3" w:rsidRPr="001772C3">
        <w:t>SessionEventNotification</w:t>
      </w:r>
      <w:bookmarkEnd w:id="144"/>
      <w:bookmarkEnd w:id="145"/>
      <w:bookmarkEnd w:id="146"/>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E992DC0"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eventyType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r>
              <w:t>map</w:t>
            </w:r>
            <w:r w:rsidRPr="00B910B8">
              <w:t>(</w:t>
            </w:r>
            <w:proofErr w:type="spellStart"/>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257CD454"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47758CBF" w14:textId="40EA6020" w:rsidR="00242761" w:rsidRDefault="00242761" w:rsidP="00242761">
            <w:pPr>
              <w:pStyle w:val="TAL"/>
              <w:rPr>
                <w:lang w:eastAsia="zh-CN"/>
              </w:rPr>
            </w:pPr>
            <w:r>
              <w:rPr>
                <w:lang w:eastAsia="zh-CN"/>
              </w:rPr>
              <w:t>"SESSION_ESTABLISHMENT_ALERTING",</w:t>
            </w:r>
          </w:p>
          <w:p w14:paraId="03A56903" w14:textId="7A767BA5" w:rsidR="00242761" w:rsidRDefault="00242761" w:rsidP="00242761">
            <w:pPr>
              <w:pStyle w:val="TAL"/>
              <w:rPr>
                <w:lang w:eastAsia="zh-CN"/>
              </w:rPr>
            </w:pPr>
            <w:r>
              <w:rPr>
                <w:lang w:eastAsia="zh-CN"/>
              </w:rPr>
              <w:t>"SESSION_ESTABLISHMENT_SUCCESS",</w:t>
            </w:r>
          </w:p>
          <w:p w14:paraId="7BBA4199" w14:textId="2E7268D8" w:rsidR="00242761" w:rsidRDefault="00242761" w:rsidP="00242761">
            <w:pPr>
              <w:pStyle w:val="TAL"/>
              <w:rPr>
                <w:lang w:eastAsia="zh-CN"/>
              </w:rPr>
            </w:pPr>
            <w:r>
              <w:rPr>
                <w:lang w:eastAsia="zh-CN"/>
              </w:rPr>
              <w:t>"MEDIA_CHANGE_REQUEST",</w:t>
            </w:r>
          </w:p>
          <w:p w14:paraId="33737C8D" w14:textId="762D02B4"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Heading5"/>
      </w:pPr>
      <w:bookmarkStart w:id="147" w:name="_Toc510696637"/>
      <w:bookmarkStart w:id="148" w:name="_Toc35971432"/>
      <w:bookmarkStart w:id="149" w:name="_Toc217814957"/>
      <w:r>
        <w:t>6.1.6.2.3</w:t>
      </w:r>
      <w:r>
        <w:tab/>
        <w:t xml:space="preserve">Type: </w:t>
      </w:r>
      <w:proofErr w:type="spellStart"/>
      <w:r w:rsidR="00D93AE2" w:rsidRPr="00D93AE2">
        <w:t>NotificationEvent</w:t>
      </w:r>
      <w:bookmarkEnd w:id="147"/>
      <w:bookmarkEnd w:id="148"/>
      <w:bookmarkEnd w:id="149"/>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Heading5"/>
      </w:pPr>
      <w:bookmarkStart w:id="152" w:name="_Toc217814958"/>
      <w:r w:rsidRPr="00B910B8">
        <w:lastRenderedPageBreak/>
        <w:t>6.1.6.2.4</w:t>
      </w:r>
      <w:r w:rsidRPr="00B910B8">
        <w:tab/>
        <w:t xml:space="preserve">Type: </w:t>
      </w:r>
      <w:proofErr w:type="spellStart"/>
      <w:r w:rsidRPr="00B910B8">
        <w:t>SessionInfo</w:t>
      </w:r>
      <w:bookmarkEnd w:id="152"/>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proofErr w:type="spellStart"/>
            <w:r w:rsidRPr="00B910B8">
              <w:t>callingIdentity</w:t>
            </w:r>
            <w:proofErr w:type="spellEnd"/>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3" w:name="_Toc217814959"/>
      <w:r w:rsidRPr="00B910B8">
        <w:t>6.1.6.2.5</w:t>
      </w:r>
      <w:r w:rsidRPr="00B910B8">
        <w:tab/>
        <w:t xml:space="preserve">Type: </w:t>
      </w:r>
      <w:proofErr w:type="spellStart"/>
      <w:r w:rsidRPr="00B910B8">
        <w:t>MediaInfo</w:t>
      </w:r>
      <w:bookmarkEnd w:id="153"/>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7CDA43C"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proofErr w:type="spellStart"/>
            <w:r>
              <w:rPr>
                <w:lang w:eastAsia="zh-CN"/>
              </w:rPr>
              <w:t>mediaRemovalInd</w:t>
            </w:r>
            <w:proofErr w:type="spellEnd"/>
          </w:p>
        </w:tc>
        <w:tc>
          <w:tcPr>
            <w:tcW w:w="1359" w:type="dxa"/>
          </w:tcPr>
          <w:p w14:paraId="2DBD73D3" w14:textId="153D69E0" w:rsidR="001970F7" w:rsidRDefault="001970F7" w:rsidP="001970F7">
            <w:pPr>
              <w:pStyle w:val="TAL"/>
              <w:rPr>
                <w:lang w:eastAsia="zh-CN"/>
              </w:rPr>
            </w:pPr>
            <w:proofErr w:type="spellStart"/>
            <w:r>
              <w:rPr>
                <w:lang w:eastAsia="zh-CN"/>
              </w:rPr>
              <w:t>boolean</w:t>
            </w:r>
            <w:proofErr w:type="spellEnd"/>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154" w:name="_Toc217814960"/>
      <w:r w:rsidRPr="00B910B8">
        <w:lastRenderedPageBreak/>
        <w:t>6.1.6.2.6</w:t>
      </w:r>
      <w:r w:rsidRPr="00B910B8">
        <w:tab/>
        <w:t xml:space="preserve">Type: </w:t>
      </w:r>
      <w:proofErr w:type="spellStart"/>
      <w:r w:rsidR="0062312F">
        <w:t>Dc</w:t>
      </w:r>
      <w:r w:rsidRPr="00B910B8">
        <w:t>MediaSpec</w:t>
      </w:r>
      <w:bookmarkEnd w:id="154"/>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w:t>
            </w:r>
            <w:proofErr w:type="spellStart"/>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155" w:name="_Toc217814961"/>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155"/>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156" w:name="_Toc217814962"/>
      <w:r>
        <w:rPr>
          <w:lang w:val="en-US"/>
        </w:rPr>
        <w:t>6.1.6.3</w:t>
      </w:r>
      <w:r>
        <w:rPr>
          <w:lang w:val="en-US"/>
        </w:rPr>
        <w:tab/>
        <w:t>Simple data types and enumerations</w:t>
      </w:r>
      <w:bookmarkEnd w:id="150"/>
      <w:bookmarkEnd w:id="151"/>
      <w:bookmarkEnd w:id="156"/>
    </w:p>
    <w:p w14:paraId="5E7A8AA6" w14:textId="77777777" w:rsidR="007B3457" w:rsidRDefault="00000000">
      <w:pPr>
        <w:pStyle w:val="Heading5"/>
      </w:pPr>
      <w:bookmarkStart w:id="157" w:name="_Toc35971434"/>
      <w:bookmarkStart w:id="158" w:name="_Toc510696639"/>
      <w:bookmarkStart w:id="159" w:name="_Toc217814963"/>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60" w:name="_Toc35971435"/>
      <w:bookmarkStart w:id="161" w:name="_Toc510696640"/>
      <w:bookmarkStart w:id="162" w:name="_Toc217814964"/>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5" w:name="_Toc217814965"/>
      <w:r>
        <w:t>6.1.6.3.3</w:t>
      </w:r>
      <w:r>
        <w:tab/>
        <w:t xml:space="preserve">Enumeration: </w:t>
      </w:r>
      <w:proofErr w:type="spellStart"/>
      <w:r w:rsidR="00767567" w:rsidRPr="00232C33">
        <w:t>EventType</w:t>
      </w:r>
      <w:bookmarkEnd w:id="163"/>
      <w:bookmarkEnd w:id="164"/>
      <w:bookmarkEnd w:id="165"/>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7" w:name="_Toc510696642"/>
      <w:bookmarkStart w:id="168" w:name="_Toc35971437"/>
      <w:bookmarkStart w:id="169" w:name="_Toc217814966"/>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70" w:name="_Toc217814967"/>
      <w:r w:rsidRPr="00B910B8">
        <w:t>6.1.6.3.5</w:t>
      </w:r>
      <w:r w:rsidRPr="00B910B8">
        <w:tab/>
        <w:t xml:space="preserve">Enumeration: </w:t>
      </w:r>
      <w:proofErr w:type="spellStart"/>
      <w:r w:rsidRPr="00B910B8">
        <w:t>SessionCase</w:t>
      </w:r>
      <w:bookmarkEnd w:id="170"/>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1" w:name="_Toc217814968"/>
      <w:r w:rsidRPr="00B910B8">
        <w:t>6.1.6.3.6</w:t>
      </w:r>
      <w:r w:rsidRPr="00B910B8">
        <w:tab/>
        <w:t xml:space="preserve">Enumeration: </w:t>
      </w:r>
      <w:proofErr w:type="spellStart"/>
      <w:r w:rsidRPr="00B910B8">
        <w:t>EventInitiator</w:t>
      </w:r>
      <w:bookmarkEnd w:id="171"/>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Heading4"/>
        <w:rPr>
          <w:lang w:val="en-US"/>
        </w:rPr>
      </w:pPr>
      <w:bookmarkStart w:id="174" w:name="_Toc21781496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Heading4"/>
      </w:pPr>
      <w:bookmarkStart w:id="177" w:name="_Toc510696646"/>
      <w:bookmarkStart w:id="178" w:name="_Toc35971441"/>
      <w:bookmarkStart w:id="179" w:name="_Toc217814970"/>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80" w:name="_Toc35971443"/>
      <w:bookmarkStart w:id="181" w:name="_Toc510696647"/>
      <w:bookmarkStart w:id="182" w:name="_Toc217814971"/>
      <w:r>
        <w:t>6.1.7</w:t>
      </w:r>
      <w:r>
        <w:tab/>
        <w:t>Error Handling</w:t>
      </w:r>
      <w:bookmarkEnd w:id="180"/>
      <w:bookmarkEnd w:id="181"/>
      <w:bookmarkEnd w:id="182"/>
    </w:p>
    <w:p w14:paraId="1D8F42F9" w14:textId="77777777" w:rsidR="007B3457" w:rsidRDefault="00000000">
      <w:pPr>
        <w:pStyle w:val="Heading4"/>
      </w:pPr>
      <w:bookmarkStart w:id="183" w:name="_Toc35971444"/>
      <w:bookmarkStart w:id="184" w:name="_Toc217814972"/>
      <w:r>
        <w:t>6.1.7.1</w:t>
      </w:r>
      <w:r>
        <w:tab/>
        <w:t>General</w:t>
      </w:r>
      <w:bookmarkEnd w:id="183"/>
      <w:bookmarkEnd w:id="184"/>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Heading4"/>
      </w:pPr>
      <w:bookmarkStart w:id="185" w:name="_Toc35971445"/>
      <w:bookmarkStart w:id="186" w:name="_Toc217814973"/>
      <w:r>
        <w:t>6.1.7.2</w:t>
      </w:r>
      <w:r>
        <w:tab/>
        <w:t>Protocol Errors</w:t>
      </w:r>
      <w:bookmarkEnd w:id="185"/>
      <w:bookmarkEnd w:id="186"/>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Heading4"/>
      </w:pPr>
      <w:bookmarkStart w:id="187" w:name="_Toc35971446"/>
      <w:bookmarkStart w:id="188" w:name="_Toc217814974"/>
      <w:r>
        <w:t>6.1.7.3</w:t>
      </w:r>
      <w:r>
        <w:tab/>
        <w:t>Application Errors</w:t>
      </w:r>
      <w:bookmarkEnd w:id="187"/>
      <w:bookmarkEnd w:id="188"/>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Heading3"/>
        <w:rPr>
          <w:lang w:eastAsia="zh-CN"/>
        </w:rPr>
      </w:pPr>
      <w:bookmarkStart w:id="199" w:name="_Toc217814975"/>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Heading3"/>
      </w:pPr>
      <w:bookmarkStart w:id="200" w:name="_Toc532994477"/>
      <w:bookmarkStart w:id="201" w:name="_Toc35971448"/>
      <w:bookmarkStart w:id="202" w:name="_Toc510696649"/>
      <w:bookmarkStart w:id="203" w:name="_Toc217814976"/>
      <w:r>
        <w:t>6.1.9</w:t>
      </w:r>
      <w:r>
        <w:tab/>
        <w:t>Security</w:t>
      </w:r>
      <w:bookmarkEnd w:id="200"/>
      <w:bookmarkEnd w:id="201"/>
      <w:bookmarkEnd w:id="203"/>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05" w:name="_Toc146103776"/>
      <w:bookmarkStart w:id="206" w:name="_Toc151981335"/>
      <w:bookmarkStart w:id="207" w:name="_Toc217814977"/>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08" w:name="_Toc217814978"/>
      <w:r w:rsidRPr="00A77E58">
        <w:t>6.2</w:t>
      </w:r>
      <w:r w:rsidRPr="00A77E58">
        <w:tab/>
      </w:r>
      <w:proofErr w:type="spellStart"/>
      <w:r w:rsidRPr="00A77E58">
        <w:t>Nimsas_MediaControl</w:t>
      </w:r>
      <w:proofErr w:type="spellEnd"/>
      <w:r w:rsidRPr="00A77E58">
        <w:t xml:space="preserve"> Service API</w:t>
      </w:r>
      <w:bookmarkEnd w:id="208"/>
    </w:p>
    <w:p w14:paraId="4935B296" w14:textId="77777777" w:rsidR="00A77E58" w:rsidRPr="00A77E58" w:rsidRDefault="00A77E58" w:rsidP="007C500A">
      <w:pPr>
        <w:pStyle w:val="Heading3"/>
      </w:pPr>
      <w:bookmarkStart w:id="209" w:name="_Toc217814979"/>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Heading3"/>
      </w:pPr>
      <w:bookmarkStart w:id="210" w:name="_Toc217814980"/>
      <w:r w:rsidRPr="00A77E58">
        <w:t>6.2.2</w:t>
      </w:r>
      <w:r w:rsidRPr="00A77E58">
        <w:tab/>
        <w:t>Usage of HTTP</w:t>
      </w:r>
      <w:bookmarkEnd w:id="210"/>
    </w:p>
    <w:p w14:paraId="69031023" w14:textId="77777777" w:rsidR="00A77E58" w:rsidRPr="00A77E58" w:rsidRDefault="00A77E58" w:rsidP="007C500A">
      <w:pPr>
        <w:pStyle w:val="Heading4"/>
      </w:pPr>
      <w:bookmarkStart w:id="211" w:name="_Toc217814981"/>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Heading4"/>
      </w:pPr>
      <w:bookmarkStart w:id="212" w:name="_Toc217814982"/>
      <w:r w:rsidRPr="00A77E58">
        <w:lastRenderedPageBreak/>
        <w:t>6.2.2.2</w:t>
      </w:r>
      <w:r w:rsidRPr="00A77E58">
        <w:tab/>
        <w:t>HTTP standard headers</w:t>
      </w:r>
      <w:bookmarkEnd w:id="212"/>
    </w:p>
    <w:p w14:paraId="71D12CB6" w14:textId="77777777" w:rsidR="00A77E58" w:rsidRPr="00A77E58" w:rsidRDefault="00A77E58" w:rsidP="007C500A">
      <w:pPr>
        <w:pStyle w:val="Heading5"/>
      </w:pPr>
      <w:bookmarkStart w:id="213" w:name="_Toc217814983"/>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4" w:name="_Toc217814984"/>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Heading4"/>
      </w:pPr>
      <w:bookmarkStart w:id="215" w:name="_Toc217814985"/>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6" w:name="_Toc217814986"/>
      <w:bookmarkEnd w:id="202"/>
      <w:bookmarkEnd w:id="204"/>
      <w:r>
        <w:t>6.2.3</w:t>
      </w:r>
      <w:r>
        <w:tab/>
        <w:t>Resources</w:t>
      </w:r>
      <w:bookmarkEnd w:id="216"/>
    </w:p>
    <w:p w14:paraId="296EF546" w14:textId="1B266AE3" w:rsidR="00F11E9C" w:rsidRDefault="00F11E9C" w:rsidP="00F11E9C">
      <w:pPr>
        <w:pStyle w:val="Heading4"/>
      </w:pPr>
      <w:bookmarkStart w:id="217" w:name="_Toc217814987"/>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pt;height:197.85pt" o:ole="">
            <v:imagedata r:id="rId21" o:title=""/>
          </v:shape>
          <o:OLEObject Type="Embed" ProgID="Visio.Drawing.15" ShapeID="_x0000_i1031" DrawAspect="Content" ObjectID="_1828427707" r:id="rId2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8" w:name="_Toc217814988"/>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Heading5"/>
      </w:pPr>
      <w:bookmarkStart w:id="219" w:name="_Toc217814989"/>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20" w:name="_Toc217814990"/>
      <w:r>
        <w:t>6.2.3.2.2</w:t>
      </w:r>
      <w:r>
        <w:tab/>
        <w:t>Resource Definition</w:t>
      </w:r>
      <w:bookmarkEnd w:id="220"/>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Heading5"/>
      </w:pPr>
      <w:bookmarkStart w:id="223" w:name="_Toc217814991"/>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4" w:name="_Toc217814992"/>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67225A8D"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30" w:name="_Toc217814993"/>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31" w:name="_Toc217814994"/>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32" w:name="_Toc217814995"/>
      <w:r>
        <w:t>6.2.6</w:t>
      </w:r>
      <w:r>
        <w:tab/>
        <w:t>Data Model</w:t>
      </w:r>
      <w:bookmarkEnd w:id="232"/>
    </w:p>
    <w:p w14:paraId="076FEDC6" w14:textId="26832EC3" w:rsidR="00F11E9C" w:rsidRDefault="00F11E9C" w:rsidP="00F11E9C">
      <w:pPr>
        <w:pStyle w:val="Heading4"/>
      </w:pPr>
      <w:bookmarkStart w:id="233" w:name="_Toc217814996"/>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service based interface protocol.</w:t>
      </w:r>
    </w:p>
    <w:p w14:paraId="7D23B83D" w14:textId="0A131D00" w:rsidR="00F11E9C" w:rsidRDefault="00F11E9C" w:rsidP="00F11E9C">
      <w:pPr>
        <w:pStyle w:val="TH"/>
      </w:pPr>
      <w:r>
        <w:lastRenderedPageBreak/>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proofErr w:type="spellStart"/>
            <w:r w:rsidRPr="009078DC">
              <w:rPr>
                <w:rFonts w:hint="eastAsia"/>
              </w:rPr>
              <w:t>M</w:t>
            </w:r>
            <w:r w:rsidRPr="009078DC">
              <w:t>ediaId</w:t>
            </w:r>
            <w:r w:rsidR="0028302A">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4" w:name="_Toc217814997"/>
      <w:r>
        <w:rPr>
          <w:lang w:val="en-US"/>
        </w:rPr>
        <w:t>6.2.6.2</w:t>
      </w:r>
      <w:r>
        <w:rPr>
          <w:lang w:val="en-US"/>
        </w:rPr>
        <w:tab/>
        <w:t>Structured data types</w:t>
      </w:r>
      <w:bookmarkEnd w:id="234"/>
    </w:p>
    <w:p w14:paraId="32BB694C" w14:textId="59108C24" w:rsidR="00F11E9C" w:rsidRDefault="00F11E9C" w:rsidP="00F11E9C">
      <w:pPr>
        <w:pStyle w:val="Heading5"/>
      </w:pPr>
      <w:bookmarkStart w:id="235" w:name="_Toc217814998"/>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6" w:name="_Toc217814999"/>
      <w:r>
        <w:t>6.2.6.2.2</w:t>
      </w:r>
      <w:r>
        <w:tab/>
        <w:t xml:space="preserve">Type: </w:t>
      </w:r>
      <w:proofErr w:type="spellStart"/>
      <w:r>
        <w:t>MediaInstructionData</w:t>
      </w:r>
      <w:bookmarkEnd w:id="236"/>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r w:rsidRPr="009078DC">
              <w:t>map(</w:t>
            </w:r>
            <w:proofErr w:type="spellStart"/>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7" w:name="_Toc217815000"/>
      <w:r>
        <w:lastRenderedPageBreak/>
        <w:t>6.2.6.2.3</w:t>
      </w:r>
      <w:r>
        <w:tab/>
        <w:t xml:space="preserve">Type: </w:t>
      </w:r>
      <w:proofErr w:type="spellStart"/>
      <w:r w:rsidRPr="00EC33FF">
        <w:t>MediaInstructions</w:t>
      </w:r>
      <w:bookmarkEnd w:id="237"/>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FBCCA01" w:rsidR="00F11E9C" w:rsidRPr="009078DC" w:rsidRDefault="00F11E9C" w:rsidP="00B971EE">
            <w:pPr>
              <w:pStyle w:val="TAL"/>
            </w:pPr>
            <w:proofErr w:type="spellStart"/>
            <w:r w:rsidRPr="009078DC">
              <w:t>MediaId</w:t>
            </w:r>
            <w:r w:rsidR="0028302A">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96FA6BD"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28302A">
              <w:rPr>
                <w:rFonts w:hint="eastAsia"/>
                <w:lang w:eastAsia="zh-CN"/>
              </w:rPr>
              <w:t>shall</w:t>
            </w:r>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5D2B3365" w:rsidR="0040289E"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5D5F86D3" w:rsidR="00F11E9C" w:rsidRPr="00BC2179" w:rsidRDefault="00BC2179" w:rsidP="00B971EE">
            <w:pPr>
              <w:pStyle w:val="TAC"/>
            </w:pPr>
            <w:r>
              <w:rPr>
                <w:rFonts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F0EA82D" w:rsidR="00F11E9C" w:rsidRPr="009078DC"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Heading5"/>
      </w:pPr>
      <w:bookmarkStart w:id="238" w:name="_Toc217815001"/>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238"/>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proofErr w:type="spellStart"/>
            <w:r>
              <w:rPr>
                <w:rFonts w:hint="eastAsia"/>
                <w:lang w:eastAsia="zh-CN"/>
              </w:rPr>
              <w:t>r</w:t>
            </w:r>
            <w:r>
              <w:rPr>
                <w:lang w:eastAsia="zh-CN"/>
              </w:rPr>
              <w:t>eplaceHttpUrls</w:t>
            </w:r>
            <w:bookmarkEnd w:id="239"/>
            <w:proofErr w:type="spellEnd"/>
          </w:p>
        </w:tc>
        <w:tc>
          <w:tcPr>
            <w:tcW w:w="1537" w:type="dxa"/>
          </w:tcPr>
          <w:p w14:paraId="6D481EF6" w14:textId="77777777" w:rsidR="00F11E9C" w:rsidRPr="00B910B8" w:rsidRDefault="00F11E9C" w:rsidP="00B971EE">
            <w:pPr>
              <w:pStyle w:val="TAL"/>
            </w:pPr>
            <w:r>
              <w:rPr>
                <w:lang w:eastAsia="zh-CN"/>
              </w:rPr>
              <w:t>map(</w:t>
            </w:r>
            <w:proofErr w:type="spellStart"/>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w:t>
            </w:r>
            <w:proofErr w:type="spellStart"/>
            <w:r>
              <w:rPr>
                <w:rFonts w:cs="Arial"/>
                <w:szCs w:val="18"/>
                <w:lang w:eastAsia="zh-CN"/>
              </w:rPr>
              <w:t>a</w:t>
            </w:r>
            <w:r>
              <w:rPr>
                <w:rFonts w:cs="Arial" w:hint="eastAsia"/>
                <w:szCs w:val="18"/>
                <w:lang w:eastAsia="zh-CN"/>
              </w:rPr>
              <w:t>n</w:t>
            </w:r>
            <w:r>
              <w:rPr>
                <w:rFonts w:cs="Arial"/>
                <w:szCs w:val="18"/>
                <w:lang w:eastAsia="zh-CN"/>
              </w:rPr>
              <w:t>application</w:t>
            </w:r>
            <w:proofErr w:type="spellEnd"/>
            <w:r>
              <w:rPr>
                <w:rFonts w:cs="Arial"/>
                <w:szCs w:val="18"/>
                <w:lang w:eastAsia="zh-CN"/>
              </w:rPr>
              <w:t xml:space="preserve">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w:t>
            </w:r>
            <w:proofErr w:type="spellStart"/>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40" w:name="_Toc217815002"/>
      <w:r w:rsidRPr="00B910B8">
        <w:t>6.</w:t>
      </w:r>
      <w:r>
        <w:t>2</w:t>
      </w:r>
      <w:r w:rsidRPr="00B910B8">
        <w:t>.</w:t>
      </w:r>
      <w:r>
        <w:t>6</w:t>
      </w:r>
      <w:r w:rsidRPr="00B910B8">
        <w:t>.2.5</w:t>
      </w:r>
      <w:r w:rsidRPr="00B910B8">
        <w:tab/>
        <w:t xml:space="preserve">Type: </w:t>
      </w:r>
      <w:proofErr w:type="spellStart"/>
      <w:r>
        <w:rPr>
          <w:lang w:eastAsia="zh-CN"/>
        </w:rPr>
        <w:t>ArMediaSpecification</w:t>
      </w:r>
      <w:bookmarkEnd w:id="240"/>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241" w:name="_Toc217815003"/>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242" w:name="_Toc217815004"/>
      <w:r>
        <w:t>6.2.6.2.</w:t>
      </w:r>
      <w:r>
        <w:rPr>
          <w:rFonts w:eastAsiaTheme="minorEastAsia" w:hint="eastAsia"/>
          <w:lang w:eastAsia="zh-CN"/>
        </w:rPr>
        <w:t>7</w:t>
      </w:r>
      <w:r>
        <w:tab/>
        <w:t xml:space="preserve">Type: </w:t>
      </w:r>
      <w:proofErr w:type="spellStart"/>
      <w:r w:rsidRPr="001C0BE0">
        <w:t>AudioVideoReNegotiationInd</w:t>
      </w:r>
      <w:bookmarkEnd w:id="242"/>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proofErr w:type="spellStart"/>
            <w:r>
              <w:rPr>
                <w:rFonts w:hint="eastAsia"/>
                <w:lang w:eastAsia="zh-CN"/>
              </w:rPr>
              <w:t>reNegotiation</w:t>
            </w:r>
            <w:bookmarkEnd w:id="243"/>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Heading4"/>
        <w:rPr>
          <w:lang w:val="en-US"/>
        </w:rPr>
      </w:pPr>
      <w:bookmarkStart w:id="244" w:name="_Toc217815005"/>
      <w:r>
        <w:rPr>
          <w:lang w:val="en-US"/>
        </w:rPr>
        <w:lastRenderedPageBreak/>
        <w:t>6.2.6.3</w:t>
      </w:r>
      <w:r>
        <w:rPr>
          <w:lang w:val="en-US"/>
        </w:rPr>
        <w:tab/>
        <w:t>Simple data types and enumerations</w:t>
      </w:r>
      <w:bookmarkEnd w:id="244"/>
    </w:p>
    <w:p w14:paraId="2EAAD213" w14:textId="20979F5B" w:rsidR="00F11E9C" w:rsidRDefault="00F11E9C" w:rsidP="00F11E9C">
      <w:pPr>
        <w:pStyle w:val="Heading5"/>
      </w:pPr>
      <w:bookmarkStart w:id="245" w:name="_Toc217815006"/>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46" w:name="_Toc217815007"/>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7" w:name="_Toc217815008"/>
      <w:r>
        <w:t>6.2.6.3.3</w:t>
      </w:r>
      <w:r>
        <w:tab/>
        <w:t xml:space="preserve">Enumeration: </w:t>
      </w:r>
      <w:proofErr w:type="spellStart"/>
      <w:r>
        <w:t>M</w:t>
      </w:r>
      <w:r w:rsidRPr="00B910B8">
        <w:t>ediaI</w:t>
      </w:r>
      <w:r>
        <w:t>nstruction</w:t>
      </w:r>
      <w:bookmarkEnd w:id="247"/>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248" w:name="_Toc217815009"/>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248"/>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Heading4"/>
        <w:rPr>
          <w:lang w:val="en-US"/>
        </w:rPr>
      </w:pPr>
      <w:bookmarkStart w:id="249" w:name="_Toc21781501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50" w:name="_Toc217815011"/>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51" w:name="_Toc217815012"/>
      <w:r>
        <w:lastRenderedPageBreak/>
        <w:t>6.2.7</w:t>
      </w:r>
      <w:r>
        <w:tab/>
        <w:t>Error Handling</w:t>
      </w:r>
      <w:bookmarkEnd w:id="251"/>
    </w:p>
    <w:p w14:paraId="6F34A39C" w14:textId="4721E539" w:rsidR="00F11E9C" w:rsidRDefault="00F11E9C" w:rsidP="00F11E9C">
      <w:pPr>
        <w:pStyle w:val="Heading4"/>
      </w:pPr>
      <w:bookmarkStart w:id="252" w:name="_Toc217815013"/>
      <w:r>
        <w:t>6.2.7.1</w:t>
      </w:r>
      <w:r>
        <w:tab/>
        <w:t>General</w:t>
      </w:r>
      <w:bookmarkEnd w:id="252"/>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Heading4"/>
      </w:pPr>
      <w:bookmarkStart w:id="253" w:name="_Toc217815014"/>
      <w:r>
        <w:t>6.2.7.2</w:t>
      </w:r>
      <w:r>
        <w:tab/>
        <w:t>Protocol Errors</w:t>
      </w:r>
      <w:bookmarkEnd w:id="253"/>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Heading4"/>
      </w:pPr>
      <w:bookmarkStart w:id="254" w:name="_Toc217815015"/>
      <w:r>
        <w:t>6.2.7.3</w:t>
      </w:r>
      <w:r>
        <w:tab/>
        <w:t>Application Errors</w:t>
      </w:r>
      <w:bookmarkEnd w:id="254"/>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255" w:name="_Toc217815016"/>
      <w:r>
        <w:t>6.2.8</w:t>
      </w:r>
      <w:r>
        <w:rPr>
          <w:lang w:eastAsia="zh-CN"/>
        </w:rPr>
        <w:tab/>
        <w:t>Feature negotiation</w:t>
      </w:r>
      <w:bookmarkEnd w:id="255"/>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Heading3"/>
      </w:pPr>
      <w:bookmarkStart w:id="256" w:name="_Toc217815017"/>
      <w:r>
        <w:t>6.2.9</w:t>
      </w:r>
      <w:r>
        <w:tab/>
        <w:t>Security</w:t>
      </w:r>
      <w:bookmarkEnd w:id="256"/>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257" w:name="_Toc217815018"/>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Heading8"/>
      </w:pPr>
      <w:r>
        <w:br w:type="page"/>
      </w:r>
      <w:bookmarkStart w:id="258" w:name="_Toc35971450"/>
      <w:bookmarkStart w:id="259" w:name="_Toc510696650"/>
      <w:bookmarkStart w:id="260" w:name="_Toc217815019"/>
      <w:r>
        <w:lastRenderedPageBreak/>
        <w:t>Annex A (normative):</w:t>
      </w:r>
      <w:r>
        <w:br/>
        <w:t>OpenAPI specification</w:t>
      </w:r>
      <w:bookmarkEnd w:id="258"/>
      <w:bookmarkEnd w:id="259"/>
      <w:bookmarkEnd w:id="260"/>
    </w:p>
    <w:p w14:paraId="1656CB21" w14:textId="77777777" w:rsidR="007B3457" w:rsidRDefault="00000000" w:rsidP="003A4F10">
      <w:pPr>
        <w:pStyle w:val="Heading1"/>
      </w:pPr>
      <w:bookmarkStart w:id="261" w:name="_Toc510696651"/>
      <w:bookmarkStart w:id="262" w:name="_Toc35971451"/>
      <w:bookmarkStart w:id="263" w:name="_Toc510696653"/>
      <w:bookmarkStart w:id="264" w:name="_Toc217815020"/>
      <w:r>
        <w:t>A.1</w:t>
      </w:r>
      <w:r>
        <w:tab/>
        <w:t>General</w:t>
      </w:r>
      <w:bookmarkEnd w:id="261"/>
      <w:bookmarkEnd w:id="262"/>
      <w:bookmarkEnd w:id="26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Heading1"/>
      </w:pPr>
      <w:bookmarkStart w:id="265" w:name="_Hlk183615082"/>
      <w:bookmarkStart w:id="266" w:name="_Toc217815021"/>
      <w:r>
        <w:t>A.2</w:t>
      </w:r>
      <w:r>
        <w:tab/>
      </w:r>
      <w:proofErr w:type="spellStart"/>
      <w:r w:rsidR="0083253C" w:rsidRPr="0017262F">
        <w:t>Nimsas_SessionEventControl</w:t>
      </w:r>
      <w:proofErr w:type="spellEnd"/>
      <w:r>
        <w:t xml:space="preserve"> API</w:t>
      </w:r>
      <w:bookmarkEnd w:id="266"/>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bookmarkEnd w:id="265"/>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4E555178"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5867F47B" w14:textId="77777777" w:rsidR="001970F7" w:rsidRDefault="001970F7" w:rsidP="001970F7">
      <w:pPr>
        <w:pStyle w:val="PL"/>
      </w:pPr>
      <w:r>
        <w:t xml:space="preserve">          </w:t>
      </w:r>
      <w:proofErr w:type="spellStart"/>
      <w:r>
        <w:t>enum</w:t>
      </w:r>
      <w:proofErr w:type="spellEnd"/>
      <w:r>
        <w:t>:</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67" w:name="_Toc35971453"/>
      <w:bookmarkStart w:id="268" w:name="_Hlk214881432"/>
      <w:bookmarkStart w:id="269" w:name="_Hlk183615116"/>
      <w:bookmarkStart w:id="270" w:name="_Toc217815022"/>
      <w:r>
        <w:t>A.3</w:t>
      </w:r>
      <w:r>
        <w:tab/>
      </w:r>
      <w:proofErr w:type="spellStart"/>
      <w:r w:rsidR="00930C61" w:rsidRPr="002C6BFF">
        <w:t>Nimsas_MediaControl</w:t>
      </w:r>
      <w:proofErr w:type="spellEnd"/>
      <w:r>
        <w:t xml:space="preserve"> API</w:t>
      </w:r>
      <w:bookmarkEnd w:id="263"/>
      <w:bookmarkEnd w:id="267"/>
      <w:bookmarkEnd w:id="270"/>
    </w:p>
    <w:p w14:paraId="3AAE8FAE" w14:textId="0D3692A7" w:rsidR="00930C61" w:rsidRDefault="00930C61" w:rsidP="00930C61">
      <w:pPr>
        <w:pStyle w:val="PL"/>
      </w:pPr>
      <w:bookmarkStart w:id="271"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2056BC10" w:rsidR="00930C61" w:rsidRDefault="00930C61" w:rsidP="00930C61">
      <w:pPr>
        <w:pStyle w:val="PL"/>
      </w:pPr>
      <w:r>
        <w:t xml:space="preserve">  version: </w:t>
      </w:r>
      <w:r w:rsidR="00A7416D" w:rsidRPr="00A7416D">
        <w:t>1.0.</w:t>
      </w:r>
      <w:r w:rsidR="005C6BB5">
        <w:rPr>
          <w:rFonts w:eastAsiaTheme="minorEastAsia" w:hint="eastAsia"/>
          <w:lang w:eastAsia="zh-CN"/>
        </w:rPr>
        <w:t>3</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3A797313" w:rsidR="00930C61" w:rsidRDefault="00930C61" w:rsidP="00930C61">
      <w:pPr>
        <w:pStyle w:val="PL"/>
      </w:pPr>
      <w:r>
        <w:t xml:space="preserve">    3GPP TS 29.175 V</w:t>
      </w:r>
      <w:r w:rsidR="00EA4AD2">
        <w:t>18</w:t>
      </w:r>
      <w:r>
        <w:t>.</w:t>
      </w:r>
      <w:r w:rsidR="005C6BB5">
        <w:rPr>
          <w:rFonts w:eastAsiaTheme="minorEastAsia" w:hint="eastAsia"/>
          <w:lang w:eastAsia="zh-CN"/>
        </w:rPr>
        <w:t>6</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68"/>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bookmarkEnd w:id="269"/>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53CF3EFD" w:rsidR="00930C61" w:rsidRDefault="00930C61" w:rsidP="00930C61">
      <w:pPr>
        <w:pStyle w:val="PL"/>
      </w:pPr>
      <w:r>
        <w:t xml:space="preserve">          $ref: 'TS29571_CommonData.yaml#/components/schemas/</w:t>
      </w:r>
      <w:proofErr w:type="spellStart"/>
      <w:r>
        <w:t>MediaId</w:t>
      </w:r>
      <w:bookmarkStart w:id="272" w:name="_Hlk214880913"/>
      <w:r w:rsidR="0028302A">
        <w:rPr>
          <w:rFonts w:hint="eastAsia"/>
          <w:lang w:eastAsia="zh-CN"/>
        </w:rPr>
        <w:t>Rm</w:t>
      </w:r>
      <w:bookmarkEnd w:id="272"/>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2C67C22E" w14:textId="156B48FB" w:rsidR="00930C61" w:rsidRDefault="00323E91" w:rsidP="00323E91">
      <w:pPr>
        <w:pStyle w:val="PL"/>
      </w:pPr>
      <w:r>
        <w:t xml:space="preserve">          $ref: '#/components/schemas/</w:t>
      </w:r>
      <w:proofErr w:type="spellStart"/>
      <w:r>
        <w:rPr>
          <w:rFonts w:hint="eastAsia"/>
          <w:lang w:eastAsia="zh-CN"/>
        </w:rPr>
        <w:t>AudioVideoReNegotiationInd</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lastRenderedPageBreak/>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1"/>
    <w:p w14:paraId="3F32B26B" w14:textId="77777777" w:rsidR="00930C61" w:rsidRPr="00456520" w:rsidRDefault="00930C61">
      <w:pPr>
        <w:pStyle w:val="Guidance"/>
        <w:rPr>
          <w:i w:val="0"/>
          <w:iCs/>
        </w:rPr>
      </w:pPr>
    </w:p>
    <w:p w14:paraId="1BC56306" w14:textId="0D948582" w:rsidR="007B3457" w:rsidRDefault="00000000">
      <w:pPr>
        <w:pStyle w:val="Heading8"/>
      </w:pPr>
      <w:bookmarkStart w:id="273" w:name="historyclause"/>
      <w:r>
        <w:br w:type="page"/>
      </w:r>
      <w:bookmarkStart w:id="274" w:name="_Toc2086459"/>
      <w:bookmarkStart w:id="275" w:name="_Toc217815023"/>
      <w:bookmarkEnd w:id="273"/>
      <w:r>
        <w:lastRenderedPageBreak/>
        <w:t>Annex B (informative):</w:t>
      </w:r>
      <w:r>
        <w:br/>
        <w:t>Change history</w:t>
      </w:r>
      <w:bookmarkEnd w:id="274"/>
      <w:bookmarkEnd w:id="275"/>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6"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6"/>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 xml:space="preserve">Correction on the </w:t>
            </w:r>
            <w:proofErr w:type="spellStart"/>
            <w:r w:rsidRPr="0047529B">
              <w:rPr>
                <w:sz w:val="16"/>
                <w:szCs w:val="16"/>
              </w:rPr>
              <w:t>MediaInstructions</w:t>
            </w:r>
            <w:proofErr w:type="spellEnd"/>
            <w:r w:rsidRPr="0047529B">
              <w:rPr>
                <w:sz w:val="16"/>
                <w:szCs w:val="16"/>
              </w:rPr>
              <w:t xml:space="preserve">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 xml:space="preserve">Removal of </w:t>
            </w:r>
            <w:proofErr w:type="spellStart"/>
            <w:r w:rsidRPr="0047529B">
              <w:rPr>
                <w:sz w:val="16"/>
                <w:szCs w:val="16"/>
              </w:rPr>
              <w:t>Mediain</w:t>
            </w:r>
            <w:proofErr w:type="spellEnd"/>
            <w:r w:rsidRPr="0047529B">
              <w:rPr>
                <w:sz w:val="16"/>
                <w:szCs w:val="16"/>
              </w:rPr>
              <w:t xml:space="preserve"> </w:t>
            </w:r>
            <w:proofErr w:type="spellStart"/>
            <w:r w:rsidRPr="0047529B">
              <w:rPr>
                <w:sz w:val="16"/>
                <w:szCs w:val="16"/>
              </w:rPr>
              <w:t>Nimsas_SessionEventControl</w:t>
            </w:r>
            <w:proofErr w:type="spellEnd"/>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 xml:space="preserve">Missing condition for </w:t>
            </w:r>
            <w:proofErr w:type="spellStart"/>
            <w:r w:rsidRPr="00A457DE">
              <w:rPr>
                <w:sz w:val="16"/>
                <w:szCs w:val="16"/>
              </w:rPr>
              <w:t>mediaInstruction</w:t>
            </w:r>
            <w:proofErr w:type="spellEnd"/>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5B4867" w:rsidRPr="00B60618" w14:paraId="26866A6E" w14:textId="77777777">
        <w:tc>
          <w:tcPr>
            <w:tcW w:w="800" w:type="dxa"/>
            <w:shd w:val="solid" w:color="FFFFFF" w:fill="auto"/>
          </w:tcPr>
          <w:p w14:paraId="2F278272" w14:textId="52A76166"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19C424AF" w14:textId="75DC23C1"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14C01C2D" w14:textId="41A5D57C"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2905B295" w14:textId="19EC8CFE"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0102</w:t>
            </w:r>
          </w:p>
        </w:tc>
        <w:tc>
          <w:tcPr>
            <w:tcW w:w="425" w:type="dxa"/>
            <w:shd w:val="solid" w:color="FFFFFF" w:fill="auto"/>
          </w:tcPr>
          <w:p w14:paraId="5AA0B580" w14:textId="77777777" w:rsidR="005B4867" w:rsidRDefault="005B4867" w:rsidP="005B4867">
            <w:pPr>
              <w:pStyle w:val="TAC"/>
              <w:rPr>
                <w:rFonts w:eastAsiaTheme="minorEastAsia"/>
                <w:sz w:val="16"/>
                <w:szCs w:val="16"/>
                <w:lang w:eastAsia="zh-CN"/>
              </w:rPr>
            </w:pPr>
          </w:p>
        </w:tc>
        <w:tc>
          <w:tcPr>
            <w:tcW w:w="425" w:type="dxa"/>
            <w:shd w:val="solid" w:color="FFFFFF" w:fill="auto"/>
          </w:tcPr>
          <w:p w14:paraId="625FD241" w14:textId="6F12CE8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111F0E4" w14:textId="46F0BC93" w:rsidR="005B4867" w:rsidRPr="00A457DE" w:rsidRDefault="005B4867" w:rsidP="005B4867">
            <w:pPr>
              <w:pStyle w:val="TAC"/>
              <w:rPr>
                <w:sz w:val="16"/>
                <w:szCs w:val="16"/>
              </w:rPr>
            </w:pPr>
            <w:r w:rsidRPr="005B4867">
              <w:rPr>
                <w:sz w:val="16"/>
                <w:szCs w:val="16"/>
              </w:rPr>
              <w:t xml:space="preserve">Update the presence condition of </w:t>
            </w:r>
            <w:proofErr w:type="spellStart"/>
            <w:r w:rsidRPr="005B4867">
              <w:rPr>
                <w:sz w:val="16"/>
                <w:szCs w:val="16"/>
              </w:rPr>
              <w:t>arMediaSpecification</w:t>
            </w:r>
            <w:proofErr w:type="spellEnd"/>
          </w:p>
        </w:tc>
        <w:tc>
          <w:tcPr>
            <w:tcW w:w="708" w:type="dxa"/>
            <w:shd w:val="solid" w:color="FFFFFF" w:fill="auto"/>
          </w:tcPr>
          <w:p w14:paraId="7853162B" w14:textId="39D98CE1"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5B4867" w:rsidRPr="00B60618" w14:paraId="5956521E" w14:textId="77777777">
        <w:tc>
          <w:tcPr>
            <w:tcW w:w="800" w:type="dxa"/>
            <w:shd w:val="solid" w:color="FFFFFF" w:fill="auto"/>
          </w:tcPr>
          <w:p w14:paraId="396B3D24" w14:textId="7A505E9E"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6215716E" w14:textId="1954A198"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6BAD839E" w14:textId="11FBD549"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7A9F2B7F" w14:textId="6484B404"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0103</w:t>
            </w:r>
          </w:p>
        </w:tc>
        <w:tc>
          <w:tcPr>
            <w:tcW w:w="425" w:type="dxa"/>
            <w:shd w:val="solid" w:color="FFFFFF" w:fill="auto"/>
          </w:tcPr>
          <w:p w14:paraId="4754A4F1" w14:textId="1BC2D2E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2</w:t>
            </w:r>
          </w:p>
        </w:tc>
        <w:tc>
          <w:tcPr>
            <w:tcW w:w="425" w:type="dxa"/>
            <w:shd w:val="solid" w:color="FFFFFF" w:fill="auto"/>
          </w:tcPr>
          <w:p w14:paraId="15488A7E" w14:textId="2F814438"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AF5CE8E" w14:textId="6A6AAB3A" w:rsidR="005B4867" w:rsidRPr="00A457DE" w:rsidRDefault="005B4867" w:rsidP="005B4867">
            <w:pPr>
              <w:pStyle w:val="TAC"/>
              <w:rPr>
                <w:sz w:val="16"/>
                <w:szCs w:val="16"/>
              </w:rPr>
            </w:pPr>
            <w:r w:rsidRPr="005B4867">
              <w:rPr>
                <w:sz w:val="16"/>
                <w:szCs w:val="16"/>
              </w:rPr>
              <w:t xml:space="preserve">Update the data type to </w:t>
            </w:r>
            <w:proofErr w:type="spellStart"/>
            <w:r w:rsidRPr="005B4867">
              <w:rPr>
                <w:sz w:val="16"/>
                <w:szCs w:val="16"/>
              </w:rPr>
              <w:t>MediaIdRm</w:t>
            </w:r>
            <w:proofErr w:type="spellEnd"/>
          </w:p>
        </w:tc>
        <w:tc>
          <w:tcPr>
            <w:tcW w:w="708" w:type="dxa"/>
            <w:shd w:val="solid" w:color="FFFFFF" w:fill="auto"/>
          </w:tcPr>
          <w:p w14:paraId="6301DBB3" w14:textId="2B95A5C3"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C32C6F" w:rsidRPr="00B60618" w14:paraId="4F652E2D" w14:textId="77777777">
        <w:tc>
          <w:tcPr>
            <w:tcW w:w="800" w:type="dxa"/>
            <w:shd w:val="solid" w:color="FFFFFF" w:fill="auto"/>
          </w:tcPr>
          <w:p w14:paraId="2445CAFF" w14:textId="4D27524C" w:rsidR="00C32C6F" w:rsidRDefault="00C32C6F" w:rsidP="0047529B">
            <w:pPr>
              <w:pStyle w:val="TAC"/>
              <w:rPr>
                <w:rFonts w:eastAsiaTheme="minorEastAsia"/>
                <w:sz w:val="16"/>
                <w:szCs w:val="16"/>
                <w:lang w:eastAsia="zh-CN"/>
              </w:rPr>
            </w:pPr>
            <w:r>
              <w:rPr>
                <w:rFonts w:eastAsiaTheme="minorEastAsia" w:hint="eastAsia"/>
                <w:sz w:val="16"/>
                <w:szCs w:val="16"/>
                <w:lang w:eastAsia="zh-CN"/>
              </w:rPr>
              <w:lastRenderedPageBreak/>
              <w:t>2025-12</w:t>
            </w:r>
          </w:p>
        </w:tc>
        <w:tc>
          <w:tcPr>
            <w:tcW w:w="800" w:type="dxa"/>
            <w:shd w:val="solid" w:color="FFFFFF" w:fill="auto"/>
          </w:tcPr>
          <w:p w14:paraId="2489612B" w14:textId="4EF23961" w:rsidR="00C32C6F" w:rsidRDefault="00C32C6F" w:rsidP="0047529B">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56181DE" w14:textId="21AE6814"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CP-2531</w:t>
            </w:r>
            <w:r>
              <w:rPr>
                <w:rFonts w:eastAsiaTheme="minorEastAsia" w:hint="eastAsia"/>
                <w:sz w:val="16"/>
                <w:szCs w:val="16"/>
                <w:lang w:eastAsia="zh-CN"/>
              </w:rPr>
              <w:t>66</w:t>
            </w:r>
          </w:p>
        </w:tc>
        <w:tc>
          <w:tcPr>
            <w:tcW w:w="425" w:type="dxa"/>
            <w:shd w:val="solid" w:color="FFFFFF" w:fill="auto"/>
          </w:tcPr>
          <w:p w14:paraId="48BFF3EB" w14:textId="379F8359"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0111</w:t>
            </w:r>
          </w:p>
        </w:tc>
        <w:tc>
          <w:tcPr>
            <w:tcW w:w="425" w:type="dxa"/>
            <w:shd w:val="solid" w:color="FFFFFF" w:fill="auto"/>
          </w:tcPr>
          <w:p w14:paraId="06FD6926"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42B78410" w14:textId="3468395E"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5522891" w14:textId="25B08062" w:rsidR="00C32C6F" w:rsidRPr="00A457DE" w:rsidRDefault="005B4867" w:rsidP="0047529B">
            <w:pPr>
              <w:pStyle w:val="TAC"/>
              <w:rPr>
                <w:sz w:val="16"/>
                <w:szCs w:val="16"/>
              </w:rPr>
            </w:pPr>
            <w:r w:rsidRPr="005B4867">
              <w:rPr>
                <w:sz w:val="16"/>
                <w:szCs w:val="16"/>
              </w:rPr>
              <w:t>API version and External doc update</w:t>
            </w:r>
          </w:p>
        </w:tc>
        <w:tc>
          <w:tcPr>
            <w:tcW w:w="708" w:type="dxa"/>
            <w:shd w:val="solid" w:color="FFFFFF" w:fill="auto"/>
          </w:tcPr>
          <w:p w14:paraId="0BEAF27C" w14:textId="70A05579" w:rsidR="00C32C6F" w:rsidRDefault="00C32C6F" w:rsidP="0047529B">
            <w:pPr>
              <w:pStyle w:val="TAC"/>
              <w:rPr>
                <w:rFonts w:eastAsiaTheme="minorEastAsia"/>
                <w:sz w:val="16"/>
                <w:szCs w:val="16"/>
                <w:lang w:eastAsia="zh-CN"/>
              </w:rPr>
            </w:pPr>
            <w:r>
              <w:rPr>
                <w:rFonts w:eastAsiaTheme="minorEastAsia" w:hint="eastAsia"/>
                <w:sz w:val="16"/>
                <w:szCs w:val="16"/>
                <w:lang w:eastAsia="zh-CN"/>
              </w:rPr>
              <w:t>18.6.0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1A7BF" w14:textId="77777777" w:rsidR="00E62D84" w:rsidRDefault="00E62D84">
      <w:pPr>
        <w:spacing w:after="0"/>
      </w:pPr>
      <w:r>
        <w:separator/>
      </w:r>
    </w:p>
  </w:endnote>
  <w:endnote w:type="continuationSeparator" w:id="0">
    <w:p w14:paraId="3FAF7C0D" w14:textId="77777777" w:rsidR="00E62D84" w:rsidRDefault="00E62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2FCC9" w14:textId="77777777" w:rsidR="00E62D84" w:rsidRDefault="00E62D84">
      <w:pPr>
        <w:spacing w:after="0"/>
      </w:pPr>
      <w:r>
        <w:separator/>
      </w:r>
    </w:p>
  </w:footnote>
  <w:footnote w:type="continuationSeparator" w:id="0">
    <w:p w14:paraId="25D45B23" w14:textId="77777777" w:rsidR="00E62D84" w:rsidRDefault="00E62D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56F271C6"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4C0A">
      <w:rPr>
        <w:rFonts w:ascii="Arial" w:hAnsi="Arial" w:cs="Arial"/>
        <w:b/>
        <w:noProof/>
        <w:sz w:val="18"/>
        <w:szCs w:val="18"/>
      </w:rPr>
      <w:t>3GPP TS 29.175 V18.6.0 (2025-12)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C39092F"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4C0A">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1CC4"/>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2A85"/>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22AF1"/>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4867"/>
    <w:rsid w:val="005B533A"/>
    <w:rsid w:val="005C6BB5"/>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5127"/>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51"/>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AF78F3"/>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6F18"/>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179"/>
    <w:rsid w:val="00BC2FDE"/>
    <w:rsid w:val="00BC45C2"/>
    <w:rsid w:val="00BC486A"/>
    <w:rsid w:val="00BC5821"/>
    <w:rsid w:val="00BC6511"/>
    <w:rsid w:val="00BD5C5F"/>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2D84"/>
    <w:rsid w:val="00E658F2"/>
    <w:rsid w:val="00E72992"/>
    <w:rsid w:val="00E7359D"/>
    <w:rsid w:val="00E75A52"/>
    <w:rsid w:val="00E77645"/>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34C0A"/>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1</Pages>
  <Words>13915</Words>
  <Characters>79322</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93051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23003-j40.</cp:lastModifiedBy>
  <cp:revision>268</cp:revision>
  <cp:lastPrinted>2019-02-25T14:05:00Z</cp:lastPrinted>
  <dcterms:created xsi:type="dcterms:W3CDTF">2023-11-27T11:13:00Z</dcterms:created>
  <dcterms:modified xsi:type="dcterms:W3CDTF">2025-12-28T10:48:00Z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