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364426EB" w:rsidR="007B3457" w:rsidRDefault="00000000">
            <w:pPr>
              <w:pStyle w:val="ZA"/>
              <w:framePr w:w="0" w:hRule="auto" w:wrap="auto" w:vAnchor="margin" w:hAnchor="text" w:yAlign="inline"/>
            </w:pPr>
            <w:r>
              <w:rPr>
                <w:sz w:val="64"/>
              </w:rPr>
              <w:t xml:space="preserve">3GPP TS 29.175 </w:t>
            </w:r>
            <w:r>
              <w:t>V</w:t>
            </w:r>
            <w:r w:rsidR="00DD220D">
              <w:t>1</w:t>
            </w:r>
            <w:r>
              <w:t>.</w:t>
            </w:r>
            <w:r w:rsidR="00B50941">
              <w:t>1</w:t>
            </w:r>
            <w:r>
              <w:t xml:space="preserve">.0 </w:t>
            </w:r>
            <w:r>
              <w:rPr>
                <w:sz w:val="32"/>
              </w:rPr>
              <w:t>(202</w:t>
            </w:r>
            <w:r w:rsidR="00B50941">
              <w:rPr>
                <w:sz w:val="32"/>
              </w:rPr>
              <w:t>4</w:t>
            </w:r>
            <w:r>
              <w:rPr>
                <w:sz w:val="32"/>
              </w:rPr>
              <w:t>-</w:t>
            </w:r>
            <w:r w:rsidR="00B50941">
              <w:rPr>
                <w:sz w:val="32"/>
              </w:rPr>
              <w:t>03</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8pt" o:ole="">
                  <v:imagedata r:id="rId9" o:title=""/>
                </v:shape>
                <o:OLEObject Type="Embed" ProgID="Word.Picture.8" ShapeID="_x0000_i1025" DrawAspect="Content" ObjectID="_1771503833" r:id="rId10"/>
              </w:object>
            </w:r>
          </w:p>
        </w:tc>
        <w:tc>
          <w:tcPr>
            <w:tcW w:w="5540" w:type="dxa"/>
            <w:shd w:val="clear" w:color="auto" w:fill="auto"/>
          </w:tcPr>
          <w:p w14:paraId="33E32498" w14:textId="77777777" w:rsidR="007B3457" w:rsidRDefault="00000000">
            <w:pPr>
              <w:jc w:val="right"/>
            </w:pPr>
            <w:bookmarkStart w:id="3" w:name="logos"/>
            <w:r>
              <w:pict w14:anchorId="73A98D87">
                <v:shape id="_x0000_i1026" type="#_x0000_t75" style="width:127.3pt;height:74.9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1507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C7FD8A1" w14:textId="77777777" w:rsidR="007B3457" w:rsidRDefault="00000000">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332D7C90" w14:textId="0D2B656C" w:rsidR="00195970" w:rsidRDefault="0000000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195970">
        <w:rPr>
          <w:noProof/>
        </w:rPr>
        <w:t>Foreword</w:t>
      </w:r>
      <w:r w:rsidR="00195970">
        <w:rPr>
          <w:noProof/>
        </w:rPr>
        <w:tab/>
      </w:r>
      <w:r w:rsidR="00195970">
        <w:rPr>
          <w:noProof/>
        </w:rPr>
        <w:fldChar w:fldCharType="begin" w:fldLock="1"/>
      </w:r>
      <w:r w:rsidR="00195970">
        <w:rPr>
          <w:noProof/>
        </w:rPr>
        <w:instrText xml:space="preserve"> PAGEREF _Toc160890520 \h </w:instrText>
      </w:r>
      <w:r w:rsidR="00195970">
        <w:rPr>
          <w:noProof/>
        </w:rPr>
      </w:r>
      <w:r w:rsidR="00195970">
        <w:rPr>
          <w:noProof/>
        </w:rPr>
        <w:fldChar w:fldCharType="separate"/>
      </w:r>
      <w:r w:rsidR="00195970">
        <w:rPr>
          <w:noProof/>
        </w:rPr>
        <w:t>6</w:t>
      </w:r>
      <w:r w:rsidR="00195970">
        <w:rPr>
          <w:noProof/>
        </w:rPr>
        <w:fldChar w:fldCharType="end"/>
      </w:r>
    </w:p>
    <w:p w14:paraId="73106BC3" w14:textId="4930362F"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_Toc160890521 \h </w:instrText>
      </w:r>
      <w:r>
        <w:rPr>
          <w:noProof/>
        </w:rPr>
      </w:r>
      <w:r>
        <w:rPr>
          <w:noProof/>
        </w:rPr>
        <w:fldChar w:fldCharType="separate"/>
      </w:r>
      <w:r>
        <w:rPr>
          <w:noProof/>
        </w:rPr>
        <w:t>8</w:t>
      </w:r>
      <w:r>
        <w:rPr>
          <w:noProof/>
        </w:rPr>
        <w:fldChar w:fldCharType="end"/>
      </w:r>
    </w:p>
    <w:p w14:paraId="580314AB" w14:textId="01C7347D"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_Toc160890522 \h </w:instrText>
      </w:r>
      <w:r>
        <w:rPr>
          <w:noProof/>
        </w:rPr>
      </w:r>
      <w:r>
        <w:rPr>
          <w:noProof/>
        </w:rPr>
        <w:fldChar w:fldCharType="separate"/>
      </w:r>
      <w:r>
        <w:rPr>
          <w:noProof/>
        </w:rPr>
        <w:t>8</w:t>
      </w:r>
      <w:r>
        <w:rPr>
          <w:noProof/>
        </w:rPr>
        <w:fldChar w:fldCharType="end"/>
      </w:r>
    </w:p>
    <w:p w14:paraId="093CD5A4" w14:textId="75042D6C"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_Toc160890523 \h </w:instrText>
      </w:r>
      <w:r>
        <w:rPr>
          <w:noProof/>
        </w:rPr>
      </w:r>
      <w:r>
        <w:rPr>
          <w:noProof/>
        </w:rPr>
        <w:fldChar w:fldCharType="separate"/>
      </w:r>
      <w:r>
        <w:rPr>
          <w:noProof/>
        </w:rPr>
        <w:t>9</w:t>
      </w:r>
      <w:r>
        <w:rPr>
          <w:noProof/>
        </w:rPr>
        <w:fldChar w:fldCharType="end"/>
      </w:r>
    </w:p>
    <w:p w14:paraId="7DDCAF2B" w14:textId="4FF0E2A3"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_Toc160890524 \h </w:instrText>
      </w:r>
      <w:r>
        <w:rPr>
          <w:noProof/>
        </w:rPr>
      </w:r>
      <w:r>
        <w:rPr>
          <w:noProof/>
        </w:rPr>
        <w:fldChar w:fldCharType="separate"/>
      </w:r>
      <w:r>
        <w:rPr>
          <w:noProof/>
        </w:rPr>
        <w:t>9</w:t>
      </w:r>
      <w:r>
        <w:rPr>
          <w:noProof/>
        </w:rPr>
        <w:fldChar w:fldCharType="end"/>
      </w:r>
    </w:p>
    <w:p w14:paraId="1639067A" w14:textId="61545EF7"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_Toc160890525 \h </w:instrText>
      </w:r>
      <w:r>
        <w:rPr>
          <w:noProof/>
        </w:rPr>
      </w:r>
      <w:r>
        <w:rPr>
          <w:noProof/>
        </w:rPr>
        <w:fldChar w:fldCharType="separate"/>
      </w:r>
      <w:r>
        <w:rPr>
          <w:noProof/>
        </w:rPr>
        <w:t>9</w:t>
      </w:r>
      <w:r>
        <w:rPr>
          <w:noProof/>
        </w:rPr>
        <w:fldChar w:fldCharType="end"/>
      </w:r>
    </w:p>
    <w:p w14:paraId="24BA218E" w14:textId="216AA804"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_Toc160890526 \h </w:instrText>
      </w:r>
      <w:r>
        <w:rPr>
          <w:noProof/>
        </w:rPr>
      </w:r>
      <w:r>
        <w:rPr>
          <w:noProof/>
        </w:rPr>
        <w:fldChar w:fldCharType="separate"/>
      </w:r>
      <w:r>
        <w:rPr>
          <w:noProof/>
        </w:rPr>
        <w:t>9</w:t>
      </w:r>
      <w:r>
        <w:rPr>
          <w:noProof/>
        </w:rPr>
        <w:fldChar w:fldCharType="end"/>
      </w:r>
    </w:p>
    <w:p w14:paraId="13A61703" w14:textId="74744DA2"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_Toc160890527 \h </w:instrText>
      </w:r>
      <w:r>
        <w:rPr>
          <w:noProof/>
        </w:rPr>
      </w:r>
      <w:r>
        <w:rPr>
          <w:noProof/>
        </w:rPr>
        <w:fldChar w:fldCharType="separate"/>
      </w:r>
      <w:r>
        <w:rPr>
          <w:noProof/>
        </w:rPr>
        <w:t>9</w:t>
      </w:r>
      <w:r>
        <w:rPr>
          <w:noProof/>
        </w:rPr>
        <w:fldChar w:fldCharType="end"/>
      </w:r>
    </w:p>
    <w:p w14:paraId="65CD7A12" w14:textId="1463F425"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_Toc160890528 \h </w:instrText>
      </w:r>
      <w:r>
        <w:rPr>
          <w:noProof/>
        </w:rPr>
      </w:r>
      <w:r>
        <w:rPr>
          <w:noProof/>
        </w:rPr>
        <w:fldChar w:fldCharType="separate"/>
      </w:r>
      <w:r>
        <w:rPr>
          <w:noProof/>
        </w:rPr>
        <w:t>10</w:t>
      </w:r>
      <w:r>
        <w:rPr>
          <w:noProof/>
        </w:rPr>
        <w:fldChar w:fldCharType="end"/>
      </w:r>
    </w:p>
    <w:p w14:paraId="16D0F648" w14:textId="6553A164"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_Toc160890529 \h </w:instrText>
      </w:r>
      <w:r>
        <w:rPr>
          <w:noProof/>
        </w:rPr>
      </w:r>
      <w:r>
        <w:rPr>
          <w:noProof/>
        </w:rPr>
        <w:fldChar w:fldCharType="separate"/>
      </w:r>
      <w:r>
        <w:rPr>
          <w:noProof/>
        </w:rPr>
        <w:t>10</w:t>
      </w:r>
      <w:r>
        <w:rPr>
          <w:noProof/>
        </w:rPr>
        <w:fldChar w:fldCharType="end"/>
      </w:r>
    </w:p>
    <w:p w14:paraId="6984F7A7" w14:textId="0A5642E7"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_Toc160890530 \h </w:instrText>
      </w:r>
      <w:r>
        <w:rPr>
          <w:noProof/>
        </w:rPr>
      </w:r>
      <w:r>
        <w:rPr>
          <w:noProof/>
        </w:rPr>
        <w:fldChar w:fldCharType="separate"/>
      </w:r>
      <w:r>
        <w:rPr>
          <w:noProof/>
        </w:rPr>
        <w:t>10</w:t>
      </w:r>
      <w:r>
        <w:rPr>
          <w:noProof/>
        </w:rPr>
        <w:fldChar w:fldCharType="end"/>
      </w:r>
    </w:p>
    <w:p w14:paraId="2D1DB728" w14:textId="308A61AF"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_Toc160890531 \h </w:instrText>
      </w:r>
      <w:r>
        <w:rPr>
          <w:noProof/>
        </w:rPr>
      </w:r>
      <w:r>
        <w:rPr>
          <w:noProof/>
        </w:rPr>
        <w:fldChar w:fldCharType="separate"/>
      </w:r>
      <w:r>
        <w:rPr>
          <w:noProof/>
        </w:rPr>
        <w:t>10</w:t>
      </w:r>
      <w:r>
        <w:rPr>
          <w:noProof/>
        </w:rPr>
        <w:fldChar w:fldCharType="end"/>
      </w:r>
    </w:p>
    <w:p w14:paraId="68084C2D" w14:textId="53C0BC9F"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_Toc160890532 \h </w:instrText>
      </w:r>
      <w:r>
        <w:rPr>
          <w:noProof/>
        </w:rPr>
      </w:r>
      <w:r>
        <w:rPr>
          <w:noProof/>
        </w:rPr>
        <w:fldChar w:fldCharType="separate"/>
      </w:r>
      <w:r>
        <w:rPr>
          <w:noProof/>
        </w:rPr>
        <w:t>10</w:t>
      </w:r>
      <w:r>
        <w:rPr>
          <w:noProof/>
        </w:rPr>
        <w:fldChar w:fldCharType="end"/>
      </w:r>
    </w:p>
    <w:p w14:paraId="215F419A" w14:textId="1DE0686A"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_Toc160890533 \h </w:instrText>
      </w:r>
      <w:r>
        <w:rPr>
          <w:noProof/>
        </w:rPr>
      </w:r>
      <w:r>
        <w:rPr>
          <w:noProof/>
        </w:rPr>
        <w:fldChar w:fldCharType="separate"/>
      </w:r>
      <w:r>
        <w:rPr>
          <w:noProof/>
        </w:rPr>
        <w:t>10</w:t>
      </w:r>
      <w:r>
        <w:rPr>
          <w:noProof/>
        </w:rPr>
        <w:fldChar w:fldCharType="end"/>
      </w:r>
    </w:p>
    <w:p w14:paraId="5E646FF5" w14:textId="3D41DCBC"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5.2.2.1A</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fldLock="1"/>
      </w:r>
      <w:r>
        <w:rPr>
          <w:noProof/>
        </w:rPr>
        <w:instrText xml:space="preserve"> PAGEREF _Toc160890534 \h </w:instrText>
      </w:r>
      <w:r>
        <w:rPr>
          <w:noProof/>
        </w:rPr>
      </w:r>
      <w:r>
        <w:rPr>
          <w:noProof/>
        </w:rPr>
        <w:fldChar w:fldCharType="separate"/>
      </w:r>
      <w:r>
        <w:rPr>
          <w:noProof/>
        </w:rPr>
        <w:t>11</w:t>
      </w:r>
      <w:r>
        <w:rPr>
          <w:noProof/>
        </w:rPr>
        <w:fldChar w:fldCharType="end"/>
      </w:r>
    </w:p>
    <w:p w14:paraId="4E2800FD" w14:textId="31812B35"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_Toc160890535 \h </w:instrText>
      </w:r>
      <w:r>
        <w:rPr>
          <w:noProof/>
        </w:rPr>
      </w:r>
      <w:r>
        <w:rPr>
          <w:noProof/>
        </w:rPr>
        <w:fldChar w:fldCharType="separate"/>
      </w:r>
      <w:r>
        <w:rPr>
          <w:noProof/>
        </w:rPr>
        <w:t>11</w:t>
      </w:r>
      <w:r>
        <w:rPr>
          <w:noProof/>
        </w:rPr>
        <w:fldChar w:fldCharType="end"/>
      </w:r>
    </w:p>
    <w:p w14:paraId="6FBAD4D5" w14:textId="5C669FC4"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_Toc160890536 \h </w:instrText>
      </w:r>
      <w:r>
        <w:rPr>
          <w:noProof/>
        </w:rPr>
      </w:r>
      <w:r>
        <w:rPr>
          <w:noProof/>
        </w:rPr>
        <w:fldChar w:fldCharType="separate"/>
      </w:r>
      <w:r>
        <w:rPr>
          <w:noProof/>
        </w:rPr>
        <w:t>11</w:t>
      </w:r>
      <w:r>
        <w:rPr>
          <w:noProof/>
        </w:rPr>
        <w:fldChar w:fldCharType="end"/>
      </w:r>
    </w:p>
    <w:p w14:paraId="6D83D0EF" w14:textId="0B9BD9C9"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_Toc160890537 \h </w:instrText>
      </w:r>
      <w:r>
        <w:rPr>
          <w:noProof/>
        </w:rPr>
      </w:r>
      <w:r>
        <w:rPr>
          <w:noProof/>
        </w:rPr>
        <w:fldChar w:fldCharType="separate"/>
      </w:r>
      <w:r>
        <w:rPr>
          <w:noProof/>
        </w:rPr>
        <w:t>11</w:t>
      </w:r>
      <w:r>
        <w:rPr>
          <w:noProof/>
        </w:rPr>
        <w:fldChar w:fldCharType="end"/>
      </w:r>
    </w:p>
    <w:p w14:paraId="74F34DD8" w14:textId="5D245BDF"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_Toc160890538 \h </w:instrText>
      </w:r>
      <w:r>
        <w:rPr>
          <w:noProof/>
        </w:rPr>
      </w:r>
      <w:r>
        <w:rPr>
          <w:noProof/>
        </w:rPr>
        <w:fldChar w:fldCharType="separate"/>
      </w:r>
      <w:r>
        <w:rPr>
          <w:noProof/>
        </w:rPr>
        <w:t>11</w:t>
      </w:r>
      <w:r>
        <w:rPr>
          <w:noProof/>
        </w:rPr>
        <w:fldChar w:fldCharType="end"/>
      </w:r>
    </w:p>
    <w:p w14:paraId="34FE3C66" w14:textId="7E95E668"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_Toc160890539 \h </w:instrText>
      </w:r>
      <w:r>
        <w:rPr>
          <w:noProof/>
        </w:rPr>
      </w:r>
      <w:r>
        <w:rPr>
          <w:noProof/>
        </w:rPr>
        <w:fldChar w:fldCharType="separate"/>
      </w:r>
      <w:r>
        <w:rPr>
          <w:noProof/>
        </w:rPr>
        <w:t>11</w:t>
      </w:r>
      <w:r>
        <w:rPr>
          <w:noProof/>
        </w:rPr>
        <w:fldChar w:fldCharType="end"/>
      </w:r>
    </w:p>
    <w:p w14:paraId="185FE24F" w14:textId="4F3F1B5A"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_Toc160890540 \h </w:instrText>
      </w:r>
      <w:r>
        <w:rPr>
          <w:noProof/>
        </w:rPr>
      </w:r>
      <w:r>
        <w:rPr>
          <w:noProof/>
        </w:rPr>
        <w:fldChar w:fldCharType="separate"/>
      </w:r>
      <w:r>
        <w:rPr>
          <w:noProof/>
        </w:rPr>
        <w:t>12</w:t>
      </w:r>
      <w:r>
        <w:rPr>
          <w:noProof/>
        </w:rPr>
        <w:fldChar w:fldCharType="end"/>
      </w:r>
    </w:p>
    <w:p w14:paraId="3179AE97" w14:textId="07FFFE2C"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_Toc160890541 \h </w:instrText>
      </w:r>
      <w:r>
        <w:rPr>
          <w:noProof/>
        </w:rPr>
      </w:r>
      <w:r>
        <w:rPr>
          <w:noProof/>
        </w:rPr>
        <w:fldChar w:fldCharType="separate"/>
      </w:r>
      <w:r>
        <w:rPr>
          <w:noProof/>
        </w:rPr>
        <w:t>12</w:t>
      </w:r>
      <w:r>
        <w:rPr>
          <w:noProof/>
        </w:rPr>
        <w:fldChar w:fldCharType="end"/>
      </w:r>
    </w:p>
    <w:p w14:paraId="242BB20C" w14:textId="39305612"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MediaInstruction</w:t>
      </w:r>
      <w:r>
        <w:rPr>
          <w:noProof/>
        </w:rPr>
        <w:tab/>
      </w:r>
      <w:r>
        <w:rPr>
          <w:noProof/>
        </w:rPr>
        <w:fldChar w:fldCharType="begin" w:fldLock="1"/>
      </w:r>
      <w:r>
        <w:rPr>
          <w:noProof/>
        </w:rPr>
        <w:instrText xml:space="preserve"> PAGEREF _Toc160890542 \h </w:instrText>
      </w:r>
      <w:r>
        <w:rPr>
          <w:noProof/>
        </w:rPr>
      </w:r>
      <w:r>
        <w:rPr>
          <w:noProof/>
        </w:rPr>
        <w:fldChar w:fldCharType="separate"/>
      </w:r>
      <w:r>
        <w:rPr>
          <w:noProof/>
        </w:rPr>
        <w:t>12</w:t>
      </w:r>
      <w:r>
        <w:rPr>
          <w:noProof/>
        </w:rPr>
        <w:fldChar w:fldCharType="end"/>
      </w:r>
    </w:p>
    <w:p w14:paraId="3B5A2C02" w14:textId="51183B23"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_Toc160890543 \h </w:instrText>
      </w:r>
      <w:r>
        <w:rPr>
          <w:noProof/>
        </w:rPr>
      </w:r>
      <w:r>
        <w:rPr>
          <w:noProof/>
        </w:rPr>
        <w:fldChar w:fldCharType="separate"/>
      </w:r>
      <w:r>
        <w:rPr>
          <w:noProof/>
        </w:rPr>
        <w:t>12</w:t>
      </w:r>
      <w:r>
        <w:rPr>
          <w:noProof/>
        </w:rPr>
        <w:fldChar w:fldCharType="end"/>
      </w:r>
    </w:p>
    <w:p w14:paraId="0D5724AB" w14:textId="55461BDD"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Media Instruction</w:t>
      </w:r>
      <w:r>
        <w:rPr>
          <w:noProof/>
        </w:rPr>
        <w:tab/>
      </w:r>
      <w:r>
        <w:rPr>
          <w:noProof/>
        </w:rPr>
        <w:fldChar w:fldCharType="begin" w:fldLock="1"/>
      </w:r>
      <w:r>
        <w:rPr>
          <w:noProof/>
        </w:rPr>
        <w:instrText xml:space="preserve"> PAGEREF _Toc160890544 \h </w:instrText>
      </w:r>
      <w:r>
        <w:rPr>
          <w:noProof/>
        </w:rPr>
      </w:r>
      <w:r>
        <w:rPr>
          <w:noProof/>
        </w:rPr>
        <w:fldChar w:fldCharType="separate"/>
      </w:r>
      <w:r>
        <w:rPr>
          <w:noProof/>
        </w:rPr>
        <w:t>12</w:t>
      </w:r>
      <w:r>
        <w:rPr>
          <w:noProof/>
        </w:rPr>
        <w:fldChar w:fldCharType="end"/>
      </w:r>
    </w:p>
    <w:p w14:paraId="632662BA" w14:textId="119DA486"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_Toc160890545 \h </w:instrText>
      </w:r>
      <w:r>
        <w:rPr>
          <w:noProof/>
        </w:rPr>
      </w:r>
      <w:r>
        <w:rPr>
          <w:noProof/>
        </w:rPr>
        <w:fldChar w:fldCharType="separate"/>
      </w:r>
      <w:r>
        <w:rPr>
          <w:noProof/>
        </w:rPr>
        <w:t>13</w:t>
      </w:r>
      <w:r>
        <w:rPr>
          <w:noProof/>
        </w:rPr>
        <w:fldChar w:fldCharType="end"/>
      </w:r>
    </w:p>
    <w:p w14:paraId="52A652A9" w14:textId="19D4F858"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_Toc160890546 \h </w:instrText>
      </w:r>
      <w:r>
        <w:rPr>
          <w:noProof/>
        </w:rPr>
      </w:r>
      <w:r>
        <w:rPr>
          <w:noProof/>
        </w:rPr>
        <w:fldChar w:fldCharType="separate"/>
      </w:r>
      <w:r>
        <w:rPr>
          <w:noProof/>
        </w:rPr>
        <w:t>13</w:t>
      </w:r>
      <w:r>
        <w:rPr>
          <w:noProof/>
        </w:rPr>
        <w:fldChar w:fldCharType="end"/>
      </w:r>
    </w:p>
    <w:p w14:paraId="51BDF61C" w14:textId="65245692"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_Toc160890547 \h </w:instrText>
      </w:r>
      <w:r>
        <w:rPr>
          <w:noProof/>
        </w:rPr>
      </w:r>
      <w:r>
        <w:rPr>
          <w:noProof/>
        </w:rPr>
        <w:fldChar w:fldCharType="separate"/>
      </w:r>
      <w:r>
        <w:rPr>
          <w:noProof/>
        </w:rPr>
        <w:t>13</w:t>
      </w:r>
      <w:r>
        <w:rPr>
          <w:noProof/>
        </w:rPr>
        <w:fldChar w:fldCharType="end"/>
      </w:r>
    </w:p>
    <w:p w14:paraId="7F976C68" w14:textId="59B6F56D"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_Toc160890548 \h </w:instrText>
      </w:r>
      <w:r>
        <w:rPr>
          <w:noProof/>
        </w:rPr>
      </w:r>
      <w:r>
        <w:rPr>
          <w:noProof/>
        </w:rPr>
        <w:fldChar w:fldCharType="separate"/>
      </w:r>
      <w:r>
        <w:rPr>
          <w:noProof/>
        </w:rPr>
        <w:t>13</w:t>
      </w:r>
      <w:r>
        <w:rPr>
          <w:noProof/>
        </w:rPr>
        <w:fldChar w:fldCharType="end"/>
      </w:r>
    </w:p>
    <w:p w14:paraId="6F26C29F" w14:textId="1A11963A"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_Toc160890549 \h </w:instrText>
      </w:r>
      <w:r>
        <w:rPr>
          <w:noProof/>
        </w:rPr>
      </w:r>
      <w:r>
        <w:rPr>
          <w:noProof/>
        </w:rPr>
        <w:fldChar w:fldCharType="separate"/>
      </w:r>
      <w:r>
        <w:rPr>
          <w:noProof/>
        </w:rPr>
        <w:t>13</w:t>
      </w:r>
      <w:r>
        <w:rPr>
          <w:noProof/>
        </w:rPr>
        <w:fldChar w:fldCharType="end"/>
      </w:r>
    </w:p>
    <w:p w14:paraId="3D053CE2" w14:textId="5B2D7AC9"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_Toc160890550 \h </w:instrText>
      </w:r>
      <w:r>
        <w:rPr>
          <w:noProof/>
        </w:rPr>
      </w:r>
      <w:r>
        <w:rPr>
          <w:noProof/>
        </w:rPr>
        <w:fldChar w:fldCharType="separate"/>
      </w:r>
      <w:r>
        <w:rPr>
          <w:noProof/>
        </w:rPr>
        <w:t>13</w:t>
      </w:r>
      <w:r>
        <w:rPr>
          <w:noProof/>
        </w:rPr>
        <w:fldChar w:fldCharType="end"/>
      </w:r>
    </w:p>
    <w:p w14:paraId="0CFD6BF8" w14:textId="0DDA54A5"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_Toc160890551 \h </w:instrText>
      </w:r>
      <w:r>
        <w:rPr>
          <w:noProof/>
        </w:rPr>
      </w:r>
      <w:r>
        <w:rPr>
          <w:noProof/>
        </w:rPr>
        <w:fldChar w:fldCharType="separate"/>
      </w:r>
      <w:r>
        <w:rPr>
          <w:noProof/>
        </w:rPr>
        <w:t>13</w:t>
      </w:r>
      <w:r>
        <w:rPr>
          <w:noProof/>
        </w:rPr>
        <w:fldChar w:fldCharType="end"/>
      </w:r>
    </w:p>
    <w:p w14:paraId="7123AF9B" w14:textId="7AA843E0"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_Toc160890552 \h </w:instrText>
      </w:r>
      <w:r>
        <w:rPr>
          <w:noProof/>
        </w:rPr>
      </w:r>
      <w:r>
        <w:rPr>
          <w:noProof/>
        </w:rPr>
        <w:fldChar w:fldCharType="separate"/>
      </w:r>
      <w:r>
        <w:rPr>
          <w:noProof/>
        </w:rPr>
        <w:t>14</w:t>
      </w:r>
      <w:r>
        <w:rPr>
          <w:noProof/>
        </w:rPr>
        <w:fldChar w:fldCharType="end"/>
      </w:r>
    </w:p>
    <w:p w14:paraId="0114B517" w14:textId="425676D3"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_Toc160890553 \h </w:instrText>
      </w:r>
      <w:r>
        <w:rPr>
          <w:noProof/>
        </w:rPr>
      </w:r>
      <w:r>
        <w:rPr>
          <w:noProof/>
        </w:rPr>
        <w:fldChar w:fldCharType="separate"/>
      </w:r>
      <w:r>
        <w:rPr>
          <w:noProof/>
        </w:rPr>
        <w:t>14</w:t>
      </w:r>
      <w:r>
        <w:rPr>
          <w:noProof/>
        </w:rPr>
        <w:fldChar w:fldCharType="end"/>
      </w:r>
    </w:p>
    <w:p w14:paraId="1273D680" w14:textId="1DD77027"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_Toc160890554 \h </w:instrText>
      </w:r>
      <w:r>
        <w:rPr>
          <w:noProof/>
        </w:rPr>
      </w:r>
      <w:r>
        <w:rPr>
          <w:noProof/>
        </w:rPr>
        <w:fldChar w:fldCharType="separate"/>
      </w:r>
      <w:r>
        <w:rPr>
          <w:noProof/>
        </w:rPr>
        <w:t>14</w:t>
      </w:r>
      <w:r>
        <w:rPr>
          <w:noProof/>
        </w:rPr>
        <w:fldChar w:fldCharType="end"/>
      </w:r>
    </w:p>
    <w:p w14:paraId="00F8A740" w14:textId="65EFDB2D"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_Toc160890555 \h </w:instrText>
      </w:r>
      <w:r>
        <w:rPr>
          <w:noProof/>
        </w:rPr>
      </w:r>
      <w:r>
        <w:rPr>
          <w:noProof/>
        </w:rPr>
        <w:fldChar w:fldCharType="separate"/>
      </w:r>
      <w:r>
        <w:rPr>
          <w:noProof/>
        </w:rPr>
        <w:t>14</w:t>
      </w:r>
      <w:r>
        <w:rPr>
          <w:noProof/>
        </w:rPr>
        <w:fldChar w:fldCharType="end"/>
      </w:r>
    </w:p>
    <w:p w14:paraId="5E34EA73" w14:textId="29759FB8"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_Toc160890556 \h </w:instrText>
      </w:r>
      <w:r>
        <w:rPr>
          <w:noProof/>
        </w:rPr>
      </w:r>
      <w:r>
        <w:rPr>
          <w:noProof/>
        </w:rPr>
        <w:fldChar w:fldCharType="separate"/>
      </w:r>
      <w:r>
        <w:rPr>
          <w:noProof/>
        </w:rPr>
        <w:t>14</w:t>
      </w:r>
      <w:r>
        <w:rPr>
          <w:noProof/>
        </w:rPr>
        <w:fldChar w:fldCharType="end"/>
      </w:r>
    </w:p>
    <w:p w14:paraId="2F1315B5" w14:textId="786E49EC"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_Toc160890557 \h </w:instrText>
      </w:r>
      <w:r>
        <w:rPr>
          <w:noProof/>
        </w:rPr>
      </w:r>
      <w:r>
        <w:rPr>
          <w:noProof/>
        </w:rPr>
        <w:fldChar w:fldCharType="separate"/>
      </w:r>
      <w:r>
        <w:rPr>
          <w:noProof/>
        </w:rPr>
        <w:t>14</w:t>
      </w:r>
      <w:r>
        <w:rPr>
          <w:noProof/>
        </w:rPr>
        <w:fldChar w:fldCharType="end"/>
      </w:r>
    </w:p>
    <w:p w14:paraId="0A3498E0" w14:textId="2769284E"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_Toc160890558 \h </w:instrText>
      </w:r>
      <w:r>
        <w:rPr>
          <w:noProof/>
        </w:rPr>
      </w:r>
      <w:r>
        <w:rPr>
          <w:noProof/>
        </w:rPr>
        <w:fldChar w:fldCharType="separate"/>
      </w:r>
      <w:r>
        <w:rPr>
          <w:noProof/>
        </w:rPr>
        <w:t>14</w:t>
      </w:r>
      <w:r>
        <w:rPr>
          <w:noProof/>
        </w:rPr>
        <w:fldChar w:fldCharType="end"/>
      </w:r>
    </w:p>
    <w:p w14:paraId="1ED96DDE" w14:textId="3905C7CA"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_Toc160890559 \h </w:instrText>
      </w:r>
      <w:r>
        <w:rPr>
          <w:noProof/>
        </w:rPr>
      </w:r>
      <w:r>
        <w:rPr>
          <w:noProof/>
        </w:rPr>
        <w:fldChar w:fldCharType="separate"/>
      </w:r>
      <w:r>
        <w:rPr>
          <w:noProof/>
        </w:rPr>
        <w:t>15</w:t>
      </w:r>
      <w:r>
        <w:rPr>
          <w:noProof/>
        </w:rPr>
        <w:fldChar w:fldCharType="end"/>
      </w:r>
    </w:p>
    <w:p w14:paraId="1658A2BC" w14:textId="1D05D9B8"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_Toc160890560 \h </w:instrText>
      </w:r>
      <w:r>
        <w:rPr>
          <w:noProof/>
        </w:rPr>
      </w:r>
      <w:r>
        <w:rPr>
          <w:noProof/>
        </w:rPr>
        <w:fldChar w:fldCharType="separate"/>
      </w:r>
      <w:r>
        <w:rPr>
          <w:noProof/>
        </w:rPr>
        <w:t>15</w:t>
      </w:r>
      <w:r>
        <w:rPr>
          <w:noProof/>
        </w:rPr>
        <w:fldChar w:fldCharType="end"/>
      </w:r>
    </w:p>
    <w:p w14:paraId="6167CBE7" w14:textId="2C4B31D2"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_Toc160890561 \h </w:instrText>
      </w:r>
      <w:r>
        <w:rPr>
          <w:noProof/>
        </w:rPr>
      </w:r>
      <w:r>
        <w:rPr>
          <w:noProof/>
        </w:rPr>
        <w:fldChar w:fldCharType="separate"/>
      </w:r>
      <w:r>
        <w:rPr>
          <w:noProof/>
        </w:rPr>
        <w:t>15</w:t>
      </w:r>
      <w:r>
        <w:rPr>
          <w:noProof/>
        </w:rPr>
        <w:fldChar w:fldCharType="end"/>
      </w:r>
    </w:p>
    <w:p w14:paraId="6606534D" w14:textId="15C6ED70"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_Toc160890562 \h </w:instrText>
      </w:r>
      <w:r>
        <w:rPr>
          <w:noProof/>
        </w:rPr>
      </w:r>
      <w:r>
        <w:rPr>
          <w:noProof/>
        </w:rPr>
        <w:fldChar w:fldCharType="separate"/>
      </w:r>
      <w:r>
        <w:rPr>
          <w:noProof/>
        </w:rPr>
        <w:t>15</w:t>
      </w:r>
      <w:r>
        <w:rPr>
          <w:noProof/>
        </w:rPr>
        <w:fldChar w:fldCharType="end"/>
      </w:r>
    </w:p>
    <w:p w14:paraId="1BB6B0E1" w14:textId="3FC2FD18"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_Toc160890563 \h </w:instrText>
      </w:r>
      <w:r>
        <w:rPr>
          <w:noProof/>
        </w:rPr>
      </w:r>
      <w:r>
        <w:rPr>
          <w:noProof/>
        </w:rPr>
        <w:fldChar w:fldCharType="separate"/>
      </w:r>
      <w:r>
        <w:rPr>
          <w:noProof/>
        </w:rPr>
        <w:t>15</w:t>
      </w:r>
      <w:r>
        <w:rPr>
          <w:noProof/>
        </w:rPr>
        <w:fldChar w:fldCharType="end"/>
      </w:r>
    </w:p>
    <w:p w14:paraId="4AAC5D89" w14:textId="56DDE745"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_Toc160890564 \h </w:instrText>
      </w:r>
      <w:r>
        <w:rPr>
          <w:noProof/>
        </w:rPr>
      </w:r>
      <w:r>
        <w:rPr>
          <w:noProof/>
        </w:rPr>
        <w:fldChar w:fldCharType="separate"/>
      </w:r>
      <w:r>
        <w:rPr>
          <w:noProof/>
        </w:rPr>
        <w:t>15</w:t>
      </w:r>
      <w:r>
        <w:rPr>
          <w:noProof/>
        </w:rPr>
        <w:fldChar w:fldCharType="end"/>
      </w:r>
    </w:p>
    <w:p w14:paraId="518D3AA4" w14:textId="3B03A59B"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_Toc160890565 \h </w:instrText>
      </w:r>
      <w:r>
        <w:rPr>
          <w:noProof/>
        </w:rPr>
      </w:r>
      <w:r>
        <w:rPr>
          <w:noProof/>
        </w:rPr>
        <w:fldChar w:fldCharType="separate"/>
      </w:r>
      <w:r>
        <w:rPr>
          <w:noProof/>
        </w:rPr>
        <w:t>15</w:t>
      </w:r>
      <w:r>
        <w:rPr>
          <w:noProof/>
        </w:rPr>
        <w:fldChar w:fldCharType="end"/>
      </w:r>
    </w:p>
    <w:p w14:paraId="320F98AB" w14:textId="7D6AD68E"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_Toc160890566 \h </w:instrText>
      </w:r>
      <w:r>
        <w:rPr>
          <w:noProof/>
        </w:rPr>
      </w:r>
      <w:r>
        <w:rPr>
          <w:noProof/>
        </w:rPr>
        <w:fldChar w:fldCharType="separate"/>
      </w:r>
      <w:r>
        <w:rPr>
          <w:noProof/>
        </w:rPr>
        <w:t>16</w:t>
      </w:r>
      <w:r>
        <w:rPr>
          <w:noProof/>
        </w:rPr>
        <w:fldChar w:fldCharType="end"/>
      </w:r>
    </w:p>
    <w:p w14:paraId="1B60B1F6" w14:textId="0DD59368"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_Toc160890567 \h </w:instrText>
      </w:r>
      <w:r>
        <w:rPr>
          <w:noProof/>
        </w:rPr>
      </w:r>
      <w:r>
        <w:rPr>
          <w:noProof/>
        </w:rPr>
        <w:fldChar w:fldCharType="separate"/>
      </w:r>
      <w:r>
        <w:rPr>
          <w:noProof/>
        </w:rPr>
        <w:t>16</w:t>
      </w:r>
      <w:r>
        <w:rPr>
          <w:noProof/>
        </w:rPr>
        <w:fldChar w:fldCharType="end"/>
      </w:r>
    </w:p>
    <w:p w14:paraId="6797FC09" w14:textId="61BBBAFA"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_Toc160890568 \h </w:instrText>
      </w:r>
      <w:r>
        <w:rPr>
          <w:noProof/>
        </w:rPr>
      </w:r>
      <w:r>
        <w:rPr>
          <w:noProof/>
        </w:rPr>
        <w:fldChar w:fldCharType="separate"/>
      </w:r>
      <w:r>
        <w:rPr>
          <w:noProof/>
        </w:rPr>
        <w:t>17</w:t>
      </w:r>
      <w:r>
        <w:rPr>
          <w:noProof/>
        </w:rPr>
        <w:fldChar w:fldCharType="end"/>
      </w:r>
    </w:p>
    <w:p w14:paraId="4CACE506" w14:textId="27147D01"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_Toc160890569 \h </w:instrText>
      </w:r>
      <w:r>
        <w:rPr>
          <w:noProof/>
        </w:rPr>
      </w:r>
      <w:r>
        <w:rPr>
          <w:noProof/>
        </w:rPr>
        <w:fldChar w:fldCharType="separate"/>
      </w:r>
      <w:r>
        <w:rPr>
          <w:noProof/>
        </w:rPr>
        <w:t>17</w:t>
      </w:r>
      <w:r>
        <w:rPr>
          <w:noProof/>
        </w:rPr>
        <w:fldChar w:fldCharType="end"/>
      </w:r>
    </w:p>
    <w:p w14:paraId="1FDAE568" w14:textId="2FCA2343"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sidRPr="003167D8">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3167D8">
        <w:rPr>
          <w:noProof/>
          <w:lang w:val="en-US"/>
        </w:rPr>
        <w:t>Structured data types</w:t>
      </w:r>
      <w:r>
        <w:rPr>
          <w:noProof/>
        </w:rPr>
        <w:tab/>
      </w:r>
      <w:r>
        <w:rPr>
          <w:noProof/>
        </w:rPr>
        <w:fldChar w:fldCharType="begin" w:fldLock="1"/>
      </w:r>
      <w:r>
        <w:rPr>
          <w:noProof/>
        </w:rPr>
        <w:instrText xml:space="preserve"> PAGEREF _Toc160890570 \h </w:instrText>
      </w:r>
      <w:r>
        <w:rPr>
          <w:noProof/>
        </w:rPr>
      </w:r>
      <w:r>
        <w:rPr>
          <w:noProof/>
        </w:rPr>
        <w:fldChar w:fldCharType="separate"/>
      </w:r>
      <w:r>
        <w:rPr>
          <w:noProof/>
        </w:rPr>
        <w:t>17</w:t>
      </w:r>
      <w:r>
        <w:rPr>
          <w:noProof/>
        </w:rPr>
        <w:fldChar w:fldCharType="end"/>
      </w:r>
    </w:p>
    <w:p w14:paraId="2B9F9289" w14:textId="141F1FD6"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_Toc160890571 \h </w:instrText>
      </w:r>
      <w:r>
        <w:rPr>
          <w:noProof/>
        </w:rPr>
      </w:r>
      <w:r>
        <w:rPr>
          <w:noProof/>
        </w:rPr>
        <w:fldChar w:fldCharType="separate"/>
      </w:r>
      <w:r>
        <w:rPr>
          <w:noProof/>
        </w:rPr>
        <w:t>17</w:t>
      </w:r>
      <w:r>
        <w:rPr>
          <w:noProof/>
        </w:rPr>
        <w:fldChar w:fldCharType="end"/>
      </w:r>
    </w:p>
    <w:p w14:paraId="23C55DC0" w14:textId="289CE103"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_Toc160890572 \h </w:instrText>
      </w:r>
      <w:r>
        <w:rPr>
          <w:noProof/>
        </w:rPr>
      </w:r>
      <w:r>
        <w:rPr>
          <w:noProof/>
        </w:rPr>
        <w:fldChar w:fldCharType="separate"/>
      </w:r>
      <w:r>
        <w:rPr>
          <w:noProof/>
        </w:rPr>
        <w:t>18</w:t>
      </w:r>
      <w:r>
        <w:rPr>
          <w:noProof/>
        </w:rPr>
        <w:fldChar w:fldCharType="end"/>
      </w:r>
    </w:p>
    <w:p w14:paraId="65AA4944" w14:textId="38C7628D"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NotificationEvent</w:t>
      </w:r>
      <w:r>
        <w:rPr>
          <w:noProof/>
        </w:rPr>
        <w:tab/>
      </w:r>
      <w:r>
        <w:rPr>
          <w:noProof/>
        </w:rPr>
        <w:fldChar w:fldCharType="begin" w:fldLock="1"/>
      </w:r>
      <w:r>
        <w:rPr>
          <w:noProof/>
        </w:rPr>
        <w:instrText xml:space="preserve"> PAGEREF _Toc160890573 \h </w:instrText>
      </w:r>
      <w:r>
        <w:rPr>
          <w:noProof/>
        </w:rPr>
      </w:r>
      <w:r>
        <w:rPr>
          <w:noProof/>
        </w:rPr>
        <w:fldChar w:fldCharType="separate"/>
      </w:r>
      <w:r>
        <w:rPr>
          <w:noProof/>
        </w:rPr>
        <w:t>18</w:t>
      </w:r>
      <w:r>
        <w:rPr>
          <w:noProof/>
        </w:rPr>
        <w:fldChar w:fldCharType="end"/>
      </w:r>
    </w:p>
    <w:p w14:paraId="50C9B096" w14:textId="1B331E57"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6.1.6.2.4</w:t>
      </w:r>
      <w:r>
        <w:rPr>
          <w:rFonts w:asciiTheme="minorHAnsi" w:eastAsiaTheme="minorEastAsia" w:hAnsiTheme="minorHAnsi" w:cstheme="minorBidi"/>
          <w:noProof/>
          <w:kern w:val="2"/>
          <w:sz w:val="22"/>
          <w:szCs w:val="22"/>
          <w:lang w:eastAsia="en-GB"/>
          <w14:ligatures w14:val="standardContextual"/>
        </w:rPr>
        <w:tab/>
      </w:r>
      <w:r>
        <w:rPr>
          <w:noProof/>
        </w:rPr>
        <w:t>Type: SessionInfo</w:t>
      </w:r>
      <w:r>
        <w:rPr>
          <w:noProof/>
        </w:rPr>
        <w:tab/>
      </w:r>
      <w:r>
        <w:rPr>
          <w:noProof/>
        </w:rPr>
        <w:fldChar w:fldCharType="begin" w:fldLock="1"/>
      </w:r>
      <w:r>
        <w:rPr>
          <w:noProof/>
        </w:rPr>
        <w:instrText xml:space="preserve"> PAGEREF _Toc160890574 \h </w:instrText>
      </w:r>
      <w:r>
        <w:rPr>
          <w:noProof/>
        </w:rPr>
      </w:r>
      <w:r>
        <w:rPr>
          <w:noProof/>
        </w:rPr>
        <w:fldChar w:fldCharType="separate"/>
      </w:r>
      <w:r>
        <w:rPr>
          <w:noProof/>
        </w:rPr>
        <w:t>18</w:t>
      </w:r>
      <w:r>
        <w:rPr>
          <w:noProof/>
        </w:rPr>
        <w:fldChar w:fldCharType="end"/>
      </w:r>
    </w:p>
    <w:p w14:paraId="64884022" w14:textId="217623D9"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MediaInfo</w:t>
      </w:r>
      <w:r>
        <w:rPr>
          <w:noProof/>
        </w:rPr>
        <w:tab/>
      </w:r>
      <w:r>
        <w:rPr>
          <w:noProof/>
        </w:rPr>
        <w:fldChar w:fldCharType="begin" w:fldLock="1"/>
      </w:r>
      <w:r>
        <w:rPr>
          <w:noProof/>
        </w:rPr>
        <w:instrText xml:space="preserve"> PAGEREF _Toc160890575 \h </w:instrText>
      </w:r>
      <w:r>
        <w:rPr>
          <w:noProof/>
        </w:rPr>
      </w:r>
      <w:r>
        <w:rPr>
          <w:noProof/>
        </w:rPr>
        <w:fldChar w:fldCharType="separate"/>
      </w:r>
      <w:r>
        <w:rPr>
          <w:noProof/>
        </w:rPr>
        <w:t>18</w:t>
      </w:r>
      <w:r>
        <w:rPr>
          <w:noProof/>
        </w:rPr>
        <w:fldChar w:fldCharType="end"/>
      </w:r>
    </w:p>
    <w:p w14:paraId="5A1149CB" w14:textId="624EA448"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DcMediaSpecification</w:t>
      </w:r>
      <w:r>
        <w:rPr>
          <w:noProof/>
        </w:rPr>
        <w:tab/>
      </w:r>
      <w:r>
        <w:rPr>
          <w:noProof/>
        </w:rPr>
        <w:fldChar w:fldCharType="begin" w:fldLock="1"/>
      </w:r>
      <w:r>
        <w:rPr>
          <w:noProof/>
        </w:rPr>
        <w:instrText xml:space="preserve"> PAGEREF _Toc160890576 \h </w:instrText>
      </w:r>
      <w:r>
        <w:rPr>
          <w:noProof/>
        </w:rPr>
      </w:r>
      <w:r>
        <w:rPr>
          <w:noProof/>
        </w:rPr>
        <w:fldChar w:fldCharType="separate"/>
      </w:r>
      <w:r>
        <w:rPr>
          <w:noProof/>
        </w:rPr>
        <w:t>19</w:t>
      </w:r>
      <w:r>
        <w:rPr>
          <w:noProof/>
        </w:rPr>
        <w:fldChar w:fldCharType="end"/>
      </w:r>
    </w:p>
    <w:p w14:paraId="6448CABC" w14:textId="7CF63EFE"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sidRPr="003167D8">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3167D8">
        <w:rPr>
          <w:noProof/>
          <w:lang w:val="en-US"/>
        </w:rPr>
        <w:t>Simple data types and enumerations</w:t>
      </w:r>
      <w:r>
        <w:rPr>
          <w:noProof/>
        </w:rPr>
        <w:tab/>
      </w:r>
      <w:r>
        <w:rPr>
          <w:noProof/>
        </w:rPr>
        <w:fldChar w:fldCharType="begin" w:fldLock="1"/>
      </w:r>
      <w:r>
        <w:rPr>
          <w:noProof/>
        </w:rPr>
        <w:instrText xml:space="preserve"> PAGEREF _Toc160890577 \h </w:instrText>
      </w:r>
      <w:r>
        <w:rPr>
          <w:noProof/>
        </w:rPr>
      </w:r>
      <w:r>
        <w:rPr>
          <w:noProof/>
        </w:rPr>
        <w:fldChar w:fldCharType="separate"/>
      </w:r>
      <w:r>
        <w:rPr>
          <w:noProof/>
        </w:rPr>
        <w:t>19</w:t>
      </w:r>
      <w:r>
        <w:rPr>
          <w:noProof/>
        </w:rPr>
        <w:fldChar w:fldCharType="end"/>
      </w:r>
    </w:p>
    <w:p w14:paraId="57966DE7" w14:textId="08666E53"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_Toc160890578 \h </w:instrText>
      </w:r>
      <w:r>
        <w:rPr>
          <w:noProof/>
        </w:rPr>
      </w:r>
      <w:r>
        <w:rPr>
          <w:noProof/>
        </w:rPr>
        <w:fldChar w:fldCharType="separate"/>
      </w:r>
      <w:r>
        <w:rPr>
          <w:noProof/>
        </w:rPr>
        <w:t>19</w:t>
      </w:r>
      <w:r>
        <w:rPr>
          <w:noProof/>
        </w:rPr>
        <w:fldChar w:fldCharType="end"/>
      </w:r>
    </w:p>
    <w:p w14:paraId="41032E6E" w14:textId="6ECB0DE2"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_Toc160890579 \h </w:instrText>
      </w:r>
      <w:r>
        <w:rPr>
          <w:noProof/>
        </w:rPr>
      </w:r>
      <w:r>
        <w:rPr>
          <w:noProof/>
        </w:rPr>
        <w:fldChar w:fldCharType="separate"/>
      </w:r>
      <w:r>
        <w:rPr>
          <w:noProof/>
        </w:rPr>
        <w:t>19</w:t>
      </w:r>
      <w:r>
        <w:rPr>
          <w:noProof/>
        </w:rPr>
        <w:fldChar w:fldCharType="end"/>
      </w:r>
    </w:p>
    <w:p w14:paraId="321900F0" w14:textId="276022DF"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EventType</w:t>
      </w:r>
      <w:r>
        <w:rPr>
          <w:noProof/>
        </w:rPr>
        <w:tab/>
      </w:r>
      <w:r>
        <w:rPr>
          <w:noProof/>
        </w:rPr>
        <w:fldChar w:fldCharType="begin" w:fldLock="1"/>
      </w:r>
      <w:r>
        <w:rPr>
          <w:noProof/>
        </w:rPr>
        <w:instrText xml:space="preserve"> PAGEREF _Toc160890580 \h </w:instrText>
      </w:r>
      <w:r>
        <w:rPr>
          <w:noProof/>
        </w:rPr>
      </w:r>
      <w:r>
        <w:rPr>
          <w:noProof/>
        </w:rPr>
        <w:fldChar w:fldCharType="separate"/>
      </w:r>
      <w:r>
        <w:rPr>
          <w:noProof/>
        </w:rPr>
        <w:t>19</w:t>
      </w:r>
      <w:r>
        <w:rPr>
          <w:noProof/>
        </w:rPr>
        <w:fldChar w:fldCharType="end"/>
      </w:r>
    </w:p>
    <w:p w14:paraId="0445BBE7" w14:textId="66323DE4"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MediaType</w:t>
      </w:r>
      <w:r>
        <w:rPr>
          <w:noProof/>
        </w:rPr>
        <w:tab/>
      </w:r>
      <w:r>
        <w:rPr>
          <w:noProof/>
        </w:rPr>
        <w:fldChar w:fldCharType="begin" w:fldLock="1"/>
      </w:r>
      <w:r>
        <w:rPr>
          <w:noProof/>
        </w:rPr>
        <w:instrText xml:space="preserve"> PAGEREF _Toc160890581 \h </w:instrText>
      </w:r>
      <w:r>
        <w:rPr>
          <w:noProof/>
        </w:rPr>
      </w:r>
      <w:r>
        <w:rPr>
          <w:noProof/>
        </w:rPr>
        <w:fldChar w:fldCharType="separate"/>
      </w:r>
      <w:r>
        <w:rPr>
          <w:noProof/>
        </w:rPr>
        <w:t>20</w:t>
      </w:r>
      <w:r>
        <w:rPr>
          <w:noProof/>
        </w:rPr>
        <w:fldChar w:fldCharType="end"/>
      </w:r>
    </w:p>
    <w:p w14:paraId="02462FB0" w14:textId="44053764"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_Toc160890582 \h </w:instrText>
      </w:r>
      <w:r>
        <w:rPr>
          <w:noProof/>
        </w:rPr>
      </w:r>
      <w:r>
        <w:rPr>
          <w:noProof/>
        </w:rPr>
        <w:fldChar w:fldCharType="separate"/>
      </w:r>
      <w:r>
        <w:rPr>
          <w:noProof/>
        </w:rPr>
        <w:t>20</w:t>
      </w:r>
      <w:r>
        <w:rPr>
          <w:noProof/>
        </w:rPr>
        <w:fldChar w:fldCharType="end"/>
      </w:r>
    </w:p>
    <w:p w14:paraId="59A03134" w14:textId="5D8872D7"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_Toc160890583 \h </w:instrText>
      </w:r>
      <w:r>
        <w:rPr>
          <w:noProof/>
        </w:rPr>
      </w:r>
      <w:r>
        <w:rPr>
          <w:noProof/>
        </w:rPr>
        <w:fldChar w:fldCharType="separate"/>
      </w:r>
      <w:r>
        <w:rPr>
          <w:noProof/>
        </w:rPr>
        <w:t>20</w:t>
      </w:r>
      <w:r>
        <w:rPr>
          <w:noProof/>
        </w:rPr>
        <w:fldChar w:fldCharType="end"/>
      </w:r>
    </w:p>
    <w:p w14:paraId="718C6F8E" w14:textId="550107DB"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sidRPr="003167D8">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_Toc160890584 \h </w:instrText>
      </w:r>
      <w:r>
        <w:rPr>
          <w:noProof/>
        </w:rPr>
      </w:r>
      <w:r>
        <w:rPr>
          <w:noProof/>
        </w:rPr>
        <w:fldChar w:fldCharType="separate"/>
      </w:r>
      <w:r>
        <w:rPr>
          <w:noProof/>
        </w:rPr>
        <w:t>20</w:t>
      </w:r>
      <w:r>
        <w:rPr>
          <w:noProof/>
        </w:rPr>
        <w:fldChar w:fldCharType="end"/>
      </w:r>
    </w:p>
    <w:p w14:paraId="33A09F5C" w14:textId="18A32BC1"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_Toc160890585 \h </w:instrText>
      </w:r>
      <w:r>
        <w:rPr>
          <w:noProof/>
        </w:rPr>
      </w:r>
      <w:r>
        <w:rPr>
          <w:noProof/>
        </w:rPr>
        <w:fldChar w:fldCharType="separate"/>
      </w:r>
      <w:r>
        <w:rPr>
          <w:noProof/>
        </w:rPr>
        <w:t>20</w:t>
      </w:r>
      <w:r>
        <w:rPr>
          <w:noProof/>
        </w:rPr>
        <w:fldChar w:fldCharType="end"/>
      </w:r>
    </w:p>
    <w:p w14:paraId="340E612B" w14:textId="24E3A562"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_Toc160890586 \h </w:instrText>
      </w:r>
      <w:r>
        <w:rPr>
          <w:noProof/>
        </w:rPr>
      </w:r>
      <w:r>
        <w:rPr>
          <w:noProof/>
        </w:rPr>
        <w:fldChar w:fldCharType="separate"/>
      </w:r>
      <w:r>
        <w:rPr>
          <w:noProof/>
        </w:rPr>
        <w:t>20</w:t>
      </w:r>
      <w:r>
        <w:rPr>
          <w:noProof/>
        </w:rPr>
        <w:fldChar w:fldCharType="end"/>
      </w:r>
    </w:p>
    <w:p w14:paraId="26B272CF" w14:textId="070B043B"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_Toc160890587 \h </w:instrText>
      </w:r>
      <w:r>
        <w:rPr>
          <w:noProof/>
        </w:rPr>
      </w:r>
      <w:r>
        <w:rPr>
          <w:noProof/>
        </w:rPr>
        <w:fldChar w:fldCharType="separate"/>
      </w:r>
      <w:r>
        <w:rPr>
          <w:noProof/>
        </w:rPr>
        <w:t>20</w:t>
      </w:r>
      <w:r>
        <w:rPr>
          <w:noProof/>
        </w:rPr>
        <w:fldChar w:fldCharType="end"/>
      </w:r>
    </w:p>
    <w:p w14:paraId="26EB2DEB" w14:textId="6FA177F8"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_Toc160890588 \h </w:instrText>
      </w:r>
      <w:r>
        <w:rPr>
          <w:noProof/>
        </w:rPr>
      </w:r>
      <w:r>
        <w:rPr>
          <w:noProof/>
        </w:rPr>
        <w:fldChar w:fldCharType="separate"/>
      </w:r>
      <w:r>
        <w:rPr>
          <w:noProof/>
        </w:rPr>
        <w:t>20</w:t>
      </w:r>
      <w:r>
        <w:rPr>
          <w:noProof/>
        </w:rPr>
        <w:fldChar w:fldCharType="end"/>
      </w:r>
    </w:p>
    <w:p w14:paraId="274D451F" w14:textId="676A9A05"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_Toc160890589 \h </w:instrText>
      </w:r>
      <w:r>
        <w:rPr>
          <w:noProof/>
        </w:rPr>
      </w:r>
      <w:r>
        <w:rPr>
          <w:noProof/>
        </w:rPr>
        <w:fldChar w:fldCharType="separate"/>
      </w:r>
      <w:r>
        <w:rPr>
          <w:noProof/>
        </w:rPr>
        <w:t>21</w:t>
      </w:r>
      <w:r>
        <w:rPr>
          <w:noProof/>
        </w:rPr>
        <w:fldChar w:fldCharType="end"/>
      </w:r>
    </w:p>
    <w:p w14:paraId="5A618B4E" w14:textId="533EB271"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_Toc160890590 \h </w:instrText>
      </w:r>
      <w:r>
        <w:rPr>
          <w:noProof/>
        </w:rPr>
      </w:r>
      <w:r>
        <w:rPr>
          <w:noProof/>
        </w:rPr>
        <w:fldChar w:fldCharType="separate"/>
      </w:r>
      <w:r>
        <w:rPr>
          <w:noProof/>
        </w:rPr>
        <w:t>21</w:t>
      </w:r>
      <w:r>
        <w:rPr>
          <w:noProof/>
        </w:rPr>
        <w:fldChar w:fldCharType="end"/>
      </w:r>
    </w:p>
    <w:p w14:paraId="6B2A0F64" w14:textId="373F821F"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_Toc160890591 \h </w:instrText>
      </w:r>
      <w:r>
        <w:rPr>
          <w:noProof/>
        </w:rPr>
      </w:r>
      <w:r>
        <w:rPr>
          <w:noProof/>
        </w:rPr>
        <w:fldChar w:fldCharType="separate"/>
      </w:r>
      <w:r>
        <w:rPr>
          <w:noProof/>
        </w:rPr>
        <w:t>21</w:t>
      </w:r>
      <w:r>
        <w:rPr>
          <w:noProof/>
        </w:rPr>
        <w:fldChar w:fldCharType="end"/>
      </w:r>
    </w:p>
    <w:p w14:paraId="479D6A49" w14:textId="3368DC6B"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_Toc160890592 \h </w:instrText>
      </w:r>
      <w:r>
        <w:rPr>
          <w:noProof/>
        </w:rPr>
      </w:r>
      <w:r>
        <w:rPr>
          <w:noProof/>
        </w:rPr>
        <w:fldChar w:fldCharType="separate"/>
      </w:r>
      <w:r>
        <w:rPr>
          <w:noProof/>
        </w:rPr>
        <w:t>21</w:t>
      </w:r>
      <w:r>
        <w:rPr>
          <w:noProof/>
        </w:rPr>
        <w:fldChar w:fldCharType="end"/>
      </w:r>
    </w:p>
    <w:p w14:paraId="7D034F34" w14:textId="29283B57"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_Toc160890593 \h </w:instrText>
      </w:r>
      <w:r>
        <w:rPr>
          <w:noProof/>
        </w:rPr>
      </w:r>
      <w:r>
        <w:rPr>
          <w:noProof/>
        </w:rPr>
        <w:fldChar w:fldCharType="separate"/>
      </w:r>
      <w:r>
        <w:rPr>
          <w:noProof/>
        </w:rPr>
        <w:t>21</w:t>
      </w:r>
      <w:r>
        <w:rPr>
          <w:noProof/>
        </w:rPr>
        <w:fldChar w:fldCharType="end"/>
      </w:r>
    </w:p>
    <w:p w14:paraId="0302722F" w14:textId="2CA6BF39"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_Toc160890594 \h </w:instrText>
      </w:r>
      <w:r>
        <w:rPr>
          <w:noProof/>
        </w:rPr>
      </w:r>
      <w:r>
        <w:rPr>
          <w:noProof/>
        </w:rPr>
        <w:fldChar w:fldCharType="separate"/>
      </w:r>
      <w:r>
        <w:rPr>
          <w:noProof/>
        </w:rPr>
        <w:t>21</w:t>
      </w:r>
      <w:r>
        <w:rPr>
          <w:noProof/>
        </w:rPr>
        <w:fldChar w:fldCharType="end"/>
      </w:r>
    </w:p>
    <w:p w14:paraId="0FE324F5" w14:textId="4F30C0F4"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_Toc160890595 \h </w:instrText>
      </w:r>
      <w:r>
        <w:rPr>
          <w:noProof/>
        </w:rPr>
      </w:r>
      <w:r>
        <w:rPr>
          <w:noProof/>
        </w:rPr>
        <w:fldChar w:fldCharType="separate"/>
      </w:r>
      <w:r>
        <w:rPr>
          <w:noProof/>
        </w:rPr>
        <w:t>22</w:t>
      </w:r>
      <w:r>
        <w:rPr>
          <w:noProof/>
        </w:rPr>
        <w:fldChar w:fldCharType="end"/>
      </w:r>
    </w:p>
    <w:p w14:paraId="180D811B" w14:textId="4EA79141"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_Toc160890596 \h </w:instrText>
      </w:r>
      <w:r>
        <w:rPr>
          <w:noProof/>
        </w:rPr>
      </w:r>
      <w:r>
        <w:rPr>
          <w:noProof/>
        </w:rPr>
        <w:fldChar w:fldCharType="separate"/>
      </w:r>
      <w:r>
        <w:rPr>
          <w:noProof/>
        </w:rPr>
        <w:t>22</w:t>
      </w:r>
      <w:r>
        <w:rPr>
          <w:noProof/>
        </w:rPr>
        <w:fldChar w:fldCharType="end"/>
      </w:r>
    </w:p>
    <w:p w14:paraId="591EB8D5" w14:textId="61F5A8F7"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_Toc160890597 \h </w:instrText>
      </w:r>
      <w:r>
        <w:rPr>
          <w:noProof/>
        </w:rPr>
      </w:r>
      <w:r>
        <w:rPr>
          <w:noProof/>
        </w:rPr>
        <w:fldChar w:fldCharType="separate"/>
      </w:r>
      <w:r>
        <w:rPr>
          <w:noProof/>
        </w:rPr>
        <w:t>22</w:t>
      </w:r>
      <w:r>
        <w:rPr>
          <w:noProof/>
        </w:rPr>
        <w:fldChar w:fldCharType="end"/>
      </w:r>
    </w:p>
    <w:p w14:paraId="0AA59CEC" w14:textId="7EA9B255"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_Toc160890598 \h </w:instrText>
      </w:r>
      <w:r>
        <w:rPr>
          <w:noProof/>
        </w:rPr>
      </w:r>
      <w:r>
        <w:rPr>
          <w:noProof/>
        </w:rPr>
        <w:fldChar w:fldCharType="separate"/>
      </w:r>
      <w:r>
        <w:rPr>
          <w:noProof/>
        </w:rPr>
        <w:t>22</w:t>
      </w:r>
      <w:r>
        <w:rPr>
          <w:noProof/>
        </w:rPr>
        <w:fldChar w:fldCharType="end"/>
      </w:r>
    </w:p>
    <w:p w14:paraId="0E81BF89" w14:textId="07584B60"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_Toc160890599 \h </w:instrText>
      </w:r>
      <w:r>
        <w:rPr>
          <w:noProof/>
        </w:rPr>
      </w:r>
      <w:r>
        <w:rPr>
          <w:noProof/>
        </w:rPr>
        <w:fldChar w:fldCharType="separate"/>
      </w:r>
      <w:r>
        <w:rPr>
          <w:noProof/>
        </w:rPr>
        <w:t>22</w:t>
      </w:r>
      <w:r>
        <w:rPr>
          <w:noProof/>
        </w:rPr>
        <w:fldChar w:fldCharType="end"/>
      </w:r>
    </w:p>
    <w:p w14:paraId="229DAE48" w14:textId="2C69FB92"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_Toc160890600 \h </w:instrText>
      </w:r>
      <w:r>
        <w:rPr>
          <w:noProof/>
        </w:rPr>
      </w:r>
      <w:r>
        <w:rPr>
          <w:noProof/>
        </w:rPr>
        <w:fldChar w:fldCharType="separate"/>
      </w:r>
      <w:r>
        <w:rPr>
          <w:noProof/>
        </w:rPr>
        <w:t>22</w:t>
      </w:r>
      <w:r>
        <w:rPr>
          <w:noProof/>
        </w:rPr>
        <w:fldChar w:fldCharType="end"/>
      </w:r>
    </w:p>
    <w:p w14:paraId="1633CCE3" w14:textId="4E350BB4"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_Toc160890601 \h </w:instrText>
      </w:r>
      <w:r>
        <w:rPr>
          <w:noProof/>
        </w:rPr>
      </w:r>
      <w:r>
        <w:rPr>
          <w:noProof/>
        </w:rPr>
        <w:fldChar w:fldCharType="separate"/>
      </w:r>
      <w:r>
        <w:rPr>
          <w:noProof/>
        </w:rPr>
        <w:t>22</w:t>
      </w:r>
      <w:r>
        <w:rPr>
          <w:noProof/>
        </w:rPr>
        <w:fldChar w:fldCharType="end"/>
      </w:r>
    </w:p>
    <w:p w14:paraId="5C47D3F0" w14:textId="0CBFD16C"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_Toc160890602 \h </w:instrText>
      </w:r>
      <w:r>
        <w:rPr>
          <w:noProof/>
        </w:rPr>
      </w:r>
      <w:r>
        <w:rPr>
          <w:noProof/>
        </w:rPr>
        <w:fldChar w:fldCharType="separate"/>
      </w:r>
      <w:r>
        <w:rPr>
          <w:noProof/>
        </w:rPr>
        <w:t>22</w:t>
      </w:r>
      <w:r>
        <w:rPr>
          <w:noProof/>
        </w:rPr>
        <w:fldChar w:fldCharType="end"/>
      </w:r>
    </w:p>
    <w:p w14:paraId="4A9A9639" w14:textId="49561DD3"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_Toc160890603 \h </w:instrText>
      </w:r>
      <w:r>
        <w:rPr>
          <w:noProof/>
        </w:rPr>
      </w:r>
      <w:r>
        <w:rPr>
          <w:noProof/>
        </w:rPr>
        <w:fldChar w:fldCharType="separate"/>
      </w:r>
      <w:r>
        <w:rPr>
          <w:noProof/>
        </w:rPr>
        <w:t>23</w:t>
      </w:r>
      <w:r>
        <w:rPr>
          <w:noProof/>
        </w:rPr>
        <w:fldChar w:fldCharType="end"/>
      </w:r>
    </w:p>
    <w:p w14:paraId="2781E219" w14:textId="7EC16AFE"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_Toc160890604 \h </w:instrText>
      </w:r>
      <w:r>
        <w:rPr>
          <w:noProof/>
        </w:rPr>
      </w:r>
      <w:r>
        <w:rPr>
          <w:noProof/>
        </w:rPr>
        <w:fldChar w:fldCharType="separate"/>
      </w:r>
      <w:r>
        <w:rPr>
          <w:noProof/>
        </w:rPr>
        <w:t>23</w:t>
      </w:r>
      <w:r>
        <w:rPr>
          <w:noProof/>
        </w:rPr>
        <w:fldChar w:fldCharType="end"/>
      </w:r>
    </w:p>
    <w:p w14:paraId="3CCBA74F" w14:textId="4EC5188C"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_Toc160890605 \h </w:instrText>
      </w:r>
      <w:r>
        <w:rPr>
          <w:noProof/>
        </w:rPr>
      </w:r>
      <w:r>
        <w:rPr>
          <w:noProof/>
        </w:rPr>
        <w:fldChar w:fldCharType="separate"/>
      </w:r>
      <w:r>
        <w:rPr>
          <w:noProof/>
        </w:rPr>
        <w:t>23</w:t>
      </w:r>
      <w:r>
        <w:rPr>
          <w:noProof/>
        </w:rPr>
        <w:fldChar w:fldCharType="end"/>
      </w:r>
    </w:p>
    <w:p w14:paraId="6BDE4D73" w14:textId="437CCAC3"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_Toc160890606 \h </w:instrText>
      </w:r>
      <w:r>
        <w:rPr>
          <w:noProof/>
        </w:rPr>
      </w:r>
      <w:r>
        <w:rPr>
          <w:noProof/>
        </w:rPr>
        <w:fldChar w:fldCharType="separate"/>
      </w:r>
      <w:r>
        <w:rPr>
          <w:noProof/>
        </w:rPr>
        <w:t>23</w:t>
      </w:r>
      <w:r>
        <w:rPr>
          <w:noProof/>
        </w:rPr>
        <w:fldChar w:fldCharType="end"/>
      </w:r>
    </w:p>
    <w:p w14:paraId="4A4E271E" w14:textId="6A28F90B"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_Toc160890607 \h </w:instrText>
      </w:r>
      <w:r>
        <w:rPr>
          <w:noProof/>
        </w:rPr>
      </w:r>
      <w:r>
        <w:rPr>
          <w:noProof/>
        </w:rPr>
        <w:fldChar w:fldCharType="separate"/>
      </w:r>
      <w:r>
        <w:rPr>
          <w:noProof/>
        </w:rPr>
        <w:t>24</w:t>
      </w:r>
      <w:r>
        <w:rPr>
          <w:noProof/>
        </w:rPr>
        <w:fldChar w:fldCharType="end"/>
      </w:r>
    </w:p>
    <w:p w14:paraId="333F8AEF" w14:textId="194DA199"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_Toc160890608 \h </w:instrText>
      </w:r>
      <w:r>
        <w:rPr>
          <w:noProof/>
        </w:rPr>
      </w:r>
      <w:r>
        <w:rPr>
          <w:noProof/>
        </w:rPr>
        <w:fldChar w:fldCharType="separate"/>
      </w:r>
      <w:r>
        <w:rPr>
          <w:noProof/>
        </w:rPr>
        <w:t>25</w:t>
      </w:r>
      <w:r>
        <w:rPr>
          <w:noProof/>
        </w:rPr>
        <w:fldChar w:fldCharType="end"/>
      </w:r>
    </w:p>
    <w:p w14:paraId="27C1AEEB" w14:textId="07C23BF1"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_Toc160890609 \h </w:instrText>
      </w:r>
      <w:r>
        <w:rPr>
          <w:noProof/>
        </w:rPr>
      </w:r>
      <w:r>
        <w:rPr>
          <w:noProof/>
        </w:rPr>
        <w:fldChar w:fldCharType="separate"/>
      </w:r>
      <w:r>
        <w:rPr>
          <w:noProof/>
        </w:rPr>
        <w:t>25</w:t>
      </w:r>
      <w:r>
        <w:rPr>
          <w:noProof/>
        </w:rPr>
        <w:fldChar w:fldCharType="end"/>
      </w:r>
    </w:p>
    <w:p w14:paraId="4C603AC6" w14:textId="6FEC23BB"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_Toc160890610 \h </w:instrText>
      </w:r>
      <w:r>
        <w:rPr>
          <w:noProof/>
        </w:rPr>
      </w:r>
      <w:r>
        <w:rPr>
          <w:noProof/>
        </w:rPr>
        <w:fldChar w:fldCharType="separate"/>
      </w:r>
      <w:r>
        <w:rPr>
          <w:noProof/>
        </w:rPr>
        <w:t>25</w:t>
      </w:r>
      <w:r>
        <w:rPr>
          <w:noProof/>
        </w:rPr>
        <w:fldChar w:fldCharType="end"/>
      </w:r>
    </w:p>
    <w:p w14:paraId="22BB89C2" w14:textId="66DA9EFA"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_Toc160890611 \h </w:instrText>
      </w:r>
      <w:r>
        <w:rPr>
          <w:noProof/>
        </w:rPr>
      </w:r>
      <w:r>
        <w:rPr>
          <w:noProof/>
        </w:rPr>
        <w:fldChar w:fldCharType="separate"/>
      </w:r>
      <w:r>
        <w:rPr>
          <w:noProof/>
        </w:rPr>
        <w:t>25</w:t>
      </w:r>
      <w:r>
        <w:rPr>
          <w:noProof/>
        </w:rPr>
        <w:fldChar w:fldCharType="end"/>
      </w:r>
    </w:p>
    <w:p w14:paraId="0FA0AA6D" w14:textId="44EF2549"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sidRPr="003167D8">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3167D8">
        <w:rPr>
          <w:noProof/>
          <w:lang w:val="en-US"/>
        </w:rPr>
        <w:t>Structured data types</w:t>
      </w:r>
      <w:r>
        <w:rPr>
          <w:noProof/>
        </w:rPr>
        <w:tab/>
      </w:r>
      <w:r>
        <w:rPr>
          <w:noProof/>
        </w:rPr>
        <w:fldChar w:fldCharType="begin" w:fldLock="1"/>
      </w:r>
      <w:r>
        <w:rPr>
          <w:noProof/>
        </w:rPr>
        <w:instrText xml:space="preserve"> PAGEREF _Toc160890612 \h </w:instrText>
      </w:r>
      <w:r>
        <w:rPr>
          <w:noProof/>
        </w:rPr>
      </w:r>
      <w:r>
        <w:rPr>
          <w:noProof/>
        </w:rPr>
        <w:fldChar w:fldCharType="separate"/>
      </w:r>
      <w:r>
        <w:rPr>
          <w:noProof/>
        </w:rPr>
        <w:t>26</w:t>
      </w:r>
      <w:r>
        <w:rPr>
          <w:noProof/>
        </w:rPr>
        <w:fldChar w:fldCharType="end"/>
      </w:r>
    </w:p>
    <w:p w14:paraId="21B6CDFF" w14:textId="66066C8B"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_Toc160890613 \h </w:instrText>
      </w:r>
      <w:r>
        <w:rPr>
          <w:noProof/>
        </w:rPr>
      </w:r>
      <w:r>
        <w:rPr>
          <w:noProof/>
        </w:rPr>
        <w:fldChar w:fldCharType="separate"/>
      </w:r>
      <w:r>
        <w:rPr>
          <w:noProof/>
        </w:rPr>
        <w:t>26</w:t>
      </w:r>
      <w:r>
        <w:rPr>
          <w:noProof/>
        </w:rPr>
        <w:fldChar w:fldCharType="end"/>
      </w:r>
    </w:p>
    <w:p w14:paraId="7D098487" w14:textId="72576D8C"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_Toc160890614 \h </w:instrText>
      </w:r>
      <w:r>
        <w:rPr>
          <w:noProof/>
        </w:rPr>
      </w:r>
      <w:r>
        <w:rPr>
          <w:noProof/>
        </w:rPr>
        <w:fldChar w:fldCharType="separate"/>
      </w:r>
      <w:r>
        <w:rPr>
          <w:noProof/>
        </w:rPr>
        <w:t>26</w:t>
      </w:r>
      <w:r>
        <w:rPr>
          <w:noProof/>
        </w:rPr>
        <w:fldChar w:fldCharType="end"/>
      </w:r>
    </w:p>
    <w:p w14:paraId="712E2786" w14:textId="250701F7"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MediaInstructions</w:t>
      </w:r>
      <w:r>
        <w:rPr>
          <w:noProof/>
        </w:rPr>
        <w:tab/>
      </w:r>
      <w:r>
        <w:rPr>
          <w:noProof/>
        </w:rPr>
        <w:fldChar w:fldCharType="begin" w:fldLock="1"/>
      </w:r>
      <w:r>
        <w:rPr>
          <w:noProof/>
        </w:rPr>
        <w:instrText xml:space="preserve"> PAGEREF _Toc160890615 \h </w:instrText>
      </w:r>
      <w:r>
        <w:rPr>
          <w:noProof/>
        </w:rPr>
      </w:r>
      <w:r>
        <w:rPr>
          <w:noProof/>
        </w:rPr>
        <w:fldChar w:fldCharType="separate"/>
      </w:r>
      <w:r>
        <w:rPr>
          <w:noProof/>
        </w:rPr>
        <w:t>26</w:t>
      </w:r>
      <w:r>
        <w:rPr>
          <w:noProof/>
        </w:rPr>
        <w:fldChar w:fldCharType="end"/>
      </w:r>
    </w:p>
    <w:p w14:paraId="12AF42E2" w14:textId="4D660DBF"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_Toc160890616 \h </w:instrText>
      </w:r>
      <w:r>
        <w:rPr>
          <w:noProof/>
        </w:rPr>
      </w:r>
      <w:r>
        <w:rPr>
          <w:noProof/>
        </w:rPr>
        <w:fldChar w:fldCharType="separate"/>
      </w:r>
      <w:r>
        <w:rPr>
          <w:noProof/>
        </w:rPr>
        <w:t>27</w:t>
      </w:r>
      <w:r>
        <w:rPr>
          <w:noProof/>
        </w:rPr>
        <w:fldChar w:fldCharType="end"/>
      </w:r>
    </w:p>
    <w:p w14:paraId="68A58DAC" w14:textId="4819AC9F"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_Toc160890617 \h </w:instrText>
      </w:r>
      <w:r>
        <w:rPr>
          <w:noProof/>
        </w:rPr>
      </w:r>
      <w:r>
        <w:rPr>
          <w:noProof/>
        </w:rPr>
        <w:fldChar w:fldCharType="separate"/>
      </w:r>
      <w:r>
        <w:rPr>
          <w:noProof/>
        </w:rPr>
        <w:t>27</w:t>
      </w:r>
      <w:r>
        <w:rPr>
          <w:noProof/>
        </w:rPr>
        <w:fldChar w:fldCharType="end"/>
      </w:r>
    </w:p>
    <w:p w14:paraId="3238FAD1" w14:textId="5E952E8C"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sidRPr="003167D8">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3167D8">
        <w:rPr>
          <w:noProof/>
          <w:lang w:val="en-US"/>
        </w:rPr>
        <w:t>Simple data types and enumerations</w:t>
      </w:r>
      <w:r>
        <w:rPr>
          <w:noProof/>
        </w:rPr>
        <w:tab/>
      </w:r>
      <w:r>
        <w:rPr>
          <w:noProof/>
        </w:rPr>
        <w:fldChar w:fldCharType="begin" w:fldLock="1"/>
      </w:r>
      <w:r>
        <w:rPr>
          <w:noProof/>
        </w:rPr>
        <w:instrText xml:space="preserve"> PAGEREF _Toc160890618 \h </w:instrText>
      </w:r>
      <w:r>
        <w:rPr>
          <w:noProof/>
        </w:rPr>
      </w:r>
      <w:r>
        <w:rPr>
          <w:noProof/>
        </w:rPr>
        <w:fldChar w:fldCharType="separate"/>
      </w:r>
      <w:r>
        <w:rPr>
          <w:noProof/>
        </w:rPr>
        <w:t>28</w:t>
      </w:r>
      <w:r>
        <w:rPr>
          <w:noProof/>
        </w:rPr>
        <w:fldChar w:fldCharType="end"/>
      </w:r>
    </w:p>
    <w:p w14:paraId="4EFAFD04" w14:textId="289A4A1F"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_Toc160890619 \h </w:instrText>
      </w:r>
      <w:r>
        <w:rPr>
          <w:noProof/>
        </w:rPr>
      </w:r>
      <w:r>
        <w:rPr>
          <w:noProof/>
        </w:rPr>
        <w:fldChar w:fldCharType="separate"/>
      </w:r>
      <w:r>
        <w:rPr>
          <w:noProof/>
        </w:rPr>
        <w:t>28</w:t>
      </w:r>
      <w:r>
        <w:rPr>
          <w:noProof/>
        </w:rPr>
        <w:fldChar w:fldCharType="end"/>
      </w:r>
    </w:p>
    <w:p w14:paraId="0DC95B2C" w14:textId="20E04DC2"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_Toc160890620 \h </w:instrText>
      </w:r>
      <w:r>
        <w:rPr>
          <w:noProof/>
        </w:rPr>
      </w:r>
      <w:r>
        <w:rPr>
          <w:noProof/>
        </w:rPr>
        <w:fldChar w:fldCharType="separate"/>
      </w:r>
      <w:r>
        <w:rPr>
          <w:noProof/>
        </w:rPr>
        <w:t>28</w:t>
      </w:r>
      <w:r>
        <w:rPr>
          <w:noProof/>
        </w:rPr>
        <w:fldChar w:fldCharType="end"/>
      </w:r>
    </w:p>
    <w:p w14:paraId="00BB5CDD" w14:textId="64C9E0C0"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_Toc160890621 \h </w:instrText>
      </w:r>
      <w:r>
        <w:rPr>
          <w:noProof/>
        </w:rPr>
      </w:r>
      <w:r>
        <w:rPr>
          <w:noProof/>
        </w:rPr>
        <w:fldChar w:fldCharType="separate"/>
      </w:r>
      <w:r>
        <w:rPr>
          <w:noProof/>
        </w:rPr>
        <w:t>28</w:t>
      </w:r>
      <w:r>
        <w:rPr>
          <w:noProof/>
        </w:rPr>
        <w:fldChar w:fldCharType="end"/>
      </w:r>
    </w:p>
    <w:p w14:paraId="2EE62E67" w14:textId="6874E3E2"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sidRPr="003167D8">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_Toc160890622 \h </w:instrText>
      </w:r>
      <w:r>
        <w:rPr>
          <w:noProof/>
        </w:rPr>
      </w:r>
      <w:r>
        <w:rPr>
          <w:noProof/>
        </w:rPr>
        <w:fldChar w:fldCharType="separate"/>
      </w:r>
      <w:r>
        <w:rPr>
          <w:noProof/>
        </w:rPr>
        <w:t>28</w:t>
      </w:r>
      <w:r>
        <w:rPr>
          <w:noProof/>
        </w:rPr>
        <w:fldChar w:fldCharType="end"/>
      </w:r>
    </w:p>
    <w:p w14:paraId="4F8EEE06" w14:textId="07823224"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_Toc160890623 \h </w:instrText>
      </w:r>
      <w:r>
        <w:rPr>
          <w:noProof/>
        </w:rPr>
      </w:r>
      <w:r>
        <w:rPr>
          <w:noProof/>
        </w:rPr>
        <w:fldChar w:fldCharType="separate"/>
      </w:r>
      <w:r>
        <w:rPr>
          <w:noProof/>
        </w:rPr>
        <w:t>28</w:t>
      </w:r>
      <w:r>
        <w:rPr>
          <w:noProof/>
        </w:rPr>
        <w:fldChar w:fldCharType="end"/>
      </w:r>
    </w:p>
    <w:p w14:paraId="394E41E5" w14:textId="0C3C4879"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_Toc160890624 \h </w:instrText>
      </w:r>
      <w:r>
        <w:rPr>
          <w:noProof/>
        </w:rPr>
      </w:r>
      <w:r>
        <w:rPr>
          <w:noProof/>
        </w:rPr>
        <w:fldChar w:fldCharType="separate"/>
      </w:r>
      <w:r>
        <w:rPr>
          <w:noProof/>
        </w:rPr>
        <w:t>28</w:t>
      </w:r>
      <w:r>
        <w:rPr>
          <w:noProof/>
        </w:rPr>
        <w:fldChar w:fldCharType="end"/>
      </w:r>
    </w:p>
    <w:p w14:paraId="0A42CAF5" w14:textId="787823AE"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_Toc160890625 \h </w:instrText>
      </w:r>
      <w:r>
        <w:rPr>
          <w:noProof/>
        </w:rPr>
      </w:r>
      <w:r>
        <w:rPr>
          <w:noProof/>
        </w:rPr>
        <w:fldChar w:fldCharType="separate"/>
      </w:r>
      <w:r>
        <w:rPr>
          <w:noProof/>
        </w:rPr>
        <w:t>28</w:t>
      </w:r>
      <w:r>
        <w:rPr>
          <w:noProof/>
        </w:rPr>
        <w:fldChar w:fldCharType="end"/>
      </w:r>
    </w:p>
    <w:p w14:paraId="3F70C789" w14:textId="529303F5"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_Toc160890626 \h </w:instrText>
      </w:r>
      <w:r>
        <w:rPr>
          <w:noProof/>
        </w:rPr>
      </w:r>
      <w:r>
        <w:rPr>
          <w:noProof/>
        </w:rPr>
        <w:fldChar w:fldCharType="separate"/>
      </w:r>
      <w:r>
        <w:rPr>
          <w:noProof/>
        </w:rPr>
        <w:t>29</w:t>
      </w:r>
      <w:r>
        <w:rPr>
          <w:noProof/>
        </w:rPr>
        <w:fldChar w:fldCharType="end"/>
      </w:r>
    </w:p>
    <w:p w14:paraId="64A3A4E4" w14:textId="55FF10FE"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_Toc160890627 \h </w:instrText>
      </w:r>
      <w:r>
        <w:rPr>
          <w:noProof/>
        </w:rPr>
      </w:r>
      <w:r>
        <w:rPr>
          <w:noProof/>
        </w:rPr>
        <w:fldChar w:fldCharType="separate"/>
      </w:r>
      <w:r>
        <w:rPr>
          <w:noProof/>
        </w:rPr>
        <w:t>29</w:t>
      </w:r>
      <w:r>
        <w:rPr>
          <w:noProof/>
        </w:rPr>
        <w:fldChar w:fldCharType="end"/>
      </w:r>
    </w:p>
    <w:p w14:paraId="74F99BA9" w14:textId="12C64527"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_Toc160890628 \h </w:instrText>
      </w:r>
      <w:r>
        <w:rPr>
          <w:noProof/>
        </w:rPr>
      </w:r>
      <w:r>
        <w:rPr>
          <w:noProof/>
        </w:rPr>
        <w:fldChar w:fldCharType="separate"/>
      </w:r>
      <w:r>
        <w:rPr>
          <w:noProof/>
        </w:rPr>
        <w:t>29</w:t>
      </w:r>
      <w:r>
        <w:rPr>
          <w:noProof/>
        </w:rPr>
        <w:fldChar w:fldCharType="end"/>
      </w:r>
    </w:p>
    <w:p w14:paraId="26D5A49F" w14:textId="1EF45EE3"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_Toc160890629 \h </w:instrText>
      </w:r>
      <w:r>
        <w:rPr>
          <w:noProof/>
        </w:rPr>
      </w:r>
      <w:r>
        <w:rPr>
          <w:noProof/>
        </w:rPr>
        <w:fldChar w:fldCharType="separate"/>
      </w:r>
      <w:r>
        <w:rPr>
          <w:noProof/>
        </w:rPr>
        <w:t>29</w:t>
      </w:r>
      <w:r>
        <w:rPr>
          <w:noProof/>
        </w:rPr>
        <w:fldChar w:fldCharType="end"/>
      </w:r>
    </w:p>
    <w:p w14:paraId="6D1935E9" w14:textId="3EC7E851"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_Toc160890630 \h </w:instrText>
      </w:r>
      <w:r>
        <w:rPr>
          <w:noProof/>
        </w:rPr>
      </w:r>
      <w:r>
        <w:rPr>
          <w:noProof/>
        </w:rPr>
        <w:fldChar w:fldCharType="separate"/>
      </w:r>
      <w:r>
        <w:rPr>
          <w:noProof/>
        </w:rPr>
        <w:t>29</w:t>
      </w:r>
      <w:r>
        <w:rPr>
          <w:noProof/>
        </w:rPr>
        <w:fldChar w:fldCharType="end"/>
      </w:r>
    </w:p>
    <w:p w14:paraId="7B3616CA" w14:textId="3A2DA62B" w:rsidR="00195970" w:rsidRDefault="00195970" w:rsidP="00195970">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_Toc160890631 \h </w:instrText>
      </w:r>
      <w:r>
        <w:rPr>
          <w:noProof/>
        </w:rPr>
      </w:r>
      <w:r>
        <w:rPr>
          <w:noProof/>
        </w:rPr>
        <w:fldChar w:fldCharType="separate"/>
      </w:r>
      <w:r>
        <w:rPr>
          <w:noProof/>
        </w:rPr>
        <w:t>30</w:t>
      </w:r>
      <w:r>
        <w:rPr>
          <w:noProof/>
        </w:rPr>
        <w:fldChar w:fldCharType="end"/>
      </w:r>
    </w:p>
    <w:p w14:paraId="651539FE" w14:textId="21D0E566"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_Toc160890632 \h </w:instrText>
      </w:r>
      <w:r>
        <w:rPr>
          <w:noProof/>
        </w:rPr>
      </w:r>
      <w:r>
        <w:rPr>
          <w:noProof/>
        </w:rPr>
        <w:fldChar w:fldCharType="separate"/>
      </w:r>
      <w:r>
        <w:rPr>
          <w:noProof/>
        </w:rPr>
        <w:t>30</w:t>
      </w:r>
      <w:r>
        <w:rPr>
          <w:noProof/>
        </w:rPr>
        <w:fldChar w:fldCharType="end"/>
      </w:r>
    </w:p>
    <w:p w14:paraId="7A5EB3CA" w14:textId="7493978C"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_Toc160890633 \h </w:instrText>
      </w:r>
      <w:r>
        <w:rPr>
          <w:noProof/>
        </w:rPr>
      </w:r>
      <w:r>
        <w:rPr>
          <w:noProof/>
        </w:rPr>
        <w:fldChar w:fldCharType="separate"/>
      </w:r>
      <w:r>
        <w:rPr>
          <w:noProof/>
        </w:rPr>
        <w:t>30</w:t>
      </w:r>
      <w:r>
        <w:rPr>
          <w:noProof/>
        </w:rPr>
        <w:fldChar w:fldCharType="end"/>
      </w:r>
    </w:p>
    <w:p w14:paraId="1E244984" w14:textId="1298D8B4"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Nimsas_MediaControl API</w:t>
      </w:r>
      <w:r>
        <w:rPr>
          <w:noProof/>
        </w:rPr>
        <w:tab/>
      </w:r>
      <w:r>
        <w:rPr>
          <w:noProof/>
        </w:rPr>
        <w:fldChar w:fldCharType="begin" w:fldLock="1"/>
      </w:r>
      <w:r>
        <w:rPr>
          <w:noProof/>
        </w:rPr>
        <w:instrText xml:space="preserve"> PAGEREF _Toc160890634 \h </w:instrText>
      </w:r>
      <w:r>
        <w:rPr>
          <w:noProof/>
        </w:rPr>
      </w:r>
      <w:r>
        <w:rPr>
          <w:noProof/>
        </w:rPr>
        <w:fldChar w:fldCharType="separate"/>
      </w:r>
      <w:r>
        <w:rPr>
          <w:noProof/>
        </w:rPr>
        <w:t>33</w:t>
      </w:r>
      <w:r>
        <w:rPr>
          <w:noProof/>
        </w:rPr>
        <w:fldChar w:fldCharType="end"/>
      </w:r>
    </w:p>
    <w:p w14:paraId="71250D9D" w14:textId="09071CC9" w:rsidR="00195970" w:rsidRDefault="00195970" w:rsidP="00195970">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_Toc160890635 \h </w:instrText>
      </w:r>
      <w:r>
        <w:rPr>
          <w:noProof/>
        </w:rPr>
      </w:r>
      <w:r>
        <w:rPr>
          <w:noProof/>
        </w:rPr>
        <w:fldChar w:fldCharType="separate"/>
      </w:r>
      <w:r>
        <w:rPr>
          <w:noProof/>
        </w:rPr>
        <w:t>37</w:t>
      </w:r>
      <w:r>
        <w:rPr>
          <w:noProof/>
        </w:rPr>
        <w:fldChar w:fldCharType="end"/>
      </w:r>
    </w:p>
    <w:p w14:paraId="79B6A06A" w14:textId="358836DF"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160890520"/>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 xml:space="preserve">Version </w:t>
      </w:r>
      <w:proofErr w:type="spellStart"/>
      <w:r>
        <w:t>x.y.z</w:t>
      </w:r>
      <w:proofErr w:type="spellEnd"/>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160890521"/>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proofErr w:type="spellStart"/>
      <w:r w:rsidR="002830FE">
        <w:rPr>
          <w:rFonts w:eastAsia="SimSun" w:hint="eastAsia"/>
          <w:lang w:val="en-US" w:eastAsia="zh-CN"/>
        </w:rPr>
        <w:t>Nimsas</w:t>
      </w:r>
      <w:proofErr w:type="spellEnd"/>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160890522"/>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DengXian"/>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Default="00E75A52" w:rsidP="00E75A52">
      <w:pPr>
        <w:pStyle w:val="EX"/>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489660D0" w14:textId="77777777" w:rsidR="007B3457" w:rsidRDefault="00000000">
      <w:pPr>
        <w:pStyle w:val="Heading1"/>
      </w:pPr>
      <w:bookmarkStart w:id="23" w:name="_Toc510696580"/>
      <w:bookmarkStart w:id="24" w:name="_Toc35971372"/>
      <w:bookmarkStart w:id="25" w:name="_Toc160890523"/>
      <w:r>
        <w:lastRenderedPageBreak/>
        <w:t>3</w:t>
      </w:r>
      <w:r>
        <w:tab/>
        <w:t>Definitions, symbols and abbreviations</w:t>
      </w:r>
      <w:bookmarkEnd w:id="23"/>
      <w:bookmarkEnd w:id="24"/>
      <w:bookmarkEnd w:id="25"/>
    </w:p>
    <w:p w14:paraId="4C0CE8FF" w14:textId="77777777" w:rsidR="007B3457" w:rsidRDefault="00000000">
      <w:pPr>
        <w:pStyle w:val="Heading2"/>
      </w:pPr>
      <w:bookmarkStart w:id="26" w:name="_Toc510696581"/>
      <w:bookmarkStart w:id="27" w:name="_Toc35971373"/>
      <w:bookmarkStart w:id="28" w:name="_Toc160890524"/>
      <w:r>
        <w:t>3.1</w:t>
      </w:r>
      <w:r>
        <w:tab/>
        <w:t>Definitions</w:t>
      </w:r>
      <w:bookmarkEnd w:id="26"/>
      <w:bookmarkEnd w:id="27"/>
      <w:bookmarkEnd w:id="28"/>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Heading2"/>
      </w:pPr>
      <w:bookmarkStart w:id="29" w:name="_Toc510696582"/>
      <w:bookmarkStart w:id="30" w:name="_Toc35971374"/>
      <w:bookmarkStart w:id="31" w:name="_Toc160890525"/>
      <w:r>
        <w:t>3.2</w:t>
      </w:r>
      <w:r>
        <w:tab/>
        <w:t>Symbols</w:t>
      </w:r>
      <w:bookmarkEnd w:id="29"/>
      <w:bookmarkEnd w:id="30"/>
      <w:bookmarkEnd w:id="31"/>
    </w:p>
    <w:p w14:paraId="69E30696" w14:textId="3C99535A" w:rsidR="007B3457" w:rsidRDefault="00000000">
      <w:pPr>
        <w:keepNext/>
      </w:pPr>
      <w:r>
        <w:t xml:space="preserve">For the purposes of the present document, the following symbols </w:t>
      </w:r>
      <w:r w:rsidR="00D014F1">
        <w:rPr>
          <w:rFonts w:eastAsia="DengXian"/>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DengXian"/>
          <w:lang w:val="en-US" w:eastAsia="zh-CN"/>
        </w:rPr>
      </w:pPr>
      <w:r w:rsidRPr="00042EA0">
        <w:rPr>
          <w:rFonts w:eastAsia="DengXian" w:hint="eastAsia"/>
          <w:lang w:eastAsia="zh-CN"/>
        </w:rPr>
        <w:t>D</w:t>
      </w:r>
      <w:r w:rsidRPr="00042EA0">
        <w:rPr>
          <w:rFonts w:eastAsia="DengXian"/>
          <w:lang w:eastAsia="zh-CN"/>
        </w:rPr>
        <w:t>C1</w:t>
      </w:r>
      <w:r w:rsidRPr="00042EA0">
        <w:rPr>
          <w:rFonts w:eastAsia="DengXian"/>
          <w:lang w:eastAsia="zh-CN"/>
        </w:rPr>
        <w:tab/>
      </w:r>
      <w:r w:rsidRPr="00042EA0">
        <w:t xml:space="preserve">Reference Point between an </w:t>
      </w:r>
      <w:r w:rsidRPr="00042EA0">
        <w:rPr>
          <w:rFonts w:eastAsia="DengXian"/>
        </w:rPr>
        <w:t>SBI capable IMS AS and DCSF</w:t>
      </w:r>
      <w:r w:rsidRPr="00042EA0">
        <w:t>.</w:t>
      </w:r>
    </w:p>
    <w:p w14:paraId="1023AE29" w14:textId="3E27CC43" w:rsidR="007B3457" w:rsidRPr="007233B9" w:rsidRDefault="00042EA0" w:rsidP="007233B9">
      <w:pPr>
        <w:pStyle w:val="EW"/>
        <w:rPr>
          <w:rFonts w:eastAsia="DengXian"/>
          <w:lang w:val="en-US" w:eastAsia="zh-CN"/>
        </w:rPr>
      </w:pPr>
      <w:r w:rsidRPr="00042EA0">
        <w:rPr>
          <w:rFonts w:eastAsia="DengXian" w:hint="eastAsia"/>
          <w:lang w:eastAsia="zh-CN"/>
        </w:rPr>
        <w:t>D</w:t>
      </w:r>
      <w:r w:rsidRPr="00042EA0">
        <w:rPr>
          <w:rFonts w:eastAsia="DengXian"/>
          <w:lang w:eastAsia="zh-CN"/>
        </w:rPr>
        <w:t>C2</w:t>
      </w:r>
      <w:r w:rsidRPr="00042EA0">
        <w:rPr>
          <w:rFonts w:eastAsia="DengXian"/>
          <w:lang w:eastAsia="zh-CN"/>
        </w:rPr>
        <w:tab/>
      </w:r>
      <w:r w:rsidRPr="00042EA0">
        <w:t xml:space="preserve">Reference Point between an </w:t>
      </w:r>
      <w:r w:rsidRPr="00042EA0">
        <w:rPr>
          <w:rFonts w:eastAsia="DengXian"/>
        </w:rPr>
        <w:t>SBI capable IMS AS and MF</w:t>
      </w:r>
      <w:r w:rsidRPr="00042EA0">
        <w:t>.</w:t>
      </w:r>
    </w:p>
    <w:p w14:paraId="43DD1A5C" w14:textId="77777777" w:rsidR="007B3457" w:rsidRDefault="00000000">
      <w:pPr>
        <w:pStyle w:val="Heading2"/>
      </w:pPr>
      <w:bookmarkStart w:id="32" w:name="_Toc510696583"/>
      <w:bookmarkStart w:id="33" w:name="_Toc35971375"/>
      <w:bookmarkStart w:id="34" w:name="_Toc160890526"/>
      <w:r>
        <w:t>3.3</w:t>
      </w:r>
      <w:r>
        <w:tab/>
        <w:t>Abbreviations</w:t>
      </w:r>
      <w:bookmarkEnd w:id="32"/>
      <w:bookmarkEnd w:id="33"/>
      <w:bookmarkEnd w:id="34"/>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SimSun"/>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SimSun"/>
          <w:sz w:val="24"/>
          <w:lang w:val="en-US" w:eastAsia="zh-CN"/>
        </w:rPr>
      </w:pPr>
      <w:r w:rsidRPr="009010DE">
        <w:rPr>
          <w:rFonts w:eastAsia="SimSun"/>
          <w:lang w:val="en-US" w:eastAsia="zh-CN" w:bidi="ar"/>
        </w:rPr>
        <w:t>DC</w:t>
      </w:r>
      <w:r w:rsidRPr="009010DE">
        <w:rPr>
          <w:rFonts w:eastAsia="SimSun"/>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007BDE4D" w14:textId="59FB9191" w:rsidR="007B3457" w:rsidRPr="007233B9" w:rsidRDefault="00F51919" w:rsidP="007233B9">
      <w:pPr>
        <w:pStyle w:val="EW"/>
        <w:rPr>
          <w:rFonts w:eastAsia="SimSun"/>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Heading1"/>
      </w:pPr>
      <w:bookmarkStart w:id="35" w:name="_Toc510696584"/>
      <w:bookmarkStart w:id="36" w:name="_Toc35971376"/>
      <w:bookmarkStart w:id="37" w:name="_Toc160890527"/>
      <w:r>
        <w:t>4</w:t>
      </w:r>
      <w:r>
        <w:tab/>
        <w:t>Overview</w:t>
      </w:r>
      <w:bookmarkEnd w:id="35"/>
      <w:bookmarkEnd w:id="36"/>
      <w:bookmarkEnd w:id="37"/>
    </w:p>
    <w:p w14:paraId="36819153" w14:textId="77777777" w:rsidR="00B4480E" w:rsidRPr="00B910B8" w:rsidRDefault="00B4480E" w:rsidP="00B910B8">
      <w:r w:rsidRPr="00B910B8">
        <w:t>The IP Multimedia Subsystem (IMS) architecture supporting the Data Channel services is defined in 3GPP TS</w:t>
      </w:r>
      <w:bookmarkStart w:id="38" w:name="_Hlk130919788"/>
      <w:r w:rsidRPr="00B910B8">
        <w:t> </w:t>
      </w:r>
      <w:bookmarkEnd w:id="38"/>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w:t>
      </w:r>
      <w:proofErr w:type="spellStart"/>
      <w:r w:rsidRPr="00B910B8">
        <w:t>Nimsas</w:t>
      </w:r>
      <w:proofErr w:type="spellEnd"/>
      <w:r w:rsidRPr="00B910B8">
        <w:t xml:space="preserve">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31FDD075" w:rsidR="00B4480E" w:rsidRPr="00B910B8" w:rsidRDefault="00B4480E" w:rsidP="00B910B8">
      <w:pPr>
        <w:pStyle w:val="B1"/>
      </w:pPr>
      <w:r w:rsidRPr="00B910B8">
        <w:t>-</w:t>
      </w:r>
      <w:r w:rsidRPr="00B910B8">
        <w:tab/>
        <w:t>The IMS AS receives the data channel control instructions from the DCSF and accordingly interacts with the MF via DC2 or with MRF via Mr'/Cr for data channel media resource management</w:t>
      </w:r>
      <w:r w:rsidR="00715752">
        <w:rPr>
          <w:rFonts w:ascii="SimSun" w:eastAsia="SimSun" w:hAnsi="SimSun" w:cs="SimSun"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25pt;height:65.65pt" o:ole="">
            <v:imagedata r:id="rId13" o:title=""/>
          </v:shape>
          <o:OLEObject Type="Embed" ProgID="Visio.Drawing.11" ShapeID="_x0000_i1027" DrawAspect="Content" ObjectID="_1771503834"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Heading1"/>
      </w:pPr>
      <w:bookmarkStart w:id="39" w:name="_Toc35971377"/>
      <w:bookmarkStart w:id="40" w:name="_Toc510696585"/>
      <w:bookmarkStart w:id="41" w:name="_Toc160890528"/>
      <w:r>
        <w:t>5</w:t>
      </w:r>
      <w:r>
        <w:tab/>
        <w:t xml:space="preserve">Services offered by the </w:t>
      </w:r>
      <w:r w:rsidR="00BC5821">
        <w:t>IMS AS</w:t>
      </w:r>
      <w:bookmarkEnd w:id="39"/>
      <w:bookmarkEnd w:id="40"/>
      <w:bookmarkEnd w:id="41"/>
    </w:p>
    <w:p w14:paraId="590E96AC" w14:textId="77777777" w:rsidR="00BC5821" w:rsidRPr="00BC5821" w:rsidRDefault="00BC5821" w:rsidP="007C500A">
      <w:pPr>
        <w:pStyle w:val="Heading2"/>
      </w:pPr>
      <w:bookmarkStart w:id="42" w:name="_Toc160890529"/>
      <w:r w:rsidRPr="00BC5821">
        <w:t>5.1</w:t>
      </w:r>
      <w:r w:rsidRPr="00BC5821">
        <w:tab/>
        <w:t>Introduction</w:t>
      </w:r>
      <w:bookmarkEnd w:id="42"/>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r>
      <w:proofErr w:type="spellStart"/>
      <w:r w:rsidRPr="00B910B8">
        <w:t>Nimsas_SessionEventControl</w:t>
      </w:r>
      <w:proofErr w:type="spellEnd"/>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r>
      <w:proofErr w:type="spellStart"/>
      <w:r w:rsidRPr="00B910B8">
        <w:t>Nimsas_MediaControl</w:t>
      </w:r>
      <w:proofErr w:type="spellEnd"/>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proofErr w:type="spellStart"/>
            <w:r w:rsidRPr="00BC5821">
              <w:t>apiName</w:t>
            </w:r>
            <w:proofErr w:type="spellEnd"/>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proofErr w:type="spellStart"/>
            <w:r w:rsidRPr="00BC5821">
              <w:t>Nimsas_SessionEventControl</w:t>
            </w:r>
            <w:proofErr w:type="spellEnd"/>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 xml:space="preserve">IMS AS </w:t>
            </w:r>
            <w:proofErr w:type="spellStart"/>
            <w:r w:rsidRPr="00BC5821">
              <w:t>SessionEventControl</w:t>
            </w:r>
            <w:proofErr w:type="spellEnd"/>
            <w:r w:rsidRPr="00BC5821">
              <w:t xml:space="preserve">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proofErr w:type="spellStart"/>
            <w:r w:rsidRPr="00BC5821">
              <w:t>nimsas</w:t>
            </w:r>
            <w:proofErr w:type="spellEnd"/>
            <w:r w:rsidRPr="00BC5821">
              <w:t>-sec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proofErr w:type="spellStart"/>
            <w:r w:rsidRPr="00BC5821">
              <w:t>Nimsas_MediaControl</w:t>
            </w:r>
            <w:proofErr w:type="spellEnd"/>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 xml:space="preserve">IMS AS </w:t>
            </w:r>
            <w:proofErr w:type="spellStart"/>
            <w:r w:rsidRPr="00BC5821">
              <w:t>MediaControl</w:t>
            </w:r>
            <w:proofErr w:type="spellEnd"/>
            <w:r w:rsidRPr="00BC5821">
              <w:t xml:space="preserve">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proofErr w:type="spellStart"/>
            <w:r w:rsidRPr="00BC5821">
              <w:t>nimsas</w:t>
            </w:r>
            <w:proofErr w:type="spellEnd"/>
            <w:r w:rsidRPr="00BC5821">
              <w:t>-mc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3" w:name="_Toc35971385"/>
      <w:bookmarkStart w:id="44" w:name="_Toc510696593"/>
      <w:bookmarkStart w:id="45" w:name="_Toc160890530"/>
      <w:r w:rsidRPr="009E4880">
        <w:t>5.2</w:t>
      </w:r>
      <w:r w:rsidRPr="009E4880">
        <w:tab/>
      </w:r>
      <w:proofErr w:type="spellStart"/>
      <w:r w:rsidRPr="009E4880">
        <w:t>Nimsas_SessionEventControl</w:t>
      </w:r>
      <w:proofErr w:type="spellEnd"/>
      <w:r w:rsidRPr="009E4880">
        <w:t xml:space="preserve"> Service</w:t>
      </w:r>
      <w:bookmarkEnd w:id="45"/>
    </w:p>
    <w:p w14:paraId="5B439F0E" w14:textId="77777777" w:rsidR="009E4880" w:rsidRPr="009E4880" w:rsidRDefault="009E4880" w:rsidP="007C500A">
      <w:pPr>
        <w:pStyle w:val="Heading3"/>
      </w:pPr>
      <w:bookmarkStart w:id="46" w:name="_Toc160890531"/>
      <w:r w:rsidRPr="009E4880">
        <w:t>5.2.1</w:t>
      </w:r>
      <w:r w:rsidRPr="009E4880">
        <w:tab/>
        <w:t>Service Description</w:t>
      </w:r>
      <w:bookmarkEnd w:id="46"/>
    </w:p>
    <w:p w14:paraId="4C39CBBB" w14:textId="214AC94A" w:rsidR="009E4880" w:rsidRPr="00B910B8" w:rsidRDefault="009E4880" w:rsidP="009E4880">
      <w:r w:rsidRPr="00B910B8">
        <w:t xml:space="preserve">The </w:t>
      </w:r>
      <w:proofErr w:type="spellStart"/>
      <w:r w:rsidRPr="00B910B8">
        <w:t>Nimsas_SessionEventControl</w:t>
      </w:r>
      <w:proofErr w:type="spellEnd"/>
      <w:r w:rsidRPr="00B910B8">
        <w:t xml:space="preserve"> service enables the consumer to be notified about session events when served IMS subscribers take part in IMS sessions.</w:t>
      </w:r>
    </w:p>
    <w:p w14:paraId="288A14A4" w14:textId="77777777" w:rsidR="009E4880" w:rsidRPr="009E4880" w:rsidRDefault="009E4880" w:rsidP="007C500A">
      <w:pPr>
        <w:pStyle w:val="Heading3"/>
      </w:pPr>
      <w:bookmarkStart w:id="47" w:name="_Toc160890532"/>
      <w:r w:rsidRPr="009E4880">
        <w:t>5.2.2</w:t>
      </w:r>
      <w:r w:rsidRPr="009E4880">
        <w:tab/>
        <w:t>Service Operations</w:t>
      </w:r>
      <w:bookmarkEnd w:id="47"/>
    </w:p>
    <w:p w14:paraId="54469F35" w14:textId="77777777" w:rsidR="009E4880" w:rsidRPr="009E4880" w:rsidRDefault="009E4880" w:rsidP="007C500A">
      <w:pPr>
        <w:pStyle w:val="Heading4"/>
      </w:pPr>
      <w:bookmarkStart w:id="48" w:name="_Toc160890533"/>
      <w:r w:rsidRPr="009E4880">
        <w:t>5.2.2.1</w:t>
      </w:r>
      <w:r w:rsidRPr="009E4880">
        <w:tab/>
        <w:t>Introduction</w:t>
      </w:r>
      <w:bookmarkEnd w:id="48"/>
    </w:p>
    <w:p w14:paraId="3456A6F8" w14:textId="77777777" w:rsidR="009E4880" w:rsidRPr="00B910B8" w:rsidRDefault="009E4880" w:rsidP="009E4880">
      <w:r w:rsidRPr="00B910B8">
        <w:t xml:space="preserve">The Service operations defined for the </w:t>
      </w:r>
      <w:proofErr w:type="spellStart"/>
      <w:r w:rsidRPr="00B910B8">
        <w:t>Nimsas_SessionEventControl</w:t>
      </w:r>
      <w:proofErr w:type="spellEnd"/>
      <w:r w:rsidRPr="00B910B8">
        <w:t xml:space="preserve">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DengXian"/>
          <w:lang w:eastAsia="zh-CN"/>
        </w:rPr>
      </w:pPr>
      <w:bookmarkStart w:id="49"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 xml:space="preserve">Table 5.2.2.1-1: Service operations supported by the </w:t>
      </w:r>
      <w:proofErr w:type="spellStart"/>
      <w:r w:rsidRPr="00B910B8">
        <w:t>Nimsas_SessionEventControl</w:t>
      </w:r>
      <w:proofErr w:type="spellEnd"/>
      <w:r w:rsidRPr="00B910B8">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Heading4"/>
      </w:pPr>
      <w:bookmarkStart w:id="50" w:name="_Toc160890534"/>
      <w:r w:rsidRPr="00B910B8">
        <w:t>5.2.2.1A</w:t>
      </w:r>
      <w:r w:rsidRPr="00B910B8">
        <w:tab/>
        <w:t>Subscribe</w:t>
      </w:r>
      <w:bookmarkEnd w:id="50"/>
    </w:p>
    <w:p w14:paraId="53EB296B" w14:textId="7E17D689" w:rsidR="009E4880" w:rsidRPr="00B910B8" w:rsidRDefault="000107D1" w:rsidP="00B910B8">
      <w:r w:rsidRPr="00B910B8">
        <w:t xml:space="preserve">This is a pseudo operation, the DCSF does not actually provide Subscribe service operation through </w:t>
      </w:r>
      <w:proofErr w:type="spellStart"/>
      <w:r w:rsidRPr="00B910B8">
        <w:t>Nimsas_SessionEventControl</w:t>
      </w:r>
      <w:proofErr w:type="spellEnd"/>
      <w:r w:rsidRPr="00B910B8">
        <w:t xml:space="preserve"> service in this Release. The actual subscription is implicitly subscribed with the </w:t>
      </w:r>
      <w:proofErr w:type="spellStart"/>
      <w:r w:rsidRPr="00B910B8">
        <w:t>SessionEventNotificationUri</w:t>
      </w:r>
      <w:proofErr w:type="spellEnd"/>
      <w:r w:rsidRPr="00B910B8">
        <w:t>.</w:t>
      </w:r>
    </w:p>
    <w:p w14:paraId="7FA0C575" w14:textId="77777777" w:rsidR="009E4880" w:rsidRPr="009E4880" w:rsidRDefault="009E4880" w:rsidP="007C500A">
      <w:pPr>
        <w:pStyle w:val="Heading4"/>
      </w:pPr>
      <w:bookmarkStart w:id="51" w:name="_Toc160890535"/>
      <w:bookmarkEnd w:id="49"/>
      <w:r w:rsidRPr="009E4880">
        <w:t>5.2.2.2</w:t>
      </w:r>
      <w:r w:rsidRPr="009E4880">
        <w:tab/>
        <w:t>Notify</w:t>
      </w:r>
      <w:bookmarkEnd w:id="51"/>
    </w:p>
    <w:p w14:paraId="55C426AB" w14:textId="77777777" w:rsidR="009E4880" w:rsidRPr="009E4880" w:rsidRDefault="009E4880" w:rsidP="007C500A">
      <w:pPr>
        <w:pStyle w:val="Heading5"/>
      </w:pPr>
      <w:bookmarkStart w:id="52" w:name="_Toc160890536"/>
      <w:r w:rsidRPr="009E4880">
        <w:t>5.2.2.2.1</w:t>
      </w:r>
      <w:r w:rsidRPr="009E4880">
        <w:tab/>
        <w:t>General</w:t>
      </w:r>
      <w:bookmarkEnd w:id="52"/>
    </w:p>
    <w:p w14:paraId="610C500D" w14:textId="6A885ECA" w:rsidR="009E4880" w:rsidRPr="00B910B8" w:rsidRDefault="009E4880" w:rsidP="009E4880">
      <w:r w:rsidRPr="00B910B8">
        <w:t xml:space="preserve">This service operation is </w:t>
      </w:r>
      <w:r w:rsidR="00860335">
        <w:rPr>
          <w:lang w:eastAsia="zh-CN"/>
        </w:rPr>
        <w:t xml:space="preserve">invoked by IMS AS and </w:t>
      </w:r>
      <w:r w:rsidRPr="00B910B8">
        <w:t>used to enables IMS AS to notify consumers of 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Heading5"/>
      </w:pPr>
      <w:bookmarkStart w:id="53" w:name="_Toc35971387"/>
      <w:bookmarkStart w:id="54" w:name="_Toc510696595"/>
      <w:bookmarkStart w:id="55" w:name="_Toc160890537"/>
      <w:bookmarkEnd w:id="43"/>
      <w:bookmarkEnd w:id="44"/>
      <w:r w:rsidRPr="00B910B8">
        <w:t>5.2.2.2.2</w:t>
      </w:r>
      <w:r w:rsidRPr="00B910B8">
        <w:tab/>
        <w:t>Notification for Session Event</w:t>
      </w:r>
      <w:bookmarkEnd w:id="55"/>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2pt;height:104.85pt" o:ole="">
            <v:imagedata r:id="rId15" o:title=""/>
          </v:shape>
          <o:OLEObject Type="Embed" ProgID="Visio.Drawing.15" ShapeID="_x0000_i1028" DrawAspect="Content" ObjectID="_1771503835" r:id="rId16"/>
        </w:object>
      </w:r>
    </w:p>
    <w:p w14:paraId="6D8A1A69" w14:textId="77777777" w:rsidR="00860335" w:rsidRPr="00B910B8" w:rsidRDefault="00860335" w:rsidP="00B910B8">
      <w:pPr>
        <w:pStyle w:val="TF"/>
        <w:rPr>
          <w:b w:val="0"/>
        </w:rPr>
      </w:pPr>
      <w:r w:rsidRPr="00B910B8">
        <w:t>Figure 5.2.2.2.2-1: Notification for Session Event</w:t>
      </w:r>
    </w:p>
    <w:p w14:paraId="66241FF5" w14:textId="4FD82CAE" w:rsidR="00860335" w:rsidRPr="00B910B8" w:rsidRDefault="00860335" w:rsidP="00B910B8">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for which an NF service consumer has subscribed as specified in clause</w:t>
      </w:r>
      <w:r w:rsidR="00E75A52">
        <w:t> </w:t>
      </w:r>
      <w:r w:rsidR="00E75A52" w:rsidRPr="00B910B8">
        <w:t>5.2.2.2A</w:t>
      </w:r>
      <w:r w:rsidR="00E75A52">
        <w:rPr>
          <w:noProof/>
          <w:lang w:eastAsia="zh-CN"/>
        </w:rPr>
        <w:t>,</w:t>
      </w:r>
      <w:r w:rsidR="00E75A52" w:rsidRPr="00B910B8">
        <w:t xml:space="preserve"> </w:t>
      </w:r>
      <w:r w:rsidR="00E75A52">
        <w:t>t</w:t>
      </w:r>
      <w:r w:rsidRPr="00B910B8">
        <w:t xml:space="preserve">he IMS AS shall send a POST request to the </w:t>
      </w:r>
      <w:proofErr w:type="spellStart"/>
      <w:r w:rsidRPr="00B910B8">
        <w:t>SessionEventNotificationUri</w:t>
      </w:r>
      <w:proofErr w:type="spellEnd"/>
      <w:r w:rsidRPr="00B910B8">
        <w:t xml:space="preserve"> as specified in </w:t>
      </w:r>
      <w:r w:rsidR="007233B9" w:rsidRPr="00B910B8">
        <w:t>clause</w:t>
      </w:r>
      <w:r w:rsidR="007233B9">
        <w:t> </w:t>
      </w:r>
      <w:r w:rsidR="00D34FEF" w:rsidRPr="005C1E44">
        <w:t>6.1.5.2.2</w:t>
      </w:r>
      <w:r w:rsidRPr="00B910B8">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 xml:space="preserve">The NF service consumer may invoke the </w:t>
      </w:r>
      <w:proofErr w:type="spellStart"/>
      <w:r w:rsidR="00E75A52">
        <w:t>Nimsas_MediaControl</w:t>
      </w:r>
      <w:proofErr w:type="spellEnd"/>
      <w:r w:rsidR="00E75A52">
        <w:t xml:space="preserve">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w:t>
      </w:r>
      <w:proofErr w:type="spellStart"/>
      <w:r w:rsidRPr="00B910B8">
        <w:t>SessionEventNotificationUri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p>
    <w:p w14:paraId="6CCEBDB6" w14:textId="77777777"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p>
    <w:p w14:paraId="2C222349" w14:textId="77777777" w:rsidR="00577A16" w:rsidRPr="00577A16" w:rsidRDefault="00577A16" w:rsidP="007C500A">
      <w:pPr>
        <w:pStyle w:val="Heading2"/>
      </w:pPr>
      <w:bookmarkStart w:id="56" w:name="_Toc160890538"/>
      <w:bookmarkEnd w:id="53"/>
      <w:bookmarkEnd w:id="54"/>
      <w:r w:rsidRPr="00577A16">
        <w:t>5.3</w:t>
      </w:r>
      <w:r w:rsidRPr="00577A16">
        <w:tab/>
      </w:r>
      <w:proofErr w:type="spellStart"/>
      <w:r w:rsidRPr="00577A16">
        <w:t>Nimsas_MediaControl</w:t>
      </w:r>
      <w:proofErr w:type="spellEnd"/>
      <w:r w:rsidRPr="00577A16">
        <w:t xml:space="preserve"> Service</w:t>
      </w:r>
      <w:bookmarkEnd w:id="56"/>
    </w:p>
    <w:p w14:paraId="34B073A6" w14:textId="77777777" w:rsidR="00577A16" w:rsidRPr="00577A16" w:rsidRDefault="00577A16" w:rsidP="007C500A">
      <w:pPr>
        <w:pStyle w:val="Heading3"/>
      </w:pPr>
      <w:bookmarkStart w:id="57" w:name="_Toc160890539"/>
      <w:r w:rsidRPr="00577A16">
        <w:t>5.3.1</w:t>
      </w:r>
      <w:r w:rsidRPr="00577A16">
        <w:tab/>
        <w:t>Service Description</w:t>
      </w:r>
      <w:bookmarkEnd w:id="57"/>
    </w:p>
    <w:p w14:paraId="70516FC2" w14:textId="77777777" w:rsidR="00577A16" w:rsidRPr="00577A16" w:rsidRDefault="00577A16" w:rsidP="00B910B8">
      <w:r w:rsidRPr="00577A16">
        <w:t xml:space="preserve">The </w:t>
      </w:r>
      <w:proofErr w:type="spellStart"/>
      <w:r w:rsidRPr="00577A16">
        <w:t>Nimsas_MediaControl</w:t>
      </w:r>
      <w:proofErr w:type="spellEnd"/>
      <w:r w:rsidRPr="00577A16">
        <w:t xml:space="preserve"> service enables the consumer to control IMS AS handling of media flow within an IMS session. The service can be used by the consumer before responding to a </w:t>
      </w:r>
      <w:proofErr w:type="spellStart"/>
      <w:r w:rsidRPr="00577A16">
        <w:t>Nimsas_SessionEventControl_Notity</w:t>
      </w:r>
      <w:proofErr w:type="spellEnd"/>
      <w:r w:rsidRPr="00577A16">
        <w:t xml:space="preserve"> request.</w:t>
      </w:r>
    </w:p>
    <w:p w14:paraId="14321C56" w14:textId="77777777" w:rsidR="00577A16" w:rsidRPr="00577A16" w:rsidRDefault="00577A16" w:rsidP="007C500A">
      <w:pPr>
        <w:pStyle w:val="Heading3"/>
      </w:pPr>
      <w:bookmarkStart w:id="58" w:name="_Toc160890540"/>
      <w:r w:rsidRPr="00577A16">
        <w:lastRenderedPageBreak/>
        <w:t>5.3.2</w:t>
      </w:r>
      <w:r w:rsidRPr="00577A16">
        <w:tab/>
        <w:t>Service Operations</w:t>
      </w:r>
      <w:bookmarkEnd w:id="58"/>
    </w:p>
    <w:p w14:paraId="6175CC75" w14:textId="77777777" w:rsidR="00577A16" w:rsidRPr="00577A16" w:rsidRDefault="00577A16" w:rsidP="007C500A">
      <w:pPr>
        <w:pStyle w:val="Heading4"/>
      </w:pPr>
      <w:bookmarkStart w:id="59" w:name="_Toc160890541"/>
      <w:r w:rsidRPr="00577A16">
        <w:t>5.3.2.1</w:t>
      </w:r>
      <w:r w:rsidRPr="00577A16">
        <w:tab/>
        <w:t>Introduction</w:t>
      </w:r>
      <w:bookmarkEnd w:id="59"/>
    </w:p>
    <w:p w14:paraId="7F318DB3" w14:textId="77777777" w:rsidR="00577A16" w:rsidRPr="00B910B8" w:rsidRDefault="00577A16" w:rsidP="00577A16">
      <w:r w:rsidRPr="00B910B8">
        <w:t xml:space="preserve">The Service operations defined for the </w:t>
      </w:r>
      <w:proofErr w:type="spellStart"/>
      <w:r w:rsidRPr="00B910B8">
        <w:t>Nimsas_MediaControl</w:t>
      </w:r>
      <w:proofErr w:type="spellEnd"/>
      <w:r w:rsidRPr="00B910B8">
        <w:t xml:space="preserve"> service are as follows:</w:t>
      </w:r>
    </w:p>
    <w:p w14:paraId="2B160D21" w14:textId="75529B5D" w:rsidR="00577A16" w:rsidRPr="00B910B8" w:rsidRDefault="00577A16" w:rsidP="00B910B8">
      <w:pPr>
        <w:pStyle w:val="B1"/>
      </w:pPr>
      <w:r w:rsidRPr="00B910B8">
        <w:t>-</w:t>
      </w:r>
      <w:r w:rsidRPr="00B910B8">
        <w:tab/>
      </w:r>
      <w:proofErr w:type="spellStart"/>
      <w:r w:rsidRPr="00B910B8">
        <w:t>MediaInstruction</w:t>
      </w:r>
      <w:proofErr w:type="spellEnd"/>
      <w:r w:rsidRPr="00B910B8">
        <w:t>: It provides instructions to the IMS AS for all media flows a consumer wants to control based on its policies for the received IMS session event, and that may require resource reservation in media resource.</w:t>
      </w:r>
      <w:r w:rsidR="0027398A">
        <w:t xml:space="preserve"> E.g., MF or MRF.</w:t>
      </w:r>
    </w:p>
    <w:p w14:paraId="080283A2" w14:textId="23042608"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or MRF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0" w:name="_Toc133912848"/>
      <w:r w:rsidRPr="00B910B8">
        <w:t xml:space="preserve">Table 5.3.2.1-1: Service operations supported by the </w:t>
      </w:r>
      <w:proofErr w:type="spellStart"/>
      <w:r w:rsidRPr="00B910B8">
        <w:t>Nimsas_MediaControl</w:t>
      </w:r>
      <w:proofErr w:type="spellEnd"/>
      <w:r w:rsidRPr="00B910B8">
        <w:t xml:space="preserve">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0"/>
    </w:tbl>
    <w:p w14:paraId="65E42E48" w14:textId="77777777" w:rsidR="009A07E2" w:rsidRPr="00B910B8" w:rsidRDefault="009A07E2" w:rsidP="00B910B8"/>
    <w:p w14:paraId="63808CC1" w14:textId="77777777" w:rsidR="00577A16" w:rsidRPr="00577A16" w:rsidRDefault="00577A16" w:rsidP="007C500A">
      <w:pPr>
        <w:pStyle w:val="Heading4"/>
      </w:pPr>
      <w:bookmarkStart w:id="61" w:name="_Toc160890542"/>
      <w:r w:rsidRPr="00577A16">
        <w:t>5.3.2.2</w:t>
      </w:r>
      <w:r w:rsidRPr="00577A16">
        <w:tab/>
      </w:r>
      <w:proofErr w:type="spellStart"/>
      <w:r w:rsidRPr="00577A16">
        <w:t>MediaInstruction</w:t>
      </w:r>
      <w:bookmarkEnd w:id="61"/>
      <w:proofErr w:type="spellEnd"/>
    </w:p>
    <w:p w14:paraId="55A4BD13" w14:textId="77777777" w:rsidR="00577A16" w:rsidRPr="00577A16" w:rsidRDefault="00577A16" w:rsidP="007C500A">
      <w:pPr>
        <w:pStyle w:val="Heading5"/>
      </w:pPr>
      <w:bookmarkStart w:id="62" w:name="_Toc160890543"/>
      <w:r w:rsidRPr="00577A16">
        <w:t>5.3.2.2.1</w:t>
      </w:r>
      <w:r w:rsidRPr="00577A16">
        <w:tab/>
        <w:t>General</w:t>
      </w:r>
      <w:bookmarkEnd w:id="62"/>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 xml:space="preserve">The </w:t>
      </w:r>
      <w:proofErr w:type="spellStart"/>
      <w:r w:rsidRPr="00B910B8">
        <w:t>MediaInstruction</w:t>
      </w:r>
      <w:proofErr w:type="spellEnd"/>
      <w:r w:rsidRPr="00B910B8">
        <w:t xml:space="preserve"> service operation defined for </w:t>
      </w:r>
      <w:proofErr w:type="spellStart"/>
      <w:r w:rsidRPr="00B910B8">
        <w:t>Nimsas_MediaControl</w:t>
      </w:r>
      <w:proofErr w:type="spellEnd"/>
      <w:r w:rsidRPr="00B910B8">
        <w:t xml:space="preserve">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Heading5"/>
      </w:pPr>
      <w:bookmarkStart w:id="63" w:name="_Toc160890544"/>
      <w:r w:rsidRPr="00B910B8">
        <w:t>5.</w:t>
      </w:r>
      <w:r>
        <w:t>3</w:t>
      </w:r>
      <w:r w:rsidRPr="00B910B8">
        <w:t>.2.2.</w:t>
      </w:r>
      <w:r w:rsidR="006C1BEE">
        <w:t>2</w:t>
      </w:r>
      <w:r w:rsidRPr="00B910B8">
        <w:tab/>
      </w:r>
      <w:r>
        <w:t>Media Instruction</w:t>
      </w:r>
      <w:bookmarkEnd w:id="63"/>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5pt;height:94.45pt" o:ole="">
            <v:imagedata r:id="rId17" o:title=""/>
          </v:shape>
          <o:OLEObject Type="Embed" ProgID="Visio.Drawing.15" ShapeID="_x0000_i1029" DrawAspect="Content" ObjectID="_1771503836"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 xml:space="preserve">for all the media </w:t>
      </w:r>
      <w:r w:rsidR="0027398A">
        <w:lastRenderedPageBreak/>
        <w:t>flows that the N</w:t>
      </w:r>
      <w:r w:rsidR="0027398A" w:rsidRPr="00FA4034">
        <w:t xml:space="preserve">F Service Consumer </w:t>
      </w:r>
      <w:r w:rsidR="0027398A">
        <w:t xml:space="preserve">want to control based on its policies for the received IMS session event via </w:t>
      </w:r>
      <w:proofErr w:type="spellStart"/>
      <w:r w:rsidR="0027398A">
        <w:rPr>
          <w:lang w:eastAsia="zh-CN"/>
        </w:rPr>
        <w:t>Nimsas_SessionEventControl</w:t>
      </w:r>
      <w:proofErr w:type="spellEnd"/>
      <w:r w:rsidR="0027398A">
        <w:rPr>
          <w:lang w:eastAsia="zh-CN"/>
        </w:rPr>
        <w:t xml:space="preserve">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w:t>
      </w:r>
      <w:proofErr w:type="spellStart"/>
      <w:r w:rsidR="00B7369F" w:rsidRPr="003B2883">
        <w:t>ProblemDetails</w:t>
      </w:r>
      <w:proofErr w:type="spellEnd"/>
      <w:r w:rsidR="00B7369F" w:rsidRPr="003B2883">
        <w:t xml:space="preserve">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Heading1"/>
      </w:pPr>
      <w:bookmarkStart w:id="64" w:name="_Toc35971389"/>
      <w:bookmarkStart w:id="65" w:name="_Toc510696597"/>
      <w:bookmarkStart w:id="66" w:name="_Toc160890545"/>
      <w:r>
        <w:t>6</w:t>
      </w:r>
      <w:r>
        <w:tab/>
        <w:t>API Definitions</w:t>
      </w:r>
      <w:bookmarkEnd w:id="64"/>
      <w:bookmarkEnd w:id="65"/>
      <w:bookmarkEnd w:id="66"/>
    </w:p>
    <w:p w14:paraId="6665A387" w14:textId="77777777" w:rsidR="00241C78" w:rsidRPr="00241C78" w:rsidRDefault="00241C78" w:rsidP="007C500A">
      <w:pPr>
        <w:pStyle w:val="Heading2"/>
      </w:pPr>
      <w:bookmarkStart w:id="67" w:name="_Toc82676355"/>
      <w:bookmarkStart w:id="68" w:name="_Toc130836126"/>
      <w:bookmarkStart w:id="69" w:name="_Toc35971398"/>
      <w:bookmarkStart w:id="70" w:name="_Toc510696607"/>
      <w:bookmarkStart w:id="71" w:name="_Toc160890546"/>
      <w:r w:rsidRPr="00241C78">
        <w:t>6.1</w:t>
      </w:r>
      <w:r w:rsidRPr="00241C78">
        <w:tab/>
      </w:r>
      <w:proofErr w:type="spellStart"/>
      <w:r w:rsidRPr="00241C78">
        <w:t>Nimsas_SessionEventControl</w:t>
      </w:r>
      <w:proofErr w:type="spellEnd"/>
      <w:r w:rsidRPr="00241C78">
        <w:t xml:space="preserve"> Service API</w:t>
      </w:r>
      <w:bookmarkEnd w:id="67"/>
      <w:bookmarkEnd w:id="68"/>
      <w:bookmarkEnd w:id="71"/>
    </w:p>
    <w:p w14:paraId="643F5612" w14:textId="77777777" w:rsidR="00241C78" w:rsidRPr="00241C78" w:rsidRDefault="00241C78" w:rsidP="007C500A">
      <w:pPr>
        <w:pStyle w:val="Heading3"/>
      </w:pPr>
      <w:bookmarkStart w:id="72" w:name="_Toc82676356"/>
      <w:bookmarkStart w:id="73" w:name="_Toc130836127"/>
      <w:bookmarkStart w:id="74" w:name="_Toc160890547"/>
      <w:r w:rsidRPr="00241C78">
        <w:t>6.1.1</w:t>
      </w:r>
      <w:r w:rsidRPr="00241C78">
        <w:tab/>
      </w:r>
      <w:bookmarkEnd w:id="72"/>
      <w:r w:rsidRPr="00241C78">
        <w:t>API URI</w:t>
      </w:r>
      <w:bookmarkEnd w:id="73"/>
      <w:bookmarkEnd w:id="74"/>
    </w:p>
    <w:p w14:paraId="6CD5DD2F" w14:textId="77777777" w:rsidR="00241C78" w:rsidRPr="00241C78" w:rsidRDefault="00241C78" w:rsidP="00241C78">
      <w:pPr>
        <w:rPr>
          <w:noProof/>
          <w:lang w:eastAsia="zh-CN"/>
        </w:rPr>
      </w:pPr>
      <w:r w:rsidRPr="00241C78">
        <w:rPr>
          <w:noProof/>
        </w:rPr>
        <w:t xml:space="preserve">The </w:t>
      </w:r>
      <w:proofErr w:type="spellStart"/>
      <w:r w:rsidRPr="00241C78">
        <w:t>Nimsas_SessionEventControl</w:t>
      </w:r>
      <w:proofErr w:type="spellEnd"/>
      <w:r w:rsidRPr="00241C78">
        <w:t xml:space="preserve"> service</w:t>
      </w:r>
      <w:r w:rsidRPr="00241C78">
        <w:rPr>
          <w:noProof/>
        </w:rPr>
        <w:t xml:space="preserve"> shall use the </w:t>
      </w:r>
      <w:proofErr w:type="spellStart"/>
      <w:r w:rsidRPr="00241C78">
        <w:t>Nimsas_SessionEventControl</w:t>
      </w:r>
      <w:proofErr w:type="spellEnd"/>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proofErr w:type="spellStart"/>
      <w:r w:rsidRPr="00241C78">
        <w:t>Nimsas_SessionEventControl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w:t>
      </w:r>
      <w:proofErr w:type="spellStart"/>
      <w:r w:rsidRPr="00241C78">
        <w:t>apiRoot</w:t>
      </w:r>
      <w:proofErr w:type="spellEnd"/>
      <w:r w:rsidRPr="00241C78">
        <w:t>} shall be set as described in 3GPP TS 29.501 [5].</w:t>
      </w:r>
    </w:p>
    <w:p w14:paraId="5B329BF8" w14:textId="77777777" w:rsidR="00241C78" w:rsidRPr="00241C78" w:rsidRDefault="00241C78" w:rsidP="00B910B8">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-sec".</w:t>
      </w:r>
    </w:p>
    <w:p w14:paraId="3F966B23" w14:textId="77777777" w:rsidR="00241C78" w:rsidRPr="00241C78" w:rsidRDefault="00241C78" w:rsidP="00B910B8">
      <w:pPr>
        <w:pStyle w:val="B1"/>
      </w:pPr>
      <w:r w:rsidRPr="00241C78">
        <w:t>-</w:t>
      </w:r>
      <w:r w:rsidRPr="00241C78">
        <w:tab/>
        <w:t>The &lt;</w:t>
      </w:r>
      <w:proofErr w:type="spellStart"/>
      <w:r w:rsidRPr="00241C78">
        <w:t>apiVersion</w:t>
      </w:r>
      <w:proofErr w:type="spellEnd"/>
      <w:r w:rsidRPr="00241C78">
        <w:t>&gt; shall be "v1".</w:t>
      </w:r>
    </w:p>
    <w:p w14:paraId="0898E2BA" w14:textId="77777777" w:rsidR="00241C78" w:rsidRPr="00241C78" w:rsidRDefault="00241C78" w:rsidP="00B910B8">
      <w:pPr>
        <w:pStyle w:val="B1"/>
      </w:pPr>
      <w:r w:rsidRPr="00241C78">
        <w:t>-</w:t>
      </w:r>
      <w:r w:rsidRPr="00241C78">
        <w:tab/>
        <w:t>The &lt;</w:t>
      </w:r>
      <w:proofErr w:type="spellStart"/>
      <w:r w:rsidRPr="00241C78">
        <w:t>apiSpecificResourceUriPart</w:t>
      </w:r>
      <w:proofErr w:type="spellEnd"/>
      <w:r w:rsidRPr="00241C78">
        <w:t>&gt; shall be set as described in clause 6.1.3.</w:t>
      </w:r>
    </w:p>
    <w:p w14:paraId="6C3EB835" w14:textId="77777777" w:rsidR="00241C78" w:rsidRPr="00241C78" w:rsidRDefault="00241C78" w:rsidP="007C500A">
      <w:pPr>
        <w:pStyle w:val="Heading3"/>
      </w:pPr>
      <w:bookmarkStart w:id="75" w:name="_Toc82676357"/>
      <w:bookmarkStart w:id="76" w:name="_Toc130836128"/>
      <w:bookmarkStart w:id="77" w:name="_Toc160890548"/>
      <w:r w:rsidRPr="00241C78">
        <w:t>6.1.2</w:t>
      </w:r>
      <w:r w:rsidRPr="00241C78">
        <w:tab/>
        <w:t>Usage of HTTP</w:t>
      </w:r>
      <w:bookmarkEnd w:id="75"/>
      <w:bookmarkEnd w:id="76"/>
      <w:bookmarkEnd w:id="77"/>
    </w:p>
    <w:p w14:paraId="3D2DC3C3" w14:textId="77777777" w:rsidR="00241C78" w:rsidRPr="00241C78" w:rsidRDefault="00241C78" w:rsidP="007C500A">
      <w:pPr>
        <w:pStyle w:val="Heading4"/>
      </w:pPr>
      <w:bookmarkStart w:id="78" w:name="_Toc82676358"/>
      <w:bookmarkStart w:id="79" w:name="_Toc130836129"/>
      <w:bookmarkStart w:id="80" w:name="_Toc160890549"/>
      <w:r w:rsidRPr="00241C78">
        <w:t>6.1.2.1</w:t>
      </w:r>
      <w:r w:rsidRPr="00241C78">
        <w:tab/>
        <w:t>General</w:t>
      </w:r>
      <w:bookmarkEnd w:id="78"/>
      <w:bookmarkEnd w:id="79"/>
      <w:bookmarkEnd w:id="80"/>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6B703A60" w14:textId="77777777" w:rsidR="00241C78" w:rsidRPr="00241C78" w:rsidRDefault="00241C78" w:rsidP="007C500A">
      <w:pPr>
        <w:pStyle w:val="Heading4"/>
      </w:pPr>
      <w:bookmarkStart w:id="81" w:name="_Toc82676359"/>
      <w:bookmarkStart w:id="82" w:name="_Toc130836130"/>
      <w:bookmarkStart w:id="83" w:name="_Toc160890550"/>
      <w:r w:rsidRPr="00241C78">
        <w:t>6.1.2.2</w:t>
      </w:r>
      <w:r w:rsidRPr="00241C78">
        <w:tab/>
        <w:t>HTTP standard headers</w:t>
      </w:r>
      <w:bookmarkEnd w:id="81"/>
      <w:bookmarkEnd w:id="82"/>
      <w:bookmarkEnd w:id="83"/>
    </w:p>
    <w:p w14:paraId="4B7C5CCD" w14:textId="77777777" w:rsidR="00241C78" w:rsidRPr="00241C78" w:rsidRDefault="00241C78" w:rsidP="007C500A">
      <w:pPr>
        <w:pStyle w:val="Heading5"/>
      </w:pPr>
      <w:bookmarkStart w:id="84" w:name="_Toc82676360"/>
      <w:bookmarkStart w:id="85" w:name="_Toc130836131"/>
      <w:bookmarkStart w:id="86" w:name="_Toc160890551"/>
      <w:r w:rsidRPr="00241C78">
        <w:t>6.1.2.2.1</w:t>
      </w:r>
      <w:r w:rsidRPr="00241C78">
        <w:rPr>
          <w:rFonts w:hint="eastAsia"/>
        </w:rPr>
        <w:tab/>
      </w:r>
      <w:r w:rsidRPr="00241C78">
        <w:t>General</w:t>
      </w:r>
      <w:bookmarkEnd w:id="84"/>
      <w:bookmarkEnd w:id="85"/>
      <w:bookmarkEnd w:id="86"/>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Heading5"/>
      </w:pPr>
      <w:bookmarkStart w:id="87" w:name="_Toc82676361"/>
      <w:bookmarkStart w:id="88" w:name="_Toc130836132"/>
      <w:bookmarkStart w:id="89" w:name="_Toc160890552"/>
      <w:r w:rsidRPr="00241C78">
        <w:lastRenderedPageBreak/>
        <w:t>6.1.2.2.2</w:t>
      </w:r>
      <w:r w:rsidRPr="00241C78">
        <w:tab/>
        <w:t>Content type</w:t>
      </w:r>
      <w:bookmarkEnd w:id="87"/>
      <w:bookmarkEnd w:id="88"/>
      <w:bookmarkEnd w:id="89"/>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EE805FD" w14:textId="77777777" w:rsidR="00241C78" w:rsidRPr="00241C78" w:rsidRDefault="00241C78" w:rsidP="007C500A">
      <w:pPr>
        <w:pStyle w:val="Heading4"/>
      </w:pPr>
      <w:bookmarkStart w:id="90" w:name="_Toc82676362"/>
      <w:bookmarkStart w:id="91" w:name="_Toc130836133"/>
      <w:bookmarkStart w:id="92" w:name="_Toc160890553"/>
      <w:r w:rsidRPr="00241C78">
        <w:t>6.1.2.3</w:t>
      </w:r>
      <w:r w:rsidRPr="00241C78">
        <w:tab/>
        <w:t>HTTP custom headers</w:t>
      </w:r>
      <w:bookmarkEnd w:id="90"/>
      <w:bookmarkEnd w:id="91"/>
      <w:bookmarkEnd w:id="92"/>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Heading3"/>
      </w:pPr>
      <w:bookmarkStart w:id="93" w:name="_Toc160890554"/>
      <w:r>
        <w:t>6.1.3</w:t>
      </w:r>
      <w:r>
        <w:tab/>
        <w:t>Resources</w:t>
      </w:r>
      <w:bookmarkEnd w:id="69"/>
      <w:bookmarkEnd w:id="70"/>
      <w:bookmarkEnd w:id="93"/>
    </w:p>
    <w:p w14:paraId="29CC1792" w14:textId="77777777" w:rsidR="007B3457" w:rsidRDefault="00000000">
      <w:pPr>
        <w:pStyle w:val="Heading4"/>
      </w:pPr>
      <w:bookmarkStart w:id="94" w:name="_Toc510696608"/>
      <w:bookmarkStart w:id="95" w:name="_Toc35971399"/>
      <w:bookmarkStart w:id="96" w:name="_Toc510696609"/>
      <w:bookmarkStart w:id="97" w:name="_Toc35971400"/>
      <w:bookmarkStart w:id="98" w:name="_Toc160890555"/>
      <w:r>
        <w:t>6.1.3.1</w:t>
      </w:r>
      <w:r>
        <w:tab/>
        <w:t>Overview</w:t>
      </w:r>
      <w:bookmarkEnd w:id="94"/>
      <w:bookmarkEnd w:id="95"/>
      <w:bookmarkEnd w:id="98"/>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proofErr w:type="spellStart"/>
      <w:r w:rsidR="0062296E" w:rsidRPr="0062296E">
        <w:t>Nimsas_SessionEventControl</w:t>
      </w:r>
      <w:proofErr w:type="spellEnd"/>
      <w:r w:rsidR="0062296E" w:rsidRPr="0062296E">
        <w:t xml:space="preserve"> service </w:t>
      </w:r>
      <w:r>
        <w:t>API.</w:t>
      </w:r>
    </w:p>
    <w:p w14:paraId="0615D1A4" w14:textId="2297D3B9" w:rsidR="007B3457" w:rsidRDefault="00D9677C">
      <w:pPr>
        <w:pStyle w:val="TH"/>
        <w:rPr>
          <w:lang w:val="en-US"/>
        </w:rPr>
      </w:pPr>
      <w:r>
        <w:object w:dxaOrig="5161" w:dyaOrig="1651" w14:anchorId="4E271A59">
          <v:shape id="_x0000_i1030" type="#_x0000_t75" style="width:296.65pt;height:95.05pt" o:ole="">
            <v:imagedata r:id="rId19" o:title=""/>
          </v:shape>
          <o:OLEObject Type="Embed" ProgID="Visio.Drawing.15" ShapeID="_x0000_i1030" DrawAspect="Content" ObjectID="_1771503837" r:id="rId20"/>
        </w:object>
      </w:r>
    </w:p>
    <w:p w14:paraId="0E183315" w14:textId="56B8DE31" w:rsidR="007B3457" w:rsidRDefault="00000000">
      <w:pPr>
        <w:pStyle w:val="TF"/>
      </w:pPr>
      <w:r>
        <w:t xml:space="preserve">Figure 6.1.3.1-1: Resource URI structure of the </w:t>
      </w:r>
      <w:proofErr w:type="spellStart"/>
      <w:r w:rsidR="0008580C" w:rsidRPr="0008580C">
        <w:t>Nimsas_SessionEventControl</w:t>
      </w:r>
      <w:proofErr w:type="spellEnd"/>
      <w:r w:rsidR="0008580C" w:rsidRPr="0008580C">
        <w:t xml:space="preserve">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Heading4"/>
      </w:pPr>
      <w:bookmarkStart w:id="99" w:name="_Toc510696610"/>
      <w:bookmarkStart w:id="100" w:name="_Toc35971401"/>
      <w:bookmarkStart w:id="101" w:name="_Toc160890556"/>
      <w:bookmarkEnd w:id="96"/>
      <w:bookmarkEnd w:id="97"/>
      <w:r w:rsidRPr="00B910B8">
        <w:t>6.1.3.2</w:t>
      </w:r>
      <w:r w:rsidRPr="00B910B8">
        <w:tab/>
        <w:t>Resource: Session Event Subscriptions</w:t>
      </w:r>
      <w:bookmarkEnd w:id="101"/>
    </w:p>
    <w:p w14:paraId="3E133B16" w14:textId="77777777" w:rsidR="007B3457" w:rsidRDefault="00000000">
      <w:pPr>
        <w:pStyle w:val="Heading5"/>
      </w:pPr>
      <w:bookmarkStart w:id="102" w:name="_Toc160890557"/>
      <w:r>
        <w:t>6.1.3.2.1</w:t>
      </w:r>
      <w:r>
        <w:tab/>
        <w:t>Description</w:t>
      </w:r>
      <w:bookmarkEnd w:id="99"/>
      <w:bookmarkEnd w:id="100"/>
      <w:bookmarkEnd w:id="102"/>
    </w:p>
    <w:p w14:paraId="4AAC1B7D" w14:textId="77777777" w:rsidR="007B3457" w:rsidRDefault="00000000">
      <w:pPr>
        <w:pStyle w:val="Heading5"/>
      </w:pPr>
      <w:bookmarkStart w:id="103" w:name="_Toc35971402"/>
      <w:bookmarkStart w:id="104" w:name="_Toc35971403"/>
      <w:bookmarkStart w:id="105" w:name="_Toc510696612"/>
      <w:bookmarkStart w:id="106" w:name="_Toc160890558"/>
      <w:r>
        <w:t>6.1.3.2.2</w:t>
      </w:r>
      <w:r>
        <w:tab/>
        <w:t>Resource Definition</w:t>
      </w:r>
      <w:bookmarkEnd w:id="103"/>
      <w:bookmarkEnd w:id="106"/>
    </w:p>
    <w:p w14:paraId="6A0D523B" w14:textId="15BDA7E2" w:rsidR="0008580C" w:rsidRDefault="0008580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-sec/</w:t>
      </w:r>
      <w:r w:rsidR="007A1829">
        <w:rPr>
          <w:b/>
          <w:noProof/>
        </w:rPr>
        <w:t>&lt;</w:t>
      </w:r>
      <w:proofErr w:type="spellStart"/>
      <w:r w:rsidR="007A1829">
        <w:rPr>
          <w:b/>
          <w:noProof/>
        </w:rPr>
        <w:t>apiVersion</w:t>
      </w:r>
      <w:proofErr w:type="spellEnd"/>
      <w:r w:rsidR="007A1829">
        <w:rPr>
          <w:b/>
          <w:noProof/>
        </w:rPr>
        <w:t>&gt;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Heading5"/>
      </w:pPr>
      <w:bookmarkStart w:id="107" w:name="_Toc160890559"/>
      <w:r>
        <w:lastRenderedPageBreak/>
        <w:t>6.1.3.2.3</w:t>
      </w:r>
      <w:r>
        <w:tab/>
        <w:t>Resource Standard Methods</w:t>
      </w:r>
      <w:bookmarkEnd w:id="104"/>
      <w:bookmarkEnd w:id="105"/>
      <w:bookmarkEnd w:id="107"/>
    </w:p>
    <w:p w14:paraId="6EDD8976" w14:textId="27FB60A5" w:rsidR="007B3457" w:rsidRDefault="00000000">
      <w:pPr>
        <w:pStyle w:val="H6"/>
      </w:pPr>
      <w:bookmarkStart w:id="108" w:name="_Toc510696613"/>
      <w:bookmarkStart w:id="109" w:name="_Toc35971404"/>
      <w:bookmarkStart w:id="110" w:name="_Toc510696635"/>
      <w:bookmarkStart w:id="111" w:name="_Toc35971430"/>
      <w:r>
        <w:t>6.1.3.2.3.1</w:t>
      </w:r>
      <w:r>
        <w:tab/>
      </w:r>
      <w:r w:rsidR="00FD662C">
        <w:t>POST</w:t>
      </w:r>
      <w:bookmarkEnd w:id="108"/>
      <w:bookmarkEnd w:id="109"/>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Heading5"/>
      </w:pPr>
      <w:bookmarkStart w:id="112" w:name="_Toc35971406"/>
      <w:bookmarkStart w:id="113" w:name="_Toc510696615"/>
      <w:bookmarkStart w:id="114" w:name="_Toc160890560"/>
      <w:r>
        <w:t>6.1.3.2.4</w:t>
      </w:r>
      <w:r>
        <w:tab/>
        <w:t>Resource Custom Operations</w:t>
      </w:r>
      <w:bookmarkEnd w:id="112"/>
      <w:bookmarkEnd w:id="113"/>
      <w:bookmarkEnd w:id="114"/>
    </w:p>
    <w:p w14:paraId="1968D656" w14:textId="77777777" w:rsidR="00FD662C" w:rsidRPr="00B910B8" w:rsidRDefault="00FD662C" w:rsidP="00B910B8">
      <w:r w:rsidRPr="00B910B8">
        <w:t>None.</w:t>
      </w:r>
    </w:p>
    <w:p w14:paraId="2B01C6A0" w14:textId="77777777" w:rsidR="007B3457" w:rsidRDefault="00000000">
      <w:pPr>
        <w:pStyle w:val="Heading3"/>
      </w:pPr>
      <w:bookmarkStart w:id="115" w:name="_Toc510696622"/>
      <w:bookmarkStart w:id="116" w:name="_Toc35971413"/>
      <w:bookmarkStart w:id="117" w:name="_Toc160890561"/>
      <w:r>
        <w:t>6.1.4</w:t>
      </w:r>
      <w:r>
        <w:tab/>
        <w:t>Custom Operations without associated resources</w:t>
      </w:r>
      <w:bookmarkEnd w:id="115"/>
      <w:bookmarkEnd w:id="116"/>
      <w:bookmarkEnd w:id="117"/>
    </w:p>
    <w:p w14:paraId="104CC0ED" w14:textId="77777777" w:rsidR="00FD662C" w:rsidRPr="00B910B8" w:rsidRDefault="00FD662C" w:rsidP="00B910B8">
      <w:bookmarkStart w:id="118" w:name="_Toc510696623"/>
      <w:bookmarkStart w:id="119" w:name="_Toc35971414"/>
      <w:r w:rsidRPr="00B910B8">
        <w:t>None in this release of the specification.</w:t>
      </w:r>
    </w:p>
    <w:p w14:paraId="11CD5B27" w14:textId="77777777" w:rsidR="007B3457" w:rsidRDefault="00000000">
      <w:pPr>
        <w:pStyle w:val="Heading3"/>
      </w:pPr>
      <w:bookmarkStart w:id="120" w:name="_Toc35971419"/>
      <w:bookmarkStart w:id="121" w:name="_Toc510696628"/>
      <w:bookmarkStart w:id="122" w:name="_Toc160890562"/>
      <w:bookmarkEnd w:id="118"/>
      <w:bookmarkEnd w:id="119"/>
      <w:r>
        <w:t>6.1.5</w:t>
      </w:r>
      <w:r>
        <w:tab/>
        <w:t>Notifications</w:t>
      </w:r>
      <w:bookmarkEnd w:id="120"/>
      <w:bookmarkEnd w:id="121"/>
      <w:bookmarkEnd w:id="122"/>
    </w:p>
    <w:p w14:paraId="0E2E9987" w14:textId="77777777" w:rsidR="007B3457" w:rsidRDefault="00000000">
      <w:pPr>
        <w:pStyle w:val="Heading4"/>
      </w:pPr>
      <w:bookmarkStart w:id="123" w:name="_Toc510696629"/>
      <w:bookmarkStart w:id="124" w:name="_Toc35971420"/>
      <w:bookmarkStart w:id="125" w:name="_Toc160890563"/>
      <w:r>
        <w:t>6.1.5.1</w:t>
      </w:r>
      <w:r>
        <w:tab/>
        <w:t>General</w:t>
      </w:r>
      <w:bookmarkEnd w:id="123"/>
      <w:bookmarkEnd w:id="124"/>
      <w:bookmarkEnd w:id="125"/>
    </w:p>
    <w:p w14:paraId="08050D5E" w14:textId="77777777" w:rsidR="007B3457" w:rsidRDefault="00000000">
      <w:bookmarkStart w:id="126" w:name="_Toc510696630"/>
      <w:bookmarkStart w:id="127"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w:t>
            </w:r>
            <w:proofErr w:type="spellStart"/>
            <w:r w:rsidRPr="00B910B8">
              <w:t>SessionEventNotificationUri</w:t>
            </w:r>
            <w:proofErr w:type="spellEnd"/>
            <w:r w:rsidRPr="00B910B8">
              <w:t>}</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Heading4"/>
      </w:pPr>
      <w:bookmarkStart w:id="128" w:name="_Toc35971421"/>
      <w:bookmarkStart w:id="129" w:name="_Toc160890564"/>
      <w:r w:rsidRPr="00B910B8">
        <w:t>6.1.5.2</w:t>
      </w:r>
      <w:r w:rsidRPr="00B910B8">
        <w:tab/>
        <w:t>Session Event Notification</w:t>
      </w:r>
      <w:bookmarkEnd w:id="129"/>
    </w:p>
    <w:p w14:paraId="1FDC3489" w14:textId="77777777" w:rsidR="00834179" w:rsidRPr="00B910B8" w:rsidRDefault="00834179" w:rsidP="00B910B8">
      <w:pPr>
        <w:pStyle w:val="Heading5"/>
      </w:pPr>
      <w:bookmarkStart w:id="130" w:name="_Toc160890565"/>
      <w:r w:rsidRPr="00B910B8">
        <w:t>6.1.5.2.1</w:t>
      </w:r>
      <w:r w:rsidRPr="00B910B8">
        <w:tab/>
        <w:t>Description</w:t>
      </w:r>
      <w:bookmarkEnd w:id="130"/>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Heading5"/>
      </w:pPr>
      <w:bookmarkStart w:id="131" w:name="_Toc160890566"/>
      <w:r w:rsidRPr="00B910B8">
        <w:lastRenderedPageBreak/>
        <w:t>6.1.5.2.2</w:t>
      </w:r>
      <w:r w:rsidRPr="00B910B8">
        <w:tab/>
        <w:t>Target URI</w:t>
      </w:r>
      <w:bookmarkEnd w:id="131"/>
    </w:p>
    <w:p w14:paraId="74B718C6" w14:textId="77777777" w:rsidR="00834179" w:rsidRPr="00B910B8" w:rsidRDefault="00834179" w:rsidP="00B910B8">
      <w:r w:rsidRPr="00B910B8">
        <w:t>The Callback URI "{</w:t>
      </w:r>
      <w:proofErr w:type="spellStart"/>
      <w:r w:rsidRPr="00B910B8">
        <w:t>SessionEventNotificationUri</w:t>
      </w:r>
      <w:proofErr w:type="spellEnd"/>
      <w:r w:rsidRPr="00B910B8">
        <w:t>}"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proofErr w:type="spellStart"/>
            <w:r w:rsidRPr="00B910B8">
              <w:t>SessionEventNotificationUri</w:t>
            </w:r>
            <w:proofErr w:type="spellEnd"/>
          </w:p>
        </w:tc>
        <w:tc>
          <w:tcPr>
            <w:tcW w:w="7814" w:type="dxa"/>
            <w:vAlign w:val="center"/>
          </w:tcPr>
          <w:p w14:paraId="6D3514DF" w14:textId="77777777" w:rsidR="00834179" w:rsidRPr="00B910B8" w:rsidRDefault="00834179" w:rsidP="00B910B8">
            <w:pPr>
              <w:pStyle w:val="TAL"/>
            </w:pPr>
            <w:r w:rsidRPr="00B910B8">
              <w:t xml:space="preserve">The notification URI of session event Consumer where to receive the requested session event. The </w:t>
            </w:r>
            <w:proofErr w:type="spellStart"/>
            <w:r w:rsidRPr="00B910B8">
              <w:t>SessionEventNotificationUri</w:t>
            </w:r>
            <w:proofErr w:type="spellEnd"/>
            <w:r w:rsidRPr="00B910B8">
              <w:t xml:space="preserve"> is not provided by NF service consumer via </w:t>
            </w:r>
            <w:proofErr w:type="spellStart"/>
            <w:r w:rsidRPr="00B910B8">
              <w:t>Nimsas_SessionEventControl</w:t>
            </w:r>
            <w:proofErr w:type="spellEnd"/>
            <w:r w:rsidRPr="00B910B8">
              <w:t xml:space="preserve"> API in this Release.</w:t>
            </w:r>
          </w:p>
        </w:tc>
      </w:tr>
    </w:tbl>
    <w:p w14:paraId="34A45803" w14:textId="77777777" w:rsidR="00834179" w:rsidRPr="00834179" w:rsidRDefault="00834179" w:rsidP="00834179"/>
    <w:p w14:paraId="1FD12EFA" w14:textId="77777777" w:rsidR="00834179" w:rsidRDefault="00834179" w:rsidP="00834179">
      <w:pPr>
        <w:pStyle w:val="Heading5"/>
      </w:pPr>
      <w:bookmarkStart w:id="132" w:name="_Toc160890567"/>
      <w:r w:rsidRPr="00B910B8">
        <w:t>6.1.5.2.3</w:t>
      </w:r>
      <w:r w:rsidRPr="00B910B8">
        <w:tab/>
        <w:t>Standard Methods</w:t>
      </w:r>
      <w:bookmarkEnd w:id="132"/>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proofErr w:type="spellStart"/>
            <w:r w:rsidRPr="00B910B8">
              <w:t>SessionEventNotification</w:t>
            </w:r>
            <w:proofErr w:type="spellEnd"/>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7E4AEF6" w14:textId="77777777" w:rsidR="00834179" w:rsidRPr="00B910B8" w:rsidRDefault="00834179" w:rsidP="00B910B8">
            <w:pPr>
              <w:pStyle w:val="TAL"/>
            </w:pPr>
            <w:r w:rsidRPr="00B910B8">
              <w:t>If the NF Service Consumer considers the "</w:t>
            </w:r>
            <w:proofErr w:type="spellStart"/>
            <w:r w:rsidRPr="00B910B8">
              <w:t>SessionEventNotificationUri</w:t>
            </w:r>
            <w:proofErr w:type="spellEnd"/>
            <w:r w:rsidRPr="00B910B8">
              <w:t>" is not recognized, the NF Service Consumer shall return "404 Not Found" status code</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lastRenderedPageBreak/>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DengXian"/>
          <w:noProof/>
        </w:rPr>
      </w:pPr>
    </w:p>
    <w:p w14:paraId="5513A9A2" w14:textId="77777777" w:rsidR="007B3457" w:rsidRDefault="00000000">
      <w:pPr>
        <w:pStyle w:val="Heading3"/>
      </w:pPr>
      <w:bookmarkStart w:id="133" w:name="_Toc35971427"/>
      <w:bookmarkStart w:id="134" w:name="_Toc160890568"/>
      <w:bookmarkEnd w:id="126"/>
      <w:bookmarkEnd w:id="128"/>
      <w:r>
        <w:t>6.1.6</w:t>
      </w:r>
      <w:r>
        <w:tab/>
        <w:t>Data Model</w:t>
      </w:r>
      <w:bookmarkEnd w:id="127"/>
      <w:bookmarkEnd w:id="133"/>
      <w:bookmarkEnd w:id="134"/>
    </w:p>
    <w:p w14:paraId="6E5F8636" w14:textId="77777777" w:rsidR="007B3457" w:rsidRDefault="00000000">
      <w:pPr>
        <w:pStyle w:val="Heading4"/>
      </w:pPr>
      <w:bookmarkStart w:id="135" w:name="_Toc510696633"/>
      <w:bookmarkStart w:id="136" w:name="_Toc35971428"/>
      <w:bookmarkStart w:id="137" w:name="_Toc35971429"/>
      <w:bookmarkStart w:id="138" w:name="_Toc510696634"/>
      <w:bookmarkStart w:id="139" w:name="_Toc160890569"/>
      <w:r>
        <w:t>6.1.6.1</w:t>
      </w:r>
      <w:r>
        <w:tab/>
        <w:t>General</w:t>
      </w:r>
      <w:bookmarkEnd w:id="135"/>
      <w:bookmarkEnd w:id="136"/>
      <w:bookmarkEnd w:id="139"/>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0" w:name="_Hlk134624419"/>
      <w:proofErr w:type="spellStart"/>
      <w:r w:rsidR="008E66C5" w:rsidRPr="000D671B">
        <w:t>Nimsas_SessionEventControl</w:t>
      </w:r>
      <w:bookmarkEnd w:id="140"/>
      <w:proofErr w:type="spellEnd"/>
      <w:r>
        <w:t xml:space="preserve"> service based interface protocol.</w:t>
      </w:r>
    </w:p>
    <w:p w14:paraId="7F5EDA6A" w14:textId="1F4FC45F" w:rsidR="007B3457" w:rsidRDefault="00000000">
      <w:pPr>
        <w:pStyle w:val="TH"/>
      </w:pPr>
      <w:r>
        <w:t xml:space="preserve">Table 6.1.6.1-1: </w:t>
      </w:r>
      <w:proofErr w:type="spellStart"/>
      <w:r w:rsidR="008E66C5"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53974ACA" w:rsidR="00B07EF2" w:rsidRPr="00A70ED2" w:rsidRDefault="00B07EF2" w:rsidP="008E66C5">
            <w:pPr>
              <w:pStyle w:val="TAL"/>
            </w:pPr>
            <w:proofErr w:type="spellStart"/>
            <w:r w:rsidRPr="001062A5">
              <w:t>MediaSpecification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6C067F62" w:rsidR="00B07EF2" w:rsidRPr="00A70ED2" w:rsidRDefault="00B07EF2" w:rsidP="008E66C5">
            <w:pPr>
              <w:pStyle w:val="TAL"/>
            </w:pPr>
            <w:r>
              <w:rPr>
                <w:rFonts w:hint="eastAsia"/>
                <w:lang w:eastAsia="zh-CN"/>
              </w:rPr>
              <w:t>T</w:t>
            </w:r>
            <w:r>
              <w:rPr>
                <w:lang w:eastAsia="zh-CN"/>
              </w:rPr>
              <w:t xml:space="preserve">he 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proofErr w:type="spellStart"/>
      <w:r w:rsidR="00B07EF2" w:rsidRPr="00B07EF2">
        <w:t>Nimsas_SessionEventControl</w:t>
      </w:r>
      <w:proofErr w:type="spellEnd"/>
      <w:r>
        <w:t xml:space="preserve"> service based interface protocol from other specifications, including a reference to their respective specifications and when needed, a short description of their use within the </w:t>
      </w:r>
      <w:proofErr w:type="spellStart"/>
      <w:r w:rsidR="00B07EF2" w:rsidRPr="00B07EF2">
        <w:t>Nimsas_SessionEventControl</w:t>
      </w:r>
      <w:proofErr w:type="spellEnd"/>
      <w:r>
        <w:t xml:space="preserve"> service based interface.</w:t>
      </w:r>
    </w:p>
    <w:p w14:paraId="49FC4539" w14:textId="01369B9F" w:rsidR="007B3457" w:rsidRDefault="00000000">
      <w:pPr>
        <w:pStyle w:val="TH"/>
      </w:pPr>
      <w:r>
        <w:t xml:space="preserve">Table 6.1.6.1-2: </w:t>
      </w:r>
      <w:proofErr w:type="spellStart"/>
      <w:r w:rsidR="00B07EF2"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46662F" w14:paraId="2C94341E"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1DF97113" w14:textId="26DF3BA6" w:rsidR="0046662F" w:rsidRPr="00B07EF2" w:rsidRDefault="0046662F" w:rsidP="0046662F">
            <w:pPr>
              <w:pStyle w:val="TAL"/>
            </w:pPr>
            <w:proofErr w:type="spellStart"/>
            <w:r>
              <w:rPr>
                <w:rFonts w:hint="eastAsia"/>
                <w:lang w:eastAsia="zh-CN"/>
              </w:rPr>
              <w:t>S</w:t>
            </w:r>
            <w:r>
              <w:rPr>
                <w:lang w:eastAsia="zh-CN"/>
              </w:rPr>
              <w:t>ecuritySetup</w:t>
            </w:r>
            <w:proofErr w:type="spellEnd"/>
          </w:p>
        </w:tc>
        <w:tc>
          <w:tcPr>
            <w:tcW w:w="2028" w:type="dxa"/>
            <w:tcBorders>
              <w:top w:val="single" w:sz="4" w:space="0" w:color="auto"/>
              <w:left w:val="single" w:sz="4" w:space="0" w:color="auto"/>
              <w:bottom w:val="single" w:sz="4" w:space="0" w:color="auto"/>
              <w:right w:val="single" w:sz="4" w:space="0" w:color="auto"/>
            </w:tcBorders>
          </w:tcPr>
          <w:p w14:paraId="05739CC1" w14:textId="1B6E162E"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3F514A17" w14:textId="6A1A8367" w:rsidR="0046662F" w:rsidRPr="00B07EF2" w:rsidRDefault="0046662F" w:rsidP="0046662F">
            <w:pPr>
              <w:pStyle w:val="TAL"/>
              <w:rPr>
                <w:rFonts w:cs="Arial"/>
                <w:szCs w:val="18"/>
              </w:rPr>
            </w:pPr>
            <w:r>
              <w:rPr>
                <w:lang w:eastAsia="zh-CN"/>
              </w:rPr>
              <w:t>Security setup of the DTLS connection.</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141" w:name="_Toc160890570"/>
      <w:r>
        <w:rPr>
          <w:lang w:val="en-US"/>
        </w:rPr>
        <w:t>6.1.6.2</w:t>
      </w:r>
      <w:r>
        <w:rPr>
          <w:lang w:val="en-US"/>
        </w:rPr>
        <w:tab/>
        <w:t>Structured data types</w:t>
      </w:r>
      <w:bookmarkEnd w:id="137"/>
      <w:bookmarkEnd w:id="138"/>
      <w:bookmarkEnd w:id="141"/>
    </w:p>
    <w:p w14:paraId="44E52C36" w14:textId="77777777" w:rsidR="007B3457" w:rsidRDefault="00000000">
      <w:pPr>
        <w:pStyle w:val="Heading5"/>
      </w:pPr>
      <w:bookmarkStart w:id="142" w:name="_Toc160890571"/>
      <w:r>
        <w:t>6.1.6.2.1</w:t>
      </w:r>
      <w:r>
        <w:tab/>
        <w:t>Introduction</w:t>
      </w:r>
      <w:bookmarkEnd w:id="110"/>
      <w:bookmarkEnd w:id="111"/>
      <w:bookmarkEnd w:id="142"/>
    </w:p>
    <w:p w14:paraId="26DDF267" w14:textId="77777777" w:rsidR="007B3457" w:rsidRDefault="00000000">
      <w:r>
        <w:t>This clause defines the structures to be used in resource representations.</w:t>
      </w:r>
    </w:p>
    <w:p w14:paraId="2BA92AA4" w14:textId="63E4CACD" w:rsidR="007B3457" w:rsidRDefault="00000000">
      <w:pPr>
        <w:pStyle w:val="Heading5"/>
      </w:pPr>
      <w:bookmarkStart w:id="143" w:name="_Toc510696636"/>
      <w:bookmarkStart w:id="144" w:name="_Toc35971431"/>
      <w:bookmarkStart w:id="145" w:name="_Toc160890572"/>
      <w:r>
        <w:lastRenderedPageBreak/>
        <w:t>6.1.6.2.2</w:t>
      </w:r>
      <w:r>
        <w:tab/>
        <w:t xml:space="preserve">Type: </w:t>
      </w:r>
      <w:proofErr w:type="spellStart"/>
      <w:r w:rsidR="001772C3" w:rsidRPr="001772C3">
        <w:t>SessionEventNotification</w:t>
      </w:r>
      <w:bookmarkEnd w:id="143"/>
      <w:bookmarkEnd w:id="144"/>
      <w:bookmarkEnd w:id="145"/>
      <w:proofErr w:type="spellEnd"/>
    </w:p>
    <w:p w14:paraId="209811AA" w14:textId="4E52CB70" w:rsidR="007B3457" w:rsidRDefault="00000000">
      <w:pPr>
        <w:pStyle w:val="TH"/>
      </w:pPr>
      <w:r>
        <w:t xml:space="preserve">Table 6.1.6.2.2-1: Definition of type </w:t>
      </w:r>
      <w:proofErr w:type="spellStart"/>
      <w:r w:rsidR="001772C3"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proofErr w:type="spellStart"/>
            <w:r>
              <w:t>notificationEvent</w:t>
            </w:r>
            <w:proofErr w:type="spellEnd"/>
          </w:p>
        </w:tc>
        <w:tc>
          <w:tcPr>
            <w:tcW w:w="1444" w:type="dxa"/>
          </w:tcPr>
          <w:p w14:paraId="1E88989D" w14:textId="1EFC733A" w:rsidR="001772C3" w:rsidRDefault="001772C3" w:rsidP="001772C3">
            <w:pPr>
              <w:pStyle w:val="TAL"/>
            </w:pPr>
            <w:proofErr w:type="spellStart"/>
            <w:r>
              <w:t>NotificationEvent</w:t>
            </w:r>
            <w:proofErr w:type="spellEnd"/>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proofErr w:type="spellStart"/>
            <w:r>
              <w:rPr>
                <w:rFonts w:hint="eastAsia"/>
              </w:rPr>
              <w:t>s</w:t>
            </w:r>
            <w:r>
              <w:t>essionId</w:t>
            </w:r>
            <w:proofErr w:type="spellEnd"/>
          </w:p>
        </w:tc>
        <w:tc>
          <w:tcPr>
            <w:tcW w:w="1444" w:type="dxa"/>
          </w:tcPr>
          <w:p w14:paraId="69F884BB" w14:textId="365D68D6" w:rsidR="001772C3" w:rsidRDefault="00D23C85" w:rsidP="001772C3">
            <w:pPr>
              <w:pStyle w:val="TAL"/>
            </w:pPr>
            <w:proofErr w:type="spellStart"/>
            <w:r>
              <w:t>SessionId</w:t>
            </w:r>
            <w:proofErr w:type="spellEnd"/>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proofErr w:type="spellStart"/>
            <w:r>
              <w:rPr>
                <w:rFonts w:hint="eastAsia"/>
              </w:rPr>
              <w:t>s</w:t>
            </w:r>
            <w:r>
              <w:t>essionInfo</w:t>
            </w:r>
            <w:proofErr w:type="spellEnd"/>
          </w:p>
        </w:tc>
        <w:tc>
          <w:tcPr>
            <w:tcW w:w="1444" w:type="dxa"/>
          </w:tcPr>
          <w:p w14:paraId="7715CFD1" w14:textId="5C29BCED" w:rsidR="001772C3" w:rsidRDefault="001772C3" w:rsidP="001772C3">
            <w:pPr>
              <w:pStyle w:val="TAL"/>
            </w:pPr>
            <w:proofErr w:type="spellStart"/>
            <w:r>
              <w:rPr>
                <w:rFonts w:hint="eastAsia"/>
              </w:rPr>
              <w:t>S</w:t>
            </w:r>
            <w:r>
              <w:t>essionInfo</w:t>
            </w:r>
            <w:proofErr w:type="spellEnd"/>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4455A477" w14:textId="295C5688" w:rsidR="001772C3" w:rsidRDefault="001772C3" w:rsidP="001772C3">
            <w:pPr>
              <w:pStyle w:val="TAL"/>
              <w:rPr>
                <w:rFonts w:cs="Arial"/>
                <w:szCs w:val="18"/>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 e.g. the calling and called identity.</w:t>
            </w:r>
          </w:p>
        </w:tc>
      </w:tr>
      <w:tr w:rsidR="00E14FBC" w14:paraId="7CFD5A97" w14:textId="77777777" w:rsidTr="00B910B8">
        <w:trPr>
          <w:jc w:val="center"/>
        </w:trPr>
        <w:tc>
          <w:tcPr>
            <w:tcW w:w="1701" w:type="dxa"/>
          </w:tcPr>
          <w:p w14:paraId="72322FAA" w14:textId="3DFEC0BF" w:rsidR="00E14FBC" w:rsidRDefault="00E14FBC" w:rsidP="00E14FBC">
            <w:pPr>
              <w:pStyle w:val="TAL"/>
            </w:pPr>
            <w:proofErr w:type="spellStart"/>
            <w:r w:rsidRPr="00B910B8">
              <w:t>mediaInfoList</w:t>
            </w:r>
            <w:proofErr w:type="spellEnd"/>
          </w:p>
        </w:tc>
        <w:tc>
          <w:tcPr>
            <w:tcW w:w="1444" w:type="dxa"/>
          </w:tcPr>
          <w:p w14:paraId="0A5B93EF" w14:textId="71354789" w:rsidR="00E14FBC" w:rsidRDefault="00E14FBC" w:rsidP="00E14FBC">
            <w:pPr>
              <w:pStyle w:val="TAL"/>
            </w:pPr>
            <w:r>
              <w:t>map</w:t>
            </w:r>
            <w:r w:rsidRPr="00B910B8">
              <w:t>(</w:t>
            </w:r>
            <w:proofErr w:type="spellStart"/>
            <w:r w:rsidRPr="00B910B8">
              <w:t>MediaInfo</w:t>
            </w:r>
            <w:proofErr w:type="spellEnd"/>
            <w:r w:rsidRPr="00B910B8">
              <w:t>)</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79924F69" w14:textId="0B55766C" w:rsidR="00E14FBC" w:rsidRPr="00394925" w:rsidRDefault="00E14FBC" w:rsidP="00E14FBC">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tc>
      </w:tr>
    </w:tbl>
    <w:p w14:paraId="4D41F841" w14:textId="77777777" w:rsidR="007B3457" w:rsidRDefault="007B3457">
      <w:pPr>
        <w:rPr>
          <w:lang w:val="en-US"/>
        </w:rPr>
      </w:pPr>
    </w:p>
    <w:p w14:paraId="76DDC22E" w14:textId="6FBFDEFA" w:rsidR="007B3457" w:rsidRDefault="00000000">
      <w:pPr>
        <w:pStyle w:val="Heading5"/>
      </w:pPr>
      <w:bookmarkStart w:id="146" w:name="_Toc510696637"/>
      <w:bookmarkStart w:id="147" w:name="_Toc35971432"/>
      <w:bookmarkStart w:id="148" w:name="_Toc160890573"/>
      <w:r>
        <w:t>6.1.6.2.3</w:t>
      </w:r>
      <w:r>
        <w:tab/>
        <w:t xml:space="preserve">Type: </w:t>
      </w:r>
      <w:proofErr w:type="spellStart"/>
      <w:r w:rsidR="00D93AE2" w:rsidRPr="00D93AE2">
        <w:t>NotificationEvent</w:t>
      </w:r>
      <w:bookmarkEnd w:id="146"/>
      <w:bookmarkEnd w:id="147"/>
      <w:bookmarkEnd w:id="148"/>
      <w:proofErr w:type="spellEnd"/>
    </w:p>
    <w:p w14:paraId="6414C227" w14:textId="77777777" w:rsidR="00D93AE2" w:rsidRPr="00B910B8" w:rsidRDefault="00D93AE2" w:rsidP="00B910B8">
      <w:pPr>
        <w:pStyle w:val="TH"/>
        <w:rPr>
          <w:b w:val="0"/>
        </w:rPr>
      </w:pPr>
      <w:r w:rsidRPr="00B910B8">
        <w:t xml:space="preserve">Table 6.1.6.2.3-1: Definition of type </w:t>
      </w:r>
      <w:proofErr w:type="spellStart"/>
      <w:r w:rsidRPr="00B910B8">
        <w:t>NotificationEvent</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proofErr w:type="spellStart"/>
            <w:r w:rsidRPr="00B910B8">
              <w:t>eventType</w:t>
            </w:r>
            <w:proofErr w:type="spellEnd"/>
          </w:p>
        </w:tc>
        <w:tc>
          <w:tcPr>
            <w:tcW w:w="1444" w:type="dxa"/>
          </w:tcPr>
          <w:p w14:paraId="0CA7AC91" w14:textId="77777777" w:rsidR="00D93AE2" w:rsidRPr="00B910B8" w:rsidRDefault="00D93AE2" w:rsidP="00B910B8">
            <w:pPr>
              <w:pStyle w:val="TAL"/>
            </w:pPr>
            <w:proofErr w:type="spellStart"/>
            <w:r w:rsidRPr="00B910B8">
              <w:t>EventType</w:t>
            </w:r>
            <w:proofErr w:type="spellEnd"/>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proofErr w:type="spellStart"/>
            <w:r w:rsidRPr="00B910B8">
              <w:t>eventInitiator</w:t>
            </w:r>
            <w:proofErr w:type="spellEnd"/>
          </w:p>
        </w:tc>
        <w:tc>
          <w:tcPr>
            <w:tcW w:w="1444" w:type="dxa"/>
          </w:tcPr>
          <w:p w14:paraId="6D3C9161" w14:textId="77777777" w:rsidR="00D93AE2" w:rsidRPr="00B910B8" w:rsidRDefault="00D93AE2" w:rsidP="00B910B8">
            <w:pPr>
              <w:pStyle w:val="TAL"/>
            </w:pPr>
            <w:proofErr w:type="spellStart"/>
            <w:r w:rsidRPr="00B910B8">
              <w:t>EventInitiator</w:t>
            </w:r>
            <w:proofErr w:type="spellEnd"/>
          </w:p>
        </w:tc>
        <w:tc>
          <w:tcPr>
            <w:tcW w:w="425" w:type="dxa"/>
          </w:tcPr>
          <w:p w14:paraId="47A2291A" w14:textId="77777777" w:rsidR="00D93AE2" w:rsidRPr="00B910B8" w:rsidRDefault="00D93AE2" w:rsidP="00B910B8">
            <w:pPr>
              <w:pStyle w:val="TAL"/>
            </w:pPr>
            <w:r w:rsidRPr="00B910B8">
              <w:t>O</w:t>
            </w:r>
          </w:p>
        </w:tc>
        <w:tc>
          <w:tcPr>
            <w:tcW w:w="1134" w:type="dxa"/>
          </w:tcPr>
          <w:p w14:paraId="330FB5D2" w14:textId="77777777" w:rsidR="00D93AE2" w:rsidRPr="00B910B8" w:rsidRDefault="00D93AE2" w:rsidP="00B910B8">
            <w:pPr>
              <w:pStyle w:val="TAL"/>
            </w:pPr>
            <w:r w:rsidRPr="00B910B8">
              <w:t>0..1</w:t>
            </w:r>
          </w:p>
        </w:tc>
        <w:tc>
          <w:tcPr>
            <w:tcW w:w="4807" w:type="dxa"/>
          </w:tcPr>
          <w:p w14:paraId="7CBEF7ED" w14:textId="0DA11F43" w:rsidR="00D93AE2" w:rsidRPr="00B910B8" w:rsidRDefault="00D93AE2" w:rsidP="00B910B8">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tc>
      </w:tr>
    </w:tbl>
    <w:p w14:paraId="1F2D5978" w14:textId="77777777" w:rsidR="003A4F10" w:rsidRDefault="003A4F10" w:rsidP="003A4F10">
      <w:bookmarkStart w:id="149" w:name="_Toc35971433"/>
      <w:bookmarkStart w:id="150" w:name="_Toc510696638"/>
    </w:p>
    <w:p w14:paraId="60AC0684" w14:textId="189B76E8" w:rsidR="00D93AE2" w:rsidRPr="00B910B8" w:rsidRDefault="00D93AE2" w:rsidP="00B910B8">
      <w:pPr>
        <w:pStyle w:val="Heading5"/>
      </w:pPr>
      <w:bookmarkStart w:id="151" w:name="_Toc160890574"/>
      <w:r w:rsidRPr="00B910B8">
        <w:t>6.1.6.2.4</w:t>
      </w:r>
      <w:r w:rsidRPr="00B910B8">
        <w:tab/>
        <w:t xml:space="preserve">Type: </w:t>
      </w:r>
      <w:proofErr w:type="spellStart"/>
      <w:r w:rsidRPr="00B910B8">
        <w:t>SessionInfo</w:t>
      </w:r>
      <w:bookmarkEnd w:id="151"/>
      <w:proofErr w:type="spellEnd"/>
    </w:p>
    <w:p w14:paraId="4282E6DF" w14:textId="77777777" w:rsidR="00D93AE2" w:rsidRPr="00B910B8" w:rsidRDefault="00D93AE2" w:rsidP="00B910B8">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proofErr w:type="spellStart"/>
            <w:r w:rsidRPr="00B910B8">
              <w:t>callingIdentity</w:t>
            </w:r>
            <w:proofErr w:type="spellEnd"/>
          </w:p>
        </w:tc>
        <w:tc>
          <w:tcPr>
            <w:tcW w:w="1444" w:type="dxa"/>
          </w:tcPr>
          <w:p w14:paraId="2087089B" w14:textId="77777777" w:rsidR="00D93AE2" w:rsidRPr="00B910B8" w:rsidRDefault="00D93AE2" w:rsidP="00B910B8">
            <w:pPr>
              <w:pStyle w:val="TAL"/>
            </w:pPr>
            <w:proofErr w:type="spellStart"/>
            <w:r w:rsidRPr="00B910B8">
              <w:t>ImsPublicId</w:t>
            </w:r>
            <w:proofErr w:type="spellEnd"/>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proofErr w:type="spellStart"/>
            <w:r w:rsidRPr="00B910B8">
              <w:t>calledIdentity</w:t>
            </w:r>
            <w:proofErr w:type="spellEnd"/>
          </w:p>
        </w:tc>
        <w:tc>
          <w:tcPr>
            <w:tcW w:w="1444" w:type="dxa"/>
          </w:tcPr>
          <w:p w14:paraId="489DDF87" w14:textId="77777777" w:rsidR="00D93AE2" w:rsidRPr="00B910B8" w:rsidRDefault="00D93AE2" w:rsidP="00B910B8">
            <w:pPr>
              <w:pStyle w:val="TAL"/>
            </w:pPr>
            <w:proofErr w:type="spellStart"/>
            <w:r w:rsidRPr="00B910B8">
              <w:t>ImsPublicId</w:t>
            </w:r>
            <w:proofErr w:type="spellEnd"/>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proofErr w:type="spellStart"/>
            <w:r w:rsidRPr="00B910B8">
              <w:t>sessionCase</w:t>
            </w:r>
            <w:proofErr w:type="spellEnd"/>
          </w:p>
        </w:tc>
        <w:tc>
          <w:tcPr>
            <w:tcW w:w="1444" w:type="dxa"/>
          </w:tcPr>
          <w:p w14:paraId="782CC11E" w14:textId="77777777" w:rsidR="00D93AE2" w:rsidRPr="00B910B8" w:rsidRDefault="00D93AE2" w:rsidP="00B910B8">
            <w:pPr>
              <w:pStyle w:val="TAL"/>
            </w:pPr>
            <w:proofErr w:type="spellStart"/>
            <w:r w:rsidRPr="00B910B8">
              <w:t>SessionCase</w:t>
            </w:r>
            <w:proofErr w:type="spellEnd"/>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Heading5"/>
      </w:pPr>
      <w:bookmarkStart w:id="152" w:name="_Toc160890575"/>
      <w:r w:rsidRPr="00B910B8">
        <w:t>6.1.6.2.5</w:t>
      </w:r>
      <w:r w:rsidRPr="00B910B8">
        <w:tab/>
        <w:t xml:space="preserve">Type: </w:t>
      </w:r>
      <w:proofErr w:type="spellStart"/>
      <w:r w:rsidRPr="00B910B8">
        <w:t>MediaInfo</w:t>
      </w:r>
      <w:bookmarkEnd w:id="152"/>
      <w:proofErr w:type="spellEnd"/>
    </w:p>
    <w:p w14:paraId="566D5182" w14:textId="77777777" w:rsidR="00D93AE2" w:rsidRPr="00B910B8" w:rsidRDefault="00D93AE2" w:rsidP="00B910B8">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proofErr w:type="spellStart"/>
            <w:r w:rsidRPr="00B910B8">
              <w:t>mediaId</w:t>
            </w:r>
            <w:proofErr w:type="spellEnd"/>
          </w:p>
        </w:tc>
        <w:tc>
          <w:tcPr>
            <w:tcW w:w="1359" w:type="dxa"/>
          </w:tcPr>
          <w:p w14:paraId="2FACCCDC" w14:textId="388BAFFC" w:rsidR="00D93AE2" w:rsidRPr="00B910B8" w:rsidRDefault="00D23C85" w:rsidP="00B910B8">
            <w:pPr>
              <w:pStyle w:val="TAL"/>
            </w:pPr>
            <w:proofErr w:type="spellStart"/>
            <w:r>
              <w:t>MediaId</w:t>
            </w:r>
            <w:proofErr w:type="spellEnd"/>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proofErr w:type="spellStart"/>
            <w:r w:rsidRPr="00B910B8">
              <w:t>mediaType</w:t>
            </w:r>
            <w:proofErr w:type="spellEnd"/>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1710B31D" w:rsidR="00D93AE2" w:rsidRPr="00B910B8" w:rsidRDefault="00EB1FC2" w:rsidP="00B910B8">
            <w:pPr>
              <w:pStyle w:val="TAL"/>
            </w:pPr>
            <w:proofErr w:type="spellStart"/>
            <w:r>
              <w:t>dcM</w:t>
            </w:r>
            <w:r w:rsidR="00D93AE2" w:rsidRPr="00B910B8">
              <w:t>ediaSpecification</w:t>
            </w:r>
            <w:proofErr w:type="spellEnd"/>
          </w:p>
        </w:tc>
        <w:tc>
          <w:tcPr>
            <w:tcW w:w="1359" w:type="dxa"/>
          </w:tcPr>
          <w:p w14:paraId="28F23991" w14:textId="7C009560" w:rsidR="00D93AE2" w:rsidRPr="00B910B8" w:rsidRDefault="0062312F" w:rsidP="00B910B8">
            <w:pPr>
              <w:pStyle w:val="TAL"/>
            </w:pPr>
            <w:proofErr w:type="spellStart"/>
            <w:r>
              <w:t>Dc</w:t>
            </w:r>
            <w:r w:rsidR="00D93AE2" w:rsidRPr="00B910B8">
              <w:t>MediaSpecification</w:t>
            </w:r>
            <w:proofErr w:type="spellEnd"/>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 xml:space="preserve">It shall be contained if the </w:t>
            </w:r>
            <w:proofErr w:type="spellStart"/>
            <w:r>
              <w:t>mediaType</w:t>
            </w:r>
            <w:proofErr w:type="spellEnd"/>
            <w:r>
              <w:t xml:space="preserve"> is set to "DC".</w:t>
            </w:r>
          </w:p>
        </w:tc>
      </w:tr>
    </w:tbl>
    <w:p w14:paraId="431A8E96" w14:textId="77777777" w:rsidR="00D93AE2" w:rsidRPr="00D93AE2" w:rsidRDefault="00D93AE2" w:rsidP="00D93AE2"/>
    <w:p w14:paraId="6CDCEE9A" w14:textId="06052C27" w:rsidR="00D93AE2" w:rsidRPr="00B910B8" w:rsidRDefault="00D93AE2" w:rsidP="00B910B8">
      <w:pPr>
        <w:pStyle w:val="Heading5"/>
      </w:pPr>
      <w:bookmarkStart w:id="153" w:name="_Toc160890576"/>
      <w:r w:rsidRPr="00B910B8">
        <w:lastRenderedPageBreak/>
        <w:t>6.1.6.2.6</w:t>
      </w:r>
      <w:r w:rsidRPr="00B910B8">
        <w:tab/>
        <w:t xml:space="preserve">Type: </w:t>
      </w:r>
      <w:proofErr w:type="spellStart"/>
      <w:r w:rsidR="0062312F">
        <w:t>Dc</w:t>
      </w:r>
      <w:r w:rsidRPr="00B910B8">
        <w:t>MediaSpecification</w:t>
      </w:r>
      <w:bookmarkEnd w:id="153"/>
      <w:proofErr w:type="spellEnd"/>
    </w:p>
    <w:p w14:paraId="72BA692D" w14:textId="24765596" w:rsidR="00D93AE2" w:rsidRPr="00B910B8" w:rsidRDefault="00D93AE2" w:rsidP="00B910B8">
      <w:pPr>
        <w:pStyle w:val="TH"/>
        <w:rPr>
          <w:b w:val="0"/>
        </w:rPr>
      </w:pPr>
      <w:r w:rsidRPr="00B910B8">
        <w:t xml:space="preserve">Table 6.1.6.2.6-1: Definition of type </w:t>
      </w:r>
      <w:proofErr w:type="spellStart"/>
      <w:r w:rsidR="0062312F">
        <w:t>Dc</w:t>
      </w:r>
      <w:r w:rsidRPr="00B910B8">
        <w:t>MediaSpecification</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w:t>
            </w:r>
            <w:proofErr w:type="spellStart"/>
            <w:r>
              <w:rPr>
                <w:lang w:eastAsia="zh-CN"/>
              </w:rPr>
              <w:t>DcStream</w:t>
            </w:r>
            <w:proofErr w:type="spellEnd"/>
            <w:r>
              <w:rPr>
                <w:lang w:eastAsia="zh-CN"/>
              </w:rPr>
              <w:t>)</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w:t>
            </w:r>
            <w:proofErr w:type="spellStart"/>
            <w:r w:rsidRPr="007C27B2">
              <w:t>streamId</w:t>
            </w:r>
            <w:proofErr w:type="spellEnd"/>
            <w:r w:rsidRPr="00B910B8">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proofErr w:type="spellStart"/>
            <w:r w:rsidRPr="004171BC">
              <w:t>maxMessageSize</w:t>
            </w:r>
            <w:proofErr w:type="spellEnd"/>
          </w:p>
        </w:tc>
        <w:tc>
          <w:tcPr>
            <w:tcW w:w="1359" w:type="dxa"/>
          </w:tcPr>
          <w:p w14:paraId="46CF4C7F" w14:textId="601DB3E7" w:rsidR="0046662F" w:rsidRPr="00B910B8" w:rsidRDefault="0046662F" w:rsidP="0046662F">
            <w:pPr>
              <w:pStyle w:val="TAL"/>
            </w:pPr>
            <w:proofErr w:type="spellStart"/>
            <w:r>
              <w:t>M</w:t>
            </w:r>
            <w:r w:rsidRPr="004171BC">
              <w:t>axMessageSize</w:t>
            </w:r>
            <w:proofErr w:type="spellEnd"/>
          </w:p>
        </w:tc>
        <w:tc>
          <w:tcPr>
            <w:tcW w:w="425" w:type="dxa"/>
          </w:tcPr>
          <w:p w14:paraId="19B6847F" w14:textId="6E8B904A" w:rsidR="0046662F" w:rsidRPr="00B910B8" w:rsidRDefault="0046662F" w:rsidP="0046662F">
            <w:pPr>
              <w:pStyle w:val="TAL"/>
            </w:pPr>
            <w:r>
              <w:rPr>
                <w:lang w:eastAsia="zh-CN"/>
              </w:rPr>
              <w:t>C</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39810B4A" w14:textId="77777777" w:rsidTr="00BE51C3">
        <w:trPr>
          <w:jc w:val="center"/>
        </w:trPr>
        <w:tc>
          <w:tcPr>
            <w:tcW w:w="1786" w:type="dxa"/>
          </w:tcPr>
          <w:p w14:paraId="6F59F0D1" w14:textId="2B32589B" w:rsidR="0046662F" w:rsidRPr="00B910B8" w:rsidRDefault="0046662F" w:rsidP="0046662F">
            <w:pPr>
              <w:pStyle w:val="TAL"/>
            </w:pPr>
            <w:proofErr w:type="spellStart"/>
            <w:r>
              <w:rPr>
                <w:lang w:eastAsia="zh-CN"/>
              </w:rPr>
              <w:t>localDcEndpoint</w:t>
            </w:r>
            <w:proofErr w:type="spellEnd"/>
          </w:p>
        </w:tc>
        <w:tc>
          <w:tcPr>
            <w:tcW w:w="1359" w:type="dxa"/>
          </w:tcPr>
          <w:p w14:paraId="68786F05" w14:textId="457DFD9D" w:rsidR="0046662F" w:rsidRPr="00B910B8" w:rsidRDefault="0046662F" w:rsidP="0046662F">
            <w:pPr>
              <w:pStyle w:val="TAL"/>
            </w:pPr>
            <w:proofErr w:type="spellStart"/>
            <w:r>
              <w:t>DcEndpoint</w:t>
            </w:r>
            <w:proofErr w:type="spellEnd"/>
          </w:p>
        </w:tc>
        <w:tc>
          <w:tcPr>
            <w:tcW w:w="425" w:type="dxa"/>
          </w:tcPr>
          <w:p w14:paraId="6F47FEA3" w14:textId="0D773892" w:rsidR="0046662F" w:rsidRPr="00B910B8" w:rsidRDefault="0046662F" w:rsidP="0046662F">
            <w:pPr>
              <w:pStyle w:val="TAL"/>
            </w:pPr>
            <w:r>
              <w:rPr>
                <w:lang w:eastAsia="zh-CN"/>
              </w:rPr>
              <w:t>C</w:t>
            </w:r>
          </w:p>
        </w:tc>
        <w:tc>
          <w:tcPr>
            <w:tcW w:w="1134" w:type="dxa"/>
          </w:tcPr>
          <w:p w14:paraId="38009BAA" w14:textId="31C1E5EC" w:rsidR="0046662F" w:rsidRPr="00B910B8" w:rsidRDefault="0046662F" w:rsidP="0046662F">
            <w:pPr>
              <w:pStyle w:val="TAL"/>
            </w:pPr>
            <w:r>
              <w:rPr>
                <w:rFonts w:hint="eastAsia"/>
                <w:lang w:eastAsia="zh-CN"/>
              </w:rPr>
              <w:t>0</w:t>
            </w:r>
            <w:r>
              <w:rPr>
                <w:lang w:eastAsia="zh-CN"/>
              </w:rPr>
              <w:t>..1</w:t>
            </w:r>
          </w:p>
        </w:tc>
        <w:tc>
          <w:tcPr>
            <w:tcW w:w="4807" w:type="dxa"/>
          </w:tcPr>
          <w:p w14:paraId="34FC4E23" w14:textId="36A1D4BD" w:rsidR="0046662F" w:rsidRDefault="0046662F" w:rsidP="0046662F">
            <w:pPr>
              <w:pStyle w:val="TAL"/>
              <w:rPr>
                <w:rFonts w:cs="Arial"/>
                <w:szCs w:val="18"/>
                <w:lang w:eastAsia="zh-CN"/>
              </w:rPr>
            </w:pPr>
            <w:r w:rsidRPr="004171BC">
              <w:t xml:space="preserve">Represents the </w:t>
            </w:r>
            <w:r>
              <w:t>local Data channel endpoint</w:t>
            </w:r>
            <w:r w:rsidRPr="004171BC">
              <w:t>.</w:t>
            </w:r>
          </w:p>
          <w:p w14:paraId="0A60AAB1" w14:textId="4E4E6869"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310859DD" w:rsidR="0046662F" w:rsidRPr="00B910B8" w:rsidRDefault="0046662F" w:rsidP="0046662F">
            <w:pPr>
              <w:pStyle w:val="TAL"/>
            </w:pPr>
            <w:proofErr w:type="spellStart"/>
            <w:r>
              <w:rPr>
                <w:lang w:eastAsia="zh-CN"/>
              </w:rPr>
              <w:t>remote</w:t>
            </w:r>
            <w:r>
              <w:t>DcEndpoint</w:t>
            </w:r>
            <w:proofErr w:type="spellEnd"/>
          </w:p>
        </w:tc>
        <w:tc>
          <w:tcPr>
            <w:tcW w:w="1359" w:type="dxa"/>
          </w:tcPr>
          <w:p w14:paraId="113EF5D5" w14:textId="286C4555" w:rsidR="0046662F" w:rsidRPr="00B910B8" w:rsidRDefault="0046662F" w:rsidP="0046662F">
            <w:pPr>
              <w:pStyle w:val="TAL"/>
            </w:pPr>
            <w:proofErr w:type="spellStart"/>
            <w:r>
              <w:t>DcEndpoint</w:t>
            </w:r>
            <w:proofErr w:type="spellEnd"/>
          </w:p>
        </w:tc>
        <w:tc>
          <w:tcPr>
            <w:tcW w:w="425" w:type="dxa"/>
          </w:tcPr>
          <w:p w14:paraId="3769B0DD" w14:textId="5CACA3BF" w:rsidR="0046662F" w:rsidRPr="00B910B8" w:rsidRDefault="0046662F" w:rsidP="0046662F">
            <w:pPr>
              <w:pStyle w:val="TAL"/>
            </w:pPr>
            <w:r>
              <w:rPr>
                <w:lang w:eastAsia="zh-CN"/>
              </w:rPr>
              <w:t>C</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7777777" w:rsidR="0046662F" w:rsidRDefault="0046662F" w:rsidP="0046662F">
            <w:pPr>
              <w:pStyle w:val="TAL"/>
              <w:rPr>
                <w:lang w:eastAsia="zh-CN"/>
              </w:rPr>
            </w:pPr>
            <w:r>
              <w:rPr>
                <w:rFonts w:hint="eastAsia"/>
                <w:lang w:eastAsia="zh-CN"/>
              </w:rPr>
              <w:t>R</w:t>
            </w:r>
            <w:r>
              <w:rPr>
                <w:lang w:eastAsia="zh-CN"/>
              </w:rPr>
              <w:t>epresents the remote port for the Data Channel.</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03F46039" w14:textId="77777777" w:rsidTr="00BE51C3">
        <w:trPr>
          <w:jc w:val="center"/>
        </w:trPr>
        <w:tc>
          <w:tcPr>
            <w:tcW w:w="1786" w:type="dxa"/>
          </w:tcPr>
          <w:p w14:paraId="5991ABEE" w14:textId="2E45602E" w:rsidR="0046662F" w:rsidRPr="00B910B8" w:rsidRDefault="0046662F" w:rsidP="0046662F">
            <w:pPr>
              <w:pStyle w:val="TAL"/>
            </w:pPr>
            <w:proofErr w:type="spellStart"/>
            <w:r>
              <w:rPr>
                <w:lang w:eastAsia="zh-CN"/>
              </w:rPr>
              <w:t>securitySetup</w:t>
            </w:r>
            <w:proofErr w:type="spellEnd"/>
          </w:p>
        </w:tc>
        <w:tc>
          <w:tcPr>
            <w:tcW w:w="1359" w:type="dxa"/>
          </w:tcPr>
          <w:p w14:paraId="447DC218" w14:textId="36878B12" w:rsidR="0046662F" w:rsidRPr="00B910B8" w:rsidRDefault="0046662F" w:rsidP="0046662F">
            <w:pPr>
              <w:pStyle w:val="TAL"/>
            </w:pPr>
            <w:bookmarkStart w:id="154" w:name="_Hlk142384394"/>
            <w:proofErr w:type="spellStart"/>
            <w:r>
              <w:rPr>
                <w:rFonts w:hint="eastAsia"/>
                <w:lang w:eastAsia="zh-CN"/>
              </w:rPr>
              <w:t>S</w:t>
            </w:r>
            <w:r>
              <w:rPr>
                <w:lang w:eastAsia="zh-CN"/>
              </w:rPr>
              <w:t>ecuritySetup</w:t>
            </w:r>
            <w:bookmarkEnd w:id="154"/>
            <w:proofErr w:type="spellEnd"/>
          </w:p>
        </w:tc>
        <w:tc>
          <w:tcPr>
            <w:tcW w:w="425" w:type="dxa"/>
          </w:tcPr>
          <w:p w14:paraId="278BFD7E" w14:textId="08EEFA86" w:rsidR="0046662F" w:rsidRPr="00B910B8" w:rsidRDefault="0046662F" w:rsidP="0046662F">
            <w:pPr>
              <w:pStyle w:val="TAL"/>
            </w:pPr>
            <w:r>
              <w:rPr>
                <w:lang w:eastAsia="zh-CN"/>
              </w:rPr>
              <w:t>C</w:t>
            </w:r>
          </w:p>
        </w:tc>
        <w:tc>
          <w:tcPr>
            <w:tcW w:w="1134" w:type="dxa"/>
          </w:tcPr>
          <w:p w14:paraId="40889E65" w14:textId="530D9702" w:rsidR="0046662F" w:rsidRPr="00B910B8" w:rsidRDefault="0046662F" w:rsidP="0046662F">
            <w:pPr>
              <w:pStyle w:val="TAL"/>
            </w:pPr>
            <w:r>
              <w:rPr>
                <w:rFonts w:hint="eastAsia"/>
                <w:lang w:eastAsia="zh-CN"/>
              </w:rPr>
              <w:t>0</w:t>
            </w:r>
            <w:r>
              <w:rPr>
                <w:lang w:eastAsia="zh-CN"/>
              </w:rPr>
              <w:t>..1</w:t>
            </w:r>
          </w:p>
        </w:tc>
        <w:tc>
          <w:tcPr>
            <w:tcW w:w="4807" w:type="dxa"/>
          </w:tcPr>
          <w:p w14:paraId="4B6707A2" w14:textId="77777777" w:rsidR="0046662F" w:rsidRDefault="0046662F" w:rsidP="0046662F">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54315771" w14:textId="7A5355DD" w:rsidR="0046662F" w:rsidRPr="00B910B8" w:rsidRDefault="0046662F" w:rsidP="0046662F">
            <w:pPr>
              <w:pStyle w:val="TAL"/>
            </w:pPr>
            <w:r>
              <w:rPr>
                <w:rFonts w:cs="Arial" w:hint="eastAsia"/>
                <w:szCs w:val="18"/>
                <w:lang w:eastAsia="zh-CN"/>
              </w:rPr>
              <w:t>(</w:t>
            </w:r>
            <w:r>
              <w:rPr>
                <w:rFonts w:cs="Arial"/>
                <w:szCs w:val="18"/>
                <w:lang w:eastAsia="zh-CN"/>
              </w:rPr>
              <w:t>NOTE)</w:t>
            </w:r>
          </w:p>
        </w:tc>
      </w:tr>
      <w:tr w:rsidR="0058705A" w:rsidRPr="00D93AE2" w14:paraId="73E73AB7" w14:textId="77777777" w:rsidTr="00175B29">
        <w:trPr>
          <w:jc w:val="center"/>
        </w:trPr>
        <w:tc>
          <w:tcPr>
            <w:tcW w:w="9511" w:type="dxa"/>
            <w:gridSpan w:val="5"/>
          </w:tcPr>
          <w:p w14:paraId="1D58D4C5" w14:textId="450DE0CA"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related to an IMS Data Channel and the corresponding DTLS connection.</w:t>
            </w:r>
          </w:p>
        </w:tc>
      </w:tr>
    </w:tbl>
    <w:p w14:paraId="2ED4EDB4" w14:textId="77777777" w:rsidR="00D93AE2" w:rsidRPr="00D93AE2" w:rsidRDefault="00D93AE2" w:rsidP="00D93AE2"/>
    <w:p w14:paraId="30BB5B9E" w14:textId="77777777" w:rsidR="007B3457" w:rsidRDefault="00000000">
      <w:pPr>
        <w:pStyle w:val="Heading4"/>
        <w:rPr>
          <w:lang w:val="en-US"/>
        </w:rPr>
      </w:pPr>
      <w:bookmarkStart w:id="155" w:name="_Toc160890577"/>
      <w:r>
        <w:rPr>
          <w:lang w:val="en-US"/>
        </w:rPr>
        <w:t>6.1.6.3</w:t>
      </w:r>
      <w:r>
        <w:rPr>
          <w:lang w:val="en-US"/>
        </w:rPr>
        <w:tab/>
        <w:t>Simple data types and enumerations</w:t>
      </w:r>
      <w:bookmarkEnd w:id="149"/>
      <w:bookmarkEnd w:id="150"/>
      <w:bookmarkEnd w:id="155"/>
    </w:p>
    <w:p w14:paraId="5E7A8AA6" w14:textId="77777777" w:rsidR="007B3457" w:rsidRDefault="00000000">
      <w:pPr>
        <w:pStyle w:val="Heading5"/>
      </w:pPr>
      <w:bookmarkStart w:id="156" w:name="_Toc35971434"/>
      <w:bookmarkStart w:id="157" w:name="_Toc510696639"/>
      <w:bookmarkStart w:id="158" w:name="_Toc160890578"/>
      <w:r>
        <w:t>6.1.6.3.1</w:t>
      </w:r>
      <w:r>
        <w:tab/>
        <w:t>Introduction</w:t>
      </w:r>
      <w:bookmarkEnd w:id="156"/>
      <w:bookmarkEnd w:id="157"/>
      <w:bookmarkEnd w:id="158"/>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159" w:name="_Toc35971435"/>
      <w:bookmarkStart w:id="160" w:name="_Toc510696640"/>
      <w:bookmarkStart w:id="161" w:name="_Toc160890579"/>
      <w:r>
        <w:t>6.1.6.3.2</w:t>
      </w:r>
      <w:r>
        <w:tab/>
        <w:t>Simple data types</w:t>
      </w:r>
      <w:bookmarkEnd w:id="159"/>
      <w:bookmarkEnd w:id="160"/>
      <w:bookmarkEnd w:id="161"/>
    </w:p>
    <w:p w14:paraId="1E933CB3" w14:textId="77777777" w:rsidR="007B3457" w:rsidRDefault="00000000">
      <w:bookmarkStart w:id="162" w:name="_Toc510696641"/>
      <w:bookmarkStart w:id="163"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Heading5"/>
      </w:pPr>
      <w:bookmarkStart w:id="164" w:name="_Toc160890580"/>
      <w:r>
        <w:t>6.1.6.3.3</w:t>
      </w:r>
      <w:r>
        <w:tab/>
        <w:t xml:space="preserve">Enumeration: </w:t>
      </w:r>
      <w:proofErr w:type="spellStart"/>
      <w:r w:rsidR="00767567" w:rsidRPr="00232C33">
        <w:t>EventType</w:t>
      </w:r>
      <w:bookmarkEnd w:id="162"/>
      <w:bookmarkEnd w:id="163"/>
      <w:bookmarkEnd w:id="164"/>
      <w:proofErr w:type="spellEnd"/>
    </w:p>
    <w:p w14:paraId="474950D6" w14:textId="6FCC4E2E" w:rsidR="007B3457" w:rsidRDefault="00000000">
      <w:r>
        <w:t xml:space="preserve">The enumeration </w:t>
      </w:r>
      <w:proofErr w:type="spellStart"/>
      <w:r w:rsidR="00767567" w:rsidRPr="00767567">
        <w:t>EventType</w:t>
      </w:r>
      <w:proofErr w:type="spellEnd"/>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proofErr w:type="spellStart"/>
      <w:r w:rsidR="00767567"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165" w:name="OLE_LINK1"/>
            <w:r>
              <w:rPr>
                <w:rFonts w:hint="eastAsia"/>
              </w:rPr>
              <w:t>"</w:t>
            </w:r>
            <w:r>
              <w:t>MEDIA_CHANGE_REQUEST</w:t>
            </w:r>
            <w:r>
              <w:rPr>
                <w:rFonts w:hint="eastAsia"/>
              </w:rPr>
              <w:t>"</w:t>
            </w:r>
            <w:bookmarkEnd w:id="165"/>
          </w:p>
        </w:tc>
        <w:tc>
          <w:tcPr>
            <w:tcW w:w="2577"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Heading5"/>
      </w:pPr>
      <w:bookmarkStart w:id="166" w:name="_Toc510696642"/>
      <w:bookmarkStart w:id="167" w:name="_Toc35971437"/>
      <w:bookmarkStart w:id="168" w:name="_Toc160890581"/>
      <w:r>
        <w:lastRenderedPageBreak/>
        <w:t>6.1.6.3.4</w:t>
      </w:r>
      <w:r>
        <w:tab/>
        <w:t xml:space="preserve">Enumeration: </w:t>
      </w:r>
      <w:r w:rsidR="00355A80" w:rsidRPr="00355A80">
        <w:t>MediaType</w:t>
      </w:r>
      <w:bookmarkEnd w:id="166"/>
      <w:bookmarkEnd w:id="167"/>
      <w:bookmarkEnd w:id="168"/>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Heading5"/>
      </w:pPr>
      <w:bookmarkStart w:id="169" w:name="_Toc160890582"/>
      <w:r w:rsidRPr="00B910B8">
        <w:t>6.1.6.3.5</w:t>
      </w:r>
      <w:r w:rsidRPr="00B910B8">
        <w:tab/>
        <w:t xml:space="preserve">Enumeration: </w:t>
      </w:r>
      <w:proofErr w:type="spellStart"/>
      <w:r w:rsidRPr="00B910B8">
        <w:t>SessionCase</w:t>
      </w:r>
      <w:bookmarkEnd w:id="169"/>
      <w:proofErr w:type="spellEnd"/>
    </w:p>
    <w:p w14:paraId="4FA14422" w14:textId="77777777" w:rsidR="00355A80" w:rsidRPr="00B910B8" w:rsidRDefault="00355A80" w:rsidP="00B910B8">
      <w:r w:rsidRPr="00B910B8">
        <w:t xml:space="preserve">The enumeration </w:t>
      </w:r>
      <w:proofErr w:type="spellStart"/>
      <w:r w:rsidRPr="00B910B8">
        <w:t>SessionCase</w:t>
      </w:r>
      <w:proofErr w:type="spellEnd"/>
      <w:r w:rsidRPr="00B910B8">
        <w:t xml:space="preserv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 xml:space="preserve">Table 6.1.6.3.5-1: Enumeration </w:t>
      </w:r>
      <w:proofErr w:type="spellStart"/>
      <w:r w:rsidRPr="00B910B8">
        <w:t>SessionCase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Heading5"/>
      </w:pPr>
      <w:bookmarkStart w:id="170" w:name="_Toc160890583"/>
      <w:r w:rsidRPr="00B910B8">
        <w:t>6.1.6.3.6</w:t>
      </w:r>
      <w:r w:rsidRPr="00B910B8">
        <w:tab/>
        <w:t xml:space="preserve">Enumeration: </w:t>
      </w:r>
      <w:proofErr w:type="spellStart"/>
      <w:r w:rsidRPr="00B910B8">
        <w:t>EventInitiator</w:t>
      </w:r>
      <w:bookmarkEnd w:id="170"/>
      <w:proofErr w:type="spellEnd"/>
    </w:p>
    <w:p w14:paraId="626C6B6B" w14:textId="77777777" w:rsidR="00355A80" w:rsidRPr="00B910B8" w:rsidRDefault="00355A80" w:rsidP="00355A80">
      <w:r w:rsidRPr="00B910B8">
        <w:t xml:space="preserve">The enumeration </w:t>
      </w:r>
      <w:proofErr w:type="spellStart"/>
      <w:r w:rsidRPr="00B910B8">
        <w:t>eventInitiator</w:t>
      </w:r>
      <w:proofErr w:type="spellEnd"/>
      <w:r w:rsidRPr="00B910B8">
        <w:t xml:space="preserve">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 xml:space="preserve">Table 6.1.6.3.6-1: Enumeration </w:t>
      </w:r>
      <w:proofErr w:type="spellStart"/>
      <w:r w:rsidRPr="00B910B8">
        <w:t>EventInitiator</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1" w:name="_Toc35971438"/>
      <w:bookmarkStart w:id="172" w:name="_Toc510696643"/>
    </w:p>
    <w:p w14:paraId="0E36C542" w14:textId="6651FE67" w:rsidR="007B3457" w:rsidRDefault="00000000">
      <w:pPr>
        <w:pStyle w:val="Heading4"/>
        <w:rPr>
          <w:lang w:val="en-US"/>
        </w:rPr>
      </w:pPr>
      <w:bookmarkStart w:id="173" w:name="_Toc160890584"/>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661C89F6" w14:textId="77777777" w:rsidR="00355A80" w:rsidRPr="00B910B8" w:rsidRDefault="00355A80" w:rsidP="00B910B8">
      <w:bookmarkStart w:id="174" w:name="_Toc35971439"/>
      <w:bookmarkStart w:id="175" w:name="_Toc510696644"/>
      <w:r w:rsidRPr="00B910B8">
        <w:t>None in this release of the specification.</w:t>
      </w:r>
    </w:p>
    <w:p w14:paraId="7585621D" w14:textId="77777777" w:rsidR="007B3457" w:rsidRDefault="00000000">
      <w:pPr>
        <w:pStyle w:val="Heading4"/>
      </w:pPr>
      <w:bookmarkStart w:id="176" w:name="_Toc510696646"/>
      <w:bookmarkStart w:id="177" w:name="_Toc35971441"/>
      <w:bookmarkStart w:id="178" w:name="_Toc160890585"/>
      <w:bookmarkEnd w:id="174"/>
      <w:bookmarkEnd w:id="175"/>
      <w:r>
        <w:t>6.1.6.5</w:t>
      </w:r>
      <w:r>
        <w:tab/>
        <w:t>Binary data</w:t>
      </w:r>
      <w:bookmarkEnd w:id="176"/>
      <w:bookmarkEnd w:id="177"/>
      <w:bookmarkEnd w:id="178"/>
    </w:p>
    <w:p w14:paraId="1191EB94" w14:textId="77777777" w:rsidR="00355A80" w:rsidRPr="00B910B8" w:rsidRDefault="00355A80" w:rsidP="00B910B8">
      <w:r w:rsidRPr="00B910B8">
        <w:t>None in this release of the specification.</w:t>
      </w:r>
    </w:p>
    <w:p w14:paraId="5B708ADB" w14:textId="77777777" w:rsidR="007B3457" w:rsidRDefault="00000000">
      <w:pPr>
        <w:pStyle w:val="Heading3"/>
      </w:pPr>
      <w:bookmarkStart w:id="179" w:name="_Toc35971443"/>
      <w:bookmarkStart w:id="180" w:name="_Toc510696647"/>
      <w:bookmarkStart w:id="181" w:name="_Toc160890586"/>
      <w:r>
        <w:t>6.1.7</w:t>
      </w:r>
      <w:r>
        <w:tab/>
        <w:t>Error Handling</w:t>
      </w:r>
      <w:bookmarkEnd w:id="179"/>
      <w:bookmarkEnd w:id="180"/>
      <w:bookmarkEnd w:id="181"/>
    </w:p>
    <w:p w14:paraId="1D8F42F9" w14:textId="77777777" w:rsidR="007B3457" w:rsidRDefault="00000000">
      <w:pPr>
        <w:pStyle w:val="Heading4"/>
      </w:pPr>
      <w:bookmarkStart w:id="182" w:name="_Toc35971444"/>
      <w:bookmarkStart w:id="183" w:name="_Toc160890587"/>
      <w:r>
        <w:t>6.1.7.1</w:t>
      </w:r>
      <w:r>
        <w:tab/>
        <w:t>General</w:t>
      </w:r>
      <w:bookmarkEnd w:id="182"/>
      <w:bookmarkEnd w:id="183"/>
    </w:p>
    <w:p w14:paraId="1C0910BE" w14:textId="0C99A2FC" w:rsidR="007B3457" w:rsidRDefault="00000000">
      <w:r>
        <w:t xml:space="preserve">For the </w:t>
      </w:r>
      <w:proofErr w:type="spellStart"/>
      <w:r w:rsidR="00B50941" w:rsidRPr="00DF62AA">
        <w:rPr>
          <w:lang w:val="en-US"/>
        </w:rPr>
        <w:t>Nimsas_SessionEventControl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proofErr w:type="spellStart"/>
      <w:r w:rsidR="00B50941" w:rsidRPr="00DF62AA">
        <w:rPr>
          <w:lang w:val="en-US"/>
        </w:rPr>
        <w:t>Nimsas_SessionEventControl</w:t>
      </w:r>
      <w:proofErr w:type="spellEnd"/>
      <w:r>
        <w:t xml:space="preserve"> API.</w:t>
      </w:r>
    </w:p>
    <w:p w14:paraId="3BB83315" w14:textId="77777777" w:rsidR="007B3457" w:rsidRDefault="00000000">
      <w:pPr>
        <w:pStyle w:val="Heading4"/>
      </w:pPr>
      <w:bookmarkStart w:id="184" w:name="_Toc35971445"/>
      <w:bookmarkStart w:id="185" w:name="_Toc160890588"/>
      <w:r>
        <w:t>6.1.7.2</w:t>
      </w:r>
      <w:r>
        <w:tab/>
        <w:t>Protocol Errors</w:t>
      </w:r>
      <w:bookmarkEnd w:id="184"/>
      <w:bookmarkEnd w:id="185"/>
    </w:p>
    <w:p w14:paraId="248C8C2A" w14:textId="29AEA033" w:rsidR="007B3457" w:rsidRDefault="00000000">
      <w:r>
        <w:t xml:space="preserve">No specific procedures for the </w:t>
      </w:r>
      <w:proofErr w:type="spellStart"/>
      <w:r w:rsidR="00B50941" w:rsidRPr="00DF62AA">
        <w:rPr>
          <w:lang w:val="en-US"/>
        </w:rPr>
        <w:t>Nimsas_SessionEventControl</w:t>
      </w:r>
      <w:proofErr w:type="spellEnd"/>
      <w:r>
        <w:t xml:space="preserve"> service are specified.</w:t>
      </w:r>
    </w:p>
    <w:p w14:paraId="2FE028C9" w14:textId="77777777" w:rsidR="007B3457" w:rsidRDefault="00000000">
      <w:pPr>
        <w:pStyle w:val="Heading4"/>
      </w:pPr>
      <w:bookmarkStart w:id="186" w:name="_Toc35971446"/>
      <w:bookmarkStart w:id="187" w:name="_Toc160890589"/>
      <w:r>
        <w:lastRenderedPageBreak/>
        <w:t>6.1.7.3</w:t>
      </w:r>
      <w:r>
        <w:tab/>
        <w:t>Application Errors</w:t>
      </w:r>
      <w:bookmarkEnd w:id="186"/>
      <w:bookmarkEnd w:id="187"/>
    </w:p>
    <w:p w14:paraId="45896B5B" w14:textId="0D67CDC8" w:rsidR="007B3457" w:rsidRDefault="00000000">
      <w:r>
        <w:t xml:space="preserve">The application errors defined for the </w:t>
      </w:r>
      <w:proofErr w:type="spellStart"/>
      <w:r w:rsidR="00B50941" w:rsidRPr="00DF62AA">
        <w:rPr>
          <w:lang w:val="en-US"/>
        </w:rPr>
        <w:t>Nimsas_SessionEventControl</w:t>
      </w:r>
      <w:proofErr w:type="spellEnd"/>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7B3457" w14:paraId="2F643D9F" w14:textId="77777777">
        <w:trPr>
          <w:jc w:val="center"/>
        </w:trPr>
        <w:tc>
          <w:tcPr>
            <w:tcW w:w="2337" w:type="dxa"/>
          </w:tcPr>
          <w:p w14:paraId="74FBF179" w14:textId="77777777" w:rsidR="007B3457" w:rsidRDefault="007B3457">
            <w:pPr>
              <w:pStyle w:val="TAL"/>
            </w:pPr>
          </w:p>
        </w:tc>
        <w:tc>
          <w:tcPr>
            <w:tcW w:w="1701" w:type="dxa"/>
          </w:tcPr>
          <w:p w14:paraId="006BA679" w14:textId="77777777" w:rsidR="007B3457" w:rsidRDefault="007B3457">
            <w:pPr>
              <w:pStyle w:val="TAL"/>
            </w:pPr>
          </w:p>
        </w:tc>
        <w:tc>
          <w:tcPr>
            <w:tcW w:w="5456" w:type="dxa"/>
          </w:tcPr>
          <w:p w14:paraId="3CDE18A5" w14:textId="77777777" w:rsidR="007B3457" w:rsidRDefault="007B3457">
            <w:pPr>
              <w:pStyle w:val="TAL"/>
              <w:rPr>
                <w:rFonts w:cs="Arial"/>
                <w:szCs w:val="18"/>
              </w:rPr>
            </w:pPr>
          </w:p>
        </w:tc>
      </w:tr>
    </w:tbl>
    <w:p w14:paraId="339CCD3C" w14:textId="77777777" w:rsidR="007B3457" w:rsidRDefault="007B3457">
      <w:bookmarkStart w:id="188" w:name="_Toc493774060"/>
      <w:bookmarkStart w:id="189" w:name="_Toc492899751"/>
      <w:bookmarkStart w:id="190" w:name="_Toc492972920"/>
      <w:bookmarkStart w:id="191" w:name="_Toc508285804"/>
      <w:bookmarkStart w:id="192" w:name="_Toc492900030"/>
      <w:bookmarkStart w:id="193" w:name="_Toc510696648"/>
      <w:bookmarkStart w:id="194" w:name="_Toc492967832"/>
      <w:bookmarkStart w:id="195" w:name="_Toc35971447"/>
      <w:bookmarkStart w:id="196" w:name="_Toc508287269"/>
      <w:bookmarkStart w:id="197" w:name="_Toc492973140"/>
    </w:p>
    <w:p w14:paraId="217A53C9" w14:textId="77777777" w:rsidR="007B3457" w:rsidRDefault="00000000">
      <w:pPr>
        <w:pStyle w:val="Heading3"/>
        <w:rPr>
          <w:lang w:eastAsia="zh-CN"/>
        </w:rPr>
      </w:pPr>
      <w:bookmarkStart w:id="198" w:name="_Toc160890590"/>
      <w:r>
        <w:t>6.1.8</w:t>
      </w:r>
      <w:r>
        <w:rPr>
          <w:lang w:eastAsia="zh-CN"/>
        </w:rPr>
        <w:tab/>
        <w:t>Feature negotiation</w:t>
      </w:r>
      <w:bookmarkEnd w:id="188"/>
      <w:bookmarkEnd w:id="189"/>
      <w:bookmarkEnd w:id="190"/>
      <w:bookmarkEnd w:id="191"/>
      <w:bookmarkEnd w:id="192"/>
      <w:bookmarkEnd w:id="193"/>
      <w:bookmarkEnd w:id="194"/>
      <w:bookmarkEnd w:id="195"/>
      <w:bookmarkEnd w:id="196"/>
      <w:bookmarkEnd w:id="197"/>
      <w:bookmarkEnd w:id="198"/>
    </w:p>
    <w:p w14:paraId="6CED0974" w14:textId="624E3431" w:rsidR="007B3457" w:rsidRDefault="00000000">
      <w:r>
        <w:t xml:space="preserve">The optional features in table 6.1.8-1 are defined for the </w:t>
      </w:r>
      <w:proofErr w:type="spellStart"/>
      <w:r w:rsidR="00710EA1">
        <w:rPr>
          <w:lang w:val="en-US"/>
        </w:rPr>
        <w:t>Nimsas_SessionEventControl</w:t>
      </w:r>
      <w:proofErr w:type="spellEnd"/>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Heading3"/>
      </w:pPr>
      <w:bookmarkStart w:id="199" w:name="_Toc532994477"/>
      <w:bookmarkStart w:id="200" w:name="_Toc35971448"/>
      <w:bookmarkStart w:id="201" w:name="_Toc510696649"/>
      <w:bookmarkStart w:id="202" w:name="_Toc160890591"/>
      <w:r>
        <w:t>6.1.9</w:t>
      </w:r>
      <w:r>
        <w:tab/>
        <w:t>Security</w:t>
      </w:r>
      <w:bookmarkEnd w:id="199"/>
      <w:bookmarkEnd w:id="200"/>
      <w:bookmarkEnd w:id="202"/>
    </w:p>
    <w:p w14:paraId="00C23E5C" w14:textId="56ECA975" w:rsidR="007B3457" w:rsidRDefault="00000000">
      <w:r>
        <w:t xml:space="preserve">As indicated in 3GPP TS 33.501 [8] and 3GPP TS 29.500 [4], the access to the </w:t>
      </w:r>
      <w:proofErr w:type="spellStart"/>
      <w:r w:rsidR="00C83C54">
        <w:rPr>
          <w:lang w:val="en-US"/>
        </w:rPr>
        <w:t>Nimsas_SessionEventControl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proofErr w:type="spellStart"/>
      <w:r w:rsidR="00C83C54">
        <w:rPr>
          <w:lang w:val="en-US"/>
        </w:rPr>
        <w:t>Nimsas_SessionEventControl</w:t>
      </w:r>
      <w:proofErr w:type="spellEnd"/>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proofErr w:type="spellStart"/>
      <w:r w:rsidR="00C83C54">
        <w:rPr>
          <w:lang w:val="en-US"/>
        </w:rPr>
        <w:t>Nimsas_SessionEventControl</w:t>
      </w:r>
      <w:proofErr w:type="spellEnd"/>
      <w:r>
        <w:rPr>
          <w:lang w:eastAsia="zh-CN"/>
        </w:rPr>
        <w:t xml:space="preserve"> </w:t>
      </w:r>
      <w:r>
        <w:t>service.</w:t>
      </w:r>
    </w:p>
    <w:p w14:paraId="3BF5E97B" w14:textId="39520259" w:rsidR="007B3457" w:rsidRDefault="00000000">
      <w:pPr>
        <w:rPr>
          <w:lang w:val="en-US"/>
        </w:rPr>
      </w:pPr>
      <w:bookmarkStart w:id="203" w:name="_Toc35971449"/>
      <w:r>
        <w:rPr>
          <w:lang w:val="en-US"/>
        </w:rPr>
        <w:t xml:space="preserve">The </w:t>
      </w:r>
      <w:proofErr w:type="spellStart"/>
      <w:r w:rsidR="00C83C54">
        <w:rPr>
          <w:lang w:val="en-US"/>
        </w:rPr>
        <w:t>Nimsas_SessionEventControl</w:t>
      </w:r>
      <w:proofErr w:type="spellEnd"/>
      <w:r>
        <w:rPr>
          <w:lang w:eastAsia="zh-CN"/>
        </w:rPr>
        <w:t xml:space="preserve"> </w:t>
      </w:r>
      <w:r>
        <w:rPr>
          <w:lang w:val="en-US"/>
        </w:rPr>
        <w:t>API defines a single scope "</w:t>
      </w:r>
      <w:proofErr w:type="spellStart"/>
      <w:r w:rsidR="00C83C54">
        <w:rPr>
          <w:lang w:val="en-US"/>
        </w:rPr>
        <w:t>nimsas-sessioneventcontrol</w:t>
      </w:r>
      <w:proofErr w:type="spellEnd"/>
      <w:r>
        <w:rPr>
          <w:lang w:val="en-US"/>
        </w:rPr>
        <w:t>" for the entire service, and it does not define any additional scopes at resource or operation level.</w:t>
      </w:r>
    </w:p>
    <w:p w14:paraId="18952958" w14:textId="0301221E" w:rsidR="000B700C" w:rsidRPr="005562D7" w:rsidRDefault="000B700C" w:rsidP="000B700C">
      <w:pPr>
        <w:pStyle w:val="Heading3"/>
      </w:pPr>
      <w:bookmarkStart w:id="204" w:name="_Toc146103776"/>
      <w:bookmarkStart w:id="205" w:name="_Toc151981335"/>
      <w:bookmarkStart w:id="206" w:name="_Toc160890592"/>
      <w:r w:rsidRPr="005562D7">
        <w:t>6.1.</w:t>
      </w:r>
      <w:r w:rsidR="00D76AEF">
        <w:t>10</w:t>
      </w:r>
      <w:r w:rsidRPr="005562D7">
        <w:tab/>
        <w:t>HTTP redirection</w:t>
      </w:r>
      <w:bookmarkEnd w:id="204"/>
      <w:bookmarkEnd w:id="205"/>
      <w:bookmarkEnd w:id="206"/>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Heading2"/>
      </w:pPr>
      <w:bookmarkStart w:id="207" w:name="_Toc160890593"/>
      <w:r w:rsidRPr="00A77E58">
        <w:t>6.2</w:t>
      </w:r>
      <w:r w:rsidRPr="00A77E58">
        <w:tab/>
      </w:r>
      <w:proofErr w:type="spellStart"/>
      <w:r w:rsidRPr="00A77E58">
        <w:t>Nimsas_MediaControl</w:t>
      </w:r>
      <w:proofErr w:type="spellEnd"/>
      <w:r w:rsidRPr="00A77E58">
        <w:t xml:space="preserve"> Service API</w:t>
      </w:r>
      <w:bookmarkEnd w:id="207"/>
    </w:p>
    <w:p w14:paraId="4935B296" w14:textId="77777777" w:rsidR="00A77E58" w:rsidRPr="00A77E58" w:rsidRDefault="00A77E58" w:rsidP="007C500A">
      <w:pPr>
        <w:pStyle w:val="Heading3"/>
      </w:pPr>
      <w:bookmarkStart w:id="208" w:name="_Toc160890594"/>
      <w:r w:rsidRPr="00A77E58">
        <w:t>6.2.1</w:t>
      </w:r>
      <w:r w:rsidRPr="00A77E58">
        <w:tab/>
        <w:t>API URI</w:t>
      </w:r>
      <w:bookmarkEnd w:id="208"/>
    </w:p>
    <w:p w14:paraId="2C10FA70" w14:textId="77777777" w:rsidR="00A77E58" w:rsidRPr="00A77E58" w:rsidRDefault="00A77E58" w:rsidP="00A77E58">
      <w:pPr>
        <w:rPr>
          <w:noProof/>
          <w:lang w:eastAsia="zh-CN"/>
        </w:rPr>
      </w:pPr>
      <w:r w:rsidRPr="00A77E58">
        <w:rPr>
          <w:noProof/>
        </w:rPr>
        <w:t xml:space="preserve">The </w:t>
      </w:r>
      <w:proofErr w:type="spellStart"/>
      <w:r w:rsidRPr="00A77E58">
        <w:t>Nimsas_MediaControl</w:t>
      </w:r>
      <w:proofErr w:type="spellEnd"/>
      <w:r w:rsidRPr="00A77E58">
        <w:t xml:space="preserve"> service</w:t>
      </w:r>
      <w:r w:rsidRPr="00A77E58">
        <w:rPr>
          <w:noProof/>
        </w:rPr>
        <w:t xml:space="preserve"> shall use the </w:t>
      </w:r>
      <w:proofErr w:type="spellStart"/>
      <w:r w:rsidRPr="00A77E58">
        <w:t>Nimsas_MediaControl</w:t>
      </w:r>
      <w:proofErr w:type="spellEnd"/>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proofErr w:type="spellStart"/>
      <w:r w:rsidRPr="00A77E58">
        <w:t>Nimsas_MediaControl</w:t>
      </w:r>
      <w:proofErr w:type="spellEnd"/>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w:t>
      </w:r>
      <w:proofErr w:type="spellStart"/>
      <w:r w:rsidRPr="00A77E58">
        <w:t>apiRoot</w:t>
      </w:r>
      <w:proofErr w:type="spellEnd"/>
      <w:r w:rsidRPr="00A77E58">
        <w:t>} shall be set as described in 3GPP TS 29.501 [5].</w:t>
      </w:r>
    </w:p>
    <w:p w14:paraId="3E222561" w14:textId="77777777" w:rsidR="00A77E58" w:rsidRPr="00A77E58" w:rsidRDefault="00A77E58" w:rsidP="00B910B8">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3F00C265" w14:textId="77777777" w:rsidR="00A77E58" w:rsidRPr="00A77E58" w:rsidRDefault="00A77E58" w:rsidP="00B910B8">
      <w:pPr>
        <w:pStyle w:val="B1"/>
      </w:pPr>
      <w:r w:rsidRPr="00A77E58">
        <w:t>-</w:t>
      </w:r>
      <w:r w:rsidRPr="00A77E58">
        <w:tab/>
        <w:t>The &lt;</w:t>
      </w:r>
      <w:proofErr w:type="spellStart"/>
      <w:r w:rsidRPr="00A77E58">
        <w:t>apiVersion</w:t>
      </w:r>
      <w:proofErr w:type="spellEnd"/>
      <w:r w:rsidRPr="00A77E58">
        <w:t>&gt; shall be "v1".</w:t>
      </w:r>
    </w:p>
    <w:p w14:paraId="1B2E7376" w14:textId="64504AB7" w:rsidR="00A77E58" w:rsidRPr="00A77E58" w:rsidRDefault="00A77E58" w:rsidP="00B910B8">
      <w:pPr>
        <w:pStyle w:val="B1"/>
      </w:pPr>
      <w:r w:rsidRPr="00A77E58">
        <w:t>-</w:t>
      </w:r>
      <w:r w:rsidRPr="00A77E58">
        <w:tab/>
        <w:t>The &lt;</w:t>
      </w:r>
      <w:proofErr w:type="spellStart"/>
      <w:r w:rsidRPr="00A77E58">
        <w:t>apiSpecificResourceUriPart</w:t>
      </w:r>
      <w:proofErr w:type="spellEnd"/>
      <w:r w:rsidRPr="00A77E58">
        <w:t>&gt; shall be set as described in clause 6.</w:t>
      </w:r>
      <w:r w:rsidR="00F11E9C">
        <w:t>2</w:t>
      </w:r>
      <w:r w:rsidRPr="00A77E58">
        <w:t>.3.</w:t>
      </w:r>
    </w:p>
    <w:p w14:paraId="60103661" w14:textId="77777777" w:rsidR="00A77E58" w:rsidRPr="00A77E58" w:rsidRDefault="00A77E58" w:rsidP="007C500A">
      <w:pPr>
        <w:pStyle w:val="Heading3"/>
      </w:pPr>
      <w:bookmarkStart w:id="209" w:name="_Toc160890595"/>
      <w:r w:rsidRPr="00A77E58">
        <w:t>6.2.2</w:t>
      </w:r>
      <w:r w:rsidRPr="00A77E58">
        <w:tab/>
        <w:t>Usage of HTTP</w:t>
      </w:r>
      <w:bookmarkEnd w:id="209"/>
    </w:p>
    <w:p w14:paraId="69031023" w14:textId="77777777" w:rsidR="00A77E58" w:rsidRPr="00A77E58" w:rsidRDefault="00A77E58" w:rsidP="007C500A">
      <w:pPr>
        <w:pStyle w:val="Heading4"/>
      </w:pPr>
      <w:bookmarkStart w:id="210" w:name="_Toc160890596"/>
      <w:r w:rsidRPr="00A77E58">
        <w:t>6.2.2.1</w:t>
      </w:r>
      <w:r w:rsidRPr="00A77E58">
        <w:tab/>
        <w:t>General</w:t>
      </w:r>
      <w:bookmarkEnd w:id="210"/>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proofErr w:type="spellStart"/>
      <w:r w:rsidRPr="00A77E58">
        <w:t>Nimsas_MediaControl</w:t>
      </w:r>
      <w:proofErr w:type="spellEnd"/>
      <w:r w:rsidRPr="00A77E58">
        <w:rPr>
          <w:noProof/>
        </w:rPr>
        <w:t xml:space="preserve"> API is contained in Annex A.</w:t>
      </w:r>
    </w:p>
    <w:p w14:paraId="52005531" w14:textId="77777777" w:rsidR="00A77E58" w:rsidRPr="00A77E58" w:rsidRDefault="00A77E58" w:rsidP="007C500A">
      <w:pPr>
        <w:pStyle w:val="Heading4"/>
      </w:pPr>
      <w:bookmarkStart w:id="211" w:name="_Toc160890597"/>
      <w:r w:rsidRPr="00A77E58">
        <w:t>6.2.2.2</w:t>
      </w:r>
      <w:r w:rsidRPr="00A77E58">
        <w:tab/>
        <w:t>HTTP standard headers</w:t>
      </w:r>
      <w:bookmarkEnd w:id="211"/>
    </w:p>
    <w:p w14:paraId="71D12CB6" w14:textId="77777777" w:rsidR="00A77E58" w:rsidRPr="00A77E58" w:rsidRDefault="00A77E58" w:rsidP="007C500A">
      <w:pPr>
        <w:pStyle w:val="Heading5"/>
      </w:pPr>
      <w:bookmarkStart w:id="212" w:name="_Toc160890598"/>
      <w:r w:rsidRPr="00A77E58">
        <w:t>6.2.2.2.1</w:t>
      </w:r>
      <w:r w:rsidRPr="00A77E58">
        <w:rPr>
          <w:rFonts w:hint="eastAsia"/>
        </w:rPr>
        <w:tab/>
      </w:r>
      <w:r w:rsidRPr="00A77E58">
        <w:t>General</w:t>
      </w:r>
      <w:bookmarkEnd w:id="212"/>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Heading5"/>
      </w:pPr>
      <w:bookmarkStart w:id="213" w:name="_Toc160890599"/>
      <w:r w:rsidRPr="00A77E58">
        <w:t>6.2.2.2.2</w:t>
      </w:r>
      <w:r w:rsidRPr="00A77E58">
        <w:tab/>
        <w:t>Content type</w:t>
      </w:r>
      <w:bookmarkEnd w:id="213"/>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w:t>
      </w:r>
      <w:proofErr w:type="spellStart"/>
      <w:r w:rsidRPr="00A77E58">
        <w:t>json</w:t>
      </w:r>
      <w:proofErr w:type="spellEnd"/>
      <w:r w:rsidRPr="00A77E58">
        <w:t>".</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w:t>
      </w:r>
      <w:proofErr w:type="spellStart"/>
      <w:r w:rsidRPr="00A77E58">
        <w:t>problem+json</w:t>
      </w:r>
      <w:proofErr w:type="spellEnd"/>
      <w:r w:rsidRPr="00A77E58">
        <w:t>", as defined in IETF RFC 7807 [13].</w:t>
      </w:r>
    </w:p>
    <w:p w14:paraId="086776F2" w14:textId="77777777" w:rsidR="00A77E58" w:rsidRPr="00A77E58" w:rsidRDefault="00A77E58" w:rsidP="007C500A">
      <w:pPr>
        <w:pStyle w:val="Heading4"/>
      </w:pPr>
      <w:bookmarkStart w:id="214" w:name="_Toc160890600"/>
      <w:r w:rsidRPr="00A77E58">
        <w:t>6.2.2.3</w:t>
      </w:r>
      <w:r w:rsidRPr="00A77E58">
        <w:tab/>
        <w:t>HTTP custom headers</w:t>
      </w:r>
      <w:bookmarkEnd w:id="214"/>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Heading3"/>
      </w:pPr>
      <w:bookmarkStart w:id="215" w:name="_Toc160890601"/>
      <w:bookmarkEnd w:id="201"/>
      <w:bookmarkEnd w:id="203"/>
      <w:r>
        <w:t>6.2.3</w:t>
      </w:r>
      <w:r>
        <w:tab/>
        <w:t>Resources</w:t>
      </w:r>
      <w:bookmarkEnd w:id="215"/>
    </w:p>
    <w:p w14:paraId="296EF546" w14:textId="1B266AE3" w:rsidR="00F11E9C" w:rsidRDefault="00F11E9C" w:rsidP="00F11E9C">
      <w:pPr>
        <w:pStyle w:val="Heading4"/>
      </w:pPr>
      <w:bookmarkStart w:id="216" w:name="_Toc160890602"/>
      <w:r>
        <w:t>6.2.3.1</w:t>
      </w:r>
      <w:r>
        <w:tab/>
        <w:t>Overview</w:t>
      </w:r>
      <w:bookmarkEnd w:id="216"/>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proofErr w:type="spellStart"/>
      <w:r w:rsidRPr="0062296E">
        <w:t>Nimsas_</w:t>
      </w:r>
      <w:r w:rsidRPr="00896E8C">
        <w:t>MediaControl</w:t>
      </w:r>
      <w:proofErr w:type="spellEnd"/>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8pt;height:198.7pt" o:ole="">
            <v:imagedata r:id="rId21" o:title=""/>
          </v:shape>
          <o:OLEObject Type="Embed" ProgID="Visio.Drawing.15" ShapeID="_x0000_i1031" DrawAspect="Content" ObjectID="_1771503838" r:id="rId22"/>
        </w:object>
      </w:r>
    </w:p>
    <w:p w14:paraId="255D6AA5" w14:textId="014367B8" w:rsidR="00F11E9C" w:rsidRDefault="00F11E9C" w:rsidP="00F11E9C">
      <w:pPr>
        <w:pStyle w:val="TF"/>
      </w:pPr>
      <w:r>
        <w:t xml:space="preserve">Figure 6.2.3.1-1: Resource URI structure of the </w:t>
      </w:r>
      <w:proofErr w:type="spellStart"/>
      <w:r w:rsidRPr="0008580C">
        <w:t>Nimsas_</w:t>
      </w:r>
      <w:r w:rsidRPr="00896E8C">
        <w:t>MediaContro</w:t>
      </w:r>
      <w:r>
        <w:t>l</w:t>
      </w:r>
      <w:proofErr w:type="spellEnd"/>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w:t>
            </w:r>
            <w:proofErr w:type="spellStart"/>
            <w:r w:rsidRPr="0088017D">
              <w:t>sessionId</w:t>
            </w:r>
            <w:proofErr w:type="spellEnd"/>
            <w:r w:rsidRPr="0088017D">
              <w:t>}/media-instruction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77777777" w:rsidR="00F11E9C" w:rsidRPr="0088017D" w:rsidRDefault="00F11E9C" w:rsidP="00B971EE">
            <w:pPr>
              <w:pStyle w:val="TAL"/>
            </w:pPr>
            <w:r w:rsidRPr="0088017D">
              <w:rPr>
                <w:rFonts w:hint="eastAsia"/>
              </w:rPr>
              <w:t>U</w:t>
            </w:r>
            <w:r w:rsidRPr="0088017D">
              <w:t>pdate</w:t>
            </w:r>
          </w:p>
        </w:tc>
      </w:tr>
    </w:tbl>
    <w:p w14:paraId="409A3B9D" w14:textId="77777777" w:rsidR="00F11E9C" w:rsidRDefault="00F11E9C" w:rsidP="00F11E9C">
      <w:pPr>
        <w:rPr>
          <w:lang w:val="en-US"/>
        </w:rPr>
      </w:pPr>
    </w:p>
    <w:p w14:paraId="77EDCB86" w14:textId="08C0DDE6" w:rsidR="00F11E9C" w:rsidRPr="00B910B8" w:rsidRDefault="00F11E9C" w:rsidP="00F11E9C">
      <w:pPr>
        <w:pStyle w:val="Heading4"/>
      </w:pPr>
      <w:bookmarkStart w:id="217" w:name="_Toc160890603"/>
      <w:r w:rsidRPr="00B910B8">
        <w:t>6.</w:t>
      </w:r>
      <w:r>
        <w:t>2</w:t>
      </w:r>
      <w:r w:rsidRPr="00B910B8">
        <w:t>.</w:t>
      </w:r>
      <w:r>
        <w:t>3</w:t>
      </w:r>
      <w:r w:rsidRPr="00B910B8">
        <w:t>.</w:t>
      </w:r>
      <w:r>
        <w:t>2</w:t>
      </w:r>
      <w:r w:rsidRPr="00B910B8">
        <w:tab/>
        <w:t xml:space="preserve">Resource: </w:t>
      </w:r>
      <w:r>
        <w:t>Individual call session</w:t>
      </w:r>
      <w:bookmarkEnd w:id="217"/>
    </w:p>
    <w:p w14:paraId="78A5DD8B" w14:textId="1C6687A7" w:rsidR="00F11E9C" w:rsidRDefault="00F11E9C" w:rsidP="00F11E9C">
      <w:pPr>
        <w:pStyle w:val="Heading5"/>
      </w:pPr>
      <w:bookmarkStart w:id="218" w:name="_Toc160890604"/>
      <w:r>
        <w:t>6.2.3.2.1</w:t>
      </w:r>
      <w:r>
        <w:tab/>
        <w:t>Description</w:t>
      </w:r>
      <w:bookmarkEnd w:id="218"/>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Heading5"/>
      </w:pPr>
      <w:bookmarkStart w:id="219" w:name="_Toc160890605"/>
      <w:r>
        <w:t>6.2.3.2.2</w:t>
      </w:r>
      <w:r>
        <w:tab/>
        <w:t>Resource Definition</w:t>
      </w:r>
      <w:bookmarkEnd w:id="219"/>
    </w:p>
    <w:p w14:paraId="3A8928B3" w14:textId="77777777" w:rsidR="00F11E9C" w:rsidRDefault="00F11E9C" w:rsidP="00F11E9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mc</w:t>
      </w:r>
      <w:r w:rsidRPr="00B910B8">
        <w:rPr>
          <w:b/>
          <w:bCs/>
        </w:rPr>
        <w:t>/</w:t>
      </w:r>
      <w:r>
        <w:rPr>
          <w:b/>
          <w:bCs/>
        </w:rPr>
        <w:t>&lt;</w:t>
      </w:r>
      <w:proofErr w:type="spellStart"/>
      <w:r>
        <w:rPr>
          <w:b/>
          <w:bCs/>
        </w:rPr>
        <w:t>apiVersion</w:t>
      </w:r>
      <w:proofErr w:type="spellEnd"/>
      <w:r>
        <w:rPr>
          <w:b/>
          <w:bCs/>
        </w:rPr>
        <w:t>&gt;</w:t>
      </w:r>
      <w:r w:rsidRPr="00B910B8">
        <w:rPr>
          <w:b/>
          <w:bCs/>
        </w:rPr>
        <w:t>/</w:t>
      </w:r>
      <w:r>
        <w:rPr>
          <w:b/>
          <w:bCs/>
        </w:rPr>
        <w:t>call-sessions/{</w:t>
      </w:r>
      <w:proofErr w:type="spellStart"/>
      <w:r>
        <w:rPr>
          <w:b/>
          <w:bCs/>
        </w:rPr>
        <w:t>sessionId</w:t>
      </w:r>
      <w:proofErr w:type="spellEnd"/>
      <w:r>
        <w:rPr>
          <w:b/>
          <w:bCs/>
        </w:rPr>
        <w:t>}</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proofErr w:type="spellStart"/>
            <w:r w:rsidRPr="0088017D">
              <w:t>apiRoot</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proofErr w:type="spellStart"/>
            <w:r w:rsidRPr="0088017D">
              <w:rPr>
                <w:rFonts w:hint="eastAsia"/>
              </w:rPr>
              <w:t>s</w:t>
            </w:r>
            <w:r w:rsidRPr="0088017D">
              <w:t>essionId</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proofErr w:type="spellStart"/>
            <w:r w:rsidRPr="0088017D">
              <w:t>SessionId</w:t>
            </w:r>
            <w:proofErr w:type="spellEnd"/>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0" w:name="_Hlk142123035"/>
            <w:r w:rsidRPr="0088017D">
              <w:t xml:space="preserve">assigned by the IMS AS during the IMS session setup and will be notified to consumer via </w:t>
            </w:r>
            <w:proofErr w:type="spellStart"/>
            <w:r w:rsidRPr="0088017D">
              <w:t>Nimsas_SessionEventControl</w:t>
            </w:r>
            <w:proofErr w:type="spellEnd"/>
            <w:r w:rsidRPr="0088017D">
              <w:t xml:space="preserve"> service.</w:t>
            </w:r>
            <w:bookmarkEnd w:id="220"/>
            <w:r w:rsidRPr="0088017D">
              <w:t xml:space="preserve"> </w:t>
            </w:r>
            <w:bookmarkStart w:id="221" w:name="_Hlk142123074"/>
            <w:r w:rsidRPr="0088017D">
              <w:t>The consumer shall reuse the session ID it received from the IMS AS for referencing the same session.</w:t>
            </w:r>
            <w:bookmarkEnd w:id="221"/>
          </w:p>
        </w:tc>
      </w:tr>
    </w:tbl>
    <w:p w14:paraId="0E742032" w14:textId="77777777" w:rsidR="00F11E9C" w:rsidRDefault="00F11E9C" w:rsidP="00F11E9C"/>
    <w:p w14:paraId="1803D0E5" w14:textId="54EED475" w:rsidR="00F11E9C" w:rsidRDefault="00F11E9C" w:rsidP="00F11E9C">
      <w:pPr>
        <w:pStyle w:val="Heading5"/>
      </w:pPr>
      <w:bookmarkStart w:id="222" w:name="_Toc160890606"/>
      <w:r>
        <w:t>6.2.3.2.3</w:t>
      </w:r>
      <w:r>
        <w:tab/>
        <w:t>Resource Standard Methods</w:t>
      </w:r>
      <w:bookmarkEnd w:id="222"/>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Heading5"/>
      </w:pPr>
      <w:bookmarkStart w:id="223" w:name="_Toc160890607"/>
      <w:r>
        <w:lastRenderedPageBreak/>
        <w:t>6.2.3.2.4</w:t>
      </w:r>
      <w:r>
        <w:tab/>
        <w:t>Resource Custom Operations</w:t>
      </w:r>
      <w:bookmarkEnd w:id="223"/>
    </w:p>
    <w:p w14:paraId="0EDA8857" w14:textId="146FE762" w:rsidR="00F11E9C" w:rsidRPr="00F11E9C" w:rsidRDefault="00F11E9C" w:rsidP="00F11E9C">
      <w:pPr>
        <w:pStyle w:val="H6"/>
      </w:pPr>
      <w:bookmarkStart w:id="224" w:name="_Toc24937753"/>
      <w:bookmarkStart w:id="225" w:name="_Toc33962573"/>
      <w:bookmarkStart w:id="226" w:name="_Toc42883342"/>
      <w:bookmarkStart w:id="227" w:name="_Toc49733210"/>
      <w:bookmarkStart w:id="228" w:name="_Toc56690837"/>
      <w:r w:rsidRPr="00F11E9C">
        <w:t>6.2.3.2.4.1</w:t>
      </w:r>
      <w:r w:rsidRPr="00F11E9C">
        <w:tab/>
        <w:t>Overview</w:t>
      </w:r>
      <w:bookmarkEnd w:id="224"/>
      <w:bookmarkEnd w:id="225"/>
      <w:bookmarkEnd w:id="226"/>
      <w:bookmarkEnd w:id="227"/>
      <w:bookmarkEnd w:id="228"/>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w:t>
            </w:r>
            <w:proofErr w:type="spellStart"/>
            <w:r>
              <w:t>resourceUri</w:t>
            </w:r>
            <w:proofErr w:type="spellEnd"/>
            <w:r>
              <w:t>}/media-instruction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DengXian"/>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proofErr w:type="spellStart"/>
            <w:r w:rsidRPr="000E13A7">
              <w:t>MediaInstructionData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proofErr w:type="spellStart"/>
            <w:r w:rsidRPr="000E13A7">
              <w:t>MediaInstructionData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proofErr w:type="spellStart"/>
            <w:r w:rsidRPr="003B2883">
              <w:t>ProblemDetails</w:t>
            </w:r>
            <w:proofErr w:type="spellEnd"/>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r>
            <w:proofErr w:type="spellStart"/>
            <w:r w:rsidRPr="000E13A7">
              <w:t>RedirectResponse</w:t>
            </w:r>
            <w:proofErr w:type="spellEnd"/>
            <w:r w:rsidRPr="000E13A7">
              <w:t xml:space="preserv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Heading3"/>
      </w:pPr>
      <w:bookmarkStart w:id="229" w:name="_Toc160890608"/>
      <w:r>
        <w:t>6.2.4</w:t>
      </w:r>
      <w:r>
        <w:tab/>
        <w:t>Custom Operations without associated resources</w:t>
      </w:r>
      <w:bookmarkEnd w:id="229"/>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Heading3"/>
      </w:pPr>
      <w:bookmarkStart w:id="230" w:name="_Toc160890609"/>
      <w:r>
        <w:t>6.2.5</w:t>
      </w:r>
      <w:r>
        <w:tab/>
        <w:t>Notifications</w:t>
      </w:r>
      <w:bookmarkEnd w:id="230"/>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Heading3"/>
      </w:pPr>
      <w:bookmarkStart w:id="231" w:name="_Toc160890610"/>
      <w:r>
        <w:t>6.2.6</w:t>
      </w:r>
      <w:r>
        <w:tab/>
        <w:t>Data Model</w:t>
      </w:r>
      <w:bookmarkEnd w:id="231"/>
    </w:p>
    <w:p w14:paraId="076FEDC6" w14:textId="26832EC3" w:rsidR="00F11E9C" w:rsidRDefault="00F11E9C" w:rsidP="00F11E9C">
      <w:pPr>
        <w:pStyle w:val="Heading4"/>
      </w:pPr>
      <w:bookmarkStart w:id="232" w:name="_Toc160890611"/>
      <w:r>
        <w:t>6.2.6.1</w:t>
      </w:r>
      <w:r>
        <w:tab/>
        <w:t>General</w:t>
      </w:r>
      <w:bookmarkEnd w:id="232"/>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proofErr w:type="spellStart"/>
      <w:r w:rsidRPr="00FF25CB">
        <w:t>Nimsas_MediaControl</w:t>
      </w:r>
      <w:proofErr w:type="spellEnd"/>
      <w:r>
        <w:t xml:space="preserve"> service based interface protocol.</w:t>
      </w:r>
    </w:p>
    <w:p w14:paraId="7D23B83D" w14:textId="0A131D00" w:rsidR="00F11E9C" w:rsidRDefault="00F11E9C" w:rsidP="00F11E9C">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proofErr w:type="spellStart"/>
      <w:r w:rsidRPr="000C4C41">
        <w:t>Nimsas_MediaControl</w:t>
      </w:r>
      <w:proofErr w:type="spellEnd"/>
      <w:r>
        <w:t xml:space="preserve"> service based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2CF56223" w14:textId="72A1EB2C" w:rsidR="00F11E9C" w:rsidRDefault="00F11E9C" w:rsidP="00F11E9C">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1142F454" w:rsidR="00F11E9C" w:rsidRPr="009078DC" w:rsidRDefault="00F11E9C" w:rsidP="00B971EE">
            <w:pPr>
              <w:pStyle w:val="TAL"/>
            </w:pPr>
            <w:r w:rsidRPr="009078DC">
              <w:t>End</w:t>
            </w:r>
            <w:r w:rsidR="009B6B4D">
              <w:t>p</w:t>
            </w:r>
            <w:r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376B24C8" w:rsidR="00F11E9C" w:rsidRPr="009078DC" w:rsidRDefault="000331F6" w:rsidP="00B971EE">
            <w:pPr>
              <w:pStyle w:val="TAL"/>
            </w:pPr>
            <w:r>
              <w:t xml:space="preserve">IP </w:t>
            </w:r>
            <w:r w:rsidR="00F11E9C" w:rsidRPr="009078DC">
              <w:t>Endpoint information used for MDC1 and MDC2.</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bl>
    <w:p w14:paraId="384995FD" w14:textId="77777777" w:rsidR="00F11E9C" w:rsidRDefault="00F11E9C" w:rsidP="00F11E9C">
      <w:pPr>
        <w:rPr>
          <w:lang w:val="en-US"/>
        </w:rPr>
      </w:pPr>
    </w:p>
    <w:p w14:paraId="7A0BD370" w14:textId="61192FE2" w:rsidR="00F11E9C" w:rsidRDefault="00F11E9C" w:rsidP="00F11E9C">
      <w:pPr>
        <w:pStyle w:val="Heading4"/>
        <w:rPr>
          <w:lang w:val="en-US"/>
        </w:rPr>
      </w:pPr>
      <w:bookmarkStart w:id="233" w:name="_Toc160890612"/>
      <w:r>
        <w:rPr>
          <w:lang w:val="en-US"/>
        </w:rPr>
        <w:lastRenderedPageBreak/>
        <w:t>6.2.6.2</w:t>
      </w:r>
      <w:r>
        <w:rPr>
          <w:lang w:val="en-US"/>
        </w:rPr>
        <w:tab/>
        <w:t>Structured data types</w:t>
      </w:r>
      <w:bookmarkEnd w:id="233"/>
    </w:p>
    <w:p w14:paraId="32BB694C" w14:textId="59108C24" w:rsidR="00F11E9C" w:rsidRDefault="00F11E9C" w:rsidP="00F11E9C">
      <w:pPr>
        <w:pStyle w:val="Heading5"/>
      </w:pPr>
      <w:bookmarkStart w:id="234" w:name="_Toc160890613"/>
      <w:r>
        <w:t>6.2.6.2.1</w:t>
      </w:r>
      <w:r>
        <w:tab/>
        <w:t>Introduction</w:t>
      </w:r>
      <w:bookmarkEnd w:id="234"/>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Heading5"/>
      </w:pPr>
      <w:bookmarkStart w:id="235" w:name="_Toc160890614"/>
      <w:r>
        <w:t>6.2.6.2.2</w:t>
      </w:r>
      <w:r>
        <w:tab/>
        <w:t xml:space="preserve">Type: </w:t>
      </w:r>
      <w:proofErr w:type="spellStart"/>
      <w:r>
        <w:t>MediaInstructionData</w:t>
      </w:r>
      <w:bookmarkEnd w:id="235"/>
      <w:proofErr w:type="spellEnd"/>
    </w:p>
    <w:p w14:paraId="78376319" w14:textId="2E03FA7C" w:rsidR="00F11E9C" w:rsidRDefault="00F11E9C" w:rsidP="00F11E9C">
      <w:pPr>
        <w:pStyle w:val="TH"/>
      </w:pPr>
      <w:r>
        <w:t xml:space="preserve">Table 6.2.6.2.2-1: Definition of type </w:t>
      </w:r>
      <w:proofErr w:type="spellStart"/>
      <w:r>
        <w:t>MediaInstructionData</w:t>
      </w:r>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126" w:type="dxa"/>
          </w:tcPr>
          <w:p w14:paraId="1D1FBD31" w14:textId="77777777" w:rsidR="00F11E9C" w:rsidRPr="009078DC" w:rsidRDefault="00F11E9C" w:rsidP="00B971EE">
            <w:pPr>
              <w:pStyle w:val="TAL"/>
            </w:pPr>
            <w:proofErr w:type="spellStart"/>
            <w:r w:rsidRPr="009078DC">
              <w:t>SessionId</w:t>
            </w:r>
            <w:proofErr w:type="spellEnd"/>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 xml:space="preserve">The session ID is the identity of the IMS session for which the </w:t>
            </w:r>
            <w:proofErr w:type="spellStart"/>
            <w:r w:rsidRPr="009078DC">
              <w:t>MediaInstructions</w:t>
            </w:r>
            <w:proofErr w:type="spellEnd"/>
            <w:r w:rsidRPr="009078DC">
              <w:t xml:space="preserve">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proofErr w:type="spellStart"/>
            <w:r w:rsidRPr="009078DC">
              <w:t>mediaInstructionSet</w:t>
            </w:r>
            <w:proofErr w:type="spellEnd"/>
          </w:p>
        </w:tc>
        <w:tc>
          <w:tcPr>
            <w:tcW w:w="2126" w:type="dxa"/>
          </w:tcPr>
          <w:p w14:paraId="1F888473" w14:textId="77777777" w:rsidR="00F11E9C" w:rsidRPr="009078DC" w:rsidRDefault="00F11E9C" w:rsidP="00B971EE">
            <w:pPr>
              <w:pStyle w:val="TAL"/>
            </w:pPr>
            <w:r w:rsidRPr="009078DC">
              <w:t>map(</w:t>
            </w:r>
            <w:proofErr w:type="spellStart"/>
            <w:r w:rsidRPr="009078DC">
              <w:t>MediaInstructions</w:t>
            </w:r>
            <w:proofErr w:type="spellEnd"/>
            <w:r w:rsidRPr="009078DC">
              <w:t>)</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0114B770" w14:textId="77777777" w:rsidR="00F11E9C" w:rsidRPr="009078DC" w:rsidRDefault="00F11E9C" w:rsidP="00B971EE">
            <w:pPr>
              <w:pStyle w:val="TAL"/>
            </w:pPr>
            <w:r w:rsidRPr="009078DC">
              <w:t xml:space="preserve">A map (list of key-value pairs where </w:t>
            </w:r>
            <w:proofErr w:type="spellStart"/>
            <w:r w:rsidRPr="009078DC">
              <w:t>mediaId</w:t>
            </w:r>
            <w:proofErr w:type="spellEnd"/>
            <w:r w:rsidRPr="009078DC">
              <w:t xml:space="preserve"> as key) of </w:t>
            </w:r>
            <w:proofErr w:type="spellStart"/>
            <w:r w:rsidRPr="009078DC">
              <w:t>MediaInstructions</w:t>
            </w:r>
            <w:proofErr w:type="spellEnd"/>
            <w:r w:rsidRPr="009078DC">
              <w:t>.</w:t>
            </w:r>
          </w:p>
          <w:p w14:paraId="12CE010F" w14:textId="77777777" w:rsidR="00F11E9C" w:rsidRPr="009078DC" w:rsidRDefault="00F11E9C" w:rsidP="00B971EE">
            <w:pPr>
              <w:pStyle w:val="TAL"/>
            </w:pPr>
            <w:r w:rsidRPr="009078DC">
              <w:t xml:space="preserve">The </w:t>
            </w:r>
            <w:proofErr w:type="spellStart"/>
            <w:r w:rsidRPr="009078DC">
              <w:t>mediaInstructionSet</w:t>
            </w:r>
            <w:proofErr w:type="spellEnd"/>
            <w:r w:rsidRPr="009078DC">
              <w:t xml:space="preserve"> includes a set of instructions for each media flow to control.</w:t>
            </w:r>
          </w:p>
        </w:tc>
      </w:tr>
    </w:tbl>
    <w:p w14:paraId="3FAA43EB" w14:textId="77777777" w:rsidR="00F11E9C" w:rsidRDefault="00F11E9C" w:rsidP="00F11E9C">
      <w:pPr>
        <w:rPr>
          <w:lang w:val="en-US"/>
        </w:rPr>
      </w:pPr>
    </w:p>
    <w:p w14:paraId="01FC7657" w14:textId="5135C916" w:rsidR="00F11E9C" w:rsidRDefault="00F11E9C" w:rsidP="00F11E9C">
      <w:pPr>
        <w:pStyle w:val="Heading5"/>
      </w:pPr>
      <w:bookmarkStart w:id="236" w:name="_Toc160890615"/>
      <w:r>
        <w:t>6.2.6.2.3</w:t>
      </w:r>
      <w:r>
        <w:tab/>
        <w:t xml:space="preserve">Type: </w:t>
      </w:r>
      <w:proofErr w:type="spellStart"/>
      <w:r w:rsidRPr="00EC33FF">
        <w:t>MediaInstructions</w:t>
      </w:r>
      <w:bookmarkEnd w:id="236"/>
      <w:proofErr w:type="spellEnd"/>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proofErr w:type="spellStart"/>
            <w:r w:rsidRPr="009078DC">
              <w:t>mediaId</w:t>
            </w:r>
            <w:proofErr w:type="spellEnd"/>
          </w:p>
        </w:tc>
        <w:tc>
          <w:tcPr>
            <w:tcW w:w="1815" w:type="dxa"/>
          </w:tcPr>
          <w:p w14:paraId="621B532D" w14:textId="77777777" w:rsidR="00F11E9C" w:rsidRPr="009078DC" w:rsidRDefault="00F11E9C" w:rsidP="00B971EE">
            <w:pPr>
              <w:pStyle w:val="TAL"/>
            </w:pPr>
            <w:proofErr w:type="spellStart"/>
            <w:r w:rsidRPr="009078DC">
              <w:t>MediaId</w:t>
            </w:r>
            <w:proofErr w:type="spellEnd"/>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proofErr w:type="spellStart"/>
            <w:r w:rsidRPr="009078DC">
              <w:t>mediaResourceType</w:t>
            </w:r>
            <w:proofErr w:type="spellEnd"/>
          </w:p>
        </w:tc>
        <w:tc>
          <w:tcPr>
            <w:tcW w:w="1815" w:type="dxa"/>
          </w:tcPr>
          <w:p w14:paraId="7FE32B32" w14:textId="77777777" w:rsidR="00F11E9C" w:rsidRPr="009078DC" w:rsidRDefault="00F11E9C" w:rsidP="00B971EE">
            <w:pPr>
              <w:pStyle w:val="TAL"/>
            </w:pPr>
            <w:proofErr w:type="spellStart"/>
            <w:r w:rsidRPr="009078DC">
              <w:t>MediaResourceType</w:t>
            </w:r>
            <w:proofErr w:type="spellEnd"/>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proofErr w:type="spellStart"/>
            <w:r w:rsidRPr="009078DC">
              <w:t>mediaInstruction</w:t>
            </w:r>
            <w:proofErr w:type="spellEnd"/>
          </w:p>
        </w:tc>
        <w:tc>
          <w:tcPr>
            <w:tcW w:w="1815" w:type="dxa"/>
          </w:tcPr>
          <w:p w14:paraId="70D3B627" w14:textId="77777777" w:rsidR="00F11E9C" w:rsidRPr="009078DC" w:rsidRDefault="00F11E9C" w:rsidP="00B971EE">
            <w:pPr>
              <w:pStyle w:val="TAL"/>
            </w:pPr>
            <w:proofErr w:type="spellStart"/>
            <w:r w:rsidRPr="009078DC">
              <w:t>MediaInstruction</w:t>
            </w:r>
            <w:proofErr w:type="spellEnd"/>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proofErr w:type="spellStart"/>
            <w:r w:rsidRPr="009078DC">
              <w:t>mediaInstruction</w:t>
            </w:r>
            <w:proofErr w:type="spellEnd"/>
            <w:r w:rsidRPr="009078DC">
              <w:t xml:space="preserve">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proofErr w:type="spellStart"/>
            <w:r w:rsidRPr="009078DC">
              <w:t>dcMediaSpecification</w:t>
            </w:r>
            <w:proofErr w:type="spellEnd"/>
          </w:p>
        </w:tc>
        <w:tc>
          <w:tcPr>
            <w:tcW w:w="1815" w:type="dxa"/>
          </w:tcPr>
          <w:p w14:paraId="295523C5" w14:textId="77777777" w:rsidR="00F11E9C" w:rsidRPr="009078DC" w:rsidRDefault="00F11E9C" w:rsidP="00B971EE">
            <w:pPr>
              <w:pStyle w:val="TAL"/>
            </w:pPr>
            <w:proofErr w:type="spellStart"/>
            <w:r w:rsidRPr="009078DC">
              <w:rPr>
                <w:rFonts w:hint="eastAsia"/>
              </w:rPr>
              <w:t>D</w:t>
            </w:r>
            <w:r w:rsidRPr="009078DC">
              <w:t>cMediaSpecification</w:t>
            </w:r>
            <w:proofErr w:type="spellEnd"/>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 xml:space="preserve">It shall be contained if the </w:t>
            </w:r>
            <w:proofErr w:type="spellStart"/>
            <w:r>
              <w:t>mediaResourceType</w:t>
            </w:r>
            <w:proofErr w:type="spellEnd"/>
            <w:r>
              <w:t xml:space="preserv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proofErr w:type="spellStart"/>
            <w:r w:rsidRPr="009078DC">
              <w:rPr>
                <w:rFonts w:hint="eastAsia"/>
              </w:rPr>
              <w:t>a</w:t>
            </w:r>
            <w:r w:rsidRPr="009078DC">
              <w:t>rMediaSpecification</w:t>
            </w:r>
            <w:proofErr w:type="spellEnd"/>
          </w:p>
        </w:tc>
        <w:tc>
          <w:tcPr>
            <w:tcW w:w="1815" w:type="dxa"/>
          </w:tcPr>
          <w:p w14:paraId="7EDD2E51" w14:textId="77777777" w:rsidR="00F11E9C" w:rsidRPr="009078DC" w:rsidRDefault="00F11E9C" w:rsidP="00B971EE">
            <w:pPr>
              <w:pStyle w:val="TAL"/>
            </w:pPr>
            <w:proofErr w:type="spellStart"/>
            <w:r w:rsidRPr="009078DC">
              <w:t>ArMediaSpecification</w:t>
            </w:r>
            <w:proofErr w:type="spellEnd"/>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 xml:space="preserve">It shall be contained if the </w:t>
            </w:r>
            <w:proofErr w:type="spellStart"/>
            <w:r>
              <w:t>mediaResourceType</w:t>
            </w:r>
            <w:proofErr w:type="spellEnd"/>
            <w:r>
              <w:t xml:space="preserv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proofErr w:type="spellStart"/>
            <w:r>
              <w:rPr>
                <w:rFonts w:hint="eastAsia"/>
                <w:lang w:eastAsia="zh-CN"/>
              </w:rPr>
              <w:t>m</w:t>
            </w:r>
            <w:r>
              <w:rPr>
                <w:lang w:eastAsia="zh-CN"/>
              </w:rPr>
              <w:t>ediaProcessingU</w:t>
            </w:r>
            <w:r w:rsidR="00DE37F0">
              <w:rPr>
                <w:lang w:eastAsia="zh-CN"/>
              </w:rPr>
              <w:t>rl</w:t>
            </w:r>
            <w:proofErr w:type="spellEnd"/>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bl>
    <w:p w14:paraId="6895C017" w14:textId="77777777" w:rsidR="00F11E9C" w:rsidRDefault="00F11E9C" w:rsidP="00F11E9C"/>
    <w:p w14:paraId="53F72BF7" w14:textId="55B50161" w:rsidR="00F11E9C" w:rsidRPr="00B910B8" w:rsidRDefault="00F11E9C" w:rsidP="00F11E9C">
      <w:pPr>
        <w:pStyle w:val="Heading5"/>
      </w:pPr>
      <w:bookmarkStart w:id="237" w:name="_Toc160890616"/>
      <w:r w:rsidRPr="00B910B8">
        <w:lastRenderedPageBreak/>
        <w:t>6.</w:t>
      </w:r>
      <w:r>
        <w:t>2</w:t>
      </w:r>
      <w:r w:rsidRPr="00B910B8">
        <w:t>.</w:t>
      </w:r>
      <w:r>
        <w:t>6</w:t>
      </w:r>
      <w:r w:rsidRPr="00B910B8">
        <w:t>.2.4</w:t>
      </w:r>
      <w:r w:rsidRPr="00B910B8">
        <w:tab/>
        <w:t xml:space="preserve">Type: </w:t>
      </w:r>
      <w:proofErr w:type="spellStart"/>
      <w:r>
        <w:rPr>
          <w:rFonts w:hint="eastAsia"/>
          <w:lang w:eastAsia="zh-CN"/>
        </w:rPr>
        <w:t>D</w:t>
      </w:r>
      <w:r>
        <w:rPr>
          <w:lang w:eastAsia="zh-CN"/>
        </w:rPr>
        <w:t>c</w:t>
      </w:r>
      <w:r w:rsidRPr="00EC33FF">
        <w:rPr>
          <w:lang w:eastAsia="zh-CN"/>
        </w:rPr>
        <w:t>MediaSpecification</w:t>
      </w:r>
      <w:bookmarkEnd w:id="237"/>
      <w:proofErr w:type="spellEnd"/>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proofErr w:type="spellStart"/>
      <w:r w:rsidRPr="00F20F9A">
        <w:t>D</w:t>
      </w:r>
      <w:r>
        <w:t>c</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B971EE">
        <w:trPr>
          <w:jc w:val="center"/>
        </w:trPr>
        <w:tc>
          <w:tcPr>
            <w:tcW w:w="1720" w:type="dxa"/>
            <w:shd w:val="clear" w:color="auto" w:fill="C0C0C0"/>
          </w:tcPr>
          <w:p w14:paraId="5EBB6BC5" w14:textId="77777777" w:rsidR="00F11E9C" w:rsidRPr="009078DC" w:rsidRDefault="00F11E9C" w:rsidP="00B971EE">
            <w:pPr>
              <w:pStyle w:val="TAH"/>
            </w:pPr>
            <w:r w:rsidRPr="009078DC">
              <w:t>Attribute name</w:t>
            </w:r>
          </w:p>
        </w:tc>
        <w:tc>
          <w:tcPr>
            <w:tcW w:w="1560" w:type="dxa"/>
            <w:shd w:val="clear" w:color="auto" w:fill="C0C0C0"/>
          </w:tcPr>
          <w:p w14:paraId="57225E8C" w14:textId="77777777" w:rsidR="00F11E9C" w:rsidRPr="009078DC" w:rsidRDefault="00F11E9C" w:rsidP="00B971EE">
            <w:pPr>
              <w:pStyle w:val="TAH"/>
            </w:pPr>
            <w:r w:rsidRPr="009078DC">
              <w:t>Data type</w:t>
            </w:r>
          </w:p>
        </w:tc>
        <w:tc>
          <w:tcPr>
            <w:tcW w:w="425" w:type="dxa"/>
            <w:shd w:val="clear" w:color="auto" w:fill="C0C0C0"/>
          </w:tcPr>
          <w:p w14:paraId="5C9215F9" w14:textId="77777777" w:rsidR="00F11E9C" w:rsidRPr="009078DC" w:rsidRDefault="00F11E9C" w:rsidP="00B971EE">
            <w:pPr>
              <w:pStyle w:val="TAH"/>
            </w:pPr>
            <w:r w:rsidRPr="009078DC">
              <w:t>P</w:t>
            </w:r>
          </w:p>
        </w:tc>
        <w:tc>
          <w:tcPr>
            <w:tcW w:w="1134" w:type="dxa"/>
            <w:shd w:val="clear" w:color="auto" w:fill="C0C0C0"/>
          </w:tcPr>
          <w:p w14:paraId="6B61C79F" w14:textId="77777777" w:rsidR="00F11E9C" w:rsidRPr="009078DC" w:rsidRDefault="00F11E9C" w:rsidP="00B971EE">
            <w:pPr>
              <w:pStyle w:val="TAH"/>
            </w:pPr>
            <w:r w:rsidRPr="009078DC">
              <w:t>Cardinality</w:t>
            </w:r>
          </w:p>
        </w:tc>
        <w:tc>
          <w:tcPr>
            <w:tcW w:w="4838"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B971EE">
        <w:trPr>
          <w:jc w:val="center"/>
        </w:trPr>
        <w:tc>
          <w:tcPr>
            <w:tcW w:w="1720" w:type="dxa"/>
          </w:tcPr>
          <w:p w14:paraId="53F51A05" w14:textId="77777777" w:rsidR="00F11E9C" w:rsidRPr="00B910B8" w:rsidRDefault="00F11E9C" w:rsidP="00B971EE">
            <w:pPr>
              <w:pStyle w:val="TAL"/>
            </w:pPr>
            <w:proofErr w:type="spellStart"/>
            <w:r w:rsidRPr="00F20F9A">
              <w:t>mediaProxyConfig</w:t>
            </w:r>
            <w:proofErr w:type="spellEnd"/>
          </w:p>
        </w:tc>
        <w:tc>
          <w:tcPr>
            <w:tcW w:w="1560" w:type="dxa"/>
          </w:tcPr>
          <w:p w14:paraId="7CF40C8D" w14:textId="77777777" w:rsidR="00F11E9C" w:rsidRPr="00B910B8" w:rsidRDefault="00F11E9C" w:rsidP="00B971EE">
            <w:pPr>
              <w:pStyle w:val="TAL"/>
            </w:pPr>
            <w:proofErr w:type="spellStart"/>
            <w:r w:rsidRPr="00F20F9A">
              <w:t>MediaProxy</w:t>
            </w:r>
            <w:proofErr w:type="spellEnd"/>
          </w:p>
        </w:tc>
        <w:tc>
          <w:tcPr>
            <w:tcW w:w="425" w:type="dxa"/>
          </w:tcPr>
          <w:p w14:paraId="39927C27" w14:textId="77777777" w:rsidR="00F11E9C" w:rsidRPr="00B910B8" w:rsidRDefault="00F11E9C" w:rsidP="00B971EE">
            <w:pPr>
              <w:pStyle w:val="TAC"/>
            </w:pPr>
            <w:r>
              <w:t>C</w:t>
            </w:r>
          </w:p>
        </w:tc>
        <w:tc>
          <w:tcPr>
            <w:tcW w:w="1134" w:type="dxa"/>
          </w:tcPr>
          <w:p w14:paraId="43B1B29E" w14:textId="77777777" w:rsidR="00F11E9C" w:rsidRPr="00B910B8" w:rsidRDefault="00F11E9C" w:rsidP="00B971EE">
            <w:pPr>
              <w:pStyle w:val="TAL"/>
            </w:pPr>
            <w:r w:rsidRPr="00B910B8">
              <w:t>0..1</w:t>
            </w:r>
          </w:p>
        </w:tc>
        <w:tc>
          <w:tcPr>
            <w:tcW w:w="4838" w:type="dxa"/>
          </w:tcPr>
          <w:p w14:paraId="7C1FB582" w14:textId="77777777" w:rsidR="0040289E" w:rsidRDefault="00F11E9C" w:rsidP="00B971EE">
            <w:pPr>
              <w:pStyle w:val="TAL"/>
              <w:rPr>
                <w:rFonts w:cs="Arial"/>
                <w:szCs w:val="18"/>
                <w:lang w:eastAsia="zh-CN"/>
              </w:rPr>
            </w:pPr>
            <w:r>
              <w:t>Represents the media proxy configuration.</w:t>
            </w:r>
          </w:p>
          <w:p w14:paraId="436DE2D2" w14:textId="1953B46C" w:rsidR="00F11E9C" w:rsidRPr="00B910B8" w:rsidRDefault="0040289E" w:rsidP="00B971EE">
            <w:pPr>
              <w:pStyle w:val="TAL"/>
            </w:pPr>
            <w:r>
              <w:rPr>
                <w:rFonts w:cs="Arial"/>
                <w:szCs w:val="18"/>
                <w:lang w:eastAsia="zh-CN"/>
              </w:rPr>
              <w:t xml:space="preserve">It shall be included if the </w:t>
            </w:r>
            <w:proofErr w:type="spellStart"/>
            <w:r>
              <w:rPr>
                <w:rFonts w:cs="Arial"/>
                <w:szCs w:val="18"/>
                <w:lang w:eastAsia="zh-CN"/>
              </w:rPr>
              <w:t>mediaId</w:t>
            </w:r>
            <w:proofErr w:type="spellEnd"/>
            <w:r>
              <w:rPr>
                <w:rFonts w:cs="Arial"/>
                <w:szCs w:val="18"/>
                <w:lang w:eastAsia="zh-CN"/>
              </w:rPr>
              <w:t xml:space="preserve"> represents the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w:t>
            </w:r>
          </w:p>
        </w:tc>
      </w:tr>
      <w:tr w:rsidR="00F11E9C" w:rsidRPr="00D93AE2" w14:paraId="69094C78" w14:textId="77777777" w:rsidTr="00B971EE">
        <w:trPr>
          <w:jc w:val="center"/>
        </w:trPr>
        <w:tc>
          <w:tcPr>
            <w:tcW w:w="1720" w:type="dxa"/>
          </w:tcPr>
          <w:p w14:paraId="3B169B14" w14:textId="77777777" w:rsidR="00F11E9C" w:rsidRPr="00B910B8" w:rsidRDefault="00F11E9C" w:rsidP="00B971EE">
            <w:pPr>
              <w:pStyle w:val="TAL"/>
            </w:pPr>
            <w:bookmarkStart w:id="238" w:name="_Hlk142317712"/>
            <w:proofErr w:type="spellStart"/>
            <w:r>
              <w:rPr>
                <w:rFonts w:hint="eastAsia"/>
                <w:lang w:eastAsia="zh-CN"/>
              </w:rPr>
              <w:t>r</w:t>
            </w:r>
            <w:r>
              <w:rPr>
                <w:lang w:eastAsia="zh-CN"/>
              </w:rPr>
              <w:t>eplaceHttpUrls</w:t>
            </w:r>
            <w:bookmarkEnd w:id="238"/>
            <w:proofErr w:type="spellEnd"/>
          </w:p>
        </w:tc>
        <w:tc>
          <w:tcPr>
            <w:tcW w:w="1560" w:type="dxa"/>
          </w:tcPr>
          <w:p w14:paraId="6D481EF6" w14:textId="77777777" w:rsidR="00F11E9C" w:rsidRPr="00B910B8" w:rsidRDefault="00F11E9C" w:rsidP="00B971EE">
            <w:pPr>
              <w:pStyle w:val="TAL"/>
            </w:pPr>
            <w:r>
              <w:rPr>
                <w:lang w:eastAsia="zh-CN"/>
              </w:rPr>
              <w:t>map(</w:t>
            </w:r>
            <w:proofErr w:type="spellStart"/>
            <w:r>
              <w:rPr>
                <w:lang w:eastAsia="zh-CN"/>
              </w:rPr>
              <w:t>ReplaceHttpUrl</w:t>
            </w:r>
            <w:proofErr w:type="spellEnd"/>
            <w:r>
              <w:rPr>
                <w:lang w:eastAsia="zh-CN"/>
              </w:rPr>
              <w:t>)</w:t>
            </w:r>
          </w:p>
        </w:tc>
        <w:tc>
          <w:tcPr>
            <w:tcW w:w="425" w:type="dxa"/>
          </w:tcPr>
          <w:p w14:paraId="02D8B543" w14:textId="77777777" w:rsidR="00F11E9C" w:rsidRPr="00B910B8" w:rsidRDefault="00F11E9C" w:rsidP="00B971EE">
            <w:pPr>
              <w:pStyle w:val="TAC"/>
            </w:pPr>
            <w:r>
              <w:t>C</w:t>
            </w:r>
          </w:p>
        </w:tc>
        <w:tc>
          <w:tcPr>
            <w:tcW w:w="1134" w:type="dxa"/>
          </w:tcPr>
          <w:p w14:paraId="4EAE8269" w14:textId="0E66DF06" w:rsidR="00F11E9C" w:rsidRPr="00B910B8" w:rsidRDefault="00F11E9C" w:rsidP="00B971EE">
            <w:pPr>
              <w:pStyle w:val="TAL"/>
            </w:pPr>
            <w:r w:rsidRPr="00B910B8">
              <w:t>1</w:t>
            </w:r>
            <w:r w:rsidR="00DE37F0">
              <w:t>..N</w:t>
            </w:r>
          </w:p>
        </w:tc>
        <w:tc>
          <w:tcPr>
            <w:tcW w:w="4838"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p w14:paraId="26AD7FB7" w14:textId="026ED5F0" w:rsidR="00DE37F0" w:rsidRPr="00B910B8" w:rsidRDefault="00DE37F0" w:rsidP="00B971E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B971EE">
        <w:trPr>
          <w:jc w:val="center"/>
        </w:trPr>
        <w:tc>
          <w:tcPr>
            <w:tcW w:w="1720" w:type="dxa"/>
          </w:tcPr>
          <w:p w14:paraId="24C79241" w14:textId="77777777" w:rsidR="00F11E9C" w:rsidRPr="00B910B8" w:rsidRDefault="00F11E9C" w:rsidP="00B971EE">
            <w:pPr>
              <w:pStyle w:val="TAL"/>
            </w:pPr>
            <w:r>
              <w:rPr>
                <w:lang w:eastAsia="zh-CN"/>
              </w:rPr>
              <w:t>mdc1EndpointDcsf</w:t>
            </w:r>
          </w:p>
        </w:tc>
        <w:tc>
          <w:tcPr>
            <w:tcW w:w="1560" w:type="dxa"/>
          </w:tcPr>
          <w:p w14:paraId="1742885B" w14:textId="13530397" w:rsidR="00F11E9C" w:rsidRPr="00B910B8" w:rsidRDefault="00F11E9C" w:rsidP="00B971EE">
            <w:pPr>
              <w:pStyle w:val="TAL"/>
            </w:pPr>
            <w:r w:rsidRPr="00690A26">
              <w:t>End</w:t>
            </w:r>
            <w:r w:rsidR="00DE37F0">
              <w:t>p</w:t>
            </w:r>
            <w:r w:rsidRPr="00690A26">
              <w:t>oint</w:t>
            </w:r>
          </w:p>
        </w:tc>
        <w:tc>
          <w:tcPr>
            <w:tcW w:w="425" w:type="dxa"/>
          </w:tcPr>
          <w:p w14:paraId="6E75BC22" w14:textId="77777777" w:rsidR="00F11E9C" w:rsidRPr="00B910B8" w:rsidRDefault="00F11E9C" w:rsidP="00B971EE">
            <w:pPr>
              <w:pStyle w:val="TAC"/>
            </w:pPr>
            <w:r>
              <w:t>C</w:t>
            </w:r>
          </w:p>
        </w:tc>
        <w:tc>
          <w:tcPr>
            <w:tcW w:w="1134" w:type="dxa"/>
          </w:tcPr>
          <w:p w14:paraId="35BF6395" w14:textId="77777777" w:rsidR="00F11E9C" w:rsidRPr="00B910B8" w:rsidRDefault="00F11E9C" w:rsidP="00B971EE">
            <w:pPr>
              <w:pStyle w:val="TAL"/>
            </w:pPr>
            <w:r w:rsidRPr="00B910B8">
              <w:t>0..1</w:t>
            </w:r>
          </w:p>
        </w:tc>
        <w:tc>
          <w:tcPr>
            <w:tcW w:w="4838" w:type="dxa"/>
          </w:tcPr>
          <w:p w14:paraId="0A5C0F18" w14:textId="77777777"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i.e. the IP address and port number of DCSF.</w:t>
            </w:r>
          </w:p>
          <w:p w14:paraId="08BBB588" w14:textId="522B101D" w:rsidR="00F11E9C" w:rsidRPr="00B910B8" w:rsidRDefault="00F11E9C" w:rsidP="00B971EE">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tc>
      </w:tr>
      <w:tr w:rsidR="00F11E9C" w:rsidRPr="00D93AE2" w14:paraId="1BA0C719" w14:textId="77777777" w:rsidTr="00B971EE">
        <w:trPr>
          <w:jc w:val="center"/>
        </w:trPr>
        <w:tc>
          <w:tcPr>
            <w:tcW w:w="1720" w:type="dxa"/>
          </w:tcPr>
          <w:p w14:paraId="5C38393C" w14:textId="77777777" w:rsidR="00F11E9C" w:rsidRDefault="00F11E9C" w:rsidP="00B971EE">
            <w:pPr>
              <w:pStyle w:val="TAL"/>
              <w:rPr>
                <w:lang w:eastAsia="zh-CN"/>
              </w:rPr>
            </w:pPr>
            <w:r>
              <w:rPr>
                <w:lang w:eastAsia="zh-CN"/>
              </w:rPr>
              <w:t>mdc1EndpointMf</w:t>
            </w:r>
          </w:p>
        </w:tc>
        <w:tc>
          <w:tcPr>
            <w:tcW w:w="1560" w:type="dxa"/>
          </w:tcPr>
          <w:p w14:paraId="73F89D6B" w14:textId="6BE49E58" w:rsidR="00F11E9C" w:rsidRDefault="00F11E9C" w:rsidP="00B971EE">
            <w:pPr>
              <w:pStyle w:val="TAL"/>
              <w:rPr>
                <w:lang w:eastAsia="zh-CN"/>
              </w:rPr>
            </w:pPr>
            <w:r w:rsidRPr="0003174D">
              <w:t>End</w:t>
            </w:r>
            <w:r w:rsidR="00DE37F0">
              <w:t>p</w:t>
            </w:r>
            <w:r w:rsidRPr="0003174D">
              <w:t>oint</w:t>
            </w:r>
          </w:p>
        </w:tc>
        <w:tc>
          <w:tcPr>
            <w:tcW w:w="425" w:type="dxa"/>
          </w:tcPr>
          <w:p w14:paraId="23BBFDEB" w14:textId="77777777" w:rsidR="00F11E9C" w:rsidRDefault="00F11E9C" w:rsidP="00B971EE">
            <w:pPr>
              <w:pStyle w:val="TAC"/>
            </w:pPr>
            <w:r>
              <w:t>C</w:t>
            </w:r>
          </w:p>
        </w:tc>
        <w:tc>
          <w:tcPr>
            <w:tcW w:w="1134" w:type="dxa"/>
          </w:tcPr>
          <w:p w14:paraId="7E08F782" w14:textId="77777777" w:rsidR="00F11E9C" w:rsidRPr="00B910B8" w:rsidRDefault="00F11E9C" w:rsidP="00B971EE">
            <w:pPr>
              <w:pStyle w:val="TAL"/>
            </w:pPr>
            <w:r w:rsidRPr="00B910B8">
              <w:t>0..1</w:t>
            </w:r>
          </w:p>
        </w:tc>
        <w:tc>
          <w:tcPr>
            <w:tcW w:w="4838" w:type="dxa"/>
          </w:tcPr>
          <w:p w14:paraId="390C3FF2" w14:textId="77777777"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i.e. the IP address and port number of DC capable MF.</w:t>
            </w:r>
          </w:p>
          <w:p w14:paraId="25FDFB5C" w14:textId="592374D0" w:rsidR="00F11E9C" w:rsidRDefault="00F11E9C" w:rsidP="00B971EE">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tc>
      </w:tr>
      <w:tr w:rsidR="00F11E9C" w:rsidRPr="00D93AE2" w14:paraId="5FE8A29B" w14:textId="77777777" w:rsidTr="00B971EE">
        <w:trPr>
          <w:jc w:val="center"/>
        </w:trPr>
        <w:tc>
          <w:tcPr>
            <w:tcW w:w="1720" w:type="dxa"/>
          </w:tcPr>
          <w:p w14:paraId="0202D949" w14:textId="369AF637" w:rsidR="00F11E9C" w:rsidRDefault="00DE37F0" w:rsidP="00B971EE">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60" w:type="dxa"/>
          </w:tcPr>
          <w:p w14:paraId="425678C5" w14:textId="65B0DDA3" w:rsidR="00F11E9C" w:rsidRPr="00B910B8" w:rsidRDefault="00F11E9C" w:rsidP="00B971EE">
            <w:pPr>
              <w:pStyle w:val="TAL"/>
            </w:pPr>
            <w:r w:rsidRPr="0003174D">
              <w:t>End</w:t>
            </w:r>
            <w:r w:rsidR="00DE37F0">
              <w:t>p</w:t>
            </w:r>
            <w:r w:rsidRPr="0003174D">
              <w:t>oint</w:t>
            </w:r>
          </w:p>
        </w:tc>
        <w:tc>
          <w:tcPr>
            <w:tcW w:w="425" w:type="dxa"/>
          </w:tcPr>
          <w:p w14:paraId="0A6400B4" w14:textId="77777777" w:rsidR="00F11E9C" w:rsidRPr="00B910B8" w:rsidRDefault="00F11E9C" w:rsidP="00B971EE">
            <w:pPr>
              <w:pStyle w:val="TAC"/>
              <w:rPr>
                <w:lang w:eastAsia="zh-CN"/>
              </w:rPr>
            </w:pPr>
            <w:r>
              <w:rPr>
                <w:lang w:eastAsia="zh-CN"/>
              </w:rPr>
              <w:t>C</w:t>
            </w:r>
          </w:p>
        </w:tc>
        <w:tc>
          <w:tcPr>
            <w:tcW w:w="1134" w:type="dxa"/>
          </w:tcPr>
          <w:p w14:paraId="397BA96C"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581F5845"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 i.e. the IP address and port number of DC AS.</w:t>
            </w:r>
          </w:p>
          <w:p w14:paraId="458A2635" w14:textId="7CCAE88E" w:rsidR="00F11E9C" w:rsidRPr="00B910B8" w:rsidRDefault="00F11E9C" w:rsidP="00B971EE">
            <w:pPr>
              <w:pStyle w:val="TAL"/>
            </w:pPr>
            <w:r>
              <w:t xml:space="preserve">It shall be included </w:t>
            </w:r>
            <w:r>
              <w:rPr>
                <w:rFonts w:cs="Arial"/>
                <w:szCs w:val="18"/>
                <w:lang w:eastAsia="zh-CN"/>
              </w:rPr>
              <w:t xml:space="preserve">if </w:t>
            </w:r>
            <w:r w:rsidR="00124FDE">
              <w:t>in the request of the media instruction</w:t>
            </w:r>
            <w:r w:rsidR="00124FDE">
              <w:rPr>
                <w:rFonts w:cs="Arial"/>
                <w:szCs w:val="18"/>
                <w:lang w:eastAsia="zh-CN"/>
              </w:rPr>
              <w:t xml:space="preserve"> </w:t>
            </w:r>
            <w:r>
              <w:rPr>
                <w:rFonts w:cs="Arial"/>
                <w:szCs w:val="18"/>
                <w:lang w:eastAsia="zh-CN"/>
              </w:rPr>
              <w:t xml:space="preserve">the </w:t>
            </w:r>
            <w:proofErr w:type="spellStart"/>
            <w:r>
              <w:rPr>
                <w:rFonts w:cs="Arial"/>
                <w:szCs w:val="18"/>
                <w:lang w:eastAsia="zh-CN"/>
              </w:rPr>
              <w:t>mediaId</w:t>
            </w:r>
            <w:proofErr w:type="spellEnd"/>
            <w:r>
              <w:rPr>
                <w:rFonts w:cs="Arial"/>
                <w:szCs w:val="18"/>
                <w:lang w:eastAsia="zh-CN"/>
              </w:rPr>
              <w:t xml:space="preserve"> represents a P2A</w:t>
            </w:r>
            <w:r>
              <w:rPr>
                <w:rFonts w:cs="Arial" w:hint="eastAsia"/>
                <w:szCs w:val="18"/>
                <w:lang w:eastAsia="zh-CN"/>
              </w:rPr>
              <w:t>/</w:t>
            </w:r>
            <w:r>
              <w:rPr>
                <w:rFonts w:cs="Arial"/>
                <w:szCs w:val="18"/>
                <w:lang w:eastAsia="zh-CN"/>
              </w:rPr>
              <w:t xml:space="preserve">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rsidRPr="003B2883">
              <w:t>"</w:t>
            </w:r>
            <w:r>
              <w:t>HTTP</w:t>
            </w:r>
            <w:r w:rsidRPr="003B2883">
              <w:t>"</w:t>
            </w:r>
            <w:r>
              <w:t>.</w:t>
            </w:r>
          </w:p>
        </w:tc>
      </w:tr>
      <w:tr w:rsidR="00F11E9C" w:rsidRPr="00D93AE2" w14:paraId="2009ED9C" w14:textId="77777777" w:rsidTr="00B971EE">
        <w:trPr>
          <w:jc w:val="center"/>
        </w:trPr>
        <w:tc>
          <w:tcPr>
            <w:tcW w:w="1720" w:type="dxa"/>
          </w:tcPr>
          <w:p w14:paraId="7AB30EF7" w14:textId="537CBD75" w:rsidR="00F11E9C" w:rsidRPr="00F20F9A" w:rsidRDefault="00DE37F0" w:rsidP="00B971EE">
            <w:pPr>
              <w:pStyle w:val="TAL"/>
              <w:rPr>
                <w:lang w:eastAsia="zh-CN"/>
              </w:rPr>
            </w:pPr>
            <w:r>
              <w:rPr>
                <w:lang w:eastAsia="zh-CN"/>
              </w:rPr>
              <w:t>m</w:t>
            </w:r>
            <w:r w:rsidRPr="005620AA">
              <w:rPr>
                <w:lang w:eastAsia="zh-CN"/>
              </w:rPr>
              <w:t>dc2EndpointMf</w:t>
            </w:r>
          </w:p>
        </w:tc>
        <w:tc>
          <w:tcPr>
            <w:tcW w:w="1560" w:type="dxa"/>
          </w:tcPr>
          <w:p w14:paraId="425200D5" w14:textId="1F907BFD" w:rsidR="00F11E9C" w:rsidRDefault="00F11E9C" w:rsidP="00B971EE">
            <w:pPr>
              <w:pStyle w:val="TAL"/>
              <w:rPr>
                <w:lang w:eastAsia="zh-CN"/>
              </w:rPr>
            </w:pPr>
            <w:r w:rsidRPr="0003174D">
              <w:t>End</w:t>
            </w:r>
            <w:r w:rsidR="00DE37F0">
              <w:t>p</w:t>
            </w:r>
            <w:r w:rsidRPr="0003174D">
              <w:t>oint</w:t>
            </w:r>
          </w:p>
        </w:tc>
        <w:tc>
          <w:tcPr>
            <w:tcW w:w="425" w:type="dxa"/>
          </w:tcPr>
          <w:p w14:paraId="5EF6C2D2" w14:textId="77777777" w:rsidR="00F11E9C" w:rsidRDefault="00F11E9C" w:rsidP="00B971EE">
            <w:pPr>
              <w:pStyle w:val="TAC"/>
              <w:rPr>
                <w:lang w:eastAsia="zh-CN"/>
              </w:rPr>
            </w:pPr>
            <w:r>
              <w:rPr>
                <w:lang w:eastAsia="zh-CN"/>
              </w:rPr>
              <w:t>C</w:t>
            </w:r>
          </w:p>
        </w:tc>
        <w:tc>
          <w:tcPr>
            <w:tcW w:w="1134" w:type="dxa"/>
          </w:tcPr>
          <w:p w14:paraId="3B9CCB28" w14:textId="77777777" w:rsidR="00F11E9C" w:rsidRDefault="00F11E9C" w:rsidP="00B971EE">
            <w:pPr>
              <w:pStyle w:val="TAL"/>
              <w:rPr>
                <w:lang w:eastAsia="zh-CN"/>
              </w:rPr>
            </w:pPr>
            <w:r>
              <w:rPr>
                <w:rFonts w:hint="eastAsia"/>
                <w:lang w:eastAsia="zh-CN"/>
              </w:rPr>
              <w:t>0</w:t>
            </w:r>
            <w:r>
              <w:rPr>
                <w:lang w:eastAsia="zh-CN"/>
              </w:rPr>
              <w:t>..1</w:t>
            </w:r>
          </w:p>
        </w:tc>
        <w:tc>
          <w:tcPr>
            <w:tcW w:w="4838" w:type="dxa"/>
          </w:tcPr>
          <w:p w14:paraId="092A8158"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MF, i.e. the IP address and port number of DC capable MF.</w:t>
            </w:r>
          </w:p>
          <w:p w14:paraId="3EB0CF35" w14:textId="5536F336" w:rsidR="00F11E9C" w:rsidRDefault="00F11E9C" w:rsidP="00B971EE">
            <w:pPr>
              <w:pStyle w:val="TAL"/>
            </w:pPr>
            <w:r>
              <w:t xml:space="preserve">It shall be included </w:t>
            </w:r>
            <w:r w:rsidR="00124FDE">
              <w:t>in the request of the media instruction</w:t>
            </w:r>
            <w:r w:rsidR="00124FDE">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P2A</w:t>
            </w:r>
            <w:r>
              <w:rPr>
                <w:rFonts w:cs="Arial" w:hint="eastAsia"/>
                <w:szCs w:val="18"/>
                <w:lang w:eastAsia="zh-CN"/>
              </w:rPr>
              <w:t>/</w:t>
            </w:r>
            <w:r>
              <w:rPr>
                <w:rFonts w:cs="Arial"/>
                <w:szCs w:val="18"/>
                <w:lang w:eastAsia="zh-CN"/>
              </w:rPr>
              <w:t xml:space="preserve">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rsidRPr="003B2883">
              <w:t>"</w:t>
            </w:r>
            <w:r>
              <w:t>HTTP</w:t>
            </w:r>
            <w:r w:rsidRPr="003B2883">
              <w:t>"</w:t>
            </w:r>
            <w:r>
              <w:t>.</w:t>
            </w:r>
          </w:p>
        </w:tc>
      </w:tr>
      <w:tr w:rsidR="00F11E9C" w:rsidRPr="00D93AE2" w14:paraId="292F98F5" w14:textId="77777777" w:rsidTr="00B971EE">
        <w:trPr>
          <w:jc w:val="center"/>
        </w:trPr>
        <w:tc>
          <w:tcPr>
            <w:tcW w:w="1720" w:type="dxa"/>
          </w:tcPr>
          <w:p w14:paraId="37ED4CD8" w14:textId="77777777" w:rsidR="00F11E9C" w:rsidRPr="00F20F9A" w:rsidRDefault="00F11E9C" w:rsidP="00B971EE">
            <w:pPr>
              <w:pStyle w:val="TAL"/>
              <w:rPr>
                <w:lang w:eastAsia="zh-CN"/>
              </w:rPr>
            </w:pPr>
            <w:r w:rsidRPr="00F20F9A">
              <w:rPr>
                <w:lang w:eastAsia="zh-CN"/>
              </w:rPr>
              <w:t>mdc2Protocol</w:t>
            </w:r>
          </w:p>
        </w:tc>
        <w:tc>
          <w:tcPr>
            <w:tcW w:w="1560" w:type="dxa"/>
          </w:tcPr>
          <w:p w14:paraId="25A9C5C6" w14:textId="64405CBF" w:rsidR="00F11E9C" w:rsidRPr="00B910B8" w:rsidRDefault="00D0237C" w:rsidP="00B971EE">
            <w:pPr>
              <w:pStyle w:val="TAL"/>
              <w:rPr>
                <w:lang w:eastAsia="zh-CN"/>
              </w:rPr>
            </w:pPr>
            <w:r>
              <w:rPr>
                <w:lang w:eastAsia="zh-CN"/>
              </w:rPr>
              <w:t>M</w:t>
            </w:r>
            <w:r w:rsidRPr="00F20F9A">
              <w:rPr>
                <w:lang w:eastAsia="zh-CN"/>
              </w:rPr>
              <w:t>dc2Protocol</w:t>
            </w:r>
          </w:p>
        </w:tc>
        <w:tc>
          <w:tcPr>
            <w:tcW w:w="425" w:type="dxa"/>
          </w:tcPr>
          <w:p w14:paraId="7D150575" w14:textId="77777777" w:rsidR="00F11E9C" w:rsidRPr="00B910B8" w:rsidRDefault="00F11E9C" w:rsidP="00B971EE">
            <w:pPr>
              <w:pStyle w:val="TAC"/>
              <w:rPr>
                <w:lang w:eastAsia="zh-CN"/>
              </w:rPr>
            </w:pPr>
            <w:r>
              <w:rPr>
                <w:rFonts w:hint="eastAsia"/>
                <w:lang w:eastAsia="zh-CN"/>
              </w:rPr>
              <w:t>O</w:t>
            </w:r>
          </w:p>
        </w:tc>
        <w:tc>
          <w:tcPr>
            <w:tcW w:w="1134" w:type="dxa"/>
          </w:tcPr>
          <w:p w14:paraId="2A7F531D"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71A451E1" w14:textId="77777777" w:rsidR="00F11E9C" w:rsidRDefault="00F11E9C" w:rsidP="00B971EE">
            <w:pPr>
              <w:pStyle w:val="TAL"/>
              <w:rPr>
                <w:lang w:eastAsia="zh-CN"/>
              </w:rPr>
            </w:pPr>
            <w:r>
              <w:rPr>
                <w:rFonts w:hint="eastAsia"/>
                <w:lang w:eastAsia="zh-CN"/>
              </w:rPr>
              <w:t>R</w:t>
            </w:r>
            <w:r>
              <w:rPr>
                <w:lang w:eastAsia="zh-CN"/>
              </w:rPr>
              <w:t>epresents the transport layer protocols for MDC2 interface.</w:t>
            </w:r>
          </w:p>
          <w:p w14:paraId="47E6167B" w14:textId="77777777" w:rsidR="00F11E9C" w:rsidRDefault="00F11E9C" w:rsidP="00B971EE">
            <w:pPr>
              <w:pStyle w:val="TAL"/>
            </w:pPr>
            <w:r>
              <w:rPr>
                <w:rFonts w:hint="eastAsia"/>
                <w:lang w:eastAsia="zh-CN"/>
              </w:rPr>
              <w:t>It</w:t>
            </w:r>
            <w:r>
              <w:rPr>
                <w:lang w:eastAsia="zh-CN"/>
              </w:rPr>
              <w:t xml:space="preserve"> may be included when </w:t>
            </w:r>
            <w:r w:rsidRPr="00F20F9A">
              <w:rPr>
                <w:lang w:eastAsia="zh-CN"/>
              </w:rPr>
              <w:t>Mdc2Endpoint</w:t>
            </w:r>
            <w:r>
              <w:rPr>
                <w:lang w:eastAsia="zh-CN"/>
              </w:rPr>
              <w:t xml:space="preserve">Dcas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548C65F0" w14:textId="2F2E76E0" w:rsidR="00F11E9C" w:rsidRPr="00B910B8" w:rsidRDefault="00F11E9C" w:rsidP="00B971EE">
            <w:pPr>
              <w:pStyle w:val="TAL"/>
            </w:pPr>
          </w:p>
        </w:tc>
      </w:tr>
      <w:tr w:rsidR="00F11E9C" w:rsidRPr="00D93AE2" w14:paraId="171B20F7" w14:textId="77777777" w:rsidTr="00B971EE">
        <w:trPr>
          <w:jc w:val="center"/>
        </w:trPr>
        <w:tc>
          <w:tcPr>
            <w:tcW w:w="1720"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60" w:type="dxa"/>
          </w:tcPr>
          <w:p w14:paraId="358461EA" w14:textId="77777777" w:rsidR="00F11E9C" w:rsidRPr="00B910B8" w:rsidRDefault="00F11E9C" w:rsidP="00B971EE">
            <w:pPr>
              <w:pStyle w:val="TAL"/>
            </w:pPr>
            <w:r>
              <w:rPr>
                <w:lang w:eastAsia="zh-CN"/>
              </w:rPr>
              <w:t>map(</w:t>
            </w:r>
            <w:proofErr w:type="spellStart"/>
            <w:r>
              <w:rPr>
                <w:lang w:eastAsia="zh-CN"/>
              </w:rPr>
              <w:t>DcStream</w:t>
            </w:r>
            <w:proofErr w:type="spellEnd"/>
            <w:r>
              <w:rPr>
                <w:lang w:eastAsia="zh-CN"/>
              </w:rPr>
              <w:t>)</w:t>
            </w:r>
          </w:p>
        </w:tc>
        <w:tc>
          <w:tcPr>
            <w:tcW w:w="425" w:type="dxa"/>
          </w:tcPr>
          <w:p w14:paraId="32AD1BC9" w14:textId="7EB80932" w:rsidR="00F11E9C" w:rsidRPr="00B910B8" w:rsidRDefault="003937F3" w:rsidP="00B971EE">
            <w:pPr>
              <w:pStyle w:val="TAC"/>
              <w:rPr>
                <w:lang w:eastAsia="zh-CN"/>
              </w:rPr>
            </w:pPr>
            <w:r>
              <w:rPr>
                <w:lang w:eastAsia="zh-CN"/>
              </w:rPr>
              <w:t>M</w:t>
            </w:r>
          </w:p>
        </w:tc>
        <w:tc>
          <w:tcPr>
            <w:tcW w:w="1134"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838"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bl>
    <w:p w14:paraId="06CC6393" w14:textId="77777777" w:rsidR="00F11E9C" w:rsidRPr="00D93AE2" w:rsidRDefault="00F11E9C" w:rsidP="00F11E9C"/>
    <w:p w14:paraId="6A14A896" w14:textId="0E12622D" w:rsidR="00F11E9C" w:rsidRPr="00B910B8" w:rsidRDefault="00F11E9C" w:rsidP="00F11E9C">
      <w:pPr>
        <w:pStyle w:val="Heading5"/>
      </w:pPr>
      <w:bookmarkStart w:id="239" w:name="_Toc160890617"/>
      <w:r w:rsidRPr="00B910B8">
        <w:t>6.</w:t>
      </w:r>
      <w:r>
        <w:t>2</w:t>
      </w:r>
      <w:r w:rsidRPr="00B910B8">
        <w:t>.</w:t>
      </w:r>
      <w:r>
        <w:t>6</w:t>
      </w:r>
      <w:r w:rsidRPr="00B910B8">
        <w:t>.2.5</w:t>
      </w:r>
      <w:r w:rsidRPr="00B910B8">
        <w:tab/>
        <w:t xml:space="preserve">Type: </w:t>
      </w:r>
      <w:proofErr w:type="spellStart"/>
      <w:r>
        <w:rPr>
          <w:lang w:eastAsia="zh-CN"/>
        </w:rPr>
        <w:t>ArMediaSpecification</w:t>
      </w:r>
      <w:bookmarkEnd w:id="239"/>
      <w:proofErr w:type="spellEnd"/>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proofErr w:type="spellStart"/>
      <w:r w:rsidRPr="00F20F9A">
        <w:t>A</w:t>
      </w:r>
      <w:r>
        <w:t>r</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proofErr w:type="spellStart"/>
            <w:r>
              <w:rPr>
                <w:rFonts w:hint="eastAsia"/>
                <w:lang w:eastAsia="zh-CN"/>
              </w:rPr>
              <w:t>mediaProcessingSpec</w:t>
            </w:r>
            <w:proofErr w:type="spellEnd"/>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77C07DE6" w14:textId="25418953" w:rsidR="00F11E9C" w:rsidRDefault="00F11E9C" w:rsidP="00F11E9C">
      <w:pPr>
        <w:pStyle w:val="Heading4"/>
        <w:rPr>
          <w:lang w:val="en-US"/>
        </w:rPr>
      </w:pPr>
      <w:bookmarkStart w:id="240" w:name="_Toc160890618"/>
      <w:r>
        <w:rPr>
          <w:lang w:val="en-US"/>
        </w:rPr>
        <w:lastRenderedPageBreak/>
        <w:t>6.2.6.3</w:t>
      </w:r>
      <w:r>
        <w:rPr>
          <w:lang w:val="en-US"/>
        </w:rPr>
        <w:tab/>
        <w:t>Simple data types and enumerations</w:t>
      </w:r>
      <w:bookmarkEnd w:id="240"/>
    </w:p>
    <w:p w14:paraId="2EAAD213" w14:textId="20979F5B" w:rsidR="00F11E9C" w:rsidRDefault="00F11E9C" w:rsidP="00F11E9C">
      <w:pPr>
        <w:pStyle w:val="Heading5"/>
      </w:pPr>
      <w:bookmarkStart w:id="241" w:name="_Toc160890619"/>
      <w:r>
        <w:t>6.2.6.3.1</w:t>
      </w:r>
      <w:r>
        <w:tab/>
        <w:t>Introduction</w:t>
      </w:r>
      <w:bookmarkEnd w:id="241"/>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Heading5"/>
      </w:pPr>
      <w:bookmarkStart w:id="242" w:name="_Toc160890620"/>
      <w:r>
        <w:t>6.2.6.3.2</w:t>
      </w:r>
      <w:r>
        <w:tab/>
        <w:t>Simple data types</w:t>
      </w:r>
      <w:bookmarkEnd w:id="242"/>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Heading5"/>
      </w:pPr>
      <w:bookmarkStart w:id="243" w:name="_Toc160890621"/>
      <w:r>
        <w:t>6.2.6.3.3</w:t>
      </w:r>
      <w:r>
        <w:tab/>
        <w:t xml:space="preserve">Enumeration: </w:t>
      </w:r>
      <w:proofErr w:type="spellStart"/>
      <w:r>
        <w:t>M</w:t>
      </w:r>
      <w:r w:rsidRPr="00B910B8">
        <w:t>ediaI</w:t>
      </w:r>
      <w:r>
        <w:t>nstruction</w:t>
      </w:r>
      <w:bookmarkEnd w:id="243"/>
      <w:proofErr w:type="spellEnd"/>
    </w:p>
    <w:p w14:paraId="2036644E" w14:textId="69E340E8" w:rsidR="00F11E9C" w:rsidRPr="00B910B8" w:rsidRDefault="00F11E9C" w:rsidP="00F11E9C">
      <w:r w:rsidRPr="00B910B8">
        <w:t xml:space="preserve">The enumeration </w:t>
      </w:r>
      <w:proofErr w:type="spellStart"/>
      <w:r w:rsidRPr="00714B19">
        <w:t>MediaInstruction</w:t>
      </w:r>
      <w:proofErr w:type="spellEnd"/>
      <w:r w:rsidRPr="00714B19">
        <w:t xml:space="preserve">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 xml:space="preserve">-1: Enumeration </w:t>
      </w:r>
      <w:proofErr w:type="spellStart"/>
      <w:r w:rsidRPr="00B910B8">
        <w:t>Media</w:t>
      </w:r>
      <w:r>
        <w:t>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 xml:space="preserve">Originate and offer a media descriptor from the </w:t>
            </w:r>
            <w:proofErr w:type="spellStart"/>
            <w:r w:rsidRPr="00714B19">
              <w:t>mediaResource</w:t>
            </w:r>
            <w:proofErr w:type="spellEnd"/>
            <w:r w:rsidRPr="00714B19">
              <w:t xml:space="preserv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2321E733" w14:textId="66B3D6D2" w:rsidR="00F11E9C" w:rsidRDefault="00F11E9C" w:rsidP="00F11E9C">
      <w:pPr>
        <w:pStyle w:val="Heading4"/>
        <w:rPr>
          <w:lang w:val="en-US"/>
        </w:rPr>
      </w:pPr>
      <w:bookmarkStart w:id="244" w:name="_Toc160890622"/>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4"/>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Heading4"/>
      </w:pPr>
      <w:bookmarkStart w:id="245" w:name="_Toc160890623"/>
      <w:r>
        <w:t>6.2.6.5</w:t>
      </w:r>
      <w:r>
        <w:tab/>
        <w:t>Binary data</w:t>
      </w:r>
      <w:bookmarkEnd w:id="245"/>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Heading3"/>
      </w:pPr>
      <w:bookmarkStart w:id="246" w:name="_Toc160890624"/>
      <w:r>
        <w:t>6.2.7</w:t>
      </w:r>
      <w:r>
        <w:tab/>
        <w:t>Error Handling</w:t>
      </w:r>
      <w:bookmarkEnd w:id="246"/>
    </w:p>
    <w:p w14:paraId="6F34A39C" w14:textId="4721E539" w:rsidR="00F11E9C" w:rsidRDefault="00F11E9C" w:rsidP="00F11E9C">
      <w:pPr>
        <w:pStyle w:val="Heading4"/>
      </w:pPr>
      <w:bookmarkStart w:id="247" w:name="_Toc160890625"/>
      <w:r>
        <w:t>6.2.7.1</w:t>
      </w:r>
      <w:r>
        <w:tab/>
        <w:t>General</w:t>
      </w:r>
      <w:bookmarkEnd w:id="247"/>
    </w:p>
    <w:p w14:paraId="51758AFC" w14:textId="77777777" w:rsidR="00F11E9C" w:rsidRDefault="00F11E9C" w:rsidP="00F11E9C">
      <w:r>
        <w:t xml:space="preserve">For the </w:t>
      </w:r>
      <w:proofErr w:type="spellStart"/>
      <w:r w:rsidRPr="00DB4150">
        <w:t>Nimsas_MediaControl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proofErr w:type="spellStart"/>
      <w:r w:rsidRPr="00A77E58">
        <w:t>Nimsas_MediaControl</w:t>
      </w:r>
      <w:proofErr w:type="spellEnd"/>
      <w:r>
        <w:t xml:space="preserve"> API.</w:t>
      </w:r>
    </w:p>
    <w:p w14:paraId="351CE66D" w14:textId="51B4B644" w:rsidR="00F11E9C" w:rsidRDefault="00F11E9C" w:rsidP="00F11E9C">
      <w:pPr>
        <w:pStyle w:val="Heading4"/>
      </w:pPr>
      <w:bookmarkStart w:id="248" w:name="_Toc160890626"/>
      <w:r>
        <w:lastRenderedPageBreak/>
        <w:t>6.2.7.2</w:t>
      </w:r>
      <w:r>
        <w:tab/>
        <w:t>Protocol Errors</w:t>
      </w:r>
      <w:bookmarkEnd w:id="248"/>
    </w:p>
    <w:p w14:paraId="30C0B9FE" w14:textId="77777777" w:rsidR="00F11E9C" w:rsidRDefault="00F11E9C" w:rsidP="00F11E9C">
      <w:r>
        <w:t xml:space="preserve">No specific procedures for the </w:t>
      </w:r>
      <w:proofErr w:type="spellStart"/>
      <w:r w:rsidRPr="00A77E58">
        <w:t>Nimsas_MediaControl</w:t>
      </w:r>
      <w:proofErr w:type="spellEnd"/>
      <w:r>
        <w:t xml:space="preserve"> service are specified.</w:t>
      </w:r>
    </w:p>
    <w:p w14:paraId="6CAC094E" w14:textId="5CF2370A" w:rsidR="00F11E9C" w:rsidRDefault="00F11E9C" w:rsidP="00F11E9C">
      <w:pPr>
        <w:pStyle w:val="Heading4"/>
      </w:pPr>
      <w:bookmarkStart w:id="249" w:name="_Toc160890627"/>
      <w:r>
        <w:t>6.2.7.3</w:t>
      </w:r>
      <w:r>
        <w:tab/>
        <w:t>Application Errors</w:t>
      </w:r>
      <w:bookmarkEnd w:id="249"/>
    </w:p>
    <w:p w14:paraId="1EEDF2D8" w14:textId="15CAA843" w:rsidR="00F11E9C" w:rsidRDefault="00F11E9C" w:rsidP="00F11E9C">
      <w:r>
        <w:t xml:space="preserve">The application errors defined for the </w:t>
      </w:r>
      <w:proofErr w:type="spellStart"/>
      <w:r w:rsidRPr="00A77E58">
        <w:t>Nimsas_MediaControl</w:t>
      </w:r>
      <w:proofErr w:type="spellEnd"/>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proofErr w:type="spellStart"/>
            <w:r>
              <w:rPr>
                <w:rFonts w:cs="Arial" w:hint="eastAsia"/>
                <w:szCs w:val="18"/>
                <w:lang w:eastAsia="zh-CN"/>
              </w:rPr>
              <w:t>media</w:t>
            </w:r>
            <w:r>
              <w:rPr>
                <w:rFonts w:cs="Arial"/>
                <w:szCs w:val="18"/>
                <w:lang w:eastAsia="zh-CN"/>
              </w:rPr>
              <w:t>Id</w:t>
            </w:r>
            <w:proofErr w:type="spellEnd"/>
            <w:r>
              <w:rPr>
                <w:rFonts w:cs="Arial"/>
                <w:szCs w:val="18"/>
                <w:lang w:eastAsia="zh-CN"/>
              </w:rPr>
              <w:t xml:space="preserve"> is not found in the IMS AS.</w:t>
            </w:r>
          </w:p>
        </w:tc>
      </w:tr>
    </w:tbl>
    <w:p w14:paraId="7CE246B0" w14:textId="77777777" w:rsidR="00F11E9C" w:rsidRPr="004F45EC" w:rsidRDefault="00F11E9C" w:rsidP="00F11E9C"/>
    <w:p w14:paraId="276CBC04" w14:textId="257F1658" w:rsidR="00F11E9C" w:rsidRDefault="00F11E9C" w:rsidP="00F11E9C">
      <w:pPr>
        <w:pStyle w:val="Heading3"/>
        <w:rPr>
          <w:lang w:eastAsia="zh-CN"/>
        </w:rPr>
      </w:pPr>
      <w:bookmarkStart w:id="250" w:name="_Toc160890628"/>
      <w:r>
        <w:t>6.2.8</w:t>
      </w:r>
      <w:r>
        <w:rPr>
          <w:lang w:eastAsia="zh-CN"/>
        </w:rPr>
        <w:tab/>
        <w:t>Feature negotiation</w:t>
      </w:r>
      <w:bookmarkEnd w:id="250"/>
    </w:p>
    <w:p w14:paraId="1175A0CD" w14:textId="7C9F4204" w:rsidR="00F11E9C" w:rsidRDefault="00F11E9C" w:rsidP="00F11E9C">
      <w:r>
        <w:t xml:space="preserve">The optional features in table 6.2.8-1 are defined for the </w:t>
      </w:r>
      <w:proofErr w:type="spellStart"/>
      <w:r w:rsidRPr="00A77E58">
        <w:t>Nimsas_MediaControl</w:t>
      </w:r>
      <w:proofErr w:type="spellEnd"/>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Heading3"/>
      </w:pPr>
      <w:bookmarkStart w:id="251" w:name="_Toc160890629"/>
      <w:r>
        <w:t>6.2.9</w:t>
      </w:r>
      <w:r>
        <w:tab/>
        <w:t>Security</w:t>
      </w:r>
      <w:bookmarkEnd w:id="251"/>
    </w:p>
    <w:p w14:paraId="525AAFE1" w14:textId="77777777" w:rsidR="00F11E9C" w:rsidRDefault="00F11E9C" w:rsidP="00F11E9C">
      <w:r>
        <w:t xml:space="preserve">As indicated in 3GPP TS 33.501 [8] and 3GPP TS 29.500 [4], the access to the </w:t>
      </w:r>
      <w:proofErr w:type="spellStart"/>
      <w:r w:rsidRPr="00DB4150">
        <w:t>Nimsas_MediaControl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proofErr w:type="spellStart"/>
      <w:r w:rsidRPr="00DB4150">
        <w:t>Nimsas_MediaControl</w:t>
      </w:r>
      <w:proofErr w:type="spellEnd"/>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proofErr w:type="spellStart"/>
      <w:r w:rsidRPr="00DB4150">
        <w:t>Nimsas_MediaControl</w:t>
      </w:r>
      <w:proofErr w:type="spellEnd"/>
      <w:r>
        <w:rPr>
          <w:lang w:eastAsia="zh-CN"/>
        </w:rPr>
        <w:t xml:space="preserve"> </w:t>
      </w:r>
      <w:r>
        <w:t>service.</w:t>
      </w:r>
    </w:p>
    <w:p w14:paraId="6D349CF2" w14:textId="77777777" w:rsidR="00F11E9C" w:rsidRDefault="00F11E9C" w:rsidP="00F11E9C">
      <w:pPr>
        <w:rPr>
          <w:lang w:val="en-US"/>
        </w:rPr>
      </w:pPr>
      <w:r>
        <w:rPr>
          <w:lang w:val="en-US"/>
        </w:rPr>
        <w:t xml:space="preserve">The </w:t>
      </w:r>
      <w:proofErr w:type="spellStart"/>
      <w:r w:rsidRPr="00DB4150">
        <w:t>Nimsas_MediaControl</w:t>
      </w:r>
      <w:proofErr w:type="spellEnd"/>
      <w:r>
        <w:rPr>
          <w:lang w:eastAsia="zh-CN"/>
        </w:rPr>
        <w:t xml:space="preserve"> </w:t>
      </w:r>
      <w:r>
        <w:rPr>
          <w:lang w:val="en-US"/>
        </w:rPr>
        <w:t>API defines a single scope "</w:t>
      </w:r>
      <w:r w:rsidRPr="008012C0">
        <w:t xml:space="preserve"> </w:t>
      </w:r>
      <w:proofErr w:type="spellStart"/>
      <w:r w:rsidRPr="008012C0">
        <w:rPr>
          <w:lang w:val="en-US"/>
        </w:rPr>
        <w:t>nimsas</w:t>
      </w:r>
      <w:proofErr w:type="spellEnd"/>
      <w:r w:rsidRPr="008012C0">
        <w:rPr>
          <w:lang w:val="en-US"/>
        </w:rPr>
        <w:t xml:space="preserve">-mc </w:t>
      </w:r>
      <w:r>
        <w:rPr>
          <w:lang w:val="en-US"/>
        </w:rPr>
        <w:t>" for the entire service, and it does not define any additional scopes at resource or operation level.</w:t>
      </w:r>
    </w:p>
    <w:p w14:paraId="53FACE9C" w14:textId="2E2C5BF4" w:rsidR="00B51E14" w:rsidRPr="005562D7" w:rsidRDefault="00B51E14" w:rsidP="00B51E14">
      <w:pPr>
        <w:pStyle w:val="Heading3"/>
      </w:pPr>
      <w:bookmarkStart w:id="252" w:name="_Toc160890630"/>
      <w:r w:rsidRPr="005562D7">
        <w:t>6.</w:t>
      </w:r>
      <w:r>
        <w:t>2</w:t>
      </w:r>
      <w:r w:rsidRPr="005562D7">
        <w:t>.</w:t>
      </w:r>
      <w:r w:rsidR="00D76AEF">
        <w:t>10</w:t>
      </w:r>
      <w:r w:rsidRPr="005562D7">
        <w:tab/>
        <w:t>HTTP redirection</w:t>
      </w:r>
      <w:bookmarkEnd w:id="252"/>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Heading8"/>
      </w:pPr>
      <w:r>
        <w:br w:type="page"/>
      </w:r>
      <w:bookmarkStart w:id="253" w:name="_Toc35971450"/>
      <w:bookmarkStart w:id="254" w:name="_Toc510696650"/>
      <w:bookmarkStart w:id="255" w:name="_Toc160890631"/>
      <w:r>
        <w:lastRenderedPageBreak/>
        <w:t>Annex A (normative):</w:t>
      </w:r>
      <w:r>
        <w:br/>
        <w:t>OpenAPI specification</w:t>
      </w:r>
      <w:bookmarkEnd w:id="253"/>
      <w:bookmarkEnd w:id="254"/>
      <w:bookmarkEnd w:id="255"/>
    </w:p>
    <w:p w14:paraId="1656CB21" w14:textId="77777777" w:rsidR="007B3457" w:rsidRDefault="00000000" w:rsidP="003A4F10">
      <w:pPr>
        <w:pStyle w:val="Heading1"/>
      </w:pPr>
      <w:bookmarkStart w:id="256" w:name="_Toc510696651"/>
      <w:bookmarkStart w:id="257" w:name="_Toc35971451"/>
      <w:bookmarkStart w:id="258" w:name="_Toc510696653"/>
      <w:bookmarkStart w:id="259" w:name="_Toc160890632"/>
      <w:r>
        <w:t>A.1</w:t>
      </w:r>
      <w:r>
        <w:tab/>
        <w:t>General</w:t>
      </w:r>
      <w:bookmarkEnd w:id="256"/>
      <w:bookmarkEnd w:id="257"/>
      <w:bookmarkEnd w:id="259"/>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Heading1"/>
      </w:pPr>
      <w:bookmarkStart w:id="260" w:name="_Toc160890633"/>
      <w:r>
        <w:t>A.2</w:t>
      </w:r>
      <w:r>
        <w:tab/>
      </w:r>
      <w:proofErr w:type="spellStart"/>
      <w:r w:rsidR="0083253C" w:rsidRPr="0017262F">
        <w:t>Nimsas_SessionEventControl</w:t>
      </w:r>
      <w:proofErr w:type="spellEnd"/>
      <w:r>
        <w:t xml:space="preserve"> API</w:t>
      </w:r>
      <w:bookmarkEnd w:id="260"/>
    </w:p>
    <w:p w14:paraId="69666E72" w14:textId="77777777" w:rsidR="0083253C" w:rsidRPr="007C27B2" w:rsidRDefault="0083253C" w:rsidP="0083253C">
      <w:pPr>
        <w:pStyle w:val="PL"/>
      </w:pPr>
      <w:proofErr w:type="spellStart"/>
      <w:r w:rsidRPr="007C27B2">
        <w:t>openapi</w:t>
      </w:r>
      <w:proofErr w:type="spellEnd"/>
      <w:r w:rsidRPr="007C27B2">
        <w:t>: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w:t>
      </w:r>
      <w:proofErr w:type="spellStart"/>
      <w:r w:rsidRPr="007C27B2">
        <w:t>SessionEventControl</w:t>
      </w:r>
      <w:proofErr w:type="spellEnd"/>
      <w:r w:rsidRPr="007C27B2">
        <w:t xml:space="preserve"> Service'</w:t>
      </w:r>
    </w:p>
    <w:p w14:paraId="7B191F9E" w14:textId="77777777" w:rsidR="0083253C" w:rsidRPr="007C27B2" w:rsidRDefault="0083253C" w:rsidP="0083253C">
      <w:pPr>
        <w:pStyle w:val="PL"/>
      </w:pPr>
      <w:r w:rsidRPr="007C27B2">
        <w:t xml:space="preserve">  version: '1.0.0-alpha.1'</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w:t>
      </w:r>
      <w:proofErr w:type="spellStart"/>
      <w:r w:rsidRPr="007C27B2">
        <w:t>Nimsas_SessionEventControl</w:t>
      </w:r>
      <w:proofErr w:type="spellEnd"/>
      <w:r w:rsidRPr="007C27B2">
        <w:t xml:space="preserve">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proofErr w:type="spellStart"/>
      <w:r w:rsidRPr="007C27B2">
        <w:t>externalDocs</w:t>
      </w:r>
      <w:proofErr w:type="spellEnd"/>
      <w:r w:rsidRPr="007C27B2">
        <w:t>:</w:t>
      </w:r>
    </w:p>
    <w:p w14:paraId="52CC53AB" w14:textId="77777777" w:rsidR="0083253C" w:rsidRDefault="0083253C" w:rsidP="0083253C">
      <w:pPr>
        <w:pStyle w:val="PL"/>
      </w:pPr>
      <w:r w:rsidRPr="007C27B2">
        <w:t xml:space="preserve">  description: </w:t>
      </w:r>
      <w:r>
        <w:t>&gt;</w:t>
      </w:r>
    </w:p>
    <w:p w14:paraId="03B2A6CF" w14:textId="2714FB46" w:rsidR="0083253C" w:rsidRDefault="0083253C" w:rsidP="0083253C">
      <w:pPr>
        <w:pStyle w:val="PL"/>
      </w:pPr>
      <w:r w:rsidRPr="007C27B2">
        <w:t xml:space="preserve">    3GPP TS 29.175 V</w:t>
      </w:r>
      <w:r w:rsidR="00DD220D">
        <w:t>1</w:t>
      </w:r>
      <w:r w:rsidRPr="007C27B2">
        <w:t>.</w:t>
      </w:r>
      <w:r w:rsidR="00DD220D">
        <w:t>0</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w:t>
      </w:r>
      <w:proofErr w:type="spellStart"/>
      <w:r w:rsidRPr="007C27B2">
        <w:t>apiRoot</w:t>
      </w:r>
      <w:proofErr w:type="spellEnd"/>
      <w:r w:rsidRPr="007C27B2">
        <w:t>}/</w:t>
      </w:r>
      <w:proofErr w:type="spellStart"/>
      <w:r w:rsidRPr="007C27B2">
        <w:t>nimsas</w:t>
      </w:r>
      <w:proofErr w:type="spellEnd"/>
      <w:r w:rsidRPr="007C27B2">
        <w:t>-sec/v1'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w:t>
      </w:r>
      <w:proofErr w:type="spellStart"/>
      <w:r w:rsidRPr="007C27B2">
        <w:t>apiRoot</w:t>
      </w:r>
      <w:proofErr w:type="spellEnd"/>
      <w:r w:rsidRPr="007C27B2">
        <w: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w:t>
      </w:r>
      <w:proofErr w:type="spellStart"/>
      <w:r w:rsidRPr="007C27B2">
        <w:t>apiRoot</w:t>
      </w:r>
      <w:proofErr w:type="spellEnd"/>
      <w:r w:rsidRPr="007C27B2">
        <w:t xml:space="preserve">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w:t>
      </w:r>
      <w:proofErr w:type="spellStart"/>
      <w:r w:rsidRPr="007C27B2">
        <w:t>nimsas</w:t>
      </w:r>
      <w:proofErr w:type="spellEnd"/>
      <w:r w:rsidRPr="007C27B2">
        <w:t>-sec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w:t>
      </w:r>
      <w:proofErr w:type="spellStart"/>
      <w:r w:rsidRPr="007C27B2">
        <w:t>Nimsas_SessionEventControl</w:t>
      </w:r>
      <w:proofErr w:type="spellEnd"/>
      <w:r w:rsidRPr="007C27B2">
        <w:t xml:space="preserve">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w:t>
      </w:r>
      <w:proofErr w:type="spellStart"/>
      <w:r w:rsidRPr="007C27B2">
        <w:t>operationId</w:t>
      </w:r>
      <w:proofErr w:type="spellEnd"/>
      <w:r w:rsidRPr="007C27B2">
        <w:t>: Subscribe</w:t>
      </w:r>
    </w:p>
    <w:p w14:paraId="2127A8AD"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w:t>
      </w:r>
      <w:proofErr w:type="spellStart"/>
      <w:r w:rsidRPr="007C27B2">
        <w:t>eeNotification</w:t>
      </w:r>
      <w:proofErr w:type="spellEnd"/>
      <w:r w:rsidRPr="007C27B2">
        <w:t>:</w:t>
      </w:r>
    </w:p>
    <w:p w14:paraId="5DF4779B" w14:textId="77777777" w:rsidR="0083253C" w:rsidRPr="007C27B2" w:rsidRDefault="0083253C" w:rsidP="0083253C">
      <w:pPr>
        <w:pStyle w:val="PL"/>
      </w:pPr>
      <w:r w:rsidRPr="007C27B2">
        <w:t xml:space="preserve">          '{</w:t>
      </w:r>
      <w:proofErr w:type="spellStart"/>
      <w:r w:rsidRPr="007C27B2">
        <w:t>SessionEventNotificationUri</w:t>
      </w:r>
      <w:proofErr w:type="spellEnd"/>
      <w:r w:rsidRPr="007C27B2">
        <w:t>}':</w:t>
      </w:r>
    </w:p>
    <w:p w14:paraId="069D64BB" w14:textId="77777777" w:rsidR="0083253C" w:rsidRPr="007C27B2" w:rsidRDefault="0083253C" w:rsidP="0083253C">
      <w:pPr>
        <w:pStyle w:val="PL"/>
      </w:pPr>
      <w:r w:rsidRPr="007C27B2">
        <w:t xml:space="preserve">          # The URI in {</w:t>
      </w:r>
      <w:proofErr w:type="spellStart"/>
      <w:r w:rsidRPr="007C27B2">
        <w:t>SessionEventNotificationUri</w:t>
      </w:r>
      <w:proofErr w:type="spellEnd"/>
      <w:r w:rsidRPr="007C27B2">
        <w:t xml:space="preserve">} is not provided by NF service consumer via </w:t>
      </w:r>
      <w:proofErr w:type="spellStart"/>
      <w:r w:rsidRPr="007C27B2">
        <w:t>Nimsas_SessionEventControl</w:t>
      </w:r>
      <w:proofErr w:type="spellEnd"/>
      <w:r w:rsidRPr="007C27B2">
        <w:t xml:space="preserve"> API in this Release.</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w:t>
      </w:r>
      <w:proofErr w:type="spellStart"/>
      <w:r w:rsidRPr="007C27B2">
        <w:t>SessionEventNotification</w:t>
      </w:r>
      <w:proofErr w:type="spellEnd"/>
      <w:r w:rsidRPr="007C27B2">
        <w:t>'</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 xml:space="preserve">otification was </w:t>
      </w:r>
      <w:proofErr w:type="spellStart"/>
      <w:r w:rsidRPr="007C27B2">
        <w:t>succesfull</w:t>
      </w:r>
      <w:proofErr w:type="spellEnd"/>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w:t>
      </w:r>
      <w:proofErr w:type="spellStart"/>
      <w:r w:rsidRPr="007C27B2">
        <w:t>securitySchemes</w:t>
      </w:r>
      <w:proofErr w:type="spellEnd"/>
      <w:r w:rsidRPr="007C27B2">
        <w:t>:</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w:t>
      </w:r>
      <w:proofErr w:type="spellStart"/>
      <w:r w:rsidRPr="007C27B2">
        <w:t>clientCredentials</w:t>
      </w:r>
      <w:proofErr w:type="spellEnd"/>
      <w:r w:rsidRPr="007C27B2">
        <w:t>:</w:t>
      </w:r>
    </w:p>
    <w:p w14:paraId="3CD5D295" w14:textId="77777777" w:rsidR="0083253C" w:rsidRPr="007C27B2" w:rsidRDefault="0083253C" w:rsidP="0083253C">
      <w:pPr>
        <w:pStyle w:val="PL"/>
      </w:pPr>
      <w:r w:rsidRPr="007C27B2">
        <w:t xml:space="preserve">          </w:t>
      </w:r>
      <w:proofErr w:type="spellStart"/>
      <w:r w:rsidRPr="007C27B2">
        <w:t>tokenUrl</w:t>
      </w:r>
      <w:proofErr w:type="spellEnd"/>
      <w:r w:rsidRPr="007C27B2">
        <w:t>: '{</w:t>
      </w:r>
      <w:proofErr w:type="spellStart"/>
      <w:r w:rsidRPr="007C27B2">
        <w:t>nrfApiRoot</w:t>
      </w:r>
      <w:proofErr w:type="spellEnd"/>
      <w:r w:rsidRPr="007C27B2">
        <w: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w:t>
      </w:r>
      <w:proofErr w:type="spellStart"/>
      <w:r w:rsidRPr="007C27B2">
        <w:t>nimsas</w:t>
      </w:r>
      <w:proofErr w:type="spellEnd"/>
      <w:r w:rsidRPr="007C27B2">
        <w:t xml:space="preserve">-sec: Access to the </w:t>
      </w:r>
      <w:proofErr w:type="spellStart"/>
      <w:r w:rsidRPr="007C27B2">
        <w:t>Nimsas_SessionEventControl</w:t>
      </w:r>
      <w:proofErr w:type="spellEnd"/>
      <w:r w:rsidRPr="007C27B2">
        <w:t xml:space="preserve">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w:t>
      </w:r>
      <w:proofErr w:type="spellStart"/>
      <w:r w:rsidRPr="007C27B2">
        <w:t>SessionEventNotification</w:t>
      </w:r>
      <w:proofErr w:type="spellEnd"/>
      <w:r w:rsidRPr="007C27B2">
        <w:t>:</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w:t>
      </w:r>
      <w:proofErr w:type="spellStart"/>
      <w:r w:rsidRPr="007C27B2">
        <w:t>notificationEvent</w:t>
      </w:r>
      <w:proofErr w:type="spellEnd"/>
    </w:p>
    <w:p w14:paraId="555EAFD9" w14:textId="77777777" w:rsidR="0083253C" w:rsidRPr="007C27B2" w:rsidRDefault="0083253C" w:rsidP="0083253C">
      <w:pPr>
        <w:pStyle w:val="PL"/>
      </w:pPr>
      <w:r w:rsidRPr="007C27B2">
        <w:t xml:space="preserve">        - </w:t>
      </w:r>
      <w:proofErr w:type="spellStart"/>
      <w:r w:rsidRPr="007C27B2">
        <w:t>sessionId</w:t>
      </w:r>
      <w:proofErr w:type="spellEnd"/>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48AF455B" w14:textId="77777777" w:rsidR="0083253C" w:rsidRPr="007C27B2" w:rsidRDefault="0083253C" w:rsidP="0083253C">
      <w:pPr>
        <w:pStyle w:val="PL"/>
      </w:pPr>
      <w:r w:rsidRPr="007C27B2">
        <w:t xml:space="preserve">          $ref: '#/components/schemas/</w:t>
      </w:r>
      <w:proofErr w:type="spellStart"/>
      <w:r w:rsidRPr="007C27B2">
        <w:t>NotificationEvent</w:t>
      </w:r>
      <w:proofErr w:type="spellEnd"/>
      <w:r w:rsidRPr="007C27B2">
        <w:t>'</w:t>
      </w:r>
    </w:p>
    <w:p w14:paraId="07048236" w14:textId="77777777" w:rsidR="0083253C" w:rsidRPr="007C27B2" w:rsidRDefault="0083253C" w:rsidP="0083253C">
      <w:pPr>
        <w:pStyle w:val="PL"/>
      </w:pPr>
      <w:r w:rsidRPr="007C27B2">
        <w:t xml:space="preserve">        </w:t>
      </w:r>
      <w:proofErr w:type="spellStart"/>
      <w:r w:rsidRPr="007C27B2">
        <w:t>sessionId</w:t>
      </w:r>
      <w:proofErr w:type="spellEnd"/>
      <w:r w:rsidRPr="007C27B2">
        <w:t>:</w:t>
      </w:r>
    </w:p>
    <w:p w14:paraId="53041667" w14:textId="77777777" w:rsidR="0083253C" w:rsidRPr="007C27B2" w:rsidRDefault="0083253C" w:rsidP="0083253C">
      <w:pPr>
        <w:pStyle w:val="PL"/>
      </w:pPr>
      <w:r w:rsidRPr="007C27B2">
        <w:t xml:space="preserve">          $ref: 'TS29571_CommonData.yaml#/components/schemas/</w:t>
      </w:r>
      <w:proofErr w:type="spellStart"/>
      <w:r w:rsidRPr="007C27B2">
        <w:t>SessionId</w:t>
      </w:r>
      <w:proofErr w:type="spellEnd"/>
      <w:r w:rsidRPr="007C27B2">
        <w:t>'</w:t>
      </w:r>
    </w:p>
    <w:p w14:paraId="5EDC3D84"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4230D176" w14:textId="77777777" w:rsidR="0083253C" w:rsidRPr="007C27B2" w:rsidRDefault="0083253C" w:rsidP="0083253C">
      <w:pPr>
        <w:pStyle w:val="PL"/>
      </w:pPr>
      <w:r w:rsidRPr="007C27B2">
        <w:t xml:space="preserve">          $ref: '#/components/schemas/</w:t>
      </w:r>
      <w:proofErr w:type="spellStart"/>
      <w:r w:rsidRPr="007C27B2">
        <w:t>SessionInfo</w:t>
      </w:r>
      <w:proofErr w:type="spellEnd"/>
      <w:r w:rsidRPr="007C27B2">
        <w:t>'</w:t>
      </w:r>
    </w:p>
    <w:p w14:paraId="65E073E8" w14:textId="77777777" w:rsidR="0083253C" w:rsidRPr="007C27B2" w:rsidRDefault="0083253C" w:rsidP="0083253C">
      <w:pPr>
        <w:pStyle w:val="PL"/>
      </w:pPr>
      <w:r w:rsidRPr="007C27B2">
        <w:t xml:space="preserve">        </w:t>
      </w:r>
      <w:proofErr w:type="spellStart"/>
      <w:r w:rsidRPr="007C27B2">
        <w:t>mediaInfoList</w:t>
      </w:r>
      <w:proofErr w:type="spellEnd"/>
      <w:r w:rsidRPr="007C27B2">
        <w: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w:t>
      </w:r>
      <w:proofErr w:type="spellStart"/>
      <w:r w:rsidRPr="007C27B2">
        <w:t>mediaId</w:t>
      </w:r>
      <w:proofErr w:type="spellEnd"/>
      <w:r w:rsidRPr="007C27B2">
        <w:t xml:space="preserve"> </w:t>
      </w:r>
      <w:r>
        <w:rPr>
          <w:lang w:eastAsia="zh-CN"/>
        </w:rPr>
        <w:t xml:space="preserve">attribute within the </w:t>
      </w:r>
      <w:proofErr w:type="spellStart"/>
      <w:r w:rsidRPr="007C27B2">
        <w:t>MediaInfo</w:t>
      </w:r>
      <w:proofErr w:type="spellEnd"/>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5AC4E36A" w14:textId="77777777" w:rsidR="0083253C" w:rsidRPr="007C27B2" w:rsidRDefault="0083253C" w:rsidP="0083253C">
      <w:pPr>
        <w:pStyle w:val="PL"/>
      </w:pPr>
      <w:r w:rsidRPr="007C27B2">
        <w:t xml:space="preserve">            $ref: '#/components/schemas/</w:t>
      </w:r>
      <w:proofErr w:type="spellStart"/>
      <w:r w:rsidRPr="007C27B2">
        <w:t>MediaInfo</w:t>
      </w:r>
      <w:proofErr w:type="spellEnd"/>
      <w:r w:rsidRPr="007C27B2">
        <w:t>'</w:t>
      </w:r>
    </w:p>
    <w:p w14:paraId="4E555178"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w:t>
      </w:r>
      <w:proofErr w:type="spellStart"/>
      <w:r w:rsidRPr="007C27B2">
        <w:t>eventType</w:t>
      </w:r>
      <w:proofErr w:type="spellEnd"/>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6CBBDC0F" w14:textId="77777777" w:rsidR="0083253C" w:rsidRPr="007C27B2" w:rsidRDefault="0083253C" w:rsidP="0083253C">
      <w:pPr>
        <w:pStyle w:val="PL"/>
      </w:pPr>
      <w:r w:rsidRPr="007C27B2">
        <w:t xml:space="preserve">          $ref: '#/components/schemas/</w:t>
      </w:r>
      <w:proofErr w:type="spellStart"/>
      <w:r w:rsidRPr="007C27B2">
        <w:t>EventType</w:t>
      </w:r>
      <w:proofErr w:type="spellEnd"/>
      <w:r w:rsidRPr="007C27B2">
        <w:t>'</w:t>
      </w:r>
    </w:p>
    <w:p w14:paraId="7DF61A1D"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6554D5AD" w14:textId="77777777" w:rsidR="0083253C" w:rsidRPr="007C27B2" w:rsidRDefault="0083253C" w:rsidP="0083253C">
      <w:pPr>
        <w:pStyle w:val="PL"/>
      </w:pPr>
      <w:r w:rsidRPr="007C27B2">
        <w:t xml:space="preserve">          $ref: '#/components/schemas/</w:t>
      </w:r>
      <w:proofErr w:type="spellStart"/>
      <w:r w:rsidRPr="007C27B2">
        <w:t>EventInitiator</w:t>
      </w:r>
      <w:proofErr w:type="spellEnd"/>
      <w:r w:rsidRPr="007C27B2">
        <w:t>'</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w:t>
      </w:r>
      <w:proofErr w:type="spellStart"/>
      <w:r w:rsidRPr="007C27B2">
        <w:t>callingIdentity</w:t>
      </w:r>
      <w:proofErr w:type="spellEnd"/>
      <w:r w:rsidRPr="007C27B2">
        <w:t>:</w:t>
      </w:r>
    </w:p>
    <w:p w14:paraId="367EAF16"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350FBEFA" w14:textId="77777777" w:rsidR="0083253C" w:rsidRPr="007C27B2" w:rsidRDefault="0083253C" w:rsidP="0083253C">
      <w:pPr>
        <w:pStyle w:val="PL"/>
      </w:pPr>
      <w:r w:rsidRPr="007C27B2">
        <w:t xml:space="preserve">        </w:t>
      </w:r>
      <w:proofErr w:type="spellStart"/>
      <w:r w:rsidRPr="007C27B2">
        <w:t>calledIdentity</w:t>
      </w:r>
      <w:proofErr w:type="spellEnd"/>
      <w:r w:rsidRPr="007C27B2">
        <w:t>:</w:t>
      </w:r>
    </w:p>
    <w:p w14:paraId="381E4A72"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7D1AD825"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09E2F064" w14:textId="77777777" w:rsidR="0083253C" w:rsidRPr="007C27B2" w:rsidRDefault="0083253C" w:rsidP="0083253C">
      <w:pPr>
        <w:pStyle w:val="PL"/>
      </w:pPr>
      <w:r w:rsidRPr="007C27B2">
        <w:t xml:space="preserve">          $ref: '#/components/schemas/</w:t>
      </w:r>
      <w:proofErr w:type="spellStart"/>
      <w:r w:rsidRPr="007C27B2">
        <w:t>SessionCase</w:t>
      </w:r>
      <w:proofErr w:type="spellEnd"/>
      <w:r w:rsidRPr="007C27B2">
        <w:t>'</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w:t>
      </w:r>
      <w:proofErr w:type="spellStart"/>
      <w:r w:rsidRPr="007C27B2">
        <w:t>MediaInfo</w:t>
      </w:r>
      <w:proofErr w:type="spellEnd"/>
      <w:r w:rsidRPr="007C27B2">
        <w:t>:</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w:t>
      </w:r>
      <w:proofErr w:type="spellStart"/>
      <w:r w:rsidRPr="007C27B2">
        <w:t>mediaId</w:t>
      </w:r>
      <w:proofErr w:type="spellEnd"/>
    </w:p>
    <w:p w14:paraId="15E89C4B" w14:textId="77777777" w:rsidR="0083253C" w:rsidRPr="007C27B2" w:rsidRDefault="0083253C" w:rsidP="0083253C">
      <w:pPr>
        <w:pStyle w:val="PL"/>
      </w:pPr>
      <w:r w:rsidRPr="007C27B2">
        <w:t xml:space="preserve">        - </w:t>
      </w:r>
      <w:proofErr w:type="spellStart"/>
      <w:r w:rsidRPr="007C27B2">
        <w:t>mediaType</w:t>
      </w:r>
      <w:proofErr w:type="spellEnd"/>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w:t>
      </w:r>
      <w:proofErr w:type="spellStart"/>
      <w:r w:rsidRPr="007C27B2">
        <w:t>mediaId</w:t>
      </w:r>
      <w:proofErr w:type="spellEnd"/>
      <w:r w:rsidRPr="007C27B2">
        <w:t>:</w:t>
      </w:r>
    </w:p>
    <w:p w14:paraId="6FB9B73D" w14:textId="77777777" w:rsidR="0083253C" w:rsidRPr="007C27B2" w:rsidRDefault="0083253C" w:rsidP="0083253C">
      <w:pPr>
        <w:pStyle w:val="PL"/>
      </w:pPr>
      <w:r w:rsidRPr="007C27B2">
        <w:t xml:space="preserve">          $ref: 'TS29571_CommonData.yaml#/components/schemas/</w:t>
      </w:r>
      <w:proofErr w:type="spellStart"/>
      <w:r w:rsidRPr="007C27B2">
        <w:t>MediaId</w:t>
      </w:r>
      <w:proofErr w:type="spellEnd"/>
      <w:r w:rsidRPr="007C27B2">
        <w:t>'</w:t>
      </w:r>
    </w:p>
    <w:p w14:paraId="42B79CF7" w14:textId="77777777" w:rsidR="0083253C" w:rsidRPr="007C27B2" w:rsidRDefault="0083253C" w:rsidP="0083253C">
      <w:pPr>
        <w:pStyle w:val="PL"/>
      </w:pPr>
      <w:r w:rsidRPr="007C27B2">
        <w:t xml:space="preserve">        </w:t>
      </w:r>
      <w:proofErr w:type="spellStart"/>
      <w:r w:rsidRPr="007C27B2">
        <w:t>mediaType</w:t>
      </w:r>
      <w:proofErr w:type="spellEnd"/>
      <w:r w:rsidRPr="007C27B2">
        <w:t>:</w:t>
      </w:r>
    </w:p>
    <w:p w14:paraId="190D88AC" w14:textId="77777777" w:rsidR="0083253C" w:rsidRPr="007C27B2" w:rsidRDefault="0083253C" w:rsidP="0083253C">
      <w:pPr>
        <w:pStyle w:val="PL"/>
      </w:pPr>
      <w:r w:rsidRPr="007C27B2">
        <w:t xml:space="preserve">          $ref: '#/components/schemas/MediaType'</w:t>
      </w:r>
    </w:p>
    <w:p w14:paraId="3740F943" w14:textId="77777777" w:rsidR="0083253C" w:rsidRPr="007C27B2" w:rsidRDefault="0083253C" w:rsidP="0083253C">
      <w:pPr>
        <w:pStyle w:val="PL"/>
      </w:pPr>
      <w:r w:rsidRPr="007C27B2">
        <w:t xml:space="preserve">        </w:t>
      </w:r>
      <w:proofErr w:type="spellStart"/>
      <w:r w:rsidRPr="007C27B2">
        <w:t>dcMediaSpecification</w:t>
      </w:r>
      <w:proofErr w:type="spellEnd"/>
      <w:r w:rsidRPr="007C27B2">
        <w:t>:</w:t>
      </w:r>
    </w:p>
    <w:p w14:paraId="52A763D1" w14:textId="77777777" w:rsidR="0083253C" w:rsidRPr="007C27B2" w:rsidRDefault="0083253C" w:rsidP="0083253C">
      <w:pPr>
        <w:pStyle w:val="PL"/>
      </w:pPr>
      <w:r w:rsidRPr="007C27B2">
        <w:t xml:space="preserve">          $ref: '#/components/schemas/</w:t>
      </w:r>
      <w:proofErr w:type="spellStart"/>
      <w:r w:rsidRPr="007C27B2">
        <w:t>DcMediaSpecification</w:t>
      </w:r>
      <w:proofErr w:type="spellEnd"/>
      <w:r w:rsidRPr="007C27B2">
        <w:t>'</w:t>
      </w:r>
    </w:p>
    <w:p w14:paraId="7AAD3904" w14:textId="77777777" w:rsidR="0083253C" w:rsidRPr="007C27B2" w:rsidRDefault="0083253C" w:rsidP="0083253C">
      <w:pPr>
        <w:pStyle w:val="PL"/>
        <w:tabs>
          <w:tab w:val="clear" w:pos="384"/>
        </w:tabs>
      </w:pPr>
    </w:p>
    <w:p w14:paraId="62714477" w14:textId="77777777" w:rsidR="0083253C" w:rsidRPr="007C27B2" w:rsidRDefault="0083253C" w:rsidP="0083253C">
      <w:pPr>
        <w:pStyle w:val="PL"/>
      </w:pPr>
      <w:r w:rsidRPr="007C27B2">
        <w:t xml:space="preserve">    </w:t>
      </w:r>
      <w:proofErr w:type="spellStart"/>
      <w:r w:rsidRPr="007C27B2">
        <w:t>DcMediaSpecification</w:t>
      </w:r>
      <w:proofErr w:type="spellEnd"/>
      <w:r w:rsidRPr="007C27B2">
        <w:t>:</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648272A1" w14:textId="77777777" w:rsidR="0083253C" w:rsidRPr="007C27B2" w:rsidRDefault="0083253C" w:rsidP="0083253C">
      <w:pPr>
        <w:pStyle w:val="PL"/>
      </w:pPr>
      <w:r w:rsidRPr="007C27B2">
        <w:t xml:space="preserve">        - </w:t>
      </w:r>
      <w:r>
        <w:t>s</w:t>
      </w:r>
      <w:r w:rsidRPr="007C27B2">
        <w:t>treams</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4A483488" w14:textId="77777777" w:rsidR="0083253C" w:rsidRPr="007C27B2" w:rsidRDefault="0083253C" w:rsidP="0083253C">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407D8DCD"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2BB5D4C1" w14:textId="77777777" w:rsidR="0083253C" w:rsidRPr="007C27B2" w:rsidRDefault="0083253C" w:rsidP="0083253C">
      <w:pPr>
        <w:pStyle w:val="PL"/>
      </w:pPr>
      <w:r w:rsidRPr="007C27B2">
        <w:lastRenderedPageBreak/>
        <w:t xml:space="preserve">          </w:t>
      </w:r>
      <w:proofErr w:type="spellStart"/>
      <w:r w:rsidRPr="007C27B2">
        <w:t>minItems</w:t>
      </w:r>
      <w:proofErr w:type="spellEnd"/>
      <w:r w:rsidRPr="007C27B2">
        <w:t>: 1</w:t>
      </w:r>
    </w:p>
    <w:p w14:paraId="79AFBD70" w14:textId="77777777" w:rsidR="0083253C" w:rsidRPr="007C27B2" w:rsidRDefault="0083253C" w:rsidP="0083253C">
      <w:pPr>
        <w:pStyle w:val="PL"/>
      </w:pPr>
      <w:r w:rsidRPr="007C27B2">
        <w:t xml:space="preserve">        </w:t>
      </w:r>
      <w:proofErr w:type="spellStart"/>
      <w:r w:rsidRPr="007C27B2">
        <w:t>maxMessageSize</w:t>
      </w:r>
      <w:proofErr w:type="spellEnd"/>
      <w:r w:rsidRPr="007C27B2">
        <w:t>:</w:t>
      </w:r>
    </w:p>
    <w:p w14:paraId="66035CE8" w14:textId="77777777" w:rsidR="0083253C" w:rsidRPr="007C27B2" w:rsidRDefault="0083253C" w:rsidP="0083253C">
      <w:pPr>
        <w:pStyle w:val="PL"/>
      </w:pPr>
      <w:r w:rsidRPr="007C27B2">
        <w:t xml:space="preserve">          $ref: 'TS29571_CommonData.yaml#/components/schemas/</w:t>
      </w:r>
      <w:proofErr w:type="spellStart"/>
      <w:r w:rsidRPr="007C27B2">
        <w:t>MaxMessageSize</w:t>
      </w:r>
      <w:proofErr w:type="spellEnd"/>
      <w:r w:rsidRPr="007C27B2">
        <w:t>'</w:t>
      </w:r>
    </w:p>
    <w:p w14:paraId="2A102DCA" w14:textId="77777777" w:rsidR="0083253C" w:rsidRPr="007C27B2" w:rsidRDefault="0083253C" w:rsidP="0083253C">
      <w:pPr>
        <w:pStyle w:val="PL"/>
      </w:pPr>
      <w:r w:rsidRPr="007C27B2">
        <w:t xml:space="preserve">        </w:t>
      </w:r>
      <w:proofErr w:type="spellStart"/>
      <w:r w:rsidRPr="007C27B2">
        <w:t>localDcEndpoint</w:t>
      </w:r>
      <w:proofErr w:type="spellEnd"/>
      <w:r w:rsidRPr="007C27B2">
        <w:t>:</w:t>
      </w:r>
    </w:p>
    <w:p w14:paraId="49B95B60"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66F3462B" w14:textId="77777777" w:rsidR="0083253C" w:rsidRPr="007C27B2" w:rsidRDefault="0083253C" w:rsidP="0083253C">
      <w:pPr>
        <w:pStyle w:val="PL"/>
      </w:pPr>
      <w:r w:rsidRPr="007C27B2">
        <w:t xml:space="preserve">        </w:t>
      </w:r>
      <w:proofErr w:type="spellStart"/>
      <w:r w:rsidRPr="007C27B2">
        <w:t>remoteDcEndpoint</w:t>
      </w:r>
      <w:proofErr w:type="spellEnd"/>
      <w:r w:rsidRPr="007C27B2">
        <w:t>:</w:t>
      </w:r>
    </w:p>
    <w:p w14:paraId="1DD7C6BA"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79EF7EA5" w14:textId="77777777" w:rsidR="0083253C" w:rsidRPr="007C27B2" w:rsidRDefault="0083253C" w:rsidP="0083253C">
      <w:pPr>
        <w:pStyle w:val="PL"/>
      </w:pPr>
      <w:r w:rsidRPr="007C27B2">
        <w:t xml:space="preserve">        </w:t>
      </w:r>
      <w:proofErr w:type="spellStart"/>
      <w:r w:rsidRPr="007C27B2">
        <w:t>securitySetup</w:t>
      </w:r>
      <w:proofErr w:type="spellEnd"/>
      <w:r w:rsidRPr="007C27B2">
        <w:t>:</w:t>
      </w:r>
    </w:p>
    <w:p w14:paraId="73DA7F2B" w14:textId="77777777" w:rsidR="0083253C" w:rsidRPr="007C27B2" w:rsidRDefault="0083253C" w:rsidP="0083253C">
      <w:pPr>
        <w:pStyle w:val="PL"/>
      </w:pPr>
      <w:r w:rsidRPr="007C27B2">
        <w:t xml:space="preserve">          $ref: 'TS29571_CommonData.yaml#/components/schemas/</w:t>
      </w:r>
      <w:proofErr w:type="spellStart"/>
      <w:r w:rsidRPr="007C27B2">
        <w:t>SecuritySetup</w:t>
      </w:r>
      <w:proofErr w:type="spellEnd"/>
      <w:r w:rsidRPr="007C27B2">
        <w:t>'</w:t>
      </w: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32335821" w14:textId="77777777" w:rsidR="0083253C" w:rsidRPr="007C27B2" w:rsidRDefault="0083253C" w:rsidP="0083253C">
      <w:pPr>
        <w:pStyle w:val="PL"/>
      </w:pPr>
      <w:r w:rsidRPr="007C27B2">
        <w:t xml:space="preserve">            - SESSION_ESTABLISHMENT_FAILURE</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1EE3662C" w14:textId="77777777" w:rsidR="0083253C" w:rsidRPr="007C27B2" w:rsidRDefault="0083253C" w:rsidP="0083253C">
      <w:pPr>
        <w:pStyle w:val="PL"/>
      </w:pPr>
      <w:r w:rsidRPr="007C27B2">
        <w:t xml:space="preserve">            - MEDIA_CHANGE_FAILURE</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Heading1"/>
      </w:pPr>
      <w:bookmarkStart w:id="261" w:name="_Toc35971453"/>
      <w:bookmarkStart w:id="262" w:name="_Toc160890634"/>
      <w:r>
        <w:t>A.3</w:t>
      </w:r>
      <w:r>
        <w:tab/>
      </w:r>
      <w:proofErr w:type="spellStart"/>
      <w:r w:rsidR="00930C61" w:rsidRPr="002C6BFF">
        <w:t>Nimsas_MediaControl</w:t>
      </w:r>
      <w:proofErr w:type="spellEnd"/>
      <w:r>
        <w:t xml:space="preserve"> API</w:t>
      </w:r>
      <w:bookmarkEnd w:id="258"/>
      <w:bookmarkEnd w:id="261"/>
      <w:bookmarkEnd w:id="262"/>
    </w:p>
    <w:p w14:paraId="3AAE8FAE" w14:textId="0D3692A7" w:rsidR="00930C61" w:rsidRDefault="00930C61" w:rsidP="00930C61">
      <w:pPr>
        <w:pStyle w:val="PL"/>
      </w:pPr>
      <w:bookmarkStart w:id="263" w:name="OLE_LINK3"/>
      <w:proofErr w:type="spellStart"/>
      <w:r>
        <w:t>openapi</w:t>
      </w:r>
      <w:proofErr w:type="spellEnd"/>
      <w:r>
        <w:t>: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lastRenderedPageBreak/>
        <w:t xml:space="preserve">  title: 'IMS AS </w:t>
      </w:r>
      <w:proofErr w:type="spellStart"/>
      <w:r>
        <w:t>MediaControl</w:t>
      </w:r>
      <w:proofErr w:type="spellEnd"/>
      <w:r>
        <w:t xml:space="preserve"> Service'</w:t>
      </w:r>
    </w:p>
    <w:p w14:paraId="5D4EDCFA" w14:textId="5BD9169E" w:rsidR="00930C61" w:rsidRDefault="00930C61" w:rsidP="00930C61">
      <w:pPr>
        <w:pStyle w:val="PL"/>
      </w:pPr>
      <w:r>
        <w:t xml:space="preserve">  version: '1.0.0-alpha.</w:t>
      </w:r>
      <w:r w:rsidR="00DF1E52">
        <w:t>2</w:t>
      </w:r>
      <w:r>
        <w:t>'</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w:t>
      </w:r>
      <w:proofErr w:type="spellStart"/>
      <w:r>
        <w:t>Nimsas_MediaControl</w:t>
      </w:r>
      <w:proofErr w:type="spellEnd"/>
      <w:r>
        <w:t xml:space="preserve">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proofErr w:type="spellStart"/>
      <w:r>
        <w:t>externalDocs</w:t>
      </w:r>
      <w:proofErr w:type="spellEnd"/>
      <w:r>
        <w:t>:</w:t>
      </w:r>
    </w:p>
    <w:p w14:paraId="56442C72" w14:textId="77777777" w:rsidR="00930C61" w:rsidRDefault="00930C61" w:rsidP="00930C61">
      <w:pPr>
        <w:pStyle w:val="PL"/>
      </w:pPr>
      <w:r>
        <w:t xml:space="preserve">  description: &gt;</w:t>
      </w:r>
    </w:p>
    <w:p w14:paraId="1069E783" w14:textId="30BEDF34" w:rsidR="00930C61" w:rsidRDefault="00930C61" w:rsidP="00930C61">
      <w:pPr>
        <w:pStyle w:val="PL"/>
      </w:pPr>
      <w:r>
        <w:t xml:space="preserve">    3GPP TS 29.175 V</w:t>
      </w:r>
      <w:r w:rsidR="00DD220D">
        <w:t>1</w:t>
      </w:r>
      <w:r>
        <w:t>.</w:t>
      </w:r>
      <w:r w:rsidR="00DF1E52">
        <w:t>1</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w:t>
      </w:r>
      <w:proofErr w:type="spellStart"/>
      <w:r>
        <w:t>apiRoot</w:t>
      </w:r>
      <w:proofErr w:type="spellEnd"/>
      <w:r>
        <w:t>}/</w:t>
      </w:r>
      <w:proofErr w:type="spellStart"/>
      <w:r>
        <w:t>nimsas</w:t>
      </w:r>
      <w:proofErr w:type="spellEnd"/>
      <w:r>
        <w:t>-mc/v1'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w:t>
      </w:r>
      <w:proofErr w:type="spellStart"/>
      <w:r>
        <w:t>apiRoot</w:t>
      </w:r>
      <w:proofErr w:type="spellEnd"/>
      <w:r>
        <w: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w:t>
      </w:r>
      <w:proofErr w:type="spellStart"/>
      <w:r>
        <w:t>apiRoot</w:t>
      </w:r>
      <w:proofErr w:type="spellEnd"/>
      <w:r>
        <w:t xml:space="preserve">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w:t>
      </w:r>
      <w:proofErr w:type="spellStart"/>
      <w:r>
        <w:t>nimsas</w:t>
      </w:r>
      <w:proofErr w:type="spellEnd"/>
      <w:r>
        <w:t>-mc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w:t>
      </w:r>
      <w:proofErr w:type="spellStart"/>
      <w:r>
        <w:t>sessionId</w:t>
      </w:r>
      <w:proofErr w:type="spellEnd"/>
      <w:r>
        <w:t>}/media-instruction: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w:t>
      </w:r>
      <w:proofErr w:type="spellStart"/>
      <w:r>
        <w:t>operationId</w:t>
      </w:r>
      <w:proofErr w:type="spellEnd"/>
      <w:r>
        <w:t xml:space="preserve">: </w:t>
      </w:r>
      <w:proofErr w:type="spellStart"/>
      <w:r>
        <w:t>UpdateCallSession</w:t>
      </w:r>
      <w:proofErr w:type="spellEnd"/>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w:t>
      </w:r>
      <w:proofErr w:type="spellStart"/>
      <w:r>
        <w:t>sessionId</w:t>
      </w:r>
      <w:proofErr w:type="spellEnd"/>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w:t>
      </w:r>
      <w:proofErr w:type="spellStart"/>
      <w:r>
        <w:t>SessionId</w:t>
      </w:r>
      <w:proofErr w:type="spellEnd"/>
      <w:r>
        <w:t>'</w:t>
      </w:r>
    </w:p>
    <w:p w14:paraId="3B044184" w14:textId="77777777" w:rsidR="00930C61" w:rsidRDefault="00930C61" w:rsidP="00930C61">
      <w:pPr>
        <w:pStyle w:val="PL"/>
      </w:pPr>
      <w:r>
        <w:t xml:space="preserve">      </w:t>
      </w:r>
      <w:proofErr w:type="spellStart"/>
      <w:r>
        <w:t>requestBody</w:t>
      </w:r>
      <w:proofErr w:type="spellEnd"/>
      <w:r>
        <w:t>:</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w:t>
      </w:r>
      <w:proofErr w:type="spellStart"/>
      <w:r>
        <w:t>json</w:t>
      </w:r>
      <w:proofErr w:type="spellEnd"/>
      <w:r>
        <w:t>:</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w:t>
      </w:r>
      <w:proofErr w:type="spellStart"/>
      <w:r>
        <w:t>MediaInstructionData</w:t>
      </w:r>
      <w:proofErr w:type="spellEnd"/>
      <w:r>
        <w:t>'</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w:t>
      </w:r>
      <w:proofErr w:type="spellStart"/>
      <w:r>
        <w:t>json</w:t>
      </w:r>
      <w:proofErr w:type="spellEnd"/>
      <w:r>
        <w:t>:</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w:t>
      </w:r>
      <w:proofErr w:type="spellStart"/>
      <w:r>
        <w:t>MediaInstructionData</w:t>
      </w:r>
      <w:proofErr w:type="spellEnd"/>
      <w:r>
        <w:t>'</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w:t>
      </w:r>
      <w:proofErr w:type="spellStart"/>
      <w:r>
        <w:t>json</w:t>
      </w:r>
      <w:proofErr w:type="spellEnd"/>
      <w:r>
        <w:t>:</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w:t>
      </w:r>
      <w:proofErr w:type="spellStart"/>
      <w:r>
        <w:t>RedirectResponse</w:t>
      </w:r>
      <w:proofErr w:type="spellEnd"/>
      <w:r>
        <w:t>'</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77777777" w:rsidR="00930C61" w:rsidRDefault="00930C61" w:rsidP="00930C61">
      <w:pPr>
        <w:pStyle w:val="PL"/>
      </w:pPr>
      <w:r>
        <w:t xml:space="preserve">              description: The URI pointing to the resource located on the redirect target UPF.</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w:t>
      </w:r>
      <w:proofErr w:type="spellStart"/>
      <w:r>
        <w:t>json</w:t>
      </w:r>
      <w:proofErr w:type="spellEnd"/>
      <w:r>
        <w:t>:</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w:t>
      </w:r>
      <w:proofErr w:type="spellStart"/>
      <w:r>
        <w:t>RedirectResponse</w:t>
      </w:r>
      <w:proofErr w:type="spellEnd"/>
      <w:r>
        <w:t>'</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lastRenderedPageBreak/>
        <w:t xml:space="preserve">            Location:</w:t>
      </w:r>
    </w:p>
    <w:p w14:paraId="5513F125" w14:textId="77777777" w:rsidR="00930C61" w:rsidRDefault="00930C61" w:rsidP="00930C61">
      <w:pPr>
        <w:pStyle w:val="PL"/>
      </w:pPr>
      <w:r>
        <w:t xml:space="preserve">              description: The URI pointing to the resource located on the redirect target UPF.</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w:t>
      </w:r>
      <w:proofErr w:type="spellStart"/>
      <w:r>
        <w:t>securitySchemes</w:t>
      </w:r>
      <w:proofErr w:type="spellEnd"/>
      <w:r>
        <w:t>:</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w:t>
      </w:r>
      <w:proofErr w:type="spellStart"/>
      <w:r>
        <w:t>clientCredentials</w:t>
      </w:r>
      <w:proofErr w:type="spellEnd"/>
      <w:r>
        <w:t>:</w:t>
      </w:r>
    </w:p>
    <w:p w14:paraId="00BE5B00" w14:textId="77777777" w:rsidR="00930C61" w:rsidRDefault="00930C61" w:rsidP="00930C61">
      <w:pPr>
        <w:pStyle w:val="PL"/>
      </w:pPr>
      <w:r>
        <w:t xml:space="preserve">          </w:t>
      </w:r>
      <w:proofErr w:type="spellStart"/>
      <w:r>
        <w:t>tokenUrl</w:t>
      </w:r>
      <w:proofErr w:type="spellEnd"/>
      <w:r>
        <w:t>: '{</w:t>
      </w:r>
      <w:proofErr w:type="spellStart"/>
      <w:r>
        <w:t>nrfApiRoot</w:t>
      </w:r>
      <w:proofErr w:type="spellEnd"/>
      <w:r>
        <w: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w:t>
      </w:r>
      <w:proofErr w:type="spellStart"/>
      <w:r>
        <w:t>nimsas</w:t>
      </w:r>
      <w:proofErr w:type="spellEnd"/>
      <w:r>
        <w:t xml:space="preserve">-mc: Access to the </w:t>
      </w:r>
      <w:proofErr w:type="spellStart"/>
      <w:r>
        <w:t>Nimsas_MediaControl</w:t>
      </w:r>
      <w:proofErr w:type="spellEnd"/>
      <w:r>
        <w:t xml:space="preserve">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w:t>
      </w:r>
      <w:proofErr w:type="spellStart"/>
      <w:r>
        <w:t>MediaInstructionData</w:t>
      </w:r>
      <w:proofErr w:type="spellEnd"/>
      <w:r>
        <w:t>:</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w:t>
      </w:r>
      <w:proofErr w:type="spellStart"/>
      <w:r>
        <w:t>sessionId</w:t>
      </w:r>
      <w:proofErr w:type="spellEnd"/>
    </w:p>
    <w:p w14:paraId="7E9FB3E3" w14:textId="77777777" w:rsidR="00930C61" w:rsidRDefault="00930C61" w:rsidP="00930C61">
      <w:pPr>
        <w:pStyle w:val="PL"/>
      </w:pPr>
      <w:r>
        <w:t xml:space="preserve">        - </w:t>
      </w:r>
      <w:proofErr w:type="spellStart"/>
      <w:r>
        <w:t>mediaInstructionSet</w:t>
      </w:r>
      <w:proofErr w:type="spellEnd"/>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w:t>
      </w:r>
      <w:proofErr w:type="spellStart"/>
      <w:r>
        <w:t>sessionId</w:t>
      </w:r>
      <w:proofErr w:type="spellEnd"/>
      <w:r>
        <w:t>:</w:t>
      </w:r>
    </w:p>
    <w:p w14:paraId="754641BA" w14:textId="77777777" w:rsidR="00930C61" w:rsidRDefault="00930C61" w:rsidP="00930C61">
      <w:pPr>
        <w:pStyle w:val="PL"/>
      </w:pPr>
      <w:r>
        <w:t xml:space="preserve">          $ref: 'TS29571_CommonData.yaml#/components/schemas/</w:t>
      </w:r>
      <w:proofErr w:type="spellStart"/>
      <w:r>
        <w:t>SessionId</w:t>
      </w:r>
      <w:proofErr w:type="spellEnd"/>
      <w:r>
        <w:t>'</w:t>
      </w:r>
    </w:p>
    <w:p w14:paraId="23546758" w14:textId="77777777" w:rsidR="00930C61" w:rsidRDefault="00930C61" w:rsidP="00930C61">
      <w:pPr>
        <w:pStyle w:val="PL"/>
      </w:pPr>
      <w:r>
        <w:t xml:space="preserve">        </w:t>
      </w:r>
      <w:proofErr w:type="spellStart"/>
      <w:r>
        <w:t>mediaInstructionSet</w:t>
      </w:r>
      <w:proofErr w:type="spellEnd"/>
      <w:r>
        <w: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w:t>
      </w:r>
      <w:proofErr w:type="spellStart"/>
      <w:r w:rsidRPr="007C27B2">
        <w:t>mediaId</w:t>
      </w:r>
      <w:proofErr w:type="spellEnd"/>
    </w:p>
    <w:p w14:paraId="66852B5D" w14:textId="77777777" w:rsidR="00930C61" w:rsidRPr="007C27B2" w:rsidRDefault="00930C61" w:rsidP="00930C61">
      <w:pPr>
        <w:pStyle w:val="PL"/>
      </w:pPr>
      <w:r>
        <w:t xml:space="preserve">            </w:t>
      </w:r>
      <w:r>
        <w:rPr>
          <w:lang w:eastAsia="zh-CN"/>
        </w:rPr>
        <w:t xml:space="preserve">attribute within the </w:t>
      </w:r>
      <w:proofErr w:type="spellStart"/>
      <w:r>
        <w:t>MediaInstructions</w:t>
      </w:r>
      <w:proofErr w:type="spellEnd"/>
      <w:r>
        <w:t xml:space="preserve">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w:t>
      </w:r>
      <w:proofErr w:type="spellStart"/>
      <w:r>
        <w:t>additionalProperties</w:t>
      </w:r>
      <w:proofErr w:type="spellEnd"/>
      <w:r>
        <w:t>:</w:t>
      </w:r>
    </w:p>
    <w:p w14:paraId="2689AE51" w14:textId="77777777" w:rsidR="00930C61" w:rsidRDefault="00930C61" w:rsidP="00930C61">
      <w:pPr>
        <w:pStyle w:val="PL"/>
      </w:pPr>
      <w:r>
        <w:t xml:space="preserve">            $ref: '#/components/schemas/</w:t>
      </w:r>
      <w:proofErr w:type="spellStart"/>
      <w:r>
        <w:t>MediaInstructions</w:t>
      </w:r>
      <w:proofErr w:type="spellEnd"/>
      <w:r>
        <w:t>'</w:t>
      </w:r>
    </w:p>
    <w:p w14:paraId="0AF113CC" w14:textId="77777777" w:rsidR="00930C61" w:rsidRDefault="00930C61" w:rsidP="00930C61">
      <w:pPr>
        <w:pStyle w:val="PL"/>
      </w:pPr>
      <w:r>
        <w:t xml:space="preserve">          </w:t>
      </w:r>
      <w:proofErr w:type="spellStart"/>
      <w:r>
        <w:t>minProperties</w:t>
      </w:r>
      <w:proofErr w:type="spellEnd"/>
      <w:r>
        <w:t>: 1</w:t>
      </w:r>
    </w:p>
    <w:p w14:paraId="5D913FB1" w14:textId="77777777" w:rsidR="00930C61" w:rsidRDefault="00930C61" w:rsidP="00930C61">
      <w:pPr>
        <w:pStyle w:val="PL"/>
      </w:pPr>
    </w:p>
    <w:p w14:paraId="28454730" w14:textId="77777777" w:rsidR="00930C61" w:rsidRDefault="00930C61" w:rsidP="00930C61">
      <w:pPr>
        <w:pStyle w:val="PL"/>
      </w:pPr>
      <w:r>
        <w:t xml:space="preserve">    </w:t>
      </w:r>
      <w:proofErr w:type="spellStart"/>
      <w:r>
        <w:t>MediaInstructions</w:t>
      </w:r>
      <w:proofErr w:type="spellEnd"/>
      <w:r>
        <w:t>:</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w:t>
      </w:r>
      <w:proofErr w:type="spellStart"/>
      <w:r>
        <w:t>mediaId</w:t>
      </w:r>
      <w:proofErr w:type="spellEnd"/>
    </w:p>
    <w:p w14:paraId="0ED3AA5C" w14:textId="77777777" w:rsidR="00930C61" w:rsidRDefault="00930C61" w:rsidP="00930C61">
      <w:pPr>
        <w:pStyle w:val="PL"/>
      </w:pPr>
      <w:r>
        <w:t xml:space="preserve">        - </w:t>
      </w:r>
      <w:proofErr w:type="spellStart"/>
      <w:r>
        <w:t>mediaResourceType</w:t>
      </w:r>
      <w:proofErr w:type="spellEnd"/>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w:t>
      </w:r>
      <w:proofErr w:type="spellStart"/>
      <w:r>
        <w:t>mediaId</w:t>
      </w:r>
      <w:proofErr w:type="spellEnd"/>
      <w:r>
        <w:t>:</w:t>
      </w:r>
    </w:p>
    <w:p w14:paraId="0CA9275B" w14:textId="77777777" w:rsidR="00930C61" w:rsidRDefault="00930C61" w:rsidP="00930C61">
      <w:pPr>
        <w:pStyle w:val="PL"/>
      </w:pPr>
      <w:r>
        <w:t xml:space="preserve">          $ref: 'TS29571_CommonData.yaml#/components/schemas/</w:t>
      </w:r>
      <w:proofErr w:type="spellStart"/>
      <w:r>
        <w:t>MediaId</w:t>
      </w:r>
      <w:proofErr w:type="spellEnd"/>
      <w:r>
        <w:t>'</w:t>
      </w:r>
    </w:p>
    <w:p w14:paraId="5057764B" w14:textId="77777777" w:rsidR="00930C61" w:rsidRDefault="00930C61" w:rsidP="00930C61">
      <w:pPr>
        <w:pStyle w:val="PL"/>
      </w:pPr>
      <w:r>
        <w:t xml:space="preserve">        </w:t>
      </w:r>
      <w:proofErr w:type="spellStart"/>
      <w:r>
        <w:t>mediaResourceType</w:t>
      </w:r>
      <w:proofErr w:type="spellEnd"/>
      <w:r>
        <w:t>:</w:t>
      </w:r>
    </w:p>
    <w:p w14:paraId="466209D7" w14:textId="77777777" w:rsidR="00930C61" w:rsidRDefault="00930C61" w:rsidP="00930C61">
      <w:pPr>
        <w:pStyle w:val="PL"/>
      </w:pPr>
      <w:r>
        <w:t xml:space="preserve">          $ref: 'TS29571_CommonData.yaml#/components/schemas/</w:t>
      </w:r>
      <w:proofErr w:type="spellStart"/>
      <w:r>
        <w:t>MediaResourceType</w:t>
      </w:r>
      <w:proofErr w:type="spellEnd"/>
      <w:r>
        <w:t>'</w:t>
      </w:r>
    </w:p>
    <w:p w14:paraId="3A205AD7" w14:textId="77777777" w:rsidR="00930C61" w:rsidRDefault="00930C61" w:rsidP="00930C61">
      <w:pPr>
        <w:pStyle w:val="PL"/>
      </w:pPr>
      <w:r>
        <w:t xml:space="preserve">        </w:t>
      </w:r>
      <w:proofErr w:type="spellStart"/>
      <w:r>
        <w:t>mediaInstruction</w:t>
      </w:r>
      <w:proofErr w:type="spellEnd"/>
      <w:r>
        <w:t>:</w:t>
      </w:r>
    </w:p>
    <w:p w14:paraId="0649CCDD" w14:textId="77777777" w:rsidR="00930C61" w:rsidRDefault="00930C61" w:rsidP="00930C61">
      <w:pPr>
        <w:pStyle w:val="PL"/>
      </w:pPr>
      <w:r>
        <w:t xml:space="preserve">          $ref: '#/components/schemas/</w:t>
      </w:r>
      <w:proofErr w:type="spellStart"/>
      <w:r>
        <w:t>MediaInstruction</w:t>
      </w:r>
      <w:proofErr w:type="spellEnd"/>
      <w:r>
        <w:t>'</w:t>
      </w:r>
    </w:p>
    <w:p w14:paraId="5844FD32" w14:textId="77777777" w:rsidR="00930C61" w:rsidRDefault="00930C61" w:rsidP="00930C61">
      <w:pPr>
        <w:pStyle w:val="PL"/>
      </w:pPr>
      <w:r>
        <w:t xml:space="preserve">        </w:t>
      </w:r>
      <w:proofErr w:type="spellStart"/>
      <w:r>
        <w:t>dcMediaSpecification</w:t>
      </w:r>
      <w:proofErr w:type="spellEnd"/>
      <w:r>
        <w:t>:</w:t>
      </w:r>
    </w:p>
    <w:p w14:paraId="7DBC27E3" w14:textId="77777777" w:rsidR="00157AB2" w:rsidRDefault="00930C61" w:rsidP="00157AB2">
      <w:pPr>
        <w:pStyle w:val="PL"/>
      </w:pPr>
      <w:r>
        <w:lastRenderedPageBreak/>
        <w:t xml:space="preserve">          $ref: '#/components/schemas/</w:t>
      </w:r>
      <w:proofErr w:type="spellStart"/>
      <w:r>
        <w:t>DcMediaSpecification</w:t>
      </w:r>
      <w:proofErr w:type="spellEnd"/>
      <w:r>
        <w:t>'</w:t>
      </w:r>
    </w:p>
    <w:p w14:paraId="36532B19"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69B248DE" w14:textId="2FA92CD5" w:rsidR="00930C61" w:rsidRDefault="00157AB2" w:rsidP="00157AB2">
      <w:pPr>
        <w:pStyle w:val="PL"/>
      </w:pPr>
      <w:r>
        <w:t xml:space="preserve">          $ref: '#/components/schemas/</w:t>
      </w:r>
      <w:proofErr w:type="spellStart"/>
      <w:r>
        <w:rPr>
          <w:rFonts w:hint="eastAsia"/>
          <w:lang w:eastAsia="zh-CN"/>
        </w:rPr>
        <w:t>Ar</w:t>
      </w:r>
      <w:r>
        <w:t>MediaSpecification</w:t>
      </w:r>
      <w:proofErr w:type="spellEnd"/>
      <w:r>
        <w:t>'</w:t>
      </w:r>
    </w:p>
    <w:p w14:paraId="77A26774" w14:textId="77777777" w:rsidR="00930C61" w:rsidRDefault="00930C61" w:rsidP="00930C61">
      <w:pPr>
        <w:pStyle w:val="PL"/>
      </w:pPr>
      <w:r>
        <w:t xml:space="preserve">        </w:t>
      </w:r>
      <w:proofErr w:type="spellStart"/>
      <w:r>
        <w:t>mediaProcessingUrl</w:t>
      </w:r>
      <w:proofErr w:type="spellEnd"/>
      <w:r>
        <w:t>:</w:t>
      </w:r>
    </w:p>
    <w:p w14:paraId="2C67C22E" w14:textId="77777777" w:rsidR="00930C61" w:rsidRDefault="00930C61" w:rsidP="00930C61">
      <w:pPr>
        <w:pStyle w:val="PL"/>
      </w:pPr>
      <w:r>
        <w:t xml:space="preserve">          $ref: 'TS29571_CommonData.yaml#/components/schemas/Uri'</w:t>
      </w:r>
    </w:p>
    <w:p w14:paraId="23912E10" w14:textId="77777777" w:rsidR="00930C61" w:rsidRDefault="00930C61" w:rsidP="00930C61">
      <w:pPr>
        <w:pStyle w:val="PL"/>
      </w:pPr>
    </w:p>
    <w:p w14:paraId="13A0DD01" w14:textId="77777777" w:rsidR="00930C61" w:rsidRDefault="00930C61" w:rsidP="00930C61">
      <w:pPr>
        <w:pStyle w:val="PL"/>
      </w:pPr>
      <w:r>
        <w:t xml:space="preserve">    </w:t>
      </w:r>
      <w:proofErr w:type="spellStart"/>
      <w:r>
        <w:t>DcMediaSpecification</w:t>
      </w:r>
      <w:proofErr w:type="spellEnd"/>
      <w:r>
        <w:t>:</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153E44A4" w14:textId="77777777" w:rsidR="00930C61" w:rsidRDefault="00930C61" w:rsidP="00930C61">
      <w:pPr>
        <w:pStyle w:val="PL"/>
      </w:pPr>
      <w:r>
        <w:t xml:space="preserve">        - streams</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w:t>
      </w:r>
      <w:proofErr w:type="spellStart"/>
      <w:r>
        <w:t>mediaProxyConfig</w:t>
      </w:r>
      <w:proofErr w:type="spellEnd"/>
      <w:r>
        <w:t>:</w:t>
      </w:r>
    </w:p>
    <w:p w14:paraId="3D4DA168" w14:textId="77777777" w:rsidR="00930C61" w:rsidRDefault="00930C61" w:rsidP="00930C61">
      <w:pPr>
        <w:pStyle w:val="PL"/>
      </w:pPr>
      <w:r>
        <w:t xml:space="preserve">          $ref: 'TS29571_CommonData.yaml#/components/schemas/</w:t>
      </w:r>
      <w:proofErr w:type="spellStart"/>
      <w:r>
        <w:t>MediaProxy</w:t>
      </w:r>
      <w:proofErr w:type="spellEnd"/>
      <w:r>
        <w:t>'</w:t>
      </w:r>
    </w:p>
    <w:p w14:paraId="6635D6F7" w14:textId="77777777" w:rsidR="00930C61" w:rsidRDefault="00930C61" w:rsidP="00930C61">
      <w:pPr>
        <w:pStyle w:val="PL"/>
      </w:pPr>
      <w:r>
        <w:t xml:space="preserve">        </w:t>
      </w:r>
      <w:proofErr w:type="spellStart"/>
      <w:r>
        <w:t>replaceHttpUrls</w:t>
      </w:r>
      <w:proofErr w:type="spellEnd"/>
      <w:r>
        <w:t>:</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w:t>
      </w:r>
      <w:proofErr w:type="spellStart"/>
      <w:r w:rsidRPr="007C27B2">
        <w:t>streamId</w:t>
      </w:r>
      <w:proofErr w:type="spellEnd"/>
    </w:p>
    <w:p w14:paraId="37FD881B" w14:textId="77777777" w:rsidR="00930C61" w:rsidRPr="007C27B2" w:rsidRDefault="00930C61" w:rsidP="00930C61">
      <w:pPr>
        <w:pStyle w:val="PL"/>
      </w:pPr>
      <w:r w:rsidRPr="007C27B2">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w:t>
      </w:r>
      <w:proofErr w:type="spellStart"/>
      <w:r>
        <w:t>additionalProperties</w:t>
      </w:r>
      <w:proofErr w:type="spellEnd"/>
      <w:r>
        <w:t>:</w:t>
      </w:r>
    </w:p>
    <w:p w14:paraId="27866723" w14:textId="77777777" w:rsidR="00930C61" w:rsidRDefault="00930C61" w:rsidP="00930C61">
      <w:pPr>
        <w:pStyle w:val="PL"/>
      </w:pPr>
      <w:r>
        <w:t xml:space="preserve">            $ref: 'TS29571_CommonData.yaml#/components/schemas/</w:t>
      </w:r>
      <w:proofErr w:type="spellStart"/>
      <w:r>
        <w:t>ReplaceHttpUrl</w:t>
      </w:r>
      <w:proofErr w:type="spellEnd"/>
      <w:r>
        <w:t>'</w:t>
      </w:r>
    </w:p>
    <w:p w14:paraId="6A2F70AB" w14:textId="77777777" w:rsidR="00930C61" w:rsidRDefault="00930C61" w:rsidP="00930C61">
      <w:pPr>
        <w:pStyle w:val="PL"/>
      </w:pPr>
      <w:r>
        <w:t xml:space="preserve">          </w:t>
      </w:r>
      <w:proofErr w:type="spellStart"/>
      <w:r>
        <w:t>minProperties</w:t>
      </w:r>
      <w:proofErr w:type="spellEnd"/>
      <w:r>
        <w:t>: 1</w:t>
      </w:r>
    </w:p>
    <w:p w14:paraId="390250D9" w14:textId="77777777" w:rsidR="00930C61" w:rsidRDefault="00930C61" w:rsidP="00930C61">
      <w:pPr>
        <w:pStyle w:val="PL"/>
      </w:pPr>
      <w:r>
        <w:t xml:space="preserve">        mdc1EndpointDcsf:</w:t>
      </w:r>
    </w:p>
    <w:p w14:paraId="28E470EC" w14:textId="77777777" w:rsidR="00930C61" w:rsidRDefault="00930C61" w:rsidP="00930C61">
      <w:pPr>
        <w:pStyle w:val="PL"/>
      </w:pPr>
      <w:r>
        <w:t xml:space="preserve">          $ref: 'TS29571_CommonData.yaml#/components/schemas/Endpoint'</w:t>
      </w:r>
    </w:p>
    <w:p w14:paraId="5ECCCA46" w14:textId="77777777" w:rsidR="00930C61" w:rsidRDefault="00930C61" w:rsidP="00930C61">
      <w:pPr>
        <w:pStyle w:val="PL"/>
      </w:pPr>
      <w:r>
        <w:t xml:space="preserve">        mdc1EndpointMf:</w:t>
      </w:r>
    </w:p>
    <w:p w14:paraId="7178D6A3" w14:textId="77777777" w:rsidR="00930C61" w:rsidRDefault="00930C61" w:rsidP="00930C61">
      <w:pPr>
        <w:pStyle w:val="PL"/>
      </w:pPr>
      <w:r>
        <w:t xml:space="preserve">          $ref: 'TS29571_CommonData.yaml#/components/schemas/Endpoint'</w:t>
      </w:r>
    </w:p>
    <w:p w14:paraId="43CF2B0B" w14:textId="77777777" w:rsidR="00930C61" w:rsidRDefault="00930C61" w:rsidP="00930C61">
      <w:pPr>
        <w:pStyle w:val="PL"/>
      </w:pPr>
      <w:r>
        <w:t xml:space="preserve">        mdc2EndpointDcAs:</w:t>
      </w:r>
    </w:p>
    <w:p w14:paraId="7DB31A56" w14:textId="77777777" w:rsidR="00930C61" w:rsidRDefault="00930C61" w:rsidP="00930C61">
      <w:pPr>
        <w:pStyle w:val="PL"/>
      </w:pPr>
      <w:r>
        <w:t xml:space="preserve">          $ref: 'TS29571_CommonData.yaml#/components/schemas/Endpoint'</w:t>
      </w:r>
    </w:p>
    <w:p w14:paraId="5B06512C" w14:textId="77777777" w:rsidR="00930C61" w:rsidRDefault="00930C61" w:rsidP="00930C61">
      <w:pPr>
        <w:pStyle w:val="PL"/>
      </w:pPr>
      <w:r>
        <w:t xml:space="preserve">        mdc2EndpointMf:</w:t>
      </w:r>
    </w:p>
    <w:p w14:paraId="1C64EF9C" w14:textId="77777777" w:rsidR="00930C61" w:rsidRDefault="00930C61" w:rsidP="00930C61">
      <w:pPr>
        <w:pStyle w:val="PL"/>
      </w:pPr>
      <w:r>
        <w:t xml:space="preserve">          $ref: 'TS29571_CommonData.yaml#/components/schemas/Endpoint'</w:t>
      </w:r>
    </w:p>
    <w:p w14:paraId="6554655B" w14:textId="77777777" w:rsidR="00E658F2" w:rsidRDefault="00930C61" w:rsidP="00E658F2">
      <w:pPr>
        <w:pStyle w:val="PL"/>
      </w:pPr>
      <w:r>
        <w:t xml:space="preserve">        mdc2Protocol:</w:t>
      </w:r>
    </w:p>
    <w:p w14:paraId="7592EF0C" w14:textId="117DF9C2" w:rsidR="00930C61" w:rsidRDefault="00E658F2" w:rsidP="00E658F2">
      <w:pPr>
        <w:pStyle w:val="PL"/>
      </w:pPr>
      <w:r>
        <w:t xml:space="preserve">          $ref: 'TS29176_</w:t>
      </w:r>
      <w:r w:rsidRPr="00750465">
        <w:t>Nmf_MRM</w:t>
      </w:r>
      <w:r>
        <w:t>.yaml#/components/schemas/</w:t>
      </w:r>
      <w:r>
        <w:rPr>
          <w:lang w:eastAsia="zh-CN"/>
        </w:rPr>
        <w:t>M</w:t>
      </w:r>
      <w:r w:rsidRPr="00F20F9A">
        <w:rPr>
          <w:lang w:eastAsia="zh-CN"/>
        </w:rPr>
        <w:t>dc2Protocol</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007F5D74" w14:textId="77777777" w:rsidR="00930C61" w:rsidRPr="007C27B2" w:rsidRDefault="00930C61" w:rsidP="00930C61">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w:t>
      </w:r>
      <w:proofErr w:type="spellStart"/>
      <w:r>
        <w:t>additionalProperties</w:t>
      </w:r>
      <w:proofErr w:type="spellEnd"/>
      <w:r>
        <w:t>:</w:t>
      </w:r>
    </w:p>
    <w:p w14:paraId="7C505FB1" w14:textId="77777777" w:rsidR="00930C61" w:rsidRDefault="00930C61" w:rsidP="00930C61">
      <w:pPr>
        <w:pStyle w:val="PL"/>
      </w:pPr>
      <w:r>
        <w:t xml:space="preserve">            $ref: 'TS29571_CommonData.yaml#/components/schemas/</w:t>
      </w:r>
      <w:proofErr w:type="spellStart"/>
      <w:r>
        <w:t>DcStream</w:t>
      </w:r>
      <w:proofErr w:type="spellEnd"/>
      <w:r>
        <w:t>'</w:t>
      </w:r>
    </w:p>
    <w:p w14:paraId="327415DE" w14:textId="77777777" w:rsidR="00930C61" w:rsidRDefault="00930C61" w:rsidP="00930C61">
      <w:pPr>
        <w:pStyle w:val="PL"/>
      </w:pPr>
      <w:r>
        <w:t xml:space="preserve">          </w:t>
      </w:r>
      <w:proofErr w:type="spellStart"/>
      <w:r>
        <w:t>minProperties</w:t>
      </w:r>
      <w:proofErr w:type="spellEnd"/>
      <w:r>
        <w:t>: 1</w:t>
      </w:r>
    </w:p>
    <w:p w14:paraId="2A77B633" w14:textId="77777777" w:rsidR="00930C61" w:rsidRDefault="00930C61" w:rsidP="00930C61">
      <w:pPr>
        <w:pStyle w:val="PL"/>
      </w:pPr>
    </w:p>
    <w:p w14:paraId="5682FC4D"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proofErr w:type="spellStart"/>
      <w:r>
        <w:rPr>
          <w:rFonts w:hint="eastAsia"/>
          <w:lang w:eastAsia="zh-CN"/>
        </w:rPr>
        <w:t>mediaProcessingSpec</w:t>
      </w:r>
      <w:proofErr w:type="spellEnd"/>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proofErr w:type="spellStart"/>
      <w:r>
        <w:rPr>
          <w:rFonts w:hint="eastAsia"/>
          <w:lang w:eastAsia="zh-CN"/>
        </w:rPr>
        <w:t>mediaProcessingSpec</w:t>
      </w:r>
      <w:proofErr w:type="spellEnd"/>
      <w:r>
        <w:t>:</w:t>
      </w:r>
    </w:p>
    <w:p w14:paraId="6150922F" w14:textId="77777777" w:rsidR="00157AB2" w:rsidRDefault="00157AB2" w:rsidP="00157AB2">
      <w:pPr>
        <w:pStyle w:val="PL"/>
      </w:pPr>
      <w:r>
        <w:t xml:space="preserve">          type: string</w:t>
      </w:r>
    </w:p>
    <w:p w14:paraId="057BDEE9" w14:textId="77777777" w:rsidR="00157AB2" w:rsidRDefault="00157AB2" w:rsidP="00930C61">
      <w:pPr>
        <w:pStyle w:val="PL"/>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w:t>
      </w:r>
      <w:proofErr w:type="spellStart"/>
      <w:r>
        <w:t>MediaInstruction</w:t>
      </w:r>
      <w:proofErr w:type="spellEnd"/>
      <w:r>
        <w:t>:</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w:t>
      </w:r>
      <w:proofErr w:type="spellStart"/>
      <w:r>
        <w:t>anyOf</w:t>
      </w:r>
      <w:proofErr w:type="spellEnd"/>
      <w:r>
        <w:t>:</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w:t>
      </w:r>
      <w:proofErr w:type="spellStart"/>
      <w:r>
        <w:t>enum</w:t>
      </w:r>
      <w:proofErr w:type="spellEnd"/>
      <w:r>
        <w:t>:</w:t>
      </w:r>
    </w:p>
    <w:p w14:paraId="15643AFB" w14:textId="77777777" w:rsidR="00930C61" w:rsidRDefault="00930C61" w:rsidP="00930C61">
      <w:pPr>
        <w:pStyle w:val="PL"/>
      </w:pPr>
      <w:r>
        <w:t xml:space="preserve">            - TERMINATE_MEDIA</w:t>
      </w:r>
    </w:p>
    <w:p w14:paraId="41376BA7" w14:textId="77777777" w:rsidR="00930C61" w:rsidRDefault="00930C61" w:rsidP="00930C61">
      <w:pPr>
        <w:pStyle w:val="PL"/>
      </w:pPr>
      <w:r>
        <w:t xml:space="preserve">            - ORIGINATE_MEDIA</w:t>
      </w:r>
    </w:p>
    <w:p w14:paraId="0629AF8D" w14:textId="77777777" w:rsidR="00930C61" w:rsidRDefault="00930C61" w:rsidP="00930C61">
      <w:pPr>
        <w:pStyle w:val="PL"/>
      </w:pPr>
      <w:r>
        <w:t xml:space="preserve">            - TERMINATE_AND_ORIGINATE_MEDIA</w:t>
      </w:r>
    </w:p>
    <w:p w14:paraId="08406B73" w14:textId="77777777" w:rsidR="00930C61" w:rsidRDefault="00930C61" w:rsidP="00930C61">
      <w:pPr>
        <w:pStyle w:val="PL"/>
      </w:pPr>
      <w:r>
        <w:t xml:space="preserve">            - UPDATE_MEDIA</w:t>
      </w:r>
    </w:p>
    <w:p w14:paraId="2A66C93C" w14:textId="77777777" w:rsidR="00930C61" w:rsidRDefault="00930C61" w:rsidP="00930C61">
      <w:pPr>
        <w:pStyle w:val="PL"/>
      </w:pPr>
      <w:r>
        <w:t xml:space="preserve">            - DELETE_MEDIA</w:t>
      </w:r>
    </w:p>
    <w:p w14:paraId="4442CDF3" w14:textId="77777777" w:rsidR="00930C61" w:rsidRDefault="00930C61" w:rsidP="00930C61">
      <w:pPr>
        <w:pStyle w:val="PL"/>
      </w:pPr>
      <w:r>
        <w:t xml:space="preserve">            -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pPr>
    </w:p>
    <w:bookmarkEnd w:id="263"/>
    <w:p w14:paraId="3F32B26B" w14:textId="77777777" w:rsidR="00930C61" w:rsidRPr="00456520" w:rsidRDefault="00930C61">
      <w:pPr>
        <w:pStyle w:val="Guidance"/>
        <w:rPr>
          <w:i w:val="0"/>
          <w:iCs/>
        </w:rPr>
      </w:pPr>
    </w:p>
    <w:p w14:paraId="1BC56306" w14:textId="0D948582" w:rsidR="007B3457" w:rsidRDefault="00000000">
      <w:pPr>
        <w:pStyle w:val="Heading8"/>
      </w:pPr>
      <w:bookmarkStart w:id="264" w:name="historyclause"/>
      <w:r>
        <w:br w:type="page"/>
      </w:r>
      <w:bookmarkStart w:id="265" w:name="_Toc2086459"/>
      <w:bookmarkStart w:id="266" w:name="_Toc160890635"/>
      <w:bookmarkEnd w:id="264"/>
      <w:r>
        <w:lastRenderedPageBreak/>
        <w:t>Annex B (informative):</w:t>
      </w:r>
      <w:r>
        <w:br/>
        <w:t>Change history</w:t>
      </w:r>
      <w:bookmarkEnd w:id="265"/>
      <w:bookmarkEnd w:id="266"/>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67"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67"/>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325A2DBA"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bl>
    <w:p w14:paraId="26BE07F8" w14:textId="77777777" w:rsidR="007B3457" w:rsidRDefault="007B3457"/>
    <w:p w14:paraId="5D2F01DD" w14:textId="77777777"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C7E66" w14:textId="77777777" w:rsidR="00515075" w:rsidRDefault="00515075">
      <w:pPr>
        <w:spacing w:after="0"/>
      </w:pPr>
      <w:r>
        <w:separator/>
      </w:r>
    </w:p>
  </w:endnote>
  <w:endnote w:type="continuationSeparator" w:id="0">
    <w:p w14:paraId="7D563907" w14:textId="77777777" w:rsidR="00515075" w:rsidRDefault="005150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47448" w14:textId="77777777" w:rsidR="00515075" w:rsidRDefault="00515075">
      <w:pPr>
        <w:spacing w:after="0"/>
      </w:pPr>
      <w:r>
        <w:separator/>
      </w:r>
    </w:p>
  </w:footnote>
  <w:footnote w:type="continuationSeparator" w:id="0">
    <w:p w14:paraId="71E32F2B" w14:textId="77777777" w:rsidR="00515075" w:rsidRDefault="005150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FAF0" w14:textId="6989D4A4"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5970">
      <w:rPr>
        <w:rFonts w:ascii="Arial" w:hAnsi="Arial" w:cs="Arial"/>
        <w:b/>
        <w:noProof/>
        <w:sz w:val="18"/>
        <w:szCs w:val="18"/>
      </w:rPr>
      <w:t>3GPP TS 29.175 V1.1.0 (2024-03)</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53174B17"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5970">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331F6"/>
    <w:rsid w:val="00033397"/>
    <w:rsid w:val="000341AE"/>
    <w:rsid w:val="00040095"/>
    <w:rsid w:val="000414FB"/>
    <w:rsid w:val="00042EA0"/>
    <w:rsid w:val="00043E44"/>
    <w:rsid w:val="000444A0"/>
    <w:rsid w:val="0005041A"/>
    <w:rsid w:val="000514A5"/>
    <w:rsid w:val="00051834"/>
    <w:rsid w:val="00054A22"/>
    <w:rsid w:val="000602BD"/>
    <w:rsid w:val="00062023"/>
    <w:rsid w:val="000638E3"/>
    <w:rsid w:val="000655A6"/>
    <w:rsid w:val="00077CF5"/>
    <w:rsid w:val="00080512"/>
    <w:rsid w:val="0008580C"/>
    <w:rsid w:val="000932A4"/>
    <w:rsid w:val="000A221C"/>
    <w:rsid w:val="000B700C"/>
    <w:rsid w:val="000C0377"/>
    <w:rsid w:val="000C47C3"/>
    <w:rsid w:val="000D58AB"/>
    <w:rsid w:val="000E006B"/>
    <w:rsid w:val="000F4873"/>
    <w:rsid w:val="00102B0E"/>
    <w:rsid w:val="00106A51"/>
    <w:rsid w:val="00124FDE"/>
    <w:rsid w:val="00127E9F"/>
    <w:rsid w:val="00133164"/>
    <w:rsid w:val="00133525"/>
    <w:rsid w:val="001520CA"/>
    <w:rsid w:val="001531C4"/>
    <w:rsid w:val="00157AB2"/>
    <w:rsid w:val="0016361A"/>
    <w:rsid w:val="00176FD7"/>
    <w:rsid w:val="001772C3"/>
    <w:rsid w:val="001835FC"/>
    <w:rsid w:val="00191076"/>
    <w:rsid w:val="00195970"/>
    <w:rsid w:val="001A0D73"/>
    <w:rsid w:val="001A39A2"/>
    <w:rsid w:val="001A4C42"/>
    <w:rsid w:val="001A7420"/>
    <w:rsid w:val="001B384E"/>
    <w:rsid w:val="001B6637"/>
    <w:rsid w:val="001B68F9"/>
    <w:rsid w:val="001C00B8"/>
    <w:rsid w:val="001C21C3"/>
    <w:rsid w:val="001C4156"/>
    <w:rsid w:val="001D02C2"/>
    <w:rsid w:val="001E6A64"/>
    <w:rsid w:val="001F0C1D"/>
    <w:rsid w:val="001F1132"/>
    <w:rsid w:val="001F168B"/>
    <w:rsid w:val="001F2CDD"/>
    <w:rsid w:val="002035C4"/>
    <w:rsid w:val="002056DE"/>
    <w:rsid w:val="002132A9"/>
    <w:rsid w:val="00220B70"/>
    <w:rsid w:val="0022113D"/>
    <w:rsid w:val="0022660F"/>
    <w:rsid w:val="002345D0"/>
    <w:rsid w:val="002347A2"/>
    <w:rsid w:val="00241C78"/>
    <w:rsid w:val="0025586D"/>
    <w:rsid w:val="00260986"/>
    <w:rsid w:val="002675F0"/>
    <w:rsid w:val="00267E7F"/>
    <w:rsid w:val="0027398A"/>
    <w:rsid w:val="00273C42"/>
    <w:rsid w:val="00282BBA"/>
    <w:rsid w:val="002830FE"/>
    <w:rsid w:val="00290A60"/>
    <w:rsid w:val="002A4581"/>
    <w:rsid w:val="002A51A9"/>
    <w:rsid w:val="002B6339"/>
    <w:rsid w:val="002C2DD3"/>
    <w:rsid w:val="002D02AF"/>
    <w:rsid w:val="002D6562"/>
    <w:rsid w:val="002E00EE"/>
    <w:rsid w:val="002E1E8B"/>
    <w:rsid w:val="002E5472"/>
    <w:rsid w:val="003037AB"/>
    <w:rsid w:val="003037F0"/>
    <w:rsid w:val="003057AC"/>
    <w:rsid w:val="003172DC"/>
    <w:rsid w:val="00320BDD"/>
    <w:rsid w:val="00333899"/>
    <w:rsid w:val="003446B6"/>
    <w:rsid w:val="0035462D"/>
    <w:rsid w:val="00355A80"/>
    <w:rsid w:val="00355B47"/>
    <w:rsid w:val="00373902"/>
    <w:rsid w:val="003765B8"/>
    <w:rsid w:val="00377E9D"/>
    <w:rsid w:val="00382E38"/>
    <w:rsid w:val="0038612E"/>
    <w:rsid w:val="003900A6"/>
    <w:rsid w:val="003937F3"/>
    <w:rsid w:val="003A4F10"/>
    <w:rsid w:val="003C0F1E"/>
    <w:rsid w:val="003C3971"/>
    <w:rsid w:val="003C6DBA"/>
    <w:rsid w:val="003E438A"/>
    <w:rsid w:val="003E58FE"/>
    <w:rsid w:val="003F705C"/>
    <w:rsid w:val="0040289E"/>
    <w:rsid w:val="004034C6"/>
    <w:rsid w:val="0041414A"/>
    <w:rsid w:val="00423334"/>
    <w:rsid w:val="00424765"/>
    <w:rsid w:val="0042529D"/>
    <w:rsid w:val="004345EC"/>
    <w:rsid w:val="004454EF"/>
    <w:rsid w:val="00451DCB"/>
    <w:rsid w:val="004546A4"/>
    <w:rsid w:val="00456520"/>
    <w:rsid w:val="00457A77"/>
    <w:rsid w:val="00465515"/>
    <w:rsid w:val="0046662F"/>
    <w:rsid w:val="00477CE1"/>
    <w:rsid w:val="00485844"/>
    <w:rsid w:val="0049187D"/>
    <w:rsid w:val="004B655E"/>
    <w:rsid w:val="004B6B68"/>
    <w:rsid w:val="004D08B1"/>
    <w:rsid w:val="004D3578"/>
    <w:rsid w:val="004D4F2B"/>
    <w:rsid w:val="004E213A"/>
    <w:rsid w:val="004E5547"/>
    <w:rsid w:val="004F0988"/>
    <w:rsid w:val="004F3340"/>
    <w:rsid w:val="004F45EE"/>
    <w:rsid w:val="004F6F00"/>
    <w:rsid w:val="00511522"/>
    <w:rsid w:val="00515075"/>
    <w:rsid w:val="0053388B"/>
    <w:rsid w:val="00535773"/>
    <w:rsid w:val="00543E6C"/>
    <w:rsid w:val="00563408"/>
    <w:rsid w:val="00565087"/>
    <w:rsid w:val="00572D54"/>
    <w:rsid w:val="00577A16"/>
    <w:rsid w:val="005812CC"/>
    <w:rsid w:val="00583C98"/>
    <w:rsid w:val="0058705A"/>
    <w:rsid w:val="005969F3"/>
    <w:rsid w:val="00597B11"/>
    <w:rsid w:val="005A636E"/>
    <w:rsid w:val="005A6806"/>
    <w:rsid w:val="005A792B"/>
    <w:rsid w:val="005A7D02"/>
    <w:rsid w:val="005A7F3E"/>
    <w:rsid w:val="005B3691"/>
    <w:rsid w:val="005C7266"/>
    <w:rsid w:val="005C7AA0"/>
    <w:rsid w:val="005D2E01"/>
    <w:rsid w:val="005D7526"/>
    <w:rsid w:val="005E05EB"/>
    <w:rsid w:val="005E0EE2"/>
    <w:rsid w:val="005E1215"/>
    <w:rsid w:val="005E4BA9"/>
    <w:rsid w:val="005E4BB2"/>
    <w:rsid w:val="005F1A3C"/>
    <w:rsid w:val="00600A97"/>
    <w:rsid w:val="00602AEA"/>
    <w:rsid w:val="0060512E"/>
    <w:rsid w:val="00614FDF"/>
    <w:rsid w:val="0062296E"/>
    <w:rsid w:val="0062312F"/>
    <w:rsid w:val="00623AB2"/>
    <w:rsid w:val="00631990"/>
    <w:rsid w:val="00633BD1"/>
    <w:rsid w:val="0063543D"/>
    <w:rsid w:val="00637FFE"/>
    <w:rsid w:val="00643FDD"/>
    <w:rsid w:val="00647114"/>
    <w:rsid w:val="00652EE7"/>
    <w:rsid w:val="006534D3"/>
    <w:rsid w:val="00655FA0"/>
    <w:rsid w:val="00662390"/>
    <w:rsid w:val="00683E31"/>
    <w:rsid w:val="006848E0"/>
    <w:rsid w:val="006856A1"/>
    <w:rsid w:val="006857B7"/>
    <w:rsid w:val="00693E3F"/>
    <w:rsid w:val="006A323F"/>
    <w:rsid w:val="006B270E"/>
    <w:rsid w:val="006B30D0"/>
    <w:rsid w:val="006B3128"/>
    <w:rsid w:val="006C1BEE"/>
    <w:rsid w:val="006C3D95"/>
    <w:rsid w:val="006E186B"/>
    <w:rsid w:val="006E5C86"/>
    <w:rsid w:val="00701116"/>
    <w:rsid w:val="00703C25"/>
    <w:rsid w:val="00710EA1"/>
    <w:rsid w:val="00713C44"/>
    <w:rsid w:val="00715752"/>
    <w:rsid w:val="007169BB"/>
    <w:rsid w:val="007233B9"/>
    <w:rsid w:val="00732CFC"/>
    <w:rsid w:val="00734A5B"/>
    <w:rsid w:val="00734C0E"/>
    <w:rsid w:val="00736187"/>
    <w:rsid w:val="0074026F"/>
    <w:rsid w:val="007429F6"/>
    <w:rsid w:val="00744E76"/>
    <w:rsid w:val="00745A52"/>
    <w:rsid w:val="00750B02"/>
    <w:rsid w:val="00756442"/>
    <w:rsid w:val="007621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F0F4A"/>
    <w:rsid w:val="007F73DC"/>
    <w:rsid w:val="008028A4"/>
    <w:rsid w:val="008174B8"/>
    <w:rsid w:val="00830747"/>
    <w:rsid w:val="0083253C"/>
    <w:rsid w:val="00834179"/>
    <w:rsid w:val="008524D2"/>
    <w:rsid w:val="00855FDA"/>
    <w:rsid w:val="00860335"/>
    <w:rsid w:val="008768CA"/>
    <w:rsid w:val="00886A82"/>
    <w:rsid w:val="00886C9C"/>
    <w:rsid w:val="008912E3"/>
    <w:rsid w:val="008A6D4A"/>
    <w:rsid w:val="008B7FDE"/>
    <w:rsid w:val="008C342B"/>
    <w:rsid w:val="008C384C"/>
    <w:rsid w:val="008E2F13"/>
    <w:rsid w:val="008E4984"/>
    <w:rsid w:val="008E66C5"/>
    <w:rsid w:val="008F7C7C"/>
    <w:rsid w:val="009010DE"/>
    <w:rsid w:val="0090271F"/>
    <w:rsid w:val="00902E23"/>
    <w:rsid w:val="009114D7"/>
    <w:rsid w:val="0091348E"/>
    <w:rsid w:val="0091477C"/>
    <w:rsid w:val="00917CCB"/>
    <w:rsid w:val="00930C61"/>
    <w:rsid w:val="00940934"/>
    <w:rsid w:val="00942EC2"/>
    <w:rsid w:val="00965484"/>
    <w:rsid w:val="00987970"/>
    <w:rsid w:val="00996788"/>
    <w:rsid w:val="00996B6F"/>
    <w:rsid w:val="009A07E2"/>
    <w:rsid w:val="009B6B4D"/>
    <w:rsid w:val="009C3F13"/>
    <w:rsid w:val="009E27A9"/>
    <w:rsid w:val="009E4880"/>
    <w:rsid w:val="009F37B7"/>
    <w:rsid w:val="00A10D80"/>
    <w:rsid w:val="00A10F02"/>
    <w:rsid w:val="00A10F26"/>
    <w:rsid w:val="00A164B4"/>
    <w:rsid w:val="00A2387A"/>
    <w:rsid w:val="00A26956"/>
    <w:rsid w:val="00A27486"/>
    <w:rsid w:val="00A33E3C"/>
    <w:rsid w:val="00A53724"/>
    <w:rsid w:val="00A56066"/>
    <w:rsid w:val="00A56452"/>
    <w:rsid w:val="00A56D23"/>
    <w:rsid w:val="00A61B81"/>
    <w:rsid w:val="00A73129"/>
    <w:rsid w:val="00A755BC"/>
    <w:rsid w:val="00A7682A"/>
    <w:rsid w:val="00A77E58"/>
    <w:rsid w:val="00A82346"/>
    <w:rsid w:val="00A87885"/>
    <w:rsid w:val="00A92BA1"/>
    <w:rsid w:val="00A96420"/>
    <w:rsid w:val="00AA3A25"/>
    <w:rsid w:val="00AA763D"/>
    <w:rsid w:val="00AB5B2A"/>
    <w:rsid w:val="00AC2304"/>
    <w:rsid w:val="00AC6BC6"/>
    <w:rsid w:val="00AD5F72"/>
    <w:rsid w:val="00AD7D8D"/>
    <w:rsid w:val="00AE4D1E"/>
    <w:rsid w:val="00AE65E2"/>
    <w:rsid w:val="00B046C2"/>
    <w:rsid w:val="00B06319"/>
    <w:rsid w:val="00B07EF2"/>
    <w:rsid w:val="00B15449"/>
    <w:rsid w:val="00B15B42"/>
    <w:rsid w:val="00B4047B"/>
    <w:rsid w:val="00B4480E"/>
    <w:rsid w:val="00B50941"/>
    <w:rsid w:val="00B51E14"/>
    <w:rsid w:val="00B54FF5"/>
    <w:rsid w:val="00B60618"/>
    <w:rsid w:val="00B62FF6"/>
    <w:rsid w:val="00B67061"/>
    <w:rsid w:val="00B7369F"/>
    <w:rsid w:val="00B760AD"/>
    <w:rsid w:val="00B770CB"/>
    <w:rsid w:val="00B81A8B"/>
    <w:rsid w:val="00B910B8"/>
    <w:rsid w:val="00B93086"/>
    <w:rsid w:val="00BA19ED"/>
    <w:rsid w:val="00BA4B8D"/>
    <w:rsid w:val="00BB0E93"/>
    <w:rsid w:val="00BC0F7D"/>
    <w:rsid w:val="00BC45C2"/>
    <w:rsid w:val="00BC486A"/>
    <w:rsid w:val="00BC5821"/>
    <w:rsid w:val="00BC6511"/>
    <w:rsid w:val="00BD7D31"/>
    <w:rsid w:val="00BE30D3"/>
    <w:rsid w:val="00BE3255"/>
    <w:rsid w:val="00BF128E"/>
    <w:rsid w:val="00BF3E3A"/>
    <w:rsid w:val="00BF464E"/>
    <w:rsid w:val="00BF523A"/>
    <w:rsid w:val="00C0469B"/>
    <w:rsid w:val="00C074DD"/>
    <w:rsid w:val="00C1496A"/>
    <w:rsid w:val="00C16606"/>
    <w:rsid w:val="00C33079"/>
    <w:rsid w:val="00C45231"/>
    <w:rsid w:val="00C539FB"/>
    <w:rsid w:val="00C539FD"/>
    <w:rsid w:val="00C64CF6"/>
    <w:rsid w:val="00C67585"/>
    <w:rsid w:val="00C72833"/>
    <w:rsid w:val="00C80F1D"/>
    <w:rsid w:val="00C83C54"/>
    <w:rsid w:val="00C84143"/>
    <w:rsid w:val="00C93F40"/>
    <w:rsid w:val="00CA3D0C"/>
    <w:rsid w:val="00CB2BD7"/>
    <w:rsid w:val="00CC0897"/>
    <w:rsid w:val="00CC6DCF"/>
    <w:rsid w:val="00CC7DF7"/>
    <w:rsid w:val="00CF21FE"/>
    <w:rsid w:val="00CF6ED5"/>
    <w:rsid w:val="00D014F1"/>
    <w:rsid w:val="00D0237C"/>
    <w:rsid w:val="00D04F56"/>
    <w:rsid w:val="00D221FB"/>
    <w:rsid w:val="00D23C85"/>
    <w:rsid w:val="00D31738"/>
    <w:rsid w:val="00D34FEF"/>
    <w:rsid w:val="00D3634B"/>
    <w:rsid w:val="00D42267"/>
    <w:rsid w:val="00D53F28"/>
    <w:rsid w:val="00D569BD"/>
    <w:rsid w:val="00D57972"/>
    <w:rsid w:val="00D636AC"/>
    <w:rsid w:val="00D65534"/>
    <w:rsid w:val="00D66618"/>
    <w:rsid w:val="00D66AAE"/>
    <w:rsid w:val="00D675A9"/>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C309B"/>
    <w:rsid w:val="00DC4DA2"/>
    <w:rsid w:val="00DD0EAE"/>
    <w:rsid w:val="00DD220D"/>
    <w:rsid w:val="00DD4C17"/>
    <w:rsid w:val="00DD74A5"/>
    <w:rsid w:val="00DD76F6"/>
    <w:rsid w:val="00DE279B"/>
    <w:rsid w:val="00DE37F0"/>
    <w:rsid w:val="00DE6B55"/>
    <w:rsid w:val="00DF1E52"/>
    <w:rsid w:val="00DF2B1F"/>
    <w:rsid w:val="00DF53BC"/>
    <w:rsid w:val="00DF62CD"/>
    <w:rsid w:val="00E0356A"/>
    <w:rsid w:val="00E105F0"/>
    <w:rsid w:val="00E12F8B"/>
    <w:rsid w:val="00E14FBC"/>
    <w:rsid w:val="00E16509"/>
    <w:rsid w:val="00E27121"/>
    <w:rsid w:val="00E44582"/>
    <w:rsid w:val="00E55F72"/>
    <w:rsid w:val="00E658F2"/>
    <w:rsid w:val="00E72992"/>
    <w:rsid w:val="00E75A52"/>
    <w:rsid w:val="00E77645"/>
    <w:rsid w:val="00EA15B0"/>
    <w:rsid w:val="00EA5EA7"/>
    <w:rsid w:val="00EB08F4"/>
    <w:rsid w:val="00EB1FC2"/>
    <w:rsid w:val="00EC3F15"/>
    <w:rsid w:val="00EC4A25"/>
    <w:rsid w:val="00ED3CB3"/>
    <w:rsid w:val="00ED7A4D"/>
    <w:rsid w:val="00EE0755"/>
    <w:rsid w:val="00EE7D5D"/>
    <w:rsid w:val="00EF485E"/>
    <w:rsid w:val="00F025A2"/>
    <w:rsid w:val="00F04712"/>
    <w:rsid w:val="00F06036"/>
    <w:rsid w:val="00F06E7E"/>
    <w:rsid w:val="00F112E4"/>
    <w:rsid w:val="00F11E64"/>
    <w:rsid w:val="00F11E9C"/>
    <w:rsid w:val="00F13360"/>
    <w:rsid w:val="00F2258B"/>
    <w:rsid w:val="00F22EC7"/>
    <w:rsid w:val="00F325C8"/>
    <w:rsid w:val="00F33063"/>
    <w:rsid w:val="00F33894"/>
    <w:rsid w:val="00F43E0D"/>
    <w:rsid w:val="00F463F6"/>
    <w:rsid w:val="00F51919"/>
    <w:rsid w:val="00F6253C"/>
    <w:rsid w:val="00F653B8"/>
    <w:rsid w:val="00F71821"/>
    <w:rsid w:val="00F73383"/>
    <w:rsid w:val="00F739B9"/>
    <w:rsid w:val="00F75D20"/>
    <w:rsid w:val="00F9008D"/>
    <w:rsid w:val="00FA1266"/>
    <w:rsid w:val="00FA3864"/>
    <w:rsid w:val="00FB4846"/>
    <w:rsid w:val="00FC1192"/>
    <w:rsid w:val="00FD0318"/>
    <w:rsid w:val="00FD662C"/>
    <w:rsid w:val="00FD6F89"/>
    <w:rsid w:val="00FE5142"/>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unhideWhenUsed/>
    <w:qFormat/>
    <w:pPr>
      <w:ind w:left="849" w:hanging="283"/>
      <w:contextualSpacing/>
    </w:pPr>
  </w:style>
  <w:style w:type="paragraph" w:styleId="TOC7">
    <w:name w:val="toc 7"/>
    <w:basedOn w:val="Normal"/>
    <w:next w:val="Normal"/>
    <w:semiHidden/>
    <w:unhideWhenUsed/>
    <w:qFormat/>
    <w:pPr>
      <w:spacing w:after="100"/>
      <w:ind w:left="1200"/>
    </w:pPr>
  </w:style>
  <w:style w:type="paragraph" w:styleId="ListNumber2">
    <w:name w:val="List Number 2"/>
    <w:basedOn w:val="Normal"/>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semiHidden/>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unhideWhenUsed/>
    <w:qFormat/>
    <w:pPr>
      <w:numPr>
        <w:numId w:val="9"/>
      </w:numPr>
      <w:contextualSpacing/>
    </w:pPr>
  </w:style>
  <w:style w:type="paragraph" w:styleId="ListNumber4">
    <w:name w:val="List Number 4"/>
    <w:basedOn w:val="Normal"/>
    <w:semiHidden/>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semiHidden/>
    <w:unhideWhenUsed/>
    <w:qFormat/>
    <w:pPr>
      <w:spacing w:after="100"/>
      <w:ind w:left="1000"/>
    </w:pPr>
  </w:style>
  <w:style w:type="paragraph" w:styleId="List5">
    <w:name w:val="List 5"/>
    <w:basedOn w:val="Normal"/>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semiHidden/>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semiHidden/>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link w:val="B2Char"/>
    <w:qFormat/>
    <w:pPr>
      <w:ind w:left="851" w:hanging="284"/>
      <w:contextualSpacing w:val="0"/>
    </w:pPr>
  </w:style>
  <w:style w:type="paragraph" w:customStyle="1" w:styleId="B3">
    <w:name w:val="B3"/>
    <w:basedOn w:val="List3"/>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semiHidden/>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semiHidden/>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Bibliography">
    <w:name w:val="Bibliography"/>
    <w:basedOn w:val="Normal"/>
    <w:next w:val="Normal"/>
    <w:uiPriority w:val="37"/>
    <w:semiHidden/>
    <w:unhideWhenUsed/>
    <w:rsid w:val="003A4F10"/>
  </w:style>
  <w:style w:type="paragraph" w:styleId="TOCHeading">
    <w:name w:val="TOC Heading"/>
    <w:basedOn w:val="Heading1"/>
    <w:next w:val="Normal"/>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FootnoteReference">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DengXian"/>
      <w:i w:val="0"/>
      <w:noProof/>
      <w:sz w:val="40"/>
      <w:lang w:eastAsia="en-US"/>
    </w:rPr>
  </w:style>
  <w:style w:type="paragraph" w:customStyle="1" w:styleId="tdoc-header">
    <w:name w:val="tdoc-header"/>
    <w:rsid w:val="005A792B"/>
    <w:rPr>
      <w:rFonts w:ascii="Arial" w:hAnsi="Arial"/>
      <w:sz w:val="24"/>
      <w:lang w:val="en-GB" w:eastAsia="en-US"/>
    </w:rPr>
  </w:style>
  <w:style w:type="character" w:styleId="Hyperlink">
    <w:name w:val="Hyperlink"/>
    <w:rsid w:val="005A792B"/>
    <w:rPr>
      <w:color w:val="0000FF"/>
      <w:u w:val="single"/>
    </w:rPr>
  </w:style>
  <w:style w:type="character" w:styleId="CommentReference">
    <w:name w:val="annotation reference"/>
    <w:semiHidden/>
    <w:rsid w:val="005A792B"/>
    <w:rPr>
      <w:sz w:val="16"/>
    </w:rPr>
  </w:style>
  <w:style w:type="character" w:styleId="FollowedHyperlink">
    <w:name w:val="FollowedHyperlink"/>
    <w:rsid w:val="005A792B"/>
    <w:rPr>
      <w:color w:val="800080"/>
      <w:u w:val="single"/>
    </w:rPr>
  </w:style>
  <w:style w:type="character" w:customStyle="1" w:styleId="Heading6Char">
    <w:name w:val="Heading 6 Char"/>
    <w:link w:val="Heading6"/>
    <w:rsid w:val="00F11E9C"/>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Pages>
  <Words>11795</Words>
  <Characters>67237</Characters>
  <Application>Microsoft Office Word</Application>
  <DocSecurity>0</DocSecurity>
  <Lines>560</Lines>
  <Paragraphs>157</Paragraphs>
  <ScaleCrop>false</ScaleCrop>
  <Company>ETSI</Company>
  <LinksUpToDate>false</LinksUpToDate>
  <CharactersWithSpaces>78875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54</cp:revision>
  <cp:lastPrinted>2019-02-25T14:05:00Z</cp:lastPrinted>
  <dcterms:created xsi:type="dcterms:W3CDTF">2023-11-27T11:13:00Z</dcterms:created>
  <dcterms:modified xsi:type="dcterms:W3CDTF">2024-03-09T14:37:00Z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ies>
</file>