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53FC61DA" w:rsidR="007B3457" w:rsidRDefault="00000000">
            <w:pPr>
              <w:pStyle w:val="ZA"/>
              <w:framePr w:w="0" w:hRule="auto" w:wrap="auto" w:vAnchor="margin" w:hAnchor="text" w:yAlign="inline"/>
            </w:pPr>
            <w:r>
              <w:rPr>
                <w:sz w:val="64"/>
              </w:rPr>
              <w:t xml:space="preserve">3GPP TS 29.175 </w:t>
            </w:r>
            <w:r>
              <w:t>V0.</w:t>
            </w:r>
            <w:r w:rsidR="004F6F00">
              <w:t>3</w:t>
            </w:r>
            <w:r>
              <w:t xml:space="preserve">.0 </w:t>
            </w:r>
            <w:r>
              <w:rPr>
                <w:sz w:val="32"/>
              </w:rPr>
              <w:t>(2023-0</w:t>
            </w:r>
            <w:r w:rsidR="004F6F00">
              <w:rPr>
                <w:sz w:val="32"/>
              </w:rPr>
              <w:t>9</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716259" r:id="rId10"/>
              </w:object>
            </w:r>
          </w:p>
        </w:tc>
        <w:tc>
          <w:tcPr>
            <w:tcW w:w="5540" w:type="dxa"/>
            <w:shd w:val="clear" w:color="auto" w:fill="auto"/>
          </w:tcPr>
          <w:p w14:paraId="33E32498" w14:textId="77777777" w:rsidR="007B3457" w:rsidRDefault="00AA763D">
            <w:pPr>
              <w:jc w:val="right"/>
            </w:pPr>
            <w:bookmarkStart w:id="3" w:name="logos"/>
            <w:r>
              <w:pict w14:anchorId="73A98D87">
                <v:shape id="_x0000_i1026" type="#_x0000_t75" style="width:127.35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0D1D657" w14:textId="0C6C59C4" w:rsidR="00AA763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A763D">
        <w:rPr>
          <w:noProof/>
        </w:rPr>
        <w:t>Foreword</w:t>
      </w:r>
      <w:r w:rsidR="00AA763D">
        <w:rPr>
          <w:noProof/>
        </w:rPr>
        <w:tab/>
      </w:r>
      <w:r w:rsidR="00AA763D">
        <w:rPr>
          <w:noProof/>
        </w:rPr>
        <w:fldChar w:fldCharType="begin" w:fldLock="1"/>
      </w:r>
      <w:r w:rsidR="00AA763D">
        <w:rPr>
          <w:noProof/>
        </w:rPr>
        <w:instrText xml:space="preserve"> PAGEREF _Toc146103432 \h </w:instrText>
      </w:r>
      <w:r w:rsidR="00AA763D">
        <w:rPr>
          <w:noProof/>
        </w:rPr>
      </w:r>
      <w:r w:rsidR="00AA763D">
        <w:rPr>
          <w:noProof/>
        </w:rPr>
        <w:fldChar w:fldCharType="separate"/>
      </w:r>
      <w:r w:rsidR="00AA763D">
        <w:rPr>
          <w:noProof/>
        </w:rPr>
        <w:t>6</w:t>
      </w:r>
      <w:r w:rsidR="00AA763D">
        <w:rPr>
          <w:noProof/>
        </w:rPr>
        <w:fldChar w:fldCharType="end"/>
      </w:r>
    </w:p>
    <w:p w14:paraId="7D18839F" w14:textId="0590683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_Toc146103433 \h </w:instrText>
      </w:r>
      <w:r>
        <w:rPr>
          <w:noProof/>
        </w:rPr>
      </w:r>
      <w:r>
        <w:rPr>
          <w:noProof/>
        </w:rPr>
        <w:fldChar w:fldCharType="separate"/>
      </w:r>
      <w:r>
        <w:rPr>
          <w:noProof/>
        </w:rPr>
        <w:t>8</w:t>
      </w:r>
      <w:r>
        <w:rPr>
          <w:noProof/>
        </w:rPr>
        <w:fldChar w:fldCharType="end"/>
      </w:r>
    </w:p>
    <w:p w14:paraId="307E578F" w14:textId="7479623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_Toc146103434 \h </w:instrText>
      </w:r>
      <w:r>
        <w:rPr>
          <w:noProof/>
        </w:rPr>
      </w:r>
      <w:r>
        <w:rPr>
          <w:noProof/>
        </w:rPr>
        <w:fldChar w:fldCharType="separate"/>
      </w:r>
      <w:r>
        <w:rPr>
          <w:noProof/>
        </w:rPr>
        <w:t>8</w:t>
      </w:r>
      <w:r>
        <w:rPr>
          <w:noProof/>
        </w:rPr>
        <w:fldChar w:fldCharType="end"/>
      </w:r>
    </w:p>
    <w:p w14:paraId="79F1D8E5" w14:textId="21BA3D8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_Toc146103435 \h </w:instrText>
      </w:r>
      <w:r>
        <w:rPr>
          <w:noProof/>
        </w:rPr>
      </w:r>
      <w:r>
        <w:rPr>
          <w:noProof/>
        </w:rPr>
        <w:fldChar w:fldCharType="separate"/>
      </w:r>
      <w:r>
        <w:rPr>
          <w:noProof/>
        </w:rPr>
        <w:t>9</w:t>
      </w:r>
      <w:r>
        <w:rPr>
          <w:noProof/>
        </w:rPr>
        <w:fldChar w:fldCharType="end"/>
      </w:r>
    </w:p>
    <w:p w14:paraId="4E1AC220" w14:textId="4DE67591"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_Toc146103436 \h </w:instrText>
      </w:r>
      <w:r>
        <w:rPr>
          <w:noProof/>
        </w:rPr>
      </w:r>
      <w:r>
        <w:rPr>
          <w:noProof/>
        </w:rPr>
        <w:fldChar w:fldCharType="separate"/>
      </w:r>
      <w:r>
        <w:rPr>
          <w:noProof/>
        </w:rPr>
        <w:t>9</w:t>
      </w:r>
      <w:r>
        <w:rPr>
          <w:noProof/>
        </w:rPr>
        <w:fldChar w:fldCharType="end"/>
      </w:r>
    </w:p>
    <w:p w14:paraId="7396260E" w14:textId="14360623"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_Toc146103437 \h </w:instrText>
      </w:r>
      <w:r>
        <w:rPr>
          <w:noProof/>
        </w:rPr>
      </w:r>
      <w:r>
        <w:rPr>
          <w:noProof/>
        </w:rPr>
        <w:fldChar w:fldCharType="separate"/>
      </w:r>
      <w:r>
        <w:rPr>
          <w:noProof/>
        </w:rPr>
        <w:t>9</w:t>
      </w:r>
      <w:r>
        <w:rPr>
          <w:noProof/>
        </w:rPr>
        <w:fldChar w:fldCharType="end"/>
      </w:r>
    </w:p>
    <w:p w14:paraId="623EDE85" w14:textId="7E02168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_Toc146103438 \h </w:instrText>
      </w:r>
      <w:r>
        <w:rPr>
          <w:noProof/>
        </w:rPr>
      </w:r>
      <w:r>
        <w:rPr>
          <w:noProof/>
        </w:rPr>
        <w:fldChar w:fldCharType="separate"/>
      </w:r>
      <w:r>
        <w:rPr>
          <w:noProof/>
        </w:rPr>
        <w:t>9</w:t>
      </w:r>
      <w:r>
        <w:rPr>
          <w:noProof/>
        </w:rPr>
        <w:fldChar w:fldCharType="end"/>
      </w:r>
    </w:p>
    <w:p w14:paraId="20EB82D6" w14:textId="7C264B1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_Toc146103439 \h </w:instrText>
      </w:r>
      <w:r>
        <w:rPr>
          <w:noProof/>
        </w:rPr>
      </w:r>
      <w:r>
        <w:rPr>
          <w:noProof/>
        </w:rPr>
        <w:fldChar w:fldCharType="separate"/>
      </w:r>
      <w:r>
        <w:rPr>
          <w:noProof/>
        </w:rPr>
        <w:t>9</w:t>
      </w:r>
      <w:r>
        <w:rPr>
          <w:noProof/>
        </w:rPr>
        <w:fldChar w:fldCharType="end"/>
      </w:r>
    </w:p>
    <w:p w14:paraId="06072283" w14:textId="568E81F7"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_Toc146103440 \h </w:instrText>
      </w:r>
      <w:r>
        <w:rPr>
          <w:noProof/>
        </w:rPr>
      </w:r>
      <w:r>
        <w:rPr>
          <w:noProof/>
        </w:rPr>
        <w:fldChar w:fldCharType="separate"/>
      </w:r>
      <w:r>
        <w:rPr>
          <w:noProof/>
        </w:rPr>
        <w:t>10</w:t>
      </w:r>
      <w:r>
        <w:rPr>
          <w:noProof/>
        </w:rPr>
        <w:fldChar w:fldCharType="end"/>
      </w:r>
    </w:p>
    <w:p w14:paraId="5AC3BC1A" w14:textId="3D92EAB5"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_Toc146103441 \h </w:instrText>
      </w:r>
      <w:r>
        <w:rPr>
          <w:noProof/>
        </w:rPr>
      </w:r>
      <w:r>
        <w:rPr>
          <w:noProof/>
        </w:rPr>
        <w:fldChar w:fldCharType="separate"/>
      </w:r>
      <w:r>
        <w:rPr>
          <w:noProof/>
        </w:rPr>
        <w:t>10</w:t>
      </w:r>
      <w:r>
        <w:rPr>
          <w:noProof/>
        </w:rPr>
        <w:fldChar w:fldCharType="end"/>
      </w:r>
    </w:p>
    <w:p w14:paraId="22141A59" w14:textId="6E0A4E19"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_Toc146103442 \h </w:instrText>
      </w:r>
      <w:r>
        <w:rPr>
          <w:noProof/>
        </w:rPr>
      </w:r>
      <w:r>
        <w:rPr>
          <w:noProof/>
        </w:rPr>
        <w:fldChar w:fldCharType="separate"/>
      </w:r>
      <w:r>
        <w:rPr>
          <w:noProof/>
        </w:rPr>
        <w:t>10</w:t>
      </w:r>
      <w:r>
        <w:rPr>
          <w:noProof/>
        </w:rPr>
        <w:fldChar w:fldCharType="end"/>
      </w:r>
    </w:p>
    <w:p w14:paraId="78438732" w14:textId="0929757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_Toc146103443 \h </w:instrText>
      </w:r>
      <w:r>
        <w:rPr>
          <w:noProof/>
        </w:rPr>
      </w:r>
      <w:r>
        <w:rPr>
          <w:noProof/>
        </w:rPr>
        <w:fldChar w:fldCharType="separate"/>
      </w:r>
      <w:r>
        <w:rPr>
          <w:noProof/>
        </w:rPr>
        <w:t>10</w:t>
      </w:r>
      <w:r>
        <w:rPr>
          <w:noProof/>
        </w:rPr>
        <w:fldChar w:fldCharType="end"/>
      </w:r>
    </w:p>
    <w:p w14:paraId="51A67236" w14:textId="1D9CA30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_Toc146103444 \h </w:instrText>
      </w:r>
      <w:r>
        <w:rPr>
          <w:noProof/>
        </w:rPr>
      </w:r>
      <w:r>
        <w:rPr>
          <w:noProof/>
        </w:rPr>
        <w:fldChar w:fldCharType="separate"/>
      </w:r>
      <w:r>
        <w:rPr>
          <w:noProof/>
        </w:rPr>
        <w:t>10</w:t>
      </w:r>
      <w:r>
        <w:rPr>
          <w:noProof/>
        </w:rPr>
        <w:fldChar w:fldCharType="end"/>
      </w:r>
    </w:p>
    <w:p w14:paraId="797874EE" w14:textId="3B8C39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_Toc146103445 \h </w:instrText>
      </w:r>
      <w:r>
        <w:rPr>
          <w:noProof/>
        </w:rPr>
      </w:r>
      <w:r>
        <w:rPr>
          <w:noProof/>
        </w:rPr>
        <w:fldChar w:fldCharType="separate"/>
      </w:r>
      <w:r>
        <w:rPr>
          <w:noProof/>
        </w:rPr>
        <w:t>10</w:t>
      </w:r>
      <w:r>
        <w:rPr>
          <w:noProof/>
        </w:rPr>
        <w:fldChar w:fldCharType="end"/>
      </w:r>
    </w:p>
    <w:p w14:paraId="1D2ABD35" w14:textId="1A9349A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_Toc146103446 \h </w:instrText>
      </w:r>
      <w:r>
        <w:rPr>
          <w:noProof/>
        </w:rPr>
      </w:r>
      <w:r>
        <w:rPr>
          <w:noProof/>
        </w:rPr>
        <w:fldChar w:fldCharType="separate"/>
      </w:r>
      <w:r>
        <w:rPr>
          <w:noProof/>
        </w:rPr>
        <w:t>11</w:t>
      </w:r>
      <w:r>
        <w:rPr>
          <w:noProof/>
        </w:rPr>
        <w:fldChar w:fldCharType="end"/>
      </w:r>
    </w:p>
    <w:p w14:paraId="0BA95FB7" w14:textId="10095358"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_Toc146103447 \h </w:instrText>
      </w:r>
      <w:r>
        <w:rPr>
          <w:noProof/>
        </w:rPr>
      </w:r>
      <w:r>
        <w:rPr>
          <w:noProof/>
        </w:rPr>
        <w:fldChar w:fldCharType="separate"/>
      </w:r>
      <w:r>
        <w:rPr>
          <w:noProof/>
        </w:rPr>
        <w:t>11</w:t>
      </w:r>
      <w:r>
        <w:rPr>
          <w:noProof/>
        </w:rPr>
        <w:fldChar w:fldCharType="end"/>
      </w:r>
    </w:p>
    <w:p w14:paraId="7BC9B190" w14:textId="19DEC51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_Toc146103448 \h </w:instrText>
      </w:r>
      <w:r>
        <w:rPr>
          <w:noProof/>
        </w:rPr>
      </w:r>
      <w:r>
        <w:rPr>
          <w:noProof/>
        </w:rPr>
        <w:fldChar w:fldCharType="separate"/>
      </w:r>
      <w:r>
        <w:rPr>
          <w:noProof/>
        </w:rPr>
        <w:t>11</w:t>
      </w:r>
      <w:r>
        <w:rPr>
          <w:noProof/>
        </w:rPr>
        <w:fldChar w:fldCharType="end"/>
      </w:r>
    </w:p>
    <w:p w14:paraId="03ADE976" w14:textId="0F3E63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_Toc146103449 \h </w:instrText>
      </w:r>
      <w:r>
        <w:rPr>
          <w:noProof/>
        </w:rPr>
      </w:r>
      <w:r>
        <w:rPr>
          <w:noProof/>
        </w:rPr>
        <w:fldChar w:fldCharType="separate"/>
      </w:r>
      <w:r>
        <w:rPr>
          <w:noProof/>
        </w:rPr>
        <w:t>11</w:t>
      </w:r>
      <w:r>
        <w:rPr>
          <w:noProof/>
        </w:rPr>
        <w:fldChar w:fldCharType="end"/>
      </w:r>
    </w:p>
    <w:p w14:paraId="41E208FE" w14:textId="61F317F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_Toc146103450 \h </w:instrText>
      </w:r>
      <w:r>
        <w:rPr>
          <w:noProof/>
        </w:rPr>
      </w:r>
      <w:r>
        <w:rPr>
          <w:noProof/>
        </w:rPr>
        <w:fldChar w:fldCharType="separate"/>
      </w:r>
      <w:r>
        <w:rPr>
          <w:noProof/>
        </w:rPr>
        <w:t>11</w:t>
      </w:r>
      <w:r>
        <w:rPr>
          <w:noProof/>
        </w:rPr>
        <w:fldChar w:fldCharType="end"/>
      </w:r>
    </w:p>
    <w:p w14:paraId="177FC9CC" w14:textId="700536B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_Toc146103451 \h </w:instrText>
      </w:r>
      <w:r>
        <w:rPr>
          <w:noProof/>
        </w:rPr>
      </w:r>
      <w:r>
        <w:rPr>
          <w:noProof/>
        </w:rPr>
        <w:fldChar w:fldCharType="separate"/>
      </w:r>
      <w:r>
        <w:rPr>
          <w:noProof/>
        </w:rPr>
        <w:t>11</w:t>
      </w:r>
      <w:r>
        <w:rPr>
          <w:noProof/>
        </w:rPr>
        <w:fldChar w:fldCharType="end"/>
      </w:r>
    </w:p>
    <w:p w14:paraId="1C6D6291" w14:textId="0CD4213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_Toc146103452 \h </w:instrText>
      </w:r>
      <w:r>
        <w:rPr>
          <w:noProof/>
        </w:rPr>
      </w:r>
      <w:r>
        <w:rPr>
          <w:noProof/>
        </w:rPr>
        <w:fldChar w:fldCharType="separate"/>
      </w:r>
      <w:r>
        <w:rPr>
          <w:noProof/>
        </w:rPr>
        <w:t>12</w:t>
      </w:r>
      <w:r>
        <w:rPr>
          <w:noProof/>
        </w:rPr>
        <w:fldChar w:fldCharType="end"/>
      </w:r>
    </w:p>
    <w:p w14:paraId="2B6B04C8" w14:textId="6B9AE7F9"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_Toc146103453 \h </w:instrText>
      </w:r>
      <w:r>
        <w:rPr>
          <w:noProof/>
        </w:rPr>
      </w:r>
      <w:r>
        <w:rPr>
          <w:noProof/>
        </w:rPr>
        <w:fldChar w:fldCharType="separate"/>
      </w:r>
      <w:r>
        <w:rPr>
          <w:noProof/>
        </w:rPr>
        <w:t>12</w:t>
      </w:r>
      <w:r>
        <w:rPr>
          <w:noProof/>
        </w:rPr>
        <w:fldChar w:fldCharType="end"/>
      </w:r>
    </w:p>
    <w:p w14:paraId="43A337A9" w14:textId="7480A4B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_Toc146103454 \h </w:instrText>
      </w:r>
      <w:r>
        <w:rPr>
          <w:noProof/>
        </w:rPr>
      </w:r>
      <w:r>
        <w:rPr>
          <w:noProof/>
        </w:rPr>
        <w:fldChar w:fldCharType="separate"/>
      </w:r>
      <w:r>
        <w:rPr>
          <w:noProof/>
        </w:rPr>
        <w:t>12</w:t>
      </w:r>
      <w:r>
        <w:rPr>
          <w:noProof/>
        </w:rPr>
        <w:fldChar w:fldCharType="end"/>
      </w:r>
    </w:p>
    <w:p w14:paraId="679B216A" w14:textId="14AB8D3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_Toc146103455 \h </w:instrText>
      </w:r>
      <w:r>
        <w:rPr>
          <w:noProof/>
        </w:rPr>
      </w:r>
      <w:r>
        <w:rPr>
          <w:noProof/>
        </w:rPr>
        <w:fldChar w:fldCharType="separate"/>
      </w:r>
      <w:r>
        <w:rPr>
          <w:noProof/>
        </w:rPr>
        <w:t>12</w:t>
      </w:r>
      <w:r>
        <w:rPr>
          <w:noProof/>
        </w:rPr>
        <w:fldChar w:fldCharType="end"/>
      </w:r>
    </w:p>
    <w:p w14:paraId="455DC33D" w14:textId="326C9B4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_Toc146103456 \h </w:instrText>
      </w:r>
      <w:r>
        <w:rPr>
          <w:noProof/>
        </w:rPr>
      </w:r>
      <w:r>
        <w:rPr>
          <w:noProof/>
        </w:rPr>
        <w:fldChar w:fldCharType="separate"/>
      </w:r>
      <w:r>
        <w:rPr>
          <w:noProof/>
        </w:rPr>
        <w:t>12</w:t>
      </w:r>
      <w:r>
        <w:rPr>
          <w:noProof/>
        </w:rPr>
        <w:fldChar w:fldCharType="end"/>
      </w:r>
    </w:p>
    <w:p w14:paraId="3917CBEF" w14:textId="28671A5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_Toc146103457 \h </w:instrText>
      </w:r>
      <w:r>
        <w:rPr>
          <w:noProof/>
        </w:rPr>
      </w:r>
      <w:r>
        <w:rPr>
          <w:noProof/>
        </w:rPr>
        <w:fldChar w:fldCharType="separate"/>
      </w:r>
      <w:r>
        <w:rPr>
          <w:noProof/>
        </w:rPr>
        <w:t>14</w:t>
      </w:r>
      <w:r>
        <w:rPr>
          <w:noProof/>
        </w:rPr>
        <w:fldChar w:fldCharType="end"/>
      </w:r>
    </w:p>
    <w:p w14:paraId="60F76252" w14:textId="1CFE512D"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_Toc146103458 \h </w:instrText>
      </w:r>
      <w:r>
        <w:rPr>
          <w:noProof/>
        </w:rPr>
      </w:r>
      <w:r>
        <w:rPr>
          <w:noProof/>
        </w:rPr>
        <w:fldChar w:fldCharType="separate"/>
      </w:r>
      <w:r>
        <w:rPr>
          <w:noProof/>
        </w:rPr>
        <w:t>14</w:t>
      </w:r>
      <w:r>
        <w:rPr>
          <w:noProof/>
        </w:rPr>
        <w:fldChar w:fldCharType="end"/>
      </w:r>
    </w:p>
    <w:p w14:paraId="0D83BD1B" w14:textId="05BB2CC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_Toc146103459 \h </w:instrText>
      </w:r>
      <w:r>
        <w:rPr>
          <w:noProof/>
        </w:rPr>
      </w:r>
      <w:r>
        <w:rPr>
          <w:noProof/>
        </w:rPr>
        <w:fldChar w:fldCharType="separate"/>
      </w:r>
      <w:r>
        <w:rPr>
          <w:noProof/>
        </w:rPr>
        <w:t>14</w:t>
      </w:r>
      <w:r>
        <w:rPr>
          <w:noProof/>
        </w:rPr>
        <w:fldChar w:fldCharType="end"/>
      </w:r>
    </w:p>
    <w:p w14:paraId="11FA7C12" w14:textId="2CCF06D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_Toc146103460 \h </w:instrText>
      </w:r>
      <w:r>
        <w:rPr>
          <w:noProof/>
        </w:rPr>
      </w:r>
      <w:r>
        <w:rPr>
          <w:noProof/>
        </w:rPr>
        <w:fldChar w:fldCharType="separate"/>
      </w:r>
      <w:r>
        <w:rPr>
          <w:noProof/>
        </w:rPr>
        <w:t>14</w:t>
      </w:r>
      <w:r>
        <w:rPr>
          <w:noProof/>
        </w:rPr>
        <w:fldChar w:fldCharType="end"/>
      </w:r>
    </w:p>
    <w:p w14:paraId="5176680C" w14:textId="1112D81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_Toc146103461 \h </w:instrText>
      </w:r>
      <w:r>
        <w:rPr>
          <w:noProof/>
        </w:rPr>
      </w:r>
      <w:r>
        <w:rPr>
          <w:noProof/>
        </w:rPr>
        <w:fldChar w:fldCharType="separate"/>
      </w:r>
      <w:r>
        <w:rPr>
          <w:noProof/>
        </w:rPr>
        <w:t>14</w:t>
      </w:r>
      <w:r>
        <w:rPr>
          <w:noProof/>
        </w:rPr>
        <w:fldChar w:fldCharType="end"/>
      </w:r>
    </w:p>
    <w:p w14:paraId="46828653" w14:textId="5811FA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_Toc146103462 \h </w:instrText>
      </w:r>
      <w:r>
        <w:rPr>
          <w:noProof/>
        </w:rPr>
      </w:r>
      <w:r>
        <w:rPr>
          <w:noProof/>
        </w:rPr>
        <w:fldChar w:fldCharType="separate"/>
      </w:r>
      <w:r>
        <w:rPr>
          <w:noProof/>
        </w:rPr>
        <w:t>14</w:t>
      </w:r>
      <w:r>
        <w:rPr>
          <w:noProof/>
        </w:rPr>
        <w:fldChar w:fldCharType="end"/>
      </w:r>
    </w:p>
    <w:p w14:paraId="1868028F" w14:textId="27E66B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_Toc146103463 \h </w:instrText>
      </w:r>
      <w:r>
        <w:rPr>
          <w:noProof/>
        </w:rPr>
      </w:r>
      <w:r>
        <w:rPr>
          <w:noProof/>
        </w:rPr>
        <w:fldChar w:fldCharType="separate"/>
      </w:r>
      <w:r>
        <w:rPr>
          <w:noProof/>
        </w:rPr>
        <w:t>14</w:t>
      </w:r>
      <w:r>
        <w:rPr>
          <w:noProof/>
        </w:rPr>
        <w:fldChar w:fldCharType="end"/>
      </w:r>
    </w:p>
    <w:p w14:paraId="6936EAB5" w14:textId="78FD39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_Toc146103464 \h </w:instrText>
      </w:r>
      <w:r>
        <w:rPr>
          <w:noProof/>
        </w:rPr>
      </w:r>
      <w:r>
        <w:rPr>
          <w:noProof/>
        </w:rPr>
        <w:fldChar w:fldCharType="separate"/>
      </w:r>
      <w:r>
        <w:rPr>
          <w:noProof/>
        </w:rPr>
        <w:t>14</w:t>
      </w:r>
      <w:r>
        <w:rPr>
          <w:noProof/>
        </w:rPr>
        <w:fldChar w:fldCharType="end"/>
      </w:r>
    </w:p>
    <w:p w14:paraId="7AD71BE2" w14:textId="08639AC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_Toc146103465 \h </w:instrText>
      </w:r>
      <w:r>
        <w:rPr>
          <w:noProof/>
        </w:rPr>
      </w:r>
      <w:r>
        <w:rPr>
          <w:noProof/>
        </w:rPr>
        <w:fldChar w:fldCharType="separate"/>
      </w:r>
      <w:r>
        <w:rPr>
          <w:noProof/>
        </w:rPr>
        <w:t>15</w:t>
      </w:r>
      <w:r>
        <w:rPr>
          <w:noProof/>
        </w:rPr>
        <w:fldChar w:fldCharType="end"/>
      </w:r>
    </w:p>
    <w:p w14:paraId="2955B027" w14:textId="2429EDF5"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_Toc146103466 \h </w:instrText>
      </w:r>
      <w:r>
        <w:rPr>
          <w:noProof/>
        </w:rPr>
      </w:r>
      <w:r>
        <w:rPr>
          <w:noProof/>
        </w:rPr>
        <w:fldChar w:fldCharType="separate"/>
      </w:r>
      <w:r>
        <w:rPr>
          <w:noProof/>
        </w:rPr>
        <w:t>15</w:t>
      </w:r>
      <w:r>
        <w:rPr>
          <w:noProof/>
        </w:rPr>
        <w:fldChar w:fldCharType="end"/>
      </w:r>
    </w:p>
    <w:p w14:paraId="5753962B" w14:textId="36ECC28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_Toc146103467 \h </w:instrText>
      </w:r>
      <w:r>
        <w:rPr>
          <w:noProof/>
        </w:rPr>
      </w:r>
      <w:r>
        <w:rPr>
          <w:noProof/>
        </w:rPr>
        <w:fldChar w:fldCharType="separate"/>
      </w:r>
      <w:r>
        <w:rPr>
          <w:noProof/>
        </w:rPr>
        <w:t>15</w:t>
      </w:r>
      <w:r>
        <w:rPr>
          <w:noProof/>
        </w:rPr>
        <w:fldChar w:fldCharType="end"/>
      </w:r>
    </w:p>
    <w:p w14:paraId="3CB4CCD5" w14:textId="083EAC3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_Toc146103468 \h </w:instrText>
      </w:r>
      <w:r>
        <w:rPr>
          <w:noProof/>
        </w:rPr>
      </w:r>
      <w:r>
        <w:rPr>
          <w:noProof/>
        </w:rPr>
        <w:fldChar w:fldCharType="separate"/>
      </w:r>
      <w:r>
        <w:rPr>
          <w:noProof/>
        </w:rPr>
        <w:t>15</w:t>
      </w:r>
      <w:r>
        <w:rPr>
          <w:noProof/>
        </w:rPr>
        <w:fldChar w:fldCharType="end"/>
      </w:r>
    </w:p>
    <w:p w14:paraId="7F22DFB7" w14:textId="0107D6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_Toc146103469 \h </w:instrText>
      </w:r>
      <w:r>
        <w:rPr>
          <w:noProof/>
        </w:rPr>
      </w:r>
      <w:r>
        <w:rPr>
          <w:noProof/>
        </w:rPr>
        <w:fldChar w:fldCharType="separate"/>
      </w:r>
      <w:r>
        <w:rPr>
          <w:noProof/>
        </w:rPr>
        <w:t>15</w:t>
      </w:r>
      <w:r>
        <w:rPr>
          <w:noProof/>
        </w:rPr>
        <w:fldChar w:fldCharType="end"/>
      </w:r>
    </w:p>
    <w:p w14:paraId="77ED7599" w14:textId="568E58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_Toc146103470 \h </w:instrText>
      </w:r>
      <w:r>
        <w:rPr>
          <w:noProof/>
        </w:rPr>
      </w:r>
      <w:r>
        <w:rPr>
          <w:noProof/>
        </w:rPr>
        <w:fldChar w:fldCharType="separate"/>
      </w:r>
      <w:r>
        <w:rPr>
          <w:noProof/>
        </w:rPr>
        <w:t>15</w:t>
      </w:r>
      <w:r>
        <w:rPr>
          <w:noProof/>
        </w:rPr>
        <w:fldChar w:fldCharType="end"/>
      </w:r>
    </w:p>
    <w:p w14:paraId="6BC5742D" w14:textId="192CCEC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_Toc146103471 \h </w:instrText>
      </w:r>
      <w:r>
        <w:rPr>
          <w:noProof/>
        </w:rPr>
      </w:r>
      <w:r>
        <w:rPr>
          <w:noProof/>
        </w:rPr>
        <w:fldChar w:fldCharType="separate"/>
      </w:r>
      <w:r>
        <w:rPr>
          <w:noProof/>
        </w:rPr>
        <w:t>15</w:t>
      </w:r>
      <w:r>
        <w:rPr>
          <w:noProof/>
        </w:rPr>
        <w:fldChar w:fldCharType="end"/>
      </w:r>
    </w:p>
    <w:p w14:paraId="1106DD75" w14:textId="43E1F13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_Toc146103472 \h </w:instrText>
      </w:r>
      <w:r>
        <w:rPr>
          <w:noProof/>
        </w:rPr>
      </w:r>
      <w:r>
        <w:rPr>
          <w:noProof/>
        </w:rPr>
        <w:fldChar w:fldCharType="separate"/>
      </w:r>
      <w:r>
        <w:rPr>
          <w:noProof/>
        </w:rPr>
        <w:t>16</w:t>
      </w:r>
      <w:r>
        <w:rPr>
          <w:noProof/>
        </w:rPr>
        <w:fldChar w:fldCharType="end"/>
      </w:r>
    </w:p>
    <w:p w14:paraId="4F6A95C3" w14:textId="556E382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_Toc146103473 \h </w:instrText>
      </w:r>
      <w:r>
        <w:rPr>
          <w:noProof/>
        </w:rPr>
      </w:r>
      <w:r>
        <w:rPr>
          <w:noProof/>
        </w:rPr>
        <w:fldChar w:fldCharType="separate"/>
      </w:r>
      <w:r>
        <w:rPr>
          <w:noProof/>
        </w:rPr>
        <w:t>16</w:t>
      </w:r>
      <w:r>
        <w:rPr>
          <w:noProof/>
        </w:rPr>
        <w:fldChar w:fldCharType="end"/>
      </w:r>
    </w:p>
    <w:p w14:paraId="470045E3" w14:textId="4E6BF7F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_Toc146103474 \h </w:instrText>
      </w:r>
      <w:r>
        <w:rPr>
          <w:noProof/>
        </w:rPr>
      </w:r>
      <w:r>
        <w:rPr>
          <w:noProof/>
        </w:rPr>
        <w:fldChar w:fldCharType="separate"/>
      </w:r>
      <w:r>
        <w:rPr>
          <w:noProof/>
        </w:rPr>
        <w:t>16</w:t>
      </w:r>
      <w:r>
        <w:rPr>
          <w:noProof/>
        </w:rPr>
        <w:fldChar w:fldCharType="end"/>
      </w:r>
    </w:p>
    <w:p w14:paraId="7085EC74" w14:textId="469715F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_Toc146103475 \h </w:instrText>
      </w:r>
      <w:r>
        <w:rPr>
          <w:noProof/>
        </w:rPr>
      </w:r>
      <w:r>
        <w:rPr>
          <w:noProof/>
        </w:rPr>
        <w:fldChar w:fldCharType="separate"/>
      </w:r>
      <w:r>
        <w:rPr>
          <w:noProof/>
        </w:rPr>
        <w:t>16</w:t>
      </w:r>
      <w:r>
        <w:rPr>
          <w:noProof/>
        </w:rPr>
        <w:fldChar w:fldCharType="end"/>
      </w:r>
    </w:p>
    <w:p w14:paraId="5CCD19EC" w14:textId="1647F4B2"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_Toc146103476 \h </w:instrText>
      </w:r>
      <w:r>
        <w:rPr>
          <w:noProof/>
        </w:rPr>
      </w:r>
      <w:r>
        <w:rPr>
          <w:noProof/>
        </w:rPr>
        <w:fldChar w:fldCharType="separate"/>
      </w:r>
      <w:r>
        <w:rPr>
          <w:noProof/>
        </w:rPr>
        <w:t>16</w:t>
      </w:r>
      <w:r>
        <w:rPr>
          <w:noProof/>
        </w:rPr>
        <w:fldChar w:fldCharType="end"/>
      </w:r>
    </w:p>
    <w:p w14:paraId="43684F45" w14:textId="336A9DA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_Toc146103477 \h </w:instrText>
      </w:r>
      <w:r>
        <w:rPr>
          <w:noProof/>
        </w:rPr>
      </w:r>
      <w:r>
        <w:rPr>
          <w:noProof/>
        </w:rPr>
        <w:fldChar w:fldCharType="separate"/>
      </w:r>
      <w:r>
        <w:rPr>
          <w:noProof/>
        </w:rPr>
        <w:t>16</w:t>
      </w:r>
      <w:r>
        <w:rPr>
          <w:noProof/>
        </w:rPr>
        <w:fldChar w:fldCharType="end"/>
      </w:r>
    </w:p>
    <w:p w14:paraId="13B5F06C" w14:textId="4A38013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_Toc146103478 \h </w:instrText>
      </w:r>
      <w:r>
        <w:rPr>
          <w:noProof/>
        </w:rPr>
      </w:r>
      <w:r>
        <w:rPr>
          <w:noProof/>
        </w:rPr>
        <w:fldChar w:fldCharType="separate"/>
      </w:r>
      <w:r>
        <w:rPr>
          <w:noProof/>
        </w:rPr>
        <w:t>16</w:t>
      </w:r>
      <w:r>
        <w:rPr>
          <w:noProof/>
        </w:rPr>
        <w:fldChar w:fldCharType="end"/>
      </w:r>
    </w:p>
    <w:p w14:paraId="45D5175B" w14:textId="6D75BB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_Toc146103479 \h </w:instrText>
      </w:r>
      <w:r>
        <w:rPr>
          <w:noProof/>
        </w:rPr>
      </w:r>
      <w:r>
        <w:rPr>
          <w:noProof/>
        </w:rPr>
        <w:fldChar w:fldCharType="separate"/>
      </w:r>
      <w:r>
        <w:rPr>
          <w:noProof/>
        </w:rPr>
        <w:t>17</w:t>
      </w:r>
      <w:r>
        <w:rPr>
          <w:noProof/>
        </w:rPr>
        <w:fldChar w:fldCharType="end"/>
      </w:r>
    </w:p>
    <w:p w14:paraId="1AEDD9C6" w14:textId="0D90C86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_Toc146103480 \h </w:instrText>
      </w:r>
      <w:r>
        <w:rPr>
          <w:noProof/>
        </w:rPr>
      </w:r>
      <w:r>
        <w:rPr>
          <w:noProof/>
        </w:rPr>
        <w:fldChar w:fldCharType="separate"/>
      </w:r>
      <w:r>
        <w:rPr>
          <w:noProof/>
        </w:rPr>
        <w:t>18</w:t>
      </w:r>
      <w:r>
        <w:rPr>
          <w:noProof/>
        </w:rPr>
        <w:fldChar w:fldCharType="end"/>
      </w:r>
    </w:p>
    <w:p w14:paraId="31C840FF" w14:textId="49CD7116"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_Toc146103481 \h </w:instrText>
      </w:r>
      <w:r>
        <w:rPr>
          <w:noProof/>
        </w:rPr>
      </w:r>
      <w:r>
        <w:rPr>
          <w:noProof/>
        </w:rPr>
        <w:fldChar w:fldCharType="separate"/>
      </w:r>
      <w:r>
        <w:rPr>
          <w:noProof/>
        </w:rPr>
        <w:t>18</w:t>
      </w:r>
      <w:r>
        <w:rPr>
          <w:noProof/>
        </w:rPr>
        <w:fldChar w:fldCharType="end"/>
      </w:r>
    </w:p>
    <w:p w14:paraId="6A7235B9" w14:textId="19976DBC"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_Toc146103482 \h </w:instrText>
      </w:r>
      <w:r>
        <w:rPr>
          <w:noProof/>
        </w:rPr>
      </w:r>
      <w:r>
        <w:rPr>
          <w:noProof/>
        </w:rPr>
        <w:fldChar w:fldCharType="separate"/>
      </w:r>
      <w:r>
        <w:rPr>
          <w:noProof/>
        </w:rPr>
        <w:t>18</w:t>
      </w:r>
      <w:r>
        <w:rPr>
          <w:noProof/>
        </w:rPr>
        <w:fldChar w:fldCharType="end"/>
      </w:r>
    </w:p>
    <w:p w14:paraId="3A83F82A" w14:textId="136272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_Toc146103483 \h </w:instrText>
      </w:r>
      <w:r>
        <w:rPr>
          <w:noProof/>
        </w:rPr>
      </w:r>
      <w:r>
        <w:rPr>
          <w:noProof/>
        </w:rPr>
        <w:fldChar w:fldCharType="separate"/>
      </w:r>
      <w:r>
        <w:rPr>
          <w:noProof/>
        </w:rPr>
        <w:t>18</w:t>
      </w:r>
      <w:r>
        <w:rPr>
          <w:noProof/>
        </w:rPr>
        <w:fldChar w:fldCharType="end"/>
      </w:r>
    </w:p>
    <w:p w14:paraId="73D423B1" w14:textId="74B9145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_Toc146103484 \h </w:instrText>
      </w:r>
      <w:r>
        <w:rPr>
          <w:noProof/>
        </w:rPr>
      </w:r>
      <w:r>
        <w:rPr>
          <w:noProof/>
        </w:rPr>
        <w:fldChar w:fldCharType="separate"/>
      </w:r>
      <w:r>
        <w:rPr>
          <w:noProof/>
        </w:rPr>
        <w:t>18</w:t>
      </w:r>
      <w:r>
        <w:rPr>
          <w:noProof/>
        </w:rPr>
        <w:fldChar w:fldCharType="end"/>
      </w:r>
    </w:p>
    <w:p w14:paraId="2C6A4599" w14:textId="78F5752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_Toc146103485 \h </w:instrText>
      </w:r>
      <w:r>
        <w:rPr>
          <w:noProof/>
        </w:rPr>
      </w:r>
      <w:r>
        <w:rPr>
          <w:noProof/>
        </w:rPr>
        <w:fldChar w:fldCharType="separate"/>
      </w:r>
      <w:r>
        <w:rPr>
          <w:noProof/>
        </w:rPr>
        <w:t>19</w:t>
      </w:r>
      <w:r>
        <w:rPr>
          <w:noProof/>
        </w:rPr>
        <w:fldChar w:fldCharType="end"/>
      </w:r>
    </w:p>
    <w:p w14:paraId="03FCC1A6" w14:textId="62FE12D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_Toc146103486 \h </w:instrText>
      </w:r>
      <w:r>
        <w:rPr>
          <w:noProof/>
        </w:rPr>
      </w:r>
      <w:r>
        <w:rPr>
          <w:noProof/>
        </w:rPr>
        <w:fldChar w:fldCharType="separate"/>
      </w:r>
      <w:r>
        <w:rPr>
          <w:noProof/>
        </w:rPr>
        <w:t>19</w:t>
      </w:r>
      <w:r>
        <w:rPr>
          <w:noProof/>
        </w:rPr>
        <w:fldChar w:fldCharType="end"/>
      </w:r>
    </w:p>
    <w:p w14:paraId="129DA039" w14:textId="6FBD0F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_Toc146103487 \h </w:instrText>
      </w:r>
      <w:r>
        <w:rPr>
          <w:noProof/>
        </w:rPr>
      </w:r>
      <w:r>
        <w:rPr>
          <w:noProof/>
        </w:rPr>
        <w:fldChar w:fldCharType="separate"/>
      </w:r>
      <w:r>
        <w:rPr>
          <w:noProof/>
        </w:rPr>
        <w:t>19</w:t>
      </w:r>
      <w:r>
        <w:rPr>
          <w:noProof/>
        </w:rPr>
        <w:fldChar w:fldCharType="end"/>
      </w:r>
    </w:p>
    <w:p w14:paraId="441876E9" w14:textId="3F1ED92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_Toc146103488 \h </w:instrText>
      </w:r>
      <w:r>
        <w:rPr>
          <w:noProof/>
        </w:rPr>
      </w:r>
      <w:r>
        <w:rPr>
          <w:noProof/>
        </w:rPr>
        <w:fldChar w:fldCharType="separate"/>
      </w:r>
      <w:r>
        <w:rPr>
          <w:noProof/>
        </w:rPr>
        <w:t>19</w:t>
      </w:r>
      <w:r>
        <w:rPr>
          <w:noProof/>
        </w:rPr>
        <w:fldChar w:fldCharType="end"/>
      </w:r>
    </w:p>
    <w:p w14:paraId="79969811" w14:textId="62F1627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_Toc146103489 \h </w:instrText>
      </w:r>
      <w:r>
        <w:rPr>
          <w:noProof/>
        </w:rPr>
      </w:r>
      <w:r>
        <w:rPr>
          <w:noProof/>
        </w:rPr>
        <w:fldChar w:fldCharType="separate"/>
      </w:r>
      <w:r>
        <w:rPr>
          <w:noProof/>
        </w:rPr>
        <w:t>20</w:t>
      </w:r>
      <w:r>
        <w:rPr>
          <w:noProof/>
        </w:rPr>
        <w:fldChar w:fldCharType="end"/>
      </w:r>
    </w:p>
    <w:p w14:paraId="2154B2B2" w14:textId="7EE7B89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_Toc146103490 \h </w:instrText>
      </w:r>
      <w:r>
        <w:rPr>
          <w:noProof/>
        </w:rPr>
      </w:r>
      <w:r>
        <w:rPr>
          <w:noProof/>
        </w:rPr>
        <w:fldChar w:fldCharType="separate"/>
      </w:r>
      <w:r>
        <w:rPr>
          <w:noProof/>
        </w:rPr>
        <w:t>20</w:t>
      </w:r>
      <w:r>
        <w:rPr>
          <w:noProof/>
        </w:rPr>
        <w:fldChar w:fldCharType="end"/>
      </w:r>
    </w:p>
    <w:p w14:paraId="49582D81" w14:textId="7BF02B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_Toc146103491 \h </w:instrText>
      </w:r>
      <w:r>
        <w:rPr>
          <w:noProof/>
        </w:rPr>
      </w:r>
      <w:r>
        <w:rPr>
          <w:noProof/>
        </w:rPr>
        <w:fldChar w:fldCharType="separate"/>
      </w:r>
      <w:r>
        <w:rPr>
          <w:noProof/>
        </w:rPr>
        <w:t>20</w:t>
      </w:r>
      <w:r>
        <w:rPr>
          <w:noProof/>
        </w:rPr>
        <w:fldChar w:fldCharType="end"/>
      </w:r>
    </w:p>
    <w:p w14:paraId="56D69BB5" w14:textId="67867936"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_Toc146103492 \h </w:instrText>
      </w:r>
      <w:r>
        <w:rPr>
          <w:noProof/>
        </w:rPr>
      </w:r>
      <w:r>
        <w:rPr>
          <w:noProof/>
        </w:rPr>
        <w:fldChar w:fldCharType="separate"/>
      </w:r>
      <w:r>
        <w:rPr>
          <w:noProof/>
        </w:rPr>
        <w:t>20</w:t>
      </w:r>
      <w:r>
        <w:rPr>
          <w:noProof/>
        </w:rPr>
        <w:fldChar w:fldCharType="end"/>
      </w:r>
    </w:p>
    <w:p w14:paraId="02205389" w14:textId="7C9B2A1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_Toc146103493 \h </w:instrText>
      </w:r>
      <w:r>
        <w:rPr>
          <w:noProof/>
        </w:rPr>
      </w:r>
      <w:r>
        <w:rPr>
          <w:noProof/>
        </w:rPr>
        <w:fldChar w:fldCharType="separate"/>
      </w:r>
      <w:r>
        <w:rPr>
          <w:noProof/>
        </w:rPr>
        <w:t>20</w:t>
      </w:r>
      <w:r>
        <w:rPr>
          <w:noProof/>
        </w:rPr>
        <w:fldChar w:fldCharType="end"/>
      </w:r>
    </w:p>
    <w:p w14:paraId="2D316E03" w14:textId="2873232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_Toc146103494 \h </w:instrText>
      </w:r>
      <w:r>
        <w:rPr>
          <w:noProof/>
        </w:rPr>
      </w:r>
      <w:r>
        <w:rPr>
          <w:noProof/>
        </w:rPr>
        <w:fldChar w:fldCharType="separate"/>
      </w:r>
      <w:r>
        <w:rPr>
          <w:noProof/>
        </w:rPr>
        <w:t>20</w:t>
      </w:r>
      <w:r>
        <w:rPr>
          <w:noProof/>
        </w:rPr>
        <w:fldChar w:fldCharType="end"/>
      </w:r>
    </w:p>
    <w:p w14:paraId="5C562841" w14:textId="52F4367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_Toc146103495 \h </w:instrText>
      </w:r>
      <w:r>
        <w:rPr>
          <w:noProof/>
        </w:rPr>
      </w:r>
      <w:r>
        <w:rPr>
          <w:noProof/>
        </w:rPr>
        <w:fldChar w:fldCharType="separate"/>
      </w:r>
      <w:r>
        <w:rPr>
          <w:noProof/>
        </w:rPr>
        <w:t>21</w:t>
      </w:r>
      <w:r>
        <w:rPr>
          <w:noProof/>
        </w:rPr>
        <w:fldChar w:fldCharType="end"/>
      </w:r>
    </w:p>
    <w:p w14:paraId="70533B2C" w14:textId="5280AD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_Toc146103496 \h </w:instrText>
      </w:r>
      <w:r>
        <w:rPr>
          <w:noProof/>
        </w:rPr>
      </w:r>
      <w:r>
        <w:rPr>
          <w:noProof/>
        </w:rPr>
        <w:fldChar w:fldCharType="separate"/>
      </w:r>
      <w:r>
        <w:rPr>
          <w:noProof/>
        </w:rPr>
        <w:t>21</w:t>
      </w:r>
      <w:r>
        <w:rPr>
          <w:noProof/>
        </w:rPr>
        <w:fldChar w:fldCharType="end"/>
      </w:r>
    </w:p>
    <w:p w14:paraId="441206F6" w14:textId="5ACEF9CD"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_Toc146103497 \h </w:instrText>
      </w:r>
      <w:r>
        <w:rPr>
          <w:noProof/>
        </w:rPr>
      </w:r>
      <w:r>
        <w:rPr>
          <w:noProof/>
        </w:rPr>
        <w:fldChar w:fldCharType="separate"/>
      </w:r>
      <w:r>
        <w:rPr>
          <w:noProof/>
        </w:rPr>
        <w:t>21</w:t>
      </w:r>
      <w:r>
        <w:rPr>
          <w:noProof/>
        </w:rPr>
        <w:fldChar w:fldCharType="end"/>
      </w:r>
    </w:p>
    <w:p w14:paraId="02A1EE80" w14:textId="4945411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_Toc146103498 \h </w:instrText>
      </w:r>
      <w:r>
        <w:rPr>
          <w:noProof/>
        </w:rPr>
      </w:r>
      <w:r>
        <w:rPr>
          <w:noProof/>
        </w:rPr>
        <w:fldChar w:fldCharType="separate"/>
      </w:r>
      <w:r>
        <w:rPr>
          <w:noProof/>
        </w:rPr>
        <w:t>21</w:t>
      </w:r>
      <w:r>
        <w:rPr>
          <w:noProof/>
        </w:rPr>
        <w:fldChar w:fldCharType="end"/>
      </w:r>
    </w:p>
    <w:p w14:paraId="194763E4" w14:textId="7341BA2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_Toc146103499 \h </w:instrText>
      </w:r>
      <w:r>
        <w:rPr>
          <w:noProof/>
        </w:rPr>
      </w:r>
      <w:r>
        <w:rPr>
          <w:noProof/>
        </w:rPr>
        <w:fldChar w:fldCharType="separate"/>
      </w:r>
      <w:r>
        <w:rPr>
          <w:noProof/>
        </w:rPr>
        <w:t>21</w:t>
      </w:r>
      <w:r>
        <w:rPr>
          <w:noProof/>
        </w:rPr>
        <w:fldChar w:fldCharType="end"/>
      </w:r>
    </w:p>
    <w:p w14:paraId="62CFEEEE" w14:textId="03F8FB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_Toc146103500 \h </w:instrText>
      </w:r>
      <w:r>
        <w:rPr>
          <w:noProof/>
        </w:rPr>
      </w:r>
      <w:r>
        <w:rPr>
          <w:noProof/>
        </w:rPr>
        <w:fldChar w:fldCharType="separate"/>
      </w:r>
      <w:r>
        <w:rPr>
          <w:noProof/>
        </w:rPr>
        <w:t>21</w:t>
      </w:r>
      <w:r>
        <w:rPr>
          <w:noProof/>
        </w:rPr>
        <w:fldChar w:fldCharType="end"/>
      </w:r>
    </w:p>
    <w:p w14:paraId="5E0E0DC8" w14:textId="3E7F299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_Toc146103501 \h </w:instrText>
      </w:r>
      <w:r>
        <w:rPr>
          <w:noProof/>
        </w:rPr>
      </w:r>
      <w:r>
        <w:rPr>
          <w:noProof/>
        </w:rPr>
        <w:fldChar w:fldCharType="separate"/>
      </w:r>
      <w:r>
        <w:rPr>
          <w:noProof/>
        </w:rPr>
        <w:t>21</w:t>
      </w:r>
      <w:r>
        <w:rPr>
          <w:noProof/>
        </w:rPr>
        <w:fldChar w:fldCharType="end"/>
      </w:r>
    </w:p>
    <w:p w14:paraId="5C338C05" w14:textId="6A1CDDF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_Toc146103502 \h </w:instrText>
      </w:r>
      <w:r>
        <w:rPr>
          <w:noProof/>
        </w:rPr>
      </w:r>
      <w:r>
        <w:rPr>
          <w:noProof/>
        </w:rPr>
        <w:fldChar w:fldCharType="separate"/>
      </w:r>
      <w:r>
        <w:rPr>
          <w:noProof/>
        </w:rPr>
        <w:t>21</w:t>
      </w:r>
      <w:r>
        <w:rPr>
          <w:noProof/>
        </w:rPr>
        <w:fldChar w:fldCharType="end"/>
      </w:r>
    </w:p>
    <w:p w14:paraId="408F77E7" w14:textId="0807709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_Toc146103503 \h </w:instrText>
      </w:r>
      <w:r>
        <w:rPr>
          <w:noProof/>
        </w:rPr>
      </w:r>
      <w:r>
        <w:rPr>
          <w:noProof/>
        </w:rPr>
        <w:fldChar w:fldCharType="separate"/>
      </w:r>
      <w:r>
        <w:rPr>
          <w:noProof/>
        </w:rPr>
        <w:t>22</w:t>
      </w:r>
      <w:r>
        <w:rPr>
          <w:noProof/>
        </w:rPr>
        <w:fldChar w:fldCharType="end"/>
      </w:r>
    </w:p>
    <w:p w14:paraId="5AF7BBD2" w14:textId="165F7D36"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_Toc146103504 \h </w:instrText>
      </w:r>
      <w:r>
        <w:rPr>
          <w:noProof/>
        </w:rPr>
      </w:r>
      <w:r>
        <w:rPr>
          <w:noProof/>
        </w:rPr>
        <w:fldChar w:fldCharType="separate"/>
      </w:r>
      <w:r>
        <w:rPr>
          <w:noProof/>
        </w:rPr>
        <w:t>22</w:t>
      </w:r>
      <w:r>
        <w:rPr>
          <w:noProof/>
        </w:rPr>
        <w:fldChar w:fldCharType="end"/>
      </w:r>
    </w:p>
    <w:p w14:paraId="6CED5E7F" w14:textId="5920191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_Toc146103505 \h </w:instrText>
      </w:r>
      <w:r>
        <w:rPr>
          <w:noProof/>
        </w:rPr>
      </w:r>
      <w:r>
        <w:rPr>
          <w:noProof/>
        </w:rPr>
        <w:fldChar w:fldCharType="separate"/>
      </w:r>
      <w:r>
        <w:rPr>
          <w:noProof/>
        </w:rPr>
        <w:t>22</w:t>
      </w:r>
      <w:r>
        <w:rPr>
          <w:noProof/>
        </w:rPr>
        <w:fldChar w:fldCharType="end"/>
      </w:r>
    </w:p>
    <w:p w14:paraId="694F2DF6" w14:textId="568B14F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_Toc146103506 \h </w:instrText>
      </w:r>
      <w:r>
        <w:rPr>
          <w:noProof/>
        </w:rPr>
      </w:r>
      <w:r>
        <w:rPr>
          <w:noProof/>
        </w:rPr>
        <w:fldChar w:fldCharType="separate"/>
      </w:r>
      <w:r>
        <w:rPr>
          <w:noProof/>
        </w:rPr>
        <w:t>22</w:t>
      </w:r>
      <w:r>
        <w:rPr>
          <w:noProof/>
        </w:rPr>
        <w:fldChar w:fldCharType="end"/>
      </w:r>
    </w:p>
    <w:p w14:paraId="1DA33214" w14:textId="0B6052A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_Toc146103507 \h </w:instrText>
      </w:r>
      <w:r>
        <w:rPr>
          <w:noProof/>
        </w:rPr>
      </w:r>
      <w:r>
        <w:rPr>
          <w:noProof/>
        </w:rPr>
        <w:fldChar w:fldCharType="separate"/>
      </w:r>
      <w:r>
        <w:rPr>
          <w:noProof/>
        </w:rPr>
        <w:t>22</w:t>
      </w:r>
      <w:r>
        <w:rPr>
          <w:noProof/>
        </w:rPr>
        <w:fldChar w:fldCharType="end"/>
      </w:r>
    </w:p>
    <w:p w14:paraId="18C4D879" w14:textId="0E055EC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_Toc146103508 \h </w:instrText>
      </w:r>
      <w:r>
        <w:rPr>
          <w:noProof/>
        </w:rPr>
      </w:r>
      <w:r>
        <w:rPr>
          <w:noProof/>
        </w:rPr>
        <w:fldChar w:fldCharType="separate"/>
      </w:r>
      <w:r>
        <w:rPr>
          <w:noProof/>
        </w:rPr>
        <w:t>23</w:t>
      </w:r>
      <w:r>
        <w:rPr>
          <w:noProof/>
        </w:rPr>
        <w:fldChar w:fldCharType="end"/>
      </w:r>
    </w:p>
    <w:p w14:paraId="52B15E11" w14:textId="222A328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_Toc146103509 \h </w:instrText>
      </w:r>
      <w:r>
        <w:rPr>
          <w:noProof/>
        </w:rPr>
      </w:r>
      <w:r>
        <w:rPr>
          <w:noProof/>
        </w:rPr>
        <w:fldChar w:fldCharType="separate"/>
      </w:r>
      <w:r>
        <w:rPr>
          <w:noProof/>
        </w:rPr>
        <w:t>23</w:t>
      </w:r>
      <w:r>
        <w:rPr>
          <w:noProof/>
        </w:rPr>
        <w:fldChar w:fldCharType="end"/>
      </w:r>
    </w:p>
    <w:p w14:paraId="79729048" w14:textId="073CCCAA"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_Toc146103510 \h </w:instrText>
      </w:r>
      <w:r>
        <w:rPr>
          <w:noProof/>
        </w:rPr>
      </w:r>
      <w:r>
        <w:rPr>
          <w:noProof/>
        </w:rPr>
        <w:fldChar w:fldCharType="separate"/>
      </w:r>
      <w:r>
        <w:rPr>
          <w:noProof/>
        </w:rPr>
        <w:t>23</w:t>
      </w:r>
      <w:r>
        <w:rPr>
          <w:noProof/>
        </w:rPr>
        <w:fldChar w:fldCharType="end"/>
      </w:r>
    </w:p>
    <w:p w14:paraId="3B161FC1" w14:textId="79D3C40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_Toc146103511 \h </w:instrText>
      </w:r>
      <w:r>
        <w:rPr>
          <w:noProof/>
        </w:rPr>
      </w:r>
      <w:r>
        <w:rPr>
          <w:noProof/>
        </w:rPr>
        <w:fldChar w:fldCharType="separate"/>
      </w:r>
      <w:r>
        <w:rPr>
          <w:noProof/>
        </w:rPr>
        <w:t>23</w:t>
      </w:r>
      <w:r>
        <w:rPr>
          <w:noProof/>
        </w:rPr>
        <w:fldChar w:fldCharType="end"/>
      </w:r>
    </w:p>
    <w:p w14:paraId="5ACD03DB" w14:textId="2F34802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_Toc146103512 \h </w:instrText>
      </w:r>
      <w:r>
        <w:rPr>
          <w:noProof/>
        </w:rPr>
      </w:r>
      <w:r>
        <w:rPr>
          <w:noProof/>
        </w:rPr>
        <w:fldChar w:fldCharType="separate"/>
      </w:r>
      <w:r>
        <w:rPr>
          <w:noProof/>
        </w:rPr>
        <w:t>23</w:t>
      </w:r>
      <w:r>
        <w:rPr>
          <w:noProof/>
        </w:rPr>
        <w:fldChar w:fldCharType="end"/>
      </w:r>
    </w:p>
    <w:p w14:paraId="0619D31C" w14:textId="70BA50D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_Toc146103513 \h </w:instrText>
      </w:r>
      <w:r>
        <w:rPr>
          <w:noProof/>
        </w:rPr>
      </w:r>
      <w:r>
        <w:rPr>
          <w:noProof/>
        </w:rPr>
        <w:fldChar w:fldCharType="separate"/>
      </w:r>
      <w:r>
        <w:rPr>
          <w:noProof/>
        </w:rPr>
        <w:t>23</w:t>
      </w:r>
      <w:r>
        <w:rPr>
          <w:noProof/>
        </w:rPr>
        <w:fldChar w:fldCharType="end"/>
      </w:r>
    </w:p>
    <w:p w14:paraId="27C497E3" w14:textId="54F6F7E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_Toc146103514 \h </w:instrText>
      </w:r>
      <w:r>
        <w:rPr>
          <w:noProof/>
        </w:rPr>
      </w:r>
      <w:r>
        <w:rPr>
          <w:noProof/>
        </w:rPr>
        <w:fldChar w:fldCharType="separate"/>
      </w:r>
      <w:r>
        <w:rPr>
          <w:noProof/>
        </w:rPr>
        <w:t>24</w:t>
      </w:r>
      <w:r>
        <w:rPr>
          <w:noProof/>
        </w:rPr>
        <w:fldChar w:fldCharType="end"/>
      </w:r>
    </w:p>
    <w:p w14:paraId="3C03BA94" w14:textId="50722FD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_Toc146103515 \h </w:instrText>
      </w:r>
      <w:r>
        <w:rPr>
          <w:noProof/>
        </w:rPr>
      </w:r>
      <w:r>
        <w:rPr>
          <w:noProof/>
        </w:rPr>
        <w:fldChar w:fldCharType="separate"/>
      </w:r>
      <w:r>
        <w:rPr>
          <w:noProof/>
        </w:rPr>
        <w:t>24</w:t>
      </w:r>
      <w:r>
        <w:rPr>
          <w:noProof/>
        </w:rPr>
        <w:fldChar w:fldCharType="end"/>
      </w:r>
    </w:p>
    <w:p w14:paraId="761994CE" w14:textId="66463DD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_Toc146103516 \h </w:instrText>
      </w:r>
      <w:r>
        <w:rPr>
          <w:noProof/>
        </w:rPr>
      </w:r>
      <w:r>
        <w:rPr>
          <w:noProof/>
        </w:rPr>
        <w:fldChar w:fldCharType="separate"/>
      </w:r>
      <w:r>
        <w:rPr>
          <w:noProof/>
        </w:rPr>
        <w:t>24</w:t>
      </w:r>
      <w:r>
        <w:rPr>
          <w:noProof/>
        </w:rPr>
        <w:fldChar w:fldCharType="end"/>
      </w:r>
    </w:p>
    <w:p w14:paraId="4E6EA942" w14:textId="4C41F248"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_Toc146103517 \h </w:instrText>
      </w:r>
      <w:r>
        <w:rPr>
          <w:noProof/>
        </w:rPr>
      </w:r>
      <w:r>
        <w:rPr>
          <w:noProof/>
        </w:rPr>
        <w:fldChar w:fldCharType="separate"/>
      </w:r>
      <w:r>
        <w:rPr>
          <w:noProof/>
        </w:rPr>
        <w:t>24</w:t>
      </w:r>
      <w:r>
        <w:rPr>
          <w:noProof/>
        </w:rPr>
        <w:fldChar w:fldCharType="end"/>
      </w:r>
    </w:p>
    <w:p w14:paraId="06601DB9" w14:textId="247E38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_Toc146103518 \h </w:instrText>
      </w:r>
      <w:r>
        <w:rPr>
          <w:noProof/>
        </w:rPr>
      </w:r>
      <w:r>
        <w:rPr>
          <w:noProof/>
        </w:rPr>
        <w:fldChar w:fldCharType="separate"/>
      </w:r>
      <w:r>
        <w:rPr>
          <w:noProof/>
        </w:rPr>
        <w:t>24</w:t>
      </w:r>
      <w:r>
        <w:rPr>
          <w:noProof/>
        </w:rPr>
        <w:fldChar w:fldCharType="end"/>
      </w:r>
    </w:p>
    <w:p w14:paraId="30610665" w14:textId="1C8E1464"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_Toc146103519 \h </w:instrText>
      </w:r>
      <w:r>
        <w:rPr>
          <w:noProof/>
        </w:rPr>
      </w:r>
      <w:r>
        <w:rPr>
          <w:noProof/>
        </w:rPr>
        <w:fldChar w:fldCharType="separate"/>
      </w:r>
      <w:r>
        <w:rPr>
          <w:noProof/>
        </w:rPr>
        <w:t>25</w:t>
      </w:r>
      <w:r>
        <w:rPr>
          <w:noProof/>
        </w:rPr>
        <w:fldChar w:fldCharType="end"/>
      </w:r>
    </w:p>
    <w:p w14:paraId="153F0F69" w14:textId="10A0B96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_Toc146103520 \h </w:instrText>
      </w:r>
      <w:r>
        <w:rPr>
          <w:noProof/>
        </w:rPr>
      </w:r>
      <w:r>
        <w:rPr>
          <w:noProof/>
        </w:rPr>
        <w:fldChar w:fldCharType="separate"/>
      </w:r>
      <w:r>
        <w:rPr>
          <w:noProof/>
        </w:rPr>
        <w:t>25</w:t>
      </w:r>
      <w:r>
        <w:rPr>
          <w:noProof/>
        </w:rPr>
        <w:fldChar w:fldCharType="end"/>
      </w:r>
    </w:p>
    <w:p w14:paraId="2F3EE3E5" w14:textId="5F6DD49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_Toc146103521 \h </w:instrText>
      </w:r>
      <w:r>
        <w:rPr>
          <w:noProof/>
        </w:rPr>
      </w:r>
      <w:r>
        <w:rPr>
          <w:noProof/>
        </w:rPr>
        <w:fldChar w:fldCharType="separate"/>
      </w:r>
      <w:r>
        <w:rPr>
          <w:noProof/>
        </w:rPr>
        <w:t>25</w:t>
      </w:r>
      <w:r>
        <w:rPr>
          <w:noProof/>
        </w:rPr>
        <w:fldChar w:fldCharType="end"/>
      </w:r>
    </w:p>
    <w:p w14:paraId="1AB99D3D" w14:textId="23161A1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_Toc146103522 \h </w:instrText>
      </w:r>
      <w:r>
        <w:rPr>
          <w:noProof/>
        </w:rPr>
      </w:r>
      <w:r>
        <w:rPr>
          <w:noProof/>
        </w:rPr>
        <w:fldChar w:fldCharType="separate"/>
      </w:r>
      <w:r>
        <w:rPr>
          <w:noProof/>
        </w:rPr>
        <w:t>25</w:t>
      </w:r>
      <w:r>
        <w:rPr>
          <w:noProof/>
        </w:rPr>
        <w:fldChar w:fldCharType="end"/>
      </w:r>
    </w:p>
    <w:p w14:paraId="5DD1E6DA" w14:textId="3C05401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_Toc146103523 \h </w:instrText>
      </w:r>
      <w:r>
        <w:rPr>
          <w:noProof/>
        </w:rPr>
      </w:r>
      <w:r>
        <w:rPr>
          <w:noProof/>
        </w:rPr>
        <w:fldChar w:fldCharType="separate"/>
      </w:r>
      <w:r>
        <w:rPr>
          <w:noProof/>
        </w:rPr>
        <w:t>26</w:t>
      </w:r>
      <w:r>
        <w:rPr>
          <w:noProof/>
        </w:rPr>
        <w:fldChar w:fldCharType="end"/>
      </w:r>
    </w:p>
    <w:p w14:paraId="58923427" w14:textId="32BD485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_Toc146103524 \h </w:instrText>
      </w:r>
      <w:r>
        <w:rPr>
          <w:noProof/>
        </w:rPr>
      </w:r>
      <w:r>
        <w:rPr>
          <w:noProof/>
        </w:rPr>
        <w:fldChar w:fldCharType="separate"/>
      </w:r>
      <w:r>
        <w:rPr>
          <w:noProof/>
        </w:rPr>
        <w:t>26</w:t>
      </w:r>
      <w:r>
        <w:rPr>
          <w:noProof/>
        </w:rPr>
        <w:fldChar w:fldCharType="end"/>
      </w:r>
    </w:p>
    <w:p w14:paraId="7BE798C7" w14:textId="51CBFE6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_Toc146103525 \h </w:instrText>
      </w:r>
      <w:r>
        <w:rPr>
          <w:noProof/>
        </w:rPr>
      </w:r>
      <w:r>
        <w:rPr>
          <w:noProof/>
        </w:rPr>
        <w:fldChar w:fldCharType="separate"/>
      </w:r>
      <w:r>
        <w:rPr>
          <w:noProof/>
        </w:rPr>
        <w:t>26</w:t>
      </w:r>
      <w:r>
        <w:rPr>
          <w:noProof/>
        </w:rPr>
        <w:fldChar w:fldCharType="end"/>
      </w:r>
    </w:p>
    <w:p w14:paraId="7EDCF79C" w14:textId="513E868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_Toc146103526 \h </w:instrText>
      </w:r>
      <w:r>
        <w:rPr>
          <w:noProof/>
        </w:rPr>
      </w:r>
      <w:r>
        <w:rPr>
          <w:noProof/>
        </w:rPr>
        <w:fldChar w:fldCharType="separate"/>
      </w:r>
      <w:r>
        <w:rPr>
          <w:noProof/>
        </w:rPr>
        <w:t>27</w:t>
      </w:r>
      <w:r>
        <w:rPr>
          <w:noProof/>
        </w:rPr>
        <w:fldChar w:fldCharType="end"/>
      </w:r>
    </w:p>
    <w:p w14:paraId="7E141C78" w14:textId="74677D0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_Toc146103527 \h </w:instrText>
      </w:r>
      <w:r>
        <w:rPr>
          <w:noProof/>
        </w:rPr>
      </w:r>
      <w:r>
        <w:rPr>
          <w:noProof/>
        </w:rPr>
        <w:fldChar w:fldCharType="separate"/>
      </w:r>
      <w:r>
        <w:rPr>
          <w:noProof/>
        </w:rPr>
        <w:t>28</w:t>
      </w:r>
      <w:r>
        <w:rPr>
          <w:noProof/>
        </w:rPr>
        <w:fldChar w:fldCharType="end"/>
      </w:r>
    </w:p>
    <w:p w14:paraId="64953116" w14:textId="145E526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_Toc146103528 \h </w:instrText>
      </w:r>
      <w:r>
        <w:rPr>
          <w:noProof/>
        </w:rPr>
      </w:r>
      <w:r>
        <w:rPr>
          <w:noProof/>
        </w:rPr>
        <w:fldChar w:fldCharType="separate"/>
      </w:r>
      <w:r>
        <w:rPr>
          <w:noProof/>
        </w:rPr>
        <w:t>28</w:t>
      </w:r>
      <w:r>
        <w:rPr>
          <w:noProof/>
        </w:rPr>
        <w:fldChar w:fldCharType="end"/>
      </w:r>
    </w:p>
    <w:p w14:paraId="4A88FED2" w14:textId="4D33EF1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_Toc146103529 \h </w:instrText>
      </w:r>
      <w:r>
        <w:rPr>
          <w:noProof/>
        </w:rPr>
      </w:r>
      <w:r>
        <w:rPr>
          <w:noProof/>
        </w:rPr>
        <w:fldChar w:fldCharType="separate"/>
      </w:r>
      <w:r>
        <w:rPr>
          <w:noProof/>
        </w:rPr>
        <w:t>29</w:t>
      </w:r>
      <w:r>
        <w:rPr>
          <w:noProof/>
        </w:rPr>
        <w:fldChar w:fldCharType="end"/>
      </w:r>
    </w:p>
    <w:p w14:paraId="04A4925D" w14:textId="0F0EFC2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_Toc146103530 \h </w:instrText>
      </w:r>
      <w:r>
        <w:rPr>
          <w:noProof/>
        </w:rPr>
      </w:r>
      <w:r>
        <w:rPr>
          <w:noProof/>
        </w:rPr>
        <w:fldChar w:fldCharType="separate"/>
      </w:r>
      <w:r>
        <w:rPr>
          <w:noProof/>
        </w:rPr>
        <w:t>29</w:t>
      </w:r>
      <w:r>
        <w:rPr>
          <w:noProof/>
        </w:rPr>
        <w:fldChar w:fldCharType="end"/>
      </w:r>
    </w:p>
    <w:p w14:paraId="388FA59E" w14:textId="1124149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_Toc146103531 \h </w:instrText>
      </w:r>
      <w:r>
        <w:rPr>
          <w:noProof/>
        </w:rPr>
      </w:r>
      <w:r>
        <w:rPr>
          <w:noProof/>
        </w:rPr>
        <w:fldChar w:fldCharType="separate"/>
      </w:r>
      <w:r>
        <w:rPr>
          <w:noProof/>
        </w:rPr>
        <w:t>29</w:t>
      </w:r>
      <w:r>
        <w:rPr>
          <w:noProof/>
        </w:rPr>
        <w:fldChar w:fldCharType="end"/>
      </w:r>
    </w:p>
    <w:p w14:paraId="79D18233" w14:textId="3D16620C"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_Toc146103532 \h </w:instrText>
      </w:r>
      <w:r>
        <w:rPr>
          <w:noProof/>
        </w:rPr>
      </w:r>
      <w:r>
        <w:rPr>
          <w:noProof/>
        </w:rPr>
        <w:fldChar w:fldCharType="separate"/>
      </w:r>
      <w:r>
        <w:rPr>
          <w:noProof/>
        </w:rPr>
        <w:t>29</w:t>
      </w:r>
      <w:r>
        <w:rPr>
          <w:noProof/>
        </w:rPr>
        <w:fldChar w:fldCharType="end"/>
      </w:r>
    </w:p>
    <w:p w14:paraId="757CDCA1" w14:textId="111026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_Toc146103533 \h </w:instrText>
      </w:r>
      <w:r>
        <w:rPr>
          <w:noProof/>
        </w:rPr>
      </w:r>
      <w:r>
        <w:rPr>
          <w:noProof/>
        </w:rPr>
        <w:fldChar w:fldCharType="separate"/>
      </w:r>
      <w:r>
        <w:rPr>
          <w:noProof/>
        </w:rPr>
        <w:t>29</w:t>
      </w:r>
      <w:r>
        <w:rPr>
          <w:noProof/>
        </w:rPr>
        <w:fldChar w:fldCharType="end"/>
      </w:r>
    </w:p>
    <w:p w14:paraId="5229014D" w14:textId="2A02E0C4"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_Toc146103534 \h </w:instrText>
      </w:r>
      <w:r>
        <w:rPr>
          <w:noProof/>
        </w:rPr>
      </w:r>
      <w:r>
        <w:rPr>
          <w:noProof/>
        </w:rPr>
        <w:fldChar w:fldCharType="separate"/>
      </w:r>
      <w:r>
        <w:rPr>
          <w:noProof/>
        </w:rPr>
        <w:t>29</w:t>
      </w:r>
      <w:r>
        <w:rPr>
          <w:noProof/>
        </w:rPr>
        <w:fldChar w:fldCharType="end"/>
      </w:r>
    </w:p>
    <w:p w14:paraId="0A23C7B5" w14:textId="285F1C8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_Toc146103535 \h </w:instrText>
      </w:r>
      <w:r>
        <w:rPr>
          <w:noProof/>
        </w:rPr>
      </w:r>
      <w:r>
        <w:rPr>
          <w:noProof/>
        </w:rPr>
        <w:fldChar w:fldCharType="separate"/>
      </w:r>
      <w:r>
        <w:rPr>
          <w:noProof/>
        </w:rPr>
        <w:t>29</w:t>
      </w:r>
      <w:r>
        <w:rPr>
          <w:noProof/>
        </w:rPr>
        <w:fldChar w:fldCharType="end"/>
      </w:r>
    </w:p>
    <w:p w14:paraId="19B13157" w14:textId="229EDE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_Toc146103536 \h </w:instrText>
      </w:r>
      <w:r>
        <w:rPr>
          <w:noProof/>
        </w:rPr>
      </w:r>
      <w:r>
        <w:rPr>
          <w:noProof/>
        </w:rPr>
        <w:fldChar w:fldCharType="separate"/>
      </w:r>
      <w:r>
        <w:rPr>
          <w:noProof/>
        </w:rPr>
        <w:t>29</w:t>
      </w:r>
      <w:r>
        <w:rPr>
          <w:noProof/>
        </w:rPr>
        <w:fldChar w:fldCharType="end"/>
      </w:r>
    </w:p>
    <w:p w14:paraId="3DBE8E21" w14:textId="5ADABCA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_Toc146103537 \h </w:instrText>
      </w:r>
      <w:r>
        <w:rPr>
          <w:noProof/>
        </w:rPr>
      </w:r>
      <w:r>
        <w:rPr>
          <w:noProof/>
        </w:rPr>
        <w:fldChar w:fldCharType="separate"/>
      </w:r>
      <w:r>
        <w:rPr>
          <w:noProof/>
        </w:rPr>
        <w:t>30</w:t>
      </w:r>
      <w:r>
        <w:rPr>
          <w:noProof/>
        </w:rPr>
        <w:fldChar w:fldCharType="end"/>
      </w:r>
    </w:p>
    <w:p w14:paraId="525F5251" w14:textId="5E44E91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_Toc146103538 \h </w:instrText>
      </w:r>
      <w:r>
        <w:rPr>
          <w:noProof/>
        </w:rPr>
      </w:r>
      <w:r>
        <w:rPr>
          <w:noProof/>
        </w:rPr>
        <w:fldChar w:fldCharType="separate"/>
      </w:r>
      <w:r>
        <w:rPr>
          <w:noProof/>
        </w:rPr>
        <w:t>30</w:t>
      </w:r>
      <w:r>
        <w:rPr>
          <w:noProof/>
        </w:rPr>
        <w:fldChar w:fldCharType="end"/>
      </w:r>
    </w:p>
    <w:p w14:paraId="2DE5CE76" w14:textId="6E1482E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_Toc146103539 \h </w:instrText>
      </w:r>
      <w:r>
        <w:rPr>
          <w:noProof/>
        </w:rPr>
      </w:r>
      <w:r>
        <w:rPr>
          <w:noProof/>
        </w:rPr>
        <w:fldChar w:fldCharType="separate"/>
      </w:r>
      <w:r>
        <w:rPr>
          <w:noProof/>
        </w:rPr>
        <w:t>30</w:t>
      </w:r>
      <w:r>
        <w:rPr>
          <w:noProof/>
        </w:rPr>
        <w:fldChar w:fldCharType="end"/>
      </w:r>
    </w:p>
    <w:p w14:paraId="642E40F5" w14:textId="2B62824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_Toc146103540 \h </w:instrText>
      </w:r>
      <w:r>
        <w:rPr>
          <w:noProof/>
        </w:rPr>
      </w:r>
      <w:r>
        <w:rPr>
          <w:noProof/>
        </w:rPr>
        <w:fldChar w:fldCharType="separate"/>
      </w:r>
      <w:r>
        <w:rPr>
          <w:noProof/>
        </w:rPr>
        <w:t>30</w:t>
      </w:r>
      <w:r>
        <w:rPr>
          <w:noProof/>
        </w:rPr>
        <w:fldChar w:fldCharType="end"/>
      </w:r>
    </w:p>
    <w:p w14:paraId="5D7EEAC4" w14:textId="776C3B0A"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_Toc146103541 \h </w:instrText>
      </w:r>
      <w:r>
        <w:rPr>
          <w:noProof/>
        </w:rPr>
      </w:r>
      <w:r>
        <w:rPr>
          <w:noProof/>
        </w:rPr>
        <w:fldChar w:fldCharType="separate"/>
      </w:r>
      <w:r>
        <w:rPr>
          <w:noProof/>
        </w:rPr>
        <w:t>31</w:t>
      </w:r>
      <w:r>
        <w:rPr>
          <w:noProof/>
        </w:rPr>
        <w:fldChar w:fldCharType="end"/>
      </w:r>
    </w:p>
    <w:p w14:paraId="69015364" w14:textId="0F00E91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_Toc146103542 \h </w:instrText>
      </w:r>
      <w:r>
        <w:rPr>
          <w:noProof/>
        </w:rPr>
      </w:r>
      <w:r>
        <w:rPr>
          <w:noProof/>
        </w:rPr>
        <w:fldChar w:fldCharType="separate"/>
      </w:r>
      <w:r>
        <w:rPr>
          <w:noProof/>
        </w:rPr>
        <w:t>31</w:t>
      </w:r>
      <w:r>
        <w:rPr>
          <w:noProof/>
        </w:rPr>
        <w:fldChar w:fldCharType="end"/>
      </w:r>
    </w:p>
    <w:p w14:paraId="72E91CA2" w14:textId="4B5EBCA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_Toc146103543 \h </w:instrText>
      </w:r>
      <w:r>
        <w:rPr>
          <w:noProof/>
        </w:rPr>
      </w:r>
      <w:r>
        <w:rPr>
          <w:noProof/>
        </w:rPr>
        <w:fldChar w:fldCharType="separate"/>
      </w:r>
      <w:r>
        <w:rPr>
          <w:noProof/>
        </w:rPr>
        <w:t>31</w:t>
      </w:r>
      <w:r>
        <w:rPr>
          <w:noProof/>
        </w:rPr>
        <w:fldChar w:fldCharType="end"/>
      </w:r>
    </w:p>
    <w:p w14:paraId="73FC75F9" w14:textId="66182F0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_Toc146103544 \h </w:instrText>
      </w:r>
      <w:r>
        <w:rPr>
          <w:noProof/>
        </w:rPr>
      </w:r>
      <w:r>
        <w:rPr>
          <w:noProof/>
        </w:rPr>
        <w:fldChar w:fldCharType="separate"/>
      </w:r>
      <w:r>
        <w:rPr>
          <w:noProof/>
        </w:rPr>
        <w:t>34</w:t>
      </w:r>
      <w:r>
        <w:rPr>
          <w:noProof/>
        </w:rPr>
        <w:fldChar w:fldCharType="end"/>
      </w:r>
    </w:p>
    <w:p w14:paraId="3746CCDD" w14:textId="451C9DAD"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_Toc146103545 \h </w:instrText>
      </w:r>
      <w:r>
        <w:rPr>
          <w:noProof/>
        </w:rPr>
      </w:r>
      <w:r>
        <w:rPr>
          <w:noProof/>
        </w:rPr>
        <w:fldChar w:fldCharType="separate"/>
      </w:r>
      <w:r>
        <w:rPr>
          <w:noProof/>
        </w:rPr>
        <w:t>35</w:t>
      </w:r>
      <w:r>
        <w:rPr>
          <w:noProof/>
        </w:rPr>
        <w:fldChar w:fldCharType="end"/>
      </w:r>
    </w:p>
    <w:p w14:paraId="79B6A06A" w14:textId="322E1A6B"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4610343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4610343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4610343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Heading1"/>
      </w:pPr>
      <w:bookmarkStart w:id="23" w:name="_Toc510696580"/>
      <w:bookmarkStart w:id="24" w:name="_Toc35971372"/>
      <w:bookmarkStart w:id="25" w:name="_Toc146103435"/>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46103436"/>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46103437"/>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55CFA685" w14:textId="1FDFFDA1"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Heading2"/>
      </w:pPr>
      <w:bookmarkStart w:id="32" w:name="_Toc510696583"/>
      <w:bookmarkStart w:id="33" w:name="_Toc35971375"/>
      <w:bookmarkStart w:id="34" w:name="_Toc146103438"/>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3D907DB0" w14:textId="77777777" w:rsidR="00F51919" w:rsidRPr="009010DE" w:rsidRDefault="00F51919" w:rsidP="00F5191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Heading1"/>
      </w:pPr>
      <w:bookmarkStart w:id="35" w:name="_Toc510696584"/>
      <w:bookmarkStart w:id="36" w:name="_Toc35971376"/>
      <w:bookmarkStart w:id="37" w:name="_Toc146103439"/>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05pt;height:66.1pt" o:ole="">
            <v:imagedata r:id="rId13" o:title=""/>
          </v:shape>
          <o:OLEObject Type="Embed" ProgID="Visio.Drawing.11" ShapeID="_x0000_i1027" DrawAspect="Content" ObjectID="_1756716260"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Heading1"/>
      </w:pPr>
      <w:bookmarkStart w:id="39" w:name="_Toc35971377"/>
      <w:bookmarkStart w:id="40" w:name="_Toc510696585"/>
      <w:bookmarkStart w:id="41" w:name="_Toc146103440"/>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46103441"/>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46103442"/>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46103443"/>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46103444"/>
      <w:r w:rsidRPr="009E4880">
        <w:t>5.2.2</w:t>
      </w:r>
      <w:r w:rsidRPr="009E4880">
        <w:tab/>
        <w:t>Service Operations</w:t>
      </w:r>
      <w:bookmarkEnd w:id="47"/>
    </w:p>
    <w:p w14:paraId="54469F35" w14:textId="77777777" w:rsidR="009E4880" w:rsidRPr="009E4880" w:rsidRDefault="009E4880" w:rsidP="007C500A">
      <w:pPr>
        <w:pStyle w:val="Heading4"/>
      </w:pPr>
      <w:bookmarkStart w:id="48" w:name="_Toc146103445"/>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46103446"/>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Heading4"/>
      </w:pPr>
      <w:bookmarkStart w:id="51" w:name="_Toc146103447"/>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46103448"/>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46103449"/>
      <w:bookmarkEnd w:id="43"/>
      <w:bookmarkEnd w:id="44"/>
      <w:r w:rsidRPr="00B910B8">
        <w:t>5.2.2.2.2</w:t>
      </w:r>
      <w:r w:rsidRPr="00B910B8">
        <w:tab/>
        <w:t>Notification for Session Event</w:t>
      </w:r>
      <w:bookmarkEnd w:id="55"/>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85pt;height:106.4pt" o:ole="">
            <v:imagedata r:id="rId15" o:title=""/>
          </v:shape>
          <o:OLEObject Type="Embed" ProgID="Visio.Drawing.11" ShapeID="_x0000_i1028" DrawAspect="Content" ObjectID="_1756716261"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46103450"/>
      <w:bookmarkEnd w:id="53"/>
      <w:bookmarkEnd w:id="54"/>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46103451"/>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46103452"/>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46103453"/>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46103454"/>
      <w:r w:rsidRPr="00577A16">
        <w:t>5.3.2.2</w:t>
      </w:r>
      <w:r w:rsidRPr="00577A16">
        <w:tab/>
        <w:t>MediaInstruction</w:t>
      </w:r>
      <w:bookmarkEnd w:id="61"/>
    </w:p>
    <w:p w14:paraId="55A4BD13" w14:textId="77777777" w:rsidR="00577A16" w:rsidRPr="00577A16" w:rsidRDefault="00577A16" w:rsidP="007C500A">
      <w:pPr>
        <w:pStyle w:val="Heading5"/>
      </w:pPr>
      <w:bookmarkStart w:id="62" w:name="_Toc146103455"/>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46103456"/>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7pt;height:106.4pt" o:ole="">
            <v:imagedata r:id="rId17" o:title=""/>
          </v:shape>
          <o:OLEObject Type="Embed" ProgID="Visio.Drawing.15" ShapeID="_x0000_i1029" DrawAspect="Content" ObjectID="_175671626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lastRenderedPageBreak/>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Heading1"/>
      </w:pPr>
      <w:bookmarkStart w:id="64" w:name="_Toc35971389"/>
      <w:bookmarkStart w:id="65" w:name="_Toc510696597"/>
      <w:bookmarkStart w:id="66" w:name="_Toc146103457"/>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35971398"/>
      <w:bookmarkStart w:id="70" w:name="_Toc510696607"/>
      <w:bookmarkStart w:id="71" w:name="_Toc146103458"/>
      <w:r w:rsidRPr="00241C78">
        <w:t>6.1</w:t>
      </w:r>
      <w:r w:rsidRPr="00241C78">
        <w:tab/>
        <w:t>Nimsas_SessionEventControl Service API</w:t>
      </w:r>
      <w:bookmarkEnd w:id="67"/>
      <w:bookmarkEnd w:id="68"/>
      <w:bookmarkEnd w:id="71"/>
    </w:p>
    <w:p w14:paraId="643F5612" w14:textId="77777777" w:rsidR="00241C78" w:rsidRPr="00241C78" w:rsidRDefault="00241C78" w:rsidP="007C500A">
      <w:pPr>
        <w:pStyle w:val="Heading3"/>
      </w:pPr>
      <w:bookmarkStart w:id="72" w:name="_Toc82676356"/>
      <w:bookmarkStart w:id="73" w:name="_Toc130836127"/>
      <w:bookmarkStart w:id="74" w:name="_Toc146103459"/>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46103460"/>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46103461"/>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46103462"/>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46103463"/>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46103464"/>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46103465"/>
      <w:r w:rsidRPr="00241C78">
        <w:lastRenderedPageBreak/>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46103466"/>
      <w:r>
        <w:t>6.1.3</w:t>
      </w:r>
      <w:r>
        <w:tab/>
        <w:t>Resources</w:t>
      </w:r>
      <w:bookmarkEnd w:id="69"/>
      <w:bookmarkEnd w:id="70"/>
      <w:bookmarkEnd w:id="93"/>
    </w:p>
    <w:p w14:paraId="29CC1792" w14:textId="77777777" w:rsidR="007B3457" w:rsidRDefault="00000000">
      <w:pPr>
        <w:pStyle w:val="Heading4"/>
      </w:pPr>
      <w:bookmarkStart w:id="94" w:name="_Toc510696608"/>
      <w:bookmarkStart w:id="95" w:name="_Toc35971399"/>
      <w:bookmarkStart w:id="96" w:name="_Toc510696609"/>
      <w:bookmarkStart w:id="97" w:name="_Toc35971400"/>
      <w:bookmarkStart w:id="98" w:name="_Toc146103467"/>
      <w:r>
        <w:t>6.1.3.1</w:t>
      </w:r>
      <w:r>
        <w:tab/>
        <w:t>Overview</w:t>
      </w:r>
      <w:bookmarkEnd w:id="94"/>
      <w:bookmarkEnd w:id="95"/>
      <w:bookmarkEnd w:id="9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0018E940" w:rsidR="007B3457" w:rsidRDefault="0008580C">
      <w:pPr>
        <w:pStyle w:val="TH"/>
        <w:rPr>
          <w:lang w:val="en-US"/>
        </w:rPr>
      </w:pPr>
      <w:r>
        <w:object w:dxaOrig="5336" w:dyaOrig="1871" w14:anchorId="42E97AF0">
          <v:shape id="_x0000_i1030" type="#_x0000_t75" style="width:267.05pt;height:92.95pt" o:ole="">
            <v:imagedata r:id="rId19" o:title=""/>
          </v:shape>
          <o:OLEObject Type="Embed" ProgID="Visio.Drawing.11" ShapeID="_x0000_i1030" DrawAspect="Content" ObjectID="_175671626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510696610"/>
      <w:bookmarkStart w:id="100" w:name="_Toc35971401"/>
      <w:bookmarkStart w:id="101" w:name="_Toc146103468"/>
      <w:bookmarkEnd w:id="96"/>
      <w:bookmarkEnd w:id="97"/>
      <w:r w:rsidRPr="00B910B8">
        <w:t>6.1.3.2</w:t>
      </w:r>
      <w:r w:rsidRPr="00B910B8">
        <w:tab/>
        <w:t>Resource: Session Event Subscriptions</w:t>
      </w:r>
      <w:bookmarkEnd w:id="101"/>
    </w:p>
    <w:p w14:paraId="3E133B16" w14:textId="77777777" w:rsidR="007B3457" w:rsidRDefault="00000000">
      <w:pPr>
        <w:pStyle w:val="Heading5"/>
      </w:pPr>
      <w:bookmarkStart w:id="102" w:name="_Toc146103469"/>
      <w:r>
        <w:t>6.1.3.2.1</w:t>
      </w:r>
      <w:r>
        <w:tab/>
        <w:t>Description</w:t>
      </w:r>
      <w:bookmarkEnd w:id="99"/>
      <w:bookmarkEnd w:id="100"/>
      <w:bookmarkEnd w:id="102"/>
    </w:p>
    <w:p w14:paraId="4AAC1B7D" w14:textId="77777777" w:rsidR="007B3457" w:rsidRDefault="00000000">
      <w:pPr>
        <w:pStyle w:val="Heading5"/>
      </w:pPr>
      <w:bookmarkStart w:id="103" w:name="_Toc35971402"/>
      <w:bookmarkStart w:id="104" w:name="_Toc35971403"/>
      <w:bookmarkStart w:id="105" w:name="_Toc510696612"/>
      <w:bookmarkStart w:id="106" w:name="_Toc146103470"/>
      <w:r>
        <w:t>6.1.3.2.2</w:t>
      </w:r>
      <w:r>
        <w:tab/>
        <w:t>Resource Definition</w:t>
      </w:r>
      <w:bookmarkEnd w:id="103"/>
      <w:bookmarkEnd w:id="106"/>
    </w:p>
    <w:p w14:paraId="6A0D523B" w14:textId="4543C476" w:rsidR="0008580C" w:rsidRDefault="0008580C">
      <w:r w:rsidRPr="00B910B8">
        <w:t xml:space="preserve">Resource URI: </w:t>
      </w:r>
      <w:r w:rsidRPr="00B910B8">
        <w:rPr>
          <w:b/>
          <w:bCs/>
        </w:rPr>
        <w:t>{apiRoot}/nimsas-sec/v1/session-event-subscriptions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46103471"/>
      <w:r>
        <w:t>6.1.3.2.3</w:t>
      </w:r>
      <w:r>
        <w:tab/>
        <w:t>Resource Standard Methods</w:t>
      </w:r>
      <w:bookmarkEnd w:id="104"/>
      <w:bookmarkEnd w:id="105"/>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46103472"/>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46103473"/>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46103474"/>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46103475"/>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35971421"/>
      <w:bookmarkStart w:id="129" w:name="_Toc146103476"/>
      <w:r w:rsidRPr="00B910B8">
        <w:t>6.1.5.2</w:t>
      </w:r>
      <w:r w:rsidRPr="00B910B8">
        <w:tab/>
        <w:t>Session Event Notification</w:t>
      </w:r>
      <w:bookmarkEnd w:id="129"/>
    </w:p>
    <w:p w14:paraId="1FDC3489" w14:textId="77777777" w:rsidR="00834179" w:rsidRPr="00B910B8" w:rsidRDefault="00834179" w:rsidP="00B910B8">
      <w:pPr>
        <w:pStyle w:val="Heading5"/>
      </w:pPr>
      <w:bookmarkStart w:id="130" w:name="_Toc146103477"/>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46103478"/>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46103479"/>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46103480"/>
      <w:bookmarkEnd w:id="126"/>
      <w:bookmarkEnd w:id="128"/>
      <w:r>
        <w:lastRenderedPageBreak/>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35971429"/>
      <w:bookmarkStart w:id="138" w:name="_Toc510696634"/>
      <w:bookmarkStart w:id="139" w:name="_Toc146103481"/>
      <w:r>
        <w:t>6.1.6.1</w:t>
      </w:r>
      <w:r>
        <w:tab/>
        <w:t>General</w:t>
      </w:r>
      <w:bookmarkEnd w:id="135"/>
      <w:bookmarkEnd w:id="136"/>
      <w:bookmarkEnd w:id="13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46103482"/>
      <w:r>
        <w:rPr>
          <w:lang w:val="en-US"/>
        </w:rPr>
        <w:t>6.1.6.2</w:t>
      </w:r>
      <w:r>
        <w:rPr>
          <w:lang w:val="en-US"/>
        </w:rPr>
        <w:tab/>
        <w:t>Structured data types</w:t>
      </w:r>
      <w:bookmarkEnd w:id="137"/>
      <w:bookmarkEnd w:id="138"/>
      <w:bookmarkEnd w:id="141"/>
    </w:p>
    <w:p w14:paraId="44E52C36" w14:textId="77777777" w:rsidR="007B3457" w:rsidRDefault="00000000">
      <w:pPr>
        <w:pStyle w:val="Heading5"/>
      </w:pPr>
      <w:bookmarkStart w:id="142" w:name="_Toc146103483"/>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46103484"/>
      <w:r>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46103485"/>
      <w:r>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46103486"/>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46103487"/>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69A7CA1" w:rsidR="00D93AE2" w:rsidRPr="00B910B8" w:rsidRDefault="00D93AE2" w:rsidP="00B910B8">
            <w:pPr>
              <w:pStyle w:val="TAL"/>
            </w:pPr>
            <w:r w:rsidRPr="00B910B8">
              <w:t>MediaSpecification</w:t>
            </w:r>
          </w:p>
        </w:tc>
        <w:tc>
          <w:tcPr>
            <w:tcW w:w="425" w:type="dxa"/>
          </w:tcPr>
          <w:p w14:paraId="6F974A09" w14:textId="77777777" w:rsidR="00D93AE2" w:rsidRPr="00B910B8" w:rsidRDefault="00D93AE2" w:rsidP="00B910B8">
            <w:pPr>
              <w:pStyle w:val="TAL"/>
            </w:pPr>
            <w:r w:rsidRPr="00B910B8">
              <w:t>M</w:t>
            </w:r>
          </w:p>
        </w:tc>
        <w:tc>
          <w:tcPr>
            <w:tcW w:w="1134" w:type="dxa"/>
          </w:tcPr>
          <w:p w14:paraId="1A003DB9" w14:textId="77777777" w:rsidR="00D93AE2" w:rsidRPr="00B910B8" w:rsidRDefault="00D93AE2" w:rsidP="00B910B8">
            <w:pPr>
              <w:pStyle w:val="TAL"/>
            </w:pPr>
            <w:r w:rsidRPr="00B910B8">
              <w:t>1</w:t>
            </w:r>
          </w:p>
        </w:tc>
        <w:tc>
          <w:tcPr>
            <w:tcW w:w="4807" w:type="dxa"/>
          </w:tcPr>
          <w:p w14:paraId="164C9ED4" w14:textId="1FAC1684" w:rsidR="00D93AE2" w:rsidRPr="00B910B8" w:rsidRDefault="00D93AE2" w:rsidP="00B910B8">
            <w:pPr>
              <w:pStyle w:val="TAL"/>
            </w:pPr>
            <w:r w:rsidRPr="00B910B8">
              <w:t xml:space="preserve">The </w:t>
            </w:r>
            <w:r w:rsidR="00EB1FC2">
              <w:t xml:space="preserve">data channel </w:t>
            </w:r>
            <w:r w:rsidRPr="00B910B8">
              <w:t>media specification includes the relevant media attributes of interest to the consumer.</w:t>
            </w:r>
          </w:p>
        </w:tc>
      </w:tr>
    </w:tbl>
    <w:p w14:paraId="431A8E96" w14:textId="77777777" w:rsidR="00D93AE2" w:rsidRPr="00D93AE2" w:rsidRDefault="00D93AE2" w:rsidP="00D93AE2"/>
    <w:p w14:paraId="6CDCEE9A" w14:textId="77777777" w:rsidR="00D93AE2" w:rsidRPr="00B910B8" w:rsidRDefault="00D93AE2" w:rsidP="00B910B8">
      <w:pPr>
        <w:pStyle w:val="Heading5"/>
      </w:pPr>
      <w:bookmarkStart w:id="153" w:name="_Toc146103488"/>
      <w:r w:rsidRPr="00B910B8">
        <w:t>6.1.6.2.6</w:t>
      </w:r>
      <w:r w:rsidRPr="00B910B8">
        <w:tab/>
        <w:t>Type: MediaSpecification</w:t>
      </w:r>
      <w:bookmarkEnd w:id="153"/>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1953C099" w:rsidR="0046662F" w:rsidRPr="00B910B8" w:rsidRDefault="0046662F" w:rsidP="0046662F">
            <w:pPr>
              <w:pStyle w:val="TAL"/>
            </w:pPr>
            <w:r>
              <w:rPr>
                <w:lang w:eastAsia="zh-CN"/>
              </w:rPr>
              <w:t>Streams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3BA14901" w:rsidR="0046662F" w:rsidRPr="00B910B8" w:rsidRDefault="0046662F" w:rsidP="0046662F">
            <w:pPr>
              <w:pStyle w:val="TAL"/>
            </w:pPr>
            <w:r>
              <w:rPr>
                <w:lang w:eastAsia="zh-CN"/>
              </w:rPr>
              <w:t>C</w:t>
            </w:r>
          </w:p>
        </w:tc>
        <w:tc>
          <w:tcPr>
            <w:tcW w:w="1134" w:type="dxa"/>
          </w:tcPr>
          <w:p w14:paraId="53DF6AEA" w14:textId="357A8B46" w:rsidR="0046662F" w:rsidRPr="00B910B8" w:rsidRDefault="0046662F" w:rsidP="0046662F">
            <w:pPr>
              <w:pStyle w:val="TAL"/>
            </w:pPr>
            <w:r>
              <w:rPr>
                <w:lang w:eastAsia="zh-CN"/>
              </w:rPr>
              <w:t>0..1</w:t>
            </w:r>
          </w:p>
        </w:tc>
        <w:tc>
          <w:tcPr>
            <w:tcW w:w="4807" w:type="dxa"/>
          </w:tcPr>
          <w:p w14:paraId="393DC316" w14:textId="77777777" w:rsidR="0046662F" w:rsidRDefault="0046662F" w:rsidP="0046662F">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117207D9" w14:textId="77777777" w:rsidR="0046662F" w:rsidRDefault="0046662F" w:rsidP="0046662F">
            <w:pPr>
              <w:pStyle w:val="TAL"/>
              <w:rPr>
                <w:rFonts w:cs="Arial"/>
                <w:szCs w:val="18"/>
                <w:lang w:eastAsia="zh-CN"/>
              </w:rPr>
            </w:pPr>
            <w:r>
              <w:rPr>
                <w:rFonts w:cs="Arial"/>
                <w:szCs w:val="18"/>
                <w:lang w:eastAsia="zh-CN"/>
              </w:rPr>
              <w:t xml:space="preserve">It shall be contained if the mediaType is set </w:t>
            </w:r>
            <w:r w:rsidRPr="003B2883">
              <w:t>"</w:t>
            </w:r>
            <w:r>
              <w:rPr>
                <w:rFonts w:cs="Arial"/>
                <w:szCs w:val="18"/>
                <w:lang w:eastAsia="zh-CN"/>
              </w:rPr>
              <w:t>DC</w:t>
            </w:r>
            <w:r w:rsidRPr="003B2883">
              <w:t>"</w:t>
            </w:r>
            <w:r>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0F9594EA" w14:textId="77777777" w:rsidR="0046662F" w:rsidRDefault="0046662F" w:rsidP="0046662F">
            <w:pPr>
              <w:pStyle w:val="TAL"/>
              <w:rPr>
                <w:rFonts w:cs="Arial"/>
                <w:szCs w:val="18"/>
                <w:lang w:eastAsia="zh-CN"/>
              </w:rPr>
            </w:pPr>
            <w:r>
              <w:rPr>
                <w:rFonts w:cs="Arial"/>
                <w:szCs w:val="18"/>
                <w:lang w:eastAsia="zh-CN"/>
              </w:rPr>
              <w:t xml:space="preserve">It shall be contained if the mediaType is set to </w:t>
            </w:r>
            <w:r w:rsidRPr="003B2883">
              <w:t>"</w:t>
            </w:r>
            <w:r>
              <w:rPr>
                <w:rFonts w:cs="Arial"/>
                <w:szCs w:val="18"/>
                <w:lang w:eastAsia="zh-CN"/>
              </w:rPr>
              <w:t>DC</w:t>
            </w:r>
            <w:r w:rsidRPr="003B2883">
              <w:t>"</w:t>
            </w:r>
            <w:r>
              <w:rPr>
                <w:rFonts w:cs="Arial"/>
                <w:szCs w:val="18"/>
                <w:lang w:eastAsia="zh-CN"/>
              </w:rPr>
              <w:t>.</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769E6101" w14:textId="77777777" w:rsidR="0046662F" w:rsidRDefault="0046662F" w:rsidP="0046662F">
            <w:pPr>
              <w:pStyle w:val="TAL"/>
            </w:pPr>
            <w:r w:rsidRPr="004171BC">
              <w:t xml:space="preserve">Represents the </w:t>
            </w:r>
            <w:r>
              <w:t>local Data channel endpoint</w:t>
            </w:r>
            <w:r w:rsidRPr="004171BC">
              <w:t>.</w:t>
            </w:r>
          </w:p>
          <w:p w14:paraId="34FC4E23" w14:textId="77777777" w:rsidR="0046662F" w:rsidRDefault="0046662F" w:rsidP="0046662F">
            <w:pPr>
              <w:pStyle w:val="TAL"/>
              <w:rPr>
                <w:rFonts w:cs="Arial"/>
                <w:szCs w:val="18"/>
                <w:lang w:eastAsia="zh-CN"/>
              </w:rPr>
            </w:pPr>
            <w:r>
              <w:rPr>
                <w:rFonts w:cs="Arial"/>
                <w:szCs w:val="18"/>
                <w:lang w:eastAsia="zh-CN"/>
              </w:rPr>
              <w:t xml:space="preserve">It shall be contained if the mediaType is set to </w:t>
            </w:r>
            <w:r w:rsidRPr="003B2883">
              <w:t>"</w:t>
            </w:r>
            <w:r>
              <w:rPr>
                <w:rFonts w:cs="Arial"/>
                <w:szCs w:val="18"/>
                <w:lang w:eastAsia="zh-CN"/>
              </w:rPr>
              <w:t>DC</w:t>
            </w:r>
            <w:r w:rsidRPr="003B2883">
              <w:t>"</w:t>
            </w:r>
            <w:r>
              <w:rPr>
                <w:rFonts w:cs="Arial"/>
                <w:szCs w:val="18"/>
                <w:lang w:eastAsia="zh-CN"/>
              </w:rPr>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366FA773" w14:textId="77777777" w:rsidR="0046662F" w:rsidRDefault="0046662F" w:rsidP="0046662F">
            <w:pPr>
              <w:pStyle w:val="TAL"/>
              <w:rPr>
                <w:rFonts w:cs="Arial"/>
                <w:szCs w:val="18"/>
                <w:lang w:eastAsia="zh-CN"/>
              </w:rPr>
            </w:pPr>
            <w:r>
              <w:rPr>
                <w:rFonts w:cs="Arial"/>
                <w:szCs w:val="18"/>
                <w:lang w:eastAsia="zh-CN"/>
              </w:rPr>
              <w:t xml:space="preserve">It shall be contained if the mediaType is set to </w:t>
            </w:r>
            <w:r w:rsidRPr="003B2883">
              <w:t>"</w:t>
            </w:r>
            <w:r>
              <w:rPr>
                <w:rFonts w:cs="Arial"/>
                <w:szCs w:val="18"/>
                <w:lang w:eastAsia="zh-CN"/>
              </w:rPr>
              <w:t>DC</w:t>
            </w:r>
            <w:r w:rsidRPr="003B2883">
              <w:t>"</w:t>
            </w:r>
            <w:r>
              <w:rPr>
                <w:rFonts w:cs="Arial"/>
                <w:szCs w:val="18"/>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4A9CBEDF" w14:textId="77777777" w:rsidR="0046662F" w:rsidRDefault="0046662F" w:rsidP="0046662F">
            <w:pPr>
              <w:pStyle w:val="TAL"/>
              <w:rPr>
                <w:rFonts w:cs="Arial"/>
                <w:szCs w:val="18"/>
                <w:lang w:eastAsia="zh-CN"/>
              </w:rPr>
            </w:pPr>
            <w:r>
              <w:rPr>
                <w:rFonts w:cs="Arial"/>
                <w:szCs w:val="18"/>
                <w:lang w:eastAsia="zh-CN"/>
              </w:rPr>
              <w:t xml:space="preserve">It shall be contained if the mediaType is set to </w:t>
            </w:r>
            <w:r w:rsidRPr="003B2883">
              <w:t>"</w:t>
            </w:r>
            <w:r>
              <w:rPr>
                <w:rFonts w:cs="Arial"/>
                <w:szCs w:val="18"/>
                <w:lang w:eastAsia="zh-CN"/>
              </w:rPr>
              <w:t>DC</w:t>
            </w:r>
            <w:r w:rsidRPr="003B2883">
              <w:t>"</w:t>
            </w:r>
            <w:r>
              <w:rPr>
                <w:rFonts w:cs="Arial"/>
                <w:szCs w:val="18"/>
                <w:lang w:eastAsia="zh-CN"/>
              </w:rPr>
              <w:t xml:space="preserve">. </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6CBE5A2B" w:rsidR="0058705A" w:rsidRDefault="0058705A" w:rsidP="0058705A">
            <w:pPr>
              <w:pStyle w:val="TAN"/>
              <w:rPr>
                <w:lang w:eastAsia="zh-CN"/>
              </w:rPr>
            </w:pPr>
            <w:r w:rsidRPr="00D96E30">
              <w:t>NOTE:</w:t>
            </w:r>
            <w:r w:rsidRPr="00D96E30">
              <w:tab/>
            </w:r>
            <w:r>
              <w:t>When the media type is Data Channel, t</w:t>
            </w:r>
            <w:r w:rsidRPr="00D96E30">
              <w:t>h</w:t>
            </w:r>
            <w:r>
              <w:t xml:space="preserve">e attribute and </w:t>
            </w:r>
            <w:r>
              <w:rPr>
                <w:lang w:eastAsia="zh-CN"/>
              </w:rPr>
              <w:t>the value is derived from the SDP received by the IMS AS in a SIP INVITE or a re-INVITE related to an IMS Data Channel and the corresponding TLS/DTLS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46103489"/>
      <w:r>
        <w:rPr>
          <w:lang w:val="en-US"/>
        </w:rPr>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46103490"/>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46103491"/>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46103492"/>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46103493"/>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77777777" w:rsidR="00355A80" w:rsidRPr="00B910B8" w:rsidRDefault="00355A80" w:rsidP="00B910B8">
            <w:pPr>
              <w:pStyle w:val="TAL"/>
            </w:pPr>
            <w:r w:rsidRPr="00B910B8">
              <w:t>"DATA_CHANNEL"</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46103494"/>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46103495"/>
      <w:r w:rsidRPr="00B910B8">
        <w:lastRenderedPageBreak/>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4610349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46103497"/>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46103498"/>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182" w:name="_Toc35971444"/>
      <w:bookmarkStart w:id="183" w:name="_Toc146103499"/>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184" w:name="_Toc35971445"/>
      <w:bookmarkStart w:id="185" w:name="_Toc146103500"/>
      <w:r>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Heading4"/>
      </w:pPr>
      <w:bookmarkStart w:id="186" w:name="_Toc35971446"/>
      <w:bookmarkStart w:id="187" w:name="_Toc146103501"/>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46103502"/>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199" w:name="_Toc532994477"/>
      <w:bookmarkStart w:id="200" w:name="_Toc35971448"/>
      <w:bookmarkStart w:id="201" w:name="_Toc510696649"/>
      <w:bookmarkStart w:id="202" w:name="_Toc146103503"/>
      <w:r>
        <w:t>6.1.9</w:t>
      </w:r>
      <w:r>
        <w:tab/>
        <w:t>Security</w:t>
      </w:r>
      <w:bookmarkEnd w:id="199"/>
      <w:bookmarkEnd w:id="200"/>
      <w:bookmarkEnd w:id="202"/>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04" w:name="_Toc146103504"/>
      <w:r w:rsidRPr="00A77E58">
        <w:t>6.2</w:t>
      </w:r>
      <w:r w:rsidRPr="00A77E58">
        <w:tab/>
        <w:t>Nimsas_MediaControl Service API</w:t>
      </w:r>
      <w:bookmarkEnd w:id="204"/>
    </w:p>
    <w:p w14:paraId="4935B296" w14:textId="77777777" w:rsidR="00A77E58" w:rsidRPr="00A77E58" w:rsidRDefault="00A77E58" w:rsidP="007C500A">
      <w:pPr>
        <w:pStyle w:val="Heading3"/>
      </w:pPr>
      <w:bookmarkStart w:id="205" w:name="_Toc146103505"/>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6" w:name="_Toc146103506"/>
      <w:r w:rsidRPr="00A77E58">
        <w:t>6.2.2</w:t>
      </w:r>
      <w:r w:rsidRPr="00A77E58">
        <w:tab/>
        <w:t>Usage of HTTP</w:t>
      </w:r>
      <w:bookmarkEnd w:id="206"/>
    </w:p>
    <w:p w14:paraId="69031023" w14:textId="77777777" w:rsidR="00A77E58" w:rsidRPr="00A77E58" w:rsidRDefault="00A77E58" w:rsidP="007C500A">
      <w:pPr>
        <w:pStyle w:val="Heading4"/>
      </w:pPr>
      <w:bookmarkStart w:id="207" w:name="_Toc146103507"/>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lastRenderedPageBreak/>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08" w:name="_Toc146103508"/>
      <w:r w:rsidRPr="00A77E58">
        <w:t>6.2.2.2</w:t>
      </w:r>
      <w:r w:rsidRPr="00A77E58">
        <w:tab/>
        <w:t>HTTP standard headers</w:t>
      </w:r>
      <w:bookmarkEnd w:id="208"/>
    </w:p>
    <w:p w14:paraId="71D12CB6" w14:textId="77777777" w:rsidR="00A77E58" w:rsidRPr="00A77E58" w:rsidRDefault="00A77E58" w:rsidP="007C500A">
      <w:pPr>
        <w:pStyle w:val="Heading5"/>
      </w:pPr>
      <w:bookmarkStart w:id="209" w:name="_Toc146103509"/>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0" w:name="_Toc146103510"/>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1" w:name="_Toc146103511"/>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2" w:name="_Toc146103512"/>
      <w:bookmarkEnd w:id="201"/>
      <w:bookmarkEnd w:id="203"/>
      <w:r>
        <w:t>6.2.3</w:t>
      </w:r>
      <w:r>
        <w:tab/>
        <w:t>Resources</w:t>
      </w:r>
      <w:bookmarkEnd w:id="212"/>
    </w:p>
    <w:p w14:paraId="296EF546" w14:textId="1B266AE3" w:rsidR="00F11E9C" w:rsidRDefault="00F11E9C" w:rsidP="00F11E9C">
      <w:pPr>
        <w:pStyle w:val="Heading4"/>
      </w:pPr>
      <w:bookmarkStart w:id="213" w:name="_Toc146103513"/>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pt;height:198.25pt" o:ole="">
            <v:imagedata r:id="rId21" o:title=""/>
          </v:shape>
          <o:OLEObject Type="Embed" ProgID="Visio.Drawing.15" ShapeID="_x0000_i1031" DrawAspect="Content" ObjectID="_175671626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lastRenderedPageBreak/>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4" w:name="_Toc146103514"/>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Heading5"/>
      </w:pPr>
      <w:bookmarkStart w:id="215" w:name="_Toc146103515"/>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6" w:name="_Toc146103516"/>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Heading5"/>
      </w:pPr>
      <w:bookmarkStart w:id="219" w:name="_Toc146103517"/>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0" w:name="_Toc146103518"/>
      <w:r>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6" w:name="_Toc146103519"/>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27" w:name="_Toc146103520"/>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28" w:name="_Toc146103521"/>
      <w:r>
        <w:t>6.2.6</w:t>
      </w:r>
      <w:r>
        <w:tab/>
        <w:t>Data Model</w:t>
      </w:r>
      <w:bookmarkEnd w:id="228"/>
    </w:p>
    <w:p w14:paraId="076FEDC6" w14:textId="26832EC3" w:rsidR="00F11E9C" w:rsidRDefault="00F11E9C" w:rsidP="00F11E9C">
      <w:pPr>
        <w:pStyle w:val="Heading4"/>
      </w:pPr>
      <w:bookmarkStart w:id="229" w:name="_Toc146103522"/>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48"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927"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48"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927"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F11E9C" w14:paraId="74E2414E"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19966EC9" w14:textId="77777777" w:rsidR="00F11E9C" w:rsidRPr="009078DC" w:rsidRDefault="00F11E9C" w:rsidP="00B971EE">
            <w:pPr>
              <w:pStyle w:val="TAL"/>
            </w:pPr>
            <w:r w:rsidRPr="009078DC">
              <w:t>MediaInstructionData</w:t>
            </w:r>
          </w:p>
        </w:tc>
        <w:tc>
          <w:tcPr>
            <w:tcW w:w="1548" w:type="dxa"/>
            <w:tcBorders>
              <w:top w:val="single" w:sz="4" w:space="0" w:color="auto"/>
              <w:left w:val="single" w:sz="4" w:space="0" w:color="auto"/>
              <w:bottom w:val="single" w:sz="4" w:space="0" w:color="auto"/>
              <w:right w:val="single" w:sz="4" w:space="0" w:color="auto"/>
            </w:tcBorders>
          </w:tcPr>
          <w:p w14:paraId="3B24E6D8" w14:textId="2B2259B4" w:rsidR="00F11E9C" w:rsidRPr="009078DC" w:rsidRDefault="00F11E9C" w:rsidP="00B971EE">
            <w:pPr>
              <w:pStyle w:val="TAL"/>
            </w:pPr>
            <w:r w:rsidRPr="009078DC">
              <w:rPr>
                <w:rFonts w:hint="eastAsia"/>
              </w:rPr>
              <w:t>6</w:t>
            </w:r>
            <w:r w:rsidRPr="009078DC">
              <w:t>.2.</w:t>
            </w:r>
            <w:r>
              <w:t>6</w:t>
            </w:r>
            <w:r w:rsidRPr="009078DC">
              <w:t>.2.2</w:t>
            </w:r>
          </w:p>
        </w:tc>
        <w:tc>
          <w:tcPr>
            <w:tcW w:w="5927" w:type="dxa"/>
            <w:tcBorders>
              <w:top w:val="single" w:sz="4" w:space="0" w:color="auto"/>
              <w:left w:val="single" w:sz="4" w:space="0" w:color="auto"/>
              <w:bottom w:val="single" w:sz="4" w:space="0" w:color="auto"/>
              <w:right w:val="single" w:sz="4" w:space="0" w:color="auto"/>
            </w:tcBorders>
          </w:tcPr>
          <w:p w14:paraId="11B8AD6F" w14:textId="77777777" w:rsidR="00F11E9C" w:rsidRPr="009078DC" w:rsidRDefault="00F11E9C" w:rsidP="00B971EE">
            <w:pPr>
              <w:pStyle w:val="TAL"/>
            </w:pPr>
            <w:r w:rsidRPr="009078DC">
              <w:rPr>
                <w:rFonts w:hint="eastAsia"/>
              </w:rPr>
              <w:t>T</w:t>
            </w:r>
            <w:r w:rsidRPr="009078DC">
              <w:t>h media instruction data for a specific session.</w:t>
            </w:r>
          </w:p>
        </w:tc>
      </w:tr>
      <w:tr w:rsidR="00F11E9C" w14:paraId="59673518"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6F04034" w14:textId="77777777" w:rsidR="00F11E9C" w:rsidRPr="009078DC" w:rsidRDefault="00F11E9C" w:rsidP="00B971EE">
            <w:pPr>
              <w:pStyle w:val="TAL"/>
            </w:pPr>
            <w:r w:rsidRPr="009078DC">
              <w:t>MediaInstructions</w:t>
            </w:r>
          </w:p>
        </w:tc>
        <w:tc>
          <w:tcPr>
            <w:tcW w:w="1548" w:type="dxa"/>
            <w:tcBorders>
              <w:top w:val="single" w:sz="4" w:space="0" w:color="auto"/>
              <w:left w:val="single" w:sz="4" w:space="0" w:color="auto"/>
              <w:bottom w:val="single" w:sz="4" w:space="0" w:color="auto"/>
              <w:right w:val="single" w:sz="4" w:space="0" w:color="auto"/>
            </w:tcBorders>
          </w:tcPr>
          <w:p w14:paraId="69DBCFE6" w14:textId="2536AFD4" w:rsidR="00F11E9C" w:rsidRPr="009078DC" w:rsidRDefault="00F11E9C" w:rsidP="00B971EE">
            <w:pPr>
              <w:pStyle w:val="TAL"/>
            </w:pPr>
            <w:r w:rsidRPr="009078DC">
              <w:rPr>
                <w:rFonts w:hint="eastAsia"/>
              </w:rPr>
              <w:t>6</w:t>
            </w:r>
            <w:r w:rsidRPr="009078DC">
              <w:t>.2.</w:t>
            </w:r>
            <w:r>
              <w:t>6</w:t>
            </w:r>
            <w:r w:rsidRPr="009078DC">
              <w:t>.2.3</w:t>
            </w:r>
          </w:p>
        </w:tc>
        <w:tc>
          <w:tcPr>
            <w:tcW w:w="5927" w:type="dxa"/>
            <w:tcBorders>
              <w:top w:val="single" w:sz="4" w:space="0" w:color="auto"/>
              <w:left w:val="single" w:sz="4" w:space="0" w:color="auto"/>
              <w:bottom w:val="single" w:sz="4" w:space="0" w:color="auto"/>
              <w:right w:val="single" w:sz="4" w:space="0" w:color="auto"/>
            </w:tcBorders>
          </w:tcPr>
          <w:p w14:paraId="30C38F8F" w14:textId="77777777" w:rsidR="00F11E9C" w:rsidRPr="009078DC" w:rsidRDefault="00F11E9C" w:rsidP="00B971EE">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1985"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E4B0B54" w14:textId="77777777" w:rsidR="00F11E9C" w:rsidRPr="009078DC" w:rsidRDefault="00F11E9C" w:rsidP="00B971EE">
            <w:pPr>
              <w:pStyle w:val="TAL"/>
            </w:pPr>
            <w:r w:rsidRPr="009078DC">
              <w:t>IpEndPoint</w:t>
            </w:r>
          </w:p>
        </w:tc>
        <w:tc>
          <w:tcPr>
            <w:tcW w:w="1985" w:type="dxa"/>
            <w:tcBorders>
              <w:top w:val="single" w:sz="4" w:space="0" w:color="auto"/>
              <w:left w:val="single" w:sz="4" w:space="0" w:color="auto"/>
              <w:bottom w:val="single" w:sz="4" w:space="0" w:color="auto"/>
              <w:right w:val="single" w:sz="4" w:space="0" w:color="auto"/>
            </w:tcBorders>
          </w:tcPr>
          <w:p w14:paraId="3FFE543B" w14:textId="77777777" w:rsidR="00F11E9C" w:rsidRPr="009078DC" w:rsidRDefault="00F11E9C" w:rsidP="00B971EE">
            <w:pPr>
              <w:pStyle w:val="TAL"/>
            </w:pPr>
            <w:r w:rsidRPr="009078DC">
              <w:t>3GPP TS 29.510 [10]</w:t>
            </w:r>
          </w:p>
        </w:tc>
        <w:tc>
          <w:tcPr>
            <w:tcW w:w="5100" w:type="dxa"/>
            <w:tcBorders>
              <w:top w:val="single" w:sz="4" w:space="0" w:color="auto"/>
              <w:left w:val="single" w:sz="4" w:space="0" w:color="auto"/>
              <w:bottom w:val="single" w:sz="4" w:space="0" w:color="auto"/>
              <w:right w:val="single" w:sz="4" w:space="0" w:color="auto"/>
            </w:tcBorders>
          </w:tcPr>
          <w:p w14:paraId="1AF2368D" w14:textId="77777777" w:rsidR="00F11E9C" w:rsidRPr="009078DC" w:rsidRDefault="00F11E9C" w:rsidP="00B971EE">
            <w:pPr>
              <w:pStyle w:val="TAL"/>
            </w:pPr>
            <w:r w:rsidRPr="009078DC">
              <w:t>Endpoint information used for MDC1 and MDC2.</w:t>
            </w:r>
          </w:p>
        </w:tc>
      </w:tr>
      <w:tr w:rsidR="00F11E9C" w14:paraId="7915203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1985"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1985"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1985"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1985"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1985"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1985"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0" w:name="_Toc146103523"/>
      <w:r>
        <w:rPr>
          <w:lang w:val="en-US"/>
        </w:rPr>
        <w:t>6.2.6.2</w:t>
      </w:r>
      <w:r>
        <w:rPr>
          <w:lang w:val="en-US"/>
        </w:rPr>
        <w:tab/>
        <w:t>Structured data types</w:t>
      </w:r>
      <w:bookmarkEnd w:id="230"/>
    </w:p>
    <w:p w14:paraId="32BB694C" w14:textId="59108C24" w:rsidR="00F11E9C" w:rsidRDefault="00F11E9C" w:rsidP="00F11E9C">
      <w:pPr>
        <w:pStyle w:val="Heading5"/>
      </w:pPr>
      <w:bookmarkStart w:id="231" w:name="_Toc146103524"/>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2" w:name="_Toc146103525"/>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3" w:name="_Toc146103526"/>
      <w:r>
        <w:lastRenderedPageBreak/>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B971EE">
        <w:trPr>
          <w:jc w:val="center"/>
        </w:trPr>
        <w:tc>
          <w:tcPr>
            <w:tcW w:w="1921" w:type="dxa"/>
            <w:shd w:val="clear" w:color="auto" w:fill="C0C0C0"/>
          </w:tcPr>
          <w:p w14:paraId="3F13C5BB" w14:textId="77777777" w:rsidR="00F11E9C" w:rsidRPr="009078DC" w:rsidRDefault="00F11E9C" w:rsidP="00B971EE">
            <w:pPr>
              <w:pStyle w:val="TAH"/>
            </w:pPr>
            <w:r w:rsidRPr="009078DC">
              <w:t>Attribute name</w:t>
            </w:r>
          </w:p>
        </w:tc>
        <w:tc>
          <w:tcPr>
            <w:tcW w:w="1843" w:type="dxa"/>
            <w:shd w:val="clear" w:color="auto" w:fill="C0C0C0"/>
          </w:tcPr>
          <w:p w14:paraId="749564EE" w14:textId="77777777" w:rsidR="00F11E9C" w:rsidRPr="009078DC" w:rsidRDefault="00F11E9C" w:rsidP="00B971EE">
            <w:pPr>
              <w:pStyle w:val="TAH"/>
            </w:pPr>
            <w:r w:rsidRPr="009078DC">
              <w:t>Data type</w:t>
            </w:r>
          </w:p>
        </w:tc>
        <w:tc>
          <w:tcPr>
            <w:tcW w:w="425" w:type="dxa"/>
            <w:shd w:val="clear" w:color="auto" w:fill="C0C0C0"/>
          </w:tcPr>
          <w:p w14:paraId="224E020A" w14:textId="77777777" w:rsidR="00F11E9C" w:rsidRPr="009078DC" w:rsidRDefault="00F11E9C" w:rsidP="00B971EE">
            <w:pPr>
              <w:pStyle w:val="TAH"/>
            </w:pPr>
            <w:r w:rsidRPr="009078DC">
              <w:t>P</w:t>
            </w:r>
          </w:p>
        </w:tc>
        <w:tc>
          <w:tcPr>
            <w:tcW w:w="1134" w:type="dxa"/>
            <w:shd w:val="clear" w:color="auto" w:fill="C0C0C0"/>
          </w:tcPr>
          <w:p w14:paraId="25B0EB9D" w14:textId="77777777" w:rsidR="00F11E9C" w:rsidRPr="009078DC" w:rsidRDefault="00F11E9C" w:rsidP="00B971EE">
            <w:pPr>
              <w:pStyle w:val="TAH"/>
            </w:pPr>
            <w:r w:rsidRPr="009078DC">
              <w:t>Cardinality</w:t>
            </w:r>
          </w:p>
        </w:tc>
        <w:tc>
          <w:tcPr>
            <w:tcW w:w="4188"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B971EE">
        <w:trPr>
          <w:jc w:val="center"/>
        </w:trPr>
        <w:tc>
          <w:tcPr>
            <w:tcW w:w="1921" w:type="dxa"/>
          </w:tcPr>
          <w:p w14:paraId="47FD7917" w14:textId="77777777" w:rsidR="00F11E9C" w:rsidRPr="009078DC" w:rsidRDefault="00F11E9C" w:rsidP="00B971EE">
            <w:pPr>
              <w:pStyle w:val="TAL"/>
            </w:pPr>
            <w:r w:rsidRPr="009078DC">
              <w:t>mediaId</w:t>
            </w:r>
          </w:p>
        </w:tc>
        <w:tc>
          <w:tcPr>
            <w:tcW w:w="1843" w:type="dxa"/>
          </w:tcPr>
          <w:p w14:paraId="621B532D" w14:textId="77777777" w:rsidR="00F11E9C" w:rsidRPr="009078DC" w:rsidRDefault="00F11E9C" w:rsidP="00B971EE">
            <w:pPr>
              <w:pStyle w:val="TAL"/>
            </w:pPr>
            <w:r w:rsidRPr="009078DC">
              <w:t>MediaId</w:t>
            </w:r>
          </w:p>
        </w:tc>
        <w:tc>
          <w:tcPr>
            <w:tcW w:w="425" w:type="dxa"/>
          </w:tcPr>
          <w:p w14:paraId="4D52CDCC" w14:textId="77777777" w:rsidR="00F11E9C" w:rsidRPr="009078DC" w:rsidRDefault="00F11E9C" w:rsidP="00B971EE">
            <w:pPr>
              <w:pStyle w:val="TAC"/>
            </w:pPr>
            <w:r w:rsidRPr="009078DC">
              <w:t>M</w:t>
            </w:r>
          </w:p>
        </w:tc>
        <w:tc>
          <w:tcPr>
            <w:tcW w:w="1134" w:type="dxa"/>
          </w:tcPr>
          <w:p w14:paraId="7CADECE3" w14:textId="77777777" w:rsidR="00F11E9C" w:rsidRPr="009078DC" w:rsidRDefault="00F11E9C" w:rsidP="00B971EE">
            <w:pPr>
              <w:pStyle w:val="TAL"/>
            </w:pPr>
            <w:r w:rsidRPr="009078DC">
              <w:t>1</w:t>
            </w:r>
          </w:p>
        </w:tc>
        <w:tc>
          <w:tcPr>
            <w:tcW w:w="4188"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B971EE">
        <w:trPr>
          <w:jc w:val="center"/>
        </w:trPr>
        <w:tc>
          <w:tcPr>
            <w:tcW w:w="1921" w:type="dxa"/>
          </w:tcPr>
          <w:p w14:paraId="1652C1D8" w14:textId="77777777" w:rsidR="00F11E9C" w:rsidRPr="009078DC" w:rsidRDefault="00F11E9C" w:rsidP="00B971EE">
            <w:pPr>
              <w:pStyle w:val="TAL"/>
            </w:pPr>
            <w:r w:rsidRPr="009078DC">
              <w:t>mediaResourceType</w:t>
            </w:r>
          </w:p>
        </w:tc>
        <w:tc>
          <w:tcPr>
            <w:tcW w:w="1843" w:type="dxa"/>
          </w:tcPr>
          <w:p w14:paraId="7FE32B32" w14:textId="77777777" w:rsidR="00F11E9C" w:rsidRPr="009078DC" w:rsidRDefault="00F11E9C" w:rsidP="00B971EE">
            <w:pPr>
              <w:pStyle w:val="TAL"/>
            </w:pPr>
            <w:r w:rsidRPr="009078DC">
              <w:t>MediaResourceType</w:t>
            </w:r>
          </w:p>
        </w:tc>
        <w:tc>
          <w:tcPr>
            <w:tcW w:w="425" w:type="dxa"/>
          </w:tcPr>
          <w:p w14:paraId="48FD120D" w14:textId="77777777" w:rsidR="00F11E9C" w:rsidRPr="009078DC" w:rsidRDefault="00F11E9C" w:rsidP="00B971EE">
            <w:pPr>
              <w:pStyle w:val="TAC"/>
            </w:pPr>
            <w:r w:rsidRPr="009078DC">
              <w:t>M</w:t>
            </w:r>
          </w:p>
        </w:tc>
        <w:tc>
          <w:tcPr>
            <w:tcW w:w="1134" w:type="dxa"/>
          </w:tcPr>
          <w:p w14:paraId="2FAA645A" w14:textId="77777777" w:rsidR="00F11E9C" w:rsidRPr="009078DC" w:rsidRDefault="00F11E9C" w:rsidP="00B971EE">
            <w:pPr>
              <w:pStyle w:val="TAL"/>
            </w:pPr>
            <w:r w:rsidRPr="009078DC">
              <w:t>1</w:t>
            </w:r>
          </w:p>
        </w:tc>
        <w:tc>
          <w:tcPr>
            <w:tcW w:w="4188"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B971EE">
        <w:trPr>
          <w:jc w:val="center"/>
        </w:trPr>
        <w:tc>
          <w:tcPr>
            <w:tcW w:w="1921" w:type="dxa"/>
          </w:tcPr>
          <w:p w14:paraId="4FAB11B9" w14:textId="77777777" w:rsidR="00F11E9C" w:rsidRPr="009078DC" w:rsidRDefault="00F11E9C" w:rsidP="00B971EE">
            <w:pPr>
              <w:pStyle w:val="TAL"/>
            </w:pPr>
            <w:r w:rsidRPr="009078DC">
              <w:t>mediaInstruction</w:t>
            </w:r>
          </w:p>
        </w:tc>
        <w:tc>
          <w:tcPr>
            <w:tcW w:w="1843" w:type="dxa"/>
          </w:tcPr>
          <w:p w14:paraId="70D3B627" w14:textId="77777777" w:rsidR="00F11E9C" w:rsidRPr="009078DC" w:rsidRDefault="00F11E9C" w:rsidP="00B971EE">
            <w:pPr>
              <w:pStyle w:val="TAL"/>
            </w:pPr>
            <w:r w:rsidRPr="009078DC">
              <w:t>MediaInstruction</w:t>
            </w:r>
          </w:p>
        </w:tc>
        <w:tc>
          <w:tcPr>
            <w:tcW w:w="425" w:type="dxa"/>
          </w:tcPr>
          <w:p w14:paraId="04FFEF1B" w14:textId="77777777" w:rsidR="00F11E9C" w:rsidRPr="009078DC" w:rsidRDefault="00F11E9C" w:rsidP="00B971EE">
            <w:pPr>
              <w:pStyle w:val="TAC"/>
            </w:pPr>
            <w:r w:rsidRPr="009078DC">
              <w:t>C</w:t>
            </w:r>
          </w:p>
        </w:tc>
        <w:tc>
          <w:tcPr>
            <w:tcW w:w="1134" w:type="dxa"/>
          </w:tcPr>
          <w:p w14:paraId="698498E0" w14:textId="77777777" w:rsidR="00F11E9C" w:rsidRPr="009078DC" w:rsidRDefault="00F11E9C" w:rsidP="00B971EE">
            <w:pPr>
              <w:pStyle w:val="TAL"/>
            </w:pPr>
            <w:r w:rsidRPr="009078DC">
              <w:t>0..1</w:t>
            </w:r>
          </w:p>
        </w:tc>
        <w:tc>
          <w:tcPr>
            <w:tcW w:w="4188"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B971EE">
        <w:trPr>
          <w:jc w:val="center"/>
        </w:trPr>
        <w:tc>
          <w:tcPr>
            <w:tcW w:w="1921" w:type="dxa"/>
          </w:tcPr>
          <w:p w14:paraId="1873B0DF" w14:textId="77777777" w:rsidR="00F11E9C" w:rsidRPr="009078DC" w:rsidRDefault="00F11E9C" w:rsidP="00B971EE">
            <w:pPr>
              <w:pStyle w:val="TAL"/>
            </w:pPr>
            <w:r w:rsidRPr="009078DC">
              <w:t>dcMediaSpecification</w:t>
            </w:r>
          </w:p>
        </w:tc>
        <w:tc>
          <w:tcPr>
            <w:tcW w:w="1843"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5" w:type="dxa"/>
          </w:tcPr>
          <w:p w14:paraId="4249FE5B" w14:textId="77777777" w:rsidR="00F11E9C" w:rsidRPr="009078DC" w:rsidRDefault="00F11E9C" w:rsidP="00B971EE">
            <w:pPr>
              <w:pStyle w:val="TAC"/>
            </w:pPr>
            <w:r w:rsidRPr="009078DC">
              <w:rPr>
                <w:rFonts w:hint="eastAsia"/>
              </w:rPr>
              <w:t>C</w:t>
            </w:r>
          </w:p>
        </w:tc>
        <w:tc>
          <w:tcPr>
            <w:tcW w:w="1134" w:type="dxa"/>
          </w:tcPr>
          <w:p w14:paraId="2BAFAEF8" w14:textId="77777777" w:rsidR="00F11E9C" w:rsidRPr="009078DC" w:rsidRDefault="00F11E9C" w:rsidP="00B971EE">
            <w:pPr>
              <w:pStyle w:val="TAL"/>
            </w:pPr>
            <w:r w:rsidRPr="009078DC">
              <w:rPr>
                <w:rFonts w:hint="eastAsia"/>
              </w:rPr>
              <w:t>0</w:t>
            </w:r>
            <w:r w:rsidRPr="009078DC">
              <w:t>..1</w:t>
            </w:r>
          </w:p>
        </w:tc>
        <w:tc>
          <w:tcPr>
            <w:tcW w:w="4188" w:type="dxa"/>
          </w:tcPr>
          <w:p w14:paraId="0DD825A1" w14:textId="77777777" w:rsidR="00F11E9C" w:rsidRPr="009078DC" w:rsidRDefault="00F11E9C" w:rsidP="00B971EE">
            <w:pPr>
              <w:pStyle w:val="TAL"/>
            </w:pPr>
            <w:r w:rsidRPr="009078DC">
              <w:t>dcMediaSpecification includes the description of additional media specification information which are needed for data channel media stream from application layer.</w:t>
            </w:r>
          </w:p>
        </w:tc>
      </w:tr>
      <w:tr w:rsidR="00F11E9C" w:rsidRPr="00391583" w14:paraId="71085AF1" w14:textId="77777777" w:rsidTr="00B971EE">
        <w:trPr>
          <w:jc w:val="center"/>
        </w:trPr>
        <w:tc>
          <w:tcPr>
            <w:tcW w:w="1921"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43" w:type="dxa"/>
          </w:tcPr>
          <w:p w14:paraId="7EDD2E51" w14:textId="77777777" w:rsidR="00F11E9C" w:rsidRPr="009078DC" w:rsidRDefault="00F11E9C" w:rsidP="00B971EE">
            <w:pPr>
              <w:pStyle w:val="TAL"/>
            </w:pPr>
            <w:r w:rsidRPr="009078DC">
              <w:t>ArMediaSpecification</w:t>
            </w:r>
          </w:p>
        </w:tc>
        <w:tc>
          <w:tcPr>
            <w:tcW w:w="425" w:type="dxa"/>
          </w:tcPr>
          <w:p w14:paraId="0646C6E6" w14:textId="77777777" w:rsidR="00F11E9C" w:rsidRPr="009078DC" w:rsidRDefault="00F11E9C" w:rsidP="00B971EE">
            <w:pPr>
              <w:pStyle w:val="TAC"/>
            </w:pPr>
            <w:r w:rsidRPr="009078DC">
              <w:rPr>
                <w:rFonts w:hint="eastAsia"/>
              </w:rPr>
              <w:t>C</w:t>
            </w:r>
          </w:p>
        </w:tc>
        <w:tc>
          <w:tcPr>
            <w:tcW w:w="1134" w:type="dxa"/>
          </w:tcPr>
          <w:p w14:paraId="64492791" w14:textId="77777777" w:rsidR="00F11E9C" w:rsidRPr="009078DC" w:rsidRDefault="00F11E9C" w:rsidP="00B971EE">
            <w:pPr>
              <w:pStyle w:val="TAL"/>
            </w:pPr>
            <w:r w:rsidRPr="009078DC">
              <w:rPr>
                <w:rFonts w:hint="eastAsia"/>
              </w:rPr>
              <w:t>0</w:t>
            </w:r>
            <w:r w:rsidRPr="009078DC">
              <w:t>..1</w:t>
            </w:r>
          </w:p>
        </w:tc>
        <w:tc>
          <w:tcPr>
            <w:tcW w:w="4188" w:type="dxa"/>
          </w:tcPr>
          <w:p w14:paraId="657FC07D" w14:textId="77777777" w:rsidR="00F11E9C" w:rsidRPr="009078DC" w:rsidRDefault="00F11E9C" w:rsidP="00B971E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tc>
      </w:tr>
    </w:tbl>
    <w:p w14:paraId="6895C017" w14:textId="77777777" w:rsidR="00F11E9C" w:rsidRDefault="00F11E9C" w:rsidP="00F11E9C"/>
    <w:p w14:paraId="53F72BF7" w14:textId="55B50161" w:rsidR="00F11E9C" w:rsidRPr="00B910B8" w:rsidRDefault="00F11E9C" w:rsidP="00F11E9C">
      <w:pPr>
        <w:pStyle w:val="Heading5"/>
      </w:pPr>
      <w:bookmarkStart w:id="234" w:name="_Toc146103527"/>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131E380F" w14:textId="77777777" w:rsidR="00F11E9C" w:rsidRDefault="00F11E9C" w:rsidP="00B971EE">
            <w:pPr>
              <w:pStyle w:val="TAL"/>
            </w:pPr>
            <w:r>
              <w:t>Represents the media proxy configuration.</w:t>
            </w:r>
          </w:p>
          <w:p w14:paraId="09595711" w14:textId="77777777" w:rsidR="00F11E9C" w:rsidRDefault="00F11E9C" w:rsidP="00B971EE">
            <w:pPr>
              <w:pStyle w:val="TAL"/>
            </w:pPr>
            <w:r>
              <w:t>It shall be contained if the mediaResourceType is set to "DC".</w:t>
            </w:r>
          </w:p>
          <w:p w14:paraId="436DE2D2" w14:textId="77777777" w:rsidR="00F11E9C" w:rsidRPr="00B910B8" w:rsidRDefault="00F11E9C" w:rsidP="00B971EE">
            <w:pPr>
              <w:pStyle w:val="TAL"/>
            </w:pPr>
            <w:r>
              <w:t>For bootstrap data 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77777777" w:rsidR="00F11E9C" w:rsidRPr="00B910B8" w:rsidRDefault="00F11E9C" w:rsidP="00B971EE">
            <w:pPr>
              <w:pStyle w:val="TAL"/>
            </w:pPr>
            <w:r w:rsidRPr="00B910B8">
              <w:t>0..1</w:t>
            </w:r>
          </w:p>
        </w:tc>
        <w:tc>
          <w:tcPr>
            <w:tcW w:w="4838" w:type="dxa"/>
          </w:tcPr>
          <w:p w14:paraId="17CDE365"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ReplaceHttpUrl</w:t>
            </w:r>
            <w:r w:rsidRPr="00B06F7A">
              <w:rPr>
                <w:rFonts w:cs="Arial"/>
                <w:szCs w:val="18"/>
                <w:lang w:eastAsia="zh-CN"/>
              </w:rPr>
              <w:t>.</w:t>
            </w:r>
          </w:p>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26AD7FB7" w14:textId="77777777" w:rsidR="00F11E9C" w:rsidRPr="00B910B8" w:rsidRDefault="00F11E9C" w:rsidP="00B971EE">
            <w:pPr>
              <w:pStyle w:val="TAL"/>
            </w:pPr>
            <w:r>
              <w:t xml:space="preserve">It shall be included </w:t>
            </w:r>
            <w:r>
              <w:rPr>
                <w:rFonts w:cs="Arial"/>
                <w:szCs w:val="18"/>
                <w:lang w:eastAsia="zh-CN"/>
              </w:rPr>
              <w:t xml:space="preserve">if the </w:t>
            </w:r>
            <w:r>
              <w:t>mediaResourceType</w:t>
            </w:r>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 and streamId is 0 or 100.</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77777777" w:rsidR="00F11E9C" w:rsidRPr="00B910B8" w:rsidRDefault="00F11E9C" w:rsidP="00B971EE">
            <w:pPr>
              <w:pStyle w:val="TAL"/>
            </w:pPr>
            <w:r w:rsidRPr="00690A26">
              <w:t>IpEndPoint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77777777" w:rsidR="00F11E9C" w:rsidRPr="00B910B8" w:rsidRDefault="00F11E9C" w:rsidP="00B971EE">
            <w:pPr>
              <w:pStyle w:val="TAL"/>
            </w:pPr>
            <w:r>
              <w:t xml:space="preserve">It shall be included </w:t>
            </w:r>
            <w:r>
              <w:rPr>
                <w:rFonts w:cs="Arial"/>
                <w:szCs w:val="18"/>
                <w:lang w:eastAsia="zh-CN"/>
              </w:rPr>
              <w:t xml:space="preserve">if the </w:t>
            </w:r>
            <w:r>
              <w:t>mediaResourceType</w:t>
            </w:r>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77777777" w:rsidR="00F11E9C" w:rsidRDefault="00F11E9C" w:rsidP="00B971EE">
            <w:pPr>
              <w:pStyle w:val="TAL"/>
              <w:rPr>
                <w:lang w:eastAsia="zh-CN"/>
              </w:rPr>
            </w:pPr>
            <w:r w:rsidRPr="0003174D">
              <w:t>IpEndPoint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77777777" w:rsidR="00F11E9C" w:rsidRDefault="00F11E9C" w:rsidP="00B971EE">
            <w:pPr>
              <w:pStyle w:val="TAL"/>
            </w:pPr>
            <w:r>
              <w:t xml:space="preserve">It shall be included </w:t>
            </w:r>
            <w:r>
              <w:rPr>
                <w:rFonts w:cs="Arial"/>
                <w:szCs w:val="18"/>
                <w:lang w:eastAsia="zh-CN"/>
              </w:rPr>
              <w:t xml:space="preserve">if the </w:t>
            </w:r>
            <w:r>
              <w:t>mediaResourceType</w:t>
            </w:r>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r>
      <w:tr w:rsidR="00F11E9C" w:rsidRPr="00D93AE2" w14:paraId="5FE8A29B" w14:textId="77777777" w:rsidTr="00B971EE">
        <w:trPr>
          <w:jc w:val="center"/>
        </w:trPr>
        <w:tc>
          <w:tcPr>
            <w:tcW w:w="1720" w:type="dxa"/>
          </w:tcPr>
          <w:p w14:paraId="0202D949" w14:textId="77777777" w:rsidR="00F11E9C" w:rsidRDefault="00F11E9C" w:rsidP="00B971EE">
            <w:pPr>
              <w:pStyle w:val="TAL"/>
              <w:rPr>
                <w:lang w:eastAsia="zh-CN"/>
              </w:rPr>
            </w:pPr>
            <w:r w:rsidRPr="00F20F9A">
              <w:rPr>
                <w:lang w:eastAsia="zh-CN"/>
              </w:rPr>
              <w:t>Mdc2Endpoint</w:t>
            </w:r>
            <w:r>
              <w:rPr>
                <w:lang w:eastAsia="zh-CN"/>
              </w:rPr>
              <w:t>Dcas</w:t>
            </w:r>
          </w:p>
        </w:tc>
        <w:tc>
          <w:tcPr>
            <w:tcW w:w="1560" w:type="dxa"/>
          </w:tcPr>
          <w:p w14:paraId="425678C5" w14:textId="77777777" w:rsidR="00F11E9C" w:rsidRPr="00B910B8" w:rsidRDefault="00F11E9C" w:rsidP="00B971EE">
            <w:pPr>
              <w:pStyle w:val="TAL"/>
            </w:pPr>
            <w:r w:rsidRPr="0003174D">
              <w:t>IpEndPoint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7777777" w:rsidR="00F11E9C" w:rsidRPr="00B910B8" w:rsidRDefault="00F11E9C" w:rsidP="00B971EE">
            <w:pPr>
              <w:pStyle w:val="TAL"/>
            </w:pPr>
            <w:r>
              <w:t xml:space="preserve">It shall be included </w:t>
            </w:r>
            <w:r>
              <w:rPr>
                <w:rFonts w:cs="Arial"/>
                <w:szCs w:val="18"/>
                <w:lang w:eastAsia="zh-CN"/>
              </w:rPr>
              <w:t xml:space="preserve">if the </w:t>
            </w:r>
            <w:r>
              <w:t>mediaResourceType</w:t>
            </w:r>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77777777" w:rsidR="00F11E9C" w:rsidRPr="00F20F9A" w:rsidRDefault="00F11E9C" w:rsidP="00B971EE">
            <w:pPr>
              <w:pStyle w:val="TAL"/>
              <w:rPr>
                <w:lang w:eastAsia="zh-CN"/>
              </w:rPr>
            </w:pPr>
            <w:r w:rsidRPr="00F20F9A">
              <w:rPr>
                <w:lang w:eastAsia="zh-CN"/>
              </w:rPr>
              <w:t>Mdc2Endpoint</w:t>
            </w:r>
            <w:r>
              <w:rPr>
                <w:lang w:eastAsia="zh-CN"/>
              </w:rPr>
              <w:t>Mf</w:t>
            </w:r>
          </w:p>
        </w:tc>
        <w:tc>
          <w:tcPr>
            <w:tcW w:w="1560" w:type="dxa"/>
          </w:tcPr>
          <w:p w14:paraId="425200D5" w14:textId="77777777" w:rsidR="00F11E9C" w:rsidRDefault="00F11E9C" w:rsidP="00B971EE">
            <w:pPr>
              <w:pStyle w:val="TAL"/>
              <w:rPr>
                <w:lang w:eastAsia="zh-CN"/>
              </w:rPr>
            </w:pPr>
            <w:r w:rsidRPr="0003174D">
              <w:t>IpEndPoint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77777777" w:rsidR="00F11E9C" w:rsidRDefault="00F11E9C" w:rsidP="00B971EE">
            <w:pPr>
              <w:pStyle w:val="TAL"/>
            </w:pPr>
            <w:r>
              <w:t xml:space="preserve">It shall be included </w:t>
            </w:r>
            <w:r>
              <w:rPr>
                <w:rFonts w:cs="Arial"/>
                <w:szCs w:val="18"/>
                <w:lang w:eastAsia="zh-CN"/>
              </w:rPr>
              <w:t xml:space="preserve">if the </w:t>
            </w:r>
            <w:r>
              <w:t>mediaResourceType</w:t>
            </w:r>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7777777" w:rsidR="00F11E9C" w:rsidRPr="00B910B8" w:rsidRDefault="00F11E9C" w:rsidP="00B971EE">
            <w:pPr>
              <w:pStyle w:val="TAC"/>
              <w:rPr>
                <w:lang w:eastAsia="zh-CN"/>
              </w:rPr>
            </w:pPr>
            <w:r>
              <w:rPr>
                <w:rFonts w:hint="eastAsia"/>
                <w:lang w:eastAsia="zh-CN"/>
              </w:rPr>
              <w:t>C</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13D272DC"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DcStream</w:t>
            </w:r>
            <w:r w:rsidRPr="00B06F7A">
              <w:rPr>
                <w:rFonts w:cs="Arial"/>
                <w:szCs w:val="18"/>
                <w:lang w:eastAsia="zh-CN"/>
              </w:rPr>
              <w:t>.</w:t>
            </w:r>
          </w:p>
          <w:p w14:paraId="0B8D1A32" w14:textId="77777777" w:rsidR="00F11E9C" w:rsidRDefault="00F11E9C" w:rsidP="00B971E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77777777" w:rsidR="00F11E9C" w:rsidRPr="00B910B8" w:rsidRDefault="00F11E9C" w:rsidP="00B971EE">
            <w:pPr>
              <w:pStyle w:val="TAL"/>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6" w:name="_Toc146103528"/>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Heading4"/>
        <w:rPr>
          <w:lang w:val="en-US"/>
        </w:rPr>
      </w:pPr>
      <w:bookmarkStart w:id="237" w:name="_Toc146103529"/>
      <w:r>
        <w:rPr>
          <w:lang w:val="en-US"/>
        </w:rPr>
        <w:lastRenderedPageBreak/>
        <w:t>6.2.6.3</w:t>
      </w:r>
      <w:r>
        <w:rPr>
          <w:lang w:val="en-US"/>
        </w:rPr>
        <w:tab/>
        <w:t>Simple data types and enumerations</w:t>
      </w:r>
      <w:bookmarkEnd w:id="237"/>
    </w:p>
    <w:p w14:paraId="2EAAD213" w14:textId="20979F5B" w:rsidR="00F11E9C" w:rsidRDefault="00F11E9C" w:rsidP="00F11E9C">
      <w:pPr>
        <w:pStyle w:val="Heading5"/>
      </w:pPr>
      <w:bookmarkStart w:id="238" w:name="_Toc146103530"/>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39" w:name="_Toc146103531"/>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0" w:name="_Toc146103532"/>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1" w:name="_Toc14610353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2" w:name="_Toc146103534"/>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3" w:name="_Toc146103535"/>
      <w:r>
        <w:t>6.2.7</w:t>
      </w:r>
      <w:r>
        <w:tab/>
        <w:t>Error Handling</w:t>
      </w:r>
      <w:bookmarkEnd w:id="243"/>
    </w:p>
    <w:p w14:paraId="6F34A39C" w14:textId="4721E539" w:rsidR="00F11E9C" w:rsidRDefault="00F11E9C" w:rsidP="00F11E9C">
      <w:pPr>
        <w:pStyle w:val="Heading4"/>
      </w:pPr>
      <w:bookmarkStart w:id="244" w:name="_Toc146103536"/>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5" w:name="_Toc146103537"/>
      <w:r>
        <w:lastRenderedPageBreak/>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6" w:name="_Toc146103538"/>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Heading3"/>
        <w:rPr>
          <w:lang w:eastAsia="zh-CN"/>
        </w:rPr>
      </w:pPr>
      <w:bookmarkStart w:id="247" w:name="_Toc146103539"/>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Heading3"/>
      </w:pPr>
      <w:bookmarkStart w:id="248" w:name="_Toc146103540"/>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Heading8"/>
      </w:pPr>
      <w:r>
        <w:br w:type="page"/>
      </w:r>
      <w:bookmarkStart w:id="249" w:name="_Toc35971450"/>
      <w:bookmarkStart w:id="250" w:name="_Toc510696650"/>
      <w:bookmarkStart w:id="251" w:name="_Toc146103541"/>
      <w:r>
        <w:lastRenderedPageBreak/>
        <w:t>Annex A (normative):</w:t>
      </w:r>
      <w:r>
        <w:br/>
        <w:t>OpenAPI specification</w:t>
      </w:r>
      <w:bookmarkEnd w:id="249"/>
      <w:bookmarkEnd w:id="250"/>
      <w:bookmarkEnd w:id="251"/>
    </w:p>
    <w:p w14:paraId="1656CB21" w14:textId="77777777" w:rsidR="007B3457" w:rsidRDefault="00000000" w:rsidP="003A4F10">
      <w:pPr>
        <w:pStyle w:val="Heading1"/>
      </w:pPr>
      <w:bookmarkStart w:id="252" w:name="_Toc510696651"/>
      <w:bookmarkStart w:id="253" w:name="_Toc35971451"/>
      <w:bookmarkStart w:id="254" w:name="_Toc510696653"/>
      <w:bookmarkStart w:id="255" w:name="_Toc146103542"/>
      <w:r>
        <w:t>A.1</w:t>
      </w:r>
      <w:r>
        <w:tab/>
        <w:t>General</w:t>
      </w:r>
      <w:bookmarkEnd w:id="252"/>
      <w:bookmarkEnd w:id="253"/>
      <w:bookmarkEnd w:id="25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3A4F10">
      <w:pPr>
        <w:pStyle w:val="Heading1"/>
      </w:pPr>
      <w:bookmarkStart w:id="256" w:name="_Toc146103543"/>
      <w:r>
        <w:t>A.2</w:t>
      </w:r>
      <w:r>
        <w:tab/>
        <w:t>&lt;Service 1&gt; API</w:t>
      </w:r>
      <w:bookmarkEnd w:id="256"/>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lastRenderedPageBreak/>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lastRenderedPageBreak/>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lastRenderedPageBreak/>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3A4F10">
      <w:pPr>
        <w:pStyle w:val="Heading1"/>
      </w:pPr>
      <w:bookmarkStart w:id="257" w:name="_Toc35971453"/>
      <w:bookmarkStart w:id="258" w:name="_Toc146103544"/>
      <w:r>
        <w:t>A.3</w:t>
      </w:r>
      <w:r>
        <w:tab/>
        <w:t>&lt;Service 2&gt; API</w:t>
      </w:r>
      <w:bookmarkEnd w:id="254"/>
      <w:bookmarkEnd w:id="257"/>
      <w:bookmarkEnd w:id="258"/>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Heading8"/>
      </w:pPr>
      <w:bookmarkStart w:id="259" w:name="historyclause"/>
      <w:r>
        <w:br w:type="page"/>
      </w:r>
      <w:bookmarkStart w:id="260" w:name="_Toc2086459"/>
      <w:bookmarkStart w:id="261" w:name="_Toc146103545"/>
      <w:bookmarkEnd w:id="259"/>
      <w:r>
        <w:lastRenderedPageBreak/>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A7F3E" w:rsidRPr="005A7F3E" w14:paraId="4FAC67AE" w14:textId="77777777">
        <w:tc>
          <w:tcPr>
            <w:tcW w:w="800" w:type="dxa"/>
            <w:shd w:val="solid" w:color="FFFFFF" w:fill="auto"/>
          </w:tcPr>
          <w:p w14:paraId="1E1C06EB" w14:textId="7C35FBE0" w:rsidR="005A7F3E" w:rsidRPr="005A7F3E" w:rsidRDefault="005A7F3E">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34422DD4" w14:textId="307ABF6D" w:rsidR="005A7F3E" w:rsidRPr="00377E9D" w:rsidRDefault="005A7F3E">
            <w:pPr>
              <w:pStyle w:val="TAC"/>
              <w:rPr>
                <w:sz w:val="16"/>
                <w:szCs w:val="16"/>
              </w:rPr>
            </w:pPr>
            <w:r w:rsidRPr="00E72992">
              <w:rPr>
                <w:sz w:val="16"/>
                <w:szCs w:val="16"/>
              </w:rPr>
              <w:t>CT4#117</w:t>
            </w:r>
          </w:p>
        </w:tc>
        <w:tc>
          <w:tcPr>
            <w:tcW w:w="1094" w:type="dxa"/>
            <w:shd w:val="solid" w:color="FFFFFF" w:fill="auto"/>
          </w:tcPr>
          <w:p w14:paraId="69E4EA4A" w14:textId="07056F2F" w:rsidR="005A7F3E" w:rsidRPr="00377E9D" w:rsidRDefault="005A7F3E">
            <w:pPr>
              <w:pStyle w:val="TAC"/>
              <w:rPr>
                <w:sz w:val="16"/>
                <w:szCs w:val="16"/>
              </w:rPr>
            </w:pPr>
            <w:r w:rsidRPr="00E72992">
              <w:rPr>
                <w:sz w:val="16"/>
                <w:szCs w:val="16"/>
              </w:rPr>
              <w:t>C4-</w:t>
            </w:r>
            <w:r w:rsidR="00E72992">
              <w:rPr>
                <w:sz w:val="16"/>
                <w:szCs w:val="16"/>
              </w:rPr>
              <w:t>233810</w:t>
            </w:r>
          </w:p>
        </w:tc>
        <w:tc>
          <w:tcPr>
            <w:tcW w:w="425" w:type="dxa"/>
            <w:shd w:val="solid" w:color="FFFFFF" w:fill="auto"/>
          </w:tcPr>
          <w:p w14:paraId="0DFD15A4" w14:textId="77777777" w:rsidR="005A7F3E" w:rsidRPr="002A4581" w:rsidRDefault="005A7F3E" w:rsidP="00637FFE">
            <w:pPr>
              <w:pStyle w:val="TAC"/>
              <w:rPr>
                <w:sz w:val="16"/>
                <w:szCs w:val="16"/>
              </w:rPr>
            </w:pPr>
          </w:p>
        </w:tc>
        <w:tc>
          <w:tcPr>
            <w:tcW w:w="425" w:type="dxa"/>
            <w:shd w:val="solid" w:color="FFFFFF" w:fill="auto"/>
          </w:tcPr>
          <w:p w14:paraId="4133F89D" w14:textId="77777777" w:rsidR="005A7F3E" w:rsidRPr="002A4581" w:rsidRDefault="005A7F3E" w:rsidP="00637FFE">
            <w:pPr>
              <w:pStyle w:val="TAC"/>
              <w:rPr>
                <w:sz w:val="16"/>
                <w:szCs w:val="16"/>
              </w:rPr>
            </w:pPr>
          </w:p>
        </w:tc>
        <w:tc>
          <w:tcPr>
            <w:tcW w:w="425" w:type="dxa"/>
            <w:shd w:val="solid" w:color="FFFFFF" w:fill="auto"/>
          </w:tcPr>
          <w:p w14:paraId="01D5762E" w14:textId="77777777" w:rsidR="005A7F3E" w:rsidRPr="002A4581" w:rsidRDefault="005A7F3E">
            <w:pPr>
              <w:pStyle w:val="TAC"/>
              <w:rPr>
                <w:sz w:val="16"/>
                <w:szCs w:val="16"/>
              </w:rPr>
            </w:pPr>
          </w:p>
        </w:tc>
        <w:tc>
          <w:tcPr>
            <w:tcW w:w="4962" w:type="dxa"/>
            <w:shd w:val="solid" w:color="FFFFFF" w:fill="auto"/>
          </w:tcPr>
          <w:p w14:paraId="75237FB3" w14:textId="6DF2AC23" w:rsidR="005A7F3E" w:rsidRPr="00377E9D" w:rsidRDefault="002056DE" w:rsidP="00637FFE">
            <w:pPr>
              <w:pStyle w:val="TAC"/>
              <w:rPr>
                <w:sz w:val="16"/>
                <w:szCs w:val="16"/>
              </w:rPr>
            </w:pPr>
            <w:r w:rsidRPr="00E72992">
              <w:rPr>
                <w:sz w:val="16"/>
                <w:szCs w:val="16"/>
              </w:rPr>
              <w:t xml:space="preserve">Inclusion of pCRs agreed at CT4#117, including </w:t>
            </w:r>
            <w:r w:rsidR="003F705C" w:rsidRPr="00E72992">
              <w:rPr>
                <w:sz w:val="16"/>
                <w:szCs w:val="16"/>
              </w:rPr>
              <w:t>C4-233250,C4-233254,C4-233255,C4-233256,C4-233700,C4-233701,C4-233704,C4-233856.</w:t>
            </w:r>
          </w:p>
        </w:tc>
        <w:tc>
          <w:tcPr>
            <w:tcW w:w="708" w:type="dxa"/>
            <w:shd w:val="solid" w:color="FFFFFF" w:fill="auto"/>
          </w:tcPr>
          <w:p w14:paraId="6DE6F0AF" w14:textId="40290693" w:rsidR="005A7F3E" w:rsidRPr="00377E9D" w:rsidRDefault="003F705C">
            <w:pPr>
              <w:pStyle w:val="TAC"/>
              <w:rPr>
                <w:sz w:val="16"/>
                <w:szCs w:val="16"/>
              </w:rPr>
            </w:pPr>
            <w:r w:rsidRPr="0022660F">
              <w:rPr>
                <w:sz w:val="16"/>
                <w:szCs w:val="16"/>
              </w:rPr>
              <w:t>0.3.0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9B3C" w14:textId="77777777" w:rsidR="00282BBA" w:rsidRDefault="00282BBA">
      <w:pPr>
        <w:spacing w:after="0"/>
      </w:pPr>
      <w:r>
        <w:separator/>
      </w:r>
    </w:p>
  </w:endnote>
  <w:endnote w:type="continuationSeparator" w:id="0">
    <w:p w14:paraId="7B952185" w14:textId="77777777" w:rsidR="00282BBA" w:rsidRDefault="00282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8F05" w14:textId="77777777" w:rsidR="00282BBA" w:rsidRDefault="00282BBA">
      <w:pPr>
        <w:spacing w:after="0"/>
      </w:pPr>
      <w:r>
        <w:separator/>
      </w:r>
    </w:p>
  </w:footnote>
  <w:footnote w:type="continuationSeparator" w:id="0">
    <w:p w14:paraId="07A85919" w14:textId="77777777" w:rsidR="00282BBA" w:rsidRDefault="00282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0EA45A3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63D">
      <w:rPr>
        <w:rFonts w:ascii="Arial" w:hAnsi="Arial" w:cs="Arial"/>
        <w:b/>
        <w:noProof/>
        <w:sz w:val="18"/>
        <w:szCs w:val="18"/>
      </w:rPr>
      <w:t>3GPP TS 29.175 V0.3.0 (2023-09)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F34BA1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63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4A5"/>
    <w:rsid w:val="00051834"/>
    <w:rsid w:val="00054A22"/>
    <w:rsid w:val="000602BD"/>
    <w:rsid w:val="00062023"/>
    <w:rsid w:val="000638E3"/>
    <w:rsid w:val="000655A6"/>
    <w:rsid w:val="00077CF5"/>
    <w:rsid w:val="00080512"/>
    <w:rsid w:val="0008580C"/>
    <w:rsid w:val="000932A4"/>
    <w:rsid w:val="000C47C3"/>
    <w:rsid w:val="000D58AB"/>
    <w:rsid w:val="000F4873"/>
    <w:rsid w:val="00127E9F"/>
    <w:rsid w:val="00133164"/>
    <w:rsid w:val="00133525"/>
    <w:rsid w:val="0016361A"/>
    <w:rsid w:val="00176FD7"/>
    <w:rsid w:val="001772C3"/>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446B6"/>
    <w:rsid w:val="0035462D"/>
    <w:rsid w:val="00355A80"/>
    <w:rsid w:val="00355B47"/>
    <w:rsid w:val="003765B8"/>
    <w:rsid w:val="00377E9D"/>
    <w:rsid w:val="00382E38"/>
    <w:rsid w:val="0038612E"/>
    <w:rsid w:val="003A4F10"/>
    <w:rsid w:val="003C3971"/>
    <w:rsid w:val="003C6DBA"/>
    <w:rsid w:val="003E438A"/>
    <w:rsid w:val="003E58FE"/>
    <w:rsid w:val="003F705C"/>
    <w:rsid w:val="0041414A"/>
    <w:rsid w:val="00423334"/>
    <w:rsid w:val="00424765"/>
    <w:rsid w:val="004345EC"/>
    <w:rsid w:val="004454EF"/>
    <w:rsid w:val="00451DCB"/>
    <w:rsid w:val="004546A4"/>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3388B"/>
    <w:rsid w:val="00535773"/>
    <w:rsid w:val="00543E6C"/>
    <w:rsid w:val="00565087"/>
    <w:rsid w:val="00572D54"/>
    <w:rsid w:val="00577A16"/>
    <w:rsid w:val="005812CC"/>
    <w:rsid w:val="00583C98"/>
    <w:rsid w:val="0058705A"/>
    <w:rsid w:val="00597B11"/>
    <w:rsid w:val="005A636E"/>
    <w:rsid w:val="005A6806"/>
    <w:rsid w:val="005A792B"/>
    <w:rsid w:val="005A7D02"/>
    <w:rsid w:val="005A7F3E"/>
    <w:rsid w:val="005B3691"/>
    <w:rsid w:val="005C7AA0"/>
    <w:rsid w:val="005D2E01"/>
    <w:rsid w:val="005D7526"/>
    <w:rsid w:val="005E0EE2"/>
    <w:rsid w:val="005E1215"/>
    <w:rsid w:val="005E4BA9"/>
    <w:rsid w:val="005E4BB2"/>
    <w:rsid w:val="005F1A3C"/>
    <w:rsid w:val="00600A97"/>
    <w:rsid w:val="00602AEA"/>
    <w:rsid w:val="00614FDF"/>
    <w:rsid w:val="0062296E"/>
    <w:rsid w:val="00623AB2"/>
    <w:rsid w:val="00631990"/>
    <w:rsid w:val="00633BD1"/>
    <w:rsid w:val="0063543D"/>
    <w:rsid w:val="00637FFE"/>
    <w:rsid w:val="00643FDD"/>
    <w:rsid w:val="00647114"/>
    <w:rsid w:val="00652EE7"/>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6187"/>
    <w:rsid w:val="0074026F"/>
    <w:rsid w:val="007429F6"/>
    <w:rsid w:val="00744E76"/>
    <w:rsid w:val="00745A52"/>
    <w:rsid w:val="0076216A"/>
    <w:rsid w:val="00764E49"/>
    <w:rsid w:val="00767567"/>
    <w:rsid w:val="00774DA4"/>
    <w:rsid w:val="00780F4B"/>
    <w:rsid w:val="00781074"/>
    <w:rsid w:val="00781F0F"/>
    <w:rsid w:val="00782DAA"/>
    <w:rsid w:val="007850CC"/>
    <w:rsid w:val="00790C8D"/>
    <w:rsid w:val="007926DF"/>
    <w:rsid w:val="00796C29"/>
    <w:rsid w:val="007A4424"/>
    <w:rsid w:val="007B3457"/>
    <w:rsid w:val="007B600E"/>
    <w:rsid w:val="007C34B9"/>
    <w:rsid w:val="007C500A"/>
    <w:rsid w:val="007C67DC"/>
    <w:rsid w:val="007D5A8A"/>
    <w:rsid w:val="007F0F4A"/>
    <w:rsid w:val="008028A4"/>
    <w:rsid w:val="00830747"/>
    <w:rsid w:val="00834179"/>
    <w:rsid w:val="008524D2"/>
    <w:rsid w:val="00855FDA"/>
    <w:rsid w:val="00860335"/>
    <w:rsid w:val="008768CA"/>
    <w:rsid w:val="00886A82"/>
    <w:rsid w:val="00886C9C"/>
    <w:rsid w:val="008A6D4A"/>
    <w:rsid w:val="008B7FDE"/>
    <w:rsid w:val="008C342B"/>
    <w:rsid w:val="008C384C"/>
    <w:rsid w:val="008E66C5"/>
    <w:rsid w:val="008F7C7C"/>
    <w:rsid w:val="009010DE"/>
    <w:rsid w:val="0090271F"/>
    <w:rsid w:val="00902E23"/>
    <w:rsid w:val="009114D7"/>
    <w:rsid w:val="0091348E"/>
    <w:rsid w:val="0091477C"/>
    <w:rsid w:val="00917CCB"/>
    <w:rsid w:val="00940934"/>
    <w:rsid w:val="00942EC2"/>
    <w:rsid w:val="00996788"/>
    <w:rsid w:val="00996B6F"/>
    <w:rsid w:val="009A07E2"/>
    <w:rsid w:val="009C3F13"/>
    <w:rsid w:val="009E4880"/>
    <w:rsid w:val="009F37B7"/>
    <w:rsid w:val="00A10D80"/>
    <w:rsid w:val="00A10F02"/>
    <w:rsid w:val="00A10F26"/>
    <w:rsid w:val="00A164B4"/>
    <w:rsid w:val="00A26956"/>
    <w:rsid w:val="00A27486"/>
    <w:rsid w:val="00A53724"/>
    <w:rsid w:val="00A56066"/>
    <w:rsid w:val="00A56D23"/>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910B8"/>
    <w:rsid w:val="00B93086"/>
    <w:rsid w:val="00BA19ED"/>
    <w:rsid w:val="00BA4B8D"/>
    <w:rsid w:val="00BC0F7D"/>
    <w:rsid w:val="00BC486A"/>
    <w:rsid w:val="00BC5821"/>
    <w:rsid w:val="00BC6511"/>
    <w:rsid w:val="00BD7D31"/>
    <w:rsid w:val="00BE30D3"/>
    <w:rsid w:val="00BE3255"/>
    <w:rsid w:val="00BF128E"/>
    <w:rsid w:val="00BF3E3A"/>
    <w:rsid w:val="00BF464E"/>
    <w:rsid w:val="00BF523A"/>
    <w:rsid w:val="00C074DD"/>
    <w:rsid w:val="00C1496A"/>
    <w:rsid w:val="00C16606"/>
    <w:rsid w:val="00C33079"/>
    <w:rsid w:val="00C45231"/>
    <w:rsid w:val="00C539FB"/>
    <w:rsid w:val="00C64CF6"/>
    <w:rsid w:val="00C72833"/>
    <w:rsid w:val="00C80F1D"/>
    <w:rsid w:val="00C93F40"/>
    <w:rsid w:val="00CA3D0C"/>
    <w:rsid w:val="00CB2BD7"/>
    <w:rsid w:val="00CF6ED5"/>
    <w:rsid w:val="00D014F1"/>
    <w:rsid w:val="00D04F56"/>
    <w:rsid w:val="00D221FB"/>
    <w:rsid w:val="00D23C85"/>
    <w:rsid w:val="00D3634B"/>
    <w:rsid w:val="00D42267"/>
    <w:rsid w:val="00D53F28"/>
    <w:rsid w:val="00D569BD"/>
    <w:rsid w:val="00D57972"/>
    <w:rsid w:val="00D636AC"/>
    <w:rsid w:val="00D66618"/>
    <w:rsid w:val="00D675A9"/>
    <w:rsid w:val="00D738D6"/>
    <w:rsid w:val="00D755EB"/>
    <w:rsid w:val="00D76048"/>
    <w:rsid w:val="00D76D8B"/>
    <w:rsid w:val="00D81A09"/>
    <w:rsid w:val="00D87E00"/>
    <w:rsid w:val="00D91194"/>
    <w:rsid w:val="00D9134D"/>
    <w:rsid w:val="00D93AE2"/>
    <w:rsid w:val="00D94B99"/>
    <w:rsid w:val="00DA7A03"/>
    <w:rsid w:val="00DB1818"/>
    <w:rsid w:val="00DC309B"/>
    <w:rsid w:val="00DC4DA2"/>
    <w:rsid w:val="00DD0EAE"/>
    <w:rsid w:val="00DD4C17"/>
    <w:rsid w:val="00DD74A5"/>
    <w:rsid w:val="00DE6B55"/>
    <w:rsid w:val="00DF2B1F"/>
    <w:rsid w:val="00DF53BC"/>
    <w:rsid w:val="00DF62CD"/>
    <w:rsid w:val="00E0356A"/>
    <w:rsid w:val="00E105F0"/>
    <w:rsid w:val="00E12F8B"/>
    <w:rsid w:val="00E16509"/>
    <w:rsid w:val="00E27121"/>
    <w:rsid w:val="00E44582"/>
    <w:rsid w:val="00E55F72"/>
    <w:rsid w:val="00E72992"/>
    <w:rsid w:val="00E77645"/>
    <w:rsid w:val="00EA15B0"/>
    <w:rsid w:val="00EA5EA7"/>
    <w:rsid w:val="00EB1FC2"/>
    <w:rsid w:val="00EC3F15"/>
    <w:rsid w:val="00EC4A25"/>
    <w:rsid w:val="00ED3CB3"/>
    <w:rsid w:val="00ED7A4D"/>
    <w:rsid w:val="00EE0755"/>
    <w:rsid w:val="00EF485E"/>
    <w:rsid w:val="00F025A2"/>
    <w:rsid w:val="00F04712"/>
    <w:rsid w:val="00F06E7E"/>
    <w:rsid w:val="00F112E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9008D"/>
    <w:rsid w:val="00FA1266"/>
    <w:rsid w:val="00FA3864"/>
    <w:rsid w:val="00FB4846"/>
    <w:rsid w:val="00FC1192"/>
    <w:rsid w:val="00FD0318"/>
    <w:rsid w:val="00FD662C"/>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Pages>
  <Words>10584</Words>
  <Characters>60335</Characters>
  <Application>Microsoft Office Word</Application>
  <DocSecurity>0</DocSecurity>
  <Lines>502</Lines>
  <Paragraphs>141</Paragraphs>
  <ScaleCrop>false</ScaleCrop>
  <Company>ETSI</Company>
  <LinksUpToDate>false</LinksUpToDate>
  <CharactersWithSpaces>70778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191</cp:revision>
  <cp:lastPrinted>2019-02-25T14:05:00Z</cp:lastPrinted>
  <dcterms:created xsi:type="dcterms:W3CDTF">2020-11-23T11:09:00Z</dcterms:created>
  <dcterms:modified xsi:type="dcterms:W3CDTF">2023-09-20T09:58:00Z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