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0228" w14:paraId="228FA878" w14:textId="77777777">
        <w:tc>
          <w:tcPr>
            <w:tcW w:w="10423" w:type="dxa"/>
            <w:gridSpan w:val="2"/>
            <w:shd w:val="clear" w:color="auto" w:fill="auto"/>
          </w:tcPr>
          <w:p w14:paraId="5FC4F8F5" w14:textId="2A7C397F" w:rsidR="00B30228"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bookmarkEnd w:id="2"/>
            <w:r>
              <w:rPr>
                <w:sz w:val="64"/>
              </w:rPr>
              <w:t xml:space="preserve">845 </w:t>
            </w:r>
            <w:r>
              <w:t>V</w:t>
            </w:r>
            <w:bookmarkStart w:id="3" w:name="specVersion"/>
            <w:r>
              <w:rPr>
                <w:lang w:eastAsia="zh-CN"/>
              </w:rPr>
              <w:t>1</w:t>
            </w:r>
            <w:r>
              <w:t>.</w:t>
            </w:r>
            <w:r w:rsidR="00560A3A">
              <w:rPr>
                <w:lang w:val="en-US" w:eastAsia="zh-CN"/>
              </w:rPr>
              <w:t>1</w:t>
            </w:r>
            <w:r>
              <w:t>.</w:t>
            </w:r>
            <w:bookmarkEnd w:id="3"/>
            <w:r>
              <w:rPr>
                <w:rFonts w:hint="eastAsia"/>
                <w:lang w:eastAsia="zh-CN"/>
              </w:rPr>
              <w:t>0</w:t>
            </w:r>
            <w:r>
              <w:t xml:space="preserve"> </w:t>
            </w:r>
            <w:r>
              <w:rPr>
                <w:sz w:val="32"/>
              </w:rPr>
              <w:t>(</w:t>
            </w:r>
            <w:bookmarkStart w:id="4" w:name="issueDate"/>
            <w:r>
              <w:rPr>
                <w:rFonts w:hint="eastAsia"/>
                <w:sz w:val="32"/>
                <w:lang w:eastAsia="zh-CN"/>
              </w:rPr>
              <w:t>202</w:t>
            </w:r>
            <w:r w:rsidR="00560A3A">
              <w:rPr>
                <w:sz w:val="32"/>
                <w:lang w:eastAsia="zh-CN"/>
              </w:rPr>
              <w:t>4</w:t>
            </w:r>
            <w:r>
              <w:rPr>
                <w:sz w:val="32"/>
              </w:rPr>
              <w:t>-</w:t>
            </w:r>
            <w:bookmarkEnd w:id="4"/>
            <w:r w:rsidR="00560A3A">
              <w:rPr>
                <w:sz w:val="32"/>
                <w:lang w:val="en-US" w:eastAsia="zh-CN"/>
              </w:rPr>
              <w:t>02</w:t>
            </w:r>
            <w:r>
              <w:rPr>
                <w:sz w:val="32"/>
              </w:rPr>
              <w:t>)</w:t>
            </w:r>
          </w:p>
        </w:tc>
      </w:tr>
      <w:tr w:rsidR="00B30228" w14:paraId="786EB6CD" w14:textId="77777777">
        <w:trPr>
          <w:trHeight w:hRule="exact" w:val="1134"/>
        </w:trPr>
        <w:tc>
          <w:tcPr>
            <w:tcW w:w="10423" w:type="dxa"/>
            <w:gridSpan w:val="2"/>
            <w:shd w:val="clear" w:color="auto" w:fill="auto"/>
          </w:tcPr>
          <w:p w14:paraId="7C3ED8C9" w14:textId="77777777" w:rsidR="00B30228" w:rsidRDefault="00000000">
            <w:pPr>
              <w:pStyle w:val="ZB"/>
              <w:framePr w:w="0" w:hRule="auto" w:wrap="auto" w:vAnchor="margin" w:hAnchor="text" w:yAlign="inline"/>
            </w:pPr>
            <w:r>
              <w:t xml:space="preserve">Technical </w:t>
            </w:r>
            <w:bookmarkStart w:id="5" w:name="spectype2"/>
            <w:r>
              <w:t>Report</w:t>
            </w:r>
            <w:bookmarkEnd w:id="5"/>
          </w:p>
          <w:p w14:paraId="120F8504" w14:textId="77777777" w:rsidR="00B30228" w:rsidRDefault="00000000">
            <w:pPr>
              <w:pStyle w:val="Guidance"/>
            </w:pPr>
            <w:r>
              <w:br/>
            </w:r>
            <w:r>
              <w:br/>
            </w:r>
          </w:p>
        </w:tc>
      </w:tr>
      <w:tr w:rsidR="00B30228" w14:paraId="48BA57AF" w14:textId="77777777">
        <w:trPr>
          <w:trHeight w:hRule="exact" w:val="3686"/>
        </w:trPr>
        <w:tc>
          <w:tcPr>
            <w:tcW w:w="10423" w:type="dxa"/>
            <w:gridSpan w:val="2"/>
            <w:shd w:val="clear" w:color="auto" w:fill="auto"/>
          </w:tcPr>
          <w:p w14:paraId="4A67DA32" w14:textId="77777777" w:rsidR="00B30228" w:rsidRDefault="00000000">
            <w:pPr>
              <w:pStyle w:val="ZT"/>
              <w:framePr w:wrap="auto" w:hAnchor="text" w:yAlign="inline"/>
            </w:pPr>
            <w:r>
              <w:t>3rd Generation Partnership Project;</w:t>
            </w:r>
          </w:p>
          <w:p w14:paraId="0D2A9698" w14:textId="77777777" w:rsidR="00B30228" w:rsidRDefault="00000000">
            <w:pPr>
              <w:pStyle w:val="ZT"/>
              <w:framePr w:wrap="auto" w:hAnchor="text" w:yAlign="inline"/>
              <w:rPr>
                <w:highlight w:val="yellow"/>
              </w:rPr>
            </w:pPr>
            <w:r>
              <w:t xml:space="preserve">Technical Specification Group </w:t>
            </w:r>
            <w:bookmarkStart w:id="6" w:name="specTitle"/>
            <w:r>
              <w:t>Services and System Aspects;</w:t>
            </w:r>
          </w:p>
          <w:p w14:paraId="35E0044F" w14:textId="77777777" w:rsidR="00B30228" w:rsidRDefault="00000000">
            <w:pPr>
              <w:pStyle w:val="ZT"/>
              <w:framePr w:wrap="auto" w:hAnchor="text" w:yAlign="inline"/>
              <w:rPr>
                <w:highlight w:val="yellow"/>
                <w:lang w:eastAsia="zh-CN"/>
              </w:rPr>
            </w:pPr>
            <w:r>
              <w:t>Study on Charging Aspects of Ranging and Sidelink Positioning</w:t>
            </w:r>
          </w:p>
          <w:bookmarkEnd w:id="6"/>
          <w:p w14:paraId="6E12224A" w14:textId="77777777" w:rsidR="00B30228"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B30228" w14:paraId="5BE05C36" w14:textId="77777777">
        <w:tc>
          <w:tcPr>
            <w:tcW w:w="10423" w:type="dxa"/>
            <w:gridSpan w:val="2"/>
            <w:shd w:val="clear" w:color="auto" w:fill="auto"/>
          </w:tcPr>
          <w:p w14:paraId="2FC2B682" w14:textId="77777777" w:rsidR="00B30228" w:rsidRDefault="00000000">
            <w:pPr>
              <w:pStyle w:val="ZU"/>
              <w:framePr w:w="0" w:wrap="auto" w:vAnchor="margin" w:hAnchor="text" w:yAlign="inline"/>
              <w:tabs>
                <w:tab w:val="right" w:pos="10206"/>
              </w:tabs>
              <w:jc w:val="left"/>
              <w:rPr>
                <w:color w:val="0000FF"/>
              </w:rPr>
            </w:pPr>
            <w:r>
              <w:rPr>
                <w:color w:val="0000FF"/>
              </w:rPr>
              <w:tab/>
            </w:r>
          </w:p>
        </w:tc>
      </w:tr>
      <w:tr w:rsidR="00B30228" w14:paraId="308C3517" w14:textId="77777777">
        <w:trPr>
          <w:trHeight w:hRule="exact" w:val="1531"/>
        </w:trPr>
        <w:tc>
          <w:tcPr>
            <w:tcW w:w="4883" w:type="dxa"/>
            <w:shd w:val="clear" w:color="auto" w:fill="auto"/>
          </w:tcPr>
          <w:p w14:paraId="493E6C4B" w14:textId="77777777" w:rsidR="00B30228" w:rsidRDefault="00000000">
            <w:pPr>
              <w:rPr>
                <w:i/>
              </w:rPr>
            </w:pPr>
            <w:r>
              <w:rPr>
                <w:i/>
                <w:noProof/>
              </w:rPr>
              <w:drawing>
                <wp:inline distT="0" distB="0" distL="0" distR="0" wp14:anchorId="1A137595" wp14:editId="77929DBB">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9050" cy="787400"/>
                          </a:xfrm>
                          <a:prstGeom prst="rect">
                            <a:avLst/>
                          </a:prstGeom>
                          <a:noFill/>
                          <a:ln>
                            <a:noFill/>
                          </a:ln>
                        </pic:spPr>
                      </pic:pic>
                    </a:graphicData>
                  </a:graphic>
                </wp:inline>
              </w:drawing>
            </w:r>
          </w:p>
        </w:tc>
        <w:tc>
          <w:tcPr>
            <w:tcW w:w="5540" w:type="dxa"/>
            <w:shd w:val="clear" w:color="auto" w:fill="auto"/>
          </w:tcPr>
          <w:p w14:paraId="7ACD4991" w14:textId="77777777" w:rsidR="00B30228" w:rsidRDefault="00000000">
            <w:pPr>
              <w:jc w:val="right"/>
            </w:pPr>
            <w:r>
              <w:rPr>
                <w:noProof/>
              </w:rPr>
              <w:drawing>
                <wp:inline distT="0" distB="0" distL="0" distR="0" wp14:anchorId="4EBA0F83" wp14:editId="52F1E2BD">
                  <wp:extent cx="1625600" cy="95885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25600" cy="958850"/>
                          </a:xfrm>
                          <a:prstGeom prst="rect">
                            <a:avLst/>
                          </a:prstGeom>
                          <a:noFill/>
                          <a:ln>
                            <a:noFill/>
                          </a:ln>
                        </pic:spPr>
                      </pic:pic>
                    </a:graphicData>
                  </a:graphic>
                </wp:inline>
              </w:drawing>
            </w:r>
          </w:p>
        </w:tc>
      </w:tr>
      <w:tr w:rsidR="00B30228" w14:paraId="05622127" w14:textId="77777777">
        <w:trPr>
          <w:trHeight w:hRule="exact" w:val="5783"/>
        </w:trPr>
        <w:tc>
          <w:tcPr>
            <w:tcW w:w="10423" w:type="dxa"/>
            <w:gridSpan w:val="2"/>
            <w:shd w:val="clear" w:color="auto" w:fill="auto"/>
          </w:tcPr>
          <w:p w14:paraId="0DDD7F1D" w14:textId="77777777" w:rsidR="00B30228" w:rsidRDefault="00B30228">
            <w:pPr>
              <w:pStyle w:val="Guidance"/>
              <w:rPr>
                <w:b/>
              </w:rPr>
            </w:pPr>
          </w:p>
        </w:tc>
      </w:tr>
      <w:tr w:rsidR="00B30228" w14:paraId="660B41F5" w14:textId="77777777">
        <w:trPr>
          <w:cantSplit/>
          <w:trHeight w:hRule="exact" w:val="964"/>
        </w:trPr>
        <w:tc>
          <w:tcPr>
            <w:tcW w:w="10423" w:type="dxa"/>
            <w:gridSpan w:val="2"/>
            <w:shd w:val="clear" w:color="auto" w:fill="auto"/>
          </w:tcPr>
          <w:p w14:paraId="209E8FB0" w14:textId="77777777" w:rsidR="00B30228"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DFB2774" w14:textId="77777777" w:rsidR="00B30228" w:rsidRDefault="00B30228">
            <w:pPr>
              <w:pStyle w:val="ZV"/>
              <w:framePr w:wrap="notBeside"/>
            </w:pPr>
          </w:p>
          <w:p w14:paraId="27258926" w14:textId="77777777" w:rsidR="00B30228" w:rsidRDefault="00B30228">
            <w:pPr>
              <w:rPr>
                <w:sz w:val="16"/>
              </w:rPr>
            </w:pPr>
          </w:p>
        </w:tc>
      </w:tr>
      <w:bookmarkEnd w:id="0"/>
    </w:tbl>
    <w:p w14:paraId="58EE34F6" w14:textId="77777777" w:rsidR="00B30228" w:rsidRDefault="00B30228">
      <w:pPr>
        <w:sectPr w:rsidR="00B30228" w:rsidSect="00A3604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0228" w14:paraId="58F84F14" w14:textId="77777777">
        <w:trPr>
          <w:trHeight w:hRule="exact" w:val="5670"/>
        </w:trPr>
        <w:tc>
          <w:tcPr>
            <w:tcW w:w="10423" w:type="dxa"/>
            <w:shd w:val="clear" w:color="auto" w:fill="auto"/>
          </w:tcPr>
          <w:p w14:paraId="45729CDB" w14:textId="77777777" w:rsidR="00B30228" w:rsidRPr="00AE3652" w:rsidRDefault="00B30228">
            <w:pPr>
              <w:pStyle w:val="Guidance"/>
            </w:pPr>
            <w:bookmarkStart w:id="9" w:name="page2"/>
          </w:p>
        </w:tc>
      </w:tr>
      <w:tr w:rsidR="00B30228" w14:paraId="77CA54DB" w14:textId="77777777">
        <w:trPr>
          <w:trHeight w:hRule="exact" w:val="5387"/>
        </w:trPr>
        <w:tc>
          <w:tcPr>
            <w:tcW w:w="10423" w:type="dxa"/>
            <w:shd w:val="clear" w:color="auto" w:fill="auto"/>
          </w:tcPr>
          <w:p w14:paraId="48FEA415" w14:textId="77777777" w:rsidR="00B30228" w:rsidRDefault="00000000">
            <w:pPr>
              <w:pStyle w:val="FP"/>
              <w:spacing w:after="240"/>
              <w:ind w:left="2835" w:right="2835"/>
              <w:jc w:val="center"/>
              <w:rPr>
                <w:rFonts w:ascii="Arial" w:hAnsi="Arial"/>
                <w:b/>
                <w:i/>
              </w:rPr>
            </w:pPr>
            <w:bookmarkStart w:id="10" w:name="coords3gpp"/>
            <w:r>
              <w:rPr>
                <w:rFonts w:ascii="Arial" w:hAnsi="Arial"/>
                <w:b/>
                <w:i/>
              </w:rPr>
              <w:t>3GPP</w:t>
            </w:r>
          </w:p>
          <w:p w14:paraId="6BE99018" w14:textId="77777777" w:rsidR="00B30228" w:rsidRDefault="00000000">
            <w:pPr>
              <w:pStyle w:val="FP"/>
              <w:pBdr>
                <w:bottom w:val="single" w:sz="6" w:space="1" w:color="auto"/>
              </w:pBdr>
              <w:ind w:left="2835" w:right="2835"/>
              <w:jc w:val="center"/>
            </w:pPr>
            <w:r>
              <w:t>Postal address</w:t>
            </w:r>
          </w:p>
          <w:p w14:paraId="7A49DA15" w14:textId="77777777" w:rsidR="00B30228" w:rsidRDefault="00B30228">
            <w:pPr>
              <w:pStyle w:val="FP"/>
              <w:ind w:left="2835" w:right="2835"/>
              <w:jc w:val="center"/>
              <w:rPr>
                <w:rFonts w:ascii="Arial" w:hAnsi="Arial"/>
                <w:sz w:val="18"/>
              </w:rPr>
            </w:pPr>
          </w:p>
          <w:p w14:paraId="7E405116" w14:textId="77777777" w:rsidR="00B30228" w:rsidRDefault="00000000">
            <w:pPr>
              <w:pStyle w:val="FP"/>
              <w:pBdr>
                <w:bottom w:val="single" w:sz="6" w:space="1" w:color="auto"/>
              </w:pBdr>
              <w:spacing w:before="240"/>
              <w:ind w:left="2835" w:right="2835"/>
              <w:jc w:val="center"/>
            </w:pPr>
            <w:r>
              <w:t>3GPP support office address</w:t>
            </w:r>
          </w:p>
          <w:p w14:paraId="0473A3C5" w14:textId="77777777" w:rsidR="00B30228"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35E69E5" w14:textId="77777777" w:rsidR="00B30228" w:rsidRDefault="00000000">
            <w:pPr>
              <w:pStyle w:val="FP"/>
              <w:ind w:left="2835" w:right="2835"/>
              <w:jc w:val="center"/>
              <w:rPr>
                <w:rFonts w:ascii="Arial" w:hAnsi="Arial"/>
                <w:sz w:val="18"/>
                <w:lang w:val="fr-FR"/>
              </w:rPr>
            </w:pPr>
            <w:r>
              <w:rPr>
                <w:rFonts w:ascii="Arial" w:hAnsi="Arial"/>
                <w:sz w:val="18"/>
                <w:lang w:val="fr-FR"/>
              </w:rPr>
              <w:t>Valbonne - FRANCE</w:t>
            </w:r>
          </w:p>
          <w:p w14:paraId="38117246" w14:textId="77777777" w:rsidR="00B30228"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059B97B" w14:textId="77777777" w:rsidR="00B30228" w:rsidRDefault="00000000">
            <w:pPr>
              <w:pStyle w:val="FP"/>
              <w:pBdr>
                <w:bottom w:val="single" w:sz="6" w:space="1" w:color="auto"/>
              </w:pBdr>
              <w:spacing w:before="240"/>
              <w:ind w:left="2835" w:right="2835"/>
              <w:jc w:val="center"/>
            </w:pPr>
            <w:r>
              <w:t>Internet</w:t>
            </w:r>
          </w:p>
          <w:p w14:paraId="5D2D5330" w14:textId="77777777" w:rsidR="00B30228" w:rsidRDefault="00000000">
            <w:pPr>
              <w:pStyle w:val="FP"/>
              <w:ind w:left="2835" w:right="2835"/>
              <w:jc w:val="center"/>
              <w:rPr>
                <w:rFonts w:ascii="Arial" w:hAnsi="Arial"/>
                <w:sz w:val="18"/>
              </w:rPr>
            </w:pPr>
            <w:r>
              <w:rPr>
                <w:rFonts w:ascii="Arial" w:hAnsi="Arial"/>
                <w:sz w:val="18"/>
              </w:rPr>
              <w:t>http://www.3gpp.org</w:t>
            </w:r>
            <w:bookmarkEnd w:id="10"/>
          </w:p>
          <w:p w14:paraId="2EDD386C" w14:textId="77777777" w:rsidR="00B30228" w:rsidRDefault="00B30228"/>
        </w:tc>
      </w:tr>
      <w:tr w:rsidR="00B30228" w14:paraId="42DC59DC" w14:textId="77777777">
        <w:tc>
          <w:tcPr>
            <w:tcW w:w="10423" w:type="dxa"/>
            <w:shd w:val="clear" w:color="auto" w:fill="auto"/>
            <w:vAlign w:val="bottom"/>
          </w:tcPr>
          <w:p w14:paraId="28265CA8" w14:textId="77777777" w:rsidR="00B30228"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62BD5FB0" w14:textId="77777777" w:rsidR="00B30228" w:rsidRDefault="00000000">
            <w:pPr>
              <w:pStyle w:val="FP"/>
              <w:jc w:val="center"/>
            </w:pPr>
            <w:r>
              <w:t>No part may be reproduced except as authorized by written permission.</w:t>
            </w:r>
            <w:r>
              <w:br/>
              <w:t>The copyright and the foregoing restriction extend to reproduction in all media.</w:t>
            </w:r>
          </w:p>
          <w:p w14:paraId="160CC7CB" w14:textId="77777777" w:rsidR="00B30228" w:rsidRDefault="00B30228">
            <w:pPr>
              <w:pStyle w:val="FP"/>
              <w:jc w:val="center"/>
            </w:pPr>
          </w:p>
          <w:p w14:paraId="03597CF5" w14:textId="5D520423" w:rsidR="00B30228" w:rsidRDefault="00000000">
            <w:pPr>
              <w:pStyle w:val="FP"/>
              <w:jc w:val="center"/>
              <w:rPr>
                <w:sz w:val="18"/>
              </w:rPr>
            </w:pPr>
            <w:r>
              <w:rPr>
                <w:sz w:val="18"/>
              </w:rPr>
              <w:t xml:space="preserve">© </w:t>
            </w:r>
            <w:bookmarkStart w:id="12" w:name="copyrightDate"/>
            <w:r>
              <w:rPr>
                <w:sz w:val="18"/>
              </w:rPr>
              <w:t>202</w:t>
            </w:r>
            <w:bookmarkEnd w:id="12"/>
            <w:r w:rsidR="006046C3">
              <w:rPr>
                <w:sz w:val="18"/>
              </w:rPr>
              <w:t>4</w:t>
            </w:r>
            <w:r>
              <w:rPr>
                <w:sz w:val="18"/>
              </w:rPr>
              <w:t>, 3GPP Organizational Partners (ARIB, ATIS, CCSA, ETSI, TSDSI, TTA, TTC).</w:t>
            </w:r>
            <w:bookmarkStart w:id="13" w:name="copyrightaddon"/>
            <w:bookmarkEnd w:id="13"/>
          </w:p>
          <w:p w14:paraId="1B1B7E0D" w14:textId="77777777" w:rsidR="00B30228" w:rsidRDefault="00000000">
            <w:pPr>
              <w:pStyle w:val="FP"/>
              <w:jc w:val="center"/>
              <w:rPr>
                <w:sz w:val="18"/>
              </w:rPr>
            </w:pPr>
            <w:r>
              <w:rPr>
                <w:sz w:val="18"/>
              </w:rPr>
              <w:t>All rights reserved.</w:t>
            </w:r>
          </w:p>
          <w:p w14:paraId="08BF714C" w14:textId="77777777" w:rsidR="00B30228" w:rsidRDefault="00B30228">
            <w:pPr>
              <w:pStyle w:val="FP"/>
              <w:rPr>
                <w:sz w:val="18"/>
              </w:rPr>
            </w:pPr>
          </w:p>
          <w:p w14:paraId="336A2968" w14:textId="77777777" w:rsidR="00B30228" w:rsidRDefault="00000000">
            <w:pPr>
              <w:pStyle w:val="FP"/>
              <w:rPr>
                <w:sz w:val="18"/>
              </w:rPr>
            </w:pPr>
            <w:r>
              <w:rPr>
                <w:sz w:val="18"/>
              </w:rPr>
              <w:t>UMTS™ is a Trade Mark of ETSI registered for the benefit of its members</w:t>
            </w:r>
          </w:p>
          <w:p w14:paraId="0AC3487C" w14:textId="77777777" w:rsidR="00B30228"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C07E63" w14:textId="77777777" w:rsidR="00B30228" w:rsidRDefault="00000000">
            <w:pPr>
              <w:pStyle w:val="FP"/>
              <w:rPr>
                <w:sz w:val="18"/>
              </w:rPr>
            </w:pPr>
            <w:r>
              <w:rPr>
                <w:sz w:val="18"/>
              </w:rPr>
              <w:t>GSM® and the GSM logo are registered and owned by the GSM Association</w:t>
            </w:r>
            <w:bookmarkEnd w:id="11"/>
          </w:p>
          <w:p w14:paraId="73BD5E6C" w14:textId="77777777" w:rsidR="00B30228" w:rsidRDefault="00B30228"/>
        </w:tc>
      </w:tr>
      <w:bookmarkEnd w:id="9"/>
    </w:tbl>
    <w:p w14:paraId="1A701F45" w14:textId="77777777" w:rsidR="00B30228" w:rsidRDefault="00000000">
      <w:pPr>
        <w:pStyle w:val="TT"/>
      </w:pPr>
      <w:r>
        <w:br w:type="page"/>
      </w:r>
      <w:bookmarkStart w:id="14" w:name="tableOfContents"/>
      <w:bookmarkEnd w:id="14"/>
      <w:r>
        <w:lastRenderedPageBreak/>
        <w:t>Contents</w:t>
      </w:r>
    </w:p>
    <w:p w14:paraId="7E2512D1" w14:textId="4B072EEB" w:rsidR="003A73D5"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"1-9" </w:instrText>
      </w:r>
      <w:r>
        <w:fldChar w:fldCharType="separate"/>
      </w:r>
      <w:r w:rsidR="003A73D5">
        <w:rPr>
          <w:noProof/>
        </w:rPr>
        <w:t>Foreword</w:t>
      </w:r>
      <w:r w:rsidR="003A73D5">
        <w:rPr>
          <w:noProof/>
        </w:rPr>
        <w:tab/>
      </w:r>
      <w:r w:rsidR="003A73D5">
        <w:rPr>
          <w:noProof/>
        </w:rPr>
        <w:fldChar w:fldCharType="begin"/>
      </w:r>
      <w:r w:rsidR="003A73D5">
        <w:rPr>
          <w:noProof/>
        </w:rPr>
        <w:instrText xml:space="preserve"> PAGEREF _Toc158069492 \h </w:instrText>
      </w:r>
      <w:r w:rsidR="003A73D5">
        <w:rPr>
          <w:noProof/>
        </w:rPr>
      </w:r>
      <w:r w:rsidR="003A73D5">
        <w:rPr>
          <w:noProof/>
        </w:rPr>
        <w:fldChar w:fldCharType="separate"/>
      </w:r>
      <w:r w:rsidR="003A73D5">
        <w:rPr>
          <w:noProof/>
        </w:rPr>
        <w:t>5</w:t>
      </w:r>
      <w:r w:rsidR="003A73D5">
        <w:rPr>
          <w:noProof/>
        </w:rPr>
        <w:fldChar w:fldCharType="end"/>
      </w:r>
    </w:p>
    <w:p w14:paraId="6F4FE81D" w14:textId="684AC3F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Introduction</w:t>
      </w:r>
      <w:r>
        <w:rPr>
          <w:noProof/>
        </w:rPr>
        <w:tab/>
      </w:r>
      <w:r>
        <w:rPr>
          <w:noProof/>
        </w:rPr>
        <w:fldChar w:fldCharType="begin"/>
      </w:r>
      <w:r>
        <w:rPr>
          <w:noProof/>
        </w:rPr>
        <w:instrText xml:space="preserve"> PAGEREF _Toc158069493 \h </w:instrText>
      </w:r>
      <w:r>
        <w:rPr>
          <w:noProof/>
        </w:rPr>
      </w:r>
      <w:r>
        <w:rPr>
          <w:noProof/>
        </w:rPr>
        <w:fldChar w:fldCharType="separate"/>
      </w:r>
      <w:r>
        <w:rPr>
          <w:noProof/>
        </w:rPr>
        <w:t>6</w:t>
      </w:r>
      <w:r>
        <w:rPr>
          <w:noProof/>
        </w:rPr>
        <w:fldChar w:fldCharType="end"/>
      </w:r>
    </w:p>
    <w:p w14:paraId="67889B0A" w14:textId="2FB2272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1</w:t>
      </w:r>
      <w:r>
        <w:rPr>
          <w:rFonts w:asciiTheme="minorHAnsi" w:eastAsiaTheme="minorEastAsia" w:hAnsiTheme="minorHAnsi" w:cstheme="minorBidi"/>
          <w:noProof/>
          <w:kern w:val="2"/>
          <w:sz w:val="21"/>
          <w:szCs w:val="22"/>
          <w:lang w:val="en-US" w:eastAsia="zh-CN"/>
          <w14:ligatures w14:val="standardContextual"/>
        </w:rPr>
        <w:tab/>
      </w:r>
      <w:r>
        <w:rPr>
          <w:noProof/>
        </w:rPr>
        <w:t>Scope</w:t>
      </w:r>
      <w:r>
        <w:rPr>
          <w:noProof/>
        </w:rPr>
        <w:tab/>
      </w:r>
      <w:r>
        <w:rPr>
          <w:noProof/>
        </w:rPr>
        <w:fldChar w:fldCharType="begin"/>
      </w:r>
      <w:r>
        <w:rPr>
          <w:noProof/>
        </w:rPr>
        <w:instrText xml:space="preserve"> PAGEREF _Toc158069494 \h </w:instrText>
      </w:r>
      <w:r>
        <w:rPr>
          <w:noProof/>
        </w:rPr>
      </w:r>
      <w:r>
        <w:rPr>
          <w:noProof/>
        </w:rPr>
        <w:fldChar w:fldCharType="separate"/>
      </w:r>
      <w:r>
        <w:rPr>
          <w:noProof/>
        </w:rPr>
        <w:t>7</w:t>
      </w:r>
      <w:r>
        <w:rPr>
          <w:noProof/>
        </w:rPr>
        <w:fldChar w:fldCharType="end"/>
      </w:r>
    </w:p>
    <w:p w14:paraId="7EB0CE3B" w14:textId="3F0C18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2</w:t>
      </w:r>
      <w:r>
        <w:rPr>
          <w:rFonts w:asciiTheme="minorHAnsi" w:eastAsiaTheme="minorEastAsia" w:hAnsiTheme="minorHAnsi" w:cstheme="minorBidi"/>
          <w:noProof/>
          <w:kern w:val="2"/>
          <w:sz w:val="21"/>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_Toc158069495 \h </w:instrText>
      </w:r>
      <w:r>
        <w:rPr>
          <w:noProof/>
        </w:rPr>
      </w:r>
      <w:r>
        <w:rPr>
          <w:noProof/>
        </w:rPr>
        <w:fldChar w:fldCharType="separate"/>
      </w:r>
      <w:r>
        <w:rPr>
          <w:noProof/>
        </w:rPr>
        <w:t>7</w:t>
      </w:r>
      <w:r>
        <w:rPr>
          <w:noProof/>
        </w:rPr>
        <w:fldChar w:fldCharType="end"/>
      </w:r>
    </w:p>
    <w:p w14:paraId="5FE4BA72" w14:textId="574D5D42"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3</w:t>
      </w:r>
      <w:r>
        <w:rPr>
          <w:rFonts w:asciiTheme="minorHAnsi" w:eastAsiaTheme="minorEastAsia" w:hAnsiTheme="minorHAnsi" w:cstheme="minorBidi"/>
          <w:noProof/>
          <w:kern w:val="2"/>
          <w:sz w:val="21"/>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_Toc158069496 \h </w:instrText>
      </w:r>
      <w:r>
        <w:rPr>
          <w:noProof/>
        </w:rPr>
      </w:r>
      <w:r>
        <w:rPr>
          <w:noProof/>
        </w:rPr>
        <w:fldChar w:fldCharType="separate"/>
      </w:r>
      <w:r>
        <w:rPr>
          <w:noProof/>
        </w:rPr>
        <w:t>7</w:t>
      </w:r>
      <w:r>
        <w:rPr>
          <w:noProof/>
        </w:rPr>
        <w:fldChar w:fldCharType="end"/>
      </w:r>
    </w:p>
    <w:p w14:paraId="64D1A1EB" w14:textId="7E41DA55"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3.1</w:t>
      </w:r>
      <w:r>
        <w:rPr>
          <w:rFonts w:asciiTheme="minorHAnsi" w:eastAsiaTheme="minorEastAsia" w:hAnsiTheme="minorHAnsi" w:cstheme="minorBidi"/>
          <w:noProof/>
          <w:kern w:val="2"/>
          <w:sz w:val="21"/>
          <w:szCs w:val="22"/>
          <w:lang w:val="en-US" w:eastAsia="zh-CN"/>
          <w14:ligatures w14:val="standardContextual"/>
        </w:rPr>
        <w:tab/>
      </w:r>
      <w:r>
        <w:rPr>
          <w:noProof/>
        </w:rPr>
        <w:t>Terms</w:t>
      </w:r>
      <w:r>
        <w:rPr>
          <w:noProof/>
        </w:rPr>
        <w:tab/>
      </w:r>
      <w:r>
        <w:rPr>
          <w:noProof/>
        </w:rPr>
        <w:fldChar w:fldCharType="begin"/>
      </w:r>
      <w:r>
        <w:rPr>
          <w:noProof/>
        </w:rPr>
        <w:instrText xml:space="preserve"> PAGEREF _Toc158069497 \h </w:instrText>
      </w:r>
      <w:r>
        <w:rPr>
          <w:noProof/>
        </w:rPr>
      </w:r>
      <w:r>
        <w:rPr>
          <w:noProof/>
        </w:rPr>
        <w:fldChar w:fldCharType="separate"/>
      </w:r>
      <w:r>
        <w:rPr>
          <w:noProof/>
        </w:rPr>
        <w:t>7</w:t>
      </w:r>
      <w:r>
        <w:rPr>
          <w:noProof/>
        </w:rPr>
        <w:fldChar w:fldCharType="end"/>
      </w:r>
    </w:p>
    <w:p w14:paraId="593DB3E6" w14:textId="5E1D7FF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3.2</w:t>
      </w:r>
      <w:r>
        <w:rPr>
          <w:rFonts w:asciiTheme="minorHAnsi" w:eastAsiaTheme="minorEastAsia" w:hAnsiTheme="minorHAnsi" w:cstheme="minorBidi"/>
          <w:noProof/>
          <w:kern w:val="2"/>
          <w:sz w:val="21"/>
          <w:szCs w:val="22"/>
          <w:lang w:val="en-US" w:eastAsia="zh-CN"/>
          <w14:ligatures w14:val="standardContextual"/>
        </w:rPr>
        <w:tab/>
      </w:r>
      <w:r>
        <w:rPr>
          <w:noProof/>
        </w:rPr>
        <w:t>Symbols</w:t>
      </w:r>
      <w:r>
        <w:rPr>
          <w:noProof/>
        </w:rPr>
        <w:tab/>
      </w:r>
      <w:r>
        <w:rPr>
          <w:noProof/>
        </w:rPr>
        <w:fldChar w:fldCharType="begin"/>
      </w:r>
      <w:r>
        <w:rPr>
          <w:noProof/>
        </w:rPr>
        <w:instrText xml:space="preserve"> PAGEREF _Toc158069498 \h </w:instrText>
      </w:r>
      <w:r>
        <w:rPr>
          <w:noProof/>
        </w:rPr>
      </w:r>
      <w:r>
        <w:rPr>
          <w:noProof/>
        </w:rPr>
        <w:fldChar w:fldCharType="separate"/>
      </w:r>
      <w:r>
        <w:rPr>
          <w:noProof/>
        </w:rPr>
        <w:t>8</w:t>
      </w:r>
      <w:r>
        <w:rPr>
          <w:noProof/>
        </w:rPr>
        <w:fldChar w:fldCharType="end"/>
      </w:r>
    </w:p>
    <w:p w14:paraId="2F2B5E3D" w14:textId="65AD1A5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3.3</w:t>
      </w:r>
      <w:r>
        <w:rPr>
          <w:rFonts w:asciiTheme="minorHAnsi" w:eastAsiaTheme="minorEastAsia" w:hAnsiTheme="minorHAnsi" w:cstheme="minorBidi"/>
          <w:noProof/>
          <w:kern w:val="2"/>
          <w:sz w:val="21"/>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_Toc158069499 \h </w:instrText>
      </w:r>
      <w:r>
        <w:rPr>
          <w:noProof/>
        </w:rPr>
      </w:r>
      <w:r>
        <w:rPr>
          <w:noProof/>
        </w:rPr>
        <w:fldChar w:fldCharType="separate"/>
      </w:r>
      <w:r>
        <w:rPr>
          <w:noProof/>
        </w:rPr>
        <w:t>8</w:t>
      </w:r>
      <w:r>
        <w:rPr>
          <w:noProof/>
        </w:rPr>
        <w:fldChar w:fldCharType="end"/>
      </w:r>
    </w:p>
    <w:p w14:paraId="2DCB2247" w14:textId="606A05BD"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4</w:t>
      </w:r>
      <w:r>
        <w:rPr>
          <w:rFonts w:asciiTheme="minorHAnsi" w:eastAsiaTheme="minorEastAsia" w:hAnsiTheme="minorHAnsi" w:cstheme="minorBidi"/>
          <w:noProof/>
          <w:kern w:val="2"/>
          <w:sz w:val="21"/>
          <w:szCs w:val="22"/>
          <w:lang w:val="en-US" w:eastAsia="zh-CN"/>
          <w14:ligatures w14:val="standardContextual"/>
        </w:rPr>
        <w:tab/>
      </w:r>
      <w:r>
        <w:rPr>
          <w:noProof/>
        </w:rPr>
        <w:t>Overview</w:t>
      </w:r>
      <w:r>
        <w:rPr>
          <w:noProof/>
        </w:rPr>
        <w:tab/>
      </w:r>
      <w:r>
        <w:rPr>
          <w:noProof/>
        </w:rPr>
        <w:fldChar w:fldCharType="begin"/>
      </w:r>
      <w:r>
        <w:rPr>
          <w:noProof/>
        </w:rPr>
        <w:instrText xml:space="preserve"> PAGEREF _Toc158069500 \h </w:instrText>
      </w:r>
      <w:r>
        <w:rPr>
          <w:noProof/>
        </w:rPr>
      </w:r>
      <w:r>
        <w:rPr>
          <w:noProof/>
        </w:rPr>
        <w:fldChar w:fldCharType="separate"/>
      </w:r>
      <w:r>
        <w:rPr>
          <w:noProof/>
        </w:rPr>
        <w:t>8</w:t>
      </w:r>
      <w:r>
        <w:rPr>
          <w:noProof/>
        </w:rPr>
        <w:fldChar w:fldCharType="end"/>
      </w:r>
    </w:p>
    <w:p w14:paraId="64EEC8A5" w14:textId="422E7B87"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4.1</w:t>
      </w:r>
      <w:r>
        <w:rPr>
          <w:rFonts w:asciiTheme="minorHAnsi" w:eastAsiaTheme="minorEastAsia" w:hAnsiTheme="minorHAnsi" w:cstheme="minorBidi"/>
          <w:noProof/>
          <w:kern w:val="2"/>
          <w:sz w:val="21"/>
          <w:szCs w:val="22"/>
          <w:lang w:val="en-US" w:eastAsia="zh-CN"/>
          <w14:ligatures w14:val="standardContextual"/>
        </w:rPr>
        <w:tab/>
      </w:r>
      <w:r>
        <w:rPr>
          <w:noProof/>
        </w:rPr>
        <w:t>General</w:t>
      </w:r>
      <w:r>
        <w:rPr>
          <w:noProof/>
        </w:rPr>
        <w:tab/>
      </w:r>
      <w:r>
        <w:rPr>
          <w:noProof/>
        </w:rPr>
        <w:fldChar w:fldCharType="begin"/>
      </w:r>
      <w:r>
        <w:rPr>
          <w:noProof/>
        </w:rPr>
        <w:instrText xml:space="preserve"> PAGEREF _Toc158069501 \h </w:instrText>
      </w:r>
      <w:r>
        <w:rPr>
          <w:noProof/>
        </w:rPr>
      </w:r>
      <w:r>
        <w:rPr>
          <w:noProof/>
        </w:rPr>
        <w:fldChar w:fldCharType="separate"/>
      </w:r>
      <w:r>
        <w:rPr>
          <w:noProof/>
        </w:rPr>
        <w:t>8</w:t>
      </w:r>
      <w:r>
        <w:rPr>
          <w:noProof/>
        </w:rPr>
        <w:fldChar w:fldCharType="end"/>
      </w:r>
    </w:p>
    <w:p w14:paraId="37944D64" w14:textId="7430B7F9"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4.2</w:t>
      </w:r>
      <w:r>
        <w:rPr>
          <w:rFonts w:asciiTheme="minorHAnsi" w:eastAsiaTheme="minorEastAsia" w:hAnsiTheme="minorHAnsi" w:cstheme="minorBidi"/>
          <w:noProof/>
          <w:kern w:val="2"/>
          <w:sz w:val="21"/>
          <w:szCs w:val="22"/>
          <w:lang w:val="en-US" w:eastAsia="zh-CN"/>
          <w14:ligatures w14:val="standardContextual"/>
        </w:rPr>
        <w:tab/>
      </w:r>
      <w:r>
        <w:rPr>
          <w:noProof/>
        </w:rPr>
        <w:t>Business roles</w:t>
      </w:r>
      <w:r>
        <w:rPr>
          <w:noProof/>
        </w:rPr>
        <w:tab/>
      </w:r>
      <w:r>
        <w:rPr>
          <w:noProof/>
        </w:rPr>
        <w:fldChar w:fldCharType="begin"/>
      </w:r>
      <w:r>
        <w:rPr>
          <w:noProof/>
        </w:rPr>
        <w:instrText xml:space="preserve"> PAGEREF _Toc158069502 \h </w:instrText>
      </w:r>
      <w:r>
        <w:rPr>
          <w:noProof/>
        </w:rPr>
      </w:r>
      <w:r>
        <w:rPr>
          <w:noProof/>
        </w:rPr>
        <w:fldChar w:fldCharType="separate"/>
      </w:r>
      <w:r>
        <w:rPr>
          <w:noProof/>
        </w:rPr>
        <w:t>8</w:t>
      </w:r>
      <w:r>
        <w:rPr>
          <w:noProof/>
        </w:rPr>
        <w:fldChar w:fldCharType="end"/>
      </w:r>
    </w:p>
    <w:p w14:paraId="4F69BAF0" w14:textId="374BFD8E"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lang w:eastAsia="zh-CN"/>
        </w:rPr>
        <w:t>5</w:t>
      </w:r>
      <w:r>
        <w:rPr>
          <w:rFonts w:asciiTheme="minorHAnsi" w:eastAsiaTheme="minorEastAsia" w:hAnsiTheme="minorHAnsi" w:cstheme="minorBidi"/>
          <w:noProof/>
          <w:kern w:val="2"/>
          <w:sz w:val="21"/>
          <w:szCs w:val="22"/>
          <w:lang w:val="en-US" w:eastAsia="zh-CN"/>
          <w14:ligatures w14:val="standardContextual"/>
        </w:rPr>
        <w:tab/>
      </w:r>
      <w:r>
        <w:rPr>
          <w:noProof/>
        </w:rPr>
        <w:t>Charging scenarios and key issues</w:t>
      </w:r>
      <w:r>
        <w:rPr>
          <w:noProof/>
        </w:rPr>
        <w:tab/>
      </w:r>
      <w:r>
        <w:rPr>
          <w:noProof/>
        </w:rPr>
        <w:fldChar w:fldCharType="begin"/>
      </w:r>
      <w:r>
        <w:rPr>
          <w:noProof/>
        </w:rPr>
        <w:instrText xml:space="preserve"> PAGEREF _Toc158069503 \h </w:instrText>
      </w:r>
      <w:r>
        <w:rPr>
          <w:noProof/>
        </w:rPr>
      </w:r>
      <w:r>
        <w:rPr>
          <w:noProof/>
        </w:rPr>
        <w:fldChar w:fldCharType="separate"/>
      </w:r>
      <w:r>
        <w:rPr>
          <w:noProof/>
        </w:rPr>
        <w:t>9</w:t>
      </w:r>
      <w:r>
        <w:rPr>
          <w:noProof/>
        </w:rPr>
        <w:fldChar w:fldCharType="end"/>
      </w:r>
    </w:p>
    <w:p w14:paraId="26355936" w14:textId="379D5D0C"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1: 5GS charging for Ranging/Sidelink Positioning UE Discovery</w:t>
      </w:r>
      <w:r>
        <w:rPr>
          <w:noProof/>
        </w:rPr>
        <w:tab/>
      </w:r>
      <w:r>
        <w:rPr>
          <w:noProof/>
        </w:rPr>
        <w:fldChar w:fldCharType="begin"/>
      </w:r>
      <w:r>
        <w:rPr>
          <w:noProof/>
        </w:rPr>
        <w:instrText xml:space="preserve"> PAGEREF _Toc158069504 \h </w:instrText>
      </w:r>
      <w:r>
        <w:rPr>
          <w:noProof/>
        </w:rPr>
      </w:r>
      <w:r>
        <w:rPr>
          <w:noProof/>
        </w:rPr>
        <w:fldChar w:fldCharType="separate"/>
      </w:r>
      <w:r>
        <w:rPr>
          <w:noProof/>
        </w:rPr>
        <w:t>9</w:t>
      </w:r>
      <w:r>
        <w:rPr>
          <w:noProof/>
        </w:rPr>
        <w:fldChar w:fldCharType="end"/>
      </w:r>
    </w:p>
    <w:p w14:paraId="67AC4628" w14:textId="0C3AF3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_Toc158069505 \h </w:instrText>
      </w:r>
      <w:r>
        <w:rPr>
          <w:noProof/>
        </w:rPr>
      </w:r>
      <w:r>
        <w:rPr>
          <w:noProof/>
        </w:rPr>
        <w:fldChar w:fldCharType="separate"/>
      </w:r>
      <w:r>
        <w:rPr>
          <w:noProof/>
        </w:rPr>
        <w:t>9</w:t>
      </w:r>
      <w:r>
        <w:rPr>
          <w:noProof/>
        </w:rPr>
        <w:fldChar w:fldCharType="end"/>
      </w:r>
    </w:p>
    <w:p w14:paraId="570C48B1" w14:textId="4376246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5.1.1.1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#1.1: RSL-MNO charging RSL-SC based on usage</w:t>
      </w:r>
      <w:r>
        <w:rPr>
          <w:noProof/>
        </w:rPr>
        <w:tab/>
      </w:r>
      <w:r>
        <w:rPr>
          <w:noProof/>
        </w:rPr>
        <w:fldChar w:fldCharType="begin"/>
      </w:r>
      <w:r>
        <w:rPr>
          <w:noProof/>
        </w:rPr>
        <w:instrText xml:space="preserve"> PAGEREF _Toc158069506 \h </w:instrText>
      </w:r>
      <w:r>
        <w:rPr>
          <w:noProof/>
        </w:rPr>
      </w:r>
      <w:r>
        <w:rPr>
          <w:noProof/>
        </w:rPr>
        <w:fldChar w:fldCharType="separate"/>
      </w:r>
      <w:r>
        <w:rPr>
          <w:noProof/>
        </w:rPr>
        <w:t>9</w:t>
      </w:r>
      <w:r>
        <w:rPr>
          <w:noProof/>
        </w:rPr>
        <w:fldChar w:fldCharType="end"/>
      </w:r>
    </w:p>
    <w:p w14:paraId="0D4D982E" w14:textId="227E707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_Toc158069507 \h </w:instrText>
      </w:r>
      <w:r>
        <w:rPr>
          <w:noProof/>
        </w:rPr>
      </w:r>
      <w:r>
        <w:rPr>
          <w:noProof/>
        </w:rPr>
        <w:fldChar w:fldCharType="separate"/>
      </w:r>
      <w:r>
        <w:rPr>
          <w:noProof/>
        </w:rPr>
        <w:t>9</w:t>
      </w:r>
      <w:r>
        <w:rPr>
          <w:noProof/>
        </w:rPr>
        <w:fldChar w:fldCharType="end"/>
      </w:r>
    </w:p>
    <w:p w14:paraId="74D3C312" w14:textId="2F964AD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_Toc158069508 \h </w:instrText>
      </w:r>
      <w:r>
        <w:rPr>
          <w:noProof/>
        </w:rPr>
      </w:r>
      <w:r>
        <w:rPr>
          <w:noProof/>
        </w:rPr>
        <w:fldChar w:fldCharType="separate"/>
      </w:r>
      <w:r>
        <w:rPr>
          <w:noProof/>
        </w:rPr>
        <w:t>10</w:t>
      </w:r>
      <w:r>
        <w:rPr>
          <w:noProof/>
        </w:rPr>
        <w:fldChar w:fldCharType="end"/>
      </w:r>
    </w:p>
    <w:p w14:paraId="7AEF89BD" w14:textId="517484B6"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_Toc158069509 \h </w:instrText>
      </w:r>
      <w:r>
        <w:rPr>
          <w:noProof/>
        </w:rPr>
      </w:r>
      <w:r>
        <w:rPr>
          <w:noProof/>
        </w:rPr>
        <w:fldChar w:fldCharType="separate"/>
      </w:r>
      <w:r>
        <w:rPr>
          <w:noProof/>
        </w:rPr>
        <w:t>10</w:t>
      </w:r>
      <w:r>
        <w:rPr>
          <w:noProof/>
        </w:rPr>
        <w:fldChar w:fldCharType="end"/>
      </w:r>
    </w:p>
    <w:p w14:paraId="52840FC5" w14:textId="0F8A14A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#1.1: Charging Trigger Function (CTF) based solution for Ranging Sidelink Positioning UE Discovery charging</w:t>
      </w:r>
      <w:r>
        <w:rPr>
          <w:noProof/>
        </w:rPr>
        <w:tab/>
      </w:r>
      <w:r>
        <w:rPr>
          <w:noProof/>
        </w:rPr>
        <w:fldChar w:fldCharType="begin"/>
      </w:r>
      <w:r>
        <w:rPr>
          <w:noProof/>
        </w:rPr>
        <w:instrText xml:space="preserve"> PAGEREF _Toc158069510 \h </w:instrText>
      </w:r>
      <w:r>
        <w:rPr>
          <w:noProof/>
        </w:rPr>
      </w:r>
      <w:r>
        <w:rPr>
          <w:noProof/>
        </w:rPr>
        <w:fldChar w:fldCharType="separate"/>
      </w:r>
      <w:r>
        <w:rPr>
          <w:noProof/>
        </w:rPr>
        <w:t>10</w:t>
      </w:r>
      <w:r>
        <w:rPr>
          <w:noProof/>
        </w:rPr>
        <w:fldChar w:fldCharType="end"/>
      </w:r>
    </w:p>
    <w:p w14:paraId="2F5DD900" w14:textId="26F0CBC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_Toc158069511 \h </w:instrText>
      </w:r>
      <w:r>
        <w:rPr>
          <w:noProof/>
        </w:rPr>
      </w:r>
      <w:r>
        <w:rPr>
          <w:noProof/>
        </w:rPr>
        <w:fldChar w:fldCharType="separate"/>
      </w:r>
      <w:r>
        <w:rPr>
          <w:noProof/>
        </w:rPr>
        <w:t>10</w:t>
      </w:r>
      <w:r>
        <w:rPr>
          <w:noProof/>
        </w:rPr>
        <w:fldChar w:fldCharType="end"/>
      </w:r>
    </w:p>
    <w:p w14:paraId="3E5AA613" w14:textId="34C6260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_Toc158069512 \h </w:instrText>
      </w:r>
      <w:r>
        <w:rPr>
          <w:noProof/>
        </w:rPr>
      </w:r>
      <w:r>
        <w:rPr>
          <w:noProof/>
        </w:rPr>
        <w:fldChar w:fldCharType="separate"/>
      </w:r>
      <w:r>
        <w:rPr>
          <w:noProof/>
        </w:rPr>
        <w:t>11</w:t>
      </w:r>
      <w:r>
        <w:rPr>
          <w:noProof/>
        </w:rPr>
        <w:fldChar w:fldCharType="end"/>
      </w:r>
    </w:p>
    <w:p w14:paraId="36A1EEE9" w14:textId="241688B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5G ProSe capable UE</w:t>
      </w:r>
      <w:r>
        <w:rPr>
          <w:noProof/>
        </w:rPr>
        <w:tab/>
      </w:r>
      <w:r>
        <w:rPr>
          <w:noProof/>
        </w:rPr>
        <w:fldChar w:fldCharType="begin"/>
      </w:r>
      <w:r>
        <w:rPr>
          <w:noProof/>
        </w:rPr>
        <w:instrText xml:space="preserve"> PAGEREF _Toc158069513 \h </w:instrText>
      </w:r>
      <w:r>
        <w:rPr>
          <w:noProof/>
        </w:rPr>
      </w:r>
      <w:r>
        <w:rPr>
          <w:noProof/>
        </w:rPr>
        <w:fldChar w:fldCharType="separate"/>
      </w:r>
      <w:r>
        <w:rPr>
          <w:noProof/>
        </w:rPr>
        <w:t>11</w:t>
      </w:r>
      <w:r>
        <w:rPr>
          <w:noProof/>
        </w:rPr>
        <w:fldChar w:fldCharType="end"/>
      </w:r>
    </w:p>
    <w:p w14:paraId="7D572979" w14:textId="5F11D48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5.1.4.1.4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Ranging/SL Positioning UE discovery with V2X capable UE</w:t>
      </w:r>
      <w:r>
        <w:rPr>
          <w:noProof/>
        </w:rPr>
        <w:tab/>
      </w:r>
      <w:r>
        <w:rPr>
          <w:noProof/>
        </w:rPr>
        <w:fldChar w:fldCharType="begin"/>
      </w:r>
      <w:r>
        <w:rPr>
          <w:noProof/>
        </w:rPr>
        <w:instrText xml:space="preserve"> PAGEREF _Toc158069514 \h </w:instrText>
      </w:r>
      <w:r>
        <w:rPr>
          <w:noProof/>
        </w:rPr>
      </w:r>
      <w:r>
        <w:rPr>
          <w:noProof/>
        </w:rPr>
        <w:fldChar w:fldCharType="separate"/>
      </w:r>
      <w:r>
        <w:rPr>
          <w:noProof/>
        </w:rPr>
        <w:t>12</w:t>
      </w:r>
      <w:r>
        <w:rPr>
          <w:noProof/>
        </w:rPr>
        <w:fldChar w:fldCharType="end"/>
      </w:r>
    </w:p>
    <w:p w14:paraId="13DEF614" w14:textId="1C334789"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_Toc158069515 \h </w:instrText>
      </w:r>
      <w:r>
        <w:rPr>
          <w:noProof/>
        </w:rPr>
      </w:r>
      <w:r>
        <w:rPr>
          <w:noProof/>
        </w:rPr>
        <w:fldChar w:fldCharType="separate"/>
      </w:r>
      <w:r>
        <w:rPr>
          <w:noProof/>
        </w:rPr>
        <w:t>13</w:t>
      </w:r>
      <w:r>
        <w:rPr>
          <w:noProof/>
        </w:rPr>
        <w:fldChar w:fldCharType="end"/>
      </w:r>
    </w:p>
    <w:p w14:paraId="6B931F20" w14:textId="0CC9FE5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5.1.6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_Toc158069516 \h </w:instrText>
      </w:r>
      <w:r>
        <w:rPr>
          <w:noProof/>
        </w:rPr>
      </w:r>
      <w:r>
        <w:rPr>
          <w:noProof/>
        </w:rPr>
        <w:fldChar w:fldCharType="separate"/>
      </w:r>
      <w:r>
        <w:rPr>
          <w:noProof/>
        </w:rPr>
        <w:t>13</w:t>
      </w:r>
      <w:r>
        <w:rPr>
          <w:noProof/>
        </w:rPr>
        <w:fldChar w:fldCharType="end"/>
      </w:r>
    </w:p>
    <w:p w14:paraId="061E01DE" w14:textId="76860706"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2: 5GS charging for UE positioning assisted by Sidelink Positioning and involving 5GC</w:t>
      </w:r>
      <w:r>
        <w:rPr>
          <w:noProof/>
        </w:rPr>
        <w:tab/>
      </w:r>
      <w:r>
        <w:rPr>
          <w:noProof/>
        </w:rPr>
        <w:fldChar w:fldCharType="begin"/>
      </w:r>
      <w:r>
        <w:rPr>
          <w:noProof/>
        </w:rPr>
        <w:instrText xml:space="preserve"> PAGEREF _Toc158069517 \h </w:instrText>
      </w:r>
      <w:r>
        <w:rPr>
          <w:noProof/>
        </w:rPr>
      </w:r>
      <w:r>
        <w:rPr>
          <w:noProof/>
        </w:rPr>
        <w:fldChar w:fldCharType="separate"/>
      </w:r>
      <w:r>
        <w:rPr>
          <w:noProof/>
        </w:rPr>
        <w:t>14</w:t>
      </w:r>
      <w:r>
        <w:rPr>
          <w:noProof/>
        </w:rPr>
        <w:fldChar w:fldCharType="end"/>
      </w:r>
    </w:p>
    <w:p w14:paraId="483A6336" w14:textId="26BB049E"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_Toc158069518 \h </w:instrText>
      </w:r>
      <w:r>
        <w:rPr>
          <w:noProof/>
        </w:rPr>
      </w:r>
      <w:r>
        <w:rPr>
          <w:noProof/>
        </w:rPr>
        <w:fldChar w:fldCharType="separate"/>
      </w:r>
      <w:r>
        <w:rPr>
          <w:noProof/>
        </w:rPr>
        <w:t>14</w:t>
      </w:r>
      <w:r>
        <w:rPr>
          <w:noProof/>
        </w:rPr>
        <w:fldChar w:fldCharType="end"/>
      </w:r>
    </w:p>
    <w:p w14:paraId="02FCE5FD" w14:textId="24C96B6C"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#2.1: RSL-SC charged by RSL-MNO based on usage</w:t>
      </w:r>
      <w:r>
        <w:rPr>
          <w:noProof/>
        </w:rPr>
        <w:tab/>
      </w:r>
      <w:r>
        <w:rPr>
          <w:noProof/>
        </w:rPr>
        <w:fldChar w:fldCharType="begin"/>
      </w:r>
      <w:r>
        <w:rPr>
          <w:noProof/>
        </w:rPr>
        <w:instrText xml:space="preserve"> PAGEREF _Toc158069519 \h </w:instrText>
      </w:r>
      <w:r>
        <w:rPr>
          <w:noProof/>
        </w:rPr>
      </w:r>
      <w:r>
        <w:rPr>
          <w:noProof/>
        </w:rPr>
        <w:fldChar w:fldCharType="separate"/>
      </w:r>
      <w:r>
        <w:rPr>
          <w:noProof/>
        </w:rPr>
        <w:t>14</w:t>
      </w:r>
      <w:r>
        <w:rPr>
          <w:noProof/>
        </w:rPr>
        <w:fldChar w:fldCharType="end"/>
      </w:r>
    </w:p>
    <w:p w14:paraId="3B0FC672" w14:textId="23F0530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5.2.1.2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 xml:space="preserve"> Use Case #2.2: RSL-MNO charged by RSL-SP based on usage</w:t>
      </w:r>
      <w:r>
        <w:rPr>
          <w:noProof/>
        </w:rPr>
        <w:tab/>
      </w:r>
      <w:r>
        <w:rPr>
          <w:noProof/>
        </w:rPr>
        <w:fldChar w:fldCharType="begin"/>
      </w:r>
      <w:r>
        <w:rPr>
          <w:noProof/>
        </w:rPr>
        <w:instrText xml:space="preserve"> PAGEREF _Toc158069520 \h </w:instrText>
      </w:r>
      <w:r>
        <w:rPr>
          <w:noProof/>
        </w:rPr>
      </w:r>
      <w:r>
        <w:rPr>
          <w:noProof/>
        </w:rPr>
        <w:fldChar w:fldCharType="separate"/>
      </w:r>
      <w:r>
        <w:rPr>
          <w:noProof/>
        </w:rPr>
        <w:t>14</w:t>
      </w:r>
      <w:r>
        <w:rPr>
          <w:noProof/>
        </w:rPr>
        <w:fldChar w:fldCharType="end"/>
      </w:r>
    </w:p>
    <w:p w14:paraId="673CCB58" w14:textId="1864F4E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_Toc158069521 \h </w:instrText>
      </w:r>
      <w:r>
        <w:rPr>
          <w:noProof/>
        </w:rPr>
      </w:r>
      <w:r>
        <w:rPr>
          <w:noProof/>
        </w:rPr>
        <w:fldChar w:fldCharType="separate"/>
      </w:r>
      <w:r>
        <w:rPr>
          <w:noProof/>
        </w:rPr>
        <w:t>14</w:t>
      </w:r>
      <w:r>
        <w:rPr>
          <w:noProof/>
        </w:rPr>
        <w:fldChar w:fldCharType="end"/>
      </w:r>
    </w:p>
    <w:p w14:paraId="2251EE33" w14:textId="7B2333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_Toc158069522 \h </w:instrText>
      </w:r>
      <w:r>
        <w:rPr>
          <w:noProof/>
        </w:rPr>
      </w:r>
      <w:r>
        <w:rPr>
          <w:noProof/>
        </w:rPr>
        <w:fldChar w:fldCharType="separate"/>
      </w:r>
      <w:r>
        <w:rPr>
          <w:noProof/>
        </w:rPr>
        <w:t>14</w:t>
      </w:r>
      <w:r>
        <w:rPr>
          <w:noProof/>
        </w:rPr>
        <w:fldChar w:fldCharType="end"/>
      </w:r>
    </w:p>
    <w:p w14:paraId="3C2BDE57" w14:textId="4921ED7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_Toc158069523 \h </w:instrText>
      </w:r>
      <w:r>
        <w:rPr>
          <w:noProof/>
        </w:rPr>
      </w:r>
      <w:r>
        <w:rPr>
          <w:noProof/>
        </w:rPr>
        <w:fldChar w:fldCharType="separate"/>
      </w:r>
      <w:r>
        <w:rPr>
          <w:noProof/>
        </w:rPr>
        <w:t>15</w:t>
      </w:r>
      <w:r>
        <w:rPr>
          <w:noProof/>
        </w:rPr>
        <w:fldChar w:fldCharType="end"/>
      </w:r>
    </w:p>
    <w:p w14:paraId="79FD71D7" w14:textId="7AE5235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 2.1: GMLC Charging Trigger Function (CTF) based solution for mobile originated UE positioning assisted by Sidelink Positioning and involving 5GC charging – PEC</w:t>
      </w:r>
      <w:r>
        <w:rPr>
          <w:noProof/>
        </w:rPr>
        <w:tab/>
      </w:r>
      <w:r>
        <w:rPr>
          <w:noProof/>
        </w:rPr>
        <w:fldChar w:fldCharType="begin"/>
      </w:r>
      <w:r>
        <w:rPr>
          <w:noProof/>
        </w:rPr>
        <w:instrText xml:space="preserve"> PAGEREF _Toc158069524 \h </w:instrText>
      </w:r>
      <w:r>
        <w:rPr>
          <w:noProof/>
        </w:rPr>
      </w:r>
      <w:r>
        <w:rPr>
          <w:noProof/>
        </w:rPr>
        <w:fldChar w:fldCharType="separate"/>
      </w:r>
      <w:r>
        <w:rPr>
          <w:noProof/>
        </w:rPr>
        <w:t>15</w:t>
      </w:r>
      <w:r>
        <w:rPr>
          <w:noProof/>
        </w:rPr>
        <w:fldChar w:fldCharType="end"/>
      </w:r>
    </w:p>
    <w:p w14:paraId="0B0534D4" w14:textId="2BA90578"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_Toc158069525 \h </w:instrText>
      </w:r>
      <w:r>
        <w:rPr>
          <w:noProof/>
        </w:rPr>
      </w:r>
      <w:r>
        <w:rPr>
          <w:noProof/>
        </w:rPr>
        <w:fldChar w:fldCharType="separate"/>
      </w:r>
      <w:r>
        <w:rPr>
          <w:noProof/>
        </w:rPr>
        <w:t>15</w:t>
      </w:r>
      <w:r>
        <w:rPr>
          <w:noProof/>
        </w:rPr>
        <w:fldChar w:fldCharType="end"/>
      </w:r>
    </w:p>
    <w:p w14:paraId="61C855E5" w14:textId="5F43A8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_Toc158069526 \h </w:instrText>
      </w:r>
      <w:r>
        <w:rPr>
          <w:noProof/>
        </w:rPr>
      </w:r>
      <w:r>
        <w:rPr>
          <w:noProof/>
        </w:rPr>
        <w:fldChar w:fldCharType="separate"/>
      </w:r>
      <w:r>
        <w:rPr>
          <w:noProof/>
        </w:rPr>
        <w:t>15</w:t>
      </w:r>
      <w:r>
        <w:rPr>
          <w:noProof/>
        </w:rPr>
        <w:fldChar w:fldCharType="end"/>
      </w:r>
    </w:p>
    <w:p w14:paraId="5D942AD3" w14:textId="514B205F"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originated UE positioning assisted by Sidelink Positioning and involving 5GC</w:t>
      </w:r>
      <w:r>
        <w:rPr>
          <w:noProof/>
        </w:rPr>
        <w:tab/>
      </w:r>
      <w:r>
        <w:rPr>
          <w:noProof/>
        </w:rPr>
        <w:fldChar w:fldCharType="begin"/>
      </w:r>
      <w:r>
        <w:rPr>
          <w:noProof/>
        </w:rPr>
        <w:instrText xml:space="preserve"> PAGEREF _Toc158069527 \h </w:instrText>
      </w:r>
      <w:r>
        <w:rPr>
          <w:noProof/>
        </w:rPr>
      </w:r>
      <w:r>
        <w:rPr>
          <w:noProof/>
        </w:rPr>
        <w:fldChar w:fldCharType="separate"/>
      </w:r>
      <w:r>
        <w:rPr>
          <w:noProof/>
        </w:rPr>
        <w:t>16</w:t>
      </w:r>
      <w:r>
        <w:rPr>
          <w:noProof/>
        </w:rPr>
        <w:fldChar w:fldCharType="end"/>
      </w:r>
    </w:p>
    <w:p w14:paraId="183BCB6E" w14:textId="7B1D83F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2.2: GMLC Charging Trigger Function (CTF) based solution for mobile terminated UE positioning assisted by Sidelink Positioning and involving 5GC charging - PEC</w:t>
      </w:r>
      <w:r>
        <w:rPr>
          <w:noProof/>
        </w:rPr>
        <w:tab/>
      </w:r>
      <w:r>
        <w:rPr>
          <w:noProof/>
        </w:rPr>
        <w:fldChar w:fldCharType="begin"/>
      </w:r>
      <w:r>
        <w:rPr>
          <w:noProof/>
        </w:rPr>
        <w:instrText xml:space="preserve"> PAGEREF _Toc158069528 \h </w:instrText>
      </w:r>
      <w:r>
        <w:rPr>
          <w:noProof/>
        </w:rPr>
      </w:r>
      <w:r>
        <w:rPr>
          <w:noProof/>
        </w:rPr>
        <w:fldChar w:fldCharType="separate"/>
      </w:r>
      <w:r>
        <w:rPr>
          <w:noProof/>
        </w:rPr>
        <w:t>17</w:t>
      </w:r>
      <w:r>
        <w:rPr>
          <w:noProof/>
        </w:rPr>
        <w:fldChar w:fldCharType="end"/>
      </w:r>
    </w:p>
    <w:p w14:paraId="48F7E838" w14:textId="5DC2D2B3"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_Toc158069529 \h </w:instrText>
      </w:r>
      <w:r>
        <w:rPr>
          <w:noProof/>
        </w:rPr>
      </w:r>
      <w:r>
        <w:rPr>
          <w:noProof/>
        </w:rPr>
        <w:fldChar w:fldCharType="separate"/>
      </w:r>
      <w:r>
        <w:rPr>
          <w:noProof/>
        </w:rPr>
        <w:t>17</w:t>
      </w:r>
      <w:r>
        <w:rPr>
          <w:noProof/>
        </w:rPr>
        <w:fldChar w:fldCharType="end"/>
      </w:r>
    </w:p>
    <w:p w14:paraId="69947B17" w14:textId="4B74CBD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_Toc158069530 \h </w:instrText>
      </w:r>
      <w:r>
        <w:rPr>
          <w:noProof/>
        </w:rPr>
      </w:r>
      <w:r>
        <w:rPr>
          <w:noProof/>
        </w:rPr>
        <w:fldChar w:fldCharType="separate"/>
      </w:r>
      <w:r>
        <w:rPr>
          <w:noProof/>
        </w:rPr>
        <w:t>17</w:t>
      </w:r>
      <w:r>
        <w:rPr>
          <w:noProof/>
        </w:rPr>
        <w:fldChar w:fldCharType="end"/>
      </w:r>
    </w:p>
    <w:p w14:paraId="00431DE4" w14:textId="497560FB"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5.2.4.2.3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Charging procedures for mobile terminated UE positioning assisted by Sidelink Positioning and involving 5GC</w:t>
      </w:r>
      <w:r>
        <w:rPr>
          <w:noProof/>
        </w:rPr>
        <w:tab/>
      </w:r>
      <w:r>
        <w:rPr>
          <w:noProof/>
        </w:rPr>
        <w:fldChar w:fldCharType="begin"/>
      </w:r>
      <w:r>
        <w:rPr>
          <w:noProof/>
        </w:rPr>
        <w:instrText xml:space="preserve"> PAGEREF _Toc158069531 \h </w:instrText>
      </w:r>
      <w:r>
        <w:rPr>
          <w:noProof/>
        </w:rPr>
      </w:r>
      <w:r>
        <w:rPr>
          <w:noProof/>
        </w:rPr>
        <w:fldChar w:fldCharType="separate"/>
      </w:r>
      <w:r>
        <w:rPr>
          <w:noProof/>
        </w:rPr>
        <w:t>18</w:t>
      </w:r>
      <w:r>
        <w:rPr>
          <w:noProof/>
        </w:rPr>
        <w:fldChar w:fldCharType="end"/>
      </w:r>
    </w:p>
    <w:p w14:paraId="29DE62F6" w14:textId="2811362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_Toc158069532 \h </w:instrText>
      </w:r>
      <w:r>
        <w:rPr>
          <w:noProof/>
        </w:rPr>
      </w:r>
      <w:r>
        <w:rPr>
          <w:noProof/>
        </w:rPr>
        <w:fldChar w:fldCharType="separate"/>
      </w:r>
      <w:r>
        <w:rPr>
          <w:noProof/>
        </w:rPr>
        <w:t>19</w:t>
      </w:r>
      <w:r>
        <w:rPr>
          <w:noProof/>
        </w:rPr>
        <w:fldChar w:fldCharType="end"/>
      </w:r>
    </w:p>
    <w:p w14:paraId="53873482" w14:textId="61346D1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5.2.6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_Toc158069533 \h </w:instrText>
      </w:r>
      <w:r>
        <w:rPr>
          <w:noProof/>
        </w:rPr>
      </w:r>
      <w:r>
        <w:rPr>
          <w:noProof/>
        </w:rPr>
        <w:fldChar w:fldCharType="separate"/>
      </w:r>
      <w:r>
        <w:rPr>
          <w:noProof/>
        </w:rPr>
        <w:t>19</w:t>
      </w:r>
      <w:r>
        <w:rPr>
          <w:noProof/>
        </w:rPr>
        <w:fldChar w:fldCharType="end"/>
      </w:r>
    </w:p>
    <w:p w14:paraId="04F64FD9" w14:textId="1DE54D53"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rPr>
        <w:t>5.3</w:t>
      </w:r>
      <w:r>
        <w:rPr>
          <w:rFonts w:asciiTheme="minorHAnsi" w:eastAsiaTheme="minorEastAsia" w:hAnsiTheme="minorHAnsi" w:cstheme="minorBidi"/>
          <w:noProof/>
          <w:kern w:val="2"/>
          <w:sz w:val="21"/>
          <w:szCs w:val="22"/>
          <w:lang w:val="en-US" w:eastAsia="zh-CN"/>
          <w14:ligatures w14:val="standardContextual"/>
        </w:rPr>
        <w:tab/>
      </w:r>
      <w:r>
        <w:rPr>
          <w:noProof/>
        </w:rPr>
        <w:t>Scenario 3: 5GS charging for UE only Sidelink Positioning for Target UE using Located UE</w:t>
      </w:r>
      <w:r>
        <w:rPr>
          <w:noProof/>
        </w:rPr>
        <w:tab/>
      </w:r>
      <w:r>
        <w:rPr>
          <w:noProof/>
        </w:rPr>
        <w:fldChar w:fldCharType="begin"/>
      </w:r>
      <w:r>
        <w:rPr>
          <w:noProof/>
        </w:rPr>
        <w:instrText xml:space="preserve"> PAGEREF _Toc158069534 \h </w:instrText>
      </w:r>
      <w:r>
        <w:rPr>
          <w:noProof/>
        </w:rPr>
      </w:r>
      <w:r>
        <w:rPr>
          <w:noProof/>
        </w:rPr>
        <w:fldChar w:fldCharType="separate"/>
      </w:r>
      <w:r>
        <w:rPr>
          <w:noProof/>
        </w:rPr>
        <w:t>19</w:t>
      </w:r>
      <w:r>
        <w:rPr>
          <w:noProof/>
        </w:rPr>
        <w:fldChar w:fldCharType="end"/>
      </w:r>
    </w:p>
    <w:p w14:paraId="7861EB88" w14:textId="4F7C51A2"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5.3.1</w:t>
      </w:r>
      <w:r>
        <w:rPr>
          <w:rFonts w:asciiTheme="minorHAnsi" w:eastAsiaTheme="minorEastAsia" w:hAnsiTheme="minorHAnsi" w:cstheme="minorBidi"/>
          <w:noProof/>
          <w:kern w:val="2"/>
          <w:sz w:val="21"/>
          <w:szCs w:val="22"/>
          <w:lang w:val="en-US" w:eastAsia="zh-CN"/>
          <w14:ligatures w14:val="standardContextual"/>
        </w:rPr>
        <w:tab/>
      </w:r>
      <w:r>
        <w:rPr>
          <w:noProof/>
        </w:rPr>
        <w:t>General description and assumptions</w:t>
      </w:r>
      <w:r>
        <w:rPr>
          <w:noProof/>
        </w:rPr>
        <w:tab/>
      </w:r>
      <w:r>
        <w:rPr>
          <w:noProof/>
        </w:rPr>
        <w:fldChar w:fldCharType="begin"/>
      </w:r>
      <w:r>
        <w:rPr>
          <w:noProof/>
        </w:rPr>
        <w:instrText xml:space="preserve"> PAGEREF _Toc158069535 \h </w:instrText>
      </w:r>
      <w:r>
        <w:rPr>
          <w:noProof/>
        </w:rPr>
      </w:r>
      <w:r>
        <w:rPr>
          <w:noProof/>
        </w:rPr>
        <w:fldChar w:fldCharType="separate"/>
      </w:r>
      <w:r>
        <w:rPr>
          <w:noProof/>
        </w:rPr>
        <w:t>19</w:t>
      </w:r>
      <w:r>
        <w:rPr>
          <w:noProof/>
        </w:rPr>
        <w:fldChar w:fldCharType="end"/>
      </w:r>
    </w:p>
    <w:p w14:paraId="5F95A6FB" w14:textId="0ACB00F2"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5.3.1.1</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3.1: RSL-</w:t>
      </w:r>
      <w:r>
        <w:rPr>
          <w:noProof/>
        </w:rPr>
        <w:t>MNO charging subscriber</w:t>
      </w:r>
      <w:r>
        <w:rPr>
          <w:noProof/>
          <w:lang w:eastAsia="zh-CN"/>
        </w:rPr>
        <w:t xml:space="preserve"> based on usage</w:t>
      </w:r>
      <w:r>
        <w:rPr>
          <w:noProof/>
        </w:rPr>
        <w:tab/>
      </w:r>
      <w:r>
        <w:rPr>
          <w:noProof/>
        </w:rPr>
        <w:fldChar w:fldCharType="begin"/>
      </w:r>
      <w:r>
        <w:rPr>
          <w:noProof/>
        </w:rPr>
        <w:instrText xml:space="preserve"> PAGEREF _Toc158069536 \h </w:instrText>
      </w:r>
      <w:r>
        <w:rPr>
          <w:noProof/>
        </w:rPr>
      </w:r>
      <w:r>
        <w:rPr>
          <w:noProof/>
        </w:rPr>
        <w:fldChar w:fldCharType="separate"/>
      </w:r>
      <w:r>
        <w:rPr>
          <w:noProof/>
        </w:rPr>
        <w:t>19</w:t>
      </w:r>
      <w:r>
        <w:rPr>
          <w:noProof/>
        </w:rPr>
        <w:fldChar w:fldCharType="end"/>
      </w:r>
    </w:p>
    <w:p w14:paraId="0B33DEA7" w14:textId="6AE883AD"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color w:val="000000"/>
          <w:lang w:val="en-US" w:eastAsia="zh-CN"/>
        </w:rPr>
        <w:t>5.3.1.2</w:t>
      </w:r>
      <w:r>
        <w:rPr>
          <w:rFonts w:asciiTheme="minorHAnsi" w:eastAsiaTheme="minorEastAsia" w:hAnsiTheme="minorHAnsi" w:cstheme="minorBidi"/>
          <w:noProof/>
          <w:kern w:val="2"/>
          <w:sz w:val="21"/>
          <w:szCs w:val="22"/>
          <w:lang w:val="en-US" w:eastAsia="zh-CN"/>
          <w14:ligatures w14:val="standardContextual"/>
        </w:rPr>
        <w:tab/>
      </w:r>
      <w:r w:rsidRPr="00CC2903">
        <w:rPr>
          <w:noProof/>
          <w:color w:val="000000"/>
          <w:lang w:val="en-US" w:eastAsia="zh-CN"/>
        </w:rPr>
        <w:t xml:space="preserve">Use Case </w:t>
      </w:r>
      <w:r w:rsidRPr="00CC2903">
        <w:rPr>
          <w:noProof/>
          <w:color w:val="000000"/>
        </w:rPr>
        <w:t>#</w:t>
      </w:r>
      <w:r w:rsidRPr="00CC2903">
        <w:rPr>
          <w:noProof/>
          <w:color w:val="000000"/>
          <w:lang w:val="en-US" w:eastAsia="zh-CN"/>
        </w:rPr>
        <w:t>3.2: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_Toc158069537 \h </w:instrText>
      </w:r>
      <w:r>
        <w:rPr>
          <w:noProof/>
        </w:rPr>
      </w:r>
      <w:r>
        <w:rPr>
          <w:noProof/>
        </w:rPr>
        <w:fldChar w:fldCharType="separate"/>
      </w:r>
      <w:r>
        <w:rPr>
          <w:noProof/>
        </w:rPr>
        <w:t>19</w:t>
      </w:r>
      <w:r>
        <w:rPr>
          <w:noProof/>
        </w:rPr>
        <w:fldChar w:fldCharType="end"/>
      </w:r>
    </w:p>
    <w:p w14:paraId="5FF15C9F" w14:textId="4A16A17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5.3.2</w:t>
      </w:r>
      <w:r>
        <w:rPr>
          <w:rFonts w:asciiTheme="minorHAnsi" w:eastAsiaTheme="minorEastAsia" w:hAnsiTheme="minorHAnsi" w:cstheme="minorBidi"/>
          <w:noProof/>
          <w:kern w:val="2"/>
          <w:sz w:val="21"/>
          <w:szCs w:val="22"/>
          <w:lang w:val="en-US" w:eastAsia="zh-CN"/>
          <w14:ligatures w14:val="standardContextual"/>
        </w:rPr>
        <w:tab/>
      </w:r>
      <w:r>
        <w:rPr>
          <w:noProof/>
        </w:rPr>
        <w:t>Potential charging requirements</w:t>
      </w:r>
      <w:r>
        <w:rPr>
          <w:noProof/>
        </w:rPr>
        <w:tab/>
      </w:r>
      <w:r>
        <w:rPr>
          <w:noProof/>
        </w:rPr>
        <w:fldChar w:fldCharType="begin"/>
      </w:r>
      <w:r>
        <w:rPr>
          <w:noProof/>
        </w:rPr>
        <w:instrText xml:space="preserve"> PAGEREF _Toc158069538 \h </w:instrText>
      </w:r>
      <w:r>
        <w:rPr>
          <w:noProof/>
        </w:rPr>
      </w:r>
      <w:r>
        <w:rPr>
          <w:noProof/>
        </w:rPr>
        <w:fldChar w:fldCharType="separate"/>
      </w:r>
      <w:r>
        <w:rPr>
          <w:noProof/>
        </w:rPr>
        <w:t>19</w:t>
      </w:r>
      <w:r>
        <w:rPr>
          <w:noProof/>
        </w:rPr>
        <w:fldChar w:fldCharType="end"/>
      </w:r>
    </w:p>
    <w:p w14:paraId="497B2331" w14:textId="0817AEF4"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rPr>
        <w:t>5.3.3</w:t>
      </w:r>
      <w:r>
        <w:rPr>
          <w:rFonts w:asciiTheme="minorHAnsi" w:eastAsiaTheme="minorEastAsia" w:hAnsiTheme="minorHAnsi" w:cstheme="minorBidi"/>
          <w:noProof/>
          <w:kern w:val="2"/>
          <w:sz w:val="21"/>
          <w:szCs w:val="22"/>
          <w:lang w:val="en-US" w:eastAsia="zh-CN"/>
          <w14:ligatures w14:val="standardContextual"/>
        </w:rPr>
        <w:tab/>
      </w:r>
      <w:r>
        <w:rPr>
          <w:noProof/>
        </w:rPr>
        <w:t>Key issues</w:t>
      </w:r>
      <w:r>
        <w:rPr>
          <w:noProof/>
        </w:rPr>
        <w:tab/>
      </w:r>
      <w:r>
        <w:rPr>
          <w:noProof/>
        </w:rPr>
        <w:fldChar w:fldCharType="begin"/>
      </w:r>
      <w:r>
        <w:rPr>
          <w:noProof/>
        </w:rPr>
        <w:instrText xml:space="preserve"> PAGEREF _Toc158069539 \h </w:instrText>
      </w:r>
      <w:r>
        <w:rPr>
          <w:noProof/>
        </w:rPr>
      </w:r>
      <w:r>
        <w:rPr>
          <w:noProof/>
        </w:rPr>
        <w:fldChar w:fldCharType="separate"/>
      </w:r>
      <w:r>
        <w:rPr>
          <w:noProof/>
        </w:rPr>
        <w:t>20</w:t>
      </w:r>
      <w:r>
        <w:rPr>
          <w:noProof/>
        </w:rPr>
        <w:fldChar w:fldCharType="end"/>
      </w:r>
    </w:p>
    <w:p w14:paraId="1401EA11" w14:textId="1762454E"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rPr>
        <w:t>5.3.3.1</w:t>
      </w:r>
      <w:r>
        <w:rPr>
          <w:rFonts w:asciiTheme="minorHAnsi" w:eastAsiaTheme="minorEastAsia" w:hAnsiTheme="minorHAnsi" w:cstheme="minorBidi"/>
          <w:noProof/>
          <w:kern w:val="2"/>
          <w:sz w:val="21"/>
          <w:szCs w:val="22"/>
          <w:lang w:val="en-US" w:eastAsia="zh-CN"/>
          <w14:ligatures w14:val="standardContextual"/>
        </w:rPr>
        <w:tab/>
      </w:r>
      <w:r>
        <w:rPr>
          <w:noProof/>
        </w:rPr>
        <w:t>Key issue #</w:t>
      </w:r>
      <w:r>
        <w:rPr>
          <w:noProof/>
          <w:lang w:eastAsia="zh-CN"/>
        </w:rPr>
        <w:t>1</w:t>
      </w:r>
      <w:r>
        <w:rPr>
          <w:noProof/>
        </w:rPr>
        <w:t>.1:</w:t>
      </w:r>
      <w:r>
        <w:rPr>
          <w:noProof/>
          <w:lang w:eastAsia="zh-CN"/>
        </w:rPr>
        <w:t xml:space="preserve"> Converged charging for </w:t>
      </w:r>
      <w:r>
        <w:rPr>
          <w:noProof/>
        </w:rPr>
        <w:t>UE only Sidelink Positioning for Target UE using Located UE</w:t>
      </w:r>
      <w:r>
        <w:rPr>
          <w:noProof/>
        </w:rPr>
        <w:tab/>
      </w:r>
      <w:r>
        <w:rPr>
          <w:noProof/>
        </w:rPr>
        <w:fldChar w:fldCharType="begin"/>
      </w:r>
      <w:r>
        <w:rPr>
          <w:noProof/>
        </w:rPr>
        <w:instrText xml:space="preserve"> PAGEREF _Toc158069540 \h </w:instrText>
      </w:r>
      <w:r>
        <w:rPr>
          <w:noProof/>
        </w:rPr>
      </w:r>
      <w:r>
        <w:rPr>
          <w:noProof/>
        </w:rPr>
        <w:fldChar w:fldCharType="separate"/>
      </w:r>
      <w:r>
        <w:rPr>
          <w:noProof/>
        </w:rPr>
        <w:t>20</w:t>
      </w:r>
      <w:r>
        <w:rPr>
          <w:noProof/>
        </w:rPr>
        <w:fldChar w:fldCharType="end"/>
      </w:r>
    </w:p>
    <w:p w14:paraId="287D4ACB" w14:textId="3B265D6B"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lastRenderedPageBreak/>
        <w:t>5.3.4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_Toc158069541 \h </w:instrText>
      </w:r>
      <w:r>
        <w:rPr>
          <w:noProof/>
        </w:rPr>
      </w:r>
      <w:r>
        <w:rPr>
          <w:noProof/>
        </w:rPr>
        <w:fldChar w:fldCharType="separate"/>
      </w:r>
      <w:r>
        <w:rPr>
          <w:noProof/>
        </w:rPr>
        <w:t>20</w:t>
      </w:r>
      <w:r>
        <w:rPr>
          <w:noProof/>
        </w:rPr>
        <w:fldChar w:fldCharType="end"/>
      </w:r>
    </w:p>
    <w:p w14:paraId="69AB258F" w14:textId="5A935FB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3.1</w:t>
      </w:r>
      <w:r w:rsidRPr="00CC2903">
        <w:rPr>
          <w:noProof/>
          <w:lang w:val="en-US"/>
        </w:rPr>
        <w:t xml:space="preserve">: Charging for </w:t>
      </w:r>
      <w:r w:rsidRPr="00CC2903">
        <w:rPr>
          <w:noProof/>
          <w:lang w:val="en-US" w:eastAsia="ko"/>
        </w:rPr>
        <w:t>UE-only Operation for SL Positioning using Located UE</w:t>
      </w:r>
      <w:r>
        <w:rPr>
          <w:noProof/>
        </w:rPr>
        <w:tab/>
      </w:r>
      <w:r>
        <w:rPr>
          <w:noProof/>
        </w:rPr>
        <w:fldChar w:fldCharType="begin"/>
      </w:r>
      <w:r>
        <w:rPr>
          <w:noProof/>
        </w:rPr>
        <w:instrText xml:space="preserve"> PAGEREF _Toc158069542 \h </w:instrText>
      </w:r>
      <w:r>
        <w:rPr>
          <w:noProof/>
        </w:rPr>
      </w:r>
      <w:r>
        <w:rPr>
          <w:noProof/>
        </w:rPr>
        <w:fldChar w:fldCharType="separate"/>
      </w:r>
      <w:r>
        <w:rPr>
          <w:noProof/>
        </w:rPr>
        <w:t>20</w:t>
      </w:r>
      <w:r>
        <w:rPr>
          <w:noProof/>
        </w:rPr>
        <w:fldChar w:fldCharType="end"/>
      </w:r>
    </w:p>
    <w:p w14:paraId="65CCDAA7" w14:textId="76A871D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_Toc158069543 \h </w:instrText>
      </w:r>
      <w:r>
        <w:rPr>
          <w:noProof/>
        </w:rPr>
      </w:r>
      <w:r>
        <w:rPr>
          <w:noProof/>
        </w:rPr>
        <w:fldChar w:fldCharType="separate"/>
      </w:r>
      <w:r>
        <w:rPr>
          <w:noProof/>
        </w:rPr>
        <w:t>20</w:t>
      </w:r>
      <w:r>
        <w:rPr>
          <w:noProof/>
        </w:rPr>
        <w:fldChar w:fldCharType="end"/>
      </w:r>
    </w:p>
    <w:p w14:paraId="7EED3499" w14:textId="19716DF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_Toc158069544 \h </w:instrText>
      </w:r>
      <w:r>
        <w:rPr>
          <w:noProof/>
        </w:rPr>
      </w:r>
      <w:r>
        <w:rPr>
          <w:noProof/>
        </w:rPr>
        <w:fldChar w:fldCharType="separate"/>
      </w:r>
      <w:r>
        <w:rPr>
          <w:noProof/>
        </w:rPr>
        <w:t>21</w:t>
      </w:r>
      <w:r>
        <w:rPr>
          <w:noProof/>
        </w:rPr>
        <w:fldChar w:fldCharType="end"/>
      </w:r>
    </w:p>
    <w:p w14:paraId="6D07BC0D" w14:textId="64B8DA4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5.3.4.1.3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_Toc158069545 \h </w:instrText>
      </w:r>
      <w:r>
        <w:rPr>
          <w:noProof/>
        </w:rPr>
      </w:r>
      <w:r>
        <w:rPr>
          <w:noProof/>
        </w:rPr>
        <w:fldChar w:fldCharType="separate"/>
      </w:r>
      <w:r>
        <w:rPr>
          <w:noProof/>
        </w:rPr>
        <w:t>21</w:t>
      </w:r>
      <w:r>
        <w:rPr>
          <w:noProof/>
        </w:rPr>
        <w:fldChar w:fldCharType="end"/>
      </w:r>
    </w:p>
    <w:p w14:paraId="5CC64345" w14:textId="349B87C4"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.3.4.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UE-only Operation for SL Positioning using Located UE</w:t>
      </w:r>
      <w:r w:rsidRPr="00CC2903">
        <w:rPr>
          <w:noProof/>
          <w:lang w:val="en-US"/>
        </w:rPr>
        <w:t xml:space="preserve"> over PC5 charging CTF</w:t>
      </w:r>
      <w:r>
        <w:rPr>
          <w:noProof/>
        </w:rPr>
        <w:tab/>
      </w:r>
      <w:r>
        <w:rPr>
          <w:noProof/>
        </w:rPr>
        <w:fldChar w:fldCharType="begin"/>
      </w:r>
      <w:r>
        <w:rPr>
          <w:noProof/>
        </w:rPr>
        <w:instrText xml:space="preserve"> PAGEREF _Toc158069546 \h </w:instrText>
      </w:r>
      <w:r>
        <w:rPr>
          <w:noProof/>
        </w:rPr>
      </w:r>
      <w:r>
        <w:rPr>
          <w:noProof/>
        </w:rPr>
        <w:fldChar w:fldCharType="separate"/>
      </w:r>
      <w:r>
        <w:rPr>
          <w:noProof/>
        </w:rPr>
        <w:t>21</w:t>
      </w:r>
      <w:r>
        <w:rPr>
          <w:noProof/>
        </w:rPr>
        <w:fldChar w:fldCharType="end"/>
      </w:r>
    </w:p>
    <w:p w14:paraId="3D0F9458" w14:textId="529F106C"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_Toc158069547 \h </w:instrText>
      </w:r>
      <w:r>
        <w:rPr>
          <w:noProof/>
        </w:rPr>
      </w:r>
      <w:r>
        <w:rPr>
          <w:noProof/>
        </w:rPr>
        <w:fldChar w:fldCharType="separate"/>
      </w:r>
      <w:r>
        <w:rPr>
          <w:noProof/>
        </w:rPr>
        <w:t>22</w:t>
      </w:r>
      <w:r>
        <w:rPr>
          <w:noProof/>
        </w:rPr>
        <w:fldChar w:fldCharType="end"/>
      </w:r>
    </w:p>
    <w:p w14:paraId="19BACB7D" w14:textId="3305165D"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5.3.6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_Toc158069548 \h </w:instrText>
      </w:r>
      <w:r>
        <w:rPr>
          <w:noProof/>
        </w:rPr>
      </w:r>
      <w:r>
        <w:rPr>
          <w:noProof/>
        </w:rPr>
        <w:fldChar w:fldCharType="separate"/>
      </w:r>
      <w:r>
        <w:rPr>
          <w:noProof/>
        </w:rPr>
        <w:t>22</w:t>
      </w:r>
      <w:r>
        <w:rPr>
          <w:noProof/>
        </w:rPr>
        <w:fldChar w:fldCharType="end"/>
      </w:r>
    </w:p>
    <w:p w14:paraId="2E1D33E2" w14:textId="54A51942" w:rsidR="003A73D5" w:rsidRDefault="003A73D5">
      <w:pPr>
        <w:pStyle w:val="TOC2"/>
        <w:rPr>
          <w:rFonts w:asciiTheme="minorHAnsi" w:eastAsiaTheme="minorEastAsia" w:hAnsiTheme="minorHAnsi" w:cstheme="minorBidi"/>
          <w:noProof/>
          <w:kern w:val="2"/>
          <w:sz w:val="21"/>
          <w:szCs w:val="22"/>
          <w:lang w:val="en-US" w:eastAsia="zh-CN"/>
          <w14:ligatures w14:val="standardContextual"/>
        </w:rPr>
      </w:pPr>
      <w:r>
        <w:rPr>
          <w:noProof/>
          <w:lang w:eastAsia="zh-CN"/>
        </w:rPr>
        <w:t>5.4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Scenario 4: 5GS charging for Ranging/SL Positioning service exposure</w:t>
      </w:r>
      <w:r>
        <w:rPr>
          <w:noProof/>
        </w:rPr>
        <w:tab/>
      </w:r>
      <w:r>
        <w:rPr>
          <w:noProof/>
        </w:rPr>
        <w:fldChar w:fldCharType="begin"/>
      </w:r>
      <w:r>
        <w:rPr>
          <w:noProof/>
        </w:rPr>
        <w:instrText xml:space="preserve"> PAGEREF _Toc158069549 \h </w:instrText>
      </w:r>
      <w:r>
        <w:rPr>
          <w:noProof/>
        </w:rPr>
      </w:r>
      <w:r>
        <w:rPr>
          <w:noProof/>
        </w:rPr>
        <w:fldChar w:fldCharType="separate"/>
      </w:r>
      <w:r>
        <w:rPr>
          <w:noProof/>
        </w:rPr>
        <w:t>22</w:t>
      </w:r>
      <w:r>
        <w:rPr>
          <w:noProof/>
        </w:rPr>
        <w:fldChar w:fldCharType="end"/>
      </w:r>
    </w:p>
    <w:p w14:paraId="315C24CB" w14:textId="0FDB41C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General description and assumptions</w:t>
      </w:r>
      <w:r>
        <w:rPr>
          <w:noProof/>
        </w:rPr>
        <w:tab/>
      </w:r>
      <w:r>
        <w:rPr>
          <w:noProof/>
        </w:rPr>
        <w:fldChar w:fldCharType="begin"/>
      </w:r>
      <w:r>
        <w:rPr>
          <w:noProof/>
        </w:rPr>
        <w:instrText xml:space="preserve"> PAGEREF _Toc158069550 \h </w:instrText>
      </w:r>
      <w:r>
        <w:rPr>
          <w:noProof/>
        </w:rPr>
      </w:r>
      <w:r>
        <w:rPr>
          <w:noProof/>
        </w:rPr>
        <w:fldChar w:fldCharType="separate"/>
      </w:r>
      <w:r>
        <w:rPr>
          <w:noProof/>
        </w:rPr>
        <w:t>22</w:t>
      </w:r>
      <w:r>
        <w:rPr>
          <w:noProof/>
        </w:rPr>
        <w:fldChar w:fldCharType="end"/>
      </w:r>
    </w:p>
    <w:p w14:paraId="36FC425C" w14:textId="7CF7AE4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5.4.1.1</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 Case #4.1: RSL-MNO charging subscriber based on usage</w:t>
      </w:r>
      <w:r>
        <w:rPr>
          <w:noProof/>
        </w:rPr>
        <w:tab/>
      </w:r>
      <w:r>
        <w:rPr>
          <w:noProof/>
        </w:rPr>
        <w:fldChar w:fldCharType="begin"/>
      </w:r>
      <w:r>
        <w:rPr>
          <w:noProof/>
        </w:rPr>
        <w:instrText xml:space="preserve"> PAGEREF _Toc158069551 \h </w:instrText>
      </w:r>
      <w:r>
        <w:rPr>
          <w:noProof/>
        </w:rPr>
      </w:r>
      <w:r>
        <w:rPr>
          <w:noProof/>
        </w:rPr>
        <w:fldChar w:fldCharType="separate"/>
      </w:r>
      <w:r>
        <w:rPr>
          <w:noProof/>
        </w:rPr>
        <w:t>22</w:t>
      </w:r>
      <w:r>
        <w:rPr>
          <w:noProof/>
        </w:rPr>
        <w:fldChar w:fldCharType="end"/>
      </w:r>
    </w:p>
    <w:p w14:paraId="068A8942" w14:textId="24E87736"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Pr>
          <w:noProof/>
          <w:lang w:eastAsia="zh-CN"/>
        </w:rPr>
        <w:t>5.4.1.2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Use</w:t>
      </w:r>
      <w:r w:rsidRPr="00CC2903">
        <w:rPr>
          <w:noProof/>
          <w:color w:val="000000"/>
          <w:lang w:val="en-US" w:eastAsia="zh-CN"/>
        </w:rPr>
        <w:t xml:space="preserve"> Case </w:t>
      </w:r>
      <w:r w:rsidRPr="00CC2903">
        <w:rPr>
          <w:noProof/>
          <w:color w:val="000000"/>
        </w:rPr>
        <w:t>#</w:t>
      </w:r>
      <w:r w:rsidRPr="00CC2903">
        <w:rPr>
          <w:noProof/>
          <w:color w:val="000000"/>
          <w:lang w:val="en-US" w:eastAsia="zh-CN"/>
        </w:rPr>
        <w:t>4.2: RSL-</w:t>
      </w:r>
      <w:r>
        <w:rPr>
          <w:noProof/>
          <w:lang w:eastAsia="zh-CN"/>
        </w:rPr>
        <w:t xml:space="preserve">MNO </w:t>
      </w:r>
      <w:r>
        <w:rPr>
          <w:noProof/>
        </w:rPr>
        <w:t>charg</w:t>
      </w:r>
      <w:r>
        <w:rPr>
          <w:noProof/>
          <w:lang w:eastAsia="zh-CN"/>
        </w:rPr>
        <w:t>ed by RSL-SP based on usage</w:t>
      </w:r>
      <w:r>
        <w:rPr>
          <w:noProof/>
        </w:rPr>
        <w:tab/>
      </w:r>
      <w:r>
        <w:rPr>
          <w:noProof/>
        </w:rPr>
        <w:fldChar w:fldCharType="begin"/>
      </w:r>
      <w:r>
        <w:rPr>
          <w:noProof/>
        </w:rPr>
        <w:instrText xml:space="preserve"> PAGEREF _Toc158069552 \h </w:instrText>
      </w:r>
      <w:r>
        <w:rPr>
          <w:noProof/>
        </w:rPr>
      </w:r>
      <w:r>
        <w:rPr>
          <w:noProof/>
        </w:rPr>
        <w:fldChar w:fldCharType="separate"/>
      </w:r>
      <w:r>
        <w:rPr>
          <w:noProof/>
        </w:rPr>
        <w:t>22</w:t>
      </w:r>
      <w:r>
        <w:rPr>
          <w:noProof/>
        </w:rPr>
        <w:fldChar w:fldCharType="end"/>
      </w:r>
    </w:p>
    <w:p w14:paraId="0BC0678C" w14:textId="69950FF3"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5.4.2</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Potential charging requirements</w:t>
      </w:r>
      <w:r>
        <w:rPr>
          <w:noProof/>
        </w:rPr>
        <w:tab/>
      </w:r>
      <w:r>
        <w:rPr>
          <w:noProof/>
        </w:rPr>
        <w:fldChar w:fldCharType="begin"/>
      </w:r>
      <w:r>
        <w:rPr>
          <w:noProof/>
        </w:rPr>
        <w:instrText xml:space="preserve"> PAGEREF _Toc158069553 \h </w:instrText>
      </w:r>
      <w:r>
        <w:rPr>
          <w:noProof/>
        </w:rPr>
      </w:r>
      <w:r>
        <w:rPr>
          <w:noProof/>
        </w:rPr>
        <w:fldChar w:fldCharType="separate"/>
      </w:r>
      <w:r>
        <w:rPr>
          <w:noProof/>
        </w:rPr>
        <w:t>23</w:t>
      </w:r>
      <w:r>
        <w:rPr>
          <w:noProof/>
        </w:rPr>
        <w:fldChar w:fldCharType="end"/>
      </w:r>
    </w:p>
    <w:p w14:paraId="6F510CAB" w14:textId="1C537960"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5.4.3</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Key issues</w:t>
      </w:r>
      <w:r>
        <w:rPr>
          <w:noProof/>
        </w:rPr>
        <w:tab/>
      </w:r>
      <w:r>
        <w:rPr>
          <w:noProof/>
        </w:rPr>
        <w:fldChar w:fldCharType="begin"/>
      </w:r>
      <w:r>
        <w:rPr>
          <w:noProof/>
        </w:rPr>
        <w:instrText xml:space="preserve"> PAGEREF _Toc158069554 \h </w:instrText>
      </w:r>
      <w:r>
        <w:rPr>
          <w:noProof/>
        </w:rPr>
      </w:r>
      <w:r>
        <w:rPr>
          <w:noProof/>
        </w:rPr>
        <w:fldChar w:fldCharType="separate"/>
      </w:r>
      <w:r>
        <w:rPr>
          <w:noProof/>
        </w:rPr>
        <w:t>23</w:t>
      </w:r>
      <w:r>
        <w:rPr>
          <w:noProof/>
        </w:rPr>
        <w:fldChar w:fldCharType="end"/>
      </w:r>
    </w:p>
    <w:p w14:paraId="135FFFC6" w14:textId="7F486D15"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5.4.4</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Possible solutions</w:t>
      </w:r>
      <w:r>
        <w:rPr>
          <w:noProof/>
        </w:rPr>
        <w:tab/>
      </w:r>
      <w:r>
        <w:rPr>
          <w:noProof/>
        </w:rPr>
        <w:fldChar w:fldCharType="begin"/>
      </w:r>
      <w:r>
        <w:rPr>
          <w:noProof/>
        </w:rPr>
        <w:instrText xml:space="preserve"> PAGEREF _Toc158069555 \h </w:instrText>
      </w:r>
      <w:r>
        <w:rPr>
          <w:noProof/>
        </w:rPr>
      </w:r>
      <w:r>
        <w:rPr>
          <w:noProof/>
        </w:rPr>
        <w:fldChar w:fldCharType="separate"/>
      </w:r>
      <w:r>
        <w:rPr>
          <w:noProof/>
        </w:rPr>
        <w:t>23</w:t>
      </w:r>
      <w:r>
        <w:rPr>
          <w:noProof/>
        </w:rPr>
        <w:fldChar w:fldCharType="end"/>
      </w:r>
    </w:p>
    <w:p w14:paraId="64E407F3" w14:textId="15DFBC77"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#4.1: Charging for SL Positioning Service Exposure to the Client UE through PC5</w:t>
      </w:r>
      <w:r>
        <w:rPr>
          <w:noProof/>
        </w:rPr>
        <w:tab/>
      </w:r>
      <w:r>
        <w:rPr>
          <w:noProof/>
        </w:rPr>
        <w:fldChar w:fldCharType="begin"/>
      </w:r>
      <w:r>
        <w:rPr>
          <w:noProof/>
        </w:rPr>
        <w:instrText xml:space="preserve"> PAGEREF _Toc158069556 \h </w:instrText>
      </w:r>
      <w:r>
        <w:rPr>
          <w:noProof/>
        </w:rPr>
      </w:r>
      <w:r>
        <w:rPr>
          <w:noProof/>
        </w:rPr>
        <w:fldChar w:fldCharType="separate"/>
      </w:r>
      <w:r>
        <w:rPr>
          <w:noProof/>
        </w:rPr>
        <w:t>23</w:t>
      </w:r>
      <w:r>
        <w:rPr>
          <w:noProof/>
        </w:rPr>
        <w:fldChar w:fldCharType="end"/>
      </w:r>
    </w:p>
    <w:p w14:paraId="1B11D7E3" w14:textId="32931B06"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_Toc158069557 \h </w:instrText>
      </w:r>
      <w:r>
        <w:rPr>
          <w:noProof/>
        </w:rPr>
      </w:r>
      <w:r>
        <w:rPr>
          <w:noProof/>
        </w:rPr>
        <w:fldChar w:fldCharType="separate"/>
      </w:r>
      <w:r>
        <w:rPr>
          <w:noProof/>
        </w:rPr>
        <w:t>23</w:t>
      </w:r>
      <w:r>
        <w:rPr>
          <w:noProof/>
        </w:rPr>
        <w:fldChar w:fldCharType="end"/>
      </w:r>
    </w:p>
    <w:p w14:paraId="1693D471" w14:textId="0D663AE7"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5.4.4.1.2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_Toc158069558 \h </w:instrText>
      </w:r>
      <w:r>
        <w:rPr>
          <w:noProof/>
        </w:rPr>
      </w:r>
      <w:r>
        <w:rPr>
          <w:noProof/>
        </w:rPr>
        <w:fldChar w:fldCharType="separate"/>
      </w:r>
      <w:r>
        <w:rPr>
          <w:noProof/>
        </w:rPr>
        <w:t>24</w:t>
      </w:r>
      <w:r>
        <w:rPr>
          <w:noProof/>
        </w:rPr>
        <w:fldChar w:fldCharType="end"/>
      </w:r>
    </w:p>
    <w:p w14:paraId="4049B6A3" w14:textId="1924DDAE"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5.4.4.1.3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_Toc158069559 \h </w:instrText>
      </w:r>
      <w:r>
        <w:rPr>
          <w:noProof/>
        </w:rPr>
      </w:r>
      <w:r>
        <w:rPr>
          <w:noProof/>
        </w:rPr>
        <w:fldChar w:fldCharType="separate"/>
      </w:r>
      <w:r>
        <w:rPr>
          <w:noProof/>
        </w:rPr>
        <w:t>25</w:t>
      </w:r>
      <w:r>
        <w:rPr>
          <w:noProof/>
        </w:rPr>
        <w:fldChar w:fldCharType="end"/>
      </w:r>
    </w:p>
    <w:p w14:paraId="66F05EE8" w14:textId="660B3C86"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1</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PC5 Charging</w:t>
      </w:r>
      <w:r>
        <w:rPr>
          <w:noProof/>
        </w:rPr>
        <w:tab/>
      </w:r>
      <w:r>
        <w:rPr>
          <w:noProof/>
        </w:rPr>
        <w:fldChar w:fldCharType="begin"/>
      </w:r>
      <w:r>
        <w:rPr>
          <w:noProof/>
        </w:rPr>
        <w:instrText xml:space="preserve"> PAGEREF _Toc158069560 \h </w:instrText>
      </w:r>
      <w:r>
        <w:rPr>
          <w:noProof/>
        </w:rPr>
      </w:r>
      <w:r>
        <w:rPr>
          <w:noProof/>
        </w:rPr>
        <w:fldChar w:fldCharType="separate"/>
      </w:r>
      <w:r>
        <w:rPr>
          <w:noProof/>
        </w:rPr>
        <w:t>25</w:t>
      </w:r>
      <w:r>
        <w:rPr>
          <w:noProof/>
        </w:rPr>
        <w:fldChar w:fldCharType="end"/>
      </w:r>
    </w:p>
    <w:p w14:paraId="2E75E65D" w14:textId="58C7AB89"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#4.2: Charging for SL Positioning Service Exposure to the Client UE through 5GC network via NEF</w:t>
      </w:r>
      <w:r>
        <w:rPr>
          <w:noProof/>
        </w:rPr>
        <w:tab/>
      </w:r>
      <w:r>
        <w:rPr>
          <w:noProof/>
        </w:rPr>
        <w:fldChar w:fldCharType="begin"/>
      </w:r>
      <w:r>
        <w:rPr>
          <w:noProof/>
        </w:rPr>
        <w:instrText xml:space="preserve"> PAGEREF _Toc158069561 \h </w:instrText>
      </w:r>
      <w:r>
        <w:rPr>
          <w:noProof/>
        </w:rPr>
      </w:r>
      <w:r>
        <w:rPr>
          <w:noProof/>
        </w:rPr>
        <w:fldChar w:fldCharType="separate"/>
      </w:r>
      <w:r>
        <w:rPr>
          <w:noProof/>
        </w:rPr>
        <w:t>25</w:t>
      </w:r>
      <w:r>
        <w:rPr>
          <w:noProof/>
        </w:rPr>
        <w:fldChar w:fldCharType="end"/>
      </w:r>
    </w:p>
    <w:p w14:paraId="7C134FD4" w14:textId="7369DE7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_Toc158069562 \h </w:instrText>
      </w:r>
      <w:r>
        <w:rPr>
          <w:noProof/>
        </w:rPr>
      </w:r>
      <w:r>
        <w:rPr>
          <w:noProof/>
        </w:rPr>
        <w:fldChar w:fldCharType="separate"/>
      </w:r>
      <w:r>
        <w:rPr>
          <w:noProof/>
        </w:rPr>
        <w:t>25</w:t>
      </w:r>
      <w:r>
        <w:rPr>
          <w:noProof/>
        </w:rPr>
        <w:fldChar w:fldCharType="end"/>
      </w:r>
    </w:p>
    <w:p w14:paraId="0BEA7440" w14:textId="567EF41A"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5.4.4.2.2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_Toc158069563 \h </w:instrText>
      </w:r>
      <w:r>
        <w:rPr>
          <w:noProof/>
        </w:rPr>
      </w:r>
      <w:r>
        <w:rPr>
          <w:noProof/>
        </w:rPr>
        <w:fldChar w:fldCharType="separate"/>
      </w:r>
      <w:r>
        <w:rPr>
          <w:noProof/>
        </w:rPr>
        <w:t>26</w:t>
      </w:r>
      <w:r>
        <w:rPr>
          <w:noProof/>
        </w:rPr>
        <w:fldChar w:fldCharType="end"/>
      </w:r>
    </w:p>
    <w:p w14:paraId="3C7A7505" w14:textId="0888433C"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5.4.4.2.3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_Toc158069564 \h </w:instrText>
      </w:r>
      <w:r>
        <w:rPr>
          <w:noProof/>
        </w:rPr>
      </w:r>
      <w:r>
        <w:rPr>
          <w:noProof/>
        </w:rPr>
        <w:fldChar w:fldCharType="separate"/>
      </w:r>
      <w:r>
        <w:rPr>
          <w:noProof/>
        </w:rPr>
        <w:t>27</w:t>
      </w:r>
      <w:r>
        <w:rPr>
          <w:noProof/>
        </w:rPr>
        <w:fldChar w:fldCharType="end"/>
      </w:r>
    </w:p>
    <w:p w14:paraId="40E81C61" w14:textId="057D5E05"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2</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NEF Charging</w:t>
      </w:r>
      <w:r>
        <w:rPr>
          <w:noProof/>
        </w:rPr>
        <w:tab/>
      </w:r>
      <w:r>
        <w:rPr>
          <w:noProof/>
        </w:rPr>
        <w:fldChar w:fldCharType="begin"/>
      </w:r>
      <w:r>
        <w:rPr>
          <w:noProof/>
        </w:rPr>
        <w:instrText xml:space="preserve"> PAGEREF _Toc158069565 \h </w:instrText>
      </w:r>
      <w:r>
        <w:rPr>
          <w:noProof/>
        </w:rPr>
      </w:r>
      <w:r>
        <w:rPr>
          <w:noProof/>
        </w:rPr>
        <w:fldChar w:fldCharType="separate"/>
      </w:r>
      <w:r>
        <w:rPr>
          <w:noProof/>
        </w:rPr>
        <w:t>27</w:t>
      </w:r>
      <w:r>
        <w:rPr>
          <w:noProof/>
        </w:rPr>
        <w:fldChar w:fldCharType="end"/>
      </w:r>
    </w:p>
    <w:p w14:paraId="23958DBB" w14:textId="72FE08F8"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Solution #4.3: Charging for SL Positioning Service Exposure to the Client UE through 5GC network via control plane</w:t>
      </w:r>
      <w:r>
        <w:rPr>
          <w:noProof/>
        </w:rPr>
        <w:tab/>
      </w:r>
      <w:r>
        <w:rPr>
          <w:noProof/>
        </w:rPr>
        <w:fldChar w:fldCharType="begin"/>
      </w:r>
      <w:r>
        <w:rPr>
          <w:noProof/>
        </w:rPr>
        <w:instrText xml:space="preserve"> PAGEREF _Toc158069566 \h </w:instrText>
      </w:r>
      <w:r>
        <w:rPr>
          <w:noProof/>
        </w:rPr>
      </w:r>
      <w:r>
        <w:rPr>
          <w:noProof/>
        </w:rPr>
        <w:fldChar w:fldCharType="separate"/>
      </w:r>
      <w:r>
        <w:rPr>
          <w:noProof/>
        </w:rPr>
        <w:t>27</w:t>
      </w:r>
      <w:r>
        <w:rPr>
          <w:noProof/>
        </w:rPr>
        <w:fldChar w:fldCharType="end"/>
      </w:r>
    </w:p>
    <w:p w14:paraId="3B6B0644" w14:textId="7DDD895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_Toc158069567 \h </w:instrText>
      </w:r>
      <w:r>
        <w:rPr>
          <w:noProof/>
        </w:rPr>
      </w:r>
      <w:r>
        <w:rPr>
          <w:noProof/>
        </w:rPr>
        <w:fldChar w:fldCharType="separate"/>
      </w:r>
      <w:r>
        <w:rPr>
          <w:noProof/>
        </w:rPr>
        <w:t>27</w:t>
      </w:r>
      <w:r>
        <w:rPr>
          <w:noProof/>
        </w:rPr>
        <w:fldChar w:fldCharType="end"/>
      </w:r>
    </w:p>
    <w:p w14:paraId="13DC358C" w14:textId="758549F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5.4.4.3.2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_Toc158069568 \h </w:instrText>
      </w:r>
      <w:r>
        <w:rPr>
          <w:noProof/>
        </w:rPr>
      </w:r>
      <w:r>
        <w:rPr>
          <w:noProof/>
        </w:rPr>
        <w:fldChar w:fldCharType="separate"/>
      </w:r>
      <w:r>
        <w:rPr>
          <w:noProof/>
        </w:rPr>
        <w:t>28</w:t>
      </w:r>
      <w:r>
        <w:rPr>
          <w:noProof/>
        </w:rPr>
        <w:fldChar w:fldCharType="end"/>
      </w:r>
    </w:p>
    <w:p w14:paraId="01FF0358" w14:textId="64E7069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5.4.4.3.3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_Toc158069569 \h </w:instrText>
      </w:r>
      <w:r>
        <w:rPr>
          <w:noProof/>
        </w:rPr>
      </w:r>
      <w:r>
        <w:rPr>
          <w:noProof/>
        </w:rPr>
        <w:fldChar w:fldCharType="separate"/>
      </w:r>
      <w:r>
        <w:rPr>
          <w:noProof/>
        </w:rPr>
        <w:t>28</w:t>
      </w:r>
      <w:r>
        <w:rPr>
          <w:noProof/>
        </w:rPr>
        <w:fldChar w:fldCharType="end"/>
      </w:r>
    </w:p>
    <w:p w14:paraId="2F300563" w14:textId="572749B0"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3</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Client UE through 5GC network via control plane charging</w:t>
      </w:r>
      <w:r>
        <w:rPr>
          <w:noProof/>
        </w:rPr>
        <w:tab/>
      </w:r>
      <w:r>
        <w:rPr>
          <w:noProof/>
        </w:rPr>
        <w:fldChar w:fldCharType="begin"/>
      </w:r>
      <w:r>
        <w:rPr>
          <w:noProof/>
        </w:rPr>
        <w:instrText xml:space="preserve"> PAGEREF _Toc158069570 \h </w:instrText>
      </w:r>
      <w:r>
        <w:rPr>
          <w:noProof/>
        </w:rPr>
      </w:r>
      <w:r>
        <w:rPr>
          <w:noProof/>
        </w:rPr>
        <w:fldChar w:fldCharType="separate"/>
      </w:r>
      <w:r>
        <w:rPr>
          <w:noProof/>
        </w:rPr>
        <w:t>28</w:t>
      </w:r>
      <w:r>
        <w:rPr>
          <w:noProof/>
        </w:rPr>
        <w:fldChar w:fldCharType="end"/>
      </w:r>
    </w:p>
    <w:p w14:paraId="604B6634" w14:textId="1BBB9014"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4.4</w:t>
      </w:r>
      <w:r w:rsidRPr="00CC2903">
        <w:rPr>
          <w:noProof/>
          <w:lang w:val="en-US"/>
        </w:rPr>
        <w:t xml:space="preserve">: Charging for </w:t>
      </w:r>
      <w:r w:rsidRPr="00CC2903">
        <w:rPr>
          <w:noProof/>
          <w:lang w:val="en-US" w:eastAsia="ko"/>
        </w:rPr>
        <w:t xml:space="preserve">SL Positioning Service Exposure to the trusted AF </w:t>
      </w:r>
      <w:r w:rsidRPr="00CC2903">
        <w:rPr>
          <w:noProof/>
          <w:lang w:val="en-US" w:eastAsia="zh-CN"/>
        </w:rPr>
        <w:t>or LCS client</w:t>
      </w:r>
      <w:r>
        <w:rPr>
          <w:noProof/>
        </w:rPr>
        <w:tab/>
      </w:r>
      <w:r>
        <w:rPr>
          <w:noProof/>
        </w:rPr>
        <w:fldChar w:fldCharType="begin"/>
      </w:r>
      <w:r>
        <w:rPr>
          <w:noProof/>
        </w:rPr>
        <w:instrText xml:space="preserve"> PAGEREF _Toc158069571 \h </w:instrText>
      </w:r>
      <w:r>
        <w:rPr>
          <w:noProof/>
        </w:rPr>
      </w:r>
      <w:r>
        <w:rPr>
          <w:noProof/>
        </w:rPr>
        <w:fldChar w:fldCharType="separate"/>
      </w:r>
      <w:r>
        <w:rPr>
          <w:noProof/>
        </w:rPr>
        <w:t>29</w:t>
      </w:r>
      <w:r>
        <w:rPr>
          <w:noProof/>
        </w:rPr>
        <w:fldChar w:fldCharType="end"/>
      </w:r>
    </w:p>
    <w:p w14:paraId="479CD56C" w14:textId="6D4A62C5"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_Toc158069572 \h </w:instrText>
      </w:r>
      <w:r>
        <w:rPr>
          <w:noProof/>
        </w:rPr>
      </w:r>
      <w:r>
        <w:rPr>
          <w:noProof/>
        </w:rPr>
        <w:fldChar w:fldCharType="separate"/>
      </w:r>
      <w:r>
        <w:rPr>
          <w:noProof/>
        </w:rPr>
        <w:t>29</w:t>
      </w:r>
      <w:r>
        <w:rPr>
          <w:noProof/>
        </w:rPr>
        <w:fldChar w:fldCharType="end"/>
      </w:r>
    </w:p>
    <w:p w14:paraId="66B465BA" w14:textId="01E227DD"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5.4.4.4.2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_Toc158069573 \h </w:instrText>
      </w:r>
      <w:r>
        <w:rPr>
          <w:noProof/>
        </w:rPr>
      </w:r>
      <w:r>
        <w:rPr>
          <w:noProof/>
        </w:rPr>
        <w:fldChar w:fldCharType="separate"/>
      </w:r>
      <w:r>
        <w:rPr>
          <w:noProof/>
        </w:rPr>
        <w:t>30</w:t>
      </w:r>
      <w:r>
        <w:rPr>
          <w:noProof/>
        </w:rPr>
        <w:fldChar w:fldCharType="end"/>
      </w:r>
    </w:p>
    <w:p w14:paraId="31AF7414" w14:textId="19C7ED22"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5.4.4.4.3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_Toc158069574 \h </w:instrText>
      </w:r>
      <w:r>
        <w:rPr>
          <w:noProof/>
        </w:rPr>
      </w:r>
      <w:r>
        <w:rPr>
          <w:noProof/>
        </w:rPr>
        <w:fldChar w:fldCharType="separate"/>
      </w:r>
      <w:r>
        <w:rPr>
          <w:noProof/>
        </w:rPr>
        <w:t>31</w:t>
      </w:r>
      <w:r>
        <w:rPr>
          <w:noProof/>
        </w:rPr>
        <w:fldChar w:fldCharType="end"/>
      </w:r>
    </w:p>
    <w:p w14:paraId="3304DF22" w14:textId="5CC63B4C"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4</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the trusted AF</w:t>
      </w:r>
      <w:r w:rsidRPr="00CC2903">
        <w:rPr>
          <w:noProof/>
          <w:lang w:val="en-US"/>
        </w:rPr>
        <w:t xml:space="preserve"> </w:t>
      </w:r>
      <w:r w:rsidRPr="00CC2903">
        <w:rPr>
          <w:noProof/>
          <w:lang w:val="en-US" w:eastAsia="zh-CN"/>
        </w:rPr>
        <w:t>or LCS Client</w:t>
      </w:r>
      <w:r w:rsidRPr="00CC2903">
        <w:rPr>
          <w:noProof/>
          <w:lang w:val="en-US"/>
        </w:rPr>
        <w:t xml:space="preserve"> charging</w:t>
      </w:r>
      <w:r>
        <w:rPr>
          <w:noProof/>
        </w:rPr>
        <w:tab/>
      </w:r>
      <w:r>
        <w:rPr>
          <w:noProof/>
        </w:rPr>
        <w:fldChar w:fldCharType="begin"/>
      </w:r>
      <w:r>
        <w:rPr>
          <w:noProof/>
        </w:rPr>
        <w:instrText xml:space="preserve"> PAGEREF _Toc158069575 \h </w:instrText>
      </w:r>
      <w:r>
        <w:rPr>
          <w:noProof/>
        </w:rPr>
      </w:r>
      <w:r>
        <w:rPr>
          <w:noProof/>
        </w:rPr>
        <w:fldChar w:fldCharType="separate"/>
      </w:r>
      <w:r>
        <w:rPr>
          <w:noProof/>
        </w:rPr>
        <w:t>31</w:t>
      </w:r>
      <w:r>
        <w:rPr>
          <w:noProof/>
        </w:rPr>
        <w:fldChar w:fldCharType="end"/>
      </w:r>
    </w:p>
    <w:p w14:paraId="5CF0FA36" w14:textId="0EA43CFB" w:rsidR="003A73D5" w:rsidRDefault="003A73D5">
      <w:pPr>
        <w:pStyle w:val="TOC4"/>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.4.4.</w:t>
      </w:r>
      <w:r w:rsidRPr="00CC2903">
        <w:rPr>
          <w:noProof/>
          <w:lang w:val="en-US" w:eastAsia="zh-CN"/>
        </w:rPr>
        <w:t>5</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Solution #</w:t>
      </w:r>
      <w:r w:rsidRPr="00CC2903">
        <w:rPr>
          <w:noProof/>
          <w:lang w:val="en-US" w:eastAsia="zh-CN"/>
        </w:rPr>
        <w:t>4.5</w:t>
      </w:r>
      <w:r w:rsidRPr="00CC2903">
        <w:rPr>
          <w:noProof/>
          <w:lang w:val="en-US"/>
        </w:rPr>
        <w:t xml:space="preserve">: Charging for </w:t>
      </w:r>
      <w:r w:rsidRPr="00CC2903">
        <w:rPr>
          <w:noProof/>
          <w:lang w:val="en-US" w:eastAsia="ko"/>
        </w:rPr>
        <w:t>SL Positioning Service Exposure to Trusted AF</w:t>
      </w:r>
      <w:r>
        <w:rPr>
          <w:noProof/>
        </w:rPr>
        <w:tab/>
      </w:r>
      <w:r>
        <w:rPr>
          <w:noProof/>
        </w:rPr>
        <w:fldChar w:fldCharType="begin"/>
      </w:r>
      <w:r>
        <w:rPr>
          <w:noProof/>
        </w:rPr>
        <w:instrText xml:space="preserve"> PAGEREF _Toc158069576 \h </w:instrText>
      </w:r>
      <w:r>
        <w:rPr>
          <w:noProof/>
        </w:rPr>
      </w:r>
      <w:r>
        <w:rPr>
          <w:noProof/>
        </w:rPr>
        <w:fldChar w:fldCharType="separate"/>
      </w:r>
      <w:r>
        <w:rPr>
          <w:noProof/>
        </w:rPr>
        <w:t>31</w:t>
      </w:r>
      <w:r>
        <w:rPr>
          <w:noProof/>
        </w:rPr>
        <w:fldChar w:fldCharType="end"/>
      </w:r>
    </w:p>
    <w:p w14:paraId="23BBC1CF" w14:textId="332C4B8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w:t>
      </w:r>
      <w:r w:rsidRPr="00CC2903">
        <w:rPr>
          <w:noProof/>
          <w:lang w:val="en-US"/>
        </w:rPr>
        <w:t>.1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General description</w:t>
      </w:r>
      <w:r>
        <w:rPr>
          <w:noProof/>
        </w:rPr>
        <w:tab/>
      </w:r>
      <w:r>
        <w:rPr>
          <w:noProof/>
        </w:rPr>
        <w:fldChar w:fldCharType="begin"/>
      </w:r>
      <w:r>
        <w:rPr>
          <w:noProof/>
        </w:rPr>
        <w:instrText xml:space="preserve"> PAGEREF _Toc158069577 \h </w:instrText>
      </w:r>
      <w:r>
        <w:rPr>
          <w:noProof/>
        </w:rPr>
      </w:r>
      <w:r>
        <w:rPr>
          <w:noProof/>
        </w:rPr>
        <w:fldChar w:fldCharType="separate"/>
      </w:r>
      <w:r>
        <w:rPr>
          <w:noProof/>
        </w:rPr>
        <w:t>31</w:t>
      </w:r>
      <w:r>
        <w:rPr>
          <w:noProof/>
        </w:rPr>
        <w:fldChar w:fldCharType="end"/>
      </w:r>
    </w:p>
    <w:p w14:paraId="7506F405" w14:textId="048D3CC9"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 xml:space="preserve">5.4.4.5.2 </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eastAsia="zh-CN"/>
        </w:rPr>
        <w:t>Architecture description</w:t>
      </w:r>
      <w:r>
        <w:rPr>
          <w:noProof/>
        </w:rPr>
        <w:tab/>
      </w:r>
      <w:r>
        <w:rPr>
          <w:noProof/>
        </w:rPr>
        <w:fldChar w:fldCharType="begin"/>
      </w:r>
      <w:r>
        <w:rPr>
          <w:noProof/>
        </w:rPr>
        <w:instrText xml:space="preserve"> PAGEREF _Toc158069578 \h </w:instrText>
      </w:r>
      <w:r>
        <w:rPr>
          <w:noProof/>
        </w:rPr>
      </w:r>
      <w:r>
        <w:rPr>
          <w:noProof/>
        </w:rPr>
        <w:fldChar w:fldCharType="separate"/>
      </w:r>
      <w:r>
        <w:rPr>
          <w:noProof/>
        </w:rPr>
        <w:t>32</w:t>
      </w:r>
      <w:r>
        <w:rPr>
          <w:noProof/>
        </w:rPr>
        <w:fldChar w:fldCharType="end"/>
      </w:r>
    </w:p>
    <w:p w14:paraId="26CC4B25" w14:textId="0BC59434" w:rsidR="003A73D5" w:rsidRDefault="003A73D5">
      <w:pPr>
        <w:pStyle w:val="TOC5"/>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5.4.4.5.3</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Flow Description</w:t>
      </w:r>
      <w:r>
        <w:rPr>
          <w:noProof/>
        </w:rPr>
        <w:tab/>
      </w:r>
      <w:r>
        <w:rPr>
          <w:noProof/>
        </w:rPr>
        <w:fldChar w:fldCharType="begin"/>
      </w:r>
      <w:r>
        <w:rPr>
          <w:noProof/>
        </w:rPr>
        <w:instrText xml:space="preserve"> PAGEREF _Toc158069579 \h </w:instrText>
      </w:r>
      <w:r>
        <w:rPr>
          <w:noProof/>
        </w:rPr>
      </w:r>
      <w:r>
        <w:rPr>
          <w:noProof/>
        </w:rPr>
        <w:fldChar w:fldCharType="separate"/>
      </w:r>
      <w:r>
        <w:rPr>
          <w:noProof/>
        </w:rPr>
        <w:t>33</w:t>
      </w:r>
      <w:r>
        <w:rPr>
          <w:noProof/>
        </w:rPr>
        <w:fldChar w:fldCharType="end"/>
      </w:r>
    </w:p>
    <w:p w14:paraId="066B9081" w14:textId="6AD50EAD" w:rsidR="003A73D5" w:rsidRDefault="003A73D5">
      <w:pPr>
        <w:pStyle w:val="TOC6"/>
        <w:rPr>
          <w:rFonts w:asciiTheme="minorHAnsi" w:eastAsiaTheme="minorEastAsia" w:hAnsiTheme="minorHAnsi" w:cstheme="minorBidi"/>
          <w:noProof/>
          <w:kern w:val="2"/>
          <w:sz w:val="21"/>
          <w:szCs w:val="22"/>
          <w:lang w:val="en-US" w:eastAsia="zh-CN"/>
          <w14:ligatures w14:val="standardContextual"/>
        </w:rPr>
      </w:pPr>
      <w:r w:rsidRPr="00CC2903">
        <w:rPr>
          <w:noProof/>
          <w:lang w:val="en-US" w:eastAsia="zh-CN"/>
        </w:rPr>
        <w:t>5</w:t>
      </w:r>
      <w:r w:rsidRPr="00CC2903">
        <w:rPr>
          <w:noProof/>
          <w:lang w:val="en-US"/>
        </w:rPr>
        <w:t>.</w:t>
      </w:r>
      <w:r w:rsidRPr="00CC2903">
        <w:rPr>
          <w:noProof/>
          <w:lang w:val="en-US" w:eastAsia="zh-CN"/>
        </w:rPr>
        <w:t>4</w:t>
      </w:r>
      <w:r w:rsidRPr="00CC2903">
        <w:rPr>
          <w:noProof/>
          <w:lang w:val="en-US"/>
        </w:rPr>
        <w:t>.4.</w:t>
      </w:r>
      <w:r w:rsidRPr="00CC2903">
        <w:rPr>
          <w:noProof/>
          <w:lang w:val="en-US" w:eastAsia="zh-CN"/>
        </w:rPr>
        <w:t>5</w:t>
      </w:r>
      <w:r w:rsidRPr="00CC2903">
        <w:rPr>
          <w:noProof/>
          <w:lang w:val="en-US"/>
        </w:rPr>
        <w:t>.3.1</w:t>
      </w:r>
      <w:r>
        <w:rPr>
          <w:rFonts w:asciiTheme="minorHAnsi" w:eastAsiaTheme="minorEastAsia" w:hAnsiTheme="minorHAnsi" w:cstheme="minorBidi"/>
          <w:noProof/>
          <w:kern w:val="2"/>
          <w:sz w:val="21"/>
          <w:szCs w:val="22"/>
          <w:lang w:val="en-US" w:eastAsia="zh-CN"/>
          <w14:ligatures w14:val="standardContextual"/>
        </w:rPr>
        <w:tab/>
      </w:r>
      <w:r w:rsidRPr="00CC2903">
        <w:rPr>
          <w:noProof/>
          <w:lang w:val="en-US"/>
        </w:rPr>
        <w:t xml:space="preserve">Message flows for </w:t>
      </w:r>
      <w:r w:rsidRPr="00CC2903">
        <w:rPr>
          <w:noProof/>
          <w:lang w:val="en-US" w:eastAsia="ko"/>
        </w:rPr>
        <w:t>SL Positioning Service Exposure to Trusted AF</w:t>
      </w:r>
      <w:r w:rsidRPr="00CC2903">
        <w:rPr>
          <w:noProof/>
          <w:lang w:val="en-US"/>
        </w:rPr>
        <w:t xml:space="preserve"> charging</w:t>
      </w:r>
      <w:r>
        <w:rPr>
          <w:noProof/>
        </w:rPr>
        <w:tab/>
      </w:r>
      <w:r>
        <w:rPr>
          <w:noProof/>
        </w:rPr>
        <w:fldChar w:fldCharType="begin"/>
      </w:r>
      <w:r>
        <w:rPr>
          <w:noProof/>
        </w:rPr>
        <w:instrText xml:space="preserve"> PAGEREF _Toc158069580 \h </w:instrText>
      </w:r>
      <w:r>
        <w:rPr>
          <w:noProof/>
        </w:rPr>
      </w:r>
      <w:r>
        <w:rPr>
          <w:noProof/>
        </w:rPr>
        <w:fldChar w:fldCharType="separate"/>
      </w:r>
      <w:r>
        <w:rPr>
          <w:noProof/>
        </w:rPr>
        <w:t>33</w:t>
      </w:r>
      <w:r>
        <w:rPr>
          <w:noProof/>
        </w:rPr>
        <w:fldChar w:fldCharType="end"/>
      </w:r>
    </w:p>
    <w:p w14:paraId="679351F8" w14:textId="50916E07"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5.4.5</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Evaluation</w:t>
      </w:r>
      <w:r>
        <w:rPr>
          <w:noProof/>
        </w:rPr>
        <w:tab/>
      </w:r>
      <w:r>
        <w:rPr>
          <w:noProof/>
        </w:rPr>
        <w:fldChar w:fldCharType="begin"/>
      </w:r>
      <w:r>
        <w:rPr>
          <w:noProof/>
        </w:rPr>
        <w:instrText xml:space="preserve"> PAGEREF _Toc158069581 \h </w:instrText>
      </w:r>
      <w:r>
        <w:rPr>
          <w:noProof/>
        </w:rPr>
      </w:r>
      <w:r>
        <w:rPr>
          <w:noProof/>
        </w:rPr>
        <w:fldChar w:fldCharType="separate"/>
      </w:r>
      <w:r>
        <w:rPr>
          <w:noProof/>
        </w:rPr>
        <w:t>33</w:t>
      </w:r>
      <w:r>
        <w:rPr>
          <w:noProof/>
        </w:rPr>
        <w:fldChar w:fldCharType="end"/>
      </w:r>
    </w:p>
    <w:p w14:paraId="19BC7E46" w14:textId="7C94D18A" w:rsidR="003A73D5" w:rsidRDefault="003A73D5">
      <w:pPr>
        <w:pStyle w:val="TOC3"/>
        <w:rPr>
          <w:rFonts w:asciiTheme="minorHAnsi" w:eastAsiaTheme="minorEastAsia" w:hAnsiTheme="minorHAnsi" w:cstheme="minorBidi"/>
          <w:noProof/>
          <w:kern w:val="2"/>
          <w:sz w:val="21"/>
          <w:szCs w:val="22"/>
          <w:lang w:val="en-US" w:eastAsia="zh-CN"/>
          <w14:ligatures w14:val="standardContextual"/>
        </w:rPr>
      </w:pPr>
      <w:r>
        <w:rPr>
          <w:noProof/>
          <w:lang w:eastAsia="zh-CN"/>
        </w:rPr>
        <w:t>5.4.6</w:t>
      </w:r>
      <w:r>
        <w:rPr>
          <w:rFonts w:asciiTheme="minorHAnsi" w:eastAsiaTheme="minorEastAsia" w:hAnsiTheme="minorHAnsi" w:cstheme="minorBidi"/>
          <w:noProof/>
          <w:kern w:val="2"/>
          <w:sz w:val="21"/>
          <w:szCs w:val="22"/>
          <w:lang w:val="en-US" w:eastAsia="zh-CN"/>
          <w14:ligatures w14:val="standardContextual"/>
        </w:rPr>
        <w:tab/>
      </w:r>
      <w:r>
        <w:rPr>
          <w:noProof/>
          <w:lang w:eastAsia="zh-CN"/>
        </w:rPr>
        <w:t>Conclusion</w:t>
      </w:r>
      <w:r>
        <w:rPr>
          <w:noProof/>
        </w:rPr>
        <w:tab/>
      </w:r>
      <w:r>
        <w:rPr>
          <w:noProof/>
        </w:rPr>
        <w:fldChar w:fldCharType="begin"/>
      </w:r>
      <w:r>
        <w:rPr>
          <w:noProof/>
        </w:rPr>
        <w:instrText xml:space="preserve"> PAGEREF _Toc158069582 \h </w:instrText>
      </w:r>
      <w:r>
        <w:rPr>
          <w:noProof/>
        </w:rPr>
      </w:r>
      <w:r>
        <w:rPr>
          <w:noProof/>
        </w:rPr>
        <w:fldChar w:fldCharType="separate"/>
      </w:r>
      <w:r>
        <w:rPr>
          <w:noProof/>
        </w:rPr>
        <w:t>33</w:t>
      </w:r>
      <w:r>
        <w:rPr>
          <w:noProof/>
        </w:rPr>
        <w:fldChar w:fldCharType="end"/>
      </w:r>
    </w:p>
    <w:p w14:paraId="6F44FB79" w14:textId="5A2C44C0" w:rsidR="003A73D5" w:rsidRDefault="003A73D5">
      <w:pPr>
        <w:pStyle w:val="TOC1"/>
        <w:rPr>
          <w:rFonts w:asciiTheme="minorHAnsi" w:eastAsiaTheme="minorEastAsia" w:hAnsiTheme="minorHAnsi" w:cstheme="minorBidi"/>
          <w:noProof/>
          <w:kern w:val="2"/>
          <w:sz w:val="21"/>
          <w:szCs w:val="22"/>
          <w:lang w:val="en-US" w:eastAsia="zh-CN"/>
          <w14:ligatures w14:val="standardContextual"/>
        </w:rPr>
      </w:pPr>
      <w:r>
        <w:rPr>
          <w:noProof/>
        </w:rPr>
        <w:t>6.</w:t>
      </w:r>
      <w:r>
        <w:rPr>
          <w:rFonts w:asciiTheme="minorHAnsi" w:eastAsiaTheme="minorEastAsia" w:hAnsiTheme="minorHAnsi" w:cstheme="minorBidi"/>
          <w:noProof/>
          <w:kern w:val="2"/>
          <w:sz w:val="21"/>
          <w:szCs w:val="22"/>
          <w:lang w:val="en-US" w:eastAsia="zh-CN"/>
          <w14:ligatures w14:val="standardContextual"/>
        </w:rPr>
        <w:tab/>
      </w:r>
      <w:r>
        <w:rPr>
          <w:noProof/>
        </w:rPr>
        <w:t>Conclusions and Recommendations</w:t>
      </w:r>
      <w:r>
        <w:rPr>
          <w:noProof/>
        </w:rPr>
        <w:tab/>
      </w:r>
      <w:r>
        <w:rPr>
          <w:noProof/>
        </w:rPr>
        <w:fldChar w:fldCharType="begin"/>
      </w:r>
      <w:r>
        <w:rPr>
          <w:noProof/>
        </w:rPr>
        <w:instrText xml:space="preserve"> PAGEREF _Toc158069583 \h </w:instrText>
      </w:r>
      <w:r>
        <w:rPr>
          <w:noProof/>
        </w:rPr>
      </w:r>
      <w:r>
        <w:rPr>
          <w:noProof/>
        </w:rPr>
        <w:fldChar w:fldCharType="separate"/>
      </w:r>
      <w:r>
        <w:rPr>
          <w:noProof/>
        </w:rPr>
        <w:t>33</w:t>
      </w:r>
      <w:r>
        <w:rPr>
          <w:noProof/>
        </w:rPr>
        <w:fldChar w:fldCharType="end"/>
      </w:r>
    </w:p>
    <w:p w14:paraId="44704C10" w14:textId="0F3A6E12" w:rsidR="003A73D5" w:rsidRDefault="003A73D5">
      <w:pPr>
        <w:pStyle w:val="TOC8"/>
        <w:rPr>
          <w:rFonts w:asciiTheme="minorHAnsi" w:eastAsiaTheme="minorEastAsia" w:hAnsiTheme="minorHAnsi" w:cstheme="minorBidi"/>
          <w:b w:val="0"/>
          <w:noProof/>
          <w:kern w:val="2"/>
          <w:sz w:val="21"/>
          <w:szCs w:val="22"/>
          <w:lang w:val="en-US" w:eastAsia="zh-CN"/>
          <w14:ligatures w14:val="standardContextual"/>
        </w:rPr>
      </w:pPr>
      <w:r>
        <w:rPr>
          <w:noProof/>
        </w:rPr>
        <w:t>Annex A (informative): Change history</w:t>
      </w:r>
      <w:r>
        <w:rPr>
          <w:noProof/>
        </w:rPr>
        <w:tab/>
      </w:r>
      <w:r>
        <w:rPr>
          <w:noProof/>
        </w:rPr>
        <w:fldChar w:fldCharType="begin"/>
      </w:r>
      <w:r>
        <w:rPr>
          <w:noProof/>
        </w:rPr>
        <w:instrText xml:space="preserve"> PAGEREF _Toc158069584 \h </w:instrText>
      </w:r>
      <w:r>
        <w:rPr>
          <w:noProof/>
        </w:rPr>
      </w:r>
      <w:r>
        <w:rPr>
          <w:noProof/>
        </w:rPr>
        <w:fldChar w:fldCharType="separate"/>
      </w:r>
      <w:r>
        <w:rPr>
          <w:noProof/>
        </w:rPr>
        <w:t>35</w:t>
      </w:r>
      <w:r>
        <w:rPr>
          <w:noProof/>
        </w:rPr>
        <w:fldChar w:fldCharType="end"/>
      </w:r>
    </w:p>
    <w:p w14:paraId="4E1BE508" w14:textId="2322EC70" w:rsidR="00B30228" w:rsidRDefault="00000000">
      <w:r>
        <w:rPr>
          <w:sz w:val="22"/>
        </w:rPr>
        <w:fldChar w:fldCharType="end"/>
      </w:r>
    </w:p>
    <w:p w14:paraId="1F2E4DB5" w14:textId="77777777" w:rsidR="00B30228" w:rsidRDefault="00000000">
      <w:pPr>
        <w:pStyle w:val="Guidance"/>
      </w:pPr>
      <w:r>
        <w:br w:type="page"/>
      </w:r>
    </w:p>
    <w:p w14:paraId="4E67DE83" w14:textId="77777777" w:rsidR="00B30228" w:rsidRDefault="00000000">
      <w:pPr>
        <w:pStyle w:val="Heading1"/>
      </w:pPr>
      <w:bookmarkStart w:id="15" w:name="foreword"/>
      <w:bookmarkStart w:id="16" w:name="_Toc158068069"/>
      <w:bookmarkStart w:id="17" w:name="_Toc158069492"/>
      <w:bookmarkEnd w:id="15"/>
      <w:r>
        <w:lastRenderedPageBreak/>
        <w:t>Foreword</w:t>
      </w:r>
      <w:bookmarkEnd w:id="16"/>
      <w:bookmarkEnd w:id="17"/>
    </w:p>
    <w:p w14:paraId="01D0258E" w14:textId="77777777" w:rsidR="00B30228" w:rsidRDefault="00000000">
      <w:r>
        <w:t xml:space="preserve">This Technical </w:t>
      </w:r>
      <w:bookmarkStart w:id="18" w:name="spectype3"/>
      <w:r>
        <w:t>Report</w:t>
      </w:r>
      <w:bookmarkEnd w:id="18"/>
      <w:r>
        <w:t xml:space="preserve"> has been produced by the 3rd Generation Partnership Project (3GPP).</w:t>
      </w:r>
    </w:p>
    <w:p w14:paraId="293D6386" w14:textId="77777777" w:rsidR="00B30228"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1FC23B" w14:textId="77777777" w:rsidR="00B30228" w:rsidRDefault="00000000">
      <w:pPr>
        <w:pStyle w:val="B1"/>
      </w:pPr>
      <w:r>
        <w:t>Version x.y.z</w:t>
      </w:r>
    </w:p>
    <w:p w14:paraId="646B24E7" w14:textId="77777777" w:rsidR="00B30228" w:rsidRDefault="00000000">
      <w:pPr>
        <w:pStyle w:val="B1"/>
      </w:pPr>
      <w:r>
        <w:t>where:</w:t>
      </w:r>
    </w:p>
    <w:p w14:paraId="7D739917" w14:textId="77777777" w:rsidR="00B30228" w:rsidRDefault="00000000">
      <w:pPr>
        <w:pStyle w:val="B2"/>
      </w:pPr>
      <w:r>
        <w:t>x</w:t>
      </w:r>
      <w:r>
        <w:tab/>
        <w:t>the first digit:</w:t>
      </w:r>
    </w:p>
    <w:p w14:paraId="56C50C21" w14:textId="77777777" w:rsidR="00B30228" w:rsidRDefault="00000000">
      <w:pPr>
        <w:pStyle w:val="B3"/>
      </w:pPr>
      <w:r>
        <w:t>1</w:t>
      </w:r>
      <w:r>
        <w:tab/>
        <w:t>presented to TSG for information;</w:t>
      </w:r>
    </w:p>
    <w:p w14:paraId="606F22BB" w14:textId="77777777" w:rsidR="00B30228" w:rsidRDefault="00000000">
      <w:pPr>
        <w:pStyle w:val="B3"/>
      </w:pPr>
      <w:r>
        <w:t>2</w:t>
      </w:r>
      <w:r>
        <w:tab/>
        <w:t>presented to TSG for approval;</w:t>
      </w:r>
    </w:p>
    <w:p w14:paraId="22944A7C" w14:textId="77777777" w:rsidR="00B30228" w:rsidRDefault="00000000">
      <w:pPr>
        <w:pStyle w:val="B3"/>
      </w:pPr>
      <w:r>
        <w:t>3</w:t>
      </w:r>
      <w:r>
        <w:tab/>
        <w:t>or greater indicates TSG approved document under change control.</w:t>
      </w:r>
    </w:p>
    <w:p w14:paraId="2DFA35C3" w14:textId="77777777" w:rsidR="00B30228" w:rsidRDefault="00000000">
      <w:pPr>
        <w:pStyle w:val="B2"/>
      </w:pPr>
      <w:r>
        <w:t>y</w:t>
      </w:r>
      <w:r>
        <w:tab/>
        <w:t>the second digit is incremented for all changes of substance, i.e. technical enhancements, corrections, updates, etc.</w:t>
      </w:r>
    </w:p>
    <w:p w14:paraId="72ED54F3" w14:textId="77777777" w:rsidR="00B30228" w:rsidRDefault="00000000">
      <w:pPr>
        <w:pStyle w:val="B2"/>
      </w:pPr>
      <w:r>
        <w:t>z</w:t>
      </w:r>
      <w:r>
        <w:tab/>
        <w:t>the third digit is incremented when editorial only changes have been incorporated in the document.</w:t>
      </w:r>
    </w:p>
    <w:p w14:paraId="15E0E9B0" w14:textId="77777777" w:rsidR="00B30228" w:rsidRDefault="00000000">
      <w:r>
        <w:t>In the present document, modal verbs have the following meanings:</w:t>
      </w:r>
    </w:p>
    <w:p w14:paraId="7071BEB4" w14:textId="77777777" w:rsidR="00B30228" w:rsidRDefault="00000000">
      <w:pPr>
        <w:pStyle w:val="EX"/>
      </w:pPr>
      <w:r>
        <w:rPr>
          <w:b/>
        </w:rPr>
        <w:t>shall</w:t>
      </w:r>
      <w:r>
        <w:tab/>
      </w:r>
      <w:r>
        <w:tab/>
        <w:t>indicates a mandatory requirement to do something</w:t>
      </w:r>
    </w:p>
    <w:p w14:paraId="56AE0151" w14:textId="77777777" w:rsidR="00B30228" w:rsidRDefault="00000000">
      <w:pPr>
        <w:pStyle w:val="EX"/>
      </w:pPr>
      <w:r>
        <w:rPr>
          <w:b/>
        </w:rPr>
        <w:t>shall not</w:t>
      </w:r>
      <w:r>
        <w:tab/>
        <w:t>indicates an interdiction (prohibition) to do something</w:t>
      </w:r>
    </w:p>
    <w:p w14:paraId="6C755910" w14:textId="77777777" w:rsidR="00B30228" w:rsidRDefault="00000000">
      <w:r>
        <w:t>The constructions "shall" and "shall not" are confined to the context of normative provisions, and do not appear in Technical Reports.</w:t>
      </w:r>
    </w:p>
    <w:p w14:paraId="6CE6B671" w14:textId="77777777" w:rsidR="00B30228"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9F20229" w14:textId="77777777" w:rsidR="00B30228" w:rsidRDefault="00000000">
      <w:pPr>
        <w:pStyle w:val="EX"/>
      </w:pPr>
      <w:r>
        <w:rPr>
          <w:b/>
        </w:rPr>
        <w:t>should</w:t>
      </w:r>
      <w:r>
        <w:tab/>
      </w:r>
      <w:r>
        <w:tab/>
        <w:t>indicates a recommendation to do something</w:t>
      </w:r>
    </w:p>
    <w:p w14:paraId="0449DB81" w14:textId="77777777" w:rsidR="00B30228" w:rsidRDefault="00000000">
      <w:pPr>
        <w:pStyle w:val="EX"/>
      </w:pPr>
      <w:r>
        <w:rPr>
          <w:b/>
        </w:rPr>
        <w:t>should not</w:t>
      </w:r>
      <w:r>
        <w:tab/>
        <w:t>indicates a recommendation not to do something</w:t>
      </w:r>
    </w:p>
    <w:p w14:paraId="207699F7" w14:textId="77777777" w:rsidR="00B30228" w:rsidRDefault="00000000">
      <w:pPr>
        <w:pStyle w:val="EX"/>
      </w:pPr>
      <w:r>
        <w:rPr>
          <w:b/>
        </w:rPr>
        <w:t>may</w:t>
      </w:r>
      <w:r>
        <w:tab/>
      </w:r>
      <w:r>
        <w:tab/>
        <w:t>indicates permission to do something</w:t>
      </w:r>
    </w:p>
    <w:p w14:paraId="00FD51C1" w14:textId="77777777" w:rsidR="00B30228" w:rsidRDefault="00000000">
      <w:pPr>
        <w:pStyle w:val="EX"/>
      </w:pPr>
      <w:r>
        <w:rPr>
          <w:b/>
        </w:rPr>
        <w:t>need not</w:t>
      </w:r>
      <w:r>
        <w:tab/>
        <w:t>indicates permission not to do something</w:t>
      </w:r>
    </w:p>
    <w:p w14:paraId="1136155C" w14:textId="77777777" w:rsidR="00B30228" w:rsidRDefault="00000000">
      <w:r>
        <w:t>The construction "may not" is ambiguous and is not used in normative elements. The unambiguous constructions "might not" or "shall not" are used instead, depending upon the meaning intended.</w:t>
      </w:r>
    </w:p>
    <w:p w14:paraId="62DE1F65" w14:textId="77777777" w:rsidR="00B30228" w:rsidRDefault="00000000">
      <w:pPr>
        <w:pStyle w:val="EX"/>
      </w:pPr>
      <w:r>
        <w:rPr>
          <w:b/>
        </w:rPr>
        <w:t>can</w:t>
      </w:r>
      <w:r>
        <w:tab/>
      </w:r>
      <w:r>
        <w:tab/>
        <w:t>indicates that something is possible</w:t>
      </w:r>
    </w:p>
    <w:p w14:paraId="7E675B23" w14:textId="77777777" w:rsidR="00B30228" w:rsidRDefault="00000000">
      <w:pPr>
        <w:pStyle w:val="EX"/>
      </w:pPr>
      <w:r>
        <w:rPr>
          <w:b/>
        </w:rPr>
        <w:t>cannot</w:t>
      </w:r>
      <w:r>
        <w:tab/>
      </w:r>
      <w:r>
        <w:tab/>
        <w:t>indicates that something is impossible</w:t>
      </w:r>
    </w:p>
    <w:p w14:paraId="5E205662" w14:textId="77777777" w:rsidR="00B30228" w:rsidRDefault="00000000">
      <w:r>
        <w:t>The constructions "can" and "cannot" are not substitutes for "may" and "need not".</w:t>
      </w:r>
    </w:p>
    <w:p w14:paraId="199ED36F" w14:textId="77777777" w:rsidR="00B30228"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D21F707" w14:textId="77777777" w:rsidR="00B30228"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1B0EC01B" w14:textId="77777777" w:rsidR="00B30228" w:rsidRDefault="00000000">
      <w:pPr>
        <w:pStyle w:val="EX"/>
      </w:pPr>
      <w:r>
        <w:rPr>
          <w:b/>
        </w:rPr>
        <w:t>might</w:t>
      </w:r>
      <w:r>
        <w:tab/>
        <w:t>indicates a likelihood that something will happen as a result of action taken by some agency the behaviour of which is outside the scope of the present document</w:t>
      </w:r>
    </w:p>
    <w:p w14:paraId="1FEC8954" w14:textId="77777777" w:rsidR="00B30228"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05D13DC" w14:textId="77777777" w:rsidR="00B30228" w:rsidRDefault="00000000">
      <w:r>
        <w:t>In addition:</w:t>
      </w:r>
    </w:p>
    <w:p w14:paraId="1DCFCF8B" w14:textId="77777777" w:rsidR="00B30228" w:rsidRDefault="00000000">
      <w:pPr>
        <w:pStyle w:val="EX"/>
      </w:pPr>
      <w:r>
        <w:rPr>
          <w:b/>
        </w:rPr>
        <w:t>is</w:t>
      </w:r>
      <w:r>
        <w:tab/>
        <w:t>(or any other verb in the indicative mood) indicates a statement of fact</w:t>
      </w:r>
    </w:p>
    <w:p w14:paraId="4859BB32" w14:textId="77777777" w:rsidR="00B30228" w:rsidRDefault="00000000">
      <w:pPr>
        <w:pStyle w:val="EX"/>
      </w:pPr>
      <w:r>
        <w:rPr>
          <w:b/>
        </w:rPr>
        <w:t>is not</w:t>
      </w:r>
      <w:r>
        <w:tab/>
        <w:t>(or any other negative verb in the indicative mood) indicates a statement of fact</w:t>
      </w:r>
    </w:p>
    <w:p w14:paraId="356F53BE" w14:textId="77777777" w:rsidR="00B30228" w:rsidRDefault="00000000">
      <w:r>
        <w:t>The constructions "is" and "is not" do not indicate requirements.</w:t>
      </w:r>
    </w:p>
    <w:p w14:paraId="0AEC6D0E" w14:textId="77777777" w:rsidR="00B30228" w:rsidRDefault="00000000">
      <w:pPr>
        <w:pStyle w:val="Heading1"/>
      </w:pPr>
      <w:bookmarkStart w:id="19" w:name="introduction"/>
      <w:bookmarkStart w:id="20" w:name="_Toc158068070"/>
      <w:bookmarkStart w:id="21" w:name="_Toc158069493"/>
      <w:bookmarkEnd w:id="19"/>
      <w:r>
        <w:t>Introduction</w:t>
      </w:r>
      <w:bookmarkEnd w:id="20"/>
      <w:bookmarkEnd w:id="21"/>
    </w:p>
    <w:p w14:paraId="2B205B13" w14:textId="77777777" w:rsidR="00B30228" w:rsidRDefault="00000000">
      <w:pPr>
        <w:pStyle w:val="Heading1"/>
      </w:pPr>
      <w:r>
        <w:br w:type="page"/>
      </w:r>
      <w:bookmarkStart w:id="22" w:name="scope"/>
      <w:bookmarkStart w:id="23" w:name="_Toc158068071"/>
      <w:bookmarkStart w:id="24" w:name="_Toc158069494"/>
      <w:bookmarkEnd w:id="22"/>
      <w:r>
        <w:lastRenderedPageBreak/>
        <w:t>1</w:t>
      </w:r>
      <w:r>
        <w:tab/>
        <w:t>Scope</w:t>
      </w:r>
      <w:bookmarkEnd w:id="23"/>
      <w:bookmarkEnd w:id="24"/>
    </w:p>
    <w:p w14:paraId="1352A918" w14:textId="77777777" w:rsidR="00B30228" w:rsidRDefault="00000000">
      <w:r>
        <w:t>The present document studies the charging aspects for Ranging based services and Sidelink Positioning</w:t>
      </w:r>
    </w:p>
    <w:p w14:paraId="652DB23E" w14:textId="77777777" w:rsidR="00B30228" w:rsidRDefault="00000000">
      <w:r>
        <w:t>The following are in the scope:</w:t>
      </w:r>
    </w:p>
    <w:p w14:paraId="251BDB07" w14:textId="77777777" w:rsidR="00B30228" w:rsidRDefault="00000000">
      <w:pPr>
        <w:numPr>
          <w:ilvl w:val="0"/>
          <w:numId w:val="11"/>
        </w:numPr>
        <w:overflowPunct w:val="0"/>
        <w:autoSpaceDE w:val="0"/>
        <w:autoSpaceDN w:val="0"/>
        <w:adjustRightInd w:val="0"/>
        <w:textAlignment w:val="baseline"/>
      </w:pPr>
      <w:r>
        <w:rPr>
          <w:rFonts w:hint="eastAsia"/>
        </w:rPr>
        <w:t>I</w:t>
      </w:r>
      <w:r>
        <w:t xml:space="preserve">dentify the business roles of </w:t>
      </w:r>
      <w:r>
        <w:rPr>
          <w:rFonts w:hint="eastAsia"/>
        </w:rPr>
        <w:t>the</w:t>
      </w:r>
      <w:r>
        <w:t xml:space="preserve"> Ranging based services and Sidelink Positioning;</w:t>
      </w:r>
    </w:p>
    <w:p w14:paraId="38AE619A" w14:textId="77777777" w:rsidR="00B30228" w:rsidRDefault="00000000">
      <w:pPr>
        <w:numPr>
          <w:ilvl w:val="0"/>
          <w:numId w:val="11"/>
        </w:numPr>
        <w:overflowPunct w:val="0"/>
        <w:autoSpaceDE w:val="0"/>
        <w:autoSpaceDN w:val="0"/>
        <w:adjustRightInd w:val="0"/>
        <w:textAlignment w:val="baseline"/>
      </w:pPr>
      <w:r>
        <w:t xml:space="preserve">Identify the potential charging scenarios and requirements of </w:t>
      </w:r>
      <w:r>
        <w:rPr>
          <w:rFonts w:hint="eastAsia"/>
        </w:rPr>
        <w:t>the</w:t>
      </w:r>
      <w:r>
        <w:t xml:space="preserve"> Ranging based services and Sidelink Positioning;</w:t>
      </w:r>
    </w:p>
    <w:p w14:paraId="14E3246B" w14:textId="77777777" w:rsidR="00B30228" w:rsidRDefault="00000000">
      <w:pPr>
        <w:numPr>
          <w:ilvl w:val="0"/>
          <w:numId w:val="11"/>
        </w:numPr>
        <w:overflowPunct w:val="0"/>
        <w:autoSpaceDE w:val="0"/>
        <w:autoSpaceDN w:val="0"/>
        <w:adjustRightInd w:val="0"/>
        <w:textAlignment w:val="baseline"/>
      </w:pPr>
      <w:r>
        <w:t xml:space="preserve">Identify </w:t>
      </w:r>
      <w:r>
        <w:rPr>
          <w:rFonts w:hint="eastAsia"/>
        </w:rPr>
        <w:t xml:space="preserve">the </w:t>
      </w:r>
      <w:r>
        <w:t xml:space="preserve">potential charging solutions for </w:t>
      </w:r>
      <w:r>
        <w:rPr>
          <w:rFonts w:hint="eastAsia"/>
        </w:rPr>
        <w:t>the</w:t>
      </w:r>
      <w:r>
        <w:t xml:space="preserve"> Ranging based services and Sidelink Positioning.</w:t>
      </w:r>
    </w:p>
    <w:p w14:paraId="68F8DDAF" w14:textId="77777777" w:rsidR="00B30228" w:rsidRDefault="00000000">
      <w:pPr>
        <w:pStyle w:val="Heading1"/>
      </w:pPr>
      <w:bookmarkStart w:id="25" w:name="references"/>
      <w:bookmarkStart w:id="26" w:name="_Toc158068072"/>
      <w:bookmarkStart w:id="27" w:name="_Toc158069495"/>
      <w:bookmarkEnd w:id="25"/>
      <w:r>
        <w:t>2</w:t>
      </w:r>
      <w:r>
        <w:tab/>
        <w:t>References</w:t>
      </w:r>
      <w:bookmarkEnd w:id="26"/>
      <w:bookmarkEnd w:id="27"/>
    </w:p>
    <w:p w14:paraId="2E5D60FC" w14:textId="77777777" w:rsidR="00B30228" w:rsidRDefault="00000000">
      <w:r>
        <w:t>The following documents contain provisions which, through reference in this text, constitute provisions of the present document.</w:t>
      </w:r>
    </w:p>
    <w:p w14:paraId="4F5E784A" w14:textId="77777777" w:rsidR="00B30228" w:rsidRDefault="00000000">
      <w:pPr>
        <w:pStyle w:val="B1"/>
      </w:pPr>
      <w:r>
        <w:t>-</w:t>
      </w:r>
      <w:r>
        <w:tab/>
        <w:t>References are either specific (identified by date of publication, edition number, version number, etc.) or non</w:t>
      </w:r>
      <w:r>
        <w:noBreakHyphen/>
        <w:t>specific.</w:t>
      </w:r>
    </w:p>
    <w:p w14:paraId="7639996E" w14:textId="77777777" w:rsidR="00B30228" w:rsidRDefault="00000000">
      <w:pPr>
        <w:pStyle w:val="B1"/>
      </w:pPr>
      <w:r>
        <w:t>-</w:t>
      </w:r>
      <w:r>
        <w:tab/>
        <w:t>For a specific reference, subsequent revisions do not apply.</w:t>
      </w:r>
    </w:p>
    <w:p w14:paraId="1ABFF60B" w14:textId="77777777" w:rsidR="00B30228"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4EB8D2" w14:textId="77777777" w:rsidR="00B30228" w:rsidRDefault="00000000">
      <w:pPr>
        <w:pStyle w:val="EX"/>
      </w:pPr>
      <w:r>
        <w:t>[1]</w:t>
      </w:r>
      <w:r>
        <w:tab/>
        <w:t>3GPP TR 21.905: "Vocabulary for 3GPP Specifications".</w:t>
      </w:r>
    </w:p>
    <w:p w14:paraId="54152C4D" w14:textId="77777777" w:rsidR="00B30228" w:rsidRDefault="00000000">
      <w:pPr>
        <w:pStyle w:val="EX"/>
      </w:pPr>
      <w:r>
        <w:t>[2]</w:t>
      </w:r>
      <w:r>
        <w:tab/>
        <w:t>3GPP TR 23.700-86: “</w:t>
      </w:r>
      <w:r>
        <w:rPr>
          <w:rFonts w:eastAsia="Calibri" w:cs="Arial"/>
          <w:szCs w:val="18"/>
          <w:lang w:val="en-US"/>
        </w:rPr>
        <w:t>Study on Architecture Enhancement to support Ranging based services and sidelink positioning”</w:t>
      </w:r>
    </w:p>
    <w:p w14:paraId="4B5161E9" w14:textId="77777777" w:rsidR="00B30228" w:rsidRDefault="00000000">
      <w:pPr>
        <w:pStyle w:val="EX"/>
        <w:rPr>
          <w:rFonts w:eastAsia="Calibri" w:cs="Arial"/>
          <w:szCs w:val="18"/>
          <w:lang w:val="en-US"/>
        </w:rPr>
      </w:pPr>
      <w:r>
        <w:t>[3]</w:t>
      </w:r>
      <w:r>
        <w:tab/>
        <w:t>3GPP TS 23.586:</w:t>
      </w:r>
      <w:r>
        <w:rPr>
          <w:rFonts w:eastAsia="Calibri" w:cs="Arial"/>
          <w:szCs w:val="18"/>
          <w:lang w:val="en-US"/>
        </w:rPr>
        <w:t xml:space="preserve"> “Architectural Enhancements to support Ranging based services and Sidelink Positioning”</w:t>
      </w:r>
    </w:p>
    <w:p w14:paraId="0C25FC9E"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w:t>
      </w:r>
      <w:r>
        <w:rPr>
          <w:rFonts w:eastAsia="SimSun" w:hint="eastAsia"/>
          <w:sz w:val="20"/>
          <w:szCs w:val="20"/>
          <w:lang w:val="en-US" w:eastAsia="zh-CN" w:bidi="ar"/>
        </w:rPr>
        <w:t>4</w:t>
      </w:r>
      <w:r>
        <w:rPr>
          <w:rFonts w:eastAsia="SimSun"/>
          <w:sz w:val="20"/>
          <w:szCs w:val="20"/>
          <w:lang w:val="en-US" w:eastAsia="zh-CN" w:bidi="ar"/>
        </w:rPr>
        <w:t>]</w:t>
      </w:r>
      <w:r>
        <w:rPr>
          <w:rFonts w:eastAsia="SimSun"/>
          <w:sz w:val="20"/>
          <w:szCs w:val="20"/>
          <w:lang w:val="en-US" w:eastAsia="zh-CN" w:bidi="ar"/>
        </w:rPr>
        <w:tab/>
        <w:t>3GPP TS 23.273: "5G System (5GS) Location Services (LCS); Stage 2".</w:t>
      </w:r>
    </w:p>
    <w:p w14:paraId="2858EC20" w14:textId="77777777" w:rsidR="00B30228" w:rsidRDefault="00000000">
      <w:pPr>
        <w:pStyle w:val="NormalWeb"/>
        <w:ind w:left="1702" w:hanging="1418"/>
        <w:rPr>
          <w:rFonts w:eastAsia="SimSun"/>
          <w:sz w:val="20"/>
          <w:szCs w:val="20"/>
          <w:lang w:val="en-US" w:eastAsia="zh-CN" w:bidi="ar"/>
        </w:rPr>
      </w:pPr>
      <w:r>
        <w:rPr>
          <w:rFonts w:eastAsia="SimSun"/>
          <w:sz w:val="20"/>
          <w:szCs w:val="20"/>
          <w:lang w:val="en-US" w:eastAsia="zh-CN" w:bidi="ar"/>
        </w:rPr>
        <w:t>[5]</w:t>
      </w:r>
      <w:r>
        <w:rPr>
          <w:rFonts w:eastAsia="SimSun"/>
          <w:sz w:val="20"/>
          <w:szCs w:val="20"/>
          <w:lang w:val="en-US" w:eastAsia="zh-CN" w:bidi="ar"/>
        </w:rPr>
        <w:tab/>
        <w:t>3GPP TS 23.501: “System architecture for the 5G System (5GS); Stage 2”.</w:t>
      </w:r>
    </w:p>
    <w:p w14:paraId="76676056" w14:textId="77777777" w:rsidR="00B30228" w:rsidRDefault="00000000">
      <w:pPr>
        <w:pStyle w:val="Heading1"/>
      </w:pPr>
      <w:bookmarkStart w:id="28" w:name="definitions"/>
      <w:bookmarkStart w:id="29" w:name="_Toc158068073"/>
      <w:bookmarkStart w:id="30" w:name="_Toc158069496"/>
      <w:bookmarkEnd w:id="28"/>
      <w:r>
        <w:t>3</w:t>
      </w:r>
      <w:r>
        <w:tab/>
        <w:t>Definitions of terms, symbols and abbreviations</w:t>
      </w:r>
      <w:bookmarkEnd w:id="29"/>
      <w:bookmarkEnd w:id="30"/>
    </w:p>
    <w:p w14:paraId="76E7C5D7" w14:textId="77777777" w:rsidR="00B30228" w:rsidRDefault="00000000">
      <w:pPr>
        <w:pStyle w:val="Heading2"/>
      </w:pPr>
      <w:bookmarkStart w:id="31" w:name="_Toc158068074"/>
      <w:bookmarkStart w:id="32" w:name="_Toc158069497"/>
      <w:r>
        <w:t>3.1</w:t>
      </w:r>
      <w:r>
        <w:tab/>
        <w:t>Terms</w:t>
      </w:r>
      <w:bookmarkEnd w:id="31"/>
      <w:bookmarkEnd w:id="32"/>
    </w:p>
    <w:p w14:paraId="349DBA06" w14:textId="77777777" w:rsidR="00B30228" w:rsidRDefault="00000000">
      <w:r>
        <w:t>For the purposes of the present document, the terms given in 3GPP TR 21.905 [1] and the following apply. A term defined in the present document takes precedence over the definition of the same term, if any, in 3GPP TR 21.905 [1].</w:t>
      </w:r>
    </w:p>
    <w:p w14:paraId="21F647D5" w14:textId="77777777" w:rsidR="00B30228" w:rsidRDefault="00000000">
      <w:r>
        <w:rPr>
          <w:b/>
        </w:rPr>
        <w:t>example:</w:t>
      </w:r>
      <w:r>
        <w:t xml:space="preserve"> text used to clarify abstract rules by applying them literally.</w:t>
      </w:r>
    </w:p>
    <w:p w14:paraId="002E6D15" w14:textId="77777777" w:rsidR="00B30228" w:rsidRDefault="00000000">
      <w:pPr>
        <w:rPr>
          <w:lang w:eastAsia="zh-CN" w:bidi="ar"/>
        </w:rPr>
      </w:pPr>
      <w:r>
        <w:rPr>
          <w:b/>
        </w:rPr>
        <w:t xml:space="preserve">Ranging: </w:t>
      </w:r>
      <w:r>
        <w:rPr>
          <w:lang w:eastAsia="zh-CN" w:bidi="ar"/>
        </w:rPr>
        <w:t>Refers to the determination of the distance between two UEs or more UEs and/or the direction of one UE (i.e. Target UE) from another UE (i.e. Reference UE) via PC5 interface.</w:t>
      </w:r>
    </w:p>
    <w:p w14:paraId="101B62AC" w14:textId="77777777" w:rsidR="00B30228" w:rsidRDefault="00000000">
      <w:pPr>
        <w:rPr>
          <w:lang w:eastAsia="zh-CN" w:bidi="ar"/>
        </w:rPr>
      </w:pPr>
      <w:r>
        <w:rPr>
          <w:b/>
        </w:rPr>
        <w:t xml:space="preserve">Sidelink Positioning: </w:t>
      </w:r>
      <w:r>
        <w:rPr>
          <w:lang w:eastAsia="zh-CN" w:bidi="ar"/>
        </w:rPr>
        <w:t>Positioning UE using PC5 to obtain absolute position, relative position, or ranging information.</w:t>
      </w:r>
    </w:p>
    <w:p w14:paraId="05A52220" w14:textId="77777777" w:rsidR="00B30228" w:rsidRDefault="00000000">
      <w:r>
        <w:rPr>
          <w:b/>
          <w:lang w:eastAsia="zh-CN" w:bidi="ar"/>
        </w:rPr>
        <w:t xml:space="preserve">Target UE: </w:t>
      </w:r>
      <w:r>
        <w:rPr>
          <w:lang w:eastAsia="zh-CN" w:bidi="ar"/>
        </w:rPr>
        <w:t xml:space="preserve">A UE whose distance, direction and/or position is measured </w:t>
      </w:r>
      <w:r>
        <w:rPr>
          <w:rFonts w:hint="eastAsia"/>
          <w:lang w:eastAsia="zh-CN" w:bidi="ar"/>
        </w:rPr>
        <w:t>with</w:t>
      </w:r>
      <w:r>
        <w:rPr>
          <w:lang w:eastAsia="zh-CN" w:bidi="ar"/>
        </w:rPr>
        <w:t xml:space="preserve"> the support from one or multiple SL Reference UEs using Sidelink in the Ranging based service and Sidelink positioning.</w:t>
      </w:r>
    </w:p>
    <w:p w14:paraId="2B1AEBF7" w14:textId="77777777" w:rsidR="00B30228" w:rsidRDefault="00000000">
      <w:pPr>
        <w:rPr>
          <w:lang w:eastAsia="zh-CN" w:bidi="ar"/>
        </w:rPr>
      </w:pPr>
      <w:r>
        <w:rPr>
          <w:b/>
        </w:rPr>
        <w:t>SL Reference UE:</w:t>
      </w:r>
      <w:r>
        <w:t xml:space="preserve"> A UE, suppo</w:t>
      </w:r>
      <w:r>
        <w:rPr>
          <w:lang w:eastAsia="zh-CN" w:bidi="ar"/>
        </w:rPr>
        <w:t>rting positioning of target UE, e.g. by transmitting and/or receiving reference signals for positioning, providing positioning-related information, etc. using sidelink.</w:t>
      </w:r>
    </w:p>
    <w:p w14:paraId="42DB338F" w14:textId="77777777" w:rsidR="00B30228" w:rsidRDefault="00000000">
      <w:pPr>
        <w:rPr>
          <w:lang w:val="en-US" w:eastAsia="zh-CN" w:bidi="ar"/>
        </w:rPr>
      </w:pPr>
      <w:r>
        <w:rPr>
          <w:b/>
          <w:lang w:val="en-US" w:eastAsia="zh-CN" w:bidi="ar"/>
        </w:rPr>
        <w:t>Located UE:</w:t>
      </w:r>
      <w:r>
        <w:rPr>
          <w:lang w:val="en-US" w:eastAsia="zh-CN" w:bidi="ar"/>
        </w:rPr>
        <w:t xml:space="preserve"> A SL Reference UE of which the location is known or is able to be known using Uu based positioning. A Located UE can be used to determine the location of a Target UE using Sidelink Positioning.</w:t>
      </w:r>
    </w:p>
    <w:p w14:paraId="6E55D647" w14:textId="77777777" w:rsidR="00B30228" w:rsidRDefault="00000000">
      <w:pPr>
        <w:rPr>
          <w:lang w:eastAsia="zh-CN"/>
        </w:rPr>
      </w:pPr>
      <w:r>
        <w:rPr>
          <w:b/>
          <w:lang w:eastAsia="zh-CN"/>
        </w:rPr>
        <w:lastRenderedPageBreak/>
        <w:t>SL Positioning</w:t>
      </w:r>
      <w:r>
        <w:rPr>
          <w:b/>
          <w:lang w:eastAsia="zh-CN" w:bidi="ar"/>
        </w:rPr>
        <w:t xml:space="preserve"> Client UE:</w:t>
      </w:r>
      <w:r>
        <w:rPr>
          <w:lang w:eastAsia="zh-CN" w:bidi="ar"/>
        </w:rPr>
        <w:t xml:space="preserve"> A UE, other than SL Reference UE and Target UE, which initiates </w:t>
      </w:r>
      <w:r>
        <w:rPr>
          <w:lang w:eastAsia="zh-CN"/>
        </w:rPr>
        <w:t>Ranging/Sidelink positioning service request on behalf of the application residing on it.</w:t>
      </w:r>
    </w:p>
    <w:p w14:paraId="6E0A601F" w14:textId="77777777" w:rsidR="00B30228" w:rsidRDefault="00000000">
      <w:pPr>
        <w:rPr>
          <w:b/>
          <w:lang w:eastAsia="zh-CN" w:bidi="ar"/>
        </w:rPr>
      </w:pPr>
      <w:r>
        <w:rPr>
          <w:rFonts w:hint="eastAsia"/>
          <w:b/>
          <w:lang w:eastAsia="zh-CN"/>
        </w:rPr>
        <w:t>SL Positioning</w:t>
      </w:r>
      <w:r>
        <w:rPr>
          <w:b/>
        </w:rPr>
        <w:t xml:space="preserve"> Server UE:</w:t>
      </w:r>
      <w:r>
        <w:t xml:space="preserve"> A UE offering </w:t>
      </w:r>
      <w:r>
        <w:rPr>
          <w:rFonts w:hint="eastAsia"/>
        </w:rPr>
        <w:t>method determination</w:t>
      </w:r>
      <w:r>
        <w:t xml:space="preserve">, </w:t>
      </w:r>
      <w:r>
        <w:rPr>
          <w:rFonts w:hint="eastAsia"/>
        </w:rPr>
        <w:t>assistant data distribution</w:t>
      </w:r>
      <w:r>
        <w:t xml:space="preserve"> and/or location calculation functionalities for Sidelink Positioning and Ranging based service. It interacts with other UEs over PC5 as necessary in order to determine </w:t>
      </w:r>
      <w:r>
        <w:rPr>
          <w:lang w:eastAsia="ko-KR"/>
        </w:rPr>
        <w:t xml:space="preserve">Ranging/SL </w:t>
      </w:r>
      <w:r>
        <w:t>Position method, distribute assistant data and calculate the location of the Target UE. Target UE or SL Reference UE can act as SL Positioning Server UE if any of the functionalities is supported.</w:t>
      </w:r>
    </w:p>
    <w:p w14:paraId="1F1668B2" w14:textId="77777777" w:rsidR="00B30228" w:rsidRDefault="00000000">
      <w:pPr>
        <w:pStyle w:val="Heading2"/>
      </w:pPr>
      <w:bookmarkStart w:id="33" w:name="_Toc158068075"/>
      <w:bookmarkStart w:id="34" w:name="_Toc158069498"/>
      <w:r>
        <w:t>3.2</w:t>
      </w:r>
      <w:r>
        <w:tab/>
        <w:t>Symbols</w:t>
      </w:r>
      <w:bookmarkEnd w:id="33"/>
      <w:bookmarkEnd w:id="34"/>
    </w:p>
    <w:p w14:paraId="39BB29A4" w14:textId="77777777" w:rsidR="00B30228" w:rsidRDefault="00000000">
      <w:pPr>
        <w:keepNext/>
      </w:pPr>
      <w:r>
        <w:t>For the purposes of the present document, the following symbols apply:</w:t>
      </w:r>
    </w:p>
    <w:p w14:paraId="5C393C29" w14:textId="77777777" w:rsidR="00B30228" w:rsidRDefault="00000000">
      <w:pPr>
        <w:pStyle w:val="EW"/>
      </w:pPr>
      <w:r>
        <w:t>&lt;symbol&gt;</w:t>
      </w:r>
      <w:r>
        <w:tab/>
        <w:t>&lt;Explanation&gt;</w:t>
      </w:r>
    </w:p>
    <w:p w14:paraId="1AC5EAF5" w14:textId="77777777" w:rsidR="00B30228" w:rsidRDefault="00B30228">
      <w:pPr>
        <w:pStyle w:val="EW"/>
      </w:pPr>
    </w:p>
    <w:p w14:paraId="35D3685C" w14:textId="77777777" w:rsidR="00B30228" w:rsidRDefault="00000000">
      <w:pPr>
        <w:pStyle w:val="Heading2"/>
      </w:pPr>
      <w:bookmarkStart w:id="35" w:name="_Toc158068076"/>
      <w:bookmarkStart w:id="36" w:name="_Toc158069499"/>
      <w:r>
        <w:t>3.3</w:t>
      </w:r>
      <w:r>
        <w:tab/>
        <w:t>Abbreviations</w:t>
      </w:r>
      <w:bookmarkEnd w:id="35"/>
      <w:bookmarkEnd w:id="36"/>
    </w:p>
    <w:p w14:paraId="0A576379" w14:textId="77777777" w:rsidR="00B30228"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8FC876" w14:textId="77777777" w:rsidR="00B30228" w:rsidRDefault="00000000">
      <w:pPr>
        <w:pStyle w:val="EW"/>
      </w:pPr>
      <w:r>
        <w:t>&lt;ABBREVIATION&gt;</w:t>
      </w:r>
      <w:r>
        <w:tab/>
        <w:t>&lt;Expansion&gt;</w:t>
      </w:r>
    </w:p>
    <w:p w14:paraId="080A36DB" w14:textId="77777777" w:rsidR="00B30228" w:rsidRDefault="00000000">
      <w:pPr>
        <w:pStyle w:val="EW"/>
        <w:rPr>
          <w:lang w:eastAsia="zh-CN"/>
        </w:rPr>
      </w:pPr>
      <w:r>
        <w:rPr>
          <w:rFonts w:hint="eastAsia"/>
          <w:lang w:eastAsia="zh-CN"/>
        </w:rPr>
        <w:t>S</w:t>
      </w:r>
      <w:r>
        <w:rPr>
          <w:lang w:eastAsia="zh-CN"/>
        </w:rPr>
        <w:t>L</w:t>
      </w:r>
      <w:r>
        <w:rPr>
          <w:lang w:eastAsia="zh-CN"/>
        </w:rPr>
        <w:tab/>
      </w:r>
      <w:r>
        <w:tab/>
        <w:t>Sidelink Positioning</w:t>
      </w:r>
    </w:p>
    <w:p w14:paraId="0AE716D3" w14:textId="77777777" w:rsidR="00B30228" w:rsidRDefault="00000000">
      <w:pPr>
        <w:pStyle w:val="EW"/>
      </w:pPr>
      <w:r>
        <w:t>ProSe</w:t>
      </w:r>
      <w:r>
        <w:tab/>
        <w:t>Proximity-based Services</w:t>
      </w:r>
    </w:p>
    <w:p w14:paraId="5E635705" w14:textId="77777777" w:rsidR="00B30228" w:rsidRDefault="00000000">
      <w:pPr>
        <w:pStyle w:val="EW"/>
        <w:rPr>
          <w:lang w:eastAsia="en-GB"/>
        </w:rPr>
      </w:pPr>
      <w:r>
        <w:rPr>
          <w:lang w:eastAsia="ko-KR"/>
        </w:rPr>
        <w:t>V2X</w:t>
      </w:r>
      <w:r>
        <w:rPr>
          <w:lang w:eastAsia="ko-KR"/>
        </w:rPr>
        <w:tab/>
        <w:t>Vehicle-to-Everything</w:t>
      </w:r>
    </w:p>
    <w:p w14:paraId="240E47C4" w14:textId="77777777" w:rsidR="00B30228" w:rsidRDefault="00B30228">
      <w:pPr>
        <w:pStyle w:val="EW"/>
        <w:rPr>
          <w:lang w:eastAsia="zh-CN"/>
        </w:rPr>
      </w:pPr>
    </w:p>
    <w:p w14:paraId="52E3E1B9" w14:textId="77777777" w:rsidR="00B30228" w:rsidRDefault="00000000">
      <w:pPr>
        <w:pStyle w:val="Heading1"/>
      </w:pPr>
      <w:bookmarkStart w:id="37" w:name="_Toc478528820"/>
      <w:bookmarkStart w:id="38" w:name="_Toc474423207"/>
      <w:bookmarkStart w:id="39" w:name="_Toc89690004"/>
      <w:bookmarkStart w:id="40" w:name="_Toc530200052"/>
      <w:bookmarkStart w:id="41" w:name="_Toc478768130"/>
      <w:bookmarkStart w:id="42" w:name="_Toc158068077"/>
      <w:bookmarkStart w:id="43" w:name="_Toc158069500"/>
      <w:r>
        <w:t>4</w:t>
      </w:r>
      <w:r>
        <w:tab/>
      </w:r>
      <w:bookmarkEnd w:id="37"/>
      <w:bookmarkEnd w:id="38"/>
      <w:bookmarkEnd w:id="39"/>
      <w:bookmarkEnd w:id="40"/>
      <w:bookmarkEnd w:id="41"/>
      <w:r>
        <w:t>Overview</w:t>
      </w:r>
      <w:bookmarkEnd w:id="42"/>
      <w:bookmarkEnd w:id="43"/>
    </w:p>
    <w:p w14:paraId="0B5766E7" w14:textId="77777777" w:rsidR="00B30228" w:rsidRDefault="00000000">
      <w:pPr>
        <w:pStyle w:val="Heading2"/>
      </w:pPr>
      <w:bookmarkStart w:id="44" w:name="_Toc158068078"/>
      <w:bookmarkStart w:id="45" w:name="_Toc158069501"/>
      <w:r>
        <w:t>4.1</w:t>
      </w:r>
      <w:r>
        <w:tab/>
        <w:t>General</w:t>
      </w:r>
      <w:bookmarkEnd w:id="44"/>
      <w:bookmarkEnd w:id="45"/>
    </w:p>
    <w:p w14:paraId="33136697" w14:textId="77777777" w:rsidR="00B30228" w:rsidRDefault="00000000">
      <w:bookmarkStart w:id="46" w:name="OLE_LINK1"/>
      <w:r>
        <w:t>Ranging refers to the process of determining the distance between two or more UEs and/or the direction of one UE from another UE via the PC5 interface. Sidelink Positioning involves obtaining absolute position, relative position or ranging information through the PC5 interface. Ranging-based services and Sidelink Positioning can be widely applied in commercial, V2X and public safety services.</w:t>
      </w:r>
    </w:p>
    <w:p w14:paraId="0A536AF4" w14:textId="77777777" w:rsidR="00B30228" w:rsidRDefault="00000000">
      <w:r>
        <w:t xml:space="preserve">SA2 has completed a study on Ranging based services and Sidelink Positioning (FS_Ranging_SL, TR 23.700-86 [2]) and is working on a corresponding work item (Ranging_SL, TS 23.586 [3]), which aims to investigate and specify the architecture enhancements to support these services. This study will </w:t>
      </w:r>
      <w:r>
        <w:rPr>
          <w:rFonts w:hint="eastAsia"/>
          <w:lang w:eastAsia="zh-CN"/>
        </w:rPr>
        <w:t>focus</w:t>
      </w:r>
      <w:r>
        <w:t xml:space="preserve"> on charging solutions to support Ranging based services and Sidelink Positioning.</w:t>
      </w:r>
      <w:bookmarkEnd w:id="46"/>
    </w:p>
    <w:p w14:paraId="3D3AB9AE" w14:textId="77777777" w:rsidR="00B30228" w:rsidRDefault="00000000">
      <w:pPr>
        <w:pStyle w:val="Heading2"/>
      </w:pPr>
      <w:bookmarkStart w:id="47" w:name="_Toc158068079"/>
      <w:bookmarkStart w:id="48" w:name="_Toc158069502"/>
      <w:r>
        <w:t>4.2</w:t>
      </w:r>
      <w:r>
        <w:tab/>
        <w:t>Business roles</w:t>
      </w:r>
      <w:bookmarkEnd w:id="47"/>
      <w:bookmarkEnd w:id="48"/>
    </w:p>
    <w:p w14:paraId="10F2140B" w14:textId="77777777" w:rsidR="00B30228" w:rsidRDefault="00000000">
      <w:pPr>
        <w:rPr>
          <w:lang w:eastAsia="zh-CN"/>
        </w:rPr>
      </w:pPr>
      <w:r>
        <w:rPr>
          <w:rFonts w:hint="eastAsia"/>
          <w:lang w:eastAsia="zh-CN"/>
        </w:rPr>
        <w:t>R</w:t>
      </w:r>
      <w:r>
        <w:rPr>
          <w:lang w:eastAsia="zh-CN"/>
        </w:rPr>
        <w:t>anging and Sidelink Positioning involves the services or capabilities may be provided by multiple service providers in the form of following business roles:</w:t>
      </w:r>
    </w:p>
    <w:p w14:paraId="31F79694" w14:textId="77777777" w:rsidR="00B30228" w:rsidRDefault="00000000">
      <w:pPr>
        <w:rPr>
          <w:lang w:eastAsia="zh-CN"/>
        </w:rPr>
      </w:pPr>
      <w:r>
        <w:rPr>
          <w:lang w:eastAsia="zh-CN"/>
        </w:rPr>
        <w:t xml:space="preserve">- </w:t>
      </w:r>
      <w:r>
        <w:rPr>
          <w:lang w:eastAsia="zh-CN"/>
        </w:rPr>
        <w:tab/>
        <w:t>Ranging and Sidelink Positioning Mobile Network Operator (RSL-MNO): an operator who can provide Ranging and Sidelink Positioning services for Ranging and Sidelink Positioning service customer, e.g. 5G MNO.</w:t>
      </w:r>
    </w:p>
    <w:p w14:paraId="02588888" w14:textId="77777777" w:rsidR="00B30228" w:rsidRDefault="00000000">
      <w:pPr>
        <w:rPr>
          <w:lang w:eastAsia="zh-CN"/>
        </w:rPr>
      </w:pPr>
      <w:r>
        <w:rPr>
          <w:lang w:eastAsia="zh-CN"/>
        </w:rPr>
        <w:t>-</w:t>
      </w:r>
      <w:r>
        <w:rPr>
          <w:lang w:eastAsia="zh-CN"/>
        </w:rPr>
        <w:tab/>
        <w:t>Ranging and Sidelink Positioning Service Provider (RSL-SP): a Provider who can provide Ranging and Sidelink Positioning services for RSL-MNO.</w:t>
      </w:r>
    </w:p>
    <w:p w14:paraId="197A77F0" w14:textId="77777777" w:rsidR="00B30228" w:rsidRDefault="00000000">
      <w:pPr>
        <w:rPr>
          <w:lang w:eastAsia="zh-CN"/>
        </w:rPr>
      </w:pPr>
      <w:r>
        <w:rPr>
          <w:lang w:eastAsia="zh-CN"/>
        </w:rPr>
        <w:t xml:space="preserve">- </w:t>
      </w:r>
      <w:r>
        <w:rPr>
          <w:lang w:eastAsia="zh-CN"/>
        </w:rPr>
        <w:tab/>
        <w:t>Ranging and Sidelink Positioning Service Customer (RSL-SC): a Customer who is able to consume Ranging and Sidelink Positioning services.</w:t>
      </w:r>
    </w:p>
    <w:p w14:paraId="0A580451" w14:textId="77777777" w:rsidR="00B30228" w:rsidRDefault="00000000">
      <w:pPr>
        <w:jc w:val="center"/>
        <w:rPr>
          <w:lang w:val="en-US"/>
        </w:rPr>
      </w:pPr>
      <w:r>
        <w:rPr>
          <w:rFonts w:eastAsia="SimSun"/>
          <w:lang w:val="en-US" w:eastAsia="zh-CN" w:bidi="ar"/>
        </w:rPr>
        <w:object w:dxaOrig="4731" w:dyaOrig="2459" w14:anchorId="249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5pt;height:123pt" o:ole="">
            <v:imagedata r:id="rId11" o:title=""/>
          </v:shape>
          <o:OLEObject Type="Embed" ProgID="Visio.Drawing.11" ShapeID="_x0000_i1025" DrawAspect="Content" ObjectID="_1769927526" r:id="rId12"/>
        </w:object>
      </w:r>
    </w:p>
    <w:p w14:paraId="6DAA3E89" w14:textId="77777777" w:rsidR="00B30228" w:rsidRDefault="00000000">
      <w:pPr>
        <w:jc w:val="center"/>
        <w:rPr>
          <w:lang w:eastAsia="zh-CN"/>
        </w:rPr>
      </w:pPr>
      <w:r>
        <w:rPr>
          <w:rFonts w:eastAsia="SimSun"/>
          <w:lang w:val="en-US" w:eastAsia="zh-CN" w:bidi="ar"/>
        </w:rPr>
        <w:t>Figure 4.2-1 Relationship between Business Roles</w:t>
      </w:r>
    </w:p>
    <w:p w14:paraId="372E06EE" w14:textId="77777777" w:rsidR="00B30228" w:rsidRDefault="00000000">
      <w:pPr>
        <w:rPr>
          <w:lang w:eastAsia="zh-CN"/>
        </w:rPr>
      </w:pPr>
      <w:r>
        <w:rPr>
          <w:lang w:eastAsia="zh-CN"/>
        </w:rPr>
        <w:t xml:space="preserve">There could be various business models based on the entities with one or several business roles, e.g.: </w:t>
      </w:r>
    </w:p>
    <w:p w14:paraId="7BCCA75B" w14:textId="77777777" w:rsidR="00B30228" w:rsidRDefault="00000000">
      <w:pPr>
        <w:rPr>
          <w:lang w:eastAsia="zh-CN"/>
        </w:rPr>
      </w:pPr>
      <w:r>
        <w:rPr>
          <w:lang w:eastAsia="zh-CN"/>
        </w:rPr>
        <w:t xml:space="preserve">- </w:t>
      </w:r>
      <w:r>
        <w:rPr>
          <w:lang w:eastAsia="zh-CN"/>
        </w:rPr>
        <w:tab/>
        <w:t xml:space="preserve">B2C: RSL-MNO to charge RSL-SC for using Ranging and Sidelink Positioning services. </w:t>
      </w:r>
    </w:p>
    <w:p w14:paraId="753D5886" w14:textId="77777777" w:rsidR="00B30228" w:rsidRDefault="00000000">
      <w:pPr>
        <w:rPr>
          <w:lang w:eastAsia="zh-CN"/>
        </w:rPr>
      </w:pPr>
      <w:r>
        <w:rPr>
          <w:lang w:eastAsia="zh-CN"/>
        </w:rPr>
        <w:t>-</w:t>
      </w:r>
      <w:r>
        <w:rPr>
          <w:lang w:eastAsia="zh-CN"/>
        </w:rPr>
        <w:tab/>
        <w:t xml:space="preserve">B2B: RSL-SP to charge RSL-MNO for using their devices. </w:t>
      </w:r>
    </w:p>
    <w:p w14:paraId="4D7A004B" w14:textId="77777777" w:rsidR="00B30228" w:rsidRDefault="00000000">
      <w:pPr>
        <w:rPr>
          <w:lang w:eastAsia="zh-CN"/>
        </w:rPr>
      </w:pPr>
      <w:r>
        <w:rPr>
          <w:lang w:eastAsia="zh-CN"/>
        </w:rPr>
        <w:t>In deployments, there could be business scenarios where one or more components are supported by a single enterprise. The present document does not impose any restrictions on the possible deployment scenarios.</w:t>
      </w:r>
    </w:p>
    <w:p w14:paraId="5C6A2193" w14:textId="77777777" w:rsidR="00B30228" w:rsidRDefault="00000000">
      <w:pPr>
        <w:pStyle w:val="Heading1"/>
      </w:pPr>
      <w:bookmarkStart w:id="49" w:name="_Toc158068080"/>
      <w:bookmarkStart w:id="50" w:name="_Toc158069503"/>
      <w:r>
        <w:rPr>
          <w:lang w:eastAsia="zh-CN"/>
        </w:rPr>
        <w:t>5</w:t>
      </w:r>
      <w:r>
        <w:tab/>
        <w:t>Charging scenarios and key issues</w:t>
      </w:r>
      <w:bookmarkEnd w:id="49"/>
      <w:bookmarkEnd w:id="50"/>
    </w:p>
    <w:p w14:paraId="6E96E68E" w14:textId="77777777" w:rsidR="00B30228" w:rsidRDefault="00000000">
      <w:pPr>
        <w:pStyle w:val="Heading2"/>
        <w:rPr>
          <w:lang w:eastAsia="zh-CN"/>
        </w:rPr>
      </w:pPr>
      <w:bookmarkStart w:id="51" w:name="_Toc158068081"/>
      <w:bookmarkStart w:id="52" w:name="_Toc158069504"/>
      <w:r>
        <w:rPr>
          <w:rFonts w:hint="eastAsia"/>
          <w:lang w:eastAsia="zh-CN"/>
        </w:rPr>
        <w:t>5</w:t>
      </w:r>
      <w:r>
        <w:rPr>
          <w:lang w:eastAsia="zh-CN"/>
        </w:rPr>
        <w:t>.1</w:t>
      </w:r>
      <w:r>
        <w:rPr>
          <w:lang w:eastAsia="zh-CN"/>
        </w:rPr>
        <w:tab/>
        <w:t>Scenario 1: 5GS charging for Ranging/Sidelink Positioning UE Discovery</w:t>
      </w:r>
      <w:bookmarkEnd w:id="51"/>
      <w:bookmarkEnd w:id="52"/>
    </w:p>
    <w:p w14:paraId="2E17D3D7" w14:textId="77777777" w:rsidR="00B30228" w:rsidRDefault="00000000">
      <w:pPr>
        <w:pStyle w:val="Heading3"/>
        <w:rPr>
          <w:lang w:eastAsia="zh-CN"/>
        </w:rPr>
      </w:pPr>
      <w:bookmarkStart w:id="53" w:name="_Toc158068082"/>
      <w:bookmarkStart w:id="54" w:name="_Toc158069505"/>
      <w:r>
        <w:rPr>
          <w:rFonts w:hint="eastAsia"/>
          <w:lang w:eastAsia="zh-CN"/>
        </w:rPr>
        <w:t>5</w:t>
      </w:r>
      <w:r>
        <w:rPr>
          <w:lang w:eastAsia="zh-CN"/>
        </w:rPr>
        <w:t>.1.1</w:t>
      </w:r>
      <w:r>
        <w:rPr>
          <w:lang w:eastAsia="zh-CN"/>
        </w:rPr>
        <w:tab/>
        <w:t>General description and assumptions</w:t>
      </w:r>
      <w:bookmarkEnd w:id="53"/>
      <w:bookmarkEnd w:id="54"/>
    </w:p>
    <w:p w14:paraId="6326BB7D" w14:textId="77777777" w:rsidR="00B30228" w:rsidRDefault="00000000">
      <w:pPr>
        <w:rPr>
          <w:lang w:eastAsia="zh-CN"/>
        </w:rPr>
      </w:pPr>
      <w:r>
        <w:rPr>
          <w:rFonts w:hint="eastAsia"/>
          <w:lang w:eastAsia="zh-CN"/>
        </w:rPr>
        <w:t xml:space="preserve">As defined in </w:t>
      </w:r>
      <w:r>
        <w:rPr>
          <w:lang w:eastAsia="zh-CN"/>
        </w:rPr>
        <w:t xml:space="preserve">TS 23.586 [3], the feature of Ranging/Sidelink Positioning UE discovery is introduced to </w:t>
      </w:r>
      <w:r>
        <w:rPr>
          <w:rFonts w:hint="eastAsia"/>
          <w:lang w:eastAsia="zh-CN"/>
        </w:rPr>
        <w:t>d</w:t>
      </w:r>
      <w:r>
        <w:rPr>
          <w:lang w:eastAsia="zh-CN"/>
        </w:rPr>
        <w:t>iscover and select Located UE and SL Positioning Server UE by Target UE. The role(s) of the discovered UE is (are) included in discovery message (for 5G ProSe capable UE) and unicast link establishment messages (for V2X capable UE) as RSPP specific meta data.</w:t>
      </w:r>
    </w:p>
    <w:p w14:paraId="5FF3A930" w14:textId="77777777" w:rsidR="00B30228" w:rsidRDefault="00000000">
      <w:pPr>
        <w:rPr>
          <w:lang w:eastAsia="zh-CN"/>
        </w:rPr>
      </w:pPr>
      <w:r>
        <w:rPr>
          <w:rFonts w:hint="eastAsia"/>
          <w:lang w:eastAsia="zh-CN"/>
        </w:rPr>
        <w:t>T</w:t>
      </w:r>
      <w:r>
        <w:rPr>
          <w:lang w:eastAsia="zh-CN"/>
        </w:rPr>
        <w:t>here are two models of Ranging/SL Positioning UE discovery with 5G ProSe capable UE: Model A and Model B. Model A uses a single discovery protocol message (Announcement).</w:t>
      </w:r>
      <w:r>
        <w:rPr>
          <w:rFonts w:hint="eastAsia"/>
          <w:lang w:eastAsia="zh-CN"/>
        </w:rPr>
        <w:t xml:space="preserve"> </w:t>
      </w:r>
      <w:r>
        <w:rPr>
          <w:lang w:eastAsia="zh-CN"/>
        </w:rPr>
        <w:t>Model B uses two discovery protocol messages (Solicitation and Response).</w:t>
      </w:r>
    </w:p>
    <w:p w14:paraId="21AE7D2B" w14:textId="77777777" w:rsidR="00B30228" w:rsidRDefault="00000000">
      <w:pPr>
        <w:pStyle w:val="Heading4"/>
        <w:rPr>
          <w:lang w:eastAsia="zh-CN"/>
        </w:rPr>
      </w:pPr>
      <w:bookmarkStart w:id="55" w:name="_Toc158068083"/>
      <w:bookmarkStart w:id="56" w:name="_Toc158069506"/>
      <w:bookmarkStart w:id="57" w:name="_Hlk143766900"/>
      <w:r>
        <w:rPr>
          <w:lang w:eastAsia="zh-CN"/>
        </w:rPr>
        <w:t>5.1.1.1</w:t>
      </w:r>
      <w:r>
        <w:rPr>
          <w:lang w:eastAsia="zh-CN"/>
        </w:rPr>
        <w:tab/>
        <w:t>Use Case #1.1: RSL-MNO charging RSL-SC based on usage</w:t>
      </w:r>
      <w:bookmarkEnd w:id="55"/>
      <w:bookmarkEnd w:id="56"/>
    </w:p>
    <w:p w14:paraId="3E048F39" w14:textId="77777777" w:rsidR="00B30228" w:rsidRDefault="00000000">
      <w:pPr>
        <w:rPr>
          <w:lang w:val="en-US" w:eastAsia="zh-CN"/>
        </w:rPr>
      </w:pPr>
      <w:r>
        <w:rPr>
          <w:rFonts w:eastAsia="SimSun"/>
          <w:lang w:val="en-US" w:eastAsia="zh-CN" w:bidi="ar"/>
        </w:rPr>
        <w:t>In this case, RSL-SC indicates client UE or other entities who perform UE Discovery request while RSL-MNO indicates operator who provide the PC5 radio resource. A RSL-SC has a subscription with the RSL-MNO which allows usage of Ranging/Sidelink Positioning UE Discovery over NR based PC5.</w:t>
      </w:r>
    </w:p>
    <w:p w14:paraId="4FF744D0" w14:textId="77777777" w:rsidR="00B30228" w:rsidRDefault="00000000">
      <w:pPr>
        <w:rPr>
          <w:lang w:val="en-US" w:eastAsia="zh-CN"/>
        </w:rPr>
      </w:pPr>
      <w:r>
        <w:rPr>
          <w:rFonts w:eastAsia="SimSun"/>
          <w:lang w:val="en-US" w:eastAsia="zh-CN" w:bidi="ar"/>
        </w:rPr>
        <w:t>For this case, the charging party and charged party can be:</w:t>
      </w:r>
    </w:p>
    <w:p w14:paraId="5C17C7DC" w14:textId="77777777" w:rsidR="00B30228" w:rsidRDefault="00000000">
      <w:pPr>
        <w:rPr>
          <w:lang w:val="en-US" w:eastAsia="zh-CN"/>
        </w:rPr>
      </w:pPr>
      <w:r>
        <w:rPr>
          <w:rFonts w:eastAsia="SimSun"/>
          <w:lang w:val="en-US" w:eastAsia="zh-CN" w:bidi="ar"/>
        </w:rPr>
        <w:t>-</w:t>
      </w:r>
      <w:r>
        <w:rPr>
          <w:rFonts w:eastAsia="SimSun"/>
          <w:lang w:val="en-US" w:eastAsia="zh-CN" w:bidi="ar"/>
        </w:rPr>
        <w:tab/>
        <w:t>Charged party: RSL-SC who perform Ranging/Sidelink Positioning UE Discovery request.</w:t>
      </w:r>
    </w:p>
    <w:p w14:paraId="175B3D22" w14:textId="77777777" w:rsidR="00B30228" w:rsidRDefault="00000000">
      <w:pPr>
        <w:rPr>
          <w:lang w:val="en-US" w:eastAsia="zh-CN"/>
        </w:rPr>
      </w:pPr>
      <w:r>
        <w:rPr>
          <w:rFonts w:eastAsia="SimSun"/>
          <w:lang w:val="en-US" w:eastAsia="zh-CN" w:bidi="ar"/>
        </w:rPr>
        <w:t>-</w:t>
      </w:r>
      <w:r>
        <w:rPr>
          <w:rFonts w:eastAsia="SimSun"/>
          <w:lang w:val="en-US" w:eastAsia="zh-CN" w:bidi="ar"/>
        </w:rPr>
        <w:tab/>
        <w:t>Charging party: RSL-MNO who provides Ranging/Sidelink Positioning UE Discovery service to RSL-SC.</w:t>
      </w:r>
    </w:p>
    <w:p w14:paraId="2244FEA5" w14:textId="77777777" w:rsidR="00B30228" w:rsidRDefault="00000000">
      <w:pPr>
        <w:pStyle w:val="Heading3"/>
        <w:rPr>
          <w:lang w:eastAsia="zh-CN"/>
        </w:rPr>
      </w:pPr>
      <w:bookmarkStart w:id="58" w:name="_Toc158068084"/>
      <w:bookmarkStart w:id="59" w:name="_Toc158069507"/>
      <w:bookmarkEnd w:id="57"/>
      <w:r>
        <w:rPr>
          <w:rFonts w:hint="eastAsia"/>
          <w:lang w:eastAsia="zh-CN"/>
        </w:rPr>
        <w:t>5</w:t>
      </w:r>
      <w:r>
        <w:rPr>
          <w:lang w:eastAsia="zh-CN"/>
        </w:rPr>
        <w:t>.1.2</w:t>
      </w:r>
      <w:r>
        <w:rPr>
          <w:lang w:eastAsia="zh-CN"/>
        </w:rPr>
        <w:tab/>
        <w:t>Potential charging requirements</w:t>
      </w:r>
      <w:bookmarkEnd w:id="58"/>
      <w:bookmarkEnd w:id="59"/>
    </w:p>
    <w:p w14:paraId="4BE9C9BF" w14:textId="77777777" w:rsidR="00B30228" w:rsidRDefault="00000000">
      <w:pPr>
        <w:rPr>
          <w:lang w:eastAsia="zh-CN"/>
        </w:rPr>
      </w:pPr>
      <w:r>
        <w:rPr>
          <w:lang w:eastAsia="zh-CN"/>
        </w:rPr>
        <w:t>The following are potential high-level charging requirements for Ranging/Sidelink Positioning UE Discovery in 5GS.</w:t>
      </w:r>
    </w:p>
    <w:p w14:paraId="62ED7B01" w14:textId="77777777" w:rsidR="00B30228" w:rsidRDefault="00000000">
      <w:pPr>
        <w:rPr>
          <w:lang w:eastAsia="zh-CN"/>
        </w:rPr>
      </w:pPr>
      <w:r>
        <w:rPr>
          <w:lang w:eastAsia="zh-CN"/>
        </w:rPr>
        <w:t>REQ-CH_RANGING_SL_5GS_UED-01: The 5GS should support converged charging and charging information reporting for Ranging/Sidelink Positioning UE discovery, including:</w:t>
      </w:r>
    </w:p>
    <w:p w14:paraId="4B94AE4E" w14:textId="77777777" w:rsidR="00B30228" w:rsidRDefault="00000000">
      <w:pPr>
        <w:pStyle w:val="B1"/>
      </w:pPr>
      <w:r>
        <w:t>-</w:t>
      </w:r>
      <w:r>
        <w:tab/>
        <w:t>Ranging/SL Positioning UE discovery with 5G ProSe capable UE in Model A and Model B;</w:t>
      </w:r>
    </w:p>
    <w:p w14:paraId="21EFB11E" w14:textId="77777777" w:rsidR="00B30228" w:rsidRDefault="00000000">
      <w:pPr>
        <w:pStyle w:val="B1"/>
      </w:pPr>
      <w:r>
        <w:t>-</w:t>
      </w:r>
      <w:r>
        <w:tab/>
        <w:t>Ranging/SL Positioning UE discovery with V2X capable UE;</w:t>
      </w:r>
    </w:p>
    <w:p w14:paraId="036A8A05" w14:textId="77777777" w:rsidR="00B30228" w:rsidRDefault="00000000">
      <w:pPr>
        <w:pStyle w:val="Heading3"/>
        <w:rPr>
          <w:lang w:eastAsia="zh-CN"/>
        </w:rPr>
      </w:pPr>
      <w:bookmarkStart w:id="60" w:name="_Toc158068085"/>
      <w:bookmarkStart w:id="61" w:name="_Toc158069508"/>
      <w:r>
        <w:rPr>
          <w:rFonts w:hint="eastAsia"/>
          <w:lang w:eastAsia="zh-CN"/>
        </w:rPr>
        <w:lastRenderedPageBreak/>
        <w:t>5</w:t>
      </w:r>
      <w:r>
        <w:rPr>
          <w:lang w:eastAsia="zh-CN"/>
        </w:rPr>
        <w:t>.1.3</w:t>
      </w:r>
      <w:r>
        <w:rPr>
          <w:lang w:eastAsia="zh-CN"/>
        </w:rPr>
        <w:tab/>
        <w:t>Key issues</w:t>
      </w:r>
      <w:bookmarkEnd w:id="60"/>
      <w:bookmarkEnd w:id="61"/>
    </w:p>
    <w:p w14:paraId="293D852F" w14:textId="77777777" w:rsidR="00B30228" w:rsidRDefault="00000000">
      <w:pPr>
        <w:rPr>
          <w:lang w:eastAsia="zh-CN"/>
        </w:rPr>
      </w:pPr>
      <w:r>
        <w:rPr>
          <w:lang w:eastAsia="zh-CN"/>
        </w:rPr>
        <w:t>This key issue is for investigating how to support converged charging for Ranging/Sidelink Positioning UE Discovery in 5GS considering REQ-CH_RANGING_SL_5GS_UED-01.</w:t>
      </w:r>
    </w:p>
    <w:p w14:paraId="382B2BB9" w14:textId="77777777" w:rsidR="00B30228" w:rsidRDefault="00000000">
      <w:pPr>
        <w:rPr>
          <w:lang w:eastAsia="zh-CN"/>
        </w:rPr>
      </w:pPr>
      <w:r>
        <w:rPr>
          <w:lang w:eastAsia="zh-CN"/>
        </w:rPr>
        <w:t>This investigating covers the following:</w:t>
      </w:r>
    </w:p>
    <w:p w14:paraId="6B393544"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UE discovery;</w:t>
      </w:r>
    </w:p>
    <w:p w14:paraId="0CBD6279" w14:textId="77777777" w:rsidR="00B30228" w:rsidRDefault="00000000">
      <w:pPr>
        <w:pStyle w:val="B1"/>
        <w:rPr>
          <w:lang w:eastAsia="zh-CN"/>
        </w:rPr>
      </w:pPr>
      <w:r>
        <w:rPr>
          <w:lang w:eastAsia="zh-CN"/>
        </w:rPr>
        <w:t>-</w:t>
      </w:r>
      <w:r>
        <w:rPr>
          <w:lang w:eastAsia="zh-CN"/>
        </w:rPr>
        <w:tab/>
        <w:t>identification of the triggers for charging events for Ranging/SL Positioning UE discovery;</w:t>
      </w:r>
    </w:p>
    <w:p w14:paraId="58777DAB" w14:textId="77777777" w:rsidR="00B30228" w:rsidRDefault="00000000">
      <w:pPr>
        <w:pStyle w:val="B1"/>
        <w:rPr>
          <w:lang w:eastAsia="zh-CN"/>
        </w:rPr>
      </w:pPr>
      <w:r>
        <w:rPr>
          <w:lang w:eastAsia="zh-CN"/>
        </w:rPr>
        <w:t>-</w:t>
      </w:r>
      <w:r>
        <w:rPr>
          <w:lang w:eastAsia="zh-CN"/>
        </w:rPr>
        <w:tab/>
        <w:t>determination of the behaviour with respect to the chargeable events, the matching charging events, and the charging information elements forwarded towards the CHF.</w:t>
      </w:r>
    </w:p>
    <w:p w14:paraId="7B1CEE6C" w14:textId="77777777" w:rsidR="00B30228" w:rsidRDefault="00000000">
      <w:pPr>
        <w:pStyle w:val="Heading3"/>
        <w:rPr>
          <w:lang w:eastAsia="zh-CN"/>
        </w:rPr>
      </w:pPr>
      <w:bookmarkStart w:id="62" w:name="_Toc158068086"/>
      <w:bookmarkStart w:id="63" w:name="_Toc158069509"/>
      <w:r>
        <w:rPr>
          <w:rFonts w:hint="eastAsia"/>
          <w:lang w:eastAsia="zh-CN"/>
        </w:rPr>
        <w:t>5</w:t>
      </w:r>
      <w:r>
        <w:rPr>
          <w:lang w:eastAsia="zh-CN"/>
        </w:rPr>
        <w:t>.1.4</w:t>
      </w:r>
      <w:r>
        <w:rPr>
          <w:lang w:eastAsia="zh-CN"/>
        </w:rPr>
        <w:tab/>
        <w:t>Possible solutions</w:t>
      </w:r>
      <w:bookmarkEnd w:id="62"/>
      <w:bookmarkEnd w:id="63"/>
    </w:p>
    <w:p w14:paraId="1FF39541" w14:textId="77777777" w:rsidR="00B30228" w:rsidRDefault="00000000">
      <w:pPr>
        <w:pStyle w:val="Heading4"/>
        <w:rPr>
          <w:lang w:val="en-US" w:eastAsia="zh-CN"/>
        </w:rPr>
      </w:pPr>
      <w:bookmarkStart w:id="64" w:name="_Toc136348613"/>
      <w:bookmarkStart w:id="65" w:name="_Toc158068087"/>
      <w:bookmarkStart w:id="66" w:name="_Toc158069510"/>
      <w:bookmarkStart w:id="67" w:name="_Toc89690041"/>
      <w:r>
        <w:rPr>
          <w:lang w:val="en-US" w:eastAsia="zh-CN"/>
        </w:rPr>
        <w:t>5.1.4.</w:t>
      </w:r>
      <w:r>
        <w:rPr>
          <w:rFonts w:hint="eastAsia"/>
          <w:lang w:val="en-US" w:eastAsia="zh-CN"/>
        </w:rPr>
        <w:t>1</w:t>
      </w:r>
      <w:r>
        <w:rPr>
          <w:lang w:val="en-US" w:eastAsia="zh-CN"/>
        </w:rPr>
        <w:tab/>
        <w:t>Solution #1.</w:t>
      </w:r>
      <w:r>
        <w:rPr>
          <w:rFonts w:hint="eastAsia"/>
          <w:lang w:val="en-US" w:eastAsia="zh-CN"/>
        </w:rPr>
        <w:t>1</w:t>
      </w:r>
      <w:r>
        <w:rPr>
          <w:lang w:val="en-US" w:eastAsia="zh-CN"/>
        </w:rPr>
        <w:t>: Charging Trigger Function (CTF) based solution for Ranging Sidelink Positioning UE Discovery charging</w:t>
      </w:r>
      <w:bookmarkEnd w:id="64"/>
      <w:bookmarkEnd w:id="65"/>
      <w:bookmarkEnd w:id="66"/>
    </w:p>
    <w:p w14:paraId="5EB1A75E" w14:textId="77777777" w:rsidR="00B30228" w:rsidRDefault="00000000">
      <w:pPr>
        <w:pStyle w:val="Heading5"/>
        <w:rPr>
          <w:lang w:val="en-US" w:eastAsia="zh-CN"/>
        </w:rPr>
      </w:pPr>
      <w:bookmarkStart w:id="68" w:name="_Toc89690040"/>
      <w:bookmarkStart w:id="69" w:name="_Toc136348614"/>
      <w:bookmarkStart w:id="70" w:name="_Toc158068088"/>
      <w:bookmarkStart w:id="71" w:name="_Toc158069511"/>
      <w:r>
        <w:rPr>
          <w:lang w:val="en-US" w:eastAsia="zh-CN"/>
        </w:rPr>
        <w:t>5.1.4.</w:t>
      </w:r>
      <w:r>
        <w:rPr>
          <w:rFonts w:hint="eastAsia"/>
          <w:lang w:val="en-US" w:eastAsia="zh-CN"/>
        </w:rPr>
        <w:t>1</w:t>
      </w:r>
      <w:r>
        <w:rPr>
          <w:lang w:val="en-US"/>
        </w:rPr>
        <w:t>.1</w:t>
      </w:r>
      <w:r>
        <w:rPr>
          <w:lang w:val="en-US"/>
        </w:rPr>
        <w:tab/>
        <w:t>General description</w:t>
      </w:r>
      <w:bookmarkEnd w:id="68"/>
      <w:bookmarkEnd w:id="69"/>
      <w:bookmarkEnd w:id="70"/>
      <w:bookmarkEnd w:id="71"/>
    </w:p>
    <w:p w14:paraId="606EA94C" w14:textId="77777777" w:rsidR="00B30228" w:rsidRDefault="00000000">
      <w:pPr>
        <w:rPr>
          <w:lang w:val="en-US" w:eastAsia="zh-CN"/>
        </w:rPr>
      </w:pPr>
      <w:r>
        <w:rPr>
          <w:rFonts w:eastAsia="SimSun"/>
          <w:lang w:val="en-US" w:eastAsia="zh-CN" w:bidi="ar"/>
        </w:rPr>
        <w:t>This solution addresses the key issue for how to support converged charging for Ranging/SL Positioning UE discovery in 5GS considering REQ-CH_RANGING_SL_5GS_UED-01.</w:t>
      </w:r>
    </w:p>
    <w:p w14:paraId="1061B4E2" w14:textId="77777777" w:rsidR="00B30228" w:rsidRDefault="00000000">
      <w:pPr>
        <w:rPr>
          <w:lang w:val="en-US" w:eastAsia="zh-CN"/>
        </w:rPr>
      </w:pPr>
      <w:r>
        <w:rPr>
          <w:rFonts w:eastAsia="SimSun"/>
          <w:lang w:val="en-US" w:eastAsia="zh-CN" w:bidi="ar"/>
        </w:rPr>
        <w:t>The charging information should be collected by UEs when discovery over PC5 reference point, both Ranging/SL Positioning UE discovery with 5G ProSe capable UE and Ranging/SL Positioning UE discovery with V2X capable UE.</w:t>
      </w:r>
    </w:p>
    <w:p w14:paraId="0F6507A3" w14:textId="77777777" w:rsidR="00B30228" w:rsidRDefault="00000000">
      <w:pPr>
        <w:rPr>
          <w:lang w:val="en-US" w:eastAsia="zh-CN"/>
        </w:rPr>
      </w:pPr>
      <w:r>
        <w:rPr>
          <w:rFonts w:eastAsia="SimSun"/>
          <w:lang w:val="en-US" w:eastAsia="zh-CN" w:bidi="ar"/>
        </w:rPr>
        <w:t xml:space="preserve">When the CTF (AMC) in the Ranging/SL Positioning UE decides that reporting criteria are met and the UE have network connection, the CTF (AMC) sends the collected usage information to CTF (ADF) in the GMLC. If the UE is out of coverage of NR and has no connection to the 5G network, the usage information is stored in a secure environment in the UE. The UE will trigger the usage information reporting when it comes back to NR coverage. </w:t>
      </w:r>
    </w:p>
    <w:p w14:paraId="12C60EF8" w14:textId="77777777" w:rsidR="00652A13" w:rsidRDefault="00652A13" w:rsidP="00652A13">
      <w:pPr>
        <w:pStyle w:val="NO"/>
        <w:overflowPunct w:val="0"/>
        <w:autoSpaceDE w:val="0"/>
        <w:autoSpaceDN w:val="0"/>
        <w:adjustRightInd w:val="0"/>
        <w:textAlignment w:val="baseline"/>
        <w:rPr>
          <w:rFonts w:eastAsia="Times New Roman"/>
          <w:lang w:eastAsia="en-GB"/>
        </w:rPr>
      </w:pPr>
      <w:r>
        <w:rPr>
          <w:rFonts w:eastAsia="Times New Roman"/>
          <w:lang w:eastAsia="en-GB"/>
        </w:rPr>
        <w:t xml:space="preserve">NOTE: </w:t>
      </w:r>
      <w:bookmarkStart w:id="72" w:name="_Hlk154676967"/>
      <w:r>
        <w:rPr>
          <w:rFonts w:eastAsia="SimSun" w:hint="eastAsia"/>
          <w:lang w:val="en-US" w:eastAsia="zh-CN"/>
        </w:rPr>
        <w:t>Currently t</w:t>
      </w:r>
      <w:r>
        <w:rPr>
          <w:rFonts w:eastAsia="Times New Roman"/>
          <w:lang w:eastAsia="en-GB"/>
        </w:rPr>
        <w:t xml:space="preserve">he UE </w:t>
      </w:r>
      <w:r>
        <w:rPr>
          <w:rFonts w:eastAsia="SimSun" w:hint="eastAsia"/>
          <w:lang w:val="en-US" w:eastAsia="zh-CN"/>
        </w:rPr>
        <w:t xml:space="preserve">can not </w:t>
      </w:r>
      <w:r>
        <w:rPr>
          <w:rFonts w:eastAsia="Times New Roman"/>
          <w:lang w:eastAsia="en-GB"/>
        </w:rPr>
        <w:t>obtain GMLC address</w:t>
      </w:r>
      <w:r>
        <w:rPr>
          <w:rFonts w:eastAsia="SimSun" w:hint="eastAsia"/>
          <w:lang w:val="en-US" w:eastAsia="zh-CN"/>
        </w:rPr>
        <w:t xml:space="preserve"> dynamically</w:t>
      </w:r>
      <w:r>
        <w:rPr>
          <w:rFonts w:eastAsia="Times New Roman"/>
          <w:lang w:eastAsia="en-GB"/>
        </w:rPr>
        <w:t>.</w:t>
      </w:r>
      <w:bookmarkEnd w:id="72"/>
      <w:r>
        <w:rPr>
          <w:rFonts w:eastAsia="Times New Roman"/>
          <w:lang w:eastAsia="en-GB"/>
        </w:rPr>
        <w:t xml:space="preserve"> According to TS 23.273</w:t>
      </w:r>
      <w:r>
        <w:rPr>
          <w:rFonts w:eastAsia="SimSun" w:hint="eastAsia"/>
          <w:lang w:val="en-US" w:eastAsia="zh-CN"/>
        </w:rPr>
        <w:t xml:space="preserve"> [4]</w:t>
      </w:r>
      <w:r>
        <w:rPr>
          <w:rFonts w:eastAsia="Times New Roman"/>
          <w:lang w:eastAsia="en-GB"/>
        </w:rPr>
        <w:t xml:space="preserve"> clause 5.1a, AMF may have a mapping table of UE identity and GMLC address</w:t>
      </w:r>
      <w:r>
        <w:rPr>
          <w:rFonts w:eastAsia="SimSun" w:hint="eastAsia"/>
          <w:lang w:val="en-US" w:eastAsia="zh-CN"/>
        </w:rPr>
        <w:t>,</w:t>
      </w:r>
      <w:r>
        <w:rPr>
          <w:rFonts w:eastAsia="Times New Roman"/>
          <w:lang w:eastAsia="en-GB"/>
        </w:rPr>
        <w:t xml:space="preserve"> </w:t>
      </w:r>
      <w:r>
        <w:rPr>
          <w:rFonts w:eastAsia="SimSun" w:hint="eastAsia"/>
          <w:lang w:val="en-US" w:eastAsia="zh-CN"/>
        </w:rPr>
        <w:t>but the service message between AMF and UE lacks the information for GMLC address.</w:t>
      </w:r>
    </w:p>
    <w:p w14:paraId="631D51BA" w14:textId="77777777" w:rsidR="00B30228" w:rsidRDefault="00000000">
      <w:pPr>
        <w:rPr>
          <w:lang w:val="en-US" w:eastAsia="zh-CN"/>
        </w:rPr>
      </w:pPr>
      <w:r>
        <w:rPr>
          <w:rFonts w:eastAsia="SimSun"/>
          <w:lang w:val="en-US" w:eastAsia="zh-CN" w:bidi="ar"/>
        </w:rPr>
        <w:t>When the CTF (ADF) receives usage information from the CTF (AMC), it triggers a charging data request for the Ranging/SL Positioning UE discovery with 5G ProSe capable UE or V2X capable UE. The CHF then triggers the generation of the CDR for the Ranging/SL Positioning UE discovery with 5G ProSe capable UE or V2X capable UE.</w:t>
      </w:r>
    </w:p>
    <w:p w14:paraId="76D5285B" w14:textId="77777777" w:rsidR="00B30228" w:rsidRDefault="00000000">
      <w:pPr>
        <w:rPr>
          <w:lang w:val="en-US" w:eastAsia="zh-CN"/>
        </w:rPr>
      </w:pPr>
      <w:r>
        <w:rPr>
          <w:rFonts w:eastAsia="SimSun"/>
          <w:lang w:val="en-US" w:eastAsia="zh-CN" w:bidi="ar"/>
        </w:rPr>
        <w:t>The 5GS may collect the following charging information:</w:t>
      </w:r>
    </w:p>
    <w:p w14:paraId="6A7A1874" w14:textId="77777777" w:rsidR="00B30228" w:rsidRDefault="00000000">
      <w:pPr>
        <w:rPr>
          <w:lang w:val="en-US" w:eastAsia="zh-CN"/>
        </w:rPr>
      </w:pPr>
      <w:r>
        <w:rPr>
          <w:rFonts w:eastAsia="SimSun"/>
          <w:lang w:val="en-US" w:eastAsia="zh-CN" w:bidi="ar"/>
        </w:rPr>
        <w:br w:type="page"/>
      </w:r>
    </w:p>
    <w:p w14:paraId="6908FB78" w14:textId="77777777" w:rsidR="00B30228" w:rsidRDefault="00000000">
      <w:pPr>
        <w:pStyle w:val="NormalWeb"/>
        <w:keepNext/>
        <w:keepLines/>
        <w:spacing w:before="60"/>
        <w:jc w:val="center"/>
        <w:rPr>
          <w:lang w:val="en-US"/>
        </w:rPr>
      </w:pPr>
      <w:r>
        <w:rPr>
          <w:rFonts w:ascii="Arial" w:hAnsi="Arial"/>
          <w:b/>
          <w:sz w:val="20"/>
          <w:szCs w:val="20"/>
          <w:lang w:val="en-US" w:eastAsia="zh-CN" w:bidi="ar"/>
        </w:rPr>
        <w:lastRenderedPageBreak/>
        <w:t xml:space="preserve">Table </w:t>
      </w:r>
      <w:r>
        <w:rPr>
          <w:rFonts w:ascii="Arial" w:hAnsi="Arial" w:hint="eastAsia"/>
          <w:b/>
          <w:sz w:val="20"/>
          <w:szCs w:val="20"/>
          <w:lang w:val="en-US" w:eastAsia="zh-CN" w:bidi="ar"/>
        </w:rPr>
        <w:t>5</w:t>
      </w:r>
      <w:r>
        <w:rPr>
          <w:rFonts w:ascii="Arial" w:hAnsi="Arial"/>
          <w:b/>
          <w:sz w:val="20"/>
          <w:szCs w:val="20"/>
          <w:lang w:val="en-US" w:eastAsia="zh-CN" w:bidi="ar"/>
        </w:rPr>
        <w:t xml:space="preserve">.1.4.1.1-1: Extend to Common Structure of the charging information for </w:t>
      </w:r>
      <w:r>
        <w:rPr>
          <w:rFonts w:ascii="Arial" w:eastAsia="SimSun" w:hAnsi="Arial"/>
          <w:b/>
          <w:sz w:val="20"/>
          <w:szCs w:val="20"/>
          <w:lang w:val="en-US" w:eastAsia="zh-CN" w:bidi="ar"/>
        </w:rPr>
        <w:t>Ranging Sidelink Positioning UE</w:t>
      </w:r>
      <w:r>
        <w:rPr>
          <w:rFonts w:ascii="Arial" w:hAnsi="Arial"/>
          <w:b/>
          <w:sz w:val="20"/>
          <w:szCs w:val="20"/>
          <w:lang w:val="en-US" w:eastAsia="zh-CN" w:bidi="ar"/>
        </w:rPr>
        <w:t xml:space="preserve"> Discovery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50"/>
        <w:gridCol w:w="1185"/>
        <w:gridCol w:w="5586"/>
      </w:tblGrid>
      <w:tr w:rsidR="00B30228" w14:paraId="16819C85" w14:textId="77777777">
        <w:trPr>
          <w:cantSplit/>
          <w:tblHeader/>
          <w:jc w:val="center"/>
        </w:trPr>
        <w:tc>
          <w:tcPr>
            <w:tcW w:w="1481" w:type="pct"/>
            <w:shd w:val="clear" w:color="auto" w:fill="DFDFDF"/>
            <w:tcMar>
              <w:left w:w="28" w:type="dxa"/>
              <w:right w:w="28" w:type="dxa"/>
            </w:tcMar>
          </w:tcPr>
          <w:p w14:paraId="18A428E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16" w:type="pct"/>
            <w:shd w:val="clear" w:color="auto" w:fill="DFDFDF"/>
          </w:tcPr>
          <w:p w14:paraId="6CC2C903"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03" w:type="pct"/>
            <w:shd w:val="clear" w:color="auto" w:fill="DFDFDF"/>
            <w:tcMar>
              <w:left w:w="28" w:type="dxa"/>
              <w:right w:w="28" w:type="dxa"/>
            </w:tcMar>
          </w:tcPr>
          <w:p w14:paraId="07A66B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4614C110" w14:textId="77777777">
        <w:trPr>
          <w:cantSplit/>
          <w:tblHeader/>
          <w:jc w:val="center"/>
        </w:trPr>
        <w:tc>
          <w:tcPr>
            <w:tcW w:w="1481" w:type="pct"/>
            <w:tcMar>
              <w:left w:w="28" w:type="dxa"/>
              <w:right w:w="28" w:type="dxa"/>
            </w:tcMar>
          </w:tcPr>
          <w:p w14:paraId="055E4B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16" w:type="pct"/>
          </w:tcPr>
          <w:p w14:paraId="0D70DB35"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03" w:type="pct"/>
            <w:tcMar>
              <w:left w:w="28" w:type="dxa"/>
              <w:right w:w="28" w:type="dxa"/>
            </w:tcMar>
          </w:tcPr>
          <w:p w14:paraId="3D96324E" w14:textId="77777777" w:rsidR="00B30228" w:rsidRDefault="00000000">
            <w:pPr>
              <w:pStyle w:val="NormalWeb"/>
              <w:keepLines/>
              <w:spacing w:after="0"/>
              <w:rPr>
                <w:color w:val="000000"/>
                <w:sz w:val="20"/>
                <w:szCs w:val="20"/>
                <w:lang w:val="en-US"/>
              </w:rPr>
            </w:pPr>
            <w:r>
              <w:rPr>
                <w:sz w:val="20"/>
                <w:szCs w:val="20"/>
              </w:rPr>
              <w:t>This field contain parameters in procedure of Ranging and Sidelink Positioning</w:t>
            </w:r>
          </w:p>
        </w:tc>
      </w:tr>
      <w:tr w:rsidR="00B30228" w14:paraId="73EA35E7" w14:textId="77777777">
        <w:trPr>
          <w:cantSplit/>
          <w:jc w:val="center"/>
        </w:trPr>
        <w:tc>
          <w:tcPr>
            <w:tcW w:w="1481" w:type="pct"/>
            <w:shd w:val="clear" w:color="auto" w:fill="FFFFFF"/>
            <w:tcMar>
              <w:left w:w="28" w:type="dxa"/>
              <w:right w:w="28" w:type="dxa"/>
            </w:tcMar>
          </w:tcPr>
          <w:p w14:paraId="253F5DC7"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16" w:type="pct"/>
            <w:shd w:val="clear" w:color="auto" w:fill="FFFFFF"/>
          </w:tcPr>
          <w:p w14:paraId="0AFD6267"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5B4CB5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4AB525AE" w14:textId="77777777">
        <w:trPr>
          <w:cantSplit/>
          <w:trHeight w:val="48"/>
          <w:jc w:val="center"/>
        </w:trPr>
        <w:tc>
          <w:tcPr>
            <w:tcW w:w="1481" w:type="pct"/>
            <w:shd w:val="clear" w:color="auto" w:fill="FFFFFF"/>
            <w:tcMar>
              <w:left w:w="28" w:type="dxa"/>
              <w:right w:w="28" w:type="dxa"/>
            </w:tcMar>
          </w:tcPr>
          <w:p w14:paraId="7B22C29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16" w:type="pct"/>
            <w:shd w:val="clear" w:color="auto" w:fill="FFFFFF"/>
          </w:tcPr>
          <w:p w14:paraId="7F8F4B5A"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374AC6B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C034AD5" w14:textId="77777777">
        <w:trPr>
          <w:cantSplit/>
          <w:trHeight w:val="48"/>
          <w:jc w:val="center"/>
        </w:trPr>
        <w:tc>
          <w:tcPr>
            <w:tcW w:w="1481" w:type="pct"/>
            <w:shd w:val="clear" w:color="auto" w:fill="FFFFFF"/>
            <w:tcMar>
              <w:left w:w="28" w:type="dxa"/>
              <w:right w:w="28" w:type="dxa"/>
            </w:tcMar>
          </w:tcPr>
          <w:p w14:paraId="22735297"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16" w:type="pct"/>
            <w:shd w:val="clear" w:color="auto" w:fill="FFFFFF"/>
          </w:tcPr>
          <w:p w14:paraId="3D341E2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1376B4D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68E8E3E" w14:textId="77777777">
        <w:trPr>
          <w:cantSplit/>
          <w:trHeight w:val="48"/>
          <w:jc w:val="center"/>
        </w:trPr>
        <w:tc>
          <w:tcPr>
            <w:tcW w:w="1481" w:type="pct"/>
            <w:shd w:val="clear" w:color="auto" w:fill="FFFFFF"/>
            <w:tcMar>
              <w:left w:w="28" w:type="dxa"/>
              <w:right w:w="28" w:type="dxa"/>
            </w:tcMar>
          </w:tcPr>
          <w:p w14:paraId="355A9ADB"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16" w:type="pct"/>
            <w:shd w:val="clear" w:color="auto" w:fill="FFFFFF"/>
          </w:tcPr>
          <w:p w14:paraId="6FF3965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03" w:type="pct"/>
            <w:shd w:val="clear" w:color="auto" w:fill="FFFFFF"/>
            <w:tcMar>
              <w:left w:w="28" w:type="dxa"/>
              <w:right w:w="28" w:type="dxa"/>
            </w:tcMar>
          </w:tcPr>
          <w:p w14:paraId="6EDBEFE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5F38B9C" w14:textId="77777777" w:rsidR="00B30228" w:rsidRDefault="00B30228">
      <w:pPr>
        <w:rPr>
          <w:lang w:val="en-US" w:eastAsia="zh-CN"/>
        </w:rPr>
      </w:pPr>
    </w:p>
    <w:p w14:paraId="0B3FA429" w14:textId="77777777" w:rsidR="00B30228" w:rsidRDefault="00000000">
      <w:pPr>
        <w:pStyle w:val="Heading5"/>
        <w:rPr>
          <w:lang w:val="en-US" w:eastAsia="zh-CN"/>
        </w:rPr>
      </w:pPr>
      <w:bookmarkStart w:id="73" w:name="_Toc89690042"/>
      <w:bookmarkStart w:id="74" w:name="_Toc136348615"/>
      <w:bookmarkStart w:id="75" w:name="_Toc158068089"/>
      <w:bookmarkStart w:id="76" w:name="_Toc158069512"/>
      <w:bookmarkEnd w:id="67"/>
      <w:r>
        <w:rPr>
          <w:lang w:val="en-US" w:eastAsia="zh-CN"/>
        </w:rPr>
        <w:t>5.1.4.</w:t>
      </w:r>
      <w:r>
        <w:rPr>
          <w:rFonts w:hint="eastAsia"/>
          <w:lang w:val="en-US" w:eastAsia="zh-CN"/>
        </w:rPr>
        <w:t>1</w:t>
      </w:r>
      <w:r>
        <w:rPr>
          <w:lang w:val="en-US" w:eastAsia="zh-CN"/>
        </w:rPr>
        <w:t>.2</w:t>
      </w:r>
      <w:r>
        <w:rPr>
          <w:lang w:val="en-US" w:eastAsia="zh-CN"/>
        </w:rPr>
        <w:tab/>
        <w:t>Architecture description</w:t>
      </w:r>
      <w:bookmarkEnd w:id="73"/>
      <w:bookmarkEnd w:id="74"/>
      <w:bookmarkEnd w:id="75"/>
      <w:bookmarkEnd w:id="76"/>
      <w:r>
        <w:rPr>
          <w:lang w:val="en-US" w:eastAsia="zh-CN"/>
        </w:rPr>
        <w:t xml:space="preserve"> </w:t>
      </w:r>
    </w:p>
    <w:p w14:paraId="23896D1F"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UE discovery as depicted in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.2-1.</w:t>
      </w:r>
    </w:p>
    <w:p w14:paraId="6A2C08E3" w14:textId="77777777" w:rsidR="00B30228" w:rsidRDefault="00000000">
      <w:pPr>
        <w:rPr>
          <w:lang w:val="en-US"/>
        </w:rPr>
      </w:pPr>
      <w:r>
        <w:rPr>
          <w:rFonts w:eastAsia="SimSun"/>
          <w:lang w:val="en-US" w:eastAsia="zh-CN" w:bidi="ar"/>
        </w:rPr>
        <w:t>Trigger conditions are defined for the CTF to invoke a Charging Data Request [Event] towards the CHF.</w:t>
      </w:r>
    </w:p>
    <w:p w14:paraId="365DE95F" w14:textId="77777777" w:rsidR="00B30228" w:rsidRDefault="00000000">
      <w:pPr>
        <w:pStyle w:val="NormalWeb"/>
        <w:keepNext/>
        <w:keepLines/>
        <w:spacing w:before="60"/>
        <w:jc w:val="center"/>
        <w:rPr>
          <w:lang w:val="en-US"/>
        </w:rPr>
      </w:pPr>
      <w:r>
        <w:rPr>
          <w:rFonts w:ascii="Arial" w:hAnsi="Arial"/>
          <w:b/>
          <w:sz w:val="20"/>
          <w:szCs w:val="20"/>
          <w:lang w:val="en-US" w:eastAsia="zh-CN" w:bidi="ar"/>
        </w:rPr>
        <w:object w:dxaOrig="9631" w:dyaOrig="4357" w14:anchorId="69F9704C">
          <v:shape id="_x0000_i1026" type="#_x0000_t75" style="width:482.15pt;height:217.7pt" o:ole="">
            <v:imagedata r:id="rId13" o:title=""/>
          </v:shape>
          <o:OLEObject Type="Embed" ProgID="Visio.Drawing.11" ShapeID="_x0000_i1026" DrawAspect="Content" ObjectID="_1769927527" r:id="rId14"/>
        </w:object>
      </w:r>
    </w:p>
    <w:p w14:paraId="4BCEB37C"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.2-1: Converged charging architecture for Ranging/SL Positioning UE discovery</w:t>
      </w:r>
    </w:p>
    <w:p w14:paraId="53C86AF2" w14:textId="77777777" w:rsidR="00B30228" w:rsidRDefault="00000000">
      <w:pPr>
        <w:pStyle w:val="Heading5"/>
        <w:rPr>
          <w:lang w:val="en-US" w:eastAsia="zh-CN"/>
        </w:rPr>
      </w:pPr>
      <w:bookmarkStart w:id="77" w:name="_Toc136348616"/>
      <w:bookmarkStart w:id="78" w:name="_Toc89690044"/>
      <w:bookmarkStart w:id="79" w:name="_Toc158068090"/>
      <w:bookmarkStart w:id="80" w:name="_Toc158069513"/>
      <w:r>
        <w:rPr>
          <w:lang w:val="en-US" w:eastAsia="zh-CN"/>
        </w:rPr>
        <w:t>5.1.4.</w:t>
      </w:r>
      <w:r>
        <w:rPr>
          <w:rFonts w:hint="eastAsia"/>
          <w:lang w:val="en-US" w:eastAsia="zh-CN"/>
        </w:rPr>
        <w:t>1</w:t>
      </w:r>
      <w:r>
        <w:rPr>
          <w:lang w:val="en-US" w:eastAsia="zh-CN"/>
        </w:rPr>
        <w:t>.3</w:t>
      </w:r>
      <w:r>
        <w:rPr>
          <w:lang w:val="en-US" w:eastAsia="zh-CN"/>
        </w:rPr>
        <w:tab/>
        <w:t xml:space="preserve">Charging procedures for </w:t>
      </w:r>
      <w:bookmarkEnd w:id="77"/>
      <w:bookmarkEnd w:id="78"/>
      <w:r>
        <w:rPr>
          <w:lang w:val="en-US" w:eastAsia="zh-CN"/>
        </w:rPr>
        <w:t>Ranging/SL Positioning UE discovery with 5G ProSe capable UE</w:t>
      </w:r>
      <w:bookmarkEnd w:id="79"/>
      <w:bookmarkEnd w:id="80"/>
    </w:p>
    <w:p w14:paraId="4ABBAA05"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.3-1 describes the high level charging procedure for Converged charging for Ranging/SL Positioning UE discovery with 5G ProSe capable UE.</w:t>
      </w:r>
    </w:p>
    <w:p w14:paraId="1C764F12" w14:textId="77777777" w:rsidR="00B30228" w:rsidRDefault="00000000">
      <w:pPr>
        <w:pStyle w:val="NormalWeb"/>
        <w:keepNext/>
        <w:keepLines/>
        <w:spacing w:before="60"/>
        <w:jc w:val="center"/>
        <w:rPr>
          <w:lang w:val="en-US"/>
        </w:rPr>
      </w:pPr>
      <w:r>
        <w:object w:dxaOrig="8575" w:dyaOrig="6162" w14:anchorId="2155F41F">
          <v:shape id="_x0000_i1027" type="#_x0000_t75" style="width:429pt;height:308.55pt" o:ole="">
            <v:imagedata r:id="rId15" o:title=""/>
          </v:shape>
          <o:OLEObject Type="Embed" ProgID="Visio.Drawing.11" ShapeID="_x0000_i1027" DrawAspect="Content" ObjectID="_1769927528" r:id="rId16"/>
        </w:object>
      </w:r>
    </w:p>
    <w:p w14:paraId="01C4236F"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.3-1: Message flow for Ranging/SL Positioning UE discovery with 5G ProSe capable UE</w:t>
      </w:r>
    </w:p>
    <w:p w14:paraId="5C900E26"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1. In model A, UE-2 sends announcement message. In model B, UE-1 sends a solicitation message and UE 2 sends a response message. </w:t>
      </w:r>
    </w:p>
    <w:p w14:paraId="1D7BA3D2"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2B487BD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 xml:space="preserve">3. UE-1 triggers the usage reporting procedure by sending the usage information report to the CTF (ADF) located in the GMLC. </w:t>
      </w:r>
    </w:p>
    <w:p w14:paraId="16C4BF8E"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4ch-a. The GMLC triggers Charging Data Request[Event] to CHF.</w:t>
      </w:r>
    </w:p>
    <w:p w14:paraId="14F55E24"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4ch-b. The CHF creates a CDR for this UE.</w:t>
      </w:r>
    </w:p>
    <w:p w14:paraId="24293D5B" w14:textId="77777777" w:rsidR="00B30228" w:rsidRDefault="00000000">
      <w:pPr>
        <w:pStyle w:val="NormalWeb"/>
        <w:overflowPunct w:val="0"/>
        <w:autoSpaceDE w:val="0"/>
        <w:autoSpaceDN w:val="0"/>
        <w:adjustRightInd w:val="0"/>
        <w:ind w:left="568" w:hanging="284"/>
        <w:textAlignment w:val="baseline"/>
        <w:rPr>
          <w:lang w:val="en-US"/>
        </w:rPr>
      </w:pPr>
      <w:r>
        <w:rPr>
          <w:sz w:val="20"/>
          <w:szCs w:val="20"/>
          <w:lang w:val="en-US" w:eastAsia="zh-CN" w:bidi="ar"/>
        </w:rPr>
        <w:t>4ch-c. The CHF returns Charging Data Response [Event].</w:t>
      </w:r>
    </w:p>
    <w:p w14:paraId="5D23A153" w14:textId="77777777" w:rsidR="00B30228" w:rsidRDefault="00000000">
      <w:pPr>
        <w:pStyle w:val="Heading5"/>
        <w:rPr>
          <w:lang w:val="en-US" w:eastAsia="zh-CN"/>
        </w:rPr>
      </w:pPr>
      <w:bookmarkStart w:id="81" w:name="_Toc158068091"/>
      <w:bookmarkStart w:id="82" w:name="_Toc158069514"/>
      <w:r>
        <w:rPr>
          <w:lang w:val="en-US" w:eastAsia="zh-CN"/>
        </w:rPr>
        <w:t>5.1.4.</w:t>
      </w:r>
      <w:r>
        <w:rPr>
          <w:rFonts w:hint="eastAsia"/>
          <w:lang w:val="en-US" w:eastAsia="zh-CN"/>
        </w:rPr>
        <w:t>1</w:t>
      </w:r>
      <w:r>
        <w:rPr>
          <w:lang w:val="en-US" w:eastAsia="zh-CN"/>
        </w:rPr>
        <w:t>.4</w:t>
      </w:r>
      <w:r>
        <w:rPr>
          <w:lang w:val="en-US" w:eastAsia="zh-CN"/>
        </w:rPr>
        <w:tab/>
        <w:t>Charging procedures for Ranging/SL Positioning UE discovery with V2X capable UE</w:t>
      </w:r>
      <w:bookmarkEnd w:id="81"/>
      <w:bookmarkEnd w:id="82"/>
    </w:p>
    <w:p w14:paraId="3AF0E21E" w14:textId="77777777" w:rsidR="00B30228" w:rsidRDefault="00000000">
      <w:pPr>
        <w:rPr>
          <w:lang w:val="en-US" w:eastAsia="zh-CN"/>
        </w:rPr>
      </w:pPr>
      <w:r>
        <w:rPr>
          <w:rFonts w:eastAsia="SimSun"/>
          <w:lang w:val="en-US" w:eastAsia="zh-CN" w:bidi="ar"/>
        </w:rPr>
        <w:t>The figure 5.</w:t>
      </w:r>
      <w:r>
        <w:rPr>
          <w:rFonts w:eastAsia="SimSun" w:hint="eastAsia"/>
          <w:lang w:val="en-US" w:eastAsia="zh-CN" w:bidi="ar"/>
        </w:rPr>
        <w:t>1</w:t>
      </w:r>
      <w:r>
        <w:rPr>
          <w:rFonts w:eastAsia="SimSun"/>
          <w:lang w:val="en-US" w:eastAsia="zh-CN" w:bidi="ar"/>
        </w:rPr>
        <w:t>.4.</w:t>
      </w:r>
      <w:r>
        <w:rPr>
          <w:rFonts w:eastAsia="SimSun" w:hint="eastAsia"/>
          <w:lang w:val="en-US" w:eastAsia="zh-CN" w:bidi="ar"/>
        </w:rPr>
        <w:t>1</w:t>
      </w:r>
      <w:r>
        <w:rPr>
          <w:rFonts w:eastAsia="SimSun"/>
          <w:lang w:val="en-US" w:eastAsia="zh-CN" w:bidi="ar"/>
        </w:rPr>
        <w:t>.4-1 describes the high level charging procedure for Converged charging for Ranging/SL Positioning UE discovery with V2X capable UE.</w:t>
      </w:r>
    </w:p>
    <w:p w14:paraId="461F6121" w14:textId="77777777" w:rsidR="00B30228" w:rsidRDefault="00000000">
      <w:pPr>
        <w:pStyle w:val="NormalWeb"/>
        <w:keepNext/>
        <w:keepLines/>
        <w:spacing w:before="60"/>
        <w:jc w:val="center"/>
        <w:rPr>
          <w:lang w:val="en-US"/>
        </w:rPr>
      </w:pPr>
      <w:r>
        <w:object w:dxaOrig="8575" w:dyaOrig="6162" w14:anchorId="7982FAF0">
          <v:shape id="_x0000_i1028" type="#_x0000_t75" style="width:429pt;height:308.55pt" o:ole="">
            <v:imagedata r:id="rId17" o:title=""/>
          </v:shape>
          <o:OLEObject Type="Embed" ProgID="Visio.Drawing.11" ShapeID="_x0000_i1028" DrawAspect="Content" ObjectID="_1769927529" r:id="rId18"/>
        </w:object>
      </w:r>
    </w:p>
    <w:p w14:paraId="3CDE0CB9"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5.1.4.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.4-1: Message flow for Ranging/SL Positioning UE discovery with V2X capable UE</w:t>
      </w:r>
    </w:p>
    <w:p w14:paraId="2D9AF7F7" w14:textId="77777777" w:rsidR="00B30228" w:rsidRDefault="00000000">
      <w:pPr>
        <w:pStyle w:val="NormalWeb"/>
        <w:ind w:left="568" w:hanging="284"/>
        <w:rPr>
          <w:lang w:val="en-US"/>
        </w:rPr>
      </w:pPr>
      <w:r>
        <w:rPr>
          <w:rFonts w:eastAsia="SimSun"/>
          <w:sz w:val="20"/>
          <w:szCs w:val="20"/>
          <w:lang w:val="en-US" w:eastAsia="zh-CN" w:bidi="ar"/>
        </w:rPr>
        <w:t xml:space="preserve">1. Establish layer-2 link for V2X communication between UE-1 and UE-2 over PC5 reference point. </w:t>
      </w:r>
    </w:p>
    <w:p w14:paraId="2D2781A5" w14:textId="77777777" w:rsidR="00B30228" w:rsidRDefault="00000000">
      <w:pPr>
        <w:pStyle w:val="NormalWeb"/>
        <w:ind w:left="568" w:hanging="284"/>
        <w:rPr>
          <w:lang w:val="en-US"/>
        </w:rPr>
      </w:pPr>
      <w:r>
        <w:rPr>
          <w:sz w:val="20"/>
          <w:szCs w:val="20"/>
          <w:lang w:val="en-US" w:eastAsia="zh-CN" w:bidi="ar"/>
        </w:rPr>
        <w:t>2. When the UE-1 decides that reporting criteria are met, according to the pre-configuration, the CTF (AMC) in UE-1 creates the corresponding usage information report.</w:t>
      </w:r>
    </w:p>
    <w:p w14:paraId="5FA55248" w14:textId="77777777" w:rsidR="00B30228" w:rsidRDefault="00000000">
      <w:pPr>
        <w:pStyle w:val="NormalWeb"/>
        <w:ind w:left="568" w:hanging="284"/>
        <w:rPr>
          <w:lang w:val="en-US"/>
        </w:rPr>
      </w:pPr>
      <w:r>
        <w:rPr>
          <w:sz w:val="20"/>
          <w:szCs w:val="20"/>
          <w:lang w:val="en-US" w:eastAsia="zh-CN" w:bidi="ar"/>
        </w:rPr>
        <w:t>3. UE-1 triggers the usage reporting procedure by sending the usage information report to the CTF (ADF) located in the GMLC.</w:t>
      </w:r>
    </w:p>
    <w:p w14:paraId="64528EF6" w14:textId="77777777" w:rsidR="00B30228" w:rsidRDefault="00000000">
      <w:pPr>
        <w:pStyle w:val="NormalWeb"/>
        <w:ind w:left="568" w:hanging="284"/>
        <w:rPr>
          <w:lang w:val="en-US"/>
        </w:rPr>
      </w:pPr>
      <w:r>
        <w:rPr>
          <w:sz w:val="20"/>
          <w:szCs w:val="20"/>
          <w:lang w:val="en-US" w:eastAsia="zh-CN" w:bidi="ar"/>
        </w:rPr>
        <w:t>4ch-a. The GMLC (CTF) triggers Charging Data Request[Event] to CHF.</w:t>
      </w:r>
    </w:p>
    <w:p w14:paraId="4E436868" w14:textId="77777777" w:rsidR="00B30228" w:rsidRDefault="00000000">
      <w:pPr>
        <w:pStyle w:val="NormalWeb"/>
        <w:ind w:left="568" w:hanging="284"/>
        <w:rPr>
          <w:lang w:val="en-US"/>
        </w:rPr>
      </w:pPr>
      <w:r>
        <w:rPr>
          <w:sz w:val="20"/>
          <w:szCs w:val="20"/>
          <w:lang w:val="en-US" w:eastAsia="zh-CN" w:bidi="ar"/>
        </w:rPr>
        <w:t>4ch-b. The CHF creates a CDR for this UE.</w:t>
      </w:r>
    </w:p>
    <w:p w14:paraId="0B092CFC" w14:textId="77777777" w:rsidR="00B30228" w:rsidRDefault="00000000">
      <w:pPr>
        <w:pStyle w:val="NormalWeb"/>
        <w:ind w:left="709" w:hanging="425"/>
        <w:rPr>
          <w:lang w:val="en-US" w:eastAsia="zh-CN"/>
        </w:rPr>
      </w:pPr>
      <w:r>
        <w:rPr>
          <w:sz w:val="20"/>
          <w:szCs w:val="20"/>
          <w:lang w:val="en-US" w:eastAsia="zh-CN" w:bidi="ar"/>
        </w:rPr>
        <w:t>4ch-c. The CHF returns Charging Data Response [Event].</w:t>
      </w:r>
    </w:p>
    <w:p w14:paraId="7A0F72CB" w14:textId="77777777" w:rsidR="00B30228" w:rsidRDefault="00000000">
      <w:pPr>
        <w:pStyle w:val="Heading3"/>
        <w:rPr>
          <w:lang w:eastAsia="zh-CN"/>
        </w:rPr>
      </w:pPr>
      <w:bookmarkStart w:id="83" w:name="_Toc158068092"/>
      <w:bookmarkStart w:id="84" w:name="_Toc158069515"/>
      <w:r>
        <w:rPr>
          <w:rFonts w:hint="eastAsia"/>
          <w:lang w:eastAsia="zh-CN"/>
        </w:rPr>
        <w:t>5</w:t>
      </w:r>
      <w:r>
        <w:rPr>
          <w:lang w:eastAsia="zh-CN"/>
        </w:rPr>
        <w:t>.1.5</w:t>
      </w:r>
      <w:r>
        <w:rPr>
          <w:lang w:eastAsia="zh-CN"/>
        </w:rPr>
        <w:tab/>
        <w:t>Evaluation</w:t>
      </w:r>
      <w:bookmarkEnd w:id="83"/>
      <w:bookmarkEnd w:id="84"/>
    </w:p>
    <w:p w14:paraId="3DB3DF3D" w14:textId="77777777" w:rsidR="00B30228" w:rsidRDefault="00000000">
      <w:pPr>
        <w:rPr>
          <w:lang w:eastAsia="zh-CN"/>
        </w:rPr>
      </w:pPr>
      <w:r>
        <w:rPr>
          <w:rFonts w:hint="eastAsia"/>
          <w:lang w:eastAsia="zh-CN"/>
        </w:rPr>
        <w:t>Solutions #</w:t>
      </w:r>
      <w:r>
        <w:rPr>
          <w:lang w:eastAsia="zh-CN"/>
        </w:rPr>
        <w:t>1</w:t>
      </w:r>
      <w:r>
        <w:rPr>
          <w:rFonts w:hint="eastAsia"/>
          <w:lang w:eastAsia="zh-CN"/>
        </w:rPr>
        <w:t xml:space="preserve">.1 </w:t>
      </w:r>
      <w:r>
        <w:rPr>
          <w:lang w:eastAsia="zh-CN"/>
        </w:rPr>
        <w:t>addresses the key issue</w:t>
      </w:r>
      <w:r>
        <w:t xml:space="preserve"> </w:t>
      </w:r>
      <w:r>
        <w:rPr>
          <w:lang w:eastAsia="zh-CN"/>
        </w:rPr>
        <w:t>for how to support converged charging for Ranging/Sidelink Positioning UE Discovery in 5GS</w:t>
      </w:r>
      <w:r>
        <w:rPr>
          <w:rFonts w:hint="eastAsia"/>
          <w:lang w:eastAsia="zh-CN"/>
        </w:rPr>
        <w:t>,</w:t>
      </w:r>
      <w:r>
        <w:rPr>
          <w:lang w:eastAsia="zh-CN"/>
        </w:rPr>
        <w:t xml:space="preserve"> including:</w:t>
      </w:r>
    </w:p>
    <w:p w14:paraId="38880CFD" w14:textId="77777777" w:rsidR="00B30228" w:rsidRDefault="00000000">
      <w:pPr>
        <w:rPr>
          <w:lang w:eastAsia="zh-CN"/>
        </w:rPr>
      </w:pPr>
      <w:r>
        <w:rPr>
          <w:lang w:eastAsia="zh-CN"/>
        </w:rPr>
        <w:t>-</w:t>
      </w:r>
      <w:r>
        <w:rPr>
          <w:lang w:eastAsia="zh-CN"/>
        </w:rPr>
        <w:tab/>
        <w:t>Ranging/SL Positioning UE discovery with 5G ProSe capable UE in Model A and Model B;</w:t>
      </w:r>
    </w:p>
    <w:p w14:paraId="566719FB" w14:textId="77777777" w:rsidR="00B30228" w:rsidRDefault="00000000">
      <w:pPr>
        <w:rPr>
          <w:lang w:eastAsia="zh-CN"/>
        </w:rPr>
      </w:pPr>
      <w:r>
        <w:rPr>
          <w:lang w:eastAsia="zh-CN"/>
        </w:rPr>
        <w:t>-</w:t>
      </w:r>
      <w:r>
        <w:rPr>
          <w:lang w:eastAsia="zh-CN"/>
        </w:rPr>
        <w:tab/>
        <w:t>Ranging/SL Positioning UE discovery with V2X capable UE;</w:t>
      </w:r>
    </w:p>
    <w:p w14:paraId="4C5C8461" w14:textId="412A2DF9" w:rsidR="00B30228" w:rsidRDefault="00000000">
      <w:pPr>
        <w:rPr>
          <w:lang w:eastAsia="zh-CN"/>
        </w:rPr>
      </w:pPr>
      <w:r>
        <w:rPr>
          <w:lang w:eastAsia="zh-CN"/>
        </w:rPr>
        <w:t xml:space="preserve">The enhancement of GMLC and new parameters (i.e. Ranging and Sidelink Positioning Information) for Ranging Sidelink Positioning UE Discovery are </w:t>
      </w:r>
      <w:r w:rsidR="00880548">
        <w:rPr>
          <w:lang w:eastAsia="zh-CN"/>
        </w:rPr>
        <w:t>needed</w:t>
      </w:r>
      <w:r>
        <w:rPr>
          <w:lang w:eastAsia="zh-CN"/>
        </w:rPr>
        <w:t>.</w:t>
      </w:r>
      <w:r w:rsidR="00880548">
        <w:rPr>
          <w:lang w:eastAsia="zh-CN"/>
        </w:rPr>
        <w:t xml:space="preserve"> </w:t>
      </w:r>
      <w:r w:rsidR="00880548" w:rsidRPr="003A73D5">
        <w:rPr>
          <w:lang w:eastAsia="zh-CN"/>
        </w:rPr>
        <w:t xml:space="preserve">The service message between AMF and UE is </w:t>
      </w:r>
      <w:r w:rsidR="00880548">
        <w:rPr>
          <w:lang w:eastAsia="zh-CN"/>
        </w:rPr>
        <w:t>needed</w:t>
      </w:r>
      <w:r w:rsidR="00880548" w:rsidRPr="003A73D5">
        <w:rPr>
          <w:lang w:eastAsia="zh-CN"/>
        </w:rPr>
        <w:t xml:space="preserve"> to include the information for GMLC address so that UE </w:t>
      </w:r>
      <w:r w:rsidR="00880548">
        <w:rPr>
          <w:lang w:eastAsia="zh-CN"/>
        </w:rPr>
        <w:t>may</w:t>
      </w:r>
      <w:r w:rsidR="00880548" w:rsidRPr="003A73D5">
        <w:rPr>
          <w:lang w:eastAsia="zh-CN"/>
        </w:rPr>
        <w:t xml:space="preserve"> obtain GMLC address through AMF.</w:t>
      </w:r>
    </w:p>
    <w:p w14:paraId="444ABABD" w14:textId="77777777" w:rsidR="00B30228" w:rsidRDefault="00000000">
      <w:pPr>
        <w:pStyle w:val="Heading3"/>
        <w:rPr>
          <w:lang w:eastAsia="zh-CN"/>
        </w:rPr>
      </w:pPr>
      <w:bookmarkStart w:id="85" w:name="_Toc158068093"/>
      <w:bookmarkStart w:id="86" w:name="_Toc158069516"/>
      <w:r>
        <w:rPr>
          <w:rFonts w:hint="eastAsia"/>
          <w:lang w:eastAsia="zh-CN"/>
        </w:rPr>
        <w:t>5</w:t>
      </w:r>
      <w:r>
        <w:rPr>
          <w:lang w:eastAsia="zh-CN"/>
        </w:rPr>
        <w:t>.1.6</w:t>
      </w:r>
      <w:r>
        <w:rPr>
          <w:lang w:eastAsia="zh-CN"/>
        </w:rPr>
        <w:tab/>
        <w:t>Conclusion</w:t>
      </w:r>
      <w:bookmarkEnd w:id="85"/>
      <w:bookmarkEnd w:id="86"/>
    </w:p>
    <w:p w14:paraId="01EAB30A" w14:textId="76E7B70D" w:rsidR="00B30228" w:rsidRDefault="00000000">
      <w:pPr>
        <w:rPr>
          <w:lang w:eastAsia="zh-CN"/>
        </w:rPr>
      </w:pPr>
      <w:r>
        <w:t>It is concluded</w:t>
      </w:r>
      <w:r>
        <w:rPr>
          <w:rFonts w:hint="eastAsia"/>
          <w:lang w:eastAsia="zh-CN"/>
        </w:rPr>
        <w:t xml:space="preserve"> that the </w:t>
      </w:r>
      <w:r>
        <w:rPr>
          <w:lang w:eastAsia="zh-CN"/>
        </w:rPr>
        <w:t>solution #</w:t>
      </w:r>
      <w:r>
        <w:rPr>
          <w:rFonts w:hint="eastAsia"/>
          <w:lang w:eastAsia="zh-CN"/>
        </w:rPr>
        <w:t>1</w:t>
      </w:r>
      <w:r>
        <w:rPr>
          <w:lang w:eastAsia="zh-CN"/>
        </w:rPr>
        <w:t>.</w:t>
      </w:r>
      <w:r>
        <w:rPr>
          <w:rFonts w:hint="eastAsia"/>
          <w:lang w:eastAsia="zh-CN"/>
        </w:rPr>
        <w:t>1</w:t>
      </w:r>
      <w:r>
        <w:rPr>
          <w:lang w:eastAsia="zh-CN"/>
        </w:rPr>
        <w:t xml:space="preserve"> is </w:t>
      </w:r>
      <w:r w:rsidR="00137B08">
        <w:rPr>
          <w:lang w:eastAsia="zh-CN"/>
        </w:rPr>
        <w:t>a</w:t>
      </w:r>
      <w:r>
        <w:rPr>
          <w:lang w:eastAsia="zh-CN"/>
        </w:rPr>
        <w:t xml:space="preserve"> feasible solution</w:t>
      </w:r>
      <w:r w:rsidR="00137B08">
        <w:rPr>
          <w:lang w:eastAsia="zh-CN"/>
        </w:rPr>
        <w:t>,</w:t>
      </w:r>
      <w:r>
        <w:rPr>
          <w:lang w:eastAsia="zh-CN"/>
        </w:rPr>
        <w:t xml:space="preserve"> </w:t>
      </w:r>
      <w:r w:rsidR="00137B08">
        <w:rPr>
          <w:lang w:eastAsia="zh-CN"/>
        </w:rPr>
        <w:t>but</w:t>
      </w:r>
      <w:r w:rsidR="00137B08">
        <w:rPr>
          <w:rFonts w:hint="eastAsia"/>
          <w:lang w:eastAsia="zh-CN"/>
        </w:rPr>
        <w:t xml:space="preserve"> </w:t>
      </w:r>
      <w:r>
        <w:rPr>
          <w:rFonts w:hint="eastAsia"/>
          <w:lang w:eastAsia="zh-CN"/>
        </w:rPr>
        <w:t>n</w:t>
      </w:r>
      <w:r>
        <w:rPr>
          <w:lang w:eastAsia="zh-CN"/>
        </w:rPr>
        <w:t>ew parameters need to be added for the Ranging Sidelink Positioning UE Discovery charging.</w:t>
      </w:r>
      <w:r w:rsidR="00137B08">
        <w:rPr>
          <w:lang w:eastAsia="zh-CN"/>
        </w:rPr>
        <w:t xml:space="preserve"> This depends on work in other 3GPP working groups</w:t>
      </w:r>
      <w:r w:rsidR="00137B08">
        <w:rPr>
          <w:lang w:val="en-US" w:eastAsia="zh-CN"/>
        </w:rPr>
        <w:t>.</w:t>
      </w:r>
    </w:p>
    <w:p w14:paraId="23E339F6" w14:textId="77777777" w:rsidR="00B30228" w:rsidRDefault="00B30228">
      <w:pPr>
        <w:rPr>
          <w:lang w:eastAsia="zh-CN"/>
        </w:rPr>
      </w:pPr>
    </w:p>
    <w:p w14:paraId="5F33561A" w14:textId="77777777" w:rsidR="00B30228" w:rsidRDefault="00000000">
      <w:pPr>
        <w:pStyle w:val="Heading2"/>
        <w:rPr>
          <w:lang w:eastAsia="zh-CN"/>
        </w:rPr>
      </w:pPr>
      <w:bookmarkStart w:id="87" w:name="_Toc158068094"/>
      <w:bookmarkStart w:id="88" w:name="_Toc158069517"/>
      <w:r>
        <w:rPr>
          <w:rFonts w:hint="eastAsia"/>
          <w:lang w:eastAsia="zh-CN"/>
        </w:rPr>
        <w:lastRenderedPageBreak/>
        <w:t>5</w:t>
      </w:r>
      <w:r>
        <w:rPr>
          <w:lang w:eastAsia="zh-CN"/>
        </w:rPr>
        <w:t>.2</w:t>
      </w:r>
      <w:r>
        <w:rPr>
          <w:lang w:eastAsia="zh-CN"/>
        </w:rPr>
        <w:tab/>
        <w:t>Scenario 2: 5GS charging for UE positioning assisted by Sidelink Positioning and involving 5GC</w:t>
      </w:r>
      <w:bookmarkEnd w:id="87"/>
      <w:bookmarkEnd w:id="88"/>
    </w:p>
    <w:p w14:paraId="4F7B1C14" w14:textId="77777777" w:rsidR="00B30228" w:rsidRDefault="00000000">
      <w:pPr>
        <w:pStyle w:val="Heading3"/>
        <w:rPr>
          <w:lang w:eastAsia="zh-CN"/>
        </w:rPr>
      </w:pPr>
      <w:bookmarkStart w:id="89" w:name="_Toc158068095"/>
      <w:bookmarkStart w:id="90" w:name="_Toc158069518"/>
      <w:r>
        <w:rPr>
          <w:rFonts w:hint="eastAsia"/>
          <w:lang w:eastAsia="zh-CN"/>
        </w:rPr>
        <w:t>5</w:t>
      </w:r>
      <w:r>
        <w:rPr>
          <w:lang w:eastAsia="zh-CN"/>
        </w:rPr>
        <w:t>.2.1</w:t>
      </w:r>
      <w:r>
        <w:rPr>
          <w:lang w:eastAsia="zh-CN"/>
        </w:rPr>
        <w:tab/>
        <w:t>General description and assumptions</w:t>
      </w:r>
      <w:bookmarkEnd w:id="89"/>
      <w:bookmarkEnd w:id="90"/>
    </w:p>
    <w:p w14:paraId="40F1160A" w14:textId="77777777" w:rsidR="00B30228" w:rsidRDefault="00000000">
      <w:pPr>
        <w:rPr>
          <w:lang w:eastAsia="zh-CN"/>
        </w:rPr>
      </w:pPr>
      <w:r>
        <w:rPr>
          <w:rFonts w:hint="eastAsia"/>
          <w:lang w:eastAsia="zh-CN"/>
        </w:rPr>
        <w:t xml:space="preserve">As defined in </w:t>
      </w:r>
      <w:r>
        <w:rPr>
          <w:lang w:eastAsia="zh-CN"/>
        </w:rPr>
        <w:t>TS 23.586 [3], the feature of UE positioning assisted by Sidelink Positioning and involving 5GC is introduced to estimate the location of a Tagert UE with the assistance of the network by using the location of one or more Located UEs and the distance and/or direction between the Target UE and Located UE(s).</w:t>
      </w:r>
    </w:p>
    <w:p w14:paraId="7BE75140" w14:textId="77777777" w:rsidR="00B30228" w:rsidRDefault="00000000">
      <w:pPr>
        <w:rPr>
          <w:lang w:eastAsia="zh-CN"/>
        </w:rPr>
      </w:pPr>
      <w:r>
        <w:rPr>
          <w:lang w:eastAsia="zh-CN"/>
        </w:rPr>
        <w:t xml:space="preserve">There can be network based Sidelink Positioning and </w:t>
      </w:r>
      <w:r>
        <w:rPr>
          <w:rFonts w:eastAsia="SimSun"/>
          <w:lang w:val="en-US" w:eastAsia="zh-CN" w:bidi="ar"/>
        </w:rPr>
        <w:t>network-assisted</w:t>
      </w:r>
      <w:r>
        <w:rPr>
          <w:lang w:eastAsia="zh-CN"/>
        </w:rPr>
        <w:t xml:space="preserve"> Sidelink Positioning. Each has two cases:</w:t>
      </w:r>
    </w:p>
    <w:p w14:paraId="7424F95C" w14:textId="77777777" w:rsidR="00B30228" w:rsidRDefault="00000000">
      <w:pPr>
        <w:pStyle w:val="B1"/>
        <w:rPr>
          <w:lang w:eastAsia="zh-CN"/>
        </w:rPr>
      </w:pPr>
      <w:r>
        <w:rPr>
          <w:rFonts w:hint="eastAsia"/>
          <w:lang w:eastAsia="zh-CN"/>
        </w:rPr>
        <w:t>-</w:t>
      </w:r>
      <w:r>
        <w:rPr>
          <w:lang w:eastAsia="zh-CN"/>
        </w:rPr>
        <w:tab/>
        <w:t>When the Target UE can establish a NAS signalling connection; or</w:t>
      </w:r>
    </w:p>
    <w:p w14:paraId="497F3B07" w14:textId="77777777" w:rsidR="00B30228" w:rsidRDefault="00000000">
      <w:pPr>
        <w:pStyle w:val="B1"/>
        <w:rPr>
          <w:lang w:eastAsia="zh-CN"/>
        </w:rPr>
      </w:pPr>
      <w:r>
        <w:rPr>
          <w:rFonts w:hint="eastAsia"/>
          <w:lang w:eastAsia="zh-CN"/>
        </w:rPr>
        <w:t>-</w:t>
      </w:r>
      <w:r>
        <w:rPr>
          <w:lang w:eastAsia="zh-CN"/>
        </w:rPr>
        <w:tab/>
        <w:t>When the Target UE cannot establish a NAS signalling connection.</w:t>
      </w:r>
    </w:p>
    <w:p w14:paraId="31085815" w14:textId="77777777" w:rsidR="00B30228" w:rsidRDefault="00000000">
      <w:pPr>
        <w:pStyle w:val="Heading4"/>
        <w:rPr>
          <w:lang w:eastAsia="zh-CN"/>
        </w:rPr>
      </w:pPr>
      <w:bookmarkStart w:id="91" w:name="_Toc158068096"/>
      <w:bookmarkStart w:id="92" w:name="_Toc158069519"/>
      <w:r>
        <w:rPr>
          <w:rFonts w:hint="eastAsia"/>
          <w:lang w:eastAsia="zh-CN"/>
        </w:rPr>
        <w:t>5</w:t>
      </w:r>
      <w:r>
        <w:rPr>
          <w:lang w:eastAsia="zh-CN"/>
        </w:rPr>
        <w:t>.2.1.1</w:t>
      </w:r>
      <w:r>
        <w:rPr>
          <w:lang w:eastAsia="zh-CN"/>
        </w:rPr>
        <w:tab/>
      </w:r>
      <w:r>
        <w:rPr>
          <w:lang w:eastAsia="zh-CN"/>
        </w:rPr>
        <w:tab/>
        <w:t>Use Case #2.1: RSL-SC charged by RSL-MNO based on usage</w:t>
      </w:r>
      <w:bookmarkEnd w:id="91"/>
      <w:bookmarkEnd w:id="92"/>
    </w:p>
    <w:p w14:paraId="2827DD9F" w14:textId="77777777" w:rsidR="00B30228" w:rsidRDefault="00000000">
      <w:pPr>
        <w:pStyle w:val="B1"/>
        <w:ind w:left="0" w:firstLine="0"/>
        <w:rPr>
          <w:lang w:eastAsia="zh-CN"/>
        </w:rPr>
      </w:pPr>
      <w:r>
        <w:rPr>
          <w:lang w:eastAsia="zh-CN"/>
        </w:rPr>
        <w:t>This use case focuses on RSL-SC and RSL-MNO business roles.</w:t>
      </w:r>
    </w:p>
    <w:p w14:paraId="1C6DD4E3" w14:textId="77777777" w:rsidR="00B30228" w:rsidRDefault="00000000">
      <w:pPr>
        <w:pStyle w:val="B1"/>
        <w:numPr>
          <w:ilvl w:val="0"/>
          <w:numId w:val="12"/>
        </w:numPr>
      </w:pPr>
      <w:r>
        <w:rPr>
          <w:rFonts w:hint="eastAsia"/>
          <w:lang w:eastAsia="zh-CN"/>
        </w:rPr>
        <w:t>Ch</w:t>
      </w:r>
      <w:r>
        <w:t xml:space="preserve">arged party: RSL-SC using UE positioning service assisted by </w:t>
      </w:r>
      <w:r>
        <w:rPr>
          <w:lang w:eastAsia="zh-CN"/>
        </w:rPr>
        <w:t>Sidelink Positioning</w:t>
      </w:r>
      <w:r>
        <w:t>.</w:t>
      </w:r>
    </w:p>
    <w:p w14:paraId="3C8CBDD0" w14:textId="77777777" w:rsidR="00B30228" w:rsidRDefault="00000000">
      <w:pPr>
        <w:pStyle w:val="B1"/>
        <w:numPr>
          <w:ilvl w:val="0"/>
          <w:numId w:val="12"/>
        </w:numPr>
      </w:pPr>
      <w:r>
        <w:rPr>
          <w:rFonts w:hint="eastAsia"/>
          <w:lang w:eastAsia="zh-CN"/>
        </w:rPr>
        <w:t>C</w:t>
      </w:r>
      <w:r>
        <w:rPr>
          <w:lang w:eastAsia="zh-CN"/>
        </w:rPr>
        <w:t>harging party: RSL-MNO who provides the UE positioning service.</w:t>
      </w:r>
    </w:p>
    <w:p w14:paraId="7E5ABAFC"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79C4615C" w14:textId="77777777" w:rsidR="00B30228" w:rsidRDefault="00000000">
      <w:pPr>
        <w:pStyle w:val="Heading4"/>
        <w:rPr>
          <w:lang w:eastAsia="zh-CN"/>
        </w:rPr>
      </w:pPr>
      <w:bookmarkStart w:id="93" w:name="_Toc158068097"/>
      <w:bookmarkStart w:id="94" w:name="_Toc158069520"/>
      <w:r>
        <w:rPr>
          <w:lang w:eastAsia="zh-CN"/>
        </w:rPr>
        <w:t>5.2.1.2</w:t>
      </w:r>
      <w:r>
        <w:rPr>
          <w:lang w:eastAsia="zh-CN"/>
        </w:rPr>
        <w:tab/>
      </w:r>
      <w:r>
        <w:rPr>
          <w:lang w:eastAsia="zh-CN"/>
        </w:rPr>
        <w:tab/>
        <w:t>Use Case #2.2: RSL-MNO charged by RSL-SP based on usage</w:t>
      </w:r>
      <w:bookmarkEnd w:id="93"/>
      <w:bookmarkEnd w:id="94"/>
    </w:p>
    <w:p w14:paraId="7DD80486" w14:textId="77777777" w:rsidR="00B30228" w:rsidRDefault="00000000">
      <w:pPr>
        <w:pStyle w:val="B1"/>
        <w:ind w:left="0" w:firstLine="0"/>
        <w:rPr>
          <w:lang w:eastAsia="zh-CN"/>
        </w:rPr>
      </w:pPr>
      <w:r>
        <w:rPr>
          <w:lang w:eastAsia="zh-CN"/>
        </w:rPr>
        <w:t>This use case focuses on RSL-MNO and RSL-SP business roles.</w:t>
      </w:r>
    </w:p>
    <w:p w14:paraId="63327D7E" w14:textId="77777777" w:rsidR="00B30228" w:rsidRDefault="00000000">
      <w:pPr>
        <w:pStyle w:val="B1"/>
        <w:numPr>
          <w:ilvl w:val="0"/>
          <w:numId w:val="12"/>
        </w:numPr>
      </w:pPr>
      <w:r>
        <w:rPr>
          <w:rFonts w:hint="eastAsia"/>
          <w:lang w:eastAsia="zh-CN"/>
        </w:rPr>
        <w:t>C</w:t>
      </w:r>
      <w:r>
        <w:rPr>
          <w:lang w:eastAsia="zh-CN"/>
        </w:rPr>
        <w:t>harged party: RSL-MNO who performs UE positioning using one or more Located UEs.</w:t>
      </w:r>
    </w:p>
    <w:p w14:paraId="23052B82" w14:textId="77777777" w:rsidR="00B30228" w:rsidRDefault="00000000">
      <w:pPr>
        <w:pStyle w:val="B1"/>
        <w:numPr>
          <w:ilvl w:val="0"/>
          <w:numId w:val="12"/>
        </w:numPr>
      </w:pPr>
      <w:r>
        <w:rPr>
          <w:rFonts w:hint="eastAsia"/>
          <w:lang w:eastAsia="zh-CN"/>
        </w:rPr>
        <w:t>C</w:t>
      </w:r>
      <w:r>
        <w:rPr>
          <w:lang w:eastAsia="zh-CN"/>
        </w:rPr>
        <w:t>harging party: RSL-SP who provides Located UEs to assist the UE positioning for the Target UE.</w:t>
      </w:r>
    </w:p>
    <w:p w14:paraId="1862E0D0" w14:textId="77777777" w:rsidR="00B30228" w:rsidRDefault="00000000">
      <w:pPr>
        <w:pStyle w:val="B1"/>
        <w:ind w:left="0" w:firstLine="0"/>
        <w:rPr>
          <w:lang w:eastAsia="zh-CN"/>
        </w:rPr>
      </w:pPr>
      <w:r>
        <w:rPr>
          <w:rFonts w:hint="eastAsia"/>
          <w:lang w:eastAsia="zh-CN"/>
        </w:rPr>
        <w:t>T</w:t>
      </w:r>
      <w:r>
        <w:rPr>
          <w:lang w:eastAsia="zh-CN"/>
        </w:rPr>
        <w:t>he potential charging requirements for this use case are: REQ-CH_RANGING_SL_5GS_UEP-01, REQ-CH_RANGING_SL_5GS_UEP-02 and REQ-CH_RANGING_SL_5GS_UEP-03.</w:t>
      </w:r>
    </w:p>
    <w:p w14:paraId="24574316" w14:textId="77777777" w:rsidR="00B30228" w:rsidRDefault="00000000">
      <w:pPr>
        <w:pStyle w:val="Heading3"/>
        <w:rPr>
          <w:lang w:eastAsia="zh-CN"/>
        </w:rPr>
      </w:pPr>
      <w:bookmarkStart w:id="95" w:name="_Toc158068098"/>
      <w:bookmarkStart w:id="96" w:name="_Toc158069521"/>
      <w:r>
        <w:rPr>
          <w:rFonts w:hint="eastAsia"/>
          <w:lang w:eastAsia="zh-CN"/>
        </w:rPr>
        <w:t>5</w:t>
      </w:r>
      <w:r>
        <w:rPr>
          <w:lang w:eastAsia="zh-CN"/>
        </w:rPr>
        <w:t>.2.2</w:t>
      </w:r>
      <w:r>
        <w:rPr>
          <w:lang w:eastAsia="zh-CN"/>
        </w:rPr>
        <w:tab/>
        <w:t>Potential charging requirements</w:t>
      </w:r>
      <w:bookmarkEnd w:id="95"/>
      <w:bookmarkEnd w:id="96"/>
    </w:p>
    <w:p w14:paraId="42B56D52" w14:textId="77777777" w:rsidR="00B30228" w:rsidRDefault="00000000">
      <w:pPr>
        <w:rPr>
          <w:lang w:val="en-US" w:eastAsia="zh-CN"/>
        </w:rPr>
      </w:pPr>
      <w:r>
        <w:rPr>
          <w:lang w:eastAsia="zh-CN"/>
        </w:rPr>
        <w:t>The following are potential high-level charging requirements for UE positioning assisted by Sidelink Positioning and involving 5GC:</w:t>
      </w:r>
    </w:p>
    <w:p w14:paraId="452FC3D2" w14:textId="77777777" w:rsidR="00B30228" w:rsidRDefault="00000000">
      <w:pPr>
        <w:rPr>
          <w:lang w:eastAsia="zh-CN"/>
        </w:rPr>
      </w:pPr>
      <w:r>
        <w:rPr>
          <w:lang w:eastAsia="zh-CN"/>
        </w:rPr>
        <w:t>REQ-CH_RANGING_SL_5GS_UEP-01: The 5GS should support converged charging and charging information reporting for UE positioning assisted by Sidelink Positioning and involving 5GC, including the cases:</w:t>
      </w:r>
    </w:p>
    <w:p w14:paraId="547831BE" w14:textId="77777777" w:rsidR="00B30228" w:rsidRDefault="00000000">
      <w:pPr>
        <w:pStyle w:val="B1"/>
        <w:rPr>
          <w:lang w:eastAsia="zh-CN"/>
        </w:rPr>
      </w:pPr>
      <w:r>
        <w:t>-</w:t>
      </w:r>
      <w:r>
        <w:tab/>
        <w:t>Network based SL positioning for UE with NAS connection</w:t>
      </w:r>
      <w:r>
        <w:rPr>
          <w:rFonts w:hint="eastAsia"/>
          <w:lang w:eastAsia="zh-CN"/>
        </w:rPr>
        <w:t>;</w:t>
      </w:r>
    </w:p>
    <w:p w14:paraId="221939CA" w14:textId="77777777" w:rsidR="00B30228" w:rsidRDefault="00000000">
      <w:pPr>
        <w:pStyle w:val="B1"/>
      </w:pPr>
      <w:r>
        <w:t>-</w:t>
      </w:r>
      <w:r>
        <w:tab/>
      </w:r>
      <w:r>
        <w:rPr>
          <w:rFonts w:hint="eastAsia"/>
        </w:rPr>
        <w:t>N</w:t>
      </w:r>
      <w:r>
        <w:t>etwork based SL positioning for UE without NAS connection;</w:t>
      </w:r>
    </w:p>
    <w:p w14:paraId="3CCAC636"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 NAS connection;</w:t>
      </w:r>
    </w:p>
    <w:p w14:paraId="4A22D890" w14:textId="77777777" w:rsidR="00B30228" w:rsidRDefault="00000000">
      <w:pPr>
        <w:pStyle w:val="B1"/>
        <w:rPr>
          <w:lang w:eastAsia="zh-CN"/>
        </w:rPr>
      </w:pPr>
      <w:r>
        <w:rPr>
          <w:rFonts w:hint="eastAsia"/>
          <w:lang w:eastAsia="zh-CN"/>
        </w:rPr>
        <w:t>-</w:t>
      </w:r>
      <w:r>
        <w:rPr>
          <w:lang w:eastAsia="zh-CN"/>
        </w:rPr>
        <w:tab/>
      </w:r>
      <w:r>
        <w:rPr>
          <w:rFonts w:eastAsia="SimSun"/>
          <w:lang w:val="en-US" w:eastAsia="zh-CN" w:bidi="ar"/>
        </w:rPr>
        <w:t>network-assisted</w:t>
      </w:r>
      <w:r>
        <w:rPr>
          <w:lang w:eastAsia="zh-CN"/>
        </w:rPr>
        <w:t xml:space="preserve"> SL positioning for UE without NAS connection.</w:t>
      </w:r>
    </w:p>
    <w:p w14:paraId="35DAE913" w14:textId="77777777" w:rsidR="00B30228" w:rsidRDefault="00000000">
      <w:pPr>
        <w:rPr>
          <w:lang w:eastAsia="zh-CN"/>
        </w:rPr>
      </w:pPr>
      <w:r>
        <w:rPr>
          <w:lang w:eastAsia="zh-CN"/>
        </w:rPr>
        <w:t>REQ-CH_RANGING_SL_5GS_UEP-02: The 5GS should support identifying chargeable events and charging information for UE positioning assisted by Sidelink Positioning and involving 5GC considering the four cases above.</w:t>
      </w:r>
    </w:p>
    <w:p w14:paraId="2A2C52CC" w14:textId="77777777" w:rsidR="00B30228" w:rsidRDefault="00000000">
      <w:pPr>
        <w:rPr>
          <w:lang w:eastAsia="zh-CN"/>
        </w:rPr>
      </w:pPr>
      <w:r>
        <w:rPr>
          <w:lang w:eastAsia="zh-CN"/>
        </w:rPr>
        <w:t>REQ-CH_RANGING_SL_5GS_UEP-03: The 5GS should support collecting the charging information related to UE positioning assisted by Sidelink Positioning and involving 5GC.</w:t>
      </w:r>
    </w:p>
    <w:p w14:paraId="01712E3C" w14:textId="77777777" w:rsidR="00B30228" w:rsidRDefault="00000000">
      <w:pPr>
        <w:pStyle w:val="Heading3"/>
        <w:rPr>
          <w:lang w:eastAsia="zh-CN"/>
        </w:rPr>
      </w:pPr>
      <w:bookmarkStart w:id="97" w:name="_Toc158068099"/>
      <w:bookmarkStart w:id="98" w:name="_Toc158069522"/>
      <w:r>
        <w:rPr>
          <w:rFonts w:hint="eastAsia"/>
          <w:lang w:eastAsia="zh-CN"/>
        </w:rPr>
        <w:t>5</w:t>
      </w:r>
      <w:r>
        <w:rPr>
          <w:lang w:eastAsia="zh-CN"/>
        </w:rPr>
        <w:t>.2.3</w:t>
      </w:r>
      <w:r>
        <w:rPr>
          <w:lang w:eastAsia="zh-CN"/>
        </w:rPr>
        <w:tab/>
        <w:t>Key issues</w:t>
      </w:r>
      <w:bookmarkEnd w:id="97"/>
      <w:bookmarkEnd w:id="98"/>
    </w:p>
    <w:p w14:paraId="6E076A44" w14:textId="77777777" w:rsidR="00B30228" w:rsidRDefault="00000000">
      <w:pPr>
        <w:rPr>
          <w:lang w:eastAsia="zh-CN"/>
        </w:rPr>
      </w:pPr>
      <w:r>
        <w:rPr>
          <w:lang w:eastAsia="zh-CN"/>
        </w:rPr>
        <w:t>This key issue is for investigating how to support converged charging for UE positioning assisted by Sidelink Positioning and involving 5GC considering REQ-CH_RANGING_SL_5GS_UEP-01, REQ-CH_RANGING_SL_5GS_UEP-02 and REQ-CH_RANGING_SL_5GS_UEP-03.</w:t>
      </w:r>
    </w:p>
    <w:p w14:paraId="2D84B4EE" w14:textId="77777777" w:rsidR="00B30228" w:rsidRDefault="00000000">
      <w:pPr>
        <w:rPr>
          <w:lang w:eastAsia="zh-CN"/>
        </w:rPr>
      </w:pPr>
      <w:r>
        <w:rPr>
          <w:lang w:eastAsia="zh-CN"/>
        </w:rPr>
        <w:lastRenderedPageBreak/>
        <w:t>This investigating covers the following:</w:t>
      </w:r>
    </w:p>
    <w:p w14:paraId="571DE800"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UE positioning assisted by Sidelink Positioning and involving 5GC;</w:t>
      </w:r>
    </w:p>
    <w:p w14:paraId="315A242A"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UE positioning assisted by Sidelink Positioning and involving 5GC;</w:t>
      </w:r>
    </w:p>
    <w:p w14:paraId="6A2A22C4" w14:textId="77777777" w:rsidR="00B30228" w:rsidRDefault="00000000">
      <w:pPr>
        <w:pStyle w:val="B1"/>
        <w:rPr>
          <w:lang w:eastAsia="zh-CN"/>
        </w:rPr>
      </w:pPr>
      <w:r>
        <w:rPr>
          <w:lang w:eastAsia="zh-CN"/>
        </w:rPr>
        <w:t>-</w:t>
      </w:r>
      <w:r>
        <w:rPr>
          <w:lang w:eastAsia="zh-CN"/>
        </w:rPr>
        <w:tab/>
        <w:t>identification and classification of the charging information for UE positioning assisted by Sidelink Positioning and involving 5GC.</w:t>
      </w:r>
    </w:p>
    <w:p w14:paraId="6D84AC4A" w14:textId="77777777" w:rsidR="00B30228" w:rsidRDefault="00000000">
      <w:pPr>
        <w:pStyle w:val="Heading3"/>
        <w:rPr>
          <w:lang w:eastAsia="zh-CN"/>
        </w:rPr>
      </w:pPr>
      <w:bookmarkStart w:id="99" w:name="_Toc158068100"/>
      <w:bookmarkStart w:id="100" w:name="_Toc158069523"/>
      <w:r>
        <w:rPr>
          <w:rFonts w:hint="eastAsia"/>
          <w:lang w:eastAsia="zh-CN"/>
        </w:rPr>
        <w:t>5</w:t>
      </w:r>
      <w:r>
        <w:rPr>
          <w:lang w:eastAsia="zh-CN"/>
        </w:rPr>
        <w:t>.2.4</w:t>
      </w:r>
      <w:r>
        <w:rPr>
          <w:lang w:eastAsia="zh-CN"/>
        </w:rPr>
        <w:tab/>
        <w:t>Possible solutions</w:t>
      </w:r>
      <w:bookmarkEnd w:id="99"/>
      <w:bookmarkEnd w:id="100"/>
    </w:p>
    <w:p w14:paraId="15D29317" w14:textId="77777777" w:rsidR="00B30228" w:rsidRDefault="00000000">
      <w:pPr>
        <w:pStyle w:val="Heading4"/>
        <w:rPr>
          <w:lang w:val="en-US" w:eastAsia="zh-CN"/>
        </w:rPr>
      </w:pPr>
      <w:bookmarkStart w:id="101" w:name="_Toc158068101"/>
      <w:bookmarkStart w:id="102" w:name="_Toc158069524"/>
      <w:bookmarkStart w:id="103" w:name="_Hlk145685658"/>
      <w:r>
        <w:rPr>
          <w:lang w:val="en-US" w:eastAsia="zh-CN"/>
        </w:rPr>
        <w:t>5.2.4.1</w:t>
      </w:r>
      <w:r>
        <w:rPr>
          <w:lang w:val="en-US" w:eastAsia="zh-CN"/>
        </w:rPr>
        <w:tab/>
        <w:t>Solution # 2.</w:t>
      </w:r>
      <w:r>
        <w:rPr>
          <w:rFonts w:hint="eastAsia"/>
          <w:lang w:val="en-US" w:eastAsia="zh-CN"/>
        </w:rPr>
        <w:t>1</w:t>
      </w:r>
      <w:r>
        <w:rPr>
          <w:lang w:val="en-US" w:eastAsia="zh-CN"/>
        </w:rPr>
        <w:t>: GMLC Charging Trigger Function (CTF) based solution for mobile originated UE positioning assisted by Sidelink Positioning and involving 5GC charging – PEC</w:t>
      </w:r>
      <w:bookmarkEnd w:id="101"/>
      <w:bookmarkEnd w:id="102"/>
    </w:p>
    <w:p w14:paraId="4A6184BD" w14:textId="77777777" w:rsidR="00B30228" w:rsidRDefault="00000000">
      <w:pPr>
        <w:pStyle w:val="Heading5"/>
        <w:rPr>
          <w:lang w:val="en-US" w:eastAsia="zh-CN"/>
        </w:rPr>
      </w:pPr>
      <w:bookmarkStart w:id="104" w:name="_Toc158068102"/>
      <w:bookmarkStart w:id="105" w:name="_Toc158069525"/>
      <w:r>
        <w:rPr>
          <w:lang w:val="en-US" w:eastAsia="zh-CN"/>
        </w:rPr>
        <w:t>5.2.4.1</w:t>
      </w:r>
      <w:r>
        <w:rPr>
          <w:lang w:val="en-US"/>
        </w:rPr>
        <w:t>.1</w:t>
      </w:r>
      <w:r>
        <w:rPr>
          <w:lang w:val="en-US"/>
        </w:rPr>
        <w:tab/>
        <w:t>General description</w:t>
      </w:r>
      <w:bookmarkEnd w:id="104"/>
      <w:bookmarkEnd w:id="105"/>
    </w:p>
    <w:p w14:paraId="1A2E2705" w14:textId="77777777" w:rsidR="00B30228" w:rsidRDefault="00000000">
      <w:pPr>
        <w:rPr>
          <w:lang w:val="en-US" w:eastAsia="zh-CN"/>
        </w:rPr>
      </w:pPr>
      <w:r>
        <w:rPr>
          <w:rFonts w:eastAsia="SimSun"/>
          <w:lang w:val="en-US" w:eastAsia="zh-CN" w:bidi="ar"/>
        </w:rPr>
        <w:t>There are four cases in the scenario of UE positioning assisted by Sidelink Positioning and involving 5GC, including network based SL positioning for UE with or without NAS connection and network-assisted SL positioning for UE with or without NAS connection. When the UE has NAS connection, the location request could be triggered by the Target UE or the AF/external client/NF. When the UE has no NAS connection, the location request could only be triggered by the UE. Therefore, the four scenarios could be further categorized into two cases: one is the location request is triggered by the UE via the AMF and the other is the location request is triggered by the AF/external client/NF via the GMLC.</w:t>
      </w:r>
    </w:p>
    <w:p w14:paraId="779BB4EB" w14:textId="77777777" w:rsidR="00B30228" w:rsidRDefault="00000000">
      <w:pPr>
        <w:rPr>
          <w:lang w:val="en-US" w:eastAsia="zh-CN"/>
        </w:rPr>
      </w:pPr>
      <w:r>
        <w:rPr>
          <w:rFonts w:eastAsia="SimSun"/>
          <w:lang w:val="en-US" w:eastAsia="zh-CN" w:bidi="ar"/>
        </w:rPr>
        <w:t>In this solution, only the location request triggered by the UE is considered. This solution which relying on CHF/5G Converged Charging System for UE positioning assisted by Sidelink Positioning and involving 5GC, addressing the key issue above.</w:t>
      </w:r>
    </w:p>
    <w:p w14:paraId="2B788DDD"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invokes the Ngmlc_Location_LocationUpdate service operation towards the GMLC. The Service operation carries the location result and the additional information, e.g. the identity of the UE, the event causing the location estimate, etc. The GMLC reports charging information to CHF during the chargeable event of the location result being calculated and delivered to the GMLC.</w:t>
      </w:r>
    </w:p>
    <w:p w14:paraId="4AE71FBE"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originated UE positioning assisted by Sidelink Positioning and involving 5GC.</w:t>
      </w:r>
    </w:p>
    <w:p w14:paraId="1FB9884E"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originated UE positioning assisted by Sidelink Positioning and involving 5GC.</w:t>
      </w:r>
    </w:p>
    <w:p w14:paraId="2BAEC85E" w14:textId="77777777" w:rsidR="00B30228" w:rsidRDefault="00000000">
      <w:pPr>
        <w:keepNext/>
        <w:keepLines/>
        <w:spacing w:before="60"/>
        <w:jc w:val="center"/>
        <w:rPr>
          <w:rFonts w:ascii="Arial" w:hAnsi="Arial"/>
          <w:b/>
          <w:lang w:val="en-US"/>
        </w:rPr>
      </w:pPr>
      <w:r>
        <w:rPr>
          <w:rFonts w:ascii="Arial" w:eastAsia="SimSun" w:hAnsi="Arial"/>
          <w:b/>
          <w:lang w:val="en-US" w:eastAsia="zh-CN" w:bidi="ar"/>
        </w:rPr>
        <w:t xml:space="preserve">Table 5.2.4.1.1-1: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originated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F25907B" w14:textId="77777777">
        <w:trPr>
          <w:cantSplit/>
          <w:tblHeader/>
          <w:jc w:val="center"/>
        </w:trPr>
        <w:tc>
          <w:tcPr>
            <w:tcW w:w="1472" w:type="pct"/>
            <w:tcBorders>
              <w:bottom w:val="single" w:sz="8" w:space="0" w:color="auto"/>
            </w:tcBorders>
            <w:shd w:val="clear" w:color="auto" w:fill="DFDFDF"/>
            <w:tcMar>
              <w:left w:w="28" w:type="dxa"/>
              <w:right w:w="28" w:type="dxa"/>
            </w:tcMar>
          </w:tcPr>
          <w:p w14:paraId="6B49822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E141C36"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648B4D69"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C9921C2" w14:textId="77777777">
        <w:trPr>
          <w:cantSplit/>
          <w:tblHeader/>
          <w:jc w:val="center"/>
        </w:trPr>
        <w:tc>
          <w:tcPr>
            <w:tcW w:w="1472" w:type="pct"/>
            <w:shd w:val="clear" w:color="auto" w:fill="auto"/>
            <w:tcMar>
              <w:left w:w="28" w:type="dxa"/>
              <w:right w:w="28" w:type="dxa"/>
            </w:tcMar>
          </w:tcPr>
          <w:p w14:paraId="6F24A8A1"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6C66228B"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5482AA7"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5363F03" w14:textId="77777777">
        <w:trPr>
          <w:cantSplit/>
          <w:jc w:val="center"/>
        </w:trPr>
        <w:tc>
          <w:tcPr>
            <w:tcW w:w="1472" w:type="pct"/>
            <w:shd w:val="clear" w:color="auto" w:fill="FFFFFF"/>
            <w:tcMar>
              <w:left w:w="28" w:type="dxa"/>
              <w:right w:w="28" w:type="dxa"/>
            </w:tcMar>
          </w:tcPr>
          <w:p w14:paraId="79B0E830"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C87C0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04B563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16E711C" w14:textId="77777777">
        <w:trPr>
          <w:cantSplit/>
          <w:trHeight w:val="48"/>
          <w:jc w:val="center"/>
        </w:trPr>
        <w:tc>
          <w:tcPr>
            <w:tcW w:w="1472" w:type="pct"/>
            <w:shd w:val="clear" w:color="auto" w:fill="FFFFFF"/>
            <w:tcMar>
              <w:left w:w="28" w:type="dxa"/>
              <w:right w:w="28" w:type="dxa"/>
            </w:tcMar>
          </w:tcPr>
          <w:p w14:paraId="1D1C2C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CD7D599"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F2A363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4A4131AA" w14:textId="77777777">
        <w:trPr>
          <w:cantSplit/>
          <w:trHeight w:val="48"/>
          <w:jc w:val="center"/>
        </w:trPr>
        <w:tc>
          <w:tcPr>
            <w:tcW w:w="1472" w:type="pct"/>
            <w:shd w:val="clear" w:color="auto" w:fill="FFFFFF"/>
            <w:tcMar>
              <w:left w:w="28" w:type="dxa"/>
              <w:right w:w="28" w:type="dxa"/>
            </w:tcMar>
          </w:tcPr>
          <w:p w14:paraId="34F6218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1720B1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F206EA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0BB4393F" w14:textId="77777777">
        <w:trPr>
          <w:cantSplit/>
          <w:trHeight w:val="48"/>
          <w:jc w:val="center"/>
        </w:trPr>
        <w:tc>
          <w:tcPr>
            <w:tcW w:w="1472" w:type="pct"/>
            <w:shd w:val="clear" w:color="auto" w:fill="FFFFFF"/>
            <w:tcMar>
              <w:left w:w="28" w:type="dxa"/>
              <w:right w:w="28" w:type="dxa"/>
            </w:tcMar>
          </w:tcPr>
          <w:p w14:paraId="421B277E"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6C6D35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A727F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C04E08F" w14:textId="77777777" w:rsidR="00B30228" w:rsidRDefault="00B30228"/>
    <w:p w14:paraId="02278A0C" w14:textId="77777777" w:rsidR="00B30228" w:rsidRDefault="00000000">
      <w:pPr>
        <w:pStyle w:val="Heading5"/>
        <w:rPr>
          <w:lang w:val="en-US" w:eastAsia="zh-CN"/>
        </w:rPr>
      </w:pPr>
      <w:bookmarkStart w:id="106" w:name="_Toc158068103"/>
      <w:bookmarkStart w:id="107" w:name="_Toc158069526"/>
      <w:r>
        <w:rPr>
          <w:lang w:val="en-US" w:eastAsia="zh-CN"/>
        </w:rPr>
        <w:t>5.2.4.1.2</w:t>
      </w:r>
      <w:r>
        <w:rPr>
          <w:lang w:val="en-US" w:eastAsia="zh-CN"/>
        </w:rPr>
        <w:tab/>
        <w:t>Architecture description</w:t>
      </w:r>
      <w:bookmarkEnd w:id="106"/>
      <w:bookmarkEnd w:id="107"/>
      <w:r>
        <w:rPr>
          <w:lang w:val="en-US" w:eastAsia="zh-CN"/>
        </w:rPr>
        <w:t xml:space="preserve"> </w:t>
      </w:r>
    </w:p>
    <w:p w14:paraId="41E79566"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5.2.4.1.2-1. GMLC based solution-CTF and are propose.</w:t>
      </w:r>
    </w:p>
    <w:p w14:paraId="6C5B35E2"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30E1B370">
          <v:shape id="_x0000_i1029" type="#_x0000_t75" style="width:297.45pt;height:181.3pt" o:ole="">
            <v:imagedata r:id="rId19" o:title=""/>
          </v:shape>
          <o:OLEObject Type="Embed" ProgID="Visio.Drawing.11" ShapeID="_x0000_i1029" DrawAspect="Content" ObjectID="_1769927530" r:id="rId20"/>
        </w:object>
      </w:r>
    </w:p>
    <w:p w14:paraId="022F090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5.2.4.1.2-1: Converged charging architecture assumption for GMLC CTF based solution</w:t>
      </w:r>
    </w:p>
    <w:p w14:paraId="617B0B91" w14:textId="77777777" w:rsidR="00B30228" w:rsidRDefault="00000000">
      <w:pPr>
        <w:pStyle w:val="Heading5"/>
        <w:rPr>
          <w:lang w:val="en-US" w:eastAsia="zh-CN"/>
        </w:rPr>
      </w:pPr>
      <w:bookmarkStart w:id="108" w:name="_Toc158068104"/>
      <w:bookmarkStart w:id="109" w:name="_Toc158069527"/>
      <w:r>
        <w:rPr>
          <w:lang w:val="en-US" w:eastAsia="zh-CN"/>
        </w:rPr>
        <w:t>5.2.4.1.3</w:t>
      </w:r>
      <w:r>
        <w:rPr>
          <w:lang w:val="en-US" w:eastAsia="zh-CN"/>
        </w:rPr>
        <w:tab/>
        <w:t>Charging procedures for mobile originated UE positioning assisted by Sidelink Positioning and involving 5GC</w:t>
      </w:r>
      <w:bookmarkEnd w:id="108"/>
      <w:bookmarkEnd w:id="109"/>
    </w:p>
    <w:p w14:paraId="48779D55" w14:textId="77777777" w:rsidR="00B30228" w:rsidRDefault="00000000">
      <w:pPr>
        <w:rPr>
          <w:lang w:val="en-US" w:eastAsia="zh-CN"/>
        </w:rPr>
      </w:pPr>
      <w:r>
        <w:rPr>
          <w:rFonts w:eastAsia="SimSun"/>
          <w:lang w:val="en-US" w:eastAsia="zh-CN" w:bidi="ar"/>
        </w:rPr>
        <w:t>The figure 5.2.4.1.3-1 describes the high-level charging procedure for GMLC (CTF) Converged charging for mobile originated UE positioning assisted by Sidelink Positioning and involving 5GC charging.</w:t>
      </w:r>
    </w:p>
    <w:p w14:paraId="2FDBA6B0" w14:textId="77777777" w:rsidR="00B30228" w:rsidRDefault="00000000">
      <w:pPr>
        <w:jc w:val="center"/>
        <w:rPr>
          <w:lang w:val="en-US" w:eastAsia="zh-CN"/>
        </w:rPr>
      </w:pPr>
      <w:r>
        <w:rPr>
          <w:rFonts w:eastAsia="SimSun"/>
          <w:lang w:val="en-US" w:eastAsia="zh-CN" w:bidi="ar"/>
        </w:rPr>
        <w:object w:dxaOrig="8416" w:dyaOrig="5162" w14:anchorId="5DAD990A">
          <v:shape id="_x0000_i1030" type="#_x0000_t75" style="width:420.85pt;height:258pt" o:ole="">
            <v:imagedata r:id="rId21" o:title=""/>
          </v:shape>
          <o:OLEObject Type="Embed" ProgID="Visio.DrawingConvertable.15" ShapeID="_x0000_i1030" DrawAspect="Content" ObjectID="_1769927531" r:id="rId22"/>
        </w:object>
      </w:r>
    </w:p>
    <w:p w14:paraId="18967B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5.2.4.1.3-1: Message flow for mobile originated UE positioning assisted by Sidelink Positioning and involving 5GC charging – PEC</w:t>
      </w:r>
    </w:p>
    <w:p w14:paraId="600C442C"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originated Sidelink positioning/Ranging procedure and the location calculation procedure as described in TS 23.586.</w:t>
      </w:r>
    </w:p>
    <w:p w14:paraId="51A03D0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Ngmlc_Location_LocationUpdate service operation towards the GMLC carrying the location result and the additional information regarding the location estimate.</w:t>
      </w:r>
    </w:p>
    <w:p w14:paraId="0B52F93D"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093040A7"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1B2CEF95"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 to GMLC.</w:t>
      </w:r>
      <w:bookmarkEnd w:id="103"/>
    </w:p>
    <w:p w14:paraId="25EFE15A" w14:textId="77777777" w:rsidR="00B30228" w:rsidRDefault="00000000">
      <w:pPr>
        <w:pStyle w:val="NormalWeb"/>
        <w:ind w:left="284"/>
        <w:rPr>
          <w:lang w:val="en-US" w:eastAsia="zh-CN"/>
        </w:rPr>
      </w:pPr>
      <w:r>
        <w:rPr>
          <w:rFonts w:eastAsia="SimSun"/>
          <w:sz w:val="20"/>
          <w:szCs w:val="20"/>
          <w:lang w:val="en-US" w:eastAsia="zh-CN" w:bidi="ar"/>
        </w:rPr>
        <w:lastRenderedPageBreak/>
        <w:t>3.</w:t>
      </w:r>
      <w:r>
        <w:rPr>
          <w:rFonts w:eastAsia="SimSun"/>
          <w:sz w:val="20"/>
          <w:szCs w:val="20"/>
          <w:lang w:val="en-US" w:eastAsia="zh-CN" w:bidi="ar"/>
        </w:rPr>
        <w:tab/>
        <w:t>GMLC transfers the location request response to UE and optionally AF/LCS client as described in TS 23.586.</w:t>
      </w:r>
    </w:p>
    <w:p w14:paraId="7EA4F256" w14:textId="77777777" w:rsidR="00B30228" w:rsidRDefault="00000000">
      <w:pPr>
        <w:pStyle w:val="Heading4"/>
        <w:rPr>
          <w:lang w:val="en-US" w:eastAsia="zh-CN"/>
        </w:rPr>
      </w:pPr>
      <w:bookmarkStart w:id="110" w:name="_Toc158068105"/>
      <w:bookmarkStart w:id="111" w:name="_Toc158069528"/>
      <w:r>
        <w:rPr>
          <w:lang w:val="en-US" w:eastAsia="zh-CN"/>
        </w:rPr>
        <w:t>5.2.4.2</w:t>
      </w:r>
      <w:r>
        <w:rPr>
          <w:lang w:val="en-US" w:eastAsia="zh-CN"/>
        </w:rPr>
        <w:tab/>
        <w:t>Solution# 2.</w:t>
      </w:r>
      <w:r>
        <w:rPr>
          <w:rFonts w:hint="eastAsia"/>
          <w:lang w:val="en-US" w:eastAsia="zh-CN"/>
        </w:rPr>
        <w:t>2</w:t>
      </w:r>
      <w:r>
        <w:rPr>
          <w:lang w:val="en-US" w:eastAsia="zh-CN"/>
        </w:rPr>
        <w:t>: GMLC Charging Trigger Function (CTF) based solution for mobile terminated UE positioning assisted by Sidelink Positioning and involving 5GC charging - PEC</w:t>
      </w:r>
      <w:bookmarkEnd w:id="110"/>
      <w:bookmarkEnd w:id="111"/>
    </w:p>
    <w:p w14:paraId="18F1D9BC" w14:textId="77777777" w:rsidR="00B30228" w:rsidRDefault="00000000">
      <w:pPr>
        <w:pStyle w:val="Heading5"/>
        <w:rPr>
          <w:lang w:val="en-US" w:eastAsia="zh-CN"/>
        </w:rPr>
      </w:pPr>
      <w:bookmarkStart w:id="112" w:name="_Toc158068106"/>
      <w:bookmarkStart w:id="113" w:name="_Toc158069529"/>
      <w:r>
        <w:rPr>
          <w:lang w:val="en-US" w:eastAsia="zh-CN"/>
        </w:rPr>
        <w:t>5.2.4.2</w:t>
      </w:r>
      <w:r>
        <w:rPr>
          <w:lang w:val="en-US"/>
        </w:rPr>
        <w:t>.1</w:t>
      </w:r>
      <w:r>
        <w:rPr>
          <w:lang w:val="en-US"/>
        </w:rPr>
        <w:tab/>
        <w:t>General description</w:t>
      </w:r>
      <w:bookmarkEnd w:id="112"/>
      <w:bookmarkEnd w:id="113"/>
    </w:p>
    <w:p w14:paraId="113ACAF4" w14:textId="77777777" w:rsidR="00B30228" w:rsidRDefault="00000000">
      <w:pPr>
        <w:rPr>
          <w:lang w:val="en-US" w:eastAsia="zh-CN"/>
        </w:rPr>
      </w:pPr>
      <w:r>
        <w:rPr>
          <w:rFonts w:eastAsia="SimSun"/>
          <w:lang w:val="en-US" w:eastAsia="zh-CN" w:bidi="ar"/>
        </w:rPr>
        <w:t>Solution# 2.</w:t>
      </w:r>
      <w:r>
        <w:rPr>
          <w:rFonts w:eastAsia="SimSun" w:hint="eastAsia"/>
          <w:lang w:val="en-US" w:eastAsia="zh-CN" w:bidi="ar"/>
        </w:rPr>
        <w:t>1</w:t>
      </w:r>
      <w:r>
        <w:rPr>
          <w:rFonts w:eastAsia="SimSun"/>
          <w:lang w:val="en-US" w:eastAsia="zh-CN" w:bidi="ar"/>
        </w:rPr>
        <w:t xml:space="preserve"> provides the solution for UE triggered UE positioning assisted by Sidelink Positioning and involving 5GC charging. In this solution, only the location request triggered by the AF/external client/ NF via the GMLC is considered. This solution which relying on CHF/5G Converged Charging System for UE positioning assisted by Sidelink Positioning and involving 5GC, addressing the key issue above.</w:t>
      </w:r>
    </w:p>
    <w:p w14:paraId="1788BB53" w14:textId="77777777" w:rsidR="00B30228" w:rsidRDefault="00000000">
      <w:pPr>
        <w:rPr>
          <w:lang w:val="en-US"/>
        </w:rPr>
      </w:pPr>
      <w:r>
        <w:rPr>
          <w:rFonts w:eastAsia="SimSun"/>
          <w:lang w:val="en-US" w:eastAsia="zh-CN" w:bidi="ar"/>
        </w:rPr>
        <w:t>After the procedure of performing Ranging/SL positioning, the location result of the Target UE could be calculated. After the procedure of AMF successfully obtaining the location estimate of the Target UE, the AMF returns the Namf_Location_ProvidePositioningInfo Response towards the GMLC to return the location with additional information, e.g. its age and accuracy and may include information about the positioning method and the timestamp of the location estimate. The GMLC reports charging information to CHF during the chargeable event of the location result being calculated and delivered to the GMLC.</w:t>
      </w:r>
    </w:p>
    <w:p w14:paraId="738719F8" w14:textId="77777777" w:rsidR="00B30228" w:rsidRDefault="00000000">
      <w:pPr>
        <w:rPr>
          <w:lang w:val="en-US" w:eastAsia="zh-CN"/>
        </w:rPr>
      </w:pPr>
      <w:r>
        <w:rPr>
          <w:rFonts w:eastAsia="SimSun"/>
          <w:lang w:val="en-US" w:eastAsia="zh-CN" w:bidi="ar"/>
        </w:rPr>
        <w:t>Since the GMLC obtains the location result of the Target UE and other information regarding the location result, the GMLC can be used to provide the charging information to support the charging of mobile terminated UE positioning assisted by Sidelink Positioning and involving 5GC.</w:t>
      </w:r>
    </w:p>
    <w:p w14:paraId="20FC2F7D" w14:textId="77777777" w:rsidR="00B30228" w:rsidRDefault="00000000">
      <w:pPr>
        <w:pStyle w:val="NormalWeb"/>
        <w:rPr>
          <w:lang w:val="en-US" w:eastAsia="zh-CN"/>
        </w:rPr>
      </w:pPr>
      <w:r>
        <w:rPr>
          <w:rFonts w:eastAsia="SimSun"/>
          <w:sz w:val="20"/>
          <w:szCs w:val="20"/>
          <w:lang w:val="en-US" w:eastAsia="zh-CN" w:bidi="ar"/>
        </w:rPr>
        <w:t>The following charging information might be collected for the charging for mobile terminated UE positioning assisted by Sidelink Positioning and involving 5GC.</w:t>
      </w:r>
    </w:p>
    <w:p w14:paraId="05B69393" w14:textId="77777777" w:rsidR="00B30228" w:rsidRDefault="00000000">
      <w:pPr>
        <w:keepNext/>
        <w:keepLines/>
        <w:spacing w:before="60"/>
        <w:jc w:val="center"/>
        <w:rPr>
          <w:rFonts w:ascii="Arial" w:eastAsia="SimSun" w:hAnsi="Arial"/>
          <w:b/>
          <w:lang w:val="en-US" w:eastAsia="zh-CN" w:bidi="ar"/>
        </w:rPr>
      </w:pPr>
      <w:r>
        <w:rPr>
          <w:rFonts w:ascii="Arial" w:eastAsia="SimSun" w:hAnsi="Arial"/>
          <w:b/>
          <w:lang w:val="en-US" w:eastAsia="zh-CN" w:bidi="ar"/>
        </w:rPr>
        <w:t xml:space="preserve">Table 5.2.4.2.1-1: </w:t>
      </w:r>
      <w:r>
        <w:rPr>
          <w:rFonts w:ascii="Arial" w:hAnsi="Arial"/>
          <w:b/>
          <w:lang w:val="en-US" w:eastAsia="zh-CN" w:bidi="ar"/>
        </w:rPr>
        <w:t xml:space="preserve">Extent to Common </w:t>
      </w:r>
      <w:r>
        <w:rPr>
          <w:rFonts w:ascii="Arial" w:eastAsia="SimSun" w:hAnsi="Arial"/>
          <w:b/>
          <w:lang w:val="en-US" w:eastAsia="zh-CN" w:bidi="ar"/>
        </w:rPr>
        <w:t>Structure of the charging information for</w:t>
      </w:r>
      <w:r>
        <w:rPr>
          <w:rFonts w:eastAsia="SimSun"/>
          <w:lang w:val="en-US" w:eastAsia="zh-CN" w:bidi="ar"/>
        </w:rPr>
        <w:t xml:space="preserve"> </w:t>
      </w:r>
      <w:r>
        <w:rPr>
          <w:rFonts w:ascii="Arial" w:eastAsia="SimSun" w:hAnsi="Arial"/>
          <w:b/>
          <w:lang w:val="en-US" w:eastAsia="zh-CN" w:bidi="ar"/>
        </w:rPr>
        <w:t>mobile terminated UE positioning assisted by Sidelink Positioning and involving 5GC charging</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4ABD391B" w14:textId="77777777">
        <w:trPr>
          <w:cantSplit/>
          <w:tblHeader/>
          <w:jc w:val="center"/>
        </w:trPr>
        <w:tc>
          <w:tcPr>
            <w:tcW w:w="1472" w:type="pct"/>
            <w:tcBorders>
              <w:bottom w:val="single" w:sz="8" w:space="0" w:color="auto"/>
            </w:tcBorders>
            <w:shd w:val="clear" w:color="auto" w:fill="DFDFDF"/>
            <w:tcMar>
              <w:left w:w="28" w:type="dxa"/>
              <w:right w:w="28" w:type="dxa"/>
            </w:tcMar>
          </w:tcPr>
          <w:p w14:paraId="4848149E"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104BBD4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4AA0CE3"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F8D47A" w14:textId="77777777">
        <w:trPr>
          <w:cantSplit/>
          <w:tblHeader/>
          <w:jc w:val="center"/>
        </w:trPr>
        <w:tc>
          <w:tcPr>
            <w:tcW w:w="1472" w:type="pct"/>
            <w:shd w:val="clear" w:color="auto" w:fill="auto"/>
            <w:tcMar>
              <w:left w:w="28" w:type="dxa"/>
              <w:right w:w="28" w:type="dxa"/>
            </w:tcMar>
          </w:tcPr>
          <w:p w14:paraId="58449613" w14:textId="77777777" w:rsidR="00B30228" w:rsidRDefault="00000000">
            <w:pPr>
              <w:pStyle w:val="NormalWeb"/>
              <w:keepLines/>
              <w:spacing w:after="0"/>
              <w:rPr>
                <w:b/>
                <w:bCs/>
                <w:sz w:val="20"/>
                <w:szCs w:val="20"/>
                <w:lang w:val="en-US"/>
              </w:rPr>
            </w:pPr>
            <w:r>
              <w:rPr>
                <w:rFonts w:hint="eastAsia"/>
                <w:sz w:val="20"/>
                <w:szCs w:val="20"/>
                <w:lang w:val="en-US" w:eastAsia="zh-CN"/>
              </w:rPr>
              <w:t>A</w:t>
            </w:r>
            <w:r>
              <w:rPr>
                <w:sz w:val="20"/>
                <w:szCs w:val="20"/>
                <w:lang w:val="en-US" w:eastAsia="zh-CN"/>
              </w:rPr>
              <w:t>F ID</w:t>
            </w:r>
          </w:p>
        </w:tc>
        <w:tc>
          <w:tcPr>
            <w:tcW w:w="601" w:type="pct"/>
            <w:shd w:val="clear" w:color="auto" w:fill="auto"/>
          </w:tcPr>
          <w:p w14:paraId="5A3E4BDD" w14:textId="77777777" w:rsidR="00B30228" w:rsidRDefault="00000000">
            <w:pPr>
              <w:pStyle w:val="NormalWeb"/>
              <w:keepLines/>
              <w:spacing w:after="0"/>
              <w:jc w:val="center"/>
              <w:rPr>
                <w:b/>
                <w:bCs/>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2F14BE2" w14:textId="77777777" w:rsidR="00B30228" w:rsidRDefault="00000000">
            <w:pPr>
              <w:pStyle w:val="NormalWeb"/>
              <w:keepLines/>
              <w:spacing w:after="0"/>
              <w:rPr>
                <w:b/>
                <w:bCs/>
                <w:color w:val="000000"/>
                <w:sz w:val="20"/>
                <w:szCs w:val="20"/>
                <w:lang w:val="en-US"/>
              </w:rPr>
            </w:pPr>
            <w:r>
              <w:rPr>
                <w:sz w:val="20"/>
                <w:szCs w:val="20"/>
              </w:rPr>
              <w:t>The identity of requested Application Function</w:t>
            </w:r>
          </w:p>
        </w:tc>
      </w:tr>
      <w:tr w:rsidR="00B30228" w14:paraId="4990C2A9" w14:textId="77777777">
        <w:trPr>
          <w:cantSplit/>
          <w:tblHeader/>
          <w:jc w:val="center"/>
        </w:trPr>
        <w:tc>
          <w:tcPr>
            <w:tcW w:w="1472" w:type="pct"/>
            <w:shd w:val="clear" w:color="auto" w:fill="auto"/>
            <w:tcMar>
              <w:left w:w="28" w:type="dxa"/>
              <w:right w:w="28" w:type="dxa"/>
            </w:tcMar>
          </w:tcPr>
          <w:p w14:paraId="6DFC08B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8E71763"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479391C"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68DC9944" w14:textId="77777777">
        <w:trPr>
          <w:cantSplit/>
          <w:jc w:val="center"/>
        </w:trPr>
        <w:tc>
          <w:tcPr>
            <w:tcW w:w="1472" w:type="pct"/>
            <w:shd w:val="clear" w:color="auto" w:fill="FFFFFF"/>
            <w:tcMar>
              <w:left w:w="28" w:type="dxa"/>
              <w:right w:w="28" w:type="dxa"/>
            </w:tcMar>
          </w:tcPr>
          <w:p w14:paraId="51889EEA"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14568D4"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ED33D1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C915DE3" w14:textId="77777777">
        <w:trPr>
          <w:cantSplit/>
          <w:trHeight w:val="48"/>
          <w:jc w:val="center"/>
        </w:trPr>
        <w:tc>
          <w:tcPr>
            <w:tcW w:w="1472" w:type="pct"/>
            <w:shd w:val="clear" w:color="auto" w:fill="FFFFFF"/>
            <w:tcMar>
              <w:left w:w="28" w:type="dxa"/>
              <w:right w:w="28" w:type="dxa"/>
            </w:tcMar>
          </w:tcPr>
          <w:p w14:paraId="71F0A42F"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37D7A12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64E15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A350A0B" w14:textId="77777777">
        <w:trPr>
          <w:cantSplit/>
          <w:trHeight w:val="48"/>
          <w:jc w:val="center"/>
        </w:trPr>
        <w:tc>
          <w:tcPr>
            <w:tcW w:w="1472" w:type="pct"/>
            <w:shd w:val="clear" w:color="auto" w:fill="FFFFFF"/>
            <w:tcMar>
              <w:left w:w="28" w:type="dxa"/>
              <w:right w:w="28" w:type="dxa"/>
            </w:tcMar>
          </w:tcPr>
          <w:p w14:paraId="4FCBA50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287F0E3"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4311665"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76FB51D" w14:textId="77777777">
        <w:trPr>
          <w:cantSplit/>
          <w:trHeight w:val="48"/>
          <w:jc w:val="center"/>
        </w:trPr>
        <w:tc>
          <w:tcPr>
            <w:tcW w:w="1472" w:type="pct"/>
            <w:shd w:val="clear" w:color="auto" w:fill="FFFFFF"/>
            <w:tcMar>
              <w:left w:w="28" w:type="dxa"/>
              <w:right w:w="28" w:type="dxa"/>
            </w:tcMar>
          </w:tcPr>
          <w:p w14:paraId="4FCF0A4F"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4CB490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5BD3A3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383DE8C" w14:textId="77777777" w:rsidR="00B30228" w:rsidRDefault="00B30228"/>
    <w:p w14:paraId="64FD5F7F" w14:textId="77777777" w:rsidR="00B30228" w:rsidRDefault="00000000">
      <w:pPr>
        <w:pStyle w:val="Heading5"/>
        <w:rPr>
          <w:lang w:val="en-US" w:eastAsia="zh-CN"/>
        </w:rPr>
      </w:pPr>
      <w:bookmarkStart w:id="114" w:name="_Toc158068107"/>
      <w:bookmarkStart w:id="115" w:name="_Toc158069530"/>
      <w:r>
        <w:rPr>
          <w:lang w:val="en-US" w:eastAsia="zh-CN"/>
        </w:rPr>
        <w:t>5.2.4.2.2</w:t>
      </w:r>
      <w:r>
        <w:rPr>
          <w:lang w:val="en-US" w:eastAsia="zh-CN"/>
        </w:rPr>
        <w:tab/>
        <w:t>Architecture description</w:t>
      </w:r>
      <w:bookmarkEnd w:id="114"/>
      <w:bookmarkEnd w:id="115"/>
      <w:r>
        <w:rPr>
          <w:lang w:val="en-US" w:eastAsia="zh-CN"/>
        </w:rPr>
        <w:t xml:space="preserve"> </w:t>
      </w:r>
    </w:p>
    <w:p w14:paraId="674585A4"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5.2.4.2.2-1. GMLC based solution-CTF and are propose.</w:t>
      </w:r>
    </w:p>
    <w:p w14:paraId="7124E41A"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5956" w:dyaOrig="3619" w14:anchorId="67D50E2A">
          <v:shape id="_x0000_i1031" type="#_x0000_t75" style="width:297.45pt;height:181.3pt" o:ole="">
            <v:imagedata r:id="rId19" o:title=""/>
          </v:shape>
          <o:OLEObject Type="Embed" ProgID="Visio.Drawing.11" ShapeID="_x0000_i1031" DrawAspect="Content" ObjectID="_1769927532" r:id="rId23"/>
        </w:object>
      </w:r>
    </w:p>
    <w:p w14:paraId="2F4FBF7E"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5.2.4.2.2-1: Converged charging architecture assumption for GMLC CTF based solution</w:t>
      </w:r>
    </w:p>
    <w:p w14:paraId="21721CF7" w14:textId="77777777" w:rsidR="00B30228" w:rsidRDefault="00000000">
      <w:pPr>
        <w:pStyle w:val="Heading5"/>
        <w:rPr>
          <w:lang w:val="en-US" w:eastAsia="zh-CN"/>
        </w:rPr>
      </w:pPr>
      <w:bookmarkStart w:id="116" w:name="_Toc158068108"/>
      <w:bookmarkStart w:id="117" w:name="_Toc158069531"/>
      <w:r>
        <w:rPr>
          <w:lang w:val="en-US" w:eastAsia="zh-CN"/>
        </w:rPr>
        <w:t>5.2.4.2.3</w:t>
      </w:r>
      <w:r>
        <w:rPr>
          <w:lang w:val="en-US" w:eastAsia="zh-CN"/>
        </w:rPr>
        <w:tab/>
        <w:t>Charging procedures for mobile terminated UE positioning assisted by Sidelink Positioning and involving 5GC</w:t>
      </w:r>
      <w:bookmarkEnd w:id="116"/>
      <w:bookmarkEnd w:id="117"/>
    </w:p>
    <w:p w14:paraId="31CE018E" w14:textId="77777777" w:rsidR="00B30228" w:rsidRDefault="00000000">
      <w:pPr>
        <w:rPr>
          <w:lang w:val="en-US" w:eastAsia="zh-CN"/>
        </w:rPr>
      </w:pPr>
      <w:r>
        <w:rPr>
          <w:rFonts w:eastAsia="SimSun"/>
          <w:lang w:val="en-US" w:eastAsia="zh-CN" w:bidi="ar"/>
        </w:rPr>
        <w:t>The figure 5.2.4.2.3-1 describes the high-level charging procedure for GMLC (CTF) Converged charging for mobile terminated UE positioning assisted by Sidelink Positioning and involving 5GC charging.</w:t>
      </w:r>
    </w:p>
    <w:p w14:paraId="471E658C" w14:textId="77777777" w:rsidR="00B30228" w:rsidRDefault="00000000">
      <w:pPr>
        <w:jc w:val="center"/>
        <w:rPr>
          <w:lang w:val="en-US" w:eastAsia="zh-CN"/>
        </w:rPr>
      </w:pPr>
      <w:r>
        <w:rPr>
          <w:rFonts w:eastAsia="SimSun"/>
          <w:lang w:val="en-US" w:eastAsia="zh-CN" w:bidi="ar"/>
        </w:rPr>
        <w:object w:dxaOrig="8004" w:dyaOrig="4685" w14:anchorId="738D52EC">
          <v:shape id="_x0000_i1032" type="#_x0000_t75" style="width:400.3pt;height:234pt" o:ole="">
            <v:imagedata r:id="rId24" o:title=""/>
          </v:shape>
          <o:OLEObject Type="Embed" ProgID="Visio.DrawingConvertable.15" ShapeID="_x0000_i1032" DrawAspect="Content" ObjectID="_1769927533" r:id="rId25"/>
        </w:object>
      </w:r>
    </w:p>
    <w:p w14:paraId="742A9834"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5.2.4.2.3-1: Message flow for mobile terminated UE positioning assisted by Sidelink Positioning and involving 5GC charging - PEC</w:t>
      </w:r>
    </w:p>
    <w:p w14:paraId="211DF5C2" w14:textId="77777777" w:rsidR="00B30228" w:rsidRDefault="00000000">
      <w:pPr>
        <w:pStyle w:val="NormalWeb"/>
        <w:ind w:left="284"/>
        <w:rPr>
          <w:lang w:val="en-US" w:eastAsia="zh-CN"/>
        </w:rPr>
      </w:pPr>
      <w:r>
        <w:rPr>
          <w:rFonts w:eastAsia="SimSun"/>
          <w:sz w:val="20"/>
          <w:szCs w:val="20"/>
          <w:lang w:val="en-US" w:eastAsia="zh-CN" w:bidi="ar"/>
        </w:rPr>
        <w:t>0.</w:t>
      </w:r>
      <w:r>
        <w:rPr>
          <w:rFonts w:eastAsia="SimSun"/>
          <w:sz w:val="20"/>
          <w:szCs w:val="20"/>
          <w:lang w:val="en-US" w:eastAsia="zh-CN" w:bidi="ar"/>
        </w:rPr>
        <w:tab/>
        <w:t>Mobile terminated Sidelink positioning/Ranging procedure and the location result for the Target UE is calculated as described in TS 23.586.</w:t>
      </w:r>
    </w:p>
    <w:p w14:paraId="1569D87D" w14:textId="77777777" w:rsidR="00B30228" w:rsidRDefault="00000000">
      <w:pPr>
        <w:pStyle w:val="NormalWeb"/>
        <w:ind w:left="284"/>
        <w:rPr>
          <w:lang w:val="en-US" w:eastAsia="zh-CN"/>
        </w:rPr>
      </w:pPr>
      <w:r>
        <w:rPr>
          <w:rFonts w:eastAsia="SimSun"/>
          <w:sz w:val="20"/>
          <w:szCs w:val="20"/>
          <w:lang w:val="en-US" w:eastAsia="zh-CN" w:bidi="ar"/>
        </w:rPr>
        <w:t>1.</w:t>
      </w:r>
      <w:r>
        <w:rPr>
          <w:rFonts w:eastAsia="SimSun"/>
          <w:sz w:val="20"/>
          <w:szCs w:val="20"/>
          <w:lang w:val="en-US" w:eastAsia="zh-CN" w:bidi="ar"/>
        </w:rPr>
        <w:tab/>
        <w:t>The AMF invokes the Namf_Location_ProvidePositioningInfo service operation towards the GMLC carrying the location result and the additional information regarding the location estimate.</w:t>
      </w:r>
    </w:p>
    <w:p w14:paraId="18A2F20E" w14:textId="77777777" w:rsidR="00B30228" w:rsidRDefault="00000000">
      <w:pPr>
        <w:pStyle w:val="NormalWeb"/>
        <w:ind w:left="284"/>
        <w:rPr>
          <w:lang w:val="en-US" w:eastAsia="zh-CN"/>
        </w:rPr>
      </w:pPr>
      <w:r>
        <w:rPr>
          <w:rFonts w:eastAsia="SimSun"/>
          <w:sz w:val="20"/>
          <w:szCs w:val="20"/>
          <w:lang w:val="en-US" w:eastAsia="zh-CN" w:bidi="ar"/>
        </w:rPr>
        <w:t>2ch-a. The GMLC sends Charging Data Request [Event] to the CHF, including the charging information.</w:t>
      </w:r>
    </w:p>
    <w:p w14:paraId="3E2CB0DE" w14:textId="77777777" w:rsidR="00B30228" w:rsidRDefault="00000000">
      <w:pPr>
        <w:pStyle w:val="NormalWeb"/>
        <w:ind w:left="284"/>
        <w:rPr>
          <w:lang w:val="en-US" w:eastAsia="zh-CN"/>
        </w:rPr>
      </w:pPr>
      <w:r>
        <w:rPr>
          <w:rFonts w:eastAsia="SimSun"/>
          <w:sz w:val="20"/>
          <w:szCs w:val="20"/>
          <w:lang w:val="en-US" w:eastAsia="zh-CN" w:bidi="ar"/>
        </w:rPr>
        <w:t>2ch-b. The CHF generates a CDR.</w:t>
      </w:r>
    </w:p>
    <w:p w14:paraId="538A0DD0" w14:textId="77777777" w:rsidR="00B30228" w:rsidRDefault="00000000">
      <w:pPr>
        <w:pStyle w:val="NormalWeb"/>
        <w:ind w:left="284"/>
        <w:rPr>
          <w:lang w:val="en-US" w:eastAsia="zh-CN"/>
        </w:rPr>
      </w:pPr>
      <w:r>
        <w:rPr>
          <w:rFonts w:eastAsia="SimSun"/>
          <w:sz w:val="20"/>
          <w:szCs w:val="20"/>
          <w:lang w:val="en-US" w:eastAsia="zh-CN" w:bidi="ar"/>
        </w:rPr>
        <w:t>2ch-c. The CHF returns Charging Data Response [Event].</w:t>
      </w:r>
    </w:p>
    <w:p w14:paraId="7240C43E" w14:textId="77777777" w:rsidR="00B30228" w:rsidRDefault="00000000">
      <w:pPr>
        <w:pStyle w:val="NormalWeb"/>
        <w:ind w:left="284"/>
        <w:rPr>
          <w:lang w:val="en-US" w:eastAsia="zh-CN"/>
        </w:rPr>
      </w:pPr>
      <w:r>
        <w:rPr>
          <w:rFonts w:eastAsia="SimSun"/>
          <w:sz w:val="20"/>
          <w:szCs w:val="20"/>
          <w:lang w:val="en-US" w:eastAsia="zh-CN" w:bidi="ar"/>
        </w:rPr>
        <w:t>3.</w:t>
      </w:r>
      <w:r>
        <w:rPr>
          <w:rFonts w:eastAsia="SimSun"/>
          <w:sz w:val="20"/>
          <w:szCs w:val="20"/>
          <w:lang w:val="en-US" w:eastAsia="zh-CN" w:bidi="ar"/>
        </w:rPr>
        <w:tab/>
        <w:t>GMLC transfers the location request response to AF/LCS client as described in TS 23.586.</w:t>
      </w:r>
    </w:p>
    <w:p w14:paraId="39B57D01" w14:textId="77777777" w:rsidR="00B30228" w:rsidRDefault="00000000">
      <w:pPr>
        <w:pStyle w:val="Heading3"/>
        <w:rPr>
          <w:lang w:eastAsia="zh-CN"/>
        </w:rPr>
      </w:pPr>
      <w:bookmarkStart w:id="118" w:name="_Toc158068109"/>
      <w:bookmarkStart w:id="119" w:name="_Toc158069532"/>
      <w:r>
        <w:rPr>
          <w:rFonts w:hint="eastAsia"/>
          <w:lang w:eastAsia="zh-CN"/>
        </w:rPr>
        <w:lastRenderedPageBreak/>
        <w:t>5</w:t>
      </w:r>
      <w:r>
        <w:rPr>
          <w:lang w:eastAsia="zh-CN"/>
        </w:rPr>
        <w:t>.2.5</w:t>
      </w:r>
      <w:r>
        <w:rPr>
          <w:lang w:eastAsia="zh-CN"/>
        </w:rPr>
        <w:tab/>
        <w:t>Evaluation</w:t>
      </w:r>
      <w:bookmarkEnd w:id="118"/>
      <w:bookmarkEnd w:id="119"/>
    </w:p>
    <w:p w14:paraId="02895A39" w14:textId="77777777" w:rsidR="00B30228" w:rsidRDefault="00000000">
      <w:pPr>
        <w:rPr>
          <w:lang w:eastAsia="zh-CN"/>
        </w:rPr>
      </w:pPr>
      <w:r>
        <w:rPr>
          <w:rFonts w:hint="eastAsia"/>
          <w:lang w:eastAsia="zh-CN"/>
        </w:rPr>
        <w:t>S</w:t>
      </w:r>
      <w:r>
        <w:rPr>
          <w:lang w:eastAsia="zh-CN"/>
        </w:rPr>
        <w:t xml:space="preserve">olution#2.1 and solution#2.2 both address the Key </w:t>
      </w:r>
      <w:r>
        <w:rPr>
          <w:rFonts w:hint="eastAsia"/>
          <w:lang w:eastAsia="zh-CN"/>
        </w:rPr>
        <w:t>is</w:t>
      </w:r>
      <w:r>
        <w:rPr>
          <w:lang w:eastAsia="zh-CN"/>
        </w:rPr>
        <w:t>sue stated in 5.2.3.</w:t>
      </w:r>
      <w:r>
        <w:rPr>
          <w:rFonts w:hint="eastAsia"/>
          <w:lang w:eastAsia="zh-CN"/>
        </w:rPr>
        <w:t xml:space="preserve"> </w:t>
      </w:r>
      <w:r>
        <w:rPr>
          <w:lang w:eastAsia="zh-CN"/>
        </w:rPr>
        <w:t>Solution#2.1 addresses the scenario of mobile originated UE positioning location request assisted by Sidelink Positioning and involving 5GC. Solution#2.2 addresses the scenario of the mobile originated UE positioning location request assisted by Sidelink Positioning and involving 5GC.</w:t>
      </w:r>
    </w:p>
    <w:p w14:paraId="6A56DB6D" w14:textId="77777777" w:rsidR="00B30228" w:rsidRDefault="00000000">
      <w:pPr>
        <w:rPr>
          <w:lang w:eastAsia="zh-CN"/>
        </w:rPr>
      </w:pPr>
      <w:r>
        <w:rPr>
          <w:lang w:eastAsia="zh-CN"/>
        </w:rPr>
        <w:t>Both solutions require enhancement of charging architecture, operation and charging information (e.g. Ranging and Sidelink Positioning Information, AF ID, etc.).</w:t>
      </w:r>
    </w:p>
    <w:p w14:paraId="212CD093" w14:textId="77777777" w:rsidR="00B30228" w:rsidRDefault="00000000">
      <w:pPr>
        <w:pStyle w:val="Heading3"/>
        <w:rPr>
          <w:lang w:eastAsia="zh-CN"/>
        </w:rPr>
      </w:pPr>
      <w:bookmarkStart w:id="120" w:name="_Toc158068110"/>
      <w:bookmarkStart w:id="121" w:name="_Toc158069533"/>
      <w:r>
        <w:rPr>
          <w:rFonts w:hint="eastAsia"/>
          <w:lang w:eastAsia="zh-CN"/>
        </w:rPr>
        <w:t>5</w:t>
      </w:r>
      <w:r>
        <w:rPr>
          <w:lang w:eastAsia="zh-CN"/>
        </w:rPr>
        <w:t>.2.6</w:t>
      </w:r>
      <w:r>
        <w:rPr>
          <w:lang w:eastAsia="zh-CN"/>
        </w:rPr>
        <w:tab/>
        <w:t>Conclusion</w:t>
      </w:r>
      <w:bookmarkEnd w:id="120"/>
      <w:bookmarkEnd w:id="121"/>
    </w:p>
    <w:p w14:paraId="4F4A5811" w14:textId="77777777" w:rsidR="00B30228" w:rsidRDefault="00000000">
      <w:pPr>
        <w:rPr>
          <w:lang w:eastAsia="zh-CN"/>
        </w:rPr>
      </w:pPr>
      <w:r>
        <w:rPr>
          <w:rFonts w:hint="eastAsia"/>
          <w:lang w:eastAsia="zh-CN"/>
        </w:rPr>
        <w:t>I</w:t>
      </w:r>
      <w:r>
        <w:rPr>
          <w:lang w:eastAsia="zh-CN"/>
        </w:rPr>
        <w:t>t is concluded that the solution#2.1 and solution#2.2 are the feasible solutions, charging architecture and new parameters need to be added for the UE positioning assisted by Sidelink Positioning and involving 5GC.</w:t>
      </w:r>
    </w:p>
    <w:p w14:paraId="722154A5" w14:textId="77777777" w:rsidR="00B30228" w:rsidRDefault="00B30228">
      <w:pPr>
        <w:rPr>
          <w:lang w:eastAsia="zh-CN"/>
        </w:rPr>
      </w:pPr>
    </w:p>
    <w:p w14:paraId="03B9414B" w14:textId="77777777" w:rsidR="00B30228" w:rsidRDefault="00000000">
      <w:pPr>
        <w:pStyle w:val="Heading2"/>
      </w:pPr>
      <w:bookmarkStart w:id="122" w:name="_Toc158068111"/>
      <w:bookmarkStart w:id="123" w:name="_Toc158069534"/>
      <w:r>
        <w:t>5.3</w:t>
      </w:r>
      <w:r>
        <w:tab/>
        <w:t xml:space="preserve">Scenario 3: 5GS charging for </w:t>
      </w:r>
      <w:bookmarkStart w:id="124" w:name="_Hlk139488107"/>
      <w:r>
        <w:rPr>
          <w:rFonts w:hint="eastAsia"/>
        </w:rPr>
        <w:t>UE only Sidelink Positioning for Target UE using Located UE</w:t>
      </w:r>
      <w:bookmarkEnd w:id="122"/>
      <w:bookmarkEnd w:id="123"/>
      <w:bookmarkEnd w:id="124"/>
    </w:p>
    <w:p w14:paraId="750A9DC1" w14:textId="77777777" w:rsidR="00B30228" w:rsidRDefault="00000000">
      <w:pPr>
        <w:pStyle w:val="Heading3"/>
      </w:pPr>
      <w:bookmarkStart w:id="125" w:name="_Toc88851991"/>
      <w:bookmarkStart w:id="126" w:name="_Toc158068112"/>
      <w:bookmarkStart w:id="127" w:name="_Toc158069535"/>
      <w:r>
        <w:t>5.3.1</w:t>
      </w:r>
      <w:r>
        <w:tab/>
        <w:t>General description and assumptions</w:t>
      </w:r>
      <w:bookmarkEnd w:id="125"/>
      <w:bookmarkEnd w:id="126"/>
      <w:bookmarkEnd w:id="127"/>
      <w:r>
        <w:t xml:space="preserve"> </w:t>
      </w:r>
    </w:p>
    <w:p w14:paraId="3352E834" w14:textId="77777777" w:rsidR="00B30228" w:rsidRDefault="00000000">
      <w:pPr>
        <w:rPr>
          <w:lang w:eastAsia="ko-KR"/>
        </w:rPr>
      </w:pPr>
      <w:r>
        <w:rPr>
          <w:lang w:eastAsia="ko-KR"/>
        </w:rPr>
        <w:t>The Ranging/Sidelink Positioning operation can be conducted using Network-assisted Operation, Network-based Operation, or UE-only Operation. In the case of UE-only Operation, both the service request handling and result calculation are performed by UE.</w:t>
      </w:r>
    </w:p>
    <w:p w14:paraId="0EA2ECBC" w14:textId="77777777" w:rsidR="00B30228" w:rsidRDefault="00000000">
      <w:pPr>
        <w:rPr>
          <w:lang w:bidi="ar-IQ"/>
        </w:rPr>
      </w:pPr>
      <w:r>
        <w:rPr>
          <w:lang w:bidi="ar-IQ"/>
        </w:rPr>
        <w:t xml:space="preserve">The charging for UE only Sidelink Positioning for Target UE using Located UE involves the charging for the procedures and services related to acquiring the absolute location of the Target UE. The charging should consider the resources utilized during the Sidelink Positioning process between the Target UE and the Located UE. </w:t>
      </w:r>
    </w:p>
    <w:p w14:paraId="1B60939C" w14:textId="77777777" w:rsidR="00B30228" w:rsidRDefault="00000000">
      <w:pPr>
        <w:pStyle w:val="Heading4"/>
        <w:rPr>
          <w:color w:val="000000"/>
          <w:lang w:val="en-US" w:eastAsia="zh-CN"/>
        </w:rPr>
      </w:pPr>
      <w:bookmarkStart w:id="128" w:name="_Toc89690034"/>
      <w:bookmarkStart w:id="129" w:name="_Toc136348606"/>
      <w:bookmarkStart w:id="130" w:name="_Toc158068113"/>
      <w:bookmarkStart w:id="131" w:name="_Toc158069536"/>
      <w:r>
        <w:rPr>
          <w:color w:val="000000"/>
          <w:lang w:val="en-US" w:eastAsia="zh-CN"/>
        </w:rPr>
        <w:t>5.3.1.1</w:t>
      </w:r>
      <w:r>
        <w:rPr>
          <w:color w:val="000000"/>
          <w:lang w:val="en-US" w:eastAsia="zh-CN"/>
        </w:rPr>
        <w:tab/>
        <w:t xml:space="preserve">Use Case </w:t>
      </w:r>
      <w:r>
        <w:rPr>
          <w:color w:val="000000"/>
        </w:rPr>
        <w:t>#</w:t>
      </w:r>
      <w:r>
        <w:rPr>
          <w:color w:val="000000"/>
          <w:lang w:val="en-US" w:eastAsia="zh-CN"/>
        </w:rPr>
        <w:t xml:space="preserve">3.1: </w:t>
      </w:r>
      <w:bookmarkEnd w:id="128"/>
      <w:r>
        <w:rPr>
          <w:color w:val="000000"/>
          <w:lang w:val="en-US" w:eastAsia="zh-CN"/>
        </w:rPr>
        <w:t>RSL-</w:t>
      </w:r>
      <w:r>
        <w:t>MNO charging subscribe</w:t>
      </w:r>
      <w:bookmarkEnd w:id="129"/>
      <w:r>
        <w:t>r</w:t>
      </w:r>
      <w:r>
        <w:rPr>
          <w:rFonts w:hint="eastAsia"/>
          <w:lang w:eastAsia="zh-CN"/>
        </w:rPr>
        <w:t xml:space="preserve"> based on </w:t>
      </w:r>
      <w:r>
        <w:rPr>
          <w:lang w:eastAsia="zh-CN"/>
        </w:rPr>
        <w:t>usage</w:t>
      </w:r>
      <w:bookmarkEnd w:id="130"/>
      <w:bookmarkEnd w:id="131"/>
    </w:p>
    <w:p w14:paraId="630B7AB2" w14:textId="77777777" w:rsidR="00B30228" w:rsidRDefault="00000000">
      <w:pPr>
        <w:rPr>
          <w:lang w:eastAsia="zh-CN"/>
        </w:rPr>
      </w:pPr>
      <w:r>
        <w:rPr>
          <w:lang w:eastAsia="zh-CN"/>
        </w:rPr>
        <w:t>This use case focuses on RSL-MNO and RSL-SC business roles.</w:t>
      </w:r>
      <w:r>
        <w:rPr>
          <w:rFonts w:hint="eastAsia"/>
          <w:lang w:eastAsia="zh-CN"/>
        </w:rPr>
        <w:t xml:space="preserve"> </w:t>
      </w:r>
      <w:r>
        <w:rPr>
          <w:lang w:eastAsia="zh-CN"/>
        </w:rPr>
        <w:t>F</w:t>
      </w:r>
      <w:r>
        <w:rPr>
          <w:rFonts w:hint="eastAsia"/>
          <w:lang w:eastAsia="zh-CN"/>
        </w:rPr>
        <w:t xml:space="preserve">or this case, the charging party and charged party can be: </w:t>
      </w:r>
    </w:p>
    <w:p w14:paraId="4A6EF341" w14:textId="77777777" w:rsidR="00B30228" w:rsidRDefault="00000000">
      <w:pPr>
        <w:pStyle w:val="B1"/>
        <w:rPr>
          <w:lang w:bidi="ar-IQ"/>
        </w:rPr>
      </w:pPr>
      <w:r>
        <w:rPr>
          <w:rFonts w:hint="eastAsia"/>
          <w:lang w:eastAsia="zh-CN" w:bidi="ar-IQ"/>
        </w:rPr>
        <w:t>-</w:t>
      </w:r>
      <w:r>
        <w:rPr>
          <w:rFonts w:hint="eastAsia"/>
          <w:lang w:eastAsia="zh-CN" w:bidi="ar-IQ"/>
        </w:rPr>
        <w:tab/>
      </w:r>
      <w:r>
        <w:rPr>
          <w:rFonts w:hint="eastAsia"/>
          <w:lang w:bidi="ar-IQ"/>
        </w:rPr>
        <w:t xml:space="preserve">Charged party: </w:t>
      </w:r>
      <w:r>
        <w:rPr>
          <w:lang w:bidi="ar-IQ"/>
        </w:rPr>
        <w:t>RSL</w:t>
      </w:r>
      <w:r>
        <w:rPr>
          <w:lang w:eastAsia="zh-CN" w:bidi="ar-IQ"/>
        </w:rPr>
        <w:t>-</w:t>
      </w:r>
      <w:r>
        <w:rPr>
          <w:rFonts w:hint="eastAsia"/>
          <w:lang w:eastAsia="zh-CN" w:bidi="ar-IQ"/>
        </w:rPr>
        <w:t xml:space="preserve">SC </w:t>
      </w:r>
      <w:r>
        <w:rPr>
          <w:lang w:eastAsia="zh-CN" w:bidi="ar-IQ"/>
        </w:rPr>
        <w:t xml:space="preserve">who accesses gNB </w:t>
      </w:r>
      <w:r>
        <w:rPr>
          <w:lang w:bidi="ar-IQ"/>
        </w:rPr>
        <w:t>of RSL-MNO.</w:t>
      </w:r>
    </w:p>
    <w:p w14:paraId="1D76D05E" w14:textId="77777777" w:rsidR="00B30228" w:rsidRDefault="00000000">
      <w:pPr>
        <w:pStyle w:val="B1"/>
        <w:rPr>
          <w:lang w:bidi="ar-IQ"/>
        </w:rPr>
      </w:pPr>
      <w:r>
        <w:rPr>
          <w:lang w:bidi="ar-IQ"/>
        </w:rPr>
        <w:t>-</w:t>
      </w:r>
      <w:r>
        <w:rPr>
          <w:rFonts w:hint="eastAsia"/>
          <w:lang w:eastAsia="zh-CN" w:bidi="ar-IQ"/>
        </w:rPr>
        <w:tab/>
      </w:r>
      <w:r>
        <w:rPr>
          <w:lang w:bidi="ar-IQ"/>
        </w:rPr>
        <w:t>Charging party:</w:t>
      </w:r>
      <w:r>
        <w:rPr>
          <w:rFonts w:hint="eastAsia"/>
          <w:lang w:bidi="ar-IQ"/>
        </w:rPr>
        <w:t xml:space="preserve"> </w:t>
      </w:r>
      <w:r>
        <w:rPr>
          <w:lang w:bidi="ar-IQ"/>
        </w:rPr>
        <w:t>RSL-</w:t>
      </w:r>
      <w:r>
        <w:rPr>
          <w:rFonts w:hint="eastAsia"/>
          <w:lang w:bidi="ar-IQ"/>
        </w:rPr>
        <w:t xml:space="preserve">MNO who provides the </w:t>
      </w:r>
      <w:r>
        <w:rPr>
          <w:lang w:bidi="ar-IQ"/>
        </w:rPr>
        <w:t>Sidelink Positioning</w:t>
      </w:r>
      <w:r>
        <w:rPr>
          <w:rFonts w:hint="eastAsia"/>
          <w:lang w:bidi="ar-IQ"/>
        </w:rPr>
        <w:t xml:space="preserve"> service to the</w:t>
      </w:r>
      <w:r>
        <w:rPr>
          <w:rFonts w:hint="eastAsia"/>
          <w:lang w:eastAsia="zh-CN" w:bidi="ar-IQ"/>
        </w:rPr>
        <w:t xml:space="preserve"> </w:t>
      </w:r>
      <w:r>
        <w:rPr>
          <w:lang w:eastAsia="zh-CN" w:bidi="ar-IQ"/>
        </w:rPr>
        <w:t>RSL-</w:t>
      </w:r>
      <w:r>
        <w:rPr>
          <w:rFonts w:hint="eastAsia"/>
          <w:lang w:eastAsia="zh-CN" w:bidi="ar-IQ"/>
        </w:rPr>
        <w:t>SC</w:t>
      </w:r>
      <w:r>
        <w:rPr>
          <w:rFonts w:hint="eastAsia"/>
          <w:lang w:bidi="ar-IQ"/>
        </w:rPr>
        <w:t>.</w:t>
      </w:r>
    </w:p>
    <w:p w14:paraId="7224721F"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are: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7B3B1681" w14:textId="77777777" w:rsidR="00B30228" w:rsidRDefault="00000000">
      <w:pPr>
        <w:pStyle w:val="Heading4"/>
        <w:rPr>
          <w:color w:val="000000"/>
          <w:lang w:val="en-US" w:eastAsia="zh-CN"/>
        </w:rPr>
      </w:pPr>
      <w:bookmarkStart w:id="132" w:name="_Toc136348607"/>
      <w:bookmarkStart w:id="133" w:name="_Toc158068114"/>
      <w:bookmarkStart w:id="134" w:name="_Toc158069537"/>
      <w:r>
        <w:rPr>
          <w:color w:val="000000"/>
          <w:lang w:val="en-US" w:eastAsia="zh-CN"/>
        </w:rPr>
        <w:t>5.3.1.2</w:t>
      </w:r>
      <w:r>
        <w:rPr>
          <w:color w:val="000000"/>
          <w:lang w:val="en-US" w:eastAsia="zh-CN"/>
        </w:rPr>
        <w:tab/>
        <w:t xml:space="preserve">Use Case </w:t>
      </w:r>
      <w:r>
        <w:rPr>
          <w:color w:val="000000"/>
        </w:rPr>
        <w:t>#</w:t>
      </w:r>
      <w:r>
        <w:rPr>
          <w:color w:val="000000"/>
          <w:lang w:val="en-US" w:eastAsia="zh-CN"/>
        </w:rPr>
        <w:t>3.</w:t>
      </w:r>
      <w:r>
        <w:rPr>
          <w:rFonts w:hint="eastAsia"/>
          <w:color w:val="000000"/>
          <w:lang w:val="en-US" w:eastAsia="zh-CN"/>
        </w:rPr>
        <w:t>2</w:t>
      </w:r>
      <w:r>
        <w:rPr>
          <w:color w:val="000000"/>
          <w:lang w:val="en-US" w:eastAsia="zh-CN"/>
        </w:rPr>
        <w:t>: RSL-</w:t>
      </w:r>
      <w:r>
        <w:rPr>
          <w:rFonts w:hint="eastAsia"/>
          <w:lang w:eastAsia="zh-CN"/>
        </w:rPr>
        <w:t xml:space="preserve">MNO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32"/>
      <w:bookmarkEnd w:id="133"/>
      <w:bookmarkEnd w:id="134"/>
    </w:p>
    <w:p w14:paraId="24DB4DD3"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0C454DFB" w14:textId="77777777" w:rsidR="00B30228" w:rsidRDefault="00000000">
      <w:pPr>
        <w:rPr>
          <w:lang w:eastAsia="zh-CN"/>
        </w:rPr>
      </w:pPr>
      <w:r>
        <w:rPr>
          <w:rFonts w:hint="eastAsia"/>
          <w:lang w:eastAsia="zh-CN"/>
        </w:rPr>
        <w:t xml:space="preserve">The </w:t>
      </w:r>
      <w:r>
        <w:rPr>
          <w:lang w:eastAsia="zh-CN" w:bidi="ar-IQ"/>
        </w:rPr>
        <w:t>RSL-</w:t>
      </w:r>
      <w:r>
        <w:rPr>
          <w:rFonts w:hint="eastAsia"/>
          <w:lang w:eastAsia="zh-CN"/>
        </w:rPr>
        <w:t xml:space="preserve">MNO has an agreement to use the </w:t>
      </w:r>
      <w:r>
        <w:rPr>
          <w:lang w:eastAsia="zh-CN"/>
        </w:rPr>
        <w:t>reference UE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59CD3DBF" w14:textId="77777777" w:rsidR="00B30228" w:rsidRDefault="00000000">
      <w:pPr>
        <w:pStyle w:val="B1"/>
        <w:rPr>
          <w:lang w:eastAsia="zh-CN" w:bidi="ar-IQ"/>
        </w:rPr>
      </w:pPr>
      <w:r>
        <w:rPr>
          <w:rFonts w:hint="eastAsia"/>
          <w:lang w:eastAsia="zh-CN" w:bidi="ar-IQ"/>
        </w:rPr>
        <w:t>-</w:t>
      </w:r>
      <w:r>
        <w:rPr>
          <w:rFonts w:hint="eastAsia"/>
          <w:lang w:eastAsia="zh-CN" w:bidi="ar-IQ"/>
        </w:rPr>
        <w:tab/>
        <w:t xml:space="preserve">Charged party: </w:t>
      </w:r>
      <w:r>
        <w:rPr>
          <w:lang w:eastAsia="zh-CN" w:bidi="ar-IQ"/>
        </w:rPr>
        <w:t>RSL-</w:t>
      </w:r>
      <w:r>
        <w:rPr>
          <w:rFonts w:hint="eastAsia"/>
          <w:lang w:eastAsia="zh-CN" w:bidi="ar-IQ"/>
        </w:rPr>
        <w:t xml:space="preserve">MNO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w:t>
      </w:r>
      <w:r>
        <w:rPr>
          <w:rFonts w:hint="eastAsia"/>
          <w:lang w:eastAsia="zh-CN" w:bidi="ar-IQ"/>
        </w:rPr>
        <w:t xml:space="preserve">from the </w:t>
      </w:r>
      <w:r>
        <w:rPr>
          <w:lang w:eastAsia="zh-CN" w:bidi="ar-IQ"/>
        </w:rPr>
        <w:t>RSL-SP</w:t>
      </w:r>
    </w:p>
    <w:p w14:paraId="31C69EA1"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reference UE</w:t>
      </w:r>
      <w:r>
        <w:rPr>
          <w:rFonts w:hint="eastAsia"/>
          <w:lang w:eastAsia="zh-CN" w:bidi="ar-IQ"/>
        </w:rPr>
        <w:t xml:space="preserve"> to </w:t>
      </w:r>
      <w:r>
        <w:rPr>
          <w:lang w:eastAsia="zh-CN" w:bidi="ar-IQ"/>
        </w:rPr>
        <w:t>RSL-</w:t>
      </w:r>
      <w:r>
        <w:rPr>
          <w:rFonts w:hint="eastAsia"/>
          <w:lang w:eastAsia="zh-CN" w:bidi="ar-IQ"/>
        </w:rPr>
        <w:t>MNO</w:t>
      </w:r>
    </w:p>
    <w:p w14:paraId="2BC062F4" w14:textId="77777777" w:rsidR="00B30228" w:rsidRDefault="00000000">
      <w:pPr>
        <w:rPr>
          <w:lang w:eastAsia="zh-CN"/>
        </w:rPr>
      </w:pPr>
      <w:r>
        <w:rPr>
          <w:lang w:eastAsia="zh-CN"/>
        </w:rPr>
        <w:t>The inter-provider charg</w:t>
      </w:r>
      <w:r>
        <w:rPr>
          <w:rFonts w:hint="eastAsia"/>
          <w:lang w:eastAsia="zh-CN"/>
        </w:rPr>
        <w:t>ing</w:t>
      </w:r>
      <w:r>
        <w:rPr>
          <w:lang w:eastAsia="zh-CN"/>
        </w:rPr>
        <w:t xml:space="preserve"> by RSL-MNO could be based on the usage.</w:t>
      </w:r>
    </w:p>
    <w:p w14:paraId="0EA0E3AA" w14:textId="77777777" w:rsidR="00B30228" w:rsidRDefault="00000000">
      <w:pPr>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REQ-CH_RANGING_SL_5GS_UEO-01, REQ-CH_RANGING_SL_5GS_UEO-02</w:t>
      </w:r>
      <w:r>
        <w:rPr>
          <w:rFonts w:hint="eastAsia"/>
          <w:lang w:eastAsia="zh-CN"/>
        </w:rPr>
        <w:t xml:space="preserve"> and </w:t>
      </w:r>
      <w:r>
        <w:rPr>
          <w:lang w:eastAsia="zh-CN"/>
        </w:rPr>
        <w:t>REQ-CH_RANGING_SL_5GS_UEO-03</w:t>
      </w:r>
      <w:r>
        <w:rPr>
          <w:rFonts w:hint="eastAsia"/>
          <w:lang w:eastAsia="zh-CN"/>
        </w:rPr>
        <w:t>.</w:t>
      </w:r>
    </w:p>
    <w:p w14:paraId="4D4AAD00" w14:textId="77777777" w:rsidR="00B30228" w:rsidRDefault="00000000">
      <w:pPr>
        <w:pStyle w:val="Heading3"/>
      </w:pPr>
      <w:bookmarkStart w:id="135" w:name="_Toc88851992"/>
      <w:bookmarkStart w:id="136" w:name="_Toc158068115"/>
      <w:bookmarkStart w:id="137" w:name="_Toc158069538"/>
      <w:r>
        <w:t>5.3.2</w:t>
      </w:r>
      <w:r>
        <w:tab/>
        <w:t>Potential charging requirements</w:t>
      </w:r>
      <w:bookmarkEnd w:id="135"/>
      <w:bookmarkEnd w:id="136"/>
      <w:bookmarkEnd w:id="137"/>
    </w:p>
    <w:p w14:paraId="44DBB456" w14:textId="77777777" w:rsidR="00B30228" w:rsidRDefault="00000000">
      <w:pPr>
        <w:rPr>
          <w:lang w:bidi="ar-IQ"/>
        </w:rPr>
      </w:pPr>
      <w:bookmarkStart w:id="138" w:name="OLE_LINK36"/>
      <w:bookmarkStart w:id="139" w:name="OLE_LINK35"/>
      <w:r>
        <w:t>T</w:t>
      </w:r>
      <w:r>
        <w:rPr>
          <w:lang w:bidi="ar-IQ"/>
        </w:rPr>
        <w:t xml:space="preserve">he following are potential high-level charging requirements for </w:t>
      </w:r>
      <w:r>
        <w:t xml:space="preserve">UE only Sidelink Positioning for Target UE using Located UE, </w:t>
      </w:r>
      <w:r>
        <w:rPr>
          <w:lang w:eastAsia="zh-CN"/>
        </w:rPr>
        <w:t>derived from the requirements in TS 23.586 [3]</w:t>
      </w:r>
      <w:r>
        <w:rPr>
          <w:lang w:bidi="ar-IQ"/>
        </w:rPr>
        <w:t>.</w:t>
      </w:r>
    </w:p>
    <w:p w14:paraId="3BA23131" w14:textId="77777777" w:rsidR="00B30228" w:rsidRDefault="00000000">
      <w:pPr>
        <w:pStyle w:val="B1"/>
        <w:ind w:left="0" w:firstLine="0"/>
      </w:pPr>
      <w:bookmarkStart w:id="140" w:name="OLE_LINK11"/>
      <w:bookmarkStart w:id="141" w:name="OLE_LINK12"/>
      <w:bookmarkStart w:id="142" w:name="OLE_LINK15"/>
      <w:bookmarkStart w:id="143" w:name="OLE_LINK16"/>
      <w:r>
        <w:rPr>
          <w:rFonts w:eastAsia="Malgun Gothic"/>
          <w:bCs/>
          <w:lang w:eastAsia="ko-KR"/>
        </w:rPr>
        <w:t>REQ-</w:t>
      </w:r>
      <w:r>
        <w:rPr>
          <w:bCs/>
          <w:lang w:eastAsia="zh-CN"/>
        </w:rPr>
        <w:t>CH_RANGING_SL_5GS_UEO</w:t>
      </w:r>
      <w:r>
        <w:rPr>
          <w:rFonts w:eastAsia="Malgun Gothic"/>
          <w:bCs/>
          <w:lang w:eastAsia="ko-KR"/>
        </w:rPr>
        <w:t>-</w:t>
      </w:r>
      <w:r>
        <w:rPr>
          <w:bCs/>
          <w:lang w:eastAsia="zh-CN"/>
        </w:rPr>
        <w:t>01:</w:t>
      </w:r>
      <w:r>
        <w:rPr>
          <w:bCs/>
        </w:rPr>
        <w:t xml:space="preserve"> </w:t>
      </w:r>
      <w:r>
        <w:t xml:space="preserve">The 5GS </w:t>
      </w:r>
      <w:r>
        <w:rPr>
          <w:lang w:bidi="ar-IQ"/>
        </w:rPr>
        <w:t xml:space="preserve">should </w:t>
      </w:r>
      <w:r>
        <w:rPr>
          <w:lang w:eastAsia="zh-CN" w:bidi="ar-IQ"/>
        </w:rPr>
        <w:t>support</w:t>
      </w:r>
      <w:r>
        <w:t xml:space="preserve"> </w:t>
      </w:r>
      <w:r>
        <w:rPr>
          <w:lang w:bidi="ar-IQ"/>
        </w:rPr>
        <w:t>converged charging and charging information reporting</w:t>
      </w:r>
      <w:r>
        <w:t xml:space="preserve"> for UE only Sidelink Positioning for Target UE using Located UE including</w:t>
      </w:r>
      <w:bookmarkEnd w:id="140"/>
      <w:bookmarkEnd w:id="141"/>
      <w:r>
        <w:t>:</w:t>
      </w:r>
    </w:p>
    <w:p w14:paraId="5845F87F" w14:textId="77777777" w:rsidR="00B30228" w:rsidRDefault="00000000">
      <w:pPr>
        <w:pStyle w:val="B1"/>
        <w:numPr>
          <w:ilvl w:val="0"/>
          <w:numId w:val="13"/>
        </w:numPr>
        <w:rPr>
          <w:lang w:eastAsia="zh-CN"/>
        </w:rPr>
      </w:pPr>
      <w:r>
        <w:rPr>
          <w:lang w:eastAsia="zh-CN"/>
        </w:rPr>
        <w:lastRenderedPageBreak/>
        <w:t>Target UE as SL Positioning Server UE</w:t>
      </w:r>
    </w:p>
    <w:p w14:paraId="0F5AF5DC" w14:textId="77777777" w:rsidR="00B30228" w:rsidRDefault="00000000">
      <w:pPr>
        <w:pStyle w:val="B1"/>
        <w:numPr>
          <w:ilvl w:val="0"/>
          <w:numId w:val="13"/>
        </w:numPr>
        <w:rPr>
          <w:lang w:eastAsia="zh-CN"/>
        </w:rPr>
      </w:pPr>
      <w:r>
        <w:rPr>
          <w:lang w:eastAsia="zh-CN"/>
        </w:rPr>
        <w:t>Target UE not as SL Positioning Server UE</w:t>
      </w:r>
    </w:p>
    <w:bookmarkEnd w:id="138"/>
    <w:bookmarkEnd w:id="139"/>
    <w:bookmarkEnd w:id="142"/>
    <w:bookmarkEnd w:id="143"/>
    <w:p w14:paraId="2F96A49B" w14:textId="77777777" w:rsidR="00B30228" w:rsidRDefault="00000000">
      <w:r>
        <w:rPr>
          <w:rFonts w:eastAsia="Malgun Gothic"/>
          <w:bCs/>
          <w:lang w:eastAsia="ko-KR"/>
        </w:rPr>
        <w:t>REQ-</w:t>
      </w:r>
      <w:r>
        <w:rPr>
          <w:bCs/>
          <w:lang w:eastAsia="zh-CN"/>
        </w:rPr>
        <w:t>CH_RANGING_SL_5GS_UEO</w:t>
      </w:r>
      <w:r>
        <w:rPr>
          <w:rFonts w:eastAsia="Malgun Gothic"/>
          <w:bCs/>
          <w:lang w:eastAsia="ko-KR"/>
        </w:rPr>
        <w:t>-</w:t>
      </w:r>
      <w:r>
        <w:rPr>
          <w:bCs/>
          <w:lang w:eastAsia="zh-CN"/>
        </w:rPr>
        <w:t>02</w:t>
      </w:r>
      <w:r>
        <w:rPr>
          <w:bCs/>
        </w:rPr>
        <w:t xml:space="preserve">: </w:t>
      </w:r>
      <w:r>
        <w:t>The 5GS should support identifying chargeable events and charging information</w:t>
      </w:r>
      <w:r>
        <w:rPr>
          <w:lang w:eastAsia="zh-CN"/>
        </w:rPr>
        <w:t xml:space="preserve"> for </w:t>
      </w:r>
      <w:r>
        <w:rPr>
          <w:rFonts w:hint="eastAsia"/>
        </w:rPr>
        <w:t>UE only Sidelink Positioning for Target UE using Located UE</w:t>
      </w:r>
      <w:r>
        <w:rPr>
          <w:lang w:eastAsia="zh-CN"/>
        </w:rPr>
        <w:t>.</w:t>
      </w:r>
    </w:p>
    <w:p w14:paraId="4135A42D" w14:textId="77777777" w:rsidR="00B30228" w:rsidRDefault="00000000">
      <w:pPr>
        <w:rPr>
          <w:lang w:eastAsia="zh-CN"/>
        </w:rPr>
      </w:pPr>
      <w:r>
        <w:rPr>
          <w:rFonts w:eastAsia="Malgun Gothic"/>
          <w:bCs/>
          <w:lang w:eastAsia="ko-KR"/>
        </w:rPr>
        <w:t>REQ-</w:t>
      </w:r>
      <w:r>
        <w:rPr>
          <w:bCs/>
          <w:lang w:eastAsia="zh-CN"/>
        </w:rPr>
        <w:t>CH_RANGING_SL_5GS_UEO</w:t>
      </w:r>
      <w:r>
        <w:rPr>
          <w:rFonts w:eastAsia="Malgun Gothic"/>
          <w:bCs/>
          <w:lang w:eastAsia="ko-KR"/>
        </w:rPr>
        <w:t>-</w:t>
      </w:r>
      <w:r>
        <w:rPr>
          <w:bCs/>
          <w:lang w:eastAsia="zh-CN"/>
        </w:rPr>
        <w:t>03</w:t>
      </w:r>
      <w:r>
        <w:rPr>
          <w:bCs/>
        </w:rPr>
        <w:t>:</w:t>
      </w:r>
      <w:r>
        <w:tab/>
        <w:t xml:space="preserve">The </w:t>
      </w:r>
      <w:r>
        <w:rPr>
          <w:lang w:eastAsia="zh-CN"/>
        </w:rPr>
        <w:t>5GS</w:t>
      </w:r>
      <w:r>
        <w:t xml:space="preserve"> should support collecting the charging information related to </w:t>
      </w:r>
      <w:r>
        <w:rPr>
          <w:rFonts w:hint="eastAsia"/>
        </w:rPr>
        <w:t>UE only Sidelink Positioning for Target UE using Located UE</w:t>
      </w:r>
      <w:r>
        <w:t>.</w:t>
      </w:r>
    </w:p>
    <w:p w14:paraId="41E83255" w14:textId="77777777" w:rsidR="00B30228" w:rsidRDefault="00000000">
      <w:pPr>
        <w:pStyle w:val="Heading3"/>
      </w:pPr>
      <w:bookmarkStart w:id="144" w:name="_Toc88851993"/>
      <w:bookmarkStart w:id="145" w:name="_Toc158068116"/>
      <w:bookmarkStart w:id="146" w:name="_Toc158069539"/>
      <w:r>
        <w:t>5.3.3</w:t>
      </w:r>
      <w:r>
        <w:tab/>
        <w:t>Key issues</w:t>
      </w:r>
      <w:bookmarkEnd w:id="144"/>
      <w:bookmarkEnd w:id="145"/>
      <w:bookmarkEnd w:id="146"/>
    </w:p>
    <w:p w14:paraId="03DFB482" w14:textId="77777777" w:rsidR="00B30228" w:rsidRDefault="00000000">
      <w:pPr>
        <w:pStyle w:val="Heading4"/>
      </w:pPr>
      <w:bookmarkStart w:id="147" w:name="_Toc88851994"/>
      <w:bookmarkStart w:id="148" w:name="_Toc158068117"/>
      <w:bookmarkStart w:id="149" w:name="_Toc158069540"/>
      <w:bookmarkStart w:id="150" w:name="OLE_LINK34"/>
      <w:bookmarkStart w:id="151" w:name="OLE_LINK33"/>
      <w:r>
        <w:t>5.3.3.1</w:t>
      </w:r>
      <w:r>
        <w:tab/>
        <w:t>Key issue #</w:t>
      </w:r>
      <w:r>
        <w:rPr>
          <w:lang w:eastAsia="zh-CN"/>
        </w:rPr>
        <w:t>1</w:t>
      </w:r>
      <w:r>
        <w:t>.1:</w:t>
      </w:r>
      <w:r>
        <w:rPr>
          <w:lang w:eastAsia="zh-CN"/>
        </w:rPr>
        <w:t xml:space="preserve"> Converged charging for </w:t>
      </w:r>
      <w:r>
        <w:t>UE only Sidelink Positioning for Target UE using Located UE</w:t>
      </w:r>
      <w:bookmarkEnd w:id="147"/>
      <w:bookmarkEnd w:id="148"/>
      <w:bookmarkEnd w:id="149"/>
    </w:p>
    <w:p w14:paraId="381C9999" w14:textId="77777777" w:rsidR="00B30228" w:rsidRDefault="00000000">
      <w:pPr>
        <w:rPr>
          <w:lang w:eastAsia="zh-CN"/>
        </w:rPr>
      </w:pPr>
      <w:r>
        <w:rPr>
          <w:lang w:eastAsia="zh-CN"/>
        </w:rPr>
        <w:t xml:space="preserve">This key issue </w:t>
      </w:r>
      <w:r>
        <w:t>is for investigating</w:t>
      </w:r>
      <w:r>
        <w:rPr>
          <w:lang w:eastAsia="zh-CN"/>
        </w:rPr>
        <w:t xml:space="preserve"> how to support converged charging for </w:t>
      </w:r>
      <w:r>
        <w:t>UE only Sidelink Positioning for Target UE using Located UE considering REQ-CH_RANGING_SL_5GS_UEO-01, REQ-CH_RANGING_SL_5GS_UEO-02 and REQ-CH_RANGING_SL_5GS_UEO-0</w:t>
      </w:r>
      <w:r>
        <w:rPr>
          <w:bCs/>
          <w:lang w:eastAsia="zh-CN"/>
        </w:rPr>
        <w:t>3</w:t>
      </w:r>
      <w:r>
        <w:t>.</w:t>
      </w:r>
    </w:p>
    <w:p w14:paraId="3C3D492A" w14:textId="77777777" w:rsidR="00B30228" w:rsidRDefault="00000000">
      <w:pPr>
        <w:rPr>
          <w:lang w:eastAsia="zh-CN"/>
        </w:rPr>
      </w:pPr>
      <w:r>
        <w:t>This investigation</w:t>
      </w:r>
      <w:r>
        <w:rPr>
          <w:lang w:eastAsia="zh-CN"/>
        </w:rPr>
        <w:t xml:space="preserve"> covers the following:</w:t>
      </w:r>
    </w:p>
    <w:p w14:paraId="162CAE25" w14:textId="77777777" w:rsidR="00B30228" w:rsidRDefault="00000000">
      <w:pPr>
        <w:pStyle w:val="B1"/>
        <w:rPr>
          <w:lang w:eastAsia="zh-CN"/>
        </w:rPr>
      </w:pPr>
      <w:r>
        <w:rPr>
          <w:lang w:eastAsia="zh-CN"/>
        </w:rPr>
        <w:t>-</w:t>
      </w:r>
      <w:r>
        <w:rPr>
          <w:lang w:eastAsia="zh-CN"/>
        </w:rPr>
        <w:tab/>
        <w:t xml:space="preserve">determination of which entity/entities in the 5G system are </w:t>
      </w:r>
      <w:r>
        <w:t>suitable to</w:t>
      </w:r>
      <w:r>
        <w:rPr>
          <w:lang w:eastAsia="zh-CN"/>
        </w:rPr>
        <w:t xml:space="preserve"> provide the charging information for </w:t>
      </w:r>
      <w:r>
        <w:t>UE only Sidelink Positioning for Target UE using Located UE</w:t>
      </w:r>
      <w:r>
        <w:rPr>
          <w:lang w:eastAsia="zh-CN"/>
        </w:rPr>
        <w:t>;</w:t>
      </w:r>
    </w:p>
    <w:p w14:paraId="4B218BC5" w14:textId="77777777" w:rsidR="00B30228" w:rsidRDefault="00000000">
      <w:pPr>
        <w:pStyle w:val="B1"/>
        <w:rPr>
          <w:lang w:eastAsia="zh-CN"/>
        </w:rPr>
      </w:pPr>
      <w:r>
        <w:rPr>
          <w:lang w:eastAsia="zh-CN"/>
        </w:rPr>
        <w:t>-</w:t>
      </w:r>
      <w:r>
        <w:rPr>
          <w:lang w:eastAsia="zh-CN"/>
        </w:rPr>
        <w:tab/>
        <w:t xml:space="preserve">identification of the triggers for charging events for </w:t>
      </w:r>
      <w:r>
        <w:t>UE only Sidelink Positioning for Target UE using Located UE</w:t>
      </w:r>
      <w:r>
        <w:rPr>
          <w:lang w:eastAsia="zh-CN"/>
        </w:rPr>
        <w:t>.</w:t>
      </w:r>
    </w:p>
    <w:p w14:paraId="60FBE599" w14:textId="77777777" w:rsidR="00B30228" w:rsidRDefault="00000000">
      <w:pPr>
        <w:pStyle w:val="B1"/>
        <w:rPr>
          <w:lang w:eastAsia="zh-CN"/>
        </w:rPr>
      </w:pPr>
      <w:r>
        <w:rPr>
          <w:lang w:eastAsia="zh-CN"/>
        </w:rPr>
        <w:t>-</w:t>
      </w:r>
      <w:r>
        <w:rPr>
          <w:lang w:eastAsia="zh-CN"/>
        </w:rPr>
        <w:tab/>
      </w:r>
      <w:r>
        <w:rPr>
          <w:color w:val="000000"/>
        </w:rPr>
        <w:t>identification and classification of the</w:t>
      </w:r>
      <w:r>
        <w:rPr>
          <w:color w:val="000000"/>
          <w:lang w:eastAsia="zh-CN"/>
        </w:rPr>
        <w:t xml:space="preserve"> charging information for </w:t>
      </w:r>
      <w:r>
        <w:t>UE only Sidelink Positioning for Target UE using Located UE</w:t>
      </w:r>
      <w:r>
        <w:rPr>
          <w:lang w:eastAsia="zh-CN"/>
        </w:rPr>
        <w:t>.</w:t>
      </w:r>
    </w:p>
    <w:p w14:paraId="3AA4010A" w14:textId="77777777" w:rsidR="00B30228" w:rsidRDefault="00000000">
      <w:pPr>
        <w:pStyle w:val="Heading3"/>
        <w:rPr>
          <w:lang w:eastAsia="zh-CN"/>
        </w:rPr>
      </w:pPr>
      <w:bookmarkStart w:id="152" w:name="_Toc158068118"/>
      <w:bookmarkStart w:id="153" w:name="_Toc158069541"/>
      <w:bookmarkEnd w:id="150"/>
      <w:bookmarkEnd w:id="151"/>
      <w:r>
        <w:rPr>
          <w:lang w:eastAsia="zh-CN"/>
        </w:rPr>
        <w:t>5.3.4</w:t>
      </w:r>
      <w:r>
        <w:rPr>
          <w:lang w:eastAsia="zh-CN"/>
        </w:rPr>
        <w:tab/>
        <w:t>Possible solutions</w:t>
      </w:r>
      <w:bookmarkEnd w:id="152"/>
      <w:bookmarkEnd w:id="153"/>
    </w:p>
    <w:p w14:paraId="40C8AA09" w14:textId="77777777" w:rsidR="00B30228" w:rsidRDefault="00000000">
      <w:pPr>
        <w:pStyle w:val="Heading4"/>
        <w:rPr>
          <w:lang w:val="en-US" w:eastAsia="ko"/>
        </w:rPr>
      </w:pPr>
      <w:bookmarkStart w:id="154" w:name="OLE_LINK3"/>
      <w:bookmarkStart w:id="155" w:name="_Toc88852004"/>
      <w:bookmarkStart w:id="156" w:name="_Toc158068119"/>
      <w:bookmarkStart w:id="157" w:name="_Toc158069542"/>
      <w:r>
        <w:rPr>
          <w:lang w:val="en-US" w:eastAsia="zh-CN"/>
        </w:rPr>
        <w:t>5</w:t>
      </w:r>
      <w:r>
        <w:rPr>
          <w:lang w:val="en-US"/>
        </w:rPr>
        <w:t>.3.4</w:t>
      </w:r>
      <w:bookmarkEnd w:id="154"/>
      <w:r>
        <w:rPr>
          <w:lang w:val="en-US"/>
        </w:rPr>
        <w:t>.</w:t>
      </w:r>
      <w:r>
        <w:rPr>
          <w:rFonts w:hint="eastAsia"/>
          <w:lang w:val="en-US" w:eastAsia="zh-CN"/>
        </w:rPr>
        <w:t>1</w:t>
      </w:r>
      <w:r>
        <w:rPr>
          <w:lang w:val="en-US"/>
        </w:rPr>
        <w:tab/>
        <w:t>Solution #</w:t>
      </w:r>
      <w:r>
        <w:rPr>
          <w:lang w:val="en-US" w:eastAsia="zh-CN"/>
        </w:rPr>
        <w:t>3.1</w:t>
      </w:r>
      <w:r>
        <w:rPr>
          <w:lang w:val="en-US"/>
        </w:rPr>
        <w:t xml:space="preserve">: </w:t>
      </w:r>
      <w:bookmarkStart w:id="158" w:name="OLE_LINK7"/>
      <w:r>
        <w:rPr>
          <w:lang w:val="en-US"/>
        </w:rPr>
        <w:t>Charging for</w:t>
      </w:r>
      <w:bookmarkEnd w:id="158"/>
      <w:r>
        <w:rPr>
          <w:lang w:val="en-US"/>
        </w:rPr>
        <w:t xml:space="preserve"> </w:t>
      </w:r>
      <w:r>
        <w:rPr>
          <w:lang w:val="en-US" w:eastAsia="ko"/>
        </w:rPr>
        <w:t>UE-only Operation for SL Positioning using Located UE</w:t>
      </w:r>
      <w:bookmarkEnd w:id="155"/>
      <w:bookmarkEnd w:id="156"/>
      <w:bookmarkEnd w:id="157"/>
    </w:p>
    <w:p w14:paraId="6D2FE718" w14:textId="77777777" w:rsidR="00B30228" w:rsidRDefault="00000000">
      <w:pPr>
        <w:pStyle w:val="Heading5"/>
        <w:rPr>
          <w:lang w:val="en-US" w:eastAsia="zh-CN"/>
        </w:rPr>
      </w:pPr>
      <w:bookmarkStart w:id="159" w:name="_Toc144213371"/>
      <w:bookmarkStart w:id="160" w:name="_Toc144213827"/>
      <w:bookmarkStart w:id="161" w:name="_Toc158068120"/>
      <w:bookmarkStart w:id="162" w:name="_Toc158069543"/>
      <w:r>
        <w:rPr>
          <w:lang w:val="en-US" w:eastAsia="zh-CN"/>
        </w:rPr>
        <w:t>5.3.4.</w:t>
      </w:r>
      <w:r>
        <w:rPr>
          <w:rFonts w:hint="eastAsia"/>
          <w:lang w:val="en-US" w:eastAsia="zh-CN"/>
        </w:rPr>
        <w:t>1</w:t>
      </w:r>
      <w:r>
        <w:rPr>
          <w:lang w:val="en-US"/>
        </w:rPr>
        <w:t>.1</w:t>
      </w:r>
      <w:r>
        <w:rPr>
          <w:lang w:val="en-US"/>
        </w:rPr>
        <w:tab/>
        <w:t>General description</w:t>
      </w:r>
      <w:bookmarkEnd w:id="159"/>
      <w:bookmarkEnd w:id="160"/>
      <w:bookmarkEnd w:id="161"/>
      <w:bookmarkEnd w:id="162"/>
    </w:p>
    <w:p w14:paraId="61C17D07" w14:textId="77777777" w:rsidR="00B30228" w:rsidRDefault="00000000">
      <w:pPr>
        <w:rPr>
          <w:lang w:val="en-US"/>
        </w:rPr>
      </w:pPr>
      <w:r>
        <w:rPr>
          <w:lang w:val="en-US" w:eastAsia="zh-CN" w:bidi="ar"/>
        </w:rPr>
        <w:t xml:space="preserve">This solution addresses the Key issue #1.1 for 5GS charging for UE only Sidelink Positioning for Target UE using Located UE. </w:t>
      </w:r>
    </w:p>
    <w:p w14:paraId="56E65261" w14:textId="77777777" w:rsidR="00B30228" w:rsidRDefault="00000000">
      <w:pPr>
        <w:rPr>
          <w:lang w:val="en-US"/>
        </w:rPr>
      </w:pPr>
      <w:r>
        <w:rPr>
          <w:lang w:val="en-US" w:eastAsia="zh-CN" w:bidi="ar"/>
        </w:rPr>
        <w:t xml:space="preserve">For </w:t>
      </w:r>
      <w:r>
        <w:rPr>
          <w:rFonts w:eastAsia="SimSun"/>
          <w:lang w:val="en-US" w:eastAsia="ko" w:bidi="ar"/>
        </w:rPr>
        <w:t xml:space="preserve">UE-only Operation, both the service request handling and result calculation are performed by UE. </w:t>
      </w:r>
      <w:r>
        <w:rPr>
          <w:lang w:val="en-US" w:eastAsia="zh-CN" w:bidi="ar"/>
        </w:rPr>
        <w:t xml:space="preserve">The CTF is divided into two functional blocks: Accounting Metrics Collection (AMC) and Accounting Data Forwarding (ADF). </w:t>
      </w:r>
    </w:p>
    <w:p w14:paraId="5CF32F19" w14:textId="77777777" w:rsidR="00B30228" w:rsidRDefault="00000000">
      <w:pPr>
        <w:rPr>
          <w:lang w:val="en-US"/>
        </w:rPr>
      </w:pPr>
      <w:r>
        <w:rPr>
          <w:rFonts w:eastAsia="SimSun"/>
          <w:lang w:val="en-US" w:eastAsia="ko" w:bidi="ar"/>
        </w:rPr>
        <w:t xml:space="preserve">One of the UEs (such as Target UE, Reference UE, etc.) integrates CTF (AMC) to collect the usage information of UE-only Operation for SL Positioning using Located UE. When CTF (AMC) determines that the reporting criteria are met </w:t>
      </w:r>
      <w:r>
        <w:rPr>
          <w:lang w:val="en-US" w:eastAsia="zh-CN" w:bidi="ar"/>
        </w:rPr>
        <w:t xml:space="preserve">and the UE is connected to the network, it sends the collected usage information to the CTF (ADF) which </w:t>
      </w:r>
      <w:r>
        <w:rPr>
          <w:rFonts w:eastAsia="SimSun"/>
          <w:lang w:val="en-US" w:eastAsia="ko" w:bidi="ar"/>
        </w:rPr>
        <w:t>is integrated in GMLC.</w:t>
      </w:r>
    </w:p>
    <w:p w14:paraId="7862C671" w14:textId="77777777" w:rsidR="00B30228" w:rsidRDefault="00000000">
      <w:pPr>
        <w:rPr>
          <w:lang w:val="en-US"/>
        </w:rPr>
      </w:pPr>
      <w:r>
        <w:rPr>
          <w:lang w:val="en-US" w:eastAsia="zh-CN" w:bidi="ar"/>
        </w:rPr>
        <w:t>The 5GS may collect the following charging information:</w:t>
      </w:r>
    </w:p>
    <w:p w14:paraId="0063E0A1"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5.3.4.</w:t>
      </w:r>
      <w:r>
        <w:rPr>
          <w:rFonts w:ascii="Arial" w:hAnsi="Arial" w:hint="eastAsia"/>
          <w:b/>
          <w:sz w:val="20"/>
          <w:szCs w:val="20"/>
          <w:lang w:val="en-US" w:eastAsia="zh-CN" w:bidi="ar"/>
        </w:rPr>
        <w:t>1</w:t>
      </w:r>
      <w:r>
        <w:rPr>
          <w:rFonts w:ascii="Arial" w:hAnsi="Arial"/>
          <w:b/>
          <w:sz w:val="20"/>
          <w:szCs w:val="20"/>
          <w:lang w:val="en-US" w:eastAsia="zh-CN" w:bidi="ar"/>
        </w:rPr>
        <w:t xml:space="preserve">.1-1: Extent to Common Structure of the charging information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2CEE2293" w14:textId="77777777">
        <w:trPr>
          <w:cantSplit/>
          <w:tblHeader/>
          <w:jc w:val="center"/>
        </w:trPr>
        <w:tc>
          <w:tcPr>
            <w:tcW w:w="1472" w:type="pct"/>
            <w:shd w:val="clear" w:color="auto" w:fill="DFDFDF"/>
            <w:tcMar>
              <w:left w:w="28" w:type="dxa"/>
              <w:right w:w="28" w:type="dxa"/>
            </w:tcMar>
          </w:tcPr>
          <w:p w14:paraId="12AD3278"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shd w:val="clear" w:color="auto" w:fill="DFDFDF"/>
          </w:tcPr>
          <w:p w14:paraId="1975DEFE"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shd w:val="clear" w:color="auto" w:fill="DFDFDF"/>
            <w:tcMar>
              <w:left w:w="28" w:type="dxa"/>
              <w:right w:w="28" w:type="dxa"/>
            </w:tcMar>
          </w:tcPr>
          <w:p w14:paraId="59F87D5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1DE0D892" w14:textId="77777777">
        <w:trPr>
          <w:cantSplit/>
          <w:tblHeader/>
          <w:jc w:val="center"/>
        </w:trPr>
        <w:tc>
          <w:tcPr>
            <w:tcW w:w="1472" w:type="pct"/>
            <w:shd w:val="clear" w:color="auto" w:fill="FFFFFF"/>
            <w:tcMar>
              <w:left w:w="28" w:type="dxa"/>
              <w:right w:w="28" w:type="dxa"/>
            </w:tcMar>
          </w:tcPr>
          <w:p w14:paraId="46B11986" w14:textId="77777777" w:rsidR="00B30228" w:rsidRDefault="00000000">
            <w:pPr>
              <w:pStyle w:val="NormalWeb"/>
              <w:keepNext/>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FFFFFF"/>
          </w:tcPr>
          <w:p w14:paraId="132D0565" w14:textId="77777777" w:rsidR="00B30228" w:rsidRDefault="00000000">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134B3C1" w14:textId="77777777" w:rsidR="00B30228" w:rsidRDefault="00000000">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B30228" w14:paraId="73343418" w14:textId="77777777">
        <w:trPr>
          <w:cantSplit/>
          <w:jc w:val="center"/>
        </w:trPr>
        <w:tc>
          <w:tcPr>
            <w:tcW w:w="1472" w:type="pct"/>
            <w:shd w:val="clear" w:color="auto" w:fill="FFFFFF"/>
            <w:tcMar>
              <w:left w:w="28" w:type="dxa"/>
              <w:right w:w="28" w:type="dxa"/>
            </w:tcMar>
          </w:tcPr>
          <w:p w14:paraId="55E10A44"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553B981"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8006BC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0B3166E" w14:textId="77777777">
        <w:trPr>
          <w:cantSplit/>
          <w:trHeight w:val="48"/>
          <w:jc w:val="center"/>
        </w:trPr>
        <w:tc>
          <w:tcPr>
            <w:tcW w:w="1472" w:type="pct"/>
            <w:shd w:val="clear" w:color="auto" w:fill="FFFFFF"/>
            <w:tcMar>
              <w:left w:w="28" w:type="dxa"/>
              <w:right w:w="28" w:type="dxa"/>
            </w:tcMar>
          </w:tcPr>
          <w:p w14:paraId="34BF656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2DA1A417"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D20DC60"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10CE710" w14:textId="77777777">
        <w:trPr>
          <w:cantSplit/>
          <w:trHeight w:val="48"/>
          <w:jc w:val="center"/>
        </w:trPr>
        <w:tc>
          <w:tcPr>
            <w:tcW w:w="1472" w:type="pct"/>
            <w:shd w:val="clear" w:color="auto" w:fill="FFFFFF"/>
            <w:tcMar>
              <w:left w:w="28" w:type="dxa"/>
              <w:right w:w="28" w:type="dxa"/>
            </w:tcMar>
          </w:tcPr>
          <w:p w14:paraId="517065B5"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5FFAB23C"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F948DB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5DB294A0" w14:textId="77777777">
        <w:trPr>
          <w:cantSplit/>
          <w:trHeight w:val="48"/>
          <w:jc w:val="center"/>
        </w:trPr>
        <w:tc>
          <w:tcPr>
            <w:tcW w:w="1472" w:type="pct"/>
            <w:shd w:val="clear" w:color="auto" w:fill="FFFFFF"/>
            <w:tcMar>
              <w:left w:w="28" w:type="dxa"/>
              <w:right w:w="28" w:type="dxa"/>
            </w:tcMar>
          </w:tcPr>
          <w:p w14:paraId="170945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59B28C94"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C7EB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26FC9A70" w14:textId="77777777" w:rsidR="00B30228" w:rsidRDefault="00B30228"/>
    <w:p w14:paraId="43BD8C22" w14:textId="77777777" w:rsidR="00B30228" w:rsidRDefault="00000000">
      <w:pPr>
        <w:pStyle w:val="Heading5"/>
        <w:rPr>
          <w:lang w:val="en-US" w:eastAsia="zh-CN"/>
        </w:rPr>
      </w:pPr>
      <w:bookmarkStart w:id="163" w:name="_Toc144213828"/>
      <w:bookmarkStart w:id="164" w:name="_Toc144213372"/>
      <w:bookmarkStart w:id="165" w:name="_Toc158068121"/>
      <w:bookmarkStart w:id="166" w:name="_Toc158069544"/>
      <w:r>
        <w:rPr>
          <w:lang w:val="en-US" w:eastAsia="zh-CN"/>
        </w:rPr>
        <w:lastRenderedPageBreak/>
        <w:t>5.3.4.</w:t>
      </w:r>
      <w:r>
        <w:rPr>
          <w:rFonts w:hint="eastAsia"/>
          <w:lang w:val="en-US" w:eastAsia="zh-CN"/>
        </w:rPr>
        <w:t>1</w:t>
      </w:r>
      <w:r>
        <w:rPr>
          <w:lang w:val="en-US" w:eastAsia="zh-CN"/>
        </w:rPr>
        <w:t>.2</w:t>
      </w:r>
      <w:r>
        <w:rPr>
          <w:lang w:val="en-US" w:eastAsia="zh-CN"/>
        </w:rPr>
        <w:tab/>
        <w:t>Architecture description</w:t>
      </w:r>
      <w:bookmarkEnd w:id="163"/>
      <w:bookmarkEnd w:id="164"/>
      <w:bookmarkEnd w:id="165"/>
      <w:bookmarkEnd w:id="166"/>
      <w:r>
        <w:rPr>
          <w:lang w:val="en-US" w:eastAsia="zh-CN"/>
        </w:rPr>
        <w:t xml:space="preserve"> </w:t>
      </w:r>
    </w:p>
    <w:p w14:paraId="59B5DF33"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5.3.4.</w:t>
      </w:r>
      <w:r>
        <w:rPr>
          <w:rFonts w:eastAsia="SimSun" w:hint="eastAsia"/>
          <w:lang w:val="en-US" w:eastAsia="zh-CN" w:bidi="ar"/>
        </w:rPr>
        <w:t>1</w:t>
      </w:r>
      <w:r>
        <w:rPr>
          <w:rFonts w:eastAsia="SimSun"/>
          <w:lang w:val="en-US" w:eastAsia="zh-CN" w:bidi="ar"/>
        </w:rPr>
        <w:t>.2-1.</w:t>
      </w:r>
    </w:p>
    <w:p w14:paraId="3140821E"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9631" w:dyaOrig="4357" w14:anchorId="0FB316A2">
          <v:shape id="_x0000_i1033" type="#_x0000_t75" style="width:482.15pt;height:217.7pt" o:ole="">
            <v:imagedata r:id="rId13" o:title=""/>
          </v:shape>
          <o:OLEObject Type="Embed" ProgID="Visio.Drawing.11" ShapeID="_x0000_i1033" DrawAspect="Content" ObjectID="_1769927534" r:id="rId26"/>
        </w:object>
      </w:r>
    </w:p>
    <w:p w14:paraId="12CC8388"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5.3.4.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w:t>
      </w:r>
      <w:r>
        <w:rPr>
          <w:rFonts w:ascii="Arial" w:eastAsia="SimSun" w:hAnsi="Arial"/>
          <w:b/>
          <w:sz w:val="20"/>
          <w:szCs w:val="20"/>
          <w:lang w:val="en-US" w:eastAsia="ko" w:bidi="ar"/>
        </w:rPr>
        <w:t>UE-only Operation for SL Positioning using Located UE</w:t>
      </w:r>
      <w:r>
        <w:rPr>
          <w:rFonts w:ascii="Arial" w:eastAsia="SimSun" w:hAnsi="Arial"/>
          <w:b/>
          <w:sz w:val="20"/>
          <w:szCs w:val="20"/>
          <w:lang w:val="en-US" w:eastAsia="zh-CN" w:bidi="ar"/>
        </w:rPr>
        <w:t xml:space="preserve"> converged charging architecture</w:t>
      </w:r>
    </w:p>
    <w:p w14:paraId="4ADEA896" w14:textId="77777777" w:rsidR="00B30228" w:rsidRDefault="00000000">
      <w:pPr>
        <w:pStyle w:val="Heading5"/>
        <w:rPr>
          <w:lang w:val="en-US"/>
        </w:rPr>
      </w:pPr>
      <w:bookmarkStart w:id="167" w:name="_Toc88852007"/>
      <w:bookmarkStart w:id="168" w:name="_Toc158068122"/>
      <w:bookmarkStart w:id="169" w:name="_Toc158069545"/>
      <w:r>
        <w:rPr>
          <w:lang w:val="en-US" w:eastAsia="zh-CN"/>
        </w:rPr>
        <w:t>5.3.4.</w:t>
      </w:r>
      <w:r>
        <w:rPr>
          <w:rFonts w:hint="eastAsia"/>
          <w:lang w:val="en-US" w:eastAsia="zh-CN"/>
        </w:rPr>
        <w:t>1</w:t>
      </w:r>
      <w:r>
        <w:rPr>
          <w:lang w:val="en-US" w:eastAsia="zh-CN"/>
        </w:rPr>
        <w:t>.3</w:t>
      </w:r>
      <w:r>
        <w:rPr>
          <w:lang w:val="en-US" w:eastAsia="zh-CN"/>
        </w:rPr>
        <w:tab/>
      </w:r>
      <w:r>
        <w:rPr>
          <w:lang w:val="en-US"/>
        </w:rPr>
        <w:t>Flow Description</w:t>
      </w:r>
      <w:bookmarkEnd w:id="167"/>
      <w:bookmarkEnd w:id="168"/>
      <w:bookmarkEnd w:id="169"/>
    </w:p>
    <w:p w14:paraId="5AF65476" w14:textId="77777777" w:rsidR="00B30228" w:rsidRDefault="00000000">
      <w:pPr>
        <w:pStyle w:val="Heading6"/>
        <w:rPr>
          <w:lang w:val="en-US"/>
        </w:rPr>
      </w:pPr>
      <w:bookmarkStart w:id="170" w:name="_Toc88852008"/>
      <w:bookmarkStart w:id="171" w:name="_Toc158068123"/>
      <w:bookmarkStart w:id="172" w:name="_Toc158069546"/>
      <w:r>
        <w:rPr>
          <w:lang w:val="en-US" w:eastAsia="zh-CN"/>
        </w:rPr>
        <w:t>5</w:t>
      </w:r>
      <w:r>
        <w:rPr>
          <w:lang w:val="en-US"/>
        </w:rPr>
        <w:t>.3.4.</w:t>
      </w:r>
      <w:r>
        <w:rPr>
          <w:rFonts w:hint="eastAsia"/>
          <w:lang w:val="en-US" w:eastAsia="zh-CN"/>
        </w:rPr>
        <w:t>1</w:t>
      </w:r>
      <w:r>
        <w:rPr>
          <w:lang w:val="en-US"/>
        </w:rPr>
        <w:t>.3.1</w:t>
      </w:r>
      <w:r>
        <w:rPr>
          <w:lang w:val="en-US"/>
        </w:rPr>
        <w:tab/>
        <w:t xml:space="preserve">Message flows for </w:t>
      </w:r>
      <w:r>
        <w:rPr>
          <w:lang w:val="en-US" w:eastAsia="ko"/>
        </w:rPr>
        <w:t>UE-only Operation for SL Positioning using Located UE</w:t>
      </w:r>
      <w:r>
        <w:rPr>
          <w:lang w:val="en-US"/>
        </w:rPr>
        <w:t xml:space="preserve"> over PC5 charging CTF</w:t>
      </w:r>
      <w:bookmarkEnd w:id="170"/>
      <w:bookmarkEnd w:id="171"/>
      <w:bookmarkEnd w:id="172"/>
    </w:p>
    <w:p w14:paraId="37132821" w14:textId="77777777" w:rsidR="00B30228" w:rsidRDefault="00B30228">
      <w:pPr>
        <w:jc w:val="center"/>
        <w:rPr>
          <w:lang w:val="en-US"/>
        </w:rPr>
      </w:pPr>
    </w:p>
    <w:p w14:paraId="74F75E17" w14:textId="77777777" w:rsidR="00B30228" w:rsidRDefault="00000000">
      <w:pPr>
        <w:ind w:leftChars="210" w:left="420"/>
        <w:jc w:val="center"/>
        <w:rPr>
          <w:lang w:val="en-US"/>
        </w:rPr>
      </w:pPr>
      <w:r>
        <w:rPr>
          <w:lang w:val="en-US" w:eastAsia="zh-CN" w:bidi="ar"/>
        </w:rPr>
        <w:object w:dxaOrig="9051" w:dyaOrig="5414" w14:anchorId="6477F1BB">
          <v:shape id="_x0000_i1034" type="#_x0000_t75" style="width:452.55pt;height:270.85pt" o:ole="">
            <v:imagedata r:id="rId27" o:title=""/>
          </v:shape>
          <o:OLEObject Type="Embed" ProgID="Visio.Drawing.11" ShapeID="_x0000_i1034" DrawAspect="Content" ObjectID="_1769927535" r:id="rId28"/>
        </w:object>
      </w:r>
    </w:p>
    <w:p w14:paraId="50E18BF8" w14:textId="77777777" w:rsidR="00B30228" w:rsidRDefault="00000000">
      <w:pPr>
        <w:pStyle w:val="NormalWeb"/>
        <w:keepLines/>
        <w:spacing w:after="240"/>
        <w:jc w:val="center"/>
        <w:rPr>
          <w:lang w:val="en-US"/>
        </w:rPr>
      </w:pPr>
      <w:r>
        <w:rPr>
          <w:rFonts w:ascii="Arial" w:hAnsi="Arial"/>
          <w:b/>
          <w:sz w:val="20"/>
          <w:szCs w:val="20"/>
          <w:lang w:val="en-US" w:eastAsia="zh-CN" w:bidi="ar"/>
        </w:rPr>
        <w:t>Figure 5.3.4.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UE-only Operation for SL Positioning using Located UE</w:t>
      </w:r>
      <w:r>
        <w:rPr>
          <w:rFonts w:ascii="Arial" w:hAnsi="Arial"/>
          <w:b/>
          <w:sz w:val="20"/>
          <w:szCs w:val="20"/>
          <w:lang w:val="en-US" w:eastAsia="zh-CN" w:bidi="ar"/>
        </w:rPr>
        <w:t xml:space="preserve"> over PC5 charging - CTF (non-roaming)</w:t>
      </w:r>
    </w:p>
    <w:p w14:paraId="77C38D6B"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lastRenderedPageBreak/>
        <w:t>SL Positioning Client UE send a SL Positioning Service Request for Target UE’s absolute location</w:t>
      </w:r>
    </w:p>
    <w:p w14:paraId="24154A64"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The Located UE obtains the absolute position of the Target UE with the detailed steps defined in TS 23.586 Section 6.6 and 6.8.</w:t>
      </w:r>
    </w:p>
    <w:p w14:paraId="5FD3B65E" w14:textId="77777777" w:rsidR="00B30228" w:rsidRDefault="00000000">
      <w:pPr>
        <w:pStyle w:val="NormalWeb"/>
        <w:numPr>
          <w:ilvl w:val="0"/>
          <w:numId w:val="14"/>
        </w:numPr>
        <w:overflowPunct w:val="0"/>
        <w:autoSpaceDE w:val="0"/>
        <w:autoSpaceDN w:val="0"/>
        <w:adjustRightInd w:val="0"/>
        <w:textAlignment w:val="baseline"/>
        <w:rPr>
          <w:lang w:val="en-US"/>
        </w:rPr>
      </w:pPr>
      <w:r>
        <w:rPr>
          <w:sz w:val="20"/>
          <w:szCs w:val="20"/>
          <w:lang w:val="en-US" w:eastAsia="zh-CN" w:bidi="ar"/>
        </w:rPr>
        <w:t xml:space="preserve">Target UE sends a response message to SL Positioning Client UE with Target UE’s absolute position. </w:t>
      </w:r>
    </w:p>
    <w:p w14:paraId="58081E65" w14:textId="77777777" w:rsidR="00B30228" w:rsidRDefault="00000000">
      <w:pPr>
        <w:pStyle w:val="NormalWeb"/>
        <w:ind w:left="568" w:hanging="284"/>
        <w:rPr>
          <w:lang w:val="en-US"/>
        </w:rPr>
      </w:pPr>
      <w:r>
        <w:rPr>
          <w:sz w:val="20"/>
          <w:szCs w:val="20"/>
          <w:lang w:val="en-US" w:eastAsia="zh-CN" w:bidi="ar"/>
        </w:rPr>
        <w:t>4. When the Target UE decides that reporting criteria are met, the UE creates the corresponding usage information report according to the pre-configuration.</w:t>
      </w:r>
    </w:p>
    <w:p w14:paraId="4A82F842" w14:textId="77777777" w:rsidR="00B30228" w:rsidRDefault="00000000">
      <w:pPr>
        <w:pStyle w:val="NormalWeb"/>
        <w:ind w:left="568" w:hanging="284"/>
        <w:rPr>
          <w:lang w:val="en-US"/>
        </w:rPr>
      </w:pPr>
      <w:r>
        <w:rPr>
          <w:sz w:val="20"/>
          <w:szCs w:val="20"/>
          <w:lang w:val="en-US" w:eastAsia="zh-CN" w:bidi="ar"/>
        </w:rPr>
        <w:t xml:space="preserve">5. Target UE triggers the usage reporting procedure by sending the usage information report to the CTF located in GMLC. </w:t>
      </w:r>
    </w:p>
    <w:p w14:paraId="1D7AE793" w14:textId="77777777" w:rsidR="00B30228" w:rsidRDefault="00000000">
      <w:pPr>
        <w:pStyle w:val="NormalWeb"/>
        <w:keepLines/>
        <w:ind w:left="1135" w:hanging="851"/>
        <w:rPr>
          <w:lang w:val="en-US"/>
        </w:rPr>
      </w:pPr>
      <w:r>
        <w:rPr>
          <w:sz w:val="20"/>
          <w:szCs w:val="20"/>
          <w:lang w:val="en-US" w:eastAsia="zh-CN" w:bidi="ar"/>
        </w:rPr>
        <w:t xml:space="preserve">NOTE 1: </w:t>
      </w:r>
      <w:r>
        <w:rPr>
          <w:sz w:val="20"/>
          <w:szCs w:val="20"/>
          <w:lang w:val="en-US" w:eastAsia="zh-CN" w:bidi="ar"/>
        </w:rPr>
        <w:tab/>
        <w:t>Both Target UE, Located UE or other UEs can decide that reporting criteria are met and trigger the usage reporting procedure.</w:t>
      </w:r>
    </w:p>
    <w:p w14:paraId="0F12C5F3" w14:textId="77777777" w:rsidR="00B30228" w:rsidRDefault="00000000">
      <w:pPr>
        <w:pStyle w:val="NormalWeb"/>
        <w:ind w:left="568" w:hanging="284"/>
        <w:rPr>
          <w:lang w:val="en-US"/>
        </w:rPr>
      </w:pPr>
      <w:r>
        <w:rPr>
          <w:sz w:val="20"/>
          <w:szCs w:val="20"/>
          <w:lang w:val="en-US" w:eastAsia="zh-CN" w:bidi="ar"/>
        </w:rPr>
        <w:t>6ch-a. The GMLC (CTF ADF) triggers Charging Data Request[Event] to CHF.</w:t>
      </w:r>
    </w:p>
    <w:p w14:paraId="5E40C30F" w14:textId="77777777" w:rsidR="00B30228" w:rsidRDefault="00000000">
      <w:pPr>
        <w:pStyle w:val="NormalWeb"/>
        <w:ind w:left="568" w:hanging="284"/>
        <w:rPr>
          <w:lang w:val="en-US"/>
        </w:rPr>
      </w:pPr>
      <w:r>
        <w:rPr>
          <w:sz w:val="20"/>
          <w:szCs w:val="20"/>
          <w:lang w:val="en-US" w:eastAsia="zh-CN" w:bidi="ar"/>
        </w:rPr>
        <w:t>6ch-b. The CHF creates a CDR for this UE.</w:t>
      </w:r>
    </w:p>
    <w:p w14:paraId="7587F0BC" w14:textId="77777777" w:rsidR="00B30228" w:rsidRDefault="00000000">
      <w:pPr>
        <w:pStyle w:val="NormalWeb"/>
        <w:ind w:left="709" w:hanging="425"/>
        <w:rPr>
          <w:lang w:eastAsia="zh-CN"/>
        </w:rPr>
      </w:pPr>
      <w:r>
        <w:rPr>
          <w:sz w:val="20"/>
          <w:szCs w:val="20"/>
          <w:lang w:val="en-US" w:eastAsia="zh-CN" w:bidi="ar"/>
        </w:rPr>
        <w:t>6ch-c. The CHF returns Charging Data Response.</w:t>
      </w:r>
    </w:p>
    <w:p w14:paraId="7B2B57C7" w14:textId="77777777" w:rsidR="00B30228" w:rsidRDefault="00000000">
      <w:pPr>
        <w:pStyle w:val="Heading3"/>
        <w:rPr>
          <w:lang w:eastAsia="zh-CN"/>
        </w:rPr>
      </w:pPr>
      <w:bookmarkStart w:id="173" w:name="_Toc158068124"/>
      <w:bookmarkStart w:id="174" w:name="_Toc158069547"/>
      <w:r>
        <w:rPr>
          <w:lang w:eastAsia="zh-CN"/>
        </w:rPr>
        <w:t>5.3.5</w:t>
      </w:r>
      <w:r>
        <w:rPr>
          <w:lang w:eastAsia="zh-CN"/>
        </w:rPr>
        <w:tab/>
        <w:t>Evaluation</w:t>
      </w:r>
      <w:bookmarkEnd w:id="173"/>
      <w:bookmarkEnd w:id="174"/>
    </w:p>
    <w:p w14:paraId="48D35452" w14:textId="77777777" w:rsidR="00B30228" w:rsidRDefault="00000000">
      <w:pPr>
        <w:rPr>
          <w:lang w:eastAsia="zh-CN"/>
        </w:rPr>
      </w:pPr>
      <w:r>
        <w:rPr>
          <w:rFonts w:hint="eastAsia"/>
          <w:lang w:eastAsia="zh-CN"/>
        </w:rPr>
        <w:t>Solution #</w:t>
      </w:r>
      <w:r>
        <w:rPr>
          <w:lang w:eastAsia="zh-CN"/>
        </w:rPr>
        <w:t>3</w:t>
      </w:r>
      <w:r>
        <w:rPr>
          <w:rFonts w:hint="eastAsia"/>
          <w:lang w:eastAsia="zh-CN"/>
        </w:rPr>
        <w:t xml:space="preserve">.1 </w:t>
      </w:r>
      <w:r>
        <w:rPr>
          <w:lang w:eastAsia="zh-CN"/>
        </w:rPr>
        <w:t>addresses Key issue #3.</w:t>
      </w:r>
      <w:r>
        <w:rPr>
          <w:rFonts w:hint="eastAsia"/>
          <w:lang w:eastAsia="zh-CN"/>
        </w:rPr>
        <w:t xml:space="preserve">1 </w:t>
      </w:r>
      <w:r>
        <w:rPr>
          <w:lang w:eastAsia="zh-CN"/>
        </w:rPr>
        <w:t xml:space="preserve">to support 5GS charging of </w:t>
      </w:r>
      <w:r>
        <w:rPr>
          <w:rFonts w:hint="eastAsia"/>
          <w:lang w:eastAsia="zh-CN"/>
        </w:rPr>
        <w:t>UE only Sidelink Positioning for Target UE using Located UE</w:t>
      </w:r>
      <w:r>
        <w:rPr>
          <w:lang w:eastAsia="zh-CN"/>
        </w:rPr>
        <w:t>. The enhancement of GMLC and new parameters</w:t>
      </w:r>
      <w:r>
        <w:rPr>
          <w:rFonts w:hint="eastAsia"/>
          <w:lang w:eastAsia="zh-CN"/>
        </w:rPr>
        <w:t xml:space="preserve"> (i.e. </w:t>
      </w:r>
      <w:r>
        <w:rPr>
          <w:lang w:eastAsia="zh-CN"/>
        </w:rPr>
        <w:t>Ranging and Sidelink Positioning</w:t>
      </w:r>
      <w:r>
        <w:rPr>
          <w:rFonts w:hint="eastAsia"/>
          <w:lang w:eastAsia="zh-CN"/>
        </w:rPr>
        <w:t xml:space="preserve"> Information)</w:t>
      </w:r>
      <w:r>
        <w:rPr>
          <w:lang w:eastAsia="zh-CN"/>
        </w:rPr>
        <w:t xml:space="preserve"> are required.</w:t>
      </w:r>
    </w:p>
    <w:p w14:paraId="6E569E56" w14:textId="77777777" w:rsidR="00B30228" w:rsidRDefault="00000000">
      <w:pPr>
        <w:pStyle w:val="Heading3"/>
        <w:rPr>
          <w:lang w:eastAsia="zh-CN"/>
        </w:rPr>
      </w:pPr>
      <w:bookmarkStart w:id="175" w:name="_Toc158068125"/>
      <w:bookmarkStart w:id="176" w:name="_Toc158069548"/>
      <w:r>
        <w:rPr>
          <w:lang w:eastAsia="zh-CN"/>
        </w:rPr>
        <w:t>5.3.6</w:t>
      </w:r>
      <w:r>
        <w:rPr>
          <w:lang w:eastAsia="zh-CN"/>
        </w:rPr>
        <w:tab/>
        <w:t>Conclusion</w:t>
      </w:r>
      <w:bookmarkEnd w:id="175"/>
      <w:bookmarkEnd w:id="176"/>
    </w:p>
    <w:p w14:paraId="0C052D33" w14:textId="77777777" w:rsidR="00B30228" w:rsidRDefault="00000000">
      <w:pPr>
        <w:pStyle w:val="B1"/>
        <w:ind w:left="0" w:firstLine="0"/>
      </w:pPr>
      <w:r>
        <w:t>It is concluded</w:t>
      </w:r>
      <w:r>
        <w:rPr>
          <w:rFonts w:hint="eastAsia"/>
          <w:lang w:eastAsia="zh-CN"/>
        </w:rPr>
        <w:t xml:space="preserve"> that the </w:t>
      </w:r>
      <w:r>
        <w:rPr>
          <w:lang w:eastAsia="zh-CN"/>
        </w:rPr>
        <w:t>solution #3.1</w:t>
      </w:r>
      <w:r>
        <w:rPr>
          <w:rFonts w:hint="eastAsia"/>
          <w:lang w:eastAsia="zh-CN"/>
        </w:rPr>
        <w:t xml:space="preserve"> is</w:t>
      </w:r>
      <w:r>
        <w:rPr>
          <w:lang w:eastAsia="zh-CN"/>
        </w:rPr>
        <w:t xml:space="preserve"> the feasible solution </w:t>
      </w:r>
      <w:r>
        <w:rPr>
          <w:rFonts w:hint="eastAsia"/>
          <w:lang w:eastAsia="zh-CN"/>
        </w:rPr>
        <w:t>and n</w:t>
      </w:r>
      <w:r>
        <w:rPr>
          <w:lang w:eastAsia="zh-CN"/>
        </w:rPr>
        <w:t>ew parameters need to be added for</w:t>
      </w:r>
      <w:r>
        <w:rPr>
          <w:rFonts w:hint="eastAsia"/>
          <w:lang w:eastAsia="zh-CN"/>
        </w:rPr>
        <w:t xml:space="preserve"> </w:t>
      </w:r>
      <w:r>
        <w:rPr>
          <w:lang w:eastAsia="zh-CN"/>
        </w:rPr>
        <w:t>5GS charging of UE only Sidelink Positioning for Target UE using Located UE</w:t>
      </w:r>
      <w:r>
        <w:rPr>
          <w:rFonts w:hint="eastAsia"/>
          <w:lang w:eastAsia="zh-CN"/>
        </w:rPr>
        <w:t>.</w:t>
      </w:r>
    </w:p>
    <w:p w14:paraId="3DA3BCFE" w14:textId="77777777" w:rsidR="00B30228" w:rsidRDefault="00B30228">
      <w:pPr>
        <w:rPr>
          <w:lang w:eastAsia="zh-CN"/>
        </w:rPr>
      </w:pPr>
    </w:p>
    <w:p w14:paraId="4D963058" w14:textId="77777777" w:rsidR="00B30228" w:rsidRDefault="00000000">
      <w:pPr>
        <w:pStyle w:val="Heading2"/>
        <w:rPr>
          <w:lang w:bidi="ar-IQ"/>
        </w:rPr>
      </w:pPr>
      <w:bookmarkStart w:id="177" w:name="_Toc158068126"/>
      <w:bookmarkStart w:id="178" w:name="_Toc158069549"/>
      <w:r>
        <w:rPr>
          <w:rFonts w:hint="eastAsia"/>
          <w:lang w:eastAsia="zh-CN"/>
        </w:rPr>
        <w:t>5</w:t>
      </w:r>
      <w:r>
        <w:rPr>
          <w:lang w:eastAsia="zh-CN"/>
        </w:rPr>
        <w:t>.4</w:t>
      </w:r>
      <w:r>
        <w:rPr>
          <w:lang w:eastAsia="zh-CN"/>
        </w:rPr>
        <w:tab/>
        <w:t>Scenario 4: 5GS charging for Ranging/SL Positioning service exposure</w:t>
      </w:r>
      <w:bookmarkEnd w:id="177"/>
      <w:bookmarkEnd w:id="178"/>
    </w:p>
    <w:p w14:paraId="15C9722B" w14:textId="77777777" w:rsidR="00B30228" w:rsidRDefault="00000000">
      <w:pPr>
        <w:pStyle w:val="Heading3"/>
        <w:rPr>
          <w:lang w:eastAsia="zh-CN"/>
        </w:rPr>
      </w:pPr>
      <w:bookmarkStart w:id="179" w:name="_Toc158068127"/>
      <w:bookmarkStart w:id="180" w:name="_Toc158069550"/>
      <w:r>
        <w:rPr>
          <w:rFonts w:hint="eastAsia"/>
          <w:lang w:eastAsia="zh-CN"/>
        </w:rPr>
        <w:t>5</w:t>
      </w:r>
      <w:r>
        <w:rPr>
          <w:lang w:eastAsia="zh-CN"/>
        </w:rPr>
        <w:t>.4.1</w:t>
      </w:r>
      <w:r>
        <w:rPr>
          <w:lang w:eastAsia="zh-CN"/>
        </w:rPr>
        <w:tab/>
        <w:t>General description and assumptions</w:t>
      </w:r>
      <w:bookmarkEnd w:id="179"/>
      <w:bookmarkEnd w:id="180"/>
    </w:p>
    <w:p w14:paraId="6C2D990F" w14:textId="77777777" w:rsidR="00B30228" w:rsidRDefault="00000000">
      <w:pPr>
        <w:rPr>
          <w:lang w:eastAsia="zh-CN"/>
        </w:rPr>
      </w:pPr>
      <w:r>
        <w:rPr>
          <w:rFonts w:hint="eastAsia"/>
          <w:lang w:eastAsia="zh-CN"/>
        </w:rPr>
        <w:t xml:space="preserve">As defined in </w:t>
      </w:r>
      <w:r>
        <w:rPr>
          <w:lang w:eastAsia="zh-CN"/>
        </w:rPr>
        <w:t>TS 23.586 [3], Ranging/SL Positioning service can be exposed to the authorized SL Positioning Client UE, 5GC NF, AF to acquire location results (e.g. absolute location, relative position or distance/direction result between two or more Ranging/SL Positioning capable UEs.</w:t>
      </w:r>
      <w:r>
        <w:rPr>
          <w:rFonts w:hint="eastAsia"/>
          <w:lang w:eastAsia="zh-CN"/>
        </w:rPr>
        <w:t xml:space="preserve"> </w:t>
      </w:r>
      <w:r>
        <w:rPr>
          <w:lang w:eastAsia="zh-CN"/>
        </w:rPr>
        <w:t>W</w:t>
      </w:r>
      <w:r>
        <w:rPr>
          <w:rFonts w:hint="eastAsia"/>
          <w:lang w:eastAsia="zh-CN"/>
        </w:rPr>
        <w:t>hen</w:t>
      </w:r>
      <w:r>
        <w:rPr>
          <w:lang w:eastAsia="zh-CN"/>
        </w:rPr>
        <w:t xml:space="preserve"> the service is exposed to SL positioning Client UE, the Client UE can initiate the Ranging/SL Positioning service through PC5 or 5GC Network or 5GC C-plane.</w:t>
      </w:r>
    </w:p>
    <w:p w14:paraId="2C55D28E" w14:textId="77777777" w:rsidR="00B30228" w:rsidRDefault="00000000">
      <w:pPr>
        <w:pStyle w:val="Heading4"/>
        <w:rPr>
          <w:szCs w:val="24"/>
          <w:lang w:eastAsia="zh-CN"/>
        </w:rPr>
      </w:pPr>
      <w:bookmarkStart w:id="181" w:name="_Toc158068128"/>
      <w:bookmarkStart w:id="182" w:name="_Toc158069551"/>
      <w:r>
        <w:rPr>
          <w:rFonts w:hint="eastAsia"/>
          <w:sz w:val="28"/>
          <w:lang w:eastAsia="zh-CN"/>
        </w:rPr>
        <w:t>5</w:t>
      </w:r>
      <w:r>
        <w:rPr>
          <w:sz w:val="28"/>
          <w:lang w:eastAsia="zh-CN"/>
        </w:rPr>
        <w:t>.4.1</w:t>
      </w:r>
      <w:r>
        <w:rPr>
          <w:rFonts w:hint="eastAsia"/>
          <w:sz w:val="28"/>
          <w:lang w:eastAsia="zh-CN"/>
        </w:rPr>
        <w:t>.</w:t>
      </w:r>
      <w:r>
        <w:rPr>
          <w:sz w:val="28"/>
          <w:lang w:eastAsia="zh-CN"/>
        </w:rPr>
        <w:t>1</w:t>
      </w:r>
      <w:r>
        <w:rPr>
          <w:sz w:val="28"/>
          <w:lang w:eastAsia="zh-CN"/>
        </w:rPr>
        <w:tab/>
      </w:r>
      <w:r>
        <w:rPr>
          <w:szCs w:val="24"/>
          <w:lang w:eastAsia="zh-CN"/>
        </w:rPr>
        <w:t>Use Case</w:t>
      </w:r>
      <w:r>
        <w:rPr>
          <w:sz w:val="28"/>
          <w:lang w:eastAsia="zh-CN"/>
        </w:rPr>
        <w:t xml:space="preserve"> #</w:t>
      </w:r>
      <w:r>
        <w:rPr>
          <w:szCs w:val="24"/>
          <w:lang w:eastAsia="zh-CN"/>
        </w:rPr>
        <w:t>4.1:</w:t>
      </w:r>
      <w:r>
        <w:rPr>
          <w:sz w:val="28"/>
          <w:lang w:eastAsia="zh-CN"/>
        </w:rPr>
        <w:t xml:space="preserve"> </w:t>
      </w:r>
      <w:r>
        <w:rPr>
          <w:szCs w:val="24"/>
          <w:lang w:eastAsia="zh-CN"/>
        </w:rPr>
        <w:t>RSL-MNO charging subscriber based on usage</w:t>
      </w:r>
      <w:bookmarkEnd w:id="181"/>
      <w:bookmarkEnd w:id="182"/>
    </w:p>
    <w:p w14:paraId="737B6008" w14:textId="77777777" w:rsidR="00B30228" w:rsidRDefault="00000000">
      <w:pPr>
        <w:rPr>
          <w:lang w:eastAsia="zh-CN"/>
        </w:rPr>
      </w:pPr>
      <w:r>
        <w:rPr>
          <w:lang w:eastAsia="zh-CN"/>
        </w:rPr>
        <w:t>A RSL-SC has a subscription with the RSL-MNO which allows usage of Ranging/Sidelink Positioning service exposure.</w:t>
      </w:r>
    </w:p>
    <w:p w14:paraId="5F2019ED" w14:textId="77777777" w:rsidR="00B30228" w:rsidRDefault="00000000">
      <w:pPr>
        <w:rPr>
          <w:lang w:eastAsia="zh-CN"/>
        </w:rPr>
      </w:pPr>
      <w:r>
        <w:rPr>
          <w:lang w:eastAsia="zh-CN"/>
        </w:rPr>
        <w:t>For this case, the charging party and charged party can be:</w:t>
      </w:r>
    </w:p>
    <w:p w14:paraId="6D8F7F39" w14:textId="77777777" w:rsidR="00B30228" w:rsidRDefault="00000000">
      <w:pPr>
        <w:rPr>
          <w:lang w:eastAsia="zh-CN"/>
        </w:rPr>
      </w:pPr>
      <w:r>
        <w:rPr>
          <w:lang w:eastAsia="zh-CN"/>
        </w:rPr>
        <w:t>-</w:t>
      </w:r>
      <w:r>
        <w:rPr>
          <w:lang w:eastAsia="zh-CN"/>
        </w:rPr>
        <w:tab/>
        <w:t>Charged party: RSL-SC who uses Ranging/Sidelink Positioning service exposure.</w:t>
      </w:r>
    </w:p>
    <w:p w14:paraId="35109DA7" w14:textId="77777777" w:rsidR="00B30228" w:rsidRDefault="00000000">
      <w:pPr>
        <w:rPr>
          <w:lang w:bidi="ar-IQ"/>
        </w:rPr>
      </w:pPr>
      <w:r>
        <w:rPr>
          <w:lang w:eastAsia="zh-CN"/>
        </w:rPr>
        <w:t>-</w:t>
      </w:r>
      <w:r>
        <w:rPr>
          <w:lang w:eastAsia="zh-CN"/>
        </w:rPr>
        <w:tab/>
        <w:t>Charging party: RSL-MNO who provides Ranging/Sidelink Positioning service exposure.</w:t>
      </w:r>
    </w:p>
    <w:p w14:paraId="597CD187" w14:textId="77777777" w:rsidR="00B30228" w:rsidRDefault="00000000">
      <w:pPr>
        <w:pStyle w:val="Heading4"/>
        <w:rPr>
          <w:color w:val="000000"/>
          <w:lang w:val="en-US" w:eastAsia="zh-CN"/>
        </w:rPr>
      </w:pPr>
      <w:bookmarkStart w:id="183" w:name="_Toc158068129"/>
      <w:bookmarkStart w:id="184" w:name="_Toc158069552"/>
      <w:r>
        <w:rPr>
          <w:sz w:val="28"/>
          <w:lang w:eastAsia="zh-CN"/>
        </w:rPr>
        <w:t>5.4.1.2</w:t>
      </w:r>
      <w:r>
        <w:rPr>
          <w:sz w:val="28"/>
          <w:lang w:eastAsia="zh-CN"/>
        </w:rPr>
        <w:tab/>
        <w:t>Use</w:t>
      </w:r>
      <w:r>
        <w:rPr>
          <w:color w:val="000000"/>
          <w:lang w:val="en-US" w:eastAsia="zh-CN"/>
        </w:rPr>
        <w:t xml:space="preserve"> Case </w:t>
      </w:r>
      <w:r>
        <w:rPr>
          <w:color w:val="000000"/>
        </w:rPr>
        <w:t>#</w:t>
      </w:r>
      <w:r>
        <w:rPr>
          <w:color w:val="000000"/>
          <w:lang w:val="en-US" w:eastAsia="zh-CN"/>
        </w:rPr>
        <w:t>4.</w:t>
      </w:r>
      <w:r>
        <w:rPr>
          <w:rFonts w:hint="eastAsia"/>
          <w:color w:val="000000"/>
          <w:lang w:val="en-US" w:eastAsia="zh-CN"/>
        </w:rPr>
        <w:t>2</w:t>
      </w:r>
      <w:r>
        <w:rPr>
          <w:color w:val="000000"/>
          <w:lang w:val="en-US" w:eastAsia="zh-CN"/>
        </w:rPr>
        <w:t>: RSL-</w:t>
      </w:r>
      <w:r>
        <w:rPr>
          <w:lang w:eastAsia="zh-CN"/>
        </w:rPr>
        <w:t>MNO</w:t>
      </w:r>
      <w:r>
        <w:rPr>
          <w:rFonts w:hint="eastAsia"/>
          <w:lang w:eastAsia="zh-CN"/>
        </w:rPr>
        <w:t xml:space="preserve"> </w:t>
      </w:r>
      <w:r>
        <w:t>charg</w:t>
      </w:r>
      <w:r>
        <w:rPr>
          <w:rFonts w:hint="eastAsia"/>
          <w:lang w:eastAsia="zh-CN"/>
        </w:rPr>
        <w:t xml:space="preserve">ed by </w:t>
      </w:r>
      <w:r>
        <w:rPr>
          <w:lang w:eastAsia="zh-CN"/>
        </w:rPr>
        <w:t>RSL-SP</w:t>
      </w:r>
      <w:r>
        <w:rPr>
          <w:rFonts w:hint="eastAsia"/>
          <w:lang w:eastAsia="zh-CN"/>
        </w:rPr>
        <w:t xml:space="preserve"> based on </w:t>
      </w:r>
      <w:r>
        <w:rPr>
          <w:lang w:eastAsia="zh-CN"/>
        </w:rPr>
        <w:t>usage</w:t>
      </w:r>
      <w:bookmarkEnd w:id="183"/>
      <w:bookmarkEnd w:id="184"/>
    </w:p>
    <w:p w14:paraId="247F1B49" w14:textId="77777777" w:rsidR="00B30228" w:rsidRDefault="00000000">
      <w:pPr>
        <w:rPr>
          <w:lang w:eastAsia="zh-CN"/>
        </w:rPr>
      </w:pPr>
      <w:r>
        <w:rPr>
          <w:lang w:eastAsia="zh-CN"/>
        </w:rPr>
        <w:t>This use case focuses on RSL-MNO and</w:t>
      </w:r>
      <w:r>
        <w:t xml:space="preserve"> </w:t>
      </w:r>
      <w:r>
        <w:rPr>
          <w:lang w:eastAsia="zh-CN"/>
        </w:rPr>
        <w:t>RSL-SP business roles.</w:t>
      </w:r>
      <w:r>
        <w:rPr>
          <w:rFonts w:hint="eastAsia"/>
          <w:lang w:eastAsia="zh-CN"/>
        </w:rPr>
        <w:t xml:space="preserve"> </w:t>
      </w:r>
    </w:p>
    <w:p w14:paraId="3B4680EF" w14:textId="77777777" w:rsidR="00B30228" w:rsidRDefault="00000000">
      <w:pPr>
        <w:rPr>
          <w:lang w:eastAsia="zh-CN"/>
        </w:rPr>
      </w:pPr>
      <w:r>
        <w:rPr>
          <w:rFonts w:hint="eastAsia"/>
          <w:lang w:eastAsia="zh-CN"/>
        </w:rPr>
        <w:t xml:space="preserve">The </w:t>
      </w:r>
      <w:r>
        <w:rPr>
          <w:lang w:eastAsia="zh-CN" w:bidi="ar-IQ"/>
        </w:rPr>
        <w:t>RSL-</w:t>
      </w:r>
      <w:r>
        <w:rPr>
          <w:lang w:eastAsia="zh-CN"/>
        </w:rPr>
        <w:t>MNO</w:t>
      </w:r>
      <w:r>
        <w:rPr>
          <w:rFonts w:hint="eastAsia"/>
          <w:lang w:eastAsia="zh-CN"/>
        </w:rPr>
        <w:t xml:space="preserve"> has an agreement to use the</w:t>
      </w:r>
      <w:r>
        <w:rPr>
          <w:lang w:eastAsia="zh-CN"/>
        </w:rPr>
        <w:t xml:space="preserve"> reference UE involved in Ranging/Sidelink positioning service exposure</w:t>
      </w:r>
      <w:r>
        <w:rPr>
          <w:rFonts w:hint="eastAsia"/>
          <w:lang w:eastAsia="zh-CN"/>
        </w:rPr>
        <w:t xml:space="preserve"> from </w:t>
      </w:r>
      <w:r>
        <w:rPr>
          <w:lang w:eastAsia="zh-CN"/>
        </w:rPr>
        <w:t>RSL-SP</w:t>
      </w:r>
      <w:r>
        <w:rPr>
          <w:rFonts w:hint="eastAsia"/>
          <w:lang w:eastAsia="zh-CN"/>
        </w:rPr>
        <w:t xml:space="preserve">, the </w:t>
      </w:r>
      <w:r>
        <w:rPr>
          <w:lang w:eastAsia="zh-CN"/>
        </w:rPr>
        <w:t>charging party and charged party can be:</w:t>
      </w:r>
    </w:p>
    <w:p w14:paraId="1ACD1A42" w14:textId="77777777" w:rsidR="00B30228" w:rsidRDefault="00000000">
      <w:pPr>
        <w:pStyle w:val="B1"/>
        <w:rPr>
          <w:lang w:eastAsia="zh-CN" w:bidi="ar-IQ"/>
        </w:rPr>
      </w:pPr>
      <w:r>
        <w:rPr>
          <w:rFonts w:hint="eastAsia"/>
          <w:lang w:eastAsia="zh-CN" w:bidi="ar-IQ"/>
        </w:rPr>
        <w:lastRenderedPageBreak/>
        <w:t>-</w:t>
      </w:r>
      <w:r>
        <w:rPr>
          <w:rFonts w:hint="eastAsia"/>
          <w:lang w:eastAsia="zh-CN" w:bidi="ar-IQ"/>
        </w:rPr>
        <w:tab/>
        <w:t xml:space="preserve">Charged party: </w:t>
      </w:r>
      <w:r>
        <w:rPr>
          <w:lang w:eastAsia="zh-CN" w:bidi="ar-IQ"/>
        </w:rPr>
        <w:t>RSL-MNO</w:t>
      </w:r>
      <w:r>
        <w:rPr>
          <w:rFonts w:hint="eastAsia"/>
          <w:lang w:eastAsia="zh-CN" w:bidi="ar-IQ"/>
        </w:rPr>
        <w:t xml:space="preserve"> </w:t>
      </w:r>
      <w:r>
        <w:rPr>
          <w:lang w:eastAsia="zh-CN" w:bidi="ar-IQ"/>
        </w:rPr>
        <w:t xml:space="preserve">who </w:t>
      </w:r>
      <w:r>
        <w:rPr>
          <w:rFonts w:hint="eastAsia"/>
          <w:lang w:eastAsia="zh-CN" w:bidi="ar-IQ"/>
        </w:rPr>
        <w:t>us</w:t>
      </w:r>
      <w:r>
        <w:rPr>
          <w:lang w:eastAsia="zh-CN" w:bidi="ar-IQ"/>
        </w:rPr>
        <w:t>es</w:t>
      </w:r>
      <w:r>
        <w:rPr>
          <w:rFonts w:hint="eastAsia"/>
          <w:lang w:eastAsia="zh-CN" w:bidi="ar-IQ"/>
        </w:rPr>
        <w:t xml:space="preserve"> </w:t>
      </w:r>
      <w:r>
        <w:rPr>
          <w:lang w:eastAsia="zh-CN" w:bidi="ar-IQ"/>
        </w:rPr>
        <w:t xml:space="preserve">the reference UE involved in </w:t>
      </w:r>
      <w:r>
        <w:rPr>
          <w:lang w:eastAsia="zh-CN"/>
        </w:rPr>
        <w:t>Ranging/Sidelink positioning service exposure</w:t>
      </w:r>
      <w:r>
        <w:rPr>
          <w:lang w:eastAsia="zh-CN" w:bidi="ar-IQ"/>
        </w:rPr>
        <w:t xml:space="preserve"> </w:t>
      </w:r>
      <w:r>
        <w:rPr>
          <w:rFonts w:hint="eastAsia"/>
          <w:lang w:eastAsia="zh-CN" w:bidi="ar-IQ"/>
        </w:rPr>
        <w:t xml:space="preserve">from the </w:t>
      </w:r>
      <w:r>
        <w:rPr>
          <w:lang w:eastAsia="zh-CN" w:bidi="ar-IQ"/>
        </w:rPr>
        <w:t>RSL-SP</w:t>
      </w:r>
    </w:p>
    <w:p w14:paraId="497509C0" w14:textId="77777777" w:rsidR="00B30228" w:rsidRDefault="00000000">
      <w:pPr>
        <w:pStyle w:val="B1"/>
        <w:rPr>
          <w:lang w:eastAsia="zh-CN" w:bidi="ar-IQ"/>
        </w:rPr>
      </w:pPr>
      <w:r>
        <w:rPr>
          <w:lang w:eastAsia="zh-CN" w:bidi="ar-IQ"/>
        </w:rPr>
        <w:t>-</w:t>
      </w:r>
      <w:r>
        <w:rPr>
          <w:rFonts w:hint="eastAsia"/>
          <w:lang w:eastAsia="zh-CN" w:bidi="ar-IQ"/>
        </w:rPr>
        <w:tab/>
      </w:r>
      <w:r>
        <w:rPr>
          <w:lang w:eastAsia="zh-CN" w:bidi="ar-IQ"/>
        </w:rPr>
        <w:t>Charging party: RSL-SP</w:t>
      </w:r>
      <w:r>
        <w:rPr>
          <w:rFonts w:hint="eastAsia"/>
          <w:lang w:eastAsia="zh-CN" w:bidi="ar-IQ"/>
        </w:rPr>
        <w:t xml:space="preserve"> who provides the </w:t>
      </w:r>
      <w:r>
        <w:rPr>
          <w:lang w:eastAsia="zh-CN" w:bidi="ar-IQ"/>
        </w:rPr>
        <w:t xml:space="preserve">reference UE involved in </w:t>
      </w:r>
      <w:r>
        <w:rPr>
          <w:lang w:eastAsia="zh-CN"/>
        </w:rPr>
        <w:t>Ranging/Sidelink positioning service exposure</w:t>
      </w:r>
      <w:r>
        <w:rPr>
          <w:rFonts w:hint="eastAsia"/>
          <w:lang w:eastAsia="zh-CN" w:bidi="ar-IQ"/>
        </w:rPr>
        <w:t xml:space="preserve"> to </w:t>
      </w:r>
      <w:r>
        <w:rPr>
          <w:lang w:eastAsia="zh-CN" w:bidi="ar-IQ"/>
        </w:rPr>
        <w:t>RSL-MNO</w:t>
      </w:r>
    </w:p>
    <w:p w14:paraId="2A03F84C" w14:textId="77777777" w:rsidR="00B30228" w:rsidRDefault="00000000">
      <w:r>
        <w:rPr>
          <w:lang w:eastAsia="zh-CN"/>
        </w:rPr>
        <w:t>The inter-provider charg</w:t>
      </w:r>
      <w:r>
        <w:rPr>
          <w:rFonts w:hint="eastAsia"/>
          <w:lang w:eastAsia="zh-CN"/>
        </w:rPr>
        <w:t>ing</w:t>
      </w:r>
      <w:r>
        <w:rPr>
          <w:lang w:eastAsia="zh-CN"/>
        </w:rPr>
        <w:t xml:space="preserve"> by RSL-MNO could be based on the usage.</w:t>
      </w:r>
    </w:p>
    <w:p w14:paraId="75594483" w14:textId="77777777" w:rsidR="00B30228" w:rsidRDefault="00000000">
      <w:pPr>
        <w:pStyle w:val="Heading3"/>
        <w:rPr>
          <w:lang w:eastAsia="zh-CN"/>
        </w:rPr>
      </w:pPr>
      <w:bookmarkStart w:id="185" w:name="_Toc158068130"/>
      <w:bookmarkStart w:id="186" w:name="_Toc158069553"/>
      <w:r>
        <w:rPr>
          <w:rFonts w:hint="eastAsia"/>
          <w:lang w:eastAsia="zh-CN"/>
        </w:rPr>
        <w:t>5</w:t>
      </w:r>
      <w:r>
        <w:rPr>
          <w:lang w:eastAsia="zh-CN"/>
        </w:rPr>
        <w:t>.4.2</w:t>
      </w:r>
      <w:r>
        <w:rPr>
          <w:lang w:eastAsia="zh-CN"/>
        </w:rPr>
        <w:tab/>
        <w:t>Potential charging requirements</w:t>
      </w:r>
      <w:bookmarkEnd w:id="185"/>
      <w:bookmarkEnd w:id="186"/>
    </w:p>
    <w:p w14:paraId="7CA64BAC" w14:textId="77777777" w:rsidR="00B30228" w:rsidRDefault="00000000">
      <w:pPr>
        <w:rPr>
          <w:lang w:val="en-US" w:eastAsia="zh-CN"/>
        </w:rPr>
      </w:pPr>
      <w:r>
        <w:rPr>
          <w:lang w:eastAsia="zh-CN"/>
        </w:rPr>
        <w:t>The following are potential high-level charging requirements for</w:t>
      </w:r>
      <w:r>
        <w:t xml:space="preserve"> </w:t>
      </w:r>
      <w:r>
        <w:rPr>
          <w:lang w:eastAsia="zh-CN"/>
        </w:rPr>
        <w:t>Ranging/SL positioning service exposure:</w:t>
      </w:r>
    </w:p>
    <w:p w14:paraId="12B20FE1" w14:textId="77777777" w:rsidR="00B30228" w:rsidRDefault="00000000">
      <w:pPr>
        <w:rPr>
          <w:lang w:eastAsia="zh-CN"/>
        </w:rPr>
      </w:pPr>
      <w:r>
        <w:rPr>
          <w:lang w:eastAsia="zh-CN"/>
        </w:rPr>
        <w:t>REQ-CH_RANGING_SL_5GS_SE-01: The 5GS should support converged charging and charging information reporting for Ranging/SL positioning service exposure, including the cases:</w:t>
      </w:r>
    </w:p>
    <w:p w14:paraId="5417F118" w14:textId="77777777" w:rsidR="00B30228" w:rsidRDefault="00000000">
      <w:pPr>
        <w:pStyle w:val="B1"/>
        <w:rPr>
          <w:lang w:eastAsia="zh-CN"/>
        </w:rPr>
      </w:pPr>
      <w:r>
        <w:t>-</w:t>
      </w:r>
      <w:r>
        <w:tab/>
        <w:t>service exposure to SL positioning Client UE</w:t>
      </w:r>
      <w:r>
        <w:rPr>
          <w:rFonts w:hint="eastAsia"/>
          <w:lang w:eastAsia="zh-CN"/>
        </w:rPr>
        <w:t>;</w:t>
      </w:r>
    </w:p>
    <w:p w14:paraId="35891510" w14:textId="77777777" w:rsidR="00B30228" w:rsidRDefault="00000000">
      <w:pPr>
        <w:pStyle w:val="B1"/>
        <w:rPr>
          <w:lang w:eastAsia="zh-CN"/>
        </w:rPr>
      </w:pPr>
      <w:r>
        <w:t>-</w:t>
      </w:r>
      <w:r>
        <w:tab/>
        <w:t>service exposure to the AF and 5GC NF;</w:t>
      </w:r>
    </w:p>
    <w:p w14:paraId="66F9DD81" w14:textId="77777777" w:rsidR="00B30228" w:rsidRDefault="00000000">
      <w:pPr>
        <w:rPr>
          <w:lang w:eastAsia="zh-CN"/>
        </w:rPr>
      </w:pPr>
      <w:r>
        <w:rPr>
          <w:lang w:eastAsia="zh-CN"/>
        </w:rPr>
        <w:t>REQ-CH_RANGING_SL_5GS_SE-02: The 5GS should support collecting the charging information related to Ranging/SL positioning service exposure.</w:t>
      </w:r>
    </w:p>
    <w:p w14:paraId="1AB37DC6" w14:textId="77777777" w:rsidR="00B30228" w:rsidRDefault="00000000">
      <w:pPr>
        <w:pStyle w:val="Heading3"/>
        <w:rPr>
          <w:lang w:eastAsia="zh-CN"/>
        </w:rPr>
      </w:pPr>
      <w:bookmarkStart w:id="187" w:name="_Toc158068131"/>
      <w:bookmarkStart w:id="188" w:name="_Toc158069554"/>
      <w:r>
        <w:rPr>
          <w:rFonts w:hint="eastAsia"/>
          <w:lang w:eastAsia="zh-CN"/>
        </w:rPr>
        <w:t>5</w:t>
      </w:r>
      <w:r>
        <w:rPr>
          <w:lang w:eastAsia="zh-CN"/>
        </w:rPr>
        <w:t>.4.3</w:t>
      </w:r>
      <w:r>
        <w:rPr>
          <w:lang w:eastAsia="zh-CN"/>
        </w:rPr>
        <w:tab/>
        <w:t>Key issues</w:t>
      </w:r>
      <w:bookmarkEnd w:id="187"/>
      <w:bookmarkEnd w:id="188"/>
    </w:p>
    <w:p w14:paraId="72ECDB96" w14:textId="77777777" w:rsidR="00B30228" w:rsidRDefault="00000000">
      <w:pPr>
        <w:rPr>
          <w:lang w:eastAsia="zh-CN"/>
        </w:rPr>
      </w:pPr>
      <w:r>
        <w:rPr>
          <w:lang w:eastAsia="zh-CN"/>
        </w:rPr>
        <w:t>This key issue is for investigating how to support converged charging for Ranging/SL positioning service exposure considering REQ-CH_RANGING_SL_5GS_SE-01 and REQ-CH_RANGING_SL_5GS_SE-02.</w:t>
      </w:r>
    </w:p>
    <w:p w14:paraId="03B0EE5A" w14:textId="77777777" w:rsidR="00B30228" w:rsidRDefault="00000000">
      <w:pPr>
        <w:rPr>
          <w:lang w:eastAsia="zh-CN"/>
        </w:rPr>
      </w:pPr>
      <w:r>
        <w:rPr>
          <w:lang w:eastAsia="zh-CN"/>
        </w:rPr>
        <w:t>This investigating covers the following:</w:t>
      </w:r>
    </w:p>
    <w:p w14:paraId="35B492B1" w14:textId="77777777" w:rsidR="00B30228" w:rsidRDefault="00000000">
      <w:pPr>
        <w:pStyle w:val="B1"/>
        <w:rPr>
          <w:lang w:eastAsia="zh-CN"/>
        </w:rPr>
      </w:pPr>
      <w:r>
        <w:rPr>
          <w:lang w:eastAsia="zh-CN"/>
        </w:rPr>
        <w:t>-</w:t>
      </w:r>
      <w:r>
        <w:rPr>
          <w:lang w:eastAsia="zh-CN"/>
        </w:rPr>
        <w:tab/>
        <w:t>determination of which entity/entities in the 5G system are suitable to provide the charging information for Ranging/SL positioning service exposure;</w:t>
      </w:r>
    </w:p>
    <w:p w14:paraId="6B6C5947" w14:textId="77777777" w:rsidR="00B30228" w:rsidRDefault="00000000">
      <w:pPr>
        <w:pStyle w:val="B1"/>
        <w:rPr>
          <w:lang w:eastAsia="zh-CN"/>
        </w:rPr>
      </w:pPr>
      <w:r>
        <w:rPr>
          <w:lang w:eastAsia="zh-CN"/>
        </w:rPr>
        <w:t>-</w:t>
      </w:r>
      <w:r>
        <w:rPr>
          <w:lang w:eastAsia="zh-CN"/>
        </w:rPr>
        <w:tab/>
        <w:t xml:space="preserve">identification of the triggers for charging events </w:t>
      </w:r>
      <w:r>
        <w:rPr>
          <w:rFonts w:hint="eastAsia"/>
          <w:lang w:eastAsia="zh-CN"/>
        </w:rPr>
        <w:t>a</w:t>
      </w:r>
      <w:r>
        <w:rPr>
          <w:lang w:eastAsia="zh-CN"/>
        </w:rPr>
        <w:t>nd charging entity/entities for Ranging/SL positioning service exposure;</w:t>
      </w:r>
    </w:p>
    <w:p w14:paraId="36A9F5D9" w14:textId="77777777" w:rsidR="00B30228" w:rsidRDefault="00000000">
      <w:pPr>
        <w:pStyle w:val="B1"/>
        <w:rPr>
          <w:lang w:eastAsia="zh-CN"/>
        </w:rPr>
      </w:pPr>
      <w:r>
        <w:rPr>
          <w:lang w:eastAsia="zh-CN"/>
        </w:rPr>
        <w:t>-</w:t>
      </w:r>
      <w:r>
        <w:rPr>
          <w:lang w:eastAsia="zh-CN"/>
        </w:rPr>
        <w:tab/>
        <w:t>identification and classification of the charging information for Ranging/SL positioning service exposure.</w:t>
      </w:r>
    </w:p>
    <w:p w14:paraId="314965D1" w14:textId="77777777" w:rsidR="00B30228" w:rsidRDefault="00000000">
      <w:pPr>
        <w:pStyle w:val="Heading3"/>
        <w:rPr>
          <w:lang w:eastAsia="zh-CN"/>
        </w:rPr>
      </w:pPr>
      <w:bookmarkStart w:id="189" w:name="_Toc158068132"/>
      <w:bookmarkStart w:id="190" w:name="_Toc158069555"/>
      <w:r>
        <w:rPr>
          <w:lang w:eastAsia="zh-CN"/>
        </w:rPr>
        <w:t>5.4.4</w:t>
      </w:r>
      <w:r>
        <w:rPr>
          <w:lang w:eastAsia="zh-CN"/>
        </w:rPr>
        <w:tab/>
        <w:t>Possible solutions</w:t>
      </w:r>
      <w:bookmarkEnd w:id="189"/>
      <w:bookmarkEnd w:id="190"/>
    </w:p>
    <w:p w14:paraId="67D3D08D" w14:textId="77777777" w:rsidR="00B30228" w:rsidRDefault="00000000">
      <w:pPr>
        <w:pStyle w:val="Heading4"/>
        <w:ind w:left="0" w:firstLine="0"/>
        <w:rPr>
          <w:lang w:val="en-US" w:eastAsia="zh-CN"/>
        </w:rPr>
      </w:pPr>
      <w:bookmarkStart w:id="191" w:name="_Toc158068133"/>
      <w:bookmarkStart w:id="192" w:name="_Toc158069556"/>
      <w:r>
        <w:rPr>
          <w:lang w:val="en-US" w:eastAsia="zh-CN"/>
        </w:rPr>
        <w:t>5.4.4.</w:t>
      </w:r>
      <w:r>
        <w:rPr>
          <w:rFonts w:hint="eastAsia"/>
          <w:lang w:val="en-US" w:eastAsia="zh-CN"/>
        </w:rPr>
        <w:t>1</w:t>
      </w:r>
      <w:r>
        <w:rPr>
          <w:lang w:val="en-US" w:eastAsia="zh-CN"/>
        </w:rPr>
        <w:tab/>
        <w:t>Solution #4.</w:t>
      </w:r>
      <w:r>
        <w:rPr>
          <w:rFonts w:hint="eastAsia"/>
          <w:lang w:val="en-US" w:eastAsia="zh-CN"/>
        </w:rPr>
        <w:t>1</w:t>
      </w:r>
      <w:r>
        <w:rPr>
          <w:lang w:val="en-US" w:eastAsia="zh-CN"/>
        </w:rPr>
        <w:t>: Charging for SL Positioning Service Exposure to the Client UE through PC5</w:t>
      </w:r>
      <w:bookmarkEnd w:id="191"/>
      <w:bookmarkEnd w:id="192"/>
    </w:p>
    <w:p w14:paraId="43F491F5" w14:textId="77777777" w:rsidR="00B30228" w:rsidRDefault="00000000">
      <w:pPr>
        <w:pStyle w:val="Heading5"/>
        <w:rPr>
          <w:lang w:val="en-US"/>
        </w:rPr>
      </w:pPr>
      <w:bookmarkStart w:id="193" w:name="_Toc158068134"/>
      <w:bookmarkStart w:id="194" w:name="_Toc158069557"/>
      <w:r>
        <w:rPr>
          <w:lang w:val="en-US" w:eastAsia="zh-CN"/>
        </w:rPr>
        <w:t>5.4.4.</w:t>
      </w:r>
      <w:r>
        <w:rPr>
          <w:rFonts w:hint="eastAsia"/>
          <w:lang w:val="en-US" w:eastAsia="zh-CN"/>
        </w:rPr>
        <w:t>1</w:t>
      </w:r>
      <w:r>
        <w:rPr>
          <w:lang w:val="en-US"/>
        </w:rPr>
        <w:t>.1</w:t>
      </w:r>
      <w:r>
        <w:rPr>
          <w:lang w:val="en-US"/>
        </w:rPr>
        <w:tab/>
        <w:t>General description</w:t>
      </w:r>
      <w:bookmarkEnd w:id="193"/>
      <w:bookmarkEnd w:id="194"/>
    </w:p>
    <w:p w14:paraId="18902A97"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PC5. The procedure of service exposure is defined in clause 6.7.1.1 of TS 23.586 [3].</w:t>
      </w:r>
    </w:p>
    <w:p w14:paraId="6DBE9A60" w14:textId="77777777" w:rsidR="00B30228" w:rsidRDefault="00000000">
      <w:pPr>
        <w:rPr>
          <w:lang w:val="en-US" w:eastAsia="zh-CN"/>
        </w:rPr>
      </w:pPr>
      <w:r>
        <w:rPr>
          <w:rFonts w:eastAsia="SimSun"/>
          <w:lang w:val="en-US" w:eastAsia="zh-CN" w:bidi="ar"/>
        </w:rPr>
        <w:t>When the Ranging/SL Positioning Client UE decides that reporting criteria is met and the UE have network connection, the Client UE sends the collected usage information to CTF in the NF. If the Client UE is out of coverage of NR, the usage information is sent to the UE which has network connection via PC5 by the Client UE, then the UE will trigger the usage information reporting to CTF in the NF.</w:t>
      </w:r>
    </w:p>
    <w:p w14:paraId="44354591" w14:textId="77777777" w:rsidR="00B30228" w:rsidRDefault="00000000">
      <w:pPr>
        <w:rPr>
          <w:lang w:val="en-US" w:eastAsia="zh-CN"/>
        </w:rPr>
      </w:pPr>
      <w:r>
        <w:rPr>
          <w:rFonts w:eastAsia="SimSun"/>
          <w:lang w:val="en-US" w:eastAsia="zh-CN" w:bidi="ar"/>
        </w:rPr>
        <w:t>The 5GS may collect the following charging information:</w:t>
      </w:r>
    </w:p>
    <w:p w14:paraId="4ABAACB5"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5.4.4.</w:t>
      </w:r>
      <w:r>
        <w:rPr>
          <w:rFonts w:ascii="Arial" w:hAnsi="Arial" w:hint="eastAsia"/>
          <w:b/>
          <w:sz w:val="20"/>
          <w:szCs w:val="20"/>
          <w:lang w:val="en-US" w:eastAsia="zh-CN" w:bidi="ar"/>
        </w:rPr>
        <w:t>1</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PC5</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0A212EC3" w14:textId="77777777">
        <w:trPr>
          <w:cantSplit/>
          <w:tblHeader/>
          <w:jc w:val="center"/>
        </w:trPr>
        <w:tc>
          <w:tcPr>
            <w:tcW w:w="1472" w:type="pct"/>
            <w:tcBorders>
              <w:bottom w:val="single" w:sz="8" w:space="0" w:color="auto"/>
            </w:tcBorders>
            <w:shd w:val="clear" w:color="auto" w:fill="DFDFDF"/>
            <w:tcMar>
              <w:left w:w="28" w:type="dxa"/>
              <w:right w:w="28" w:type="dxa"/>
            </w:tcMar>
          </w:tcPr>
          <w:p w14:paraId="76807E35"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3A76AB05"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758BAAB7"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5B34AC03" w14:textId="77777777">
        <w:trPr>
          <w:cantSplit/>
          <w:tblHeader/>
          <w:jc w:val="center"/>
        </w:trPr>
        <w:tc>
          <w:tcPr>
            <w:tcW w:w="1472" w:type="pct"/>
            <w:shd w:val="clear" w:color="auto" w:fill="auto"/>
            <w:tcMar>
              <w:left w:w="28" w:type="dxa"/>
              <w:right w:w="28" w:type="dxa"/>
            </w:tcMar>
          </w:tcPr>
          <w:p w14:paraId="360BA11E"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730D12A"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6D52D39"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572185A6" w14:textId="77777777">
        <w:trPr>
          <w:cantSplit/>
          <w:jc w:val="center"/>
        </w:trPr>
        <w:tc>
          <w:tcPr>
            <w:tcW w:w="1472" w:type="pct"/>
            <w:shd w:val="clear" w:color="auto" w:fill="FFFFFF"/>
            <w:tcMar>
              <w:left w:w="28" w:type="dxa"/>
              <w:right w:w="28" w:type="dxa"/>
            </w:tcMar>
          </w:tcPr>
          <w:p w14:paraId="0EB7D3CC"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3D44F16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ECFFE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5EE60CED" w14:textId="77777777">
        <w:trPr>
          <w:cantSplit/>
          <w:trHeight w:val="48"/>
          <w:jc w:val="center"/>
        </w:trPr>
        <w:tc>
          <w:tcPr>
            <w:tcW w:w="1472" w:type="pct"/>
            <w:shd w:val="clear" w:color="auto" w:fill="FFFFFF"/>
            <w:tcMar>
              <w:left w:w="28" w:type="dxa"/>
              <w:right w:w="28" w:type="dxa"/>
            </w:tcMar>
          </w:tcPr>
          <w:p w14:paraId="3C11178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76BFA6C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6DDDE3"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7A2A57D" w14:textId="77777777">
        <w:trPr>
          <w:cantSplit/>
          <w:trHeight w:val="48"/>
          <w:jc w:val="center"/>
        </w:trPr>
        <w:tc>
          <w:tcPr>
            <w:tcW w:w="1472" w:type="pct"/>
            <w:shd w:val="clear" w:color="auto" w:fill="FFFFFF"/>
            <w:tcMar>
              <w:left w:w="28" w:type="dxa"/>
              <w:right w:w="28" w:type="dxa"/>
            </w:tcMar>
          </w:tcPr>
          <w:p w14:paraId="3A8ADA88"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EE6599"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03BCA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6E2276D" w14:textId="77777777">
        <w:trPr>
          <w:cantSplit/>
          <w:trHeight w:val="48"/>
          <w:jc w:val="center"/>
        </w:trPr>
        <w:tc>
          <w:tcPr>
            <w:tcW w:w="1472" w:type="pct"/>
            <w:shd w:val="clear" w:color="auto" w:fill="FFFFFF"/>
            <w:tcMar>
              <w:left w:w="28" w:type="dxa"/>
              <w:right w:w="28" w:type="dxa"/>
            </w:tcMar>
          </w:tcPr>
          <w:p w14:paraId="35B3A126"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73A08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86A739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6D0F4ED2" w14:textId="77777777" w:rsidR="00B30228" w:rsidRDefault="00B30228">
      <w:pPr>
        <w:rPr>
          <w:lang w:val="en-US"/>
        </w:rPr>
      </w:pPr>
    </w:p>
    <w:p w14:paraId="7F4FC067" w14:textId="77777777" w:rsidR="00B30228" w:rsidRDefault="00000000">
      <w:pPr>
        <w:pStyle w:val="Heading5"/>
        <w:ind w:left="0" w:firstLine="0"/>
        <w:rPr>
          <w:lang w:val="en-US" w:eastAsia="zh-CN"/>
        </w:rPr>
      </w:pPr>
      <w:bookmarkStart w:id="195" w:name="_Toc158068135"/>
      <w:bookmarkStart w:id="196" w:name="_Toc158069558"/>
      <w:r>
        <w:rPr>
          <w:lang w:val="en-US" w:eastAsia="zh-CN"/>
        </w:rPr>
        <w:t>5.4.4.</w:t>
      </w:r>
      <w:r>
        <w:rPr>
          <w:rFonts w:hint="eastAsia"/>
          <w:lang w:val="en-US" w:eastAsia="zh-CN"/>
        </w:rPr>
        <w:t>1</w:t>
      </w:r>
      <w:r>
        <w:rPr>
          <w:lang w:val="en-US" w:eastAsia="zh-CN"/>
        </w:rPr>
        <w:t xml:space="preserve">.2 </w:t>
      </w:r>
      <w:r>
        <w:rPr>
          <w:lang w:val="en-US" w:eastAsia="zh-CN"/>
        </w:rPr>
        <w:tab/>
        <w:t>Architecture description</w:t>
      </w:r>
      <w:bookmarkEnd w:id="195"/>
      <w:bookmarkEnd w:id="196"/>
    </w:p>
    <w:p w14:paraId="319521D6"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PC5 as depicted in figure 5.4.4.</w:t>
      </w:r>
      <w:r>
        <w:rPr>
          <w:rFonts w:eastAsia="SimSun" w:hint="eastAsia"/>
          <w:lang w:val="en-US" w:eastAsia="zh-CN" w:bidi="ar"/>
        </w:rPr>
        <w:t>1</w:t>
      </w:r>
      <w:r>
        <w:rPr>
          <w:rFonts w:eastAsia="SimSun"/>
          <w:lang w:val="en-US" w:eastAsia="zh-CN" w:bidi="ar"/>
        </w:rPr>
        <w:t>.2-1.</w:t>
      </w:r>
    </w:p>
    <w:p w14:paraId="413FD04E" w14:textId="77777777" w:rsidR="00B30228" w:rsidRDefault="00000000">
      <w:pPr>
        <w:pStyle w:val="NormalWeb"/>
        <w:keepLines/>
        <w:spacing w:after="240"/>
        <w:jc w:val="center"/>
        <w:rPr>
          <w:lang w:val="en-US" w:eastAsia="ko"/>
        </w:rPr>
      </w:pPr>
      <w:r>
        <w:rPr>
          <w:rFonts w:ascii="Arial" w:hAnsi="Arial"/>
          <w:b/>
          <w:sz w:val="20"/>
          <w:szCs w:val="20"/>
          <w:lang w:val="en-US" w:eastAsia="zh-CN" w:bidi="ar"/>
        </w:rPr>
        <w:object w:dxaOrig="9556" w:dyaOrig="4077" w14:anchorId="68818B91">
          <v:shape id="_x0000_i1035" type="#_x0000_t75" style="width:477.85pt;height:204pt" o:ole="">
            <v:imagedata r:id="rId29" o:title=""/>
          </v:shape>
          <o:OLEObject Type="Embed" ProgID="Visio.Drawing.11" ShapeID="_x0000_i1035" DrawAspect="Content" ObjectID="_1769927536" r:id="rId30"/>
        </w:object>
      </w:r>
    </w:p>
    <w:p w14:paraId="482717B4"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1</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PC5</w:t>
      </w:r>
    </w:p>
    <w:p w14:paraId="1EC5264A" w14:textId="77777777" w:rsidR="00B30228" w:rsidRDefault="00000000">
      <w:pPr>
        <w:pStyle w:val="Heading5"/>
        <w:ind w:left="0" w:firstLine="0"/>
        <w:rPr>
          <w:lang w:val="en-US"/>
        </w:rPr>
      </w:pPr>
      <w:bookmarkStart w:id="197" w:name="_Toc158068136"/>
      <w:bookmarkStart w:id="198" w:name="_Toc158069559"/>
      <w:r>
        <w:rPr>
          <w:lang w:val="en-US" w:eastAsia="zh-CN"/>
        </w:rPr>
        <w:lastRenderedPageBreak/>
        <w:t>5.4.4.</w:t>
      </w:r>
      <w:r>
        <w:rPr>
          <w:rFonts w:hint="eastAsia"/>
          <w:lang w:val="en-US" w:eastAsia="zh-CN"/>
        </w:rPr>
        <w:t>1</w:t>
      </w:r>
      <w:r>
        <w:rPr>
          <w:lang w:val="en-US" w:eastAsia="zh-CN"/>
        </w:rPr>
        <w:t>.3</w:t>
      </w:r>
      <w:r>
        <w:rPr>
          <w:lang w:val="en-US" w:eastAsia="zh-CN"/>
        </w:rPr>
        <w:tab/>
      </w:r>
      <w:r>
        <w:rPr>
          <w:lang w:val="en-US"/>
        </w:rPr>
        <w:t>Flow Description</w:t>
      </w:r>
      <w:bookmarkEnd w:id="197"/>
      <w:bookmarkEnd w:id="198"/>
    </w:p>
    <w:p w14:paraId="0C5AACD1" w14:textId="77777777" w:rsidR="00B30228" w:rsidRDefault="00000000">
      <w:pPr>
        <w:pStyle w:val="Heading6"/>
        <w:rPr>
          <w:lang w:val="en-US"/>
        </w:rPr>
      </w:pPr>
      <w:bookmarkStart w:id="199" w:name="_Toc158068137"/>
      <w:bookmarkStart w:id="200" w:name="_Toc158069560"/>
      <w:r>
        <w:rPr>
          <w:lang w:val="en-US" w:eastAsia="zh-CN"/>
        </w:rPr>
        <w:t>5</w:t>
      </w:r>
      <w:r>
        <w:rPr>
          <w:lang w:val="en-US"/>
        </w:rPr>
        <w:t>.4.4.</w:t>
      </w:r>
      <w:r>
        <w:rPr>
          <w:rFonts w:hint="eastAsia"/>
          <w:lang w:val="en-US" w:eastAsia="zh-CN"/>
        </w:rPr>
        <w:t>1</w:t>
      </w:r>
      <w:r>
        <w:rPr>
          <w:lang w:val="en-US"/>
        </w:rPr>
        <w:t>.3.1</w:t>
      </w:r>
      <w:r>
        <w:rPr>
          <w:lang w:val="en-US"/>
        </w:rPr>
        <w:tab/>
        <w:t xml:space="preserve">Message flows for </w:t>
      </w:r>
      <w:r>
        <w:rPr>
          <w:lang w:val="en-US" w:eastAsia="ko"/>
        </w:rPr>
        <w:t>SL Positioning Service Exposure to the Client UE through PC5 Charging</w:t>
      </w:r>
      <w:bookmarkEnd w:id="199"/>
      <w:bookmarkEnd w:id="200"/>
    </w:p>
    <w:p w14:paraId="0DA48FCB" w14:textId="77777777" w:rsidR="00B30228" w:rsidRDefault="00000000">
      <w:pPr>
        <w:pStyle w:val="NormalWeb"/>
        <w:keepLines/>
        <w:spacing w:after="240"/>
        <w:jc w:val="center"/>
        <w:rPr>
          <w:lang w:val="en-US"/>
        </w:rPr>
      </w:pPr>
      <w:r>
        <w:object w:dxaOrig="9631" w:dyaOrig="5666" w14:anchorId="4CD42473">
          <v:shape id="_x0000_i1036" type="#_x0000_t75" style="width:482.15pt;height:283.3pt" o:ole="">
            <v:imagedata r:id="rId31" o:title=""/>
          </v:shape>
          <o:OLEObject Type="Embed" ProgID="Visio.Drawing.11" ShapeID="_x0000_i1036" DrawAspect="Content" ObjectID="_1769927537" r:id="rId32"/>
        </w:object>
      </w:r>
    </w:p>
    <w:p w14:paraId="7D2D0541"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1</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PC5</w:t>
      </w:r>
      <w:r>
        <w:rPr>
          <w:rFonts w:ascii="Arial" w:hAnsi="Arial"/>
          <w:b/>
          <w:sz w:val="20"/>
          <w:szCs w:val="20"/>
          <w:lang w:val="en-US" w:eastAsia="zh-CN" w:bidi="ar"/>
        </w:rPr>
        <w:t xml:space="preserve"> Charging- PEC</w:t>
      </w:r>
    </w:p>
    <w:p w14:paraId="432F9CC1"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PC5 procedure and the location result for the Target UE is calculated as described in TS 23.586.</w:t>
      </w:r>
    </w:p>
    <w:p w14:paraId="149D619F" w14:textId="77777777" w:rsidR="00B30228" w:rsidRDefault="00000000">
      <w:pPr>
        <w:pStyle w:val="NormalWeb"/>
        <w:numPr>
          <w:ilvl w:val="0"/>
          <w:numId w:val="15"/>
        </w:numPr>
        <w:overflowPunct w:val="0"/>
        <w:autoSpaceDE w:val="0"/>
        <w:autoSpaceDN w:val="0"/>
        <w:adjustRightInd w:val="0"/>
        <w:textAlignment w:val="baseline"/>
        <w:rPr>
          <w:lang w:val="en-US"/>
        </w:rPr>
      </w:pPr>
      <w:r>
        <w:rPr>
          <w:sz w:val="20"/>
          <w:szCs w:val="20"/>
          <w:lang w:val="en-US" w:eastAsia="zh-CN" w:bidi="ar"/>
        </w:rPr>
        <w:t>When the Client UE decides that reporting criteria is met, according to the pre-configuration, the Client UE creates the corresponding usage information report.</w:t>
      </w:r>
    </w:p>
    <w:p w14:paraId="74B6CB81"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 xml:space="preserve">NOTE 1: </w:t>
      </w:r>
      <w:r>
        <w:rPr>
          <w:sz w:val="20"/>
          <w:szCs w:val="20"/>
          <w:lang w:val="en-US" w:eastAsia="zh-CN" w:bidi="ar"/>
        </w:rPr>
        <w:tab/>
        <w:t>Target UE, Located UE or other UEs can decide that reporting criteria are met and trigger the usage reporting procedure.3a.</w:t>
      </w:r>
      <w:r>
        <w:rPr>
          <w:sz w:val="20"/>
          <w:szCs w:val="20"/>
          <w:lang w:val="en-US" w:eastAsia="zh-CN" w:bidi="ar"/>
        </w:rPr>
        <w:tab/>
        <w:t>If the Client UE is out of coverage of 5G network but knows that the Target UE (UE1) has a NAS connection from the previous service process, the Client UE selects UE1 as the reporting UE, and send the generated usage information to the UE1 through the PC5 interface. (Then go to step 4).</w:t>
      </w:r>
    </w:p>
    <w:p w14:paraId="23A9FD4A" w14:textId="77777777" w:rsidR="00B30228" w:rsidRDefault="00000000">
      <w:pPr>
        <w:pStyle w:val="NormalWeb"/>
        <w:overflowPunct w:val="0"/>
        <w:autoSpaceDE w:val="0"/>
        <w:autoSpaceDN w:val="0"/>
        <w:adjustRightInd w:val="0"/>
        <w:ind w:left="284"/>
        <w:textAlignment w:val="baseline"/>
        <w:rPr>
          <w:lang w:val="en-US"/>
        </w:rPr>
      </w:pPr>
      <w:r>
        <w:rPr>
          <w:sz w:val="20"/>
          <w:szCs w:val="20"/>
          <w:lang w:val="en-US" w:eastAsia="zh-CN" w:bidi="ar"/>
        </w:rPr>
        <w:t>3b.</w:t>
      </w:r>
      <w:r>
        <w:rPr>
          <w:sz w:val="20"/>
          <w:szCs w:val="20"/>
          <w:lang w:val="en-US" w:eastAsia="zh-CN" w:bidi="ar"/>
        </w:rPr>
        <w:tab/>
        <w:t>If the Client UE is in coverage of 5G network, Client UE triggers the usage reporting procedure by sending the usage information report to the CTF located in the GMLC (Then go to step 5).</w:t>
      </w:r>
    </w:p>
    <w:p w14:paraId="4B66C93D" w14:textId="77777777" w:rsidR="00B30228" w:rsidRDefault="00000000">
      <w:pPr>
        <w:pStyle w:val="NormalWeb"/>
        <w:numPr>
          <w:ilvl w:val="0"/>
          <w:numId w:val="16"/>
        </w:numPr>
        <w:overflowPunct w:val="0"/>
        <w:autoSpaceDE w:val="0"/>
        <w:autoSpaceDN w:val="0"/>
        <w:adjustRightInd w:val="0"/>
        <w:textAlignment w:val="baseline"/>
        <w:rPr>
          <w:lang w:val="en-US"/>
        </w:rPr>
      </w:pPr>
      <w:r>
        <w:rPr>
          <w:sz w:val="20"/>
          <w:szCs w:val="20"/>
          <w:lang w:val="en-US" w:eastAsia="zh-CN" w:bidi="ar"/>
        </w:rPr>
        <w:t xml:space="preserve">UE1/Target UE sends the usage information report to the CTF located in the GMLC. </w:t>
      </w:r>
    </w:p>
    <w:p w14:paraId="4142FC55" w14:textId="77777777" w:rsidR="00B30228" w:rsidRDefault="00000000">
      <w:pPr>
        <w:pStyle w:val="NormalWeb"/>
        <w:ind w:left="568" w:hanging="284"/>
        <w:rPr>
          <w:lang w:val="en-US"/>
        </w:rPr>
      </w:pPr>
      <w:r>
        <w:rPr>
          <w:sz w:val="20"/>
          <w:szCs w:val="20"/>
          <w:lang w:val="en-US" w:eastAsia="zh-CN" w:bidi="ar"/>
        </w:rPr>
        <w:t>5ch-a. The GMLC (CTF) triggers Charging Data Request[Event] to the CHF.</w:t>
      </w:r>
    </w:p>
    <w:p w14:paraId="41D7142F" w14:textId="77777777" w:rsidR="00B30228" w:rsidRDefault="00000000">
      <w:pPr>
        <w:pStyle w:val="NormalWeb"/>
        <w:ind w:left="568" w:hanging="284"/>
        <w:rPr>
          <w:lang w:val="en-US"/>
        </w:rPr>
      </w:pPr>
      <w:r>
        <w:rPr>
          <w:sz w:val="20"/>
          <w:szCs w:val="20"/>
          <w:lang w:val="en-US" w:eastAsia="zh-CN" w:bidi="ar"/>
        </w:rPr>
        <w:t>5ch-b. The CHF creates a CDR.</w:t>
      </w:r>
    </w:p>
    <w:p w14:paraId="732E179A" w14:textId="77777777" w:rsidR="00B30228" w:rsidRDefault="00000000">
      <w:pPr>
        <w:pStyle w:val="NormalWeb"/>
        <w:ind w:left="709" w:hanging="425"/>
        <w:rPr>
          <w:sz w:val="20"/>
          <w:szCs w:val="20"/>
          <w:lang w:val="en-US" w:eastAsia="zh-CN" w:bidi="ar"/>
        </w:rPr>
      </w:pPr>
      <w:r>
        <w:rPr>
          <w:sz w:val="20"/>
          <w:szCs w:val="20"/>
          <w:lang w:val="en-US" w:eastAsia="zh-CN" w:bidi="ar"/>
        </w:rPr>
        <w:t>5ch-c. The CHF returns Charging Data Response [Event].</w:t>
      </w:r>
    </w:p>
    <w:p w14:paraId="4A4C688E" w14:textId="77777777" w:rsidR="00B30228" w:rsidRDefault="00000000">
      <w:pPr>
        <w:pStyle w:val="Heading4"/>
        <w:ind w:left="0" w:firstLine="0"/>
        <w:rPr>
          <w:lang w:val="en-US" w:eastAsia="zh-CN"/>
        </w:rPr>
      </w:pPr>
      <w:bookmarkStart w:id="201" w:name="_Toc158068138"/>
      <w:bookmarkStart w:id="202" w:name="_Toc158069561"/>
      <w:r>
        <w:rPr>
          <w:lang w:val="en-US" w:eastAsia="zh-CN"/>
        </w:rPr>
        <w:t>5.4.4.</w:t>
      </w:r>
      <w:r>
        <w:rPr>
          <w:rFonts w:hint="eastAsia"/>
          <w:lang w:val="en-US" w:eastAsia="zh-CN"/>
        </w:rPr>
        <w:t>2</w:t>
      </w:r>
      <w:r>
        <w:rPr>
          <w:lang w:val="en-US" w:eastAsia="zh-CN"/>
        </w:rPr>
        <w:tab/>
        <w:t>Solution #4.</w:t>
      </w:r>
      <w:r>
        <w:rPr>
          <w:rFonts w:hint="eastAsia"/>
          <w:lang w:val="en-US" w:eastAsia="zh-CN"/>
        </w:rPr>
        <w:t>2</w:t>
      </w:r>
      <w:r>
        <w:rPr>
          <w:lang w:val="en-US" w:eastAsia="zh-CN"/>
        </w:rPr>
        <w:t>: Charging for SL Positioning Service Exposure to the Client UE through 5GC network via NEF</w:t>
      </w:r>
      <w:bookmarkEnd w:id="201"/>
      <w:bookmarkEnd w:id="202"/>
    </w:p>
    <w:p w14:paraId="7053E1EE" w14:textId="77777777" w:rsidR="00B30228" w:rsidRDefault="00000000">
      <w:pPr>
        <w:pStyle w:val="Heading5"/>
        <w:rPr>
          <w:lang w:val="en-US" w:eastAsia="zh-CN"/>
        </w:rPr>
      </w:pPr>
      <w:bookmarkStart w:id="203" w:name="_Toc158068139"/>
      <w:bookmarkStart w:id="204" w:name="_Toc158069562"/>
      <w:r>
        <w:rPr>
          <w:lang w:val="en-US" w:eastAsia="zh-CN"/>
        </w:rPr>
        <w:t>5.4.4.</w:t>
      </w:r>
      <w:r>
        <w:rPr>
          <w:rFonts w:hint="eastAsia"/>
          <w:lang w:val="en-US" w:eastAsia="zh-CN"/>
        </w:rPr>
        <w:t>2</w:t>
      </w:r>
      <w:r>
        <w:rPr>
          <w:lang w:val="en-US"/>
        </w:rPr>
        <w:t>.1</w:t>
      </w:r>
      <w:r>
        <w:rPr>
          <w:lang w:val="en-US"/>
        </w:rPr>
        <w:tab/>
        <w:t>General description</w:t>
      </w:r>
      <w:bookmarkEnd w:id="203"/>
      <w:bookmarkEnd w:id="204"/>
    </w:p>
    <w:p w14:paraId="5D0F593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NEF. The procedure of service exposure is defined in clause 6.7.1.2.2 of TS 23.586 [3].</w:t>
      </w:r>
    </w:p>
    <w:p w14:paraId="30DDEF8A" w14:textId="77777777" w:rsidR="00B30228" w:rsidRDefault="00000000">
      <w:pPr>
        <w:rPr>
          <w:lang w:val="en-US" w:eastAsia="zh-CN"/>
        </w:rPr>
      </w:pPr>
      <w:r>
        <w:rPr>
          <w:rFonts w:eastAsia="SimSun"/>
          <w:lang w:val="en-US" w:eastAsia="zh-CN" w:bidi="ar"/>
        </w:rPr>
        <w:lastRenderedPageBreak/>
        <w:t>The Application in Client UE invokes Ranging/Sidelink location request through 5GC and towards NEF, and NEF may invoke the location service request towards GMLC. After GMLC triggers the SL-MT-LR procedure as specified in clause 6.20.3 of TS 23.273 [</w:t>
      </w:r>
      <w:r>
        <w:rPr>
          <w:rFonts w:eastAsia="SimSun" w:hint="eastAsia"/>
          <w:lang w:val="en-US" w:eastAsia="zh-CN" w:bidi="ar"/>
        </w:rPr>
        <w:t>4</w:t>
      </w:r>
      <w:r>
        <w:rPr>
          <w:rFonts w:eastAsia="SimSun"/>
          <w:lang w:val="en-US" w:eastAsia="zh-CN" w:bidi="ar"/>
        </w:rPr>
        <w:t>], NEF may return the Ranging/Sidelink positioning result to the Application in the Client UE. Hence NEF may act as the role of CTF.</w:t>
      </w:r>
    </w:p>
    <w:p w14:paraId="4D3B5E31" w14:textId="77777777" w:rsidR="00B30228" w:rsidRDefault="00000000">
      <w:pPr>
        <w:rPr>
          <w:lang w:val="en-US" w:eastAsia="zh-CN"/>
        </w:rPr>
      </w:pPr>
      <w:r>
        <w:rPr>
          <w:rFonts w:eastAsia="SimSun"/>
          <w:lang w:val="en-US" w:eastAsia="zh-CN" w:bidi="ar"/>
        </w:rPr>
        <w:t xml:space="preserve">When the CTF in NEF decides that reporting criteria is met according to the pre-configuration, the CTF may send the collected usage information to the CHF. </w:t>
      </w:r>
    </w:p>
    <w:p w14:paraId="4DDE324E" w14:textId="076118FA" w:rsidR="001D6979" w:rsidRDefault="001D6979" w:rsidP="001D6979">
      <w:pPr>
        <w:rPr>
          <w:rFonts w:eastAsia="SimSun"/>
          <w:lang w:val="en-US" w:eastAsia="zh-CN" w:bidi="ar"/>
        </w:rPr>
      </w:pPr>
      <w:r w:rsidRPr="003A73D5">
        <w:rPr>
          <w:lang w:val="en-US" w:eastAsia="zh-CN" w:bidi="ar"/>
        </w:rPr>
        <w:t xml:space="preserve">Only PEC is intended to be supported. </w:t>
      </w:r>
      <w:r>
        <w:rPr>
          <w:lang w:val="en-US" w:eastAsia="zh-CN" w:bidi="ar"/>
        </w:rPr>
        <w:t>The 5GS may collect the following charging information:</w:t>
      </w:r>
    </w:p>
    <w:p w14:paraId="603CC735" w14:textId="77777777" w:rsidR="001D6979" w:rsidRDefault="001D6979" w:rsidP="001D6979">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5.4.4.2.1-1: Extent to Common Structure of the Charging Information</w:t>
      </w:r>
      <w:r>
        <w:rPr>
          <w:rFonts w:ascii="Arial" w:hAnsi="Arial"/>
          <w:b/>
          <w:sz w:val="20"/>
          <w:szCs w:val="20"/>
          <w:lang w:val="en-US" w:bidi="ar"/>
        </w:rPr>
        <w:t xml:space="preserve"> for SL Positioning Service Exposure to the Client UE through 5GC network via NEF</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1D6979" w14:paraId="06173251"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16B3132C" w14:textId="77777777" w:rsidR="001D6979" w:rsidRDefault="001D6979">
            <w:pPr>
              <w:pStyle w:val="NormalWeb"/>
              <w:keepLines/>
              <w:spacing w:after="0"/>
              <w:jc w:val="center"/>
              <w:rPr>
                <w:b/>
                <w:bCs/>
                <w:sz w:val="20"/>
                <w:szCs w:val="20"/>
                <w:lang w:val="en-US"/>
              </w:rPr>
            </w:pPr>
            <w:r>
              <w:rPr>
                <w:b/>
                <w:bCs/>
                <w:sz w:val="20"/>
                <w:szCs w:val="20"/>
                <w:lang w:val="en-US"/>
              </w:rPr>
              <w:t>Information Element</w:t>
            </w:r>
          </w:p>
        </w:tc>
        <w:tc>
          <w:tcPr>
            <w:tcW w:w="601" w:type="pct"/>
            <w:tcBorders>
              <w:top w:val="single" w:sz="8" w:space="0" w:color="auto"/>
              <w:left w:val="single" w:sz="8" w:space="0" w:color="auto"/>
              <w:bottom w:val="single" w:sz="8" w:space="0" w:color="auto"/>
              <w:right w:val="single" w:sz="8" w:space="0" w:color="auto"/>
            </w:tcBorders>
            <w:shd w:val="clear" w:color="auto" w:fill="DFDFDF"/>
            <w:hideMark/>
          </w:tcPr>
          <w:p w14:paraId="6EF34D6F" w14:textId="77777777" w:rsidR="001D6979" w:rsidRDefault="001D6979">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top w:val="single" w:sz="8" w:space="0" w:color="auto"/>
              <w:left w:val="single" w:sz="8" w:space="0" w:color="auto"/>
              <w:bottom w:val="single" w:sz="8" w:space="0" w:color="auto"/>
              <w:right w:val="single" w:sz="8" w:space="0" w:color="auto"/>
            </w:tcBorders>
            <w:shd w:val="clear" w:color="auto" w:fill="DFDFDF"/>
            <w:tcMar>
              <w:top w:w="0" w:type="dxa"/>
              <w:left w:w="28" w:type="dxa"/>
              <w:bottom w:w="0" w:type="dxa"/>
              <w:right w:w="28" w:type="dxa"/>
            </w:tcMar>
            <w:hideMark/>
          </w:tcPr>
          <w:p w14:paraId="06EE7BFC" w14:textId="77777777" w:rsidR="001D6979" w:rsidRDefault="001D6979">
            <w:pPr>
              <w:pStyle w:val="NormalWeb"/>
              <w:keepLines/>
              <w:spacing w:after="0"/>
              <w:jc w:val="center"/>
              <w:rPr>
                <w:b/>
                <w:bCs/>
                <w:sz w:val="20"/>
                <w:szCs w:val="20"/>
                <w:lang w:val="en-US"/>
              </w:rPr>
            </w:pPr>
            <w:r>
              <w:rPr>
                <w:b/>
                <w:bCs/>
                <w:color w:val="000000"/>
                <w:sz w:val="20"/>
                <w:szCs w:val="20"/>
                <w:lang w:val="en-US"/>
              </w:rPr>
              <w:t>Description</w:t>
            </w:r>
          </w:p>
        </w:tc>
      </w:tr>
      <w:tr w:rsidR="001D6979" w14:paraId="7C50BC1C" w14:textId="77777777" w:rsidTr="001D6979">
        <w:trPr>
          <w:cantSplit/>
          <w:tblHeader/>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2F1F0A4" w14:textId="77777777" w:rsidR="001D6979" w:rsidRDefault="001D6979">
            <w:pPr>
              <w:pStyle w:val="NormalWeb"/>
              <w:keepNext/>
              <w:keepLines/>
              <w:spacing w:after="0"/>
              <w:rPr>
                <w:sz w:val="20"/>
                <w:szCs w:val="20"/>
                <w:lang w:val="en-US" w:eastAsia="zh-CN"/>
              </w:rPr>
            </w:pPr>
            <w:r>
              <w:rPr>
                <w:sz w:val="20"/>
                <w:szCs w:val="20"/>
                <w:lang w:val="en-US" w:eastAsia="zh-CN"/>
              </w:rPr>
              <w:t xml:space="preserve">Ranging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6A9ABA7" w14:textId="77777777" w:rsidR="001D6979" w:rsidRDefault="001D6979">
            <w:pPr>
              <w:pStyle w:val="NormalWeb"/>
              <w:keepNext/>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62B0AF9" w14:textId="77777777" w:rsidR="001D6979" w:rsidRDefault="001D6979">
            <w:pPr>
              <w:pStyle w:val="NormalWeb"/>
              <w:keepNext/>
              <w:keepLines/>
              <w:spacing w:after="0"/>
              <w:rPr>
                <w:color w:val="000000"/>
                <w:sz w:val="20"/>
                <w:szCs w:val="20"/>
                <w:lang w:val="en-US"/>
              </w:rPr>
            </w:pPr>
            <w:r>
              <w:rPr>
                <w:sz w:val="20"/>
                <w:szCs w:val="20"/>
              </w:rPr>
              <w:t>This field contain UE parameters in procedure of Ranging and Sidelink Positioning</w:t>
            </w:r>
          </w:p>
        </w:tc>
      </w:tr>
      <w:tr w:rsidR="001D6979" w14:paraId="34D4C8F9" w14:textId="77777777" w:rsidTr="001D6979">
        <w:trPr>
          <w:cantSplit/>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04D6D37" w14:textId="77777777" w:rsidR="001D6979" w:rsidRDefault="001D6979">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7563B84F" w14:textId="77777777" w:rsidR="001D6979" w:rsidRDefault="001D6979">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DA2AD08" w14:textId="77777777" w:rsidR="001D6979" w:rsidRDefault="001D6979">
            <w:pPr>
              <w:pStyle w:val="NormalWeb"/>
              <w:keepNext/>
              <w:keepLines/>
              <w:spacing w:after="0"/>
              <w:rPr>
                <w:sz w:val="20"/>
                <w:szCs w:val="20"/>
                <w:lang w:val="en-US"/>
              </w:rPr>
            </w:pPr>
            <w:r>
              <w:rPr>
                <w:color w:val="000000"/>
                <w:sz w:val="20"/>
                <w:szCs w:val="20"/>
                <w:lang w:val="en-US"/>
              </w:rPr>
              <w:t>The identity of Target UE in Ranging/Sidelink positioning</w:t>
            </w:r>
          </w:p>
        </w:tc>
      </w:tr>
      <w:tr w:rsidR="001D6979" w14:paraId="78B0AAEF"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2ED3B8" w14:textId="77777777" w:rsidR="001D6979" w:rsidRDefault="001D6979">
            <w:pPr>
              <w:pStyle w:val="NormalWeb"/>
              <w:keepNext/>
              <w:keepLines/>
              <w:spacing w:after="0"/>
              <w:ind w:firstLineChars="100" w:firstLine="200"/>
              <w:rPr>
                <w:sz w:val="20"/>
                <w:szCs w:val="20"/>
                <w:lang w:val="en-US"/>
              </w:rPr>
            </w:pPr>
            <w:r>
              <w:rPr>
                <w:sz w:val="20"/>
                <w:szCs w:val="20"/>
                <w:lang w:val="en-US"/>
              </w:rPr>
              <w:t>SL Reference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397D1CD3" w14:textId="77777777" w:rsidR="001D6979" w:rsidRDefault="001D6979">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FC7A279" w14:textId="77777777" w:rsidR="001D6979" w:rsidRDefault="001D6979">
            <w:pPr>
              <w:pStyle w:val="NormalWeb"/>
              <w:keepNext/>
              <w:keepLines/>
              <w:spacing w:after="0"/>
              <w:rPr>
                <w:sz w:val="20"/>
                <w:szCs w:val="20"/>
                <w:lang w:val="en-US"/>
              </w:rPr>
            </w:pPr>
            <w:r>
              <w:rPr>
                <w:color w:val="000000"/>
                <w:sz w:val="20"/>
                <w:szCs w:val="20"/>
                <w:lang w:val="en-US"/>
              </w:rPr>
              <w:t>The identity of SL Reference UE in Ranging/Sidelink positioning</w:t>
            </w:r>
          </w:p>
        </w:tc>
      </w:tr>
      <w:tr w:rsidR="001D6979" w14:paraId="1B638AF7"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2C9A8EC2" w14:textId="77777777" w:rsidR="001D6979" w:rsidRDefault="001D6979">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40636CBD"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414F5458" w14:textId="77777777" w:rsidR="001D6979" w:rsidRDefault="001D6979">
            <w:pPr>
              <w:pStyle w:val="NormalWeb"/>
              <w:keepNext/>
              <w:keepLines/>
              <w:spacing w:after="0"/>
              <w:rPr>
                <w:sz w:val="20"/>
                <w:szCs w:val="20"/>
                <w:lang w:val="en-US"/>
              </w:rPr>
            </w:pPr>
            <w:r>
              <w:rPr>
                <w:color w:val="000000"/>
                <w:sz w:val="20"/>
                <w:szCs w:val="20"/>
                <w:lang w:val="en-US"/>
              </w:rPr>
              <w:t>The identity of SL Positioning Server UE in Ranging/Sidelink positioning</w:t>
            </w:r>
          </w:p>
        </w:tc>
      </w:tr>
      <w:tr w:rsidR="001D6979" w14:paraId="182965AD" w14:textId="77777777" w:rsidTr="001D6979">
        <w:trPr>
          <w:cantSplit/>
          <w:trHeight w:val="48"/>
          <w:jc w:val="center"/>
        </w:trPr>
        <w:tc>
          <w:tcPr>
            <w:tcW w:w="1472"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54D6D4C9" w14:textId="77777777" w:rsidR="001D6979" w:rsidRDefault="001D6979">
            <w:pPr>
              <w:pStyle w:val="NormalWeb"/>
              <w:keepNext/>
              <w:keepLines/>
              <w:spacing w:after="0"/>
              <w:ind w:firstLineChars="100" w:firstLine="200"/>
              <w:rPr>
                <w:sz w:val="20"/>
                <w:szCs w:val="20"/>
                <w:lang w:val="en-US"/>
              </w:rPr>
            </w:pPr>
            <w:r>
              <w:rPr>
                <w:sz w:val="20"/>
                <w:szCs w:val="20"/>
                <w:lang w:val="en-US"/>
              </w:rPr>
              <w:t>Located UE ID</w:t>
            </w:r>
          </w:p>
        </w:tc>
        <w:tc>
          <w:tcPr>
            <w:tcW w:w="601" w:type="pct"/>
            <w:tcBorders>
              <w:top w:val="single" w:sz="8" w:space="0" w:color="auto"/>
              <w:left w:val="single" w:sz="8" w:space="0" w:color="auto"/>
              <w:bottom w:val="single" w:sz="8" w:space="0" w:color="auto"/>
              <w:right w:val="single" w:sz="8" w:space="0" w:color="auto"/>
            </w:tcBorders>
            <w:shd w:val="clear" w:color="auto" w:fill="FFFFFF"/>
            <w:hideMark/>
          </w:tcPr>
          <w:p w14:paraId="50ADFF8E" w14:textId="77777777" w:rsidR="001D6979" w:rsidRDefault="001D6979">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3E31D0F0" w14:textId="77777777" w:rsidR="001D6979" w:rsidRDefault="001D6979">
            <w:pPr>
              <w:pStyle w:val="NormalWeb"/>
              <w:keepNext/>
              <w:keepLines/>
              <w:spacing w:after="0"/>
              <w:rPr>
                <w:sz w:val="20"/>
                <w:szCs w:val="20"/>
                <w:lang w:val="en-US"/>
              </w:rPr>
            </w:pPr>
            <w:r>
              <w:rPr>
                <w:color w:val="000000"/>
                <w:sz w:val="20"/>
                <w:szCs w:val="20"/>
                <w:lang w:val="en-US"/>
              </w:rPr>
              <w:t>The identity of Located UE in Ranging/Sidelink positioning</w:t>
            </w:r>
          </w:p>
        </w:tc>
      </w:tr>
    </w:tbl>
    <w:p w14:paraId="6C75032E" w14:textId="77777777" w:rsidR="00B30228" w:rsidRDefault="00000000">
      <w:pPr>
        <w:pStyle w:val="Heading5"/>
        <w:ind w:left="0" w:firstLine="0"/>
        <w:rPr>
          <w:lang w:val="en-US" w:eastAsia="zh-CN"/>
        </w:rPr>
      </w:pPr>
      <w:bookmarkStart w:id="205" w:name="_Toc158068140"/>
      <w:bookmarkStart w:id="206" w:name="_Toc158069563"/>
      <w:r>
        <w:rPr>
          <w:lang w:val="en-US" w:eastAsia="zh-CN"/>
        </w:rPr>
        <w:t>5.4.4.</w:t>
      </w:r>
      <w:r>
        <w:rPr>
          <w:rFonts w:hint="eastAsia"/>
          <w:lang w:val="en-US" w:eastAsia="zh-CN"/>
        </w:rPr>
        <w:t>2</w:t>
      </w:r>
      <w:r>
        <w:rPr>
          <w:lang w:val="en-US" w:eastAsia="zh-CN"/>
        </w:rPr>
        <w:t xml:space="preserve">.2 </w:t>
      </w:r>
      <w:r>
        <w:rPr>
          <w:lang w:val="en-US" w:eastAsia="zh-CN"/>
        </w:rPr>
        <w:tab/>
        <w:t>Architecture description</w:t>
      </w:r>
      <w:bookmarkEnd w:id="205"/>
      <w:bookmarkEnd w:id="206"/>
    </w:p>
    <w:p w14:paraId="6007EFD9"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NEF as depicted in figure 5.4.4.</w:t>
      </w:r>
      <w:r>
        <w:rPr>
          <w:rFonts w:eastAsia="SimSun" w:hint="eastAsia"/>
          <w:lang w:val="en-US" w:eastAsia="zh-CN" w:bidi="ar"/>
        </w:rPr>
        <w:t>2</w:t>
      </w:r>
      <w:r>
        <w:rPr>
          <w:rFonts w:eastAsia="SimSun"/>
          <w:lang w:val="en-US" w:eastAsia="zh-CN" w:bidi="ar"/>
        </w:rPr>
        <w:t>.2-1.</w:t>
      </w:r>
    </w:p>
    <w:p w14:paraId="2B8946A7" w14:textId="77777777" w:rsidR="00B30228" w:rsidRDefault="00000000">
      <w:pPr>
        <w:rPr>
          <w:lang w:val="en-US" w:eastAsia="zh-CN"/>
        </w:rPr>
      </w:pPr>
      <w:r>
        <w:rPr>
          <w:rFonts w:eastAsia="SimSun"/>
          <w:lang w:val="en-US" w:eastAsia="zh-CN" w:bidi="ar"/>
        </w:rPr>
        <w:t xml:space="preserve">Trigger conditions are defined for the CTF to invoke a Charging Data Request [Event] towards the CHF. </w:t>
      </w:r>
    </w:p>
    <w:p w14:paraId="4C6840F2" w14:textId="77777777" w:rsidR="00B30228" w:rsidRDefault="00000000">
      <w:pPr>
        <w:jc w:val="center"/>
        <w:rPr>
          <w:lang w:val="en-US" w:eastAsia="ko"/>
        </w:rPr>
      </w:pPr>
      <w:r>
        <w:rPr>
          <w:rFonts w:eastAsia="SimSun"/>
          <w:lang w:val="en-US" w:eastAsia="ko" w:bidi="ar"/>
        </w:rPr>
        <w:object w:dxaOrig="7976" w:dyaOrig="4180" w14:anchorId="01872367">
          <v:shape id="_x0000_i1037" type="#_x0000_t75" style="width:399pt;height:208.7pt" o:ole="">
            <v:imagedata r:id="rId33" o:title=""/>
          </v:shape>
          <o:OLEObject Type="Embed" ProgID="Visio.DrawingConvertable.15" ShapeID="_x0000_i1037" DrawAspect="Content" ObjectID="_1769927538" r:id="rId34"/>
        </w:object>
      </w:r>
    </w:p>
    <w:p w14:paraId="56905A4E"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2</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NEF</w:t>
      </w:r>
    </w:p>
    <w:p w14:paraId="7AE54CBB" w14:textId="77777777" w:rsidR="00B30228" w:rsidRDefault="00000000">
      <w:pPr>
        <w:pStyle w:val="Heading5"/>
        <w:ind w:left="0" w:firstLine="0"/>
        <w:rPr>
          <w:lang w:val="en-US"/>
        </w:rPr>
      </w:pPr>
      <w:bookmarkStart w:id="207" w:name="_Toc158068141"/>
      <w:bookmarkStart w:id="208" w:name="_Toc158069564"/>
      <w:r>
        <w:rPr>
          <w:lang w:val="en-US" w:eastAsia="zh-CN"/>
        </w:rPr>
        <w:lastRenderedPageBreak/>
        <w:t>5.4.4.</w:t>
      </w:r>
      <w:r>
        <w:rPr>
          <w:rFonts w:hint="eastAsia"/>
          <w:lang w:val="en-US" w:eastAsia="zh-CN"/>
        </w:rPr>
        <w:t>2</w:t>
      </w:r>
      <w:r>
        <w:rPr>
          <w:lang w:val="en-US" w:eastAsia="zh-CN"/>
        </w:rPr>
        <w:t>.3</w:t>
      </w:r>
      <w:r>
        <w:rPr>
          <w:lang w:val="en-US" w:eastAsia="zh-CN"/>
        </w:rPr>
        <w:tab/>
      </w:r>
      <w:r>
        <w:rPr>
          <w:lang w:val="en-US"/>
        </w:rPr>
        <w:t>Flow Description</w:t>
      </w:r>
      <w:bookmarkEnd w:id="207"/>
      <w:bookmarkEnd w:id="208"/>
    </w:p>
    <w:p w14:paraId="49BD9F70" w14:textId="77777777" w:rsidR="00B30228" w:rsidRDefault="00000000">
      <w:pPr>
        <w:pStyle w:val="Heading6"/>
        <w:rPr>
          <w:lang w:val="en-US" w:eastAsia="ko"/>
        </w:rPr>
      </w:pPr>
      <w:bookmarkStart w:id="209" w:name="_Toc158068142"/>
      <w:bookmarkStart w:id="210" w:name="_Toc158069565"/>
      <w:r>
        <w:rPr>
          <w:lang w:val="en-US" w:eastAsia="zh-CN"/>
        </w:rPr>
        <w:t>5</w:t>
      </w:r>
      <w:r>
        <w:rPr>
          <w:lang w:val="en-US"/>
        </w:rPr>
        <w:t>.4.4.</w:t>
      </w:r>
      <w:r>
        <w:rPr>
          <w:rFonts w:hint="eastAsia"/>
          <w:lang w:val="en-US" w:eastAsia="zh-CN"/>
        </w:rPr>
        <w:t>2</w:t>
      </w:r>
      <w:r>
        <w:rPr>
          <w:lang w:val="en-US"/>
        </w:rPr>
        <w:t>.3.1</w:t>
      </w:r>
      <w:r>
        <w:rPr>
          <w:lang w:val="en-US"/>
        </w:rPr>
        <w:tab/>
        <w:t xml:space="preserve">Message flows for </w:t>
      </w:r>
      <w:r>
        <w:rPr>
          <w:lang w:val="en-US" w:eastAsia="ko"/>
        </w:rPr>
        <w:t>SL Positioning Service Exposure to the Client UE through 5GC network via NEF Charging</w:t>
      </w:r>
      <w:bookmarkEnd w:id="209"/>
      <w:bookmarkEnd w:id="210"/>
    </w:p>
    <w:p w14:paraId="0A9A6F1F" w14:textId="77777777" w:rsidR="00B30228" w:rsidRDefault="00000000">
      <w:pPr>
        <w:rPr>
          <w:rFonts w:eastAsia="Malgun Gothic"/>
          <w:lang w:val="en-US" w:eastAsia="ko"/>
        </w:rPr>
      </w:pPr>
      <w:r>
        <w:rPr>
          <w:rFonts w:eastAsia="Malgun Gothic"/>
          <w:lang w:val="en-US" w:eastAsia="ko" w:bidi="ar"/>
        </w:rPr>
        <w:object w:dxaOrig="9669" w:dyaOrig="6134" w14:anchorId="3865CECE">
          <v:shape id="_x0000_i1038" type="#_x0000_t75" style="width:483.45pt;height:306.85pt" o:ole="">
            <v:imagedata r:id="rId35" o:title=""/>
          </v:shape>
          <o:OLEObject Type="Embed" ProgID="Visio.DrawingConvertable.15" ShapeID="_x0000_i1038" DrawAspect="Content" ObjectID="_1769927539" r:id="rId36"/>
        </w:object>
      </w:r>
    </w:p>
    <w:p w14:paraId="61A5AD29"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2</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via NEF </w:t>
      </w:r>
      <w:r>
        <w:rPr>
          <w:rFonts w:ascii="Arial" w:hAnsi="Arial"/>
          <w:b/>
          <w:sz w:val="20"/>
          <w:szCs w:val="20"/>
          <w:lang w:val="en-US" w:eastAsia="zh-CN" w:bidi="ar"/>
        </w:rPr>
        <w:t>Charging- PEC</w:t>
      </w:r>
    </w:p>
    <w:p w14:paraId="2BF0E0E0"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NEF procedure and the location result for the Target UE is calculated as described in TS 23.586.</w:t>
      </w:r>
    </w:p>
    <w:p w14:paraId="52EFC931" w14:textId="77777777" w:rsidR="00B30228" w:rsidRDefault="00000000">
      <w:pPr>
        <w:pStyle w:val="NormalWeb"/>
        <w:numPr>
          <w:ilvl w:val="0"/>
          <w:numId w:val="17"/>
        </w:numPr>
        <w:overflowPunct w:val="0"/>
        <w:autoSpaceDE w:val="0"/>
        <w:autoSpaceDN w:val="0"/>
        <w:adjustRightInd w:val="0"/>
        <w:textAlignment w:val="baseline"/>
        <w:rPr>
          <w:lang w:val="en-US"/>
        </w:rPr>
      </w:pPr>
      <w:r>
        <w:rPr>
          <w:sz w:val="20"/>
          <w:szCs w:val="20"/>
          <w:lang w:val="en-US" w:eastAsia="zh-CN" w:bidi="ar"/>
        </w:rPr>
        <w:t>When NEF decides that reporting criteria is met, according to the pre-configuration, e.g. when NEF receives Ngmlc_location_ProvideRanging_Response message sent from GMLC, the CTF in NEF creates the corresponding usage information report.</w:t>
      </w:r>
    </w:p>
    <w:p w14:paraId="54063225" w14:textId="77777777" w:rsidR="00B30228" w:rsidRDefault="00000000">
      <w:pPr>
        <w:pStyle w:val="NormalWeb"/>
        <w:ind w:left="568" w:hanging="284"/>
        <w:rPr>
          <w:lang w:val="en-US"/>
        </w:rPr>
      </w:pPr>
      <w:r>
        <w:rPr>
          <w:sz w:val="20"/>
          <w:szCs w:val="20"/>
          <w:lang w:val="en-US" w:eastAsia="zh-CN" w:bidi="ar"/>
        </w:rPr>
        <w:t>3ch-a.  NEF (CTF) triggers Charging Data Request[Event] to the CHF.</w:t>
      </w:r>
    </w:p>
    <w:p w14:paraId="0CBE8B03" w14:textId="77777777" w:rsidR="00B30228" w:rsidRDefault="00000000">
      <w:pPr>
        <w:pStyle w:val="NormalWeb"/>
        <w:ind w:left="568" w:hanging="284"/>
        <w:rPr>
          <w:lang w:val="en-US"/>
        </w:rPr>
      </w:pPr>
      <w:r>
        <w:rPr>
          <w:sz w:val="20"/>
          <w:szCs w:val="20"/>
          <w:lang w:val="en-US" w:eastAsia="zh-CN" w:bidi="ar"/>
        </w:rPr>
        <w:t>3ch-b. The CHF creates a CDR.</w:t>
      </w:r>
    </w:p>
    <w:p w14:paraId="04E7B634" w14:textId="77777777" w:rsidR="00B30228" w:rsidRDefault="00000000">
      <w:pPr>
        <w:pStyle w:val="NormalWeb"/>
        <w:ind w:left="709" w:hanging="425"/>
        <w:rPr>
          <w:lang w:val="en-US" w:eastAsia="zh-CN"/>
        </w:rPr>
      </w:pPr>
      <w:r>
        <w:rPr>
          <w:sz w:val="20"/>
          <w:szCs w:val="20"/>
          <w:lang w:val="en-US" w:eastAsia="zh-CN" w:bidi="ar"/>
        </w:rPr>
        <w:t>3ch-c. The CHF returns Charging Data Response [Event].</w:t>
      </w:r>
    </w:p>
    <w:p w14:paraId="4845A0A3" w14:textId="77777777" w:rsidR="00B30228" w:rsidRDefault="00000000">
      <w:pPr>
        <w:pStyle w:val="Heading4"/>
        <w:ind w:left="0" w:firstLine="0"/>
        <w:rPr>
          <w:lang w:val="en-US" w:eastAsia="zh-CN"/>
        </w:rPr>
      </w:pPr>
      <w:bookmarkStart w:id="211" w:name="_Toc158068143"/>
      <w:bookmarkStart w:id="212" w:name="_Toc158069566"/>
      <w:r>
        <w:rPr>
          <w:lang w:val="en-US" w:eastAsia="zh-CN"/>
        </w:rPr>
        <w:t>5.4.4.</w:t>
      </w:r>
      <w:r>
        <w:rPr>
          <w:rFonts w:hint="eastAsia"/>
          <w:lang w:val="en-US" w:eastAsia="zh-CN"/>
        </w:rPr>
        <w:t>3</w:t>
      </w:r>
      <w:r>
        <w:rPr>
          <w:lang w:val="en-US" w:eastAsia="zh-CN"/>
        </w:rPr>
        <w:tab/>
        <w:t>Solution #4.</w:t>
      </w:r>
      <w:r>
        <w:rPr>
          <w:rFonts w:hint="eastAsia"/>
          <w:lang w:val="en-US" w:eastAsia="zh-CN"/>
        </w:rPr>
        <w:t>3</w:t>
      </w:r>
      <w:r>
        <w:rPr>
          <w:lang w:val="en-US" w:eastAsia="zh-CN"/>
        </w:rPr>
        <w:t>: Charging for SL Positioning Service Exposure to the Client UE through 5GC network via control plane</w:t>
      </w:r>
      <w:bookmarkEnd w:id="211"/>
      <w:bookmarkEnd w:id="212"/>
    </w:p>
    <w:p w14:paraId="32306C73" w14:textId="77777777" w:rsidR="00B30228" w:rsidRDefault="00000000">
      <w:pPr>
        <w:pStyle w:val="Heading5"/>
        <w:rPr>
          <w:lang w:val="en-US" w:eastAsia="zh-CN"/>
        </w:rPr>
      </w:pPr>
      <w:bookmarkStart w:id="213" w:name="_Toc158068144"/>
      <w:bookmarkStart w:id="214" w:name="_Toc158069567"/>
      <w:r>
        <w:rPr>
          <w:lang w:val="en-US" w:eastAsia="zh-CN"/>
        </w:rPr>
        <w:t>5.4.4.</w:t>
      </w:r>
      <w:r>
        <w:rPr>
          <w:rFonts w:hint="eastAsia"/>
          <w:lang w:val="en-US" w:eastAsia="zh-CN"/>
        </w:rPr>
        <w:t>3</w:t>
      </w:r>
      <w:r>
        <w:rPr>
          <w:lang w:val="en-US"/>
        </w:rPr>
        <w:t>.1</w:t>
      </w:r>
      <w:r>
        <w:rPr>
          <w:lang w:val="en-US"/>
        </w:rPr>
        <w:tab/>
        <w:t>General description</w:t>
      </w:r>
      <w:bookmarkEnd w:id="213"/>
      <w:bookmarkEnd w:id="214"/>
    </w:p>
    <w:p w14:paraId="06BD4C73" w14:textId="77777777" w:rsidR="00B30228" w:rsidRDefault="00000000">
      <w:pPr>
        <w:rPr>
          <w:lang w:val="en-US" w:eastAsia="zh-CN"/>
        </w:rPr>
      </w:pPr>
      <w:r>
        <w:rPr>
          <w:rFonts w:eastAsia="SimSun"/>
          <w:lang w:val="en-US" w:eastAsia="zh-CN" w:bidi="ar"/>
        </w:rPr>
        <w:t>This solution addresses the 5GS Charging for Ranging/SL Positioning service exposed to the Client UE through 5GC network via control plane. The procedure of service exposure is defined in clause 6.7.1.2.3 of TS 23.586 [3].</w:t>
      </w:r>
    </w:p>
    <w:p w14:paraId="272A94FF" w14:textId="77777777" w:rsidR="00B30228" w:rsidRDefault="00000000">
      <w:pPr>
        <w:rPr>
          <w:lang w:val="en-US" w:eastAsia="zh-CN"/>
        </w:rPr>
      </w:pPr>
      <w:r>
        <w:rPr>
          <w:rFonts w:eastAsia="SimSun"/>
          <w:lang w:val="en-US" w:eastAsia="zh-CN" w:bidi="ar"/>
        </w:rPr>
        <w:t>In the scenario of Ranging/SL Positioning service exposure to Client UE through 5GC network via control plane, since the serving AMF for the Client UE and the GMLC both participate the SL-MT-LR procedure defined in clause 6.20.3 of TS 23.273 [</w:t>
      </w:r>
      <w:r>
        <w:rPr>
          <w:rFonts w:eastAsia="SimSun" w:hint="eastAsia"/>
          <w:lang w:val="en-US" w:eastAsia="zh-CN" w:bidi="ar"/>
        </w:rPr>
        <w:t>4</w:t>
      </w:r>
      <w:r>
        <w:rPr>
          <w:rFonts w:eastAsia="SimSun"/>
          <w:lang w:val="en-US" w:eastAsia="zh-CN" w:bidi="ar"/>
        </w:rPr>
        <w:t>] to get the SL positioning result, either AMF or GMLC may act as the role of CTF.</w:t>
      </w:r>
    </w:p>
    <w:p w14:paraId="27A2BD79" w14:textId="77777777" w:rsidR="00B30228" w:rsidRDefault="00000000">
      <w:pPr>
        <w:rPr>
          <w:lang w:val="en-US" w:eastAsia="zh-CN"/>
        </w:rPr>
      </w:pPr>
      <w:r>
        <w:rPr>
          <w:rFonts w:eastAsia="SimSun"/>
          <w:lang w:val="en-US" w:eastAsia="zh-CN" w:bidi="ar"/>
        </w:rPr>
        <w:t xml:space="preserve">When the CTF in GMLC or AMF decides that reporting criteria is met according to the pre-configuration, the CTF may  send the collected usage information to the CHF. </w:t>
      </w:r>
    </w:p>
    <w:p w14:paraId="294BA5B2" w14:textId="77777777" w:rsidR="00B30228" w:rsidRDefault="00000000">
      <w:pPr>
        <w:pStyle w:val="NormalWeb"/>
        <w:keepNext/>
        <w:keepLines/>
        <w:spacing w:before="60"/>
        <w:rPr>
          <w:rFonts w:eastAsia="SimSun"/>
          <w:sz w:val="20"/>
          <w:szCs w:val="20"/>
          <w:lang w:val="en-US" w:eastAsia="zh-CN" w:bidi="ar"/>
        </w:rPr>
      </w:pPr>
      <w:r>
        <w:rPr>
          <w:rFonts w:eastAsia="SimSun"/>
          <w:sz w:val="20"/>
          <w:szCs w:val="20"/>
          <w:lang w:val="en-US" w:eastAsia="zh-CN" w:bidi="ar"/>
        </w:rPr>
        <w:lastRenderedPageBreak/>
        <w:t>The 5GS may collect the following charging information:</w:t>
      </w:r>
    </w:p>
    <w:p w14:paraId="5620763A"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t>Table 5.4.4.</w:t>
      </w:r>
      <w:r>
        <w:rPr>
          <w:rFonts w:ascii="Arial" w:hAnsi="Arial" w:hint="eastAsia"/>
          <w:b/>
          <w:sz w:val="20"/>
          <w:szCs w:val="20"/>
          <w:lang w:val="en-US" w:eastAsia="zh-CN" w:bidi="ar"/>
        </w:rPr>
        <w:t>3</w:t>
      </w:r>
      <w:r>
        <w:rPr>
          <w:rFonts w:ascii="Arial" w:hAnsi="Arial"/>
          <w:b/>
          <w:sz w:val="20"/>
          <w:szCs w:val="20"/>
          <w:lang w:val="en-US" w:eastAsia="zh-CN" w:bidi="ar"/>
        </w:rPr>
        <w:t>.1-1: Extent to Common Structure of the Charging Information</w:t>
      </w:r>
      <w:r>
        <w:rPr>
          <w:rFonts w:ascii="Arial" w:eastAsia="SimSun" w:hAnsi="Arial"/>
          <w:b/>
          <w:sz w:val="20"/>
          <w:szCs w:val="20"/>
          <w:lang w:val="en-US" w:eastAsia="ko" w:bidi="ar"/>
        </w:rPr>
        <w:t xml:space="preserve"> for SL Positioning Service Exposure to the Client UE through 5</w:t>
      </w:r>
      <w:r>
        <w:rPr>
          <w:rFonts w:ascii="Arial" w:eastAsia="SimSun" w:hAnsi="Arial"/>
          <w:b/>
          <w:sz w:val="20"/>
          <w:szCs w:val="20"/>
          <w:lang w:val="en-US" w:eastAsia="zh-CN" w:bidi="ar"/>
        </w:rPr>
        <w:t>GC</w:t>
      </w:r>
      <w:r>
        <w:rPr>
          <w:rFonts w:ascii="Arial" w:eastAsia="SimSun" w:hAnsi="Arial"/>
          <w:b/>
          <w:sz w:val="20"/>
          <w:szCs w:val="20"/>
          <w:lang w:val="en-US" w:eastAsia="ko" w:bidi="ar"/>
        </w:rPr>
        <w:t xml:space="preserve"> network via control plane </w:t>
      </w:r>
      <w:r>
        <w:rPr>
          <w:rFonts w:ascii="Arial" w:hAnsi="Arial"/>
          <w:b/>
          <w:sz w:val="20"/>
          <w:szCs w:val="20"/>
          <w:lang w:val="en-US" w:eastAsia="zh-CN" w:bidi="ar"/>
        </w:rPr>
        <w:t xml:space="preserve"> </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58DC78BD" w14:textId="77777777">
        <w:trPr>
          <w:cantSplit/>
          <w:tblHeader/>
          <w:jc w:val="center"/>
        </w:trPr>
        <w:tc>
          <w:tcPr>
            <w:tcW w:w="1472" w:type="pct"/>
            <w:tcBorders>
              <w:bottom w:val="single" w:sz="8" w:space="0" w:color="auto"/>
            </w:tcBorders>
            <w:shd w:val="clear" w:color="auto" w:fill="DFDFDF"/>
            <w:tcMar>
              <w:left w:w="28" w:type="dxa"/>
              <w:right w:w="28" w:type="dxa"/>
            </w:tcMar>
          </w:tcPr>
          <w:p w14:paraId="366483BC"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491E9604"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356E05AC"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09F881FE" w14:textId="77777777">
        <w:trPr>
          <w:cantSplit/>
          <w:tblHeader/>
          <w:jc w:val="center"/>
        </w:trPr>
        <w:tc>
          <w:tcPr>
            <w:tcW w:w="1472" w:type="pct"/>
            <w:shd w:val="clear" w:color="auto" w:fill="auto"/>
            <w:tcMar>
              <w:left w:w="28" w:type="dxa"/>
              <w:right w:w="28" w:type="dxa"/>
            </w:tcMar>
          </w:tcPr>
          <w:p w14:paraId="1D10E206"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BBBC13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5CF04E4B"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2F13EF9C" w14:textId="77777777">
        <w:trPr>
          <w:cantSplit/>
          <w:jc w:val="center"/>
        </w:trPr>
        <w:tc>
          <w:tcPr>
            <w:tcW w:w="1472" w:type="pct"/>
            <w:shd w:val="clear" w:color="auto" w:fill="FFFFFF"/>
            <w:tcMar>
              <w:left w:w="28" w:type="dxa"/>
              <w:right w:w="28" w:type="dxa"/>
            </w:tcMar>
          </w:tcPr>
          <w:p w14:paraId="1D9FB296"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1292D8A5"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68DF59B"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733660DA" w14:textId="77777777">
        <w:trPr>
          <w:cantSplit/>
          <w:trHeight w:val="48"/>
          <w:jc w:val="center"/>
        </w:trPr>
        <w:tc>
          <w:tcPr>
            <w:tcW w:w="1472" w:type="pct"/>
            <w:shd w:val="clear" w:color="auto" w:fill="FFFFFF"/>
            <w:tcMar>
              <w:left w:w="28" w:type="dxa"/>
              <w:right w:w="28" w:type="dxa"/>
            </w:tcMar>
          </w:tcPr>
          <w:p w14:paraId="2ADC0545"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55C2FA7D"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4105FC2"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3032D281" w14:textId="77777777">
        <w:trPr>
          <w:cantSplit/>
          <w:trHeight w:val="48"/>
          <w:jc w:val="center"/>
        </w:trPr>
        <w:tc>
          <w:tcPr>
            <w:tcW w:w="1472" w:type="pct"/>
            <w:shd w:val="clear" w:color="auto" w:fill="FFFFFF"/>
            <w:tcMar>
              <w:left w:w="28" w:type="dxa"/>
              <w:right w:w="28" w:type="dxa"/>
            </w:tcMar>
          </w:tcPr>
          <w:p w14:paraId="082E8110"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7B19EBA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2C7218E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70679F89" w14:textId="77777777">
        <w:trPr>
          <w:cantSplit/>
          <w:trHeight w:val="48"/>
          <w:jc w:val="center"/>
        </w:trPr>
        <w:tc>
          <w:tcPr>
            <w:tcW w:w="1472" w:type="pct"/>
            <w:shd w:val="clear" w:color="auto" w:fill="FFFFFF"/>
            <w:tcMar>
              <w:left w:w="28" w:type="dxa"/>
              <w:right w:w="28" w:type="dxa"/>
            </w:tcMar>
          </w:tcPr>
          <w:p w14:paraId="28C25E41"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43A6B0B7"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CD632C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52604C78" w14:textId="77777777" w:rsidR="00B30228" w:rsidRDefault="00B30228"/>
    <w:p w14:paraId="5362819E" w14:textId="77777777" w:rsidR="00B30228" w:rsidRDefault="00000000">
      <w:pPr>
        <w:pStyle w:val="Heading5"/>
        <w:ind w:left="0" w:firstLine="0"/>
        <w:rPr>
          <w:lang w:val="en-US" w:eastAsia="zh-CN"/>
        </w:rPr>
      </w:pPr>
      <w:bookmarkStart w:id="215" w:name="_Toc158068145"/>
      <w:bookmarkStart w:id="216" w:name="_Toc158069568"/>
      <w:r>
        <w:rPr>
          <w:lang w:val="en-US" w:eastAsia="zh-CN"/>
        </w:rPr>
        <w:t>5.4.4.</w:t>
      </w:r>
      <w:r>
        <w:rPr>
          <w:rFonts w:hint="eastAsia"/>
          <w:lang w:val="en-US" w:eastAsia="zh-CN"/>
        </w:rPr>
        <w:t>3</w:t>
      </w:r>
      <w:r>
        <w:rPr>
          <w:lang w:val="en-US" w:eastAsia="zh-CN"/>
        </w:rPr>
        <w:t xml:space="preserve">.2 </w:t>
      </w:r>
      <w:r>
        <w:rPr>
          <w:lang w:val="en-US" w:eastAsia="zh-CN"/>
        </w:rPr>
        <w:tab/>
        <w:t>Architecture description</w:t>
      </w:r>
      <w:bookmarkEnd w:id="215"/>
      <w:bookmarkEnd w:id="216"/>
    </w:p>
    <w:p w14:paraId="05136511" w14:textId="77777777" w:rsidR="00B30228" w:rsidRDefault="00000000">
      <w:pPr>
        <w:rPr>
          <w:lang w:val="en-US" w:eastAsia="zh-CN"/>
        </w:rPr>
      </w:pPr>
      <w:r>
        <w:rPr>
          <w:rFonts w:eastAsia="SimSun"/>
          <w:lang w:val="en-US" w:eastAsia="zh-CN" w:bidi="ar"/>
        </w:rPr>
        <w:t>The converged charging architecture for CTF based solution is proposed for the event based charging for Ranging/SL Positioning service exposure to Client UE through 5GC network via control plane as depicted in figure 5.4.4.</w:t>
      </w:r>
      <w:r>
        <w:rPr>
          <w:rFonts w:eastAsia="SimSun" w:hint="eastAsia"/>
          <w:lang w:val="en-US" w:eastAsia="zh-CN" w:bidi="ar"/>
        </w:rPr>
        <w:t>3</w:t>
      </w:r>
      <w:r>
        <w:rPr>
          <w:rFonts w:eastAsia="SimSun"/>
          <w:lang w:val="en-US" w:eastAsia="zh-CN" w:bidi="ar"/>
        </w:rPr>
        <w:t>.2-1.</w:t>
      </w:r>
    </w:p>
    <w:p w14:paraId="5418E869" w14:textId="77777777" w:rsidR="00B30228" w:rsidRDefault="00000000">
      <w:pPr>
        <w:rPr>
          <w:lang w:val="en-US" w:eastAsia="zh-CN"/>
        </w:rPr>
      </w:pPr>
      <w:r>
        <w:rPr>
          <w:rFonts w:eastAsia="SimSun"/>
          <w:lang w:val="en-US" w:eastAsia="zh-CN" w:bidi="ar"/>
        </w:rPr>
        <w:t>Trigger conditions are defined for the CTF to invoke a Charging Data Request [Event] towards the CHF.</w:t>
      </w:r>
    </w:p>
    <w:p w14:paraId="5A98D690" w14:textId="77777777" w:rsidR="00B30228" w:rsidRDefault="00000000">
      <w:pPr>
        <w:pStyle w:val="NormalWeb"/>
        <w:keepLines/>
        <w:spacing w:after="240"/>
        <w:jc w:val="center"/>
        <w:rPr>
          <w:lang w:val="en-US" w:eastAsia="ko"/>
        </w:rPr>
      </w:pPr>
      <w:r>
        <w:object w:dxaOrig="8023" w:dyaOrig="4208" w14:anchorId="34BB8B01">
          <v:shape id="_x0000_i1039" type="#_x0000_t75" style="width:401.55pt;height:210.45pt" o:ole="">
            <v:imagedata r:id="rId37" o:title=""/>
          </v:shape>
          <o:OLEObject Type="Embed" ProgID="Visio.Drawing.11" ShapeID="_x0000_i1039" DrawAspect="Content" ObjectID="_1769927540" r:id="rId38"/>
        </w:object>
      </w:r>
    </w:p>
    <w:p w14:paraId="346C4B06" w14:textId="77777777" w:rsidR="00B30228" w:rsidRDefault="00000000">
      <w:pPr>
        <w:pStyle w:val="NormalWeb"/>
        <w:keepLines/>
        <w:spacing w:after="240"/>
        <w:jc w:val="center"/>
        <w:rPr>
          <w:lang w:val="en-US" w:eastAsia="ko"/>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3</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Client UE through 5GC network via control plane</w:t>
      </w:r>
    </w:p>
    <w:p w14:paraId="3986F08F" w14:textId="77777777" w:rsidR="00B30228" w:rsidRDefault="00000000">
      <w:pPr>
        <w:pStyle w:val="Heading5"/>
        <w:ind w:left="0" w:firstLine="0"/>
        <w:rPr>
          <w:lang w:val="en-US"/>
        </w:rPr>
      </w:pPr>
      <w:bookmarkStart w:id="217" w:name="_Toc158068146"/>
      <w:bookmarkStart w:id="218" w:name="_Toc158069569"/>
      <w:r>
        <w:rPr>
          <w:lang w:val="en-US" w:eastAsia="zh-CN"/>
        </w:rPr>
        <w:t>5.4.4.</w:t>
      </w:r>
      <w:r>
        <w:rPr>
          <w:rFonts w:hint="eastAsia"/>
          <w:lang w:val="en-US" w:eastAsia="zh-CN"/>
        </w:rPr>
        <w:t>3</w:t>
      </w:r>
      <w:r>
        <w:rPr>
          <w:lang w:val="en-US" w:eastAsia="zh-CN"/>
        </w:rPr>
        <w:t>.3</w:t>
      </w:r>
      <w:r>
        <w:rPr>
          <w:lang w:val="en-US" w:eastAsia="zh-CN"/>
        </w:rPr>
        <w:tab/>
      </w:r>
      <w:r>
        <w:rPr>
          <w:lang w:val="en-US"/>
        </w:rPr>
        <w:t>Flow Description</w:t>
      </w:r>
      <w:bookmarkEnd w:id="217"/>
      <w:bookmarkEnd w:id="218"/>
    </w:p>
    <w:p w14:paraId="08C76D74" w14:textId="77777777" w:rsidR="00B30228" w:rsidRDefault="00000000">
      <w:pPr>
        <w:pStyle w:val="Heading6"/>
        <w:rPr>
          <w:lang w:val="en-US"/>
        </w:rPr>
      </w:pPr>
      <w:bookmarkStart w:id="219" w:name="_Toc158068147"/>
      <w:bookmarkStart w:id="220" w:name="_Toc158069570"/>
      <w:r>
        <w:rPr>
          <w:lang w:val="en-US" w:eastAsia="zh-CN"/>
        </w:rPr>
        <w:t>5</w:t>
      </w:r>
      <w:r>
        <w:rPr>
          <w:lang w:val="en-US"/>
        </w:rPr>
        <w:t>.4.4.</w:t>
      </w:r>
      <w:r>
        <w:rPr>
          <w:rFonts w:hint="eastAsia"/>
          <w:lang w:val="en-US" w:eastAsia="zh-CN"/>
        </w:rPr>
        <w:t>3</w:t>
      </w:r>
      <w:r>
        <w:rPr>
          <w:lang w:val="en-US"/>
        </w:rPr>
        <w:t>.3.1</w:t>
      </w:r>
      <w:r>
        <w:rPr>
          <w:lang w:val="en-US"/>
        </w:rPr>
        <w:tab/>
        <w:t xml:space="preserve">Message flows for </w:t>
      </w:r>
      <w:r>
        <w:rPr>
          <w:lang w:val="en-US" w:eastAsia="ko"/>
        </w:rPr>
        <w:t>SL Positioning Service Exposure to the Client UE through 5GC network via control plane charging</w:t>
      </w:r>
      <w:bookmarkEnd w:id="219"/>
      <w:bookmarkEnd w:id="220"/>
    </w:p>
    <w:p w14:paraId="65BEA3E6" w14:textId="77777777" w:rsidR="00B30228" w:rsidRDefault="00B30228">
      <w:pPr>
        <w:pStyle w:val="NormalWeb"/>
        <w:keepLines/>
        <w:spacing w:after="240"/>
        <w:jc w:val="center"/>
        <w:rPr>
          <w:rFonts w:ascii="Arial" w:eastAsia="SimSun" w:hAnsi="Arial"/>
          <w:b/>
          <w:sz w:val="20"/>
          <w:szCs w:val="20"/>
          <w:lang w:val="en-US" w:eastAsia="zh-CN" w:bidi="ar"/>
        </w:rPr>
      </w:pPr>
    </w:p>
    <w:p w14:paraId="5DA2A790" w14:textId="77777777" w:rsidR="00B30228" w:rsidRDefault="00000000">
      <w:pPr>
        <w:pStyle w:val="NormalWeb"/>
        <w:keepLines/>
        <w:spacing w:after="240"/>
        <w:jc w:val="center"/>
        <w:rPr>
          <w:lang w:val="en-US"/>
        </w:rPr>
      </w:pPr>
      <w:r>
        <w:object w:dxaOrig="9631" w:dyaOrig="5741" w14:anchorId="19D08653">
          <v:shape id="_x0000_i1040" type="#_x0000_t75" style="width:482.15pt;height:286.7pt" o:ole="">
            <v:imagedata r:id="rId39" o:title=""/>
          </v:shape>
          <o:OLEObject Type="Embed" ProgID="Visio.Drawing.11" ShapeID="_x0000_i1040" DrawAspect="Content" ObjectID="_1769927541" r:id="rId40"/>
        </w:object>
      </w:r>
    </w:p>
    <w:p w14:paraId="44032690" w14:textId="77777777" w:rsidR="00B30228" w:rsidRDefault="00000000">
      <w:pPr>
        <w:pStyle w:val="NormalWeb"/>
        <w:keepLines/>
        <w:spacing w:after="240"/>
        <w:jc w:val="center"/>
        <w:rPr>
          <w:lang w:val="en-US"/>
        </w:rPr>
      </w:pPr>
      <w:r>
        <w:rPr>
          <w:rFonts w:ascii="Arial" w:hAnsi="Arial"/>
          <w:b/>
          <w:sz w:val="20"/>
          <w:szCs w:val="20"/>
          <w:lang w:val="en-US" w:eastAsia="zh-CN" w:bidi="ar"/>
        </w:rPr>
        <w:t>Figure 5.4.4.</w:t>
      </w:r>
      <w:r>
        <w:rPr>
          <w:rFonts w:ascii="Arial" w:hAnsi="Arial" w:hint="eastAsia"/>
          <w:b/>
          <w:sz w:val="20"/>
          <w:szCs w:val="20"/>
          <w:lang w:val="en-US" w:eastAsia="zh-CN" w:bidi="ar"/>
        </w:rPr>
        <w:t>3</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 xml:space="preserve">SL Positioning Service Exposure to the </w:t>
      </w:r>
      <w:r>
        <w:rPr>
          <w:rFonts w:ascii="Arial" w:eastAsia="SimSun" w:hAnsi="Arial"/>
          <w:b/>
          <w:sz w:val="20"/>
          <w:szCs w:val="20"/>
          <w:lang w:val="en-US" w:eastAsia="zh-CN" w:bidi="ar"/>
        </w:rPr>
        <w:t>Client</w:t>
      </w:r>
      <w:r>
        <w:rPr>
          <w:rFonts w:ascii="Arial" w:eastAsia="SimSun" w:hAnsi="Arial"/>
          <w:b/>
          <w:sz w:val="20"/>
          <w:szCs w:val="20"/>
          <w:lang w:val="en-US" w:eastAsia="ko" w:bidi="ar"/>
        </w:rPr>
        <w:t xml:space="preserve"> </w:t>
      </w:r>
      <w:r>
        <w:rPr>
          <w:rFonts w:ascii="Arial" w:eastAsia="SimSun" w:hAnsi="Arial"/>
          <w:b/>
          <w:sz w:val="20"/>
          <w:szCs w:val="20"/>
          <w:lang w:val="en-US" w:eastAsia="zh-CN" w:bidi="ar"/>
        </w:rPr>
        <w:t>UE</w:t>
      </w:r>
      <w:r>
        <w:rPr>
          <w:rFonts w:ascii="Arial" w:eastAsia="SimSun" w:hAnsi="Arial"/>
          <w:b/>
          <w:sz w:val="20"/>
          <w:szCs w:val="20"/>
          <w:lang w:val="en-US" w:eastAsia="ko" w:bidi="ar"/>
        </w:rPr>
        <w:t xml:space="preserve"> through 5GC network via control plane </w:t>
      </w:r>
      <w:r>
        <w:rPr>
          <w:rFonts w:ascii="Arial" w:hAnsi="Arial"/>
          <w:b/>
          <w:sz w:val="20"/>
          <w:szCs w:val="20"/>
          <w:lang w:val="en-US" w:eastAsia="zh-CN" w:bidi="ar"/>
        </w:rPr>
        <w:t>Charging- PEC</w:t>
      </w:r>
    </w:p>
    <w:p w14:paraId="47EB47B1"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Sidelink positioning service is exposed to the Client UE through 5GC network via control plane procedure and the location result is calculated as described in TS 23.586.</w:t>
      </w:r>
    </w:p>
    <w:p w14:paraId="282A21ED" w14:textId="77777777" w:rsidR="00B30228" w:rsidRDefault="00000000">
      <w:pPr>
        <w:pStyle w:val="NormalWeb"/>
        <w:numPr>
          <w:ilvl w:val="0"/>
          <w:numId w:val="18"/>
        </w:numPr>
        <w:overflowPunct w:val="0"/>
        <w:autoSpaceDE w:val="0"/>
        <w:autoSpaceDN w:val="0"/>
        <w:adjustRightInd w:val="0"/>
        <w:textAlignment w:val="baseline"/>
        <w:rPr>
          <w:lang w:val="en-US"/>
        </w:rPr>
      </w:pPr>
      <w:r>
        <w:rPr>
          <w:sz w:val="20"/>
          <w:szCs w:val="20"/>
          <w:lang w:val="en-US" w:eastAsia="zh-CN" w:bidi="ar"/>
        </w:rPr>
        <w:t>When the CTF in GMLC decides that reporting criteria is met, according to the pre-configuration, the CTF in GMLC may create the corresponding usage information report.</w:t>
      </w:r>
    </w:p>
    <w:p w14:paraId="736445A7" w14:textId="77777777" w:rsidR="00B30228" w:rsidRDefault="00000000">
      <w:pPr>
        <w:pStyle w:val="NormalWeb"/>
        <w:ind w:left="568" w:hanging="284"/>
        <w:rPr>
          <w:lang w:val="en-US"/>
        </w:rPr>
      </w:pPr>
      <w:r>
        <w:rPr>
          <w:sz w:val="20"/>
          <w:szCs w:val="20"/>
          <w:lang w:val="en-US" w:eastAsia="zh-CN" w:bidi="ar"/>
        </w:rPr>
        <w:t>3ch-a.</w:t>
      </w:r>
      <w:r>
        <w:rPr>
          <w:sz w:val="20"/>
          <w:szCs w:val="20"/>
          <w:lang w:val="en-US" w:eastAsia="zh-CN" w:bidi="ar"/>
        </w:rPr>
        <w:tab/>
        <w:t xml:space="preserve"> The CTF (GMLC) triggers Charging Data Request[Event] to the CHF.</w:t>
      </w:r>
    </w:p>
    <w:p w14:paraId="68D11F96" w14:textId="77777777" w:rsidR="00B30228" w:rsidRDefault="00000000">
      <w:pPr>
        <w:pStyle w:val="NormalWeb"/>
        <w:ind w:left="568" w:hanging="284"/>
        <w:rPr>
          <w:lang w:val="en-US"/>
        </w:rPr>
      </w:pPr>
      <w:r>
        <w:rPr>
          <w:sz w:val="20"/>
          <w:szCs w:val="20"/>
          <w:lang w:val="en-US" w:eastAsia="zh-CN" w:bidi="ar"/>
        </w:rPr>
        <w:t>3ch-b.</w:t>
      </w:r>
      <w:r>
        <w:rPr>
          <w:sz w:val="20"/>
          <w:szCs w:val="20"/>
          <w:lang w:val="en-US" w:eastAsia="zh-CN" w:bidi="ar"/>
        </w:rPr>
        <w:tab/>
        <w:t>The CHF creates a CDR.</w:t>
      </w:r>
    </w:p>
    <w:p w14:paraId="39B5AA83" w14:textId="77777777" w:rsidR="00B30228" w:rsidRDefault="00000000">
      <w:pPr>
        <w:pStyle w:val="NormalWeb"/>
        <w:ind w:left="709" w:hanging="425"/>
        <w:rPr>
          <w:lang w:val="en-US" w:eastAsia="zh-CN"/>
        </w:rPr>
      </w:pPr>
      <w:r>
        <w:rPr>
          <w:sz w:val="20"/>
          <w:szCs w:val="20"/>
          <w:lang w:val="en-US" w:eastAsia="zh-CN" w:bidi="ar"/>
        </w:rPr>
        <w:t>3ch-c.</w:t>
      </w:r>
      <w:r>
        <w:rPr>
          <w:sz w:val="20"/>
          <w:szCs w:val="20"/>
          <w:lang w:val="en-US" w:eastAsia="zh-CN" w:bidi="ar"/>
        </w:rPr>
        <w:tab/>
        <w:t>The CHF returns Charging Data Response [Event].</w:t>
      </w:r>
    </w:p>
    <w:p w14:paraId="095B4872" w14:textId="77777777" w:rsidR="00B30228" w:rsidRDefault="00000000">
      <w:pPr>
        <w:pStyle w:val="Heading4"/>
        <w:rPr>
          <w:lang w:val="en-US"/>
        </w:rPr>
      </w:pPr>
      <w:bookmarkStart w:id="221" w:name="_Toc158068148"/>
      <w:bookmarkStart w:id="222" w:name="_Toc158069571"/>
      <w:r>
        <w:rPr>
          <w:lang w:val="en-US" w:eastAsia="zh-CN"/>
        </w:rPr>
        <w:t>5</w:t>
      </w:r>
      <w:r>
        <w:rPr>
          <w:lang w:val="en-US"/>
        </w:rPr>
        <w:t>.4.4.</w:t>
      </w:r>
      <w:r>
        <w:rPr>
          <w:rFonts w:hint="eastAsia"/>
          <w:lang w:val="en-US" w:eastAsia="zh-CN"/>
        </w:rPr>
        <w:t>4</w:t>
      </w:r>
      <w:r>
        <w:rPr>
          <w:lang w:val="en-US"/>
        </w:rPr>
        <w:tab/>
        <w:t>Solution #</w:t>
      </w:r>
      <w:r>
        <w:rPr>
          <w:lang w:val="en-US" w:eastAsia="zh-CN"/>
        </w:rPr>
        <w:t>4.</w:t>
      </w:r>
      <w:r>
        <w:rPr>
          <w:rFonts w:hint="eastAsia"/>
          <w:lang w:val="en-US" w:eastAsia="zh-CN"/>
        </w:rPr>
        <w:t>4</w:t>
      </w:r>
      <w:r>
        <w:rPr>
          <w:lang w:val="en-US"/>
        </w:rPr>
        <w:t xml:space="preserve">: Charging for </w:t>
      </w:r>
      <w:r>
        <w:rPr>
          <w:lang w:val="en-US" w:eastAsia="ko"/>
        </w:rPr>
        <w:t xml:space="preserve">SL Positioning Service Exposure to the trusted AF </w:t>
      </w:r>
      <w:r>
        <w:rPr>
          <w:rFonts w:hint="eastAsia"/>
          <w:lang w:val="en-US" w:eastAsia="zh-CN"/>
        </w:rPr>
        <w:t>or LCS client</w:t>
      </w:r>
      <w:bookmarkEnd w:id="221"/>
      <w:bookmarkEnd w:id="222"/>
    </w:p>
    <w:p w14:paraId="0DF703A0" w14:textId="77777777" w:rsidR="00B30228" w:rsidRDefault="00000000">
      <w:pPr>
        <w:pStyle w:val="Heading5"/>
        <w:rPr>
          <w:lang w:val="en-US" w:eastAsia="zh-CN"/>
        </w:rPr>
      </w:pPr>
      <w:bookmarkStart w:id="223" w:name="_Toc158068149"/>
      <w:bookmarkStart w:id="224" w:name="_Toc158069572"/>
      <w:r>
        <w:rPr>
          <w:lang w:val="en-US" w:eastAsia="zh-CN"/>
        </w:rPr>
        <w:t>5.4.4.</w:t>
      </w:r>
      <w:r>
        <w:rPr>
          <w:rFonts w:hint="eastAsia"/>
          <w:lang w:val="en-US" w:eastAsia="zh-CN"/>
        </w:rPr>
        <w:t>4</w:t>
      </w:r>
      <w:r>
        <w:rPr>
          <w:lang w:val="en-US"/>
        </w:rPr>
        <w:t>.1</w:t>
      </w:r>
      <w:r>
        <w:rPr>
          <w:lang w:val="en-US"/>
        </w:rPr>
        <w:tab/>
        <w:t>General description</w:t>
      </w:r>
      <w:bookmarkEnd w:id="223"/>
      <w:bookmarkEnd w:id="224"/>
    </w:p>
    <w:p w14:paraId="5852CC2B" w14:textId="77777777" w:rsidR="00B30228" w:rsidRDefault="00000000">
      <w:pPr>
        <w:rPr>
          <w:lang w:val="en-US" w:eastAsia="zh-CN"/>
        </w:rPr>
      </w:pPr>
      <w:r>
        <w:rPr>
          <w:rFonts w:eastAsia="SimSun"/>
          <w:lang w:val="en-US" w:eastAsia="zh-CN" w:bidi="ar"/>
        </w:rPr>
        <w:t>This solution addresses the 5GS Charging for Ranging/SL Positioning service exposed to the trusted AF</w:t>
      </w:r>
      <w:r>
        <w:rPr>
          <w:rFonts w:hint="eastAsia"/>
          <w:lang w:val="en-US" w:eastAsia="zh-CN" w:bidi="ar"/>
        </w:rPr>
        <w:t xml:space="preserve"> or LCS Client</w:t>
      </w:r>
      <w:r>
        <w:rPr>
          <w:rFonts w:eastAsia="SimSun"/>
          <w:lang w:val="en-US" w:eastAsia="zh-CN" w:bidi="ar"/>
        </w:rPr>
        <w:t xml:space="preserve">. The ranging trusted AF </w:t>
      </w:r>
      <w:r>
        <w:rPr>
          <w:rFonts w:hint="eastAsia"/>
          <w:lang w:val="en-US" w:eastAsia="zh-CN" w:bidi="ar"/>
        </w:rPr>
        <w:t>or LCS Client</w:t>
      </w:r>
      <w:r>
        <w:rPr>
          <w:lang w:val="en-US" w:eastAsia="zh-CN" w:bidi="ar"/>
        </w:rPr>
        <w:t xml:space="preserve"> </w:t>
      </w:r>
      <w:r>
        <w:rPr>
          <w:rFonts w:eastAsia="SimSun"/>
          <w:lang w:val="en-US" w:eastAsia="zh-CN" w:bidi="ar"/>
        </w:rPr>
        <w:t>may interact with GMLC directly. The procedure of service exposure is defined in clause 6.20.3 of TS 23.273 [</w:t>
      </w:r>
      <w:r>
        <w:rPr>
          <w:rFonts w:eastAsia="SimSun" w:hint="eastAsia"/>
          <w:lang w:val="en-US" w:eastAsia="zh-CN" w:bidi="ar"/>
        </w:rPr>
        <w:t>4</w:t>
      </w:r>
      <w:r>
        <w:rPr>
          <w:rFonts w:eastAsia="SimSun"/>
          <w:lang w:val="en-US" w:eastAsia="zh-CN" w:bidi="ar"/>
        </w:rPr>
        <w:t xml:space="preserve">]. The result calculation may be performed by LMF or UEs. The result is provided by GMLC to the trusted AF </w:t>
      </w:r>
      <w:r>
        <w:rPr>
          <w:rFonts w:hint="eastAsia"/>
          <w:lang w:val="en-US" w:eastAsia="zh-CN" w:bidi="ar"/>
        </w:rPr>
        <w:t>or LCS Client</w:t>
      </w:r>
      <w:r>
        <w:rPr>
          <w:rFonts w:eastAsia="SimSun"/>
          <w:lang w:val="en-US" w:eastAsia="zh-CN" w:bidi="ar"/>
        </w:rPr>
        <w:t xml:space="preserve"> directly. After the GMLC returns the result, it will perform the charging data request to CHF.</w:t>
      </w:r>
    </w:p>
    <w:p w14:paraId="7B6F6C8D" w14:textId="77777777" w:rsidR="00B30228" w:rsidRDefault="00000000">
      <w:pPr>
        <w:rPr>
          <w:lang w:val="en-US" w:eastAsia="zh-CN"/>
        </w:rPr>
      </w:pPr>
      <w:r>
        <w:rPr>
          <w:rFonts w:eastAsia="SimSun"/>
          <w:lang w:val="en-US" w:eastAsia="zh-CN" w:bidi="ar"/>
        </w:rPr>
        <w:t>The 5GS may collect the following charging information:</w:t>
      </w:r>
    </w:p>
    <w:p w14:paraId="7CA462BE"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6BB63554" w14:textId="77777777">
        <w:trPr>
          <w:cantSplit/>
          <w:tblHeader/>
          <w:jc w:val="center"/>
        </w:trPr>
        <w:tc>
          <w:tcPr>
            <w:tcW w:w="1472" w:type="pct"/>
            <w:tcBorders>
              <w:bottom w:val="single" w:sz="8" w:space="0" w:color="auto"/>
            </w:tcBorders>
            <w:shd w:val="clear" w:color="auto" w:fill="DFDFDF"/>
            <w:tcMar>
              <w:left w:w="28" w:type="dxa"/>
              <w:right w:w="28" w:type="dxa"/>
            </w:tcMar>
          </w:tcPr>
          <w:p w14:paraId="496D073D"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76BB7E82"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11F128C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AE8D623" w14:textId="77777777">
        <w:trPr>
          <w:cantSplit/>
          <w:tblHeader/>
          <w:jc w:val="center"/>
        </w:trPr>
        <w:tc>
          <w:tcPr>
            <w:tcW w:w="1472" w:type="pct"/>
            <w:shd w:val="clear" w:color="auto" w:fill="auto"/>
            <w:tcMar>
              <w:left w:w="28" w:type="dxa"/>
              <w:right w:w="28" w:type="dxa"/>
            </w:tcMar>
          </w:tcPr>
          <w:p w14:paraId="4828CBF4" w14:textId="77777777" w:rsidR="00B30228" w:rsidRDefault="00000000">
            <w:pPr>
              <w:pStyle w:val="NormalWeb"/>
              <w:keepLines/>
              <w:spacing w:after="0"/>
              <w:rPr>
                <w:sz w:val="20"/>
                <w:szCs w:val="20"/>
                <w:lang w:val="en-US" w:eastAsia="zh-CN"/>
              </w:rPr>
            </w:pPr>
            <w:r>
              <w:rPr>
                <w:rFonts w:hint="eastAsia"/>
                <w:sz w:val="20"/>
                <w:szCs w:val="20"/>
                <w:lang w:val="en-US" w:eastAsia="zh-CN"/>
              </w:rPr>
              <w:t>A</w:t>
            </w:r>
            <w:r>
              <w:rPr>
                <w:sz w:val="20"/>
                <w:szCs w:val="20"/>
                <w:lang w:val="en-US" w:eastAsia="zh-CN"/>
              </w:rPr>
              <w:t>F ID</w:t>
            </w:r>
          </w:p>
        </w:tc>
        <w:tc>
          <w:tcPr>
            <w:tcW w:w="601" w:type="pct"/>
            <w:shd w:val="clear" w:color="auto" w:fill="auto"/>
          </w:tcPr>
          <w:p w14:paraId="602533F8" w14:textId="77777777" w:rsidR="00B30228" w:rsidRDefault="00000000">
            <w:pPr>
              <w:pStyle w:val="NormalWeb"/>
              <w:keepLines/>
              <w:spacing w:after="0"/>
              <w:jc w:val="center"/>
              <w:rPr>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0E479341" w14:textId="77777777" w:rsidR="00B30228" w:rsidRDefault="00000000">
            <w:pPr>
              <w:pStyle w:val="NormalWeb"/>
              <w:keepLines/>
              <w:spacing w:after="0"/>
              <w:rPr>
                <w:color w:val="000000"/>
                <w:sz w:val="20"/>
                <w:szCs w:val="20"/>
                <w:lang w:val="en-US"/>
              </w:rPr>
            </w:pPr>
            <w:r>
              <w:rPr>
                <w:sz w:val="20"/>
                <w:szCs w:val="20"/>
              </w:rPr>
              <w:t>The identity of requested Application Function</w:t>
            </w:r>
          </w:p>
        </w:tc>
      </w:tr>
      <w:tr w:rsidR="00B30228" w14:paraId="21682663" w14:textId="77777777">
        <w:trPr>
          <w:cantSplit/>
          <w:tblHeader/>
          <w:jc w:val="center"/>
        </w:trPr>
        <w:tc>
          <w:tcPr>
            <w:tcW w:w="1472" w:type="pct"/>
            <w:shd w:val="clear" w:color="auto" w:fill="auto"/>
            <w:tcMar>
              <w:left w:w="28" w:type="dxa"/>
              <w:right w:w="28" w:type="dxa"/>
            </w:tcMar>
          </w:tcPr>
          <w:p w14:paraId="016BFF65"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273170C7"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2EC046C8"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09CEDF4B" w14:textId="77777777">
        <w:trPr>
          <w:cantSplit/>
          <w:jc w:val="center"/>
        </w:trPr>
        <w:tc>
          <w:tcPr>
            <w:tcW w:w="1472" w:type="pct"/>
            <w:shd w:val="clear" w:color="auto" w:fill="FFFFFF"/>
            <w:tcMar>
              <w:left w:w="28" w:type="dxa"/>
              <w:right w:w="28" w:type="dxa"/>
            </w:tcMar>
          </w:tcPr>
          <w:p w14:paraId="339556E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0332CCB2"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4EE3876A"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3C94ADE7" w14:textId="77777777">
        <w:trPr>
          <w:cantSplit/>
          <w:trHeight w:val="48"/>
          <w:jc w:val="center"/>
        </w:trPr>
        <w:tc>
          <w:tcPr>
            <w:tcW w:w="1472" w:type="pct"/>
            <w:shd w:val="clear" w:color="auto" w:fill="FFFFFF"/>
            <w:tcMar>
              <w:left w:w="28" w:type="dxa"/>
              <w:right w:w="28" w:type="dxa"/>
            </w:tcMar>
          </w:tcPr>
          <w:p w14:paraId="6058F0A6"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4F14F72E"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25B889C"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2FBBE103" w14:textId="77777777">
        <w:trPr>
          <w:cantSplit/>
          <w:trHeight w:val="48"/>
          <w:jc w:val="center"/>
        </w:trPr>
        <w:tc>
          <w:tcPr>
            <w:tcW w:w="1472" w:type="pct"/>
            <w:shd w:val="clear" w:color="auto" w:fill="FFFFFF"/>
            <w:tcMar>
              <w:left w:w="28" w:type="dxa"/>
              <w:right w:w="28" w:type="dxa"/>
            </w:tcMar>
          </w:tcPr>
          <w:p w14:paraId="2EE039AE"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B119BF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1D99C8DF"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16077687" w14:textId="77777777">
        <w:trPr>
          <w:cantSplit/>
          <w:trHeight w:val="48"/>
          <w:jc w:val="center"/>
        </w:trPr>
        <w:tc>
          <w:tcPr>
            <w:tcW w:w="1472" w:type="pct"/>
            <w:shd w:val="clear" w:color="auto" w:fill="FFFFFF"/>
            <w:tcMar>
              <w:left w:w="28" w:type="dxa"/>
              <w:right w:w="28" w:type="dxa"/>
            </w:tcMar>
          </w:tcPr>
          <w:p w14:paraId="55B40D4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776F1B4F"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7C77ABD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375AC76D" w14:textId="77777777" w:rsidR="00B30228" w:rsidRDefault="00B30228"/>
    <w:p w14:paraId="30A164C9" w14:textId="77777777" w:rsidR="00B30228" w:rsidRDefault="00000000">
      <w:pPr>
        <w:pStyle w:val="Heading5"/>
        <w:ind w:left="0" w:firstLine="0"/>
        <w:rPr>
          <w:lang w:val="en-US" w:eastAsia="zh-CN"/>
        </w:rPr>
      </w:pPr>
      <w:bookmarkStart w:id="225" w:name="_Toc158068150"/>
      <w:bookmarkStart w:id="226" w:name="_Toc158069573"/>
      <w:r>
        <w:rPr>
          <w:lang w:val="en-US" w:eastAsia="zh-CN"/>
        </w:rPr>
        <w:t>5.4.4.</w:t>
      </w:r>
      <w:r>
        <w:rPr>
          <w:rFonts w:hint="eastAsia"/>
          <w:lang w:val="en-US" w:eastAsia="zh-CN"/>
        </w:rPr>
        <w:t>4</w:t>
      </w:r>
      <w:r>
        <w:rPr>
          <w:lang w:val="en-US" w:eastAsia="zh-CN"/>
        </w:rPr>
        <w:t xml:space="preserve">.2 </w:t>
      </w:r>
      <w:r>
        <w:rPr>
          <w:lang w:val="en-US" w:eastAsia="zh-CN"/>
        </w:rPr>
        <w:tab/>
        <w:t>Architecture description</w:t>
      </w:r>
      <w:bookmarkEnd w:id="225"/>
      <w:bookmarkEnd w:id="226"/>
      <w:r>
        <w:rPr>
          <w:lang w:val="en-US" w:eastAsia="zh-CN"/>
        </w:rPr>
        <w:t xml:space="preserve"> </w:t>
      </w:r>
    </w:p>
    <w:p w14:paraId="3AA431BC" w14:textId="77777777" w:rsidR="00B30228" w:rsidRDefault="00000000">
      <w:pPr>
        <w:rPr>
          <w:lang w:val="en-US"/>
        </w:rPr>
      </w:pPr>
      <w:r>
        <w:rPr>
          <w:rFonts w:eastAsia="SimSun"/>
          <w:lang w:val="en-US" w:eastAsia="zh-CN" w:bidi="ar"/>
        </w:rPr>
        <w:t>The converged charging architecture for GMLC Charging Trigger Function (CTF) based solution as depicted in figure 5.</w:t>
      </w:r>
      <w:r>
        <w:rPr>
          <w:rFonts w:eastAsia="SimSun" w:hint="eastAsia"/>
          <w:lang w:val="en-US" w:eastAsia="zh-CN" w:bidi="ar"/>
        </w:rPr>
        <w:t>4</w:t>
      </w:r>
      <w:r>
        <w:rPr>
          <w:rFonts w:eastAsia="SimSun"/>
          <w:lang w:val="en-US" w:eastAsia="zh-CN" w:bidi="ar"/>
        </w:rPr>
        <w:t>.4.</w:t>
      </w:r>
      <w:r>
        <w:rPr>
          <w:rFonts w:eastAsia="SimSun" w:hint="eastAsia"/>
          <w:lang w:val="en-US" w:eastAsia="zh-CN" w:bidi="ar"/>
        </w:rPr>
        <w:t>4</w:t>
      </w:r>
      <w:r>
        <w:rPr>
          <w:rFonts w:eastAsia="SimSun"/>
          <w:lang w:val="en-US" w:eastAsia="zh-CN" w:bidi="ar"/>
        </w:rPr>
        <w:t>.2-1.</w:t>
      </w:r>
    </w:p>
    <w:p w14:paraId="4814D469"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7920" w:dyaOrig="4816" w14:anchorId="6FBDD346">
          <v:shape id="_x0000_i1041" type="#_x0000_t75" style="width:396pt;height:240.45pt" o:ole="">
            <v:imagedata r:id="rId41" o:title=""/>
          </v:shape>
          <o:OLEObject Type="Embed" ProgID="Visio.Drawing.11" ShapeID="_x0000_i1041" DrawAspect="Content" ObjectID="_1769927542" r:id="rId42"/>
        </w:object>
      </w:r>
    </w:p>
    <w:p w14:paraId="62259530"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4</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the AF</w:t>
      </w:r>
    </w:p>
    <w:p w14:paraId="56D9327F" w14:textId="77777777" w:rsidR="00B30228" w:rsidRDefault="00000000">
      <w:pPr>
        <w:pStyle w:val="Heading5"/>
        <w:ind w:left="0" w:firstLine="0"/>
        <w:rPr>
          <w:lang w:val="en-US"/>
        </w:rPr>
      </w:pPr>
      <w:bookmarkStart w:id="227" w:name="_Toc158068151"/>
      <w:bookmarkStart w:id="228" w:name="_Toc158069574"/>
      <w:r>
        <w:rPr>
          <w:lang w:val="en-US" w:eastAsia="zh-CN"/>
        </w:rPr>
        <w:lastRenderedPageBreak/>
        <w:t>5.</w:t>
      </w:r>
      <w:r>
        <w:rPr>
          <w:rFonts w:hint="eastAsia"/>
          <w:lang w:val="en-US" w:eastAsia="zh-CN"/>
        </w:rPr>
        <w:t>4</w:t>
      </w:r>
      <w:r>
        <w:rPr>
          <w:lang w:val="en-US" w:eastAsia="zh-CN"/>
        </w:rPr>
        <w:t>.4.</w:t>
      </w:r>
      <w:r>
        <w:rPr>
          <w:rFonts w:hint="eastAsia"/>
          <w:lang w:val="en-US" w:eastAsia="zh-CN"/>
        </w:rPr>
        <w:t>4</w:t>
      </w:r>
      <w:r>
        <w:rPr>
          <w:lang w:val="en-US" w:eastAsia="zh-CN"/>
        </w:rPr>
        <w:t>.3</w:t>
      </w:r>
      <w:r>
        <w:rPr>
          <w:lang w:val="en-US" w:eastAsia="zh-CN"/>
        </w:rPr>
        <w:tab/>
      </w:r>
      <w:r>
        <w:rPr>
          <w:lang w:val="en-US"/>
        </w:rPr>
        <w:t>Flow Description</w:t>
      </w:r>
      <w:bookmarkEnd w:id="227"/>
      <w:bookmarkEnd w:id="228"/>
    </w:p>
    <w:p w14:paraId="657306BB" w14:textId="77777777" w:rsidR="00B30228" w:rsidRDefault="00000000">
      <w:pPr>
        <w:pStyle w:val="Heading6"/>
        <w:rPr>
          <w:lang w:val="en-US"/>
        </w:rPr>
      </w:pPr>
      <w:bookmarkStart w:id="229" w:name="_Toc158068152"/>
      <w:bookmarkStart w:id="230" w:name="_Toc158069575"/>
      <w:r>
        <w:rPr>
          <w:lang w:val="en-US" w:eastAsia="zh-CN"/>
        </w:rPr>
        <w:t>5</w:t>
      </w:r>
      <w:r>
        <w:rPr>
          <w:lang w:val="en-US"/>
        </w:rPr>
        <w:t>.</w:t>
      </w:r>
      <w:r>
        <w:rPr>
          <w:rFonts w:hint="eastAsia"/>
          <w:lang w:val="en-US" w:eastAsia="zh-CN"/>
        </w:rPr>
        <w:t>4</w:t>
      </w:r>
      <w:r>
        <w:rPr>
          <w:lang w:val="en-US"/>
        </w:rPr>
        <w:t>.4.</w:t>
      </w:r>
      <w:r>
        <w:rPr>
          <w:rFonts w:hint="eastAsia"/>
          <w:lang w:val="en-US" w:eastAsia="zh-CN"/>
        </w:rPr>
        <w:t>4</w:t>
      </w:r>
      <w:r>
        <w:rPr>
          <w:lang w:val="en-US"/>
        </w:rPr>
        <w:t>.3.1</w:t>
      </w:r>
      <w:r>
        <w:rPr>
          <w:lang w:val="en-US"/>
        </w:rPr>
        <w:tab/>
        <w:t xml:space="preserve">Message flows for </w:t>
      </w:r>
      <w:r>
        <w:rPr>
          <w:lang w:val="en-US" w:eastAsia="ko"/>
        </w:rPr>
        <w:t>SL Positioning Service Exposure to the trusted AF</w:t>
      </w:r>
      <w:r>
        <w:rPr>
          <w:lang w:val="en-US"/>
        </w:rPr>
        <w:t xml:space="preserve"> </w:t>
      </w:r>
      <w:r>
        <w:rPr>
          <w:rFonts w:hint="eastAsia"/>
          <w:lang w:val="en-US" w:eastAsia="zh-CN"/>
        </w:rPr>
        <w:t>or LCS Client</w:t>
      </w:r>
      <w:r>
        <w:rPr>
          <w:lang w:val="en-US"/>
        </w:rPr>
        <w:t xml:space="preserve"> charging</w:t>
      </w:r>
      <w:bookmarkEnd w:id="229"/>
      <w:bookmarkEnd w:id="230"/>
    </w:p>
    <w:p w14:paraId="08D6108C" w14:textId="77777777" w:rsidR="00B30228" w:rsidRDefault="00000000">
      <w:pPr>
        <w:ind w:leftChars="210" w:left="420"/>
        <w:jc w:val="center"/>
        <w:rPr>
          <w:lang w:val="en-US"/>
        </w:rPr>
      </w:pPr>
      <w:r>
        <w:rPr>
          <w:lang w:val="en-US" w:eastAsia="zh-CN" w:bidi="ar"/>
        </w:rPr>
        <w:object w:dxaOrig="7864" w:dyaOrig="4685" w14:anchorId="605F1C50">
          <v:shape id="_x0000_i1042" type="#_x0000_t75" style="width:393pt;height:234pt" o:ole="">
            <v:imagedata r:id="rId43" o:title=""/>
            <o:lock v:ext="edit" aspectratio="f"/>
          </v:shape>
          <o:OLEObject Type="Embed" ProgID="Visio.Drawing.11" ShapeID="_x0000_i1042" DrawAspect="Content" ObjectID="_1769927543" r:id="rId44"/>
        </w:object>
      </w:r>
    </w:p>
    <w:p w14:paraId="174591D2"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4</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the trusted AF</w:t>
      </w:r>
      <w:r>
        <w:rPr>
          <w:rFonts w:ascii="Arial" w:hAnsi="Arial"/>
          <w:b/>
          <w:sz w:val="20"/>
          <w:szCs w:val="20"/>
          <w:lang w:val="en-US" w:eastAsia="zh-CN" w:bidi="ar"/>
        </w:rPr>
        <w:t xml:space="preserve"> </w:t>
      </w:r>
      <w:r>
        <w:rPr>
          <w:rFonts w:ascii="Arial" w:hAnsi="Arial" w:hint="eastAsia"/>
          <w:b/>
          <w:sz w:val="20"/>
          <w:szCs w:val="20"/>
          <w:lang w:val="en-US" w:eastAsia="zh-CN" w:bidi="ar"/>
        </w:rPr>
        <w:t>or LCS Client</w:t>
      </w:r>
      <w:r>
        <w:rPr>
          <w:rFonts w:ascii="Arial" w:hAnsi="Arial"/>
          <w:b/>
          <w:sz w:val="20"/>
          <w:szCs w:val="20"/>
          <w:lang w:val="en-US" w:eastAsia="zh-CN" w:bidi="ar"/>
        </w:rPr>
        <w:t xml:space="preserve"> charging - CTF (non-roaming)</w:t>
      </w:r>
    </w:p>
    <w:p w14:paraId="62F7D94A"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trusted AF or the LCS Client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5957C7F8"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The 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TS 23.273 Section 6.20.3.</w:t>
      </w:r>
    </w:p>
    <w:p w14:paraId="179F580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Target UE sends a response message to the trusted AF or LCS Client with the </w:t>
      </w:r>
      <w:r>
        <w:rPr>
          <w:rFonts w:eastAsia="SimSun"/>
          <w:sz w:val="20"/>
          <w:szCs w:val="20"/>
          <w:lang w:val="en-US" w:eastAsia="zh-CN" w:bidi="ar"/>
        </w:rPr>
        <w:t>location results</w:t>
      </w:r>
      <w:r>
        <w:rPr>
          <w:sz w:val="20"/>
          <w:szCs w:val="20"/>
          <w:lang w:val="en-US" w:eastAsia="zh-CN" w:bidi="ar"/>
        </w:rPr>
        <w:t xml:space="preserve"> of the UEs. </w:t>
      </w:r>
    </w:p>
    <w:p w14:paraId="56FFC8D9" w14:textId="77777777" w:rsidR="00B30228" w:rsidRDefault="00000000">
      <w:pPr>
        <w:pStyle w:val="NormalWeb"/>
        <w:ind w:left="568" w:hanging="284"/>
        <w:rPr>
          <w:lang w:val="en-US"/>
        </w:rPr>
      </w:pPr>
      <w:r>
        <w:rPr>
          <w:sz w:val="20"/>
          <w:szCs w:val="20"/>
          <w:lang w:val="en-US" w:eastAsia="zh-CN" w:bidi="ar"/>
        </w:rPr>
        <w:t>4.  When the GMLC decides that reporting criteria are met, Step 5 will be conducted.</w:t>
      </w:r>
    </w:p>
    <w:p w14:paraId="2DC9064C" w14:textId="77777777" w:rsidR="00B30228" w:rsidRDefault="00000000">
      <w:pPr>
        <w:pStyle w:val="NormalWeb"/>
        <w:ind w:left="568" w:hanging="284"/>
        <w:rPr>
          <w:lang w:val="en-US"/>
        </w:rPr>
      </w:pPr>
      <w:r>
        <w:rPr>
          <w:sz w:val="20"/>
          <w:szCs w:val="20"/>
          <w:lang w:val="en-US" w:eastAsia="zh-CN" w:bidi="ar"/>
        </w:rPr>
        <w:t>5ch-a. The GMLC (CTF) triggers Charging Data Request[Event] to CHF.</w:t>
      </w:r>
    </w:p>
    <w:p w14:paraId="140366CE" w14:textId="77777777" w:rsidR="00B30228" w:rsidRDefault="00000000">
      <w:pPr>
        <w:pStyle w:val="NormalWeb"/>
        <w:ind w:left="568" w:hanging="284"/>
        <w:rPr>
          <w:lang w:val="en-US" w:eastAsia="zh-CN" w:bidi="ar"/>
        </w:rPr>
      </w:pPr>
      <w:r>
        <w:rPr>
          <w:sz w:val="20"/>
          <w:szCs w:val="20"/>
          <w:lang w:val="en-US" w:eastAsia="zh-CN" w:bidi="ar"/>
        </w:rPr>
        <w:t>5ch-b. The CHF creates a CDR.</w:t>
      </w:r>
    </w:p>
    <w:p w14:paraId="618BB477" w14:textId="77777777" w:rsidR="00B30228" w:rsidRDefault="00000000">
      <w:pPr>
        <w:pStyle w:val="NormalWeb"/>
        <w:ind w:left="568" w:hanging="284"/>
      </w:pPr>
      <w:r>
        <w:rPr>
          <w:sz w:val="20"/>
          <w:szCs w:val="20"/>
          <w:lang w:val="en-US" w:eastAsia="zh-CN" w:bidi="ar"/>
        </w:rPr>
        <w:t>5ch-c. The CHF returns Charging Data Response.</w:t>
      </w:r>
    </w:p>
    <w:p w14:paraId="47972BF2" w14:textId="77777777" w:rsidR="00B30228" w:rsidRDefault="00000000">
      <w:pPr>
        <w:pStyle w:val="Heading4"/>
        <w:rPr>
          <w:lang w:val="en-US"/>
        </w:rPr>
      </w:pPr>
      <w:bookmarkStart w:id="231" w:name="_Toc158068153"/>
      <w:bookmarkStart w:id="232" w:name="_Toc158069576"/>
      <w:r>
        <w:rPr>
          <w:lang w:val="en-US" w:eastAsia="zh-CN"/>
        </w:rPr>
        <w:t>5</w:t>
      </w:r>
      <w:r>
        <w:rPr>
          <w:lang w:val="en-US"/>
        </w:rPr>
        <w:t>.4.4.</w:t>
      </w:r>
      <w:r>
        <w:rPr>
          <w:rFonts w:hint="eastAsia"/>
          <w:lang w:val="en-US" w:eastAsia="zh-CN"/>
        </w:rPr>
        <w:t>5</w:t>
      </w:r>
      <w:r>
        <w:rPr>
          <w:lang w:val="en-US"/>
        </w:rPr>
        <w:tab/>
        <w:t>Solution #</w:t>
      </w:r>
      <w:r>
        <w:rPr>
          <w:lang w:val="en-US" w:eastAsia="zh-CN"/>
        </w:rPr>
        <w:t>4.</w:t>
      </w:r>
      <w:r>
        <w:rPr>
          <w:rFonts w:hint="eastAsia"/>
          <w:lang w:val="en-US" w:eastAsia="zh-CN"/>
        </w:rPr>
        <w:t>5</w:t>
      </w:r>
      <w:r>
        <w:rPr>
          <w:lang w:val="en-US"/>
        </w:rPr>
        <w:t xml:space="preserve">: Charging for </w:t>
      </w:r>
      <w:r>
        <w:rPr>
          <w:lang w:val="en-US" w:eastAsia="ko"/>
        </w:rPr>
        <w:t>SL Positioning Service Exposure to Trusted AF</w:t>
      </w:r>
      <w:bookmarkEnd w:id="231"/>
      <w:bookmarkEnd w:id="232"/>
    </w:p>
    <w:p w14:paraId="0D7DC047" w14:textId="77777777" w:rsidR="00B30228" w:rsidRDefault="00000000">
      <w:pPr>
        <w:pStyle w:val="Heading5"/>
        <w:rPr>
          <w:lang w:val="en-US" w:eastAsia="zh-CN"/>
        </w:rPr>
      </w:pPr>
      <w:bookmarkStart w:id="233" w:name="_Toc158068154"/>
      <w:bookmarkStart w:id="234" w:name="_Toc158069577"/>
      <w:r>
        <w:rPr>
          <w:lang w:val="en-US" w:eastAsia="zh-CN"/>
        </w:rPr>
        <w:t>5.4.4.</w:t>
      </w:r>
      <w:r>
        <w:rPr>
          <w:rFonts w:hint="eastAsia"/>
          <w:lang w:val="en-US" w:eastAsia="zh-CN"/>
        </w:rPr>
        <w:t>5</w:t>
      </w:r>
      <w:r>
        <w:rPr>
          <w:lang w:val="en-US"/>
        </w:rPr>
        <w:t>.1</w:t>
      </w:r>
      <w:r>
        <w:rPr>
          <w:lang w:val="en-US"/>
        </w:rPr>
        <w:tab/>
        <w:t>General description</w:t>
      </w:r>
      <w:bookmarkEnd w:id="233"/>
      <w:bookmarkEnd w:id="234"/>
    </w:p>
    <w:p w14:paraId="2C4623B5" w14:textId="77777777" w:rsidR="00B30228" w:rsidRDefault="00000000">
      <w:pPr>
        <w:rPr>
          <w:lang w:val="en-US" w:eastAsia="zh-CN"/>
        </w:rPr>
      </w:pPr>
      <w:r>
        <w:rPr>
          <w:lang w:val="en-US" w:eastAsia="zh-CN" w:bidi="ar"/>
        </w:rPr>
        <w:t>This solution addresses the 5GS Charging for Ranging/SL Positioning service exposed to the Trusted AF. A Trusted AF is an AF considered to be trusted by the operator, see 3GPP TS 23.501 [5] clause 6.2.10. The ranging Trusted AF may interact with GMLC directly. The procedure of service exposure is defined in 3GPP TS 23.273 [</w:t>
      </w:r>
      <w:r>
        <w:rPr>
          <w:rFonts w:hint="eastAsia"/>
          <w:lang w:val="en-US" w:eastAsia="zh-CN" w:bidi="ar"/>
        </w:rPr>
        <w:t>4</w:t>
      </w:r>
      <w:r>
        <w:rPr>
          <w:lang w:val="en-US" w:eastAsia="zh-CN" w:bidi="ar"/>
        </w:rPr>
        <w:t>] clause 6.20.3. Since the AF is trusted it may be used to collect charging information, like:</w:t>
      </w:r>
    </w:p>
    <w:p w14:paraId="19D4AE46" w14:textId="77777777" w:rsidR="00B30228" w:rsidRDefault="00000000">
      <w:pPr>
        <w:pStyle w:val="NormalWeb"/>
        <w:keepNext/>
        <w:keepLines/>
        <w:spacing w:before="60"/>
        <w:jc w:val="center"/>
        <w:rPr>
          <w:rFonts w:ascii="Arial" w:hAnsi="Arial"/>
          <w:b/>
          <w:sz w:val="20"/>
          <w:szCs w:val="20"/>
          <w:lang w:val="en-US" w:eastAsia="zh-CN" w:bidi="ar"/>
        </w:rPr>
      </w:pPr>
      <w:r>
        <w:rPr>
          <w:rFonts w:ascii="Arial" w:hAnsi="Arial"/>
          <w:b/>
          <w:sz w:val="20"/>
          <w:szCs w:val="20"/>
          <w:lang w:val="en-US" w:eastAsia="zh-CN" w:bidi="ar"/>
        </w:rPr>
        <w:lastRenderedPageBreak/>
        <w:t>Table 5.</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.1-1: Extent to Common Structure of the </w:t>
      </w:r>
      <w:r>
        <w:rPr>
          <w:rFonts w:ascii="Arial" w:eastAsia="SimSun" w:hAnsi="Arial"/>
          <w:b/>
          <w:sz w:val="20"/>
          <w:szCs w:val="20"/>
          <w:lang w:val="en-US" w:eastAsia="ko" w:bidi="ar"/>
        </w:rPr>
        <w:t>SL Positioning</w:t>
      </w:r>
      <w:r>
        <w:rPr>
          <w:rFonts w:ascii="Arial" w:hAnsi="Arial"/>
          <w:b/>
          <w:sz w:val="20"/>
          <w:szCs w:val="20"/>
          <w:lang w:val="en-US" w:eastAsia="zh-CN" w:bidi="ar"/>
        </w:rPr>
        <w:t xml:space="preserve"> Charging Information</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3"/>
        <w:gridCol w:w="1156"/>
        <w:gridCol w:w="5632"/>
      </w:tblGrid>
      <w:tr w:rsidR="00B30228" w14:paraId="1B8B8E5C" w14:textId="77777777">
        <w:trPr>
          <w:cantSplit/>
          <w:tblHeader/>
          <w:jc w:val="center"/>
        </w:trPr>
        <w:tc>
          <w:tcPr>
            <w:tcW w:w="1472" w:type="pct"/>
            <w:tcBorders>
              <w:bottom w:val="single" w:sz="8" w:space="0" w:color="auto"/>
            </w:tcBorders>
            <w:shd w:val="clear" w:color="auto" w:fill="DFDFDF"/>
            <w:tcMar>
              <w:left w:w="28" w:type="dxa"/>
              <w:right w:w="28" w:type="dxa"/>
            </w:tcMar>
          </w:tcPr>
          <w:p w14:paraId="0F2E6CE7" w14:textId="77777777" w:rsidR="00B30228" w:rsidRDefault="00000000">
            <w:pPr>
              <w:pStyle w:val="NormalWeb"/>
              <w:keepLines/>
              <w:spacing w:after="0"/>
              <w:jc w:val="center"/>
              <w:rPr>
                <w:b/>
                <w:bCs/>
                <w:sz w:val="20"/>
                <w:szCs w:val="20"/>
                <w:lang w:val="en-US"/>
              </w:rPr>
            </w:pPr>
            <w:r>
              <w:rPr>
                <w:b/>
                <w:bCs/>
                <w:sz w:val="20"/>
                <w:szCs w:val="20"/>
                <w:lang w:val="en-US"/>
              </w:rPr>
              <w:t>Information Element</w:t>
            </w:r>
          </w:p>
        </w:tc>
        <w:tc>
          <w:tcPr>
            <w:tcW w:w="601" w:type="pct"/>
            <w:tcBorders>
              <w:bottom w:val="single" w:sz="8" w:space="0" w:color="auto"/>
            </w:tcBorders>
            <w:shd w:val="clear" w:color="auto" w:fill="DFDFDF"/>
          </w:tcPr>
          <w:p w14:paraId="0314999C" w14:textId="77777777" w:rsidR="00B30228" w:rsidRDefault="00000000">
            <w:pPr>
              <w:pStyle w:val="NormalWeb"/>
              <w:keepLines/>
              <w:spacing w:after="0"/>
              <w:jc w:val="center"/>
              <w:rPr>
                <w:b/>
                <w:bCs/>
                <w:color w:val="000000"/>
                <w:sz w:val="20"/>
                <w:szCs w:val="20"/>
                <w:lang w:val="en-US"/>
              </w:rPr>
            </w:pPr>
            <w:r>
              <w:rPr>
                <w:b/>
                <w:bCs/>
                <w:color w:val="000000"/>
                <w:sz w:val="20"/>
                <w:szCs w:val="20"/>
                <w:lang w:val="en-US" w:eastAsia="zh-CN" w:bidi="ar"/>
              </w:rPr>
              <w:t>Category</w:t>
            </w:r>
          </w:p>
        </w:tc>
        <w:tc>
          <w:tcPr>
            <w:tcW w:w="2927" w:type="pct"/>
            <w:tcBorders>
              <w:bottom w:val="single" w:sz="8" w:space="0" w:color="auto"/>
            </w:tcBorders>
            <w:shd w:val="clear" w:color="auto" w:fill="DFDFDF"/>
            <w:tcMar>
              <w:left w:w="28" w:type="dxa"/>
              <w:right w:w="28" w:type="dxa"/>
            </w:tcMar>
          </w:tcPr>
          <w:p w14:paraId="4855B848" w14:textId="77777777" w:rsidR="00B30228" w:rsidRDefault="00000000">
            <w:pPr>
              <w:pStyle w:val="NormalWeb"/>
              <w:keepLines/>
              <w:spacing w:after="0"/>
              <w:jc w:val="center"/>
              <w:rPr>
                <w:b/>
                <w:bCs/>
                <w:sz w:val="20"/>
                <w:szCs w:val="20"/>
                <w:lang w:val="en-US"/>
              </w:rPr>
            </w:pPr>
            <w:r>
              <w:rPr>
                <w:b/>
                <w:bCs/>
                <w:color w:val="000000"/>
                <w:sz w:val="20"/>
                <w:szCs w:val="20"/>
                <w:lang w:val="en-US"/>
              </w:rPr>
              <w:t>Description</w:t>
            </w:r>
          </w:p>
        </w:tc>
      </w:tr>
      <w:tr w:rsidR="00B30228" w14:paraId="6FEA6E88" w14:textId="77777777">
        <w:trPr>
          <w:cantSplit/>
          <w:tblHeader/>
          <w:jc w:val="center"/>
        </w:trPr>
        <w:tc>
          <w:tcPr>
            <w:tcW w:w="1472" w:type="pct"/>
            <w:shd w:val="clear" w:color="auto" w:fill="auto"/>
            <w:tcMar>
              <w:left w:w="28" w:type="dxa"/>
              <w:right w:w="28" w:type="dxa"/>
            </w:tcMar>
          </w:tcPr>
          <w:p w14:paraId="53E10EA0" w14:textId="77777777" w:rsidR="00B30228" w:rsidRDefault="00000000">
            <w:pPr>
              <w:pStyle w:val="NormalWeb"/>
              <w:keepLines/>
              <w:spacing w:after="0"/>
              <w:rPr>
                <w:sz w:val="20"/>
                <w:szCs w:val="20"/>
                <w:lang w:val="en-US" w:eastAsia="zh-CN"/>
              </w:rPr>
            </w:pPr>
            <w:r>
              <w:rPr>
                <w:rFonts w:hint="eastAsia"/>
                <w:sz w:val="20"/>
                <w:szCs w:val="20"/>
                <w:lang w:val="en-US" w:eastAsia="zh-CN"/>
              </w:rPr>
              <w:t>R</w:t>
            </w:r>
            <w:r>
              <w:rPr>
                <w:sz w:val="20"/>
                <w:szCs w:val="20"/>
                <w:lang w:val="en-US" w:eastAsia="zh-CN"/>
              </w:rPr>
              <w:t xml:space="preserve">anging </w:t>
            </w:r>
            <w:r>
              <w:rPr>
                <w:sz w:val="20"/>
                <w:szCs w:val="20"/>
              </w:rPr>
              <w:t>and Sidelink</w:t>
            </w:r>
            <w:r>
              <w:rPr>
                <w:sz w:val="20"/>
                <w:szCs w:val="20"/>
                <w:lang w:val="en-US" w:eastAsia="zh-CN"/>
              </w:rPr>
              <w:t xml:space="preserve"> </w:t>
            </w:r>
            <w:r>
              <w:rPr>
                <w:sz w:val="20"/>
                <w:szCs w:val="20"/>
              </w:rPr>
              <w:t>Positioning</w:t>
            </w:r>
            <w:r>
              <w:rPr>
                <w:sz w:val="20"/>
                <w:szCs w:val="20"/>
                <w:lang w:val="en-US" w:eastAsia="zh-CN"/>
              </w:rPr>
              <w:t xml:space="preserve"> Information</w:t>
            </w:r>
          </w:p>
        </w:tc>
        <w:tc>
          <w:tcPr>
            <w:tcW w:w="601" w:type="pct"/>
            <w:shd w:val="clear" w:color="auto" w:fill="auto"/>
          </w:tcPr>
          <w:p w14:paraId="7BFAFA98" w14:textId="77777777" w:rsidR="00B30228" w:rsidRDefault="00000000">
            <w:pPr>
              <w:pStyle w:val="NormalWeb"/>
              <w:keepLines/>
              <w:spacing w:after="0"/>
              <w:jc w:val="center"/>
              <w:rPr>
                <w:rFonts w:ascii="Arial" w:hAnsi="Arial"/>
                <w:b/>
                <w:color w:val="000000"/>
                <w:sz w:val="20"/>
                <w:szCs w:val="20"/>
                <w:lang w:val="en-US" w:eastAsia="zh-CN" w:bidi="ar"/>
              </w:rPr>
            </w:pPr>
            <w:r>
              <w:rPr>
                <w:sz w:val="20"/>
                <w:szCs w:val="20"/>
                <w:lang w:bidi="ar-IQ"/>
              </w:rPr>
              <w:t>O</w:t>
            </w:r>
            <w:r>
              <w:rPr>
                <w:sz w:val="20"/>
                <w:szCs w:val="20"/>
                <w:vertAlign w:val="subscript"/>
                <w:lang w:bidi="ar-IQ"/>
              </w:rPr>
              <w:t>C</w:t>
            </w:r>
          </w:p>
        </w:tc>
        <w:tc>
          <w:tcPr>
            <w:tcW w:w="2927" w:type="pct"/>
            <w:shd w:val="clear" w:color="auto" w:fill="auto"/>
            <w:tcMar>
              <w:left w:w="28" w:type="dxa"/>
              <w:right w:w="28" w:type="dxa"/>
            </w:tcMar>
          </w:tcPr>
          <w:p w14:paraId="666C9DB1" w14:textId="77777777" w:rsidR="00B30228" w:rsidRDefault="00000000">
            <w:pPr>
              <w:pStyle w:val="NormalWeb"/>
              <w:keepLines/>
              <w:spacing w:after="0"/>
              <w:rPr>
                <w:color w:val="000000"/>
                <w:sz w:val="20"/>
                <w:szCs w:val="20"/>
                <w:lang w:val="en-US"/>
              </w:rPr>
            </w:pPr>
            <w:r>
              <w:rPr>
                <w:sz w:val="20"/>
                <w:szCs w:val="20"/>
              </w:rPr>
              <w:t>This field contain UE parameters in procedure of Ranging and Sidelink Positioning</w:t>
            </w:r>
          </w:p>
        </w:tc>
      </w:tr>
      <w:tr w:rsidR="00B30228" w14:paraId="1F4B0797" w14:textId="77777777">
        <w:trPr>
          <w:cantSplit/>
          <w:jc w:val="center"/>
        </w:trPr>
        <w:tc>
          <w:tcPr>
            <w:tcW w:w="1472" w:type="pct"/>
            <w:shd w:val="clear" w:color="auto" w:fill="FFFFFF"/>
            <w:tcMar>
              <w:left w:w="28" w:type="dxa"/>
              <w:right w:w="28" w:type="dxa"/>
            </w:tcMar>
          </w:tcPr>
          <w:p w14:paraId="0F9F5271" w14:textId="77777777" w:rsidR="00B30228" w:rsidRDefault="00000000">
            <w:pPr>
              <w:pStyle w:val="NormalWeb"/>
              <w:keepNext/>
              <w:keepLines/>
              <w:spacing w:after="0"/>
              <w:ind w:firstLineChars="100" w:firstLine="200"/>
              <w:rPr>
                <w:sz w:val="20"/>
                <w:szCs w:val="20"/>
                <w:lang w:val="en-US"/>
              </w:rPr>
            </w:pPr>
            <w:r>
              <w:rPr>
                <w:color w:val="000000"/>
                <w:sz w:val="20"/>
                <w:szCs w:val="20"/>
                <w:lang w:val="en-US" w:eastAsia="zh-CN"/>
              </w:rPr>
              <w:t>Target UE ID</w:t>
            </w:r>
          </w:p>
        </w:tc>
        <w:tc>
          <w:tcPr>
            <w:tcW w:w="601" w:type="pct"/>
            <w:shd w:val="clear" w:color="auto" w:fill="FFFFFF"/>
          </w:tcPr>
          <w:p w14:paraId="6E2A766A" w14:textId="77777777" w:rsidR="00B30228" w:rsidRDefault="00000000">
            <w:pPr>
              <w:pStyle w:val="NormalWeb"/>
              <w:keepNext/>
              <w:keepLines/>
              <w:spacing w:after="0"/>
              <w:jc w:val="center"/>
              <w:rPr>
                <w:color w:val="000000"/>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6E0DB7A4"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Target UE in</w:t>
            </w:r>
            <w:r>
              <w:rPr>
                <w:color w:val="000000"/>
                <w:sz w:val="20"/>
                <w:szCs w:val="20"/>
                <w:lang w:val="en-US"/>
              </w:rPr>
              <w:t xml:space="preserve"> Ranging/Sidelink positioning</w:t>
            </w:r>
          </w:p>
        </w:tc>
      </w:tr>
      <w:tr w:rsidR="00B30228" w14:paraId="638964C2" w14:textId="77777777">
        <w:trPr>
          <w:cantSplit/>
          <w:trHeight w:val="48"/>
          <w:jc w:val="center"/>
        </w:trPr>
        <w:tc>
          <w:tcPr>
            <w:tcW w:w="1472" w:type="pct"/>
            <w:shd w:val="clear" w:color="auto" w:fill="FFFFFF"/>
            <w:tcMar>
              <w:left w:w="28" w:type="dxa"/>
              <w:right w:w="28" w:type="dxa"/>
            </w:tcMar>
          </w:tcPr>
          <w:p w14:paraId="1C6EECD2" w14:textId="77777777" w:rsidR="00B30228" w:rsidRDefault="00000000">
            <w:pPr>
              <w:pStyle w:val="NormalWeb"/>
              <w:keepNext/>
              <w:keepLines/>
              <w:spacing w:after="0"/>
              <w:ind w:firstLineChars="100" w:firstLine="200"/>
              <w:rPr>
                <w:sz w:val="20"/>
                <w:szCs w:val="20"/>
                <w:lang w:val="en-US"/>
              </w:rPr>
            </w:pPr>
            <w:r>
              <w:rPr>
                <w:sz w:val="20"/>
                <w:szCs w:val="20"/>
                <w:lang w:val="en-US"/>
              </w:rPr>
              <w:t>SL Reference UE ID</w:t>
            </w:r>
          </w:p>
        </w:tc>
        <w:tc>
          <w:tcPr>
            <w:tcW w:w="601" w:type="pct"/>
            <w:shd w:val="clear" w:color="auto" w:fill="FFFFFF"/>
          </w:tcPr>
          <w:p w14:paraId="667FFA45" w14:textId="77777777" w:rsidR="00B30228" w:rsidRDefault="00000000">
            <w:pPr>
              <w:pStyle w:val="NormalWeb"/>
              <w:keepNext/>
              <w:keepLines/>
              <w:spacing w:after="0"/>
              <w:jc w:val="center"/>
              <w:rPr>
                <w:sz w:val="20"/>
                <w:szCs w:val="20"/>
                <w:lang w:val="en-US"/>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6B11BEE"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Reference UE in</w:t>
            </w:r>
            <w:r>
              <w:rPr>
                <w:color w:val="000000"/>
                <w:sz w:val="20"/>
                <w:szCs w:val="20"/>
                <w:lang w:val="en-US"/>
              </w:rPr>
              <w:t xml:space="preserve"> Ranging/Sidelink positioning</w:t>
            </w:r>
          </w:p>
        </w:tc>
      </w:tr>
      <w:tr w:rsidR="00B30228" w14:paraId="74795089" w14:textId="77777777">
        <w:trPr>
          <w:cantSplit/>
          <w:trHeight w:val="48"/>
          <w:jc w:val="center"/>
        </w:trPr>
        <w:tc>
          <w:tcPr>
            <w:tcW w:w="1472" w:type="pct"/>
            <w:shd w:val="clear" w:color="auto" w:fill="FFFFFF"/>
            <w:tcMar>
              <w:left w:w="28" w:type="dxa"/>
              <w:right w:w="28" w:type="dxa"/>
            </w:tcMar>
          </w:tcPr>
          <w:p w14:paraId="28EB4483" w14:textId="77777777" w:rsidR="00B30228" w:rsidRDefault="00000000">
            <w:pPr>
              <w:pStyle w:val="NormalWeb"/>
              <w:keepNext/>
              <w:keepLines/>
              <w:spacing w:after="0"/>
              <w:ind w:firstLineChars="100" w:firstLine="200"/>
              <w:rPr>
                <w:sz w:val="20"/>
                <w:szCs w:val="20"/>
                <w:lang w:val="en-US"/>
              </w:rPr>
            </w:pPr>
            <w:r>
              <w:rPr>
                <w:sz w:val="20"/>
                <w:szCs w:val="20"/>
                <w:lang w:val="en-US"/>
              </w:rPr>
              <w:t>SL Positioning Server UE ID</w:t>
            </w:r>
          </w:p>
        </w:tc>
        <w:tc>
          <w:tcPr>
            <w:tcW w:w="601" w:type="pct"/>
            <w:shd w:val="clear" w:color="auto" w:fill="FFFFFF"/>
          </w:tcPr>
          <w:p w14:paraId="64B02DDA"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55DC0359"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SL Positioning Server UE in</w:t>
            </w:r>
            <w:r>
              <w:rPr>
                <w:color w:val="000000"/>
                <w:sz w:val="20"/>
                <w:szCs w:val="20"/>
                <w:lang w:val="en-US"/>
              </w:rPr>
              <w:t xml:space="preserve"> Ranging/Sidelink positioning</w:t>
            </w:r>
          </w:p>
        </w:tc>
      </w:tr>
      <w:tr w:rsidR="00B30228" w14:paraId="494C9081" w14:textId="77777777">
        <w:trPr>
          <w:cantSplit/>
          <w:trHeight w:val="48"/>
          <w:jc w:val="center"/>
        </w:trPr>
        <w:tc>
          <w:tcPr>
            <w:tcW w:w="1472" w:type="pct"/>
            <w:shd w:val="clear" w:color="auto" w:fill="FFFFFF"/>
            <w:tcMar>
              <w:left w:w="28" w:type="dxa"/>
              <w:right w:w="28" w:type="dxa"/>
            </w:tcMar>
          </w:tcPr>
          <w:p w14:paraId="6D13847D" w14:textId="77777777" w:rsidR="00B30228" w:rsidRDefault="00000000">
            <w:pPr>
              <w:pStyle w:val="NormalWeb"/>
              <w:keepNext/>
              <w:keepLines/>
              <w:spacing w:after="0"/>
              <w:ind w:firstLineChars="100" w:firstLine="200"/>
              <w:rPr>
                <w:sz w:val="20"/>
                <w:szCs w:val="20"/>
                <w:lang w:val="en-US"/>
              </w:rPr>
            </w:pPr>
            <w:r>
              <w:rPr>
                <w:sz w:val="20"/>
                <w:szCs w:val="20"/>
                <w:lang w:val="en-US"/>
              </w:rPr>
              <w:t>Located UE ID</w:t>
            </w:r>
          </w:p>
        </w:tc>
        <w:tc>
          <w:tcPr>
            <w:tcW w:w="601" w:type="pct"/>
            <w:shd w:val="clear" w:color="auto" w:fill="FFFFFF"/>
          </w:tcPr>
          <w:p w14:paraId="20CE9ED5" w14:textId="77777777" w:rsidR="00B30228" w:rsidRDefault="00000000">
            <w:pPr>
              <w:pStyle w:val="NormalWeb"/>
              <w:keepNext/>
              <w:keepLines/>
              <w:spacing w:after="0"/>
              <w:jc w:val="center"/>
              <w:rPr>
                <w:sz w:val="20"/>
                <w:szCs w:val="20"/>
                <w:lang w:bidi="ar-IQ"/>
              </w:rPr>
            </w:pPr>
            <w:r>
              <w:rPr>
                <w:sz w:val="20"/>
                <w:szCs w:val="20"/>
                <w:lang w:bidi="ar-IQ"/>
              </w:rPr>
              <w:t>O</w:t>
            </w:r>
            <w:r>
              <w:rPr>
                <w:sz w:val="20"/>
                <w:szCs w:val="20"/>
                <w:vertAlign w:val="subscript"/>
                <w:lang w:bidi="ar-IQ"/>
              </w:rPr>
              <w:t>C</w:t>
            </w:r>
          </w:p>
        </w:tc>
        <w:tc>
          <w:tcPr>
            <w:tcW w:w="2927" w:type="pct"/>
            <w:shd w:val="clear" w:color="auto" w:fill="FFFFFF"/>
            <w:tcMar>
              <w:left w:w="28" w:type="dxa"/>
              <w:right w:w="28" w:type="dxa"/>
            </w:tcMar>
          </w:tcPr>
          <w:p w14:paraId="31B008C1" w14:textId="77777777" w:rsidR="00B30228" w:rsidRDefault="00000000">
            <w:pPr>
              <w:pStyle w:val="NormalWeb"/>
              <w:keepNext/>
              <w:keepLines/>
              <w:spacing w:after="0"/>
              <w:rPr>
                <w:sz w:val="20"/>
                <w:szCs w:val="20"/>
                <w:lang w:val="en-US"/>
              </w:rPr>
            </w:pPr>
            <w:r>
              <w:rPr>
                <w:color w:val="000000"/>
                <w:sz w:val="20"/>
                <w:szCs w:val="20"/>
                <w:lang w:val="en-US"/>
              </w:rPr>
              <w:t xml:space="preserve">The identity of </w:t>
            </w:r>
            <w:r>
              <w:rPr>
                <w:sz w:val="20"/>
                <w:szCs w:val="20"/>
                <w:lang w:val="en-US"/>
              </w:rPr>
              <w:t>Located UE in</w:t>
            </w:r>
            <w:r>
              <w:rPr>
                <w:color w:val="000000"/>
                <w:sz w:val="20"/>
                <w:szCs w:val="20"/>
                <w:lang w:val="en-US"/>
              </w:rPr>
              <w:t xml:space="preserve"> Ranging/Sidelink positioning</w:t>
            </w:r>
          </w:p>
        </w:tc>
      </w:tr>
    </w:tbl>
    <w:p w14:paraId="19508E24" w14:textId="77777777" w:rsidR="00B30228" w:rsidRDefault="00B30228"/>
    <w:p w14:paraId="4269B66C" w14:textId="77777777" w:rsidR="00B30228" w:rsidRDefault="00000000">
      <w:pPr>
        <w:pStyle w:val="Heading5"/>
        <w:ind w:left="0" w:firstLine="0"/>
        <w:rPr>
          <w:lang w:val="en-US" w:eastAsia="zh-CN"/>
        </w:rPr>
      </w:pPr>
      <w:bookmarkStart w:id="235" w:name="_Toc158068155"/>
      <w:bookmarkStart w:id="236" w:name="_Toc158069578"/>
      <w:r>
        <w:rPr>
          <w:lang w:val="en-US" w:eastAsia="zh-CN"/>
        </w:rPr>
        <w:t>5.4.4.</w:t>
      </w:r>
      <w:r>
        <w:rPr>
          <w:rFonts w:hint="eastAsia"/>
          <w:lang w:val="en-US" w:eastAsia="zh-CN"/>
        </w:rPr>
        <w:t>5</w:t>
      </w:r>
      <w:r>
        <w:rPr>
          <w:lang w:val="en-US" w:eastAsia="zh-CN"/>
        </w:rPr>
        <w:t xml:space="preserve">.2 </w:t>
      </w:r>
      <w:r>
        <w:rPr>
          <w:lang w:val="en-US" w:eastAsia="zh-CN"/>
        </w:rPr>
        <w:tab/>
        <w:t>Architecture description</w:t>
      </w:r>
      <w:bookmarkEnd w:id="235"/>
      <w:bookmarkEnd w:id="236"/>
      <w:r>
        <w:rPr>
          <w:lang w:val="en-US" w:eastAsia="zh-CN"/>
        </w:rPr>
        <w:t xml:space="preserve"> </w:t>
      </w:r>
    </w:p>
    <w:p w14:paraId="6C8821AD" w14:textId="77777777" w:rsidR="00B30228" w:rsidRDefault="00000000">
      <w:pPr>
        <w:rPr>
          <w:lang w:val="en-US"/>
        </w:rPr>
      </w:pPr>
      <w:r>
        <w:rPr>
          <w:lang w:val="en-US" w:eastAsia="zh-CN" w:bidi="ar"/>
        </w:rPr>
        <w:t>The converged charging architecture for Trusted AF Charging Trigger Function (CTF) based solution as depicted in figure 5.</w:t>
      </w:r>
      <w:r>
        <w:rPr>
          <w:rFonts w:hint="eastAsia"/>
          <w:lang w:val="en-US" w:eastAsia="zh-CN" w:bidi="ar"/>
        </w:rPr>
        <w:t>4</w:t>
      </w:r>
      <w:r>
        <w:rPr>
          <w:lang w:val="en-US" w:eastAsia="zh-CN" w:bidi="ar"/>
        </w:rPr>
        <w:t>.4.</w:t>
      </w:r>
      <w:r>
        <w:rPr>
          <w:rFonts w:hint="eastAsia"/>
          <w:lang w:val="en-US" w:eastAsia="zh-CN" w:bidi="ar"/>
        </w:rPr>
        <w:t>5</w:t>
      </w:r>
      <w:r>
        <w:rPr>
          <w:lang w:val="en-US" w:eastAsia="zh-CN" w:bidi="ar"/>
        </w:rPr>
        <w:t>.2-1.</w:t>
      </w:r>
    </w:p>
    <w:p w14:paraId="3D80DEE3" w14:textId="77777777" w:rsidR="00B30228" w:rsidRDefault="00000000">
      <w:pPr>
        <w:pStyle w:val="NormalWeb"/>
        <w:keepNext/>
        <w:keepLines/>
        <w:spacing w:before="60"/>
        <w:jc w:val="center"/>
        <w:rPr>
          <w:lang w:val="en-US"/>
        </w:rPr>
      </w:pPr>
      <w:r>
        <w:rPr>
          <w:rFonts w:ascii="Arial" w:eastAsia="SimSun" w:hAnsi="Arial"/>
          <w:b/>
          <w:sz w:val="20"/>
          <w:szCs w:val="20"/>
          <w:lang w:val="en-US" w:eastAsia="zh-CN" w:bidi="ar"/>
        </w:rPr>
        <w:object w:dxaOrig="8349" w:dyaOrig="5077" w14:anchorId="3BCE1AE1">
          <v:shape id="_x0000_i1043" type="#_x0000_t75" style="width:417.45pt;height:253.7pt" o:ole="">
            <v:imagedata r:id="rId45" o:title=""/>
          </v:shape>
          <o:OLEObject Type="Embed" ProgID="Visio.Drawing.11" ShapeID="_x0000_i1043" DrawAspect="Content" ObjectID="_1769927544" r:id="rId46"/>
        </w:object>
      </w:r>
    </w:p>
    <w:p w14:paraId="13F379D1" w14:textId="77777777" w:rsidR="00B30228" w:rsidRDefault="00000000">
      <w:pPr>
        <w:pStyle w:val="NormalWeb"/>
        <w:keepLines/>
        <w:spacing w:after="240"/>
        <w:jc w:val="center"/>
        <w:rPr>
          <w:lang w:val="en-US" w:eastAsia="zh-CN"/>
        </w:rPr>
      </w:pPr>
      <w:r>
        <w:rPr>
          <w:rFonts w:ascii="Arial" w:eastAsia="SimSun" w:hAnsi="Arial"/>
          <w:b/>
          <w:sz w:val="20"/>
          <w:szCs w:val="20"/>
          <w:lang w:val="en-US" w:eastAsia="zh-CN" w:bidi="ar"/>
        </w:rPr>
        <w:t>Figure 5.4.4.</w:t>
      </w:r>
      <w:r>
        <w:rPr>
          <w:rFonts w:ascii="Arial" w:eastAsia="SimSun" w:hAnsi="Arial" w:hint="eastAsia"/>
          <w:b/>
          <w:sz w:val="20"/>
          <w:szCs w:val="20"/>
          <w:lang w:val="en-US" w:eastAsia="zh-CN" w:bidi="ar"/>
        </w:rPr>
        <w:t>5</w:t>
      </w:r>
      <w:r>
        <w:rPr>
          <w:rFonts w:ascii="Arial" w:eastAsia="SimSun" w:hAnsi="Arial"/>
          <w:b/>
          <w:sz w:val="20"/>
          <w:szCs w:val="20"/>
          <w:lang w:val="en-US" w:eastAsia="zh-CN" w:bidi="ar"/>
        </w:rPr>
        <w:t xml:space="preserve">.2-1: Converged charging architecture for </w:t>
      </w:r>
      <w:r>
        <w:rPr>
          <w:rFonts w:ascii="Arial" w:eastAsia="SimSun" w:hAnsi="Arial"/>
          <w:b/>
          <w:sz w:val="20"/>
          <w:szCs w:val="20"/>
          <w:lang w:val="en-US" w:eastAsia="ko" w:bidi="ar"/>
        </w:rPr>
        <w:t>SL Positioning Service Exposure to Trusted AF</w:t>
      </w:r>
    </w:p>
    <w:p w14:paraId="7E95081C" w14:textId="77777777" w:rsidR="00B30228" w:rsidRDefault="00000000">
      <w:pPr>
        <w:pStyle w:val="Heading5"/>
        <w:ind w:left="0" w:firstLine="0"/>
        <w:rPr>
          <w:lang w:val="en-US"/>
        </w:rPr>
      </w:pPr>
      <w:bookmarkStart w:id="237" w:name="_Toc158068156"/>
      <w:bookmarkStart w:id="238" w:name="_Toc158069579"/>
      <w:r>
        <w:rPr>
          <w:lang w:val="en-US" w:eastAsia="zh-CN"/>
        </w:rPr>
        <w:lastRenderedPageBreak/>
        <w:t>5.</w:t>
      </w:r>
      <w:r>
        <w:rPr>
          <w:rFonts w:hint="eastAsia"/>
          <w:lang w:val="en-US" w:eastAsia="zh-CN"/>
        </w:rPr>
        <w:t>4</w:t>
      </w:r>
      <w:r>
        <w:rPr>
          <w:lang w:val="en-US" w:eastAsia="zh-CN"/>
        </w:rPr>
        <w:t>.4.</w:t>
      </w:r>
      <w:r>
        <w:rPr>
          <w:rFonts w:hint="eastAsia"/>
          <w:lang w:val="en-US" w:eastAsia="zh-CN"/>
        </w:rPr>
        <w:t>5</w:t>
      </w:r>
      <w:r>
        <w:rPr>
          <w:lang w:val="en-US" w:eastAsia="zh-CN"/>
        </w:rPr>
        <w:t>.3</w:t>
      </w:r>
      <w:r>
        <w:rPr>
          <w:lang w:val="en-US" w:eastAsia="zh-CN"/>
        </w:rPr>
        <w:tab/>
      </w:r>
      <w:r>
        <w:rPr>
          <w:lang w:val="en-US"/>
        </w:rPr>
        <w:t>Flow Description</w:t>
      </w:r>
      <w:bookmarkEnd w:id="237"/>
      <w:bookmarkEnd w:id="238"/>
    </w:p>
    <w:p w14:paraId="36651B6D" w14:textId="77777777" w:rsidR="00B30228" w:rsidRDefault="00000000">
      <w:pPr>
        <w:pStyle w:val="Heading6"/>
        <w:rPr>
          <w:lang w:val="en-US"/>
        </w:rPr>
      </w:pPr>
      <w:bookmarkStart w:id="239" w:name="_Toc158068157"/>
      <w:bookmarkStart w:id="240" w:name="_Toc158069580"/>
      <w:r>
        <w:rPr>
          <w:lang w:val="en-US" w:eastAsia="zh-CN"/>
        </w:rPr>
        <w:t>5</w:t>
      </w:r>
      <w:r>
        <w:rPr>
          <w:lang w:val="en-US"/>
        </w:rPr>
        <w:t>.</w:t>
      </w:r>
      <w:r>
        <w:rPr>
          <w:rFonts w:hint="eastAsia"/>
          <w:lang w:val="en-US" w:eastAsia="zh-CN"/>
        </w:rPr>
        <w:t>4</w:t>
      </w:r>
      <w:r>
        <w:rPr>
          <w:lang w:val="en-US"/>
        </w:rPr>
        <w:t>.4.</w:t>
      </w:r>
      <w:r>
        <w:rPr>
          <w:rFonts w:hint="eastAsia"/>
          <w:lang w:val="en-US" w:eastAsia="zh-CN"/>
        </w:rPr>
        <w:t>5</w:t>
      </w:r>
      <w:r>
        <w:rPr>
          <w:lang w:val="en-US"/>
        </w:rPr>
        <w:t>.3.1</w:t>
      </w:r>
      <w:r>
        <w:rPr>
          <w:lang w:val="en-US"/>
        </w:rPr>
        <w:tab/>
        <w:t xml:space="preserve">Message flows for </w:t>
      </w:r>
      <w:r>
        <w:rPr>
          <w:lang w:val="en-US" w:eastAsia="ko"/>
        </w:rPr>
        <w:t>SL Positioning Service Exposure to Trusted AF</w:t>
      </w:r>
      <w:r>
        <w:rPr>
          <w:lang w:val="en-US"/>
        </w:rPr>
        <w:t xml:space="preserve"> charging</w:t>
      </w:r>
      <w:bookmarkEnd w:id="239"/>
      <w:bookmarkEnd w:id="240"/>
    </w:p>
    <w:p w14:paraId="5FD9E4CF" w14:textId="77777777" w:rsidR="00B30228" w:rsidRDefault="00000000">
      <w:pPr>
        <w:ind w:leftChars="210" w:left="420"/>
        <w:jc w:val="center"/>
        <w:rPr>
          <w:lang w:val="en-US"/>
        </w:rPr>
      </w:pPr>
      <w:r>
        <w:rPr>
          <w:lang w:val="en-US" w:eastAsia="zh-CN" w:bidi="ar"/>
        </w:rPr>
        <w:object w:dxaOrig="7866" w:dyaOrig="4695" w14:anchorId="6CEA0034">
          <v:shape id="_x0000_i1044" type="#_x0000_t75" style="width:393.85pt;height:234.45pt" o:ole="">
            <v:imagedata r:id="rId47" o:title=""/>
            <o:lock v:ext="edit" aspectratio="f"/>
          </v:shape>
          <o:OLEObject Type="Embed" ProgID="Visio.Drawing.11" ShapeID="_x0000_i1044" DrawAspect="Content" ObjectID="_1769927545" r:id="rId48"/>
        </w:object>
      </w:r>
    </w:p>
    <w:p w14:paraId="452BCC97" w14:textId="77777777" w:rsidR="00B30228" w:rsidRDefault="00000000">
      <w:pPr>
        <w:pStyle w:val="NormalWeb"/>
        <w:keepLines/>
        <w:spacing w:after="240"/>
        <w:jc w:val="center"/>
        <w:rPr>
          <w:lang w:val="en-US"/>
        </w:rPr>
      </w:pPr>
      <w:r>
        <w:rPr>
          <w:rFonts w:ascii="Arial" w:hAnsi="Arial"/>
          <w:b/>
          <w:sz w:val="20"/>
          <w:szCs w:val="20"/>
          <w:lang w:val="en-US" w:eastAsia="zh-CN" w:bidi="ar"/>
        </w:rPr>
        <w:t xml:space="preserve">Figure </w:t>
      </w:r>
      <w:r>
        <w:rPr>
          <w:rFonts w:ascii="Arial" w:hAnsi="Arial" w:hint="eastAsia"/>
          <w:b/>
          <w:sz w:val="20"/>
          <w:szCs w:val="20"/>
          <w:lang w:val="en-US" w:eastAsia="zh-CN" w:bidi="ar"/>
        </w:rPr>
        <w:t>5</w:t>
      </w:r>
      <w:r>
        <w:rPr>
          <w:rFonts w:ascii="Arial" w:hAnsi="Arial"/>
          <w:b/>
          <w:sz w:val="20"/>
          <w:szCs w:val="20"/>
          <w:lang w:val="en-US" w:eastAsia="zh-CN" w:bidi="ar"/>
        </w:rPr>
        <w:t>.</w:t>
      </w:r>
      <w:r>
        <w:rPr>
          <w:rFonts w:ascii="Arial" w:hAnsi="Arial" w:hint="eastAsia"/>
          <w:b/>
          <w:sz w:val="20"/>
          <w:szCs w:val="20"/>
          <w:lang w:val="en-US" w:eastAsia="zh-CN" w:bidi="ar"/>
        </w:rPr>
        <w:t>4</w:t>
      </w:r>
      <w:r>
        <w:rPr>
          <w:rFonts w:ascii="Arial" w:hAnsi="Arial"/>
          <w:b/>
          <w:sz w:val="20"/>
          <w:szCs w:val="20"/>
          <w:lang w:val="en-US" w:eastAsia="zh-CN" w:bidi="ar"/>
        </w:rPr>
        <w:t>.4.</w:t>
      </w:r>
      <w:r>
        <w:rPr>
          <w:rFonts w:ascii="Arial" w:hAnsi="Arial" w:hint="eastAsia"/>
          <w:b/>
          <w:sz w:val="20"/>
          <w:szCs w:val="20"/>
          <w:lang w:val="en-US" w:eastAsia="zh-CN" w:bidi="ar"/>
        </w:rPr>
        <w:t>5</w:t>
      </w:r>
      <w:r>
        <w:rPr>
          <w:rFonts w:ascii="Arial" w:hAnsi="Arial"/>
          <w:b/>
          <w:sz w:val="20"/>
          <w:szCs w:val="20"/>
          <w:lang w:val="en-US" w:eastAsia="zh-CN" w:bidi="ar"/>
        </w:rPr>
        <w:t xml:space="preserve">.3.1-1: Message flow for </w:t>
      </w:r>
      <w:r>
        <w:rPr>
          <w:rFonts w:ascii="Arial" w:eastAsia="SimSun" w:hAnsi="Arial"/>
          <w:b/>
          <w:sz w:val="20"/>
          <w:szCs w:val="20"/>
          <w:lang w:val="en-US" w:eastAsia="ko" w:bidi="ar"/>
        </w:rPr>
        <w:t>SL Positioning Service Exposure to Trusted AF (CTF)</w:t>
      </w:r>
      <w:r>
        <w:rPr>
          <w:rFonts w:ascii="Arial" w:hAnsi="Arial"/>
          <w:b/>
          <w:sz w:val="20"/>
          <w:szCs w:val="20"/>
          <w:lang w:val="en-US" w:eastAsia="zh-CN" w:bidi="ar"/>
        </w:rPr>
        <w:t xml:space="preserve"> charging - (non-roaming)</w:t>
      </w:r>
    </w:p>
    <w:p w14:paraId="3C548C35"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Trusted AF send a Ranging/SL Positioning Service Request to GMLC </w:t>
      </w:r>
      <w:r>
        <w:rPr>
          <w:rFonts w:eastAsia="SimSun"/>
          <w:sz w:val="20"/>
          <w:szCs w:val="20"/>
          <w:lang w:val="en-US" w:eastAsia="zh-CN" w:bidi="ar"/>
        </w:rPr>
        <w:t>for Ranging/Sidelink Positioning location results for the UEs (e.g. absolute locations, relative locations or distances and/or directions related to the UEs)</w:t>
      </w:r>
    </w:p>
    <w:p w14:paraId="12938E72"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obtains the </w:t>
      </w:r>
      <w:r>
        <w:rPr>
          <w:rFonts w:eastAsia="SimSun"/>
          <w:sz w:val="20"/>
          <w:szCs w:val="20"/>
          <w:lang w:val="en-US" w:eastAsia="zh-CN" w:bidi="ar"/>
        </w:rPr>
        <w:t>location results</w:t>
      </w:r>
      <w:r>
        <w:rPr>
          <w:sz w:val="20"/>
          <w:szCs w:val="20"/>
          <w:lang w:val="en-US" w:eastAsia="zh-CN" w:bidi="ar"/>
        </w:rPr>
        <w:t xml:space="preserve"> of the UEs with the detailed steps defined in 3GPP TS 23.273 [4] clause 6.20.3.</w:t>
      </w:r>
    </w:p>
    <w:p w14:paraId="41CC5FF0" w14:textId="77777777" w:rsidR="00B30228" w:rsidRDefault="00000000">
      <w:pPr>
        <w:pStyle w:val="NormalWeb"/>
        <w:numPr>
          <w:ilvl w:val="0"/>
          <w:numId w:val="19"/>
        </w:numPr>
        <w:overflowPunct w:val="0"/>
        <w:autoSpaceDE w:val="0"/>
        <w:autoSpaceDN w:val="0"/>
        <w:adjustRightInd w:val="0"/>
        <w:textAlignment w:val="baseline"/>
        <w:rPr>
          <w:lang w:val="en-US"/>
        </w:rPr>
      </w:pPr>
      <w:r>
        <w:rPr>
          <w:sz w:val="20"/>
          <w:szCs w:val="20"/>
          <w:lang w:val="en-US" w:eastAsia="zh-CN" w:bidi="ar"/>
        </w:rPr>
        <w:t xml:space="preserve">GMLC sends a response message to the Trusted AF with the </w:t>
      </w:r>
      <w:r>
        <w:rPr>
          <w:rFonts w:eastAsia="SimSun"/>
          <w:sz w:val="20"/>
          <w:szCs w:val="20"/>
          <w:lang w:val="en-US" w:eastAsia="zh-CN" w:bidi="ar"/>
        </w:rPr>
        <w:t>location results</w:t>
      </w:r>
      <w:r>
        <w:rPr>
          <w:sz w:val="20"/>
          <w:szCs w:val="20"/>
          <w:lang w:val="en-US" w:eastAsia="zh-CN" w:bidi="ar"/>
        </w:rPr>
        <w:t xml:space="preserve"> of the UEs. </w:t>
      </w:r>
    </w:p>
    <w:p w14:paraId="588960B0" w14:textId="77777777" w:rsidR="00B30228" w:rsidRDefault="00000000">
      <w:pPr>
        <w:pStyle w:val="NormalWeb"/>
        <w:ind w:left="568" w:hanging="284"/>
        <w:rPr>
          <w:lang w:val="en-US"/>
        </w:rPr>
      </w:pPr>
      <w:r>
        <w:rPr>
          <w:sz w:val="20"/>
          <w:szCs w:val="20"/>
          <w:lang w:val="en-US" w:eastAsia="zh-CN" w:bidi="ar"/>
        </w:rPr>
        <w:t>4.</w:t>
      </w:r>
      <w:r>
        <w:rPr>
          <w:sz w:val="20"/>
          <w:szCs w:val="20"/>
          <w:lang w:val="en-US" w:eastAsia="zh-CN" w:bidi="ar"/>
        </w:rPr>
        <w:tab/>
        <w:t>Trusted AF decides that charging trigger criteria is met.</w:t>
      </w:r>
    </w:p>
    <w:p w14:paraId="294F2C5C" w14:textId="77777777" w:rsidR="00B30228" w:rsidRDefault="00000000">
      <w:pPr>
        <w:pStyle w:val="NormalWeb"/>
        <w:ind w:left="568" w:hanging="284"/>
        <w:rPr>
          <w:lang w:val="en-US"/>
        </w:rPr>
      </w:pPr>
      <w:r>
        <w:rPr>
          <w:sz w:val="20"/>
          <w:szCs w:val="20"/>
          <w:lang w:val="en-US" w:eastAsia="zh-CN" w:bidi="ar"/>
        </w:rPr>
        <w:t>5ch-a.</w:t>
      </w:r>
      <w:r>
        <w:rPr>
          <w:sz w:val="20"/>
          <w:szCs w:val="20"/>
          <w:lang w:val="en-US" w:eastAsia="zh-CN" w:bidi="ar"/>
        </w:rPr>
        <w:tab/>
        <w:t>Trusted AF (CTF) triggers Charging Data Request [Event] to CHF.</w:t>
      </w:r>
    </w:p>
    <w:p w14:paraId="5D6598E4" w14:textId="77777777" w:rsidR="00B30228" w:rsidRDefault="00000000">
      <w:pPr>
        <w:pStyle w:val="NormalWeb"/>
        <w:ind w:left="568" w:hanging="284"/>
        <w:rPr>
          <w:lang w:val="en-US" w:eastAsia="zh-CN" w:bidi="ar"/>
        </w:rPr>
      </w:pPr>
      <w:r>
        <w:rPr>
          <w:sz w:val="20"/>
          <w:szCs w:val="20"/>
          <w:lang w:val="en-US" w:eastAsia="zh-CN" w:bidi="ar"/>
        </w:rPr>
        <w:t>5ch-b.</w:t>
      </w:r>
      <w:r>
        <w:rPr>
          <w:sz w:val="20"/>
          <w:szCs w:val="20"/>
          <w:lang w:val="en-US" w:eastAsia="zh-CN" w:bidi="ar"/>
        </w:rPr>
        <w:tab/>
        <w:t>CHF creates a CDR.</w:t>
      </w:r>
    </w:p>
    <w:p w14:paraId="1DA74A02" w14:textId="77777777" w:rsidR="00B30228" w:rsidRDefault="00000000">
      <w:pPr>
        <w:pStyle w:val="NormalWeb"/>
        <w:ind w:left="568" w:hanging="284"/>
      </w:pPr>
      <w:r>
        <w:rPr>
          <w:sz w:val="20"/>
          <w:szCs w:val="20"/>
          <w:lang w:val="en-US" w:eastAsia="zh-CN" w:bidi="ar"/>
        </w:rPr>
        <w:t>5ch-c.</w:t>
      </w:r>
      <w:r>
        <w:rPr>
          <w:sz w:val="20"/>
          <w:szCs w:val="20"/>
          <w:lang w:val="en-US" w:eastAsia="zh-CN" w:bidi="ar"/>
        </w:rPr>
        <w:tab/>
        <w:t>CHF returns Charging Data Response [Event].</w:t>
      </w:r>
    </w:p>
    <w:p w14:paraId="35CEE6C6" w14:textId="77777777" w:rsidR="00B30228" w:rsidRDefault="00000000">
      <w:pPr>
        <w:pStyle w:val="Heading3"/>
        <w:rPr>
          <w:lang w:eastAsia="zh-CN"/>
        </w:rPr>
      </w:pPr>
      <w:bookmarkStart w:id="241" w:name="_Toc158068158"/>
      <w:bookmarkStart w:id="242" w:name="_Toc158069581"/>
      <w:r>
        <w:rPr>
          <w:lang w:eastAsia="zh-CN"/>
        </w:rPr>
        <w:t>5.4.5</w:t>
      </w:r>
      <w:r>
        <w:rPr>
          <w:lang w:eastAsia="zh-CN"/>
        </w:rPr>
        <w:tab/>
        <w:t>Evaluation</w:t>
      </w:r>
      <w:bookmarkEnd w:id="241"/>
      <w:bookmarkEnd w:id="242"/>
    </w:p>
    <w:p w14:paraId="719C50CA" w14:textId="2025A5A8" w:rsidR="00986182" w:rsidRDefault="00986182" w:rsidP="00986182">
      <w:pPr>
        <w:rPr>
          <w:lang w:eastAsia="zh-CN"/>
        </w:rPr>
      </w:pPr>
      <w:r>
        <w:rPr>
          <w:lang w:eastAsia="zh-CN"/>
        </w:rPr>
        <w:t>Solution #4.1, #4.3</w:t>
      </w:r>
      <w:r>
        <w:rPr>
          <w:lang w:val="en-US" w:eastAsia="zh-CN"/>
        </w:rPr>
        <w:t>,</w:t>
      </w:r>
      <w:r>
        <w:rPr>
          <w:lang w:eastAsia="zh-CN"/>
        </w:rPr>
        <w:t xml:space="preserve"> #4.4 all use GMLC as CTF</w:t>
      </w:r>
      <w:r>
        <w:rPr>
          <w:lang w:val="en-US" w:eastAsia="zh-CN"/>
        </w:rPr>
        <w:t xml:space="preserve"> and address different scenarios while</w:t>
      </w:r>
      <w:r>
        <w:rPr>
          <w:lang w:eastAsia="zh-CN"/>
        </w:rPr>
        <w:t xml:space="preserve"> solution #4.2 uses NEF as CTF</w:t>
      </w:r>
      <w:r>
        <w:rPr>
          <w:lang w:val="en-US" w:eastAsia="zh-CN"/>
        </w:rPr>
        <w:t xml:space="preserve"> and address the scenario with an exposure to an AF or Client UE, solution #4.5 utilizes trusted AF as CTF and address only the scenario with an exposure to an Trusted AF</w:t>
      </w:r>
      <w:r>
        <w:rPr>
          <w:lang w:eastAsia="zh-CN"/>
        </w:rPr>
        <w:t>.</w:t>
      </w:r>
    </w:p>
    <w:p w14:paraId="7177F0E9" w14:textId="3C7F0302" w:rsidR="00816634" w:rsidRDefault="00816634" w:rsidP="003A73D5">
      <w:pPr>
        <w:rPr>
          <w:rFonts w:eastAsia="SimSun"/>
          <w:lang w:eastAsia="zh-CN"/>
        </w:rPr>
      </w:pPr>
      <w:r>
        <w:rPr>
          <w:lang w:eastAsia="zh-CN"/>
        </w:rPr>
        <w:t xml:space="preserve">The enhancement of </w:t>
      </w:r>
      <w:r>
        <w:rPr>
          <w:lang w:val="en-US" w:eastAsia="zh-CN"/>
        </w:rPr>
        <w:t>Nchf</w:t>
      </w:r>
      <w:r>
        <w:rPr>
          <w:lang w:eastAsia="zh-CN"/>
        </w:rPr>
        <w:t xml:space="preserve"> and new parameters (i.e. Ranging and Sidelink Positioning Information) are needed. </w:t>
      </w:r>
    </w:p>
    <w:p w14:paraId="5D780EAC" w14:textId="77777777" w:rsidR="00B30228" w:rsidRDefault="00000000">
      <w:pPr>
        <w:pStyle w:val="Heading3"/>
        <w:rPr>
          <w:lang w:eastAsia="zh-CN"/>
        </w:rPr>
      </w:pPr>
      <w:bookmarkStart w:id="243" w:name="_Toc158068159"/>
      <w:bookmarkStart w:id="244" w:name="_Toc158069582"/>
      <w:r>
        <w:rPr>
          <w:lang w:eastAsia="zh-CN"/>
        </w:rPr>
        <w:t>5.4.6</w:t>
      </w:r>
      <w:r>
        <w:rPr>
          <w:lang w:eastAsia="zh-CN"/>
        </w:rPr>
        <w:tab/>
        <w:t>Conclusion</w:t>
      </w:r>
      <w:bookmarkEnd w:id="243"/>
      <w:bookmarkEnd w:id="244"/>
    </w:p>
    <w:p w14:paraId="2FF498D6" w14:textId="03B4D0A4" w:rsidR="00986182" w:rsidRDefault="00986182" w:rsidP="00986182">
      <w:pPr>
        <w:pStyle w:val="B1"/>
        <w:ind w:left="0" w:firstLine="0"/>
        <w:rPr>
          <w:rFonts w:eastAsia="SimSun"/>
          <w:lang w:eastAsia="zh-CN"/>
        </w:rPr>
      </w:pPr>
      <w:r>
        <w:t>It is concluded</w:t>
      </w:r>
      <w:r>
        <w:rPr>
          <w:lang w:eastAsia="zh-CN"/>
        </w:rPr>
        <w:t xml:space="preserve"> that the solutions #4.1, #4.2, #4.3 and #4.4 are the feasible solution.</w:t>
      </w:r>
    </w:p>
    <w:p w14:paraId="2DFB62FC" w14:textId="77777777" w:rsidR="00B30228" w:rsidRDefault="00000000">
      <w:pPr>
        <w:pStyle w:val="Heading1"/>
      </w:pPr>
      <w:bookmarkStart w:id="245" w:name="_Toc158068160"/>
      <w:bookmarkStart w:id="246" w:name="_Toc158069583"/>
      <w:r>
        <w:t>6.</w:t>
      </w:r>
      <w:r>
        <w:tab/>
        <w:t>Conclusions and Recommendations</w:t>
      </w:r>
      <w:bookmarkEnd w:id="245"/>
      <w:bookmarkEnd w:id="246"/>
    </w:p>
    <w:p w14:paraId="3D8D75BD" w14:textId="77777777" w:rsidR="00961054" w:rsidRDefault="00961054" w:rsidP="00961054">
      <w:pPr>
        <w:rPr>
          <w:lang w:eastAsia="zh-CN"/>
        </w:rPr>
      </w:pPr>
      <w:r>
        <w:rPr>
          <w:lang w:eastAsia="zh-CN"/>
        </w:rPr>
        <w:t>The conclusions for identified key issues are:</w:t>
      </w:r>
    </w:p>
    <w:p w14:paraId="76EA9AB0"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Ranging/Sidelink Positioning UE Discovery</w:t>
      </w:r>
      <w:r>
        <w:rPr>
          <w:lang w:eastAsia="zh-CN"/>
        </w:rPr>
        <w:t>: solutions as per clause 5.1.6 conclusion.</w:t>
      </w:r>
    </w:p>
    <w:p w14:paraId="213D59A3" w14:textId="77777777" w:rsidR="00961054" w:rsidRDefault="00961054" w:rsidP="00961054">
      <w:pPr>
        <w:pStyle w:val="B1"/>
        <w:rPr>
          <w:lang w:eastAsia="zh-CN"/>
        </w:rPr>
      </w:pPr>
      <w:r>
        <w:rPr>
          <w:lang w:eastAsia="zh-CN"/>
        </w:rPr>
        <w:lastRenderedPageBreak/>
        <w:t>-</w:t>
      </w:r>
      <w:r>
        <w:rPr>
          <w:lang w:eastAsia="zh-CN"/>
        </w:rPr>
        <w:tab/>
      </w:r>
      <w:r w:rsidRPr="00074F19">
        <w:t xml:space="preserve">5GS charging for </w:t>
      </w:r>
      <w:r w:rsidRPr="0014750B">
        <w:t>UE positioning assisted by Sidelink Positioning and involving 5GC</w:t>
      </w:r>
      <w:r>
        <w:rPr>
          <w:lang w:eastAsia="zh-CN"/>
        </w:rPr>
        <w:t>: solutions as per clause 5.2.6 conclusion.</w:t>
      </w:r>
    </w:p>
    <w:p w14:paraId="49A473E4" w14:textId="77777777" w:rsidR="00961054" w:rsidRDefault="00961054" w:rsidP="00961054">
      <w:pPr>
        <w:pStyle w:val="B1"/>
        <w:rPr>
          <w:lang w:eastAsia="zh-CN"/>
        </w:rPr>
      </w:pPr>
      <w:r>
        <w:rPr>
          <w:lang w:eastAsia="zh-CN"/>
        </w:rPr>
        <w:t>-</w:t>
      </w:r>
      <w:r>
        <w:rPr>
          <w:lang w:eastAsia="zh-CN"/>
        </w:rPr>
        <w:tab/>
      </w:r>
      <w:r w:rsidRPr="00074F19">
        <w:t xml:space="preserve">5GS charging for </w:t>
      </w:r>
      <w:r w:rsidRPr="0014750B">
        <w:t>UE only Sidelink Positioning for Target UE using Located UE</w:t>
      </w:r>
      <w:r>
        <w:rPr>
          <w:lang w:eastAsia="zh-CN"/>
        </w:rPr>
        <w:t>: solutions as per clause 5.3.6 conclusions.</w:t>
      </w:r>
    </w:p>
    <w:p w14:paraId="44FEDC14" w14:textId="77777777" w:rsidR="00961054" w:rsidRPr="00EF6399" w:rsidRDefault="00961054" w:rsidP="00961054">
      <w:pPr>
        <w:pStyle w:val="B1"/>
        <w:rPr>
          <w:lang w:eastAsia="zh-CN"/>
        </w:rPr>
      </w:pPr>
      <w:r>
        <w:rPr>
          <w:lang w:eastAsia="zh-CN"/>
        </w:rPr>
        <w:t>-</w:t>
      </w:r>
      <w:r>
        <w:rPr>
          <w:lang w:eastAsia="zh-CN"/>
        </w:rPr>
        <w:tab/>
      </w:r>
      <w:r w:rsidRPr="00074F19">
        <w:t xml:space="preserve">5GS charging for </w:t>
      </w:r>
      <w:r>
        <w:rPr>
          <w:lang w:eastAsia="zh-CN"/>
        </w:rPr>
        <w:t>Ranging/SL Positioning service exposure: solutions as per clause 5.4.6 conclusions.</w:t>
      </w:r>
    </w:p>
    <w:p w14:paraId="004DB47A" w14:textId="77777777" w:rsidR="00961054" w:rsidRPr="00AB3C97" w:rsidRDefault="00961054" w:rsidP="00961054">
      <w:pPr>
        <w:rPr>
          <w:lang w:eastAsia="zh-CN"/>
        </w:rPr>
      </w:pPr>
      <w:r>
        <w:t xml:space="preserve">To support converged charging for </w:t>
      </w:r>
      <w:r w:rsidRPr="0014750B">
        <w:t>Ranging</w:t>
      </w:r>
      <w:r>
        <w:t xml:space="preserve"> and </w:t>
      </w:r>
      <w:r w:rsidRPr="0014750B">
        <w:t>Sidelink Positioning</w:t>
      </w:r>
      <w:r>
        <w:t xml:space="preserve"> </w:t>
      </w:r>
      <w:r w:rsidRPr="00C410EF">
        <w:t>in</w:t>
      </w:r>
      <w:r>
        <w:t xml:space="preserve"> normative work, i</w:t>
      </w:r>
      <w:r w:rsidRPr="00C410EF">
        <w:t xml:space="preserve">t is recommended </w:t>
      </w:r>
      <w:r>
        <w:t xml:space="preserve">to </w:t>
      </w:r>
      <w:r>
        <w:rPr>
          <w:lang w:eastAsia="zh-CN"/>
        </w:rPr>
        <w:t xml:space="preserve">specify the business roles, </w:t>
      </w:r>
      <w:r>
        <w:t>requirements, architectures and solutions</w:t>
      </w:r>
      <w:r>
        <w:rPr>
          <w:lang w:eastAsia="zh-CN"/>
        </w:rPr>
        <w:t xml:space="preserve"> </w:t>
      </w:r>
      <w:r>
        <w:t>for the aspects mentioned above</w:t>
      </w:r>
      <w:r>
        <w:rPr>
          <w:lang w:eastAsia="zh-CN"/>
        </w:rPr>
        <w:t>.</w:t>
      </w:r>
    </w:p>
    <w:p w14:paraId="4DC728BF" w14:textId="77777777" w:rsidR="00B30228" w:rsidRDefault="00000000">
      <w:pPr>
        <w:pStyle w:val="Heading8"/>
      </w:pPr>
      <w:r>
        <w:br w:type="page"/>
      </w:r>
    </w:p>
    <w:p w14:paraId="6C72FBFA" w14:textId="2DB1F844" w:rsidR="00B30228" w:rsidRDefault="00000000">
      <w:pPr>
        <w:pStyle w:val="Heading8"/>
      </w:pPr>
      <w:bookmarkStart w:id="247" w:name="_Toc158068161"/>
      <w:bookmarkStart w:id="248" w:name="_Toc158069584"/>
      <w:r>
        <w:lastRenderedPageBreak/>
        <w:t xml:space="preserve">Annex </w:t>
      </w:r>
      <w:r w:rsidR="00673ADF">
        <w:t>A</w:t>
      </w:r>
      <w:r>
        <w:t xml:space="preserve"> (informative):</w:t>
      </w:r>
      <w:r>
        <w:br/>
        <w:t>Change history</w:t>
      </w:r>
      <w:bookmarkEnd w:id="247"/>
      <w:bookmarkEnd w:id="248"/>
    </w:p>
    <w:p w14:paraId="1239A8CC" w14:textId="77777777" w:rsidR="00B30228" w:rsidRDefault="00B30228">
      <w:pPr>
        <w:pStyle w:val="TH"/>
      </w:pPr>
      <w:bookmarkStart w:id="249" w:name="historyclause"/>
      <w:bookmarkEnd w:id="2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B30228" w14:paraId="2151A38B" w14:textId="77777777">
        <w:trPr>
          <w:cantSplit/>
        </w:trPr>
        <w:tc>
          <w:tcPr>
            <w:tcW w:w="9639" w:type="dxa"/>
            <w:gridSpan w:val="8"/>
            <w:tcBorders>
              <w:bottom w:val="nil"/>
            </w:tcBorders>
            <w:shd w:val="solid" w:color="FFFFFF" w:fill="auto"/>
          </w:tcPr>
          <w:p w14:paraId="490D6111" w14:textId="77777777" w:rsidR="00B30228" w:rsidRDefault="00000000">
            <w:pPr>
              <w:pStyle w:val="TAL"/>
              <w:jc w:val="center"/>
              <w:rPr>
                <w:b/>
                <w:sz w:val="16"/>
              </w:rPr>
            </w:pPr>
            <w:r>
              <w:rPr>
                <w:b/>
              </w:rPr>
              <w:t>Change history</w:t>
            </w:r>
          </w:p>
        </w:tc>
      </w:tr>
      <w:tr w:rsidR="00B30228" w14:paraId="45A371B3" w14:textId="77777777">
        <w:tc>
          <w:tcPr>
            <w:tcW w:w="800" w:type="dxa"/>
            <w:shd w:val="pct10" w:color="auto" w:fill="FFFFFF"/>
          </w:tcPr>
          <w:p w14:paraId="53FBC138" w14:textId="77777777" w:rsidR="00B30228" w:rsidRDefault="00000000">
            <w:pPr>
              <w:pStyle w:val="TAL"/>
              <w:rPr>
                <w:b/>
                <w:sz w:val="16"/>
              </w:rPr>
            </w:pPr>
            <w:r>
              <w:rPr>
                <w:b/>
                <w:sz w:val="16"/>
              </w:rPr>
              <w:t>Date</w:t>
            </w:r>
          </w:p>
        </w:tc>
        <w:tc>
          <w:tcPr>
            <w:tcW w:w="800" w:type="dxa"/>
            <w:shd w:val="pct10" w:color="auto" w:fill="FFFFFF"/>
          </w:tcPr>
          <w:p w14:paraId="7C30643F" w14:textId="77777777" w:rsidR="00B30228" w:rsidRDefault="00000000">
            <w:pPr>
              <w:pStyle w:val="TAL"/>
              <w:rPr>
                <w:b/>
                <w:sz w:val="16"/>
              </w:rPr>
            </w:pPr>
            <w:r>
              <w:rPr>
                <w:b/>
                <w:sz w:val="16"/>
              </w:rPr>
              <w:t>Meeting</w:t>
            </w:r>
          </w:p>
        </w:tc>
        <w:tc>
          <w:tcPr>
            <w:tcW w:w="1094" w:type="dxa"/>
            <w:shd w:val="pct10" w:color="auto" w:fill="FFFFFF"/>
          </w:tcPr>
          <w:p w14:paraId="6782BC18" w14:textId="77777777" w:rsidR="00B30228" w:rsidRDefault="00000000">
            <w:pPr>
              <w:pStyle w:val="TAL"/>
              <w:rPr>
                <w:b/>
                <w:sz w:val="16"/>
              </w:rPr>
            </w:pPr>
            <w:r>
              <w:rPr>
                <w:b/>
                <w:sz w:val="16"/>
              </w:rPr>
              <w:t>TDoc</w:t>
            </w:r>
          </w:p>
        </w:tc>
        <w:tc>
          <w:tcPr>
            <w:tcW w:w="425" w:type="dxa"/>
            <w:shd w:val="pct10" w:color="auto" w:fill="FFFFFF"/>
          </w:tcPr>
          <w:p w14:paraId="1D76E4A0" w14:textId="77777777" w:rsidR="00B30228" w:rsidRDefault="00000000">
            <w:pPr>
              <w:pStyle w:val="TAL"/>
              <w:rPr>
                <w:b/>
                <w:sz w:val="16"/>
              </w:rPr>
            </w:pPr>
            <w:r>
              <w:rPr>
                <w:b/>
                <w:sz w:val="16"/>
              </w:rPr>
              <w:t>CR</w:t>
            </w:r>
          </w:p>
        </w:tc>
        <w:tc>
          <w:tcPr>
            <w:tcW w:w="425" w:type="dxa"/>
            <w:shd w:val="pct10" w:color="auto" w:fill="FFFFFF"/>
          </w:tcPr>
          <w:p w14:paraId="752D83EC" w14:textId="77777777" w:rsidR="00B30228" w:rsidRDefault="00000000">
            <w:pPr>
              <w:pStyle w:val="TAL"/>
              <w:rPr>
                <w:b/>
                <w:sz w:val="16"/>
              </w:rPr>
            </w:pPr>
            <w:r>
              <w:rPr>
                <w:b/>
                <w:sz w:val="16"/>
              </w:rPr>
              <w:t>Rev</w:t>
            </w:r>
          </w:p>
        </w:tc>
        <w:tc>
          <w:tcPr>
            <w:tcW w:w="425" w:type="dxa"/>
            <w:shd w:val="pct10" w:color="auto" w:fill="FFFFFF"/>
          </w:tcPr>
          <w:p w14:paraId="6E2ADE9B" w14:textId="77777777" w:rsidR="00B30228" w:rsidRDefault="00000000">
            <w:pPr>
              <w:pStyle w:val="TAL"/>
              <w:rPr>
                <w:b/>
                <w:sz w:val="16"/>
              </w:rPr>
            </w:pPr>
            <w:r>
              <w:rPr>
                <w:b/>
                <w:sz w:val="16"/>
              </w:rPr>
              <w:t>Cat</w:t>
            </w:r>
          </w:p>
        </w:tc>
        <w:tc>
          <w:tcPr>
            <w:tcW w:w="4962" w:type="dxa"/>
            <w:shd w:val="pct10" w:color="auto" w:fill="FFFFFF"/>
          </w:tcPr>
          <w:p w14:paraId="7DAAD378" w14:textId="77777777" w:rsidR="00B30228" w:rsidRDefault="00000000">
            <w:pPr>
              <w:pStyle w:val="TAL"/>
              <w:rPr>
                <w:b/>
                <w:sz w:val="16"/>
              </w:rPr>
            </w:pPr>
            <w:r>
              <w:rPr>
                <w:b/>
                <w:sz w:val="16"/>
              </w:rPr>
              <w:t>Subject/Comment</w:t>
            </w:r>
          </w:p>
        </w:tc>
        <w:tc>
          <w:tcPr>
            <w:tcW w:w="708" w:type="dxa"/>
            <w:shd w:val="pct10" w:color="auto" w:fill="FFFFFF"/>
          </w:tcPr>
          <w:p w14:paraId="1D7FA9D7" w14:textId="77777777" w:rsidR="00B30228" w:rsidRDefault="00000000">
            <w:pPr>
              <w:pStyle w:val="TAL"/>
              <w:rPr>
                <w:b/>
                <w:sz w:val="16"/>
              </w:rPr>
            </w:pPr>
            <w:r>
              <w:rPr>
                <w:b/>
                <w:sz w:val="16"/>
              </w:rPr>
              <w:t>New version</w:t>
            </w:r>
          </w:p>
        </w:tc>
      </w:tr>
      <w:tr w:rsidR="00B30228" w14:paraId="1989C620" w14:textId="77777777">
        <w:tc>
          <w:tcPr>
            <w:tcW w:w="800" w:type="dxa"/>
            <w:shd w:val="solid" w:color="FFFFFF" w:fill="auto"/>
          </w:tcPr>
          <w:p w14:paraId="2A4DBCA4"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34AA68A"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61E3B022" w14:textId="77777777" w:rsidR="00B30228" w:rsidRDefault="00000000">
            <w:pPr>
              <w:pStyle w:val="TAC"/>
              <w:rPr>
                <w:sz w:val="16"/>
                <w:szCs w:val="16"/>
              </w:rPr>
            </w:pPr>
            <w:r>
              <w:rPr>
                <w:sz w:val="16"/>
                <w:szCs w:val="16"/>
              </w:rPr>
              <w:t>S5-235300</w:t>
            </w:r>
          </w:p>
        </w:tc>
        <w:tc>
          <w:tcPr>
            <w:tcW w:w="425" w:type="dxa"/>
            <w:shd w:val="solid" w:color="FFFFFF" w:fill="auto"/>
          </w:tcPr>
          <w:p w14:paraId="76E8E470" w14:textId="77777777" w:rsidR="00B30228" w:rsidRDefault="00B30228">
            <w:pPr>
              <w:pStyle w:val="TAL"/>
              <w:rPr>
                <w:sz w:val="16"/>
                <w:szCs w:val="16"/>
              </w:rPr>
            </w:pPr>
          </w:p>
        </w:tc>
        <w:tc>
          <w:tcPr>
            <w:tcW w:w="425" w:type="dxa"/>
            <w:shd w:val="solid" w:color="FFFFFF" w:fill="auto"/>
          </w:tcPr>
          <w:p w14:paraId="5F909698" w14:textId="77777777" w:rsidR="00B30228" w:rsidRDefault="00B30228">
            <w:pPr>
              <w:pStyle w:val="TAR"/>
              <w:rPr>
                <w:sz w:val="16"/>
                <w:szCs w:val="16"/>
              </w:rPr>
            </w:pPr>
          </w:p>
        </w:tc>
        <w:tc>
          <w:tcPr>
            <w:tcW w:w="425" w:type="dxa"/>
            <w:shd w:val="solid" w:color="FFFFFF" w:fill="auto"/>
          </w:tcPr>
          <w:p w14:paraId="48EE3370" w14:textId="77777777" w:rsidR="00B30228" w:rsidRDefault="00B30228">
            <w:pPr>
              <w:pStyle w:val="TAC"/>
              <w:rPr>
                <w:sz w:val="16"/>
                <w:szCs w:val="16"/>
              </w:rPr>
            </w:pPr>
          </w:p>
        </w:tc>
        <w:tc>
          <w:tcPr>
            <w:tcW w:w="4962" w:type="dxa"/>
            <w:shd w:val="solid" w:color="FFFFFF" w:fill="auto"/>
          </w:tcPr>
          <w:p w14:paraId="753830F1" w14:textId="77777777" w:rsidR="00B30228" w:rsidRDefault="00000000">
            <w:pPr>
              <w:pStyle w:val="TAL"/>
              <w:rPr>
                <w:sz w:val="16"/>
                <w:szCs w:val="16"/>
              </w:rPr>
            </w:pPr>
            <w:r>
              <w:rPr>
                <w:sz w:val="16"/>
                <w:szCs w:val="16"/>
              </w:rPr>
              <w:t>Initial skeleton</w:t>
            </w:r>
          </w:p>
        </w:tc>
        <w:tc>
          <w:tcPr>
            <w:tcW w:w="708" w:type="dxa"/>
            <w:shd w:val="solid" w:color="FFFFFF" w:fill="auto"/>
          </w:tcPr>
          <w:p w14:paraId="07BA84EA" w14:textId="77777777" w:rsidR="00B30228" w:rsidRDefault="00000000">
            <w:pPr>
              <w:pStyle w:val="TAC"/>
              <w:rPr>
                <w:sz w:val="16"/>
                <w:szCs w:val="16"/>
                <w:lang w:eastAsia="zh-CN"/>
              </w:rPr>
            </w:pPr>
            <w:r>
              <w:rPr>
                <w:rFonts w:hint="eastAsia"/>
                <w:sz w:val="16"/>
                <w:szCs w:val="16"/>
                <w:lang w:eastAsia="zh-CN"/>
              </w:rPr>
              <w:t>0.0.0</w:t>
            </w:r>
          </w:p>
        </w:tc>
      </w:tr>
      <w:tr w:rsidR="00B30228" w14:paraId="407163F4" w14:textId="77777777">
        <w:tc>
          <w:tcPr>
            <w:tcW w:w="800" w:type="dxa"/>
            <w:shd w:val="solid" w:color="FFFFFF" w:fill="auto"/>
          </w:tcPr>
          <w:p w14:paraId="5582672E" w14:textId="77777777" w:rsidR="00B30228" w:rsidRDefault="00000000">
            <w:pPr>
              <w:pStyle w:val="TAC"/>
              <w:rPr>
                <w:sz w:val="16"/>
                <w:szCs w:val="16"/>
                <w:lang w:eastAsia="zh-CN"/>
              </w:rPr>
            </w:pPr>
            <w:r>
              <w:rPr>
                <w:rFonts w:hint="eastAsia"/>
                <w:sz w:val="16"/>
                <w:szCs w:val="16"/>
                <w:lang w:eastAsia="zh-CN"/>
              </w:rPr>
              <w:t>2023-0</w:t>
            </w:r>
            <w:r>
              <w:rPr>
                <w:sz w:val="16"/>
                <w:szCs w:val="16"/>
                <w:lang w:eastAsia="zh-CN"/>
              </w:rPr>
              <w:t>8</w:t>
            </w:r>
          </w:p>
        </w:tc>
        <w:tc>
          <w:tcPr>
            <w:tcW w:w="800" w:type="dxa"/>
            <w:shd w:val="solid" w:color="FFFFFF" w:fill="auto"/>
          </w:tcPr>
          <w:p w14:paraId="06BD3A56"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50</w:t>
            </w:r>
          </w:p>
        </w:tc>
        <w:tc>
          <w:tcPr>
            <w:tcW w:w="1094" w:type="dxa"/>
            <w:shd w:val="solid" w:color="FFFFFF" w:fill="auto"/>
          </w:tcPr>
          <w:p w14:paraId="2473BAED" w14:textId="77777777" w:rsidR="00B30228" w:rsidRDefault="00000000">
            <w:pPr>
              <w:pStyle w:val="TAC"/>
              <w:rPr>
                <w:sz w:val="16"/>
                <w:szCs w:val="16"/>
              </w:rPr>
            </w:pPr>
            <w:r>
              <w:rPr>
                <w:sz w:val="16"/>
                <w:szCs w:val="16"/>
              </w:rPr>
              <w:t>S5-235303</w:t>
            </w:r>
          </w:p>
          <w:p w14:paraId="06D6ED18" w14:textId="77777777" w:rsidR="00B30228" w:rsidRDefault="00000000">
            <w:pPr>
              <w:pStyle w:val="TAC"/>
              <w:rPr>
                <w:sz w:val="16"/>
                <w:szCs w:val="16"/>
              </w:rPr>
            </w:pPr>
            <w:r>
              <w:rPr>
                <w:sz w:val="16"/>
                <w:szCs w:val="16"/>
              </w:rPr>
              <w:t>S5-235304</w:t>
            </w:r>
          </w:p>
          <w:p w14:paraId="7E5260C5" w14:textId="77777777" w:rsidR="00B30228" w:rsidRDefault="00000000">
            <w:pPr>
              <w:pStyle w:val="TAC"/>
              <w:rPr>
                <w:sz w:val="16"/>
                <w:szCs w:val="16"/>
              </w:rPr>
            </w:pPr>
            <w:r>
              <w:rPr>
                <w:sz w:val="16"/>
                <w:szCs w:val="16"/>
              </w:rPr>
              <w:t>S5-235305</w:t>
            </w:r>
          </w:p>
          <w:p w14:paraId="39576878" w14:textId="77777777" w:rsidR="00B30228" w:rsidRDefault="00000000">
            <w:pPr>
              <w:pStyle w:val="TAC"/>
              <w:rPr>
                <w:sz w:val="16"/>
                <w:szCs w:val="16"/>
              </w:rPr>
            </w:pPr>
            <w:r>
              <w:rPr>
                <w:sz w:val="16"/>
                <w:szCs w:val="16"/>
              </w:rPr>
              <w:t>S5-235974</w:t>
            </w:r>
          </w:p>
          <w:p w14:paraId="694F83A8" w14:textId="77777777" w:rsidR="00B30228" w:rsidRDefault="00000000">
            <w:pPr>
              <w:pStyle w:val="TAC"/>
              <w:rPr>
                <w:sz w:val="16"/>
                <w:szCs w:val="16"/>
              </w:rPr>
            </w:pPr>
            <w:r>
              <w:rPr>
                <w:sz w:val="16"/>
                <w:szCs w:val="16"/>
              </w:rPr>
              <w:t>S5-235975</w:t>
            </w:r>
          </w:p>
          <w:p w14:paraId="2A7AA97C" w14:textId="77777777" w:rsidR="00B30228" w:rsidRDefault="00000000">
            <w:pPr>
              <w:pStyle w:val="TAC"/>
              <w:rPr>
                <w:sz w:val="16"/>
                <w:szCs w:val="16"/>
              </w:rPr>
            </w:pPr>
            <w:r>
              <w:rPr>
                <w:sz w:val="16"/>
                <w:szCs w:val="16"/>
              </w:rPr>
              <w:t>S5-235976</w:t>
            </w:r>
          </w:p>
          <w:p w14:paraId="3EC4D1A3" w14:textId="77777777" w:rsidR="00B30228" w:rsidRDefault="00000000">
            <w:pPr>
              <w:pStyle w:val="TAC"/>
              <w:rPr>
                <w:sz w:val="16"/>
                <w:szCs w:val="16"/>
              </w:rPr>
            </w:pPr>
            <w:r>
              <w:rPr>
                <w:sz w:val="16"/>
                <w:szCs w:val="16"/>
              </w:rPr>
              <w:t>S5-235987</w:t>
            </w:r>
          </w:p>
          <w:p w14:paraId="1FAB4105" w14:textId="77777777" w:rsidR="00B30228" w:rsidRDefault="00B30228">
            <w:pPr>
              <w:pStyle w:val="TAC"/>
              <w:rPr>
                <w:sz w:val="16"/>
                <w:szCs w:val="16"/>
              </w:rPr>
            </w:pPr>
          </w:p>
          <w:p w14:paraId="07EA1863" w14:textId="77777777" w:rsidR="00B30228" w:rsidRDefault="00000000">
            <w:pPr>
              <w:pStyle w:val="TAC"/>
              <w:rPr>
                <w:sz w:val="16"/>
                <w:szCs w:val="16"/>
              </w:rPr>
            </w:pPr>
            <w:r>
              <w:rPr>
                <w:sz w:val="16"/>
                <w:szCs w:val="16"/>
              </w:rPr>
              <w:t>S5-235310</w:t>
            </w:r>
          </w:p>
          <w:p w14:paraId="3AB650F4" w14:textId="77777777" w:rsidR="00B30228" w:rsidRDefault="00B30228">
            <w:pPr>
              <w:pStyle w:val="TAC"/>
              <w:rPr>
                <w:sz w:val="16"/>
                <w:szCs w:val="16"/>
              </w:rPr>
            </w:pPr>
          </w:p>
          <w:p w14:paraId="7F4C62F3" w14:textId="77777777" w:rsidR="00B30228" w:rsidRDefault="00000000">
            <w:pPr>
              <w:pStyle w:val="TAC"/>
              <w:rPr>
                <w:sz w:val="16"/>
                <w:szCs w:val="16"/>
              </w:rPr>
            </w:pPr>
            <w:r>
              <w:rPr>
                <w:sz w:val="16"/>
                <w:szCs w:val="16"/>
              </w:rPr>
              <w:t>S5-235985</w:t>
            </w:r>
          </w:p>
          <w:p w14:paraId="307CFAF7" w14:textId="77777777" w:rsidR="00B30228" w:rsidRDefault="00B30228">
            <w:pPr>
              <w:pStyle w:val="TAC"/>
              <w:rPr>
                <w:sz w:val="16"/>
                <w:szCs w:val="16"/>
              </w:rPr>
            </w:pPr>
          </w:p>
          <w:p w14:paraId="45B4A4C8" w14:textId="77777777" w:rsidR="00B30228" w:rsidRDefault="00000000">
            <w:pPr>
              <w:pStyle w:val="TAC"/>
              <w:rPr>
                <w:sz w:val="16"/>
                <w:szCs w:val="16"/>
              </w:rPr>
            </w:pPr>
            <w:r>
              <w:rPr>
                <w:sz w:val="16"/>
                <w:szCs w:val="16"/>
              </w:rPr>
              <w:t>S5-235986</w:t>
            </w:r>
          </w:p>
        </w:tc>
        <w:tc>
          <w:tcPr>
            <w:tcW w:w="425" w:type="dxa"/>
            <w:shd w:val="solid" w:color="FFFFFF" w:fill="auto"/>
          </w:tcPr>
          <w:p w14:paraId="3E225856" w14:textId="77777777" w:rsidR="00B30228" w:rsidRDefault="00B30228">
            <w:pPr>
              <w:pStyle w:val="TAL"/>
              <w:rPr>
                <w:sz w:val="16"/>
                <w:szCs w:val="16"/>
              </w:rPr>
            </w:pPr>
          </w:p>
        </w:tc>
        <w:tc>
          <w:tcPr>
            <w:tcW w:w="425" w:type="dxa"/>
            <w:shd w:val="solid" w:color="FFFFFF" w:fill="auto"/>
          </w:tcPr>
          <w:p w14:paraId="46A3A040" w14:textId="77777777" w:rsidR="00B30228" w:rsidRDefault="00B30228">
            <w:pPr>
              <w:pStyle w:val="TAR"/>
              <w:rPr>
                <w:sz w:val="16"/>
                <w:szCs w:val="16"/>
              </w:rPr>
            </w:pPr>
          </w:p>
        </w:tc>
        <w:tc>
          <w:tcPr>
            <w:tcW w:w="425" w:type="dxa"/>
            <w:shd w:val="solid" w:color="FFFFFF" w:fill="auto"/>
          </w:tcPr>
          <w:p w14:paraId="0E479C42" w14:textId="77777777" w:rsidR="00B30228" w:rsidRDefault="00B30228">
            <w:pPr>
              <w:pStyle w:val="TAC"/>
              <w:rPr>
                <w:sz w:val="16"/>
                <w:szCs w:val="16"/>
              </w:rPr>
            </w:pPr>
          </w:p>
        </w:tc>
        <w:tc>
          <w:tcPr>
            <w:tcW w:w="4962" w:type="dxa"/>
            <w:shd w:val="solid" w:color="FFFFFF" w:fill="auto"/>
          </w:tcPr>
          <w:p w14:paraId="6C423DC1" w14:textId="77777777" w:rsidR="00B30228" w:rsidRDefault="00000000">
            <w:pPr>
              <w:pStyle w:val="TAL"/>
              <w:rPr>
                <w:sz w:val="16"/>
                <w:szCs w:val="16"/>
              </w:rPr>
            </w:pPr>
            <w:r>
              <w:rPr>
                <w:sz w:val="16"/>
                <w:szCs w:val="16"/>
              </w:rPr>
              <w:t>Update of the skeleton</w:t>
            </w:r>
          </w:p>
          <w:p w14:paraId="444814A4" w14:textId="77777777" w:rsidR="00B30228" w:rsidRDefault="00000000">
            <w:pPr>
              <w:pStyle w:val="TAL"/>
              <w:rPr>
                <w:sz w:val="16"/>
                <w:szCs w:val="16"/>
              </w:rPr>
            </w:pPr>
            <w:r>
              <w:rPr>
                <w:sz w:val="16"/>
                <w:szCs w:val="16"/>
              </w:rPr>
              <w:t>Update of the Scope</w:t>
            </w:r>
          </w:p>
          <w:p w14:paraId="1C4CB76A" w14:textId="77777777" w:rsidR="00B30228" w:rsidRDefault="00000000">
            <w:pPr>
              <w:pStyle w:val="TAL"/>
              <w:rPr>
                <w:sz w:val="16"/>
                <w:szCs w:val="16"/>
              </w:rPr>
            </w:pPr>
            <w:r>
              <w:rPr>
                <w:sz w:val="16"/>
                <w:szCs w:val="16"/>
              </w:rPr>
              <w:t>Update of the Reference</w:t>
            </w:r>
          </w:p>
          <w:p w14:paraId="46251D32" w14:textId="77777777" w:rsidR="00B30228" w:rsidRDefault="00000000">
            <w:pPr>
              <w:pStyle w:val="TAL"/>
              <w:rPr>
                <w:sz w:val="16"/>
                <w:szCs w:val="16"/>
              </w:rPr>
            </w:pPr>
            <w:r>
              <w:rPr>
                <w:sz w:val="16"/>
                <w:szCs w:val="16"/>
              </w:rPr>
              <w:t>Update of the terms, symbols and abbreviations</w:t>
            </w:r>
          </w:p>
          <w:p w14:paraId="18DDF024" w14:textId="77777777" w:rsidR="00B30228" w:rsidRDefault="00000000">
            <w:pPr>
              <w:pStyle w:val="TAL"/>
              <w:rPr>
                <w:sz w:val="16"/>
                <w:szCs w:val="16"/>
              </w:rPr>
            </w:pPr>
            <w:r>
              <w:rPr>
                <w:sz w:val="16"/>
                <w:szCs w:val="16"/>
              </w:rPr>
              <w:t>Update of the Overview</w:t>
            </w:r>
          </w:p>
          <w:p w14:paraId="15525AEA" w14:textId="77777777" w:rsidR="00B30228" w:rsidRDefault="00000000">
            <w:pPr>
              <w:pStyle w:val="TAL"/>
              <w:rPr>
                <w:sz w:val="16"/>
                <w:szCs w:val="16"/>
              </w:rPr>
            </w:pPr>
            <w:r>
              <w:rPr>
                <w:sz w:val="16"/>
                <w:szCs w:val="16"/>
              </w:rPr>
              <w:t>Update of the Business roles</w:t>
            </w:r>
          </w:p>
          <w:p w14:paraId="13768193" w14:textId="77777777" w:rsidR="00B30228" w:rsidRDefault="00000000">
            <w:pPr>
              <w:pStyle w:val="TAL"/>
              <w:rPr>
                <w:sz w:val="16"/>
                <w:szCs w:val="16"/>
              </w:rPr>
            </w:pPr>
            <w:r>
              <w:rPr>
                <w:sz w:val="16"/>
                <w:szCs w:val="16"/>
              </w:rPr>
              <w:t>Add charging scenarios and key issues for Ranging Sidelink Positioning UE Discovery</w:t>
            </w:r>
          </w:p>
          <w:p w14:paraId="4455B194" w14:textId="77777777" w:rsidR="00B30228" w:rsidRDefault="00000000">
            <w:pPr>
              <w:pStyle w:val="TAL"/>
              <w:rPr>
                <w:sz w:val="16"/>
                <w:szCs w:val="16"/>
              </w:rPr>
            </w:pPr>
            <w:r>
              <w:rPr>
                <w:sz w:val="16"/>
                <w:szCs w:val="16"/>
              </w:rPr>
              <w:t>Add charging scenarios and key issues for UE positioning assisted by Sidelink Positioning and involving 5GC</w:t>
            </w:r>
          </w:p>
          <w:p w14:paraId="268A580E" w14:textId="77777777" w:rsidR="00B30228" w:rsidRDefault="00000000">
            <w:pPr>
              <w:pStyle w:val="TAL"/>
              <w:rPr>
                <w:sz w:val="16"/>
                <w:szCs w:val="16"/>
              </w:rPr>
            </w:pPr>
            <w:r>
              <w:rPr>
                <w:sz w:val="16"/>
                <w:szCs w:val="16"/>
              </w:rPr>
              <w:t>Add charging scenarios and key issues for UE only Sidelink Positioning for Target UE using Located UE</w:t>
            </w:r>
          </w:p>
          <w:p w14:paraId="2460CA09" w14:textId="77777777" w:rsidR="00B30228" w:rsidRDefault="00000000">
            <w:pPr>
              <w:pStyle w:val="TAL"/>
              <w:rPr>
                <w:sz w:val="16"/>
                <w:szCs w:val="16"/>
              </w:rPr>
            </w:pPr>
            <w:r>
              <w:rPr>
                <w:sz w:val="16"/>
                <w:szCs w:val="16"/>
              </w:rPr>
              <w:t>Add charging scenarios and key issues for Ranging SL Positioning service exposure</w:t>
            </w:r>
          </w:p>
        </w:tc>
        <w:tc>
          <w:tcPr>
            <w:tcW w:w="708" w:type="dxa"/>
            <w:shd w:val="solid" w:color="FFFFFF" w:fill="auto"/>
          </w:tcPr>
          <w:p w14:paraId="3033708B" w14:textId="77777777" w:rsidR="00B30228" w:rsidRDefault="00000000">
            <w:pPr>
              <w:pStyle w:val="TAC"/>
              <w:rPr>
                <w:sz w:val="16"/>
                <w:szCs w:val="16"/>
                <w:lang w:eastAsia="zh-CN"/>
              </w:rPr>
            </w:pPr>
            <w:r>
              <w:rPr>
                <w:rFonts w:hint="eastAsia"/>
                <w:sz w:val="16"/>
                <w:szCs w:val="16"/>
                <w:lang w:eastAsia="zh-CN"/>
              </w:rPr>
              <w:t>0</w:t>
            </w:r>
            <w:r>
              <w:rPr>
                <w:sz w:val="16"/>
                <w:szCs w:val="16"/>
                <w:lang w:eastAsia="zh-CN"/>
              </w:rPr>
              <w:t>.1.0</w:t>
            </w:r>
          </w:p>
        </w:tc>
      </w:tr>
      <w:tr w:rsidR="00B30228" w14:paraId="21CE8228" w14:textId="77777777">
        <w:tc>
          <w:tcPr>
            <w:tcW w:w="800" w:type="dxa"/>
            <w:shd w:val="solid" w:color="FFFFFF" w:fill="auto"/>
          </w:tcPr>
          <w:p w14:paraId="59147137"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10</w:t>
            </w:r>
          </w:p>
        </w:tc>
        <w:tc>
          <w:tcPr>
            <w:tcW w:w="800" w:type="dxa"/>
            <w:shd w:val="solid" w:color="FFFFFF" w:fill="auto"/>
          </w:tcPr>
          <w:p w14:paraId="00482234"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rFonts w:hint="eastAsia"/>
                <w:sz w:val="16"/>
                <w:szCs w:val="16"/>
                <w:lang w:val="en-US" w:eastAsia="zh-CN"/>
              </w:rPr>
              <w:t>1</w:t>
            </w:r>
          </w:p>
        </w:tc>
        <w:tc>
          <w:tcPr>
            <w:tcW w:w="1094" w:type="dxa"/>
            <w:shd w:val="solid" w:color="FFFFFF" w:fill="auto"/>
          </w:tcPr>
          <w:p w14:paraId="6A54C27C" w14:textId="77777777" w:rsidR="00B30228" w:rsidRDefault="00000000">
            <w:pPr>
              <w:pStyle w:val="TAC"/>
              <w:rPr>
                <w:sz w:val="16"/>
                <w:szCs w:val="16"/>
              </w:rPr>
            </w:pPr>
            <w:r>
              <w:rPr>
                <w:rFonts w:hint="eastAsia"/>
                <w:sz w:val="16"/>
                <w:szCs w:val="16"/>
              </w:rPr>
              <w:t>S5-236436</w:t>
            </w:r>
          </w:p>
          <w:p w14:paraId="50B60596" w14:textId="77777777" w:rsidR="00B30228" w:rsidRDefault="00000000">
            <w:pPr>
              <w:pStyle w:val="TAC"/>
              <w:rPr>
                <w:sz w:val="16"/>
                <w:szCs w:val="16"/>
              </w:rPr>
            </w:pPr>
            <w:r>
              <w:rPr>
                <w:rFonts w:hint="eastAsia"/>
                <w:sz w:val="16"/>
                <w:szCs w:val="16"/>
              </w:rPr>
              <w:t>S5-237004</w:t>
            </w:r>
          </w:p>
          <w:p w14:paraId="72011AFD" w14:textId="77777777" w:rsidR="00B30228" w:rsidRDefault="00B30228">
            <w:pPr>
              <w:pStyle w:val="TAC"/>
              <w:rPr>
                <w:sz w:val="16"/>
                <w:szCs w:val="16"/>
              </w:rPr>
            </w:pPr>
          </w:p>
          <w:p w14:paraId="2F755166" w14:textId="77777777" w:rsidR="00B30228" w:rsidRDefault="00000000">
            <w:pPr>
              <w:pStyle w:val="TAC"/>
              <w:rPr>
                <w:sz w:val="16"/>
                <w:szCs w:val="16"/>
              </w:rPr>
            </w:pPr>
            <w:r>
              <w:rPr>
                <w:rFonts w:hint="eastAsia"/>
                <w:sz w:val="16"/>
                <w:szCs w:val="16"/>
              </w:rPr>
              <w:t>S5-236438</w:t>
            </w:r>
          </w:p>
          <w:p w14:paraId="42C088B3" w14:textId="77777777" w:rsidR="00B30228" w:rsidRDefault="00B30228">
            <w:pPr>
              <w:pStyle w:val="TAC"/>
              <w:rPr>
                <w:sz w:val="16"/>
                <w:szCs w:val="16"/>
              </w:rPr>
            </w:pPr>
          </w:p>
          <w:p w14:paraId="6F492247" w14:textId="77777777" w:rsidR="00B30228" w:rsidRDefault="00000000">
            <w:pPr>
              <w:pStyle w:val="TAC"/>
              <w:rPr>
                <w:sz w:val="16"/>
                <w:szCs w:val="16"/>
              </w:rPr>
            </w:pPr>
            <w:r>
              <w:rPr>
                <w:rFonts w:hint="eastAsia"/>
                <w:sz w:val="16"/>
                <w:szCs w:val="16"/>
              </w:rPr>
              <w:t>S5-237005</w:t>
            </w:r>
          </w:p>
          <w:p w14:paraId="63B4E32B" w14:textId="77777777" w:rsidR="00B30228" w:rsidRDefault="00B30228">
            <w:pPr>
              <w:pStyle w:val="TAC"/>
              <w:rPr>
                <w:sz w:val="16"/>
                <w:szCs w:val="16"/>
              </w:rPr>
            </w:pPr>
          </w:p>
          <w:p w14:paraId="2D7BDFAF" w14:textId="77777777" w:rsidR="00B30228" w:rsidRDefault="00000000">
            <w:pPr>
              <w:pStyle w:val="TAC"/>
              <w:rPr>
                <w:sz w:val="16"/>
                <w:szCs w:val="16"/>
              </w:rPr>
            </w:pPr>
            <w:r>
              <w:rPr>
                <w:rFonts w:hint="eastAsia"/>
                <w:sz w:val="16"/>
                <w:szCs w:val="16"/>
              </w:rPr>
              <w:t>S5-237006</w:t>
            </w:r>
          </w:p>
          <w:p w14:paraId="0441081B" w14:textId="77777777" w:rsidR="00B30228" w:rsidRDefault="00B30228">
            <w:pPr>
              <w:pStyle w:val="TAC"/>
              <w:rPr>
                <w:sz w:val="16"/>
                <w:szCs w:val="16"/>
              </w:rPr>
            </w:pPr>
          </w:p>
          <w:p w14:paraId="4DE0AAE1" w14:textId="77777777" w:rsidR="00B30228" w:rsidRDefault="00B30228">
            <w:pPr>
              <w:pStyle w:val="TAC"/>
              <w:rPr>
                <w:sz w:val="16"/>
                <w:szCs w:val="16"/>
              </w:rPr>
            </w:pPr>
          </w:p>
          <w:p w14:paraId="3F0866FC" w14:textId="77777777" w:rsidR="00B30228" w:rsidRDefault="00000000">
            <w:pPr>
              <w:pStyle w:val="TAC"/>
              <w:rPr>
                <w:sz w:val="16"/>
                <w:szCs w:val="16"/>
              </w:rPr>
            </w:pPr>
            <w:r>
              <w:rPr>
                <w:rFonts w:hint="eastAsia"/>
                <w:sz w:val="16"/>
                <w:szCs w:val="16"/>
              </w:rPr>
              <w:t>S5-237007</w:t>
            </w:r>
          </w:p>
          <w:p w14:paraId="4063A4F1" w14:textId="77777777" w:rsidR="00B30228" w:rsidRDefault="00B30228">
            <w:pPr>
              <w:pStyle w:val="TAC"/>
              <w:rPr>
                <w:sz w:val="16"/>
                <w:szCs w:val="16"/>
              </w:rPr>
            </w:pPr>
          </w:p>
          <w:p w14:paraId="49BB91C2" w14:textId="77777777" w:rsidR="00B30228" w:rsidRDefault="00B30228">
            <w:pPr>
              <w:pStyle w:val="TAC"/>
              <w:rPr>
                <w:sz w:val="16"/>
                <w:szCs w:val="16"/>
              </w:rPr>
            </w:pPr>
          </w:p>
          <w:p w14:paraId="3BD3A202" w14:textId="77777777" w:rsidR="00B30228" w:rsidRDefault="00000000">
            <w:pPr>
              <w:pStyle w:val="TAC"/>
              <w:rPr>
                <w:sz w:val="16"/>
                <w:szCs w:val="16"/>
              </w:rPr>
            </w:pPr>
            <w:r>
              <w:rPr>
                <w:rFonts w:hint="eastAsia"/>
                <w:sz w:val="16"/>
                <w:szCs w:val="16"/>
              </w:rPr>
              <w:t>S5-237008</w:t>
            </w:r>
          </w:p>
          <w:p w14:paraId="40FAFB19" w14:textId="77777777" w:rsidR="00B30228" w:rsidRDefault="00B30228">
            <w:pPr>
              <w:pStyle w:val="TAC"/>
              <w:rPr>
                <w:sz w:val="16"/>
                <w:szCs w:val="16"/>
              </w:rPr>
            </w:pPr>
          </w:p>
          <w:p w14:paraId="777FB5C9" w14:textId="77777777" w:rsidR="00B30228" w:rsidRDefault="00000000">
            <w:pPr>
              <w:pStyle w:val="TAC"/>
              <w:rPr>
                <w:sz w:val="16"/>
                <w:szCs w:val="16"/>
              </w:rPr>
            </w:pPr>
            <w:r>
              <w:rPr>
                <w:rFonts w:hint="eastAsia"/>
                <w:sz w:val="16"/>
                <w:szCs w:val="16"/>
              </w:rPr>
              <w:t>S5-237009</w:t>
            </w:r>
          </w:p>
          <w:p w14:paraId="796DD9B3" w14:textId="77777777" w:rsidR="00B30228" w:rsidRDefault="00B30228">
            <w:pPr>
              <w:pStyle w:val="TAC"/>
              <w:rPr>
                <w:sz w:val="16"/>
                <w:szCs w:val="16"/>
              </w:rPr>
            </w:pPr>
          </w:p>
          <w:p w14:paraId="0645A7A2" w14:textId="77777777" w:rsidR="00B30228" w:rsidRDefault="00000000">
            <w:pPr>
              <w:pStyle w:val="TAC"/>
              <w:rPr>
                <w:sz w:val="16"/>
                <w:szCs w:val="16"/>
              </w:rPr>
            </w:pPr>
            <w:r>
              <w:rPr>
                <w:rFonts w:hint="eastAsia"/>
                <w:sz w:val="16"/>
                <w:szCs w:val="16"/>
              </w:rPr>
              <w:t>S5-237010</w:t>
            </w:r>
          </w:p>
          <w:p w14:paraId="393CB237" w14:textId="77777777" w:rsidR="00B30228" w:rsidRDefault="00B30228">
            <w:pPr>
              <w:pStyle w:val="TAC"/>
              <w:rPr>
                <w:sz w:val="16"/>
                <w:szCs w:val="16"/>
              </w:rPr>
            </w:pPr>
          </w:p>
          <w:p w14:paraId="688DC2F1" w14:textId="77777777" w:rsidR="00B30228" w:rsidRDefault="00000000">
            <w:pPr>
              <w:pStyle w:val="TAC"/>
              <w:rPr>
                <w:sz w:val="16"/>
                <w:szCs w:val="16"/>
              </w:rPr>
            </w:pPr>
            <w:r>
              <w:rPr>
                <w:rFonts w:hint="eastAsia"/>
                <w:sz w:val="16"/>
                <w:szCs w:val="16"/>
              </w:rPr>
              <w:t>S5-237011</w:t>
            </w:r>
          </w:p>
          <w:p w14:paraId="217C8506" w14:textId="77777777" w:rsidR="00B30228" w:rsidRDefault="00B30228">
            <w:pPr>
              <w:pStyle w:val="TAC"/>
              <w:rPr>
                <w:sz w:val="16"/>
                <w:szCs w:val="16"/>
              </w:rPr>
            </w:pPr>
          </w:p>
          <w:p w14:paraId="4107F91E" w14:textId="77777777" w:rsidR="00B30228" w:rsidRDefault="00B30228">
            <w:pPr>
              <w:pStyle w:val="TAC"/>
              <w:rPr>
                <w:sz w:val="16"/>
                <w:szCs w:val="16"/>
              </w:rPr>
            </w:pPr>
          </w:p>
          <w:p w14:paraId="69ECC7BE" w14:textId="77777777" w:rsidR="00B30228" w:rsidRDefault="00000000">
            <w:pPr>
              <w:pStyle w:val="TAC"/>
              <w:rPr>
                <w:sz w:val="16"/>
                <w:szCs w:val="16"/>
              </w:rPr>
            </w:pPr>
            <w:r>
              <w:rPr>
                <w:rFonts w:hint="eastAsia"/>
                <w:sz w:val="16"/>
                <w:szCs w:val="16"/>
              </w:rPr>
              <w:t>S5-237012</w:t>
            </w:r>
          </w:p>
        </w:tc>
        <w:tc>
          <w:tcPr>
            <w:tcW w:w="425" w:type="dxa"/>
            <w:shd w:val="solid" w:color="FFFFFF" w:fill="auto"/>
          </w:tcPr>
          <w:p w14:paraId="3BB7A7AE" w14:textId="77777777" w:rsidR="00B30228" w:rsidRDefault="00B30228">
            <w:pPr>
              <w:pStyle w:val="TAL"/>
              <w:rPr>
                <w:sz w:val="16"/>
                <w:szCs w:val="16"/>
              </w:rPr>
            </w:pPr>
          </w:p>
        </w:tc>
        <w:tc>
          <w:tcPr>
            <w:tcW w:w="425" w:type="dxa"/>
            <w:shd w:val="solid" w:color="FFFFFF" w:fill="auto"/>
          </w:tcPr>
          <w:p w14:paraId="0FA88805" w14:textId="77777777" w:rsidR="00B30228" w:rsidRDefault="00B30228">
            <w:pPr>
              <w:pStyle w:val="TAR"/>
              <w:rPr>
                <w:sz w:val="16"/>
                <w:szCs w:val="16"/>
              </w:rPr>
            </w:pPr>
          </w:p>
        </w:tc>
        <w:tc>
          <w:tcPr>
            <w:tcW w:w="425" w:type="dxa"/>
            <w:shd w:val="solid" w:color="FFFFFF" w:fill="auto"/>
          </w:tcPr>
          <w:p w14:paraId="4F76D812" w14:textId="77777777" w:rsidR="00B30228" w:rsidRDefault="00B30228">
            <w:pPr>
              <w:pStyle w:val="TAC"/>
              <w:rPr>
                <w:sz w:val="16"/>
                <w:szCs w:val="16"/>
              </w:rPr>
            </w:pPr>
          </w:p>
        </w:tc>
        <w:tc>
          <w:tcPr>
            <w:tcW w:w="4962" w:type="dxa"/>
            <w:shd w:val="solid" w:color="FFFFFF" w:fill="auto"/>
          </w:tcPr>
          <w:p w14:paraId="1D4C037B" w14:textId="77777777" w:rsidR="00B30228" w:rsidRDefault="00000000">
            <w:pPr>
              <w:pStyle w:val="TAL"/>
              <w:rPr>
                <w:sz w:val="16"/>
                <w:szCs w:val="16"/>
              </w:rPr>
            </w:pPr>
            <w:r>
              <w:rPr>
                <w:rFonts w:hint="eastAsia"/>
                <w:sz w:val="16"/>
                <w:szCs w:val="16"/>
              </w:rPr>
              <w:t>Rel-18 pCR TR 28.845 Resolve Editor's Note of Business roles</w:t>
            </w:r>
          </w:p>
          <w:p w14:paraId="082E5077" w14:textId="77777777" w:rsidR="00B30228" w:rsidRDefault="00000000">
            <w:pPr>
              <w:pStyle w:val="TAL"/>
              <w:rPr>
                <w:sz w:val="16"/>
                <w:szCs w:val="16"/>
              </w:rPr>
            </w:pPr>
            <w:r>
              <w:rPr>
                <w:rFonts w:hint="eastAsia"/>
                <w:sz w:val="16"/>
                <w:szCs w:val="16"/>
              </w:rPr>
              <w:t>Rel-18 pCR TR 28.845 Resolve Editor's Note of charging scenarios and key issues for Ranging Sidelink Positioning UE Discovery</w:t>
            </w:r>
          </w:p>
          <w:p w14:paraId="73D1A358" w14:textId="77777777" w:rsidR="00B30228" w:rsidRDefault="00000000">
            <w:pPr>
              <w:pStyle w:val="TAL"/>
              <w:rPr>
                <w:sz w:val="16"/>
                <w:szCs w:val="16"/>
              </w:rPr>
            </w:pPr>
            <w:r>
              <w:rPr>
                <w:rFonts w:hint="eastAsia"/>
                <w:sz w:val="16"/>
                <w:szCs w:val="16"/>
              </w:rPr>
              <w:t>Rel-18 pCR TR 28.845 Update Clause 5.2 for Alignment with SA2 on UE based SL positioning</w:t>
            </w:r>
          </w:p>
          <w:p w14:paraId="4C745710" w14:textId="77777777" w:rsidR="00B30228" w:rsidRDefault="00000000">
            <w:pPr>
              <w:pStyle w:val="TAL"/>
              <w:rPr>
                <w:sz w:val="16"/>
                <w:szCs w:val="16"/>
              </w:rPr>
            </w:pPr>
            <w:r>
              <w:rPr>
                <w:rFonts w:hint="eastAsia"/>
                <w:sz w:val="16"/>
                <w:szCs w:val="16"/>
              </w:rPr>
              <w:t>Rel-18 pCR TR 28.845 Add solution for Ranging Sidelink Positioning UE Discovery</w:t>
            </w:r>
          </w:p>
          <w:p w14:paraId="263CD077" w14:textId="77777777" w:rsidR="00B30228" w:rsidRDefault="00000000">
            <w:pPr>
              <w:pStyle w:val="TAL"/>
              <w:rPr>
                <w:sz w:val="16"/>
                <w:szCs w:val="16"/>
              </w:rPr>
            </w:pPr>
            <w:r>
              <w:rPr>
                <w:rFonts w:hint="eastAsia"/>
                <w:sz w:val="16"/>
                <w:szCs w:val="16"/>
              </w:rPr>
              <w:t>Rel-18 pCR TR 28.845 Add solution#2.X for 5GS charging for mobile originated UE positioning assisted by Sidelink Positioning and involving 5GC</w:t>
            </w:r>
          </w:p>
          <w:p w14:paraId="06161BEF" w14:textId="77777777" w:rsidR="00B30228" w:rsidRDefault="00000000">
            <w:pPr>
              <w:pStyle w:val="TAL"/>
              <w:rPr>
                <w:sz w:val="16"/>
                <w:szCs w:val="16"/>
              </w:rPr>
            </w:pPr>
            <w:r>
              <w:rPr>
                <w:rFonts w:hint="eastAsia"/>
                <w:sz w:val="16"/>
                <w:szCs w:val="16"/>
              </w:rPr>
              <w:t>Rel-18 pCR TR 28.845 Add solution#2.Y for 5GS charging for mobile terminated UE positioning assisted by Sidelink Positioning and involving 5GC</w:t>
            </w:r>
          </w:p>
          <w:p w14:paraId="193A43DE" w14:textId="77777777" w:rsidR="00B30228" w:rsidRDefault="00000000">
            <w:pPr>
              <w:pStyle w:val="TAL"/>
              <w:rPr>
                <w:sz w:val="16"/>
                <w:szCs w:val="16"/>
              </w:rPr>
            </w:pPr>
            <w:r>
              <w:rPr>
                <w:rFonts w:hint="eastAsia"/>
                <w:sz w:val="16"/>
                <w:szCs w:val="16"/>
              </w:rPr>
              <w:t>Rel-18 pCR TR 28.845 Add Solution for UE only Sidelink Positioning for Target UE using Located UE</w:t>
            </w:r>
          </w:p>
          <w:p w14:paraId="6B4A5D49" w14:textId="77777777" w:rsidR="00B30228" w:rsidRDefault="00000000">
            <w:pPr>
              <w:pStyle w:val="TAL"/>
              <w:rPr>
                <w:sz w:val="16"/>
                <w:szCs w:val="16"/>
              </w:rPr>
            </w:pPr>
            <w:r>
              <w:rPr>
                <w:rFonts w:hint="eastAsia"/>
                <w:sz w:val="16"/>
                <w:szCs w:val="16"/>
              </w:rPr>
              <w:t>Rel-18 pCR TR 28.845 Add Solution for Ranging SL Positioning service exposure to Client UE through PC5</w:t>
            </w:r>
          </w:p>
          <w:p w14:paraId="1EE997DB" w14:textId="77777777" w:rsidR="00B30228" w:rsidRDefault="00000000">
            <w:pPr>
              <w:pStyle w:val="TAL"/>
              <w:rPr>
                <w:sz w:val="16"/>
                <w:szCs w:val="16"/>
              </w:rPr>
            </w:pPr>
            <w:r>
              <w:rPr>
                <w:rFonts w:hint="eastAsia"/>
                <w:sz w:val="16"/>
                <w:szCs w:val="16"/>
              </w:rPr>
              <w:t>Rel-18 pCR TR 28.845 Add Solution for Ranging SL Positioning service exposure to Client UE through NEF</w:t>
            </w:r>
          </w:p>
          <w:p w14:paraId="02737A6A" w14:textId="77777777" w:rsidR="00B30228" w:rsidRDefault="00000000">
            <w:pPr>
              <w:pStyle w:val="TAL"/>
              <w:rPr>
                <w:sz w:val="16"/>
                <w:szCs w:val="16"/>
              </w:rPr>
            </w:pPr>
            <w:r>
              <w:rPr>
                <w:rFonts w:hint="eastAsia"/>
                <w:sz w:val="16"/>
                <w:szCs w:val="16"/>
              </w:rPr>
              <w:t>Rel-18 pCR TR 28.845 Add Solution for Ranging SL Positioning service exposure to Client UE through 5GC network via control plane</w:t>
            </w:r>
          </w:p>
          <w:p w14:paraId="232BDD6C" w14:textId="77777777" w:rsidR="00B30228" w:rsidRDefault="00000000">
            <w:pPr>
              <w:pStyle w:val="TAL"/>
              <w:rPr>
                <w:sz w:val="16"/>
                <w:szCs w:val="16"/>
              </w:rPr>
            </w:pPr>
            <w:r>
              <w:rPr>
                <w:rFonts w:hint="eastAsia"/>
                <w:sz w:val="16"/>
                <w:szCs w:val="16"/>
              </w:rPr>
              <w:t>Rel-18 pCR TR 28.845 Add Solution for Ranging SL Positioning service exposure to the AF</w:t>
            </w:r>
          </w:p>
        </w:tc>
        <w:tc>
          <w:tcPr>
            <w:tcW w:w="708" w:type="dxa"/>
            <w:shd w:val="solid" w:color="FFFFFF" w:fill="auto"/>
          </w:tcPr>
          <w:p w14:paraId="64DA3274" w14:textId="77777777" w:rsidR="00B30228" w:rsidRDefault="00000000">
            <w:pPr>
              <w:pStyle w:val="TAC"/>
              <w:rPr>
                <w:sz w:val="16"/>
                <w:szCs w:val="16"/>
                <w:lang w:eastAsia="zh-CN"/>
              </w:rPr>
            </w:pPr>
            <w:r>
              <w:rPr>
                <w:rFonts w:hint="eastAsia"/>
                <w:sz w:val="16"/>
                <w:szCs w:val="16"/>
                <w:lang w:val="en-US" w:eastAsia="zh-CN"/>
              </w:rPr>
              <w:t>0.2.0</w:t>
            </w:r>
          </w:p>
        </w:tc>
      </w:tr>
      <w:tr w:rsidR="00B30228" w14:paraId="57F1215A" w14:textId="77777777">
        <w:tc>
          <w:tcPr>
            <w:tcW w:w="800" w:type="dxa"/>
            <w:shd w:val="solid" w:color="FFFFFF" w:fill="auto"/>
          </w:tcPr>
          <w:p w14:paraId="0A63EF3C" w14:textId="77777777" w:rsidR="00B30228" w:rsidRDefault="00000000">
            <w:pPr>
              <w:pStyle w:val="TAC"/>
              <w:rPr>
                <w:sz w:val="16"/>
                <w:szCs w:val="16"/>
                <w:lang w:eastAsia="zh-CN"/>
              </w:rPr>
            </w:pPr>
            <w:r>
              <w:rPr>
                <w:rFonts w:hint="eastAsia"/>
                <w:sz w:val="16"/>
                <w:szCs w:val="16"/>
                <w:lang w:eastAsia="zh-CN"/>
              </w:rPr>
              <w:t>2023-</w:t>
            </w:r>
            <w:r>
              <w:rPr>
                <w:rFonts w:hint="eastAsia"/>
                <w:sz w:val="16"/>
                <w:szCs w:val="16"/>
                <w:lang w:val="en-US" w:eastAsia="zh-CN"/>
              </w:rPr>
              <w:t>1</w:t>
            </w:r>
            <w:r>
              <w:rPr>
                <w:sz w:val="16"/>
                <w:szCs w:val="16"/>
                <w:lang w:val="en-US" w:eastAsia="zh-CN"/>
              </w:rPr>
              <w:t>1</w:t>
            </w:r>
          </w:p>
        </w:tc>
        <w:tc>
          <w:tcPr>
            <w:tcW w:w="800" w:type="dxa"/>
            <w:shd w:val="solid" w:color="FFFFFF" w:fill="auto"/>
          </w:tcPr>
          <w:p w14:paraId="36DD74D7" w14:textId="77777777" w:rsidR="00B30228" w:rsidRDefault="00000000">
            <w:pPr>
              <w:pStyle w:val="TAC"/>
              <w:rPr>
                <w:sz w:val="16"/>
                <w:szCs w:val="16"/>
                <w:lang w:eastAsia="zh-CN"/>
              </w:rPr>
            </w:pPr>
            <w:r>
              <w:rPr>
                <w:rFonts w:hint="eastAsia"/>
                <w:sz w:val="16"/>
                <w:szCs w:val="16"/>
                <w:lang w:eastAsia="zh-CN"/>
              </w:rPr>
              <w:t>SA5#1</w:t>
            </w:r>
            <w:r>
              <w:rPr>
                <w:sz w:val="16"/>
                <w:szCs w:val="16"/>
                <w:lang w:eastAsia="zh-CN"/>
              </w:rPr>
              <w:t>5</w:t>
            </w:r>
            <w:r>
              <w:rPr>
                <w:sz w:val="16"/>
                <w:szCs w:val="16"/>
                <w:lang w:val="en-US" w:eastAsia="zh-CN"/>
              </w:rPr>
              <w:t>2</w:t>
            </w:r>
          </w:p>
        </w:tc>
        <w:tc>
          <w:tcPr>
            <w:tcW w:w="1094" w:type="dxa"/>
            <w:shd w:val="solid" w:color="FFFFFF" w:fill="auto"/>
          </w:tcPr>
          <w:p w14:paraId="68D81DBE" w14:textId="77777777" w:rsidR="00B30228" w:rsidRDefault="00000000">
            <w:pPr>
              <w:pStyle w:val="TAC"/>
              <w:rPr>
                <w:sz w:val="16"/>
                <w:szCs w:val="16"/>
              </w:rPr>
            </w:pPr>
            <w:r>
              <w:rPr>
                <w:sz w:val="16"/>
                <w:szCs w:val="16"/>
              </w:rPr>
              <w:t>S5-238064</w:t>
            </w:r>
          </w:p>
          <w:p w14:paraId="45F9E05C" w14:textId="77777777" w:rsidR="00B30228" w:rsidRDefault="00B30228">
            <w:pPr>
              <w:pStyle w:val="TAC"/>
              <w:rPr>
                <w:sz w:val="16"/>
                <w:szCs w:val="16"/>
              </w:rPr>
            </w:pPr>
          </w:p>
          <w:p w14:paraId="1E20F733" w14:textId="77777777" w:rsidR="00B30228" w:rsidRDefault="00000000">
            <w:pPr>
              <w:pStyle w:val="TAC"/>
              <w:rPr>
                <w:sz w:val="16"/>
                <w:szCs w:val="16"/>
              </w:rPr>
            </w:pPr>
            <w:r>
              <w:rPr>
                <w:sz w:val="16"/>
                <w:szCs w:val="16"/>
              </w:rPr>
              <w:t>S5-237664</w:t>
            </w:r>
          </w:p>
          <w:p w14:paraId="71B827D5" w14:textId="77777777" w:rsidR="00B30228" w:rsidRDefault="00B30228">
            <w:pPr>
              <w:pStyle w:val="TAC"/>
              <w:rPr>
                <w:sz w:val="16"/>
                <w:szCs w:val="16"/>
              </w:rPr>
            </w:pPr>
          </w:p>
          <w:p w14:paraId="40DCFB15" w14:textId="77777777" w:rsidR="00B30228" w:rsidRDefault="00000000">
            <w:pPr>
              <w:pStyle w:val="TAC"/>
              <w:rPr>
                <w:sz w:val="16"/>
                <w:szCs w:val="16"/>
              </w:rPr>
            </w:pPr>
            <w:r>
              <w:rPr>
                <w:sz w:val="16"/>
                <w:szCs w:val="16"/>
              </w:rPr>
              <w:t>S5-238065</w:t>
            </w:r>
          </w:p>
          <w:p w14:paraId="78993343" w14:textId="77777777" w:rsidR="00B30228" w:rsidRDefault="00B30228">
            <w:pPr>
              <w:pStyle w:val="TAC"/>
              <w:rPr>
                <w:sz w:val="16"/>
                <w:szCs w:val="16"/>
              </w:rPr>
            </w:pPr>
          </w:p>
          <w:p w14:paraId="28507AFE" w14:textId="77777777" w:rsidR="00B30228" w:rsidRDefault="00000000">
            <w:pPr>
              <w:pStyle w:val="TAC"/>
              <w:rPr>
                <w:sz w:val="16"/>
                <w:szCs w:val="16"/>
              </w:rPr>
            </w:pPr>
            <w:r>
              <w:rPr>
                <w:sz w:val="16"/>
                <w:szCs w:val="16"/>
              </w:rPr>
              <w:t>S5-238066</w:t>
            </w:r>
          </w:p>
          <w:p w14:paraId="328B1A3F" w14:textId="77777777" w:rsidR="00B30228" w:rsidRDefault="00B30228">
            <w:pPr>
              <w:pStyle w:val="TAC"/>
              <w:rPr>
                <w:sz w:val="16"/>
                <w:szCs w:val="16"/>
              </w:rPr>
            </w:pPr>
          </w:p>
          <w:p w14:paraId="1D7AB0AA" w14:textId="77777777" w:rsidR="00B30228" w:rsidRDefault="00000000">
            <w:pPr>
              <w:pStyle w:val="TAC"/>
              <w:rPr>
                <w:sz w:val="16"/>
                <w:szCs w:val="16"/>
              </w:rPr>
            </w:pPr>
            <w:r>
              <w:rPr>
                <w:sz w:val="16"/>
                <w:szCs w:val="16"/>
              </w:rPr>
              <w:t>S5-238067</w:t>
            </w:r>
          </w:p>
          <w:p w14:paraId="06D83211" w14:textId="77777777" w:rsidR="00B30228" w:rsidRDefault="00B30228">
            <w:pPr>
              <w:pStyle w:val="TAC"/>
              <w:rPr>
                <w:sz w:val="16"/>
                <w:szCs w:val="16"/>
              </w:rPr>
            </w:pPr>
          </w:p>
          <w:p w14:paraId="2F057484" w14:textId="77777777" w:rsidR="00B30228" w:rsidRDefault="00000000">
            <w:pPr>
              <w:pStyle w:val="TAC"/>
              <w:rPr>
                <w:sz w:val="16"/>
                <w:szCs w:val="16"/>
              </w:rPr>
            </w:pPr>
            <w:r>
              <w:rPr>
                <w:sz w:val="16"/>
                <w:szCs w:val="16"/>
              </w:rPr>
              <w:t>S5-237670</w:t>
            </w:r>
          </w:p>
          <w:p w14:paraId="7F53CA96" w14:textId="77777777" w:rsidR="00B30228" w:rsidRDefault="00B30228">
            <w:pPr>
              <w:pStyle w:val="TAC"/>
              <w:rPr>
                <w:sz w:val="16"/>
                <w:szCs w:val="16"/>
              </w:rPr>
            </w:pPr>
          </w:p>
          <w:p w14:paraId="4C8FC624" w14:textId="77777777" w:rsidR="00B30228" w:rsidRDefault="00000000">
            <w:pPr>
              <w:pStyle w:val="TAC"/>
              <w:rPr>
                <w:sz w:val="16"/>
                <w:szCs w:val="16"/>
              </w:rPr>
            </w:pPr>
            <w:r>
              <w:rPr>
                <w:sz w:val="16"/>
                <w:szCs w:val="16"/>
              </w:rPr>
              <w:t>S5-238068</w:t>
            </w:r>
          </w:p>
        </w:tc>
        <w:tc>
          <w:tcPr>
            <w:tcW w:w="425" w:type="dxa"/>
            <w:shd w:val="solid" w:color="FFFFFF" w:fill="auto"/>
          </w:tcPr>
          <w:p w14:paraId="42B1316A" w14:textId="77777777" w:rsidR="00B30228" w:rsidRDefault="00B30228">
            <w:pPr>
              <w:pStyle w:val="TAL"/>
              <w:rPr>
                <w:sz w:val="16"/>
                <w:szCs w:val="16"/>
              </w:rPr>
            </w:pPr>
          </w:p>
        </w:tc>
        <w:tc>
          <w:tcPr>
            <w:tcW w:w="425" w:type="dxa"/>
            <w:shd w:val="solid" w:color="FFFFFF" w:fill="auto"/>
          </w:tcPr>
          <w:p w14:paraId="22C17D49" w14:textId="77777777" w:rsidR="00B30228" w:rsidRDefault="00B30228">
            <w:pPr>
              <w:pStyle w:val="TAR"/>
              <w:rPr>
                <w:sz w:val="16"/>
                <w:szCs w:val="16"/>
              </w:rPr>
            </w:pPr>
          </w:p>
        </w:tc>
        <w:tc>
          <w:tcPr>
            <w:tcW w:w="425" w:type="dxa"/>
            <w:shd w:val="solid" w:color="FFFFFF" w:fill="auto"/>
          </w:tcPr>
          <w:p w14:paraId="73F021D3" w14:textId="77777777" w:rsidR="00B30228" w:rsidRDefault="00B30228">
            <w:pPr>
              <w:pStyle w:val="TAC"/>
              <w:rPr>
                <w:sz w:val="16"/>
                <w:szCs w:val="16"/>
              </w:rPr>
            </w:pPr>
          </w:p>
        </w:tc>
        <w:tc>
          <w:tcPr>
            <w:tcW w:w="4962" w:type="dxa"/>
            <w:shd w:val="solid" w:color="FFFFFF" w:fill="auto"/>
          </w:tcPr>
          <w:p w14:paraId="5E4E805B" w14:textId="77777777" w:rsidR="00B30228" w:rsidRDefault="00000000">
            <w:pPr>
              <w:pStyle w:val="TAL"/>
              <w:rPr>
                <w:sz w:val="16"/>
                <w:szCs w:val="16"/>
              </w:rPr>
            </w:pPr>
            <w:r>
              <w:rPr>
                <w:sz w:val="16"/>
                <w:szCs w:val="16"/>
              </w:rPr>
              <w:t>Update Solution for 5GS charging of Ranging Sidelink Positioning UE Discovery</w:t>
            </w:r>
          </w:p>
          <w:p w14:paraId="049F01B2" w14:textId="77777777" w:rsidR="00B30228" w:rsidRDefault="00000000">
            <w:pPr>
              <w:pStyle w:val="TAL"/>
              <w:rPr>
                <w:sz w:val="16"/>
                <w:szCs w:val="16"/>
              </w:rPr>
            </w:pPr>
            <w:r>
              <w:rPr>
                <w:sz w:val="16"/>
                <w:szCs w:val="16"/>
              </w:rPr>
              <w:t>Update Solution for 5GS charging of UE positioning assisted by Sidelink Positioning and involving 5GC</w:t>
            </w:r>
          </w:p>
          <w:p w14:paraId="6310CCF3" w14:textId="77777777" w:rsidR="00B30228" w:rsidRDefault="00000000">
            <w:pPr>
              <w:pStyle w:val="TAL"/>
              <w:rPr>
                <w:sz w:val="16"/>
                <w:szCs w:val="16"/>
              </w:rPr>
            </w:pPr>
            <w:r>
              <w:rPr>
                <w:sz w:val="16"/>
                <w:szCs w:val="16"/>
              </w:rPr>
              <w:t>Update Solution for 5GS charging of UE only Sidelink Positioning for Target UE using Located UE</w:t>
            </w:r>
          </w:p>
          <w:p w14:paraId="16936477" w14:textId="77777777" w:rsidR="00B30228" w:rsidRDefault="00000000">
            <w:pPr>
              <w:pStyle w:val="TAL"/>
              <w:rPr>
                <w:sz w:val="16"/>
                <w:szCs w:val="16"/>
              </w:rPr>
            </w:pPr>
            <w:r>
              <w:rPr>
                <w:sz w:val="16"/>
                <w:szCs w:val="16"/>
              </w:rPr>
              <w:t>Update Solution for 5GS charging of Ranging SL Positioning service exposure</w:t>
            </w:r>
          </w:p>
          <w:p w14:paraId="2F81E912" w14:textId="77777777" w:rsidR="00B30228" w:rsidRDefault="00000000">
            <w:pPr>
              <w:pStyle w:val="TAL"/>
              <w:rPr>
                <w:sz w:val="16"/>
                <w:szCs w:val="16"/>
              </w:rPr>
            </w:pPr>
            <w:r>
              <w:rPr>
                <w:sz w:val="16"/>
                <w:szCs w:val="16"/>
              </w:rPr>
              <w:t>Add Evaluation and Conclusion for 5GS charging of Ranging Sidelink Positioning UE Discovery</w:t>
            </w:r>
          </w:p>
          <w:p w14:paraId="25D72817" w14:textId="77777777" w:rsidR="00B30228" w:rsidRDefault="00000000">
            <w:pPr>
              <w:pStyle w:val="TAL"/>
              <w:rPr>
                <w:sz w:val="16"/>
                <w:szCs w:val="16"/>
              </w:rPr>
            </w:pPr>
            <w:r>
              <w:rPr>
                <w:sz w:val="16"/>
                <w:szCs w:val="16"/>
              </w:rPr>
              <w:t>Add Evaluation and Conclusion for 5GS charging of UE positioning assisted by Sidelink Positioning and involving 5GC</w:t>
            </w:r>
          </w:p>
          <w:p w14:paraId="4A29B7F2" w14:textId="77777777" w:rsidR="00B30228" w:rsidRDefault="00000000">
            <w:pPr>
              <w:pStyle w:val="TAL"/>
              <w:rPr>
                <w:sz w:val="16"/>
                <w:szCs w:val="16"/>
              </w:rPr>
            </w:pPr>
            <w:r>
              <w:rPr>
                <w:sz w:val="16"/>
                <w:szCs w:val="16"/>
              </w:rPr>
              <w:t>Add Evaluation and Conclusion for 5GS charging of UE only Sidelink Positioning for Target UE using Located UE</w:t>
            </w:r>
          </w:p>
        </w:tc>
        <w:tc>
          <w:tcPr>
            <w:tcW w:w="708" w:type="dxa"/>
            <w:shd w:val="solid" w:color="FFFFFF" w:fill="auto"/>
          </w:tcPr>
          <w:p w14:paraId="3D82A498" w14:textId="77777777" w:rsidR="00B30228" w:rsidRDefault="00000000">
            <w:pPr>
              <w:pStyle w:val="TAC"/>
              <w:rPr>
                <w:sz w:val="16"/>
                <w:szCs w:val="16"/>
                <w:lang w:val="en-US" w:eastAsia="zh-CN"/>
              </w:rPr>
            </w:pPr>
            <w:r>
              <w:rPr>
                <w:rFonts w:hint="eastAsia"/>
                <w:sz w:val="16"/>
                <w:szCs w:val="16"/>
                <w:lang w:val="en-US" w:eastAsia="zh-CN"/>
              </w:rPr>
              <w:t>0</w:t>
            </w:r>
            <w:r>
              <w:rPr>
                <w:sz w:val="16"/>
                <w:szCs w:val="16"/>
                <w:lang w:val="en-US" w:eastAsia="zh-CN"/>
              </w:rPr>
              <w:t>.3.0</w:t>
            </w:r>
          </w:p>
        </w:tc>
      </w:tr>
      <w:tr w:rsidR="00B30228" w14:paraId="697C13F7" w14:textId="77777777">
        <w:tc>
          <w:tcPr>
            <w:tcW w:w="800" w:type="dxa"/>
            <w:shd w:val="solid" w:color="FFFFFF" w:fill="auto"/>
          </w:tcPr>
          <w:p w14:paraId="58995422" w14:textId="77777777" w:rsidR="00B30228" w:rsidRDefault="00000000">
            <w:pPr>
              <w:pStyle w:val="TAC"/>
              <w:rPr>
                <w:sz w:val="16"/>
                <w:szCs w:val="16"/>
                <w:lang w:eastAsia="zh-CN"/>
              </w:rPr>
            </w:pPr>
            <w:r>
              <w:rPr>
                <w:sz w:val="16"/>
                <w:szCs w:val="16"/>
                <w:lang w:eastAsia="zh-CN"/>
              </w:rPr>
              <w:t>2023-12</w:t>
            </w:r>
          </w:p>
        </w:tc>
        <w:tc>
          <w:tcPr>
            <w:tcW w:w="800" w:type="dxa"/>
            <w:shd w:val="solid" w:color="FFFFFF" w:fill="auto"/>
          </w:tcPr>
          <w:p w14:paraId="0D3D7F69" w14:textId="77777777" w:rsidR="00B30228" w:rsidRDefault="00000000">
            <w:pPr>
              <w:pStyle w:val="TAC"/>
              <w:rPr>
                <w:sz w:val="16"/>
                <w:szCs w:val="16"/>
                <w:lang w:eastAsia="zh-CN"/>
              </w:rPr>
            </w:pPr>
            <w:r>
              <w:rPr>
                <w:sz w:val="16"/>
                <w:szCs w:val="16"/>
                <w:lang w:eastAsia="zh-CN"/>
              </w:rPr>
              <w:t>SA#102</w:t>
            </w:r>
          </w:p>
        </w:tc>
        <w:tc>
          <w:tcPr>
            <w:tcW w:w="1094" w:type="dxa"/>
            <w:shd w:val="solid" w:color="FFFFFF" w:fill="auto"/>
          </w:tcPr>
          <w:p w14:paraId="0B4D9792" w14:textId="77777777" w:rsidR="00B30228" w:rsidRDefault="00000000">
            <w:pPr>
              <w:pStyle w:val="TAC"/>
              <w:rPr>
                <w:sz w:val="16"/>
                <w:szCs w:val="16"/>
              </w:rPr>
            </w:pPr>
            <w:r>
              <w:rPr>
                <w:sz w:val="16"/>
                <w:szCs w:val="16"/>
              </w:rPr>
              <w:t>SP-231523</w:t>
            </w:r>
          </w:p>
        </w:tc>
        <w:tc>
          <w:tcPr>
            <w:tcW w:w="425" w:type="dxa"/>
            <w:shd w:val="solid" w:color="FFFFFF" w:fill="auto"/>
          </w:tcPr>
          <w:p w14:paraId="3ABC66E6" w14:textId="77777777" w:rsidR="00B30228" w:rsidRDefault="00B30228">
            <w:pPr>
              <w:pStyle w:val="TAL"/>
              <w:rPr>
                <w:sz w:val="16"/>
                <w:szCs w:val="16"/>
              </w:rPr>
            </w:pPr>
          </w:p>
        </w:tc>
        <w:tc>
          <w:tcPr>
            <w:tcW w:w="425" w:type="dxa"/>
            <w:shd w:val="solid" w:color="FFFFFF" w:fill="auto"/>
          </w:tcPr>
          <w:p w14:paraId="68C45B7F" w14:textId="77777777" w:rsidR="00B30228" w:rsidRDefault="00B30228">
            <w:pPr>
              <w:pStyle w:val="TAR"/>
              <w:rPr>
                <w:sz w:val="16"/>
                <w:szCs w:val="16"/>
              </w:rPr>
            </w:pPr>
          </w:p>
        </w:tc>
        <w:tc>
          <w:tcPr>
            <w:tcW w:w="425" w:type="dxa"/>
            <w:shd w:val="solid" w:color="FFFFFF" w:fill="auto"/>
          </w:tcPr>
          <w:p w14:paraId="4FF6FE16" w14:textId="77777777" w:rsidR="00B30228" w:rsidRDefault="00B30228">
            <w:pPr>
              <w:pStyle w:val="TAC"/>
              <w:rPr>
                <w:sz w:val="16"/>
                <w:szCs w:val="16"/>
              </w:rPr>
            </w:pPr>
          </w:p>
        </w:tc>
        <w:tc>
          <w:tcPr>
            <w:tcW w:w="4962" w:type="dxa"/>
            <w:shd w:val="solid" w:color="FFFFFF" w:fill="auto"/>
          </w:tcPr>
          <w:p w14:paraId="517E81DC" w14:textId="77777777" w:rsidR="00B30228" w:rsidRDefault="00000000">
            <w:pPr>
              <w:pStyle w:val="TAL"/>
              <w:rPr>
                <w:sz w:val="16"/>
                <w:szCs w:val="16"/>
              </w:rPr>
            </w:pPr>
            <w:r>
              <w:rPr>
                <w:sz w:val="16"/>
                <w:szCs w:val="16"/>
              </w:rPr>
              <w:t>Presented for information</w:t>
            </w:r>
          </w:p>
        </w:tc>
        <w:tc>
          <w:tcPr>
            <w:tcW w:w="708" w:type="dxa"/>
            <w:shd w:val="solid" w:color="FFFFFF" w:fill="auto"/>
          </w:tcPr>
          <w:p w14:paraId="7D48B607" w14:textId="77777777" w:rsidR="00B30228" w:rsidRDefault="00000000">
            <w:pPr>
              <w:pStyle w:val="TAC"/>
              <w:rPr>
                <w:sz w:val="16"/>
                <w:szCs w:val="16"/>
                <w:lang w:val="en-US" w:eastAsia="zh-CN"/>
              </w:rPr>
            </w:pPr>
            <w:r>
              <w:rPr>
                <w:sz w:val="16"/>
                <w:szCs w:val="16"/>
                <w:lang w:val="en-US" w:eastAsia="zh-CN"/>
              </w:rPr>
              <w:t>1.0.0</w:t>
            </w:r>
          </w:p>
        </w:tc>
      </w:tr>
      <w:tr w:rsidR="00D25484" w14:paraId="576E7BA4" w14:textId="77777777">
        <w:tc>
          <w:tcPr>
            <w:tcW w:w="800" w:type="dxa"/>
            <w:shd w:val="solid" w:color="FFFFFF" w:fill="auto"/>
          </w:tcPr>
          <w:p w14:paraId="6E225E87" w14:textId="2B87ABF0" w:rsidR="00D25484" w:rsidRDefault="00D25484">
            <w:pPr>
              <w:pStyle w:val="TAC"/>
              <w:rPr>
                <w:sz w:val="16"/>
                <w:szCs w:val="16"/>
                <w:lang w:eastAsia="zh-CN"/>
              </w:rPr>
            </w:pPr>
            <w:r>
              <w:rPr>
                <w:rFonts w:hint="eastAsia"/>
                <w:sz w:val="16"/>
                <w:szCs w:val="16"/>
                <w:lang w:eastAsia="zh-CN"/>
              </w:rPr>
              <w:t>2</w:t>
            </w:r>
            <w:r>
              <w:rPr>
                <w:sz w:val="16"/>
                <w:szCs w:val="16"/>
                <w:lang w:eastAsia="zh-CN"/>
              </w:rPr>
              <w:t>024-0</w:t>
            </w:r>
            <w:r w:rsidR="00560A3A">
              <w:rPr>
                <w:sz w:val="16"/>
                <w:szCs w:val="16"/>
                <w:lang w:eastAsia="zh-CN"/>
              </w:rPr>
              <w:t>2</w:t>
            </w:r>
          </w:p>
        </w:tc>
        <w:tc>
          <w:tcPr>
            <w:tcW w:w="800" w:type="dxa"/>
            <w:shd w:val="solid" w:color="FFFFFF" w:fill="auto"/>
          </w:tcPr>
          <w:p w14:paraId="379143F3" w14:textId="2A4ADE39" w:rsidR="00D25484" w:rsidRDefault="00D25484">
            <w:pPr>
              <w:pStyle w:val="TAC"/>
              <w:rPr>
                <w:sz w:val="16"/>
                <w:szCs w:val="16"/>
                <w:lang w:eastAsia="zh-CN"/>
              </w:rPr>
            </w:pPr>
            <w:r>
              <w:rPr>
                <w:sz w:val="16"/>
                <w:szCs w:val="16"/>
                <w:lang w:eastAsia="zh-CN"/>
              </w:rPr>
              <w:t>SA5#153</w:t>
            </w:r>
          </w:p>
        </w:tc>
        <w:tc>
          <w:tcPr>
            <w:tcW w:w="1094" w:type="dxa"/>
            <w:shd w:val="solid" w:color="FFFFFF" w:fill="auto"/>
          </w:tcPr>
          <w:p w14:paraId="4BE3BA7B" w14:textId="77777777" w:rsidR="00D25484" w:rsidRPr="00D25484" w:rsidRDefault="00D25484" w:rsidP="00D25484">
            <w:pPr>
              <w:pStyle w:val="TAC"/>
              <w:rPr>
                <w:sz w:val="16"/>
                <w:szCs w:val="16"/>
              </w:rPr>
            </w:pPr>
            <w:r w:rsidRPr="00D25484">
              <w:rPr>
                <w:sz w:val="16"/>
                <w:szCs w:val="16"/>
              </w:rPr>
              <w:t>S5-240771</w:t>
            </w:r>
          </w:p>
          <w:p w14:paraId="7A75EA08" w14:textId="77777777" w:rsidR="00D25484" w:rsidRDefault="00D25484" w:rsidP="00D25484">
            <w:pPr>
              <w:pStyle w:val="TAC"/>
              <w:rPr>
                <w:sz w:val="16"/>
                <w:szCs w:val="16"/>
              </w:rPr>
            </w:pPr>
            <w:r w:rsidRPr="00D25484">
              <w:rPr>
                <w:sz w:val="16"/>
                <w:szCs w:val="16"/>
              </w:rPr>
              <w:t>S5-240772</w:t>
            </w:r>
          </w:p>
          <w:p w14:paraId="71976C7C" w14:textId="77777777" w:rsidR="00D25484" w:rsidRPr="00D25484" w:rsidRDefault="00D25484" w:rsidP="00D25484">
            <w:pPr>
              <w:pStyle w:val="TAC"/>
              <w:rPr>
                <w:sz w:val="16"/>
                <w:szCs w:val="16"/>
              </w:rPr>
            </w:pPr>
          </w:p>
          <w:p w14:paraId="18A01D95" w14:textId="77777777" w:rsidR="00D25484" w:rsidRDefault="00D25484" w:rsidP="00D25484">
            <w:pPr>
              <w:pStyle w:val="TAC"/>
              <w:rPr>
                <w:sz w:val="16"/>
                <w:szCs w:val="16"/>
              </w:rPr>
            </w:pPr>
            <w:r w:rsidRPr="00D25484">
              <w:rPr>
                <w:sz w:val="16"/>
                <w:szCs w:val="16"/>
              </w:rPr>
              <w:t>S5-240773</w:t>
            </w:r>
          </w:p>
          <w:p w14:paraId="66532E80" w14:textId="77777777" w:rsidR="00D25484" w:rsidRPr="00D25484" w:rsidRDefault="00D25484" w:rsidP="00D25484">
            <w:pPr>
              <w:pStyle w:val="TAC"/>
              <w:rPr>
                <w:sz w:val="16"/>
                <w:szCs w:val="16"/>
              </w:rPr>
            </w:pPr>
          </w:p>
          <w:p w14:paraId="519BAD87" w14:textId="77777777" w:rsidR="00D25484" w:rsidRDefault="00D25484" w:rsidP="00D25484">
            <w:pPr>
              <w:pStyle w:val="TAC"/>
              <w:rPr>
                <w:sz w:val="16"/>
                <w:szCs w:val="16"/>
              </w:rPr>
            </w:pPr>
            <w:r w:rsidRPr="00D25484">
              <w:rPr>
                <w:sz w:val="16"/>
                <w:szCs w:val="16"/>
              </w:rPr>
              <w:t>S5-240774</w:t>
            </w:r>
          </w:p>
          <w:p w14:paraId="7810631F" w14:textId="77777777" w:rsidR="00D25484" w:rsidRPr="00D25484" w:rsidRDefault="00D25484" w:rsidP="00D25484">
            <w:pPr>
              <w:pStyle w:val="TAC"/>
              <w:rPr>
                <w:sz w:val="16"/>
                <w:szCs w:val="16"/>
              </w:rPr>
            </w:pPr>
          </w:p>
          <w:p w14:paraId="5C5CEA0F" w14:textId="77777777" w:rsidR="00D25484" w:rsidRDefault="00D25484" w:rsidP="00D25484">
            <w:pPr>
              <w:pStyle w:val="TAC"/>
              <w:rPr>
                <w:sz w:val="16"/>
                <w:szCs w:val="16"/>
              </w:rPr>
            </w:pPr>
            <w:r w:rsidRPr="00D25484">
              <w:rPr>
                <w:sz w:val="16"/>
                <w:szCs w:val="16"/>
              </w:rPr>
              <w:t>S5-240775</w:t>
            </w:r>
          </w:p>
          <w:p w14:paraId="2E42A2F5" w14:textId="77777777" w:rsidR="00D25484" w:rsidRPr="00D25484" w:rsidRDefault="00D25484" w:rsidP="00D25484">
            <w:pPr>
              <w:pStyle w:val="TAC"/>
              <w:rPr>
                <w:sz w:val="16"/>
                <w:szCs w:val="16"/>
              </w:rPr>
            </w:pPr>
          </w:p>
          <w:p w14:paraId="5AE89220" w14:textId="738C2F5E" w:rsidR="00D25484" w:rsidRDefault="00D25484" w:rsidP="00D25484">
            <w:pPr>
              <w:pStyle w:val="TAC"/>
              <w:rPr>
                <w:sz w:val="16"/>
                <w:szCs w:val="16"/>
              </w:rPr>
            </w:pPr>
            <w:r w:rsidRPr="00D25484">
              <w:rPr>
                <w:sz w:val="16"/>
                <w:szCs w:val="16"/>
              </w:rPr>
              <w:t>S5-240345</w:t>
            </w:r>
          </w:p>
        </w:tc>
        <w:tc>
          <w:tcPr>
            <w:tcW w:w="425" w:type="dxa"/>
            <w:shd w:val="solid" w:color="FFFFFF" w:fill="auto"/>
          </w:tcPr>
          <w:p w14:paraId="273AAF17" w14:textId="77777777" w:rsidR="00D25484" w:rsidRDefault="00D25484">
            <w:pPr>
              <w:pStyle w:val="TAL"/>
              <w:rPr>
                <w:sz w:val="16"/>
                <w:szCs w:val="16"/>
              </w:rPr>
            </w:pPr>
          </w:p>
        </w:tc>
        <w:tc>
          <w:tcPr>
            <w:tcW w:w="425" w:type="dxa"/>
            <w:shd w:val="solid" w:color="FFFFFF" w:fill="auto"/>
          </w:tcPr>
          <w:p w14:paraId="115BDA8D" w14:textId="77777777" w:rsidR="00D25484" w:rsidRDefault="00D25484">
            <w:pPr>
              <w:pStyle w:val="TAR"/>
              <w:rPr>
                <w:sz w:val="16"/>
                <w:szCs w:val="16"/>
              </w:rPr>
            </w:pPr>
          </w:p>
        </w:tc>
        <w:tc>
          <w:tcPr>
            <w:tcW w:w="425" w:type="dxa"/>
            <w:shd w:val="solid" w:color="FFFFFF" w:fill="auto"/>
          </w:tcPr>
          <w:p w14:paraId="0BDC1ADC" w14:textId="77777777" w:rsidR="00D25484" w:rsidRDefault="00D25484">
            <w:pPr>
              <w:pStyle w:val="TAC"/>
              <w:rPr>
                <w:sz w:val="16"/>
                <w:szCs w:val="16"/>
              </w:rPr>
            </w:pPr>
          </w:p>
        </w:tc>
        <w:tc>
          <w:tcPr>
            <w:tcW w:w="4962" w:type="dxa"/>
            <w:shd w:val="solid" w:color="FFFFFF" w:fill="auto"/>
          </w:tcPr>
          <w:p w14:paraId="58D11DF1" w14:textId="77777777" w:rsidR="00D25484" w:rsidRPr="00D25484" w:rsidRDefault="00D25484" w:rsidP="00D25484">
            <w:pPr>
              <w:pStyle w:val="TAL"/>
              <w:rPr>
                <w:sz w:val="16"/>
                <w:szCs w:val="16"/>
              </w:rPr>
            </w:pPr>
            <w:r w:rsidRPr="00D25484">
              <w:rPr>
                <w:sz w:val="16"/>
                <w:szCs w:val="16"/>
              </w:rPr>
              <w:t>New solution for positioning charging using trusted AF</w:t>
            </w:r>
          </w:p>
          <w:p w14:paraId="6976900D" w14:textId="77777777" w:rsidR="00D25484" w:rsidRPr="00D25484" w:rsidRDefault="00D25484" w:rsidP="00D25484">
            <w:pPr>
              <w:pStyle w:val="TAL"/>
              <w:rPr>
                <w:sz w:val="16"/>
                <w:szCs w:val="16"/>
              </w:rPr>
            </w:pPr>
            <w:r w:rsidRPr="00D25484">
              <w:rPr>
                <w:sz w:val="16"/>
                <w:szCs w:val="16"/>
              </w:rPr>
              <w:t>Update Solution to resolve EN for 5GS charging of Ranging Sidelink Positioning UE Discovery</w:t>
            </w:r>
          </w:p>
          <w:p w14:paraId="048129FA" w14:textId="77777777" w:rsidR="00D25484" w:rsidRPr="00D25484" w:rsidRDefault="00D25484" w:rsidP="00D25484">
            <w:pPr>
              <w:pStyle w:val="TAL"/>
              <w:rPr>
                <w:sz w:val="16"/>
                <w:szCs w:val="16"/>
              </w:rPr>
            </w:pPr>
            <w:r w:rsidRPr="00D25484">
              <w:rPr>
                <w:sz w:val="16"/>
                <w:szCs w:val="16"/>
              </w:rPr>
              <w:t>Update Evaluation and Conclusion for 5GS charging of Ranging Sidelink Positioning UE Discovery</w:t>
            </w:r>
          </w:p>
          <w:p w14:paraId="6A341AD5" w14:textId="77777777" w:rsidR="00D25484" w:rsidRPr="00D25484" w:rsidRDefault="00D25484" w:rsidP="00D25484">
            <w:pPr>
              <w:pStyle w:val="TAL"/>
              <w:rPr>
                <w:sz w:val="16"/>
                <w:szCs w:val="16"/>
              </w:rPr>
            </w:pPr>
            <w:r w:rsidRPr="00D25484">
              <w:rPr>
                <w:sz w:val="16"/>
                <w:szCs w:val="16"/>
              </w:rPr>
              <w:t>Update Solution to resolve EN for 5GS charging of SL Positioning Service Exposure to the Client UE through 5GC network via NEF</w:t>
            </w:r>
          </w:p>
          <w:p w14:paraId="6BF6545D" w14:textId="77777777" w:rsidR="00D25484" w:rsidRPr="00D25484" w:rsidRDefault="00D25484" w:rsidP="00D25484">
            <w:pPr>
              <w:pStyle w:val="TAL"/>
              <w:rPr>
                <w:sz w:val="16"/>
                <w:szCs w:val="16"/>
              </w:rPr>
            </w:pPr>
            <w:r w:rsidRPr="00D25484">
              <w:rPr>
                <w:sz w:val="16"/>
                <w:szCs w:val="16"/>
              </w:rPr>
              <w:t>Add Evaluation and Conclusion for 5GS charging of Ranging and SL Positioning service exposure</w:t>
            </w:r>
          </w:p>
          <w:p w14:paraId="15FF0FEA" w14:textId="640F5EB5" w:rsidR="00D25484" w:rsidRDefault="00D25484" w:rsidP="00D25484">
            <w:pPr>
              <w:pStyle w:val="TAL"/>
              <w:rPr>
                <w:sz w:val="16"/>
                <w:szCs w:val="16"/>
              </w:rPr>
            </w:pPr>
            <w:r w:rsidRPr="00D25484">
              <w:rPr>
                <w:sz w:val="16"/>
                <w:szCs w:val="16"/>
              </w:rPr>
              <w:t>Add Conclusion and Recommendations for charging of Ranging Sidelink Positioning</w:t>
            </w:r>
          </w:p>
        </w:tc>
        <w:tc>
          <w:tcPr>
            <w:tcW w:w="708" w:type="dxa"/>
            <w:shd w:val="solid" w:color="FFFFFF" w:fill="auto"/>
          </w:tcPr>
          <w:p w14:paraId="75123B01" w14:textId="0FE65C45" w:rsidR="00D25484" w:rsidRDefault="00D25484">
            <w:pPr>
              <w:pStyle w:val="TAC"/>
              <w:rPr>
                <w:sz w:val="16"/>
                <w:szCs w:val="16"/>
                <w:lang w:val="en-US" w:eastAsia="zh-CN"/>
              </w:rPr>
            </w:pPr>
            <w:r>
              <w:rPr>
                <w:rFonts w:hint="eastAsia"/>
                <w:sz w:val="16"/>
                <w:szCs w:val="16"/>
                <w:lang w:val="en-US" w:eastAsia="zh-CN"/>
              </w:rPr>
              <w:t>1</w:t>
            </w:r>
            <w:r>
              <w:rPr>
                <w:sz w:val="16"/>
                <w:szCs w:val="16"/>
                <w:lang w:val="en-US" w:eastAsia="zh-CN"/>
              </w:rPr>
              <w:t>.1.0</w:t>
            </w:r>
          </w:p>
        </w:tc>
      </w:tr>
    </w:tbl>
    <w:p w14:paraId="5816DA73" w14:textId="77777777" w:rsidR="00B30228" w:rsidRDefault="00000000">
      <w:pPr>
        <w:pStyle w:val="Guidance"/>
      </w:pPr>
      <w:r>
        <w:lastRenderedPageBreak/>
        <w:t xml:space="preserve"> </w:t>
      </w:r>
    </w:p>
    <w:p w14:paraId="7FC740F2" w14:textId="77777777" w:rsidR="00B30228" w:rsidRDefault="00B30228"/>
    <w:sectPr w:rsidR="00B30228">
      <w:headerReference w:type="default" r:id="rId49"/>
      <w:footerReference w:type="default" r:id="rId5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E066B" w14:textId="77777777" w:rsidR="002A1A53" w:rsidRDefault="002A1A53">
      <w:pPr>
        <w:spacing w:after="0"/>
      </w:pPr>
      <w:r>
        <w:separator/>
      </w:r>
    </w:p>
  </w:endnote>
  <w:endnote w:type="continuationSeparator" w:id="0">
    <w:p w14:paraId="39C2C26E" w14:textId="77777777" w:rsidR="002A1A53" w:rsidRDefault="002A1A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35F25" w14:textId="77777777" w:rsidR="00B30228"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731EE" w14:textId="77777777" w:rsidR="002A1A53" w:rsidRDefault="002A1A53">
      <w:pPr>
        <w:spacing w:after="0"/>
      </w:pPr>
      <w:r>
        <w:separator/>
      </w:r>
    </w:p>
  </w:footnote>
  <w:footnote w:type="continuationSeparator" w:id="0">
    <w:p w14:paraId="3DEF6825" w14:textId="77777777" w:rsidR="002A1A53" w:rsidRDefault="002A1A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3AF" w14:textId="30140AD2" w:rsidR="00B30228"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6C3">
      <w:rPr>
        <w:rFonts w:ascii="Arial" w:hAnsi="Arial" w:cs="Arial"/>
        <w:b/>
        <w:noProof/>
        <w:sz w:val="18"/>
        <w:szCs w:val="18"/>
      </w:rPr>
      <w:t>3GPP TR 28.845 V1.1.0 (2024-02)</w:t>
    </w:r>
    <w:r>
      <w:rPr>
        <w:rFonts w:ascii="Arial" w:hAnsi="Arial" w:cs="Arial"/>
        <w:b/>
        <w:sz w:val="18"/>
        <w:szCs w:val="18"/>
      </w:rPr>
      <w:fldChar w:fldCharType="end"/>
    </w:r>
  </w:p>
  <w:p w14:paraId="4394F7A3" w14:textId="77777777" w:rsidR="00B30228"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4ECF3BE" w14:textId="0BBDF278" w:rsidR="00B30228"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6C3">
      <w:rPr>
        <w:rFonts w:ascii="Arial" w:hAnsi="Arial" w:cs="Arial"/>
        <w:b/>
        <w:noProof/>
        <w:sz w:val="18"/>
        <w:szCs w:val="18"/>
      </w:rPr>
      <w:t>Release 18</w:t>
    </w:r>
    <w:r>
      <w:rPr>
        <w:rFonts w:ascii="Arial" w:hAnsi="Arial" w:cs="Arial"/>
        <w:b/>
        <w:sz w:val="18"/>
        <w:szCs w:val="18"/>
      </w:rPr>
      <w:fldChar w:fldCharType="end"/>
    </w:r>
  </w:p>
  <w:p w14:paraId="514F9D75" w14:textId="77777777" w:rsidR="00B30228" w:rsidRDefault="00B30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9B9863"/>
    <w:multiLevelType w:val="multilevel"/>
    <w:tmpl w:val="F59B9863"/>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 w15:restartNumberingAfterBreak="0">
    <w:nsid w:val="FC017037"/>
    <w:multiLevelType w:val="multilevel"/>
    <w:tmpl w:val="FC017037"/>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6D10E2D"/>
    <w:multiLevelType w:val="multilevel"/>
    <w:tmpl w:val="16D10E2D"/>
    <w:lvl w:ilvl="0">
      <w:start w:val="2"/>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195BB0D8"/>
    <w:multiLevelType w:val="multilevel"/>
    <w:tmpl w:val="195BB0D8"/>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4" w15:restartNumberingAfterBreak="0">
    <w:nsid w:val="1B61FC4C"/>
    <w:multiLevelType w:val="multilevel"/>
    <w:tmpl w:val="1B61FC4C"/>
    <w:lvl w:ilvl="0">
      <w:start w:val="4"/>
      <w:numFmt w:val="decimal"/>
      <w:lvlText w:val="%1."/>
      <w:lvlJc w:val="left"/>
      <w:pPr>
        <w:ind w:left="644" w:hanging="360"/>
      </w:pPr>
      <w:rPr>
        <w:sz w:val="20"/>
        <w:szCs w:val="20"/>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AEA5637"/>
    <w:multiLevelType w:val="multilevel"/>
    <w:tmpl w:val="3AEA5637"/>
    <w:lvl w:ilvl="0">
      <w:start w:val="1"/>
      <w:numFmt w:val="decimal"/>
      <w:lvlText w:val="%1."/>
      <w:lvlJc w:val="left"/>
      <w:pPr>
        <w:ind w:left="644" w:hanging="360"/>
      </w:pPr>
      <w:rPr>
        <w:sz w:val="20"/>
        <w:szCs w:val="20"/>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7" w15:restartNumberingAfterBreak="0">
    <w:nsid w:val="3D3D1F01"/>
    <w:multiLevelType w:val="multilevel"/>
    <w:tmpl w:val="3D3D1F01"/>
    <w:lvl w:ilvl="0">
      <w:start w:val="1"/>
      <w:numFmt w:val="decimal"/>
      <w:lvlText w:val="%1."/>
      <w:lvlJc w:val="left"/>
      <w:pPr>
        <w:ind w:left="644" w:hanging="360"/>
      </w:p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8" w15:restartNumberingAfterBreak="0">
    <w:nsid w:val="5DC647DC"/>
    <w:multiLevelType w:val="multilevel"/>
    <w:tmpl w:val="5DC647DC"/>
    <w:lvl w:ilvl="0">
      <w:start w:val="5"/>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3817823">
    <w:abstractNumId w:val="5"/>
  </w:num>
  <w:num w:numId="2" w16cid:durableId="1708985456">
    <w:abstractNumId w:val="7"/>
  </w:num>
  <w:num w:numId="3" w16cid:durableId="1360084218">
    <w:abstractNumId w:val="10"/>
  </w:num>
  <w:num w:numId="4" w16cid:durableId="198125352">
    <w:abstractNumId w:val="11"/>
  </w:num>
  <w:num w:numId="5" w16cid:durableId="977221353">
    <w:abstractNumId w:val="8"/>
  </w:num>
  <w:num w:numId="6" w16cid:durableId="839930925">
    <w:abstractNumId w:val="4"/>
  </w:num>
  <w:num w:numId="7" w16cid:durableId="672028071">
    <w:abstractNumId w:val="9"/>
  </w:num>
  <w:num w:numId="8" w16cid:durableId="1745176468">
    <w:abstractNumId w:val="6"/>
  </w:num>
  <w:num w:numId="9" w16cid:durableId="230849732">
    <w:abstractNumId w:val="3"/>
  </w:num>
  <w:num w:numId="10" w16cid:durableId="308872845">
    <w:abstractNumId w:val="2"/>
  </w:num>
  <w:num w:numId="11" w16cid:durableId="2048020432">
    <w:abstractNumId w:val="15"/>
  </w:num>
  <w:num w:numId="12" w16cid:durableId="993073086">
    <w:abstractNumId w:val="18"/>
  </w:num>
  <w:num w:numId="13" w16cid:durableId="1753627440">
    <w:abstractNumId w:val="12"/>
  </w:num>
  <w:num w:numId="14" w16cid:durableId="636032905">
    <w:abstractNumId w:val="17"/>
  </w:num>
  <w:num w:numId="15" w16cid:durableId="242566295">
    <w:abstractNumId w:val="16"/>
  </w:num>
  <w:num w:numId="16" w16cid:durableId="1495222491">
    <w:abstractNumId w:val="14"/>
  </w:num>
  <w:num w:numId="17" w16cid:durableId="1225528020">
    <w:abstractNumId w:val="1"/>
  </w:num>
  <w:num w:numId="18" w16cid:durableId="1911035803">
    <w:abstractNumId w:val="13"/>
  </w:num>
  <w:num w:numId="19" w16cid:durableId="778060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bKwNDIysjA2tbAAcpV0lIJTi4sz8/NACgxrAY8RZLQsAAAA"/>
    <w:docVar w:name="commondata" w:val="eyJoZGlkIjoiYjIwNGQ1MWM4YzQ2NmRjMzg1N2EzNzcwNDQ0YjhiM2UifQ=="/>
  </w:docVars>
  <w:rsids>
    <w:rsidRoot w:val="00172A27"/>
    <w:rsid w:val="00033397"/>
    <w:rsid w:val="00040095"/>
    <w:rsid w:val="0005023D"/>
    <w:rsid w:val="00051834"/>
    <w:rsid w:val="00054A22"/>
    <w:rsid w:val="00062023"/>
    <w:rsid w:val="00065481"/>
    <w:rsid w:val="000655A6"/>
    <w:rsid w:val="000745CE"/>
    <w:rsid w:val="00080512"/>
    <w:rsid w:val="0008124E"/>
    <w:rsid w:val="0008701B"/>
    <w:rsid w:val="000A0D6D"/>
    <w:rsid w:val="000C47C3"/>
    <w:rsid w:val="000D58AB"/>
    <w:rsid w:val="000F56D3"/>
    <w:rsid w:val="001128F1"/>
    <w:rsid w:val="001147CB"/>
    <w:rsid w:val="00133525"/>
    <w:rsid w:val="00137B08"/>
    <w:rsid w:val="00140E88"/>
    <w:rsid w:val="00166B8C"/>
    <w:rsid w:val="001720DF"/>
    <w:rsid w:val="00172A27"/>
    <w:rsid w:val="001A4C42"/>
    <w:rsid w:val="001A7420"/>
    <w:rsid w:val="001B6637"/>
    <w:rsid w:val="001C21C3"/>
    <w:rsid w:val="001D02C2"/>
    <w:rsid w:val="001D6979"/>
    <w:rsid w:val="001F0C1D"/>
    <w:rsid w:val="001F1132"/>
    <w:rsid w:val="001F168B"/>
    <w:rsid w:val="002347A2"/>
    <w:rsid w:val="00246350"/>
    <w:rsid w:val="00260E8F"/>
    <w:rsid w:val="00265BF4"/>
    <w:rsid w:val="002675F0"/>
    <w:rsid w:val="00273916"/>
    <w:rsid w:val="00273CDD"/>
    <w:rsid w:val="002760EE"/>
    <w:rsid w:val="00294B45"/>
    <w:rsid w:val="0029635A"/>
    <w:rsid w:val="002A1A53"/>
    <w:rsid w:val="002B483D"/>
    <w:rsid w:val="002B6339"/>
    <w:rsid w:val="002E00EE"/>
    <w:rsid w:val="003026D9"/>
    <w:rsid w:val="00305B2B"/>
    <w:rsid w:val="003172DC"/>
    <w:rsid w:val="0035462D"/>
    <w:rsid w:val="00356555"/>
    <w:rsid w:val="00360563"/>
    <w:rsid w:val="00371D13"/>
    <w:rsid w:val="003765B8"/>
    <w:rsid w:val="00383233"/>
    <w:rsid w:val="003A73D5"/>
    <w:rsid w:val="003C2B21"/>
    <w:rsid w:val="003C3971"/>
    <w:rsid w:val="003E3657"/>
    <w:rsid w:val="003E38B6"/>
    <w:rsid w:val="003E6287"/>
    <w:rsid w:val="00404B6A"/>
    <w:rsid w:val="00413DE7"/>
    <w:rsid w:val="00423334"/>
    <w:rsid w:val="00432043"/>
    <w:rsid w:val="004320EF"/>
    <w:rsid w:val="004345EC"/>
    <w:rsid w:val="00436B3D"/>
    <w:rsid w:val="00445A7E"/>
    <w:rsid w:val="0044699D"/>
    <w:rsid w:val="00450961"/>
    <w:rsid w:val="0045214B"/>
    <w:rsid w:val="00465515"/>
    <w:rsid w:val="00484E58"/>
    <w:rsid w:val="0049751D"/>
    <w:rsid w:val="004B298D"/>
    <w:rsid w:val="004B77F5"/>
    <w:rsid w:val="004C30AC"/>
    <w:rsid w:val="004D3578"/>
    <w:rsid w:val="004E213A"/>
    <w:rsid w:val="004F0988"/>
    <w:rsid w:val="004F3340"/>
    <w:rsid w:val="004F3E01"/>
    <w:rsid w:val="005109F0"/>
    <w:rsid w:val="0053388B"/>
    <w:rsid w:val="00535773"/>
    <w:rsid w:val="00543E6C"/>
    <w:rsid w:val="00546A5C"/>
    <w:rsid w:val="0055753B"/>
    <w:rsid w:val="00560A3A"/>
    <w:rsid w:val="00565087"/>
    <w:rsid w:val="00597B11"/>
    <w:rsid w:val="005A77B7"/>
    <w:rsid w:val="005D2E01"/>
    <w:rsid w:val="005D7526"/>
    <w:rsid w:val="005E4BB2"/>
    <w:rsid w:val="005F788A"/>
    <w:rsid w:val="00602AEA"/>
    <w:rsid w:val="006046C3"/>
    <w:rsid w:val="00614FDF"/>
    <w:rsid w:val="00621185"/>
    <w:rsid w:val="00633AA0"/>
    <w:rsid w:val="0063543D"/>
    <w:rsid w:val="00635748"/>
    <w:rsid w:val="00647114"/>
    <w:rsid w:val="00652A13"/>
    <w:rsid w:val="00671A6F"/>
    <w:rsid w:val="00673ADF"/>
    <w:rsid w:val="006912E9"/>
    <w:rsid w:val="0069145B"/>
    <w:rsid w:val="00695552"/>
    <w:rsid w:val="006A323F"/>
    <w:rsid w:val="006B284F"/>
    <w:rsid w:val="006B2F09"/>
    <w:rsid w:val="006B30D0"/>
    <w:rsid w:val="006C26FB"/>
    <w:rsid w:val="006C3D95"/>
    <w:rsid w:val="006D1F84"/>
    <w:rsid w:val="006E5C86"/>
    <w:rsid w:val="00701116"/>
    <w:rsid w:val="0071174C"/>
    <w:rsid w:val="0071279E"/>
    <w:rsid w:val="00713C44"/>
    <w:rsid w:val="00725E02"/>
    <w:rsid w:val="00732E51"/>
    <w:rsid w:val="00734A5B"/>
    <w:rsid w:val="0074026F"/>
    <w:rsid w:val="007429F6"/>
    <w:rsid w:val="00744E76"/>
    <w:rsid w:val="007501D9"/>
    <w:rsid w:val="00765EA3"/>
    <w:rsid w:val="00774DA4"/>
    <w:rsid w:val="00776195"/>
    <w:rsid w:val="00781F0F"/>
    <w:rsid w:val="00793992"/>
    <w:rsid w:val="007B600E"/>
    <w:rsid w:val="007F0F4A"/>
    <w:rsid w:val="008028A4"/>
    <w:rsid w:val="0081294E"/>
    <w:rsid w:val="00816634"/>
    <w:rsid w:val="00824392"/>
    <w:rsid w:val="00830747"/>
    <w:rsid w:val="00854037"/>
    <w:rsid w:val="008768CA"/>
    <w:rsid w:val="00880548"/>
    <w:rsid w:val="008839F2"/>
    <w:rsid w:val="008B3657"/>
    <w:rsid w:val="008C384C"/>
    <w:rsid w:val="008E2D68"/>
    <w:rsid w:val="008E3120"/>
    <w:rsid w:val="008E6756"/>
    <w:rsid w:val="008F17B5"/>
    <w:rsid w:val="0090271F"/>
    <w:rsid w:val="00902E23"/>
    <w:rsid w:val="009114D7"/>
    <w:rsid w:val="0091348E"/>
    <w:rsid w:val="00914714"/>
    <w:rsid w:val="00917CCB"/>
    <w:rsid w:val="00932D06"/>
    <w:rsid w:val="00933FB0"/>
    <w:rsid w:val="00942EC2"/>
    <w:rsid w:val="0095567D"/>
    <w:rsid w:val="00955CBC"/>
    <w:rsid w:val="00961054"/>
    <w:rsid w:val="00962ACB"/>
    <w:rsid w:val="00971166"/>
    <w:rsid w:val="00982B25"/>
    <w:rsid w:val="00982E99"/>
    <w:rsid w:val="00986182"/>
    <w:rsid w:val="009A5CD8"/>
    <w:rsid w:val="009B5115"/>
    <w:rsid w:val="009E1238"/>
    <w:rsid w:val="009F37B7"/>
    <w:rsid w:val="009F6AA1"/>
    <w:rsid w:val="009F7BD5"/>
    <w:rsid w:val="00A10F02"/>
    <w:rsid w:val="00A14545"/>
    <w:rsid w:val="00A164B4"/>
    <w:rsid w:val="00A172D9"/>
    <w:rsid w:val="00A26956"/>
    <w:rsid w:val="00A27486"/>
    <w:rsid w:val="00A36040"/>
    <w:rsid w:val="00A42AB9"/>
    <w:rsid w:val="00A50AA1"/>
    <w:rsid w:val="00A53724"/>
    <w:rsid w:val="00A54C20"/>
    <w:rsid w:val="00A56066"/>
    <w:rsid w:val="00A73129"/>
    <w:rsid w:val="00A82346"/>
    <w:rsid w:val="00A83D8C"/>
    <w:rsid w:val="00A84950"/>
    <w:rsid w:val="00A92BA1"/>
    <w:rsid w:val="00A95A32"/>
    <w:rsid w:val="00AB4A5D"/>
    <w:rsid w:val="00AC6BC6"/>
    <w:rsid w:val="00AE3652"/>
    <w:rsid w:val="00AE65E2"/>
    <w:rsid w:val="00AF1460"/>
    <w:rsid w:val="00B15449"/>
    <w:rsid w:val="00B30228"/>
    <w:rsid w:val="00B378F1"/>
    <w:rsid w:val="00B663CF"/>
    <w:rsid w:val="00B71A10"/>
    <w:rsid w:val="00B93086"/>
    <w:rsid w:val="00BA19ED"/>
    <w:rsid w:val="00BA3A97"/>
    <w:rsid w:val="00BA4B8D"/>
    <w:rsid w:val="00BB2D21"/>
    <w:rsid w:val="00BC0F7D"/>
    <w:rsid w:val="00BD7D31"/>
    <w:rsid w:val="00BE3255"/>
    <w:rsid w:val="00BF0DB8"/>
    <w:rsid w:val="00BF128E"/>
    <w:rsid w:val="00C00E7B"/>
    <w:rsid w:val="00C0107E"/>
    <w:rsid w:val="00C074DD"/>
    <w:rsid w:val="00C1276D"/>
    <w:rsid w:val="00C1496A"/>
    <w:rsid w:val="00C33079"/>
    <w:rsid w:val="00C45231"/>
    <w:rsid w:val="00C47634"/>
    <w:rsid w:val="00C534DB"/>
    <w:rsid w:val="00C551FF"/>
    <w:rsid w:val="00C6652F"/>
    <w:rsid w:val="00C70284"/>
    <w:rsid w:val="00C72833"/>
    <w:rsid w:val="00C80F1D"/>
    <w:rsid w:val="00C868AC"/>
    <w:rsid w:val="00C903C6"/>
    <w:rsid w:val="00C91962"/>
    <w:rsid w:val="00C922E7"/>
    <w:rsid w:val="00C93F40"/>
    <w:rsid w:val="00C97F08"/>
    <w:rsid w:val="00CA3D0C"/>
    <w:rsid w:val="00CD3EDB"/>
    <w:rsid w:val="00CD62D6"/>
    <w:rsid w:val="00D17DDA"/>
    <w:rsid w:val="00D25484"/>
    <w:rsid w:val="00D57972"/>
    <w:rsid w:val="00D63803"/>
    <w:rsid w:val="00D667FB"/>
    <w:rsid w:val="00D675A9"/>
    <w:rsid w:val="00D73308"/>
    <w:rsid w:val="00D738D6"/>
    <w:rsid w:val="00D75376"/>
    <w:rsid w:val="00D755EB"/>
    <w:rsid w:val="00D76048"/>
    <w:rsid w:val="00D82E6F"/>
    <w:rsid w:val="00D84BEE"/>
    <w:rsid w:val="00D87E00"/>
    <w:rsid w:val="00D90A0B"/>
    <w:rsid w:val="00D9134D"/>
    <w:rsid w:val="00DA7A03"/>
    <w:rsid w:val="00DB1818"/>
    <w:rsid w:val="00DC309B"/>
    <w:rsid w:val="00DC4DA2"/>
    <w:rsid w:val="00DD4C17"/>
    <w:rsid w:val="00DD74A5"/>
    <w:rsid w:val="00DF2B1F"/>
    <w:rsid w:val="00DF62CD"/>
    <w:rsid w:val="00E003EB"/>
    <w:rsid w:val="00E16509"/>
    <w:rsid w:val="00E42417"/>
    <w:rsid w:val="00E44582"/>
    <w:rsid w:val="00E77645"/>
    <w:rsid w:val="00E9697A"/>
    <w:rsid w:val="00EA15B0"/>
    <w:rsid w:val="00EA5EA7"/>
    <w:rsid w:val="00EA78F0"/>
    <w:rsid w:val="00EC4A25"/>
    <w:rsid w:val="00EC6B2E"/>
    <w:rsid w:val="00EE47F6"/>
    <w:rsid w:val="00EF4847"/>
    <w:rsid w:val="00EF608C"/>
    <w:rsid w:val="00F025A2"/>
    <w:rsid w:val="00F04712"/>
    <w:rsid w:val="00F11950"/>
    <w:rsid w:val="00F13360"/>
    <w:rsid w:val="00F22EC7"/>
    <w:rsid w:val="00F325C8"/>
    <w:rsid w:val="00F420CB"/>
    <w:rsid w:val="00F455C9"/>
    <w:rsid w:val="00F653B8"/>
    <w:rsid w:val="00F859A4"/>
    <w:rsid w:val="00F9008D"/>
    <w:rsid w:val="00FA1266"/>
    <w:rsid w:val="00FB1942"/>
    <w:rsid w:val="00FC1192"/>
    <w:rsid w:val="00FC7493"/>
    <w:rsid w:val="00FD37E8"/>
    <w:rsid w:val="00FF6139"/>
    <w:rsid w:val="025C1444"/>
    <w:rsid w:val="29757973"/>
    <w:rsid w:val="48CB40D1"/>
    <w:rsid w:val="4D181E64"/>
    <w:rsid w:val="4D4B1937"/>
    <w:rsid w:val="543E5A72"/>
    <w:rsid w:val="55920072"/>
    <w:rsid w:val="57AE710B"/>
    <w:rsid w:val="5D771849"/>
    <w:rsid w:val="5F037C9C"/>
    <w:rsid w:val="6B6625D9"/>
    <w:rsid w:val="729F1A9A"/>
    <w:rsid w:val="74765FAB"/>
    <w:rsid w:val="77F221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044337"/>
  <w15:docId w15:val="{09FF4C9E-1090-4A28-9AF6-770FDC9E8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qFormat="1"/>
    <w:lsdException w:name="index 5" w:qFormat="1"/>
    <w:lsdException w:name="index 6"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uiPriority="39" w:qFormat="1"/>
    <w:lsdException w:name="Normal Indent" w:qFormat="1"/>
    <w:lsdException w:name="annotation text" w:qFormat="1"/>
    <w:lsdException w:name="header" w:qFormat="1"/>
    <w:lsdException w:name="footer" w:qFormat="1"/>
    <w:lsdException w:name="index heading" w:qFormat="1"/>
    <w:lsdException w:name="caption" w:semiHidden="1" w:unhideWhenUsed="1"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Number"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qFormat="1"/>
    <w:lsdException w:name="Closing" w:qFormat="1"/>
    <w:lsdException w:name="Default Paragraph Font" w:semiHidden="1" w:uiPriority="1" w:unhideWhenUsed="1"/>
    <w:lsdException w:name="Body Text" w:qFormat="1"/>
    <w:lsdException w:name="List Continue"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style>
  <w:style w:type="paragraph" w:styleId="List5">
    <w:name w:val="List 5"/>
    <w:basedOn w:val="Normal"/>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DengXi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Zchn"/>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DengXian"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DengXian" w:hAnsi="Segoe UI" w:cs="Segoe UI"/>
      <w:sz w:val="18"/>
      <w:szCs w:val="18"/>
      <w:lang w:val="en-GB" w:eastAsia="en-US"/>
    </w:rPr>
  </w:style>
  <w:style w:type="character" w:customStyle="1" w:styleId="1">
    <w:name w:val="未处理的提及1"/>
    <w:uiPriority w:val="99"/>
    <w:semiHidden/>
    <w:unhideWhenUsed/>
    <w:rPr>
      <w:color w:val="605E5C"/>
      <w:shd w:val="clear" w:color="auto" w:fill="E1DFDD"/>
    </w:rPr>
  </w:style>
  <w:style w:type="paragraph" w:customStyle="1" w:styleId="10">
    <w:name w:val="书目1"/>
    <w:basedOn w:val="Normal"/>
    <w:next w:val="Normal"/>
    <w:uiPriority w:val="37"/>
    <w:semiHidden/>
    <w:unhideWhenUsed/>
  </w:style>
  <w:style w:type="character" w:customStyle="1" w:styleId="BodyTextChar">
    <w:name w:val="Body Text Char"/>
    <w:link w:val="BodyText"/>
    <w:rPr>
      <w:rFonts w:ascii="Times New Roman" w:eastAsia="DengXian" w:hAnsi="Times New Roman" w:cs="Times New Roman"/>
      <w:lang w:val="en-GB" w:eastAsia="en-US"/>
    </w:rPr>
  </w:style>
  <w:style w:type="character" w:customStyle="1" w:styleId="BodyText2Char">
    <w:name w:val="Body Text 2 Char"/>
    <w:link w:val="BodyText2"/>
    <w:qFormat/>
    <w:rPr>
      <w:rFonts w:ascii="Times New Roman" w:eastAsia="DengXian" w:hAnsi="Times New Roman" w:cs="Times New Roman"/>
      <w:lang w:val="en-GB" w:eastAsia="en-US"/>
    </w:rPr>
  </w:style>
  <w:style w:type="character" w:customStyle="1" w:styleId="BodyText3Char">
    <w:name w:val="Body Text 3 Char"/>
    <w:link w:val="BodyText3"/>
    <w:qFormat/>
    <w:rPr>
      <w:rFonts w:ascii="Times New Roman" w:eastAsia="DengXian" w:hAnsi="Times New Roman" w:cs="Times New Roman"/>
      <w:sz w:val="16"/>
      <w:szCs w:val="16"/>
      <w:lang w:val="en-GB" w:eastAsia="en-US"/>
    </w:rPr>
  </w:style>
  <w:style w:type="character" w:customStyle="1" w:styleId="BodyTextFirstIndentChar">
    <w:name w:val="Body Text First Indent Char"/>
    <w:link w:val="BodyTextFirstIndent"/>
    <w:qFormat/>
    <w:rPr>
      <w:rFonts w:ascii="Times New Roman" w:eastAsia="DengXian" w:hAnsi="Times New Roman" w:cs="Times New Roman"/>
      <w:lang w:val="en-GB" w:eastAsia="en-US"/>
    </w:rPr>
  </w:style>
  <w:style w:type="character" w:customStyle="1" w:styleId="BodyTextIndentChar">
    <w:name w:val="Body Text Indent Char"/>
    <w:link w:val="BodyTextIndent"/>
    <w:qFormat/>
    <w:rPr>
      <w:rFonts w:ascii="Times New Roman" w:eastAsia="DengXian" w:hAnsi="Times New Roman" w:cs="Times New Roman"/>
      <w:lang w:val="en-GB" w:eastAsia="en-US"/>
    </w:rPr>
  </w:style>
  <w:style w:type="character" w:customStyle="1" w:styleId="BodyTextFirstIndent2Char">
    <w:name w:val="Body Text First Indent 2 Char"/>
    <w:link w:val="BodyTextFirstIndent2"/>
    <w:rPr>
      <w:rFonts w:ascii="Times New Roman" w:eastAsia="DengXian" w:hAnsi="Times New Roman" w:cs="Times New Roman"/>
      <w:lang w:val="en-GB" w:eastAsia="en-US"/>
    </w:rPr>
  </w:style>
  <w:style w:type="character" w:customStyle="1" w:styleId="BodyTextIndent2Char">
    <w:name w:val="Body Text Indent 2 Char"/>
    <w:link w:val="BodyTextIndent2"/>
    <w:qFormat/>
    <w:rPr>
      <w:rFonts w:ascii="Times New Roman" w:eastAsia="DengXian" w:hAnsi="Times New Roman" w:cs="Times New Roman"/>
      <w:lang w:val="en-GB" w:eastAsia="en-US"/>
    </w:rPr>
  </w:style>
  <w:style w:type="character" w:customStyle="1" w:styleId="BodyTextIndent3Char">
    <w:name w:val="Body Text Indent 3 Char"/>
    <w:link w:val="BodyTextIndent3"/>
    <w:qFormat/>
    <w:rPr>
      <w:rFonts w:ascii="Times New Roman" w:eastAsia="DengXian" w:hAnsi="Times New Roman" w:cs="Times New Roman"/>
      <w:sz w:val="16"/>
      <w:szCs w:val="16"/>
      <w:lang w:val="en-GB" w:eastAsia="en-US"/>
    </w:rPr>
  </w:style>
  <w:style w:type="character" w:customStyle="1" w:styleId="ClosingChar">
    <w:name w:val="Closing Char"/>
    <w:link w:val="Closing"/>
    <w:qFormat/>
    <w:rPr>
      <w:rFonts w:ascii="Times New Roman" w:eastAsia="DengXian" w:hAnsi="Times New Roman" w:cs="Times New Roman"/>
      <w:lang w:val="en-GB" w:eastAsia="en-US"/>
    </w:rPr>
  </w:style>
  <w:style w:type="character" w:customStyle="1" w:styleId="CommentTextChar">
    <w:name w:val="Comment Text Char"/>
    <w:link w:val="CommentText"/>
    <w:qFormat/>
    <w:rPr>
      <w:rFonts w:ascii="Times New Roman" w:eastAsia="DengXian" w:hAnsi="Times New Roman" w:cs="Times New Roman"/>
      <w:lang w:val="en-GB" w:eastAsia="en-US"/>
    </w:rPr>
  </w:style>
  <w:style w:type="character" w:customStyle="1" w:styleId="CommentSubjectChar">
    <w:name w:val="Comment Subject Char"/>
    <w:link w:val="CommentSubject"/>
    <w:qFormat/>
    <w:rPr>
      <w:rFonts w:ascii="Times New Roman" w:eastAsia="DengXian" w:hAnsi="Times New Roman" w:cs="Times New Roman"/>
      <w:b/>
      <w:bCs/>
      <w:lang w:val="en-GB" w:eastAsia="en-US"/>
    </w:rPr>
  </w:style>
  <w:style w:type="character" w:customStyle="1" w:styleId="DateChar">
    <w:name w:val="Date Char"/>
    <w:link w:val="Date"/>
    <w:rPr>
      <w:rFonts w:ascii="Times New Roman" w:eastAsia="DengXian" w:hAnsi="Times New Roman" w:cs="Times New Roman"/>
      <w:lang w:val="en-GB" w:eastAsia="en-US"/>
    </w:rPr>
  </w:style>
  <w:style w:type="character" w:customStyle="1" w:styleId="DocumentMapChar">
    <w:name w:val="Document Map Char"/>
    <w:link w:val="DocumentMap"/>
    <w:qFormat/>
    <w:rPr>
      <w:rFonts w:ascii="Segoe UI" w:eastAsia="DengXian" w:hAnsi="Segoe UI" w:cs="Segoe UI"/>
      <w:sz w:val="16"/>
      <w:szCs w:val="16"/>
      <w:lang w:val="en-GB" w:eastAsia="en-US"/>
    </w:rPr>
  </w:style>
  <w:style w:type="character" w:customStyle="1" w:styleId="E-mailSignatureChar">
    <w:name w:val="E-mail Signature Char"/>
    <w:link w:val="E-mailSignature"/>
    <w:qFormat/>
    <w:rPr>
      <w:rFonts w:ascii="Times New Roman" w:eastAsia="DengXian" w:hAnsi="Times New Roman" w:cs="Times New Roman"/>
      <w:lang w:val="en-GB" w:eastAsia="en-US"/>
    </w:rPr>
  </w:style>
  <w:style w:type="character" w:customStyle="1" w:styleId="EndnoteTextChar">
    <w:name w:val="Endnote Text Char"/>
    <w:link w:val="EndnoteText"/>
    <w:qFormat/>
    <w:rPr>
      <w:rFonts w:ascii="Times New Roman" w:eastAsia="DengXian" w:hAnsi="Times New Roman" w:cs="Times New Roman"/>
      <w:lang w:val="en-GB" w:eastAsia="en-US"/>
    </w:rPr>
  </w:style>
  <w:style w:type="character" w:customStyle="1" w:styleId="FootnoteTextChar">
    <w:name w:val="Footnote Text Char"/>
    <w:link w:val="FootnoteText"/>
    <w:rPr>
      <w:rFonts w:ascii="Times New Roman" w:eastAsia="DengXian" w:hAnsi="Times New Roman" w:cs="Times New Roman"/>
      <w:lang w:val="en-GB" w:eastAsia="en-US"/>
    </w:rPr>
  </w:style>
  <w:style w:type="character" w:customStyle="1" w:styleId="HTMLAddressChar">
    <w:name w:val="HTML Address Char"/>
    <w:link w:val="HTMLAddress"/>
    <w:qFormat/>
    <w:rPr>
      <w:rFonts w:ascii="Times New Roman" w:eastAsia="DengXian" w:hAnsi="Times New Roman" w:cs="Times New Roman"/>
      <w:i/>
      <w:iCs/>
      <w:lang w:val="en-GB" w:eastAsia="en-US"/>
    </w:rPr>
  </w:style>
  <w:style w:type="character" w:customStyle="1" w:styleId="HTMLPreformattedChar">
    <w:name w:val="HTML Preformatted Char"/>
    <w:link w:val="HTMLPreformatted"/>
    <w:qFormat/>
    <w:rPr>
      <w:rFonts w:ascii="Courier New" w:eastAsia="DengXian"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eastAsia="DengXian" w:hAnsi="Times New Roman" w:cs="Times New Roman"/>
      <w:i/>
      <w:iCs/>
      <w:color w:val="4472C4"/>
      <w:lang w:val="en-GB"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DengXian" w:hAnsi="Courier New" w:cs="Courier New"/>
      <w:lang w:val="en-GB" w:eastAsia="en-US"/>
    </w:rPr>
  </w:style>
  <w:style w:type="character" w:customStyle="1" w:styleId="MessageHeaderChar">
    <w:name w:val="Message Header Char"/>
    <w:link w:val="MessageHeader"/>
    <w:qFormat/>
    <w:rPr>
      <w:rFonts w:ascii="Calibri Light" w:eastAsia="DengXian"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rFonts w:ascii="Times New Roman" w:eastAsia="DengXian" w:hAnsi="Times New Roman" w:cs="Times New Roman"/>
      <w:lang w:val="en-GB" w:eastAsia="en-US"/>
    </w:rPr>
  </w:style>
  <w:style w:type="character" w:customStyle="1" w:styleId="PlainTextChar">
    <w:name w:val="Plain Text Char"/>
    <w:link w:val="PlainText"/>
    <w:rPr>
      <w:rFonts w:ascii="Courier New" w:eastAsia="DengXian"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eastAsia="DengXian" w:hAnsi="Times New Roman" w:cs="Times New Roman"/>
      <w:i/>
      <w:iCs/>
      <w:color w:val="404040"/>
      <w:lang w:val="en-GB" w:eastAsia="en-US"/>
    </w:rPr>
  </w:style>
  <w:style w:type="character" w:customStyle="1" w:styleId="SalutationChar">
    <w:name w:val="Salutation Char"/>
    <w:link w:val="Salutation"/>
    <w:qFormat/>
    <w:rPr>
      <w:rFonts w:ascii="Times New Roman" w:eastAsia="DengXian" w:hAnsi="Times New Roman" w:cs="Times New Roman"/>
      <w:lang w:val="en-GB" w:eastAsia="en-US"/>
    </w:rPr>
  </w:style>
  <w:style w:type="character" w:customStyle="1" w:styleId="SignatureChar">
    <w:name w:val="Signature Char"/>
    <w:link w:val="Signature"/>
    <w:rPr>
      <w:rFonts w:ascii="Times New Roman" w:eastAsia="DengXian" w:hAnsi="Times New Roman" w:cs="Times New Roman"/>
      <w:lang w:val="en-GB" w:eastAsia="en-US"/>
    </w:rPr>
  </w:style>
  <w:style w:type="character" w:customStyle="1" w:styleId="SubtitleChar">
    <w:name w:val="Subtitle Char"/>
    <w:link w:val="Subtitle"/>
    <w:qFormat/>
    <w:rPr>
      <w:rFonts w:ascii="Calibri Light" w:eastAsia="DengXian" w:hAnsi="Calibri Light" w:cs="Times New Roman"/>
      <w:sz w:val="24"/>
      <w:szCs w:val="24"/>
      <w:lang w:val="en-GB" w:eastAsia="en-US"/>
    </w:rPr>
  </w:style>
  <w:style w:type="character" w:customStyle="1" w:styleId="TitleChar">
    <w:name w:val="Title Char"/>
    <w:link w:val="Title"/>
    <w:qFormat/>
    <w:rPr>
      <w:rFonts w:ascii="Calibri Light" w:eastAsia="DengXian" w:hAnsi="Calibri Light" w:cs="Times New Roman"/>
      <w:b/>
      <w:bCs/>
      <w:kern w:val="28"/>
      <w:sz w:val="32"/>
      <w:szCs w:val="32"/>
      <w:lang w:val="en-GB"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rPr>
      <w:rFonts w:eastAsia="DengXian"/>
      <w:lang w:val="en-GB" w:eastAsia="en-US"/>
    </w:rPr>
  </w:style>
  <w:style w:type="character" w:customStyle="1" w:styleId="EXChar">
    <w:name w:val="EX Char"/>
    <w:link w:val="EX"/>
    <w:qFormat/>
    <w:locked/>
    <w:rPr>
      <w:rFonts w:ascii="Times New Roman" w:eastAsia="DengXian" w:hAnsi="Times New Roman" w:cs="Times New Roman"/>
      <w:lang w:val="en-GB" w:eastAsia="en-US"/>
    </w:rPr>
  </w:style>
  <w:style w:type="character" w:customStyle="1" w:styleId="EWChar">
    <w:name w:val="EW Char"/>
    <w:link w:val="EW"/>
    <w:qFormat/>
    <w:locked/>
    <w:rPr>
      <w:rFonts w:ascii="Times New Roman" w:eastAsia="DengXian" w:hAnsi="Times New Roman" w:cs="Times New Roman"/>
      <w:lang w:val="en-GB" w:eastAsia="en-US"/>
    </w:rPr>
  </w:style>
  <w:style w:type="character" w:customStyle="1" w:styleId="EditorsNoteZchn">
    <w:name w:val="Editor's Note Zchn"/>
    <w:link w:val="EditorsNote"/>
    <w:qFormat/>
    <w:rPr>
      <w:rFonts w:ascii="Times New Roman" w:eastAsia="DengXian" w:hAnsi="Times New Roman" w:cs="Times New Roman"/>
      <w:color w:val="FF0000"/>
      <w:lang w:val="en-GB" w:eastAsia="en-US"/>
    </w:rPr>
  </w:style>
  <w:style w:type="character" w:customStyle="1" w:styleId="B1Char">
    <w:name w:val="B1 Char"/>
    <w:link w:val="B1"/>
    <w:qFormat/>
    <w:rPr>
      <w:rFonts w:ascii="Times New Roman" w:eastAsia="DengXian" w:hAnsi="Times New Roman" w:cs="Times New Roman"/>
      <w:lang w:val="en-GB" w:eastAsia="en-US"/>
    </w:rPr>
  </w:style>
  <w:style w:type="character" w:customStyle="1" w:styleId="Heading2Char">
    <w:name w:val="Heading 2 Char"/>
    <w:basedOn w:val="DefaultParagraphFont"/>
    <w:link w:val="Heading2"/>
    <w:rPr>
      <w:rFonts w:ascii="Arial" w:eastAsia="DengXian" w:hAnsi="Arial" w:cs="Times New Roman"/>
      <w:sz w:val="32"/>
      <w:lang w:val="en-GB" w:eastAsia="en-US"/>
    </w:rPr>
  </w:style>
  <w:style w:type="character" w:customStyle="1" w:styleId="Heading3Char">
    <w:name w:val="Heading 3 Char"/>
    <w:basedOn w:val="DefaultParagraphFont"/>
    <w:link w:val="Heading3"/>
    <w:rPr>
      <w:rFonts w:ascii="Arial" w:eastAsia="DengXian" w:hAnsi="Arial" w:cs="Times New Roman"/>
      <w:sz w:val="28"/>
      <w:lang w:val="en-GB" w:eastAsia="en-US"/>
    </w:rPr>
  </w:style>
  <w:style w:type="character" w:customStyle="1" w:styleId="THChar">
    <w:name w:val="TH Char"/>
    <w:basedOn w:val="DefaultParagraphFont"/>
    <w:qFormat/>
    <w:rPr>
      <w:rFonts w:ascii="Arial" w:hAnsi="Arial" w:cs="Arial" w:hint="default"/>
      <w:b/>
      <w:lang w:val="en-US" w:eastAsia="en-US"/>
    </w:rPr>
  </w:style>
  <w:style w:type="character" w:customStyle="1" w:styleId="4">
    <w:name w:val="标题 4 字符"/>
    <w:basedOn w:val="DefaultParagraphFont"/>
    <w:qFormat/>
    <w:rPr>
      <w:rFonts w:ascii="Arial" w:hAnsi="Arial" w:cs="Arial" w:hint="default"/>
      <w:sz w:val="24"/>
      <w:lang w:val="en-US" w:eastAsia="en-US"/>
    </w:rPr>
  </w:style>
  <w:style w:type="character" w:customStyle="1" w:styleId="TFChar">
    <w:name w:val="TF Char"/>
    <w:basedOn w:val="DefaultParagraphFont"/>
    <w:rPr>
      <w:rFonts w:ascii="Arial" w:hAnsi="Arial" w:cs="Arial" w:hint="default"/>
      <w:b/>
      <w:lang w:val="en-US" w:eastAsia="en-US"/>
    </w:rPr>
  </w:style>
  <w:style w:type="character" w:customStyle="1" w:styleId="Heading5Char">
    <w:name w:val="Heading 5 Char"/>
    <w:basedOn w:val="DefaultParagraphFont"/>
    <w:link w:val="Heading5"/>
    <w:rPr>
      <w:rFonts w:ascii="Arial" w:eastAsia="DengXian" w:hAnsi="Arial" w:cs="Times New Roman"/>
      <w:sz w:val="22"/>
      <w:lang w:val="en-GB" w:eastAsia="en-US"/>
    </w:rPr>
  </w:style>
  <w:style w:type="character" w:customStyle="1" w:styleId="TALChar">
    <w:name w:val="TAL Char"/>
    <w:basedOn w:val="DefaultParagraphFont"/>
    <w:rPr>
      <w:rFonts w:ascii="Arial" w:hAnsi="Arial" w:cs="Arial" w:hint="default"/>
      <w:sz w:val="18"/>
      <w:lang w:val="en-US" w:eastAsia="en-US"/>
    </w:rPr>
  </w:style>
  <w:style w:type="character" w:customStyle="1" w:styleId="TAHChar">
    <w:name w:val="TAH Char"/>
    <w:basedOn w:val="DefaultParagraphFont"/>
    <w:rPr>
      <w:rFonts w:ascii="Arial" w:hAnsi="Arial" w:cs="Arial" w:hint="default"/>
      <w:b/>
      <w:sz w:val="18"/>
      <w:lang w:val="en-US" w:eastAsia="en-US"/>
    </w:rPr>
  </w:style>
  <w:style w:type="paragraph" w:customStyle="1" w:styleId="EditorsNote1">
    <w:name w:val="Editor's Note1"/>
    <w:basedOn w:val="Normal"/>
    <w:pPr>
      <w:keepLines/>
      <w:ind w:left="1135" w:hanging="851"/>
    </w:pPr>
    <w:rPr>
      <w:rFonts w:eastAsia="SimSun"/>
      <w:color w:val="FF0000"/>
      <w:lang w:eastAsia="zh-CN"/>
    </w:rPr>
  </w:style>
  <w:style w:type="character" w:customStyle="1" w:styleId="Heading6Char">
    <w:name w:val="Heading 6 Char"/>
    <w:basedOn w:val="DefaultParagraphFont"/>
    <w:link w:val="Heading6"/>
    <w:rPr>
      <w:rFonts w:ascii="Arial" w:eastAsia="DengXian" w:hAnsi="Arial" w:cs="Times New Roman"/>
      <w:lang w:val="en-GB" w:eastAsia="en-US"/>
    </w:rPr>
  </w:style>
  <w:style w:type="character" w:customStyle="1" w:styleId="NOChar">
    <w:name w:val="NO Char"/>
    <w:basedOn w:val="DefaultParagraphFont"/>
    <w:qFormat/>
    <w:rPr>
      <w:rFonts w:ascii="Times New Roman" w:hAnsi="Times New Roman" w:cs="Times New Roman" w:hint="default"/>
      <w:lang w:val="en-US" w:eastAsia="en-US"/>
    </w:rPr>
  </w:style>
  <w:style w:type="character" w:customStyle="1" w:styleId="Heading4Char">
    <w:name w:val="Heading 4 Char"/>
    <w:basedOn w:val="DefaultParagraphFont"/>
    <w:link w:val="Heading4"/>
    <w:qFormat/>
    <w:rPr>
      <w:rFonts w:ascii="Arial" w:eastAsia="DengXian" w:hAnsi="Arial" w:cs="Times New Roman"/>
      <w:sz w:val="24"/>
      <w:lang w:val="en-GB" w:eastAsia="en-US"/>
    </w:rPr>
  </w:style>
  <w:style w:type="paragraph" w:customStyle="1" w:styleId="2">
    <w:name w:val="修订2"/>
    <w:hidden/>
    <w:uiPriority w:val="99"/>
    <w:unhideWhenUsed/>
    <w:qFormat/>
    <w:rPr>
      <w:rFonts w:eastAsia="DengXian"/>
      <w:lang w:val="en-GB" w:eastAsia="en-US"/>
    </w:rPr>
  </w:style>
  <w:style w:type="paragraph" w:customStyle="1" w:styleId="3">
    <w:name w:val="修订3"/>
    <w:hidden/>
    <w:uiPriority w:val="99"/>
    <w:unhideWhenUsed/>
    <w:qFormat/>
    <w:rPr>
      <w:rFonts w:eastAsia="DengXian"/>
      <w:lang w:val="en-GB" w:eastAsia="en-US"/>
    </w:rPr>
  </w:style>
  <w:style w:type="paragraph" w:customStyle="1" w:styleId="20">
    <w:name w:val="书目2"/>
    <w:basedOn w:val="Normal"/>
    <w:next w:val="Normal"/>
    <w:uiPriority w:val="37"/>
    <w:semiHidden/>
    <w:unhideWhenUsed/>
  </w:style>
  <w:style w:type="paragraph" w:customStyle="1" w:styleId="TOC20">
    <w:name w:val="TOC 标题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652A13"/>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92891">
      <w:bodyDiv w:val="1"/>
      <w:marLeft w:val="0"/>
      <w:marRight w:val="0"/>
      <w:marTop w:val="0"/>
      <w:marBottom w:val="0"/>
      <w:divBdr>
        <w:top w:val="none" w:sz="0" w:space="0" w:color="auto"/>
        <w:left w:val="none" w:sz="0" w:space="0" w:color="auto"/>
        <w:bottom w:val="none" w:sz="0" w:space="0" w:color="auto"/>
        <w:right w:val="none" w:sz="0" w:space="0" w:color="auto"/>
      </w:divBdr>
    </w:div>
    <w:div w:id="1403406594">
      <w:bodyDiv w:val="1"/>
      <w:marLeft w:val="0"/>
      <w:marRight w:val="0"/>
      <w:marTop w:val="0"/>
      <w:marBottom w:val="0"/>
      <w:divBdr>
        <w:top w:val="none" w:sz="0" w:space="0" w:color="auto"/>
        <w:left w:val="none" w:sz="0" w:space="0" w:color="auto"/>
        <w:bottom w:val="none" w:sz="0" w:space="0" w:color="auto"/>
        <w:right w:val="none" w:sz="0" w:space="0" w:color="auto"/>
      </w:divBdr>
    </w:div>
    <w:div w:id="1454131403">
      <w:bodyDiv w:val="1"/>
      <w:marLeft w:val="0"/>
      <w:marRight w:val="0"/>
      <w:marTop w:val="0"/>
      <w:marBottom w:val="0"/>
      <w:divBdr>
        <w:top w:val="none" w:sz="0" w:space="0" w:color="auto"/>
        <w:left w:val="none" w:sz="0" w:space="0" w:color="auto"/>
        <w:bottom w:val="none" w:sz="0" w:space="0" w:color="auto"/>
        <w:right w:val="none" w:sz="0" w:space="0" w:color="auto"/>
      </w:divBdr>
    </w:div>
    <w:div w:id="1490901867">
      <w:bodyDiv w:val="1"/>
      <w:marLeft w:val="0"/>
      <w:marRight w:val="0"/>
      <w:marTop w:val="0"/>
      <w:marBottom w:val="0"/>
      <w:divBdr>
        <w:top w:val="none" w:sz="0" w:space="0" w:color="auto"/>
        <w:left w:val="none" w:sz="0" w:space="0" w:color="auto"/>
        <w:bottom w:val="none" w:sz="0" w:space="0" w:color="auto"/>
        <w:right w:val="none" w:sz="0" w:space="0" w:color="auto"/>
      </w:divBdr>
    </w:div>
    <w:div w:id="1573152001">
      <w:bodyDiv w:val="1"/>
      <w:marLeft w:val="0"/>
      <w:marRight w:val="0"/>
      <w:marTop w:val="0"/>
      <w:marBottom w:val="0"/>
      <w:divBdr>
        <w:top w:val="none" w:sz="0" w:space="0" w:color="auto"/>
        <w:left w:val="none" w:sz="0" w:space="0" w:color="auto"/>
        <w:bottom w:val="none" w:sz="0" w:space="0" w:color="auto"/>
        <w:right w:val="none" w:sz="0" w:space="0" w:color="auto"/>
      </w:divBdr>
    </w:div>
    <w:div w:id="1810635870">
      <w:bodyDiv w:val="1"/>
      <w:marLeft w:val="0"/>
      <w:marRight w:val="0"/>
      <w:marTop w:val="0"/>
      <w:marBottom w:val="0"/>
      <w:divBdr>
        <w:top w:val="none" w:sz="0" w:space="0" w:color="auto"/>
        <w:left w:val="none" w:sz="0" w:space="0" w:color="auto"/>
        <w:bottom w:val="none" w:sz="0" w:space="0" w:color="auto"/>
        <w:right w:val="none" w:sz="0" w:space="0" w:color="auto"/>
      </w:divBdr>
    </w:div>
    <w:div w:id="1969823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8.bin"/><Relationship Id="rId33" Type="http://schemas.openxmlformats.org/officeDocument/2006/relationships/image" Target="media/image13.emf"/><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2.emf"/><Relationship Id="rId44" Type="http://schemas.openxmlformats.org/officeDocument/2006/relationships/oleObject" Target="embeddings/oleObject1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F8AEC-EB80-4A2B-ADA4-D03DC53A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10050</Words>
  <Characters>57288</Characters>
  <Application>Microsoft Office Word</Application>
  <DocSecurity>0</DocSecurity>
  <Lines>477</Lines>
  <Paragraphs>134</Paragraphs>
  <ScaleCrop>false</ScaleCrop>
  <Company>ETSI</Company>
  <LinksUpToDate>false</LinksUpToDate>
  <CharactersWithSpaces>67204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2</cp:revision>
  <cp:lastPrinted>2019-02-25T14:05:00Z</cp:lastPrinted>
  <dcterms:created xsi:type="dcterms:W3CDTF">2024-02-20T08:44:00Z</dcterms:created>
  <dcterms:modified xsi:type="dcterms:W3CDTF">2024-02-20T08:44:00Z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KSOProductBuildVer">
    <vt:lpwstr>2052-12.1.0.15990</vt:lpwstr>
  </property>
  <property fmtid="{D5CDD505-2E9C-101B-9397-08002B2CF9AE}" pid="14" name="ICV">
    <vt:lpwstr>4FB681AD4A5A4E4B850BE2FC3A5388EF_13</vt:lpwstr>
  </property>
</Properties>
</file>