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6C49C5B0"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FF2CB4">
        <w:rPr>
          <w:noProof w:val="0"/>
          <w:lang w:eastAsia="zh-CN"/>
        </w:rPr>
        <w:t>5</w:t>
      </w:r>
      <w:r w:rsidR="00122423" w:rsidRPr="00215D3C">
        <w:rPr>
          <w:noProof w:val="0"/>
        </w:rPr>
        <w:t>.</w:t>
      </w:r>
      <w:r w:rsidR="00014966">
        <w:rPr>
          <w:noProof w:val="0"/>
        </w:rPr>
        <w:t>1</w:t>
      </w:r>
      <w:r w:rsidR="001829DF" w:rsidRPr="00215D3C">
        <w:rPr>
          <w:noProof w:val="0"/>
        </w:rPr>
        <w:t xml:space="preserve"> </w:t>
      </w:r>
      <w:r w:rsidR="00693211" w:rsidRPr="00215D3C">
        <w:rPr>
          <w:noProof w:val="0"/>
          <w:sz w:val="32"/>
        </w:rPr>
        <w:t>(</w:t>
      </w:r>
      <w:r w:rsidR="00FD2FDE" w:rsidRPr="00215D3C">
        <w:rPr>
          <w:noProof w:val="0"/>
          <w:sz w:val="32"/>
        </w:rPr>
        <w:t>20</w:t>
      </w:r>
      <w:r w:rsidR="00FD2FDE">
        <w:rPr>
          <w:noProof w:val="0"/>
          <w:sz w:val="32"/>
        </w:rPr>
        <w:t>23</w:t>
      </w:r>
      <w:r w:rsidR="00693211" w:rsidRPr="00215D3C">
        <w:rPr>
          <w:noProof w:val="0"/>
          <w:sz w:val="32"/>
        </w:rPr>
        <w:t>-</w:t>
      </w:r>
      <w:r w:rsidR="00FF2CB4">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4CD5E2F4"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w:t>
      </w:r>
      <w:r w:rsidR="00FD2FDE">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460649D6" w14:textId="7AE08068" w:rsidR="004F6C63"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F6C63">
        <w:rPr>
          <w:noProof/>
        </w:rPr>
        <w:t>Foreword</w:t>
      </w:r>
      <w:r w:rsidR="004F6C63">
        <w:rPr>
          <w:noProof/>
        </w:rPr>
        <w:tab/>
      </w:r>
      <w:r w:rsidR="004F6C63">
        <w:rPr>
          <w:noProof/>
        </w:rPr>
        <w:fldChar w:fldCharType="begin" w:fldLock="1"/>
      </w:r>
      <w:r w:rsidR="004F6C63">
        <w:rPr>
          <w:noProof/>
        </w:rPr>
        <w:instrText xml:space="preserve"> PAGEREF _Toc138323070 \h </w:instrText>
      </w:r>
      <w:r w:rsidR="004F6C63">
        <w:rPr>
          <w:noProof/>
        </w:rPr>
      </w:r>
      <w:r w:rsidR="004F6C63">
        <w:rPr>
          <w:noProof/>
        </w:rPr>
        <w:fldChar w:fldCharType="separate"/>
      </w:r>
      <w:r w:rsidR="004F6C63">
        <w:rPr>
          <w:noProof/>
        </w:rPr>
        <w:t>14</w:t>
      </w:r>
      <w:r w:rsidR="004F6C63">
        <w:rPr>
          <w:noProof/>
        </w:rPr>
        <w:fldChar w:fldCharType="end"/>
      </w:r>
    </w:p>
    <w:p w14:paraId="7A4B80F3" w14:textId="20D66983" w:rsidR="004F6C63" w:rsidRDefault="004F6C6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_Toc138323071 \h </w:instrText>
      </w:r>
      <w:r>
        <w:rPr>
          <w:noProof/>
        </w:rPr>
      </w:r>
      <w:r>
        <w:rPr>
          <w:noProof/>
        </w:rPr>
        <w:fldChar w:fldCharType="separate"/>
      </w:r>
      <w:r>
        <w:rPr>
          <w:noProof/>
        </w:rPr>
        <w:t>15</w:t>
      </w:r>
      <w:r>
        <w:rPr>
          <w:noProof/>
        </w:rPr>
        <w:fldChar w:fldCharType="end"/>
      </w:r>
    </w:p>
    <w:p w14:paraId="3D9EE982" w14:textId="7A637A73" w:rsidR="004F6C63" w:rsidRDefault="004F6C6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_Toc138323072 \h </w:instrText>
      </w:r>
      <w:r>
        <w:rPr>
          <w:noProof/>
        </w:rPr>
      </w:r>
      <w:r>
        <w:rPr>
          <w:noProof/>
        </w:rPr>
        <w:fldChar w:fldCharType="separate"/>
      </w:r>
      <w:r>
        <w:rPr>
          <w:noProof/>
        </w:rPr>
        <w:t>15</w:t>
      </w:r>
      <w:r>
        <w:rPr>
          <w:noProof/>
        </w:rPr>
        <w:fldChar w:fldCharType="end"/>
      </w:r>
    </w:p>
    <w:p w14:paraId="1470E431" w14:textId="419E4EBC" w:rsidR="004F6C63" w:rsidRDefault="004F6C6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_Toc138323073 \h </w:instrText>
      </w:r>
      <w:r>
        <w:rPr>
          <w:noProof/>
        </w:rPr>
      </w:r>
      <w:r>
        <w:rPr>
          <w:noProof/>
        </w:rPr>
        <w:fldChar w:fldCharType="separate"/>
      </w:r>
      <w:r>
        <w:rPr>
          <w:noProof/>
        </w:rPr>
        <w:t>17</w:t>
      </w:r>
      <w:r>
        <w:rPr>
          <w:noProof/>
        </w:rPr>
        <w:fldChar w:fldCharType="end"/>
      </w:r>
    </w:p>
    <w:p w14:paraId="49EED59C" w14:textId="2E4CD77F" w:rsidR="004F6C63" w:rsidRDefault="004F6C6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_Toc138323074 \h </w:instrText>
      </w:r>
      <w:r>
        <w:rPr>
          <w:noProof/>
        </w:rPr>
      </w:r>
      <w:r>
        <w:rPr>
          <w:noProof/>
        </w:rPr>
        <w:fldChar w:fldCharType="separate"/>
      </w:r>
      <w:r>
        <w:rPr>
          <w:noProof/>
        </w:rPr>
        <w:t>17</w:t>
      </w:r>
      <w:r>
        <w:rPr>
          <w:noProof/>
        </w:rPr>
        <w:fldChar w:fldCharType="end"/>
      </w:r>
    </w:p>
    <w:p w14:paraId="6A85A925" w14:textId="5FCDADC3" w:rsidR="004F6C63" w:rsidRDefault="004F6C6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_Toc138323075 \h </w:instrText>
      </w:r>
      <w:r>
        <w:rPr>
          <w:noProof/>
        </w:rPr>
      </w:r>
      <w:r>
        <w:rPr>
          <w:noProof/>
        </w:rPr>
        <w:fldChar w:fldCharType="separate"/>
      </w:r>
      <w:r>
        <w:rPr>
          <w:noProof/>
        </w:rPr>
        <w:t>17</w:t>
      </w:r>
      <w:r>
        <w:rPr>
          <w:noProof/>
        </w:rPr>
        <w:fldChar w:fldCharType="end"/>
      </w:r>
    </w:p>
    <w:p w14:paraId="24B6EABA" w14:textId="7B0FF2A6" w:rsidR="004F6C63" w:rsidRDefault="004F6C63">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_Toc138323076 \h </w:instrText>
      </w:r>
      <w:r>
        <w:rPr>
          <w:noProof/>
        </w:rPr>
      </w:r>
      <w:r>
        <w:rPr>
          <w:noProof/>
        </w:rPr>
        <w:fldChar w:fldCharType="separate"/>
      </w:r>
      <w:r>
        <w:rPr>
          <w:noProof/>
        </w:rPr>
        <w:t>17</w:t>
      </w:r>
      <w:r>
        <w:rPr>
          <w:noProof/>
        </w:rPr>
        <w:fldChar w:fldCharType="end"/>
      </w:r>
    </w:p>
    <w:p w14:paraId="1857A5D5" w14:textId="0ED2354A" w:rsidR="004F6C63" w:rsidRDefault="004F6C63">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_Toc138323077 \h </w:instrText>
      </w:r>
      <w:r>
        <w:rPr>
          <w:noProof/>
        </w:rPr>
      </w:r>
      <w:r>
        <w:rPr>
          <w:noProof/>
        </w:rPr>
        <w:fldChar w:fldCharType="separate"/>
      </w:r>
      <w:r>
        <w:rPr>
          <w:noProof/>
        </w:rPr>
        <w:t>17</w:t>
      </w:r>
      <w:r>
        <w:rPr>
          <w:noProof/>
        </w:rPr>
        <w:fldChar w:fldCharType="end"/>
      </w:r>
    </w:p>
    <w:p w14:paraId="7581A20F" w14:textId="0937C826" w:rsidR="004F6C63" w:rsidRDefault="004F6C63">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_Toc138323078 \h </w:instrText>
      </w:r>
      <w:r>
        <w:rPr>
          <w:noProof/>
        </w:rPr>
      </w:r>
      <w:r>
        <w:rPr>
          <w:noProof/>
        </w:rPr>
        <w:fldChar w:fldCharType="separate"/>
      </w:r>
      <w:r>
        <w:rPr>
          <w:noProof/>
        </w:rPr>
        <w:t>17</w:t>
      </w:r>
      <w:r>
        <w:rPr>
          <w:noProof/>
        </w:rPr>
        <w:fldChar w:fldCharType="end"/>
      </w:r>
    </w:p>
    <w:p w14:paraId="093316CF" w14:textId="626F3184" w:rsidR="004F6C63" w:rsidRDefault="004F6C63">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_Toc138323079 \h </w:instrText>
      </w:r>
      <w:r>
        <w:rPr>
          <w:noProof/>
        </w:rPr>
      </w:r>
      <w:r>
        <w:rPr>
          <w:noProof/>
        </w:rPr>
        <w:fldChar w:fldCharType="separate"/>
      </w:r>
      <w:r>
        <w:rPr>
          <w:noProof/>
        </w:rPr>
        <w:t>17</w:t>
      </w:r>
      <w:r>
        <w:rPr>
          <w:noProof/>
        </w:rPr>
        <w:fldChar w:fldCharType="end"/>
      </w:r>
    </w:p>
    <w:p w14:paraId="07FEB255" w14:textId="00D197C5" w:rsidR="004F6C63" w:rsidRDefault="004F6C6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_Toc138323080 \h </w:instrText>
      </w:r>
      <w:r>
        <w:rPr>
          <w:noProof/>
        </w:rPr>
      </w:r>
      <w:r>
        <w:rPr>
          <w:noProof/>
        </w:rPr>
        <w:fldChar w:fldCharType="separate"/>
      </w:r>
      <w:r>
        <w:rPr>
          <w:noProof/>
        </w:rPr>
        <w:t>17</w:t>
      </w:r>
      <w:r>
        <w:rPr>
          <w:noProof/>
        </w:rPr>
        <w:fldChar w:fldCharType="end"/>
      </w:r>
    </w:p>
    <w:p w14:paraId="510C2405" w14:textId="1DF27778" w:rsidR="004F6C63" w:rsidRDefault="004F6C63">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_Toc138323081 \h </w:instrText>
      </w:r>
      <w:r>
        <w:rPr>
          <w:noProof/>
        </w:rPr>
      </w:r>
      <w:r>
        <w:rPr>
          <w:noProof/>
        </w:rPr>
        <w:fldChar w:fldCharType="separate"/>
      </w:r>
      <w:r>
        <w:rPr>
          <w:noProof/>
        </w:rPr>
        <w:t>17</w:t>
      </w:r>
      <w:r>
        <w:rPr>
          <w:noProof/>
        </w:rPr>
        <w:fldChar w:fldCharType="end"/>
      </w:r>
    </w:p>
    <w:p w14:paraId="59CEB60C" w14:textId="799CAD18" w:rsidR="004F6C63" w:rsidRDefault="004F6C63">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_Toc138323082 \h </w:instrText>
      </w:r>
      <w:r>
        <w:rPr>
          <w:noProof/>
        </w:rPr>
      </w:r>
      <w:r>
        <w:rPr>
          <w:noProof/>
        </w:rPr>
        <w:fldChar w:fldCharType="separate"/>
      </w:r>
      <w:r>
        <w:rPr>
          <w:noProof/>
        </w:rPr>
        <w:t>18</w:t>
      </w:r>
      <w:r>
        <w:rPr>
          <w:noProof/>
        </w:rPr>
        <w:fldChar w:fldCharType="end"/>
      </w:r>
    </w:p>
    <w:p w14:paraId="6A2AC937" w14:textId="5D4D4B35" w:rsidR="004F6C63" w:rsidRDefault="004F6C63">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_Toc138323083 \h </w:instrText>
      </w:r>
      <w:r>
        <w:rPr>
          <w:noProof/>
        </w:rPr>
      </w:r>
      <w:r>
        <w:rPr>
          <w:noProof/>
        </w:rPr>
        <w:fldChar w:fldCharType="separate"/>
      </w:r>
      <w:r>
        <w:rPr>
          <w:noProof/>
        </w:rPr>
        <w:t>18</w:t>
      </w:r>
      <w:r>
        <w:rPr>
          <w:noProof/>
        </w:rPr>
        <w:fldChar w:fldCharType="end"/>
      </w:r>
    </w:p>
    <w:p w14:paraId="0676418A" w14:textId="2329EE32" w:rsidR="004F6C63" w:rsidRDefault="004F6C63">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_Toc138323084 \h </w:instrText>
      </w:r>
      <w:r>
        <w:rPr>
          <w:noProof/>
        </w:rPr>
      </w:r>
      <w:r>
        <w:rPr>
          <w:noProof/>
        </w:rPr>
        <w:fldChar w:fldCharType="separate"/>
      </w:r>
      <w:r>
        <w:rPr>
          <w:noProof/>
        </w:rPr>
        <w:t>18</w:t>
      </w:r>
      <w:r>
        <w:rPr>
          <w:noProof/>
        </w:rPr>
        <w:fldChar w:fldCharType="end"/>
      </w:r>
    </w:p>
    <w:p w14:paraId="01BCF698" w14:textId="604709F0" w:rsidR="004F6C63" w:rsidRDefault="004F6C63">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_Toc138323085 \h </w:instrText>
      </w:r>
      <w:r>
        <w:rPr>
          <w:noProof/>
        </w:rPr>
      </w:r>
      <w:r>
        <w:rPr>
          <w:noProof/>
        </w:rPr>
        <w:fldChar w:fldCharType="separate"/>
      </w:r>
      <w:r>
        <w:rPr>
          <w:noProof/>
        </w:rPr>
        <w:t>18</w:t>
      </w:r>
      <w:r>
        <w:rPr>
          <w:noProof/>
        </w:rPr>
        <w:fldChar w:fldCharType="end"/>
      </w:r>
    </w:p>
    <w:p w14:paraId="494CE62E" w14:textId="749FD4CF" w:rsidR="004F6C63" w:rsidRDefault="004F6C63">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_Toc138323086 \h </w:instrText>
      </w:r>
      <w:r>
        <w:rPr>
          <w:noProof/>
        </w:rPr>
      </w:r>
      <w:r>
        <w:rPr>
          <w:noProof/>
        </w:rPr>
        <w:fldChar w:fldCharType="separate"/>
      </w:r>
      <w:r>
        <w:rPr>
          <w:noProof/>
        </w:rPr>
        <w:t>18</w:t>
      </w:r>
      <w:r>
        <w:rPr>
          <w:noProof/>
        </w:rPr>
        <w:fldChar w:fldCharType="end"/>
      </w:r>
    </w:p>
    <w:p w14:paraId="26275F10" w14:textId="6E5175A1" w:rsidR="004F6C63" w:rsidRDefault="004F6C63">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F10342">
        <w:rPr>
          <w:rFonts w:cs="Arial"/>
          <w:noProof/>
        </w:rPr>
        <w:t>createMOI</w:t>
      </w:r>
      <w:r>
        <w:rPr>
          <w:noProof/>
        </w:rPr>
        <w:t xml:space="preserve"> operation</w:t>
      </w:r>
      <w:r>
        <w:rPr>
          <w:noProof/>
        </w:rPr>
        <w:tab/>
      </w:r>
      <w:r>
        <w:rPr>
          <w:noProof/>
        </w:rPr>
        <w:fldChar w:fldCharType="begin" w:fldLock="1"/>
      </w:r>
      <w:r>
        <w:rPr>
          <w:noProof/>
        </w:rPr>
        <w:instrText xml:space="preserve"> PAGEREF _Toc138323087 \h </w:instrText>
      </w:r>
      <w:r>
        <w:rPr>
          <w:noProof/>
        </w:rPr>
      </w:r>
      <w:r>
        <w:rPr>
          <w:noProof/>
        </w:rPr>
        <w:fldChar w:fldCharType="separate"/>
      </w:r>
      <w:r>
        <w:rPr>
          <w:noProof/>
        </w:rPr>
        <w:t>18</w:t>
      </w:r>
      <w:r>
        <w:rPr>
          <w:noProof/>
        </w:rPr>
        <w:fldChar w:fldCharType="end"/>
      </w:r>
    </w:p>
    <w:p w14:paraId="4F76A5F4" w14:textId="14625CD8" w:rsidR="004F6C63" w:rsidRDefault="004F6C63">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_Toc138323088 \h </w:instrText>
      </w:r>
      <w:r>
        <w:rPr>
          <w:noProof/>
        </w:rPr>
      </w:r>
      <w:r>
        <w:rPr>
          <w:noProof/>
        </w:rPr>
        <w:fldChar w:fldCharType="separate"/>
      </w:r>
      <w:r>
        <w:rPr>
          <w:noProof/>
        </w:rPr>
        <w:t>18</w:t>
      </w:r>
      <w:r>
        <w:rPr>
          <w:noProof/>
        </w:rPr>
        <w:fldChar w:fldCharType="end"/>
      </w:r>
    </w:p>
    <w:p w14:paraId="15C963E0" w14:textId="73E2907C" w:rsidR="004F6C63" w:rsidRDefault="004F6C63">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_Toc138323089 \h </w:instrText>
      </w:r>
      <w:r>
        <w:rPr>
          <w:noProof/>
        </w:rPr>
      </w:r>
      <w:r>
        <w:rPr>
          <w:noProof/>
        </w:rPr>
        <w:fldChar w:fldCharType="separate"/>
      </w:r>
      <w:r>
        <w:rPr>
          <w:noProof/>
        </w:rPr>
        <w:t>18</w:t>
      </w:r>
      <w:r>
        <w:rPr>
          <w:noProof/>
        </w:rPr>
        <w:fldChar w:fldCharType="end"/>
      </w:r>
    </w:p>
    <w:p w14:paraId="6A0940DE" w14:textId="1F00F1CF"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_Toc138323090 \h </w:instrText>
      </w:r>
      <w:r>
        <w:rPr>
          <w:noProof/>
        </w:rPr>
      </w:r>
      <w:r>
        <w:rPr>
          <w:noProof/>
        </w:rPr>
        <w:fldChar w:fldCharType="separate"/>
      </w:r>
      <w:r>
        <w:rPr>
          <w:noProof/>
        </w:rPr>
        <w:t>19</w:t>
      </w:r>
      <w:r>
        <w:rPr>
          <w:noProof/>
        </w:rPr>
        <w:fldChar w:fldCharType="end"/>
      </w:r>
    </w:p>
    <w:p w14:paraId="000A8335" w14:textId="417242C1"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_Toc138323091 \h </w:instrText>
      </w:r>
      <w:r>
        <w:rPr>
          <w:noProof/>
        </w:rPr>
      </w:r>
      <w:r>
        <w:rPr>
          <w:noProof/>
        </w:rPr>
        <w:fldChar w:fldCharType="separate"/>
      </w:r>
      <w:r>
        <w:rPr>
          <w:noProof/>
        </w:rPr>
        <w:t>19</w:t>
      </w:r>
      <w:r>
        <w:rPr>
          <w:noProof/>
        </w:rPr>
        <w:fldChar w:fldCharType="end"/>
      </w:r>
    </w:p>
    <w:p w14:paraId="2E5833B7" w14:textId="01F88EFE"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F10342">
        <w:rPr>
          <w:rFonts w:cs="Arial"/>
          <w:noProof/>
        </w:rPr>
        <w:t>getMOIAttributes</w:t>
      </w:r>
      <w:r>
        <w:rPr>
          <w:noProof/>
        </w:rPr>
        <w:t xml:space="preserve"> operation</w:t>
      </w:r>
      <w:r>
        <w:rPr>
          <w:noProof/>
        </w:rPr>
        <w:tab/>
      </w:r>
      <w:r>
        <w:rPr>
          <w:noProof/>
        </w:rPr>
        <w:fldChar w:fldCharType="begin" w:fldLock="1"/>
      </w:r>
      <w:r>
        <w:rPr>
          <w:noProof/>
        </w:rPr>
        <w:instrText xml:space="preserve"> PAGEREF _Toc138323092 \h </w:instrText>
      </w:r>
      <w:r>
        <w:rPr>
          <w:noProof/>
        </w:rPr>
      </w:r>
      <w:r>
        <w:rPr>
          <w:noProof/>
        </w:rPr>
        <w:fldChar w:fldCharType="separate"/>
      </w:r>
      <w:r>
        <w:rPr>
          <w:noProof/>
        </w:rPr>
        <w:t>20</w:t>
      </w:r>
      <w:r>
        <w:rPr>
          <w:noProof/>
        </w:rPr>
        <w:fldChar w:fldCharType="end"/>
      </w:r>
    </w:p>
    <w:p w14:paraId="08C4B473" w14:textId="7191BC3B"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_Toc138323093 \h </w:instrText>
      </w:r>
      <w:r>
        <w:rPr>
          <w:noProof/>
        </w:rPr>
      </w:r>
      <w:r>
        <w:rPr>
          <w:noProof/>
        </w:rPr>
        <w:fldChar w:fldCharType="separate"/>
      </w:r>
      <w:r>
        <w:rPr>
          <w:noProof/>
        </w:rPr>
        <w:t>20</w:t>
      </w:r>
      <w:r>
        <w:rPr>
          <w:noProof/>
        </w:rPr>
        <w:fldChar w:fldCharType="end"/>
      </w:r>
    </w:p>
    <w:p w14:paraId="7D4B4D08" w14:textId="100C9FE6"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_Toc138323094 \h </w:instrText>
      </w:r>
      <w:r>
        <w:rPr>
          <w:noProof/>
        </w:rPr>
      </w:r>
      <w:r>
        <w:rPr>
          <w:noProof/>
        </w:rPr>
        <w:fldChar w:fldCharType="separate"/>
      </w:r>
      <w:r>
        <w:rPr>
          <w:noProof/>
        </w:rPr>
        <w:t>20</w:t>
      </w:r>
      <w:r>
        <w:rPr>
          <w:noProof/>
        </w:rPr>
        <w:fldChar w:fldCharType="end"/>
      </w:r>
    </w:p>
    <w:p w14:paraId="4CD72105" w14:textId="3FCC9225"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_Toc138323095 \h </w:instrText>
      </w:r>
      <w:r>
        <w:rPr>
          <w:noProof/>
        </w:rPr>
      </w:r>
      <w:r>
        <w:rPr>
          <w:noProof/>
        </w:rPr>
        <w:fldChar w:fldCharType="separate"/>
      </w:r>
      <w:r>
        <w:rPr>
          <w:noProof/>
        </w:rPr>
        <w:t>22</w:t>
      </w:r>
      <w:r>
        <w:rPr>
          <w:noProof/>
        </w:rPr>
        <w:fldChar w:fldCharType="end"/>
      </w:r>
    </w:p>
    <w:p w14:paraId="741A930E" w14:textId="08054C48"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_Toc138323096 \h </w:instrText>
      </w:r>
      <w:r>
        <w:rPr>
          <w:noProof/>
        </w:rPr>
      </w:r>
      <w:r>
        <w:rPr>
          <w:noProof/>
        </w:rPr>
        <w:fldChar w:fldCharType="separate"/>
      </w:r>
      <w:r>
        <w:rPr>
          <w:noProof/>
        </w:rPr>
        <w:t>22</w:t>
      </w:r>
      <w:r>
        <w:rPr>
          <w:noProof/>
        </w:rPr>
        <w:fldChar w:fldCharType="end"/>
      </w:r>
    </w:p>
    <w:p w14:paraId="3A8882E9" w14:textId="7D8C0965"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F10342">
        <w:rPr>
          <w:rFonts w:cs="Arial"/>
          <w:noProof/>
        </w:rPr>
        <w:t>modifyMOIAttributes</w:t>
      </w:r>
      <w:r>
        <w:rPr>
          <w:noProof/>
        </w:rPr>
        <w:t xml:space="preserve"> operation</w:t>
      </w:r>
      <w:r>
        <w:rPr>
          <w:noProof/>
        </w:rPr>
        <w:tab/>
      </w:r>
      <w:r>
        <w:rPr>
          <w:noProof/>
        </w:rPr>
        <w:fldChar w:fldCharType="begin" w:fldLock="1"/>
      </w:r>
      <w:r>
        <w:rPr>
          <w:noProof/>
        </w:rPr>
        <w:instrText xml:space="preserve"> PAGEREF _Toc138323097 \h </w:instrText>
      </w:r>
      <w:r>
        <w:rPr>
          <w:noProof/>
        </w:rPr>
      </w:r>
      <w:r>
        <w:rPr>
          <w:noProof/>
        </w:rPr>
        <w:fldChar w:fldCharType="separate"/>
      </w:r>
      <w:r>
        <w:rPr>
          <w:noProof/>
        </w:rPr>
        <w:t>22</w:t>
      </w:r>
      <w:r>
        <w:rPr>
          <w:noProof/>
        </w:rPr>
        <w:fldChar w:fldCharType="end"/>
      </w:r>
    </w:p>
    <w:p w14:paraId="2213042E" w14:textId="718EBF22"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_Toc138323098 \h </w:instrText>
      </w:r>
      <w:r>
        <w:rPr>
          <w:noProof/>
        </w:rPr>
      </w:r>
      <w:r>
        <w:rPr>
          <w:noProof/>
        </w:rPr>
        <w:fldChar w:fldCharType="separate"/>
      </w:r>
      <w:r>
        <w:rPr>
          <w:noProof/>
        </w:rPr>
        <w:t>22</w:t>
      </w:r>
      <w:r>
        <w:rPr>
          <w:noProof/>
        </w:rPr>
        <w:fldChar w:fldCharType="end"/>
      </w:r>
    </w:p>
    <w:p w14:paraId="4E9422E4" w14:textId="5B360429"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_Toc138323099 \h </w:instrText>
      </w:r>
      <w:r>
        <w:rPr>
          <w:noProof/>
        </w:rPr>
      </w:r>
      <w:r>
        <w:rPr>
          <w:noProof/>
        </w:rPr>
        <w:fldChar w:fldCharType="separate"/>
      </w:r>
      <w:r>
        <w:rPr>
          <w:noProof/>
        </w:rPr>
        <w:t>23</w:t>
      </w:r>
      <w:r>
        <w:rPr>
          <w:noProof/>
        </w:rPr>
        <w:fldChar w:fldCharType="end"/>
      </w:r>
    </w:p>
    <w:p w14:paraId="240B57ED" w14:textId="1B356C25"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_Toc138323100 \h </w:instrText>
      </w:r>
      <w:r>
        <w:rPr>
          <w:noProof/>
        </w:rPr>
      </w:r>
      <w:r>
        <w:rPr>
          <w:noProof/>
        </w:rPr>
        <w:fldChar w:fldCharType="separate"/>
      </w:r>
      <w:r>
        <w:rPr>
          <w:noProof/>
        </w:rPr>
        <w:t>25</w:t>
      </w:r>
      <w:r>
        <w:rPr>
          <w:noProof/>
        </w:rPr>
        <w:fldChar w:fldCharType="end"/>
      </w:r>
    </w:p>
    <w:p w14:paraId="6238E36E" w14:textId="077D65B4"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_Toc138323101 \h </w:instrText>
      </w:r>
      <w:r>
        <w:rPr>
          <w:noProof/>
        </w:rPr>
      </w:r>
      <w:r>
        <w:rPr>
          <w:noProof/>
        </w:rPr>
        <w:fldChar w:fldCharType="separate"/>
      </w:r>
      <w:r>
        <w:rPr>
          <w:noProof/>
        </w:rPr>
        <w:t>25</w:t>
      </w:r>
      <w:r>
        <w:rPr>
          <w:noProof/>
        </w:rPr>
        <w:fldChar w:fldCharType="end"/>
      </w:r>
    </w:p>
    <w:p w14:paraId="3B79E5FA" w14:textId="1F5FED36"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F10342">
        <w:rPr>
          <w:rFonts w:cs="Arial"/>
          <w:noProof/>
        </w:rPr>
        <w:t>deleteMOI</w:t>
      </w:r>
      <w:r>
        <w:rPr>
          <w:noProof/>
        </w:rPr>
        <w:t xml:space="preserve"> operation</w:t>
      </w:r>
      <w:r>
        <w:rPr>
          <w:noProof/>
        </w:rPr>
        <w:tab/>
      </w:r>
      <w:r>
        <w:rPr>
          <w:noProof/>
        </w:rPr>
        <w:fldChar w:fldCharType="begin" w:fldLock="1"/>
      </w:r>
      <w:r>
        <w:rPr>
          <w:noProof/>
        </w:rPr>
        <w:instrText xml:space="preserve"> PAGEREF _Toc138323102 \h </w:instrText>
      </w:r>
      <w:r>
        <w:rPr>
          <w:noProof/>
        </w:rPr>
      </w:r>
      <w:r>
        <w:rPr>
          <w:noProof/>
        </w:rPr>
        <w:fldChar w:fldCharType="separate"/>
      </w:r>
      <w:r>
        <w:rPr>
          <w:noProof/>
        </w:rPr>
        <w:t>25</w:t>
      </w:r>
      <w:r>
        <w:rPr>
          <w:noProof/>
        </w:rPr>
        <w:fldChar w:fldCharType="end"/>
      </w:r>
    </w:p>
    <w:p w14:paraId="4E787AB1" w14:textId="2AE19948"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_Toc138323103 \h </w:instrText>
      </w:r>
      <w:r>
        <w:rPr>
          <w:noProof/>
        </w:rPr>
      </w:r>
      <w:r>
        <w:rPr>
          <w:noProof/>
        </w:rPr>
        <w:fldChar w:fldCharType="separate"/>
      </w:r>
      <w:r>
        <w:rPr>
          <w:noProof/>
        </w:rPr>
        <w:t>25</w:t>
      </w:r>
      <w:r>
        <w:rPr>
          <w:noProof/>
        </w:rPr>
        <w:fldChar w:fldCharType="end"/>
      </w:r>
    </w:p>
    <w:p w14:paraId="7F07AE17" w14:textId="41F586C7"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_Toc138323104 \h </w:instrText>
      </w:r>
      <w:r>
        <w:rPr>
          <w:noProof/>
        </w:rPr>
      </w:r>
      <w:r>
        <w:rPr>
          <w:noProof/>
        </w:rPr>
        <w:fldChar w:fldCharType="separate"/>
      </w:r>
      <w:r>
        <w:rPr>
          <w:noProof/>
        </w:rPr>
        <w:t>25</w:t>
      </w:r>
      <w:r>
        <w:rPr>
          <w:noProof/>
        </w:rPr>
        <w:fldChar w:fldCharType="end"/>
      </w:r>
    </w:p>
    <w:p w14:paraId="64AEA7BB" w14:textId="63231FF5"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_Toc138323105 \h </w:instrText>
      </w:r>
      <w:r>
        <w:rPr>
          <w:noProof/>
        </w:rPr>
      </w:r>
      <w:r>
        <w:rPr>
          <w:noProof/>
        </w:rPr>
        <w:fldChar w:fldCharType="separate"/>
      </w:r>
      <w:r>
        <w:rPr>
          <w:noProof/>
        </w:rPr>
        <w:t>26</w:t>
      </w:r>
      <w:r>
        <w:rPr>
          <w:noProof/>
        </w:rPr>
        <w:fldChar w:fldCharType="end"/>
      </w:r>
    </w:p>
    <w:p w14:paraId="1B65A90C" w14:textId="67BA86CD"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_Toc138323106 \h </w:instrText>
      </w:r>
      <w:r>
        <w:rPr>
          <w:noProof/>
        </w:rPr>
      </w:r>
      <w:r>
        <w:rPr>
          <w:noProof/>
        </w:rPr>
        <w:fldChar w:fldCharType="separate"/>
      </w:r>
      <w:r>
        <w:rPr>
          <w:noProof/>
        </w:rPr>
        <w:t>26</w:t>
      </w:r>
      <w:r>
        <w:rPr>
          <w:noProof/>
        </w:rPr>
        <w:fldChar w:fldCharType="end"/>
      </w:r>
    </w:p>
    <w:p w14:paraId="2612EB5B" w14:textId="018B194B" w:rsidR="004F6C63" w:rsidRDefault="004F6C63">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F10342">
        <w:rPr>
          <w:rFonts w:ascii="Courier New" w:hAnsi="Courier New" w:cs="Courier New"/>
          <w:noProof/>
        </w:rPr>
        <w:t>Void</w:t>
      </w:r>
      <w:r>
        <w:rPr>
          <w:noProof/>
        </w:rPr>
        <w:tab/>
      </w:r>
      <w:r>
        <w:rPr>
          <w:noProof/>
        </w:rPr>
        <w:fldChar w:fldCharType="begin" w:fldLock="1"/>
      </w:r>
      <w:r>
        <w:rPr>
          <w:noProof/>
        </w:rPr>
        <w:instrText xml:space="preserve"> PAGEREF _Toc138323107 \h </w:instrText>
      </w:r>
      <w:r>
        <w:rPr>
          <w:noProof/>
        </w:rPr>
      </w:r>
      <w:r>
        <w:rPr>
          <w:noProof/>
        </w:rPr>
        <w:fldChar w:fldCharType="separate"/>
      </w:r>
      <w:r>
        <w:rPr>
          <w:noProof/>
        </w:rPr>
        <w:t>26</w:t>
      </w:r>
      <w:r>
        <w:rPr>
          <w:noProof/>
        </w:rPr>
        <w:fldChar w:fldCharType="end"/>
      </w:r>
    </w:p>
    <w:p w14:paraId="3EDBCC2A" w14:textId="31A8F286" w:rsidR="004F6C63" w:rsidRDefault="004F6C63">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F10342">
        <w:rPr>
          <w:rFonts w:ascii="Courier New" w:hAnsi="Courier New" w:cs="Courier New"/>
          <w:noProof/>
        </w:rPr>
        <w:t>Void</w:t>
      </w:r>
      <w:r>
        <w:rPr>
          <w:noProof/>
        </w:rPr>
        <w:tab/>
      </w:r>
      <w:r>
        <w:rPr>
          <w:noProof/>
        </w:rPr>
        <w:fldChar w:fldCharType="begin" w:fldLock="1"/>
      </w:r>
      <w:r>
        <w:rPr>
          <w:noProof/>
        </w:rPr>
        <w:instrText xml:space="preserve"> PAGEREF _Toc138323108 \h </w:instrText>
      </w:r>
      <w:r>
        <w:rPr>
          <w:noProof/>
        </w:rPr>
      </w:r>
      <w:r>
        <w:rPr>
          <w:noProof/>
        </w:rPr>
        <w:fldChar w:fldCharType="separate"/>
      </w:r>
      <w:r>
        <w:rPr>
          <w:noProof/>
        </w:rPr>
        <w:t>26</w:t>
      </w:r>
      <w:r>
        <w:rPr>
          <w:noProof/>
        </w:rPr>
        <w:fldChar w:fldCharType="end"/>
      </w:r>
    </w:p>
    <w:p w14:paraId="11343363" w14:textId="6AD6318E" w:rsidR="004F6C63" w:rsidRDefault="004F6C63">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notifyMOICreation</w:t>
      </w:r>
      <w:r>
        <w:rPr>
          <w:noProof/>
        </w:rPr>
        <w:tab/>
      </w:r>
      <w:r>
        <w:rPr>
          <w:noProof/>
        </w:rPr>
        <w:fldChar w:fldCharType="begin" w:fldLock="1"/>
      </w:r>
      <w:r>
        <w:rPr>
          <w:noProof/>
        </w:rPr>
        <w:instrText xml:space="preserve"> PAGEREF _Toc138323109 \h </w:instrText>
      </w:r>
      <w:r>
        <w:rPr>
          <w:noProof/>
        </w:rPr>
      </w:r>
      <w:r>
        <w:rPr>
          <w:noProof/>
        </w:rPr>
        <w:fldChar w:fldCharType="separate"/>
      </w:r>
      <w:r>
        <w:rPr>
          <w:noProof/>
        </w:rPr>
        <w:t>26</w:t>
      </w:r>
      <w:r>
        <w:rPr>
          <w:noProof/>
        </w:rPr>
        <w:fldChar w:fldCharType="end"/>
      </w:r>
    </w:p>
    <w:p w14:paraId="1AA4256C" w14:textId="1144949F" w:rsidR="004F6C63" w:rsidRDefault="004F6C63">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_Toc138323110 \h </w:instrText>
      </w:r>
      <w:r>
        <w:rPr>
          <w:noProof/>
        </w:rPr>
      </w:r>
      <w:r>
        <w:rPr>
          <w:noProof/>
        </w:rPr>
        <w:fldChar w:fldCharType="separate"/>
      </w:r>
      <w:r>
        <w:rPr>
          <w:noProof/>
        </w:rPr>
        <w:t>26</w:t>
      </w:r>
      <w:r>
        <w:rPr>
          <w:noProof/>
        </w:rPr>
        <w:fldChar w:fldCharType="end"/>
      </w:r>
    </w:p>
    <w:p w14:paraId="263C6C83" w14:textId="4E39A424" w:rsidR="004F6C63" w:rsidRDefault="004F6C63">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_Toc138323111 \h </w:instrText>
      </w:r>
      <w:r>
        <w:rPr>
          <w:noProof/>
        </w:rPr>
      </w:r>
      <w:r>
        <w:rPr>
          <w:noProof/>
        </w:rPr>
        <w:fldChar w:fldCharType="separate"/>
      </w:r>
      <w:r>
        <w:rPr>
          <w:noProof/>
        </w:rPr>
        <w:t>27</w:t>
      </w:r>
      <w:r>
        <w:rPr>
          <w:noProof/>
        </w:rPr>
        <w:fldChar w:fldCharType="end"/>
      </w:r>
    </w:p>
    <w:p w14:paraId="771BB3FB" w14:textId="0AA1A41A" w:rsidR="004F6C63" w:rsidRDefault="004F6C63">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_Toc138323112 \h </w:instrText>
      </w:r>
      <w:r>
        <w:rPr>
          <w:noProof/>
        </w:rPr>
      </w:r>
      <w:r>
        <w:rPr>
          <w:noProof/>
        </w:rPr>
        <w:fldChar w:fldCharType="separate"/>
      </w:r>
      <w:r>
        <w:rPr>
          <w:noProof/>
        </w:rPr>
        <w:t>28</w:t>
      </w:r>
      <w:r>
        <w:rPr>
          <w:noProof/>
        </w:rPr>
        <w:fldChar w:fldCharType="end"/>
      </w:r>
    </w:p>
    <w:p w14:paraId="7CD48E94" w14:textId="0C9FDFC4" w:rsidR="004F6C63" w:rsidRDefault="004F6C63">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_Toc138323113 \h </w:instrText>
      </w:r>
      <w:r>
        <w:rPr>
          <w:noProof/>
        </w:rPr>
      </w:r>
      <w:r>
        <w:rPr>
          <w:noProof/>
        </w:rPr>
        <w:fldChar w:fldCharType="separate"/>
      </w:r>
      <w:r>
        <w:rPr>
          <w:noProof/>
        </w:rPr>
        <w:t>28</w:t>
      </w:r>
      <w:r>
        <w:rPr>
          <w:noProof/>
        </w:rPr>
        <w:fldChar w:fldCharType="end"/>
      </w:r>
    </w:p>
    <w:p w14:paraId="016EC146" w14:textId="784E9452" w:rsidR="004F6C63" w:rsidRDefault="004F6C63">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_Toc138323114 \h </w:instrText>
      </w:r>
      <w:r>
        <w:rPr>
          <w:noProof/>
        </w:rPr>
      </w:r>
      <w:r>
        <w:rPr>
          <w:noProof/>
        </w:rPr>
        <w:fldChar w:fldCharType="separate"/>
      </w:r>
      <w:r>
        <w:rPr>
          <w:noProof/>
        </w:rPr>
        <w:t>28</w:t>
      </w:r>
      <w:r>
        <w:rPr>
          <w:noProof/>
        </w:rPr>
        <w:fldChar w:fldCharType="end"/>
      </w:r>
    </w:p>
    <w:p w14:paraId="10F95780" w14:textId="63CF2427"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notifyMOIDeletion</w:t>
      </w:r>
      <w:r>
        <w:rPr>
          <w:noProof/>
        </w:rPr>
        <w:tab/>
      </w:r>
      <w:r>
        <w:rPr>
          <w:noProof/>
        </w:rPr>
        <w:fldChar w:fldCharType="begin" w:fldLock="1"/>
      </w:r>
      <w:r>
        <w:rPr>
          <w:noProof/>
        </w:rPr>
        <w:instrText xml:space="preserve"> PAGEREF _Toc138323115 \h </w:instrText>
      </w:r>
      <w:r>
        <w:rPr>
          <w:noProof/>
        </w:rPr>
      </w:r>
      <w:r>
        <w:rPr>
          <w:noProof/>
        </w:rPr>
        <w:fldChar w:fldCharType="separate"/>
      </w:r>
      <w:r>
        <w:rPr>
          <w:noProof/>
        </w:rPr>
        <w:t>28</w:t>
      </w:r>
      <w:r>
        <w:rPr>
          <w:noProof/>
        </w:rPr>
        <w:fldChar w:fldCharType="end"/>
      </w:r>
    </w:p>
    <w:p w14:paraId="489E7E66" w14:textId="649F227E" w:rsidR="004F6C63" w:rsidRDefault="004F6C63">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_Toc138323116 \h </w:instrText>
      </w:r>
      <w:r>
        <w:rPr>
          <w:noProof/>
        </w:rPr>
      </w:r>
      <w:r>
        <w:rPr>
          <w:noProof/>
        </w:rPr>
        <w:fldChar w:fldCharType="separate"/>
      </w:r>
      <w:r>
        <w:rPr>
          <w:noProof/>
        </w:rPr>
        <w:t>28</w:t>
      </w:r>
      <w:r>
        <w:rPr>
          <w:noProof/>
        </w:rPr>
        <w:fldChar w:fldCharType="end"/>
      </w:r>
    </w:p>
    <w:p w14:paraId="0363FD8A" w14:textId="24948558" w:rsidR="004F6C63" w:rsidRDefault="004F6C63">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_Toc138323117 \h </w:instrText>
      </w:r>
      <w:r>
        <w:rPr>
          <w:noProof/>
        </w:rPr>
      </w:r>
      <w:r>
        <w:rPr>
          <w:noProof/>
        </w:rPr>
        <w:fldChar w:fldCharType="separate"/>
      </w:r>
      <w:r>
        <w:rPr>
          <w:noProof/>
        </w:rPr>
        <w:t>29</w:t>
      </w:r>
      <w:r>
        <w:rPr>
          <w:noProof/>
        </w:rPr>
        <w:fldChar w:fldCharType="end"/>
      </w:r>
    </w:p>
    <w:p w14:paraId="2E025746" w14:textId="4A3AAB5C" w:rsidR="004F6C63" w:rsidRDefault="004F6C63">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_Toc138323118 \h </w:instrText>
      </w:r>
      <w:r>
        <w:rPr>
          <w:noProof/>
        </w:rPr>
      </w:r>
      <w:r>
        <w:rPr>
          <w:noProof/>
        </w:rPr>
        <w:fldChar w:fldCharType="separate"/>
      </w:r>
      <w:r>
        <w:rPr>
          <w:noProof/>
        </w:rPr>
        <w:t>30</w:t>
      </w:r>
      <w:r>
        <w:rPr>
          <w:noProof/>
        </w:rPr>
        <w:fldChar w:fldCharType="end"/>
      </w:r>
    </w:p>
    <w:p w14:paraId="2ADADE7D" w14:textId="23EE6FB7" w:rsidR="004F6C63" w:rsidRDefault="004F6C63">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_Toc138323119 \h </w:instrText>
      </w:r>
      <w:r>
        <w:rPr>
          <w:noProof/>
        </w:rPr>
      </w:r>
      <w:r>
        <w:rPr>
          <w:noProof/>
        </w:rPr>
        <w:fldChar w:fldCharType="separate"/>
      </w:r>
      <w:r>
        <w:rPr>
          <w:noProof/>
        </w:rPr>
        <w:t>30</w:t>
      </w:r>
      <w:r>
        <w:rPr>
          <w:noProof/>
        </w:rPr>
        <w:fldChar w:fldCharType="end"/>
      </w:r>
    </w:p>
    <w:p w14:paraId="299634E2" w14:textId="3BEAD561" w:rsidR="004F6C63" w:rsidRDefault="004F6C63">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_Toc138323120 \h </w:instrText>
      </w:r>
      <w:r>
        <w:rPr>
          <w:noProof/>
        </w:rPr>
      </w:r>
      <w:r>
        <w:rPr>
          <w:noProof/>
        </w:rPr>
        <w:fldChar w:fldCharType="separate"/>
      </w:r>
      <w:r>
        <w:rPr>
          <w:noProof/>
        </w:rPr>
        <w:t>30</w:t>
      </w:r>
      <w:r>
        <w:rPr>
          <w:noProof/>
        </w:rPr>
        <w:fldChar w:fldCharType="end"/>
      </w:r>
    </w:p>
    <w:p w14:paraId="027782EB" w14:textId="2C468D5C" w:rsidR="004F6C63" w:rsidRDefault="004F6C63">
      <w:pPr>
        <w:pStyle w:val="TOC4"/>
        <w:rPr>
          <w:rFonts w:asciiTheme="minorHAnsi" w:eastAsiaTheme="minorEastAsia" w:hAnsiTheme="minorHAnsi" w:cstheme="minorBidi"/>
          <w:noProof/>
          <w:sz w:val="22"/>
          <w:szCs w:val="22"/>
          <w:lang w:eastAsia="en-GB"/>
        </w:rPr>
      </w:pPr>
      <w:r>
        <w:rPr>
          <w:noProof/>
        </w:rPr>
        <w:lastRenderedPageBreak/>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notifyMOIAttributeValueChanges</w:t>
      </w:r>
      <w:r>
        <w:rPr>
          <w:noProof/>
        </w:rPr>
        <w:tab/>
      </w:r>
      <w:r>
        <w:rPr>
          <w:noProof/>
        </w:rPr>
        <w:fldChar w:fldCharType="begin" w:fldLock="1"/>
      </w:r>
      <w:r>
        <w:rPr>
          <w:noProof/>
        </w:rPr>
        <w:instrText xml:space="preserve"> PAGEREF _Toc138323121 \h </w:instrText>
      </w:r>
      <w:r>
        <w:rPr>
          <w:noProof/>
        </w:rPr>
      </w:r>
      <w:r>
        <w:rPr>
          <w:noProof/>
        </w:rPr>
        <w:fldChar w:fldCharType="separate"/>
      </w:r>
      <w:r>
        <w:rPr>
          <w:noProof/>
        </w:rPr>
        <w:t>30</w:t>
      </w:r>
      <w:r>
        <w:rPr>
          <w:noProof/>
        </w:rPr>
        <w:fldChar w:fldCharType="end"/>
      </w:r>
    </w:p>
    <w:p w14:paraId="3DE6296B" w14:textId="0B1F60B7" w:rsidR="004F6C63" w:rsidRDefault="004F6C63">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_Toc138323122 \h </w:instrText>
      </w:r>
      <w:r>
        <w:rPr>
          <w:noProof/>
        </w:rPr>
      </w:r>
      <w:r>
        <w:rPr>
          <w:noProof/>
        </w:rPr>
        <w:fldChar w:fldCharType="separate"/>
      </w:r>
      <w:r>
        <w:rPr>
          <w:noProof/>
        </w:rPr>
        <w:t>30</w:t>
      </w:r>
      <w:r>
        <w:rPr>
          <w:noProof/>
        </w:rPr>
        <w:fldChar w:fldCharType="end"/>
      </w:r>
    </w:p>
    <w:p w14:paraId="41CFC29E" w14:textId="47232D5D" w:rsidR="004F6C63" w:rsidRDefault="004F6C63">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_Toc138323123 \h </w:instrText>
      </w:r>
      <w:r>
        <w:rPr>
          <w:noProof/>
        </w:rPr>
      </w:r>
      <w:r>
        <w:rPr>
          <w:noProof/>
        </w:rPr>
        <w:fldChar w:fldCharType="separate"/>
      </w:r>
      <w:r>
        <w:rPr>
          <w:noProof/>
        </w:rPr>
        <w:t>31</w:t>
      </w:r>
      <w:r>
        <w:rPr>
          <w:noProof/>
        </w:rPr>
        <w:fldChar w:fldCharType="end"/>
      </w:r>
    </w:p>
    <w:p w14:paraId="5A6A0296" w14:textId="259911FA" w:rsidR="004F6C63" w:rsidRDefault="004F6C63">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_Toc138323124 \h </w:instrText>
      </w:r>
      <w:r>
        <w:rPr>
          <w:noProof/>
        </w:rPr>
      </w:r>
      <w:r>
        <w:rPr>
          <w:noProof/>
        </w:rPr>
        <w:fldChar w:fldCharType="separate"/>
      </w:r>
      <w:r>
        <w:rPr>
          <w:noProof/>
        </w:rPr>
        <w:t>33</w:t>
      </w:r>
      <w:r>
        <w:rPr>
          <w:noProof/>
        </w:rPr>
        <w:fldChar w:fldCharType="end"/>
      </w:r>
    </w:p>
    <w:p w14:paraId="2FF21081" w14:textId="764359EE" w:rsidR="004F6C63" w:rsidRDefault="004F6C63">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_Toc138323125 \h </w:instrText>
      </w:r>
      <w:r>
        <w:rPr>
          <w:noProof/>
        </w:rPr>
      </w:r>
      <w:r>
        <w:rPr>
          <w:noProof/>
        </w:rPr>
        <w:fldChar w:fldCharType="separate"/>
      </w:r>
      <w:r>
        <w:rPr>
          <w:noProof/>
        </w:rPr>
        <w:t>33</w:t>
      </w:r>
      <w:r>
        <w:rPr>
          <w:noProof/>
        </w:rPr>
        <w:fldChar w:fldCharType="end"/>
      </w:r>
    </w:p>
    <w:p w14:paraId="747000CC" w14:textId="7894C59A" w:rsidR="004F6C63" w:rsidRDefault="004F6C63">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_Toc138323126 \h </w:instrText>
      </w:r>
      <w:r>
        <w:rPr>
          <w:noProof/>
        </w:rPr>
      </w:r>
      <w:r>
        <w:rPr>
          <w:noProof/>
        </w:rPr>
        <w:fldChar w:fldCharType="separate"/>
      </w:r>
      <w:r>
        <w:rPr>
          <w:noProof/>
        </w:rPr>
        <w:t>33</w:t>
      </w:r>
      <w:r>
        <w:rPr>
          <w:noProof/>
        </w:rPr>
        <w:fldChar w:fldCharType="end"/>
      </w:r>
    </w:p>
    <w:p w14:paraId="07DB8D72" w14:textId="045A43F0" w:rsidR="004F6C63" w:rsidRDefault="004F6C63">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notifyEvent</w:t>
      </w:r>
      <w:r>
        <w:rPr>
          <w:noProof/>
        </w:rPr>
        <w:tab/>
      </w:r>
      <w:r>
        <w:rPr>
          <w:noProof/>
        </w:rPr>
        <w:fldChar w:fldCharType="begin" w:fldLock="1"/>
      </w:r>
      <w:r>
        <w:rPr>
          <w:noProof/>
        </w:rPr>
        <w:instrText xml:space="preserve"> PAGEREF _Toc138323127 \h </w:instrText>
      </w:r>
      <w:r>
        <w:rPr>
          <w:noProof/>
        </w:rPr>
      </w:r>
      <w:r>
        <w:rPr>
          <w:noProof/>
        </w:rPr>
        <w:fldChar w:fldCharType="separate"/>
      </w:r>
      <w:r>
        <w:rPr>
          <w:noProof/>
        </w:rPr>
        <w:t>33</w:t>
      </w:r>
      <w:r>
        <w:rPr>
          <w:noProof/>
        </w:rPr>
        <w:fldChar w:fldCharType="end"/>
      </w:r>
    </w:p>
    <w:p w14:paraId="0CCE014B" w14:textId="485A578D" w:rsidR="004F6C63" w:rsidRDefault="004F6C63">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_Toc138323128 \h </w:instrText>
      </w:r>
      <w:r>
        <w:rPr>
          <w:noProof/>
        </w:rPr>
      </w:r>
      <w:r>
        <w:rPr>
          <w:noProof/>
        </w:rPr>
        <w:fldChar w:fldCharType="separate"/>
      </w:r>
      <w:r>
        <w:rPr>
          <w:noProof/>
        </w:rPr>
        <w:t>33</w:t>
      </w:r>
      <w:r>
        <w:rPr>
          <w:noProof/>
        </w:rPr>
        <w:fldChar w:fldCharType="end"/>
      </w:r>
    </w:p>
    <w:p w14:paraId="56145A89" w14:textId="4C95BD67" w:rsidR="004F6C63" w:rsidRDefault="004F6C63">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_Toc138323129 \h </w:instrText>
      </w:r>
      <w:r>
        <w:rPr>
          <w:noProof/>
        </w:rPr>
      </w:r>
      <w:r>
        <w:rPr>
          <w:noProof/>
        </w:rPr>
        <w:fldChar w:fldCharType="separate"/>
      </w:r>
      <w:r>
        <w:rPr>
          <w:noProof/>
        </w:rPr>
        <w:t>34</w:t>
      </w:r>
      <w:r>
        <w:rPr>
          <w:noProof/>
        </w:rPr>
        <w:fldChar w:fldCharType="end"/>
      </w:r>
    </w:p>
    <w:p w14:paraId="65E20DC3" w14:textId="26A95765"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notifyMOIChanges</w:t>
      </w:r>
      <w:r>
        <w:rPr>
          <w:noProof/>
        </w:rPr>
        <w:tab/>
      </w:r>
      <w:r>
        <w:rPr>
          <w:noProof/>
        </w:rPr>
        <w:fldChar w:fldCharType="begin" w:fldLock="1"/>
      </w:r>
      <w:r>
        <w:rPr>
          <w:noProof/>
        </w:rPr>
        <w:instrText xml:space="preserve"> PAGEREF _Toc138323130 \h </w:instrText>
      </w:r>
      <w:r>
        <w:rPr>
          <w:noProof/>
        </w:rPr>
      </w:r>
      <w:r>
        <w:rPr>
          <w:noProof/>
        </w:rPr>
        <w:fldChar w:fldCharType="separate"/>
      </w:r>
      <w:r>
        <w:rPr>
          <w:noProof/>
        </w:rPr>
        <w:t>34</w:t>
      </w:r>
      <w:r>
        <w:rPr>
          <w:noProof/>
        </w:rPr>
        <w:fldChar w:fldCharType="end"/>
      </w:r>
    </w:p>
    <w:p w14:paraId="2C36E36F" w14:textId="6971BF08" w:rsidR="004F6C63" w:rsidRDefault="004F6C63">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_Toc138323131 \h </w:instrText>
      </w:r>
      <w:r>
        <w:rPr>
          <w:noProof/>
        </w:rPr>
      </w:r>
      <w:r>
        <w:rPr>
          <w:noProof/>
        </w:rPr>
        <w:fldChar w:fldCharType="separate"/>
      </w:r>
      <w:r>
        <w:rPr>
          <w:noProof/>
        </w:rPr>
        <w:t>34</w:t>
      </w:r>
      <w:r>
        <w:rPr>
          <w:noProof/>
        </w:rPr>
        <w:fldChar w:fldCharType="end"/>
      </w:r>
    </w:p>
    <w:p w14:paraId="50BFDAE3" w14:textId="7C2C61BF" w:rsidR="004F6C63" w:rsidRDefault="004F6C63">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_Toc138323132 \h </w:instrText>
      </w:r>
      <w:r>
        <w:rPr>
          <w:noProof/>
        </w:rPr>
      </w:r>
      <w:r>
        <w:rPr>
          <w:noProof/>
        </w:rPr>
        <w:fldChar w:fldCharType="separate"/>
      </w:r>
      <w:r>
        <w:rPr>
          <w:noProof/>
        </w:rPr>
        <w:t>36</w:t>
      </w:r>
      <w:r>
        <w:rPr>
          <w:noProof/>
        </w:rPr>
        <w:fldChar w:fldCharType="end"/>
      </w:r>
    </w:p>
    <w:p w14:paraId="6B3D0DD4" w14:textId="5CFD7DA8" w:rsidR="004F6C63" w:rsidRDefault="004F6C63">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_Toc138323133 \h </w:instrText>
      </w:r>
      <w:r>
        <w:rPr>
          <w:noProof/>
        </w:rPr>
      </w:r>
      <w:r>
        <w:rPr>
          <w:noProof/>
        </w:rPr>
        <w:fldChar w:fldCharType="separate"/>
      </w:r>
      <w:r>
        <w:rPr>
          <w:noProof/>
        </w:rPr>
        <w:t>39</w:t>
      </w:r>
      <w:r>
        <w:rPr>
          <w:noProof/>
        </w:rPr>
        <w:fldChar w:fldCharType="end"/>
      </w:r>
    </w:p>
    <w:p w14:paraId="20487647" w14:textId="0650C263" w:rsidR="004F6C63" w:rsidRDefault="004F6C63">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F10342">
        <w:rPr>
          <w:rFonts w:cs="Arial"/>
          <w:noProof/>
        </w:rPr>
        <w:t xml:space="preserve">ManagedEntity </w:t>
      </w:r>
      <w:r w:rsidRPr="00F10342">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_Toc138323134 \h </w:instrText>
      </w:r>
      <w:r>
        <w:rPr>
          <w:noProof/>
        </w:rPr>
      </w:r>
      <w:r>
        <w:rPr>
          <w:noProof/>
        </w:rPr>
        <w:fldChar w:fldCharType="separate"/>
      </w:r>
      <w:r>
        <w:rPr>
          <w:noProof/>
        </w:rPr>
        <w:t>39</w:t>
      </w:r>
      <w:r>
        <w:rPr>
          <w:noProof/>
        </w:rPr>
        <w:fldChar w:fldCharType="end"/>
      </w:r>
    </w:p>
    <w:p w14:paraId="16EE49CD" w14:textId="1319E697"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_Toc138323135 \h </w:instrText>
      </w:r>
      <w:r>
        <w:rPr>
          <w:noProof/>
        </w:rPr>
      </w:r>
      <w:r>
        <w:rPr>
          <w:noProof/>
        </w:rPr>
        <w:fldChar w:fldCharType="separate"/>
      </w:r>
      <w:r>
        <w:rPr>
          <w:noProof/>
        </w:rPr>
        <w:t>39</w:t>
      </w:r>
      <w:r>
        <w:rPr>
          <w:noProof/>
        </w:rPr>
        <w:fldChar w:fldCharType="end"/>
      </w:r>
    </w:p>
    <w:p w14:paraId="4E92064D" w14:textId="77A33A7B" w:rsidR="004F6C63" w:rsidRDefault="004F6C63">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_Toc138323136 \h </w:instrText>
      </w:r>
      <w:r>
        <w:rPr>
          <w:noProof/>
        </w:rPr>
      </w:r>
      <w:r>
        <w:rPr>
          <w:noProof/>
        </w:rPr>
        <w:fldChar w:fldCharType="separate"/>
      </w:r>
      <w:r>
        <w:rPr>
          <w:noProof/>
        </w:rPr>
        <w:t>39</w:t>
      </w:r>
      <w:r>
        <w:rPr>
          <w:noProof/>
        </w:rPr>
        <w:fldChar w:fldCharType="end"/>
      </w:r>
    </w:p>
    <w:p w14:paraId="5308A717" w14:textId="4DB36231" w:rsidR="004F6C63" w:rsidRDefault="004F6C63">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_Toc138323137 \h </w:instrText>
      </w:r>
      <w:r>
        <w:rPr>
          <w:noProof/>
        </w:rPr>
      </w:r>
      <w:r>
        <w:rPr>
          <w:noProof/>
        </w:rPr>
        <w:fldChar w:fldCharType="separate"/>
      </w:r>
      <w:r>
        <w:rPr>
          <w:noProof/>
        </w:rPr>
        <w:t>39</w:t>
      </w:r>
      <w:r>
        <w:rPr>
          <w:noProof/>
        </w:rPr>
        <w:fldChar w:fldCharType="end"/>
      </w:r>
    </w:p>
    <w:p w14:paraId="0DFF0582" w14:textId="76134CDC" w:rsidR="004F6C63" w:rsidRDefault="004F6C63">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_Toc138323138 \h </w:instrText>
      </w:r>
      <w:r>
        <w:rPr>
          <w:noProof/>
        </w:rPr>
      </w:r>
      <w:r>
        <w:rPr>
          <w:noProof/>
        </w:rPr>
        <w:fldChar w:fldCharType="separate"/>
      </w:r>
      <w:r>
        <w:rPr>
          <w:noProof/>
        </w:rPr>
        <w:t>39</w:t>
      </w:r>
      <w:r>
        <w:rPr>
          <w:noProof/>
        </w:rPr>
        <w:fldChar w:fldCharType="end"/>
      </w:r>
    </w:p>
    <w:p w14:paraId="0B831223" w14:textId="03D13517" w:rsidR="004F6C63" w:rsidRDefault="004F6C63">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F10342">
        <w:rPr>
          <w:rFonts w:cs="Arial"/>
          <w:noProof/>
        </w:rPr>
        <w:t>subscribe</w:t>
      </w:r>
      <w:r>
        <w:rPr>
          <w:noProof/>
        </w:rPr>
        <w:tab/>
      </w:r>
      <w:r>
        <w:rPr>
          <w:noProof/>
        </w:rPr>
        <w:fldChar w:fldCharType="begin" w:fldLock="1"/>
      </w:r>
      <w:r>
        <w:rPr>
          <w:noProof/>
        </w:rPr>
        <w:instrText xml:space="preserve"> PAGEREF _Toc138323139 \h </w:instrText>
      </w:r>
      <w:r>
        <w:rPr>
          <w:noProof/>
        </w:rPr>
      </w:r>
      <w:r>
        <w:rPr>
          <w:noProof/>
        </w:rPr>
        <w:fldChar w:fldCharType="separate"/>
      </w:r>
      <w:r>
        <w:rPr>
          <w:noProof/>
        </w:rPr>
        <w:t>39</w:t>
      </w:r>
      <w:r>
        <w:rPr>
          <w:noProof/>
        </w:rPr>
        <w:fldChar w:fldCharType="end"/>
      </w:r>
    </w:p>
    <w:p w14:paraId="3E5B8E40" w14:textId="000DF17F" w:rsidR="004F6C63" w:rsidRDefault="004F6C63">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_Toc138323140 \h </w:instrText>
      </w:r>
      <w:r>
        <w:rPr>
          <w:noProof/>
        </w:rPr>
      </w:r>
      <w:r>
        <w:rPr>
          <w:noProof/>
        </w:rPr>
        <w:fldChar w:fldCharType="separate"/>
      </w:r>
      <w:r>
        <w:rPr>
          <w:noProof/>
        </w:rPr>
        <w:t>39</w:t>
      </w:r>
      <w:r>
        <w:rPr>
          <w:noProof/>
        </w:rPr>
        <w:fldChar w:fldCharType="end"/>
      </w:r>
    </w:p>
    <w:p w14:paraId="596CF64E" w14:textId="5982A199" w:rsidR="004F6C63" w:rsidRDefault="004F6C63">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_Toc138323141 \h </w:instrText>
      </w:r>
      <w:r>
        <w:rPr>
          <w:noProof/>
        </w:rPr>
      </w:r>
      <w:r>
        <w:rPr>
          <w:noProof/>
        </w:rPr>
        <w:fldChar w:fldCharType="separate"/>
      </w:r>
      <w:r>
        <w:rPr>
          <w:noProof/>
        </w:rPr>
        <w:t>39</w:t>
      </w:r>
      <w:r>
        <w:rPr>
          <w:noProof/>
        </w:rPr>
        <w:fldChar w:fldCharType="end"/>
      </w:r>
    </w:p>
    <w:p w14:paraId="4431EBFF" w14:textId="58FA2B7E" w:rsidR="004F6C63" w:rsidRDefault="004F6C63">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_Toc138323142 \h </w:instrText>
      </w:r>
      <w:r>
        <w:rPr>
          <w:noProof/>
        </w:rPr>
      </w:r>
      <w:r>
        <w:rPr>
          <w:noProof/>
        </w:rPr>
        <w:fldChar w:fldCharType="separate"/>
      </w:r>
      <w:r>
        <w:rPr>
          <w:noProof/>
        </w:rPr>
        <w:t>39</w:t>
      </w:r>
      <w:r>
        <w:rPr>
          <w:noProof/>
        </w:rPr>
        <w:fldChar w:fldCharType="end"/>
      </w:r>
    </w:p>
    <w:p w14:paraId="4A37716C" w14:textId="4F28BF2B" w:rsidR="004F6C63" w:rsidRDefault="004F6C63">
      <w:pPr>
        <w:pStyle w:val="TOC6"/>
        <w:rPr>
          <w:rFonts w:asciiTheme="minorHAnsi" w:eastAsiaTheme="minorEastAsia" w:hAnsiTheme="minorHAnsi" w:cstheme="minorBidi"/>
          <w:noProof/>
          <w:sz w:val="22"/>
          <w:szCs w:val="22"/>
          <w:lang w:eastAsia="en-GB"/>
        </w:rPr>
      </w:pPr>
      <w:r>
        <w:rPr>
          <w:noProof/>
        </w:rPr>
        <w:t>11.2.1.1.1.4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_Toc138323143 \h </w:instrText>
      </w:r>
      <w:r>
        <w:rPr>
          <w:noProof/>
        </w:rPr>
      </w:r>
      <w:r>
        <w:rPr>
          <w:noProof/>
        </w:rPr>
        <w:fldChar w:fldCharType="separate"/>
      </w:r>
      <w:r>
        <w:rPr>
          <w:noProof/>
        </w:rPr>
        <w:t>40</w:t>
      </w:r>
      <w:r>
        <w:rPr>
          <w:noProof/>
        </w:rPr>
        <w:fldChar w:fldCharType="end"/>
      </w:r>
    </w:p>
    <w:p w14:paraId="4C0729A1" w14:textId="4BE2AC8C" w:rsidR="004F6C63" w:rsidRDefault="004F6C63">
      <w:pPr>
        <w:pStyle w:val="TOC6"/>
        <w:rPr>
          <w:rFonts w:asciiTheme="minorHAnsi" w:eastAsiaTheme="minorEastAsia" w:hAnsiTheme="minorHAnsi" w:cstheme="minorBidi"/>
          <w:noProof/>
          <w:sz w:val="22"/>
          <w:szCs w:val="22"/>
          <w:lang w:eastAsia="en-GB"/>
        </w:rPr>
      </w:pPr>
      <w:r>
        <w:rPr>
          <w:noProof/>
        </w:rPr>
        <w:t>11.2.1.1.1.5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_Toc138323144 \h </w:instrText>
      </w:r>
      <w:r>
        <w:rPr>
          <w:noProof/>
        </w:rPr>
      </w:r>
      <w:r>
        <w:rPr>
          <w:noProof/>
        </w:rPr>
        <w:fldChar w:fldCharType="separate"/>
      </w:r>
      <w:r>
        <w:rPr>
          <w:noProof/>
        </w:rPr>
        <w:t>40</w:t>
      </w:r>
      <w:r>
        <w:rPr>
          <w:noProof/>
        </w:rPr>
        <w:fldChar w:fldCharType="end"/>
      </w:r>
    </w:p>
    <w:p w14:paraId="49D4E6D2" w14:textId="3580A687" w:rsidR="004F6C63" w:rsidRDefault="004F6C63">
      <w:pPr>
        <w:pStyle w:val="TOC6"/>
        <w:rPr>
          <w:rFonts w:asciiTheme="minorHAnsi" w:eastAsiaTheme="minorEastAsia" w:hAnsiTheme="minorHAnsi" w:cstheme="minorBidi"/>
          <w:noProof/>
          <w:sz w:val="22"/>
          <w:szCs w:val="22"/>
          <w:lang w:eastAsia="en-GB"/>
        </w:rPr>
      </w:pPr>
      <w:r>
        <w:rPr>
          <w:noProof/>
        </w:rPr>
        <w:t>11.2.1.1.1.6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_Toc138323145 \h </w:instrText>
      </w:r>
      <w:r>
        <w:rPr>
          <w:noProof/>
        </w:rPr>
      </w:r>
      <w:r>
        <w:rPr>
          <w:noProof/>
        </w:rPr>
        <w:fldChar w:fldCharType="separate"/>
      </w:r>
      <w:r>
        <w:rPr>
          <w:noProof/>
        </w:rPr>
        <w:t>40</w:t>
      </w:r>
      <w:r>
        <w:rPr>
          <w:noProof/>
        </w:rPr>
        <w:fldChar w:fldCharType="end"/>
      </w:r>
    </w:p>
    <w:p w14:paraId="07A7DE42" w14:textId="0107DBD1" w:rsidR="004F6C63" w:rsidRDefault="004F6C63">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F10342">
        <w:rPr>
          <w:rFonts w:cs="Arial"/>
          <w:noProof/>
        </w:rPr>
        <w:t>unsubscribe</w:t>
      </w:r>
      <w:r>
        <w:rPr>
          <w:noProof/>
        </w:rPr>
        <w:tab/>
      </w:r>
      <w:r>
        <w:rPr>
          <w:noProof/>
        </w:rPr>
        <w:fldChar w:fldCharType="begin" w:fldLock="1"/>
      </w:r>
      <w:r>
        <w:rPr>
          <w:noProof/>
        </w:rPr>
        <w:instrText xml:space="preserve"> PAGEREF _Toc138323146 \h </w:instrText>
      </w:r>
      <w:r>
        <w:rPr>
          <w:noProof/>
        </w:rPr>
      </w:r>
      <w:r>
        <w:rPr>
          <w:noProof/>
        </w:rPr>
        <w:fldChar w:fldCharType="separate"/>
      </w:r>
      <w:r>
        <w:rPr>
          <w:noProof/>
        </w:rPr>
        <w:t>41</w:t>
      </w:r>
      <w:r>
        <w:rPr>
          <w:noProof/>
        </w:rPr>
        <w:fldChar w:fldCharType="end"/>
      </w:r>
    </w:p>
    <w:p w14:paraId="4E0646E5" w14:textId="1874B2B4" w:rsidR="004F6C63" w:rsidRDefault="004F6C63">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_Toc138323147 \h </w:instrText>
      </w:r>
      <w:r>
        <w:rPr>
          <w:noProof/>
        </w:rPr>
      </w:r>
      <w:r>
        <w:rPr>
          <w:noProof/>
        </w:rPr>
        <w:fldChar w:fldCharType="separate"/>
      </w:r>
      <w:r>
        <w:rPr>
          <w:noProof/>
        </w:rPr>
        <w:t>41</w:t>
      </w:r>
      <w:r>
        <w:rPr>
          <w:noProof/>
        </w:rPr>
        <w:fldChar w:fldCharType="end"/>
      </w:r>
    </w:p>
    <w:p w14:paraId="61DA8C84" w14:textId="2C9D1BFE" w:rsidR="004F6C63" w:rsidRDefault="004F6C63">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_Toc138323148 \h </w:instrText>
      </w:r>
      <w:r>
        <w:rPr>
          <w:noProof/>
        </w:rPr>
      </w:r>
      <w:r>
        <w:rPr>
          <w:noProof/>
        </w:rPr>
        <w:fldChar w:fldCharType="separate"/>
      </w:r>
      <w:r>
        <w:rPr>
          <w:noProof/>
        </w:rPr>
        <w:t>41</w:t>
      </w:r>
      <w:r>
        <w:rPr>
          <w:noProof/>
        </w:rPr>
        <w:fldChar w:fldCharType="end"/>
      </w:r>
    </w:p>
    <w:p w14:paraId="184D8F2E" w14:textId="734B00DB" w:rsidR="004F6C63" w:rsidRDefault="004F6C63">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_Toc138323149 \h </w:instrText>
      </w:r>
      <w:r>
        <w:rPr>
          <w:noProof/>
        </w:rPr>
      </w:r>
      <w:r>
        <w:rPr>
          <w:noProof/>
        </w:rPr>
        <w:fldChar w:fldCharType="separate"/>
      </w:r>
      <w:r>
        <w:rPr>
          <w:noProof/>
        </w:rPr>
        <w:t>41</w:t>
      </w:r>
      <w:r>
        <w:rPr>
          <w:noProof/>
        </w:rPr>
        <w:fldChar w:fldCharType="end"/>
      </w:r>
    </w:p>
    <w:p w14:paraId="727A8869" w14:textId="4A1220C5" w:rsidR="004F6C63" w:rsidRDefault="004F6C63">
      <w:pPr>
        <w:pStyle w:val="TOC6"/>
        <w:rPr>
          <w:rFonts w:asciiTheme="minorHAnsi" w:eastAsiaTheme="minorEastAsia" w:hAnsiTheme="minorHAnsi" w:cstheme="minorBidi"/>
          <w:noProof/>
          <w:sz w:val="22"/>
          <w:szCs w:val="22"/>
          <w:lang w:eastAsia="en-GB"/>
        </w:rPr>
      </w:pPr>
      <w:r>
        <w:rPr>
          <w:noProof/>
        </w:rPr>
        <w:t>11.2.1.1.2.4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_Toc138323150 \h </w:instrText>
      </w:r>
      <w:r>
        <w:rPr>
          <w:noProof/>
        </w:rPr>
      </w:r>
      <w:r>
        <w:rPr>
          <w:noProof/>
        </w:rPr>
        <w:fldChar w:fldCharType="separate"/>
      </w:r>
      <w:r>
        <w:rPr>
          <w:noProof/>
        </w:rPr>
        <w:t>41</w:t>
      </w:r>
      <w:r>
        <w:rPr>
          <w:noProof/>
        </w:rPr>
        <w:fldChar w:fldCharType="end"/>
      </w:r>
    </w:p>
    <w:p w14:paraId="61D026E5" w14:textId="24BA17BF" w:rsidR="004F6C63" w:rsidRDefault="004F6C63">
      <w:pPr>
        <w:pStyle w:val="TOC6"/>
        <w:rPr>
          <w:rFonts w:asciiTheme="minorHAnsi" w:eastAsiaTheme="minorEastAsia" w:hAnsiTheme="minorHAnsi" w:cstheme="minorBidi"/>
          <w:noProof/>
          <w:sz w:val="22"/>
          <w:szCs w:val="22"/>
          <w:lang w:eastAsia="en-GB"/>
        </w:rPr>
      </w:pPr>
      <w:r>
        <w:rPr>
          <w:noProof/>
        </w:rPr>
        <w:t>11.2.1.1.2.5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_Toc138323151 \h </w:instrText>
      </w:r>
      <w:r>
        <w:rPr>
          <w:noProof/>
        </w:rPr>
      </w:r>
      <w:r>
        <w:rPr>
          <w:noProof/>
        </w:rPr>
        <w:fldChar w:fldCharType="separate"/>
      </w:r>
      <w:r>
        <w:rPr>
          <w:noProof/>
        </w:rPr>
        <w:t>41</w:t>
      </w:r>
      <w:r>
        <w:rPr>
          <w:noProof/>
        </w:rPr>
        <w:fldChar w:fldCharType="end"/>
      </w:r>
    </w:p>
    <w:p w14:paraId="0970F7AF" w14:textId="342DCE73" w:rsidR="004F6C63" w:rsidRDefault="004F6C63">
      <w:pPr>
        <w:pStyle w:val="TOC6"/>
        <w:rPr>
          <w:rFonts w:asciiTheme="minorHAnsi" w:eastAsiaTheme="minorEastAsia" w:hAnsiTheme="minorHAnsi" w:cstheme="minorBidi"/>
          <w:noProof/>
          <w:sz w:val="22"/>
          <w:szCs w:val="22"/>
          <w:lang w:eastAsia="en-GB"/>
        </w:rPr>
      </w:pPr>
      <w:r>
        <w:rPr>
          <w:noProof/>
        </w:rPr>
        <w:t>11.2.1.1.2.6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_Toc138323152 \h </w:instrText>
      </w:r>
      <w:r>
        <w:rPr>
          <w:noProof/>
        </w:rPr>
      </w:r>
      <w:r>
        <w:rPr>
          <w:noProof/>
        </w:rPr>
        <w:fldChar w:fldCharType="separate"/>
      </w:r>
      <w:r>
        <w:rPr>
          <w:noProof/>
        </w:rPr>
        <w:t>41</w:t>
      </w:r>
      <w:r>
        <w:rPr>
          <w:noProof/>
        </w:rPr>
        <w:fldChar w:fldCharType="end"/>
      </w:r>
    </w:p>
    <w:p w14:paraId="4DDABBE8" w14:textId="7605731C" w:rsidR="004F6C63" w:rsidRDefault="004F6C63">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F10342">
        <w:rPr>
          <w:rFonts w:cs="Arial"/>
          <w:noProof/>
        </w:rPr>
        <w:t>getAlarmList</w:t>
      </w:r>
      <w:r>
        <w:rPr>
          <w:noProof/>
        </w:rPr>
        <w:tab/>
      </w:r>
      <w:r>
        <w:rPr>
          <w:noProof/>
        </w:rPr>
        <w:fldChar w:fldCharType="begin" w:fldLock="1"/>
      </w:r>
      <w:r>
        <w:rPr>
          <w:noProof/>
        </w:rPr>
        <w:instrText xml:space="preserve"> PAGEREF _Toc138323153 \h </w:instrText>
      </w:r>
      <w:r>
        <w:rPr>
          <w:noProof/>
        </w:rPr>
      </w:r>
      <w:r>
        <w:rPr>
          <w:noProof/>
        </w:rPr>
        <w:fldChar w:fldCharType="separate"/>
      </w:r>
      <w:r>
        <w:rPr>
          <w:noProof/>
        </w:rPr>
        <w:t>42</w:t>
      </w:r>
      <w:r>
        <w:rPr>
          <w:noProof/>
        </w:rPr>
        <w:fldChar w:fldCharType="end"/>
      </w:r>
    </w:p>
    <w:p w14:paraId="5B678A1F" w14:textId="73C52A22" w:rsidR="004F6C63" w:rsidRDefault="004F6C63">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_Toc138323154 \h </w:instrText>
      </w:r>
      <w:r>
        <w:rPr>
          <w:noProof/>
        </w:rPr>
      </w:r>
      <w:r>
        <w:rPr>
          <w:noProof/>
        </w:rPr>
        <w:fldChar w:fldCharType="separate"/>
      </w:r>
      <w:r>
        <w:rPr>
          <w:noProof/>
        </w:rPr>
        <w:t>42</w:t>
      </w:r>
      <w:r>
        <w:rPr>
          <w:noProof/>
        </w:rPr>
        <w:fldChar w:fldCharType="end"/>
      </w:r>
    </w:p>
    <w:p w14:paraId="2E2AB51C" w14:textId="68E38F80" w:rsidR="004F6C63" w:rsidRDefault="004F6C63">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_Toc138323155 \h </w:instrText>
      </w:r>
      <w:r>
        <w:rPr>
          <w:noProof/>
        </w:rPr>
      </w:r>
      <w:r>
        <w:rPr>
          <w:noProof/>
        </w:rPr>
        <w:fldChar w:fldCharType="separate"/>
      </w:r>
      <w:r>
        <w:rPr>
          <w:noProof/>
        </w:rPr>
        <w:t>42</w:t>
      </w:r>
      <w:r>
        <w:rPr>
          <w:noProof/>
        </w:rPr>
        <w:fldChar w:fldCharType="end"/>
      </w:r>
    </w:p>
    <w:p w14:paraId="3772B197" w14:textId="31D123F6" w:rsidR="004F6C63" w:rsidRDefault="004F6C63">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_Toc138323156 \h </w:instrText>
      </w:r>
      <w:r>
        <w:rPr>
          <w:noProof/>
        </w:rPr>
      </w:r>
      <w:r>
        <w:rPr>
          <w:noProof/>
        </w:rPr>
        <w:fldChar w:fldCharType="separate"/>
      </w:r>
      <w:r>
        <w:rPr>
          <w:noProof/>
        </w:rPr>
        <w:t>43</w:t>
      </w:r>
      <w:r>
        <w:rPr>
          <w:noProof/>
        </w:rPr>
        <w:fldChar w:fldCharType="end"/>
      </w:r>
    </w:p>
    <w:p w14:paraId="4613AD18" w14:textId="1FD2573A" w:rsidR="004F6C63" w:rsidRDefault="004F6C63">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_Toc138323157 \h </w:instrText>
      </w:r>
      <w:r>
        <w:rPr>
          <w:noProof/>
        </w:rPr>
      </w:r>
      <w:r>
        <w:rPr>
          <w:noProof/>
        </w:rPr>
        <w:fldChar w:fldCharType="separate"/>
      </w:r>
      <w:r>
        <w:rPr>
          <w:noProof/>
        </w:rPr>
        <w:t>46</w:t>
      </w:r>
      <w:r>
        <w:rPr>
          <w:noProof/>
        </w:rPr>
        <w:fldChar w:fldCharType="end"/>
      </w:r>
    </w:p>
    <w:p w14:paraId="7BE4573E" w14:textId="0864196D" w:rsidR="004F6C63" w:rsidRDefault="004F6C63">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F10342">
        <w:rPr>
          <w:rFonts w:cs="Arial"/>
          <w:noProof/>
        </w:rPr>
        <w:t>notifyNewAlarm</w:t>
      </w:r>
      <w:r>
        <w:rPr>
          <w:noProof/>
        </w:rPr>
        <w:tab/>
      </w:r>
      <w:r>
        <w:rPr>
          <w:noProof/>
        </w:rPr>
        <w:fldChar w:fldCharType="begin" w:fldLock="1"/>
      </w:r>
      <w:r>
        <w:rPr>
          <w:noProof/>
        </w:rPr>
        <w:instrText xml:space="preserve"> PAGEREF _Toc138323158 \h </w:instrText>
      </w:r>
      <w:r>
        <w:rPr>
          <w:noProof/>
        </w:rPr>
      </w:r>
      <w:r>
        <w:rPr>
          <w:noProof/>
        </w:rPr>
        <w:fldChar w:fldCharType="separate"/>
      </w:r>
      <w:r>
        <w:rPr>
          <w:noProof/>
        </w:rPr>
        <w:t>46</w:t>
      </w:r>
      <w:r>
        <w:rPr>
          <w:noProof/>
        </w:rPr>
        <w:fldChar w:fldCharType="end"/>
      </w:r>
    </w:p>
    <w:p w14:paraId="01F3EA73" w14:textId="0E5DCDE1" w:rsidR="004F6C63" w:rsidRDefault="004F6C63">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_Toc138323159 \h </w:instrText>
      </w:r>
      <w:r>
        <w:rPr>
          <w:noProof/>
        </w:rPr>
      </w:r>
      <w:r>
        <w:rPr>
          <w:noProof/>
        </w:rPr>
        <w:fldChar w:fldCharType="separate"/>
      </w:r>
      <w:r>
        <w:rPr>
          <w:noProof/>
        </w:rPr>
        <w:t>46</w:t>
      </w:r>
      <w:r>
        <w:rPr>
          <w:noProof/>
        </w:rPr>
        <w:fldChar w:fldCharType="end"/>
      </w:r>
    </w:p>
    <w:p w14:paraId="0575FA40" w14:textId="63527FD1" w:rsidR="004F6C63" w:rsidRDefault="004F6C63">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_Toc138323160 \h </w:instrText>
      </w:r>
      <w:r>
        <w:rPr>
          <w:noProof/>
        </w:rPr>
      </w:r>
      <w:r>
        <w:rPr>
          <w:noProof/>
        </w:rPr>
        <w:fldChar w:fldCharType="separate"/>
      </w:r>
      <w:r>
        <w:rPr>
          <w:noProof/>
        </w:rPr>
        <w:t>46</w:t>
      </w:r>
      <w:r>
        <w:rPr>
          <w:noProof/>
        </w:rPr>
        <w:fldChar w:fldCharType="end"/>
      </w:r>
    </w:p>
    <w:p w14:paraId="1A0E0CC5" w14:textId="653F578D" w:rsidR="004F6C63" w:rsidRDefault="004F6C63">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security alarms</w:t>
      </w:r>
      <w:r>
        <w:rPr>
          <w:noProof/>
        </w:rPr>
        <w:tab/>
      </w:r>
      <w:r>
        <w:rPr>
          <w:noProof/>
        </w:rPr>
        <w:fldChar w:fldCharType="begin" w:fldLock="1"/>
      </w:r>
      <w:r>
        <w:rPr>
          <w:noProof/>
        </w:rPr>
        <w:instrText xml:space="preserve"> PAGEREF _Toc138323161 \h </w:instrText>
      </w:r>
      <w:r>
        <w:rPr>
          <w:noProof/>
        </w:rPr>
      </w:r>
      <w:r>
        <w:rPr>
          <w:noProof/>
        </w:rPr>
        <w:fldChar w:fldCharType="separate"/>
      </w:r>
      <w:r>
        <w:rPr>
          <w:noProof/>
        </w:rPr>
        <w:t>48</w:t>
      </w:r>
      <w:r>
        <w:rPr>
          <w:noProof/>
        </w:rPr>
        <w:fldChar w:fldCharType="end"/>
      </w:r>
    </w:p>
    <w:p w14:paraId="280CAFC9" w14:textId="0B598450" w:rsidR="004F6C63" w:rsidRDefault="004F6C63">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_Toc138323162 \h </w:instrText>
      </w:r>
      <w:r>
        <w:rPr>
          <w:noProof/>
        </w:rPr>
      </w:r>
      <w:r>
        <w:rPr>
          <w:noProof/>
        </w:rPr>
        <w:fldChar w:fldCharType="separate"/>
      </w:r>
      <w:r>
        <w:rPr>
          <w:noProof/>
        </w:rPr>
        <w:t>48</w:t>
      </w:r>
      <w:r>
        <w:rPr>
          <w:noProof/>
        </w:rPr>
        <w:fldChar w:fldCharType="end"/>
      </w:r>
    </w:p>
    <w:p w14:paraId="09C06E87" w14:textId="62F9D278"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_Toc138323163 \h </w:instrText>
      </w:r>
      <w:r>
        <w:rPr>
          <w:noProof/>
        </w:rPr>
      </w:r>
      <w:r>
        <w:rPr>
          <w:noProof/>
        </w:rPr>
        <w:fldChar w:fldCharType="separate"/>
      </w:r>
      <w:r>
        <w:rPr>
          <w:noProof/>
        </w:rPr>
        <w:t>48</w:t>
      </w:r>
      <w:r>
        <w:rPr>
          <w:noProof/>
        </w:rPr>
        <w:fldChar w:fldCharType="end"/>
      </w:r>
    </w:p>
    <w:p w14:paraId="365CEB3A" w14:textId="4158A13B"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_Toc138323164 \h </w:instrText>
      </w:r>
      <w:r>
        <w:rPr>
          <w:noProof/>
        </w:rPr>
      </w:r>
      <w:r>
        <w:rPr>
          <w:noProof/>
        </w:rPr>
        <w:fldChar w:fldCharType="separate"/>
      </w:r>
      <w:r>
        <w:rPr>
          <w:noProof/>
        </w:rPr>
        <w:t>49</w:t>
      </w:r>
      <w:r>
        <w:rPr>
          <w:noProof/>
        </w:rPr>
        <w:fldChar w:fldCharType="end"/>
      </w:r>
    </w:p>
    <w:p w14:paraId="25B8D86A" w14:textId="00B7B2CD" w:rsidR="004F6C63" w:rsidRDefault="004F6C63">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F10342">
        <w:rPr>
          <w:rFonts w:cs="Arial"/>
          <w:noProof/>
        </w:rPr>
        <w:t>notifyChangedAlarm</w:t>
      </w:r>
      <w:r>
        <w:rPr>
          <w:noProof/>
        </w:rPr>
        <w:tab/>
      </w:r>
      <w:r>
        <w:rPr>
          <w:noProof/>
        </w:rPr>
        <w:fldChar w:fldCharType="begin" w:fldLock="1"/>
      </w:r>
      <w:r>
        <w:rPr>
          <w:noProof/>
        </w:rPr>
        <w:instrText xml:space="preserve"> PAGEREF _Toc138323165 \h </w:instrText>
      </w:r>
      <w:r>
        <w:rPr>
          <w:noProof/>
        </w:rPr>
      </w:r>
      <w:r>
        <w:rPr>
          <w:noProof/>
        </w:rPr>
        <w:fldChar w:fldCharType="separate"/>
      </w:r>
      <w:r>
        <w:rPr>
          <w:noProof/>
        </w:rPr>
        <w:t>49</w:t>
      </w:r>
      <w:r>
        <w:rPr>
          <w:noProof/>
        </w:rPr>
        <w:fldChar w:fldCharType="end"/>
      </w:r>
    </w:p>
    <w:p w14:paraId="3F532F7A" w14:textId="67EB941F" w:rsidR="004F6C63" w:rsidRDefault="004F6C63">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_Toc138323166 \h </w:instrText>
      </w:r>
      <w:r>
        <w:rPr>
          <w:noProof/>
        </w:rPr>
      </w:r>
      <w:r>
        <w:rPr>
          <w:noProof/>
        </w:rPr>
        <w:fldChar w:fldCharType="separate"/>
      </w:r>
      <w:r>
        <w:rPr>
          <w:noProof/>
        </w:rPr>
        <w:t>49</w:t>
      </w:r>
      <w:r>
        <w:rPr>
          <w:noProof/>
        </w:rPr>
        <w:fldChar w:fldCharType="end"/>
      </w:r>
    </w:p>
    <w:p w14:paraId="75513468" w14:textId="5841D48F" w:rsidR="004F6C63" w:rsidRDefault="004F6C63">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_Toc138323167 \h </w:instrText>
      </w:r>
      <w:r>
        <w:rPr>
          <w:noProof/>
        </w:rPr>
      </w:r>
      <w:r>
        <w:rPr>
          <w:noProof/>
        </w:rPr>
        <w:fldChar w:fldCharType="separate"/>
      </w:r>
      <w:r>
        <w:rPr>
          <w:noProof/>
        </w:rPr>
        <w:t>49</w:t>
      </w:r>
      <w:r>
        <w:rPr>
          <w:noProof/>
        </w:rPr>
        <w:fldChar w:fldCharType="end"/>
      </w:r>
    </w:p>
    <w:p w14:paraId="475478DC" w14:textId="77039490" w:rsidR="004F6C63" w:rsidRDefault="004F6C63">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_Toc138323168 \h </w:instrText>
      </w:r>
      <w:r>
        <w:rPr>
          <w:noProof/>
        </w:rPr>
      </w:r>
      <w:r>
        <w:rPr>
          <w:noProof/>
        </w:rPr>
        <w:fldChar w:fldCharType="separate"/>
      </w:r>
      <w:r>
        <w:rPr>
          <w:noProof/>
        </w:rPr>
        <w:t>49</w:t>
      </w:r>
      <w:r>
        <w:rPr>
          <w:noProof/>
        </w:rPr>
        <w:fldChar w:fldCharType="end"/>
      </w:r>
    </w:p>
    <w:p w14:paraId="0EAD6C29" w14:textId="0F40DFAE"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_Toc138323169 \h </w:instrText>
      </w:r>
      <w:r>
        <w:rPr>
          <w:noProof/>
        </w:rPr>
      </w:r>
      <w:r>
        <w:rPr>
          <w:noProof/>
        </w:rPr>
        <w:fldChar w:fldCharType="separate"/>
      </w:r>
      <w:r>
        <w:rPr>
          <w:noProof/>
        </w:rPr>
        <w:t>49</w:t>
      </w:r>
      <w:r>
        <w:rPr>
          <w:noProof/>
        </w:rPr>
        <w:fldChar w:fldCharType="end"/>
      </w:r>
    </w:p>
    <w:p w14:paraId="2E1B2B60" w14:textId="22D2202A"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_Toc138323170 \h </w:instrText>
      </w:r>
      <w:r>
        <w:rPr>
          <w:noProof/>
        </w:rPr>
      </w:r>
      <w:r>
        <w:rPr>
          <w:noProof/>
        </w:rPr>
        <w:fldChar w:fldCharType="separate"/>
      </w:r>
      <w:r>
        <w:rPr>
          <w:noProof/>
        </w:rPr>
        <w:t>50</w:t>
      </w:r>
      <w:r>
        <w:rPr>
          <w:noProof/>
        </w:rPr>
        <w:fldChar w:fldCharType="end"/>
      </w:r>
    </w:p>
    <w:p w14:paraId="635BCA7B" w14:textId="2A4AE7F5" w:rsidR="004F6C63" w:rsidRDefault="004F6C63">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F10342">
        <w:rPr>
          <w:rFonts w:cs="Arial"/>
          <w:noProof/>
        </w:rPr>
        <w:t>notifyAlarmListRebuilt</w:t>
      </w:r>
      <w:r>
        <w:rPr>
          <w:noProof/>
        </w:rPr>
        <w:tab/>
      </w:r>
      <w:r>
        <w:rPr>
          <w:noProof/>
        </w:rPr>
        <w:fldChar w:fldCharType="begin" w:fldLock="1"/>
      </w:r>
      <w:r>
        <w:rPr>
          <w:noProof/>
        </w:rPr>
        <w:instrText xml:space="preserve"> PAGEREF _Toc138323171 \h </w:instrText>
      </w:r>
      <w:r>
        <w:rPr>
          <w:noProof/>
        </w:rPr>
      </w:r>
      <w:r>
        <w:rPr>
          <w:noProof/>
        </w:rPr>
        <w:fldChar w:fldCharType="separate"/>
      </w:r>
      <w:r>
        <w:rPr>
          <w:noProof/>
        </w:rPr>
        <w:t>50</w:t>
      </w:r>
      <w:r>
        <w:rPr>
          <w:noProof/>
        </w:rPr>
        <w:fldChar w:fldCharType="end"/>
      </w:r>
    </w:p>
    <w:p w14:paraId="5373AAE5" w14:textId="09615EA2" w:rsidR="004F6C63" w:rsidRDefault="004F6C63">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_Toc138323172 \h </w:instrText>
      </w:r>
      <w:r>
        <w:rPr>
          <w:noProof/>
        </w:rPr>
      </w:r>
      <w:r>
        <w:rPr>
          <w:noProof/>
        </w:rPr>
        <w:fldChar w:fldCharType="separate"/>
      </w:r>
      <w:r>
        <w:rPr>
          <w:noProof/>
        </w:rPr>
        <w:t>50</w:t>
      </w:r>
      <w:r>
        <w:rPr>
          <w:noProof/>
        </w:rPr>
        <w:fldChar w:fldCharType="end"/>
      </w:r>
    </w:p>
    <w:p w14:paraId="177007B5" w14:textId="2195BFCA" w:rsidR="004F6C63" w:rsidRDefault="004F6C63">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_Toc138323173 \h </w:instrText>
      </w:r>
      <w:r>
        <w:rPr>
          <w:noProof/>
        </w:rPr>
      </w:r>
      <w:r>
        <w:rPr>
          <w:noProof/>
        </w:rPr>
        <w:fldChar w:fldCharType="separate"/>
      </w:r>
      <w:r>
        <w:rPr>
          <w:noProof/>
        </w:rPr>
        <w:t>50</w:t>
      </w:r>
      <w:r>
        <w:rPr>
          <w:noProof/>
        </w:rPr>
        <w:fldChar w:fldCharType="end"/>
      </w:r>
    </w:p>
    <w:p w14:paraId="3FE46F8A" w14:textId="116CB34C" w:rsidR="004F6C63" w:rsidRDefault="004F6C63">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_Toc138323174 \h </w:instrText>
      </w:r>
      <w:r>
        <w:rPr>
          <w:noProof/>
        </w:rPr>
      </w:r>
      <w:r>
        <w:rPr>
          <w:noProof/>
        </w:rPr>
        <w:fldChar w:fldCharType="separate"/>
      </w:r>
      <w:r>
        <w:rPr>
          <w:noProof/>
        </w:rPr>
        <w:t>51</w:t>
      </w:r>
      <w:r>
        <w:rPr>
          <w:noProof/>
        </w:rPr>
        <w:fldChar w:fldCharType="end"/>
      </w:r>
    </w:p>
    <w:p w14:paraId="3997D13B" w14:textId="1B43FA76"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_Toc138323175 \h </w:instrText>
      </w:r>
      <w:r>
        <w:rPr>
          <w:noProof/>
        </w:rPr>
      </w:r>
      <w:r>
        <w:rPr>
          <w:noProof/>
        </w:rPr>
        <w:fldChar w:fldCharType="separate"/>
      </w:r>
      <w:r>
        <w:rPr>
          <w:noProof/>
        </w:rPr>
        <w:t>51</w:t>
      </w:r>
      <w:r>
        <w:rPr>
          <w:noProof/>
        </w:rPr>
        <w:fldChar w:fldCharType="end"/>
      </w:r>
    </w:p>
    <w:p w14:paraId="1042A4F2" w14:textId="71FC56A1"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_Toc138323176 \h </w:instrText>
      </w:r>
      <w:r>
        <w:rPr>
          <w:noProof/>
        </w:rPr>
      </w:r>
      <w:r>
        <w:rPr>
          <w:noProof/>
        </w:rPr>
        <w:fldChar w:fldCharType="separate"/>
      </w:r>
      <w:r>
        <w:rPr>
          <w:noProof/>
        </w:rPr>
        <w:t>51</w:t>
      </w:r>
      <w:r>
        <w:rPr>
          <w:noProof/>
        </w:rPr>
        <w:fldChar w:fldCharType="end"/>
      </w:r>
    </w:p>
    <w:p w14:paraId="67BE8997" w14:textId="378E7AA6" w:rsidR="004F6C63" w:rsidRDefault="004F6C63">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F10342">
        <w:rPr>
          <w:rFonts w:cs="Arial"/>
          <w:noProof/>
        </w:rPr>
        <w:t>notifyCorrelatedNotificationChanged</w:t>
      </w:r>
      <w:r>
        <w:rPr>
          <w:noProof/>
        </w:rPr>
        <w:tab/>
      </w:r>
      <w:r>
        <w:rPr>
          <w:noProof/>
        </w:rPr>
        <w:fldChar w:fldCharType="begin" w:fldLock="1"/>
      </w:r>
      <w:r>
        <w:rPr>
          <w:noProof/>
        </w:rPr>
        <w:instrText xml:space="preserve"> PAGEREF _Toc138323177 \h </w:instrText>
      </w:r>
      <w:r>
        <w:rPr>
          <w:noProof/>
        </w:rPr>
      </w:r>
      <w:r>
        <w:rPr>
          <w:noProof/>
        </w:rPr>
        <w:fldChar w:fldCharType="separate"/>
      </w:r>
      <w:r>
        <w:rPr>
          <w:noProof/>
        </w:rPr>
        <w:t>51</w:t>
      </w:r>
      <w:r>
        <w:rPr>
          <w:noProof/>
        </w:rPr>
        <w:fldChar w:fldCharType="end"/>
      </w:r>
    </w:p>
    <w:p w14:paraId="13B1501B" w14:textId="6F6B7742" w:rsidR="004F6C63" w:rsidRDefault="004F6C63">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_Toc138323178 \h </w:instrText>
      </w:r>
      <w:r>
        <w:rPr>
          <w:noProof/>
        </w:rPr>
      </w:r>
      <w:r>
        <w:rPr>
          <w:noProof/>
        </w:rPr>
        <w:fldChar w:fldCharType="separate"/>
      </w:r>
      <w:r>
        <w:rPr>
          <w:noProof/>
        </w:rPr>
        <w:t>51</w:t>
      </w:r>
      <w:r>
        <w:rPr>
          <w:noProof/>
        </w:rPr>
        <w:fldChar w:fldCharType="end"/>
      </w:r>
    </w:p>
    <w:p w14:paraId="145AE504" w14:textId="15E58268" w:rsidR="004F6C63" w:rsidRDefault="004F6C63">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_Toc138323179 \h </w:instrText>
      </w:r>
      <w:r>
        <w:rPr>
          <w:noProof/>
        </w:rPr>
      </w:r>
      <w:r>
        <w:rPr>
          <w:noProof/>
        </w:rPr>
        <w:fldChar w:fldCharType="separate"/>
      </w:r>
      <w:r>
        <w:rPr>
          <w:noProof/>
        </w:rPr>
        <w:t>51</w:t>
      </w:r>
      <w:r>
        <w:rPr>
          <w:noProof/>
        </w:rPr>
        <w:fldChar w:fldCharType="end"/>
      </w:r>
    </w:p>
    <w:p w14:paraId="7E108FAF" w14:textId="35022BD1" w:rsidR="004F6C63" w:rsidRDefault="004F6C63">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_Toc138323180 \h </w:instrText>
      </w:r>
      <w:r>
        <w:rPr>
          <w:noProof/>
        </w:rPr>
      </w:r>
      <w:r>
        <w:rPr>
          <w:noProof/>
        </w:rPr>
        <w:fldChar w:fldCharType="separate"/>
      </w:r>
      <w:r>
        <w:rPr>
          <w:noProof/>
        </w:rPr>
        <w:t>51</w:t>
      </w:r>
      <w:r>
        <w:rPr>
          <w:noProof/>
        </w:rPr>
        <w:fldChar w:fldCharType="end"/>
      </w:r>
    </w:p>
    <w:p w14:paraId="5C65267B" w14:textId="19DF4E59" w:rsidR="004F6C63" w:rsidRDefault="004F6C63">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_Toc138323181 \h </w:instrText>
      </w:r>
      <w:r>
        <w:rPr>
          <w:noProof/>
        </w:rPr>
      </w:r>
      <w:r>
        <w:rPr>
          <w:noProof/>
        </w:rPr>
        <w:fldChar w:fldCharType="separate"/>
      </w:r>
      <w:r>
        <w:rPr>
          <w:noProof/>
        </w:rPr>
        <w:t>51</w:t>
      </w:r>
      <w:r>
        <w:rPr>
          <w:noProof/>
        </w:rPr>
        <w:fldChar w:fldCharType="end"/>
      </w:r>
    </w:p>
    <w:p w14:paraId="2F822AE8" w14:textId="0684BC42" w:rsidR="004F6C63" w:rsidRDefault="004F6C63">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_Toc138323182 \h </w:instrText>
      </w:r>
      <w:r>
        <w:rPr>
          <w:noProof/>
        </w:rPr>
      </w:r>
      <w:r>
        <w:rPr>
          <w:noProof/>
        </w:rPr>
        <w:fldChar w:fldCharType="separate"/>
      </w:r>
      <w:r>
        <w:rPr>
          <w:noProof/>
        </w:rPr>
        <w:t>52</w:t>
      </w:r>
      <w:r>
        <w:rPr>
          <w:noProof/>
        </w:rPr>
        <w:fldChar w:fldCharType="end"/>
      </w:r>
    </w:p>
    <w:p w14:paraId="2FB4C12D" w14:textId="556BC81F" w:rsidR="004F6C63" w:rsidRDefault="004F6C63">
      <w:pPr>
        <w:pStyle w:val="TOC5"/>
        <w:rPr>
          <w:rFonts w:asciiTheme="minorHAnsi" w:eastAsiaTheme="minorEastAsia" w:hAnsiTheme="minorHAnsi" w:cstheme="minorBidi"/>
          <w:noProof/>
          <w:sz w:val="22"/>
          <w:szCs w:val="22"/>
          <w:lang w:eastAsia="en-GB"/>
        </w:rPr>
      </w:pPr>
      <w:r>
        <w:rPr>
          <w:noProof/>
        </w:rPr>
        <w:lastRenderedPageBreak/>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_Toc138323183 \h </w:instrText>
      </w:r>
      <w:r>
        <w:rPr>
          <w:noProof/>
        </w:rPr>
      </w:r>
      <w:r>
        <w:rPr>
          <w:noProof/>
        </w:rPr>
        <w:fldChar w:fldCharType="separate"/>
      </w:r>
      <w:r>
        <w:rPr>
          <w:noProof/>
        </w:rPr>
        <w:t>52</w:t>
      </w:r>
      <w:r>
        <w:rPr>
          <w:noProof/>
        </w:rPr>
        <w:fldChar w:fldCharType="end"/>
      </w:r>
    </w:p>
    <w:p w14:paraId="4463AC58" w14:textId="6178231B" w:rsidR="004F6C63" w:rsidRDefault="004F6C63">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_Toc138323184 \h </w:instrText>
      </w:r>
      <w:r>
        <w:rPr>
          <w:noProof/>
        </w:rPr>
      </w:r>
      <w:r>
        <w:rPr>
          <w:noProof/>
        </w:rPr>
        <w:fldChar w:fldCharType="separate"/>
      </w:r>
      <w:r>
        <w:rPr>
          <w:noProof/>
        </w:rPr>
        <w:t>52</w:t>
      </w:r>
      <w:r>
        <w:rPr>
          <w:noProof/>
        </w:rPr>
        <w:fldChar w:fldCharType="end"/>
      </w:r>
    </w:p>
    <w:p w14:paraId="3ED7935F" w14:textId="0A47A83E" w:rsidR="004F6C63" w:rsidRDefault="004F6C63">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_Toc138323185 \h </w:instrText>
      </w:r>
      <w:r>
        <w:rPr>
          <w:noProof/>
        </w:rPr>
      </w:r>
      <w:r>
        <w:rPr>
          <w:noProof/>
        </w:rPr>
        <w:fldChar w:fldCharType="separate"/>
      </w:r>
      <w:r>
        <w:rPr>
          <w:noProof/>
        </w:rPr>
        <w:t>52</w:t>
      </w:r>
      <w:r>
        <w:rPr>
          <w:noProof/>
        </w:rPr>
        <w:fldChar w:fldCharType="end"/>
      </w:r>
    </w:p>
    <w:p w14:paraId="6F3D7076" w14:textId="06A298EB" w:rsidR="004F6C63" w:rsidRDefault="004F6C63">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_Toc138323186 \h </w:instrText>
      </w:r>
      <w:r>
        <w:rPr>
          <w:noProof/>
        </w:rPr>
      </w:r>
      <w:r>
        <w:rPr>
          <w:noProof/>
        </w:rPr>
        <w:fldChar w:fldCharType="separate"/>
      </w:r>
      <w:r>
        <w:rPr>
          <w:noProof/>
        </w:rPr>
        <w:t>53</w:t>
      </w:r>
      <w:r>
        <w:rPr>
          <w:noProof/>
        </w:rPr>
        <w:fldChar w:fldCharType="end"/>
      </w:r>
    </w:p>
    <w:p w14:paraId="23104D9D" w14:textId="3A331F5F" w:rsidR="004F6C63" w:rsidRDefault="004F6C63">
      <w:pPr>
        <w:pStyle w:val="TOC6"/>
        <w:rPr>
          <w:rFonts w:asciiTheme="minorHAnsi" w:eastAsiaTheme="minorEastAsia" w:hAnsiTheme="minorHAnsi" w:cstheme="minorBidi"/>
          <w:noProof/>
          <w:sz w:val="22"/>
          <w:szCs w:val="22"/>
          <w:lang w:eastAsia="en-GB"/>
        </w:rPr>
      </w:pPr>
      <w:r>
        <w:rPr>
          <w:noProof/>
        </w:rPr>
        <w:t>11.2.1.1.8.4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_Toc138323187 \h </w:instrText>
      </w:r>
      <w:r>
        <w:rPr>
          <w:noProof/>
        </w:rPr>
      </w:r>
      <w:r>
        <w:rPr>
          <w:noProof/>
        </w:rPr>
        <w:fldChar w:fldCharType="separate"/>
      </w:r>
      <w:r>
        <w:rPr>
          <w:noProof/>
        </w:rPr>
        <w:t>53</w:t>
      </w:r>
      <w:r>
        <w:rPr>
          <w:noProof/>
        </w:rPr>
        <w:fldChar w:fldCharType="end"/>
      </w:r>
    </w:p>
    <w:p w14:paraId="437E457E" w14:textId="2F5A7F08" w:rsidR="004F6C63" w:rsidRDefault="004F6C63">
      <w:pPr>
        <w:pStyle w:val="TOC6"/>
        <w:rPr>
          <w:rFonts w:asciiTheme="minorHAnsi" w:eastAsiaTheme="minorEastAsia" w:hAnsiTheme="minorHAnsi" w:cstheme="minorBidi"/>
          <w:noProof/>
          <w:sz w:val="22"/>
          <w:szCs w:val="22"/>
          <w:lang w:eastAsia="en-GB"/>
        </w:rPr>
      </w:pPr>
      <w:r>
        <w:rPr>
          <w:noProof/>
        </w:rPr>
        <w:t>11.2.1.1.8.5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_Toc138323188 \h </w:instrText>
      </w:r>
      <w:r>
        <w:rPr>
          <w:noProof/>
        </w:rPr>
      </w:r>
      <w:r>
        <w:rPr>
          <w:noProof/>
        </w:rPr>
        <w:fldChar w:fldCharType="separate"/>
      </w:r>
      <w:r>
        <w:rPr>
          <w:noProof/>
        </w:rPr>
        <w:t>53</w:t>
      </w:r>
      <w:r>
        <w:rPr>
          <w:noProof/>
        </w:rPr>
        <w:fldChar w:fldCharType="end"/>
      </w:r>
    </w:p>
    <w:p w14:paraId="5E3CDB39" w14:textId="5EB93A48" w:rsidR="004F6C63" w:rsidRDefault="004F6C63">
      <w:pPr>
        <w:pStyle w:val="TOC6"/>
        <w:rPr>
          <w:rFonts w:asciiTheme="minorHAnsi" w:eastAsiaTheme="minorEastAsia" w:hAnsiTheme="minorHAnsi" w:cstheme="minorBidi"/>
          <w:noProof/>
          <w:sz w:val="22"/>
          <w:szCs w:val="22"/>
          <w:lang w:eastAsia="en-GB"/>
        </w:rPr>
      </w:pPr>
      <w:r>
        <w:rPr>
          <w:noProof/>
        </w:rPr>
        <w:t>11.2.1.1.8.6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_Toc138323189 \h </w:instrText>
      </w:r>
      <w:r>
        <w:rPr>
          <w:noProof/>
        </w:rPr>
      </w:r>
      <w:r>
        <w:rPr>
          <w:noProof/>
        </w:rPr>
        <w:fldChar w:fldCharType="separate"/>
      </w:r>
      <w:r>
        <w:rPr>
          <w:noProof/>
        </w:rPr>
        <w:t>53</w:t>
      </w:r>
      <w:r>
        <w:rPr>
          <w:noProof/>
        </w:rPr>
        <w:fldChar w:fldCharType="end"/>
      </w:r>
    </w:p>
    <w:p w14:paraId="5FB2FB7D" w14:textId="094ED351" w:rsidR="004F6C63" w:rsidRDefault="004F6C63">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F10342">
        <w:rPr>
          <w:rFonts w:cs="Arial"/>
          <w:noProof/>
        </w:rPr>
        <w:t>setComment</w:t>
      </w:r>
      <w:r>
        <w:rPr>
          <w:noProof/>
        </w:rPr>
        <w:tab/>
      </w:r>
      <w:r>
        <w:rPr>
          <w:noProof/>
        </w:rPr>
        <w:fldChar w:fldCharType="begin" w:fldLock="1"/>
      </w:r>
      <w:r>
        <w:rPr>
          <w:noProof/>
        </w:rPr>
        <w:instrText xml:space="preserve"> PAGEREF _Toc138323190 \h </w:instrText>
      </w:r>
      <w:r>
        <w:rPr>
          <w:noProof/>
        </w:rPr>
      </w:r>
      <w:r>
        <w:rPr>
          <w:noProof/>
        </w:rPr>
        <w:fldChar w:fldCharType="separate"/>
      </w:r>
      <w:r>
        <w:rPr>
          <w:noProof/>
        </w:rPr>
        <w:t>53</w:t>
      </w:r>
      <w:r>
        <w:rPr>
          <w:noProof/>
        </w:rPr>
        <w:fldChar w:fldCharType="end"/>
      </w:r>
    </w:p>
    <w:p w14:paraId="7066C5D2" w14:textId="46FCA0B9" w:rsidR="004F6C63" w:rsidRDefault="004F6C63">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_Toc138323191 \h </w:instrText>
      </w:r>
      <w:r>
        <w:rPr>
          <w:noProof/>
        </w:rPr>
      </w:r>
      <w:r>
        <w:rPr>
          <w:noProof/>
        </w:rPr>
        <w:fldChar w:fldCharType="separate"/>
      </w:r>
      <w:r>
        <w:rPr>
          <w:noProof/>
        </w:rPr>
        <w:t>53</w:t>
      </w:r>
      <w:r>
        <w:rPr>
          <w:noProof/>
        </w:rPr>
        <w:fldChar w:fldCharType="end"/>
      </w:r>
    </w:p>
    <w:p w14:paraId="31BFFA35" w14:textId="582BB899" w:rsidR="004F6C63" w:rsidRDefault="004F6C63">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_Toc138323192 \h </w:instrText>
      </w:r>
      <w:r>
        <w:rPr>
          <w:noProof/>
        </w:rPr>
      </w:r>
      <w:r>
        <w:rPr>
          <w:noProof/>
        </w:rPr>
        <w:fldChar w:fldCharType="separate"/>
      </w:r>
      <w:r>
        <w:rPr>
          <w:noProof/>
        </w:rPr>
        <w:t>54</w:t>
      </w:r>
      <w:r>
        <w:rPr>
          <w:noProof/>
        </w:rPr>
        <w:fldChar w:fldCharType="end"/>
      </w:r>
    </w:p>
    <w:p w14:paraId="2CEE92E7" w14:textId="790B381D" w:rsidR="004F6C63" w:rsidRDefault="004F6C63">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_Toc138323193 \h </w:instrText>
      </w:r>
      <w:r>
        <w:rPr>
          <w:noProof/>
        </w:rPr>
      </w:r>
      <w:r>
        <w:rPr>
          <w:noProof/>
        </w:rPr>
        <w:fldChar w:fldCharType="separate"/>
      </w:r>
      <w:r>
        <w:rPr>
          <w:noProof/>
        </w:rPr>
        <w:t>54</w:t>
      </w:r>
      <w:r>
        <w:rPr>
          <w:noProof/>
        </w:rPr>
        <w:fldChar w:fldCharType="end"/>
      </w:r>
    </w:p>
    <w:p w14:paraId="578684FA" w14:textId="2034FE67" w:rsidR="004F6C63" w:rsidRDefault="004F6C63">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_Toc138323194 \h </w:instrText>
      </w:r>
      <w:r>
        <w:rPr>
          <w:noProof/>
        </w:rPr>
      </w:r>
      <w:r>
        <w:rPr>
          <w:noProof/>
        </w:rPr>
        <w:fldChar w:fldCharType="separate"/>
      </w:r>
      <w:r>
        <w:rPr>
          <w:noProof/>
        </w:rPr>
        <w:t>54</w:t>
      </w:r>
      <w:r>
        <w:rPr>
          <w:noProof/>
        </w:rPr>
        <w:fldChar w:fldCharType="end"/>
      </w:r>
    </w:p>
    <w:p w14:paraId="5EA85B96" w14:textId="672BE956" w:rsidR="004F6C63" w:rsidRDefault="004F6C63">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F10342">
        <w:rPr>
          <w:rFonts w:cs="Arial"/>
          <w:noProof/>
        </w:rPr>
        <w:t>acknowledgeAlarms</w:t>
      </w:r>
      <w:r>
        <w:rPr>
          <w:noProof/>
        </w:rPr>
        <w:tab/>
      </w:r>
      <w:r>
        <w:rPr>
          <w:noProof/>
        </w:rPr>
        <w:fldChar w:fldCharType="begin" w:fldLock="1"/>
      </w:r>
      <w:r>
        <w:rPr>
          <w:noProof/>
        </w:rPr>
        <w:instrText xml:space="preserve"> PAGEREF _Toc138323195 \h </w:instrText>
      </w:r>
      <w:r>
        <w:rPr>
          <w:noProof/>
        </w:rPr>
      </w:r>
      <w:r>
        <w:rPr>
          <w:noProof/>
        </w:rPr>
        <w:fldChar w:fldCharType="separate"/>
      </w:r>
      <w:r>
        <w:rPr>
          <w:noProof/>
        </w:rPr>
        <w:t>54</w:t>
      </w:r>
      <w:r>
        <w:rPr>
          <w:noProof/>
        </w:rPr>
        <w:fldChar w:fldCharType="end"/>
      </w:r>
    </w:p>
    <w:p w14:paraId="7BCE717D" w14:textId="4087D99B" w:rsidR="004F6C63" w:rsidRDefault="004F6C63">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_Toc138323196 \h </w:instrText>
      </w:r>
      <w:r>
        <w:rPr>
          <w:noProof/>
        </w:rPr>
      </w:r>
      <w:r>
        <w:rPr>
          <w:noProof/>
        </w:rPr>
        <w:fldChar w:fldCharType="separate"/>
      </w:r>
      <w:r>
        <w:rPr>
          <w:noProof/>
        </w:rPr>
        <w:t>54</w:t>
      </w:r>
      <w:r>
        <w:rPr>
          <w:noProof/>
        </w:rPr>
        <w:fldChar w:fldCharType="end"/>
      </w:r>
    </w:p>
    <w:p w14:paraId="39E4CD1C" w14:textId="62F9EAD7" w:rsidR="004F6C63" w:rsidRDefault="004F6C63">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_Toc138323197 \h </w:instrText>
      </w:r>
      <w:r>
        <w:rPr>
          <w:noProof/>
        </w:rPr>
      </w:r>
      <w:r>
        <w:rPr>
          <w:noProof/>
        </w:rPr>
        <w:fldChar w:fldCharType="separate"/>
      </w:r>
      <w:r>
        <w:rPr>
          <w:noProof/>
        </w:rPr>
        <w:t>54</w:t>
      </w:r>
      <w:r>
        <w:rPr>
          <w:noProof/>
        </w:rPr>
        <w:fldChar w:fldCharType="end"/>
      </w:r>
    </w:p>
    <w:p w14:paraId="199D7906" w14:textId="354A4076" w:rsidR="004F6C63" w:rsidRDefault="004F6C63">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_Toc138323198 \h </w:instrText>
      </w:r>
      <w:r>
        <w:rPr>
          <w:noProof/>
        </w:rPr>
      </w:r>
      <w:r>
        <w:rPr>
          <w:noProof/>
        </w:rPr>
        <w:fldChar w:fldCharType="separate"/>
      </w:r>
      <w:r>
        <w:rPr>
          <w:noProof/>
        </w:rPr>
        <w:t>55</w:t>
      </w:r>
      <w:r>
        <w:rPr>
          <w:noProof/>
        </w:rPr>
        <w:fldChar w:fldCharType="end"/>
      </w:r>
    </w:p>
    <w:p w14:paraId="4938AA74" w14:textId="18055DC3" w:rsidR="004F6C63" w:rsidRDefault="004F6C63">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_Toc138323199 \h </w:instrText>
      </w:r>
      <w:r>
        <w:rPr>
          <w:noProof/>
        </w:rPr>
      </w:r>
      <w:r>
        <w:rPr>
          <w:noProof/>
        </w:rPr>
        <w:fldChar w:fldCharType="separate"/>
      </w:r>
      <w:r>
        <w:rPr>
          <w:noProof/>
        </w:rPr>
        <w:t>55</w:t>
      </w:r>
      <w:r>
        <w:rPr>
          <w:noProof/>
        </w:rPr>
        <w:fldChar w:fldCharType="end"/>
      </w:r>
    </w:p>
    <w:p w14:paraId="1DF004BA" w14:textId="30BD5136" w:rsidR="004F6C63" w:rsidRDefault="004F6C63">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F10342">
        <w:rPr>
          <w:rFonts w:cs="Arial"/>
          <w:noProof/>
        </w:rPr>
        <w:t>unacknowledgeAlarms</w:t>
      </w:r>
      <w:r>
        <w:rPr>
          <w:noProof/>
        </w:rPr>
        <w:tab/>
      </w:r>
      <w:r>
        <w:rPr>
          <w:noProof/>
        </w:rPr>
        <w:fldChar w:fldCharType="begin" w:fldLock="1"/>
      </w:r>
      <w:r>
        <w:rPr>
          <w:noProof/>
        </w:rPr>
        <w:instrText xml:space="preserve"> PAGEREF _Toc138323200 \h </w:instrText>
      </w:r>
      <w:r>
        <w:rPr>
          <w:noProof/>
        </w:rPr>
      </w:r>
      <w:r>
        <w:rPr>
          <w:noProof/>
        </w:rPr>
        <w:fldChar w:fldCharType="separate"/>
      </w:r>
      <w:r>
        <w:rPr>
          <w:noProof/>
        </w:rPr>
        <w:t>55</w:t>
      </w:r>
      <w:r>
        <w:rPr>
          <w:noProof/>
        </w:rPr>
        <w:fldChar w:fldCharType="end"/>
      </w:r>
    </w:p>
    <w:p w14:paraId="1BF20C38" w14:textId="2300385C" w:rsidR="004F6C63" w:rsidRDefault="004F6C63">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_Toc138323201 \h </w:instrText>
      </w:r>
      <w:r>
        <w:rPr>
          <w:noProof/>
        </w:rPr>
      </w:r>
      <w:r>
        <w:rPr>
          <w:noProof/>
        </w:rPr>
        <w:fldChar w:fldCharType="separate"/>
      </w:r>
      <w:r>
        <w:rPr>
          <w:noProof/>
        </w:rPr>
        <w:t>55</w:t>
      </w:r>
      <w:r>
        <w:rPr>
          <w:noProof/>
        </w:rPr>
        <w:fldChar w:fldCharType="end"/>
      </w:r>
    </w:p>
    <w:p w14:paraId="2FCB801C" w14:textId="502C998B" w:rsidR="004F6C63" w:rsidRDefault="004F6C63">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_Toc138323202 \h </w:instrText>
      </w:r>
      <w:r>
        <w:rPr>
          <w:noProof/>
        </w:rPr>
      </w:r>
      <w:r>
        <w:rPr>
          <w:noProof/>
        </w:rPr>
        <w:fldChar w:fldCharType="separate"/>
      </w:r>
      <w:r>
        <w:rPr>
          <w:noProof/>
        </w:rPr>
        <w:t>56</w:t>
      </w:r>
      <w:r>
        <w:rPr>
          <w:noProof/>
        </w:rPr>
        <w:fldChar w:fldCharType="end"/>
      </w:r>
    </w:p>
    <w:p w14:paraId="2CFE7BC1" w14:textId="36FE72BD" w:rsidR="004F6C63" w:rsidRDefault="004F6C63">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_Toc138323203 \h </w:instrText>
      </w:r>
      <w:r>
        <w:rPr>
          <w:noProof/>
        </w:rPr>
      </w:r>
      <w:r>
        <w:rPr>
          <w:noProof/>
        </w:rPr>
        <w:fldChar w:fldCharType="separate"/>
      </w:r>
      <w:r>
        <w:rPr>
          <w:noProof/>
        </w:rPr>
        <w:t>56</w:t>
      </w:r>
      <w:r>
        <w:rPr>
          <w:noProof/>
        </w:rPr>
        <w:fldChar w:fldCharType="end"/>
      </w:r>
    </w:p>
    <w:p w14:paraId="39DE5CD3" w14:textId="073AFAEE" w:rsidR="004F6C63" w:rsidRDefault="004F6C63">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_Toc138323204 \h </w:instrText>
      </w:r>
      <w:r>
        <w:rPr>
          <w:noProof/>
        </w:rPr>
      </w:r>
      <w:r>
        <w:rPr>
          <w:noProof/>
        </w:rPr>
        <w:fldChar w:fldCharType="separate"/>
      </w:r>
      <w:r>
        <w:rPr>
          <w:noProof/>
        </w:rPr>
        <w:t>57</w:t>
      </w:r>
      <w:r>
        <w:rPr>
          <w:noProof/>
        </w:rPr>
        <w:fldChar w:fldCharType="end"/>
      </w:r>
    </w:p>
    <w:p w14:paraId="229BEFF5" w14:textId="0EF76D29" w:rsidR="004F6C63" w:rsidRDefault="004F6C63">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F10342">
        <w:rPr>
          <w:rFonts w:cs="Arial"/>
          <w:noProof/>
        </w:rPr>
        <w:t>clearAlarms</w:t>
      </w:r>
      <w:r>
        <w:rPr>
          <w:noProof/>
        </w:rPr>
        <w:tab/>
      </w:r>
      <w:r>
        <w:rPr>
          <w:noProof/>
        </w:rPr>
        <w:fldChar w:fldCharType="begin" w:fldLock="1"/>
      </w:r>
      <w:r>
        <w:rPr>
          <w:noProof/>
        </w:rPr>
        <w:instrText xml:space="preserve"> PAGEREF _Toc138323205 \h </w:instrText>
      </w:r>
      <w:r>
        <w:rPr>
          <w:noProof/>
        </w:rPr>
      </w:r>
      <w:r>
        <w:rPr>
          <w:noProof/>
        </w:rPr>
        <w:fldChar w:fldCharType="separate"/>
      </w:r>
      <w:r>
        <w:rPr>
          <w:noProof/>
        </w:rPr>
        <w:t>57</w:t>
      </w:r>
      <w:r>
        <w:rPr>
          <w:noProof/>
        </w:rPr>
        <w:fldChar w:fldCharType="end"/>
      </w:r>
    </w:p>
    <w:p w14:paraId="535153A8" w14:textId="14C38614" w:rsidR="004F6C63" w:rsidRDefault="004F6C63">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_Toc138323206 \h </w:instrText>
      </w:r>
      <w:r>
        <w:rPr>
          <w:noProof/>
        </w:rPr>
      </w:r>
      <w:r>
        <w:rPr>
          <w:noProof/>
        </w:rPr>
        <w:fldChar w:fldCharType="separate"/>
      </w:r>
      <w:r>
        <w:rPr>
          <w:noProof/>
        </w:rPr>
        <w:t>57</w:t>
      </w:r>
      <w:r>
        <w:rPr>
          <w:noProof/>
        </w:rPr>
        <w:fldChar w:fldCharType="end"/>
      </w:r>
    </w:p>
    <w:p w14:paraId="72034312" w14:textId="5861C80D" w:rsidR="004F6C63" w:rsidRDefault="004F6C63">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_Toc138323207 \h </w:instrText>
      </w:r>
      <w:r>
        <w:rPr>
          <w:noProof/>
        </w:rPr>
      </w:r>
      <w:r>
        <w:rPr>
          <w:noProof/>
        </w:rPr>
        <w:fldChar w:fldCharType="separate"/>
      </w:r>
      <w:r>
        <w:rPr>
          <w:noProof/>
        </w:rPr>
        <w:t>57</w:t>
      </w:r>
      <w:r>
        <w:rPr>
          <w:noProof/>
        </w:rPr>
        <w:fldChar w:fldCharType="end"/>
      </w:r>
    </w:p>
    <w:p w14:paraId="02311117" w14:textId="2F440CE8" w:rsidR="004F6C63" w:rsidRDefault="004F6C63">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_Toc138323208 \h </w:instrText>
      </w:r>
      <w:r>
        <w:rPr>
          <w:noProof/>
        </w:rPr>
      </w:r>
      <w:r>
        <w:rPr>
          <w:noProof/>
        </w:rPr>
        <w:fldChar w:fldCharType="separate"/>
      </w:r>
      <w:r>
        <w:rPr>
          <w:noProof/>
        </w:rPr>
        <w:t>57</w:t>
      </w:r>
      <w:r>
        <w:rPr>
          <w:noProof/>
        </w:rPr>
        <w:fldChar w:fldCharType="end"/>
      </w:r>
    </w:p>
    <w:p w14:paraId="2F694319" w14:textId="315DBFB3" w:rsidR="004F6C63" w:rsidRDefault="004F6C63">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_Toc138323209 \h </w:instrText>
      </w:r>
      <w:r>
        <w:rPr>
          <w:noProof/>
        </w:rPr>
      </w:r>
      <w:r>
        <w:rPr>
          <w:noProof/>
        </w:rPr>
        <w:fldChar w:fldCharType="separate"/>
      </w:r>
      <w:r>
        <w:rPr>
          <w:noProof/>
        </w:rPr>
        <w:t>57</w:t>
      </w:r>
      <w:r>
        <w:rPr>
          <w:noProof/>
        </w:rPr>
        <w:fldChar w:fldCharType="end"/>
      </w:r>
    </w:p>
    <w:p w14:paraId="743FE235" w14:textId="55DA8EB3" w:rsidR="004F6C63" w:rsidRDefault="004F6C63">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F10342">
        <w:rPr>
          <w:rFonts w:cs="Arial"/>
          <w:noProof/>
        </w:rPr>
        <w:t>notifyClearedAlarm</w:t>
      </w:r>
      <w:r>
        <w:rPr>
          <w:noProof/>
        </w:rPr>
        <w:tab/>
      </w:r>
      <w:r>
        <w:rPr>
          <w:noProof/>
        </w:rPr>
        <w:fldChar w:fldCharType="begin" w:fldLock="1"/>
      </w:r>
      <w:r>
        <w:rPr>
          <w:noProof/>
        </w:rPr>
        <w:instrText xml:space="preserve"> PAGEREF _Toc138323210 \h </w:instrText>
      </w:r>
      <w:r>
        <w:rPr>
          <w:noProof/>
        </w:rPr>
      </w:r>
      <w:r>
        <w:rPr>
          <w:noProof/>
        </w:rPr>
        <w:fldChar w:fldCharType="separate"/>
      </w:r>
      <w:r>
        <w:rPr>
          <w:noProof/>
        </w:rPr>
        <w:t>57</w:t>
      </w:r>
      <w:r>
        <w:rPr>
          <w:noProof/>
        </w:rPr>
        <w:fldChar w:fldCharType="end"/>
      </w:r>
    </w:p>
    <w:p w14:paraId="51D61113" w14:textId="59DF1E3A" w:rsidR="004F6C63" w:rsidRDefault="004F6C63">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_Toc138323211 \h </w:instrText>
      </w:r>
      <w:r>
        <w:rPr>
          <w:noProof/>
        </w:rPr>
      </w:r>
      <w:r>
        <w:rPr>
          <w:noProof/>
        </w:rPr>
        <w:fldChar w:fldCharType="separate"/>
      </w:r>
      <w:r>
        <w:rPr>
          <w:noProof/>
        </w:rPr>
        <w:t>57</w:t>
      </w:r>
      <w:r>
        <w:rPr>
          <w:noProof/>
        </w:rPr>
        <w:fldChar w:fldCharType="end"/>
      </w:r>
    </w:p>
    <w:p w14:paraId="1C59EFA1" w14:textId="5F6EF300" w:rsidR="004F6C63" w:rsidRDefault="004F6C63">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_Toc138323212 \h </w:instrText>
      </w:r>
      <w:r>
        <w:rPr>
          <w:noProof/>
        </w:rPr>
      </w:r>
      <w:r>
        <w:rPr>
          <w:noProof/>
        </w:rPr>
        <w:fldChar w:fldCharType="separate"/>
      </w:r>
      <w:r>
        <w:rPr>
          <w:noProof/>
        </w:rPr>
        <w:t>58</w:t>
      </w:r>
      <w:r>
        <w:rPr>
          <w:noProof/>
        </w:rPr>
        <w:fldChar w:fldCharType="end"/>
      </w:r>
    </w:p>
    <w:p w14:paraId="414AB247" w14:textId="52DB5E95" w:rsidR="004F6C63" w:rsidRDefault="004F6C63">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_Toc138323213 \h </w:instrText>
      </w:r>
      <w:r>
        <w:rPr>
          <w:noProof/>
        </w:rPr>
      </w:r>
      <w:r>
        <w:rPr>
          <w:noProof/>
        </w:rPr>
        <w:fldChar w:fldCharType="separate"/>
      </w:r>
      <w:r>
        <w:rPr>
          <w:noProof/>
        </w:rPr>
        <w:t>58</w:t>
      </w:r>
      <w:r>
        <w:rPr>
          <w:noProof/>
        </w:rPr>
        <w:fldChar w:fldCharType="end"/>
      </w:r>
    </w:p>
    <w:p w14:paraId="69A62FDF" w14:textId="40D93EC9" w:rsidR="004F6C63" w:rsidRDefault="004F6C63">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_Toc138323214 \h </w:instrText>
      </w:r>
      <w:r>
        <w:rPr>
          <w:noProof/>
        </w:rPr>
      </w:r>
      <w:r>
        <w:rPr>
          <w:noProof/>
        </w:rPr>
        <w:fldChar w:fldCharType="separate"/>
      </w:r>
      <w:r>
        <w:rPr>
          <w:noProof/>
        </w:rPr>
        <w:t>58</w:t>
      </w:r>
      <w:r>
        <w:rPr>
          <w:noProof/>
        </w:rPr>
        <w:fldChar w:fldCharType="end"/>
      </w:r>
    </w:p>
    <w:p w14:paraId="2787754D" w14:textId="3E300B7F" w:rsidR="004F6C63" w:rsidRDefault="004F6C63">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_Toc138323215 \h </w:instrText>
      </w:r>
      <w:r>
        <w:rPr>
          <w:noProof/>
        </w:rPr>
      </w:r>
      <w:r>
        <w:rPr>
          <w:noProof/>
        </w:rPr>
        <w:fldChar w:fldCharType="separate"/>
      </w:r>
      <w:r>
        <w:rPr>
          <w:noProof/>
        </w:rPr>
        <w:t>58</w:t>
      </w:r>
      <w:r>
        <w:rPr>
          <w:noProof/>
        </w:rPr>
        <w:fldChar w:fldCharType="end"/>
      </w:r>
    </w:p>
    <w:p w14:paraId="12ABC50C" w14:textId="3749C58F" w:rsidR="004F6C63" w:rsidRDefault="004F6C63">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F10342">
        <w:rPr>
          <w:rFonts w:cs="Arial"/>
          <w:noProof/>
        </w:rPr>
        <w:t>notifyAckStateChanged</w:t>
      </w:r>
      <w:r>
        <w:rPr>
          <w:noProof/>
        </w:rPr>
        <w:tab/>
      </w:r>
      <w:r>
        <w:rPr>
          <w:noProof/>
        </w:rPr>
        <w:fldChar w:fldCharType="begin" w:fldLock="1"/>
      </w:r>
      <w:r>
        <w:rPr>
          <w:noProof/>
        </w:rPr>
        <w:instrText xml:space="preserve"> PAGEREF _Toc138323216 \h </w:instrText>
      </w:r>
      <w:r>
        <w:rPr>
          <w:noProof/>
        </w:rPr>
      </w:r>
      <w:r>
        <w:rPr>
          <w:noProof/>
        </w:rPr>
        <w:fldChar w:fldCharType="separate"/>
      </w:r>
      <w:r>
        <w:rPr>
          <w:noProof/>
        </w:rPr>
        <w:t>59</w:t>
      </w:r>
      <w:r>
        <w:rPr>
          <w:noProof/>
        </w:rPr>
        <w:fldChar w:fldCharType="end"/>
      </w:r>
    </w:p>
    <w:p w14:paraId="62B30811" w14:textId="29542C76" w:rsidR="004F6C63" w:rsidRDefault="004F6C63">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_Toc138323217 \h </w:instrText>
      </w:r>
      <w:r>
        <w:rPr>
          <w:noProof/>
        </w:rPr>
      </w:r>
      <w:r>
        <w:rPr>
          <w:noProof/>
        </w:rPr>
        <w:fldChar w:fldCharType="separate"/>
      </w:r>
      <w:r>
        <w:rPr>
          <w:noProof/>
        </w:rPr>
        <w:t>59</w:t>
      </w:r>
      <w:r>
        <w:rPr>
          <w:noProof/>
        </w:rPr>
        <w:fldChar w:fldCharType="end"/>
      </w:r>
    </w:p>
    <w:p w14:paraId="0949628C" w14:textId="61C8A5DA" w:rsidR="004F6C63" w:rsidRDefault="004F6C63">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_Toc138323218 \h </w:instrText>
      </w:r>
      <w:r>
        <w:rPr>
          <w:noProof/>
        </w:rPr>
      </w:r>
      <w:r>
        <w:rPr>
          <w:noProof/>
        </w:rPr>
        <w:fldChar w:fldCharType="separate"/>
      </w:r>
      <w:r>
        <w:rPr>
          <w:noProof/>
        </w:rPr>
        <w:t>59</w:t>
      </w:r>
      <w:r>
        <w:rPr>
          <w:noProof/>
        </w:rPr>
        <w:fldChar w:fldCharType="end"/>
      </w:r>
    </w:p>
    <w:p w14:paraId="5F565DB0" w14:textId="7E1F7748" w:rsidR="004F6C63" w:rsidRDefault="004F6C63">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_Toc138323219 \h </w:instrText>
      </w:r>
      <w:r>
        <w:rPr>
          <w:noProof/>
        </w:rPr>
      </w:r>
      <w:r>
        <w:rPr>
          <w:noProof/>
        </w:rPr>
        <w:fldChar w:fldCharType="separate"/>
      </w:r>
      <w:r>
        <w:rPr>
          <w:noProof/>
        </w:rPr>
        <w:t>59</w:t>
      </w:r>
      <w:r>
        <w:rPr>
          <w:noProof/>
        </w:rPr>
        <w:fldChar w:fldCharType="end"/>
      </w:r>
    </w:p>
    <w:p w14:paraId="0F55180F" w14:textId="352D4A90" w:rsidR="004F6C63" w:rsidRDefault="004F6C63">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_Toc138323220 \h </w:instrText>
      </w:r>
      <w:r>
        <w:rPr>
          <w:noProof/>
        </w:rPr>
      </w:r>
      <w:r>
        <w:rPr>
          <w:noProof/>
        </w:rPr>
        <w:fldChar w:fldCharType="separate"/>
      </w:r>
      <w:r>
        <w:rPr>
          <w:noProof/>
        </w:rPr>
        <w:t>59</w:t>
      </w:r>
      <w:r>
        <w:rPr>
          <w:noProof/>
        </w:rPr>
        <w:fldChar w:fldCharType="end"/>
      </w:r>
    </w:p>
    <w:p w14:paraId="4E88B93C" w14:textId="4951E8B9" w:rsidR="004F6C63" w:rsidRDefault="004F6C63">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_Toc138323221 \h </w:instrText>
      </w:r>
      <w:r>
        <w:rPr>
          <w:noProof/>
        </w:rPr>
      </w:r>
      <w:r>
        <w:rPr>
          <w:noProof/>
        </w:rPr>
        <w:fldChar w:fldCharType="separate"/>
      </w:r>
      <w:r>
        <w:rPr>
          <w:noProof/>
        </w:rPr>
        <w:t>59</w:t>
      </w:r>
      <w:r>
        <w:rPr>
          <w:noProof/>
        </w:rPr>
        <w:fldChar w:fldCharType="end"/>
      </w:r>
    </w:p>
    <w:p w14:paraId="6E371F11" w14:textId="0B8E36BD" w:rsidR="004F6C63" w:rsidRDefault="004F6C63">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F10342">
        <w:rPr>
          <w:rFonts w:cs="Arial"/>
          <w:noProof/>
        </w:rPr>
        <w:t>notifyComments</w:t>
      </w:r>
      <w:r>
        <w:rPr>
          <w:noProof/>
        </w:rPr>
        <w:tab/>
      </w:r>
      <w:r>
        <w:rPr>
          <w:noProof/>
        </w:rPr>
        <w:fldChar w:fldCharType="begin" w:fldLock="1"/>
      </w:r>
      <w:r>
        <w:rPr>
          <w:noProof/>
        </w:rPr>
        <w:instrText xml:space="preserve"> PAGEREF _Toc138323222 \h </w:instrText>
      </w:r>
      <w:r>
        <w:rPr>
          <w:noProof/>
        </w:rPr>
      </w:r>
      <w:r>
        <w:rPr>
          <w:noProof/>
        </w:rPr>
        <w:fldChar w:fldCharType="separate"/>
      </w:r>
      <w:r>
        <w:rPr>
          <w:noProof/>
        </w:rPr>
        <w:t>59</w:t>
      </w:r>
      <w:r>
        <w:rPr>
          <w:noProof/>
        </w:rPr>
        <w:fldChar w:fldCharType="end"/>
      </w:r>
    </w:p>
    <w:p w14:paraId="53AFBB12" w14:textId="01883D81" w:rsidR="004F6C63" w:rsidRDefault="004F6C63">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_Toc138323223 \h </w:instrText>
      </w:r>
      <w:r>
        <w:rPr>
          <w:noProof/>
        </w:rPr>
      </w:r>
      <w:r>
        <w:rPr>
          <w:noProof/>
        </w:rPr>
        <w:fldChar w:fldCharType="separate"/>
      </w:r>
      <w:r>
        <w:rPr>
          <w:noProof/>
        </w:rPr>
        <w:t>59</w:t>
      </w:r>
      <w:r>
        <w:rPr>
          <w:noProof/>
        </w:rPr>
        <w:fldChar w:fldCharType="end"/>
      </w:r>
    </w:p>
    <w:p w14:paraId="17A890F6" w14:textId="4ADE6216" w:rsidR="004F6C63" w:rsidRDefault="004F6C63">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_Toc138323224 \h </w:instrText>
      </w:r>
      <w:r>
        <w:rPr>
          <w:noProof/>
        </w:rPr>
      </w:r>
      <w:r>
        <w:rPr>
          <w:noProof/>
        </w:rPr>
        <w:fldChar w:fldCharType="separate"/>
      </w:r>
      <w:r>
        <w:rPr>
          <w:noProof/>
        </w:rPr>
        <w:t>60</w:t>
      </w:r>
      <w:r>
        <w:rPr>
          <w:noProof/>
        </w:rPr>
        <w:fldChar w:fldCharType="end"/>
      </w:r>
    </w:p>
    <w:p w14:paraId="38CDE4AA" w14:textId="3BB723F5" w:rsidR="004F6C63" w:rsidRDefault="004F6C63">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_Toc138323225 \h </w:instrText>
      </w:r>
      <w:r>
        <w:rPr>
          <w:noProof/>
        </w:rPr>
      </w:r>
      <w:r>
        <w:rPr>
          <w:noProof/>
        </w:rPr>
        <w:fldChar w:fldCharType="separate"/>
      </w:r>
      <w:r>
        <w:rPr>
          <w:noProof/>
        </w:rPr>
        <w:t>60</w:t>
      </w:r>
      <w:r>
        <w:rPr>
          <w:noProof/>
        </w:rPr>
        <w:fldChar w:fldCharType="end"/>
      </w:r>
    </w:p>
    <w:p w14:paraId="4DCA298B" w14:textId="29A951AF" w:rsidR="004F6C63" w:rsidRDefault="004F6C63">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_Toc138323226 \h </w:instrText>
      </w:r>
      <w:r>
        <w:rPr>
          <w:noProof/>
        </w:rPr>
      </w:r>
      <w:r>
        <w:rPr>
          <w:noProof/>
        </w:rPr>
        <w:fldChar w:fldCharType="separate"/>
      </w:r>
      <w:r>
        <w:rPr>
          <w:noProof/>
        </w:rPr>
        <w:t>60</w:t>
      </w:r>
      <w:r>
        <w:rPr>
          <w:noProof/>
        </w:rPr>
        <w:fldChar w:fldCharType="end"/>
      </w:r>
    </w:p>
    <w:p w14:paraId="5FA8A6E4" w14:textId="40BA2103" w:rsidR="004F6C63" w:rsidRDefault="004F6C63">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_Toc138323227 \h </w:instrText>
      </w:r>
      <w:r>
        <w:rPr>
          <w:noProof/>
        </w:rPr>
      </w:r>
      <w:r>
        <w:rPr>
          <w:noProof/>
        </w:rPr>
        <w:fldChar w:fldCharType="separate"/>
      </w:r>
      <w:r>
        <w:rPr>
          <w:noProof/>
        </w:rPr>
        <w:t>60</w:t>
      </w:r>
      <w:r>
        <w:rPr>
          <w:noProof/>
        </w:rPr>
        <w:fldChar w:fldCharType="end"/>
      </w:r>
    </w:p>
    <w:p w14:paraId="64175A28" w14:textId="66F3044C" w:rsidR="004F6C63" w:rsidRDefault="004F6C63">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F10342">
        <w:rPr>
          <w:rFonts w:cs="Arial"/>
          <w:noProof/>
        </w:rPr>
        <w:t>notifyPotentialFaultyAlarmList</w:t>
      </w:r>
      <w:r>
        <w:rPr>
          <w:noProof/>
        </w:rPr>
        <w:tab/>
      </w:r>
      <w:r>
        <w:rPr>
          <w:noProof/>
        </w:rPr>
        <w:fldChar w:fldCharType="begin" w:fldLock="1"/>
      </w:r>
      <w:r>
        <w:rPr>
          <w:noProof/>
        </w:rPr>
        <w:instrText xml:space="preserve"> PAGEREF _Toc138323228 \h </w:instrText>
      </w:r>
      <w:r>
        <w:rPr>
          <w:noProof/>
        </w:rPr>
      </w:r>
      <w:r>
        <w:rPr>
          <w:noProof/>
        </w:rPr>
        <w:fldChar w:fldCharType="separate"/>
      </w:r>
      <w:r>
        <w:rPr>
          <w:noProof/>
        </w:rPr>
        <w:t>60</w:t>
      </w:r>
      <w:r>
        <w:rPr>
          <w:noProof/>
        </w:rPr>
        <w:fldChar w:fldCharType="end"/>
      </w:r>
    </w:p>
    <w:p w14:paraId="6EEAAEDC" w14:textId="0563C5F2" w:rsidR="004F6C63" w:rsidRDefault="004F6C63">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_Toc138323229 \h </w:instrText>
      </w:r>
      <w:r>
        <w:rPr>
          <w:noProof/>
        </w:rPr>
      </w:r>
      <w:r>
        <w:rPr>
          <w:noProof/>
        </w:rPr>
        <w:fldChar w:fldCharType="separate"/>
      </w:r>
      <w:r>
        <w:rPr>
          <w:noProof/>
        </w:rPr>
        <w:t>60</w:t>
      </w:r>
      <w:r>
        <w:rPr>
          <w:noProof/>
        </w:rPr>
        <w:fldChar w:fldCharType="end"/>
      </w:r>
    </w:p>
    <w:p w14:paraId="3C431134" w14:textId="3789C42D" w:rsidR="004F6C63" w:rsidRDefault="004F6C63">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_Toc138323230 \h </w:instrText>
      </w:r>
      <w:r>
        <w:rPr>
          <w:noProof/>
        </w:rPr>
      </w:r>
      <w:r>
        <w:rPr>
          <w:noProof/>
        </w:rPr>
        <w:fldChar w:fldCharType="separate"/>
      </w:r>
      <w:r>
        <w:rPr>
          <w:noProof/>
        </w:rPr>
        <w:t>61</w:t>
      </w:r>
      <w:r>
        <w:rPr>
          <w:noProof/>
        </w:rPr>
        <w:fldChar w:fldCharType="end"/>
      </w:r>
    </w:p>
    <w:p w14:paraId="73F7C54A" w14:textId="2381E969" w:rsidR="004F6C63" w:rsidRDefault="004F6C63">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_Toc138323231 \h </w:instrText>
      </w:r>
      <w:r>
        <w:rPr>
          <w:noProof/>
        </w:rPr>
      </w:r>
      <w:r>
        <w:rPr>
          <w:noProof/>
        </w:rPr>
        <w:fldChar w:fldCharType="separate"/>
      </w:r>
      <w:r>
        <w:rPr>
          <w:noProof/>
        </w:rPr>
        <w:t>61</w:t>
      </w:r>
      <w:r>
        <w:rPr>
          <w:noProof/>
        </w:rPr>
        <w:fldChar w:fldCharType="end"/>
      </w:r>
    </w:p>
    <w:p w14:paraId="03589A14" w14:textId="53F929F9" w:rsidR="004F6C63" w:rsidRDefault="004F6C63">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_Toc138323232 \h </w:instrText>
      </w:r>
      <w:r>
        <w:rPr>
          <w:noProof/>
        </w:rPr>
      </w:r>
      <w:r>
        <w:rPr>
          <w:noProof/>
        </w:rPr>
        <w:fldChar w:fldCharType="separate"/>
      </w:r>
      <w:r>
        <w:rPr>
          <w:noProof/>
        </w:rPr>
        <w:t>61</w:t>
      </w:r>
      <w:r>
        <w:rPr>
          <w:noProof/>
        </w:rPr>
        <w:fldChar w:fldCharType="end"/>
      </w:r>
    </w:p>
    <w:p w14:paraId="791B9DD8" w14:textId="7AD02CBE" w:rsidR="004F6C63" w:rsidRDefault="004F6C63">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_Toc138323233 \h </w:instrText>
      </w:r>
      <w:r>
        <w:rPr>
          <w:noProof/>
        </w:rPr>
      </w:r>
      <w:r>
        <w:rPr>
          <w:noProof/>
        </w:rPr>
        <w:fldChar w:fldCharType="separate"/>
      </w:r>
      <w:r>
        <w:rPr>
          <w:noProof/>
        </w:rPr>
        <w:t>61</w:t>
      </w:r>
      <w:r>
        <w:rPr>
          <w:noProof/>
        </w:rPr>
        <w:fldChar w:fldCharType="end"/>
      </w:r>
    </w:p>
    <w:p w14:paraId="33836A98" w14:textId="0FA67A3E" w:rsidR="004F6C63" w:rsidRDefault="004F6C63">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F10342">
        <w:rPr>
          <w:rFonts w:cs="Arial"/>
          <w:noProof/>
        </w:rPr>
        <w:t>notifyChangedAlarmGeneral</w:t>
      </w:r>
      <w:r>
        <w:rPr>
          <w:noProof/>
        </w:rPr>
        <w:tab/>
      </w:r>
      <w:r>
        <w:rPr>
          <w:noProof/>
        </w:rPr>
        <w:fldChar w:fldCharType="begin" w:fldLock="1"/>
      </w:r>
      <w:r>
        <w:rPr>
          <w:noProof/>
        </w:rPr>
        <w:instrText xml:space="preserve"> PAGEREF _Toc138323234 \h </w:instrText>
      </w:r>
      <w:r>
        <w:rPr>
          <w:noProof/>
        </w:rPr>
      </w:r>
      <w:r>
        <w:rPr>
          <w:noProof/>
        </w:rPr>
        <w:fldChar w:fldCharType="separate"/>
      </w:r>
      <w:r>
        <w:rPr>
          <w:noProof/>
        </w:rPr>
        <w:t>62</w:t>
      </w:r>
      <w:r>
        <w:rPr>
          <w:noProof/>
        </w:rPr>
        <w:fldChar w:fldCharType="end"/>
      </w:r>
    </w:p>
    <w:p w14:paraId="539D1E43" w14:textId="04E494B2" w:rsidR="004F6C63" w:rsidRDefault="004F6C63">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_Toc138323235 \h </w:instrText>
      </w:r>
      <w:r>
        <w:rPr>
          <w:noProof/>
        </w:rPr>
      </w:r>
      <w:r>
        <w:rPr>
          <w:noProof/>
        </w:rPr>
        <w:fldChar w:fldCharType="separate"/>
      </w:r>
      <w:r>
        <w:rPr>
          <w:noProof/>
        </w:rPr>
        <w:t>62</w:t>
      </w:r>
      <w:r>
        <w:rPr>
          <w:noProof/>
        </w:rPr>
        <w:fldChar w:fldCharType="end"/>
      </w:r>
    </w:p>
    <w:p w14:paraId="4D9ED066" w14:textId="0762D037" w:rsidR="004F6C63" w:rsidRDefault="004F6C63">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_Toc138323236 \h </w:instrText>
      </w:r>
      <w:r>
        <w:rPr>
          <w:noProof/>
        </w:rPr>
      </w:r>
      <w:r>
        <w:rPr>
          <w:noProof/>
        </w:rPr>
        <w:fldChar w:fldCharType="separate"/>
      </w:r>
      <w:r>
        <w:rPr>
          <w:noProof/>
        </w:rPr>
        <w:t>62</w:t>
      </w:r>
      <w:r>
        <w:rPr>
          <w:noProof/>
        </w:rPr>
        <w:fldChar w:fldCharType="end"/>
      </w:r>
    </w:p>
    <w:p w14:paraId="60ADADA6" w14:textId="79887113" w:rsidR="004F6C63" w:rsidRDefault="004F6C63">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_Toc138323237 \h </w:instrText>
      </w:r>
      <w:r>
        <w:rPr>
          <w:noProof/>
        </w:rPr>
      </w:r>
      <w:r>
        <w:rPr>
          <w:noProof/>
        </w:rPr>
        <w:fldChar w:fldCharType="separate"/>
      </w:r>
      <w:r>
        <w:rPr>
          <w:noProof/>
        </w:rPr>
        <w:t>62</w:t>
      </w:r>
      <w:r>
        <w:rPr>
          <w:noProof/>
        </w:rPr>
        <w:fldChar w:fldCharType="end"/>
      </w:r>
    </w:p>
    <w:p w14:paraId="01EB95EC" w14:textId="1F3F22F0" w:rsidR="004F6C63" w:rsidRDefault="004F6C63">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_Toc138323238 \h </w:instrText>
      </w:r>
      <w:r>
        <w:rPr>
          <w:noProof/>
        </w:rPr>
      </w:r>
      <w:r>
        <w:rPr>
          <w:noProof/>
        </w:rPr>
        <w:fldChar w:fldCharType="separate"/>
      </w:r>
      <w:r>
        <w:rPr>
          <w:noProof/>
        </w:rPr>
        <w:t>63</w:t>
      </w:r>
      <w:r>
        <w:rPr>
          <w:noProof/>
        </w:rPr>
        <w:fldChar w:fldCharType="end"/>
      </w:r>
    </w:p>
    <w:p w14:paraId="45E31F54" w14:textId="47C3BBC1" w:rsidR="004F6C63" w:rsidRDefault="004F6C63">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_Toc138323239 \h </w:instrText>
      </w:r>
      <w:r>
        <w:rPr>
          <w:noProof/>
        </w:rPr>
      </w:r>
      <w:r>
        <w:rPr>
          <w:noProof/>
        </w:rPr>
        <w:fldChar w:fldCharType="separate"/>
      </w:r>
      <w:r>
        <w:rPr>
          <w:noProof/>
        </w:rPr>
        <w:t>63</w:t>
      </w:r>
      <w:r>
        <w:rPr>
          <w:noProof/>
        </w:rPr>
        <w:fldChar w:fldCharType="end"/>
      </w:r>
    </w:p>
    <w:p w14:paraId="3535B3E2" w14:textId="4817605C" w:rsidR="004F6C63" w:rsidRDefault="004F6C63">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_Toc138323240 \h </w:instrText>
      </w:r>
      <w:r>
        <w:rPr>
          <w:noProof/>
        </w:rPr>
      </w:r>
      <w:r>
        <w:rPr>
          <w:noProof/>
        </w:rPr>
        <w:fldChar w:fldCharType="separate"/>
      </w:r>
      <w:r>
        <w:rPr>
          <w:noProof/>
        </w:rPr>
        <w:t>64</w:t>
      </w:r>
      <w:r>
        <w:rPr>
          <w:noProof/>
        </w:rPr>
        <w:fldChar w:fldCharType="end"/>
      </w:r>
    </w:p>
    <w:p w14:paraId="6842B1D3" w14:textId="4EDC01F9" w:rsidR="004F6C63" w:rsidRDefault="004F6C63">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_Toc138323241 \h </w:instrText>
      </w:r>
      <w:r>
        <w:rPr>
          <w:noProof/>
        </w:rPr>
      </w:r>
      <w:r>
        <w:rPr>
          <w:noProof/>
        </w:rPr>
        <w:fldChar w:fldCharType="separate"/>
      </w:r>
      <w:r>
        <w:rPr>
          <w:noProof/>
        </w:rPr>
        <w:t>64</w:t>
      </w:r>
      <w:r>
        <w:rPr>
          <w:noProof/>
        </w:rPr>
        <w:fldChar w:fldCharType="end"/>
      </w:r>
    </w:p>
    <w:p w14:paraId="61ACEBDA" w14:textId="359EDEEB" w:rsidR="004F6C63" w:rsidRDefault="004F6C63">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_Toc138323242 \h </w:instrText>
      </w:r>
      <w:r>
        <w:rPr>
          <w:noProof/>
        </w:rPr>
      </w:r>
      <w:r>
        <w:rPr>
          <w:noProof/>
        </w:rPr>
        <w:fldChar w:fldCharType="separate"/>
      </w:r>
      <w:r>
        <w:rPr>
          <w:noProof/>
        </w:rPr>
        <w:t>64</w:t>
      </w:r>
      <w:r>
        <w:rPr>
          <w:noProof/>
        </w:rPr>
        <w:fldChar w:fldCharType="end"/>
      </w:r>
    </w:p>
    <w:p w14:paraId="41E1023B" w14:textId="7D45D817" w:rsidR="004F6C63" w:rsidRDefault="004F6C63">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_Toc138323243 \h </w:instrText>
      </w:r>
      <w:r>
        <w:rPr>
          <w:noProof/>
        </w:rPr>
      </w:r>
      <w:r>
        <w:rPr>
          <w:noProof/>
        </w:rPr>
        <w:fldChar w:fldCharType="separate"/>
      </w:r>
      <w:r>
        <w:rPr>
          <w:noProof/>
        </w:rPr>
        <w:t>64</w:t>
      </w:r>
      <w:r>
        <w:rPr>
          <w:noProof/>
        </w:rPr>
        <w:fldChar w:fldCharType="end"/>
      </w:r>
    </w:p>
    <w:p w14:paraId="701F6AD2" w14:textId="4BFD8031" w:rsidR="004F6C63" w:rsidRDefault="004F6C63">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_Toc138323244 \h </w:instrText>
      </w:r>
      <w:r>
        <w:rPr>
          <w:noProof/>
        </w:rPr>
      </w:r>
      <w:r>
        <w:rPr>
          <w:noProof/>
        </w:rPr>
        <w:fldChar w:fldCharType="separate"/>
      </w:r>
      <w:r>
        <w:rPr>
          <w:noProof/>
        </w:rPr>
        <w:t>64</w:t>
      </w:r>
      <w:r>
        <w:rPr>
          <w:noProof/>
        </w:rPr>
        <w:fldChar w:fldCharType="end"/>
      </w:r>
    </w:p>
    <w:p w14:paraId="0051EEE2" w14:textId="1D00CDCE" w:rsidR="004F6C63" w:rsidRDefault="004F6C63">
      <w:pPr>
        <w:pStyle w:val="TOC6"/>
        <w:rPr>
          <w:rFonts w:asciiTheme="minorHAnsi" w:eastAsiaTheme="minorEastAsia" w:hAnsiTheme="minorHAnsi" w:cstheme="minorBidi"/>
          <w:noProof/>
          <w:sz w:val="22"/>
          <w:szCs w:val="22"/>
          <w:lang w:eastAsia="en-GB"/>
        </w:rPr>
      </w:pPr>
      <w:r>
        <w:rPr>
          <w:noProof/>
        </w:rPr>
        <w:lastRenderedPageBreak/>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_Toc138323245 \h </w:instrText>
      </w:r>
      <w:r>
        <w:rPr>
          <w:noProof/>
        </w:rPr>
      </w:r>
      <w:r>
        <w:rPr>
          <w:noProof/>
        </w:rPr>
        <w:fldChar w:fldCharType="separate"/>
      </w:r>
      <w:r>
        <w:rPr>
          <w:noProof/>
        </w:rPr>
        <w:t>65</w:t>
      </w:r>
      <w:r>
        <w:rPr>
          <w:noProof/>
        </w:rPr>
        <w:fldChar w:fldCharType="end"/>
      </w:r>
    </w:p>
    <w:p w14:paraId="6245F97D" w14:textId="1640196D" w:rsidR="004F6C63" w:rsidRDefault="004F6C63">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_Toc138323246 \h </w:instrText>
      </w:r>
      <w:r>
        <w:rPr>
          <w:noProof/>
        </w:rPr>
      </w:r>
      <w:r>
        <w:rPr>
          <w:noProof/>
        </w:rPr>
        <w:fldChar w:fldCharType="separate"/>
      </w:r>
      <w:r>
        <w:rPr>
          <w:noProof/>
        </w:rPr>
        <w:t>65</w:t>
      </w:r>
      <w:r>
        <w:rPr>
          <w:noProof/>
        </w:rPr>
        <w:fldChar w:fldCharType="end"/>
      </w:r>
    </w:p>
    <w:p w14:paraId="318122C1" w14:textId="644E196E" w:rsidR="004F6C63" w:rsidRDefault="004F6C63">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_Toc138323247 \h </w:instrText>
      </w:r>
      <w:r>
        <w:rPr>
          <w:noProof/>
        </w:rPr>
      </w:r>
      <w:r>
        <w:rPr>
          <w:noProof/>
        </w:rPr>
        <w:fldChar w:fldCharType="separate"/>
      </w:r>
      <w:r>
        <w:rPr>
          <w:noProof/>
        </w:rPr>
        <w:t>65</w:t>
      </w:r>
      <w:r>
        <w:rPr>
          <w:noProof/>
        </w:rPr>
        <w:fldChar w:fldCharType="end"/>
      </w:r>
    </w:p>
    <w:p w14:paraId="421F0F05" w14:textId="5531D6EA" w:rsidR="004F6C63" w:rsidRDefault="004F6C63">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_Toc138323248 \h </w:instrText>
      </w:r>
      <w:r>
        <w:rPr>
          <w:noProof/>
        </w:rPr>
      </w:r>
      <w:r>
        <w:rPr>
          <w:noProof/>
        </w:rPr>
        <w:fldChar w:fldCharType="separate"/>
      </w:r>
      <w:r>
        <w:rPr>
          <w:noProof/>
        </w:rPr>
        <w:t>65</w:t>
      </w:r>
      <w:r>
        <w:rPr>
          <w:noProof/>
        </w:rPr>
        <w:fldChar w:fldCharType="end"/>
      </w:r>
    </w:p>
    <w:p w14:paraId="3C90028A" w14:textId="7157DD97" w:rsidR="004F6C63" w:rsidRDefault="004F6C63">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_Toc138323249 \h </w:instrText>
      </w:r>
      <w:r>
        <w:rPr>
          <w:noProof/>
        </w:rPr>
      </w:r>
      <w:r>
        <w:rPr>
          <w:noProof/>
        </w:rPr>
        <w:fldChar w:fldCharType="separate"/>
      </w:r>
      <w:r>
        <w:rPr>
          <w:noProof/>
        </w:rPr>
        <w:t>66</w:t>
      </w:r>
      <w:r>
        <w:rPr>
          <w:noProof/>
        </w:rPr>
        <w:fldChar w:fldCharType="end"/>
      </w:r>
    </w:p>
    <w:p w14:paraId="7BBE4C29" w14:textId="5CF90913" w:rsidR="004F6C63" w:rsidRDefault="004F6C63">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_Toc138323250 \h </w:instrText>
      </w:r>
      <w:r>
        <w:rPr>
          <w:noProof/>
        </w:rPr>
      </w:r>
      <w:r>
        <w:rPr>
          <w:noProof/>
        </w:rPr>
        <w:fldChar w:fldCharType="separate"/>
      </w:r>
      <w:r>
        <w:rPr>
          <w:noProof/>
        </w:rPr>
        <w:t>66</w:t>
      </w:r>
      <w:r>
        <w:rPr>
          <w:noProof/>
        </w:rPr>
        <w:fldChar w:fldCharType="end"/>
      </w:r>
    </w:p>
    <w:p w14:paraId="4E7CAD8A" w14:textId="5379779E" w:rsidR="004F6C63" w:rsidRDefault="004F6C63">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F10342">
        <w:rPr>
          <w:rFonts w:cs="Arial"/>
          <w:noProof/>
        </w:rPr>
        <w:t>AlarmList</w:t>
      </w:r>
      <w:r>
        <w:rPr>
          <w:noProof/>
        </w:rPr>
        <w:tab/>
      </w:r>
      <w:r>
        <w:rPr>
          <w:noProof/>
        </w:rPr>
        <w:fldChar w:fldCharType="begin" w:fldLock="1"/>
      </w:r>
      <w:r>
        <w:rPr>
          <w:noProof/>
        </w:rPr>
        <w:instrText xml:space="preserve"> PAGEREF _Toc138323251 \h </w:instrText>
      </w:r>
      <w:r>
        <w:rPr>
          <w:noProof/>
        </w:rPr>
      </w:r>
      <w:r>
        <w:rPr>
          <w:noProof/>
        </w:rPr>
        <w:fldChar w:fldCharType="separate"/>
      </w:r>
      <w:r>
        <w:rPr>
          <w:noProof/>
        </w:rPr>
        <w:t>68</w:t>
      </w:r>
      <w:r>
        <w:rPr>
          <w:noProof/>
        </w:rPr>
        <w:fldChar w:fldCharType="end"/>
      </w:r>
    </w:p>
    <w:p w14:paraId="201A6FA9" w14:textId="01179D9F" w:rsidR="004F6C63" w:rsidRDefault="004F6C63">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_Toc138323252 \h </w:instrText>
      </w:r>
      <w:r>
        <w:rPr>
          <w:noProof/>
        </w:rPr>
      </w:r>
      <w:r>
        <w:rPr>
          <w:noProof/>
        </w:rPr>
        <w:fldChar w:fldCharType="separate"/>
      </w:r>
      <w:r>
        <w:rPr>
          <w:noProof/>
        </w:rPr>
        <w:t>68</w:t>
      </w:r>
      <w:r>
        <w:rPr>
          <w:noProof/>
        </w:rPr>
        <w:fldChar w:fldCharType="end"/>
      </w:r>
    </w:p>
    <w:p w14:paraId="313A68C8" w14:textId="39B348DF" w:rsidR="004F6C63" w:rsidRDefault="004F6C63">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_Toc138323253 \h </w:instrText>
      </w:r>
      <w:r>
        <w:rPr>
          <w:noProof/>
        </w:rPr>
      </w:r>
      <w:r>
        <w:rPr>
          <w:noProof/>
        </w:rPr>
        <w:fldChar w:fldCharType="separate"/>
      </w:r>
      <w:r>
        <w:rPr>
          <w:noProof/>
        </w:rPr>
        <w:t>68</w:t>
      </w:r>
      <w:r>
        <w:rPr>
          <w:noProof/>
        </w:rPr>
        <w:fldChar w:fldCharType="end"/>
      </w:r>
    </w:p>
    <w:p w14:paraId="28D297F3" w14:textId="4076852D" w:rsidR="004F6C63" w:rsidRDefault="004F6C63">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F10342">
        <w:rPr>
          <w:rFonts w:cs="Arial"/>
          <w:noProof/>
          <w:lang w:eastAsia="zh-CN"/>
        </w:rPr>
        <w:t>FSMnSProducer</w:t>
      </w:r>
      <w:r>
        <w:rPr>
          <w:noProof/>
        </w:rPr>
        <w:tab/>
      </w:r>
      <w:r>
        <w:rPr>
          <w:noProof/>
        </w:rPr>
        <w:fldChar w:fldCharType="begin" w:fldLock="1"/>
      </w:r>
      <w:r>
        <w:rPr>
          <w:noProof/>
        </w:rPr>
        <w:instrText xml:space="preserve"> PAGEREF _Toc138323254 \h </w:instrText>
      </w:r>
      <w:r>
        <w:rPr>
          <w:noProof/>
        </w:rPr>
      </w:r>
      <w:r>
        <w:rPr>
          <w:noProof/>
        </w:rPr>
        <w:fldChar w:fldCharType="separate"/>
      </w:r>
      <w:r>
        <w:rPr>
          <w:noProof/>
        </w:rPr>
        <w:t>69</w:t>
      </w:r>
      <w:r>
        <w:rPr>
          <w:noProof/>
        </w:rPr>
        <w:fldChar w:fldCharType="end"/>
      </w:r>
    </w:p>
    <w:p w14:paraId="321C1035" w14:textId="12298A3A" w:rsidR="004F6C63" w:rsidRDefault="004F6C63">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_Toc138323255 \h </w:instrText>
      </w:r>
      <w:r>
        <w:rPr>
          <w:noProof/>
        </w:rPr>
      </w:r>
      <w:r>
        <w:rPr>
          <w:noProof/>
        </w:rPr>
        <w:fldChar w:fldCharType="separate"/>
      </w:r>
      <w:r>
        <w:rPr>
          <w:noProof/>
        </w:rPr>
        <w:t>69</w:t>
      </w:r>
      <w:r>
        <w:rPr>
          <w:noProof/>
        </w:rPr>
        <w:fldChar w:fldCharType="end"/>
      </w:r>
    </w:p>
    <w:p w14:paraId="79A68D4E" w14:textId="2441F908" w:rsidR="004F6C63" w:rsidRDefault="004F6C63">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_Toc138323256 \h </w:instrText>
      </w:r>
      <w:r>
        <w:rPr>
          <w:noProof/>
        </w:rPr>
      </w:r>
      <w:r>
        <w:rPr>
          <w:noProof/>
        </w:rPr>
        <w:fldChar w:fldCharType="separate"/>
      </w:r>
      <w:r>
        <w:rPr>
          <w:noProof/>
        </w:rPr>
        <w:t>69</w:t>
      </w:r>
      <w:r>
        <w:rPr>
          <w:noProof/>
        </w:rPr>
        <w:fldChar w:fldCharType="end"/>
      </w:r>
    </w:p>
    <w:p w14:paraId="0587D131" w14:textId="244BAB19" w:rsidR="004F6C63" w:rsidRDefault="004F6C63">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_Toc138323257 \h </w:instrText>
      </w:r>
      <w:r>
        <w:rPr>
          <w:noProof/>
        </w:rPr>
      </w:r>
      <w:r>
        <w:rPr>
          <w:noProof/>
        </w:rPr>
        <w:fldChar w:fldCharType="separate"/>
      </w:r>
      <w:r>
        <w:rPr>
          <w:noProof/>
        </w:rPr>
        <w:t>69</w:t>
      </w:r>
      <w:r>
        <w:rPr>
          <w:noProof/>
        </w:rPr>
        <w:fldChar w:fldCharType="end"/>
      </w:r>
    </w:p>
    <w:p w14:paraId="4670EEFC" w14:textId="146519FA" w:rsidR="004F6C63" w:rsidRDefault="004F6C63">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F10342">
        <w:rPr>
          <w:rFonts w:ascii="Courier New" w:hAnsi="Courier New" w:cs="Courier New"/>
          <w:noProof/>
        </w:rPr>
        <w:t>Comment</w:t>
      </w:r>
      <w:r>
        <w:rPr>
          <w:noProof/>
        </w:rPr>
        <w:tab/>
      </w:r>
      <w:r>
        <w:rPr>
          <w:noProof/>
        </w:rPr>
        <w:fldChar w:fldCharType="begin" w:fldLock="1"/>
      </w:r>
      <w:r>
        <w:rPr>
          <w:noProof/>
        </w:rPr>
        <w:instrText xml:space="preserve"> PAGEREF _Toc138323258 \h </w:instrText>
      </w:r>
      <w:r>
        <w:rPr>
          <w:noProof/>
        </w:rPr>
      </w:r>
      <w:r>
        <w:rPr>
          <w:noProof/>
        </w:rPr>
        <w:fldChar w:fldCharType="separate"/>
      </w:r>
      <w:r>
        <w:rPr>
          <w:noProof/>
        </w:rPr>
        <w:t>69</w:t>
      </w:r>
      <w:r>
        <w:rPr>
          <w:noProof/>
        </w:rPr>
        <w:fldChar w:fldCharType="end"/>
      </w:r>
    </w:p>
    <w:p w14:paraId="758D1D80" w14:textId="7DEC228E" w:rsidR="004F6C63" w:rsidRDefault="004F6C63">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_Toc138323259 \h </w:instrText>
      </w:r>
      <w:r>
        <w:rPr>
          <w:noProof/>
        </w:rPr>
      </w:r>
      <w:r>
        <w:rPr>
          <w:noProof/>
        </w:rPr>
        <w:fldChar w:fldCharType="separate"/>
      </w:r>
      <w:r>
        <w:rPr>
          <w:noProof/>
        </w:rPr>
        <w:t>69</w:t>
      </w:r>
      <w:r>
        <w:rPr>
          <w:noProof/>
        </w:rPr>
        <w:fldChar w:fldCharType="end"/>
      </w:r>
    </w:p>
    <w:p w14:paraId="41B19D2E" w14:textId="652E245E" w:rsidR="004F6C63" w:rsidRDefault="004F6C63">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_Toc138323260 \h </w:instrText>
      </w:r>
      <w:r>
        <w:rPr>
          <w:noProof/>
        </w:rPr>
      </w:r>
      <w:r>
        <w:rPr>
          <w:noProof/>
        </w:rPr>
        <w:fldChar w:fldCharType="separate"/>
      </w:r>
      <w:r>
        <w:rPr>
          <w:noProof/>
        </w:rPr>
        <w:t>69</w:t>
      </w:r>
      <w:r>
        <w:rPr>
          <w:noProof/>
        </w:rPr>
        <w:fldChar w:fldCharType="end"/>
      </w:r>
    </w:p>
    <w:p w14:paraId="55E7B3EB" w14:textId="475AB8A6" w:rsidR="004F6C63" w:rsidRDefault="004F6C63">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F10342">
        <w:rPr>
          <w:rFonts w:cs="Arial"/>
          <w:noProof/>
        </w:rPr>
        <w:t>CorrelatedNotification</w:t>
      </w:r>
      <w:r>
        <w:rPr>
          <w:noProof/>
        </w:rPr>
        <w:tab/>
      </w:r>
      <w:r>
        <w:rPr>
          <w:noProof/>
        </w:rPr>
        <w:fldChar w:fldCharType="begin" w:fldLock="1"/>
      </w:r>
      <w:r>
        <w:rPr>
          <w:noProof/>
        </w:rPr>
        <w:instrText xml:space="preserve"> PAGEREF _Toc138323261 \h </w:instrText>
      </w:r>
      <w:r>
        <w:rPr>
          <w:noProof/>
        </w:rPr>
      </w:r>
      <w:r>
        <w:rPr>
          <w:noProof/>
        </w:rPr>
        <w:fldChar w:fldCharType="separate"/>
      </w:r>
      <w:r>
        <w:rPr>
          <w:noProof/>
        </w:rPr>
        <w:t>69</w:t>
      </w:r>
      <w:r>
        <w:rPr>
          <w:noProof/>
        </w:rPr>
        <w:fldChar w:fldCharType="end"/>
      </w:r>
    </w:p>
    <w:p w14:paraId="34EE1FC7" w14:textId="2194FD95" w:rsidR="004F6C63" w:rsidRDefault="004F6C63">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_Toc138323262 \h </w:instrText>
      </w:r>
      <w:r>
        <w:rPr>
          <w:noProof/>
        </w:rPr>
      </w:r>
      <w:r>
        <w:rPr>
          <w:noProof/>
        </w:rPr>
        <w:fldChar w:fldCharType="separate"/>
      </w:r>
      <w:r>
        <w:rPr>
          <w:noProof/>
        </w:rPr>
        <w:t>69</w:t>
      </w:r>
      <w:r>
        <w:rPr>
          <w:noProof/>
        </w:rPr>
        <w:fldChar w:fldCharType="end"/>
      </w:r>
    </w:p>
    <w:p w14:paraId="2E45F43B" w14:textId="13FC2353" w:rsidR="004F6C63" w:rsidRDefault="004F6C63">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_Toc138323263 \h </w:instrText>
      </w:r>
      <w:r>
        <w:rPr>
          <w:noProof/>
        </w:rPr>
      </w:r>
      <w:r>
        <w:rPr>
          <w:noProof/>
        </w:rPr>
        <w:fldChar w:fldCharType="separate"/>
      </w:r>
      <w:r>
        <w:rPr>
          <w:noProof/>
        </w:rPr>
        <w:t>70</w:t>
      </w:r>
      <w:r>
        <w:rPr>
          <w:noProof/>
        </w:rPr>
        <w:fldChar w:fldCharType="end"/>
      </w:r>
    </w:p>
    <w:p w14:paraId="4CB7343B" w14:textId="5F55A16C" w:rsidR="004F6C63" w:rsidRDefault="004F6C63">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F10342">
        <w:rPr>
          <w:rFonts w:cs="Arial"/>
          <w:noProof/>
        </w:rPr>
        <w:t>MonitoredEntity</w:t>
      </w:r>
      <w:r>
        <w:rPr>
          <w:noProof/>
        </w:rPr>
        <w:tab/>
      </w:r>
      <w:r>
        <w:rPr>
          <w:noProof/>
        </w:rPr>
        <w:fldChar w:fldCharType="begin" w:fldLock="1"/>
      </w:r>
      <w:r>
        <w:rPr>
          <w:noProof/>
        </w:rPr>
        <w:instrText xml:space="preserve"> PAGEREF _Toc138323264 \h </w:instrText>
      </w:r>
      <w:r>
        <w:rPr>
          <w:noProof/>
        </w:rPr>
      </w:r>
      <w:r>
        <w:rPr>
          <w:noProof/>
        </w:rPr>
        <w:fldChar w:fldCharType="separate"/>
      </w:r>
      <w:r>
        <w:rPr>
          <w:noProof/>
        </w:rPr>
        <w:t>70</w:t>
      </w:r>
      <w:r>
        <w:rPr>
          <w:noProof/>
        </w:rPr>
        <w:fldChar w:fldCharType="end"/>
      </w:r>
    </w:p>
    <w:p w14:paraId="2B5B8923" w14:textId="36834F74" w:rsidR="004F6C63" w:rsidRDefault="004F6C63">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_Toc138323265 \h </w:instrText>
      </w:r>
      <w:r>
        <w:rPr>
          <w:noProof/>
        </w:rPr>
      </w:r>
      <w:r>
        <w:rPr>
          <w:noProof/>
        </w:rPr>
        <w:fldChar w:fldCharType="separate"/>
      </w:r>
      <w:r>
        <w:rPr>
          <w:noProof/>
        </w:rPr>
        <w:t>70</w:t>
      </w:r>
      <w:r>
        <w:rPr>
          <w:noProof/>
        </w:rPr>
        <w:fldChar w:fldCharType="end"/>
      </w:r>
    </w:p>
    <w:p w14:paraId="71A8C50D" w14:textId="3E005512" w:rsidR="004F6C63" w:rsidRDefault="004F6C63">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_Toc138323266 \h </w:instrText>
      </w:r>
      <w:r>
        <w:rPr>
          <w:noProof/>
        </w:rPr>
      </w:r>
      <w:r>
        <w:rPr>
          <w:noProof/>
        </w:rPr>
        <w:fldChar w:fldCharType="separate"/>
      </w:r>
      <w:r>
        <w:rPr>
          <w:noProof/>
        </w:rPr>
        <w:t>70</w:t>
      </w:r>
      <w:r>
        <w:rPr>
          <w:noProof/>
        </w:rPr>
        <w:fldChar w:fldCharType="end"/>
      </w:r>
    </w:p>
    <w:p w14:paraId="729C6C8B" w14:textId="63A3E49D" w:rsidR="004F6C63" w:rsidRDefault="004F6C63">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_Toc138323267 \h </w:instrText>
      </w:r>
      <w:r>
        <w:rPr>
          <w:noProof/>
        </w:rPr>
      </w:r>
      <w:r>
        <w:rPr>
          <w:noProof/>
        </w:rPr>
        <w:fldChar w:fldCharType="separate"/>
      </w:r>
      <w:r>
        <w:rPr>
          <w:noProof/>
        </w:rPr>
        <w:t>71</w:t>
      </w:r>
      <w:r>
        <w:rPr>
          <w:noProof/>
        </w:rPr>
        <w:fldChar w:fldCharType="end"/>
      </w:r>
    </w:p>
    <w:p w14:paraId="75FD1531" w14:textId="23A0939A" w:rsidR="004F6C63" w:rsidRDefault="004F6C63">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_Toc138323268 \h </w:instrText>
      </w:r>
      <w:r>
        <w:rPr>
          <w:noProof/>
        </w:rPr>
      </w:r>
      <w:r>
        <w:rPr>
          <w:noProof/>
        </w:rPr>
        <w:fldChar w:fldCharType="separate"/>
      </w:r>
      <w:r>
        <w:rPr>
          <w:noProof/>
        </w:rPr>
        <w:t>71</w:t>
      </w:r>
      <w:r>
        <w:rPr>
          <w:noProof/>
        </w:rPr>
        <w:fldChar w:fldCharType="end"/>
      </w:r>
    </w:p>
    <w:p w14:paraId="0922ED05" w14:textId="518F84DC" w:rsidR="004F6C63" w:rsidRDefault="004F6C63">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_Toc138323269 \h </w:instrText>
      </w:r>
      <w:r>
        <w:rPr>
          <w:noProof/>
        </w:rPr>
      </w:r>
      <w:r>
        <w:rPr>
          <w:noProof/>
        </w:rPr>
        <w:fldChar w:fldCharType="separate"/>
      </w:r>
      <w:r>
        <w:rPr>
          <w:noProof/>
        </w:rPr>
        <w:t>71</w:t>
      </w:r>
      <w:r>
        <w:rPr>
          <w:noProof/>
        </w:rPr>
        <w:fldChar w:fldCharType="end"/>
      </w:r>
    </w:p>
    <w:p w14:paraId="1BEB81CE" w14:textId="25657ACD" w:rsidR="004F6C63" w:rsidRDefault="004F6C63">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_Toc138323270 \h </w:instrText>
      </w:r>
      <w:r>
        <w:rPr>
          <w:noProof/>
        </w:rPr>
      </w:r>
      <w:r>
        <w:rPr>
          <w:noProof/>
        </w:rPr>
        <w:fldChar w:fldCharType="separate"/>
      </w:r>
      <w:r>
        <w:rPr>
          <w:noProof/>
        </w:rPr>
        <w:t>71</w:t>
      </w:r>
      <w:r>
        <w:rPr>
          <w:noProof/>
        </w:rPr>
        <w:fldChar w:fldCharType="end"/>
      </w:r>
    </w:p>
    <w:p w14:paraId="34DF7D06" w14:textId="5D4FA6B2" w:rsidR="004F6C63" w:rsidRDefault="004F6C63">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_Toc138323271 \h </w:instrText>
      </w:r>
      <w:r>
        <w:rPr>
          <w:noProof/>
        </w:rPr>
      </w:r>
      <w:r>
        <w:rPr>
          <w:noProof/>
        </w:rPr>
        <w:fldChar w:fldCharType="separate"/>
      </w:r>
      <w:r>
        <w:rPr>
          <w:noProof/>
        </w:rPr>
        <w:t>71</w:t>
      </w:r>
      <w:r>
        <w:rPr>
          <w:noProof/>
        </w:rPr>
        <w:fldChar w:fldCharType="end"/>
      </w:r>
    </w:p>
    <w:p w14:paraId="7CCC2A10" w14:textId="1B04F934" w:rsidR="004F6C63" w:rsidRDefault="004F6C63">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_Toc138323272 \h </w:instrText>
      </w:r>
      <w:r>
        <w:rPr>
          <w:noProof/>
        </w:rPr>
      </w:r>
      <w:r>
        <w:rPr>
          <w:noProof/>
        </w:rPr>
        <w:fldChar w:fldCharType="separate"/>
      </w:r>
      <w:r>
        <w:rPr>
          <w:noProof/>
        </w:rPr>
        <w:t>71</w:t>
      </w:r>
      <w:r>
        <w:rPr>
          <w:noProof/>
        </w:rPr>
        <w:fldChar w:fldCharType="end"/>
      </w:r>
    </w:p>
    <w:p w14:paraId="3F76B4AE" w14:textId="438308CC" w:rsidR="004F6C63" w:rsidRDefault="004F6C63">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_Toc138323273 \h </w:instrText>
      </w:r>
      <w:r>
        <w:rPr>
          <w:noProof/>
        </w:rPr>
      </w:r>
      <w:r>
        <w:rPr>
          <w:noProof/>
        </w:rPr>
        <w:fldChar w:fldCharType="separate"/>
      </w:r>
      <w:r>
        <w:rPr>
          <w:noProof/>
        </w:rPr>
        <w:t>71</w:t>
      </w:r>
      <w:r>
        <w:rPr>
          <w:noProof/>
        </w:rPr>
        <w:fldChar w:fldCharType="end"/>
      </w:r>
    </w:p>
    <w:p w14:paraId="47FE3D45" w14:textId="4D1E3628" w:rsidR="004F6C63" w:rsidRDefault="004F6C63">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_Toc138323274 \h </w:instrText>
      </w:r>
      <w:r>
        <w:rPr>
          <w:noProof/>
        </w:rPr>
      </w:r>
      <w:r>
        <w:rPr>
          <w:noProof/>
        </w:rPr>
        <w:fldChar w:fldCharType="separate"/>
      </w:r>
      <w:r>
        <w:rPr>
          <w:noProof/>
        </w:rPr>
        <w:t>71</w:t>
      </w:r>
      <w:r>
        <w:rPr>
          <w:noProof/>
        </w:rPr>
        <w:fldChar w:fldCharType="end"/>
      </w:r>
    </w:p>
    <w:p w14:paraId="7F815388" w14:textId="56D095ED" w:rsidR="004F6C63" w:rsidRDefault="004F6C63">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_Toc138323275 \h </w:instrText>
      </w:r>
      <w:r>
        <w:rPr>
          <w:noProof/>
        </w:rPr>
      </w:r>
      <w:r>
        <w:rPr>
          <w:noProof/>
        </w:rPr>
        <w:fldChar w:fldCharType="separate"/>
      </w:r>
      <w:r>
        <w:rPr>
          <w:noProof/>
        </w:rPr>
        <w:t>71</w:t>
      </w:r>
      <w:r>
        <w:rPr>
          <w:noProof/>
        </w:rPr>
        <w:fldChar w:fldCharType="end"/>
      </w:r>
    </w:p>
    <w:p w14:paraId="1F6E95F3" w14:textId="665B8588" w:rsidR="004F6C63" w:rsidRDefault="004F6C63">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_Toc138323276 \h </w:instrText>
      </w:r>
      <w:r>
        <w:rPr>
          <w:noProof/>
        </w:rPr>
      </w:r>
      <w:r>
        <w:rPr>
          <w:noProof/>
        </w:rPr>
        <w:fldChar w:fldCharType="separate"/>
      </w:r>
      <w:r>
        <w:rPr>
          <w:noProof/>
        </w:rPr>
        <w:t>71</w:t>
      </w:r>
      <w:r>
        <w:rPr>
          <w:noProof/>
        </w:rPr>
        <w:fldChar w:fldCharType="end"/>
      </w:r>
    </w:p>
    <w:p w14:paraId="707B4365" w14:textId="4449114B" w:rsidR="004F6C63" w:rsidRDefault="004F6C63">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_Toc138323277 \h </w:instrText>
      </w:r>
      <w:r>
        <w:rPr>
          <w:noProof/>
        </w:rPr>
      </w:r>
      <w:r>
        <w:rPr>
          <w:noProof/>
        </w:rPr>
        <w:fldChar w:fldCharType="separate"/>
      </w:r>
      <w:r>
        <w:rPr>
          <w:noProof/>
        </w:rPr>
        <w:t>71</w:t>
      </w:r>
      <w:r>
        <w:rPr>
          <w:noProof/>
        </w:rPr>
        <w:fldChar w:fldCharType="end"/>
      </w:r>
    </w:p>
    <w:p w14:paraId="43D57BC4" w14:textId="389876CC" w:rsidR="004F6C63" w:rsidRDefault="004F6C63">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_Toc138323278 \h </w:instrText>
      </w:r>
      <w:r>
        <w:rPr>
          <w:noProof/>
        </w:rPr>
      </w:r>
      <w:r>
        <w:rPr>
          <w:noProof/>
        </w:rPr>
        <w:fldChar w:fldCharType="separate"/>
      </w:r>
      <w:r>
        <w:rPr>
          <w:noProof/>
        </w:rPr>
        <w:t>71</w:t>
      </w:r>
      <w:r>
        <w:rPr>
          <w:noProof/>
        </w:rPr>
        <w:fldChar w:fldCharType="end"/>
      </w:r>
    </w:p>
    <w:p w14:paraId="6FF9F4A1" w14:textId="573867D0" w:rsidR="004F6C63" w:rsidRDefault="004F6C63">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_Toc138323279 \h </w:instrText>
      </w:r>
      <w:r>
        <w:rPr>
          <w:noProof/>
        </w:rPr>
      </w:r>
      <w:r>
        <w:rPr>
          <w:noProof/>
        </w:rPr>
        <w:fldChar w:fldCharType="separate"/>
      </w:r>
      <w:r>
        <w:rPr>
          <w:noProof/>
        </w:rPr>
        <w:t>71</w:t>
      </w:r>
      <w:r>
        <w:rPr>
          <w:noProof/>
        </w:rPr>
        <w:fldChar w:fldCharType="end"/>
      </w:r>
    </w:p>
    <w:p w14:paraId="632AA9F0" w14:textId="7798725D" w:rsidR="004F6C63" w:rsidRDefault="004F6C63">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_Toc138323280 \h </w:instrText>
      </w:r>
      <w:r>
        <w:rPr>
          <w:noProof/>
        </w:rPr>
      </w:r>
      <w:r>
        <w:rPr>
          <w:noProof/>
        </w:rPr>
        <w:fldChar w:fldCharType="separate"/>
      </w:r>
      <w:r>
        <w:rPr>
          <w:noProof/>
        </w:rPr>
        <w:t>71</w:t>
      </w:r>
      <w:r>
        <w:rPr>
          <w:noProof/>
        </w:rPr>
        <w:fldChar w:fldCharType="end"/>
      </w:r>
    </w:p>
    <w:p w14:paraId="76C65A4A" w14:textId="126AF25C" w:rsidR="004F6C63" w:rsidRDefault="004F6C63">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_Toc138323281 \h </w:instrText>
      </w:r>
      <w:r>
        <w:rPr>
          <w:noProof/>
        </w:rPr>
      </w:r>
      <w:r>
        <w:rPr>
          <w:noProof/>
        </w:rPr>
        <w:fldChar w:fldCharType="separate"/>
      </w:r>
      <w:r>
        <w:rPr>
          <w:noProof/>
        </w:rPr>
        <w:t>71</w:t>
      </w:r>
      <w:r>
        <w:rPr>
          <w:noProof/>
        </w:rPr>
        <w:fldChar w:fldCharType="end"/>
      </w:r>
    </w:p>
    <w:p w14:paraId="3282BD9F" w14:textId="32E27945" w:rsidR="004F6C63" w:rsidRDefault="004F6C63">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_Toc138323282 \h </w:instrText>
      </w:r>
      <w:r>
        <w:rPr>
          <w:noProof/>
        </w:rPr>
      </w:r>
      <w:r>
        <w:rPr>
          <w:noProof/>
        </w:rPr>
        <w:fldChar w:fldCharType="separate"/>
      </w:r>
      <w:r>
        <w:rPr>
          <w:noProof/>
        </w:rPr>
        <w:t>72</w:t>
      </w:r>
      <w:r>
        <w:rPr>
          <w:noProof/>
        </w:rPr>
        <w:fldChar w:fldCharType="end"/>
      </w:r>
    </w:p>
    <w:p w14:paraId="5CB15699" w14:textId="12DBE60B" w:rsidR="004F6C63" w:rsidRDefault="004F6C63">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_Toc138323283 \h </w:instrText>
      </w:r>
      <w:r>
        <w:rPr>
          <w:noProof/>
        </w:rPr>
      </w:r>
      <w:r>
        <w:rPr>
          <w:noProof/>
        </w:rPr>
        <w:fldChar w:fldCharType="separate"/>
      </w:r>
      <w:r>
        <w:rPr>
          <w:noProof/>
        </w:rPr>
        <w:t>72</w:t>
      </w:r>
      <w:r>
        <w:rPr>
          <w:noProof/>
        </w:rPr>
        <w:fldChar w:fldCharType="end"/>
      </w:r>
    </w:p>
    <w:p w14:paraId="1A54239F" w14:textId="35C298E8" w:rsidR="004F6C63" w:rsidRDefault="004F6C63">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_Toc138323284 \h </w:instrText>
      </w:r>
      <w:r>
        <w:rPr>
          <w:noProof/>
        </w:rPr>
      </w:r>
      <w:r>
        <w:rPr>
          <w:noProof/>
        </w:rPr>
        <w:fldChar w:fldCharType="separate"/>
      </w:r>
      <w:r>
        <w:rPr>
          <w:noProof/>
        </w:rPr>
        <w:t>72</w:t>
      </w:r>
      <w:r>
        <w:rPr>
          <w:noProof/>
        </w:rPr>
        <w:fldChar w:fldCharType="end"/>
      </w:r>
    </w:p>
    <w:p w14:paraId="28E73DCA" w14:textId="7A911653" w:rsidR="004F6C63" w:rsidRDefault="004F6C63">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_Toc138323285 \h </w:instrText>
      </w:r>
      <w:r>
        <w:rPr>
          <w:noProof/>
        </w:rPr>
      </w:r>
      <w:r>
        <w:rPr>
          <w:noProof/>
        </w:rPr>
        <w:fldChar w:fldCharType="separate"/>
      </w:r>
      <w:r>
        <w:rPr>
          <w:noProof/>
        </w:rPr>
        <w:t>72</w:t>
      </w:r>
      <w:r>
        <w:rPr>
          <w:noProof/>
        </w:rPr>
        <w:fldChar w:fldCharType="end"/>
      </w:r>
    </w:p>
    <w:p w14:paraId="4A3A3C9C" w14:textId="16E104B2" w:rsidR="004F6C63" w:rsidRDefault="004F6C63">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_Toc138323286 \h </w:instrText>
      </w:r>
      <w:r>
        <w:rPr>
          <w:noProof/>
        </w:rPr>
      </w:r>
      <w:r>
        <w:rPr>
          <w:noProof/>
        </w:rPr>
        <w:fldChar w:fldCharType="separate"/>
      </w:r>
      <w:r>
        <w:rPr>
          <w:noProof/>
        </w:rPr>
        <w:t>72</w:t>
      </w:r>
      <w:r>
        <w:rPr>
          <w:noProof/>
        </w:rPr>
        <w:fldChar w:fldCharType="end"/>
      </w:r>
    </w:p>
    <w:p w14:paraId="3733F86D" w14:textId="39B64165" w:rsidR="004F6C63" w:rsidRDefault="004F6C63">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_Toc138323287 \h </w:instrText>
      </w:r>
      <w:r>
        <w:rPr>
          <w:noProof/>
        </w:rPr>
      </w:r>
      <w:r>
        <w:rPr>
          <w:noProof/>
        </w:rPr>
        <w:fldChar w:fldCharType="separate"/>
      </w:r>
      <w:r>
        <w:rPr>
          <w:noProof/>
        </w:rPr>
        <w:t>72</w:t>
      </w:r>
      <w:r>
        <w:rPr>
          <w:noProof/>
        </w:rPr>
        <w:fldChar w:fldCharType="end"/>
      </w:r>
    </w:p>
    <w:p w14:paraId="5FCE3993" w14:textId="44A16CDC" w:rsidR="004F6C63" w:rsidRDefault="004F6C63">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_Toc138323288 \h </w:instrText>
      </w:r>
      <w:r>
        <w:rPr>
          <w:noProof/>
        </w:rPr>
      </w:r>
      <w:r>
        <w:rPr>
          <w:noProof/>
        </w:rPr>
        <w:fldChar w:fldCharType="separate"/>
      </w:r>
      <w:r>
        <w:rPr>
          <w:noProof/>
        </w:rPr>
        <w:t>72</w:t>
      </w:r>
      <w:r>
        <w:rPr>
          <w:noProof/>
        </w:rPr>
        <w:fldChar w:fldCharType="end"/>
      </w:r>
    </w:p>
    <w:p w14:paraId="05839D4A" w14:textId="067DA5E3" w:rsidR="004F6C63" w:rsidRDefault="004F6C63">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_Toc138323289 \h </w:instrText>
      </w:r>
      <w:r>
        <w:rPr>
          <w:noProof/>
        </w:rPr>
      </w:r>
      <w:r>
        <w:rPr>
          <w:noProof/>
        </w:rPr>
        <w:fldChar w:fldCharType="separate"/>
      </w:r>
      <w:r>
        <w:rPr>
          <w:noProof/>
        </w:rPr>
        <w:t>72</w:t>
      </w:r>
      <w:r>
        <w:rPr>
          <w:noProof/>
        </w:rPr>
        <w:fldChar w:fldCharType="end"/>
      </w:r>
    </w:p>
    <w:p w14:paraId="2535CE0A" w14:textId="5B7C3659" w:rsidR="004F6C63" w:rsidRDefault="004F6C63">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_Toc138323290 \h </w:instrText>
      </w:r>
      <w:r>
        <w:rPr>
          <w:noProof/>
        </w:rPr>
      </w:r>
      <w:r>
        <w:rPr>
          <w:noProof/>
        </w:rPr>
        <w:fldChar w:fldCharType="separate"/>
      </w:r>
      <w:r>
        <w:rPr>
          <w:noProof/>
        </w:rPr>
        <w:t>72</w:t>
      </w:r>
      <w:r>
        <w:rPr>
          <w:noProof/>
        </w:rPr>
        <w:fldChar w:fldCharType="end"/>
      </w:r>
    </w:p>
    <w:p w14:paraId="1C2E2B47" w14:textId="1EC940A3" w:rsidR="004F6C63" w:rsidRDefault="004F6C63">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_Toc138323291 \h </w:instrText>
      </w:r>
      <w:r>
        <w:rPr>
          <w:noProof/>
        </w:rPr>
      </w:r>
      <w:r>
        <w:rPr>
          <w:noProof/>
        </w:rPr>
        <w:fldChar w:fldCharType="separate"/>
      </w:r>
      <w:r>
        <w:rPr>
          <w:noProof/>
        </w:rPr>
        <w:t>72</w:t>
      </w:r>
      <w:r>
        <w:rPr>
          <w:noProof/>
        </w:rPr>
        <w:fldChar w:fldCharType="end"/>
      </w:r>
    </w:p>
    <w:p w14:paraId="323F0DDF" w14:textId="4CC22BD1" w:rsidR="004F6C63" w:rsidRDefault="004F6C63">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_Toc138323292 \h </w:instrText>
      </w:r>
      <w:r>
        <w:rPr>
          <w:noProof/>
        </w:rPr>
      </w:r>
      <w:r>
        <w:rPr>
          <w:noProof/>
        </w:rPr>
        <w:fldChar w:fldCharType="separate"/>
      </w:r>
      <w:r>
        <w:rPr>
          <w:noProof/>
        </w:rPr>
        <w:t>73</w:t>
      </w:r>
      <w:r>
        <w:rPr>
          <w:noProof/>
        </w:rPr>
        <w:fldChar w:fldCharType="end"/>
      </w:r>
    </w:p>
    <w:p w14:paraId="3803FE00" w14:textId="2258E475" w:rsidR="004F6C63" w:rsidRDefault="004F6C63">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_Toc138323293 \h </w:instrText>
      </w:r>
      <w:r>
        <w:rPr>
          <w:noProof/>
        </w:rPr>
      </w:r>
      <w:r>
        <w:rPr>
          <w:noProof/>
        </w:rPr>
        <w:fldChar w:fldCharType="separate"/>
      </w:r>
      <w:r>
        <w:rPr>
          <w:noProof/>
        </w:rPr>
        <w:t>73</w:t>
      </w:r>
      <w:r>
        <w:rPr>
          <w:noProof/>
        </w:rPr>
        <w:fldChar w:fldCharType="end"/>
      </w:r>
    </w:p>
    <w:p w14:paraId="0C34259D" w14:textId="0FDE795A" w:rsidR="004F6C63" w:rsidRDefault="004F6C63">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_Toc138323294 \h </w:instrText>
      </w:r>
      <w:r>
        <w:rPr>
          <w:noProof/>
        </w:rPr>
      </w:r>
      <w:r>
        <w:rPr>
          <w:noProof/>
        </w:rPr>
        <w:fldChar w:fldCharType="separate"/>
      </w:r>
      <w:r>
        <w:rPr>
          <w:noProof/>
        </w:rPr>
        <w:t>76</w:t>
      </w:r>
      <w:r>
        <w:rPr>
          <w:noProof/>
        </w:rPr>
        <w:fldChar w:fldCharType="end"/>
      </w:r>
    </w:p>
    <w:p w14:paraId="4793A2D2" w14:textId="55CEE253" w:rsidR="004F6C63" w:rsidRDefault="004F6C63">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_Toc138323295 \h </w:instrText>
      </w:r>
      <w:r>
        <w:rPr>
          <w:noProof/>
        </w:rPr>
      </w:r>
      <w:r>
        <w:rPr>
          <w:noProof/>
        </w:rPr>
        <w:fldChar w:fldCharType="separate"/>
      </w:r>
      <w:r>
        <w:rPr>
          <w:noProof/>
        </w:rPr>
        <w:t>77</w:t>
      </w:r>
      <w:r>
        <w:rPr>
          <w:noProof/>
        </w:rPr>
        <w:fldChar w:fldCharType="end"/>
      </w:r>
    </w:p>
    <w:p w14:paraId="05DA2144" w14:textId="005A91DF" w:rsidR="004F6C63" w:rsidRDefault="004F6C63">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_Toc138323296 \h </w:instrText>
      </w:r>
      <w:r>
        <w:rPr>
          <w:noProof/>
        </w:rPr>
      </w:r>
      <w:r>
        <w:rPr>
          <w:noProof/>
        </w:rPr>
        <w:fldChar w:fldCharType="separate"/>
      </w:r>
      <w:r>
        <w:rPr>
          <w:noProof/>
        </w:rPr>
        <w:t>77</w:t>
      </w:r>
      <w:r>
        <w:rPr>
          <w:noProof/>
        </w:rPr>
        <w:fldChar w:fldCharType="end"/>
      </w:r>
    </w:p>
    <w:p w14:paraId="1C3AF26A" w14:textId="3DE7947E" w:rsidR="004F6C63" w:rsidRDefault="004F6C63">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_Toc138323297 \h </w:instrText>
      </w:r>
      <w:r>
        <w:rPr>
          <w:noProof/>
        </w:rPr>
      </w:r>
      <w:r>
        <w:rPr>
          <w:noProof/>
        </w:rPr>
        <w:fldChar w:fldCharType="separate"/>
      </w:r>
      <w:r>
        <w:rPr>
          <w:noProof/>
        </w:rPr>
        <w:t>77</w:t>
      </w:r>
      <w:r>
        <w:rPr>
          <w:noProof/>
        </w:rPr>
        <w:fldChar w:fldCharType="end"/>
      </w:r>
    </w:p>
    <w:p w14:paraId="1C7295A4" w14:textId="412C39A5" w:rsidR="004F6C63" w:rsidRDefault="004F6C63">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_Toc138323298 \h </w:instrText>
      </w:r>
      <w:r>
        <w:rPr>
          <w:noProof/>
        </w:rPr>
      </w:r>
      <w:r>
        <w:rPr>
          <w:noProof/>
        </w:rPr>
        <w:fldChar w:fldCharType="separate"/>
      </w:r>
      <w:r>
        <w:rPr>
          <w:noProof/>
        </w:rPr>
        <w:t>77</w:t>
      </w:r>
      <w:r>
        <w:rPr>
          <w:noProof/>
        </w:rPr>
        <w:fldChar w:fldCharType="end"/>
      </w:r>
    </w:p>
    <w:p w14:paraId="72E372D7" w14:textId="4A53C3CC" w:rsidR="004F6C63" w:rsidRDefault="004F6C63">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_Toc138323299 \h </w:instrText>
      </w:r>
      <w:r>
        <w:rPr>
          <w:noProof/>
        </w:rPr>
      </w:r>
      <w:r>
        <w:rPr>
          <w:noProof/>
        </w:rPr>
        <w:fldChar w:fldCharType="separate"/>
      </w:r>
      <w:r>
        <w:rPr>
          <w:noProof/>
        </w:rPr>
        <w:t>77</w:t>
      </w:r>
      <w:r>
        <w:rPr>
          <w:noProof/>
        </w:rPr>
        <w:fldChar w:fldCharType="end"/>
      </w:r>
    </w:p>
    <w:p w14:paraId="1AB9A023" w14:textId="02A47912" w:rsidR="004F6C63" w:rsidRDefault="004F6C63">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_Toc138323300 \h </w:instrText>
      </w:r>
      <w:r>
        <w:rPr>
          <w:noProof/>
        </w:rPr>
      </w:r>
      <w:r>
        <w:rPr>
          <w:noProof/>
        </w:rPr>
        <w:fldChar w:fldCharType="separate"/>
      </w:r>
      <w:r>
        <w:rPr>
          <w:noProof/>
        </w:rPr>
        <w:t>78</w:t>
      </w:r>
      <w:r>
        <w:rPr>
          <w:noProof/>
        </w:rPr>
        <w:fldChar w:fldCharType="end"/>
      </w:r>
    </w:p>
    <w:p w14:paraId="5E412645" w14:textId="2DB24702" w:rsidR="004F6C63" w:rsidRDefault="004F6C63">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F10342">
        <w:rPr>
          <w:rFonts w:ascii="Courier New" w:hAnsi="Courier New" w:cs="Courier New"/>
          <w:noProof/>
        </w:rPr>
        <w:t>NtfSubscriber</w:t>
      </w:r>
      <w:r>
        <w:rPr>
          <w:noProof/>
        </w:rPr>
        <w:tab/>
      </w:r>
      <w:r>
        <w:rPr>
          <w:noProof/>
        </w:rPr>
        <w:fldChar w:fldCharType="begin" w:fldLock="1"/>
      </w:r>
      <w:r>
        <w:rPr>
          <w:noProof/>
        </w:rPr>
        <w:instrText xml:space="preserve"> PAGEREF _Toc138323301 \h </w:instrText>
      </w:r>
      <w:r>
        <w:rPr>
          <w:noProof/>
        </w:rPr>
      </w:r>
      <w:r>
        <w:rPr>
          <w:noProof/>
        </w:rPr>
        <w:fldChar w:fldCharType="separate"/>
      </w:r>
      <w:r>
        <w:rPr>
          <w:noProof/>
        </w:rPr>
        <w:t>78</w:t>
      </w:r>
      <w:r>
        <w:rPr>
          <w:noProof/>
        </w:rPr>
        <w:fldChar w:fldCharType="end"/>
      </w:r>
    </w:p>
    <w:p w14:paraId="046610D1" w14:textId="7366ABF8" w:rsidR="004F6C63" w:rsidRDefault="004F6C63">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_Toc138323302 \h </w:instrText>
      </w:r>
      <w:r>
        <w:rPr>
          <w:noProof/>
        </w:rPr>
      </w:r>
      <w:r>
        <w:rPr>
          <w:noProof/>
        </w:rPr>
        <w:fldChar w:fldCharType="separate"/>
      </w:r>
      <w:r>
        <w:rPr>
          <w:noProof/>
        </w:rPr>
        <w:t>78</w:t>
      </w:r>
      <w:r>
        <w:rPr>
          <w:noProof/>
        </w:rPr>
        <w:fldChar w:fldCharType="end"/>
      </w:r>
    </w:p>
    <w:p w14:paraId="5A9FDD0B" w14:textId="78B7917E" w:rsidR="004F6C63" w:rsidRDefault="004F6C63">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_Toc138323303 \h </w:instrText>
      </w:r>
      <w:r>
        <w:rPr>
          <w:noProof/>
        </w:rPr>
      </w:r>
      <w:r>
        <w:rPr>
          <w:noProof/>
        </w:rPr>
        <w:fldChar w:fldCharType="separate"/>
      </w:r>
      <w:r>
        <w:rPr>
          <w:noProof/>
        </w:rPr>
        <w:t>78</w:t>
      </w:r>
      <w:r>
        <w:rPr>
          <w:noProof/>
        </w:rPr>
        <w:fldChar w:fldCharType="end"/>
      </w:r>
    </w:p>
    <w:p w14:paraId="41EFD4E6" w14:textId="3824B7C0" w:rsidR="004F6C63" w:rsidRDefault="004F6C63">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_Toc138323304 \h </w:instrText>
      </w:r>
      <w:r>
        <w:rPr>
          <w:noProof/>
        </w:rPr>
      </w:r>
      <w:r>
        <w:rPr>
          <w:noProof/>
        </w:rPr>
        <w:fldChar w:fldCharType="separate"/>
      </w:r>
      <w:r>
        <w:rPr>
          <w:noProof/>
        </w:rPr>
        <w:t>78</w:t>
      </w:r>
      <w:r>
        <w:rPr>
          <w:noProof/>
        </w:rPr>
        <w:fldChar w:fldCharType="end"/>
      </w:r>
    </w:p>
    <w:p w14:paraId="28C75698" w14:textId="09F82524" w:rsidR="004F6C63" w:rsidRDefault="004F6C63">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_Toc138323305 \h </w:instrText>
      </w:r>
      <w:r>
        <w:rPr>
          <w:noProof/>
        </w:rPr>
      </w:r>
      <w:r>
        <w:rPr>
          <w:noProof/>
        </w:rPr>
        <w:fldChar w:fldCharType="separate"/>
      </w:r>
      <w:r>
        <w:rPr>
          <w:noProof/>
        </w:rPr>
        <w:t>78</w:t>
      </w:r>
      <w:r>
        <w:rPr>
          <w:noProof/>
        </w:rPr>
        <w:fldChar w:fldCharType="end"/>
      </w:r>
    </w:p>
    <w:p w14:paraId="0251D34C" w14:textId="227EF4CB" w:rsidR="004F6C63" w:rsidRDefault="004F6C63">
      <w:pPr>
        <w:pStyle w:val="TOC7"/>
        <w:rPr>
          <w:rFonts w:asciiTheme="minorHAnsi" w:eastAsiaTheme="minorEastAsia" w:hAnsiTheme="minorHAnsi" w:cstheme="minorBidi"/>
          <w:noProof/>
          <w:sz w:val="22"/>
          <w:szCs w:val="22"/>
          <w:lang w:eastAsia="en-GB"/>
        </w:rPr>
      </w:pPr>
      <w:r>
        <w:rPr>
          <w:noProof/>
        </w:rPr>
        <w:lastRenderedPageBreak/>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_Toc138323306 \h </w:instrText>
      </w:r>
      <w:r>
        <w:rPr>
          <w:noProof/>
        </w:rPr>
      </w:r>
      <w:r>
        <w:rPr>
          <w:noProof/>
        </w:rPr>
        <w:fldChar w:fldCharType="separate"/>
      </w:r>
      <w:r>
        <w:rPr>
          <w:noProof/>
        </w:rPr>
        <w:t>78</w:t>
      </w:r>
      <w:r>
        <w:rPr>
          <w:noProof/>
        </w:rPr>
        <w:fldChar w:fldCharType="end"/>
      </w:r>
    </w:p>
    <w:p w14:paraId="1823C86E" w14:textId="4BE4A3DB" w:rsidR="004F6C63" w:rsidRDefault="004F6C63">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_Toc138323307 \h </w:instrText>
      </w:r>
      <w:r>
        <w:rPr>
          <w:noProof/>
        </w:rPr>
      </w:r>
      <w:r>
        <w:rPr>
          <w:noProof/>
        </w:rPr>
        <w:fldChar w:fldCharType="separate"/>
      </w:r>
      <w:r>
        <w:rPr>
          <w:noProof/>
        </w:rPr>
        <w:t>78</w:t>
      </w:r>
      <w:r>
        <w:rPr>
          <w:noProof/>
        </w:rPr>
        <w:fldChar w:fldCharType="end"/>
      </w:r>
    </w:p>
    <w:p w14:paraId="2FCCD1D2" w14:textId="77F7F1E2" w:rsidR="004F6C63" w:rsidRDefault="004F6C63">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_Toc138323308 \h </w:instrText>
      </w:r>
      <w:r>
        <w:rPr>
          <w:noProof/>
        </w:rPr>
      </w:r>
      <w:r>
        <w:rPr>
          <w:noProof/>
        </w:rPr>
        <w:fldChar w:fldCharType="separate"/>
      </w:r>
      <w:r>
        <w:rPr>
          <w:noProof/>
        </w:rPr>
        <w:t>78</w:t>
      </w:r>
      <w:r>
        <w:rPr>
          <w:noProof/>
        </w:rPr>
        <w:fldChar w:fldCharType="end"/>
      </w:r>
    </w:p>
    <w:p w14:paraId="5F9A360F" w14:textId="4BC5069D" w:rsidR="004F6C63" w:rsidRDefault="004F6C63">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_Toc138323309 \h </w:instrText>
      </w:r>
      <w:r>
        <w:rPr>
          <w:noProof/>
        </w:rPr>
      </w:r>
      <w:r>
        <w:rPr>
          <w:noProof/>
        </w:rPr>
        <w:fldChar w:fldCharType="separate"/>
      </w:r>
      <w:r>
        <w:rPr>
          <w:noProof/>
        </w:rPr>
        <w:t>78</w:t>
      </w:r>
      <w:r>
        <w:rPr>
          <w:noProof/>
        </w:rPr>
        <w:fldChar w:fldCharType="end"/>
      </w:r>
    </w:p>
    <w:p w14:paraId="3A18D64F" w14:textId="6D954941" w:rsidR="004F6C63" w:rsidRDefault="004F6C63">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_Toc138323310 \h </w:instrText>
      </w:r>
      <w:r>
        <w:rPr>
          <w:noProof/>
        </w:rPr>
      </w:r>
      <w:r>
        <w:rPr>
          <w:noProof/>
        </w:rPr>
        <w:fldChar w:fldCharType="separate"/>
      </w:r>
      <w:r>
        <w:rPr>
          <w:noProof/>
        </w:rPr>
        <w:t>79</w:t>
      </w:r>
      <w:r>
        <w:rPr>
          <w:noProof/>
        </w:rPr>
        <w:fldChar w:fldCharType="end"/>
      </w:r>
    </w:p>
    <w:p w14:paraId="65E26E03" w14:textId="46758B69" w:rsidR="004F6C63" w:rsidRDefault="004F6C63">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_Toc138323311 \h </w:instrText>
      </w:r>
      <w:r>
        <w:rPr>
          <w:noProof/>
        </w:rPr>
      </w:r>
      <w:r>
        <w:rPr>
          <w:noProof/>
        </w:rPr>
        <w:fldChar w:fldCharType="separate"/>
      </w:r>
      <w:r>
        <w:rPr>
          <w:noProof/>
        </w:rPr>
        <w:t>79</w:t>
      </w:r>
      <w:r>
        <w:rPr>
          <w:noProof/>
        </w:rPr>
        <w:fldChar w:fldCharType="end"/>
      </w:r>
    </w:p>
    <w:p w14:paraId="3AA356B6" w14:textId="765C3EF3" w:rsidR="004F6C63" w:rsidRDefault="004F6C63">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_Toc138323312 \h </w:instrText>
      </w:r>
      <w:r>
        <w:rPr>
          <w:noProof/>
        </w:rPr>
      </w:r>
      <w:r>
        <w:rPr>
          <w:noProof/>
        </w:rPr>
        <w:fldChar w:fldCharType="separate"/>
      </w:r>
      <w:r>
        <w:rPr>
          <w:noProof/>
        </w:rPr>
        <w:t>79</w:t>
      </w:r>
      <w:r>
        <w:rPr>
          <w:noProof/>
        </w:rPr>
        <w:fldChar w:fldCharType="end"/>
      </w:r>
    </w:p>
    <w:p w14:paraId="274253FE" w14:textId="6C989892" w:rsidR="004F6C63" w:rsidRDefault="004F6C63">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_Toc138323313 \h </w:instrText>
      </w:r>
      <w:r>
        <w:rPr>
          <w:noProof/>
        </w:rPr>
      </w:r>
      <w:r>
        <w:rPr>
          <w:noProof/>
        </w:rPr>
        <w:fldChar w:fldCharType="separate"/>
      </w:r>
      <w:r>
        <w:rPr>
          <w:noProof/>
        </w:rPr>
        <w:t>79</w:t>
      </w:r>
      <w:r>
        <w:rPr>
          <w:noProof/>
        </w:rPr>
        <w:fldChar w:fldCharType="end"/>
      </w:r>
    </w:p>
    <w:p w14:paraId="369D02E1" w14:textId="79253A01" w:rsidR="004F6C63" w:rsidRDefault="004F6C63">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_Toc138323314 \h </w:instrText>
      </w:r>
      <w:r>
        <w:rPr>
          <w:noProof/>
        </w:rPr>
      </w:r>
      <w:r>
        <w:rPr>
          <w:noProof/>
        </w:rPr>
        <w:fldChar w:fldCharType="separate"/>
      </w:r>
      <w:r>
        <w:rPr>
          <w:noProof/>
        </w:rPr>
        <w:t>79</w:t>
      </w:r>
      <w:r>
        <w:rPr>
          <w:noProof/>
        </w:rPr>
        <w:fldChar w:fldCharType="end"/>
      </w:r>
    </w:p>
    <w:p w14:paraId="40842FC7" w14:textId="57C56A89" w:rsidR="004F6C63" w:rsidRDefault="004F6C63">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_Toc138323315 \h </w:instrText>
      </w:r>
      <w:r>
        <w:rPr>
          <w:noProof/>
        </w:rPr>
      </w:r>
      <w:r>
        <w:rPr>
          <w:noProof/>
        </w:rPr>
        <w:fldChar w:fldCharType="separate"/>
      </w:r>
      <w:r>
        <w:rPr>
          <w:noProof/>
        </w:rPr>
        <w:t>79</w:t>
      </w:r>
      <w:r>
        <w:rPr>
          <w:noProof/>
        </w:rPr>
        <w:fldChar w:fldCharType="end"/>
      </w:r>
    </w:p>
    <w:p w14:paraId="2A29CE6B" w14:textId="731D6C04" w:rsidR="004F6C63" w:rsidRDefault="004F6C63">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_Toc138323316 \h </w:instrText>
      </w:r>
      <w:r>
        <w:rPr>
          <w:noProof/>
        </w:rPr>
      </w:r>
      <w:r>
        <w:rPr>
          <w:noProof/>
        </w:rPr>
        <w:fldChar w:fldCharType="separate"/>
      </w:r>
      <w:r>
        <w:rPr>
          <w:noProof/>
        </w:rPr>
        <w:t>79</w:t>
      </w:r>
      <w:r>
        <w:rPr>
          <w:noProof/>
        </w:rPr>
        <w:fldChar w:fldCharType="end"/>
      </w:r>
    </w:p>
    <w:p w14:paraId="20E0B2A5" w14:textId="649224BD" w:rsidR="004F6C63" w:rsidRDefault="004F6C63">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_Toc138323317 \h </w:instrText>
      </w:r>
      <w:r>
        <w:rPr>
          <w:noProof/>
        </w:rPr>
      </w:r>
      <w:r>
        <w:rPr>
          <w:noProof/>
        </w:rPr>
        <w:fldChar w:fldCharType="separate"/>
      </w:r>
      <w:r>
        <w:rPr>
          <w:noProof/>
        </w:rPr>
        <w:t>79</w:t>
      </w:r>
      <w:r>
        <w:rPr>
          <w:noProof/>
        </w:rPr>
        <w:fldChar w:fldCharType="end"/>
      </w:r>
    </w:p>
    <w:p w14:paraId="67321A43" w14:textId="2E43488C" w:rsidR="004F6C63" w:rsidRDefault="004F6C63">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_Toc138323318 \h </w:instrText>
      </w:r>
      <w:r>
        <w:rPr>
          <w:noProof/>
        </w:rPr>
      </w:r>
      <w:r>
        <w:rPr>
          <w:noProof/>
        </w:rPr>
        <w:fldChar w:fldCharType="separate"/>
      </w:r>
      <w:r>
        <w:rPr>
          <w:noProof/>
        </w:rPr>
        <w:t>79</w:t>
      </w:r>
      <w:r>
        <w:rPr>
          <w:noProof/>
        </w:rPr>
        <w:fldChar w:fldCharType="end"/>
      </w:r>
    </w:p>
    <w:p w14:paraId="082670A2" w14:textId="3574D325" w:rsidR="004F6C63" w:rsidRDefault="004F6C63">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_Toc138323319 \h </w:instrText>
      </w:r>
      <w:r>
        <w:rPr>
          <w:noProof/>
        </w:rPr>
      </w:r>
      <w:r>
        <w:rPr>
          <w:noProof/>
        </w:rPr>
        <w:fldChar w:fldCharType="separate"/>
      </w:r>
      <w:r>
        <w:rPr>
          <w:noProof/>
        </w:rPr>
        <w:t>80</w:t>
      </w:r>
      <w:r>
        <w:rPr>
          <w:noProof/>
        </w:rPr>
        <w:fldChar w:fldCharType="end"/>
      </w:r>
    </w:p>
    <w:p w14:paraId="45BBA6BB" w14:textId="2A7F5E09" w:rsidR="004F6C63" w:rsidRDefault="004F6C63">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_Toc138323320 \h </w:instrText>
      </w:r>
      <w:r>
        <w:rPr>
          <w:noProof/>
        </w:rPr>
      </w:r>
      <w:r>
        <w:rPr>
          <w:noProof/>
        </w:rPr>
        <w:fldChar w:fldCharType="separate"/>
      </w:r>
      <w:r>
        <w:rPr>
          <w:noProof/>
        </w:rPr>
        <w:t>80</w:t>
      </w:r>
      <w:r>
        <w:rPr>
          <w:noProof/>
        </w:rPr>
        <w:fldChar w:fldCharType="end"/>
      </w:r>
    </w:p>
    <w:p w14:paraId="4AF83065" w14:textId="3B186202" w:rsidR="004F6C63" w:rsidRDefault="004F6C63">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_Toc138323321 \h </w:instrText>
      </w:r>
      <w:r>
        <w:rPr>
          <w:noProof/>
        </w:rPr>
      </w:r>
      <w:r>
        <w:rPr>
          <w:noProof/>
        </w:rPr>
        <w:fldChar w:fldCharType="separate"/>
      </w:r>
      <w:r>
        <w:rPr>
          <w:noProof/>
        </w:rPr>
        <w:t>80</w:t>
      </w:r>
      <w:r>
        <w:rPr>
          <w:noProof/>
        </w:rPr>
        <w:fldChar w:fldCharType="end"/>
      </w:r>
    </w:p>
    <w:p w14:paraId="2E657214" w14:textId="1975E8E3" w:rsidR="004F6C63" w:rsidRDefault="004F6C63">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_Toc138323322 \h </w:instrText>
      </w:r>
      <w:r>
        <w:rPr>
          <w:noProof/>
        </w:rPr>
      </w:r>
      <w:r>
        <w:rPr>
          <w:noProof/>
        </w:rPr>
        <w:fldChar w:fldCharType="separate"/>
      </w:r>
      <w:r>
        <w:rPr>
          <w:noProof/>
        </w:rPr>
        <w:t>80</w:t>
      </w:r>
      <w:r>
        <w:rPr>
          <w:noProof/>
        </w:rPr>
        <w:fldChar w:fldCharType="end"/>
      </w:r>
    </w:p>
    <w:p w14:paraId="04D62583" w14:textId="7D923AE7" w:rsidR="004F6C63" w:rsidRDefault="004F6C63">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_Toc138323323 \h </w:instrText>
      </w:r>
      <w:r>
        <w:rPr>
          <w:noProof/>
        </w:rPr>
      </w:r>
      <w:r>
        <w:rPr>
          <w:noProof/>
        </w:rPr>
        <w:fldChar w:fldCharType="separate"/>
      </w:r>
      <w:r>
        <w:rPr>
          <w:noProof/>
        </w:rPr>
        <w:t>80</w:t>
      </w:r>
      <w:r>
        <w:rPr>
          <w:noProof/>
        </w:rPr>
        <w:fldChar w:fldCharType="end"/>
      </w:r>
    </w:p>
    <w:p w14:paraId="2669C791" w14:textId="6CEF634F" w:rsidR="004F6C63" w:rsidRDefault="004F6C63">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_Toc138323324 \h </w:instrText>
      </w:r>
      <w:r>
        <w:rPr>
          <w:noProof/>
        </w:rPr>
      </w:r>
      <w:r>
        <w:rPr>
          <w:noProof/>
        </w:rPr>
        <w:fldChar w:fldCharType="separate"/>
      </w:r>
      <w:r>
        <w:rPr>
          <w:noProof/>
        </w:rPr>
        <w:t>80</w:t>
      </w:r>
      <w:r>
        <w:rPr>
          <w:noProof/>
        </w:rPr>
        <w:fldChar w:fldCharType="end"/>
      </w:r>
    </w:p>
    <w:p w14:paraId="4319C943" w14:textId="4F15A3D4" w:rsidR="004F6C63" w:rsidRDefault="004F6C63">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_Toc138323325 \h </w:instrText>
      </w:r>
      <w:r>
        <w:rPr>
          <w:noProof/>
        </w:rPr>
      </w:r>
      <w:r>
        <w:rPr>
          <w:noProof/>
        </w:rPr>
        <w:fldChar w:fldCharType="separate"/>
      </w:r>
      <w:r>
        <w:rPr>
          <w:noProof/>
        </w:rPr>
        <w:t>80</w:t>
      </w:r>
      <w:r>
        <w:rPr>
          <w:noProof/>
        </w:rPr>
        <w:fldChar w:fldCharType="end"/>
      </w:r>
    </w:p>
    <w:p w14:paraId="4F4AE309" w14:textId="2112191E" w:rsidR="004F6C63" w:rsidRDefault="004F6C63">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_Toc138323326 \h </w:instrText>
      </w:r>
      <w:r>
        <w:rPr>
          <w:noProof/>
        </w:rPr>
      </w:r>
      <w:r>
        <w:rPr>
          <w:noProof/>
        </w:rPr>
        <w:fldChar w:fldCharType="separate"/>
      </w:r>
      <w:r>
        <w:rPr>
          <w:noProof/>
        </w:rPr>
        <w:t>80</w:t>
      </w:r>
      <w:r>
        <w:rPr>
          <w:noProof/>
        </w:rPr>
        <w:fldChar w:fldCharType="end"/>
      </w:r>
    </w:p>
    <w:p w14:paraId="06F4A5FE" w14:textId="5E928F9E" w:rsidR="004F6C63" w:rsidRDefault="004F6C63">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notifyThresholdCrossing</w:t>
      </w:r>
      <w:r>
        <w:rPr>
          <w:noProof/>
        </w:rPr>
        <w:tab/>
      </w:r>
      <w:r>
        <w:rPr>
          <w:noProof/>
        </w:rPr>
        <w:fldChar w:fldCharType="begin" w:fldLock="1"/>
      </w:r>
      <w:r>
        <w:rPr>
          <w:noProof/>
        </w:rPr>
        <w:instrText xml:space="preserve"> PAGEREF _Toc138323327 \h </w:instrText>
      </w:r>
      <w:r>
        <w:rPr>
          <w:noProof/>
        </w:rPr>
      </w:r>
      <w:r>
        <w:rPr>
          <w:noProof/>
        </w:rPr>
        <w:fldChar w:fldCharType="separate"/>
      </w:r>
      <w:r>
        <w:rPr>
          <w:noProof/>
        </w:rPr>
        <w:t>80</w:t>
      </w:r>
      <w:r>
        <w:rPr>
          <w:noProof/>
        </w:rPr>
        <w:fldChar w:fldCharType="end"/>
      </w:r>
    </w:p>
    <w:p w14:paraId="7290ACF4" w14:textId="3ADB5C87" w:rsidR="004F6C63" w:rsidRDefault="004F6C63">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_Toc138323328 \h </w:instrText>
      </w:r>
      <w:r>
        <w:rPr>
          <w:noProof/>
        </w:rPr>
      </w:r>
      <w:r>
        <w:rPr>
          <w:noProof/>
        </w:rPr>
        <w:fldChar w:fldCharType="separate"/>
      </w:r>
      <w:r>
        <w:rPr>
          <w:noProof/>
        </w:rPr>
        <w:t>80</w:t>
      </w:r>
      <w:r>
        <w:rPr>
          <w:noProof/>
        </w:rPr>
        <w:fldChar w:fldCharType="end"/>
      </w:r>
    </w:p>
    <w:p w14:paraId="334808DF" w14:textId="1BC1EB03" w:rsidR="004F6C63" w:rsidRDefault="004F6C63">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_Toc138323329 \h </w:instrText>
      </w:r>
      <w:r>
        <w:rPr>
          <w:noProof/>
        </w:rPr>
      </w:r>
      <w:r>
        <w:rPr>
          <w:noProof/>
        </w:rPr>
        <w:fldChar w:fldCharType="separate"/>
      </w:r>
      <w:r>
        <w:rPr>
          <w:noProof/>
        </w:rPr>
        <w:t>81</w:t>
      </w:r>
      <w:r>
        <w:rPr>
          <w:noProof/>
        </w:rPr>
        <w:fldChar w:fldCharType="end"/>
      </w:r>
    </w:p>
    <w:p w14:paraId="6D893324" w14:textId="10AA1935" w:rsidR="004F6C63" w:rsidRDefault="004F6C63">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_Toc138323330 \h </w:instrText>
      </w:r>
      <w:r>
        <w:rPr>
          <w:noProof/>
        </w:rPr>
      </w:r>
      <w:r>
        <w:rPr>
          <w:noProof/>
        </w:rPr>
        <w:fldChar w:fldCharType="separate"/>
      </w:r>
      <w:r>
        <w:rPr>
          <w:noProof/>
        </w:rPr>
        <w:t>81</w:t>
      </w:r>
      <w:r>
        <w:rPr>
          <w:noProof/>
        </w:rPr>
        <w:fldChar w:fldCharType="end"/>
      </w:r>
    </w:p>
    <w:p w14:paraId="437BEE01" w14:textId="03451D03" w:rsidR="004F6C63" w:rsidRDefault="004F6C63">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_Toc138323331 \h </w:instrText>
      </w:r>
      <w:r>
        <w:rPr>
          <w:noProof/>
        </w:rPr>
      </w:r>
      <w:r>
        <w:rPr>
          <w:noProof/>
        </w:rPr>
        <w:fldChar w:fldCharType="separate"/>
      </w:r>
      <w:r>
        <w:rPr>
          <w:noProof/>
        </w:rPr>
        <w:t>81</w:t>
      </w:r>
      <w:r>
        <w:rPr>
          <w:noProof/>
        </w:rPr>
        <w:fldChar w:fldCharType="end"/>
      </w:r>
    </w:p>
    <w:p w14:paraId="04667502" w14:textId="6BE87727" w:rsidR="004F6C63" w:rsidRDefault="004F6C63">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_Toc138323332 \h </w:instrText>
      </w:r>
      <w:r>
        <w:rPr>
          <w:noProof/>
        </w:rPr>
      </w:r>
      <w:r>
        <w:rPr>
          <w:noProof/>
        </w:rPr>
        <w:fldChar w:fldCharType="separate"/>
      </w:r>
      <w:r>
        <w:rPr>
          <w:noProof/>
        </w:rPr>
        <w:t>81</w:t>
      </w:r>
      <w:r>
        <w:rPr>
          <w:noProof/>
        </w:rPr>
        <w:fldChar w:fldCharType="end"/>
      </w:r>
    </w:p>
    <w:p w14:paraId="69A37CA1" w14:textId="28F4CEB4" w:rsidR="004F6C63" w:rsidRDefault="004F6C63">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_Toc138323333 \h </w:instrText>
      </w:r>
      <w:r>
        <w:rPr>
          <w:noProof/>
        </w:rPr>
      </w:r>
      <w:r>
        <w:rPr>
          <w:noProof/>
        </w:rPr>
        <w:fldChar w:fldCharType="separate"/>
      </w:r>
      <w:r>
        <w:rPr>
          <w:noProof/>
        </w:rPr>
        <w:t>81</w:t>
      </w:r>
      <w:r>
        <w:rPr>
          <w:noProof/>
        </w:rPr>
        <w:fldChar w:fldCharType="end"/>
      </w:r>
    </w:p>
    <w:p w14:paraId="3FF12174" w14:textId="1B9DDD08" w:rsidR="004F6C63" w:rsidRDefault="004F6C63">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_Toc138323334 \h </w:instrText>
      </w:r>
      <w:r>
        <w:rPr>
          <w:noProof/>
        </w:rPr>
      </w:r>
      <w:r>
        <w:rPr>
          <w:noProof/>
        </w:rPr>
        <w:fldChar w:fldCharType="separate"/>
      </w:r>
      <w:r>
        <w:rPr>
          <w:noProof/>
        </w:rPr>
        <w:t>83</w:t>
      </w:r>
      <w:r>
        <w:rPr>
          <w:noProof/>
        </w:rPr>
        <w:fldChar w:fldCharType="end"/>
      </w:r>
    </w:p>
    <w:p w14:paraId="209D2760" w14:textId="4ECBF0E3" w:rsidR="004F6C63" w:rsidRDefault="004F6C63">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_Toc138323335 \h </w:instrText>
      </w:r>
      <w:r>
        <w:rPr>
          <w:noProof/>
        </w:rPr>
      </w:r>
      <w:r>
        <w:rPr>
          <w:noProof/>
        </w:rPr>
        <w:fldChar w:fldCharType="separate"/>
      </w:r>
      <w:r>
        <w:rPr>
          <w:noProof/>
        </w:rPr>
        <w:t>83</w:t>
      </w:r>
      <w:r>
        <w:rPr>
          <w:noProof/>
        </w:rPr>
        <w:fldChar w:fldCharType="end"/>
      </w:r>
    </w:p>
    <w:p w14:paraId="47FC453F" w14:textId="3F83A764" w:rsidR="004F6C63" w:rsidRDefault="004F6C63">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_Toc138323336 \h </w:instrText>
      </w:r>
      <w:r>
        <w:rPr>
          <w:noProof/>
        </w:rPr>
      </w:r>
      <w:r>
        <w:rPr>
          <w:noProof/>
        </w:rPr>
        <w:fldChar w:fldCharType="separate"/>
      </w:r>
      <w:r>
        <w:rPr>
          <w:noProof/>
        </w:rPr>
        <w:t>83</w:t>
      </w:r>
      <w:r>
        <w:rPr>
          <w:noProof/>
        </w:rPr>
        <w:fldChar w:fldCharType="end"/>
      </w:r>
    </w:p>
    <w:p w14:paraId="33F964A5" w14:textId="0A692B11" w:rsidR="004F6C63" w:rsidRDefault="004F6C63">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_Toc138323337 \h </w:instrText>
      </w:r>
      <w:r>
        <w:rPr>
          <w:noProof/>
        </w:rPr>
      </w:r>
      <w:r>
        <w:rPr>
          <w:noProof/>
        </w:rPr>
        <w:fldChar w:fldCharType="separate"/>
      </w:r>
      <w:r>
        <w:rPr>
          <w:noProof/>
        </w:rPr>
        <w:t>83</w:t>
      </w:r>
      <w:r>
        <w:rPr>
          <w:noProof/>
        </w:rPr>
        <w:fldChar w:fldCharType="end"/>
      </w:r>
    </w:p>
    <w:p w14:paraId="0196D0DB" w14:textId="4A522A37" w:rsidR="004F6C63" w:rsidRDefault="004F6C6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_Toc138323338 \h </w:instrText>
      </w:r>
      <w:r>
        <w:rPr>
          <w:noProof/>
        </w:rPr>
      </w:r>
      <w:r>
        <w:rPr>
          <w:noProof/>
        </w:rPr>
        <w:fldChar w:fldCharType="separate"/>
      </w:r>
      <w:r>
        <w:rPr>
          <w:noProof/>
        </w:rPr>
        <w:t>84</w:t>
      </w:r>
      <w:r>
        <w:rPr>
          <w:noProof/>
        </w:rPr>
        <w:fldChar w:fldCharType="end"/>
      </w:r>
    </w:p>
    <w:p w14:paraId="11D71CE8" w14:textId="0197353D" w:rsidR="004F6C63" w:rsidRDefault="004F6C63">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_Toc138323339 \h </w:instrText>
      </w:r>
      <w:r>
        <w:rPr>
          <w:noProof/>
        </w:rPr>
      </w:r>
      <w:r>
        <w:rPr>
          <w:noProof/>
        </w:rPr>
        <w:fldChar w:fldCharType="separate"/>
      </w:r>
      <w:r>
        <w:rPr>
          <w:noProof/>
        </w:rPr>
        <w:t>84</w:t>
      </w:r>
      <w:r>
        <w:rPr>
          <w:noProof/>
        </w:rPr>
        <w:fldChar w:fldCharType="end"/>
      </w:r>
    </w:p>
    <w:p w14:paraId="047C9E5E" w14:textId="7AC134BA" w:rsidR="004F6C63" w:rsidRDefault="004F6C63">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_Toc138323340 \h </w:instrText>
      </w:r>
      <w:r>
        <w:rPr>
          <w:noProof/>
        </w:rPr>
      </w:r>
      <w:r>
        <w:rPr>
          <w:noProof/>
        </w:rPr>
        <w:fldChar w:fldCharType="separate"/>
      </w:r>
      <w:r>
        <w:rPr>
          <w:noProof/>
        </w:rPr>
        <w:t>84</w:t>
      </w:r>
      <w:r>
        <w:rPr>
          <w:noProof/>
        </w:rPr>
        <w:fldChar w:fldCharType="end"/>
      </w:r>
    </w:p>
    <w:p w14:paraId="3BD42FF6" w14:textId="7E6844B8" w:rsidR="004F6C63" w:rsidRDefault="004F6C63">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notifyHeartbeat</w:t>
      </w:r>
      <w:r>
        <w:rPr>
          <w:noProof/>
        </w:rPr>
        <w:tab/>
      </w:r>
      <w:r>
        <w:rPr>
          <w:noProof/>
        </w:rPr>
        <w:fldChar w:fldCharType="begin" w:fldLock="1"/>
      </w:r>
      <w:r>
        <w:rPr>
          <w:noProof/>
        </w:rPr>
        <w:instrText xml:space="preserve"> PAGEREF _Toc138323341 \h </w:instrText>
      </w:r>
      <w:r>
        <w:rPr>
          <w:noProof/>
        </w:rPr>
      </w:r>
      <w:r>
        <w:rPr>
          <w:noProof/>
        </w:rPr>
        <w:fldChar w:fldCharType="separate"/>
      </w:r>
      <w:r>
        <w:rPr>
          <w:noProof/>
        </w:rPr>
        <w:t>84</w:t>
      </w:r>
      <w:r>
        <w:rPr>
          <w:noProof/>
        </w:rPr>
        <w:fldChar w:fldCharType="end"/>
      </w:r>
    </w:p>
    <w:p w14:paraId="5640CE37" w14:textId="47AAD959" w:rsidR="004F6C63" w:rsidRDefault="004F6C63">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_Toc138323342 \h </w:instrText>
      </w:r>
      <w:r>
        <w:rPr>
          <w:noProof/>
        </w:rPr>
      </w:r>
      <w:r>
        <w:rPr>
          <w:noProof/>
        </w:rPr>
        <w:fldChar w:fldCharType="separate"/>
      </w:r>
      <w:r>
        <w:rPr>
          <w:noProof/>
        </w:rPr>
        <w:t>84</w:t>
      </w:r>
      <w:r>
        <w:rPr>
          <w:noProof/>
        </w:rPr>
        <w:fldChar w:fldCharType="end"/>
      </w:r>
    </w:p>
    <w:p w14:paraId="0F33EE0C" w14:textId="315D677F" w:rsidR="004F6C63" w:rsidRDefault="004F6C63">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_Toc138323343 \h </w:instrText>
      </w:r>
      <w:r>
        <w:rPr>
          <w:noProof/>
        </w:rPr>
      </w:r>
      <w:r>
        <w:rPr>
          <w:noProof/>
        </w:rPr>
        <w:fldChar w:fldCharType="separate"/>
      </w:r>
      <w:r>
        <w:rPr>
          <w:noProof/>
        </w:rPr>
        <w:t>85</w:t>
      </w:r>
      <w:r>
        <w:rPr>
          <w:noProof/>
        </w:rPr>
        <w:fldChar w:fldCharType="end"/>
      </w:r>
    </w:p>
    <w:p w14:paraId="56400292" w14:textId="56C5106A" w:rsidR="004F6C63" w:rsidRDefault="004F6C63">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_Toc138323344 \h </w:instrText>
      </w:r>
      <w:r>
        <w:rPr>
          <w:noProof/>
        </w:rPr>
      </w:r>
      <w:r>
        <w:rPr>
          <w:noProof/>
        </w:rPr>
        <w:fldChar w:fldCharType="separate"/>
      </w:r>
      <w:r>
        <w:rPr>
          <w:noProof/>
        </w:rPr>
        <w:t>85</w:t>
      </w:r>
      <w:r>
        <w:rPr>
          <w:noProof/>
        </w:rPr>
        <w:fldChar w:fldCharType="end"/>
      </w:r>
    </w:p>
    <w:p w14:paraId="70AF8E6D" w14:textId="2726FD0A" w:rsidR="004F6C63" w:rsidRDefault="004F6C63">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_Toc138323345 \h </w:instrText>
      </w:r>
      <w:r>
        <w:rPr>
          <w:noProof/>
        </w:rPr>
      </w:r>
      <w:r>
        <w:rPr>
          <w:noProof/>
        </w:rPr>
        <w:fldChar w:fldCharType="separate"/>
      </w:r>
      <w:r>
        <w:rPr>
          <w:noProof/>
        </w:rPr>
        <w:t>85</w:t>
      </w:r>
      <w:r>
        <w:rPr>
          <w:noProof/>
        </w:rPr>
        <w:fldChar w:fldCharType="end"/>
      </w:r>
    </w:p>
    <w:p w14:paraId="19F7E150" w14:textId="4C29DC3B" w:rsidR="004F6C63" w:rsidRDefault="004F6C63">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_Toc138323346 \h </w:instrText>
      </w:r>
      <w:r>
        <w:rPr>
          <w:noProof/>
        </w:rPr>
      </w:r>
      <w:r>
        <w:rPr>
          <w:noProof/>
        </w:rPr>
        <w:fldChar w:fldCharType="separate"/>
      </w:r>
      <w:r>
        <w:rPr>
          <w:noProof/>
        </w:rPr>
        <w:t>85</w:t>
      </w:r>
      <w:r>
        <w:rPr>
          <w:noProof/>
        </w:rPr>
        <w:fldChar w:fldCharType="end"/>
      </w:r>
    </w:p>
    <w:p w14:paraId="558B7B53" w14:textId="5F4218BC" w:rsidR="004F6C63" w:rsidRDefault="004F6C63">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_Toc138323347 \h </w:instrText>
      </w:r>
      <w:r>
        <w:rPr>
          <w:noProof/>
        </w:rPr>
      </w:r>
      <w:r>
        <w:rPr>
          <w:noProof/>
        </w:rPr>
        <w:fldChar w:fldCharType="separate"/>
      </w:r>
      <w:r>
        <w:rPr>
          <w:noProof/>
        </w:rPr>
        <w:t>85</w:t>
      </w:r>
      <w:r>
        <w:rPr>
          <w:noProof/>
        </w:rPr>
        <w:fldChar w:fldCharType="end"/>
      </w:r>
    </w:p>
    <w:p w14:paraId="63070102" w14:textId="64B1E102" w:rsidR="004F6C63" w:rsidRDefault="004F6C63">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_Toc138323348 \h </w:instrText>
      </w:r>
      <w:r>
        <w:rPr>
          <w:noProof/>
        </w:rPr>
      </w:r>
      <w:r>
        <w:rPr>
          <w:noProof/>
        </w:rPr>
        <w:fldChar w:fldCharType="separate"/>
      </w:r>
      <w:r>
        <w:rPr>
          <w:noProof/>
        </w:rPr>
        <w:t>85</w:t>
      </w:r>
      <w:r>
        <w:rPr>
          <w:noProof/>
        </w:rPr>
        <w:fldChar w:fldCharType="end"/>
      </w:r>
    </w:p>
    <w:p w14:paraId="1EBE8C1C" w14:textId="41E62746" w:rsidR="004F6C63" w:rsidRDefault="004F6C63">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_Toc138323349 \h </w:instrText>
      </w:r>
      <w:r>
        <w:rPr>
          <w:noProof/>
        </w:rPr>
      </w:r>
      <w:r>
        <w:rPr>
          <w:noProof/>
        </w:rPr>
        <w:fldChar w:fldCharType="separate"/>
      </w:r>
      <w:r>
        <w:rPr>
          <w:noProof/>
        </w:rPr>
        <w:t>85</w:t>
      </w:r>
      <w:r>
        <w:rPr>
          <w:noProof/>
        </w:rPr>
        <w:fldChar w:fldCharType="end"/>
      </w:r>
    </w:p>
    <w:p w14:paraId="0F11D49C" w14:textId="22BA43BD" w:rsidR="004F6C63" w:rsidRDefault="004F6C63">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_Toc138323350 \h </w:instrText>
      </w:r>
      <w:r>
        <w:rPr>
          <w:noProof/>
        </w:rPr>
      </w:r>
      <w:r>
        <w:rPr>
          <w:noProof/>
        </w:rPr>
        <w:fldChar w:fldCharType="separate"/>
      </w:r>
      <w:r>
        <w:rPr>
          <w:noProof/>
        </w:rPr>
        <w:t>85</w:t>
      </w:r>
      <w:r>
        <w:rPr>
          <w:noProof/>
        </w:rPr>
        <w:fldChar w:fldCharType="end"/>
      </w:r>
    </w:p>
    <w:p w14:paraId="3A160E42" w14:textId="6958A3BF" w:rsidR="004F6C63" w:rsidRDefault="004F6C63">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_Toc138323351 \h </w:instrText>
      </w:r>
      <w:r>
        <w:rPr>
          <w:noProof/>
        </w:rPr>
      </w:r>
      <w:r>
        <w:rPr>
          <w:noProof/>
        </w:rPr>
        <w:fldChar w:fldCharType="separate"/>
      </w:r>
      <w:r>
        <w:rPr>
          <w:noProof/>
        </w:rPr>
        <w:t>86</w:t>
      </w:r>
      <w:r>
        <w:rPr>
          <w:noProof/>
        </w:rPr>
        <w:fldChar w:fldCharType="end"/>
      </w:r>
    </w:p>
    <w:p w14:paraId="7B2DCC8B" w14:textId="2A023C55" w:rsidR="004F6C63" w:rsidRDefault="004F6C63">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_Toc138323352 \h </w:instrText>
      </w:r>
      <w:r>
        <w:rPr>
          <w:noProof/>
        </w:rPr>
      </w:r>
      <w:r>
        <w:rPr>
          <w:noProof/>
        </w:rPr>
        <w:fldChar w:fldCharType="separate"/>
      </w:r>
      <w:r>
        <w:rPr>
          <w:noProof/>
        </w:rPr>
        <w:t>86</w:t>
      </w:r>
      <w:r>
        <w:rPr>
          <w:noProof/>
        </w:rPr>
        <w:fldChar w:fldCharType="end"/>
      </w:r>
    </w:p>
    <w:p w14:paraId="270CF725" w14:textId="681DF1D3" w:rsidR="004F6C63" w:rsidRDefault="004F6C63">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_Toc138323353 \h </w:instrText>
      </w:r>
      <w:r>
        <w:rPr>
          <w:noProof/>
        </w:rPr>
      </w:r>
      <w:r>
        <w:rPr>
          <w:noProof/>
        </w:rPr>
        <w:fldChar w:fldCharType="separate"/>
      </w:r>
      <w:r>
        <w:rPr>
          <w:noProof/>
        </w:rPr>
        <w:t>87</w:t>
      </w:r>
      <w:r>
        <w:rPr>
          <w:noProof/>
        </w:rPr>
        <w:fldChar w:fldCharType="end"/>
      </w:r>
    </w:p>
    <w:p w14:paraId="377209A7" w14:textId="6662C22F" w:rsidR="004F6C63" w:rsidRDefault="004F6C63">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_Toc138323354 \h </w:instrText>
      </w:r>
      <w:r>
        <w:rPr>
          <w:noProof/>
        </w:rPr>
      </w:r>
      <w:r>
        <w:rPr>
          <w:noProof/>
        </w:rPr>
        <w:fldChar w:fldCharType="separate"/>
      </w:r>
      <w:r>
        <w:rPr>
          <w:noProof/>
        </w:rPr>
        <w:t>87</w:t>
      </w:r>
      <w:r>
        <w:rPr>
          <w:noProof/>
        </w:rPr>
        <w:fldChar w:fldCharType="end"/>
      </w:r>
    </w:p>
    <w:p w14:paraId="2CE922E3" w14:textId="421C4C82" w:rsidR="004F6C63" w:rsidRDefault="004F6C63">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_Toc138323355 \h </w:instrText>
      </w:r>
      <w:r>
        <w:rPr>
          <w:noProof/>
        </w:rPr>
      </w:r>
      <w:r>
        <w:rPr>
          <w:noProof/>
        </w:rPr>
        <w:fldChar w:fldCharType="separate"/>
      </w:r>
      <w:r>
        <w:rPr>
          <w:noProof/>
        </w:rPr>
        <w:t>87</w:t>
      </w:r>
      <w:r>
        <w:rPr>
          <w:noProof/>
        </w:rPr>
        <w:fldChar w:fldCharType="end"/>
      </w:r>
    </w:p>
    <w:p w14:paraId="06EC226E" w14:textId="51ECB407" w:rsidR="004F6C63" w:rsidRDefault="004F6C63">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_Toc138323356 \h </w:instrText>
      </w:r>
      <w:r>
        <w:rPr>
          <w:noProof/>
        </w:rPr>
      </w:r>
      <w:r>
        <w:rPr>
          <w:noProof/>
        </w:rPr>
        <w:fldChar w:fldCharType="separate"/>
      </w:r>
      <w:r>
        <w:rPr>
          <w:noProof/>
        </w:rPr>
        <w:t>87</w:t>
      </w:r>
      <w:r>
        <w:rPr>
          <w:noProof/>
        </w:rPr>
        <w:fldChar w:fldCharType="end"/>
      </w:r>
    </w:p>
    <w:p w14:paraId="2BF17FC6" w14:textId="3EB063D9" w:rsidR="004F6C63" w:rsidRDefault="004F6C63">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_Toc138323357 \h </w:instrText>
      </w:r>
      <w:r>
        <w:rPr>
          <w:noProof/>
        </w:rPr>
      </w:r>
      <w:r>
        <w:rPr>
          <w:noProof/>
        </w:rPr>
        <w:fldChar w:fldCharType="separate"/>
      </w:r>
      <w:r>
        <w:rPr>
          <w:noProof/>
        </w:rPr>
        <w:t>87</w:t>
      </w:r>
      <w:r>
        <w:rPr>
          <w:noProof/>
        </w:rPr>
        <w:fldChar w:fldCharType="end"/>
      </w:r>
    </w:p>
    <w:p w14:paraId="6ABF900A" w14:textId="60E50F38" w:rsidR="004F6C63" w:rsidRDefault="004F6C63">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_Toc138323358 \h </w:instrText>
      </w:r>
      <w:r>
        <w:rPr>
          <w:noProof/>
        </w:rPr>
      </w:r>
      <w:r>
        <w:rPr>
          <w:noProof/>
        </w:rPr>
        <w:fldChar w:fldCharType="separate"/>
      </w:r>
      <w:r>
        <w:rPr>
          <w:noProof/>
        </w:rPr>
        <w:t>87</w:t>
      </w:r>
      <w:r>
        <w:rPr>
          <w:noProof/>
        </w:rPr>
        <w:fldChar w:fldCharType="end"/>
      </w:r>
    </w:p>
    <w:p w14:paraId="5205C9EA" w14:textId="7E328C3A" w:rsidR="004F6C63" w:rsidRDefault="004F6C63">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_Toc138323359 \h </w:instrText>
      </w:r>
      <w:r>
        <w:rPr>
          <w:noProof/>
        </w:rPr>
      </w:r>
      <w:r>
        <w:rPr>
          <w:noProof/>
        </w:rPr>
        <w:fldChar w:fldCharType="separate"/>
      </w:r>
      <w:r>
        <w:rPr>
          <w:noProof/>
        </w:rPr>
        <w:t>87</w:t>
      </w:r>
      <w:r>
        <w:rPr>
          <w:noProof/>
        </w:rPr>
        <w:fldChar w:fldCharType="end"/>
      </w:r>
    </w:p>
    <w:p w14:paraId="432000A2" w14:textId="00461BCE" w:rsidR="004F6C63" w:rsidRDefault="004F6C63">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_Toc138323360 \h </w:instrText>
      </w:r>
      <w:r>
        <w:rPr>
          <w:noProof/>
        </w:rPr>
      </w:r>
      <w:r>
        <w:rPr>
          <w:noProof/>
        </w:rPr>
        <w:fldChar w:fldCharType="separate"/>
      </w:r>
      <w:r>
        <w:rPr>
          <w:noProof/>
        </w:rPr>
        <w:t>87</w:t>
      </w:r>
      <w:r>
        <w:rPr>
          <w:noProof/>
        </w:rPr>
        <w:fldChar w:fldCharType="end"/>
      </w:r>
    </w:p>
    <w:p w14:paraId="3DC50C89" w14:textId="67A0A24F" w:rsidR="004F6C63" w:rsidRDefault="004F6C63">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_Toc138323361 \h </w:instrText>
      </w:r>
      <w:r>
        <w:rPr>
          <w:noProof/>
        </w:rPr>
      </w:r>
      <w:r>
        <w:rPr>
          <w:noProof/>
        </w:rPr>
        <w:fldChar w:fldCharType="separate"/>
      </w:r>
      <w:r>
        <w:rPr>
          <w:noProof/>
        </w:rPr>
        <w:t>87</w:t>
      </w:r>
      <w:r>
        <w:rPr>
          <w:noProof/>
        </w:rPr>
        <w:fldChar w:fldCharType="end"/>
      </w:r>
    </w:p>
    <w:p w14:paraId="4B7EBAC3" w14:textId="1C85E60C" w:rsidR="004F6C63" w:rsidRDefault="004F6C63">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_Toc138323362 \h </w:instrText>
      </w:r>
      <w:r>
        <w:rPr>
          <w:noProof/>
        </w:rPr>
      </w:r>
      <w:r>
        <w:rPr>
          <w:noProof/>
        </w:rPr>
        <w:fldChar w:fldCharType="separate"/>
      </w:r>
      <w:r>
        <w:rPr>
          <w:noProof/>
        </w:rPr>
        <w:t>88</w:t>
      </w:r>
      <w:r>
        <w:rPr>
          <w:noProof/>
        </w:rPr>
        <w:fldChar w:fldCharType="end"/>
      </w:r>
    </w:p>
    <w:p w14:paraId="57CFA042" w14:textId="4BEE60D1" w:rsidR="004F6C63" w:rsidRDefault="004F6C63">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_Toc138323363 \h </w:instrText>
      </w:r>
      <w:r>
        <w:rPr>
          <w:noProof/>
        </w:rPr>
      </w:r>
      <w:r>
        <w:rPr>
          <w:noProof/>
        </w:rPr>
        <w:fldChar w:fldCharType="separate"/>
      </w:r>
      <w:r>
        <w:rPr>
          <w:noProof/>
        </w:rPr>
        <w:t>88</w:t>
      </w:r>
      <w:r>
        <w:rPr>
          <w:noProof/>
        </w:rPr>
        <w:fldChar w:fldCharType="end"/>
      </w:r>
    </w:p>
    <w:p w14:paraId="5343E083" w14:textId="36BA4F27" w:rsidR="004F6C63" w:rsidRDefault="004F6C63">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_Toc138323364 \h </w:instrText>
      </w:r>
      <w:r>
        <w:rPr>
          <w:noProof/>
        </w:rPr>
      </w:r>
      <w:r>
        <w:rPr>
          <w:noProof/>
        </w:rPr>
        <w:fldChar w:fldCharType="separate"/>
      </w:r>
      <w:r>
        <w:rPr>
          <w:noProof/>
        </w:rPr>
        <w:t>88</w:t>
      </w:r>
      <w:r>
        <w:rPr>
          <w:noProof/>
        </w:rPr>
        <w:fldChar w:fldCharType="end"/>
      </w:r>
    </w:p>
    <w:p w14:paraId="6E08E7F0" w14:textId="20BCF743" w:rsidR="004F6C63" w:rsidRDefault="004F6C63">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_Toc138323365 \h </w:instrText>
      </w:r>
      <w:r>
        <w:rPr>
          <w:noProof/>
        </w:rPr>
      </w:r>
      <w:r>
        <w:rPr>
          <w:noProof/>
        </w:rPr>
        <w:fldChar w:fldCharType="separate"/>
      </w:r>
      <w:r>
        <w:rPr>
          <w:noProof/>
        </w:rPr>
        <w:t>88</w:t>
      </w:r>
      <w:r>
        <w:rPr>
          <w:noProof/>
        </w:rPr>
        <w:fldChar w:fldCharType="end"/>
      </w:r>
    </w:p>
    <w:p w14:paraId="66B6E709" w14:textId="1EE3E216" w:rsidR="004F6C63" w:rsidRDefault="004F6C63">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_Toc138323366 \h </w:instrText>
      </w:r>
      <w:r>
        <w:rPr>
          <w:noProof/>
        </w:rPr>
      </w:r>
      <w:r>
        <w:rPr>
          <w:noProof/>
        </w:rPr>
        <w:fldChar w:fldCharType="separate"/>
      </w:r>
      <w:r>
        <w:rPr>
          <w:noProof/>
        </w:rPr>
        <w:t>89</w:t>
      </w:r>
      <w:r>
        <w:rPr>
          <w:noProof/>
        </w:rPr>
        <w:fldChar w:fldCharType="end"/>
      </w:r>
    </w:p>
    <w:p w14:paraId="11CA200F" w14:textId="26F7C384" w:rsidR="004F6C63" w:rsidRDefault="004F6C63">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_Toc138323367 \h </w:instrText>
      </w:r>
      <w:r>
        <w:rPr>
          <w:noProof/>
        </w:rPr>
      </w:r>
      <w:r>
        <w:rPr>
          <w:noProof/>
        </w:rPr>
        <w:fldChar w:fldCharType="separate"/>
      </w:r>
      <w:r>
        <w:rPr>
          <w:noProof/>
        </w:rPr>
        <w:t>90</w:t>
      </w:r>
      <w:r>
        <w:rPr>
          <w:noProof/>
        </w:rPr>
        <w:fldChar w:fldCharType="end"/>
      </w:r>
    </w:p>
    <w:p w14:paraId="123CA67C" w14:textId="2F074351" w:rsidR="004F6C63" w:rsidRDefault="004F6C63">
      <w:pPr>
        <w:pStyle w:val="TOC5"/>
        <w:rPr>
          <w:rFonts w:asciiTheme="minorHAnsi" w:eastAsiaTheme="minorEastAsia" w:hAnsiTheme="minorHAnsi" w:cstheme="minorBidi"/>
          <w:noProof/>
          <w:sz w:val="22"/>
          <w:szCs w:val="22"/>
          <w:lang w:eastAsia="en-GB"/>
        </w:rPr>
      </w:pPr>
      <w:r>
        <w:rPr>
          <w:noProof/>
          <w:lang w:eastAsia="zh-CN"/>
        </w:rPr>
        <w:lastRenderedPageBreak/>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_Toc138323368 \h </w:instrText>
      </w:r>
      <w:r>
        <w:rPr>
          <w:noProof/>
        </w:rPr>
      </w:r>
      <w:r>
        <w:rPr>
          <w:noProof/>
        </w:rPr>
        <w:fldChar w:fldCharType="separate"/>
      </w:r>
      <w:r>
        <w:rPr>
          <w:noProof/>
        </w:rPr>
        <w:t>90</w:t>
      </w:r>
      <w:r>
        <w:rPr>
          <w:noProof/>
        </w:rPr>
        <w:fldChar w:fldCharType="end"/>
      </w:r>
    </w:p>
    <w:p w14:paraId="3BCB9E04" w14:textId="281D5D86" w:rsidR="004F6C63" w:rsidRDefault="004F6C63">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_Toc138323369 \h </w:instrText>
      </w:r>
      <w:r>
        <w:rPr>
          <w:noProof/>
        </w:rPr>
      </w:r>
      <w:r>
        <w:rPr>
          <w:noProof/>
        </w:rPr>
        <w:fldChar w:fldCharType="separate"/>
      </w:r>
      <w:r>
        <w:rPr>
          <w:noProof/>
        </w:rPr>
        <w:t>91</w:t>
      </w:r>
      <w:r>
        <w:rPr>
          <w:noProof/>
        </w:rPr>
        <w:fldChar w:fldCharType="end"/>
      </w:r>
    </w:p>
    <w:p w14:paraId="0D79D76C" w14:textId="0B205C5B" w:rsidR="004F6C63" w:rsidRDefault="004F6C63">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_Toc138323370 \h </w:instrText>
      </w:r>
      <w:r>
        <w:rPr>
          <w:noProof/>
        </w:rPr>
      </w:r>
      <w:r>
        <w:rPr>
          <w:noProof/>
        </w:rPr>
        <w:fldChar w:fldCharType="separate"/>
      </w:r>
      <w:r>
        <w:rPr>
          <w:noProof/>
        </w:rPr>
        <w:t>91</w:t>
      </w:r>
      <w:r>
        <w:rPr>
          <w:noProof/>
        </w:rPr>
        <w:fldChar w:fldCharType="end"/>
      </w:r>
    </w:p>
    <w:p w14:paraId="164A0727" w14:textId="53644DC7" w:rsidR="004F6C63" w:rsidRDefault="004F6C63">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_Toc138323371 \h </w:instrText>
      </w:r>
      <w:r>
        <w:rPr>
          <w:noProof/>
        </w:rPr>
      </w:r>
      <w:r>
        <w:rPr>
          <w:noProof/>
        </w:rPr>
        <w:fldChar w:fldCharType="separate"/>
      </w:r>
      <w:r>
        <w:rPr>
          <w:noProof/>
        </w:rPr>
        <w:t>91</w:t>
      </w:r>
      <w:r>
        <w:rPr>
          <w:noProof/>
        </w:rPr>
        <w:fldChar w:fldCharType="end"/>
      </w:r>
    </w:p>
    <w:p w14:paraId="3101307F" w14:textId="0F09C8B1" w:rsidR="004F6C63" w:rsidRDefault="004F6C63">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_Toc138323372 \h </w:instrText>
      </w:r>
      <w:r>
        <w:rPr>
          <w:noProof/>
        </w:rPr>
      </w:r>
      <w:r>
        <w:rPr>
          <w:noProof/>
        </w:rPr>
        <w:fldChar w:fldCharType="separate"/>
      </w:r>
      <w:r>
        <w:rPr>
          <w:noProof/>
        </w:rPr>
        <w:t>91</w:t>
      </w:r>
      <w:r>
        <w:rPr>
          <w:noProof/>
        </w:rPr>
        <w:fldChar w:fldCharType="end"/>
      </w:r>
    </w:p>
    <w:p w14:paraId="15AE3D00" w14:textId="3D9A72A0" w:rsidR="004F6C63" w:rsidRDefault="004F6C63">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_Toc138323373 \h </w:instrText>
      </w:r>
      <w:r>
        <w:rPr>
          <w:noProof/>
        </w:rPr>
      </w:r>
      <w:r>
        <w:rPr>
          <w:noProof/>
        </w:rPr>
        <w:fldChar w:fldCharType="separate"/>
      </w:r>
      <w:r>
        <w:rPr>
          <w:noProof/>
        </w:rPr>
        <w:t>91</w:t>
      </w:r>
      <w:r>
        <w:rPr>
          <w:noProof/>
        </w:rPr>
        <w:fldChar w:fldCharType="end"/>
      </w:r>
    </w:p>
    <w:p w14:paraId="5866D9B4" w14:textId="142A3542" w:rsidR="004F6C63" w:rsidRDefault="004F6C63">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_Toc138323374 \h </w:instrText>
      </w:r>
      <w:r>
        <w:rPr>
          <w:noProof/>
        </w:rPr>
      </w:r>
      <w:r>
        <w:rPr>
          <w:noProof/>
        </w:rPr>
        <w:fldChar w:fldCharType="separate"/>
      </w:r>
      <w:r>
        <w:rPr>
          <w:noProof/>
        </w:rPr>
        <w:t>91</w:t>
      </w:r>
      <w:r>
        <w:rPr>
          <w:noProof/>
        </w:rPr>
        <w:fldChar w:fldCharType="end"/>
      </w:r>
    </w:p>
    <w:p w14:paraId="7CBAAAC6" w14:textId="2B01D72B" w:rsidR="004F6C63" w:rsidRDefault="004F6C63">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_Toc138323375 \h </w:instrText>
      </w:r>
      <w:r>
        <w:rPr>
          <w:noProof/>
        </w:rPr>
      </w:r>
      <w:r>
        <w:rPr>
          <w:noProof/>
        </w:rPr>
        <w:fldChar w:fldCharType="separate"/>
      </w:r>
      <w:r>
        <w:rPr>
          <w:noProof/>
        </w:rPr>
        <w:t>91</w:t>
      </w:r>
      <w:r>
        <w:rPr>
          <w:noProof/>
        </w:rPr>
        <w:fldChar w:fldCharType="end"/>
      </w:r>
    </w:p>
    <w:p w14:paraId="20366CB6" w14:textId="0F294893" w:rsidR="004F6C63" w:rsidRDefault="004F6C63">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_Toc138323376 \h </w:instrText>
      </w:r>
      <w:r>
        <w:rPr>
          <w:noProof/>
        </w:rPr>
      </w:r>
      <w:r>
        <w:rPr>
          <w:noProof/>
        </w:rPr>
        <w:fldChar w:fldCharType="separate"/>
      </w:r>
      <w:r>
        <w:rPr>
          <w:noProof/>
        </w:rPr>
        <w:t>91</w:t>
      </w:r>
      <w:r>
        <w:rPr>
          <w:noProof/>
        </w:rPr>
        <w:fldChar w:fldCharType="end"/>
      </w:r>
    </w:p>
    <w:p w14:paraId="62F5427B" w14:textId="4993CFFE" w:rsidR="004F6C63" w:rsidRDefault="004F6C63">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_Toc138323377 \h </w:instrText>
      </w:r>
      <w:r>
        <w:rPr>
          <w:noProof/>
        </w:rPr>
      </w:r>
      <w:r>
        <w:rPr>
          <w:noProof/>
        </w:rPr>
        <w:fldChar w:fldCharType="separate"/>
      </w:r>
      <w:r>
        <w:rPr>
          <w:noProof/>
        </w:rPr>
        <w:t>92</w:t>
      </w:r>
      <w:r>
        <w:rPr>
          <w:noProof/>
        </w:rPr>
        <w:fldChar w:fldCharType="end"/>
      </w:r>
    </w:p>
    <w:p w14:paraId="760443A5" w14:textId="2E56FDDD" w:rsidR="004F6C63" w:rsidRDefault="004F6C63">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_Toc138323378 \h </w:instrText>
      </w:r>
      <w:r>
        <w:rPr>
          <w:noProof/>
        </w:rPr>
      </w:r>
      <w:r>
        <w:rPr>
          <w:noProof/>
        </w:rPr>
        <w:fldChar w:fldCharType="separate"/>
      </w:r>
      <w:r>
        <w:rPr>
          <w:noProof/>
        </w:rPr>
        <w:t>92</w:t>
      </w:r>
      <w:r>
        <w:rPr>
          <w:noProof/>
        </w:rPr>
        <w:fldChar w:fldCharType="end"/>
      </w:r>
    </w:p>
    <w:p w14:paraId="1CA3FE6A" w14:textId="2DF4AF0A" w:rsidR="004F6C63" w:rsidRDefault="004F6C63">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_Toc138323379 \h </w:instrText>
      </w:r>
      <w:r>
        <w:rPr>
          <w:noProof/>
        </w:rPr>
      </w:r>
      <w:r>
        <w:rPr>
          <w:noProof/>
        </w:rPr>
        <w:fldChar w:fldCharType="separate"/>
      </w:r>
      <w:r>
        <w:rPr>
          <w:noProof/>
        </w:rPr>
        <w:t>92</w:t>
      </w:r>
      <w:r>
        <w:rPr>
          <w:noProof/>
        </w:rPr>
        <w:fldChar w:fldCharType="end"/>
      </w:r>
    </w:p>
    <w:p w14:paraId="5A63EA85" w14:textId="0A07C012" w:rsidR="004F6C63" w:rsidRDefault="004F6C63">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_Toc138323380 \h </w:instrText>
      </w:r>
      <w:r>
        <w:rPr>
          <w:noProof/>
        </w:rPr>
      </w:r>
      <w:r>
        <w:rPr>
          <w:noProof/>
        </w:rPr>
        <w:fldChar w:fldCharType="separate"/>
      </w:r>
      <w:r>
        <w:rPr>
          <w:noProof/>
        </w:rPr>
        <w:t>92</w:t>
      </w:r>
      <w:r>
        <w:rPr>
          <w:noProof/>
        </w:rPr>
        <w:fldChar w:fldCharType="end"/>
      </w:r>
    </w:p>
    <w:p w14:paraId="4628CB21" w14:textId="24403CE9" w:rsidR="004F6C63" w:rsidRDefault="004F6C63">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_Toc138323381 \h </w:instrText>
      </w:r>
      <w:r>
        <w:rPr>
          <w:noProof/>
        </w:rPr>
      </w:r>
      <w:r>
        <w:rPr>
          <w:noProof/>
        </w:rPr>
        <w:fldChar w:fldCharType="separate"/>
      </w:r>
      <w:r>
        <w:rPr>
          <w:noProof/>
        </w:rPr>
        <w:t>92</w:t>
      </w:r>
      <w:r>
        <w:rPr>
          <w:noProof/>
        </w:rPr>
        <w:fldChar w:fldCharType="end"/>
      </w:r>
    </w:p>
    <w:p w14:paraId="26059086" w14:textId="7CF9139F" w:rsidR="004F6C63" w:rsidRDefault="004F6C63">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_Toc138323382 \h </w:instrText>
      </w:r>
      <w:r>
        <w:rPr>
          <w:noProof/>
        </w:rPr>
      </w:r>
      <w:r>
        <w:rPr>
          <w:noProof/>
        </w:rPr>
        <w:fldChar w:fldCharType="separate"/>
      </w:r>
      <w:r>
        <w:rPr>
          <w:noProof/>
        </w:rPr>
        <w:t>93</w:t>
      </w:r>
      <w:r>
        <w:rPr>
          <w:noProof/>
        </w:rPr>
        <w:fldChar w:fldCharType="end"/>
      </w:r>
    </w:p>
    <w:p w14:paraId="3E862EDC" w14:textId="5396259D" w:rsidR="004F6C63" w:rsidRDefault="004F6C63">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_Toc138323383 \h </w:instrText>
      </w:r>
      <w:r>
        <w:rPr>
          <w:noProof/>
        </w:rPr>
      </w:r>
      <w:r>
        <w:rPr>
          <w:noProof/>
        </w:rPr>
        <w:fldChar w:fldCharType="separate"/>
      </w:r>
      <w:r>
        <w:rPr>
          <w:noProof/>
        </w:rPr>
        <w:t>94</w:t>
      </w:r>
      <w:r>
        <w:rPr>
          <w:noProof/>
        </w:rPr>
        <w:fldChar w:fldCharType="end"/>
      </w:r>
    </w:p>
    <w:p w14:paraId="3CC08105" w14:textId="176A427F" w:rsidR="004F6C63" w:rsidRDefault="004F6C63">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_Toc138323384 \h </w:instrText>
      </w:r>
      <w:r>
        <w:rPr>
          <w:noProof/>
        </w:rPr>
      </w:r>
      <w:r>
        <w:rPr>
          <w:noProof/>
        </w:rPr>
        <w:fldChar w:fldCharType="separate"/>
      </w:r>
      <w:r>
        <w:rPr>
          <w:noProof/>
        </w:rPr>
        <w:t>94</w:t>
      </w:r>
      <w:r>
        <w:rPr>
          <w:noProof/>
        </w:rPr>
        <w:fldChar w:fldCharType="end"/>
      </w:r>
    </w:p>
    <w:p w14:paraId="40226127" w14:textId="226E20C5" w:rsidR="004F6C63" w:rsidRDefault="004F6C63">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_Toc138323385 \h </w:instrText>
      </w:r>
      <w:r>
        <w:rPr>
          <w:noProof/>
        </w:rPr>
      </w:r>
      <w:r>
        <w:rPr>
          <w:noProof/>
        </w:rPr>
        <w:fldChar w:fldCharType="separate"/>
      </w:r>
      <w:r>
        <w:rPr>
          <w:noProof/>
        </w:rPr>
        <w:t>94</w:t>
      </w:r>
      <w:r>
        <w:rPr>
          <w:noProof/>
        </w:rPr>
        <w:fldChar w:fldCharType="end"/>
      </w:r>
    </w:p>
    <w:p w14:paraId="01F5E1D3" w14:textId="48A41DAC" w:rsidR="004F6C63" w:rsidRDefault="004F6C63">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notifyFileReady</w:t>
      </w:r>
      <w:r>
        <w:rPr>
          <w:noProof/>
        </w:rPr>
        <w:tab/>
      </w:r>
      <w:r>
        <w:rPr>
          <w:noProof/>
        </w:rPr>
        <w:fldChar w:fldCharType="begin" w:fldLock="1"/>
      </w:r>
      <w:r>
        <w:rPr>
          <w:noProof/>
        </w:rPr>
        <w:instrText xml:space="preserve"> PAGEREF _Toc138323386 \h </w:instrText>
      </w:r>
      <w:r>
        <w:rPr>
          <w:noProof/>
        </w:rPr>
      </w:r>
      <w:r>
        <w:rPr>
          <w:noProof/>
        </w:rPr>
        <w:fldChar w:fldCharType="separate"/>
      </w:r>
      <w:r>
        <w:rPr>
          <w:noProof/>
        </w:rPr>
        <w:t>94</w:t>
      </w:r>
      <w:r>
        <w:rPr>
          <w:noProof/>
        </w:rPr>
        <w:fldChar w:fldCharType="end"/>
      </w:r>
    </w:p>
    <w:p w14:paraId="50E50829" w14:textId="04D0A31D" w:rsidR="004F6C63" w:rsidRDefault="004F6C63">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_Toc138323387 \h </w:instrText>
      </w:r>
      <w:r>
        <w:rPr>
          <w:noProof/>
        </w:rPr>
      </w:r>
      <w:r>
        <w:rPr>
          <w:noProof/>
        </w:rPr>
        <w:fldChar w:fldCharType="separate"/>
      </w:r>
      <w:r>
        <w:rPr>
          <w:noProof/>
        </w:rPr>
        <w:t>94</w:t>
      </w:r>
      <w:r>
        <w:rPr>
          <w:noProof/>
        </w:rPr>
        <w:fldChar w:fldCharType="end"/>
      </w:r>
    </w:p>
    <w:p w14:paraId="7D76E2B0" w14:textId="31CE4D7D" w:rsidR="004F6C63" w:rsidRDefault="004F6C63">
      <w:pPr>
        <w:pStyle w:val="TOC5"/>
        <w:rPr>
          <w:rFonts w:asciiTheme="minorHAnsi" w:eastAsiaTheme="minorEastAsia" w:hAnsiTheme="minorHAnsi" w:cstheme="minorBidi"/>
          <w:noProof/>
          <w:sz w:val="22"/>
          <w:szCs w:val="22"/>
          <w:lang w:eastAsia="en-GB"/>
        </w:rPr>
      </w:pPr>
      <w:r w:rsidRPr="00F10342">
        <w:rPr>
          <w:noProof/>
          <w:lang w:val="fr-FR"/>
        </w:rPr>
        <w:t>11.6.1.1.2</w:t>
      </w:r>
      <w:r>
        <w:rPr>
          <w:rFonts w:asciiTheme="minorHAnsi" w:eastAsiaTheme="minorEastAsia" w:hAnsiTheme="minorHAnsi" w:cstheme="minorBidi"/>
          <w:noProof/>
          <w:sz w:val="22"/>
          <w:szCs w:val="22"/>
          <w:lang w:eastAsia="en-GB"/>
        </w:rPr>
        <w:tab/>
      </w:r>
      <w:r w:rsidRPr="00F10342">
        <w:rPr>
          <w:noProof/>
          <w:lang w:val="en-US"/>
        </w:rPr>
        <w:t>Input parameters</w:t>
      </w:r>
      <w:r>
        <w:rPr>
          <w:noProof/>
        </w:rPr>
        <w:tab/>
      </w:r>
      <w:r>
        <w:rPr>
          <w:noProof/>
        </w:rPr>
        <w:fldChar w:fldCharType="begin" w:fldLock="1"/>
      </w:r>
      <w:r>
        <w:rPr>
          <w:noProof/>
        </w:rPr>
        <w:instrText xml:space="preserve"> PAGEREF _Toc138323388 \h </w:instrText>
      </w:r>
      <w:r>
        <w:rPr>
          <w:noProof/>
        </w:rPr>
      </w:r>
      <w:r>
        <w:rPr>
          <w:noProof/>
        </w:rPr>
        <w:fldChar w:fldCharType="separate"/>
      </w:r>
      <w:r>
        <w:rPr>
          <w:noProof/>
        </w:rPr>
        <w:t>95</w:t>
      </w:r>
      <w:r>
        <w:rPr>
          <w:noProof/>
        </w:rPr>
        <w:fldChar w:fldCharType="end"/>
      </w:r>
    </w:p>
    <w:p w14:paraId="54E369F4" w14:textId="4F1A8D68" w:rsidR="004F6C63" w:rsidRDefault="004F6C63">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notifyFilePreparationError</w:t>
      </w:r>
      <w:r>
        <w:rPr>
          <w:noProof/>
        </w:rPr>
        <w:tab/>
      </w:r>
      <w:r>
        <w:rPr>
          <w:noProof/>
        </w:rPr>
        <w:fldChar w:fldCharType="begin" w:fldLock="1"/>
      </w:r>
      <w:r>
        <w:rPr>
          <w:noProof/>
        </w:rPr>
        <w:instrText xml:space="preserve"> PAGEREF _Toc138323389 \h </w:instrText>
      </w:r>
      <w:r>
        <w:rPr>
          <w:noProof/>
        </w:rPr>
      </w:r>
      <w:r>
        <w:rPr>
          <w:noProof/>
        </w:rPr>
        <w:fldChar w:fldCharType="separate"/>
      </w:r>
      <w:r>
        <w:rPr>
          <w:noProof/>
        </w:rPr>
        <w:t>97</w:t>
      </w:r>
      <w:r>
        <w:rPr>
          <w:noProof/>
        </w:rPr>
        <w:fldChar w:fldCharType="end"/>
      </w:r>
    </w:p>
    <w:p w14:paraId="3364A4C3" w14:textId="7A71015E" w:rsidR="004F6C63" w:rsidRDefault="004F6C63">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_Toc138323390 \h </w:instrText>
      </w:r>
      <w:r>
        <w:rPr>
          <w:noProof/>
        </w:rPr>
      </w:r>
      <w:r>
        <w:rPr>
          <w:noProof/>
        </w:rPr>
        <w:fldChar w:fldCharType="separate"/>
      </w:r>
      <w:r>
        <w:rPr>
          <w:noProof/>
        </w:rPr>
        <w:t>97</w:t>
      </w:r>
      <w:r>
        <w:rPr>
          <w:noProof/>
        </w:rPr>
        <w:fldChar w:fldCharType="end"/>
      </w:r>
    </w:p>
    <w:p w14:paraId="37118EA1" w14:textId="53C7C5D3" w:rsidR="004F6C63" w:rsidRDefault="004F6C63">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_Toc138323391 \h </w:instrText>
      </w:r>
      <w:r>
        <w:rPr>
          <w:noProof/>
        </w:rPr>
      </w:r>
      <w:r>
        <w:rPr>
          <w:noProof/>
        </w:rPr>
        <w:fldChar w:fldCharType="separate"/>
      </w:r>
      <w:r>
        <w:rPr>
          <w:noProof/>
        </w:rPr>
        <w:t>98</w:t>
      </w:r>
      <w:r>
        <w:rPr>
          <w:noProof/>
        </w:rPr>
        <w:fldChar w:fldCharType="end"/>
      </w:r>
    </w:p>
    <w:p w14:paraId="37997C66" w14:textId="39907D85" w:rsidR="004F6C63" w:rsidRDefault="004F6C63">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subscribe</w:t>
      </w:r>
      <w:r>
        <w:rPr>
          <w:noProof/>
        </w:rPr>
        <w:tab/>
      </w:r>
      <w:r>
        <w:rPr>
          <w:noProof/>
        </w:rPr>
        <w:fldChar w:fldCharType="begin" w:fldLock="1"/>
      </w:r>
      <w:r>
        <w:rPr>
          <w:noProof/>
        </w:rPr>
        <w:instrText xml:space="preserve"> PAGEREF _Toc138323392 \h </w:instrText>
      </w:r>
      <w:r>
        <w:rPr>
          <w:noProof/>
        </w:rPr>
      </w:r>
      <w:r>
        <w:rPr>
          <w:noProof/>
        </w:rPr>
        <w:fldChar w:fldCharType="separate"/>
      </w:r>
      <w:r>
        <w:rPr>
          <w:noProof/>
        </w:rPr>
        <w:t>98</w:t>
      </w:r>
      <w:r>
        <w:rPr>
          <w:noProof/>
        </w:rPr>
        <w:fldChar w:fldCharType="end"/>
      </w:r>
    </w:p>
    <w:p w14:paraId="16461A97" w14:textId="3214A9E6" w:rsidR="004F6C63" w:rsidRDefault="004F6C63">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_Toc138323393 \h </w:instrText>
      </w:r>
      <w:r>
        <w:rPr>
          <w:noProof/>
        </w:rPr>
      </w:r>
      <w:r>
        <w:rPr>
          <w:noProof/>
        </w:rPr>
        <w:fldChar w:fldCharType="separate"/>
      </w:r>
      <w:r>
        <w:rPr>
          <w:noProof/>
        </w:rPr>
        <w:t>98</w:t>
      </w:r>
      <w:r>
        <w:rPr>
          <w:noProof/>
        </w:rPr>
        <w:fldChar w:fldCharType="end"/>
      </w:r>
    </w:p>
    <w:p w14:paraId="1A76DBEA" w14:textId="0B00CE94" w:rsidR="004F6C63" w:rsidRDefault="004F6C63">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_Toc138323394 \h </w:instrText>
      </w:r>
      <w:r>
        <w:rPr>
          <w:noProof/>
        </w:rPr>
      </w:r>
      <w:r>
        <w:rPr>
          <w:noProof/>
        </w:rPr>
        <w:fldChar w:fldCharType="separate"/>
      </w:r>
      <w:r>
        <w:rPr>
          <w:noProof/>
        </w:rPr>
        <w:t>98</w:t>
      </w:r>
      <w:r>
        <w:rPr>
          <w:noProof/>
        </w:rPr>
        <w:fldChar w:fldCharType="end"/>
      </w:r>
    </w:p>
    <w:p w14:paraId="5CDF574E" w14:textId="346F0E88" w:rsidR="004F6C63" w:rsidRDefault="004F6C63">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_Toc138323395 \h </w:instrText>
      </w:r>
      <w:r>
        <w:rPr>
          <w:noProof/>
        </w:rPr>
      </w:r>
      <w:r>
        <w:rPr>
          <w:noProof/>
        </w:rPr>
        <w:fldChar w:fldCharType="separate"/>
      </w:r>
      <w:r>
        <w:rPr>
          <w:noProof/>
        </w:rPr>
        <w:t>99</w:t>
      </w:r>
      <w:r>
        <w:rPr>
          <w:noProof/>
        </w:rPr>
        <w:fldChar w:fldCharType="end"/>
      </w:r>
    </w:p>
    <w:p w14:paraId="7F25271F" w14:textId="585D9935" w:rsidR="004F6C63" w:rsidRDefault="004F6C63">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_Toc138323396 \h </w:instrText>
      </w:r>
      <w:r>
        <w:rPr>
          <w:noProof/>
        </w:rPr>
      </w:r>
      <w:r>
        <w:rPr>
          <w:noProof/>
        </w:rPr>
        <w:fldChar w:fldCharType="separate"/>
      </w:r>
      <w:r>
        <w:rPr>
          <w:noProof/>
        </w:rPr>
        <w:t>99</w:t>
      </w:r>
      <w:r>
        <w:rPr>
          <w:noProof/>
        </w:rPr>
        <w:fldChar w:fldCharType="end"/>
      </w:r>
    </w:p>
    <w:p w14:paraId="4F5ABDA8" w14:textId="3E9F4EF2" w:rsidR="004F6C63" w:rsidRDefault="004F6C63">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unsubscribe</w:t>
      </w:r>
      <w:r>
        <w:rPr>
          <w:noProof/>
        </w:rPr>
        <w:tab/>
      </w:r>
      <w:r>
        <w:rPr>
          <w:noProof/>
        </w:rPr>
        <w:fldChar w:fldCharType="begin" w:fldLock="1"/>
      </w:r>
      <w:r>
        <w:rPr>
          <w:noProof/>
        </w:rPr>
        <w:instrText xml:space="preserve"> PAGEREF _Toc138323397 \h </w:instrText>
      </w:r>
      <w:r>
        <w:rPr>
          <w:noProof/>
        </w:rPr>
      </w:r>
      <w:r>
        <w:rPr>
          <w:noProof/>
        </w:rPr>
        <w:fldChar w:fldCharType="separate"/>
      </w:r>
      <w:r>
        <w:rPr>
          <w:noProof/>
        </w:rPr>
        <w:t>99</w:t>
      </w:r>
      <w:r>
        <w:rPr>
          <w:noProof/>
        </w:rPr>
        <w:fldChar w:fldCharType="end"/>
      </w:r>
    </w:p>
    <w:p w14:paraId="672AB75C" w14:textId="3D6B3373" w:rsidR="004F6C63" w:rsidRDefault="004F6C63">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_Toc138323398 \h </w:instrText>
      </w:r>
      <w:r>
        <w:rPr>
          <w:noProof/>
        </w:rPr>
      </w:r>
      <w:r>
        <w:rPr>
          <w:noProof/>
        </w:rPr>
        <w:fldChar w:fldCharType="separate"/>
      </w:r>
      <w:r>
        <w:rPr>
          <w:noProof/>
        </w:rPr>
        <w:t>99</w:t>
      </w:r>
      <w:r>
        <w:rPr>
          <w:noProof/>
        </w:rPr>
        <w:fldChar w:fldCharType="end"/>
      </w:r>
    </w:p>
    <w:p w14:paraId="6CC942C0" w14:textId="0D664A61" w:rsidR="004F6C63" w:rsidRDefault="004F6C63">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_Toc138323399 \h </w:instrText>
      </w:r>
      <w:r>
        <w:rPr>
          <w:noProof/>
        </w:rPr>
      </w:r>
      <w:r>
        <w:rPr>
          <w:noProof/>
        </w:rPr>
        <w:fldChar w:fldCharType="separate"/>
      </w:r>
      <w:r>
        <w:rPr>
          <w:noProof/>
        </w:rPr>
        <w:t>99</w:t>
      </w:r>
      <w:r>
        <w:rPr>
          <w:noProof/>
        </w:rPr>
        <w:fldChar w:fldCharType="end"/>
      </w:r>
    </w:p>
    <w:p w14:paraId="0012A309" w14:textId="2E3FD5CA" w:rsidR="004F6C63" w:rsidRDefault="004F6C63">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_Toc138323400 \h </w:instrText>
      </w:r>
      <w:r>
        <w:rPr>
          <w:noProof/>
        </w:rPr>
      </w:r>
      <w:r>
        <w:rPr>
          <w:noProof/>
        </w:rPr>
        <w:fldChar w:fldCharType="separate"/>
      </w:r>
      <w:r>
        <w:rPr>
          <w:noProof/>
        </w:rPr>
        <w:t>99</w:t>
      </w:r>
      <w:r>
        <w:rPr>
          <w:noProof/>
        </w:rPr>
        <w:fldChar w:fldCharType="end"/>
      </w:r>
    </w:p>
    <w:p w14:paraId="6605374E" w14:textId="641F2AA8" w:rsidR="004F6C63" w:rsidRDefault="004F6C63">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_Toc138323401 \h </w:instrText>
      </w:r>
      <w:r>
        <w:rPr>
          <w:noProof/>
        </w:rPr>
      </w:r>
      <w:r>
        <w:rPr>
          <w:noProof/>
        </w:rPr>
        <w:fldChar w:fldCharType="separate"/>
      </w:r>
      <w:r>
        <w:rPr>
          <w:noProof/>
        </w:rPr>
        <w:t>99</w:t>
      </w:r>
      <w:r>
        <w:rPr>
          <w:noProof/>
        </w:rPr>
        <w:fldChar w:fldCharType="end"/>
      </w:r>
    </w:p>
    <w:p w14:paraId="71279D86" w14:textId="5B137E29" w:rsidR="004F6C63" w:rsidRDefault="004F6C63">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listAvailableFiles</w:t>
      </w:r>
      <w:r>
        <w:rPr>
          <w:noProof/>
        </w:rPr>
        <w:tab/>
      </w:r>
      <w:r>
        <w:rPr>
          <w:noProof/>
        </w:rPr>
        <w:fldChar w:fldCharType="begin" w:fldLock="1"/>
      </w:r>
      <w:r>
        <w:rPr>
          <w:noProof/>
        </w:rPr>
        <w:instrText xml:space="preserve"> PAGEREF _Toc138323402 \h </w:instrText>
      </w:r>
      <w:r>
        <w:rPr>
          <w:noProof/>
        </w:rPr>
      </w:r>
      <w:r>
        <w:rPr>
          <w:noProof/>
        </w:rPr>
        <w:fldChar w:fldCharType="separate"/>
      </w:r>
      <w:r>
        <w:rPr>
          <w:noProof/>
        </w:rPr>
        <w:t>100</w:t>
      </w:r>
      <w:r>
        <w:rPr>
          <w:noProof/>
        </w:rPr>
        <w:fldChar w:fldCharType="end"/>
      </w:r>
    </w:p>
    <w:p w14:paraId="17D324A1" w14:textId="7A2F9762" w:rsidR="004F6C63" w:rsidRDefault="004F6C63">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_Toc138323403 \h </w:instrText>
      </w:r>
      <w:r>
        <w:rPr>
          <w:noProof/>
        </w:rPr>
      </w:r>
      <w:r>
        <w:rPr>
          <w:noProof/>
        </w:rPr>
        <w:fldChar w:fldCharType="separate"/>
      </w:r>
      <w:r>
        <w:rPr>
          <w:noProof/>
        </w:rPr>
        <w:t>100</w:t>
      </w:r>
      <w:r>
        <w:rPr>
          <w:noProof/>
        </w:rPr>
        <w:fldChar w:fldCharType="end"/>
      </w:r>
    </w:p>
    <w:p w14:paraId="1A30ED36" w14:textId="3A4FEBE4" w:rsidR="004F6C63" w:rsidRDefault="004F6C63">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_Toc138323404 \h </w:instrText>
      </w:r>
      <w:r>
        <w:rPr>
          <w:noProof/>
        </w:rPr>
      </w:r>
      <w:r>
        <w:rPr>
          <w:noProof/>
        </w:rPr>
        <w:fldChar w:fldCharType="separate"/>
      </w:r>
      <w:r>
        <w:rPr>
          <w:noProof/>
        </w:rPr>
        <w:t>100</w:t>
      </w:r>
      <w:r>
        <w:rPr>
          <w:noProof/>
        </w:rPr>
        <w:fldChar w:fldCharType="end"/>
      </w:r>
    </w:p>
    <w:p w14:paraId="6208F759" w14:textId="57B91B21" w:rsidR="004F6C63" w:rsidRDefault="004F6C63">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_Toc138323405 \h </w:instrText>
      </w:r>
      <w:r>
        <w:rPr>
          <w:noProof/>
        </w:rPr>
      </w:r>
      <w:r>
        <w:rPr>
          <w:noProof/>
        </w:rPr>
        <w:fldChar w:fldCharType="separate"/>
      </w:r>
      <w:r>
        <w:rPr>
          <w:noProof/>
        </w:rPr>
        <w:t>100</w:t>
      </w:r>
      <w:r>
        <w:rPr>
          <w:noProof/>
        </w:rPr>
        <w:fldChar w:fldCharType="end"/>
      </w:r>
    </w:p>
    <w:p w14:paraId="0D05FD28" w14:textId="2B275A5E" w:rsidR="004F6C63" w:rsidRDefault="004F6C63">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_Toc138323406 \h </w:instrText>
      </w:r>
      <w:r>
        <w:rPr>
          <w:noProof/>
        </w:rPr>
      </w:r>
      <w:r>
        <w:rPr>
          <w:noProof/>
        </w:rPr>
        <w:fldChar w:fldCharType="separate"/>
      </w:r>
      <w:r>
        <w:rPr>
          <w:noProof/>
        </w:rPr>
        <w:t>100</w:t>
      </w:r>
      <w:r>
        <w:rPr>
          <w:noProof/>
        </w:rPr>
        <w:fldChar w:fldCharType="end"/>
      </w:r>
    </w:p>
    <w:p w14:paraId="39CDA99E" w14:textId="2167250D" w:rsidR="004F6C63" w:rsidRDefault="004F6C63">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_Toc138323407 \h </w:instrText>
      </w:r>
      <w:r>
        <w:rPr>
          <w:noProof/>
        </w:rPr>
      </w:r>
      <w:r>
        <w:rPr>
          <w:noProof/>
        </w:rPr>
        <w:fldChar w:fldCharType="separate"/>
      </w:r>
      <w:r>
        <w:rPr>
          <w:noProof/>
        </w:rPr>
        <w:t>100</w:t>
      </w:r>
      <w:r>
        <w:rPr>
          <w:noProof/>
        </w:rPr>
        <w:fldChar w:fldCharType="end"/>
      </w:r>
    </w:p>
    <w:p w14:paraId="21F0F42F" w14:textId="6D83539B" w:rsidR="004F6C63" w:rsidRDefault="004F6C63">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_Toc138323408 \h </w:instrText>
      </w:r>
      <w:r>
        <w:rPr>
          <w:noProof/>
        </w:rPr>
      </w:r>
      <w:r>
        <w:rPr>
          <w:noProof/>
        </w:rPr>
        <w:fldChar w:fldCharType="separate"/>
      </w:r>
      <w:r>
        <w:rPr>
          <w:noProof/>
        </w:rPr>
        <w:t>101</w:t>
      </w:r>
      <w:r>
        <w:rPr>
          <w:noProof/>
        </w:rPr>
        <w:fldChar w:fldCharType="end"/>
      </w:r>
    </w:p>
    <w:p w14:paraId="33D46420" w14:textId="77B27A1E" w:rsidR="004F6C63" w:rsidRDefault="004F6C63">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_Toc138323409 \h </w:instrText>
      </w:r>
      <w:r>
        <w:rPr>
          <w:noProof/>
        </w:rPr>
      </w:r>
      <w:r>
        <w:rPr>
          <w:noProof/>
        </w:rPr>
        <w:fldChar w:fldCharType="separate"/>
      </w:r>
      <w:r>
        <w:rPr>
          <w:noProof/>
        </w:rPr>
        <w:t>101</w:t>
      </w:r>
      <w:r>
        <w:rPr>
          <w:noProof/>
        </w:rPr>
        <w:fldChar w:fldCharType="end"/>
      </w:r>
    </w:p>
    <w:p w14:paraId="7611EA2D" w14:textId="7A5CEF10" w:rsidR="004F6C63" w:rsidRDefault="004F6C63">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_Toc138323410 \h </w:instrText>
      </w:r>
      <w:r>
        <w:rPr>
          <w:noProof/>
        </w:rPr>
      </w:r>
      <w:r>
        <w:rPr>
          <w:noProof/>
        </w:rPr>
        <w:fldChar w:fldCharType="separate"/>
      </w:r>
      <w:r>
        <w:rPr>
          <w:noProof/>
        </w:rPr>
        <w:t>101</w:t>
      </w:r>
      <w:r>
        <w:rPr>
          <w:noProof/>
        </w:rPr>
        <w:fldChar w:fldCharType="end"/>
      </w:r>
    </w:p>
    <w:p w14:paraId="2851B649" w14:textId="33C1F661" w:rsidR="004F6C63" w:rsidRDefault="004F6C63">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_Toc138323411 \h </w:instrText>
      </w:r>
      <w:r>
        <w:rPr>
          <w:noProof/>
        </w:rPr>
      </w:r>
      <w:r>
        <w:rPr>
          <w:noProof/>
        </w:rPr>
        <w:fldChar w:fldCharType="separate"/>
      </w:r>
      <w:r>
        <w:rPr>
          <w:noProof/>
        </w:rPr>
        <w:t>101</w:t>
      </w:r>
      <w:r>
        <w:rPr>
          <w:noProof/>
        </w:rPr>
        <w:fldChar w:fldCharType="end"/>
      </w:r>
    </w:p>
    <w:p w14:paraId="61CAE4C3" w14:textId="7B3AB40B" w:rsidR="004F6C63" w:rsidRDefault="004F6C63">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_Toc138323412 \h </w:instrText>
      </w:r>
      <w:r>
        <w:rPr>
          <w:noProof/>
        </w:rPr>
      </w:r>
      <w:r>
        <w:rPr>
          <w:noProof/>
        </w:rPr>
        <w:fldChar w:fldCharType="separate"/>
      </w:r>
      <w:r>
        <w:rPr>
          <w:noProof/>
        </w:rPr>
        <w:t>101</w:t>
      </w:r>
      <w:r>
        <w:rPr>
          <w:noProof/>
        </w:rPr>
        <w:fldChar w:fldCharType="end"/>
      </w:r>
    </w:p>
    <w:p w14:paraId="3FB6E94D" w14:textId="677FCCF3" w:rsidR="004F6C63" w:rsidRDefault="004F6C63">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_Toc138323413 \h </w:instrText>
      </w:r>
      <w:r>
        <w:rPr>
          <w:noProof/>
        </w:rPr>
      </w:r>
      <w:r>
        <w:rPr>
          <w:noProof/>
        </w:rPr>
        <w:fldChar w:fldCharType="separate"/>
      </w:r>
      <w:r>
        <w:rPr>
          <w:noProof/>
        </w:rPr>
        <w:t>101</w:t>
      </w:r>
      <w:r>
        <w:rPr>
          <w:noProof/>
        </w:rPr>
        <w:fldChar w:fldCharType="end"/>
      </w:r>
    </w:p>
    <w:p w14:paraId="67210E5B" w14:textId="347925B1" w:rsidR="004F6C63" w:rsidRDefault="004F6C63">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_Toc138323414 \h </w:instrText>
      </w:r>
      <w:r>
        <w:rPr>
          <w:noProof/>
        </w:rPr>
      </w:r>
      <w:r>
        <w:rPr>
          <w:noProof/>
        </w:rPr>
        <w:fldChar w:fldCharType="separate"/>
      </w:r>
      <w:r>
        <w:rPr>
          <w:noProof/>
        </w:rPr>
        <w:t>101</w:t>
      </w:r>
      <w:r>
        <w:rPr>
          <w:noProof/>
        </w:rPr>
        <w:fldChar w:fldCharType="end"/>
      </w:r>
    </w:p>
    <w:p w14:paraId="7A309BA9" w14:textId="15D4C958" w:rsidR="004F6C63" w:rsidRDefault="004F6C63">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_Toc138323415 \h </w:instrText>
      </w:r>
      <w:r>
        <w:rPr>
          <w:noProof/>
        </w:rPr>
      </w:r>
      <w:r>
        <w:rPr>
          <w:noProof/>
        </w:rPr>
        <w:fldChar w:fldCharType="separate"/>
      </w:r>
      <w:r>
        <w:rPr>
          <w:noProof/>
        </w:rPr>
        <w:t>102</w:t>
      </w:r>
      <w:r>
        <w:rPr>
          <w:noProof/>
        </w:rPr>
        <w:fldChar w:fldCharType="end"/>
      </w:r>
    </w:p>
    <w:p w14:paraId="35D0A419" w14:textId="1262235D" w:rsidR="004F6C63" w:rsidRDefault="004F6C63">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_Toc138323416 \h </w:instrText>
      </w:r>
      <w:r>
        <w:rPr>
          <w:noProof/>
        </w:rPr>
      </w:r>
      <w:r>
        <w:rPr>
          <w:noProof/>
        </w:rPr>
        <w:fldChar w:fldCharType="separate"/>
      </w:r>
      <w:r>
        <w:rPr>
          <w:noProof/>
        </w:rPr>
        <w:t>102</w:t>
      </w:r>
      <w:r>
        <w:rPr>
          <w:noProof/>
        </w:rPr>
        <w:fldChar w:fldCharType="end"/>
      </w:r>
    </w:p>
    <w:p w14:paraId="203416BF" w14:textId="5F044496" w:rsidR="004F6C63" w:rsidRDefault="004F6C63">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_Toc138323417 \h </w:instrText>
      </w:r>
      <w:r>
        <w:rPr>
          <w:noProof/>
        </w:rPr>
      </w:r>
      <w:r>
        <w:rPr>
          <w:noProof/>
        </w:rPr>
        <w:fldChar w:fldCharType="separate"/>
      </w:r>
      <w:r>
        <w:rPr>
          <w:noProof/>
        </w:rPr>
        <w:t>103</w:t>
      </w:r>
      <w:r>
        <w:rPr>
          <w:noProof/>
        </w:rPr>
        <w:fldChar w:fldCharType="end"/>
      </w:r>
    </w:p>
    <w:p w14:paraId="095951B1" w14:textId="33DAEB3D" w:rsidR="004F6C63" w:rsidRDefault="004F6C63">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_Toc138323418 \h </w:instrText>
      </w:r>
      <w:r>
        <w:rPr>
          <w:noProof/>
        </w:rPr>
      </w:r>
      <w:r>
        <w:rPr>
          <w:noProof/>
        </w:rPr>
        <w:fldChar w:fldCharType="separate"/>
      </w:r>
      <w:r>
        <w:rPr>
          <w:noProof/>
        </w:rPr>
        <w:t>103</w:t>
      </w:r>
      <w:r>
        <w:rPr>
          <w:noProof/>
        </w:rPr>
        <w:fldChar w:fldCharType="end"/>
      </w:r>
    </w:p>
    <w:p w14:paraId="429F9E89" w14:textId="1ED9D205" w:rsidR="004F6C63" w:rsidRDefault="004F6C63">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_Toc138323419 \h </w:instrText>
      </w:r>
      <w:r>
        <w:rPr>
          <w:noProof/>
        </w:rPr>
      </w:r>
      <w:r>
        <w:rPr>
          <w:noProof/>
        </w:rPr>
        <w:fldChar w:fldCharType="separate"/>
      </w:r>
      <w:r>
        <w:rPr>
          <w:noProof/>
        </w:rPr>
        <w:t>104</w:t>
      </w:r>
      <w:r>
        <w:rPr>
          <w:noProof/>
        </w:rPr>
        <w:fldChar w:fldCharType="end"/>
      </w:r>
    </w:p>
    <w:p w14:paraId="0091C032" w14:textId="7F037EEF" w:rsidR="004F6C63" w:rsidRDefault="004F6C63">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_Toc138323420 \h </w:instrText>
      </w:r>
      <w:r>
        <w:rPr>
          <w:noProof/>
        </w:rPr>
      </w:r>
      <w:r>
        <w:rPr>
          <w:noProof/>
        </w:rPr>
        <w:fldChar w:fldCharType="separate"/>
      </w:r>
      <w:r>
        <w:rPr>
          <w:noProof/>
        </w:rPr>
        <w:t>104</w:t>
      </w:r>
      <w:r>
        <w:rPr>
          <w:noProof/>
        </w:rPr>
        <w:fldChar w:fldCharType="end"/>
      </w:r>
    </w:p>
    <w:p w14:paraId="7286EA25" w14:textId="48E9070C" w:rsidR="004F6C63" w:rsidRDefault="004F6C63">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_Toc138323421 \h </w:instrText>
      </w:r>
      <w:r>
        <w:rPr>
          <w:noProof/>
        </w:rPr>
      </w:r>
      <w:r>
        <w:rPr>
          <w:noProof/>
        </w:rPr>
        <w:fldChar w:fldCharType="separate"/>
      </w:r>
      <w:r>
        <w:rPr>
          <w:noProof/>
        </w:rPr>
        <w:t>104</w:t>
      </w:r>
      <w:r>
        <w:rPr>
          <w:noProof/>
        </w:rPr>
        <w:fldChar w:fldCharType="end"/>
      </w:r>
    </w:p>
    <w:p w14:paraId="3CD17F2F" w14:textId="5273CDF2" w:rsidR="004F6C63" w:rsidRDefault="004F6C63">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_Toc138323422 \h </w:instrText>
      </w:r>
      <w:r>
        <w:rPr>
          <w:noProof/>
        </w:rPr>
      </w:r>
      <w:r>
        <w:rPr>
          <w:noProof/>
        </w:rPr>
        <w:fldChar w:fldCharType="separate"/>
      </w:r>
      <w:r>
        <w:rPr>
          <w:noProof/>
        </w:rPr>
        <w:t>104</w:t>
      </w:r>
      <w:r>
        <w:rPr>
          <w:noProof/>
        </w:rPr>
        <w:fldChar w:fldCharType="end"/>
      </w:r>
    </w:p>
    <w:p w14:paraId="4C09091D" w14:textId="2AB4EF86" w:rsidR="004F6C63" w:rsidRDefault="004F6C63">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_Toc138323423 \h </w:instrText>
      </w:r>
      <w:r>
        <w:rPr>
          <w:noProof/>
        </w:rPr>
      </w:r>
      <w:r>
        <w:rPr>
          <w:noProof/>
        </w:rPr>
        <w:fldChar w:fldCharType="separate"/>
      </w:r>
      <w:r>
        <w:rPr>
          <w:noProof/>
        </w:rPr>
        <w:t>104</w:t>
      </w:r>
      <w:r>
        <w:rPr>
          <w:noProof/>
        </w:rPr>
        <w:fldChar w:fldCharType="end"/>
      </w:r>
    </w:p>
    <w:p w14:paraId="11AF6B9D" w14:textId="657672F2" w:rsidR="004F6C63" w:rsidRDefault="004F6C63">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_Toc138323424 \h </w:instrText>
      </w:r>
      <w:r>
        <w:rPr>
          <w:noProof/>
        </w:rPr>
      </w:r>
      <w:r>
        <w:rPr>
          <w:noProof/>
        </w:rPr>
        <w:fldChar w:fldCharType="separate"/>
      </w:r>
      <w:r>
        <w:rPr>
          <w:noProof/>
        </w:rPr>
        <w:t>105</w:t>
      </w:r>
      <w:r>
        <w:rPr>
          <w:noProof/>
        </w:rPr>
        <w:fldChar w:fldCharType="end"/>
      </w:r>
    </w:p>
    <w:p w14:paraId="11C023DB" w14:textId="60140C88" w:rsidR="004F6C63" w:rsidRDefault="004F6C63">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_Toc138323425 \h </w:instrText>
      </w:r>
      <w:r>
        <w:rPr>
          <w:noProof/>
        </w:rPr>
      </w:r>
      <w:r>
        <w:rPr>
          <w:noProof/>
        </w:rPr>
        <w:fldChar w:fldCharType="separate"/>
      </w:r>
      <w:r>
        <w:rPr>
          <w:noProof/>
        </w:rPr>
        <w:t>105</w:t>
      </w:r>
      <w:r>
        <w:rPr>
          <w:noProof/>
        </w:rPr>
        <w:fldChar w:fldCharType="end"/>
      </w:r>
    </w:p>
    <w:p w14:paraId="132C366B" w14:textId="060B7800" w:rsidR="004F6C63" w:rsidRDefault="004F6C63">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_Toc138323426 \h </w:instrText>
      </w:r>
      <w:r>
        <w:rPr>
          <w:noProof/>
        </w:rPr>
      </w:r>
      <w:r>
        <w:rPr>
          <w:noProof/>
        </w:rPr>
        <w:fldChar w:fldCharType="separate"/>
      </w:r>
      <w:r>
        <w:rPr>
          <w:noProof/>
        </w:rPr>
        <w:t>105</w:t>
      </w:r>
      <w:r>
        <w:rPr>
          <w:noProof/>
        </w:rPr>
        <w:fldChar w:fldCharType="end"/>
      </w:r>
    </w:p>
    <w:p w14:paraId="223060A5" w14:textId="6E3C69C7" w:rsidR="004F6C63" w:rsidRDefault="004F6C63">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_Toc138323427 \h </w:instrText>
      </w:r>
      <w:r>
        <w:rPr>
          <w:noProof/>
        </w:rPr>
      </w:r>
      <w:r>
        <w:rPr>
          <w:noProof/>
        </w:rPr>
        <w:fldChar w:fldCharType="separate"/>
      </w:r>
      <w:r>
        <w:rPr>
          <w:noProof/>
        </w:rPr>
        <w:t>105</w:t>
      </w:r>
      <w:r>
        <w:rPr>
          <w:noProof/>
        </w:rPr>
        <w:fldChar w:fldCharType="end"/>
      </w:r>
    </w:p>
    <w:p w14:paraId="34F84F24" w14:textId="7D6E6C16" w:rsidR="004F6C63" w:rsidRDefault="004F6C63">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_Toc138323428 \h </w:instrText>
      </w:r>
      <w:r>
        <w:rPr>
          <w:noProof/>
        </w:rPr>
      </w:r>
      <w:r>
        <w:rPr>
          <w:noProof/>
        </w:rPr>
        <w:fldChar w:fldCharType="separate"/>
      </w:r>
      <w:r>
        <w:rPr>
          <w:noProof/>
        </w:rPr>
        <w:t>105</w:t>
      </w:r>
      <w:r>
        <w:rPr>
          <w:noProof/>
        </w:rPr>
        <w:fldChar w:fldCharType="end"/>
      </w:r>
    </w:p>
    <w:p w14:paraId="3500F092" w14:textId="48156D8A" w:rsidR="004F6C63" w:rsidRDefault="004F6C63">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_Toc138323429 \h </w:instrText>
      </w:r>
      <w:r>
        <w:rPr>
          <w:noProof/>
        </w:rPr>
      </w:r>
      <w:r>
        <w:rPr>
          <w:noProof/>
        </w:rPr>
        <w:fldChar w:fldCharType="separate"/>
      </w:r>
      <w:r>
        <w:rPr>
          <w:noProof/>
        </w:rPr>
        <w:t>106</w:t>
      </w:r>
      <w:r>
        <w:rPr>
          <w:noProof/>
        </w:rPr>
        <w:fldChar w:fldCharType="end"/>
      </w:r>
    </w:p>
    <w:p w14:paraId="0019D860" w14:textId="37166626" w:rsidR="004F6C63" w:rsidRDefault="004F6C63">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_Toc138323430 \h </w:instrText>
      </w:r>
      <w:r>
        <w:rPr>
          <w:noProof/>
        </w:rPr>
      </w:r>
      <w:r>
        <w:rPr>
          <w:noProof/>
        </w:rPr>
        <w:fldChar w:fldCharType="separate"/>
      </w:r>
      <w:r>
        <w:rPr>
          <w:noProof/>
        </w:rPr>
        <w:t>106</w:t>
      </w:r>
      <w:r>
        <w:rPr>
          <w:noProof/>
        </w:rPr>
        <w:fldChar w:fldCharType="end"/>
      </w:r>
    </w:p>
    <w:p w14:paraId="7A8E8B5A" w14:textId="5D083E39" w:rsidR="004F6C63" w:rsidRDefault="004F6C63">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_Toc138323431 \h </w:instrText>
      </w:r>
      <w:r>
        <w:rPr>
          <w:noProof/>
        </w:rPr>
      </w:r>
      <w:r>
        <w:rPr>
          <w:noProof/>
        </w:rPr>
        <w:fldChar w:fldCharType="separate"/>
      </w:r>
      <w:r>
        <w:rPr>
          <w:noProof/>
        </w:rPr>
        <w:t>106</w:t>
      </w:r>
      <w:r>
        <w:rPr>
          <w:noProof/>
        </w:rPr>
        <w:fldChar w:fldCharType="end"/>
      </w:r>
    </w:p>
    <w:p w14:paraId="4984E98B" w14:textId="11E7F844" w:rsidR="004F6C63" w:rsidRDefault="004F6C63">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_Toc138323432 \h </w:instrText>
      </w:r>
      <w:r>
        <w:rPr>
          <w:noProof/>
        </w:rPr>
      </w:r>
      <w:r>
        <w:rPr>
          <w:noProof/>
        </w:rPr>
        <w:fldChar w:fldCharType="separate"/>
      </w:r>
      <w:r>
        <w:rPr>
          <w:noProof/>
        </w:rPr>
        <w:t>106</w:t>
      </w:r>
      <w:r>
        <w:rPr>
          <w:noProof/>
        </w:rPr>
        <w:fldChar w:fldCharType="end"/>
      </w:r>
    </w:p>
    <w:p w14:paraId="0B0045B4" w14:textId="0ABA9339" w:rsidR="004F6C63" w:rsidRDefault="004F6C63">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_Toc138323433 \h </w:instrText>
      </w:r>
      <w:r>
        <w:rPr>
          <w:noProof/>
        </w:rPr>
      </w:r>
      <w:r>
        <w:rPr>
          <w:noProof/>
        </w:rPr>
        <w:fldChar w:fldCharType="separate"/>
      </w:r>
      <w:r>
        <w:rPr>
          <w:noProof/>
        </w:rPr>
        <w:t>106</w:t>
      </w:r>
      <w:r>
        <w:rPr>
          <w:noProof/>
        </w:rPr>
        <w:fldChar w:fldCharType="end"/>
      </w:r>
    </w:p>
    <w:p w14:paraId="247EB374" w14:textId="6D0095D3" w:rsidR="004F6C63" w:rsidRDefault="004F6C63">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_Toc138323434 \h </w:instrText>
      </w:r>
      <w:r>
        <w:rPr>
          <w:noProof/>
        </w:rPr>
      </w:r>
      <w:r>
        <w:rPr>
          <w:noProof/>
        </w:rPr>
        <w:fldChar w:fldCharType="separate"/>
      </w:r>
      <w:r>
        <w:rPr>
          <w:noProof/>
        </w:rPr>
        <w:t>107</w:t>
      </w:r>
      <w:r>
        <w:rPr>
          <w:noProof/>
        </w:rPr>
        <w:fldChar w:fldCharType="end"/>
      </w:r>
    </w:p>
    <w:p w14:paraId="2BB7314C" w14:textId="7BA80DDF" w:rsidR="004F6C63" w:rsidRDefault="004F6C63">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_Toc138323435 \h </w:instrText>
      </w:r>
      <w:r>
        <w:rPr>
          <w:noProof/>
        </w:rPr>
      </w:r>
      <w:r>
        <w:rPr>
          <w:noProof/>
        </w:rPr>
        <w:fldChar w:fldCharType="separate"/>
      </w:r>
      <w:r>
        <w:rPr>
          <w:noProof/>
        </w:rPr>
        <w:t>109</w:t>
      </w:r>
      <w:r>
        <w:rPr>
          <w:noProof/>
        </w:rPr>
        <w:fldChar w:fldCharType="end"/>
      </w:r>
    </w:p>
    <w:p w14:paraId="2DEB0761" w14:textId="7740B5E6" w:rsidR="004F6C63" w:rsidRDefault="004F6C63">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_Toc138323436 \h </w:instrText>
      </w:r>
      <w:r>
        <w:rPr>
          <w:noProof/>
        </w:rPr>
      </w:r>
      <w:r>
        <w:rPr>
          <w:noProof/>
        </w:rPr>
        <w:fldChar w:fldCharType="separate"/>
      </w:r>
      <w:r>
        <w:rPr>
          <w:noProof/>
        </w:rPr>
        <w:t>109</w:t>
      </w:r>
      <w:r>
        <w:rPr>
          <w:noProof/>
        </w:rPr>
        <w:fldChar w:fldCharType="end"/>
      </w:r>
    </w:p>
    <w:p w14:paraId="2C86D4C1" w14:textId="4B15BC82" w:rsidR="004F6C63" w:rsidRDefault="004F6C63">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_Toc138323437 \h </w:instrText>
      </w:r>
      <w:r>
        <w:rPr>
          <w:noProof/>
        </w:rPr>
      </w:r>
      <w:r>
        <w:rPr>
          <w:noProof/>
        </w:rPr>
        <w:fldChar w:fldCharType="separate"/>
      </w:r>
      <w:r>
        <w:rPr>
          <w:noProof/>
        </w:rPr>
        <w:t>109</w:t>
      </w:r>
      <w:r>
        <w:rPr>
          <w:noProof/>
        </w:rPr>
        <w:fldChar w:fldCharType="end"/>
      </w:r>
    </w:p>
    <w:p w14:paraId="4B9CB2A6" w14:textId="5104619B" w:rsidR="004F6C63" w:rsidRDefault="004F6C63">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_Toc138323438 \h </w:instrText>
      </w:r>
      <w:r>
        <w:rPr>
          <w:noProof/>
        </w:rPr>
      </w:r>
      <w:r>
        <w:rPr>
          <w:noProof/>
        </w:rPr>
        <w:fldChar w:fldCharType="separate"/>
      </w:r>
      <w:r>
        <w:rPr>
          <w:noProof/>
        </w:rPr>
        <w:t>109</w:t>
      </w:r>
      <w:r>
        <w:rPr>
          <w:noProof/>
        </w:rPr>
        <w:fldChar w:fldCharType="end"/>
      </w:r>
    </w:p>
    <w:p w14:paraId="557E6F88" w14:textId="3509BB8C" w:rsidR="004F6C63" w:rsidRDefault="004F6C63">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_Toc138323439 \h </w:instrText>
      </w:r>
      <w:r>
        <w:rPr>
          <w:noProof/>
        </w:rPr>
      </w:r>
      <w:r>
        <w:rPr>
          <w:noProof/>
        </w:rPr>
        <w:fldChar w:fldCharType="separate"/>
      </w:r>
      <w:r>
        <w:rPr>
          <w:noProof/>
        </w:rPr>
        <w:t>109</w:t>
      </w:r>
      <w:r>
        <w:rPr>
          <w:noProof/>
        </w:rPr>
        <w:fldChar w:fldCharType="end"/>
      </w:r>
    </w:p>
    <w:p w14:paraId="6E899D74" w14:textId="31E7BF82" w:rsidR="004F6C63" w:rsidRDefault="004F6C63">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_Toc138323440 \h </w:instrText>
      </w:r>
      <w:r>
        <w:rPr>
          <w:noProof/>
        </w:rPr>
      </w:r>
      <w:r>
        <w:rPr>
          <w:noProof/>
        </w:rPr>
        <w:fldChar w:fldCharType="separate"/>
      </w:r>
      <w:r>
        <w:rPr>
          <w:noProof/>
        </w:rPr>
        <w:t>109</w:t>
      </w:r>
      <w:r>
        <w:rPr>
          <w:noProof/>
        </w:rPr>
        <w:fldChar w:fldCharType="end"/>
      </w:r>
    </w:p>
    <w:p w14:paraId="306A5E4F" w14:textId="27DF3EA5" w:rsidR="004F6C63" w:rsidRDefault="004F6C63">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_Toc138323441 \h </w:instrText>
      </w:r>
      <w:r>
        <w:rPr>
          <w:noProof/>
        </w:rPr>
      </w:r>
      <w:r>
        <w:rPr>
          <w:noProof/>
        </w:rPr>
        <w:fldChar w:fldCharType="separate"/>
      </w:r>
      <w:r>
        <w:rPr>
          <w:noProof/>
        </w:rPr>
        <w:t>110</w:t>
      </w:r>
      <w:r>
        <w:rPr>
          <w:noProof/>
        </w:rPr>
        <w:fldChar w:fldCharType="end"/>
      </w:r>
    </w:p>
    <w:p w14:paraId="7BB0B737" w14:textId="13F172F6" w:rsidR="004F6C63" w:rsidRDefault="004F6C63">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_Toc138323442 \h </w:instrText>
      </w:r>
      <w:r>
        <w:rPr>
          <w:noProof/>
        </w:rPr>
      </w:r>
      <w:r>
        <w:rPr>
          <w:noProof/>
        </w:rPr>
        <w:fldChar w:fldCharType="separate"/>
      </w:r>
      <w:r>
        <w:rPr>
          <w:noProof/>
        </w:rPr>
        <w:t>110</w:t>
      </w:r>
      <w:r>
        <w:rPr>
          <w:noProof/>
        </w:rPr>
        <w:fldChar w:fldCharType="end"/>
      </w:r>
    </w:p>
    <w:p w14:paraId="4571B3DD" w14:textId="16E833BF" w:rsidR="004F6C63" w:rsidRDefault="004F6C63">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_Toc138323443 \h </w:instrText>
      </w:r>
      <w:r>
        <w:rPr>
          <w:noProof/>
        </w:rPr>
      </w:r>
      <w:r>
        <w:rPr>
          <w:noProof/>
        </w:rPr>
        <w:fldChar w:fldCharType="separate"/>
      </w:r>
      <w:r>
        <w:rPr>
          <w:noProof/>
        </w:rPr>
        <w:t>111</w:t>
      </w:r>
      <w:r>
        <w:rPr>
          <w:noProof/>
        </w:rPr>
        <w:fldChar w:fldCharType="end"/>
      </w:r>
    </w:p>
    <w:p w14:paraId="360DFAEE" w14:textId="0CE13FB0" w:rsidR="004F6C63" w:rsidRDefault="004F6C63">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_Toc138323444 \h </w:instrText>
      </w:r>
      <w:r>
        <w:rPr>
          <w:noProof/>
        </w:rPr>
      </w:r>
      <w:r>
        <w:rPr>
          <w:noProof/>
        </w:rPr>
        <w:fldChar w:fldCharType="separate"/>
      </w:r>
      <w:r>
        <w:rPr>
          <w:noProof/>
        </w:rPr>
        <w:t>111</w:t>
      </w:r>
      <w:r>
        <w:rPr>
          <w:noProof/>
        </w:rPr>
        <w:fldChar w:fldCharType="end"/>
      </w:r>
    </w:p>
    <w:p w14:paraId="5160478A" w14:textId="1A120376" w:rsidR="004F6C63" w:rsidRDefault="004F6C63">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_Toc138323445 \h </w:instrText>
      </w:r>
      <w:r>
        <w:rPr>
          <w:noProof/>
        </w:rPr>
      </w:r>
      <w:r>
        <w:rPr>
          <w:noProof/>
        </w:rPr>
        <w:fldChar w:fldCharType="separate"/>
      </w:r>
      <w:r>
        <w:rPr>
          <w:noProof/>
        </w:rPr>
        <w:t>111</w:t>
      </w:r>
      <w:r>
        <w:rPr>
          <w:noProof/>
        </w:rPr>
        <w:fldChar w:fldCharType="end"/>
      </w:r>
    </w:p>
    <w:p w14:paraId="75A5531E" w14:textId="73731EB8" w:rsidR="004F6C63" w:rsidRDefault="004F6C63">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_Toc138323446 \h </w:instrText>
      </w:r>
      <w:r>
        <w:rPr>
          <w:noProof/>
        </w:rPr>
      </w:r>
      <w:r>
        <w:rPr>
          <w:noProof/>
        </w:rPr>
        <w:fldChar w:fldCharType="separate"/>
      </w:r>
      <w:r>
        <w:rPr>
          <w:noProof/>
        </w:rPr>
        <w:t>111</w:t>
      </w:r>
      <w:r>
        <w:rPr>
          <w:noProof/>
        </w:rPr>
        <w:fldChar w:fldCharType="end"/>
      </w:r>
    </w:p>
    <w:p w14:paraId="6272ABDE" w14:textId="50BE7AC1" w:rsidR="004F6C63" w:rsidRDefault="004F6C63">
      <w:pPr>
        <w:pStyle w:val="TOC6"/>
        <w:rPr>
          <w:rFonts w:asciiTheme="minorHAnsi" w:eastAsiaTheme="minorEastAsia" w:hAnsiTheme="minorHAnsi" w:cstheme="minorBidi"/>
          <w:noProof/>
          <w:sz w:val="22"/>
          <w:szCs w:val="22"/>
          <w:lang w:eastAsia="en-GB"/>
        </w:rPr>
      </w:pPr>
      <w:r w:rsidRPr="00F10342">
        <w:rPr>
          <w:noProof/>
          <w:lang w:val="en-US" w:eastAsia="zh-CN"/>
        </w:rPr>
        <w:t>12.1.1.4.1a.4</w:t>
      </w:r>
      <w:r>
        <w:rPr>
          <w:rFonts w:asciiTheme="minorHAnsi" w:eastAsiaTheme="minorEastAsia" w:hAnsiTheme="minorHAnsi" w:cstheme="minorBidi"/>
          <w:noProof/>
          <w:sz w:val="22"/>
          <w:szCs w:val="22"/>
          <w:lang w:eastAsia="en-GB"/>
        </w:rPr>
        <w:tab/>
      </w:r>
      <w:r w:rsidRPr="00F10342">
        <w:rPr>
          <w:noProof/>
          <w:lang w:val="en-US"/>
        </w:rPr>
        <w:t>Type MoiChange</w:t>
      </w:r>
      <w:r>
        <w:rPr>
          <w:noProof/>
        </w:rPr>
        <w:tab/>
      </w:r>
      <w:r>
        <w:rPr>
          <w:noProof/>
        </w:rPr>
        <w:fldChar w:fldCharType="begin" w:fldLock="1"/>
      </w:r>
      <w:r>
        <w:rPr>
          <w:noProof/>
        </w:rPr>
        <w:instrText xml:space="preserve"> PAGEREF _Toc138323447 \h </w:instrText>
      </w:r>
      <w:r>
        <w:rPr>
          <w:noProof/>
        </w:rPr>
      </w:r>
      <w:r>
        <w:rPr>
          <w:noProof/>
        </w:rPr>
        <w:fldChar w:fldCharType="separate"/>
      </w:r>
      <w:r>
        <w:rPr>
          <w:noProof/>
        </w:rPr>
        <w:t>112</w:t>
      </w:r>
      <w:r>
        <w:rPr>
          <w:noProof/>
        </w:rPr>
        <w:fldChar w:fldCharType="end"/>
      </w:r>
    </w:p>
    <w:p w14:paraId="64385B28" w14:textId="406A70B3" w:rsidR="004F6C63" w:rsidRDefault="004F6C63">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_Toc138323448 \h </w:instrText>
      </w:r>
      <w:r>
        <w:rPr>
          <w:noProof/>
        </w:rPr>
      </w:r>
      <w:r>
        <w:rPr>
          <w:noProof/>
        </w:rPr>
        <w:fldChar w:fldCharType="separate"/>
      </w:r>
      <w:r>
        <w:rPr>
          <w:noProof/>
        </w:rPr>
        <w:t>115</w:t>
      </w:r>
      <w:r>
        <w:rPr>
          <w:noProof/>
        </w:rPr>
        <w:fldChar w:fldCharType="end"/>
      </w:r>
    </w:p>
    <w:p w14:paraId="610E02DE" w14:textId="7C4DD19A" w:rsidR="004F6C63" w:rsidRDefault="004F6C63">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_Toc138323449 \h </w:instrText>
      </w:r>
      <w:r>
        <w:rPr>
          <w:noProof/>
        </w:rPr>
      </w:r>
      <w:r>
        <w:rPr>
          <w:noProof/>
        </w:rPr>
        <w:fldChar w:fldCharType="separate"/>
      </w:r>
      <w:r>
        <w:rPr>
          <w:noProof/>
        </w:rPr>
        <w:t>116</w:t>
      </w:r>
      <w:r>
        <w:rPr>
          <w:noProof/>
        </w:rPr>
        <w:fldChar w:fldCharType="end"/>
      </w:r>
    </w:p>
    <w:p w14:paraId="7190E9B8" w14:textId="6E7702DA" w:rsidR="004F6C63" w:rsidRDefault="004F6C63">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_Toc138323450 \h </w:instrText>
      </w:r>
      <w:r>
        <w:rPr>
          <w:noProof/>
        </w:rPr>
      </w:r>
      <w:r>
        <w:rPr>
          <w:noProof/>
        </w:rPr>
        <w:fldChar w:fldCharType="separate"/>
      </w:r>
      <w:r>
        <w:rPr>
          <w:noProof/>
        </w:rPr>
        <w:t>117</w:t>
      </w:r>
      <w:r>
        <w:rPr>
          <w:noProof/>
        </w:rPr>
        <w:fldChar w:fldCharType="end"/>
      </w:r>
    </w:p>
    <w:p w14:paraId="5F632756" w14:textId="2F29F87A" w:rsidR="004F6C63" w:rsidRDefault="004F6C63">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F10342">
        <w:rPr>
          <w:rFonts w:eastAsia="SimSun"/>
          <w:noProof/>
          <w:lang w:val="en-US" w:eastAsia="zh-CN"/>
        </w:rPr>
        <w:t>NotifyMoiChanges</w:t>
      </w:r>
      <w:r>
        <w:rPr>
          <w:noProof/>
        </w:rPr>
        <w:tab/>
      </w:r>
      <w:r>
        <w:rPr>
          <w:noProof/>
        </w:rPr>
        <w:fldChar w:fldCharType="begin" w:fldLock="1"/>
      </w:r>
      <w:r>
        <w:rPr>
          <w:noProof/>
        </w:rPr>
        <w:instrText xml:space="preserve"> PAGEREF _Toc138323451 \h </w:instrText>
      </w:r>
      <w:r>
        <w:rPr>
          <w:noProof/>
        </w:rPr>
      </w:r>
      <w:r>
        <w:rPr>
          <w:noProof/>
        </w:rPr>
        <w:fldChar w:fldCharType="separate"/>
      </w:r>
      <w:r>
        <w:rPr>
          <w:noProof/>
        </w:rPr>
        <w:t>118</w:t>
      </w:r>
      <w:r>
        <w:rPr>
          <w:noProof/>
        </w:rPr>
        <w:fldChar w:fldCharType="end"/>
      </w:r>
    </w:p>
    <w:p w14:paraId="79E8F2DE" w14:textId="690E1A77" w:rsidR="004F6C63" w:rsidRDefault="004F6C63">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F10342">
        <w:rPr>
          <w:rFonts w:eastAsia="SimSun"/>
          <w:noProof/>
          <w:lang w:val="en-US" w:eastAsia="zh-CN"/>
        </w:rPr>
        <w:t>PatchItem</w:t>
      </w:r>
      <w:r>
        <w:rPr>
          <w:noProof/>
        </w:rPr>
        <w:tab/>
      </w:r>
      <w:r>
        <w:rPr>
          <w:noProof/>
        </w:rPr>
        <w:fldChar w:fldCharType="begin" w:fldLock="1"/>
      </w:r>
      <w:r>
        <w:rPr>
          <w:noProof/>
        </w:rPr>
        <w:instrText xml:space="preserve"> PAGEREF _Toc138323452 \h </w:instrText>
      </w:r>
      <w:r>
        <w:rPr>
          <w:noProof/>
        </w:rPr>
      </w:r>
      <w:r>
        <w:rPr>
          <w:noProof/>
        </w:rPr>
        <w:fldChar w:fldCharType="separate"/>
      </w:r>
      <w:r>
        <w:rPr>
          <w:noProof/>
        </w:rPr>
        <w:t>118</w:t>
      </w:r>
      <w:r>
        <w:rPr>
          <w:noProof/>
        </w:rPr>
        <w:fldChar w:fldCharType="end"/>
      </w:r>
    </w:p>
    <w:p w14:paraId="78BA2CAD" w14:textId="10B8B7E0" w:rsidR="004F6C63" w:rsidRDefault="004F6C63">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_Toc138323453 \h </w:instrText>
      </w:r>
      <w:r>
        <w:rPr>
          <w:noProof/>
        </w:rPr>
      </w:r>
      <w:r>
        <w:rPr>
          <w:noProof/>
        </w:rPr>
        <w:fldChar w:fldCharType="separate"/>
      </w:r>
      <w:r>
        <w:rPr>
          <w:noProof/>
        </w:rPr>
        <w:t>118</w:t>
      </w:r>
      <w:r>
        <w:rPr>
          <w:noProof/>
        </w:rPr>
        <w:fldChar w:fldCharType="end"/>
      </w:r>
    </w:p>
    <w:p w14:paraId="1950D6C5" w14:textId="2F68CD49" w:rsidR="004F6C63" w:rsidRDefault="004F6C63">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_Toc138323454 \h </w:instrText>
      </w:r>
      <w:r>
        <w:rPr>
          <w:noProof/>
        </w:rPr>
      </w:r>
      <w:r>
        <w:rPr>
          <w:noProof/>
        </w:rPr>
        <w:fldChar w:fldCharType="separate"/>
      </w:r>
      <w:r>
        <w:rPr>
          <w:noProof/>
        </w:rPr>
        <w:t>118</w:t>
      </w:r>
      <w:r>
        <w:rPr>
          <w:noProof/>
        </w:rPr>
        <w:fldChar w:fldCharType="end"/>
      </w:r>
    </w:p>
    <w:p w14:paraId="4D4C0906" w14:textId="44EA644E" w:rsidR="004F6C63" w:rsidRDefault="004F6C63">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_Toc138323455 \h </w:instrText>
      </w:r>
      <w:r>
        <w:rPr>
          <w:noProof/>
        </w:rPr>
      </w:r>
      <w:r>
        <w:rPr>
          <w:noProof/>
        </w:rPr>
        <w:fldChar w:fldCharType="separate"/>
      </w:r>
      <w:r>
        <w:rPr>
          <w:noProof/>
        </w:rPr>
        <w:t>118</w:t>
      </w:r>
      <w:r>
        <w:rPr>
          <w:noProof/>
        </w:rPr>
        <w:fldChar w:fldCharType="end"/>
      </w:r>
    </w:p>
    <w:p w14:paraId="790313A0" w14:textId="313AD32C" w:rsidR="004F6C63" w:rsidRDefault="004F6C63">
      <w:pPr>
        <w:pStyle w:val="TOC6"/>
        <w:rPr>
          <w:rFonts w:asciiTheme="minorHAnsi" w:eastAsiaTheme="minorEastAsia" w:hAnsiTheme="minorHAnsi" w:cstheme="minorBidi"/>
          <w:noProof/>
          <w:sz w:val="22"/>
          <w:szCs w:val="22"/>
          <w:lang w:eastAsia="en-GB"/>
        </w:rPr>
      </w:pPr>
      <w:r>
        <w:rPr>
          <w:noProof/>
          <w:lang w:eastAsia="zh-CN"/>
        </w:rPr>
        <w:t>12.1.1.4.4.7</w:t>
      </w:r>
      <w:r>
        <w:rPr>
          <w:rFonts w:asciiTheme="minorHAnsi" w:eastAsiaTheme="minorEastAsia" w:hAnsiTheme="minorHAnsi" w:cstheme="minorBidi"/>
          <w:noProof/>
          <w:sz w:val="22"/>
          <w:szCs w:val="22"/>
          <w:lang w:eastAsia="en-GB"/>
        </w:rPr>
        <w:tab/>
      </w:r>
      <w:r>
        <w:rPr>
          <w:noProof/>
          <w:lang w:eastAsia="zh-CN"/>
        </w:rPr>
        <w:t>Enumeration PatchOperation</w:t>
      </w:r>
      <w:r>
        <w:rPr>
          <w:noProof/>
        </w:rPr>
        <w:tab/>
      </w:r>
      <w:r>
        <w:rPr>
          <w:noProof/>
        </w:rPr>
        <w:fldChar w:fldCharType="begin" w:fldLock="1"/>
      </w:r>
      <w:r>
        <w:rPr>
          <w:noProof/>
        </w:rPr>
        <w:instrText xml:space="preserve"> PAGEREF _Toc138323456 \h </w:instrText>
      </w:r>
      <w:r>
        <w:rPr>
          <w:noProof/>
        </w:rPr>
      </w:r>
      <w:r>
        <w:rPr>
          <w:noProof/>
        </w:rPr>
        <w:fldChar w:fldCharType="separate"/>
      </w:r>
      <w:r>
        <w:rPr>
          <w:noProof/>
        </w:rPr>
        <w:t>119</w:t>
      </w:r>
      <w:r>
        <w:rPr>
          <w:noProof/>
        </w:rPr>
        <w:fldChar w:fldCharType="end"/>
      </w:r>
    </w:p>
    <w:p w14:paraId="0614E946" w14:textId="25F48854" w:rsidR="004F6C63" w:rsidRDefault="004F6C63">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_Toc138323457 \h </w:instrText>
      </w:r>
      <w:r>
        <w:rPr>
          <w:noProof/>
        </w:rPr>
      </w:r>
      <w:r>
        <w:rPr>
          <w:noProof/>
        </w:rPr>
        <w:fldChar w:fldCharType="separate"/>
      </w:r>
      <w:r>
        <w:rPr>
          <w:noProof/>
        </w:rPr>
        <w:t>120</w:t>
      </w:r>
      <w:r>
        <w:rPr>
          <w:noProof/>
        </w:rPr>
        <w:fldChar w:fldCharType="end"/>
      </w:r>
    </w:p>
    <w:p w14:paraId="6B45D78D" w14:textId="628C683E" w:rsidR="004F6C63" w:rsidRDefault="004F6C63">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_Toc138323458 \h </w:instrText>
      </w:r>
      <w:r>
        <w:rPr>
          <w:noProof/>
        </w:rPr>
      </w:r>
      <w:r>
        <w:rPr>
          <w:noProof/>
        </w:rPr>
        <w:fldChar w:fldCharType="separate"/>
      </w:r>
      <w:r>
        <w:rPr>
          <w:noProof/>
        </w:rPr>
        <w:t>120</w:t>
      </w:r>
      <w:r>
        <w:rPr>
          <w:noProof/>
        </w:rPr>
        <w:fldChar w:fldCharType="end"/>
      </w:r>
    </w:p>
    <w:p w14:paraId="716B341B" w14:textId="48C30ED5" w:rsidR="004F6C63" w:rsidRDefault="004F6C63">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_Toc138323459 \h </w:instrText>
      </w:r>
      <w:r>
        <w:rPr>
          <w:noProof/>
        </w:rPr>
      </w:r>
      <w:r>
        <w:rPr>
          <w:noProof/>
        </w:rPr>
        <w:fldChar w:fldCharType="separate"/>
      </w:r>
      <w:r>
        <w:rPr>
          <w:noProof/>
        </w:rPr>
        <w:t>120</w:t>
      </w:r>
      <w:r>
        <w:rPr>
          <w:noProof/>
        </w:rPr>
        <w:fldChar w:fldCharType="end"/>
      </w:r>
    </w:p>
    <w:p w14:paraId="38BAE1A0" w14:textId="78E06DDC" w:rsidR="004F6C63" w:rsidRDefault="004F6C63">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_Toc138323460 \h </w:instrText>
      </w:r>
      <w:r>
        <w:rPr>
          <w:noProof/>
        </w:rPr>
      </w:r>
      <w:r>
        <w:rPr>
          <w:noProof/>
        </w:rPr>
        <w:fldChar w:fldCharType="separate"/>
      </w:r>
      <w:r>
        <w:rPr>
          <w:noProof/>
        </w:rPr>
        <w:t>120</w:t>
      </w:r>
      <w:r>
        <w:rPr>
          <w:noProof/>
        </w:rPr>
        <w:fldChar w:fldCharType="end"/>
      </w:r>
    </w:p>
    <w:p w14:paraId="746E8DAA" w14:textId="1AF6DB49" w:rsidR="004F6C63" w:rsidRDefault="004F6C63">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_Toc138323461 \h </w:instrText>
      </w:r>
      <w:r>
        <w:rPr>
          <w:noProof/>
        </w:rPr>
      </w:r>
      <w:r>
        <w:rPr>
          <w:noProof/>
        </w:rPr>
        <w:fldChar w:fldCharType="separate"/>
      </w:r>
      <w:r>
        <w:rPr>
          <w:noProof/>
        </w:rPr>
        <w:t>120</w:t>
      </w:r>
      <w:r>
        <w:rPr>
          <w:noProof/>
        </w:rPr>
        <w:fldChar w:fldCharType="end"/>
      </w:r>
    </w:p>
    <w:p w14:paraId="503DAB18" w14:textId="467DBBD0" w:rsidR="004F6C63" w:rsidRDefault="004F6C63">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_Toc138323462 \h </w:instrText>
      </w:r>
      <w:r>
        <w:rPr>
          <w:noProof/>
        </w:rPr>
      </w:r>
      <w:r>
        <w:rPr>
          <w:noProof/>
        </w:rPr>
        <w:fldChar w:fldCharType="separate"/>
      </w:r>
      <w:r>
        <w:rPr>
          <w:noProof/>
        </w:rPr>
        <w:t>120</w:t>
      </w:r>
      <w:r>
        <w:rPr>
          <w:noProof/>
        </w:rPr>
        <w:fldChar w:fldCharType="end"/>
      </w:r>
    </w:p>
    <w:p w14:paraId="68D986C4" w14:textId="1598004A" w:rsidR="004F6C63" w:rsidRDefault="004F6C63">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_Toc138323463 \h </w:instrText>
      </w:r>
      <w:r>
        <w:rPr>
          <w:noProof/>
        </w:rPr>
      </w:r>
      <w:r>
        <w:rPr>
          <w:noProof/>
        </w:rPr>
        <w:fldChar w:fldCharType="separate"/>
      </w:r>
      <w:r>
        <w:rPr>
          <w:noProof/>
        </w:rPr>
        <w:t>120</w:t>
      </w:r>
      <w:r>
        <w:rPr>
          <w:noProof/>
        </w:rPr>
        <w:fldChar w:fldCharType="end"/>
      </w:r>
    </w:p>
    <w:p w14:paraId="7C13FF3E" w14:textId="269C5FCC" w:rsidR="004F6C63" w:rsidRDefault="004F6C63">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_Toc138323464 \h </w:instrText>
      </w:r>
      <w:r>
        <w:rPr>
          <w:noProof/>
        </w:rPr>
      </w:r>
      <w:r>
        <w:rPr>
          <w:noProof/>
        </w:rPr>
        <w:fldChar w:fldCharType="separate"/>
      </w:r>
      <w:r>
        <w:rPr>
          <w:noProof/>
        </w:rPr>
        <w:t>120</w:t>
      </w:r>
      <w:r>
        <w:rPr>
          <w:noProof/>
        </w:rPr>
        <w:fldChar w:fldCharType="end"/>
      </w:r>
    </w:p>
    <w:p w14:paraId="2633D8E6" w14:textId="5D788776" w:rsidR="004F6C63" w:rsidRDefault="004F6C63">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_Toc138323465 \h </w:instrText>
      </w:r>
      <w:r>
        <w:rPr>
          <w:noProof/>
        </w:rPr>
      </w:r>
      <w:r>
        <w:rPr>
          <w:noProof/>
        </w:rPr>
        <w:fldChar w:fldCharType="separate"/>
      </w:r>
      <w:r>
        <w:rPr>
          <w:noProof/>
        </w:rPr>
        <w:t>120</w:t>
      </w:r>
      <w:r>
        <w:rPr>
          <w:noProof/>
        </w:rPr>
        <w:fldChar w:fldCharType="end"/>
      </w:r>
    </w:p>
    <w:p w14:paraId="2E14AE45" w14:textId="1C7CC417" w:rsidR="004F6C63" w:rsidRDefault="004F6C63">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_Toc138323466 \h </w:instrText>
      </w:r>
      <w:r>
        <w:rPr>
          <w:noProof/>
        </w:rPr>
      </w:r>
      <w:r>
        <w:rPr>
          <w:noProof/>
        </w:rPr>
        <w:fldChar w:fldCharType="separate"/>
      </w:r>
      <w:r>
        <w:rPr>
          <w:noProof/>
        </w:rPr>
        <w:t>120</w:t>
      </w:r>
      <w:r>
        <w:rPr>
          <w:noProof/>
        </w:rPr>
        <w:fldChar w:fldCharType="end"/>
      </w:r>
    </w:p>
    <w:p w14:paraId="6A6E682D" w14:textId="6BA8320E" w:rsidR="004F6C63" w:rsidRDefault="004F6C63">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_Toc138323467 \h </w:instrText>
      </w:r>
      <w:r>
        <w:rPr>
          <w:noProof/>
        </w:rPr>
      </w:r>
      <w:r>
        <w:rPr>
          <w:noProof/>
        </w:rPr>
        <w:fldChar w:fldCharType="separate"/>
      </w:r>
      <w:r>
        <w:rPr>
          <w:noProof/>
        </w:rPr>
        <w:t>120</w:t>
      </w:r>
      <w:r>
        <w:rPr>
          <w:noProof/>
        </w:rPr>
        <w:fldChar w:fldCharType="end"/>
      </w:r>
    </w:p>
    <w:p w14:paraId="289F81C2" w14:textId="2911520A" w:rsidR="004F6C63" w:rsidRDefault="004F6C63">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_Toc138323468 \h </w:instrText>
      </w:r>
      <w:r>
        <w:rPr>
          <w:noProof/>
        </w:rPr>
      </w:r>
      <w:r>
        <w:rPr>
          <w:noProof/>
        </w:rPr>
        <w:fldChar w:fldCharType="separate"/>
      </w:r>
      <w:r>
        <w:rPr>
          <w:noProof/>
        </w:rPr>
        <w:t>120</w:t>
      </w:r>
      <w:r>
        <w:rPr>
          <w:noProof/>
        </w:rPr>
        <w:fldChar w:fldCharType="end"/>
      </w:r>
    </w:p>
    <w:p w14:paraId="0A41A92D" w14:textId="28464538" w:rsidR="004F6C63" w:rsidRDefault="004F6C63">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_Toc138323469 \h </w:instrText>
      </w:r>
      <w:r>
        <w:rPr>
          <w:noProof/>
        </w:rPr>
      </w:r>
      <w:r>
        <w:rPr>
          <w:noProof/>
        </w:rPr>
        <w:fldChar w:fldCharType="separate"/>
      </w:r>
      <w:r>
        <w:rPr>
          <w:noProof/>
        </w:rPr>
        <w:t>121</w:t>
      </w:r>
      <w:r>
        <w:rPr>
          <w:noProof/>
        </w:rPr>
        <w:fldChar w:fldCharType="end"/>
      </w:r>
    </w:p>
    <w:p w14:paraId="1403D195" w14:textId="2B2CC571" w:rsidR="004F6C63" w:rsidRDefault="004F6C63">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_Toc138323470 \h </w:instrText>
      </w:r>
      <w:r>
        <w:rPr>
          <w:noProof/>
        </w:rPr>
      </w:r>
      <w:r>
        <w:rPr>
          <w:noProof/>
        </w:rPr>
        <w:fldChar w:fldCharType="separate"/>
      </w:r>
      <w:r>
        <w:rPr>
          <w:noProof/>
        </w:rPr>
        <w:t>121</w:t>
      </w:r>
      <w:r>
        <w:rPr>
          <w:noProof/>
        </w:rPr>
        <w:fldChar w:fldCharType="end"/>
      </w:r>
    </w:p>
    <w:p w14:paraId="718BF760" w14:textId="0F7FA857" w:rsidR="004F6C63" w:rsidRDefault="004F6C63">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_Toc138323471 \h </w:instrText>
      </w:r>
      <w:r>
        <w:rPr>
          <w:noProof/>
        </w:rPr>
      </w:r>
      <w:r>
        <w:rPr>
          <w:noProof/>
        </w:rPr>
        <w:fldChar w:fldCharType="separate"/>
      </w:r>
      <w:r>
        <w:rPr>
          <w:noProof/>
        </w:rPr>
        <w:t>121</w:t>
      </w:r>
      <w:r>
        <w:rPr>
          <w:noProof/>
        </w:rPr>
        <w:fldChar w:fldCharType="end"/>
      </w:r>
    </w:p>
    <w:p w14:paraId="219E0B33" w14:textId="3F46BE8A" w:rsidR="004F6C63" w:rsidRDefault="004F6C63">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_Toc138323472 \h </w:instrText>
      </w:r>
      <w:r>
        <w:rPr>
          <w:noProof/>
        </w:rPr>
      </w:r>
      <w:r>
        <w:rPr>
          <w:noProof/>
        </w:rPr>
        <w:fldChar w:fldCharType="separate"/>
      </w:r>
      <w:r>
        <w:rPr>
          <w:noProof/>
        </w:rPr>
        <w:t>121</w:t>
      </w:r>
      <w:r>
        <w:rPr>
          <w:noProof/>
        </w:rPr>
        <w:fldChar w:fldCharType="end"/>
      </w:r>
    </w:p>
    <w:p w14:paraId="4720579A" w14:textId="37D4B52F" w:rsidR="004F6C63" w:rsidRDefault="004F6C63">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_Toc138323473 \h </w:instrText>
      </w:r>
      <w:r>
        <w:rPr>
          <w:noProof/>
        </w:rPr>
      </w:r>
      <w:r>
        <w:rPr>
          <w:noProof/>
        </w:rPr>
        <w:fldChar w:fldCharType="separate"/>
      </w:r>
      <w:r>
        <w:rPr>
          <w:noProof/>
        </w:rPr>
        <w:t>121</w:t>
      </w:r>
      <w:r>
        <w:rPr>
          <w:noProof/>
        </w:rPr>
        <w:fldChar w:fldCharType="end"/>
      </w:r>
    </w:p>
    <w:p w14:paraId="3ECD9200" w14:textId="79134CB0" w:rsidR="004F6C63" w:rsidRDefault="004F6C63">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createMOI</w:t>
      </w:r>
      <w:r>
        <w:rPr>
          <w:noProof/>
        </w:rPr>
        <w:tab/>
      </w:r>
      <w:r>
        <w:rPr>
          <w:noProof/>
        </w:rPr>
        <w:fldChar w:fldCharType="begin" w:fldLock="1"/>
      </w:r>
      <w:r>
        <w:rPr>
          <w:noProof/>
        </w:rPr>
        <w:instrText xml:space="preserve"> PAGEREF _Toc138323474 \h </w:instrText>
      </w:r>
      <w:r>
        <w:rPr>
          <w:noProof/>
        </w:rPr>
      </w:r>
      <w:r>
        <w:rPr>
          <w:noProof/>
        </w:rPr>
        <w:fldChar w:fldCharType="separate"/>
      </w:r>
      <w:r>
        <w:rPr>
          <w:noProof/>
        </w:rPr>
        <w:t>121</w:t>
      </w:r>
      <w:r>
        <w:rPr>
          <w:noProof/>
        </w:rPr>
        <w:fldChar w:fldCharType="end"/>
      </w:r>
    </w:p>
    <w:p w14:paraId="6F66E8C8" w14:textId="6AAED0D0" w:rsidR="004F6C63" w:rsidRDefault="004F6C63">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getMOIAttributes</w:t>
      </w:r>
      <w:r>
        <w:rPr>
          <w:noProof/>
        </w:rPr>
        <w:tab/>
      </w:r>
      <w:r>
        <w:rPr>
          <w:noProof/>
        </w:rPr>
        <w:fldChar w:fldCharType="begin" w:fldLock="1"/>
      </w:r>
      <w:r>
        <w:rPr>
          <w:noProof/>
        </w:rPr>
        <w:instrText xml:space="preserve"> PAGEREF _Toc138323475 \h </w:instrText>
      </w:r>
      <w:r>
        <w:rPr>
          <w:noProof/>
        </w:rPr>
      </w:r>
      <w:r>
        <w:rPr>
          <w:noProof/>
        </w:rPr>
        <w:fldChar w:fldCharType="separate"/>
      </w:r>
      <w:r>
        <w:rPr>
          <w:noProof/>
        </w:rPr>
        <w:t>122</w:t>
      </w:r>
      <w:r>
        <w:rPr>
          <w:noProof/>
        </w:rPr>
        <w:fldChar w:fldCharType="end"/>
      </w:r>
    </w:p>
    <w:p w14:paraId="59FD383E" w14:textId="26485FDE" w:rsidR="004F6C63" w:rsidRDefault="004F6C63">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modifyMOIAttributes</w:t>
      </w:r>
      <w:r>
        <w:rPr>
          <w:noProof/>
        </w:rPr>
        <w:tab/>
      </w:r>
      <w:r>
        <w:rPr>
          <w:noProof/>
        </w:rPr>
        <w:fldChar w:fldCharType="begin" w:fldLock="1"/>
      </w:r>
      <w:r>
        <w:rPr>
          <w:noProof/>
        </w:rPr>
        <w:instrText xml:space="preserve"> PAGEREF _Toc138323476 \h </w:instrText>
      </w:r>
      <w:r>
        <w:rPr>
          <w:noProof/>
        </w:rPr>
      </w:r>
      <w:r>
        <w:rPr>
          <w:noProof/>
        </w:rPr>
        <w:fldChar w:fldCharType="separate"/>
      </w:r>
      <w:r>
        <w:rPr>
          <w:noProof/>
        </w:rPr>
        <w:t>125</w:t>
      </w:r>
      <w:r>
        <w:rPr>
          <w:noProof/>
        </w:rPr>
        <w:fldChar w:fldCharType="end"/>
      </w:r>
    </w:p>
    <w:p w14:paraId="62637877" w14:textId="4E058E81" w:rsidR="004F6C63" w:rsidRDefault="004F6C63">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deleteMOI</w:t>
      </w:r>
      <w:r>
        <w:rPr>
          <w:noProof/>
        </w:rPr>
        <w:tab/>
      </w:r>
      <w:r>
        <w:rPr>
          <w:noProof/>
        </w:rPr>
        <w:fldChar w:fldCharType="begin" w:fldLock="1"/>
      </w:r>
      <w:r>
        <w:rPr>
          <w:noProof/>
        </w:rPr>
        <w:instrText xml:space="preserve"> PAGEREF _Toc138323477 \h </w:instrText>
      </w:r>
      <w:r>
        <w:rPr>
          <w:noProof/>
        </w:rPr>
      </w:r>
      <w:r>
        <w:rPr>
          <w:noProof/>
        </w:rPr>
        <w:fldChar w:fldCharType="separate"/>
      </w:r>
      <w:r>
        <w:rPr>
          <w:noProof/>
        </w:rPr>
        <w:t>125</w:t>
      </w:r>
      <w:r>
        <w:rPr>
          <w:noProof/>
        </w:rPr>
        <w:fldChar w:fldCharType="end"/>
      </w:r>
    </w:p>
    <w:p w14:paraId="1D11542F" w14:textId="1A7C88A7" w:rsidR="004F6C63" w:rsidRDefault="004F6C63">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_Toc138323478 \h </w:instrText>
      </w:r>
      <w:r>
        <w:rPr>
          <w:noProof/>
        </w:rPr>
      </w:r>
      <w:r>
        <w:rPr>
          <w:noProof/>
        </w:rPr>
        <w:fldChar w:fldCharType="separate"/>
      </w:r>
      <w:r>
        <w:rPr>
          <w:noProof/>
        </w:rPr>
        <w:t>126</w:t>
      </w:r>
      <w:r>
        <w:rPr>
          <w:noProof/>
        </w:rPr>
        <w:fldChar w:fldCharType="end"/>
      </w:r>
    </w:p>
    <w:p w14:paraId="3CD75894" w14:textId="14036025" w:rsidR="004F6C63" w:rsidRDefault="004F6C63">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_Toc138323479 \h </w:instrText>
      </w:r>
      <w:r>
        <w:rPr>
          <w:noProof/>
        </w:rPr>
      </w:r>
      <w:r>
        <w:rPr>
          <w:noProof/>
        </w:rPr>
        <w:fldChar w:fldCharType="separate"/>
      </w:r>
      <w:r>
        <w:rPr>
          <w:noProof/>
        </w:rPr>
        <w:t>126</w:t>
      </w:r>
      <w:r>
        <w:rPr>
          <w:noProof/>
        </w:rPr>
        <w:fldChar w:fldCharType="end"/>
      </w:r>
    </w:p>
    <w:p w14:paraId="2C6E06E0" w14:textId="606E7D6F" w:rsidR="004F6C63" w:rsidRDefault="004F6C63">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_Toc138323480 \h </w:instrText>
      </w:r>
      <w:r>
        <w:rPr>
          <w:noProof/>
        </w:rPr>
      </w:r>
      <w:r>
        <w:rPr>
          <w:noProof/>
        </w:rPr>
        <w:fldChar w:fldCharType="separate"/>
      </w:r>
      <w:r>
        <w:rPr>
          <w:noProof/>
        </w:rPr>
        <w:t>126</w:t>
      </w:r>
      <w:r>
        <w:rPr>
          <w:noProof/>
        </w:rPr>
        <w:fldChar w:fldCharType="end"/>
      </w:r>
    </w:p>
    <w:p w14:paraId="140A8270" w14:textId="774C3709" w:rsidR="004F6C63" w:rsidRDefault="004F6C63">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Netconf Server behavior</w:t>
      </w:r>
      <w:r>
        <w:rPr>
          <w:noProof/>
        </w:rPr>
        <w:tab/>
      </w:r>
      <w:r>
        <w:rPr>
          <w:noProof/>
        </w:rPr>
        <w:fldChar w:fldCharType="begin" w:fldLock="1"/>
      </w:r>
      <w:r>
        <w:rPr>
          <w:noProof/>
        </w:rPr>
        <w:instrText xml:space="preserve"> PAGEREF _Toc138323481 \h </w:instrText>
      </w:r>
      <w:r>
        <w:rPr>
          <w:noProof/>
        </w:rPr>
      </w:r>
      <w:r>
        <w:rPr>
          <w:noProof/>
        </w:rPr>
        <w:fldChar w:fldCharType="separate"/>
      </w:r>
      <w:r>
        <w:rPr>
          <w:noProof/>
        </w:rPr>
        <w:t>130</w:t>
      </w:r>
      <w:r>
        <w:rPr>
          <w:noProof/>
        </w:rPr>
        <w:fldChar w:fldCharType="end"/>
      </w:r>
    </w:p>
    <w:p w14:paraId="723ACBF7" w14:textId="26BFBAC3" w:rsidR="004F6C63" w:rsidRDefault="004F6C63">
      <w:pPr>
        <w:pStyle w:val="TOC5"/>
        <w:rPr>
          <w:rFonts w:asciiTheme="minorHAnsi" w:eastAsiaTheme="minorEastAsia" w:hAnsiTheme="minorHAnsi" w:cstheme="minorBidi"/>
          <w:noProof/>
          <w:sz w:val="22"/>
          <w:szCs w:val="22"/>
          <w:lang w:eastAsia="en-GB"/>
        </w:rPr>
      </w:pPr>
      <w:r>
        <w:rPr>
          <w:noProof/>
        </w:rPr>
        <w:t>12.1.3.3.1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_Toc138323482 \h </w:instrText>
      </w:r>
      <w:r>
        <w:rPr>
          <w:noProof/>
        </w:rPr>
      </w:r>
      <w:r>
        <w:rPr>
          <w:noProof/>
        </w:rPr>
        <w:fldChar w:fldCharType="separate"/>
      </w:r>
      <w:r>
        <w:rPr>
          <w:noProof/>
        </w:rPr>
        <w:t>130</w:t>
      </w:r>
      <w:r>
        <w:rPr>
          <w:noProof/>
        </w:rPr>
        <w:fldChar w:fldCharType="end"/>
      </w:r>
    </w:p>
    <w:p w14:paraId="54AFB54B" w14:textId="04DC5FE3" w:rsidR="004F6C63" w:rsidRDefault="004F6C63">
      <w:pPr>
        <w:pStyle w:val="TOC5"/>
        <w:rPr>
          <w:rFonts w:asciiTheme="minorHAnsi" w:eastAsiaTheme="minorEastAsia" w:hAnsiTheme="minorHAnsi" w:cstheme="minorBidi"/>
          <w:noProof/>
          <w:sz w:val="22"/>
          <w:szCs w:val="22"/>
          <w:lang w:eastAsia="en-GB"/>
        </w:rPr>
      </w:pPr>
      <w:r>
        <w:rPr>
          <w:noProof/>
        </w:rPr>
        <w:t>12.1.3.3.2</w:t>
      </w:r>
      <w:r>
        <w:rPr>
          <w:rFonts w:asciiTheme="minorHAnsi" w:eastAsiaTheme="minorEastAsia" w:hAnsiTheme="minorHAnsi" w:cstheme="minorBidi"/>
          <w:noProof/>
          <w:sz w:val="22"/>
          <w:szCs w:val="22"/>
          <w:lang w:eastAsia="en-GB"/>
        </w:rPr>
        <w:tab/>
      </w:r>
      <w:r>
        <w:rPr>
          <w:noProof/>
        </w:rPr>
        <w:t>Implement IETF RFC 6243: “With-defaults Capability for NETCONF”</w:t>
      </w:r>
      <w:r>
        <w:rPr>
          <w:noProof/>
        </w:rPr>
        <w:tab/>
      </w:r>
      <w:r>
        <w:rPr>
          <w:noProof/>
        </w:rPr>
        <w:fldChar w:fldCharType="begin" w:fldLock="1"/>
      </w:r>
      <w:r>
        <w:rPr>
          <w:noProof/>
        </w:rPr>
        <w:instrText xml:space="preserve"> PAGEREF _Toc138323483 \h </w:instrText>
      </w:r>
      <w:r>
        <w:rPr>
          <w:noProof/>
        </w:rPr>
      </w:r>
      <w:r>
        <w:rPr>
          <w:noProof/>
        </w:rPr>
        <w:fldChar w:fldCharType="separate"/>
      </w:r>
      <w:r>
        <w:rPr>
          <w:noProof/>
        </w:rPr>
        <w:t>130</w:t>
      </w:r>
      <w:r>
        <w:rPr>
          <w:noProof/>
        </w:rPr>
        <w:fldChar w:fldCharType="end"/>
      </w:r>
    </w:p>
    <w:p w14:paraId="73CAF41B" w14:textId="173C7FF8" w:rsidR="004F6C63" w:rsidRDefault="004F6C63">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_Toc138323484 \h </w:instrText>
      </w:r>
      <w:r>
        <w:rPr>
          <w:noProof/>
        </w:rPr>
      </w:r>
      <w:r>
        <w:rPr>
          <w:noProof/>
        </w:rPr>
        <w:fldChar w:fldCharType="separate"/>
      </w:r>
      <w:r>
        <w:rPr>
          <w:noProof/>
        </w:rPr>
        <w:t>130</w:t>
      </w:r>
      <w:r>
        <w:rPr>
          <w:noProof/>
        </w:rPr>
        <w:fldChar w:fldCharType="end"/>
      </w:r>
    </w:p>
    <w:p w14:paraId="4C03A54C" w14:textId="78E0F6D7" w:rsidR="004F6C63" w:rsidRDefault="004F6C6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_Toc138323485 \h </w:instrText>
      </w:r>
      <w:r>
        <w:rPr>
          <w:noProof/>
        </w:rPr>
      </w:r>
      <w:r>
        <w:rPr>
          <w:noProof/>
        </w:rPr>
        <w:fldChar w:fldCharType="separate"/>
      </w:r>
      <w:r>
        <w:rPr>
          <w:noProof/>
        </w:rPr>
        <w:t>130</w:t>
      </w:r>
      <w:r>
        <w:rPr>
          <w:noProof/>
        </w:rPr>
        <w:fldChar w:fldCharType="end"/>
      </w:r>
    </w:p>
    <w:p w14:paraId="42E92741" w14:textId="2F13F95C" w:rsidR="004F6C63" w:rsidRDefault="004F6C63">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_Toc138323486 \h </w:instrText>
      </w:r>
      <w:r>
        <w:rPr>
          <w:noProof/>
        </w:rPr>
      </w:r>
      <w:r>
        <w:rPr>
          <w:noProof/>
        </w:rPr>
        <w:fldChar w:fldCharType="separate"/>
      </w:r>
      <w:r>
        <w:rPr>
          <w:noProof/>
        </w:rPr>
        <w:t>130</w:t>
      </w:r>
      <w:r>
        <w:rPr>
          <w:noProof/>
        </w:rPr>
        <w:fldChar w:fldCharType="end"/>
      </w:r>
    </w:p>
    <w:p w14:paraId="0593CFDE" w14:textId="4D44CF67" w:rsidR="004F6C63" w:rsidRDefault="004F6C63">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_Toc138323487 \h </w:instrText>
      </w:r>
      <w:r>
        <w:rPr>
          <w:noProof/>
        </w:rPr>
      </w:r>
      <w:r>
        <w:rPr>
          <w:noProof/>
        </w:rPr>
        <w:fldChar w:fldCharType="separate"/>
      </w:r>
      <w:r>
        <w:rPr>
          <w:noProof/>
        </w:rPr>
        <w:t>130</w:t>
      </w:r>
      <w:r>
        <w:rPr>
          <w:noProof/>
        </w:rPr>
        <w:fldChar w:fldCharType="end"/>
      </w:r>
    </w:p>
    <w:p w14:paraId="129A36AB" w14:textId="01829458" w:rsidR="004F6C63" w:rsidRDefault="004F6C63">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getAlarmList</w:t>
      </w:r>
      <w:r>
        <w:rPr>
          <w:noProof/>
        </w:rPr>
        <w:tab/>
      </w:r>
      <w:r>
        <w:rPr>
          <w:noProof/>
        </w:rPr>
        <w:fldChar w:fldCharType="begin" w:fldLock="1"/>
      </w:r>
      <w:r>
        <w:rPr>
          <w:noProof/>
        </w:rPr>
        <w:instrText xml:space="preserve"> PAGEREF _Toc138323488 \h </w:instrText>
      </w:r>
      <w:r>
        <w:rPr>
          <w:noProof/>
        </w:rPr>
      </w:r>
      <w:r>
        <w:rPr>
          <w:noProof/>
        </w:rPr>
        <w:fldChar w:fldCharType="separate"/>
      </w:r>
      <w:r>
        <w:rPr>
          <w:noProof/>
        </w:rPr>
        <w:t>131</w:t>
      </w:r>
      <w:r>
        <w:rPr>
          <w:noProof/>
        </w:rPr>
        <w:fldChar w:fldCharType="end"/>
      </w:r>
    </w:p>
    <w:p w14:paraId="412FE862" w14:textId="3D400A09" w:rsidR="004F6C63" w:rsidRDefault="004F6C63">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getAlarmCount</w:t>
      </w:r>
      <w:r>
        <w:rPr>
          <w:noProof/>
        </w:rPr>
        <w:tab/>
      </w:r>
      <w:r>
        <w:rPr>
          <w:noProof/>
        </w:rPr>
        <w:fldChar w:fldCharType="begin" w:fldLock="1"/>
      </w:r>
      <w:r>
        <w:rPr>
          <w:noProof/>
        </w:rPr>
        <w:instrText xml:space="preserve"> PAGEREF _Toc138323489 \h </w:instrText>
      </w:r>
      <w:r>
        <w:rPr>
          <w:noProof/>
        </w:rPr>
      </w:r>
      <w:r>
        <w:rPr>
          <w:noProof/>
        </w:rPr>
        <w:fldChar w:fldCharType="separate"/>
      </w:r>
      <w:r>
        <w:rPr>
          <w:noProof/>
        </w:rPr>
        <w:t>131</w:t>
      </w:r>
      <w:r>
        <w:rPr>
          <w:noProof/>
        </w:rPr>
        <w:fldChar w:fldCharType="end"/>
      </w:r>
    </w:p>
    <w:p w14:paraId="65F2BC29" w14:textId="3B7E5528" w:rsidR="004F6C63" w:rsidRDefault="004F6C63">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setComment</w:t>
      </w:r>
      <w:r>
        <w:rPr>
          <w:noProof/>
        </w:rPr>
        <w:tab/>
      </w:r>
      <w:r>
        <w:rPr>
          <w:noProof/>
        </w:rPr>
        <w:fldChar w:fldCharType="begin" w:fldLock="1"/>
      </w:r>
      <w:r>
        <w:rPr>
          <w:noProof/>
        </w:rPr>
        <w:instrText xml:space="preserve"> PAGEREF _Toc138323490 \h </w:instrText>
      </w:r>
      <w:r>
        <w:rPr>
          <w:noProof/>
        </w:rPr>
      </w:r>
      <w:r>
        <w:rPr>
          <w:noProof/>
        </w:rPr>
        <w:fldChar w:fldCharType="separate"/>
      </w:r>
      <w:r>
        <w:rPr>
          <w:noProof/>
        </w:rPr>
        <w:t>132</w:t>
      </w:r>
      <w:r>
        <w:rPr>
          <w:noProof/>
        </w:rPr>
        <w:fldChar w:fldCharType="end"/>
      </w:r>
    </w:p>
    <w:p w14:paraId="2C295274" w14:textId="0EA00D0F" w:rsidR="004F6C63" w:rsidRDefault="004F6C63">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acknowledgeAlarms</w:t>
      </w:r>
      <w:r>
        <w:rPr>
          <w:noProof/>
        </w:rPr>
        <w:tab/>
      </w:r>
      <w:r>
        <w:rPr>
          <w:noProof/>
        </w:rPr>
        <w:fldChar w:fldCharType="begin" w:fldLock="1"/>
      </w:r>
      <w:r>
        <w:rPr>
          <w:noProof/>
        </w:rPr>
        <w:instrText xml:space="preserve"> PAGEREF _Toc138323491 \h </w:instrText>
      </w:r>
      <w:r>
        <w:rPr>
          <w:noProof/>
        </w:rPr>
      </w:r>
      <w:r>
        <w:rPr>
          <w:noProof/>
        </w:rPr>
        <w:fldChar w:fldCharType="separate"/>
      </w:r>
      <w:r>
        <w:rPr>
          <w:noProof/>
        </w:rPr>
        <w:t>133</w:t>
      </w:r>
      <w:r>
        <w:rPr>
          <w:noProof/>
        </w:rPr>
        <w:fldChar w:fldCharType="end"/>
      </w:r>
    </w:p>
    <w:p w14:paraId="484CF2A6" w14:textId="103CA4C0" w:rsidR="004F6C63" w:rsidRDefault="004F6C63">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_Toc138323492 \h </w:instrText>
      </w:r>
      <w:r>
        <w:rPr>
          <w:noProof/>
        </w:rPr>
      </w:r>
      <w:r>
        <w:rPr>
          <w:noProof/>
        </w:rPr>
        <w:fldChar w:fldCharType="separate"/>
      </w:r>
      <w:r>
        <w:rPr>
          <w:noProof/>
        </w:rPr>
        <w:t>134</w:t>
      </w:r>
      <w:r>
        <w:rPr>
          <w:noProof/>
        </w:rPr>
        <w:fldChar w:fldCharType="end"/>
      </w:r>
    </w:p>
    <w:p w14:paraId="4B05A139" w14:textId="3792DD5A" w:rsidR="004F6C63" w:rsidRDefault="004F6C63">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clearAlarms</w:t>
      </w:r>
      <w:r>
        <w:rPr>
          <w:noProof/>
        </w:rPr>
        <w:tab/>
      </w:r>
      <w:r>
        <w:rPr>
          <w:noProof/>
        </w:rPr>
        <w:fldChar w:fldCharType="begin" w:fldLock="1"/>
      </w:r>
      <w:r>
        <w:rPr>
          <w:noProof/>
        </w:rPr>
        <w:instrText xml:space="preserve"> PAGEREF _Toc138323493 \h </w:instrText>
      </w:r>
      <w:r>
        <w:rPr>
          <w:noProof/>
        </w:rPr>
      </w:r>
      <w:r>
        <w:rPr>
          <w:noProof/>
        </w:rPr>
        <w:fldChar w:fldCharType="separate"/>
      </w:r>
      <w:r>
        <w:rPr>
          <w:noProof/>
        </w:rPr>
        <w:t>135</w:t>
      </w:r>
      <w:r>
        <w:rPr>
          <w:noProof/>
        </w:rPr>
        <w:fldChar w:fldCharType="end"/>
      </w:r>
    </w:p>
    <w:p w14:paraId="3206D628" w14:textId="13C5D8ED" w:rsidR="004F6C63" w:rsidRDefault="004F6C63">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subscribe</w:t>
      </w:r>
      <w:r>
        <w:rPr>
          <w:noProof/>
        </w:rPr>
        <w:tab/>
      </w:r>
      <w:r>
        <w:rPr>
          <w:noProof/>
        </w:rPr>
        <w:fldChar w:fldCharType="begin" w:fldLock="1"/>
      </w:r>
      <w:r>
        <w:rPr>
          <w:noProof/>
        </w:rPr>
        <w:instrText xml:space="preserve"> PAGEREF _Toc138323494 \h </w:instrText>
      </w:r>
      <w:r>
        <w:rPr>
          <w:noProof/>
        </w:rPr>
      </w:r>
      <w:r>
        <w:rPr>
          <w:noProof/>
        </w:rPr>
        <w:fldChar w:fldCharType="separate"/>
      </w:r>
      <w:r>
        <w:rPr>
          <w:noProof/>
        </w:rPr>
        <w:t>137</w:t>
      </w:r>
      <w:r>
        <w:rPr>
          <w:noProof/>
        </w:rPr>
        <w:fldChar w:fldCharType="end"/>
      </w:r>
    </w:p>
    <w:p w14:paraId="4B529D30" w14:textId="343DF8B9" w:rsidR="004F6C63" w:rsidRDefault="004F6C63">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F10342">
        <w:rPr>
          <w:rFonts w:cs="Arial"/>
          <w:noProof/>
          <w:lang w:eastAsia="zh-CN"/>
        </w:rPr>
        <w:t xml:space="preserve"> unsubscribe</w:t>
      </w:r>
      <w:r>
        <w:rPr>
          <w:noProof/>
        </w:rPr>
        <w:tab/>
      </w:r>
      <w:r>
        <w:rPr>
          <w:noProof/>
        </w:rPr>
        <w:fldChar w:fldCharType="begin" w:fldLock="1"/>
      </w:r>
      <w:r>
        <w:rPr>
          <w:noProof/>
        </w:rPr>
        <w:instrText xml:space="preserve"> PAGEREF _Toc138323495 \h </w:instrText>
      </w:r>
      <w:r>
        <w:rPr>
          <w:noProof/>
        </w:rPr>
      </w:r>
      <w:r>
        <w:rPr>
          <w:noProof/>
        </w:rPr>
        <w:fldChar w:fldCharType="separate"/>
      </w:r>
      <w:r>
        <w:rPr>
          <w:noProof/>
        </w:rPr>
        <w:t>137</w:t>
      </w:r>
      <w:r>
        <w:rPr>
          <w:noProof/>
        </w:rPr>
        <w:fldChar w:fldCharType="end"/>
      </w:r>
    </w:p>
    <w:p w14:paraId="3B65206A" w14:textId="100C3C5A" w:rsidR="004F6C63" w:rsidRDefault="004F6C63">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_Toc138323496 \h </w:instrText>
      </w:r>
      <w:r>
        <w:rPr>
          <w:noProof/>
        </w:rPr>
      </w:r>
      <w:r>
        <w:rPr>
          <w:noProof/>
        </w:rPr>
        <w:fldChar w:fldCharType="separate"/>
      </w:r>
      <w:r>
        <w:rPr>
          <w:noProof/>
        </w:rPr>
        <w:t>138</w:t>
      </w:r>
      <w:r>
        <w:rPr>
          <w:noProof/>
        </w:rPr>
        <w:fldChar w:fldCharType="end"/>
      </w:r>
    </w:p>
    <w:p w14:paraId="31996484" w14:textId="462BE5AF" w:rsidR="004F6C63" w:rsidRDefault="004F6C63">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_Toc138323497 \h </w:instrText>
      </w:r>
      <w:r>
        <w:rPr>
          <w:noProof/>
        </w:rPr>
      </w:r>
      <w:r>
        <w:rPr>
          <w:noProof/>
        </w:rPr>
        <w:fldChar w:fldCharType="separate"/>
      </w:r>
      <w:r>
        <w:rPr>
          <w:noProof/>
        </w:rPr>
        <w:t>138</w:t>
      </w:r>
      <w:r>
        <w:rPr>
          <w:noProof/>
        </w:rPr>
        <w:fldChar w:fldCharType="end"/>
      </w:r>
    </w:p>
    <w:p w14:paraId="64B1E5E8" w14:textId="40408863" w:rsidR="004F6C63" w:rsidRDefault="004F6C63">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notifyNewAlarm (non-security alarm)</w:t>
      </w:r>
      <w:r>
        <w:rPr>
          <w:noProof/>
        </w:rPr>
        <w:tab/>
      </w:r>
      <w:r>
        <w:rPr>
          <w:noProof/>
        </w:rPr>
        <w:fldChar w:fldCharType="begin" w:fldLock="1"/>
      </w:r>
      <w:r>
        <w:rPr>
          <w:noProof/>
        </w:rPr>
        <w:instrText xml:space="preserve"> PAGEREF _Toc138323498 \h </w:instrText>
      </w:r>
      <w:r>
        <w:rPr>
          <w:noProof/>
        </w:rPr>
      </w:r>
      <w:r>
        <w:rPr>
          <w:noProof/>
        </w:rPr>
        <w:fldChar w:fldCharType="separate"/>
      </w:r>
      <w:r>
        <w:rPr>
          <w:noProof/>
        </w:rPr>
        <w:t>138</w:t>
      </w:r>
      <w:r>
        <w:rPr>
          <w:noProof/>
        </w:rPr>
        <w:fldChar w:fldCharType="end"/>
      </w:r>
    </w:p>
    <w:p w14:paraId="17CDD9D6" w14:textId="1CE679FC" w:rsidR="004F6C63" w:rsidRDefault="004F6C63">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notifyNewAlarm (security alarm)</w:t>
      </w:r>
      <w:r>
        <w:rPr>
          <w:noProof/>
        </w:rPr>
        <w:tab/>
      </w:r>
      <w:r>
        <w:rPr>
          <w:noProof/>
        </w:rPr>
        <w:fldChar w:fldCharType="begin" w:fldLock="1"/>
      </w:r>
      <w:r>
        <w:rPr>
          <w:noProof/>
        </w:rPr>
        <w:instrText xml:space="preserve"> PAGEREF _Toc138323499 \h </w:instrText>
      </w:r>
      <w:r>
        <w:rPr>
          <w:noProof/>
        </w:rPr>
      </w:r>
      <w:r>
        <w:rPr>
          <w:noProof/>
        </w:rPr>
        <w:fldChar w:fldCharType="separate"/>
      </w:r>
      <w:r>
        <w:rPr>
          <w:noProof/>
        </w:rPr>
        <w:t>139</w:t>
      </w:r>
      <w:r>
        <w:rPr>
          <w:noProof/>
        </w:rPr>
        <w:fldChar w:fldCharType="end"/>
      </w:r>
    </w:p>
    <w:p w14:paraId="4F2AB770" w14:textId="6509A656" w:rsidR="004F6C63" w:rsidRDefault="004F6C63">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notifyAckStateChanged</w:t>
      </w:r>
      <w:r>
        <w:rPr>
          <w:noProof/>
        </w:rPr>
        <w:tab/>
      </w:r>
      <w:r>
        <w:rPr>
          <w:noProof/>
        </w:rPr>
        <w:fldChar w:fldCharType="begin" w:fldLock="1"/>
      </w:r>
      <w:r>
        <w:rPr>
          <w:noProof/>
        </w:rPr>
        <w:instrText xml:space="preserve"> PAGEREF _Toc138323500 \h </w:instrText>
      </w:r>
      <w:r>
        <w:rPr>
          <w:noProof/>
        </w:rPr>
      </w:r>
      <w:r>
        <w:rPr>
          <w:noProof/>
        </w:rPr>
        <w:fldChar w:fldCharType="separate"/>
      </w:r>
      <w:r>
        <w:rPr>
          <w:noProof/>
        </w:rPr>
        <w:t>139</w:t>
      </w:r>
      <w:r>
        <w:rPr>
          <w:noProof/>
        </w:rPr>
        <w:fldChar w:fldCharType="end"/>
      </w:r>
    </w:p>
    <w:p w14:paraId="34CC3594" w14:textId="0B8EEA12" w:rsidR="004F6C63" w:rsidRDefault="004F6C63">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notifyClearedAlarm</w:t>
      </w:r>
      <w:r>
        <w:rPr>
          <w:noProof/>
        </w:rPr>
        <w:tab/>
      </w:r>
      <w:r>
        <w:rPr>
          <w:noProof/>
        </w:rPr>
        <w:fldChar w:fldCharType="begin" w:fldLock="1"/>
      </w:r>
      <w:r>
        <w:rPr>
          <w:noProof/>
        </w:rPr>
        <w:instrText xml:space="preserve"> PAGEREF _Toc138323501 \h </w:instrText>
      </w:r>
      <w:r>
        <w:rPr>
          <w:noProof/>
        </w:rPr>
      </w:r>
      <w:r>
        <w:rPr>
          <w:noProof/>
        </w:rPr>
        <w:fldChar w:fldCharType="separate"/>
      </w:r>
      <w:r>
        <w:rPr>
          <w:noProof/>
        </w:rPr>
        <w:t>139</w:t>
      </w:r>
      <w:r>
        <w:rPr>
          <w:noProof/>
        </w:rPr>
        <w:fldChar w:fldCharType="end"/>
      </w:r>
    </w:p>
    <w:p w14:paraId="19304C34" w14:textId="3116DA7F" w:rsidR="004F6C63" w:rsidRDefault="004F6C63">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notifyAlarmListRebuilt</w:t>
      </w:r>
      <w:r>
        <w:rPr>
          <w:noProof/>
        </w:rPr>
        <w:tab/>
      </w:r>
      <w:r>
        <w:rPr>
          <w:noProof/>
        </w:rPr>
        <w:fldChar w:fldCharType="begin" w:fldLock="1"/>
      </w:r>
      <w:r>
        <w:rPr>
          <w:noProof/>
        </w:rPr>
        <w:instrText xml:space="preserve"> PAGEREF _Toc138323502 \h </w:instrText>
      </w:r>
      <w:r>
        <w:rPr>
          <w:noProof/>
        </w:rPr>
      </w:r>
      <w:r>
        <w:rPr>
          <w:noProof/>
        </w:rPr>
        <w:fldChar w:fldCharType="separate"/>
      </w:r>
      <w:r>
        <w:rPr>
          <w:noProof/>
        </w:rPr>
        <w:t>140</w:t>
      </w:r>
      <w:r>
        <w:rPr>
          <w:noProof/>
        </w:rPr>
        <w:fldChar w:fldCharType="end"/>
      </w:r>
    </w:p>
    <w:p w14:paraId="6CE82DC5" w14:textId="412FC172" w:rsidR="004F6C63" w:rsidRDefault="004F6C63">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notifyChangedAlarm</w:t>
      </w:r>
      <w:r>
        <w:rPr>
          <w:noProof/>
        </w:rPr>
        <w:tab/>
      </w:r>
      <w:r>
        <w:rPr>
          <w:noProof/>
        </w:rPr>
        <w:fldChar w:fldCharType="begin" w:fldLock="1"/>
      </w:r>
      <w:r>
        <w:rPr>
          <w:noProof/>
        </w:rPr>
        <w:instrText xml:space="preserve"> PAGEREF _Toc138323503 \h </w:instrText>
      </w:r>
      <w:r>
        <w:rPr>
          <w:noProof/>
        </w:rPr>
      </w:r>
      <w:r>
        <w:rPr>
          <w:noProof/>
        </w:rPr>
        <w:fldChar w:fldCharType="separate"/>
      </w:r>
      <w:r>
        <w:rPr>
          <w:noProof/>
        </w:rPr>
        <w:t>140</w:t>
      </w:r>
      <w:r>
        <w:rPr>
          <w:noProof/>
        </w:rPr>
        <w:fldChar w:fldCharType="end"/>
      </w:r>
    </w:p>
    <w:p w14:paraId="2230D854" w14:textId="23E3EC5B" w:rsidR="004F6C63" w:rsidRDefault="004F6C63">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notifyComments</w:t>
      </w:r>
      <w:r>
        <w:rPr>
          <w:noProof/>
        </w:rPr>
        <w:tab/>
      </w:r>
      <w:r>
        <w:rPr>
          <w:noProof/>
        </w:rPr>
        <w:fldChar w:fldCharType="begin" w:fldLock="1"/>
      </w:r>
      <w:r>
        <w:rPr>
          <w:noProof/>
        </w:rPr>
        <w:instrText xml:space="preserve"> PAGEREF _Toc138323504 \h </w:instrText>
      </w:r>
      <w:r>
        <w:rPr>
          <w:noProof/>
        </w:rPr>
      </w:r>
      <w:r>
        <w:rPr>
          <w:noProof/>
        </w:rPr>
        <w:fldChar w:fldCharType="separate"/>
      </w:r>
      <w:r>
        <w:rPr>
          <w:noProof/>
        </w:rPr>
        <w:t>140</w:t>
      </w:r>
      <w:r>
        <w:rPr>
          <w:noProof/>
        </w:rPr>
        <w:fldChar w:fldCharType="end"/>
      </w:r>
    </w:p>
    <w:p w14:paraId="46E7C86F" w14:textId="2D872BAB" w:rsidR="004F6C63" w:rsidRDefault="004F6C63">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notifyPotentialFaultyAlarmList</w:t>
      </w:r>
      <w:r>
        <w:rPr>
          <w:noProof/>
        </w:rPr>
        <w:tab/>
      </w:r>
      <w:r>
        <w:rPr>
          <w:noProof/>
        </w:rPr>
        <w:fldChar w:fldCharType="begin" w:fldLock="1"/>
      </w:r>
      <w:r>
        <w:rPr>
          <w:noProof/>
        </w:rPr>
        <w:instrText xml:space="preserve"> PAGEREF _Toc138323505 \h </w:instrText>
      </w:r>
      <w:r>
        <w:rPr>
          <w:noProof/>
        </w:rPr>
      </w:r>
      <w:r>
        <w:rPr>
          <w:noProof/>
        </w:rPr>
        <w:fldChar w:fldCharType="separate"/>
      </w:r>
      <w:r>
        <w:rPr>
          <w:noProof/>
        </w:rPr>
        <w:t>141</w:t>
      </w:r>
      <w:r>
        <w:rPr>
          <w:noProof/>
        </w:rPr>
        <w:fldChar w:fldCharType="end"/>
      </w:r>
    </w:p>
    <w:p w14:paraId="450133D3" w14:textId="6BC4637F" w:rsidR="004F6C63" w:rsidRDefault="004F6C63">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notifyCorrelatedNotificationChanged</w:t>
      </w:r>
      <w:r>
        <w:rPr>
          <w:noProof/>
        </w:rPr>
        <w:tab/>
      </w:r>
      <w:r>
        <w:rPr>
          <w:noProof/>
        </w:rPr>
        <w:fldChar w:fldCharType="begin" w:fldLock="1"/>
      </w:r>
      <w:r>
        <w:rPr>
          <w:noProof/>
        </w:rPr>
        <w:instrText xml:space="preserve"> PAGEREF _Toc138323506 \h </w:instrText>
      </w:r>
      <w:r>
        <w:rPr>
          <w:noProof/>
        </w:rPr>
      </w:r>
      <w:r>
        <w:rPr>
          <w:noProof/>
        </w:rPr>
        <w:fldChar w:fldCharType="separate"/>
      </w:r>
      <w:r>
        <w:rPr>
          <w:noProof/>
        </w:rPr>
        <w:t>141</w:t>
      </w:r>
      <w:r>
        <w:rPr>
          <w:noProof/>
        </w:rPr>
        <w:fldChar w:fldCharType="end"/>
      </w:r>
    </w:p>
    <w:p w14:paraId="5A2DF5E6" w14:textId="53D2B36A" w:rsidR="004F6C63" w:rsidRDefault="004F6C63">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notifyChanged</w:t>
      </w:r>
      <w:r w:rsidRPr="00F10342">
        <w:rPr>
          <w:rFonts w:cs="Arial"/>
          <w:noProof/>
          <w:lang w:eastAsia="zh-CN"/>
        </w:rPr>
        <w:t>AlarmGeneral</w:t>
      </w:r>
      <w:r w:rsidRPr="00F10342">
        <w:rPr>
          <w:rFonts w:ascii="Courier New" w:hAnsi="Courier New" w:cs="Courier New"/>
          <w:noProof/>
          <w:lang w:eastAsia="zh-CN"/>
        </w:rPr>
        <w:t xml:space="preserve"> </w:t>
      </w:r>
      <w:r w:rsidRPr="00F10342">
        <w:rPr>
          <w:rFonts w:cs="Arial"/>
          <w:noProof/>
          <w:lang w:eastAsia="zh-CN"/>
        </w:rPr>
        <w:t>(non-security alarm)</w:t>
      </w:r>
      <w:r>
        <w:rPr>
          <w:noProof/>
        </w:rPr>
        <w:tab/>
      </w:r>
      <w:r>
        <w:rPr>
          <w:noProof/>
        </w:rPr>
        <w:fldChar w:fldCharType="begin" w:fldLock="1"/>
      </w:r>
      <w:r>
        <w:rPr>
          <w:noProof/>
        </w:rPr>
        <w:instrText xml:space="preserve"> PAGEREF _Toc138323507 \h </w:instrText>
      </w:r>
      <w:r>
        <w:rPr>
          <w:noProof/>
        </w:rPr>
      </w:r>
      <w:r>
        <w:rPr>
          <w:noProof/>
        </w:rPr>
        <w:fldChar w:fldCharType="separate"/>
      </w:r>
      <w:r>
        <w:rPr>
          <w:noProof/>
        </w:rPr>
        <w:t>141</w:t>
      </w:r>
      <w:r>
        <w:rPr>
          <w:noProof/>
        </w:rPr>
        <w:fldChar w:fldCharType="end"/>
      </w:r>
    </w:p>
    <w:p w14:paraId="303F6700" w14:textId="1846B79D" w:rsidR="004F6C63" w:rsidRDefault="004F6C63">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notifyChanged</w:t>
      </w:r>
      <w:r w:rsidRPr="00F10342">
        <w:rPr>
          <w:rFonts w:cs="Arial"/>
          <w:noProof/>
          <w:lang w:eastAsia="zh-CN"/>
        </w:rPr>
        <w:t>AlarmGeneral (security alarm)</w:t>
      </w:r>
      <w:r>
        <w:rPr>
          <w:noProof/>
        </w:rPr>
        <w:tab/>
      </w:r>
      <w:r>
        <w:rPr>
          <w:noProof/>
        </w:rPr>
        <w:fldChar w:fldCharType="begin" w:fldLock="1"/>
      </w:r>
      <w:r>
        <w:rPr>
          <w:noProof/>
        </w:rPr>
        <w:instrText xml:space="preserve"> PAGEREF _Toc138323508 \h </w:instrText>
      </w:r>
      <w:r>
        <w:rPr>
          <w:noProof/>
        </w:rPr>
      </w:r>
      <w:r>
        <w:rPr>
          <w:noProof/>
        </w:rPr>
        <w:fldChar w:fldCharType="separate"/>
      </w:r>
      <w:r>
        <w:rPr>
          <w:noProof/>
        </w:rPr>
        <w:t>142</w:t>
      </w:r>
      <w:r>
        <w:rPr>
          <w:noProof/>
        </w:rPr>
        <w:fldChar w:fldCharType="end"/>
      </w:r>
    </w:p>
    <w:p w14:paraId="0B5F3ACD" w14:textId="4DCABAFB" w:rsidR="004F6C63" w:rsidRDefault="004F6C63">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_Toc138323509 \h </w:instrText>
      </w:r>
      <w:r>
        <w:rPr>
          <w:noProof/>
        </w:rPr>
      </w:r>
      <w:r>
        <w:rPr>
          <w:noProof/>
        </w:rPr>
        <w:fldChar w:fldCharType="separate"/>
      </w:r>
      <w:r>
        <w:rPr>
          <w:noProof/>
        </w:rPr>
        <w:t>142</w:t>
      </w:r>
      <w:r>
        <w:rPr>
          <w:noProof/>
        </w:rPr>
        <w:fldChar w:fldCharType="end"/>
      </w:r>
    </w:p>
    <w:p w14:paraId="5F5F8F1B" w14:textId="0A58634D" w:rsidR="004F6C63" w:rsidRDefault="004F6C63">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_Toc138323510 \h </w:instrText>
      </w:r>
      <w:r>
        <w:rPr>
          <w:noProof/>
        </w:rPr>
      </w:r>
      <w:r>
        <w:rPr>
          <w:noProof/>
        </w:rPr>
        <w:fldChar w:fldCharType="separate"/>
      </w:r>
      <w:r>
        <w:rPr>
          <w:noProof/>
        </w:rPr>
        <w:t>142</w:t>
      </w:r>
      <w:r>
        <w:rPr>
          <w:noProof/>
        </w:rPr>
        <w:fldChar w:fldCharType="end"/>
      </w:r>
    </w:p>
    <w:p w14:paraId="7001E755" w14:textId="1280CC32" w:rsidR="004F6C63" w:rsidRDefault="004F6C63">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_Toc138323511 \h </w:instrText>
      </w:r>
      <w:r>
        <w:rPr>
          <w:noProof/>
        </w:rPr>
      </w:r>
      <w:r>
        <w:rPr>
          <w:noProof/>
        </w:rPr>
        <w:fldChar w:fldCharType="separate"/>
      </w:r>
      <w:r>
        <w:rPr>
          <w:noProof/>
        </w:rPr>
        <w:t>143</w:t>
      </w:r>
      <w:r>
        <w:rPr>
          <w:noProof/>
        </w:rPr>
        <w:fldChar w:fldCharType="end"/>
      </w:r>
    </w:p>
    <w:p w14:paraId="141490A2" w14:textId="56203AB6" w:rsidR="004F6C63" w:rsidRDefault="004F6C63">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_Toc138323512 \h </w:instrText>
      </w:r>
      <w:r>
        <w:rPr>
          <w:noProof/>
        </w:rPr>
      </w:r>
      <w:r>
        <w:rPr>
          <w:noProof/>
        </w:rPr>
        <w:fldChar w:fldCharType="separate"/>
      </w:r>
      <w:r>
        <w:rPr>
          <w:noProof/>
        </w:rPr>
        <w:t>143</w:t>
      </w:r>
      <w:r>
        <w:rPr>
          <w:noProof/>
        </w:rPr>
        <w:fldChar w:fldCharType="end"/>
      </w:r>
    </w:p>
    <w:p w14:paraId="73FD47ED" w14:textId="0CD5DDF1" w:rsidR="004F6C63" w:rsidRDefault="004F6C63">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w:t>
      </w:r>
      <w:r>
        <w:rPr>
          <w:noProof/>
        </w:rPr>
        <w:t>"</w:t>
      </w:r>
      <w:r>
        <w:rPr>
          <w:noProof/>
        </w:rPr>
        <w:tab/>
      </w:r>
      <w:r>
        <w:rPr>
          <w:noProof/>
        </w:rPr>
        <w:fldChar w:fldCharType="begin" w:fldLock="1"/>
      </w:r>
      <w:r>
        <w:rPr>
          <w:noProof/>
        </w:rPr>
        <w:instrText xml:space="preserve"> PAGEREF _Toc138323513 \h </w:instrText>
      </w:r>
      <w:r>
        <w:rPr>
          <w:noProof/>
        </w:rPr>
      </w:r>
      <w:r>
        <w:rPr>
          <w:noProof/>
        </w:rPr>
        <w:fldChar w:fldCharType="separate"/>
      </w:r>
      <w:r>
        <w:rPr>
          <w:noProof/>
        </w:rPr>
        <w:t>143</w:t>
      </w:r>
      <w:r>
        <w:rPr>
          <w:noProof/>
        </w:rPr>
        <w:fldChar w:fldCharType="end"/>
      </w:r>
    </w:p>
    <w:p w14:paraId="56BD4E53" w14:textId="7797E3D7" w:rsidR="004F6C63" w:rsidRDefault="004F6C63">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_Toc138323514 \h </w:instrText>
      </w:r>
      <w:r>
        <w:rPr>
          <w:noProof/>
        </w:rPr>
      </w:r>
      <w:r>
        <w:rPr>
          <w:noProof/>
        </w:rPr>
        <w:fldChar w:fldCharType="separate"/>
      </w:r>
      <w:r>
        <w:rPr>
          <w:noProof/>
        </w:rPr>
        <w:t>143</w:t>
      </w:r>
      <w:r>
        <w:rPr>
          <w:noProof/>
        </w:rPr>
        <w:fldChar w:fldCharType="end"/>
      </w:r>
    </w:p>
    <w:p w14:paraId="3772B07A" w14:textId="3B020DF1" w:rsidR="004F6C63" w:rsidRDefault="004F6C63">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_Toc138323515 \h </w:instrText>
      </w:r>
      <w:r>
        <w:rPr>
          <w:noProof/>
        </w:rPr>
      </w:r>
      <w:r>
        <w:rPr>
          <w:noProof/>
        </w:rPr>
        <w:fldChar w:fldCharType="separate"/>
      </w:r>
      <w:r>
        <w:rPr>
          <w:noProof/>
        </w:rPr>
        <w:t>143</w:t>
      </w:r>
      <w:r>
        <w:rPr>
          <w:noProof/>
        </w:rPr>
        <w:fldChar w:fldCharType="end"/>
      </w:r>
    </w:p>
    <w:p w14:paraId="45E9087E" w14:textId="4BF930DB" w:rsidR="004F6C63" w:rsidRDefault="004F6C63">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_Toc138323516 \h </w:instrText>
      </w:r>
      <w:r>
        <w:rPr>
          <w:noProof/>
        </w:rPr>
      </w:r>
      <w:r>
        <w:rPr>
          <w:noProof/>
        </w:rPr>
        <w:fldChar w:fldCharType="separate"/>
      </w:r>
      <w:r>
        <w:rPr>
          <w:noProof/>
        </w:rPr>
        <w:t>143</w:t>
      </w:r>
      <w:r>
        <w:rPr>
          <w:noProof/>
        </w:rPr>
        <w:fldChar w:fldCharType="end"/>
      </w:r>
    </w:p>
    <w:p w14:paraId="17F7B141" w14:textId="1420A044" w:rsidR="004F6C63" w:rsidRDefault="004F6C63">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 /{alarmId}</w:t>
      </w:r>
      <w:r>
        <w:rPr>
          <w:noProof/>
        </w:rPr>
        <w:t>"</w:t>
      </w:r>
      <w:r>
        <w:rPr>
          <w:noProof/>
        </w:rPr>
        <w:tab/>
      </w:r>
      <w:r>
        <w:rPr>
          <w:noProof/>
        </w:rPr>
        <w:fldChar w:fldCharType="begin" w:fldLock="1"/>
      </w:r>
      <w:r>
        <w:rPr>
          <w:noProof/>
        </w:rPr>
        <w:instrText xml:space="preserve"> PAGEREF _Toc138323517 \h </w:instrText>
      </w:r>
      <w:r>
        <w:rPr>
          <w:noProof/>
        </w:rPr>
      </w:r>
      <w:r>
        <w:rPr>
          <w:noProof/>
        </w:rPr>
        <w:fldChar w:fldCharType="separate"/>
      </w:r>
      <w:r>
        <w:rPr>
          <w:noProof/>
        </w:rPr>
        <w:t>144</w:t>
      </w:r>
      <w:r>
        <w:rPr>
          <w:noProof/>
        </w:rPr>
        <w:fldChar w:fldCharType="end"/>
      </w:r>
    </w:p>
    <w:p w14:paraId="1457B82C" w14:textId="0AEA316D" w:rsidR="004F6C63" w:rsidRDefault="004F6C63">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_Toc138323518 \h </w:instrText>
      </w:r>
      <w:r>
        <w:rPr>
          <w:noProof/>
        </w:rPr>
      </w:r>
      <w:r>
        <w:rPr>
          <w:noProof/>
        </w:rPr>
        <w:fldChar w:fldCharType="separate"/>
      </w:r>
      <w:r>
        <w:rPr>
          <w:noProof/>
        </w:rPr>
        <w:t>144</w:t>
      </w:r>
      <w:r>
        <w:rPr>
          <w:noProof/>
        </w:rPr>
        <w:fldChar w:fldCharType="end"/>
      </w:r>
    </w:p>
    <w:p w14:paraId="0441343F" w14:textId="4AD81BF1" w:rsidR="004F6C63" w:rsidRDefault="004F6C63">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_Toc138323519 \h </w:instrText>
      </w:r>
      <w:r>
        <w:rPr>
          <w:noProof/>
        </w:rPr>
      </w:r>
      <w:r>
        <w:rPr>
          <w:noProof/>
        </w:rPr>
        <w:fldChar w:fldCharType="separate"/>
      </w:r>
      <w:r>
        <w:rPr>
          <w:noProof/>
        </w:rPr>
        <w:t>145</w:t>
      </w:r>
      <w:r>
        <w:rPr>
          <w:noProof/>
        </w:rPr>
        <w:fldChar w:fldCharType="end"/>
      </w:r>
    </w:p>
    <w:p w14:paraId="547E1A92" w14:textId="30FCB80B" w:rsidR="004F6C63" w:rsidRDefault="004F6C63">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_Toc138323520 \h </w:instrText>
      </w:r>
      <w:r>
        <w:rPr>
          <w:noProof/>
        </w:rPr>
      </w:r>
      <w:r>
        <w:rPr>
          <w:noProof/>
        </w:rPr>
        <w:fldChar w:fldCharType="separate"/>
      </w:r>
      <w:r>
        <w:rPr>
          <w:noProof/>
        </w:rPr>
        <w:t>145</w:t>
      </w:r>
      <w:r>
        <w:rPr>
          <w:noProof/>
        </w:rPr>
        <w:fldChar w:fldCharType="end"/>
      </w:r>
    </w:p>
    <w:p w14:paraId="04CE2A09" w14:textId="0FDA0A1F" w:rsidR="004F6C63" w:rsidRDefault="004F6C63">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…/alarms/alarmCount</w:t>
      </w:r>
      <w:r>
        <w:rPr>
          <w:noProof/>
        </w:rPr>
        <w:t>"</w:t>
      </w:r>
      <w:r>
        <w:rPr>
          <w:noProof/>
        </w:rPr>
        <w:tab/>
      </w:r>
      <w:r>
        <w:rPr>
          <w:noProof/>
        </w:rPr>
        <w:fldChar w:fldCharType="begin" w:fldLock="1"/>
      </w:r>
      <w:r>
        <w:rPr>
          <w:noProof/>
        </w:rPr>
        <w:instrText xml:space="preserve"> PAGEREF _Toc138323521 \h </w:instrText>
      </w:r>
      <w:r>
        <w:rPr>
          <w:noProof/>
        </w:rPr>
      </w:r>
      <w:r>
        <w:rPr>
          <w:noProof/>
        </w:rPr>
        <w:fldChar w:fldCharType="separate"/>
      </w:r>
      <w:r>
        <w:rPr>
          <w:noProof/>
        </w:rPr>
        <w:t>145</w:t>
      </w:r>
      <w:r>
        <w:rPr>
          <w:noProof/>
        </w:rPr>
        <w:fldChar w:fldCharType="end"/>
      </w:r>
    </w:p>
    <w:p w14:paraId="742F4A52" w14:textId="7A43A067" w:rsidR="004F6C63" w:rsidRDefault="004F6C63">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_Toc138323522 \h </w:instrText>
      </w:r>
      <w:r>
        <w:rPr>
          <w:noProof/>
        </w:rPr>
      </w:r>
      <w:r>
        <w:rPr>
          <w:noProof/>
        </w:rPr>
        <w:fldChar w:fldCharType="separate"/>
      </w:r>
      <w:r>
        <w:rPr>
          <w:noProof/>
        </w:rPr>
        <w:t>145</w:t>
      </w:r>
      <w:r>
        <w:rPr>
          <w:noProof/>
        </w:rPr>
        <w:fldChar w:fldCharType="end"/>
      </w:r>
    </w:p>
    <w:p w14:paraId="55432EB0" w14:textId="207C9B4B" w:rsidR="004F6C63" w:rsidRDefault="004F6C63">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_Toc138323523 \h </w:instrText>
      </w:r>
      <w:r>
        <w:rPr>
          <w:noProof/>
        </w:rPr>
      </w:r>
      <w:r>
        <w:rPr>
          <w:noProof/>
        </w:rPr>
        <w:fldChar w:fldCharType="separate"/>
      </w:r>
      <w:r>
        <w:rPr>
          <w:noProof/>
        </w:rPr>
        <w:t>145</w:t>
      </w:r>
      <w:r>
        <w:rPr>
          <w:noProof/>
        </w:rPr>
        <w:fldChar w:fldCharType="end"/>
      </w:r>
    </w:p>
    <w:p w14:paraId="0D62FC5E" w14:textId="08822EC3" w:rsidR="004F6C63" w:rsidRDefault="004F6C63">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_Toc138323524 \h </w:instrText>
      </w:r>
      <w:r>
        <w:rPr>
          <w:noProof/>
        </w:rPr>
      </w:r>
      <w:r>
        <w:rPr>
          <w:noProof/>
        </w:rPr>
        <w:fldChar w:fldCharType="separate"/>
      </w:r>
      <w:r>
        <w:rPr>
          <w:noProof/>
        </w:rPr>
        <w:t>146</w:t>
      </w:r>
      <w:r>
        <w:rPr>
          <w:noProof/>
        </w:rPr>
        <w:fldChar w:fldCharType="end"/>
      </w:r>
    </w:p>
    <w:p w14:paraId="2978613D" w14:textId="78B1FD8A" w:rsidR="004F6C63" w:rsidRDefault="004F6C63">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…/alarms/{alarmId}/comments</w:t>
      </w:r>
      <w:r>
        <w:rPr>
          <w:noProof/>
        </w:rPr>
        <w:t>"</w:t>
      </w:r>
      <w:r>
        <w:rPr>
          <w:noProof/>
        </w:rPr>
        <w:tab/>
      </w:r>
      <w:r>
        <w:rPr>
          <w:noProof/>
        </w:rPr>
        <w:fldChar w:fldCharType="begin" w:fldLock="1"/>
      </w:r>
      <w:r>
        <w:rPr>
          <w:noProof/>
        </w:rPr>
        <w:instrText xml:space="preserve"> PAGEREF _Toc138323525 \h </w:instrText>
      </w:r>
      <w:r>
        <w:rPr>
          <w:noProof/>
        </w:rPr>
      </w:r>
      <w:r>
        <w:rPr>
          <w:noProof/>
        </w:rPr>
        <w:fldChar w:fldCharType="separate"/>
      </w:r>
      <w:r>
        <w:rPr>
          <w:noProof/>
        </w:rPr>
        <w:t>146</w:t>
      </w:r>
      <w:r>
        <w:rPr>
          <w:noProof/>
        </w:rPr>
        <w:fldChar w:fldCharType="end"/>
      </w:r>
    </w:p>
    <w:p w14:paraId="0A3738C1" w14:textId="6A262A9D" w:rsidR="004F6C63" w:rsidRDefault="004F6C6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_Toc138323526 \h </w:instrText>
      </w:r>
      <w:r>
        <w:rPr>
          <w:noProof/>
        </w:rPr>
      </w:r>
      <w:r>
        <w:rPr>
          <w:noProof/>
        </w:rPr>
        <w:fldChar w:fldCharType="separate"/>
      </w:r>
      <w:r>
        <w:rPr>
          <w:noProof/>
        </w:rPr>
        <w:t>146</w:t>
      </w:r>
      <w:r>
        <w:rPr>
          <w:noProof/>
        </w:rPr>
        <w:fldChar w:fldCharType="end"/>
      </w:r>
    </w:p>
    <w:p w14:paraId="0389048E" w14:textId="501F1474" w:rsidR="004F6C63" w:rsidRDefault="004F6C6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_Toc138323527 \h </w:instrText>
      </w:r>
      <w:r>
        <w:rPr>
          <w:noProof/>
        </w:rPr>
      </w:r>
      <w:r>
        <w:rPr>
          <w:noProof/>
        </w:rPr>
        <w:fldChar w:fldCharType="separate"/>
      </w:r>
      <w:r>
        <w:rPr>
          <w:noProof/>
        </w:rPr>
        <w:t>146</w:t>
      </w:r>
      <w:r>
        <w:rPr>
          <w:noProof/>
        </w:rPr>
        <w:fldChar w:fldCharType="end"/>
      </w:r>
    </w:p>
    <w:p w14:paraId="3A807728" w14:textId="37087758" w:rsidR="004F6C63" w:rsidRDefault="004F6C6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_Toc138323528 \h </w:instrText>
      </w:r>
      <w:r>
        <w:rPr>
          <w:noProof/>
        </w:rPr>
      </w:r>
      <w:r>
        <w:rPr>
          <w:noProof/>
        </w:rPr>
        <w:fldChar w:fldCharType="separate"/>
      </w:r>
      <w:r>
        <w:rPr>
          <w:noProof/>
        </w:rPr>
        <w:t>146</w:t>
      </w:r>
      <w:r>
        <w:rPr>
          <w:noProof/>
        </w:rPr>
        <w:fldChar w:fldCharType="end"/>
      </w:r>
    </w:p>
    <w:p w14:paraId="6D67FC84" w14:textId="12081E4E" w:rsidR="004F6C63" w:rsidRDefault="004F6C63">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F10342">
        <w:rPr>
          <w:rFonts w:cs="Arial"/>
          <w:noProof/>
        </w:rPr>
        <w:t>…/comments/{commentId}</w:t>
      </w:r>
      <w:r>
        <w:rPr>
          <w:noProof/>
        </w:rPr>
        <w:t>"</w:t>
      </w:r>
      <w:r>
        <w:rPr>
          <w:noProof/>
        </w:rPr>
        <w:tab/>
      </w:r>
      <w:r>
        <w:rPr>
          <w:noProof/>
        </w:rPr>
        <w:fldChar w:fldCharType="begin" w:fldLock="1"/>
      </w:r>
      <w:r>
        <w:rPr>
          <w:noProof/>
        </w:rPr>
        <w:instrText xml:space="preserve"> PAGEREF _Toc138323529 \h </w:instrText>
      </w:r>
      <w:r>
        <w:rPr>
          <w:noProof/>
        </w:rPr>
      </w:r>
      <w:r>
        <w:rPr>
          <w:noProof/>
        </w:rPr>
        <w:fldChar w:fldCharType="separate"/>
      </w:r>
      <w:r>
        <w:rPr>
          <w:noProof/>
        </w:rPr>
        <w:t>147</w:t>
      </w:r>
      <w:r>
        <w:rPr>
          <w:noProof/>
        </w:rPr>
        <w:fldChar w:fldCharType="end"/>
      </w:r>
    </w:p>
    <w:p w14:paraId="494F3CA1" w14:textId="682D1BAB" w:rsidR="004F6C63" w:rsidRDefault="004F6C6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_Toc138323530 \h </w:instrText>
      </w:r>
      <w:r>
        <w:rPr>
          <w:noProof/>
        </w:rPr>
      </w:r>
      <w:r>
        <w:rPr>
          <w:noProof/>
        </w:rPr>
        <w:fldChar w:fldCharType="separate"/>
      </w:r>
      <w:r>
        <w:rPr>
          <w:noProof/>
        </w:rPr>
        <w:t>147</w:t>
      </w:r>
      <w:r>
        <w:rPr>
          <w:noProof/>
        </w:rPr>
        <w:fldChar w:fldCharType="end"/>
      </w:r>
    </w:p>
    <w:p w14:paraId="7FD5BCE2" w14:textId="5C675367" w:rsidR="004F6C63" w:rsidRDefault="004F6C6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_Toc138323531 \h </w:instrText>
      </w:r>
      <w:r>
        <w:rPr>
          <w:noProof/>
        </w:rPr>
      </w:r>
      <w:r>
        <w:rPr>
          <w:noProof/>
        </w:rPr>
        <w:fldChar w:fldCharType="separate"/>
      </w:r>
      <w:r>
        <w:rPr>
          <w:noProof/>
        </w:rPr>
        <w:t>147</w:t>
      </w:r>
      <w:r>
        <w:rPr>
          <w:noProof/>
        </w:rPr>
        <w:fldChar w:fldCharType="end"/>
      </w:r>
    </w:p>
    <w:p w14:paraId="45BC267C" w14:textId="61154C6B" w:rsidR="004F6C63" w:rsidRDefault="004F6C6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_Toc138323532 \h </w:instrText>
      </w:r>
      <w:r>
        <w:rPr>
          <w:noProof/>
        </w:rPr>
      </w:r>
      <w:r>
        <w:rPr>
          <w:noProof/>
        </w:rPr>
        <w:fldChar w:fldCharType="separate"/>
      </w:r>
      <w:r>
        <w:rPr>
          <w:noProof/>
        </w:rPr>
        <w:t>147</w:t>
      </w:r>
      <w:r>
        <w:rPr>
          <w:noProof/>
        </w:rPr>
        <w:fldChar w:fldCharType="end"/>
      </w:r>
    </w:p>
    <w:p w14:paraId="5E1D2A9A" w14:textId="35B8E7BF" w:rsidR="004F6C63" w:rsidRDefault="004F6C63">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F10342">
        <w:rPr>
          <w:rFonts w:cs="Arial"/>
          <w:noProof/>
        </w:rPr>
        <w:t>…/subscriptions</w:t>
      </w:r>
      <w:r>
        <w:rPr>
          <w:noProof/>
        </w:rPr>
        <w:t>"</w:t>
      </w:r>
      <w:r>
        <w:rPr>
          <w:noProof/>
        </w:rPr>
        <w:tab/>
      </w:r>
      <w:r>
        <w:rPr>
          <w:noProof/>
        </w:rPr>
        <w:fldChar w:fldCharType="begin" w:fldLock="1"/>
      </w:r>
      <w:r>
        <w:rPr>
          <w:noProof/>
        </w:rPr>
        <w:instrText xml:space="preserve"> PAGEREF _Toc138323533 \h </w:instrText>
      </w:r>
      <w:r>
        <w:rPr>
          <w:noProof/>
        </w:rPr>
      </w:r>
      <w:r>
        <w:rPr>
          <w:noProof/>
        </w:rPr>
        <w:fldChar w:fldCharType="separate"/>
      </w:r>
      <w:r>
        <w:rPr>
          <w:noProof/>
        </w:rPr>
        <w:t>147</w:t>
      </w:r>
      <w:r>
        <w:rPr>
          <w:noProof/>
        </w:rPr>
        <w:fldChar w:fldCharType="end"/>
      </w:r>
    </w:p>
    <w:p w14:paraId="1FF841B2" w14:textId="5C10AB34" w:rsidR="004F6C63" w:rsidRDefault="004F6C63">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_Toc138323534 \h </w:instrText>
      </w:r>
      <w:r>
        <w:rPr>
          <w:noProof/>
        </w:rPr>
      </w:r>
      <w:r>
        <w:rPr>
          <w:noProof/>
        </w:rPr>
        <w:fldChar w:fldCharType="separate"/>
      </w:r>
      <w:r>
        <w:rPr>
          <w:noProof/>
        </w:rPr>
        <w:t>147</w:t>
      </w:r>
      <w:r>
        <w:rPr>
          <w:noProof/>
        </w:rPr>
        <w:fldChar w:fldCharType="end"/>
      </w:r>
    </w:p>
    <w:p w14:paraId="11FD04C9" w14:textId="7E35C2A5"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_Toc138323535 \h </w:instrText>
      </w:r>
      <w:r>
        <w:rPr>
          <w:noProof/>
        </w:rPr>
      </w:r>
      <w:r>
        <w:rPr>
          <w:noProof/>
        </w:rPr>
        <w:fldChar w:fldCharType="separate"/>
      </w:r>
      <w:r>
        <w:rPr>
          <w:noProof/>
        </w:rPr>
        <w:t>147</w:t>
      </w:r>
      <w:r>
        <w:rPr>
          <w:noProof/>
        </w:rPr>
        <w:fldChar w:fldCharType="end"/>
      </w:r>
    </w:p>
    <w:p w14:paraId="32AD528F" w14:textId="3B8EB6A1"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_Toc138323536 \h </w:instrText>
      </w:r>
      <w:r>
        <w:rPr>
          <w:noProof/>
        </w:rPr>
      </w:r>
      <w:r>
        <w:rPr>
          <w:noProof/>
        </w:rPr>
        <w:fldChar w:fldCharType="separate"/>
      </w:r>
      <w:r>
        <w:rPr>
          <w:noProof/>
        </w:rPr>
        <w:t>148</w:t>
      </w:r>
      <w:r>
        <w:rPr>
          <w:noProof/>
        </w:rPr>
        <w:fldChar w:fldCharType="end"/>
      </w:r>
    </w:p>
    <w:p w14:paraId="3E4512FD" w14:textId="480DE3E4" w:rsidR="004F6C63" w:rsidRDefault="004F6C63">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_Toc138323537 \h </w:instrText>
      </w:r>
      <w:r>
        <w:rPr>
          <w:noProof/>
        </w:rPr>
      </w:r>
      <w:r>
        <w:rPr>
          <w:noProof/>
        </w:rPr>
        <w:fldChar w:fldCharType="separate"/>
      </w:r>
      <w:r>
        <w:rPr>
          <w:noProof/>
        </w:rPr>
        <w:t>148</w:t>
      </w:r>
      <w:r>
        <w:rPr>
          <w:noProof/>
        </w:rPr>
        <w:fldChar w:fldCharType="end"/>
      </w:r>
    </w:p>
    <w:p w14:paraId="7AF641FB" w14:textId="1D2A94D8" w:rsidR="004F6C63" w:rsidRDefault="004F6C63">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_Toc138323538 \h </w:instrText>
      </w:r>
      <w:r>
        <w:rPr>
          <w:noProof/>
        </w:rPr>
      </w:r>
      <w:r>
        <w:rPr>
          <w:noProof/>
        </w:rPr>
        <w:fldChar w:fldCharType="separate"/>
      </w:r>
      <w:r>
        <w:rPr>
          <w:noProof/>
        </w:rPr>
        <w:t>148</w:t>
      </w:r>
      <w:r>
        <w:rPr>
          <w:noProof/>
        </w:rPr>
        <w:fldChar w:fldCharType="end"/>
      </w:r>
    </w:p>
    <w:p w14:paraId="544E44BA" w14:textId="57B98359"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_Toc138323539 \h </w:instrText>
      </w:r>
      <w:r>
        <w:rPr>
          <w:noProof/>
        </w:rPr>
      </w:r>
      <w:r>
        <w:rPr>
          <w:noProof/>
        </w:rPr>
        <w:fldChar w:fldCharType="separate"/>
      </w:r>
      <w:r>
        <w:rPr>
          <w:noProof/>
        </w:rPr>
        <w:t>148</w:t>
      </w:r>
      <w:r>
        <w:rPr>
          <w:noProof/>
        </w:rPr>
        <w:fldChar w:fldCharType="end"/>
      </w:r>
    </w:p>
    <w:p w14:paraId="59AF67DD" w14:textId="6375169D"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_Toc138323540 \h </w:instrText>
      </w:r>
      <w:r>
        <w:rPr>
          <w:noProof/>
        </w:rPr>
      </w:r>
      <w:r>
        <w:rPr>
          <w:noProof/>
        </w:rPr>
        <w:fldChar w:fldCharType="separate"/>
      </w:r>
      <w:r>
        <w:rPr>
          <w:noProof/>
        </w:rPr>
        <w:t>148</w:t>
      </w:r>
      <w:r>
        <w:rPr>
          <w:noProof/>
        </w:rPr>
        <w:fldChar w:fldCharType="end"/>
      </w:r>
    </w:p>
    <w:p w14:paraId="39307063" w14:textId="3E05DF12" w:rsidR="004F6C63" w:rsidRDefault="004F6C63">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_Toc138323541 \h </w:instrText>
      </w:r>
      <w:r>
        <w:rPr>
          <w:noProof/>
        </w:rPr>
      </w:r>
      <w:r>
        <w:rPr>
          <w:noProof/>
        </w:rPr>
        <w:fldChar w:fldCharType="separate"/>
      </w:r>
      <w:r>
        <w:rPr>
          <w:noProof/>
        </w:rPr>
        <w:t>149</w:t>
      </w:r>
      <w:r>
        <w:rPr>
          <w:noProof/>
        </w:rPr>
        <w:fldChar w:fldCharType="end"/>
      </w:r>
    </w:p>
    <w:p w14:paraId="12545D69" w14:textId="1BA4558B" w:rsidR="004F6C63" w:rsidRDefault="004F6C63">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_Toc138323542 \h </w:instrText>
      </w:r>
      <w:r>
        <w:rPr>
          <w:noProof/>
        </w:rPr>
      </w:r>
      <w:r>
        <w:rPr>
          <w:noProof/>
        </w:rPr>
        <w:fldChar w:fldCharType="separate"/>
      </w:r>
      <w:r>
        <w:rPr>
          <w:noProof/>
        </w:rPr>
        <w:t>149</w:t>
      </w:r>
      <w:r>
        <w:rPr>
          <w:noProof/>
        </w:rPr>
        <w:fldChar w:fldCharType="end"/>
      </w:r>
    </w:p>
    <w:p w14:paraId="499037A5" w14:textId="6686FF57"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_Toc138323543 \h </w:instrText>
      </w:r>
      <w:r>
        <w:rPr>
          <w:noProof/>
        </w:rPr>
      </w:r>
      <w:r>
        <w:rPr>
          <w:noProof/>
        </w:rPr>
        <w:fldChar w:fldCharType="separate"/>
      </w:r>
      <w:r>
        <w:rPr>
          <w:noProof/>
        </w:rPr>
        <w:t>149</w:t>
      </w:r>
      <w:r>
        <w:rPr>
          <w:noProof/>
        </w:rPr>
        <w:fldChar w:fldCharType="end"/>
      </w:r>
    </w:p>
    <w:p w14:paraId="3CB39F1E" w14:textId="7DA6931C"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_Toc138323544 \h </w:instrText>
      </w:r>
      <w:r>
        <w:rPr>
          <w:noProof/>
        </w:rPr>
      </w:r>
      <w:r>
        <w:rPr>
          <w:noProof/>
        </w:rPr>
        <w:fldChar w:fldCharType="separate"/>
      </w:r>
      <w:r>
        <w:rPr>
          <w:noProof/>
        </w:rPr>
        <w:t>149</w:t>
      </w:r>
      <w:r>
        <w:rPr>
          <w:noProof/>
        </w:rPr>
        <w:fldChar w:fldCharType="end"/>
      </w:r>
    </w:p>
    <w:p w14:paraId="51EC0422" w14:textId="107AA39B" w:rsidR="004F6C63" w:rsidRDefault="004F6C63">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_Toc138323545 \h </w:instrText>
      </w:r>
      <w:r>
        <w:rPr>
          <w:noProof/>
        </w:rPr>
      </w:r>
      <w:r>
        <w:rPr>
          <w:noProof/>
        </w:rPr>
        <w:fldChar w:fldCharType="separate"/>
      </w:r>
      <w:r>
        <w:rPr>
          <w:noProof/>
        </w:rPr>
        <w:t>150</w:t>
      </w:r>
      <w:r>
        <w:rPr>
          <w:noProof/>
        </w:rPr>
        <w:fldChar w:fldCharType="end"/>
      </w:r>
    </w:p>
    <w:p w14:paraId="66677C11" w14:textId="66863B3D" w:rsidR="004F6C63" w:rsidRDefault="004F6C63">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_Toc138323546 \h </w:instrText>
      </w:r>
      <w:r>
        <w:rPr>
          <w:noProof/>
        </w:rPr>
      </w:r>
      <w:r>
        <w:rPr>
          <w:noProof/>
        </w:rPr>
        <w:fldChar w:fldCharType="separate"/>
      </w:r>
      <w:r>
        <w:rPr>
          <w:noProof/>
        </w:rPr>
        <w:t>150</w:t>
      </w:r>
      <w:r>
        <w:rPr>
          <w:noProof/>
        </w:rPr>
        <w:fldChar w:fldCharType="end"/>
      </w:r>
    </w:p>
    <w:p w14:paraId="2B0F91B6" w14:textId="26D80A92" w:rsidR="004F6C63" w:rsidRDefault="004F6C63">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_Toc138323547 \h </w:instrText>
      </w:r>
      <w:r>
        <w:rPr>
          <w:noProof/>
        </w:rPr>
      </w:r>
      <w:r>
        <w:rPr>
          <w:noProof/>
        </w:rPr>
        <w:fldChar w:fldCharType="separate"/>
      </w:r>
      <w:r>
        <w:rPr>
          <w:noProof/>
        </w:rPr>
        <w:t>152</w:t>
      </w:r>
      <w:r>
        <w:rPr>
          <w:noProof/>
        </w:rPr>
        <w:fldChar w:fldCharType="end"/>
      </w:r>
    </w:p>
    <w:p w14:paraId="0F55BE6C" w14:textId="0D3874E9" w:rsidR="004F6C63" w:rsidRDefault="004F6C63">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_Toc138323548 \h </w:instrText>
      </w:r>
      <w:r>
        <w:rPr>
          <w:noProof/>
        </w:rPr>
      </w:r>
      <w:r>
        <w:rPr>
          <w:noProof/>
        </w:rPr>
        <w:fldChar w:fldCharType="separate"/>
      </w:r>
      <w:r>
        <w:rPr>
          <w:noProof/>
        </w:rPr>
        <w:t>152</w:t>
      </w:r>
      <w:r>
        <w:rPr>
          <w:noProof/>
        </w:rPr>
        <w:fldChar w:fldCharType="end"/>
      </w:r>
    </w:p>
    <w:p w14:paraId="6776FDC3" w14:textId="318FFD1F" w:rsidR="004F6C63" w:rsidRDefault="004F6C63">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_Toc138323549 \h </w:instrText>
      </w:r>
      <w:r>
        <w:rPr>
          <w:noProof/>
        </w:rPr>
      </w:r>
      <w:r>
        <w:rPr>
          <w:noProof/>
        </w:rPr>
        <w:fldChar w:fldCharType="separate"/>
      </w:r>
      <w:r>
        <w:rPr>
          <w:noProof/>
        </w:rPr>
        <w:t>152</w:t>
      </w:r>
      <w:r>
        <w:rPr>
          <w:noProof/>
        </w:rPr>
        <w:fldChar w:fldCharType="end"/>
      </w:r>
    </w:p>
    <w:p w14:paraId="5AF21B72" w14:textId="19640CD9" w:rsidR="004F6C63" w:rsidRDefault="004F6C63">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_Toc138323550 \h </w:instrText>
      </w:r>
      <w:r>
        <w:rPr>
          <w:noProof/>
        </w:rPr>
      </w:r>
      <w:r>
        <w:rPr>
          <w:noProof/>
        </w:rPr>
        <w:fldChar w:fldCharType="separate"/>
      </w:r>
      <w:r>
        <w:rPr>
          <w:noProof/>
        </w:rPr>
        <w:t>153</w:t>
      </w:r>
      <w:r>
        <w:rPr>
          <w:noProof/>
        </w:rPr>
        <w:fldChar w:fldCharType="end"/>
      </w:r>
    </w:p>
    <w:p w14:paraId="1513DD0D" w14:textId="5DFEC466" w:rsidR="004F6C63" w:rsidRDefault="004F6C63">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_Toc138323551 \h </w:instrText>
      </w:r>
      <w:r>
        <w:rPr>
          <w:noProof/>
        </w:rPr>
      </w:r>
      <w:r>
        <w:rPr>
          <w:noProof/>
        </w:rPr>
        <w:fldChar w:fldCharType="separate"/>
      </w:r>
      <w:r>
        <w:rPr>
          <w:noProof/>
        </w:rPr>
        <w:t>153</w:t>
      </w:r>
      <w:r>
        <w:rPr>
          <w:noProof/>
        </w:rPr>
        <w:fldChar w:fldCharType="end"/>
      </w:r>
    </w:p>
    <w:p w14:paraId="36140022" w14:textId="3BFD5C55" w:rsidR="004F6C63" w:rsidRDefault="004F6C63">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_Toc138323552 \h </w:instrText>
      </w:r>
      <w:r>
        <w:rPr>
          <w:noProof/>
        </w:rPr>
      </w:r>
      <w:r>
        <w:rPr>
          <w:noProof/>
        </w:rPr>
        <w:fldChar w:fldCharType="separate"/>
      </w:r>
      <w:r>
        <w:rPr>
          <w:noProof/>
        </w:rPr>
        <w:t>154</w:t>
      </w:r>
      <w:r>
        <w:rPr>
          <w:noProof/>
        </w:rPr>
        <w:fldChar w:fldCharType="end"/>
      </w:r>
    </w:p>
    <w:p w14:paraId="3855EBF9" w14:textId="4B6A0192" w:rsidR="004F6C63" w:rsidRDefault="004F6C63">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_Toc138323553 \h </w:instrText>
      </w:r>
      <w:r>
        <w:rPr>
          <w:noProof/>
        </w:rPr>
      </w:r>
      <w:r>
        <w:rPr>
          <w:noProof/>
        </w:rPr>
        <w:fldChar w:fldCharType="separate"/>
      </w:r>
      <w:r>
        <w:rPr>
          <w:noProof/>
        </w:rPr>
        <w:t>156</w:t>
      </w:r>
      <w:r>
        <w:rPr>
          <w:noProof/>
        </w:rPr>
        <w:fldChar w:fldCharType="end"/>
      </w:r>
    </w:p>
    <w:p w14:paraId="534A7E35" w14:textId="490A5AE7" w:rsidR="004F6C63" w:rsidRDefault="004F6C63">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_Toc138323554 \h </w:instrText>
      </w:r>
      <w:r>
        <w:rPr>
          <w:noProof/>
        </w:rPr>
      </w:r>
      <w:r>
        <w:rPr>
          <w:noProof/>
        </w:rPr>
        <w:fldChar w:fldCharType="separate"/>
      </w:r>
      <w:r>
        <w:rPr>
          <w:noProof/>
        </w:rPr>
        <w:t>156</w:t>
      </w:r>
      <w:r>
        <w:rPr>
          <w:noProof/>
        </w:rPr>
        <w:fldChar w:fldCharType="end"/>
      </w:r>
    </w:p>
    <w:p w14:paraId="6BD88D6B" w14:textId="5792CCB2" w:rsidR="004F6C63" w:rsidRDefault="004F6C63">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_Toc138323555 \h </w:instrText>
      </w:r>
      <w:r>
        <w:rPr>
          <w:noProof/>
        </w:rPr>
      </w:r>
      <w:r>
        <w:rPr>
          <w:noProof/>
        </w:rPr>
        <w:fldChar w:fldCharType="separate"/>
      </w:r>
      <w:r>
        <w:rPr>
          <w:noProof/>
        </w:rPr>
        <w:t>156</w:t>
      </w:r>
      <w:r>
        <w:rPr>
          <w:noProof/>
        </w:rPr>
        <w:fldChar w:fldCharType="end"/>
      </w:r>
    </w:p>
    <w:p w14:paraId="6DB63DBA" w14:textId="6607729C" w:rsidR="004F6C63" w:rsidRDefault="004F6C63">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_Toc138323556 \h </w:instrText>
      </w:r>
      <w:r>
        <w:rPr>
          <w:noProof/>
        </w:rPr>
      </w:r>
      <w:r>
        <w:rPr>
          <w:noProof/>
        </w:rPr>
        <w:fldChar w:fldCharType="separate"/>
      </w:r>
      <w:r>
        <w:rPr>
          <w:noProof/>
        </w:rPr>
        <w:t>156</w:t>
      </w:r>
      <w:r>
        <w:rPr>
          <w:noProof/>
        </w:rPr>
        <w:fldChar w:fldCharType="end"/>
      </w:r>
    </w:p>
    <w:p w14:paraId="036AEC27" w14:textId="6D7D70F6" w:rsidR="004F6C63" w:rsidRDefault="004F6C63">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_Toc138323557 \h </w:instrText>
      </w:r>
      <w:r>
        <w:rPr>
          <w:noProof/>
        </w:rPr>
      </w:r>
      <w:r>
        <w:rPr>
          <w:noProof/>
        </w:rPr>
        <w:fldChar w:fldCharType="separate"/>
      </w:r>
      <w:r>
        <w:rPr>
          <w:noProof/>
        </w:rPr>
        <w:t>156</w:t>
      </w:r>
      <w:r>
        <w:rPr>
          <w:noProof/>
        </w:rPr>
        <w:fldChar w:fldCharType="end"/>
      </w:r>
    </w:p>
    <w:p w14:paraId="37F25714" w14:textId="66E00C48" w:rsidR="004F6C63" w:rsidRDefault="004F6C63">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_Toc138323558 \h </w:instrText>
      </w:r>
      <w:r>
        <w:rPr>
          <w:noProof/>
        </w:rPr>
      </w:r>
      <w:r>
        <w:rPr>
          <w:noProof/>
        </w:rPr>
        <w:fldChar w:fldCharType="separate"/>
      </w:r>
      <w:r>
        <w:rPr>
          <w:noProof/>
        </w:rPr>
        <w:t>157</w:t>
      </w:r>
      <w:r>
        <w:rPr>
          <w:noProof/>
        </w:rPr>
        <w:fldChar w:fldCharType="end"/>
      </w:r>
    </w:p>
    <w:p w14:paraId="67037BF8" w14:textId="748369D7" w:rsidR="004F6C63" w:rsidRDefault="004F6C63">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_Toc138323559 \h </w:instrText>
      </w:r>
      <w:r>
        <w:rPr>
          <w:noProof/>
        </w:rPr>
      </w:r>
      <w:r>
        <w:rPr>
          <w:noProof/>
        </w:rPr>
        <w:fldChar w:fldCharType="separate"/>
      </w:r>
      <w:r>
        <w:rPr>
          <w:noProof/>
        </w:rPr>
        <w:t>157</w:t>
      </w:r>
      <w:r>
        <w:rPr>
          <w:noProof/>
        </w:rPr>
        <w:fldChar w:fldCharType="end"/>
      </w:r>
    </w:p>
    <w:p w14:paraId="0BB7D3E8" w14:textId="53F202E6"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12.2.1.4.1a.13</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_Toc138323560 \h </w:instrText>
      </w:r>
      <w:r>
        <w:rPr>
          <w:noProof/>
        </w:rPr>
      </w:r>
      <w:r>
        <w:rPr>
          <w:noProof/>
        </w:rPr>
        <w:fldChar w:fldCharType="separate"/>
      </w:r>
      <w:r>
        <w:rPr>
          <w:noProof/>
        </w:rPr>
        <w:t>158</w:t>
      </w:r>
      <w:r>
        <w:rPr>
          <w:noProof/>
        </w:rPr>
        <w:fldChar w:fldCharType="end"/>
      </w:r>
    </w:p>
    <w:p w14:paraId="26491398" w14:textId="1576034D"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12.2.1.4.1a.14</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_Toc138323561 \h </w:instrText>
      </w:r>
      <w:r>
        <w:rPr>
          <w:noProof/>
        </w:rPr>
      </w:r>
      <w:r>
        <w:rPr>
          <w:noProof/>
        </w:rPr>
        <w:fldChar w:fldCharType="separate"/>
      </w:r>
      <w:r>
        <w:rPr>
          <w:noProof/>
        </w:rPr>
        <w:t>158</w:t>
      </w:r>
      <w:r>
        <w:rPr>
          <w:noProof/>
        </w:rPr>
        <w:fldChar w:fldCharType="end"/>
      </w:r>
    </w:p>
    <w:p w14:paraId="5C817D6B" w14:textId="55460CD0"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12.2.1.4.1a.15</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_Toc138323562 \h </w:instrText>
      </w:r>
      <w:r>
        <w:rPr>
          <w:noProof/>
        </w:rPr>
      </w:r>
      <w:r>
        <w:rPr>
          <w:noProof/>
        </w:rPr>
        <w:fldChar w:fldCharType="separate"/>
      </w:r>
      <w:r>
        <w:rPr>
          <w:noProof/>
        </w:rPr>
        <w:t>159</w:t>
      </w:r>
      <w:r>
        <w:rPr>
          <w:noProof/>
        </w:rPr>
        <w:fldChar w:fldCharType="end"/>
      </w:r>
    </w:p>
    <w:p w14:paraId="6EB54B7C" w14:textId="214D20EF"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12.2.1.4.1a.16</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_Toc138323563 \h </w:instrText>
      </w:r>
      <w:r>
        <w:rPr>
          <w:noProof/>
        </w:rPr>
      </w:r>
      <w:r>
        <w:rPr>
          <w:noProof/>
        </w:rPr>
        <w:fldChar w:fldCharType="separate"/>
      </w:r>
      <w:r>
        <w:rPr>
          <w:noProof/>
        </w:rPr>
        <w:t>159</w:t>
      </w:r>
      <w:r>
        <w:rPr>
          <w:noProof/>
        </w:rPr>
        <w:fldChar w:fldCharType="end"/>
      </w:r>
    </w:p>
    <w:p w14:paraId="3C1DB72D" w14:textId="7A248CAA"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12.2.1.4.1a.17</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_Toc138323564 \h </w:instrText>
      </w:r>
      <w:r>
        <w:rPr>
          <w:noProof/>
        </w:rPr>
      </w:r>
      <w:r>
        <w:rPr>
          <w:noProof/>
        </w:rPr>
        <w:fldChar w:fldCharType="separate"/>
      </w:r>
      <w:r>
        <w:rPr>
          <w:noProof/>
        </w:rPr>
        <w:t>160</w:t>
      </w:r>
      <w:r>
        <w:rPr>
          <w:noProof/>
        </w:rPr>
        <w:fldChar w:fldCharType="end"/>
      </w:r>
    </w:p>
    <w:p w14:paraId="5B091F2D" w14:textId="3B601B7E"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12.2.1.4.1a.18</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_Toc138323565 \h </w:instrText>
      </w:r>
      <w:r>
        <w:rPr>
          <w:noProof/>
        </w:rPr>
      </w:r>
      <w:r>
        <w:rPr>
          <w:noProof/>
        </w:rPr>
        <w:fldChar w:fldCharType="separate"/>
      </w:r>
      <w:r>
        <w:rPr>
          <w:noProof/>
        </w:rPr>
        <w:t>160</w:t>
      </w:r>
      <w:r>
        <w:rPr>
          <w:noProof/>
        </w:rPr>
        <w:fldChar w:fldCharType="end"/>
      </w:r>
    </w:p>
    <w:p w14:paraId="07FDD56C" w14:textId="510C8338" w:rsidR="004F6C63" w:rsidRDefault="004F6C63">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_Toc138323566 \h </w:instrText>
      </w:r>
      <w:r>
        <w:rPr>
          <w:noProof/>
        </w:rPr>
      </w:r>
      <w:r>
        <w:rPr>
          <w:noProof/>
        </w:rPr>
        <w:fldChar w:fldCharType="separate"/>
      </w:r>
      <w:r>
        <w:rPr>
          <w:noProof/>
        </w:rPr>
        <w:t>161</w:t>
      </w:r>
      <w:r>
        <w:rPr>
          <w:noProof/>
        </w:rPr>
        <w:fldChar w:fldCharType="end"/>
      </w:r>
    </w:p>
    <w:p w14:paraId="2FF13C12" w14:textId="0480E415"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12.2.1.4.1a.20</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_Toc138323567 \h </w:instrText>
      </w:r>
      <w:r>
        <w:rPr>
          <w:noProof/>
        </w:rPr>
      </w:r>
      <w:r>
        <w:rPr>
          <w:noProof/>
        </w:rPr>
        <w:fldChar w:fldCharType="separate"/>
      </w:r>
      <w:r>
        <w:rPr>
          <w:noProof/>
        </w:rPr>
        <w:t>161</w:t>
      </w:r>
      <w:r>
        <w:rPr>
          <w:noProof/>
        </w:rPr>
        <w:fldChar w:fldCharType="end"/>
      </w:r>
    </w:p>
    <w:p w14:paraId="549A3BFB" w14:textId="2309CC82"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12.2.1.4.1a.21</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_Toc138323568 \h </w:instrText>
      </w:r>
      <w:r>
        <w:rPr>
          <w:noProof/>
        </w:rPr>
      </w:r>
      <w:r>
        <w:rPr>
          <w:noProof/>
        </w:rPr>
        <w:fldChar w:fldCharType="separate"/>
      </w:r>
      <w:r>
        <w:rPr>
          <w:noProof/>
        </w:rPr>
        <w:t>161</w:t>
      </w:r>
      <w:r>
        <w:rPr>
          <w:noProof/>
        </w:rPr>
        <w:fldChar w:fldCharType="end"/>
      </w:r>
    </w:p>
    <w:p w14:paraId="3BFBE3ED" w14:textId="42ED8B5A"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12.2.1.4.1a.22</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_Toc138323569 \h </w:instrText>
      </w:r>
      <w:r>
        <w:rPr>
          <w:noProof/>
        </w:rPr>
      </w:r>
      <w:r>
        <w:rPr>
          <w:noProof/>
        </w:rPr>
        <w:fldChar w:fldCharType="separate"/>
      </w:r>
      <w:r>
        <w:rPr>
          <w:noProof/>
        </w:rPr>
        <w:t>162</w:t>
      </w:r>
      <w:r>
        <w:rPr>
          <w:noProof/>
        </w:rPr>
        <w:fldChar w:fldCharType="end"/>
      </w:r>
    </w:p>
    <w:p w14:paraId="4963C979" w14:textId="07FCED18" w:rsidR="004F6C63" w:rsidRDefault="004F6C63">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_Toc138323570 \h </w:instrText>
      </w:r>
      <w:r>
        <w:rPr>
          <w:noProof/>
        </w:rPr>
      </w:r>
      <w:r>
        <w:rPr>
          <w:noProof/>
        </w:rPr>
        <w:fldChar w:fldCharType="separate"/>
      </w:r>
      <w:r>
        <w:rPr>
          <w:noProof/>
        </w:rPr>
        <w:t>162</w:t>
      </w:r>
      <w:r>
        <w:rPr>
          <w:noProof/>
        </w:rPr>
        <w:fldChar w:fldCharType="end"/>
      </w:r>
    </w:p>
    <w:p w14:paraId="143500A6" w14:textId="304AA544" w:rsidR="004F6C63" w:rsidRDefault="004F6C63">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_Toc138323571 \h </w:instrText>
      </w:r>
      <w:r>
        <w:rPr>
          <w:noProof/>
        </w:rPr>
      </w:r>
      <w:r>
        <w:rPr>
          <w:noProof/>
        </w:rPr>
        <w:fldChar w:fldCharType="separate"/>
      </w:r>
      <w:r>
        <w:rPr>
          <w:noProof/>
        </w:rPr>
        <w:t>162</w:t>
      </w:r>
      <w:r>
        <w:rPr>
          <w:noProof/>
        </w:rPr>
        <w:fldChar w:fldCharType="end"/>
      </w:r>
    </w:p>
    <w:p w14:paraId="5066A40A" w14:textId="588AA195" w:rsidR="004F6C63" w:rsidRDefault="004F6C63">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_Toc138323572 \h </w:instrText>
      </w:r>
      <w:r>
        <w:rPr>
          <w:noProof/>
        </w:rPr>
      </w:r>
      <w:r>
        <w:rPr>
          <w:noProof/>
        </w:rPr>
        <w:fldChar w:fldCharType="separate"/>
      </w:r>
      <w:r>
        <w:rPr>
          <w:noProof/>
        </w:rPr>
        <w:t>162</w:t>
      </w:r>
      <w:r>
        <w:rPr>
          <w:noProof/>
        </w:rPr>
        <w:fldChar w:fldCharType="end"/>
      </w:r>
    </w:p>
    <w:p w14:paraId="0CAFF545" w14:textId="264EF438" w:rsidR="004F6C63" w:rsidRDefault="004F6C63">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_Toc138323573 \h </w:instrText>
      </w:r>
      <w:r>
        <w:rPr>
          <w:noProof/>
        </w:rPr>
      </w:r>
      <w:r>
        <w:rPr>
          <w:noProof/>
        </w:rPr>
        <w:fldChar w:fldCharType="separate"/>
      </w:r>
      <w:r>
        <w:rPr>
          <w:noProof/>
        </w:rPr>
        <w:t>162</w:t>
      </w:r>
      <w:r>
        <w:rPr>
          <w:noProof/>
        </w:rPr>
        <w:fldChar w:fldCharType="end"/>
      </w:r>
    </w:p>
    <w:p w14:paraId="5560FF2E" w14:textId="2D0316D8" w:rsidR="004F6C63" w:rsidRDefault="004F6C63">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_Toc138323574 \h </w:instrText>
      </w:r>
      <w:r>
        <w:rPr>
          <w:noProof/>
        </w:rPr>
      </w:r>
      <w:r>
        <w:rPr>
          <w:noProof/>
        </w:rPr>
        <w:fldChar w:fldCharType="separate"/>
      </w:r>
      <w:r>
        <w:rPr>
          <w:noProof/>
        </w:rPr>
        <w:t>162</w:t>
      </w:r>
      <w:r>
        <w:rPr>
          <w:noProof/>
        </w:rPr>
        <w:fldChar w:fldCharType="end"/>
      </w:r>
    </w:p>
    <w:p w14:paraId="052A5A83" w14:textId="20CA27B6" w:rsidR="004F6C63" w:rsidRDefault="004F6C63">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_Toc138323575 \h </w:instrText>
      </w:r>
      <w:r>
        <w:rPr>
          <w:noProof/>
        </w:rPr>
      </w:r>
      <w:r>
        <w:rPr>
          <w:noProof/>
        </w:rPr>
        <w:fldChar w:fldCharType="separate"/>
      </w:r>
      <w:r>
        <w:rPr>
          <w:noProof/>
        </w:rPr>
        <w:t>162</w:t>
      </w:r>
      <w:r>
        <w:rPr>
          <w:noProof/>
        </w:rPr>
        <w:fldChar w:fldCharType="end"/>
      </w:r>
    </w:p>
    <w:p w14:paraId="44DEFC0D" w14:textId="4E30EEBD" w:rsidR="004F6C63" w:rsidRDefault="004F6C63">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_Toc138323576 \h </w:instrText>
      </w:r>
      <w:r>
        <w:rPr>
          <w:noProof/>
        </w:rPr>
      </w:r>
      <w:r>
        <w:rPr>
          <w:noProof/>
        </w:rPr>
        <w:fldChar w:fldCharType="separate"/>
      </w:r>
      <w:r>
        <w:rPr>
          <w:noProof/>
        </w:rPr>
        <w:t>163</w:t>
      </w:r>
      <w:r>
        <w:rPr>
          <w:noProof/>
        </w:rPr>
        <w:fldChar w:fldCharType="end"/>
      </w:r>
    </w:p>
    <w:p w14:paraId="39785BDC" w14:textId="5EE5BAAE" w:rsidR="004F6C63" w:rsidRDefault="004F6C63">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_Toc138323577 \h </w:instrText>
      </w:r>
      <w:r>
        <w:rPr>
          <w:noProof/>
        </w:rPr>
      </w:r>
      <w:r>
        <w:rPr>
          <w:noProof/>
        </w:rPr>
        <w:fldChar w:fldCharType="separate"/>
      </w:r>
      <w:r>
        <w:rPr>
          <w:noProof/>
        </w:rPr>
        <w:t>163</w:t>
      </w:r>
      <w:r>
        <w:rPr>
          <w:noProof/>
        </w:rPr>
        <w:fldChar w:fldCharType="end"/>
      </w:r>
    </w:p>
    <w:p w14:paraId="5968D84B" w14:textId="7062CE9A" w:rsidR="004F6C63" w:rsidRDefault="004F6C63">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_Toc138323578 \h </w:instrText>
      </w:r>
      <w:r>
        <w:rPr>
          <w:noProof/>
        </w:rPr>
      </w:r>
      <w:r>
        <w:rPr>
          <w:noProof/>
        </w:rPr>
        <w:fldChar w:fldCharType="separate"/>
      </w:r>
      <w:r>
        <w:rPr>
          <w:noProof/>
        </w:rPr>
        <w:t>163</w:t>
      </w:r>
      <w:r>
        <w:rPr>
          <w:noProof/>
        </w:rPr>
        <w:fldChar w:fldCharType="end"/>
      </w:r>
    </w:p>
    <w:p w14:paraId="263E9921" w14:textId="5B652B19" w:rsidR="004F6C63" w:rsidRDefault="004F6C63">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_Toc138323579 \h </w:instrText>
      </w:r>
      <w:r>
        <w:rPr>
          <w:noProof/>
        </w:rPr>
      </w:r>
      <w:r>
        <w:rPr>
          <w:noProof/>
        </w:rPr>
        <w:fldChar w:fldCharType="separate"/>
      </w:r>
      <w:r>
        <w:rPr>
          <w:noProof/>
        </w:rPr>
        <w:t>164</w:t>
      </w:r>
      <w:r>
        <w:rPr>
          <w:noProof/>
        </w:rPr>
        <w:fldChar w:fldCharType="end"/>
      </w:r>
    </w:p>
    <w:p w14:paraId="4A853F56" w14:textId="2C9E2ECE" w:rsidR="004F6C63" w:rsidRDefault="004F6C63">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_Toc138323580 \h </w:instrText>
      </w:r>
      <w:r>
        <w:rPr>
          <w:noProof/>
        </w:rPr>
      </w:r>
      <w:r>
        <w:rPr>
          <w:noProof/>
        </w:rPr>
        <w:fldChar w:fldCharType="separate"/>
      </w:r>
      <w:r>
        <w:rPr>
          <w:noProof/>
        </w:rPr>
        <w:t>164</w:t>
      </w:r>
      <w:r>
        <w:rPr>
          <w:noProof/>
        </w:rPr>
        <w:fldChar w:fldCharType="end"/>
      </w:r>
    </w:p>
    <w:p w14:paraId="74DB907E" w14:textId="60A25CA9" w:rsidR="004F6C63" w:rsidRDefault="004F6C63">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_Toc138323581 \h </w:instrText>
      </w:r>
      <w:r>
        <w:rPr>
          <w:noProof/>
        </w:rPr>
      </w:r>
      <w:r>
        <w:rPr>
          <w:noProof/>
        </w:rPr>
        <w:fldChar w:fldCharType="separate"/>
      </w:r>
      <w:r>
        <w:rPr>
          <w:noProof/>
        </w:rPr>
        <w:t>164</w:t>
      </w:r>
      <w:r>
        <w:rPr>
          <w:noProof/>
        </w:rPr>
        <w:fldChar w:fldCharType="end"/>
      </w:r>
    </w:p>
    <w:p w14:paraId="26433234" w14:textId="42D920CA" w:rsidR="004F6C63" w:rsidRDefault="004F6C63">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_Toc138323582 \h </w:instrText>
      </w:r>
      <w:r>
        <w:rPr>
          <w:noProof/>
        </w:rPr>
      </w:r>
      <w:r>
        <w:rPr>
          <w:noProof/>
        </w:rPr>
        <w:fldChar w:fldCharType="separate"/>
      </w:r>
      <w:r>
        <w:rPr>
          <w:noProof/>
        </w:rPr>
        <w:t>164</w:t>
      </w:r>
      <w:r>
        <w:rPr>
          <w:noProof/>
        </w:rPr>
        <w:fldChar w:fldCharType="end"/>
      </w:r>
    </w:p>
    <w:p w14:paraId="7AE9B540" w14:textId="1365EF90" w:rsidR="004F6C63" w:rsidRDefault="004F6C6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_Toc138323583 \h </w:instrText>
      </w:r>
      <w:r>
        <w:rPr>
          <w:noProof/>
        </w:rPr>
      </w:r>
      <w:r>
        <w:rPr>
          <w:noProof/>
        </w:rPr>
        <w:fldChar w:fldCharType="separate"/>
      </w:r>
      <w:r>
        <w:rPr>
          <w:noProof/>
        </w:rPr>
        <w:t>165</w:t>
      </w:r>
      <w:r>
        <w:rPr>
          <w:noProof/>
        </w:rPr>
        <w:fldChar w:fldCharType="end"/>
      </w:r>
    </w:p>
    <w:p w14:paraId="72DB5993" w14:textId="10A4FC1F" w:rsidR="004F6C63" w:rsidRDefault="004F6C6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_Toc138323584 \h </w:instrText>
      </w:r>
      <w:r>
        <w:rPr>
          <w:noProof/>
        </w:rPr>
      </w:r>
      <w:r>
        <w:rPr>
          <w:noProof/>
        </w:rPr>
        <w:fldChar w:fldCharType="separate"/>
      </w:r>
      <w:r>
        <w:rPr>
          <w:noProof/>
        </w:rPr>
        <w:t>165</w:t>
      </w:r>
      <w:r>
        <w:rPr>
          <w:noProof/>
        </w:rPr>
        <w:fldChar w:fldCharType="end"/>
      </w:r>
    </w:p>
    <w:p w14:paraId="64084A05" w14:textId="7BD3E86D" w:rsidR="004F6C63" w:rsidRDefault="004F6C6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_Toc138323585 \h </w:instrText>
      </w:r>
      <w:r>
        <w:rPr>
          <w:noProof/>
        </w:rPr>
      </w:r>
      <w:r>
        <w:rPr>
          <w:noProof/>
        </w:rPr>
        <w:fldChar w:fldCharType="separate"/>
      </w:r>
      <w:r>
        <w:rPr>
          <w:noProof/>
        </w:rPr>
        <w:t>165</w:t>
      </w:r>
      <w:r>
        <w:rPr>
          <w:noProof/>
        </w:rPr>
        <w:fldChar w:fldCharType="end"/>
      </w:r>
    </w:p>
    <w:p w14:paraId="2D0C9821" w14:textId="03E1C94D" w:rsidR="004F6C63" w:rsidRDefault="004F6C63">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_Toc138323586 \h </w:instrText>
      </w:r>
      <w:r>
        <w:rPr>
          <w:noProof/>
        </w:rPr>
      </w:r>
      <w:r>
        <w:rPr>
          <w:noProof/>
        </w:rPr>
        <w:fldChar w:fldCharType="separate"/>
      </w:r>
      <w:r>
        <w:rPr>
          <w:noProof/>
        </w:rPr>
        <w:t>165</w:t>
      </w:r>
      <w:r>
        <w:rPr>
          <w:noProof/>
        </w:rPr>
        <w:fldChar w:fldCharType="end"/>
      </w:r>
    </w:p>
    <w:p w14:paraId="5734FC8F" w14:textId="5BA18FD4" w:rsidR="004F6C63" w:rsidRDefault="004F6C63">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_Toc138323587 \h </w:instrText>
      </w:r>
      <w:r>
        <w:rPr>
          <w:noProof/>
        </w:rPr>
      </w:r>
      <w:r>
        <w:rPr>
          <w:noProof/>
        </w:rPr>
        <w:fldChar w:fldCharType="separate"/>
      </w:r>
      <w:r>
        <w:rPr>
          <w:noProof/>
        </w:rPr>
        <w:t>165</w:t>
      </w:r>
      <w:r>
        <w:rPr>
          <w:noProof/>
        </w:rPr>
        <w:fldChar w:fldCharType="end"/>
      </w:r>
    </w:p>
    <w:p w14:paraId="26C9DA3C" w14:textId="12C08A12" w:rsidR="004F6C63" w:rsidRDefault="004F6C63">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_Toc138323588 \h </w:instrText>
      </w:r>
      <w:r>
        <w:rPr>
          <w:noProof/>
        </w:rPr>
      </w:r>
      <w:r>
        <w:rPr>
          <w:noProof/>
        </w:rPr>
        <w:fldChar w:fldCharType="separate"/>
      </w:r>
      <w:r>
        <w:rPr>
          <w:noProof/>
        </w:rPr>
        <w:t>165</w:t>
      </w:r>
      <w:r>
        <w:rPr>
          <w:noProof/>
        </w:rPr>
        <w:fldChar w:fldCharType="end"/>
      </w:r>
    </w:p>
    <w:p w14:paraId="28C5F2EF" w14:textId="41338D4B" w:rsidR="004F6C63" w:rsidRDefault="004F6C63">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_Toc138323589 \h </w:instrText>
      </w:r>
      <w:r>
        <w:rPr>
          <w:noProof/>
        </w:rPr>
      </w:r>
      <w:r>
        <w:rPr>
          <w:noProof/>
        </w:rPr>
        <w:fldChar w:fldCharType="separate"/>
      </w:r>
      <w:r>
        <w:rPr>
          <w:noProof/>
        </w:rPr>
        <w:t>165</w:t>
      </w:r>
      <w:r>
        <w:rPr>
          <w:noProof/>
        </w:rPr>
        <w:fldChar w:fldCharType="end"/>
      </w:r>
    </w:p>
    <w:p w14:paraId="4D058B12" w14:textId="0819FC78" w:rsidR="004F6C63" w:rsidRDefault="004F6C63">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_Toc138323590 \h </w:instrText>
      </w:r>
      <w:r>
        <w:rPr>
          <w:noProof/>
        </w:rPr>
      </w:r>
      <w:r>
        <w:rPr>
          <w:noProof/>
        </w:rPr>
        <w:fldChar w:fldCharType="separate"/>
      </w:r>
      <w:r>
        <w:rPr>
          <w:noProof/>
        </w:rPr>
        <w:t>165</w:t>
      </w:r>
      <w:r>
        <w:rPr>
          <w:noProof/>
        </w:rPr>
        <w:fldChar w:fldCharType="end"/>
      </w:r>
    </w:p>
    <w:p w14:paraId="68B51FFB" w14:textId="253AFDD9" w:rsidR="004F6C63" w:rsidRDefault="004F6C63">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_Toc138323591 \h </w:instrText>
      </w:r>
      <w:r>
        <w:rPr>
          <w:noProof/>
        </w:rPr>
      </w:r>
      <w:r>
        <w:rPr>
          <w:noProof/>
        </w:rPr>
        <w:fldChar w:fldCharType="separate"/>
      </w:r>
      <w:r>
        <w:rPr>
          <w:noProof/>
        </w:rPr>
        <w:t>165</w:t>
      </w:r>
      <w:r>
        <w:rPr>
          <w:noProof/>
        </w:rPr>
        <w:fldChar w:fldCharType="end"/>
      </w:r>
    </w:p>
    <w:p w14:paraId="0798D659" w14:textId="70E75716" w:rsidR="004F6C63" w:rsidRDefault="004F6C63">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_Toc138323592 \h </w:instrText>
      </w:r>
      <w:r>
        <w:rPr>
          <w:noProof/>
        </w:rPr>
      </w:r>
      <w:r>
        <w:rPr>
          <w:noProof/>
        </w:rPr>
        <w:fldChar w:fldCharType="separate"/>
      </w:r>
      <w:r>
        <w:rPr>
          <w:noProof/>
        </w:rPr>
        <w:t>165</w:t>
      </w:r>
      <w:r>
        <w:rPr>
          <w:noProof/>
        </w:rPr>
        <w:fldChar w:fldCharType="end"/>
      </w:r>
    </w:p>
    <w:p w14:paraId="0D63D8F8" w14:textId="10FA30E4" w:rsidR="004F6C63" w:rsidRDefault="004F6C63">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_Toc138323593 \h </w:instrText>
      </w:r>
      <w:r>
        <w:rPr>
          <w:noProof/>
        </w:rPr>
      </w:r>
      <w:r>
        <w:rPr>
          <w:noProof/>
        </w:rPr>
        <w:fldChar w:fldCharType="separate"/>
      </w:r>
      <w:r>
        <w:rPr>
          <w:noProof/>
        </w:rPr>
        <w:t>165</w:t>
      </w:r>
      <w:r>
        <w:rPr>
          <w:noProof/>
        </w:rPr>
        <w:fldChar w:fldCharType="end"/>
      </w:r>
    </w:p>
    <w:p w14:paraId="4A876441" w14:textId="0E73A3F9" w:rsidR="004F6C63" w:rsidRDefault="004F6C63">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_Toc138323594 \h </w:instrText>
      </w:r>
      <w:r>
        <w:rPr>
          <w:noProof/>
        </w:rPr>
      </w:r>
      <w:r>
        <w:rPr>
          <w:noProof/>
        </w:rPr>
        <w:fldChar w:fldCharType="separate"/>
      </w:r>
      <w:r>
        <w:rPr>
          <w:noProof/>
        </w:rPr>
        <w:t>165</w:t>
      </w:r>
      <w:r>
        <w:rPr>
          <w:noProof/>
        </w:rPr>
        <w:fldChar w:fldCharType="end"/>
      </w:r>
    </w:p>
    <w:p w14:paraId="471DFA5D" w14:textId="3787D5C8" w:rsidR="004F6C63" w:rsidRDefault="004F6C63">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_Toc138323595 \h </w:instrText>
      </w:r>
      <w:r>
        <w:rPr>
          <w:noProof/>
        </w:rPr>
      </w:r>
      <w:r>
        <w:rPr>
          <w:noProof/>
        </w:rPr>
        <w:fldChar w:fldCharType="separate"/>
      </w:r>
      <w:r>
        <w:rPr>
          <w:noProof/>
        </w:rPr>
        <w:t>165</w:t>
      </w:r>
      <w:r>
        <w:rPr>
          <w:noProof/>
        </w:rPr>
        <w:fldChar w:fldCharType="end"/>
      </w:r>
    </w:p>
    <w:p w14:paraId="641A9913" w14:textId="673FAADE" w:rsidR="004F6C63" w:rsidRDefault="004F6C63">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_Toc138323596 \h </w:instrText>
      </w:r>
      <w:r>
        <w:rPr>
          <w:noProof/>
        </w:rPr>
      </w:r>
      <w:r>
        <w:rPr>
          <w:noProof/>
        </w:rPr>
        <w:fldChar w:fldCharType="separate"/>
      </w:r>
      <w:r>
        <w:rPr>
          <w:noProof/>
        </w:rPr>
        <w:t>166</w:t>
      </w:r>
      <w:r>
        <w:rPr>
          <w:noProof/>
        </w:rPr>
        <w:fldChar w:fldCharType="end"/>
      </w:r>
    </w:p>
    <w:p w14:paraId="6B6F5F31" w14:textId="3AB40FD3" w:rsidR="004F6C63" w:rsidRDefault="004F6C63">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_Toc138323597 \h </w:instrText>
      </w:r>
      <w:r>
        <w:rPr>
          <w:noProof/>
        </w:rPr>
      </w:r>
      <w:r>
        <w:rPr>
          <w:noProof/>
        </w:rPr>
        <w:fldChar w:fldCharType="separate"/>
      </w:r>
      <w:r>
        <w:rPr>
          <w:noProof/>
        </w:rPr>
        <w:t>166</w:t>
      </w:r>
      <w:r>
        <w:rPr>
          <w:noProof/>
        </w:rPr>
        <w:fldChar w:fldCharType="end"/>
      </w:r>
    </w:p>
    <w:p w14:paraId="2AA3CD38" w14:textId="65D6A2BC" w:rsidR="004F6C63" w:rsidRDefault="004F6C63">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_Toc138323598 \h </w:instrText>
      </w:r>
      <w:r>
        <w:rPr>
          <w:noProof/>
        </w:rPr>
      </w:r>
      <w:r>
        <w:rPr>
          <w:noProof/>
        </w:rPr>
        <w:fldChar w:fldCharType="separate"/>
      </w:r>
      <w:r>
        <w:rPr>
          <w:noProof/>
        </w:rPr>
        <w:t>166</w:t>
      </w:r>
      <w:r>
        <w:rPr>
          <w:noProof/>
        </w:rPr>
        <w:fldChar w:fldCharType="end"/>
      </w:r>
    </w:p>
    <w:p w14:paraId="69049EE7" w14:textId="02EAA413" w:rsidR="004F6C63" w:rsidRDefault="004F6C63">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_Toc138323599 \h </w:instrText>
      </w:r>
      <w:r>
        <w:rPr>
          <w:noProof/>
        </w:rPr>
      </w:r>
      <w:r>
        <w:rPr>
          <w:noProof/>
        </w:rPr>
        <w:fldChar w:fldCharType="separate"/>
      </w:r>
      <w:r>
        <w:rPr>
          <w:noProof/>
        </w:rPr>
        <w:t>166</w:t>
      </w:r>
      <w:r>
        <w:rPr>
          <w:noProof/>
        </w:rPr>
        <w:fldChar w:fldCharType="end"/>
      </w:r>
    </w:p>
    <w:p w14:paraId="715101A5" w14:textId="10175F08" w:rsidR="004F6C63" w:rsidRDefault="004F6C6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_Toc138323600 \h </w:instrText>
      </w:r>
      <w:r>
        <w:rPr>
          <w:noProof/>
        </w:rPr>
      </w:r>
      <w:r>
        <w:rPr>
          <w:noProof/>
        </w:rPr>
        <w:fldChar w:fldCharType="separate"/>
      </w:r>
      <w:r>
        <w:rPr>
          <w:noProof/>
        </w:rPr>
        <w:t>166</w:t>
      </w:r>
      <w:r>
        <w:rPr>
          <w:noProof/>
        </w:rPr>
        <w:fldChar w:fldCharType="end"/>
      </w:r>
    </w:p>
    <w:p w14:paraId="4BB90F33" w14:textId="388E2D02" w:rsidR="004F6C63" w:rsidRDefault="004F6C63">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_Toc138323601 \h </w:instrText>
      </w:r>
      <w:r>
        <w:rPr>
          <w:noProof/>
        </w:rPr>
      </w:r>
      <w:r>
        <w:rPr>
          <w:noProof/>
        </w:rPr>
        <w:fldChar w:fldCharType="separate"/>
      </w:r>
      <w:r>
        <w:rPr>
          <w:noProof/>
        </w:rPr>
        <w:t>166</w:t>
      </w:r>
      <w:r>
        <w:rPr>
          <w:noProof/>
        </w:rPr>
        <w:fldChar w:fldCharType="end"/>
      </w:r>
    </w:p>
    <w:p w14:paraId="158905E6" w14:textId="6F85FE0D" w:rsidR="004F6C63" w:rsidRDefault="004F6C63">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_Toc138323602 \h </w:instrText>
      </w:r>
      <w:r>
        <w:rPr>
          <w:noProof/>
        </w:rPr>
      </w:r>
      <w:r>
        <w:rPr>
          <w:noProof/>
        </w:rPr>
        <w:fldChar w:fldCharType="separate"/>
      </w:r>
      <w:r>
        <w:rPr>
          <w:noProof/>
        </w:rPr>
        <w:t>166</w:t>
      </w:r>
      <w:r>
        <w:rPr>
          <w:noProof/>
        </w:rPr>
        <w:fldChar w:fldCharType="end"/>
      </w:r>
    </w:p>
    <w:p w14:paraId="44B41163" w14:textId="443C5B69" w:rsidR="004F6C63" w:rsidRDefault="004F6C63">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_Toc138323603 \h </w:instrText>
      </w:r>
      <w:r>
        <w:rPr>
          <w:noProof/>
        </w:rPr>
      </w:r>
      <w:r>
        <w:rPr>
          <w:noProof/>
        </w:rPr>
        <w:fldChar w:fldCharType="separate"/>
      </w:r>
      <w:r>
        <w:rPr>
          <w:noProof/>
        </w:rPr>
        <w:t>166</w:t>
      </w:r>
      <w:r>
        <w:rPr>
          <w:noProof/>
        </w:rPr>
        <w:fldChar w:fldCharType="end"/>
      </w:r>
    </w:p>
    <w:p w14:paraId="4B0BCBB8" w14:textId="4B9BEC16" w:rsidR="004F6C63" w:rsidRDefault="004F6C63">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_Toc138323604 \h </w:instrText>
      </w:r>
      <w:r>
        <w:rPr>
          <w:noProof/>
        </w:rPr>
      </w:r>
      <w:r>
        <w:rPr>
          <w:noProof/>
        </w:rPr>
        <w:fldChar w:fldCharType="separate"/>
      </w:r>
      <w:r>
        <w:rPr>
          <w:noProof/>
        </w:rPr>
        <w:t>167</w:t>
      </w:r>
      <w:r>
        <w:rPr>
          <w:noProof/>
        </w:rPr>
        <w:fldChar w:fldCharType="end"/>
      </w:r>
    </w:p>
    <w:p w14:paraId="1E9339FF" w14:textId="4E607FDC" w:rsidR="004F6C63" w:rsidRDefault="004F6C6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_Toc138323605 \h </w:instrText>
      </w:r>
      <w:r>
        <w:rPr>
          <w:noProof/>
        </w:rPr>
      </w:r>
      <w:r>
        <w:rPr>
          <w:noProof/>
        </w:rPr>
        <w:fldChar w:fldCharType="separate"/>
      </w:r>
      <w:r>
        <w:rPr>
          <w:noProof/>
        </w:rPr>
        <w:t>167</w:t>
      </w:r>
      <w:r>
        <w:rPr>
          <w:noProof/>
        </w:rPr>
        <w:fldChar w:fldCharType="end"/>
      </w:r>
    </w:p>
    <w:p w14:paraId="1124B18C" w14:textId="3A7344B2" w:rsidR="004F6C63" w:rsidRDefault="004F6C63">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_Toc138323606 \h </w:instrText>
      </w:r>
      <w:r>
        <w:rPr>
          <w:noProof/>
        </w:rPr>
      </w:r>
      <w:r>
        <w:rPr>
          <w:noProof/>
        </w:rPr>
        <w:fldChar w:fldCharType="separate"/>
      </w:r>
      <w:r>
        <w:rPr>
          <w:noProof/>
        </w:rPr>
        <w:t>167</w:t>
      </w:r>
      <w:r>
        <w:rPr>
          <w:noProof/>
        </w:rPr>
        <w:fldChar w:fldCharType="end"/>
      </w:r>
    </w:p>
    <w:p w14:paraId="47BC0D65" w14:textId="229F269E" w:rsidR="004F6C63" w:rsidRDefault="004F6C63">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_Toc138323607 \h </w:instrText>
      </w:r>
      <w:r>
        <w:rPr>
          <w:noProof/>
        </w:rPr>
      </w:r>
      <w:r>
        <w:rPr>
          <w:noProof/>
        </w:rPr>
        <w:fldChar w:fldCharType="separate"/>
      </w:r>
      <w:r>
        <w:rPr>
          <w:noProof/>
        </w:rPr>
        <w:t>167</w:t>
      </w:r>
      <w:r>
        <w:rPr>
          <w:noProof/>
        </w:rPr>
        <w:fldChar w:fldCharType="end"/>
      </w:r>
    </w:p>
    <w:p w14:paraId="145AA4C0" w14:textId="5AADE10F" w:rsidR="004F6C63" w:rsidRDefault="004F6C63">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_Toc138323608 \h </w:instrText>
      </w:r>
      <w:r>
        <w:rPr>
          <w:noProof/>
        </w:rPr>
      </w:r>
      <w:r>
        <w:rPr>
          <w:noProof/>
        </w:rPr>
        <w:fldChar w:fldCharType="separate"/>
      </w:r>
      <w:r>
        <w:rPr>
          <w:noProof/>
        </w:rPr>
        <w:t>167</w:t>
      </w:r>
      <w:r>
        <w:rPr>
          <w:noProof/>
        </w:rPr>
        <w:fldChar w:fldCharType="end"/>
      </w:r>
    </w:p>
    <w:p w14:paraId="746F110B" w14:textId="04D9B96C" w:rsidR="004F6C63" w:rsidRDefault="004F6C63">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_Toc138323609 \h </w:instrText>
      </w:r>
      <w:r>
        <w:rPr>
          <w:noProof/>
        </w:rPr>
      </w:r>
      <w:r>
        <w:rPr>
          <w:noProof/>
        </w:rPr>
        <w:fldChar w:fldCharType="separate"/>
      </w:r>
      <w:r>
        <w:rPr>
          <w:noProof/>
        </w:rPr>
        <w:t>167</w:t>
      </w:r>
      <w:r>
        <w:rPr>
          <w:noProof/>
        </w:rPr>
        <w:fldChar w:fldCharType="end"/>
      </w:r>
    </w:p>
    <w:p w14:paraId="63EDD525" w14:textId="138817EA" w:rsidR="004F6C63" w:rsidRDefault="004F6C63">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_Toc138323610 \h </w:instrText>
      </w:r>
      <w:r>
        <w:rPr>
          <w:noProof/>
        </w:rPr>
      </w:r>
      <w:r>
        <w:rPr>
          <w:noProof/>
        </w:rPr>
        <w:fldChar w:fldCharType="separate"/>
      </w:r>
      <w:r>
        <w:rPr>
          <w:noProof/>
        </w:rPr>
        <w:t>167</w:t>
      </w:r>
      <w:r>
        <w:rPr>
          <w:noProof/>
        </w:rPr>
        <w:fldChar w:fldCharType="end"/>
      </w:r>
    </w:p>
    <w:p w14:paraId="3616D9EA" w14:textId="2D1847E5" w:rsidR="004F6C63" w:rsidRDefault="004F6C63">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notifyThresholdCrossing</w:t>
      </w:r>
      <w:r>
        <w:rPr>
          <w:noProof/>
        </w:rPr>
        <w:tab/>
      </w:r>
      <w:r>
        <w:rPr>
          <w:noProof/>
        </w:rPr>
        <w:fldChar w:fldCharType="begin" w:fldLock="1"/>
      </w:r>
      <w:r>
        <w:rPr>
          <w:noProof/>
        </w:rPr>
        <w:instrText xml:space="preserve"> PAGEREF _Toc138323611 \h </w:instrText>
      </w:r>
      <w:r>
        <w:rPr>
          <w:noProof/>
        </w:rPr>
      </w:r>
      <w:r>
        <w:rPr>
          <w:noProof/>
        </w:rPr>
        <w:fldChar w:fldCharType="separate"/>
      </w:r>
      <w:r>
        <w:rPr>
          <w:noProof/>
        </w:rPr>
        <w:t>167</w:t>
      </w:r>
      <w:r>
        <w:rPr>
          <w:noProof/>
        </w:rPr>
        <w:fldChar w:fldCharType="end"/>
      </w:r>
    </w:p>
    <w:p w14:paraId="25B2A7F2" w14:textId="13DE0D64" w:rsidR="004F6C63" w:rsidRDefault="004F6C63">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_Toc138323612 \h </w:instrText>
      </w:r>
      <w:r>
        <w:rPr>
          <w:noProof/>
        </w:rPr>
      </w:r>
      <w:r>
        <w:rPr>
          <w:noProof/>
        </w:rPr>
        <w:fldChar w:fldCharType="separate"/>
      </w:r>
      <w:r>
        <w:rPr>
          <w:noProof/>
        </w:rPr>
        <w:t>167</w:t>
      </w:r>
      <w:r>
        <w:rPr>
          <w:noProof/>
        </w:rPr>
        <w:fldChar w:fldCharType="end"/>
      </w:r>
    </w:p>
    <w:p w14:paraId="51E1C2C2" w14:textId="585AB4BE" w:rsidR="004F6C63" w:rsidRDefault="004F6C63">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_Toc138323613 \h </w:instrText>
      </w:r>
      <w:r>
        <w:rPr>
          <w:noProof/>
        </w:rPr>
      </w:r>
      <w:r>
        <w:rPr>
          <w:noProof/>
        </w:rPr>
        <w:fldChar w:fldCharType="separate"/>
      </w:r>
      <w:r>
        <w:rPr>
          <w:noProof/>
        </w:rPr>
        <w:t>167</w:t>
      </w:r>
      <w:r>
        <w:rPr>
          <w:noProof/>
        </w:rPr>
        <w:fldChar w:fldCharType="end"/>
      </w:r>
    </w:p>
    <w:p w14:paraId="5CF97021" w14:textId="101F14FC" w:rsidR="004F6C63" w:rsidRDefault="004F6C63">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_Toc138323614 \h </w:instrText>
      </w:r>
      <w:r>
        <w:rPr>
          <w:noProof/>
        </w:rPr>
      </w:r>
      <w:r>
        <w:rPr>
          <w:noProof/>
        </w:rPr>
        <w:fldChar w:fldCharType="separate"/>
      </w:r>
      <w:r>
        <w:rPr>
          <w:noProof/>
        </w:rPr>
        <w:t>168</w:t>
      </w:r>
      <w:r>
        <w:rPr>
          <w:noProof/>
        </w:rPr>
        <w:fldChar w:fldCharType="end"/>
      </w:r>
    </w:p>
    <w:p w14:paraId="684F9227" w14:textId="1BAD1F6D" w:rsidR="004F6C63" w:rsidRDefault="004F6C63">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_Toc138323615 \h </w:instrText>
      </w:r>
      <w:r>
        <w:rPr>
          <w:noProof/>
        </w:rPr>
      </w:r>
      <w:r>
        <w:rPr>
          <w:noProof/>
        </w:rPr>
        <w:fldChar w:fldCharType="separate"/>
      </w:r>
      <w:r>
        <w:rPr>
          <w:noProof/>
        </w:rPr>
        <w:t>168</w:t>
      </w:r>
      <w:r>
        <w:rPr>
          <w:noProof/>
        </w:rPr>
        <w:fldChar w:fldCharType="end"/>
      </w:r>
    </w:p>
    <w:p w14:paraId="4FA6DF26" w14:textId="1E9BABDC" w:rsidR="004F6C63" w:rsidRDefault="004F6C63">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_Toc138323616 \h </w:instrText>
      </w:r>
      <w:r>
        <w:rPr>
          <w:noProof/>
        </w:rPr>
      </w:r>
      <w:r>
        <w:rPr>
          <w:noProof/>
        </w:rPr>
        <w:fldChar w:fldCharType="separate"/>
      </w:r>
      <w:r>
        <w:rPr>
          <w:noProof/>
        </w:rPr>
        <w:t>168</w:t>
      </w:r>
      <w:r>
        <w:rPr>
          <w:noProof/>
        </w:rPr>
        <w:fldChar w:fldCharType="end"/>
      </w:r>
    </w:p>
    <w:p w14:paraId="4FCB8DBE" w14:textId="7621E320" w:rsidR="004F6C63" w:rsidRDefault="004F6C63">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_Toc138323617 \h </w:instrText>
      </w:r>
      <w:r>
        <w:rPr>
          <w:noProof/>
        </w:rPr>
      </w:r>
      <w:r>
        <w:rPr>
          <w:noProof/>
        </w:rPr>
        <w:fldChar w:fldCharType="separate"/>
      </w:r>
      <w:r>
        <w:rPr>
          <w:noProof/>
        </w:rPr>
        <w:t>168</w:t>
      </w:r>
      <w:r>
        <w:rPr>
          <w:noProof/>
        </w:rPr>
        <w:fldChar w:fldCharType="end"/>
      </w:r>
    </w:p>
    <w:p w14:paraId="4F09A32A" w14:textId="1F366ACE" w:rsidR="004F6C63" w:rsidRDefault="004F6C63">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_Toc138323618 \h </w:instrText>
      </w:r>
      <w:r>
        <w:rPr>
          <w:noProof/>
        </w:rPr>
      </w:r>
      <w:r>
        <w:rPr>
          <w:noProof/>
        </w:rPr>
        <w:fldChar w:fldCharType="separate"/>
      </w:r>
      <w:r>
        <w:rPr>
          <w:noProof/>
        </w:rPr>
        <w:t>169</w:t>
      </w:r>
      <w:r>
        <w:rPr>
          <w:noProof/>
        </w:rPr>
        <w:fldChar w:fldCharType="end"/>
      </w:r>
    </w:p>
    <w:p w14:paraId="3FC566BD" w14:textId="7232635B" w:rsidR="004F6C63" w:rsidRDefault="004F6C63">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F10342">
        <w:rPr>
          <w:rFonts w:cs="Arial"/>
          <w:noProof/>
          <w:lang w:eastAsia="zh-CN"/>
        </w:rPr>
        <w:t>NotifyThresholdCrossing</w:t>
      </w:r>
      <w:r>
        <w:rPr>
          <w:noProof/>
        </w:rPr>
        <w:tab/>
      </w:r>
      <w:r>
        <w:rPr>
          <w:noProof/>
        </w:rPr>
        <w:fldChar w:fldCharType="begin" w:fldLock="1"/>
      </w:r>
      <w:r>
        <w:rPr>
          <w:noProof/>
        </w:rPr>
        <w:instrText xml:space="preserve"> PAGEREF _Toc138323619 \h </w:instrText>
      </w:r>
      <w:r>
        <w:rPr>
          <w:noProof/>
        </w:rPr>
      </w:r>
      <w:r>
        <w:rPr>
          <w:noProof/>
        </w:rPr>
        <w:fldChar w:fldCharType="separate"/>
      </w:r>
      <w:r>
        <w:rPr>
          <w:noProof/>
        </w:rPr>
        <w:t>169</w:t>
      </w:r>
      <w:r>
        <w:rPr>
          <w:noProof/>
        </w:rPr>
        <w:fldChar w:fldCharType="end"/>
      </w:r>
    </w:p>
    <w:p w14:paraId="13032A65" w14:textId="1B8AC775" w:rsidR="004F6C63" w:rsidRDefault="004F6C63">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_Toc138323620 \h </w:instrText>
      </w:r>
      <w:r>
        <w:rPr>
          <w:noProof/>
        </w:rPr>
      </w:r>
      <w:r>
        <w:rPr>
          <w:noProof/>
        </w:rPr>
        <w:fldChar w:fldCharType="separate"/>
      </w:r>
      <w:r>
        <w:rPr>
          <w:noProof/>
        </w:rPr>
        <w:t>169</w:t>
      </w:r>
      <w:r>
        <w:rPr>
          <w:noProof/>
        </w:rPr>
        <w:fldChar w:fldCharType="end"/>
      </w:r>
    </w:p>
    <w:p w14:paraId="7B7E0DF9" w14:textId="0DDD7C1E" w:rsidR="004F6C63" w:rsidRDefault="004F6C63">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_Toc138323621 \h </w:instrText>
      </w:r>
      <w:r>
        <w:rPr>
          <w:noProof/>
        </w:rPr>
      </w:r>
      <w:r>
        <w:rPr>
          <w:noProof/>
        </w:rPr>
        <w:fldChar w:fldCharType="separate"/>
      </w:r>
      <w:r>
        <w:rPr>
          <w:noProof/>
        </w:rPr>
        <w:t>169</w:t>
      </w:r>
      <w:r>
        <w:rPr>
          <w:noProof/>
        </w:rPr>
        <w:fldChar w:fldCharType="end"/>
      </w:r>
    </w:p>
    <w:p w14:paraId="2DEB0CE2" w14:textId="45556B4A" w:rsidR="004F6C63" w:rsidRDefault="004F6C63">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_Toc138323622 \h </w:instrText>
      </w:r>
      <w:r>
        <w:rPr>
          <w:noProof/>
        </w:rPr>
      </w:r>
      <w:r>
        <w:rPr>
          <w:noProof/>
        </w:rPr>
        <w:fldChar w:fldCharType="separate"/>
      </w:r>
      <w:r>
        <w:rPr>
          <w:noProof/>
        </w:rPr>
        <w:t>169</w:t>
      </w:r>
      <w:r>
        <w:rPr>
          <w:noProof/>
        </w:rPr>
        <w:fldChar w:fldCharType="end"/>
      </w:r>
    </w:p>
    <w:p w14:paraId="2D5A04A8" w14:textId="1B564398" w:rsidR="004F6C63" w:rsidRDefault="004F6C63">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_Toc138323623 \h </w:instrText>
      </w:r>
      <w:r>
        <w:rPr>
          <w:noProof/>
        </w:rPr>
      </w:r>
      <w:r>
        <w:rPr>
          <w:noProof/>
        </w:rPr>
        <w:fldChar w:fldCharType="separate"/>
      </w:r>
      <w:r>
        <w:rPr>
          <w:noProof/>
        </w:rPr>
        <w:t>169</w:t>
      </w:r>
      <w:r>
        <w:rPr>
          <w:noProof/>
        </w:rPr>
        <w:fldChar w:fldCharType="end"/>
      </w:r>
    </w:p>
    <w:p w14:paraId="7171709A" w14:textId="03209CCE" w:rsidR="004F6C63" w:rsidRDefault="004F6C63">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_Toc138323624 \h </w:instrText>
      </w:r>
      <w:r>
        <w:rPr>
          <w:noProof/>
        </w:rPr>
      </w:r>
      <w:r>
        <w:rPr>
          <w:noProof/>
        </w:rPr>
        <w:fldChar w:fldCharType="separate"/>
      </w:r>
      <w:r>
        <w:rPr>
          <w:noProof/>
        </w:rPr>
        <w:t>170</w:t>
      </w:r>
      <w:r>
        <w:rPr>
          <w:noProof/>
        </w:rPr>
        <w:fldChar w:fldCharType="end"/>
      </w:r>
    </w:p>
    <w:p w14:paraId="27F9C067" w14:textId="7F925182" w:rsidR="004F6C63" w:rsidRDefault="004F6C63">
      <w:pPr>
        <w:pStyle w:val="TOC7"/>
        <w:rPr>
          <w:rFonts w:asciiTheme="minorHAnsi" w:eastAsiaTheme="minorEastAsia" w:hAnsiTheme="minorHAnsi" w:cstheme="minorBidi"/>
          <w:noProof/>
          <w:sz w:val="22"/>
          <w:szCs w:val="22"/>
          <w:lang w:eastAsia="en-GB"/>
        </w:rPr>
      </w:pPr>
      <w:r>
        <w:rPr>
          <w:noProof/>
          <w:lang w:eastAsia="zh-CN"/>
        </w:rPr>
        <w:t>12.3.1.2.4.6</w:t>
      </w:r>
      <w:r w:rsidRPr="00F10342">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_Toc138323625 \h </w:instrText>
      </w:r>
      <w:r>
        <w:rPr>
          <w:noProof/>
        </w:rPr>
      </w:r>
      <w:r>
        <w:rPr>
          <w:noProof/>
        </w:rPr>
        <w:fldChar w:fldCharType="separate"/>
      </w:r>
      <w:r>
        <w:rPr>
          <w:noProof/>
        </w:rPr>
        <w:t>170</w:t>
      </w:r>
      <w:r>
        <w:rPr>
          <w:noProof/>
        </w:rPr>
        <w:fldChar w:fldCharType="end"/>
      </w:r>
    </w:p>
    <w:p w14:paraId="3356FE05" w14:textId="08AADB5B" w:rsidR="004F6C63" w:rsidRDefault="004F6C63">
      <w:pPr>
        <w:pStyle w:val="TOC7"/>
        <w:rPr>
          <w:rFonts w:asciiTheme="minorHAnsi" w:eastAsiaTheme="minorEastAsia" w:hAnsiTheme="minorHAnsi" w:cstheme="minorBidi"/>
          <w:noProof/>
          <w:sz w:val="22"/>
          <w:szCs w:val="22"/>
          <w:lang w:eastAsia="en-GB"/>
        </w:rPr>
      </w:pPr>
      <w:r>
        <w:rPr>
          <w:noProof/>
          <w:lang w:eastAsia="zh-CN"/>
        </w:rPr>
        <w:t>12.3.1.2.4.6</w:t>
      </w:r>
      <w:r w:rsidRPr="00F10342">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_Toc138323626 \h </w:instrText>
      </w:r>
      <w:r>
        <w:rPr>
          <w:noProof/>
        </w:rPr>
      </w:r>
      <w:r>
        <w:rPr>
          <w:noProof/>
        </w:rPr>
        <w:fldChar w:fldCharType="separate"/>
      </w:r>
      <w:r>
        <w:rPr>
          <w:noProof/>
        </w:rPr>
        <w:t>170</w:t>
      </w:r>
      <w:r>
        <w:rPr>
          <w:noProof/>
        </w:rPr>
        <w:fldChar w:fldCharType="end"/>
      </w:r>
    </w:p>
    <w:p w14:paraId="2B5BCE0D" w14:textId="3AB308AA" w:rsidR="004F6C63" w:rsidRDefault="004F6C6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_Toc138323627 \h </w:instrText>
      </w:r>
      <w:r>
        <w:rPr>
          <w:noProof/>
        </w:rPr>
      </w:r>
      <w:r>
        <w:rPr>
          <w:noProof/>
        </w:rPr>
        <w:fldChar w:fldCharType="separate"/>
      </w:r>
      <w:r>
        <w:rPr>
          <w:noProof/>
        </w:rPr>
        <w:t>170</w:t>
      </w:r>
      <w:r>
        <w:rPr>
          <w:noProof/>
        </w:rPr>
        <w:fldChar w:fldCharType="end"/>
      </w:r>
    </w:p>
    <w:p w14:paraId="7BFC8017" w14:textId="7A5CFF0C" w:rsidR="004F6C63" w:rsidRDefault="004F6C6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_Toc138323628 \h </w:instrText>
      </w:r>
      <w:r>
        <w:rPr>
          <w:noProof/>
        </w:rPr>
      </w:r>
      <w:r>
        <w:rPr>
          <w:noProof/>
        </w:rPr>
        <w:fldChar w:fldCharType="separate"/>
      </w:r>
      <w:r>
        <w:rPr>
          <w:noProof/>
        </w:rPr>
        <w:t>170</w:t>
      </w:r>
      <w:r>
        <w:rPr>
          <w:noProof/>
        </w:rPr>
        <w:fldChar w:fldCharType="end"/>
      </w:r>
    </w:p>
    <w:p w14:paraId="20CAFB7A" w14:textId="1B831B63" w:rsidR="004F6C63" w:rsidRDefault="004F6C6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_Toc138323629 \h </w:instrText>
      </w:r>
      <w:r>
        <w:rPr>
          <w:noProof/>
        </w:rPr>
      </w:r>
      <w:r>
        <w:rPr>
          <w:noProof/>
        </w:rPr>
        <w:fldChar w:fldCharType="separate"/>
      </w:r>
      <w:r>
        <w:rPr>
          <w:noProof/>
        </w:rPr>
        <w:t>170</w:t>
      </w:r>
      <w:r>
        <w:rPr>
          <w:noProof/>
        </w:rPr>
        <w:fldChar w:fldCharType="end"/>
      </w:r>
    </w:p>
    <w:p w14:paraId="261E3A62" w14:textId="7CBB1DCF" w:rsidR="004F6C63" w:rsidRDefault="004F6C63">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_Toc138323630 \h </w:instrText>
      </w:r>
      <w:r>
        <w:rPr>
          <w:noProof/>
        </w:rPr>
      </w:r>
      <w:r>
        <w:rPr>
          <w:noProof/>
        </w:rPr>
        <w:fldChar w:fldCharType="separate"/>
      </w:r>
      <w:r>
        <w:rPr>
          <w:noProof/>
        </w:rPr>
        <w:t>171</w:t>
      </w:r>
      <w:r>
        <w:rPr>
          <w:noProof/>
        </w:rPr>
        <w:fldChar w:fldCharType="end"/>
      </w:r>
    </w:p>
    <w:p w14:paraId="70B28AE1" w14:textId="5CFD5188" w:rsidR="004F6C63" w:rsidRDefault="004F6C63">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_Toc138323631 \h </w:instrText>
      </w:r>
      <w:r>
        <w:rPr>
          <w:noProof/>
        </w:rPr>
      </w:r>
      <w:r>
        <w:rPr>
          <w:noProof/>
        </w:rPr>
        <w:fldChar w:fldCharType="separate"/>
      </w:r>
      <w:r>
        <w:rPr>
          <w:noProof/>
        </w:rPr>
        <w:t>171</w:t>
      </w:r>
      <w:r>
        <w:rPr>
          <w:noProof/>
        </w:rPr>
        <w:fldChar w:fldCharType="end"/>
      </w:r>
    </w:p>
    <w:p w14:paraId="0C86CC4F" w14:textId="22F72B93" w:rsidR="004F6C63" w:rsidRDefault="004F6C63">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_Toc138323632 \h </w:instrText>
      </w:r>
      <w:r>
        <w:rPr>
          <w:noProof/>
        </w:rPr>
      </w:r>
      <w:r>
        <w:rPr>
          <w:noProof/>
        </w:rPr>
        <w:fldChar w:fldCharType="separate"/>
      </w:r>
      <w:r>
        <w:rPr>
          <w:noProof/>
        </w:rPr>
        <w:t>171</w:t>
      </w:r>
      <w:r>
        <w:rPr>
          <w:noProof/>
        </w:rPr>
        <w:fldChar w:fldCharType="end"/>
      </w:r>
    </w:p>
    <w:p w14:paraId="2A589BD6" w14:textId="2A98D1AA" w:rsidR="004F6C63" w:rsidRDefault="004F6C63">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_Toc138323633 \h </w:instrText>
      </w:r>
      <w:r>
        <w:rPr>
          <w:noProof/>
        </w:rPr>
      </w:r>
      <w:r>
        <w:rPr>
          <w:noProof/>
        </w:rPr>
        <w:fldChar w:fldCharType="separate"/>
      </w:r>
      <w:r>
        <w:rPr>
          <w:noProof/>
        </w:rPr>
        <w:t>171</w:t>
      </w:r>
      <w:r>
        <w:rPr>
          <w:noProof/>
        </w:rPr>
        <w:fldChar w:fldCharType="end"/>
      </w:r>
    </w:p>
    <w:p w14:paraId="245F2FDE" w14:textId="2A88F305" w:rsidR="004F6C63" w:rsidRDefault="004F6C63">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_Toc138323634 \h </w:instrText>
      </w:r>
      <w:r>
        <w:rPr>
          <w:noProof/>
        </w:rPr>
      </w:r>
      <w:r>
        <w:rPr>
          <w:noProof/>
        </w:rPr>
        <w:fldChar w:fldCharType="separate"/>
      </w:r>
      <w:r>
        <w:rPr>
          <w:noProof/>
        </w:rPr>
        <w:t>174</w:t>
      </w:r>
      <w:r>
        <w:rPr>
          <w:noProof/>
        </w:rPr>
        <w:fldChar w:fldCharType="end"/>
      </w:r>
    </w:p>
    <w:p w14:paraId="72BC2A4B" w14:textId="438E78CF" w:rsidR="004F6C63" w:rsidRDefault="004F6C6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_Toc138323635 \h </w:instrText>
      </w:r>
      <w:r>
        <w:rPr>
          <w:noProof/>
        </w:rPr>
      </w:r>
      <w:r>
        <w:rPr>
          <w:noProof/>
        </w:rPr>
        <w:fldChar w:fldCharType="separate"/>
      </w:r>
      <w:r>
        <w:rPr>
          <w:noProof/>
        </w:rPr>
        <w:t>174</w:t>
      </w:r>
      <w:r>
        <w:rPr>
          <w:noProof/>
        </w:rPr>
        <w:fldChar w:fldCharType="end"/>
      </w:r>
    </w:p>
    <w:p w14:paraId="37AF6680" w14:textId="0DD990D5" w:rsidR="004F6C63" w:rsidRDefault="004F6C63">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_Toc138323636 \h </w:instrText>
      </w:r>
      <w:r>
        <w:rPr>
          <w:noProof/>
        </w:rPr>
      </w:r>
      <w:r>
        <w:rPr>
          <w:noProof/>
        </w:rPr>
        <w:fldChar w:fldCharType="separate"/>
      </w:r>
      <w:r>
        <w:rPr>
          <w:noProof/>
        </w:rPr>
        <w:t>174</w:t>
      </w:r>
      <w:r>
        <w:rPr>
          <w:noProof/>
        </w:rPr>
        <w:fldChar w:fldCharType="end"/>
      </w:r>
    </w:p>
    <w:p w14:paraId="5EFBFBAA" w14:textId="7CE21077" w:rsidR="004F6C63" w:rsidRDefault="004F6C63">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_Toc138323637 \h </w:instrText>
      </w:r>
      <w:r>
        <w:rPr>
          <w:noProof/>
        </w:rPr>
      </w:r>
      <w:r>
        <w:rPr>
          <w:noProof/>
        </w:rPr>
        <w:fldChar w:fldCharType="separate"/>
      </w:r>
      <w:r>
        <w:rPr>
          <w:noProof/>
        </w:rPr>
        <w:t>174</w:t>
      </w:r>
      <w:r>
        <w:rPr>
          <w:noProof/>
        </w:rPr>
        <w:fldChar w:fldCharType="end"/>
      </w:r>
    </w:p>
    <w:p w14:paraId="03F28752" w14:textId="2DB232E1" w:rsidR="004F6C63" w:rsidRDefault="004F6C63">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_Toc138323638 \h </w:instrText>
      </w:r>
      <w:r>
        <w:rPr>
          <w:noProof/>
        </w:rPr>
      </w:r>
      <w:r>
        <w:rPr>
          <w:noProof/>
        </w:rPr>
        <w:fldChar w:fldCharType="separate"/>
      </w:r>
      <w:r>
        <w:rPr>
          <w:noProof/>
        </w:rPr>
        <w:t>174</w:t>
      </w:r>
      <w:r>
        <w:rPr>
          <w:noProof/>
        </w:rPr>
        <w:fldChar w:fldCharType="end"/>
      </w:r>
    </w:p>
    <w:p w14:paraId="0A3E111C" w14:textId="48239A64" w:rsidR="004F6C63" w:rsidRDefault="004F6C63">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_Toc138323639 \h </w:instrText>
      </w:r>
      <w:r>
        <w:rPr>
          <w:noProof/>
        </w:rPr>
      </w:r>
      <w:r>
        <w:rPr>
          <w:noProof/>
        </w:rPr>
        <w:fldChar w:fldCharType="separate"/>
      </w:r>
      <w:r>
        <w:rPr>
          <w:noProof/>
        </w:rPr>
        <w:t>174</w:t>
      </w:r>
      <w:r>
        <w:rPr>
          <w:noProof/>
        </w:rPr>
        <w:fldChar w:fldCharType="end"/>
      </w:r>
    </w:p>
    <w:p w14:paraId="0A231B1E" w14:textId="2EC5E428" w:rsidR="004F6C63" w:rsidRDefault="004F6C63">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_Toc138323640 \h </w:instrText>
      </w:r>
      <w:r>
        <w:rPr>
          <w:noProof/>
        </w:rPr>
      </w:r>
      <w:r>
        <w:rPr>
          <w:noProof/>
        </w:rPr>
        <w:fldChar w:fldCharType="separate"/>
      </w:r>
      <w:r>
        <w:rPr>
          <w:noProof/>
        </w:rPr>
        <w:t>174</w:t>
      </w:r>
      <w:r>
        <w:rPr>
          <w:noProof/>
        </w:rPr>
        <w:fldChar w:fldCharType="end"/>
      </w:r>
    </w:p>
    <w:p w14:paraId="7FD40D5C" w14:textId="102E49FE" w:rsidR="004F6C63" w:rsidRDefault="004F6C63">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_Toc138323641 \h </w:instrText>
      </w:r>
      <w:r>
        <w:rPr>
          <w:noProof/>
        </w:rPr>
      </w:r>
      <w:r>
        <w:rPr>
          <w:noProof/>
        </w:rPr>
        <w:fldChar w:fldCharType="separate"/>
      </w:r>
      <w:r>
        <w:rPr>
          <w:noProof/>
        </w:rPr>
        <w:t>174</w:t>
      </w:r>
      <w:r>
        <w:rPr>
          <w:noProof/>
        </w:rPr>
        <w:fldChar w:fldCharType="end"/>
      </w:r>
    </w:p>
    <w:p w14:paraId="05117CDC" w14:textId="1A20303E" w:rsidR="004F6C63" w:rsidRDefault="004F6C63">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_Toc138323642 \h </w:instrText>
      </w:r>
      <w:r>
        <w:rPr>
          <w:noProof/>
        </w:rPr>
      </w:r>
      <w:r>
        <w:rPr>
          <w:noProof/>
        </w:rPr>
        <w:fldChar w:fldCharType="separate"/>
      </w:r>
      <w:r>
        <w:rPr>
          <w:noProof/>
        </w:rPr>
        <w:t>174</w:t>
      </w:r>
      <w:r>
        <w:rPr>
          <w:noProof/>
        </w:rPr>
        <w:fldChar w:fldCharType="end"/>
      </w:r>
    </w:p>
    <w:p w14:paraId="0AEFAFE9" w14:textId="33F4DCE1" w:rsidR="004F6C63" w:rsidRDefault="004F6C63">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_Toc138323643 \h </w:instrText>
      </w:r>
      <w:r>
        <w:rPr>
          <w:noProof/>
        </w:rPr>
      </w:r>
      <w:r>
        <w:rPr>
          <w:noProof/>
        </w:rPr>
        <w:fldChar w:fldCharType="separate"/>
      </w:r>
      <w:r>
        <w:rPr>
          <w:noProof/>
        </w:rPr>
        <w:t>174</w:t>
      </w:r>
      <w:r>
        <w:rPr>
          <w:noProof/>
        </w:rPr>
        <w:fldChar w:fldCharType="end"/>
      </w:r>
    </w:p>
    <w:p w14:paraId="283C22A9" w14:textId="12863F08" w:rsidR="004F6C63" w:rsidRDefault="004F6C63">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_Toc138323644 \h </w:instrText>
      </w:r>
      <w:r>
        <w:rPr>
          <w:noProof/>
        </w:rPr>
      </w:r>
      <w:r>
        <w:rPr>
          <w:noProof/>
        </w:rPr>
        <w:fldChar w:fldCharType="separate"/>
      </w:r>
      <w:r>
        <w:rPr>
          <w:noProof/>
        </w:rPr>
        <w:t>175</w:t>
      </w:r>
      <w:r>
        <w:rPr>
          <w:noProof/>
        </w:rPr>
        <w:fldChar w:fldCharType="end"/>
      </w:r>
    </w:p>
    <w:p w14:paraId="260A7CE5" w14:textId="6FD9D88B" w:rsidR="004F6C63" w:rsidRDefault="004F6C63">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_Toc138323645 \h </w:instrText>
      </w:r>
      <w:r>
        <w:rPr>
          <w:noProof/>
        </w:rPr>
      </w:r>
      <w:r>
        <w:rPr>
          <w:noProof/>
        </w:rPr>
        <w:fldChar w:fldCharType="separate"/>
      </w:r>
      <w:r>
        <w:rPr>
          <w:noProof/>
        </w:rPr>
        <w:t>175</w:t>
      </w:r>
      <w:r>
        <w:rPr>
          <w:noProof/>
        </w:rPr>
        <w:fldChar w:fldCharType="end"/>
      </w:r>
    </w:p>
    <w:p w14:paraId="7B662C50" w14:textId="7D0621B3" w:rsidR="004F6C63" w:rsidRDefault="004F6C63">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_Toc138323646 \h </w:instrText>
      </w:r>
      <w:r>
        <w:rPr>
          <w:noProof/>
        </w:rPr>
      </w:r>
      <w:r>
        <w:rPr>
          <w:noProof/>
        </w:rPr>
        <w:fldChar w:fldCharType="separate"/>
      </w:r>
      <w:r>
        <w:rPr>
          <w:noProof/>
        </w:rPr>
        <w:t>175</w:t>
      </w:r>
      <w:r>
        <w:rPr>
          <w:noProof/>
        </w:rPr>
        <w:fldChar w:fldCharType="end"/>
      </w:r>
    </w:p>
    <w:p w14:paraId="19BEF213" w14:textId="0605F0DD" w:rsidR="004F6C63" w:rsidRDefault="004F6C63">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_Toc138323647 \h </w:instrText>
      </w:r>
      <w:r>
        <w:rPr>
          <w:noProof/>
        </w:rPr>
      </w:r>
      <w:r>
        <w:rPr>
          <w:noProof/>
        </w:rPr>
        <w:fldChar w:fldCharType="separate"/>
      </w:r>
      <w:r>
        <w:rPr>
          <w:noProof/>
        </w:rPr>
        <w:t>175</w:t>
      </w:r>
      <w:r>
        <w:rPr>
          <w:noProof/>
        </w:rPr>
        <w:fldChar w:fldCharType="end"/>
      </w:r>
    </w:p>
    <w:p w14:paraId="4D5983DD" w14:textId="75A49A5D" w:rsidR="004F6C63" w:rsidRDefault="004F6C63">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F10342">
        <w:rPr>
          <w:noProof/>
          <w:lang w:val="en" w:eastAsia="zh-CN"/>
        </w:rPr>
        <w:t>HeartbeatNotificationTypes</w:t>
      </w:r>
      <w:r>
        <w:rPr>
          <w:noProof/>
        </w:rPr>
        <w:tab/>
      </w:r>
      <w:r>
        <w:rPr>
          <w:noProof/>
        </w:rPr>
        <w:fldChar w:fldCharType="begin" w:fldLock="1"/>
      </w:r>
      <w:r>
        <w:rPr>
          <w:noProof/>
        </w:rPr>
        <w:instrText xml:space="preserve"> PAGEREF _Toc138323648 \h </w:instrText>
      </w:r>
      <w:r>
        <w:rPr>
          <w:noProof/>
        </w:rPr>
      </w:r>
      <w:r>
        <w:rPr>
          <w:noProof/>
        </w:rPr>
        <w:fldChar w:fldCharType="separate"/>
      </w:r>
      <w:r>
        <w:rPr>
          <w:noProof/>
        </w:rPr>
        <w:t>175</w:t>
      </w:r>
      <w:r>
        <w:rPr>
          <w:noProof/>
        </w:rPr>
        <w:fldChar w:fldCharType="end"/>
      </w:r>
    </w:p>
    <w:p w14:paraId="7E24A1A1" w14:textId="5A8DAA12" w:rsidR="004F6C63" w:rsidRDefault="004F6C6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_Toc138323649 \h </w:instrText>
      </w:r>
      <w:r>
        <w:rPr>
          <w:noProof/>
        </w:rPr>
      </w:r>
      <w:r>
        <w:rPr>
          <w:noProof/>
        </w:rPr>
        <w:fldChar w:fldCharType="separate"/>
      </w:r>
      <w:r>
        <w:rPr>
          <w:noProof/>
        </w:rPr>
        <w:t>175</w:t>
      </w:r>
      <w:r>
        <w:rPr>
          <w:noProof/>
        </w:rPr>
        <w:fldChar w:fldCharType="end"/>
      </w:r>
    </w:p>
    <w:p w14:paraId="5E59905A" w14:textId="0CFD7E74" w:rsidR="004F6C63" w:rsidRDefault="004F6C6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_Toc138323650 \h </w:instrText>
      </w:r>
      <w:r>
        <w:rPr>
          <w:noProof/>
        </w:rPr>
      </w:r>
      <w:r>
        <w:rPr>
          <w:noProof/>
        </w:rPr>
        <w:fldChar w:fldCharType="separate"/>
      </w:r>
      <w:r>
        <w:rPr>
          <w:noProof/>
        </w:rPr>
        <w:t>175</w:t>
      </w:r>
      <w:r>
        <w:rPr>
          <w:noProof/>
        </w:rPr>
        <w:fldChar w:fldCharType="end"/>
      </w:r>
    </w:p>
    <w:p w14:paraId="2D03B812" w14:textId="5234E8FD" w:rsidR="004F6C63" w:rsidRDefault="004F6C6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_Toc138323651 \h </w:instrText>
      </w:r>
      <w:r>
        <w:rPr>
          <w:noProof/>
        </w:rPr>
      </w:r>
      <w:r>
        <w:rPr>
          <w:noProof/>
        </w:rPr>
        <w:fldChar w:fldCharType="separate"/>
      </w:r>
      <w:r>
        <w:rPr>
          <w:noProof/>
        </w:rPr>
        <w:t>175</w:t>
      </w:r>
      <w:r>
        <w:rPr>
          <w:noProof/>
        </w:rPr>
        <w:fldChar w:fldCharType="end"/>
      </w:r>
    </w:p>
    <w:p w14:paraId="02B9492F" w14:textId="084F4454" w:rsidR="004F6C63" w:rsidRDefault="004F6C63">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_Toc138323652 \h </w:instrText>
      </w:r>
      <w:r>
        <w:rPr>
          <w:noProof/>
        </w:rPr>
      </w:r>
      <w:r>
        <w:rPr>
          <w:noProof/>
        </w:rPr>
        <w:fldChar w:fldCharType="separate"/>
      </w:r>
      <w:r>
        <w:rPr>
          <w:noProof/>
        </w:rPr>
        <w:t>175</w:t>
      </w:r>
      <w:r>
        <w:rPr>
          <w:noProof/>
        </w:rPr>
        <w:fldChar w:fldCharType="end"/>
      </w:r>
    </w:p>
    <w:p w14:paraId="19393DDC" w14:textId="6888DEC3" w:rsidR="004F6C63" w:rsidRDefault="004F6C63">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_Toc138323653 \h </w:instrText>
      </w:r>
      <w:r>
        <w:rPr>
          <w:noProof/>
        </w:rPr>
      </w:r>
      <w:r>
        <w:rPr>
          <w:noProof/>
        </w:rPr>
        <w:fldChar w:fldCharType="separate"/>
      </w:r>
      <w:r>
        <w:rPr>
          <w:noProof/>
        </w:rPr>
        <w:t>175</w:t>
      </w:r>
      <w:r>
        <w:rPr>
          <w:noProof/>
        </w:rPr>
        <w:fldChar w:fldCharType="end"/>
      </w:r>
    </w:p>
    <w:p w14:paraId="4406D3BA" w14:textId="70E985B2" w:rsidR="004F6C63" w:rsidRDefault="004F6C63">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_Toc138323654 \h </w:instrText>
      </w:r>
      <w:r>
        <w:rPr>
          <w:noProof/>
        </w:rPr>
      </w:r>
      <w:r>
        <w:rPr>
          <w:noProof/>
        </w:rPr>
        <w:fldChar w:fldCharType="separate"/>
      </w:r>
      <w:r>
        <w:rPr>
          <w:noProof/>
        </w:rPr>
        <w:t>176</w:t>
      </w:r>
      <w:r>
        <w:rPr>
          <w:noProof/>
        </w:rPr>
        <w:fldChar w:fldCharType="end"/>
      </w:r>
    </w:p>
    <w:p w14:paraId="54F556E4" w14:textId="1BDA95D3" w:rsidR="004F6C63" w:rsidRDefault="004F6C63">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_Toc138323655 \h </w:instrText>
      </w:r>
      <w:r>
        <w:rPr>
          <w:noProof/>
        </w:rPr>
      </w:r>
      <w:r>
        <w:rPr>
          <w:noProof/>
        </w:rPr>
        <w:fldChar w:fldCharType="separate"/>
      </w:r>
      <w:r>
        <w:rPr>
          <w:noProof/>
        </w:rPr>
        <w:t>176</w:t>
      </w:r>
      <w:r>
        <w:rPr>
          <w:noProof/>
        </w:rPr>
        <w:fldChar w:fldCharType="end"/>
      </w:r>
    </w:p>
    <w:p w14:paraId="63135E3D" w14:textId="0DF678AA" w:rsidR="004F6C63" w:rsidRDefault="004F6C63">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_Toc138323656 \h </w:instrText>
      </w:r>
      <w:r>
        <w:rPr>
          <w:noProof/>
        </w:rPr>
      </w:r>
      <w:r>
        <w:rPr>
          <w:noProof/>
        </w:rPr>
        <w:fldChar w:fldCharType="separate"/>
      </w:r>
      <w:r>
        <w:rPr>
          <w:noProof/>
        </w:rPr>
        <w:t>176</w:t>
      </w:r>
      <w:r>
        <w:rPr>
          <w:noProof/>
        </w:rPr>
        <w:fldChar w:fldCharType="end"/>
      </w:r>
    </w:p>
    <w:p w14:paraId="79133C33" w14:textId="442FD335" w:rsidR="004F6C63" w:rsidRDefault="004F6C63">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_Toc138323657 \h </w:instrText>
      </w:r>
      <w:r>
        <w:rPr>
          <w:noProof/>
        </w:rPr>
      </w:r>
      <w:r>
        <w:rPr>
          <w:noProof/>
        </w:rPr>
        <w:fldChar w:fldCharType="separate"/>
      </w:r>
      <w:r>
        <w:rPr>
          <w:noProof/>
        </w:rPr>
        <w:t>176</w:t>
      </w:r>
      <w:r>
        <w:rPr>
          <w:noProof/>
        </w:rPr>
        <w:fldChar w:fldCharType="end"/>
      </w:r>
    </w:p>
    <w:p w14:paraId="71F95BE6" w14:textId="1C9A8BD7" w:rsidR="004F6C63" w:rsidRDefault="004F6C63">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_Toc138323658 \h </w:instrText>
      </w:r>
      <w:r>
        <w:rPr>
          <w:noProof/>
        </w:rPr>
      </w:r>
      <w:r>
        <w:rPr>
          <w:noProof/>
        </w:rPr>
        <w:fldChar w:fldCharType="separate"/>
      </w:r>
      <w:r>
        <w:rPr>
          <w:noProof/>
        </w:rPr>
        <w:t>176</w:t>
      </w:r>
      <w:r>
        <w:rPr>
          <w:noProof/>
        </w:rPr>
        <w:fldChar w:fldCharType="end"/>
      </w:r>
    </w:p>
    <w:p w14:paraId="06476BA3" w14:textId="06B1D9F7" w:rsidR="004F6C63" w:rsidRDefault="004F6C63">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_Toc138323659 \h </w:instrText>
      </w:r>
      <w:r>
        <w:rPr>
          <w:noProof/>
        </w:rPr>
      </w:r>
      <w:r>
        <w:rPr>
          <w:noProof/>
        </w:rPr>
        <w:fldChar w:fldCharType="separate"/>
      </w:r>
      <w:r>
        <w:rPr>
          <w:noProof/>
        </w:rPr>
        <w:t>176</w:t>
      </w:r>
      <w:r>
        <w:rPr>
          <w:noProof/>
        </w:rPr>
        <w:fldChar w:fldCharType="end"/>
      </w:r>
    </w:p>
    <w:p w14:paraId="7CF90109" w14:textId="6DAF0965" w:rsidR="004F6C63" w:rsidRDefault="004F6C63">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_Toc138323660 \h </w:instrText>
      </w:r>
      <w:r>
        <w:rPr>
          <w:noProof/>
        </w:rPr>
      </w:r>
      <w:r>
        <w:rPr>
          <w:noProof/>
        </w:rPr>
        <w:fldChar w:fldCharType="separate"/>
      </w:r>
      <w:r>
        <w:rPr>
          <w:noProof/>
        </w:rPr>
        <w:t>176</w:t>
      </w:r>
      <w:r>
        <w:rPr>
          <w:noProof/>
        </w:rPr>
        <w:fldChar w:fldCharType="end"/>
      </w:r>
    </w:p>
    <w:p w14:paraId="77A9B8A4" w14:textId="531EC7D6" w:rsidR="004F6C63" w:rsidRDefault="004F6C63">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_Toc138323661 \h </w:instrText>
      </w:r>
      <w:r>
        <w:rPr>
          <w:noProof/>
        </w:rPr>
      </w:r>
      <w:r>
        <w:rPr>
          <w:noProof/>
        </w:rPr>
        <w:fldChar w:fldCharType="separate"/>
      </w:r>
      <w:r>
        <w:rPr>
          <w:noProof/>
        </w:rPr>
        <w:t>179</w:t>
      </w:r>
      <w:r>
        <w:rPr>
          <w:noProof/>
        </w:rPr>
        <w:fldChar w:fldCharType="end"/>
      </w:r>
    </w:p>
    <w:p w14:paraId="451D6DE1" w14:textId="65CE987C" w:rsidR="004F6C63" w:rsidRDefault="004F6C63">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_Toc138323662 \h </w:instrText>
      </w:r>
      <w:r>
        <w:rPr>
          <w:noProof/>
        </w:rPr>
      </w:r>
      <w:r>
        <w:rPr>
          <w:noProof/>
        </w:rPr>
        <w:fldChar w:fldCharType="separate"/>
      </w:r>
      <w:r>
        <w:rPr>
          <w:noProof/>
        </w:rPr>
        <w:t>179</w:t>
      </w:r>
      <w:r>
        <w:rPr>
          <w:noProof/>
        </w:rPr>
        <w:fldChar w:fldCharType="end"/>
      </w:r>
    </w:p>
    <w:p w14:paraId="150D25C9" w14:textId="3E20A51B" w:rsidR="004F6C63" w:rsidRDefault="004F6C63">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_Toc138323663 \h </w:instrText>
      </w:r>
      <w:r>
        <w:rPr>
          <w:noProof/>
        </w:rPr>
      </w:r>
      <w:r>
        <w:rPr>
          <w:noProof/>
        </w:rPr>
        <w:fldChar w:fldCharType="separate"/>
      </w:r>
      <w:r>
        <w:rPr>
          <w:noProof/>
        </w:rPr>
        <w:t>180</w:t>
      </w:r>
      <w:r>
        <w:rPr>
          <w:noProof/>
        </w:rPr>
        <w:fldChar w:fldCharType="end"/>
      </w:r>
    </w:p>
    <w:p w14:paraId="346F49B7" w14:textId="5CB24D0F" w:rsidR="004F6C63" w:rsidRDefault="004F6C63">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_Toc138323664 \h </w:instrText>
      </w:r>
      <w:r>
        <w:rPr>
          <w:noProof/>
        </w:rPr>
      </w:r>
      <w:r>
        <w:rPr>
          <w:noProof/>
        </w:rPr>
        <w:fldChar w:fldCharType="separate"/>
      </w:r>
      <w:r>
        <w:rPr>
          <w:noProof/>
        </w:rPr>
        <w:t>180</w:t>
      </w:r>
      <w:r>
        <w:rPr>
          <w:noProof/>
        </w:rPr>
        <w:fldChar w:fldCharType="end"/>
      </w:r>
    </w:p>
    <w:p w14:paraId="2C6BC613" w14:textId="4250610B" w:rsidR="004F6C63" w:rsidRDefault="004F6C63">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_Toc138323665 \h </w:instrText>
      </w:r>
      <w:r>
        <w:rPr>
          <w:noProof/>
        </w:rPr>
      </w:r>
      <w:r>
        <w:rPr>
          <w:noProof/>
        </w:rPr>
        <w:fldChar w:fldCharType="separate"/>
      </w:r>
      <w:r>
        <w:rPr>
          <w:noProof/>
        </w:rPr>
        <w:t>181</w:t>
      </w:r>
      <w:r>
        <w:rPr>
          <w:noProof/>
        </w:rPr>
        <w:fldChar w:fldCharType="end"/>
      </w:r>
    </w:p>
    <w:p w14:paraId="3D9AA384" w14:textId="49B1182B" w:rsidR="004F6C63" w:rsidRDefault="004F6C63">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_Toc138323666 \h </w:instrText>
      </w:r>
      <w:r>
        <w:rPr>
          <w:noProof/>
        </w:rPr>
      </w:r>
      <w:r>
        <w:rPr>
          <w:noProof/>
        </w:rPr>
        <w:fldChar w:fldCharType="separate"/>
      </w:r>
      <w:r>
        <w:rPr>
          <w:noProof/>
        </w:rPr>
        <w:t>181</w:t>
      </w:r>
      <w:r>
        <w:rPr>
          <w:noProof/>
        </w:rPr>
        <w:fldChar w:fldCharType="end"/>
      </w:r>
    </w:p>
    <w:p w14:paraId="707FC5E8" w14:textId="3BE4EBCF" w:rsidR="004F6C63" w:rsidRDefault="004F6C63">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_Toc138323667 \h </w:instrText>
      </w:r>
      <w:r>
        <w:rPr>
          <w:noProof/>
        </w:rPr>
      </w:r>
      <w:r>
        <w:rPr>
          <w:noProof/>
        </w:rPr>
        <w:fldChar w:fldCharType="separate"/>
      </w:r>
      <w:r>
        <w:rPr>
          <w:noProof/>
        </w:rPr>
        <w:t>182</w:t>
      </w:r>
      <w:r>
        <w:rPr>
          <w:noProof/>
        </w:rPr>
        <w:fldChar w:fldCharType="end"/>
      </w:r>
    </w:p>
    <w:p w14:paraId="70D85601" w14:textId="1EC86E15" w:rsidR="004F6C63" w:rsidRDefault="004F6C63">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_Toc138323668 \h </w:instrText>
      </w:r>
      <w:r>
        <w:rPr>
          <w:noProof/>
        </w:rPr>
      </w:r>
      <w:r>
        <w:rPr>
          <w:noProof/>
        </w:rPr>
        <w:fldChar w:fldCharType="separate"/>
      </w:r>
      <w:r>
        <w:rPr>
          <w:noProof/>
        </w:rPr>
        <w:t>182</w:t>
      </w:r>
      <w:r>
        <w:rPr>
          <w:noProof/>
        </w:rPr>
        <w:fldChar w:fldCharType="end"/>
      </w:r>
    </w:p>
    <w:p w14:paraId="366866F7" w14:textId="402779D3" w:rsidR="004F6C63" w:rsidRDefault="004F6C63">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_Toc138323669 \h </w:instrText>
      </w:r>
      <w:r>
        <w:rPr>
          <w:noProof/>
        </w:rPr>
      </w:r>
      <w:r>
        <w:rPr>
          <w:noProof/>
        </w:rPr>
        <w:fldChar w:fldCharType="separate"/>
      </w:r>
      <w:r>
        <w:rPr>
          <w:noProof/>
        </w:rPr>
        <w:t>182</w:t>
      </w:r>
      <w:r>
        <w:rPr>
          <w:noProof/>
        </w:rPr>
        <w:fldChar w:fldCharType="end"/>
      </w:r>
    </w:p>
    <w:p w14:paraId="5E42DC48" w14:textId="761822B5" w:rsidR="004F6C63" w:rsidRDefault="004F6C63">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_Toc138323670 \h </w:instrText>
      </w:r>
      <w:r>
        <w:rPr>
          <w:noProof/>
        </w:rPr>
      </w:r>
      <w:r>
        <w:rPr>
          <w:noProof/>
        </w:rPr>
        <w:fldChar w:fldCharType="separate"/>
      </w:r>
      <w:r>
        <w:rPr>
          <w:noProof/>
        </w:rPr>
        <w:t>182</w:t>
      </w:r>
      <w:r>
        <w:rPr>
          <w:noProof/>
        </w:rPr>
        <w:fldChar w:fldCharType="end"/>
      </w:r>
    </w:p>
    <w:p w14:paraId="4609AC18" w14:textId="4519E6D6" w:rsidR="004F6C63" w:rsidRDefault="004F6C63">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_Toc138323671 \h </w:instrText>
      </w:r>
      <w:r>
        <w:rPr>
          <w:noProof/>
        </w:rPr>
      </w:r>
      <w:r>
        <w:rPr>
          <w:noProof/>
        </w:rPr>
        <w:fldChar w:fldCharType="separate"/>
      </w:r>
      <w:r>
        <w:rPr>
          <w:noProof/>
        </w:rPr>
        <w:t>189</w:t>
      </w:r>
      <w:r>
        <w:rPr>
          <w:noProof/>
        </w:rPr>
        <w:fldChar w:fldCharType="end"/>
      </w:r>
    </w:p>
    <w:p w14:paraId="7C1BEACF" w14:textId="72F20626" w:rsidR="004F6C63" w:rsidRDefault="004F6C63">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_Toc138323672 \h </w:instrText>
      </w:r>
      <w:r>
        <w:rPr>
          <w:noProof/>
        </w:rPr>
      </w:r>
      <w:r>
        <w:rPr>
          <w:noProof/>
        </w:rPr>
        <w:fldChar w:fldCharType="separate"/>
      </w:r>
      <w:r>
        <w:rPr>
          <w:noProof/>
        </w:rPr>
        <w:t>189</w:t>
      </w:r>
      <w:r>
        <w:rPr>
          <w:noProof/>
        </w:rPr>
        <w:fldChar w:fldCharType="end"/>
      </w:r>
    </w:p>
    <w:p w14:paraId="560BFC16" w14:textId="105D0689" w:rsidR="004F6C63" w:rsidRDefault="004F6C63">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_Toc138323673 \h </w:instrText>
      </w:r>
      <w:r>
        <w:rPr>
          <w:noProof/>
        </w:rPr>
      </w:r>
      <w:r>
        <w:rPr>
          <w:noProof/>
        </w:rPr>
        <w:fldChar w:fldCharType="separate"/>
      </w:r>
      <w:r>
        <w:rPr>
          <w:noProof/>
        </w:rPr>
        <w:t>190</w:t>
      </w:r>
      <w:r>
        <w:rPr>
          <w:noProof/>
        </w:rPr>
        <w:fldChar w:fldCharType="end"/>
      </w:r>
    </w:p>
    <w:p w14:paraId="24D2BF9F" w14:textId="561E0D1E" w:rsidR="004F6C63" w:rsidRDefault="004F6C63">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_Toc138323674 \h </w:instrText>
      </w:r>
      <w:r>
        <w:rPr>
          <w:noProof/>
        </w:rPr>
      </w:r>
      <w:r>
        <w:rPr>
          <w:noProof/>
        </w:rPr>
        <w:fldChar w:fldCharType="separate"/>
      </w:r>
      <w:r>
        <w:rPr>
          <w:noProof/>
        </w:rPr>
        <w:t>191</w:t>
      </w:r>
      <w:r>
        <w:rPr>
          <w:noProof/>
        </w:rPr>
        <w:fldChar w:fldCharType="end"/>
      </w:r>
    </w:p>
    <w:p w14:paraId="440DF241" w14:textId="69A57421" w:rsidR="004F6C63" w:rsidRDefault="004F6C63">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_Toc138323675 \h </w:instrText>
      </w:r>
      <w:r>
        <w:rPr>
          <w:noProof/>
        </w:rPr>
      </w:r>
      <w:r>
        <w:rPr>
          <w:noProof/>
        </w:rPr>
        <w:fldChar w:fldCharType="separate"/>
      </w:r>
      <w:r>
        <w:rPr>
          <w:noProof/>
        </w:rPr>
        <w:t>192</w:t>
      </w:r>
      <w:r>
        <w:rPr>
          <w:noProof/>
        </w:rPr>
        <w:fldChar w:fldCharType="end"/>
      </w:r>
    </w:p>
    <w:p w14:paraId="661389FE" w14:textId="56517594" w:rsidR="004F6C63" w:rsidRDefault="004F6C63">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_Toc138323676 \h </w:instrText>
      </w:r>
      <w:r>
        <w:rPr>
          <w:noProof/>
        </w:rPr>
      </w:r>
      <w:r>
        <w:rPr>
          <w:noProof/>
        </w:rPr>
        <w:fldChar w:fldCharType="separate"/>
      </w:r>
      <w:r>
        <w:rPr>
          <w:noProof/>
        </w:rPr>
        <w:t>192</w:t>
      </w:r>
      <w:r>
        <w:rPr>
          <w:noProof/>
        </w:rPr>
        <w:fldChar w:fldCharType="end"/>
      </w:r>
    </w:p>
    <w:p w14:paraId="16A1C212" w14:textId="7FFA94C8" w:rsidR="004F6C63" w:rsidRDefault="004F6C63">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_Toc138323677 \h </w:instrText>
      </w:r>
      <w:r>
        <w:rPr>
          <w:noProof/>
        </w:rPr>
      </w:r>
      <w:r>
        <w:rPr>
          <w:noProof/>
        </w:rPr>
        <w:fldChar w:fldCharType="separate"/>
      </w:r>
      <w:r>
        <w:rPr>
          <w:noProof/>
        </w:rPr>
        <w:t>192</w:t>
      </w:r>
      <w:r>
        <w:rPr>
          <w:noProof/>
        </w:rPr>
        <w:fldChar w:fldCharType="end"/>
      </w:r>
    </w:p>
    <w:p w14:paraId="569EFC7D" w14:textId="6C9F2872" w:rsidR="004F6C63" w:rsidRDefault="004F6C63">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_Toc138323678 \h </w:instrText>
      </w:r>
      <w:r>
        <w:rPr>
          <w:noProof/>
        </w:rPr>
      </w:r>
      <w:r>
        <w:rPr>
          <w:noProof/>
        </w:rPr>
        <w:fldChar w:fldCharType="separate"/>
      </w:r>
      <w:r>
        <w:rPr>
          <w:noProof/>
        </w:rPr>
        <w:t>192</w:t>
      </w:r>
      <w:r>
        <w:rPr>
          <w:noProof/>
        </w:rPr>
        <w:fldChar w:fldCharType="end"/>
      </w:r>
    </w:p>
    <w:p w14:paraId="2C4919FC" w14:textId="192A199D" w:rsidR="004F6C63" w:rsidRDefault="004F6C63">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listAvailableFiles</w:t>
      </w:r>
      <w:r>
        <w:rPr>
          <w:noProof/>
        </w:rPr>
        <w:tab/>
      </w:r>
      <w:r>
        <w:rPr>
          <w:noProof/>
        </w:rPr>
        <w:fldChar w:fldCharType="begin" w:fldLock="1"/>
      </w:r>
      <w:r>
        <w:rPr>
          <w:noProof/>
        </w:rPr>
        <w:instrText xml:space="preserve"> PAGEREF _Toc138323679 \h </w:instrText>
      </w:r>
      <w:r>
        <w:rPr>
          <w:noProof/>
        </w:rPr>
      </w:r>
      <w:r>
        <w:rPr>
          <w:noProof/>
        </w:rPr>
        <w:fldChar w:fldCharType="separate"/>
      </w:r>
      <w:r>
        <w:rPr>
          <w:noProof/>
        </w:rPr>
        <w:t>192</w:t>
      </w:r>
      <w:r>
        <w:rPr>
          <w:noProof/>
        </w:rPr>
        <w:fldChar w:fldCharType="end"/>
      </w:r>
    </w:p>
    <w:p w14:paraId="0B769278" w14:textId="4222F9C7" w:rsidR="004F6C63" w:rsidRDefault="004F6C63">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subscribe</w:t>
      </w:r>
      <w:r>
        <w:rPr>
          <w:noProof/>
        </w:rPr>
        <w:tab/>
      </w:r>
      <w:r>
        <w:rPr>
          <w:noProof/>
        </w:rPr>
        <w:fldChar w:fldCharType="begin" w:fldLock="1"/>
      </w:r>
      <w:r>
        <w:rPr>
          <w:noProof/>
        </w:rPr>
        <w:instrText xml:space="preserve"> PAGEREF _Toc138323680 \h </w:instrText>
      </w:r>
      <w:r>
        <w:rPr>
          <w:noProof/>
        </w:rPr>
      </w:r>
      <w:r>
        <w:rPr>
          <w:noProof/>
        </w:rPr>
        <w:fldChar w:fldCharType="separate"/>
      </w:r>
      <w:r>
        <w:rPr>
          <w:noProof/>
        </w:rPr>
        <w:t>193</w:t>
      </w:r>
      <w:r>
        <w:rPr>
          <w:noProof/>
        </w:rPr>
        <w:fldChar w:fldCharType="end"/>
      </w:r>
    </w:p>
    <w:p w14:paraId="5EDDC8BA" w14:textId="77E9D5AB" w:rsidR="004F6C63" w:rsidRDefault="004F6C63">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unsubscribe</w:t>
      </w:r>
      <w:r>
        <w:rPr>
          <w:noProof/>
        </w:rPr>
        <w:tab/>
      </w:r>
      <w:r>
        <w:rPr>
          <w:noProof/>
        </w:rPr>
        <w:fldChar w:fldCharType="begin" w:fldLock="1"/>
      </w:r>
      <w:r>
        <w:rPr>
          <w:noProof/>
        </w:rPr>
        <w:instrText xml:space="preserve"> PAGEREF _Toc138323681 \h </w:instrText>
      </w:r>
      <w:r>
        <w:rPr>
          <w:noProof/>
        </w:rPr>
      </w:r>
      <w:r>
        <w:rPr>
          <w:noProof/>
        </w:rPr>
        <w:fldChar w:fldCharType="separate"/>
      </w:r>
      <w:r>
        <w:rPr>
          <w:noProof/>
        </w:rPr>
        <w:t>193</w:t>
      </w:r>
      <w:r>
        <w:rPr>
          <w:noProof/>
        </w:rPr>
        <w:fldChar w:fldCharType="end"/>
      </w:r>
    </w:p>
    <w:p w14:paraId="7D6A7E2E" w14:textId="23070869" w:rsidR="004F6C63" w:rsidRDefault="004F6C63">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_Toc138323682 \h </w:instrText>
      </w:r>
      <w:r>
        <w:rPr>
          <w:noProof/>
        </w:rPr>
      </w:r>
      <w:r>
        <w:rPr>
          <w:noProof/>
        </w:rPr>
        <w:fldChar w:fldCharType="separate"/>
      </w:r>
      <w:r>
        <w:rPr>
          <w:noProof/>
        </w:rPr>
        <w:t>193</w:t>
      </w:r>
      <w:r>
        <w:rPr>
          <w:noProof/>
        </w:rPr>
        <w:fldChar w:fldCharType="end"/>
      </w:r>
    </w:p>
    <w:p w14:paraId="79779927" w14:textId="2572E332" w:rsidR="004F6C63" w:rsidRDefault="004F6C63">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_Toc138323683 \h </w:instrText>
      </w:r>
      <w:r>
        <w:rPr>
          <w:noProof/>
        </w:rPr>
      </w:r>
      <w:r>
        <w:rPr>
          <w:noProof/>
        </w:rPr>
        <w:fldChar w:fldCharType="separate"/>
      </w:r>
      <w:r>
        <w:rPr>
          <w:noProof/>
        </w:rPr>
        <w:t>193</w:t>
      </w:r>
      <w:r>
        <w:rPr>
          <w:noProof/>
        </w:rPr>
        <w:fldChar w:fldCharType="end"/>
      </w:r>
    </w:p>
    <w:p w14:paraId="7C3B637A" w14:textId="555521F4" w:rsidR="004F6C63" w:rsidRDefault="004F6C63">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notifyFileReady</w:t>
      </w:r>
      <w:r>
        <w:rPr>
          <w:noProof/>
        </w:rPr>
        <w:tab/>
      </w:r>
      <w:r>
        <w:rPr>
          <w:noProof/>
        </w:rPr>
        <w:fldChar w:fldCharType="begin" w:fldLock="1"/>
      </w:r>
      <w:r>
        <w:rPr>
          <w:noProof/>
        </w:rPr>
        <w:instrText xml:space="preserve"> PAGEREF _Toc138323684 \h </w:instrText>
      </w:r>
      <w:r>
        <w:rPr>
          <w:noProof/>
        </w:rPr>
      </w:r>
      <w:r>
        <w:rPr>
          <w:noProof/>
        </w:rPr>
        <w:fldChar w:fldCharType="separate"/>
      </w:r>
      <w:r>
        <w:rPr>
          <w:noProof/>
        </w:rPr>
        <w:t>193</w:t>
      </w:r>
      <w:r>
        <w:rPr>
          <w:noProof/>
        </w:rPr>
        <w:fldChar w:fldCharType="end"/>
      </w:r>
    </w:p>
    <w:p w14:paraId="0D643855" w14:textId="70C4D7E4" w:rsidR="004F6C63" w:rsidRDefault="004F6C63">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notifyFilePreparationError</w:t>
      </w:r>
      <w:r>
        <w:rPr>
          <w:noProof/>
        </w:rPr>
        <w:tab/>
      </w:r>
      <w:r>
        <w:rPr>
          <w:noProof/>
        </w:rPr>
        <w:fldChar w:fldCharType="begin" w:fldLock="1"/>
      </w:r>
      <w:r>
        <w:rPr>
          <w:noProof/>
        </w:rPr>
        <w:instrText xml:space="preserve"> PAGEREF _Toc138323685 \h </w:instrText>
      </w:r>
      <w:r>
        <w:rPr>
          <w:noProof/>
        </w:rPr>
      </w:r>
      <w:r>
        <w:rPr>
          <w:noProof/>
        </w:rPr>
        <w:fldChar w:fldCharType="separate"/>
      </w:r>
      <w:r>
        <w:rPr>
          <w:noProof/>
        </w:rPr>
        <w:t>193</w:t>
      </w:r>
      <w:r>
        <w:rPr>
          <w:noProof/>
        </w:rPr>
        <w:fldChar w:fldCharType="end"/>
      </w:r>
    </w:p>
    <w:p w14:paraId="58D1D5D7" w14:textId="58B1F24C" w:rsidR="004F6C63" w:rsidRDefault="004F6C63">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_Toc138323686 \h </w:instrText>
      </w:r>
      <w:r>
        <w:rPr>
          <w:noProof/>
        </w:rPr>
      </w:r>
      <w:r>
        <w:rPr>
          <w:noProof/>
        </w:rPr>
        <w:fldChar w:fldCharType="separate"/>
      </w:r>
      <w:r>
        <w:rPr>
          <w:noProof/>
        </w:rPr>
        <w:t>194</w:t>
      </w:r>
      <w:r>
        <w:rPr>
          <w:noProof/>
        </w:rPr>
        <w:fldChar w:fldCharType="end"/>
      </w:r>
    </w:p>
    <w:p w14:paraId="05058575" w14:textId="0054D5D6" w:rsidR="004F6C63" w:rsidRDefault="004F6C63">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_Toc138323687 \h </w:instrText>
      </w:r>
      <w:r>
        <w:rPr>
          <w:noProof/>
        </w:rPr>
      </w:r>
      <w:r>
        <w:rPr>
          <w:noProof/>
        </w:rPr>
        <w:fldChar w:fldCharType="separate"/>
      </w:r>
      <w:r>
        <w:rPr>
          <w:noProof/>
        </w:rPr>
        <w:t>194</w:t>
      </w:r>
      <w:r>
        <w:rPr>
          <w:noProof/>
        </w:rPr>
        <w:fldChar w:fldCharType="end"/>
      </w:r>
    </w:p>
    <w:p w14:paraId="3FDD7FA5" w14:textId="62F55377" w:rsidR="004F6C63" w:rsidRDefault="004F6C63">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_Toc138323688 \h </w:instrText>
      </w:r>
      <w:r>
        <w:rPr>
          <w:noProof/>
        </w:rPr>
      </w:r>
      <w:r>
        <w:rPr>
          <w:noProof/>
        </w:rPr>
        <w:fldChar w:fldCharType="separate"/>
      </w:r>
      <w:r>
        <w:rPr>
          <w:noProof/>
        </w:rPr>
        <w:t>194</w:t>
      </w:r>
      <w:r>
        <w:rPr>
          <w:noProof/>
        </w:rPr>
        <w:fldChar w:fldCharType="end"/>
      </w:r>
    </w:p>
    <w:p w14:paraId="2F76A1E0" w14:textId="56A52C49" w:rsidR="004F6C63" w:rsidRDefault="004F6C63">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_Toc138323689 \h </w:instrText>
      </w:r>
      <w:r>
        <w:rPr>
          <w:noProof/>
        </w:rPr>
      </w:r>
      <w:r>
        <w:rPr>
          <w:noProof/>
        </w:rPr>
        <w:fldChar w:fldCharType="separate"/>
      </w:r>
      <w:r>
        <w:rPr>
          <w:noProof/>
        </w:rPr>
        <w:t>194</w:t>
      </w:r>
      <w:r>
        <w:rPr>
          <w:noProof/>
        </w:rPr>
        <w:fldChar w:fldCharType="end"/>
      </w:r>
    </w:p>
    <w:p w14:paraId="752CEC68" w14:textId="2AE2875A" w:rsidR="004F6C63" w:rsidRDefault="004F6C63">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_Toc138323690 \h </w:instrText>
      </w:r>
      <w:r>
        <w:rPr>
          <w:noProof/>
        </w:rPr>
      </w:r>
      <w:r>
        <w:rPr>
          <w:noProof/>
        </w:rPr>
        <w:fldChar w:fldCharType="separate"/>
      </w:r>
      <w:r>
        <w:rPr>
          <w:noProof/>
        </w:rPr>
        <w:t>194</w:t>
      </w:r>
      <w:r>
        <w:rPr>
          <w:noProof/>
        </w:rPr>
        <w:fldChar w:fldCharType="end"/>
      </w:r>
    </w:p>
    <w:p w14:paraId="57765069" w14:textId="1EE52A90" w:rsidR="004F6C63" w:rsidRDefault="004F6C63">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_Toc138323691 \h </w:instrText>
      </w:r>
      <w:r>
        <w:rPr>
          <w:noProof/>
        </w:rPr>
      </w:r>
      <w:r>
        <w:rPr>
          <w:noProof/>
        </w:rPr>
        <w:fldChar w:fldCharType="separate"/>
      </w:r>
      <w:r>
        <w:rPr>
          <w:noProof/>
        </w:rPr>
        <w:t>198</w:t>
      </w:r>
      <w:r>
        <w:rPr>
          <w:noProof/>
        </w:rPr>
        <w:fldChar w:fldCharType="end"/>
      </w:r>
    </w:p>
    <w:p w14:paraId="70F7A515" w14:textId="2BFE2FF2" w:rsidR="004F6C63" w:rsidRDefault="004F6C63">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_Toc138323692 \h </w:instrText>
      </w:r>
      <w:r>
        <w:rPr>
          <w:noProof/>
        </w:rPr>
      </w:r>
      <w:r>
        <w:rPr>
          <w:noProof/>
        </w:rPr>
        <w:fldChar w:fldCharType="separate"/>
      </w:r>
      <w:r>
        <w:rPr>
          <w:noProof/>
        </w:rPr>
        <w:t>198</w:t>
      </w:r>
      <w:r>
        <w:rPr>
          <w:noProof/>
        </w:rPr>
        <w:fldChar w:fldCharType="end"/>
      </w:r>
    </w:p>
    <w:p w14:paraId="678507C5" w14:textId="22A4CBB1" w:rsidR="004F6C63" w:rsidRDefault="004F6C63">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_Toc138323693 \h </w:instrText>
      </w:r>
      <w:r>
        <w:rPr>
          <w:noProof/>
        </w:rPr>
      </w:r>
      <w:r>
        <w:rPr>
          <w:noProof/>
        </w:rPr>
        <w:fldChar w:fldCharType="separate"/>
      </w:r>
      <w:r>
        <w:rPr>
          <w:noProof/>
        </w:rPr>
        <w:t>198</w:t>
      </w:r>
      <w:r>
        <w:rPr>
          <w:noProof/>
        </w:rPr>
        <w:fldChar w:fldCharType="end"/>
      </w:r>
    </w:p>
    <w:p w14:paraId="7587F531" w14:textId="0916FA93" w:rsidR="004F6C63" w:rsidRDefault="004F6C63">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_Toc138323694 \h </w:instrText>
      </w:r>
      <w:r>
        <w:rPr>
          <w:noProof/>
        </w:rPr>
      </w:r>
      <w:r>
        <w:rPr>
          <w:noProof/>
        </w:rPr>
        <w:fldChar w:fldCharType="separate"/>
      </w:r>
      <w:r>
        <w:rPr>
          <w:noProof/>
        </w:rPr>
        <w:t>199</w:t>
      </w:r>
      <w:r>
        <w:rPr>
          <w:noProof/>
        </w:rPr>
        <w:fldChar w:fldCharType="end"/>
      </w:r>
    </w:p>
    <w:p w14:paraId="7BD656D4" w14:textId="512FB9AF" w:rsidR="004F6C63" w:rsidRDefault="004F6C63">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_Toc138323695 \h </w:instrText>
      </w:r>
      <w:r>
        <w:rPr>
          <w:noProof/>
        </w:rPr>
      </w:r>
      <w:r>
        <w:rPr>
          <w:noProof/>
        </w:rPr>
        <w:fldChar w:fldCharType="separate"/>
      </w:r>
      <w:r>
        <w:rPr>
          <w:noProof/>
        </w:rPr>
        <w:t>199</w:t>
      </w:r>
      <w:r>
        <w:rPr>
          <w:noProof/>
        </w:rPr>
        <w:fldChar w:fldCharType="end"/>
      </w:r>
    </w:p>
    <w:p w14:paraId="68CDF0EF" w14:textId="2F893CC1" w:rsidR="004F6C63" w:rsidRDefault="004F6C63">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_Toc138323696 \h </w:instrText>
      </w:r>
      <w:r>
        <w:rPr>
          <w:noProof/>
        </w:rPr>
      </w:r>
      <w:r>
        <w:rPr>
          <w:noProof/>
        </w:rPr>
        <w:fldChar w:fldCharType="separate"/>
      </w:r>
      <w:r>
        <w:rPr>
          <w:noProof/>
        </w:rPr>
        <w:t>199</w:t>
      </w:r>
      <w:r>
        <w:rPr>
          <w:noProof/>
        </w:rPr>
        <w:fldChar w:fldCharType="end"/>
      </w:r>
    </w:p>
    <w:p w14:paraId="3FA0ECA5" w14:textId="3A48D1AD" w:rsidR="004F6C63" w:rsidRDefault="004F6C63">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_Toc138323697 \h </w:instrText>
      </w:r>
      <w:r>
        <w:rPr>
          <w:noProof/>
        </w:rPr>
      </w:r>
      <w:r>
        <w:rPr>
          <w:noProof/>
        </w:rPr>
        <w:fldChar w:fldCharType="separate"/>
      </w:r>
      <w:r>
        <w:rPr>
          <w:noProof/>
        </w:rPr>
        <w:t>199</w:t>
      </w:r>
      <w:r>
        <w:rPr>
          <w:noProof/>
        </w:rPr>
        <w:fldChar w:fldCharType="end"/>
      </w:r>
    </w:p>
    <w:p w14:paraId="1BA35E65" w14:textId="7C5E762D" w:rsidR="004F6C63" w:rsidRDefault="004F6C63">
      <w:pPr>
        <w:pStyle w:val="TOC8"/>
        <w:rPr>
          <w:rFonts w:asciiTheme="minorHAnsi" w:eastAsiaTheme="minorEastAsia" w:hAnsiTheme="minorHAnsi" w:cstheme="minorBidi"/>
          <w:b w:val="0"/>
          <w:noProof/>
          <w:szCs w:val="22"/>
          <w:lang w:eastAsia="en-GB"/>
        </w:rPr>
      </w:pPr>
      <w:r>
        <w:rPr>
          <w:noProof/>
        </w:rPr>
        <w:t xml:space="preserve">Annex A (normative): </w:t>
      </w:r>
      <w:r w:rsidRPr="00F10342">
        <w:rPr>
          <w:rFonts w:cs="Arial"/>
          <w:noProof/>
        </w:rPr>
        <w:t>OpenAPI specification</w:t>
      </w:r>
      <w:r>
        <w:rPr>
          <w:noProof/>
        </w:rPr>
        <w:tab/>
      </w:r>
      <w:r>
        <w:rPr>
          <w:noProof/>
        </w:rPr>
        <w:fldChar w:fldCharType="begin" w:fldLock="1"/>
      </w:r>
      <w:r>
        <w:rPr>
          <w:noProof/>
        </w:rPr>
        <w:instrText xml:space="preserve"> PAGEREF _Toc138323698 \h </w:instrText>
      </w:r>
      <w:r>
        <w:rPr>
          <w:noProof/>
        </w:rPr>
      </w:r>
      <w:r>
        <w:rPr>
          <w:noProof/>
        </w:rPr>
        <w:fldChar w:fldCharType="separate"/>
      </w:r>
      <w:r>
        <w:rPr>
          <w:noProof/>
        </w:rPr>
        <w:t>201</w:t>
      </w:r>
      <w:r>
        <w:rPr>
          <w:noProof/>
        </w:rPr>
        <w:fldChar w:fldCharType="end"/>
      </w:r>
    </w:p>
    <w:p w14:paraId="6569041C" w14:textId="1C377829" w:rsidR="004F6C63" w:rsidRDefault="004F6C63">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_Toc138323699 \h </w:instrText>
      </w:r>
      <w:r>
        <w:rPr>
          <w:noProof/>
        </w:rPr>
      </w:r>
      <w:r>
        <w:rPr>
          <w:noProof/>
        </w:rPr>
        <w:fldChar w:fldCharType="separate"/>
      </w:r>
      <w:r>
        <w:rPr>
          <w:noProof/>
        </w:rPr>
        <w:t>201</w:t>
      </w:r>
      <w:r>
        <w:rPr>
          <w:noProof/>
        </w:rPr>
        <w:fldChar w:fldCharType="end"/>
      </w:r>
    </w:p>
    <w:p w14:paraId="08CF8197" w14:textId="06231B51" w:rsidR="004F6C63" w:rsidRDefault="004F6C6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_Toc138323700 \h </w:instrText>
      </w:r>
      <w:r>
        <w:rPr>
          <w:noProof/>
        </w:rPr>
      </w:r>
      <w:r>
        <w:rPr>
          <w:noProof/>
        </w:rPr>
        <w:fldChar w:fldCharType="separate"/>
      </w:r>
      <w:r>
        <w:rPr>
          <w:noProof/>
        </w:rPr>
        <w:t>201</w:t>
      </w:r>
      <w:r>
        <w:rPr>
          <w:noProof/>
        </w:rPr>
        <w:fldChar w:fldCharType="end"/>
      </w:r>
    </w:p>
    <w:p w14:paraId="1BAB220C" w14:textId="77EF6968" w:rsidR="004F6C63" w:rsidRDefault="004F6C63">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_Toc138323701 \h </w:instrText>
      </w:r>
      <w:r>
        <w:rPr>
          <w:noProof/>
        </w:rPr>
      </w:r>
      <w:r>
        <w:rPr>
          <w:noProof/>
        </w:rPr>
        <w:fldChar w:fldCharType="separate"/>
      </w:r>
      <w:r>
        <w:rPr>
          <w:noProof/>
        </w:rPr>
        <w:t>201</w:t>
      </w:r>
      <w:r>
        <w:rPr>
          <w:noProof/>
        </w:rPr>
        <w:fldChar w:fldCharType="end"/>
      </w:r>
    </w:p>
    <w:p w14:paraId="0F45F5F0" w14:textId="2C479FD9" w:rsidR="004F6C63" w:rsidRDefault="004F6C63">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_Toc138323702 \h </w:instrText>
      </w:r>
      <w:r>
        <w:rPr>
          <w:noProof/>
        </w:rPr>
      </w:r>
      <w:r>
        <w:rPr>
          <w:noProof/>
        </w:rPr>
        <w:fldChar w:fldCharType="separate"/>
      </w:r>
      <w:r>
        <w:rPr>
          <w:noProof/>
        </w:rPr>
        <w:t>201</w:t>
      </w:r>
      <w:r>
        <w:rPr>
          <w:noProof/>
        </w:rPr>
        <w:fldChar w:fldCharType="end"/>
      </w:r>
    </w:p>
    <w:p w14:paraId="09F8A7EC" w14:textId="5F615AB9" w:rsidR="004F6C63" w:rsidRDefault="004F6C6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_Toc138323703 \h </w:instrText>
      </w:r>
      <w:r>
        <w:rPr>
          <w:noProof/>
        </w:rPr>
      </w:r>
      <w:r>
        <w:rPr>
          <w:noProof/>
        </w:rPr>
        <w:fldChar w:fldCharType="separate"/>
      </w:r>
      <w:r>
        <w:rPr>
          <w:noProof/>
        </w:rPr>
        <w:t>208</w:t>
      </w:r>
      <w:r>
        <w:rPr>
          <w:noProof/>
        </w:rPr>
        <w:fldChar w:fldCharType="end"/>
      </w:r>
    </w:p>
    <w:p w14:paraId="234EB0E6" w14:textId="2BFA2D36" w:rsidR="004F6C63" w:rsidRDefault="004F6C6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_Toc138323704 \h </w:instrText>
      </w:r>
      <w:r>
        <w:rPr>
          <w:noProof/>
        </w:rPr>
      </w:r>
      <w:r>
        <w:rPr>
          <w:noProof/>
        </w:rPr>
        <w:fldChar w:fldCharType="separate"/>
      </w:r>
      <w:r>
        <w:rPr>
          <w:noProof/>
        </w:rPr>
        <w:t>208</w:t>
      </w:r>
      <w:r>
        <w:rPr>
          <w:noProof/>
        </w:rPr>
        <w:fldChar w:fldCharType="end"/>
      </w:r>
    </w:p>
    <w:p w14:paraId="1CE528D2" w14:textId="18637C38" w:rsidR="004F6C63" w:rsidRDefault="004F6C63">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_Toc138323705 \h </w:instrText>
      </w:r>
      <w:r>
        <w:rPr>
          <w:noProof/>
        </w:rPr>
      </w:r>
      <w:r>
        <w:rPr>
          <w:noProof/>
        </w:rPr>
        <w:fldChar w:fldCharType="separate"/>
      </w:r>
      <w:r>
        <w:rPr>
          <w:noProof/>
        </w:rPr>
        <w:t>208</w:t>
      </w:r>
      <w:r>
        <w:rPr>
          <w:noProof/>
        </w:rPr>
        <w:fldChar w:fldCharType="end"/>
      </w:r>
    </w:p>
    <w:p w14:paraId="1E5BBBC9" w14:textId="4913A422" w:rsidR="004F6C63" w:rsidRDefault="004F6C63">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_Toc138323706 \h </w:instrText>
      </w:r>
      <w:r>
        <w:rPr>
          <w:noProof/>
        </w:rPr>
      </w:r>
      <w:r>
        <w:rPr>
          <w:noProof/>
        </w:rPr>
        <w:fldChar w:fldCharType="separate"/>
      </w:r>
      <w:r>
        <w:rPr>
          <w:noProof/>
        </w:rPr>
        <w:t>208</w:t>
      </w:r>
      <w:r>
        <w:rPr>
          <w:noProof/>
        </w:rPr>
        <w:fldChar w:fldCharType="end"/>
      </w:r>
    </w:p>
    <w:p w14:paraId="403FCA0A" w14:textId="5C2A9C2C" w:rsidR="004F6C63" w:rsidRDefault="004F6C6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_Toc138323707 \h </w:instrText>
      </w:r>
      <w:r>
        <w:rPr>
          <w:noProof/>
        </w:rPr>
      </w:r>
      <w:r>
        <w:rPr>
          <w:noProof/>
        </w:rPr>
        <w:fldChar w:fldCharType="separate"/>
      </w:r>
      <w:r>
        <w:rPr>
          <w:noProof/>
        </w:rPr>
        <w:t>222</w:t>
      </w:r>
      <w:r>
        <w:rPr>
          <w:noProof/>
        </w:rPr>
        <w:fldChar w:fldCharType="end"/>
      </w:r>
    </w:p>
    <w:p w14:paraId="6A36A810" w14:textId="0F5306A5" w:rsidR="004F6C63" w:rsidRDefault="004F6C6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_Toc138323708 \h </w:instrText>
      </w:r>
      <w:r>
        <w:rPr>
          <w:noProof/>
        </w:rPr>
      </w:r>
      <w:r>
        <w:rPr>
          <w:noProof/>
        </w:rPr>
        <w:fldChar w:fldCharType="separate"/>
      </w:r>
      <w:r>
        <w:rPr>
          <w:noProof/>
        </w:rPr>
        <w:t>222</w:t>
      </w:r>
      <w:r>
        <w:rPr>
          <w:noProof/>
        </w:rPr>
        <w:fldChar w:fldCharType="end"/>
      </w:r>
    </w:p>
    <w:p w14:paraId="4DDA6420" w14:textId="49FA1664" w:rsidR="004F6C63" w:rsidRDefault="004F6C6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_Toc138323709 \h </w:instrText>
      </w:r>
      <w:r>
        <w:rPr>
          <w:noProof/>
        </w:rPr>
      </w:r>
      <w:r>
        <w:rPr>
          <w:noProof/>
        </w:rPr>
        <w:fldChar w:fldCharType="separate"/>
      </w:r>
      <w:r>
        <w:rPr>
          <w:noProof/>
        </w:rPr>
        <w:t>222</w:t>
      </w:r>
      <w:r>
        <w:rPr>
          <w:noProof/>
        </w:rPr>
        <w:fldChar w:fldCharType="end"/>
      </w:r>
    </w:p>
    <w:p w14:paraId="4E3FF232" w14:textId="53703D88" w:rsidR="004F6C63" w:rsidRDefault="004F6C63">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_Toc138323710 \h </w:instrText>
      </w:r>
      <w:r>
        <w:rPr>
          <w:noProof/>
        </w:rPr>
      </w:r>
      <w:r>
        <w:rPr>
          <w:noProof/>
        </w:rPr>
        <w:fldChar w:fldCharType="separate"/>
      </w:r>
      <w:r>
        <w:rPr>
          <w:noProof/>
        </w:rPr>
        <w:t>222</w:t>
      </w:r>
      <w:r>
        <w:rPr>
          <w:noProof/>
        </w:rPr>
        <w:fldChar w:fldCharType="end"/>
      </w:r>
    </w:p>
    <w:p w14:paraId="063B4873" w14:textId="3876ABBF" w:rsidR="004F6C63" w:rsidRDefault="004F6C63">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_Toc138323711 \h </w:instrText>
      </w:r>
      <w:r>
        <w:rPr>
          <w:noProof/>
        </w:rPr>
      </w:r>
      <w:r>
        <w:rPr>
          <w:noProof/>
        </w:rPr>
        <w:fldChar w:fldCharType="separate"/>
      </w:r>
      <w:r>
        <w:rPr>
          <w:noProof/>
        </w:rPr>
        <w:t>222</w:t>
      </w:r>
      <w:r>
        <w:rPr>
          <w:noProof/>
        </w:rPr>
        <w:fldChar w:fldCharType="end"/>
      </w:r>
    </w:p>
    <w:p w14:paraId="2B5726EA" w14:textId="76304762" w:rsidR="004F6C63" w:rsidRDefault="004F6C6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_Toc138323712 \h </w:instrText>
      </w:r>
      <w:r>
        <w:rPr>
          <w:noProof/>
        </w:rPr>
      </w:r>
      <w:r>
        <w:rPr>
          <w:noProof/>
        </w:rPr>
        <w:fldChar w:fldCharType="separate"/>
      </w:r>
      <w:r>
        <w:rPr>
          <w:noProof/>
        </w:rPr>
        <w:t>223</w:t>
      </w:r>
      <w:r>
        <w:rPr>
          <w:noProof/>
        </w:rPr>
        <w:fldChar w:fldCharType="end"/>
      </w:r>
    </w:p>
    <w:p w14:paraId="497CAF41" w14:textId="6AE2185D" w:rsidR="004F6C63" w:rsidRDefault="004F6C6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_Toc138323713 \h </w:instrText>
      </w:r>
      <w:r>
        <w:rPr>
          <w:noProof/>
        </w:rPr>
      </w:r>
      <w:r>
        <w:rPr>
          <w:noProof/>
        </w:rPr>
        <w:fldChar w:fldCharType="separate"/>
      </w:r>
      <w:r>
        <w:rPr>
          <w:noProof/>
        </w:rPr>
        <w:t>223</w:t>
      </w:r>
      <w:r>
        <w:rPr>
          <w:noProof/>
        </w:rPr>
        <w:fldChar w:fldCharType="end"/>
      </w:r>
    </w:p>
    <w:p w14:paraId="4F5C3F0F" w14:textId="78131B92" w:rsidR="004F6C63" w:rsidRDefault="004F6C63">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_Toc138323714 \h </w:instrText>
      </w:r>
      <w:r>
        <w:rPr>
          <w:noProof/>
        </w:rPr>
      </w:r>
      <w:r>
        <w:rPr>
          <w:noProof/>
        </w:rPr>
        <w:fldChar w:fldCharType="separate"/>
      </w:r>
      <w:r>
        <w:rPr>
          <w:noProof/>
        </w:rPr>
        <w:t>223</w:t>
      </w:r>
      <w:r>
        <w:rPr>
          <w:noProof/>
        </w:rPr>
        <w:fldChar w:fldCharType="end"/>
      </w:r>
    </w:p>
    <w:p w14:paraId="20EBF240" w14:textId="4E442EB5" w:rsidR="004F6C63" w:rsidRDefault="004F6C63">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_Toc138323715 \h </w:instrText>
      </w:r>
      <w:r>
        <w:rPr>
          <w:noProof/>
        </w:rPr>
      </w:r>
      <w:r>
        <w:rPr>
          <w:noProof/>
        </w:rPr>
        <w:fldChar w:fldCharType="separate"/>
      </w:r>
      <w:r>
        <w:rPr>
          <w:noProof/>
        </w:rPr>
        <w:t>223</w:t>
      </w:r>
      <w:r>
        <w:rPr>
          <w:noProof/>
        </w:rPr>
        <w:fldChar w:fldCharType="end"/>
      </w:r>
    </w:p>
    <w:p w14:paraId="16B945E3" w14:textId="30CF074F" w:rsidR="004F6C63" w:rsidRDefault="004F6C63">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_Toc138323716 \h </w:instrText>
      </w:r>
      <w:r>
        <w:rPr>
          <w:noProof/>
        </w:rPr>
      </w:r>
      <w:r>
        <w:rPr>
          <w:noProof/>
        </w:rPr>
        <w:fldChar w:fldCharType="separate"/>
      </w:r>
      <w:r>
        <w:rPr>
          <w:noProof/>
        </w:rPr>
        <w:t>224</w:t>
      </w:r>
      <w:r>
        <w:rPr>
          <w:noProof/>
        </w:rPr>
        <w:fldChar w:fldCharType="end"/>
      </w:r>
    </w:p>
    <w:p w14:paraId="5CBAD7A0" w14:textId="1FE545F2" w:rsidR="004F6C63" w:rsidRDefault="004F6C6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_Toc138323717 \h </w:instrText>
      </w:r>
      <w:r>
        <w:rPr>
          <w:noProof/>
        </w:rPr>
      </w:r>
      <w:r>
        <w:rPr>
          <w:noProof/>
        </w:rPr>
        <w:fldChar w:fldCharType="separate"/>
      </w:r>
      <w:r>
        <w:rPr>
          <w:noProof/>
        </w:rPr>
        <w:t>224</w:t>
      </w:r>
      <w:r>
        <w:rPr>
          <w:noProof/>
        </w:rPr>
        <w:fldChar w:fldCharType="end"/>
      </w:r>
    </w:p>
    <w:p w14:paraId="06EEFDE1" w14:textId="00FA8873" w:rsidR="004F6C63" w:rsidRDefault="004F6C63">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_Toc138323718 \h </w:instrText>
      </w:r>
      <w:r>
        <w:rPr>
          <w:noProof/>
        </w:rPr>
      </w:r>
      <w:r>
        <w:rPr>
          <w:noProof/>
        </w:rPr>
        <w:fldChar w:fldCharType="separate"/>
      </w:r>
      <w:r>
        <w:rPr>
          <w:noProof/>
        </w:rPr>
        <w:t>224</w:t>
      </w:r>
      <w:r>
        <w:rPr>
          <w:noProof/>
        </w:rPr>
        <w:fldChar w:fldCharType="end"/>
      </w:r>
    </w:p>
    <w:p w14:paraId="198E51AB" w14:textId="33EAB0FB" w:rsidR="004F6C63" w:rsidRDefault="004F6C63">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_Toc138323719 \h </w:instrText>
      </w:r>
      <w:r>
        <w:rPr>
          <w:noProof/>
        </w:rPr>
      </w:r>
      <w:r>
        <w:rPr>
          <w:noProof/>
        </w:rPr>
        <w:fldChar w:fldCharType="separate"/>
      </w:r>
      <w:r>
        <w:rPr>
          <w:noProof/>
        </w:rPr>
        <w:t>224</w:t>
      </w:r>
      <w:r>
        <w:rPr>
          <w:noProof/>
        </w:rPr>
        <w:fldChar w:fldCharType="end"/>
      </w:r>
    </w:p>
    <w:p w14:paraId="03DFD80E" w14:textId="70E80EFD" w:rsidR="004F6C63" w:rsidRDefault="004F6C6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_Toc138323720 \h </w:instrText>
      </w:r>
      <w:r>
        <w:rPr>
          <w:noProof/>
        </w:rPr>
      </w:r>
      <w:r>
        <w:rPr>
          <w:noProof/>
        </w:rPr>
        <w:fldChar w:fldCharType="separate"/>
      </w:r>
      <w:r>
        <w:rPr>
          <w:noProof/>
        </w:rPr>
        <w:t>230</w:t>
      </w:r>
      <w:r>
        <w:rPr>
          <w:noProof/>
        </w:rPr>
        <w:fldChar w:fldCharType="end"/>
      </w:r>
    </w:p>
    <w:p w14:paraId="3D7036C6" w14:textId="7BEB394B" w:rsidR="004F6C63" w:rsidRDefault="004F6C63">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_Toc138323721 \h </w:instrText>
      </w:r>
      <w:r>
        <w:rPr>
          <w:noProof/>
        </w:rPr>
      </w:r>
      <w:r>
        <w:rPr>
          <w:noProof/>
        </w:rPr>
        <w:fldChar w:fldCharType="separate"/>
      </w:r>
      <w:r>
        <w:rPr>
          <w:noProof/>
        </w:rPr>
        <w:t>230</w:t>
      </w:r>
      <w:r>
        <w:rPr>
          <w:noProof/>
        </w:rPr>
        <w:fldChar w:fldCharType="end"/>
      </w:r>
    </w:p>
    <w:p w14:paraId="14F231C9" w14:textId="752C52EA" w:rsidR="004F6C63" w:rsidRDefault="004F6C63">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_Toc138323722 \h </w:instrText>
      </w:r>
      <w:r>
        <w:rPr>
          <w:noProof/>
        </w:rPr>
      </w:r>
      <w:r>
        <w:rPr>
          <w:noProof/>
        </w:rPr>
        <w:fldChar w:fldCharType="separate"/>
      </w:r>
      <w:r>
        <w:rPr>
          <w:noProof/>
        </w:rPr>
        <w:t>230</w:t>
      </w:r>
      <w:r>
        <w:rPr>
          <w:noProof/>
        </w:rPr>
        <w:fldChar w:fldCharType="end"/>
      </w:r>
    </w:p>
    <w:p w14:paraId="2A6C960E" w14:textId="02F2F17C" w:rsidR="004F6C63" w:rsidRDefault="004F6C63">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_Toc138323723 \h </w:instrText>
      </w:r>
      <w:r>
        <w:rPr>
          <w:noProof/>
        </w:rPr>
      </w:r>
      <w:r>
        <w:rPr>
          <w:noProof/>
        </w:rPr>
        <w:fldChar w:fldCharType="separate"/>
      </w:r>
      <w:r>
        <w:rPr>
          <w:noProof/>
        </w:rPr>
        <w:t>233</w:t>
      </w:r>
      <w:r>
        <w:rPr>
          <w:noProof/>
        </w:rPr>
        <w:fldChar w:fldCharType="end"/>
      </w:r>
    </w:p>
    <w:p w14:paraId="22C56D1B" w14:textId="557ECD12" w:rsidR="004F6C63" w:rsidRDefault="004F6C63">
      <w:pPr>
        <w:pStyle w:val="TOC8"/>
        <w:rPr>
          <w:rFonts w:asciiTheme="minorHAnsi" w:eastAsiaTheme="minorEastAsia" w:hAnsiTheme="minorHAnsi" w:cstheme="minorBidi"/>
          <w:b w:val="0"/>
          <w:noProof/>
          <w:szCs w:val="22"/>
          <w:lang w:eastAsia="en-GB"/>
        </w:rPr>
      </w:pPr>
      <w:r>
        <w:rPr>
          <w:noProof/>
        </w:rPr>
        <w:t xml:space="preserve">Annex B (Informative): </w:t>
      </w:r>
      <w:r w:rsidRPr="00F10342">
        <w:rPr>
          <w:rFonts w:cs="Arial"/>
          <w:noProof/>
        </w:rPr>
        <w:t>Guidelines for the integration of 3GPP MnS notifications with ONAP VES</w:t>
      </w:r>
      <w:r>
        <w:rPr>
          <w:noProof/>
        </w:rPr>
        <w:tab/>
      </w:r>
      <w:r>
        <w:rPr>
          <w:noProof/>
        </w:rPr>
        <w:fldChar w:fldCharType="begin" w:fldLock="1"/>
      </w:r>
      <w:r>
        <w:rPr>
          <w:noProof/>
        </w:rPr>
        <w:instrText xml:space="preserve"> PAGEREF _Toc138323724 \h </w:instrText>
      </w:r>
      <w:r>
        <w:rPr>
          <w:noProof/>
        </w:rPr>
      </w:r>
      <w:r>
        <w:rPr>
          <w:noProof/>
        </w:rPr>
        <w:fldChar w:fldCharType="separate"/>
      </w:r>
      <w:r>
        <w:rPr>
          <w:noProof/>
        </w:rPr>
        <w:t>234</w:t>
      </w:r>
      <w:r>
        <w:rPr>
          <w:noProof/>
        </w:rPr>
        <w:fldChar w:fldCharType="end"/>
      </w:r>
    </w:p>
    <w:p w14:paraId="0AF76C5E" w14:textId="618944C1" w:rsidR="004F6C63" w:rsidRDefault="004F6C63">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_Toc138323725 \h </w:instrText>
      </w:r>
      <w:r>
        <w:rPr>
          <w:noProof/>
        </w:rPr>
      </w:r>
      <w:r>
        <w:rPr>
          <w:noProof/>
        </w:rPr>
        <w:fldChar w:fldCharType="separate"/>
      </w:r>
      <w:r>
        <w:rPr>
          <w:noProof/>
        </w:rPr>
        <w:t>235</w:t>
      </w:r>
      <w:r>
        <w:rPr>
          <w:noProof/>
        </w:rPr>
        <w:fldChar w:fldCharType="end"/>
      </w:r>
    </w:p>
    <w:p w14:paraId="6FD0F529" w14:textId="51051788"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832307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 xml:space="preserve">Version </w:t>
      </w:r>
      <w:proofErr w:type="spellStart"/>
      <w:r w:rsidRPr="00215D3C">
        <w:t>x.y.z</w:t>
      </w:r>
      <w:proofErr w:type="spellEnd"/>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832307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32307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4831CCD1" w:rsidR="003E6B43" w:rsidRPr="00215D3C" w:rsidRDefault="003E6B43" w:rsidP="003E6B43">
      <w:pPr>
        <w:pStyle w:val="EX"/>
      </w:pPr>
      <w:r w:rsidRPr="00215D3C">
        <w:t>[2]</w:t>
      </w:r>
      <w:r w:rsidRPr="00215D3C">
        <w:tab/>
      </w:r>
      <w:r w:rsidR="00AB245F" w:rsidRPr="00AB245F">
        <w:t xml:space="preserve"> 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1E7DDDF" w:rsidR="001A633F" w:rsidRPr="00215D3C" w:rsidRDefault="001A633F" w:rsidP="001A633F">
      <w:pPr>
        <w:pStyle w:val="EX"/>
      </w:pPr>
      <w:r w:rsidRPr="00215D3C">
        <w:t>[</w:t>
      </w:r>
      <w:r w:rsidR="005F5CCB" w:rsidRPr="00215D3C">
        <w:t>7</w:t>
      </w:r>
      <w:r w:rsidRPr="00215D3C">
        <w:t>]</w:t>
      </w:r>
      <w:r w:rsidRPr="00215D3C">
        <w:tab/>
      </w:r>
      <w:r w:rsidR="00AB245F" w:rsidRPr="00AB245F">
        <w:t xml:space="preserve"> Void</w:t>
      </w:r>
    </w:p>
    <w:p w14:paraId="61AAB94E" w14:textId="27379066" w:rsidR="001A633F" w:rsidRPr="00215D3C" w:rsidRDefault="001A633F" w:rsidP="001A633F">
      <w:pPr>
        <w:pStyle w:val="EX"/>
      </w:pPr>
      <w:r w:rsidRPr="00215D3C">
        <w:t>[</w:t>
      </w:r>
      <w:r w:rsidR="005F5CCB" w:rsidRPr="00215D3C">
        <w:t>8</w:t>
      </w:r>
      <w:r w:rsidRPr="00215D3C">
        <w:t>]</w:t>
      </w:r>
      <w:r w:rsidRPr="00215D3C">
        <w:tab/>
      </w:r>
      <w:r w:rsidR="00AB245F" w:rsidRPr="00AB245F">
        <w:t xml:space="preserve"> Void</w:t>
      </w:r>
    </w:p>
    <w:p w14:paraId="6D93D0C8" w14:textId="612CEF52" w:rsidR="001A633F" w:rsidRPr="00215D3C" w:rsidRDefault="001A633F" w:rsidP="001A633F">
      <w:pPr>
        <w:pStyle w:val="EX"/>
      </w:pPr>
      <w:r w:rsidRPr="00215D3C">
        <w:t>[</w:t>
      </w:r>
      <w:r w:rsidR="005F5CCB" w:rsidRPr="00215D3C">
        <w:t>9</w:t>
      </w:r>
      <w:r w:rsidRPr="00215D3C">
        <w:t>]</w:t>
      </w:r>
      <w:r w:rsidRPr="00215D3C">
        <w:tab/>
      </w:r>
      <w:r w:rsidR="00AB245F" w:rsidRPr="00AB245F">
        <w:t xml:space="preserve"> Void</w:t>
      </w:r>
    </w:p>
    <w:p w14:paraId="5ABD74A0" w14:textId="59B742A5" w:rsidR="001A633F" w:rsidRPr="00215D3C" w:rsidRDefault="001A633F" w:rsidP="001A633F">
      <w:pPr>
        <w:pStyle w:val="EX"/>
      </w:pPr>
      <w:r w:rsidRPr="00215D3C">
        <w:t>[</w:t>
      </w:r>
      <w:r w:rsidR="005F5CCB" w:rsidRPr="00215D3C">
        <w:t>10</w:t>
      </w:r>
      <w:r w:rsidRPr="00215D3C">
        <w:t>]</w:t>
      </w:r>
      <w:r w:rsidRPr="00215D3C">
        <w:tab/>
      </w:r>
      <w:r w:rsidR="00AB245F" w:rsidRPr="00AB245F">
        <w:t xml:space="preserve"> 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21B03CB5"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AB245F" w:rsidRPr="00AB245F">
        <w:t xml:space="preserve"> 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0115B351"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AB245F" w:rsidRPr="00AB245F">
        <w:t xml:space="preserve"> </w:t>
      </w:r>
      <w:r w:rsidR="00AB245F" w:rsidRPr="00AB245F">
        <w:rPr>
          <w:lang w:eastAsia="zh-CN"/>
        </w:rPr>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6A5594">
        <w:t>.</w:t>
      </w:r>
    </w:p>
    <w:p w14:paraId="6A57BEEE" w14:textId="684B9D6C" w:rsidR="00AC4D48" w:rsidRDefault="002B4041">
      <w:pPr>
        <w:pStyle w:val="EX"/>
        <w:rPr>
          <w:lang w:eastAsia="zh-CN"/>
        </w:rPr>
      </w:pPr>
      <w:r>
        <w:rPr>
          <w:lang w:eastAsia="zh-CN"/>
        </w:rPr>
        <w:t>[16]</w:t>
      </w:r>
      <w:r>
        <w:rPr>
          <w:lang w:eastAsia="zh-CN"/>
        </w:rPr>
        <w:tab/>
      </w:r>
      <w:r w:rsidR="00AB245F" w:rsidRPr="00AB245F">
        <w:t xml:space="preserve"> </w:t>
      </w:r>
      <w:r w:rsidR="00AB245F" w:rsidRPr="00AB245F">
        <w:rPr>
          <w:lang w:eastAsia="zh-CN"/>
        </w:rPr>
        <w:t>Void</w:t>
      </w:r>
    </w:p>
    <w:p w14:paraId="4344AA5F" w14:textId="72CE21EA" w:rsidR="00983864" w:rsidRDefault="00983864">
      <w:pPr>
        <w:pStyle w:val="EX"/>
        <w:rPr>
          <w:noProof/>
        </w:rPr>
      </w:pPr>
      <w:r>
        <w:rPr>
          <w:snapToGrid w:val="0"/>
        </w:rPr>
        <w:t>[17]</w:t>
      </w:r>
      <w:r>
        <w:rPr>
          <w:snapToGrid w:val="0"/>
        </w:rPr>
        <w:tab/>
      </w:r>
      <w:r w:rsidR="00AB245F" w:rsidRPr="00AB245F">
        <w:rPr>
          <w:snapToGrid w:val="0"/>
        </w:rPr>
        <w:t xml:space="preserve">Void </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 xml:space="preserve">The YANG 1.1 Data </w:t>
      </w:r>
      <w:proofErr w:type="spellStart"/>
      <w:r w:rsidRPr="00D8237F">
        <w:t>Modeling</w:t>
      </w:r>
      <w:proofErr w:type="spellEnd"/>
      <w:r w:rsidRPr="00D8237F">
        <w:t xml:space="preserve"> Language</w:t>
      </w:r>
      <w:r w:rsidRPr="00CC6162">
        <w:t>"</w:t>
      </w:r>
      <w:r>
        <w:t>.</w:t>
      </w:r>
    </w:p>
    <w:p w14:paraId="5E066620" w14:textId="5EDFF424"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AB245F">
        <w:rPr>
          <w:lang w:val="en-US"/>
        </w:rPr>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w:t>
      </w:r>
      <w:proofErr w:type="spellStart"/>
      <w:r>
        <w:t>OpenAPI</w:t>
      </w:r>
      <w:proofErr w:type="spellEnd"/>
      <w:r>
        <w:t xml:space="preserve"> definitions: </w:t>
      </w:r>
      <w:hyperlink r:id="rId10"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3CFE1D4" w:rsidR="004A768C" w:rsidRDefault="00A35BBA" w:rsidP="004A768C">
      <w:pPr>
        <w:pStyle w:val="EX"/>
      </w:pPr>
      <w:r>
        <w:rPr>
          <w:lang w:val="en-US" w:eastAsia="zh-CN"/>
        </w:rPr>
        <w:t>[48]</w:t>
      </w:r>
      <w:r>
        <w:rPr>
          <w:lang w:val="en-US" w:eastAsia="zh-CN"/>
        </w:rPr>
        <w:tab/>
      </w:r>
      <w:r w:rsidR="00AB245F">
        <w:rPr>
          <w:lang w:val="en-US" w:eastAsia="zh-CN"/>
        </w:rPr>
        <w:t>Void</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w:t>
      </w:r>
      <w:proofErr w:type="spellStart"/>
      <w:r w:rsidRPr="00B921EA">
        <w:t>Modeled</w:t>
      </w:r>
      <w:proofErr w:type="spellEnd"/>
      <w:r w:rsidRPr="00B921EA">
        <w:t xml:space="preserve"> with YANG</w:t>
      </w:r>
      <w:r>
        <w:t>".</w:t>
      </w:r>
    </w:p>
    <w:p w14:paraId="10D842BD" w14:textId="17706262" w:rsidR="004A768C" w:rsidRDefault="00EA5965" w:rsidP="00A35BBA">
      <w:pPr>
        <w:pStyle w:val="EX"/>
      </w:pPr>
      <w:r w:rsidRPr="005E3C9D">
        <w:t>[</w:t>
      </w:r>
      <w:r>
        <w:t>51</w:t>
      </w:r>
      <w:r w:rsidRPr="005E3C9D">
        <w:t>]</w:t>
      </w:r>
      <w:r w:rsidRPr="005E3C9D">
        <w:tab/>
        <w:t xml:space="preserve">IETF RFC 6243: </w:t>
      </w:r>
      <w:r>
        <w:t>"</w:t>
      </w:r>
      <w:r w:rsidRPr="005E3C9D">
        <w:t>With-defaults Capability for NETCONF</w:t>
      </w:r>
      <w:r>
        <w:t>".</w:t>
      </w:r>
    </w:p>
    <w:p w14:paraId="4D7AF5E3" w14:textId="49174839" w:rsidR="00AB245F" w:rsidRPr="0097695F" w:rsidRDefault="00AB245F" w:rsidP="00A35BBA">
      <w:pPr>
        <w:pStyle w:val="EX"/>
        <w:rPr>
          <w:lang w:val="x-none" w:eastAsia="zh-CN"/>
        </w:rPr>
      </w:pPr>
      <w:r>
        <w:t>[52]</w:t>
      </w:r>
      <w:r>
        <w:tab/>
        <w:t>IETF RFC 3339: "</w:t>
      </w:r>
      <w:r w:rsidRPr="00B921EA">
        <w:t xml:space="preserve"> </w:t>
      </w:r>
      <w:r w:rsidRPr="00A7219E">
        <w:t>Date and Time on the Internet: Timestamps</w:t>
      </w:r>
      <w:r>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8323073"/>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832307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832307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proofErr w:type="spellStart"/>
      <w:r>
        <w:rPr>
          <w:lang w:eastAsia="zh-CN"/>
        </w:rPr>
        <w:t>MnS</w:t>
      </w:r>
      <w:proofErr w:type="spellEnd"/>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832307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832307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832307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832307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832308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832308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832308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832308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98FE306"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832308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2A5F7D40" w14:textId="77777777" w:rsidR="005F6243" w:rsidRDefault="005F6243" w:rsidP="006F6E30">
      <w:pPr>
        <w:pStyle w:val="Heading3"/>
        <w:rPr>
          <w:lang w:eastAsia="zh-CN"/>
        </w:rPr>
      </w:pPr>
      <w:bookmarkStart w:id="125" w:name="_Toc138323085"/>
      <w:r>
        <w:rPr>
          <w:lang w:eastAsia="zh-CN"/>
        </w:rPr>
        <w:t>11.1.0</w:t>
      </w:r>
      <w:r>
        <w:rPr>
          <w:lang w:eastAsia="zh-CN"/>
        </w:rPr>
        <w:tab/>
        <w:t>Introduction</w:t>
      </w:r>
      <w:bookmarkEnd w:id="125"/>
    </w:p>
    <w:p w14:paraId="2C54D6DE" w14:textId="77777777" w:rsidR="005F6243" w:rsidRDefault="005F6243" w:rsidP="005F6243">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w:t>
      </w:r>
      <w:proofErr w:type="spellStart"/>
      <w:r>
        <w:rPr>
          <w:lang w:val="en-US" w:eastAsia="zh-CN"/>
        </w:rPr>
        <w:t>MnS</w:t>
      </w:r>
      <w:proofErr w:type="spellEnd"/>
      <w:r>
        <w:rPr>
          <w:lang w:val="en-US" w:eastAsia="zh-CN"/>
        </w:rPr>
        <w:t xml:space="preserve"> component type A. </w:t>
      </w:r>
      <w:r>
        <w:rPr>
          <w:lang w:eastAsia="zh-CN"/>
        </w:rPr>
        <w:t xml:space="preserve">The operations specified in this clause in combination with a NRM </w:t>
      </w:r>
      <w:r>
        <w:rPr>
          <w:lang w:val="en-US" w:eastAsia="zh-CN"/>
        </w:rPr>
        <w:t>(</w:t>
      </w:r>
      <w:proofErr w:type="spellStart"/>
      <w:r>
        <w:rPr>
          <w:lang w:val="en-US" w:eastAsia="zh-CN"/>
        </w:rPr>
        <w:t>MnS</w:t>
      </w:r>
      <w:proofErr w:type="spellEnd"/>
      <w:r>
        <w:rPr>
          <w:lang w:val="en-US" w:eastAsia="zh-CN"/>
        </w:rPr>
        <w:t xml:space="preserve"> component type B) </w:t>
      </w:r>
      <w:r>
        <w:rPr>
          <w:lang w:eastAsia="zh-CN"/>
        </w:rPr>
        <w:t xml:space="preserve">constitute a </w:t>
      </w:r>
      <w:proofErr w:type="spellStart"/>
      <w:r>
        <w:rPr>
          <w:lang w:eastAsia="zh-CN"/>
        </w:rPr>
        <w:t>MnS</w:t>
      </w:r>
      <w:proofErr w:type="spellEnd"/>
      <w:r>
        <w:rPr>
          <w:lang w:eastAsia="zh-CN"/>
        </w:rPr>
        <w:t>, as defined in clause 4.3 of TS 28.533 [13].</w:t>
      </w:r>
    </w:p>
    <w:p w14:paraId="20055ECF" w14:textId="4DC3DB96" w:rsidR="005F6243" w:rsidRPr="005F6243" w:rsidRDefault="005F6243" w:rsidP="005F6243">
      <w:pPr>
        <w:rPr>
          <w:lang w:eastAsia="zh-CN"/>
        </w:rPr>
      </w:pPr>
      <w:r>
        <w:rPr>
          <w:lang w:eastAsia="zh-CN"/>
        </w:rPr>
        <w:t>In addition, notifications to report changes related to managed objects and their attributes are specified.</w:t>
      </w:r>
    </w:p>
    <w:p w14:paraId="4F07FE41" w14:textId="77777777" w:rsidR="006A5594" w:rsidRPr="00215D3C" w:rsidRDefault="006A5594" w:rsidP="006A5594">
      <w:pPr>
        <w:pStyle w:val="Heading3"/>
        <w:rPr>
          <w:lang w:eastAsia="zh-CN"/>
        </w:rPr>
      </w:pPr>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bookmarkStart w:id="133" w:name="_Toc138323086"/>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8323087"/>
      <w:r>
        <w:t>11.1</w:t>
      </w:r>
      <w:r w:rsidRPr="00215D3C">
        <w:t>.</w:t>
      </w:r>
      <w:r w:rsidRPr="00215D3C">
        <w:rPr>
          <w:rFonts w:hint="eastAsia"/>
        </w:rPr>
        <w:t>1</w:t>
      </w:r>
      <w:r w:rsidRPr="00215D3C">
        <w:t>.1</w:t>
      </w:r>
      <w:r w:rsidRPr="00215D3C">
        <w:tab/>
      </w:r>
      <w:proofErr w:type="spellStart"/>
      <w:r w:rsidRPr="001D11CC">
        <w:rPr>
          <w:rFonts w:cs="Arial"/>
        </w:rPr>
        <w:t>createMOI</w:t>
      </w:r>
      <w:proofErr w:type="spellEnd"/>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8323088"/>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w:t>
      </w:r>
      <w:proofErr w:type="spellStart"/>
      <w:r w:rsidR="00007AAF" w:rsidRPr="003D0270">
        <w:t>MnS</w:t>
      </w:r>
      <w:proofErr w:type="spellEnd"/>
      <w:r w:rsidR="00007AAF" w:rsidRPr="003D0270">
        <w:t xml:space="preserve"> producer</w:t>
      </w:r>
      <w:r w:rsidRPr="00215D3C">
        <w:t xml:space="preserve"> to create a Managed Object instance in the MIB maintained by </w:t>
      </w:r>
      <w:proofErr w:type="spellStart"/>
      <w:r w:rsidR="00007AAF">
        <w:t>MnS</w:t>
      </w:r>
      <w:proofErr w:type="spellEnd"/>
      <w:r w:rsidR="00007AAF">
        <w:t xml:space="preserve"> producer</w:t>
      </w:r>
      <w:r w:rsidRPr="00215D3C">
        <w:t>. This operation will create only one Managed Object instance.</w:t>
      </w:r>
    </w:p>
    <w:p w14:paraId="55C2CB58" w14:textId="1DE99633" w:rsidR="006A5594" w:rsidRPr="00215D3C" w:rsidRDefault="006A5594" w:rsidP="006A5594">
      <w:r w:rsidRPr="00215D3C">
        <w:t xml:space="preserve">The </w:t>
      </w:r>
      <w:proofErr w:type="spellStart"/>
      <w:r w:rsidR="00007AAF" w:rsidRPr="003D0270">
        <w:t>MnS</w:t>
      </w:r>
      <w:proofErr w:type="spellEnd"/>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proofErr w:type="spellStart"/>
      <w:r w:rsidR="00007AAF" w:rsidRPr="003D0270">
        <w:t>MnS</w:t>
      </w:r>
      <w:proofErr w:type="spellEnd"/>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w:t>
      </w:r>
      <w:proofErr w:type="spellStart"/>
      <w:r w:rsidR="00007AAF" w:rsidRPr="003D0270">
        <w:t>MnS</w:t>
      </w:r>
      <w:proofErr w:type="spellEnd"/>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proofErr w:type="spellStart"/>
      <w:r w:rsidR="00007AAF" w:rsidRPr="003D0270">
        <w:t>MnS</w:t>
      </w:r>
      <w:proofErr w:type="spellEnd"/>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8323089"/>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proofErr w:type="spellStart"/>
            <w:r w:rsidRPr="001D11CC">
              <w:rPr>
                <w:rFonts w:cs="Arial"/>
              </w:rPr>
              <w:t>managedObjectClass</w:t>
            </w:r>
            <w:proofErr w:type="spellEnd"/>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proofErr w:type="spellStart"/>
            <w:r w:rsidRPr="001D11CC">
              <w:rPr>
                <w:rFonts w:cs="Arial"/>
              </w:rPr>
              <w:t>managedObjectInstance</w:t>
            </w:r>
            <w:proofErr w:type="spellEnd"/>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proofErr w:type="spellStart"/>
            <w:r w:rsidRPr="001D11CC">
              <w:rPr>
                <w:rFonts w:cs="Arial"/>
              </w:rPr>
              <w:t>attributeListIn</w:t>
            </w:r>
            <w:proofErr w:type="spellEnd"/>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8323090"/>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proofErr w:type="spellStart"/>
            <w:r w:rsidRPr="001D11CC">
              <w:rPr>
                <w:rFonts w:cs="Arial"/>
              </w:rPr>
              <w:t>attributeListOut</w:t>
            </w:r>
            <w:proofErr w:type="spellEnd"/>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8323091"/>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8323092"/>
      <w:r>
        <w:t>11.1</w:t>
      </w:r>
      <w:r w:rsidRPr="00215D3C">
        <w:t>.</w:t>
      </w:r>
      <w:r w:rsidRPr="00215D3C">
        <w:rPr>
          <w:rFonts w:hint="eastAsia"/>
          <w:lang w:eastAsia="zh-CN"/>
        </w:rPr>
        <w:t>1</w:t>
      </w:r>
      <w:r w:rsidRPr="00215D3C">
        <w:t>.2</w:t>
      </w:r>
      <w:r w:rsidRPr="00215D3C">
        <w:tab/>
      </w:r>
      <w:proofErr w:type="spellStart"/>
      <w:r w:rsidRPr="001D11CC">
        <w:rPr>
          <w:rFonts w:cs="Arial"/>
        </w:rPr>
        <w:t>getMOIAttributes</w:t>
      </w:r>
      <w:proofErr w:type="spellEnd"/>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8323093"/>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proofErr w:type="spellStart"/>
      <w:r w:rsidR="00007AAF" w:rsidRPr="003D0270">
        <w:t>MnS</w:t>
      </w:r>
      <w:proofErr w:type="spellEnd"/>
      <w:r w:rsidRPr="00215D3C">
        <w:t xml:space="preserve"> consumer to request the retrieval of management information (Managed Object attribute names and values) from the MIB maintained by </w:t>
      </w:r>
      <w:proofErr w:type="spellStart"/>
      <w:r w:rsidR="00007AAF" w:rsidRPr="003D0270">
        <w:t>MnS</w:t>
      </w:r>
      <w:proofErr w:type="spellEnd"/>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8323094"/>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proofErr w:type="spellStart"/>
            <w:r w:rsidRPr="001D11CC">
              <w:rPr>
                <w:rFonts w:cs="Arial"/>
                <w:szCs w:val="18"/>
              </w:rPr>
              <w:t>baseObjectInstance</w:t>
            </w:r>
            <w:proofErr w:type="spellEnd"/>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This parameter specifies the scope. It is a structured parameter and consists of the sub-parameters "</w:t>
            </w:r>
            <w:proofErr w:type="spellStart"/>
            <w:r w:rsidRPr="004544E4">
              <w:rPr>
                <w:szCs w:val="18"/>
              </w:rPr>
              <w:t>scopeType</w:t>
            </w:r>
            <w:proofErr w:type="spellEnd"/>
            <w:r w:rsidRPr="004544E4">
              <w:rPr>
                <w:szCs w:val="18"/>
              </w:rPr>
              <w:t xml:space="preserve">" and </w:t>
            </w:r>
            <w:r w:rsidRPr="002B66C8">
              <w:rPr>
                <w:szCs w:val="18"/>
              </w:rPr>
              <w:t>"</w:t>
            </w:r>
            <w:proofErr w:type="spellStart"/>
            <w:r w:rsidRPr="002B66C8">
              <w:rPr>
                <w:szCs w:val="18"/>
              </w:rPr>
              <w:t>scopeLevel</w:t>
            </w:r>
            <w:proofErr w:type="spellEnd"/>
            <w:r w:rsidRPr="002B66C8">
              <w:rPr>
                <w:szCs w:val="18"/>
              </w:rPr>
              <w:t xml:space="preserve">".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scopeType</w:t>
            </w:r>
            <w:proofErr w:type="spellEnd"/>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w:t>
            </w:r>
            <w:proofErr w:type="spellStart"/>
            <w:r w:rsidRPr="009C1028">
              <w:rPr>
                <w:szCs w:val="18"/>
              </w:rPr>
              <w:t>scopeLev</w:t>
            </w:r>
            <w:r w:rsidRPr="00AC292E">
              <w:rPr>
                <w:szCs w:val="18"/>
              </w:rPr>
              <w:t>el</w:t>
            </w:r>
            <w:proofErr w:type="spellEnd"/>
            <w:r w:rsidRPr="00AC292E">
              <w:rPr>
                <w:szCs w:val="18"/>
              </w:rPr>
              <w:t>" parameter is not supported or absent, allowed values of "</w:t>
            </w:r>
            <w:proofErr w:type="spellStart"/>
            <w:r w:rsidRPr="00AC292E">
              <w:rPr>
                <w:szCs w:val="18"/>
              </w:rPr>
              <w:t>scopeType</w:t>
            </w:r>
            <w:proofErr w:type="spellEnd"/>
            <w:r w:rsidRPr="00AC292E">
              <w:rPr>
                <w:szCs w:val="18"/>
              </w:rPr>
              <w:t>"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w:t>
            </w:r>
            <w:proofErr w:type="spellStart"/>
            <w:r w:rsidRPr="009C1028">
              <w:rPr>
                <w:szCs w:val="18"/>
              </w:rPr>
              <w:t>scopeLevel</w:t>
            </w:r>
            <w:proofErr w:type="spellEnd"/>
            <w:r w:rsidRPr="009C1028">
              <w:rPr>
                <w:szCs w:val="18"/>
              </w:rPr>
              <w:t>" parameter is supported and present, allowed valu</w:t>
            </w:r>
            <w:r w:rsidRPr="00AC292E">
              <w:rPr>
                <w:szCs w:val="18"/>
              </w:rPr>
              <w:t>es of "</w:t>
            </w:r>
            <w:proofErr w:type="spellStart"/>
            <w:r w:rsidRPr="00AC292E">
              <w:rPr>
                <w:szCs w:val="18"/>
              </w:rPr>
              <w:t>scopeType</w:t>
            </w:r>
            <w:proofErr w:type="spellEnd"/>
            <w:r w:rsidRPr="00AC292E">
              <w:rPr>
                <w:szCs w:val="18"/>
              </w:rPr>
              <w:t>"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w:t>
            </w:r>
            <w:proofErr w:type="spellStart"/>
            <w:r w:rsidRPr="005E657D">
              <w:rPr>
                <w:szCs w:val="18"/>
              </w:rPr>
              <w:t>scopeLevel</w:t>
            </w:r>
            <w:proofErr w:type="spellEnd"/>
            <w:r w:rsidRPr="005E657D">
              <w:rPr>
                <w:szCs w:val="18"/>
              </w:rPr>
              <w:t>" parameter, below the base object are selected. The base object is at "</w:t>
            </w:r>
            <w:proofErr w:type="spellStart"/>
            <w:r w:rsidRPr="005E657D">
              <w:rPr>
                <w:szCs w:val="18"/>
              </w:rPr>
              <w:t>scopeLevel</w:t>
            </w:r>
            <w:proofErr w:type="spellEnd"/>
            <w:r w:rsidRPr="005E657D">
              <w:rPr>
                <w:szCs w:val="18"/>
              </w:rPr>
              <w:t>"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w:t>
            </w:r>
            <w:proofErr w:type="spellStart"/>
            <w:r w:rsidRPr="001D11CC">
              <w:rPr>
                <w:szCs w:val="18"/>
              </w:rPr>
              <w:t>scopeLevel</w:t>
            </w:r>
            <w:proofErr w:type="spellEnd"/>
            <w:r w:rsidRPr="001D11CC">
              <w:rPr>
                <w:szCs w:val="18"/>
              </w:rPr>
              <w:t>" parameter, are selected. The base object is at "</w:t>
            </w:r>
            <w:proofErr w:type="spellStart"/>
            <w:r w:rsidRPr="001D11CC">
              <w:rPr>
                <w:szCs w:val="18"/>
              </w:rPr>
              <w:t>scopeLevel</w:t>
            </w:r>
            <w:proofErr w:type="spellEnd"/>
            <w:r w:rsidRPr="001D11CC">
              <w:rPr>
                <w:szCs w:val="18"/>
              </w:rPr>
              <w:t>"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scopeLevel</w:t>
            </w:r>
            <w:proofErr w:type="spellEnd"/>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w:t>
            </w:r>
            <w:proofErr w:type="spellStart"/>
            <w:r w:rsidRPr="002B66C8">
              <w:rPr>
                <w:szCs w:val="18"/>
              </w:rPr>
              <w:t>scopeType</w:t>
            </w:r>
            <w:proofErr w:type="spellEnd"/>
            <w:r w:rsidRPr="002B66C8">
              <w:rPr>
                <w:szCs w:val="18"/>
              </w:rPr>
              <w:t>"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w:t>
            </w:r>
            <w:proofErr w:type="spellStart"/>
            <w:r w:rsidRPr="002B66C8">
              <w:rPr>
                <w:szCs w:val="18"/>
              </w:rPr>
              <w:t>baseObjectInstance</w:t>
            </w:r>
            <w:proofErr w:type="spellEnd"/>
            <w:r w:rsidRPr="002B66C8">
              <w:rPr>
                <w:szCs w:val="18"/>
              </w:rPr>
              <w:t>", "scope" and "</w:t>
            </w:r>
            <w:proofErr w:type="spellStart"/>
            <w:r w:rsidRPr="002B66C8">
              <w:rPr>
                <w:szCs w:val="18"/>
              </w:rPr>
              <w:t>scopeLevel</w:t>
            </w:r>
            <w:proofErr w:type="spellEnd"/>
            <w:r w:rsidRPr="002B66C8">
              <w:rPr>
                <w:szCs w:val="18"/>
              </w:rPr>
              <w:t>"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proofErr w:type="spellStart"/>
            <w:r w:rsidRPr="001D11CC">
              <w:rPr>
                <w:rFonts w:cs="Arial"/>
                <w:szCs w:val="18"/>
              </w:rPr>
              <w:t>attributeListIn</w:t>
            </w:r>
            <w:proofErr w:type="spellEnd"/>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w:t>
            </w:r>
            <w:proofErr w:type="spellStart"/>
            <w:r w:rsidRPr="002B66C8">
              <w:rPr>
                <w:szCs w:val="18"/>
              </w:rPr>
              <w:t>parmeter</w:t>
            </w:r>
            <w:proofErr w:type="spellEnd"/>
            <w:r w:rsidRPr="002B66C8">
              <w:rPr>
                <w:szCs w:val="18"/>
              </w:rPr>
              <w:t xml:space="preserve">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8323095"/>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proofErr w:type="spellStart"/>
            <w:r w:rsidRPr="001D11CC">
              <w:rPr>
                <w:rFonts w:cs="Arial"/>
                <w:szCs w:val="18"/>
              </w:rPr>
              <w:t>managedObjectClass</w:t>
            </w:r>
            <w:proofErr w:type="spellEnd"/>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BB224E">
              <w:rPr>
                <w:rFonts w:ascii="Courier New" w:hAnsi="Courier New"/>
                <w:szCs w:val="18"/>
              </w:rPr>
              <w:t xml:space="preserve">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proofErr w:type="spellStart"/>
            <w:r w:rsidRPr="001D11CC">
              <w:rPr>
                <w:rFonts w:cs="Arial"/>
                <w:szCs w:val="18"/>
              </w:rPr>
              <w:t>managedObjectInstance</w:t>
            </w:r>
            <w:proofErr w:type="spellEnd"/>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proofErr w:type="spellStart"/>
            <w:r w:rsidRPr="001D11CC">
              <w:rPr>
                <w:rFonts w:cs="Arial"/>
                <w:szCs w:val="18"/>
              </w:rPr>
              <w:t>attributeListOut</w:t>
            </w:r>
            <w:proofErr w:type="spellEnd"/>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A32054">
              <w:rPr>
                <w:szCs w:val="18"/>
              </w:rPr>
              <w:t xml:space="preserve">, </w:t>
            </w:r>
            <w:proofErr w:type="spellStart"/>
            <w:r w:rsidRPr="00A32054">
              <w:rPr>
                <w:szCs w:val="18"/>
              </w:rPr>
              <w:t>OperationFailed</w:t>
            </w:r>
            <w:proofErr w:type="spellEnd"/>
            <w:r w:rsidRPr="00A32054">
              <w:rPr>
                <w:szCs w:val="18"/>
              </w:rPr>
              <w:t>)</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8323096"/>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8323097"/>
      <w:r>
        <w:t>11.1</w:t>
      </w:r>
      <w:r w:rsidRPr="00215D3C">
        <w:t>.</w:t>
      </w:r>
      <w:r w:rsidRPr="00215D3C">
        <w:rPr>
          <w:rFonts w:hint="eastAsia"/>
          <w:lang w:eastAsia="zh-CN"/>
        </w:rPr>
        <w:t>1</w:t>
      </w:r>
      <w:r w:rsidRPr="00215D3C">
        <w:t>.3</w:t>
      </w:r>
      <w:r w:rsidRPr="00215D3C">
        <w:tab/>
      </w:r>
      <w:proofErr w:type="spellStart"/>
      <w:r w:rsidRPr="001D11CC">
        <w:rPr>
          <w:rFonts w:cs="Arial"/>
        </w:rPr>
        <w:t>modifyMOIAttributes</w:t>
      </w:r>
      <w:proofErr w:type="spellEnd"/>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8323098"/>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proofErr w:type="spellStart"/>
      <w:r w:rsidR="00007AAF" w:rsidRPr="003D0270">
        <w:t>MnS</w:t>
      </w:r>
      <w:proofErr w:type="spellEnd"/>
      <w:r w:rsidRPr="00215D3C">
        <w:t xml:space="preserve"> consumer to request the modification of one or more Managed Object instances from </w:t>
      </w:r>
      <w:proofErr w:type="spellStart"/>
      <w:r w:rsidR="00007AAF" w:rsidRPr="003D0270">
        <w:t>MnS</w:t>
      </w:r>
      <w:proofErr w:type="spellEnd"/>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8323099"/>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proofErr w:type="spellStart"/>
            <w:r w:rsidRPr="00846C5C">
              <w:rPr>
                <w:rFonts w:ascii="Courier New" w:hAnsi="Courier New"/>
                <w:szCs w:val="18"/>
              </w:rPr>
              <w:t>getMOIAttributes</w:t>
            </w:r>
            <w:proofErr w:type="spellEnd"/>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proofErr w:type="spellStart"/>
            <w:r w:rsidRPr="001D11CC">
              <w:rPr>
                <w:rFonts w:cs="Arial"/>
                <w:szCs w:val="18"/>
                <w:lang w:eastAsia="zh-CN"/>
              </w:rPr>
              <w:t>modificationList</w:t>
            </w:r>
            <w:proofErr w:type="spellEnd"/>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 xml:space="preserve">The </w:t>
            </w:r>
            <w:proofErr w:type="spellStart"/>
            <w:r w:rsidRPr="001D11CC">
              <w:rPr>
                <w:szCs w:val="18"/>
              </w:rPr>
              <w:t>modificationList</w:t>
            </w:r>
            <w:proofErr w:type="spellEnd"/>
            <w:r w:rsidRPr="001D11CC">
              <w:rPr>
                <w:szCs w:val="18"/>
              </w:rPr>
              <w:t xml:space="preserve">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8323100"/>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proofErr w:type="spellStart"/>
            <w:r w:rsidRPr="001D11CC">
              <w:rPr>
                <w:rFonts w:cs="Arial"/>
                <w:szCs w:val="18"/>
              </w:rPr>
              <w:t>modificationListOut</w:t>
            </w:r>
            <w:proofErr w:type="spellEnd"/>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proofErr w:type="spellStart"/>
            <w:r w:rsidRPr="00A32054">
              <w:rPr>
                <w:rFonts w:ascii="Courier New" w:hAnsi="Courier New" w:cs="Arial"/>
                <w:szCs w:val="18"/>
              </w:rPr>
              <w:t>ManagedEntity</w:t>
            </w:r>
            <w:proofErr w:type="spellEnd"/>
            <w:r w:rsidRPr="004544E4">
              <w:rPr>
                <w:rFonts w:cs="Arial"/>
                <w:szCs w:val="18"/>
              </w:rPr>
              <w:t xml:space="preserve"> DN, </w:t>
            </w:r>
            <w:proofErr w:type="spellStart"/>
            <w:r w:rsidRPr="002B66C8">
              <w:rPr>
                <w:rFonts w:ascii="Courier New" w:hAnsi="Courier New" w:cs="Arial"/>
                <w:szCs w:val="18"/>
              </w:rPr>
              <w:t>ManagedEntity</w:t>
            </w:r>
            <w:proofErr w:type="spellEnd"/>
            <w:r w:rsidRPr="002B66C8">
              <w:rPr>
                <w:rFonts w:ascii="Courier New" w:hAnsi="Courier New" w:cs="Arial"/>
                <w:szCs w:val="18"/>
              </w:rPr>
              <w:t xml:space="preserve">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proofErr w:type="spellStart"/>
            <w:r w:rsidRPr="00D12BCB">
              <w:rPr>
                <w:rFonts w:ascii="Courier New" w:hAnsi="Courier New" w:cs="Arial"/>
                <w:szCs w:val="18"/>
              </w:rPr>
              <w:t>managedObjectClass</w:t>
            </w:r>
            <w:proofErr w:type="spellEnd"/>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BB224E">
              <w:rPr>
                <w:szCs w:val="18"/>
              </w:rPr>
              <w:t>OperationFailed</w:t>
            </w:r>
            <w:proofErr w:type="spellEnd"/>
            <w:r w:rsidRPr="00BB224E">
              <w:rPr>
                <w:szCs w:val="18"/>
              </w:rPr>
              <w:t xml:space="preserve">, </w:t>
            </w:r>
            <w:proofErr w:type="spellStart"/>
            <w:r w:rsidRPr="00BB224E">
              <w:rPr>
                <w:szCs w:val="18"/>
              </w:rPr>
              <w:t>OperationPartiallySucceeded</w:t>
            </w:r>
            <w:proofErr w:type="spellEnd"/>
            <w:r w:rsidRPr="00BB224E">
              <w:rPr>
                <w:szCs w:val="18"/>
              </w:rPr>
              <w:t>)</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8323101"/>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8323102"/>
      <w:r>
        <w:t>11.1</w:t>
      </w:r>
      <w:r w:rsidRPr="00215D3C">
        <w:t>.</w:t>
      </w:r>
      <w:r w:rsidRPr="00215D3C">
        <w:rPr>
          <w:rFonts w:hint="eastAsia"/>
          <w:lang w:eastAsia="zh-CN"/>
        </w:rPr>
        <w:t>1</w:t>
      </w:r>
      <w:r w:rsidRPr="00215D3C">
        <w:t>.4</w:t>
      </w:r>
      <w:r w:rsidRPr="00215D3C">
        <w:tab/>
      </w:r>
      <w:proofErr w:type="spellStart"/>
      <w:r w:rsidRPr="001D11CC">
        <w:rPr>
          <w:rFonts w:cs="Arial"/>
        </w:rPr>
        <w:t>deleteMOI</w:t>
      </w:r>
      <w:proofErr w:type="spellEnd"/>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8323103"/>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deletion of one or more Managed Object instances in the MIB maintained by the </w:t>
      </w:r>
      <w:proofErr w:type="spellStart"/>
      <w:r w:rsidR="00007AAF" w:rsidRPr="003D0270">
        <w:t>MnS</w:t>
      </w:r>
      <w:proofErr w:type="spellEnd"/>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8323104"/>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8323105"/>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proofErr w:type="spellStart"/>
            <w:r w:rsidRPr="001D11CC">
              <w:rPr>
                <w:rFonts w:cs="Arial"/>
                <w:szCs w:val="18"/>
              </w:rPr>
              <w:t>deletionList</w:t>
            </w:r>
            <w:proofErr w:type="spellEnd"/>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proofErr w:type="spellStart"/>
            <w:r w:rsidRPr="00A32054">
              <w:rPr>
                <w:rFonts w:ascii="Courier New" w:hAnsi="Courier New"/>
                <w:szCs w:val="18"/>
              </w:rPr>
              <w:t>ManagedEntity</w:t>
            </w:r>
            <w:proofErr w:type="spellEnd"/>
            <w:r w:rsidRPr="004544E4">
              <w:rPr>
                <w:szCs w:val="18"/>
              </w:rPr>
              <w:t xml:space="preserve"> DN, </w:t>
            </w:r>
            <w:proofErr w:type="spellStart"/>
            <w:r w:rsidRPr="002B66C8">
              <w:rPr>
                <w:rFonts w:ascii="Courier New" w:hAnsi="Courier New"/>
                <w:szCs w:val="18"/>
              </w:rPr>
              <w:t>ManagedEntity</w:t>
            </w:r>
            <w:proofErr w:type="spellEnd"/>
            <w:r w:rsidRPr="002B66C8">
              <w:rPr>
                <w:rFonts w:ascii="Courier New" w:hAnsi="Courier New"/>
                <w:szCs w:val="18"/>
              </w:rPr>
              <w:t xml:space="preserve">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proofErr w:type="spellStart"/>
            <w:r w:rsidRPr="00AC292E">
              <w:rPr>
                <w:rFonts w:ascii="Courier New" w:hAnsi="Courier New"/>
                <w:szCs w:val="18"/>
                <w:lang w:eastAsia="de-DE"/>
              </w:rPr>
              <w:t>managedObjectInstance</w:t>
            </w:r>
            <w:proofErr w:type="spellEnd"/>
            <w:r w:rsidRPr="006623B1">
              <w:rPr>
                <w:szCs w:val="18"/>
                <w:lang w:eastAsia="de-DE"/>
              </w:rPr>
              <w:t>/</w:t>
            </w:r>
            <w:proofErr w:type="spellStart"/>
            <w:r w:rsidRPr="006623B1">
              <w:rPr>
                <w:rFonts w:ascii="Courier New" w:hAnsi="Courier New"/>
                <w:szCs w:val="18"/>
                <w:lang w:eastAsia="de-DE"/>
              </w:rPr>
              <w:t>managedObjectClass</w:t>
            </w:r>
            <w:proofErr w:type="spellEnd"/>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A32054">
              <w:rPr>
                <w:szCs w:val="18"/>
              </w:rPr>
              <w:t>OperationFailed</w:t>
            </w:r>
            <w:proofErr w:type="spellEnd"/>
            <w:r w:rsidRPr="00A32054">
              <w:rPr>
                <w:szCs w:val="18"/>
              </w:rPr>
              <w:t xml:space="preserve">, </w:t>
            </w:r>
            <w:proofErr w:type="spellStart"/>
            <w:r w:rsidRPr="00A32054">
              <w:rPr>
                <w:szCs w:val="18"/>
              </w:rPr>
              <w:t>OperationPartiallySucceeded</w:t>
            </w:r>
            <w:proofErr w:type="spellEnd"/>
            <w:r w:rsidRPr="00A32054">
              <w:rPr>
                <w:szCs w:val="18"/>
              </w:rPr>
              <w:t>)</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8323106"/>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8323107"/>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8323108"/>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8323109"/>
      <w:r>
        <w:t>11.1</w:t>
      </w:r>
      <w:r w:rsidRPr="005662DD">
        <w:t>.</w:t>
      </w:r>
      <w:r w:rsidRPr="005662DD">
        <w:rPr>
          <w:rFonts w:hint="eastAsia"/>
        </w:rPr>
        <w:t>1</w:t>
      </w:r>
      <w:r w:rsidRPr="005662DD">
        <w:t>.7</w:t>
      </w:r>
      <w:r w:rsidRPr="005662DD">
        <w:tab/>
        <w:t xml:space="preserve">Notification </w:t>
      </w:r>
      <w:proofErr w:type="spellStart"/>
      <w:r w:rsidRPr="001D11CC">
        <w:rPr>
          <w:rFonts w:cs="Arial"/>
        </w:rPr>
        <w:t>notifyMOICreation</w:t>
      </w:r>
      <w:bookmarkEnd w:id="310"/>
      <w:bookmarkEnd w:id="311"/>
      <w:bookmarkEnd w:id="312"/>
      <w:bookmarkEnd w:id="313"/>
      <w:bookmarkEnd w:id="314"/>
      <w:bookmarkEnd w:id="315"/>
      <w:bookmarkEnd w:id="316"/>
      <w:bookmarkEnd w:id="317"/>
      <w:proofErr w:type="spellEnd"/>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8323110"/>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8323111"/>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B50FB78" w:rsidR="006A5594" w:rsidRPr="004544E4" w:rsidRDefault="0070161B" w:rsidP="000516BC">
            <w:pPr>
              <w:pStyle w:val="TAL"/>
              <w:rPr>
                <w:szCs w:val="18"/>
              </w:rPr>
            </w:pPr>
            <w:r>
              <w:t xml:space="preserve"> </w:t>
            </w:r>
            <w:proofErr w:type="spellStart"/>
            <w:r w:rsidRPr="0070161B">
              <w:rPr>
                <w:szCs w:val="18"/>
              </w:rPr>
              <w:t>ManagedEntity.objectClass</w:t>
            </w:r>
            <w:proofErr w:type="spellEnd"/>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6BD41BF2" w:rsidR="006A5594" w:rsidRPr="004544E4" w:rsidRDefault="0070161B" w:rsidP="000516BC">
            <w:pPr>
              <w:pStyle w:val="TAL"/>
              <w:rPr>
                <w:szCs w:val="18"/>
              </w:rPr>
            </w:pPr>
            <w:proofErr w:type="spellStart"/>
            <w:r w:rsidRPr="0070161B">
              <w:rPr>
                <w:szCs w:val="18"/>
              </w:rPr>
              <w:t>ManagedEntity.objectInstance</w:t>
            </w:r>
            <w:proofErr w:type="spellEnd"/>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proofErr w:type="spellStart"/>
            <w:r w:rsidRPr="001D11CC">
              <w:rPr>
                <w:rFonts w:cs="Arial"/>
                <w:szCs w:val="18"/>
              </w:rPr>
              <w:t>notificationType</w:t>
            </w:r>
            <w:proofErr w:type="spellEnd"/>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w:t>
            </w:r>
            <w:proofErr w:type="spellStart"/>
            <w:r w:rsidRPr="009B1F2D">
              <w:rPr>
                <w:szCs w:val="18"/>
              </w:rPr>
              <w:t>notifyMOICreation</w:t>
            </w:r>
            <w:proofErr w:type="spellEnd"/>
            <w:r w:rsidRPr="009B1F2D">
              <w:rPr>
                <w:szCs w:val="18"/>
              </w:rPr>
              <w:t>”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MOICreation</w:t>
            </w:r>
            <w:proofErr w:type="spellEnd"/>
            <w:r w:rsidRPr="009B1F2D">
              <w:rPr>
                <w:szCs w:val="18"/>
              </w:rPr>
              <w:t xml:space="preserve"> event time. </w:t>
            </w:r>
          </w:p>
        </w:tc>
        <w:tc>
          <w:tcPr>
            <w:tcW w:w="3128" w:type="dxa"/>
          </w:tcPr>
          <w:p w14:paraId="76C8F851" w14:textId="2D8DD0D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131701" w:rsidRPr="00131701">
              <w:rPr>
                <w:szCs w:val="18"/>
              </w:rPr>
              <w:t>RFC 3339 [</w:t>
            </w:r>
            <w:r w:rsidR="00131701">
              <w:rPr>
                <w:szCs w:val="18"/>
              </w:rPr>
              <w:t>5</w:t>
            </w:r>
            <w:r w:rsidR="00B5445D">
              <w:rPr>
                <w:szCs w:val="18"/>
              </w:rPr>
              <w:t>2</w:t>
            </w:r>
            <w:r w:rsidR="00131701" w:rsidRPr="0013170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proofErr w:type="spellStart"/>
            <w:r w:rsidRPr="001D11CC">
              <w:rPr>
                <w:rFonts w:cs="Arial"/>
                <w:szCs w:val="18"/>
              </w:rPr>
              <w:t>additionalText</w:t>
            </w:r>
            <w:proofErr w:type="spellEnd"/>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proofErr w:type="spellStart"/>
            <w:r w:rsidRPr="001D11CC">
              <w:rPr>
                <w:rFonts w:cs="Arial"/>
                <w:szCs w:val="18"/>
              </w:rPr>
              <w:t>sourceIndicator</w:t>
            </w:r>
            <w:proofErr w:type="spellEnd"/>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proofErr w:type="spellStart"/>
            <w:r w:rsidRPr="00BB224E">
              <w:rPr>
                <w:szCs w:val="18"/>
              </w:rPr>
              <w:t>Resource_operation</w:t>
            </w:r>
            <w:proofErr w:type="spellEnd"/>
            <w:r w:rsidRPr="00BB224E">
              <w:rPr>
                <w:szCs w:val="18"/>
              </w:rPr>
              <w:t>,</w:t>
            </w:r>
          </w:p>
          <w:p w14:paraId="5640CC0D" w14:textId="77777777" w:rsidR="00175D07" w:rsidRPr="004544E4" w:rsidRDefault="00175D07" w:rsidP="006B0A73">
            <w:pPr>
              <w:pStyle w:val="TAL"/>
              <w:rPr>
                <w:szCs w:val="18"/>
              </w:rPr>
            </w:pPr>
            <w:proofErr w:type="spellStart"/>
            <w:r w:rsidRPr="004544E4">
              <w:rPr>
                <w:szCs w:val="18"/>
              </w:rPr>
              <w:t>Management_operation</w:t>
            </w:r>
            <w:proofErr w:type="spellEnd"/>
            <w:r w:rsidRPr="004544E4">
              <w:rPr>
                <w:szCs w:val="18"/>
              </w:rPr>
              <w:t>,</w:t>
            </w:r>
          </w:p>
          <w:p w14:paraId="0EE0F587" w14:textId="77777777" w:rsidR="00175D07" w:rsidRPr="007E2C0D" w:rsidRDefault="00175D07"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w:t>
            </w:r>
            <w:proofErr w:type="spellStart"/>
            <w:r w:rsidRPr="00BB224E">
              <w:rPr>
                <w:szCs w:val="18"/>
              </w:rPr>
              <w:t>AttributeName</w:t>
            </w:r>
            <w:proofErr w:type="spellEnd"/>
            <w:r w:rsidRPr="00BB224E">
              <w:rPr>
                <w:szCs w:val="18"/>
              </w:rPr>
              <w:t xml:space="preserve">, </w:t>
            </w:r>
            <w:proofErr w:type="spellStart"/>
            <w:r w:rsidRPr="00BB224E">
              <w:rPr>
                <w:szCs w:val="18"/>
              </w:rPr>
              <w:t>AttributeValue</w:t>
            </w:r>
            <w:proofErr w:type="spellEnd"/>
            <w:r w:rsidRPr="00BB224E">
              <w:rPr>
                <w:szCs w:val="18"/>
              </w:rPr>
              <w:t>&gt;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8323112"/>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8323113"/>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proofErr w:type="spellStart"/>
            <w:r w:rsidRPr="001D11CC">
              <w:rPr>
                <w:rFonts w:cs="Arial"/>
                <w:szCs w:val="18"/>
              </w:rPr>
              <w:t>stateBeforeObjectCreation</w:t>
            </w:r>
            <w:proofErr w:type="spellEnd"/>
          </w:p>
        </w:tc>
        <w:tc>
          <w:tcPr>
            <w:tcW w:w="3149" w:type="pct"/>
          </w:tcPr>
          <w:p w14:paraId="585BB9A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8323114"/>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proofErr w:type="spellStart"/>
            <w:r w:rsidRPr="001D11CC">
              <w:rPr>
                <w:rFonts w:cs="Arial"/>
                <w:szCs w:val="18"/>
              </w:rPr>
              <w:t>stateAfterObjectCreation</w:t>
            </w:r>
            <w:proofErr w:type="spellEnd"/>
          </w:p>
        </w:tc>
        <w:tc>
          <w:tcPr>
            <w:tcW w:w="3258" w:type="pct"/>
          </w:tcPr>
          <w:p w14:paraId="5D676902"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8323115"/>
      <w:r>
        <w:t>11.1.</w:t>
      </w:r>
      <w:r>
        <w:rPr>
          <w:rFonts w:hint="eastAsia"/>
          <w:lang w:eastAsia="zh-CN"/>
        </w:rPr>
        <w:t>1</w:t>
      </w:r>
      <w:r>
        <w:t>.8</w:t>
      </w:r>
      <w:r>
        <w:tab/>
        <w:t xml:space="preserve">Notification </w:t>
      </w:r>
      <w:proofErr w:type="spellStart"/>
      <w:r w:rsidRPr="001D11CC">
        <w:rPr>
          <w:rFonts w:cs="Arial"/>
        </w:rPr>
        <w:t>notifyMOIDeletion</w:t>
      </w:r>
      <w:bookmarkEnd w:id="358"/>
      <w:bookmarkEnd w:id="359"/>
      <w:bookmarkEnd w:id="360"/>
      <w:bookmarkEnd w:id="361"/>
      <w:bookmarkEnd w:id="362"/>
      <w:bookmarkEnd w:id="363"/>
      <w:bookmarkEnd w:id="364"/>
      <w:bookmarkEnd w:id="365"/>
      <w:proofErr w:type="spellEnd"/>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8323116"/>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8323117"/>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20D415C" w:rsidR="006A5594" w:rsidRPr="004544E4" w:rsidRDefault="0070161B" w:rsidP="000516BC">
            <w:pPr>
              <w:pStyle w:val="TAL"/>
              <w:rPr>
                <w:szCs w:val="18"/>
              </w:rPr>
            </w:pPr>
            <w:r>
              <w:t xml:space="preserve"> </w:t>
            </w:r>
            <w:proofErr w:type="spellStart"/>
            <w:r w:rsidRPr="0070161B">
              <w:rPr>
                <w:szCs w:val="18"/>
              </w:rPr>
              <w:t>ManagedEntity.objectClass</w:t>
            </w:r>
            <w:proofErr w:type="spellEnd"/>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7663C1C0" w:rsidR="006A5594" w:rsidRPr="004544E4" w:rsidRDefault="0070161B" w:rsidP="000516BC">
            <w:pPr>
              <w:pStyle w:val="TAL"/>
              <w:rPr>
                <w:szCs w:val="18"/>
              </w:rPr>
            </w:pPr>
            <w:proofErr w:type="spellStart"/>
            <w:r w:rsidRPr="0070161B">
              <w:rPr>
                <w:szCs w:val="18"/>
              </w:rPr>
              <w:t>ManagedEntity.objectInstance</w:t>
            </w:r>
            <w:proofErr w:type="spellEnd"/>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w:t>
            </w:r>
            <w:proofErr w:type="spellStart"/>
            <w:r w:rsidRPr="00846C5C">
              <w:rPr>
                <w:szCs w:val="18"/>
              </w:rPr>
              <w:t>notifyMOIDeletion</w:t>
            </w:r>
            <w:proofErr w:type="spellEnd"/>
            <w:r w:rsidRPr="00846C5C">
              <w:rPr>
                <w:szCs w:val="18"/>
              </w:rPr>
              <w:t>”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MOIDeletion</w:t>
            </w:r>
            <w:proofErr w:type="spellEnd"/>
            <w:r w:rsidRPr="009B1F2D">
              <w:rPr>
                <w:szCs w:val="18"/>
              </w:rPr>
              <w:t xml:space="preserve"> event time.</w:t>
            </w:r>
          </w:p>
        </w:tc>
        <w:tc>
          <w:tcPr>
            <w:tcW w:w="3108" w:type="dxa"/>
          </w:tcPr>
          <w:p w14:paraId="7F9D9F26" w14:textId="6C0CCF65" w:rsidR="006A5594" w:rsidRPr="004544E4" w:rsidRDefault="006A5594" w:rsidP="000516BC">
            <w:pPr>
              <w:pStyle w:val="TAL"/>
              <w:rPr>
                <w:szCs w:val="18"/>
              </w:rPr>
            </w:pPr>
            <w:r w:rsidRPr="00BB224E">
              <w:rPr>
                <w:szCs w:val="18"/>
              </w:rPr>
              <w:t xml:space="preserve">The semantics of Generalised Time specified by </w:t>
            </w:r>
            <w:r w:rsidR="00131701" w:rsidRPr="00131701">
              <w:rPr>
                <w:szCs w:val="18"/>
              </w:rPr>
              <w:t>RFC 3339 [</w:t>
            </w:r>
            <w:r w:rsidR="00B5445D">
              <w:rPr>
                <w:szCs w:val="18"/>
              </w:rPr>
              <w:t>52</w:t>
            </w:r>
            <w:r w:rsidR="00131701" w:rsidRPr="00131701">
              <w:rPr>
                <w:szCs w:val="18"/>
              </w:rPr>
              <w:t xml:space="preserve">] </w:t>
            </w:r>
            <w:r w:rsidRPr="00BB224E">
              <w:rPr>
                <w:szCs w:val="18"/>
              </w:rPr>
              <w:t xml:space="preserve">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w:t>
            </w:r>
            <w:proofErr w:type="spellStart"/>
            <w:r w:rsidRPr="00BB224E">
              <w:rPr>
                <w:szCs w:val="18"/>
                <w:lang w:eastAsia="zh-CN"/>
              </w:rPr>
              <w:t>MnS</w:t>
            </w:r>
            <w:proofErr w:type="spellEnd"/>
            <w:r w:rsidRPr="00BB224E">
              <w:rPr>
                <w:szCs w:val="18"/>
                <w:lang w:eastAsia="zh-CN"/>
              </w:rPr>
              <w:t xml:space="preserve">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 xml:space="preserve">of the </w:t>
            </w:r>
            <w:proofErr w:type="spellStart"/>
            <w:r w:rsidRPr="00846C5C">
              <w:rPr>
                <w:szCs w:val="18"/>
              </w:rPr>
              <w:t>ManagedEntity</w:t>
            </w:r>
            <w:proofErr w:type="spellEnd"/>
            <w:r w:rsidRPr="00846C5C">
              <w:rPr>
                <w:szCs w:val="18"/>
              </w:rPr>
              <w:t>(s).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4A22C2EB"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329C9A6C" w14:textId="77777777" w:rsidR="00B44580" w:rsidRPr="002B66C8"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w:t>
            </w:r>
            <w:proofErr w:type="spellStart"/>
            <w:r w:rsidRPr="00846C5C">
              <w:rPr>
                <w:szCs w:val="18"/>
              </w:rPr>
              <w:t>AttributeName</w:t>
            </w:r>
            <w:proofErr w:type="spellEnd"/>
            <w:r w:rsidRPr="00846C5C">
              <w:rPr>
                <w:szCs w:val="18"/>
              </w:rPr>
              <w:t xml:space="preserve">, </w:t>
            </w:r>
            <w:proofErr w:type="spellStart"/>
            <w:r w:rsidRPr="00846C5C">
              <w:rPr>
                <w:szCs w:val="18"/>
              </w:rPr>
              <w:t>AttributeValue</w:t>
            </w:r>
            <w:proofErr w:type="spellEnd"/>
            <w:r w:rsidRPr="00846C5C">
              <w:rPr>
                <w:szCs w:val="18"/>
              </w:rPr>
              <w:t>&gt;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8323118"/>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8323119"/>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proofErr w:type="spellStart"/>
            <w:r w:rsidRPr="001D11CC">
              <w:rPr>
                <w:rFonts w:cs="Arial"/>
                <w:szCs w:val="18"/>
              </w:rPr>
              <w:t>stateBeforeObjectDeletion</w:t>
            </w:r>
            <w:proofErr w:type="spellEnd"/>
          </w:p>
        </w:tc>
        <w:tc>
          <w:tcPr>
            <w:tcW w:w="3149" w:type="pct"/>
          </w:tcPr>
          <w:p w14:paraId="46CDB9E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8323120"/>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proofErr w:type="spellStart"/>
            <w:r w:rsidRPr="001D11CC">
              <w:rPr>
                <w:rFonts w:cs="Arial"/>
                <w:szCs w:val="18"/>
              </w:rPr>
              <w:t>stateAfterObjectDeletion</w:t>
            </w:r>
            <w:proofErr w:type="spellEnd"/>
          </w:p>
        </w:tc>
        <w:tc>
          <w:tcPr>
            <w:tcW w:w="3249" w:type="pct"/>
          </w:tcPr>
          <w:p w14:paraId="46188889"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8323121"/>
      <w:r>
        <w:t>11.1.</w:t>
      </w:r>
      <w:r>
        <w:rPr>
          <w:rFonts w:hint="eastAsia"/>
          <w:lang w:eastAsia="zh-CN"/>
        </w:rPr>
        <w:t>1</w:t>
      </w:r>
      <w:r>
        <w:t>.9</w:t>
      </w:r>
      <w:r>
        <w:tab/>
        <w:t xml:space="preserve">Notification </w:t>
      </w:r>
      <w:proofErr w:type="spellStart"/>
      <w:r w:rsidRPr="001D11CC">
        <w:rPr>
          <w:rFonts w:cs="Arial"/>
        </w:rPr>
        <w:t>notifyMOIAttributeValueChanges</w:t>
      </w:r>
      <w:bookmarkEnd w:id="406"/>
      <w:bookmarkEnd w:id="407"/>
      <w:bookmarkEnd w:id="408"/>
      <w:bookmarkEnd w:id="409"/>
      <w:bookmarkEnd w:id="410"/>
      <w:bookmarkEnd w:id="411"/>
      <w:bookmarkEnd w:id="412"/>
      <w:bookmarkEnd w:id="413"/>
      <w:proofErr w:type="spellEnd"/>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8323122"/>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proofErr w:type="spellStart"/>
      <w:r w:rsidR="001F2D44">
        <w:t>MnS</w:t>
      </w:r>
      <w:proofErr w:type="spellEnd"/>
      <w:r w:rsidR="001F2D44">
        <w:t xml:space="preserve">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8323123"/>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427D3E37" w:rsidR="006A5594" w:rsidRPr="00A32054" w:rsidRDefault="0070161B" w:rsidP="000516BC">
            <w:pPr>
              <w:pStyle w:val="TAL"/>
              <w:rPr>
                <w:szCs w:val="18"/>
              </w:rPr>
            </w:pPr>
            <w:r>
              <w:t xml:space="preserve"> </w:t>
            </w:r>
            <w:proofErr w:type="spellStart"/>
            <w:r w:rsidRPr="0070161B">
              <w:rPr>
                <w:szCs w:val="18"/>
              </w:rPr>
              <w:t>ManagedEntity.objectClass</w:t>
            </w:r>
            <w:proofErr w:type="spellEnd"/>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718D3AE3" w:rsidR="006A5594" w:rsidRPr="004544E4" w:rsidRDefault="0070161B" w:rsidP="000516BC">
            <w:pPr>
              <w:pStyle w:val="TAL"/>
              <w:rPr>
                <w:szCs w:val="18"/>
              </w:rPr>
            </w:pPr>
            <w:proofErr w:type="spellStart"/>
            <w:r w:rsidRPr="0070161B">
              <w:rPr>
                <w:szCs w:val="18"/>
              </w:rPr>
              <w:t>ManagedEntity.objectInstance</w:t>
            </w:r>
            <w:proofErr w:type="spellEnd"/>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w:t>
            </w:r>
            <w:proofErr w:type="spellStart"/>
            <w:r w:rsidRPr="00846C5C">
              <w:rPr>
                <w:szCs w:val="18"/>
              </w:rPr>
              <w:t>notifyMOIAttributeValueChange</w:t>
            </w:r>
            <w:proofErr w:type="spellEnd"/>
            <w:r w:rsidRPr="00846C5C">
              <w:rPr>
                <w:szCs w:val="18"/>
              </w:rPr>
              <w:t>”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 xml:space="preserve">It indicates the </w:t>
            </w:r>
            <w:proofErr w:type="spellStart"/>
            <w:r w:rsidRPr="009B1F2D">
              <w:rPr>
                <w:szCs w:val="18"/>
              </w:rPr>
              <w:t>MOIAttributeValueCh</w:t>
            </w:r>
            <w:r w:rsidRPr="00846C5C">
              <w:rPr>
                <w:szCs w:val="18"/>
              </w:rPr>
              <w:t>ange</w:t>
            </w:r>
            <w:proofErr w:type="spellEnd"/>
            <w:r w:rsidRPr="00846C5C">
              <w:rPr>
                <w:szCs w:val="18"/>
              </w:rPr>
              <w:t xml:space="preserve"> event time.</w:t>
            </w:r>
          </w:p>
        </w:tc>
        <w:tc>
          <w:tcPr>
            <w:tcW w:w="2728" w:type="dxa"/>
          </w:tcPr>
          <w:p w14:paraId="2BCF6E94" w14:textId="7A11E5DF" w:rsidR="006A5594" w:rsidRPr="002B66C8" w:rsidRDefault="006A5594" w:rsidP="000516BC">
            <w:pPr>
              <w:pStyle w:val="TAL"/>
              <w:rPr>
                <w:szCs w:val="18"/>
              </w:rPr>
            </w:pPr>
            <w:r w:rsidRPr="00A32054">
              <w:rPr>
                <w:szCs w:val="18"/>
              </w:rPr>
              <w:t>The semantics of Generalised Time specified by</w:t>
            </w:r>
            <w:r w:rsidR="00131701">
              <w:rPr>
                <w:szCs w:val="18"/>
              </w:rPr>
              <w:t xml:space="preserve"> </w:t>
            </w:r>
            <w:r w:rsidR="00131701" w:rsidRPr="00BA0654">
              <w:rPr>
                <w:szCs w:val="18"/>
              </w:rPr>
              <w:t>RFC 3339 [</w:t>
            </w:r>
            <w:r w:rsidR="00131701">
              <w:rPr>
                <w:szCs w:val="18"/>
              </w:rPr>
              <w:t>5</w:t>
            </w:r>
            <w:r w:rsidR="00B5445D">
              <w:rPr>
                <w:szCs w:val="18"/>
              </w:rPr>
              <w:t>2</w:t>
            </w:r>
            <w:r w:rsidR="00131701" w:rsidRPr="00BA0654">
              <w:rPr>
                <w:szCs w:val="18"/>
              </w:rPr>
              <w:t>]</w:t>
            </w:r>
            <w:r w:rsidR="00131701">
              <w:rPr>
                <w:noProof/>
                <w:lang w:val="en-US" w:eastAsia="zh-CN"/>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0CEFB537"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6307B826" w14:textId="77777777" w:rsidR="00B44580" w:rsidRPr="007E2C0D"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proofErr w:type="spellStart"/>
            <w:r w:rsidRPr="001D11CC">
              <w:rPr>
                <w:rFonts w:cs="Arial"/>
                <w:szCs w:val="18"/>
              </w:rPr>
              <w:t>attributeValueChange</w:t>
            </w:r>
            <w:proofErr w:type="spellEnd"/>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w:t>
            </w:r>
            <w:proofErr w:type="spellStart"/>
            <w:r w:rsidRPr="009B1F2D">
              <w:rPr>
                <w:szCs w:val="18"/>
              </w:rPr>
              <w:t>Attrib</w:t>
            </w:r>
            <w:r w:rsidRPr="00846C5C">
              <w:rPr>
                <w:szCs w:val="18"/>
              </w:rPr>
              <w:t>uteName</w:t>
            </w:r>
            <w:proofErr w:type="spellEnd"/>
            <w:r w:rsidRPr="00846C5C">
              <w:rPr>
                <w:szCs w:val="18"/>
              </w:rPr>
              <w:t xml:space="preserve">, </w:t>
            </w:r>
            <w:proofErr w:type="spellStart"/>
            <w:r w:rsidRPr="00846C5C">
              <w:rPr>
                <w:szCs w:val="18"/>
              </w:rPr>
              <w:t>NewAttributeValue</w:t>
            </w:r>
            <w:proofErr w:type="spellEnd"/>
            <w:r w:rsidRPr="00846C5C">
              <w:rPr>
                <w:szCs w:val="18"/>
              </w:rPr>
              <w:t>,</w:t>
            </w:r>
          </w:p>
          <w:p w14:paraId="6A9D2854" w14:textId="77777777" w:rsidR="006A5594" w:rsidRPr="004544E4" w:rsidRDefault="006A5594" w:rsidP="000516BC">
            <w:pPr>
              <w:pStyle w:val="TAL"/>
              <w:rPr>
                <w:szCs w:val="18"/>
              </w:rPr>
            </w:pPr>
            <w:r w:rsidRPr="00A32054">
              <w:rPr>
                <w:szCs w:val="18"/>
              </w:rPr>
              <w:t xml:space="preserve">CHOICE [NULL, </w:t>
            </w:r>
            <w:proofErr w:type="spellStart"/>
            <w:r w:rsidRPr="00A32054">
              <w:rPr>
                <w:szCs w:val="18"/>
              </w:rPr>
              <w:t>OldAttributeVal</w:t>
            </w:r>
            <w:r w:rsidRPr="004544E4">
              <w:rPr>
                <w:szCs w:val="18"/>
              </w:rPr>
              <w:t>ue</w:t>
            </w:r>
            <w:proofErr w:type="spellEnd"/>
            <w:r w:rsidRPr="004544E4">
              <w:rPr>
                <w:szCs w:val="18"/>
              </w:rPr>
              <w:t>]&gt;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8323124"/>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8323125"/>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proofErr w:type="spellStart"/>
            <w:r w:rsidRPr="001D11CC">
              <w:rPr>
                <w:rFonts w:cs="Arial"/>
                <w:szCs w:val="18"/>
              </w:rPr>
              <w:t>stateBeforeAttributeValueChange</w:t>
            </w:r>
            <w:proofErr w:type="spellEnd"/>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8323126"/>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proofErr w:type="spellStart"/>
            <w:r w:rsidRPr="001D11CC">
              <w:rPr>
                <w:rFonts w:cs="Arial"/>
                <w:szCs w:val="18"/>
              </w:rPr>
              <w:t>stateAfterAttributeValueChange</w:t>
            </w:r>
            <w:proofErr w:type="spellEnd"/>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8323127"/>
      <w:r>
        <w:t>11.1</w:t>
      </w:r>
      <w:r w:rsidRPr="005662DD">
        <w:t>.</w:t>
      </w:r>
      <w:r w:rsidRPr="005662DD">
        <w:rPr>
          <w:rFonts w:hint="eastAsia"/>
        </w:rPr>
        <w:t>1</w:t>
      </w:r>
      <w:r w:rsidRPr="005662DD">
        <w:t>.</w:t>
      </w:r>
      <w:r>
        <w:t>10</w:t>
      </w:r>
      <w:r w:rsidRPr="005662DD">
        <w:tab/>
        <w:t xml:space="preserve">Notification </w:t>
      </w:r>
      <w:proofErr w:type="spellStart"/>
      <w:r w:rsidRPr="001D11CC">
        <w:rPr>
          <w:rFonts w:cs="Arial"/>
        </w:rPr>
        <w:t>notifyEvent</w:t>
      </w:r>
      <w:bookmarkEnd w:id="454"/>
      <w:bookmarkEnd w:id="455"/>
      <w:bookmarkEnd w:id="456"/>
      <w:bookmarkEnd w:id="457"/>
      <w:bookmarkEnd w:id="458"/>
      <w:bookmarkEnd w:id="459"/>
      <w:bookmarkEnd w:id="460"/>
      <w:proofErr w:type="spellEnd"/>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8323128"/>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proofErr w:type="spellStart"/>
      <w:r w:rsidR="001F2D44">
        <w:t>MnS</w:t>
      </w:r>
      <w:proofErr w:type="spellEnd"/>
      <w:r w:rsidR="001F2D44">
        <w:t xml:space="preserve">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8323129"/>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proofErr w:type="spellStart"/>
            <w:r w:rsidRPr="001D11CC">
              <w:rPr>
                <w:rFonts w:cs="Arial"/>
                <w:szCs w:val="18"/>
              </w:rPr>
              <w:t>objectClass</w:t>
            </w:r>
            <w:proofErr w:type="spellEnd"/>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1BAC96F9" w:rsidR="00CD2024" w:rsidRPr="009B1F2D" w:rsidRDefault="0070161B" w:rsidP="00861F6E">
            <w:pPr>
              <w:pStyle w:val="TAL"/>
              <w:rPr>
                <w:szCs w:val="18"/>
              </w:rPr>
            </w:pPr>
            <w:proofErr w:type="spellStart"/>
            <w:r w:rsidRPr="0070161B">
              <w:rPr>
                <w:szCs w:val="18"/>
              </w:rPr>
              <w:t>ManagedEntity.objectClass</w:t>
            </w:r>
            <w:proofErr w:type="spellEnd"/>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proofErr w:type="spellStart"/>
            <w:r w:rsidRPr="001D11CC">
              <w:rPr>
                <w:rFonts w:cs="Arial"/>
                <w:szCs w:val="18"/>
              </w:rPr>
              <w:t>objectInstance</w:t>
            </w:r>
            <w:proofErr w:type="spellEnd"/>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72884C8" w:rsidR="00CD2024" w:rsidRPr="009B1F2D" w:rsidRDefault="0070161B" w:rsidP="00861F6E">
            <w:pPr>
              <w:pStyle w:val="TAL"/>
              <w:rPr>
                <w:szCs w:val="18"/>
              </w:rPr>
            </w:pPr>
            <w:proofErr w:type="spellStart"/>
            <w:r w:rsidRPr="0070161B">
              <w:rPr>
                <w:szCs w:val="18"/>
              </w:rPr>
              <w:t>ManagedEntity.objectInstance</w:t>
            </w:r>
            <w:proofErr w:type="spellEnd"/>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proofErr w:type="spellStart"/>
            <w:r w:rsidRPr="001D11CC">
              <w:rPr>
                <w:rFonts w:cs="Arial"/>
                <w:szCs w:val="18"/>
              </w:rPr>
              <w:t>notificationId</w:t>
            </w:r>
            <w:proofErr w:type="spellEnd"/>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proofErr w:type="spellStart"/>
            <w:r w:rsidRPr="001D11CC">
              <w:rPr>
                <w:rFonts w:cs="Arial"/>
                <w:szCs w:val="18"/>
              </w:rPr>
              <w:t>eventTime</w:t>
            </w:r>
            <w:proofErr w:type="spellEnd"/>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1754BC60" w:rsidR="00CD2024" w:rsidRPr="00846C5C" w:rsidRDefault="00CD2024" w:rsidP="00861F6E">
            <w:pPr>
              <w:pStyle w:val="TAL"/>
              <w:rPr>
                <w:szCs w:val="18"/>
              </w:rPr>
            </w:pPr>
            <w:r w:rsidRPr="009B1F2D">
              <w:rPr>
                <w:szCs w:val="18"/>
              </w:rPr>
              <w:t xml:space="preserve">The semantics of Generalised Time specified by </w:t>
            </w:r>
            <w:r w:rsidR="00131701" w:rsidRPr="00BA0654">
              <w:rPr>
                <w:szCs w:val="18"/>
              </w:rPr>
              <w:t>RFC 3339 [</w:t>
            </w:r>
            <w:r w:rsidR="00131701">
              <w:rPr>
                <w:szCs w:val="18"/>
              </w:rPr>
              <w:t>5</w:t>
            </w:r>
            <w:r w:rsidR="00B5445D">
              <w:rPr>
                <w:szCs w:val="18"/>
              </w:rPr>
              <w:t>2</w:t>
            </w:r>
            <w:r w:rsidR="0013170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proofErr w:type="spellStart"/>
            <w:r w:rsidRPr="001D11CC">
              <w:rPr>
                <w:rFonts w:cs="Arial"/>
                <w:szCs w:val="18"/>
              </w:rPr>
              <w:t>systemDN</w:t>
            </w:r>
            <w:proofErr w:type="spellEnd"/>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proofErr w:type="spellStart"/>
            <w:r w:rsidRPr="001D11CC">
              <w:rPr>
                <w:rFonts w:cs="Arial"/>
                <w:szCs w:val="18"/>
              </w:rPr>
              <w:t>notificationType</w:t>
            </w:r>
            <w:proofErr w:type="spellEnd"/>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proofErr w:type="spellStart"/>
            <w:r w:rsidRPr="005563DD">
              <w:rPr>
                <w:rFonts w:ascii="Courier New" w:hAnsi="Courier New" w:cs="Courier New"/>
                <w:szCs w:val="18"/>
              </w:rPr>
              <w:t>notifyEvent</w:t>
            </w:r>
            <w:proofErr w:type="spellEnd"/>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proofErr w:type="spellStart"/>
            <w:r w:rsidRPr="001D11CC">
              <w:rPr>
                <w:rFonts w:cs="Arial"/>
                <w:szCs w:val="18"/>
              </w:rPr>
              <w:t>specificProblem</w:t>
            </w:r>
            <w:proofErr w:type="spellEnd"/>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proofErr w:type="spellStart"/>
            <w:r w:rsidRPr="001D11CC">
              <w:rPr>
                <w:rFonts w:cs="Arial"/>
                <w:szCs w:val="18"/>
              </w:rPr>
              <w:t>additionalText</w:t>
            </w:r>
            <w:proofErr w:type="spellEnd"/>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proofErr w:type="spellStart"/>
            <w:r w:rsidRPr="001D11CC">
              <w:rPr>
                <w:rFonts w:cs="Arial"/>
                <w:szCs w:val="18"/>
              </w:rPr>
              <w:t>additionalInformation</w:t>
            </w:r>
            <w:proofErr w:type="spellEnd"/>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proofErr w:type="spellStart"/>
            <w:r w:rsidRPr="001D11CC">
              <w:t>notificationId</w:t>
            </w:r>
            <w:proofErr w:type="spellEnd"/>
            <w:r w:rsidRPr="004544E4">
              <w:t xml:space="preserve"> and the </w:t>
            </w:r>
            <w:proofErr w:type="spellStart"/>
            <w:r w:rsidRPr="001D11CC">
              <w:t>objectInstance</w:t>
            </w:r>
            <w:proofErr w:type="spellEnd"/>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proofErr w:type="spellStart"/>
            <w:r w:rsidR="00CD2024" w:rsidRPr="001D11CC">
              <w:t>objectInstance</w:t>
            </w:r>
            <w:proofErr w:type="spellEnd"/>
            <w:r w:rsidR="00CD2024" w:rsidRPr="004544E4">
              <w:t xml:space="preserve"> are reported to at most by one producer, consumer can use the </w:t>
            </w:r>
            <w:proofErr w:type="spellStart"/>
            <w:r w:rsidR="00CD2024" w:rsidRPr="001D11CC">
              <w:t>notificationId</w:t>
            </w:r>
            <w:proofErr w:type="spellEnd"/>
            <w:r w:rsidR="00CD2024" w:rsidRPr="004544E4">
              <w:t xml:space="preserve"> and </w:t>
            </w:r>
            <w:proofErr w:type="spellStart"/>
            <w:r w:rsidR="00CD2024" w:rsidRPr="001D11CC">
              <w:t>objectInstance</w:t>
            </w:r>
            <w:proofErr w:type="spellEnd"/>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proofErr w:type="spellStart"/>
            <w:r w:rsidR="00CD2024" w:rsidRPr="001D11CC">
              <w:t>objectInstance</w:t>
            </w:r>
            <w:proofErr w:type="spellEnd"/>
            <w:r w:rsidR="00CD2024" w:rsidRPr="001D11CC">
              <w:t xml:space="preserve">(s) </w:t>
            </w:r>
            <w:r w:rsidR="00CD2024" w:rsidRPr="004544E4">
              <w:t xml:space="preserve">are reported </w:t>
            </w:r>
            <w:proofErr w:type="spellStart"/>
            <w:r w:rsidR="00CD2024" w:rsidRPr="004544E4">
              <w:t>byo</w:t>
            </w:r>
            <w:proofErr w:type="spellEnd"/>
            <w:r w:rsidR="00CD2024" w:rsidRPr="004544E4">
              <w:t xml:space="preserve"> two or more producers, consumer can use the </w:t>
            </w:r>
            <w:proofErr w:type="spellStart"/>
            <w:r w:rsidR="00CD2024" w:rsidRPr="001D11CC">
              <w:t>notificationId</w:t>
            </w:r>
            <w:proofErr w:type="spellEnd"/>
            <w:r w:rsidR="00CD2024" w:rsidRPr="004544E4">
              <w:t xml:space="preserve"> together with </w:t>
            </w:r>
            <w:proofErr w:type="spellStart"/>
            <w:r w:rsidR="00CD2024" w:rsidRPr="001D11CC">
              <w:t>objectInstance</w:t>
            </w:r>
            <w:proofErr w:type="spellEnd"/>
            <w:r w:rsidR="00CD2024" w:rsidRPr="004544E4">
              <w:t xml:space="preserve"> and the identity of producer (</w:t>
            </w:r>
            <w:proofErr w:type="spellStart"/>
            <w:r w:rsidR="00CD2024" w:rsidRPr="001D11CC">
              <w:t>systemDN</w:t>
            </w:r>
            <w:proofErr w:type="spellEnd"/>
            <w:r w:rsidR="00CD2024" w:rsidRPr="004544E4">
              <w:t xml:space="preserve">), to uniquely identify all received notifications. If the information </w:t>
            </w:r>
            <w:proofErr w:type="spellStart"/>
            <w:r w:rsidR="00CD2024" w:rsidRPr="001D11CC">
              <w:t>systemDN</w:t>
            </w:r>
            <w:proofErr w:type="spellEnd"/>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proofErr w:type="spellStart"/>
            <w:r w:rsidR="00CD2024" w:rsidRPr="001D11CC">
              <w:t>notificationId</w:t>
            </w:r>
            <w:proofErr w:type="spellEnd"/>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8323130"/>
      <w:r>
        <w:t>11.1.</w:t>
      </w:r>
      <w:r>
        <w:rPr>
          <w:rFonts w:hint="eastAsia"/>
          <w:lang w:eastAsia="zh-CN"/>
        </w:rPr>
        <w:t>1</w:t>
      </w:r>
      <w:r>
        <w:rPr>
          <w:lang w:eastAsia="zh-CN"/>
        </w:rPr>
        <w:t>.</w:t>
      </w:r>
      <w:r>
        <w:t>11</w:t>
      </w:r>
      <w:r>
        <w:tab/>
        <w:t xml:space="preserve">Notification </w:t>
      </w:r>
      <w:proofErr w:type="spellStart"/>
      <w:r w:rsidRPr="001D11CC">
        <w:rPr>
          <w:rFonts w:cs="Arial"/>
        </w:rPr>
        <w:t>notifyMOIChanges</w:t>
      </w:r>
      <w:bookmarkEnd w:id="475"/>
      <w:bookmarkEnd w:id="476"/>
      <w:bookmarkEnd w:id="477"/>
      <w:bookmarkEnd w:id="478"/>
      <w:bookmarkEnd w:id="479"/>
      <w:proofErr w:type="spellEnd"/>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8323131"/>
      <w:r>
        <w:t>11.1.1.11.1</w:t>
      </w:r>
      <w:r>
        <w:tab/>
        <w:t>Definition</w:t>
      </w:r>
      <w:bookmarkEnd w:id="480"/>
      <w:bookmarkEnd w:id="481"/>
      <w:bookmarkEnd w:id="482"/>
      <w:bookmarkEnd w:id="483"/>
      <w:bookmarkEnd w:id="484"/>
    </w:p>
    <w:p w14:paraId="4F20093F" w14:textId="77777777" w:rsidR="008471AA" w:rsidRDefault="008471AA" w:rsidP="008471AA">
      <w:r>
        <w:t xml:space="preserve">This notification reports NRM updates to subscribed </w:t>
      </w:r>
      <w:proofErr w:type="spellStart"/>
      <w:r>
        <w:t>MnS</w:t>
      </w:r>
      <w:proofErr w:type="spellEnd"/>
      <w:r>
        <w:t xml:space="preserve">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w:t>
      </w:r>
      <w:proofErr w:type="spellStart"/>
      <w:r>
        <w:t>MnS</w:t>
      </w:r>
      <w:proofErr w:type="spellEnd"/>
      <w:r>
        <w:t xml:space="preserve"> producer decides whether to send notifications of type </w:t>
      </w:r>
      <w:proofErr w:type="spellStart"/>
      <w:r w:rsidRPr="00027185">
        <w:rPr>
          <w:rFonts w:ascii="Courier New" w:hAnsi="Courier New" w:cs="Courier New"/>
          <w:sz w:val="18"/>
          <w:szCs w:val="18"/>
        </w:rPr>
        <w:t>notifyMOICreation</w:t>
      </w:r>
      <w:proofErr w:type="spellEnd"/>
      <w:r>
        <w:t xml:space="preserve">, </w:t>
      </w:r>
      <w:proofErr w:type="spellStart"/>
      <w:r w:rsidRPr="00027185">
        <w:rPr>
          <w:rFonts w:ascii="Courier New" w:hAnsi="Courier New" w:cs="Courier New"/>
          <w:sz w:val="18"/>
          <w:szCs w:val="18"/>
        </w:rPr>
        <w:t>notifyMOIDeletion</w:t>
      </w:r>
      <w:proofErr w:type="spellEnd"/>
      <w:r>
        <w:t xml:space="preserve"> or </w:t>
      </w:r>
      <w:proofErr w:type="spellStart"/>
      <w:r w:rsidRPr="00027185">
        <w:rPr>
          <w:rFonts w:ascii="Courier New" w:hAnsi="Courier New" w:cs="Courier New"/>
          <w:sz w:val="18"/>
          <w:szCs w:val="18"/>
        </w:rPr>
        <w:t>notifyMOIAttributesValueChange</w:t>
      </w:r>
      <w:proofErr w:type="spellEnd"/>
      <w:r>
        <w:t xml:space="preserve">, or a single </w:t>
      </w:r>
      <w:proofErr w:type="spellStart"/>
      <w:r w:rsidRPr="00027185">
        <w:rPr>
          <w:rFonts w:ascii="Courier New" w:hAnsi="Courier New" w:cs="Courier New"/>
          <w:sz w:val="18"/>
          <w:szCs w:val="18"/>
        </w:rPr>
        <w:t>notifyMOIChanges</w:t>
      </w:r>
      <w:proofErr w:type="spellEnd"/>
      <w:r>
        <w:t xml:space="preserve"> reporting all changes in a single notification. The </w:t>
      </w:r>
      <w:proofErr w:type="spellStart"/>
      <w:r>
        <w:t>MnS</w:t>
      </w:r>
      <w:proofErr w:type="spellEnd"/>
      <w:r>
        <w:t xml:space="preserve"> producer should take subscription information into account when deciding the notification types to be sent, and not try to send notifications that the </w:t>
      </w:r>
      <w:proofErr w:type="spellStart"/>
      <w:r>
        <w:t>MnS</w:t>
      </w:r>
      <w:proofErr w:type="spellEnd"/>
      <w:r>
        <w:t xml:space="preserve"> consumer did not subscribe to.</w:t>
      </w:r>
    </w:p>
    <w:p w14:paraId="7DE3AE13" w14:textId="77777777" w:rsidR="008471AA" w:rsidRDefault="006507C5" w:rsidP="008471AA">
      <w:r>
        <w:t xml:space="preserve">The notification header includes a </w:t>
      </w:r>
      <w:proofErr w:type="spellStart"/>
      <w:r w:rsidRPr="00027185">
        <w:rPr>
          <w:rFonts w:ascii="Courier New" w:hAnsi="Courier New" w:cs="Courier New"/>
          <w:sz w:val="18"/>
          <w:szCs w:val="18"/>
        </w:rPr>
        <w:t>notificationId</w:t>
      </w:r>
      <w:proofErr w:type="spellEnd"/>
      <w:r>
        <w:t xml:space="preserve">. This identifier shall not be used in the parameter </w:t>
      </w:r>
      <w:proofErr w:type="spellStart"/>
      <w:r w:rsidRPr="00027185">
        <w:rPr>
          <w:rFonts w:ascii="Courier New" w:hAnsi="Courier New" w:cs="Courier New"/>
          <w:sz w:val="18"/>
          <w:szCs w:val="18"/>
        </w:rPr>
        <w:t>correlatedNotifications</w:t>
      </w:r>
      <w:proofErr w:type="spellEnd"/>
      <w:r>
        <w:t xml:space="preserve"> potentially carried in other notifications. The </w:t>
      </w:r>
      <w:proofErr w:type="spellStart"/>
      <w:r w:rsidRPr="005D5898">
        <w:rPr>
          <w:rFonts w:ascii="Courier New" w:hAnsi="Courier New" w:cs="Courier New"/>
          <w:sz w:val="18"/>
          <w:szCs w:val="18"/>
        </w:rPr>
        <w:t>notificationId</w:t>
      </w:r>
      <w:proofErr w:type="spellEnd"/>
      <w:r>
        <w:t xml:space="preserve"> in </w:t>
      </w:r>
      <w:proofErr w:type="spellStart"/>
      <w:r w:rsidRPr="00027185">
        <w:rPr>
          <w:rFonts w:ascii="Courier New" w:hAnsi="Courier New" w:cs="Courier New"/>
          <w:sz w:val="18"/>
          <w:szCs w:val="18"/>
        </w:rPr>
        <w:t>mOIChanges</w:t>
      </w:r>
      <w:proofErr w:type="spellEnd"/>
      <w:r>
        <w:t xml:space="preserve"> shall be used instead. This is because the latter notification id is associated to a single MOI only, whereas the former notification id can be associated to changes of multiple MOIs. The </w:t>
      </w:r>
      <w:proofErr w:type="spellStart"/>
      <w:r w:rsidRPr="00D27D39">
        <w:rPr>
          <w:rFonts w:ascii="Courier New" w:hAnsi="Courier New" w:cs="Courier New"/>
          <w:sz w:val="18"/>
          <w:szCs w:val="18"/>
        </w:rPr>
        <w:t>correlatedNotifications</w:t>
      </w:r>
      <w:proofErr w:type="spellEnd"/>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12FD7C3B" w14:textId="77777777" w:rsidR="00C24717" w:rsidRDefault="00C24717" w:rsidP="0097695F">
      <w:pPr>
        <w:pStyle w:val="B10"/>
      </w:pPr>
      <w:r w:rsidRPr="00C24717">
        <w:t>data type: Constraint on an attribute value</w:t>
      </w:r>
      <w:r>
        <w:t>.</w:t>
      </w:r>
    </w:p>
    <w:p w14:paraId="0BFA4848" w14:textId="03BD80C1" w:rsidR="008471AA" w:rsidRDefault="008471AA" w:rsidP="0097695F">
      <w:pPr>
        <w:pStyle w:val="B10"/>
      </w:pPr>
      <w:r>
        <w:t xml:space="preserve">simple type: </w:t>
      </w:r>
      <w:r w:rsidR="00C24717">
        <w:t>Data type constraining an attribute value to a scalar.</w:t>
      </w:r>
    </w:p>
    <w:p w14:paraId="1BB3B0F3" w14:textId="180119BF" w:rsidR="008471AA" w:rsidRDefault="008471AA" w:rsidP="0097695F">
      <w:pPr>
        <w:pStyle w:val="B10"/>
      </w:pPr>
      <w:r>
        <w:t xml:space="preserve">complex type: </w:t>
      </w:r>
      <w:r w:rsidR="00C24717">
        <w:t>Data type of a structured and/or multi-valued attribute.</w:t>
      </w:r>
    </w:p>
    <w:p w14:paraId="579815FE" w14:textId="7D457F9C" w:rsidR="008471AA" w:rsidRDefault="008471AA" w:rsidP="0097695F">
      <w:pPr>
        <w:pStyle w:val="B10"/>
      </w:pPr>
      <w:r>
        <w:t xml:space="preserve">attribute: </w:t>
      </w:r>
      <w:r w:rsidR="00C24717" w:rsidRPr="00C24717">
        <w:t>I</w:t>
      </w:r>
      <w:r>
        <w:t xml:space="preserve">nformation element </w:t>
      </w:r>
      <w:r w:rsidR="00C24717" w:rsidRPr="00C24717">
        <w:t xml:space="preserve">of an object </w:t>
      </w:r>
      <w:r>
        <w:t>composed of an attribute name and an attribute value.</w:t>
      </w:r>
    </w:p>
    <w:p w14:paraId="0090A890" w14:textId="6E3D91F5" w:rsidR="008471AA" w:rsidRDefault="008471AA" w:rsidP="0097695F">
      <w:pPr>
        <w:pStyle w:val="B10"/>
      </w:pPr>
      <w:r>
        <w:t xml:space="preserve">attribute name: </w:t>
      </w:r>
      <w:r w:rsidR="00C24717" w:rsidRPr="00C24717">
        <w:t>N</w:t>
      </w:r>
      <w:r>
        <w:t>ame of an attribute.</w:t>
      </w:r>
    </w:p>
    <w:p w14:paraId="489F5662" w14:textId="4B1561CF" w:rsidR="008471AA" w:rsidRDefault="008471AA" w:rsidP="0097695F">
      <w:pPr>
        <w:pStyle w:val="B10"/>
      </w:pPr>
      <w:r>
        <w:t xml:space="preserve">attribute value: </w:t>
      </w:r>
      <w:r w:rsidR="00C24717" w:rsidRPr="00C24717">
        <w:t>V</w:t>
      </w:r>
      <w:r>
        <w:t>alue of an attribute. The value is defined by a simple type or a complex type.</w:t>
      </w:r>
    </w:p>
    <w:p w14:paraId="23C1BEAD" w14:textId="1C4CFC0A" w:rsidR="008471AA" w:rsidRDefault="008471AA" w:rsidP="0097695F">
      <w:pPr>
        <w:pStyle w:val="B10"/>
      </w:pPr>
      <w:r>
        <w:t xml:space="preserve">attribute field: </w:t>
      </w:r>
      <w:r w:rsidR="00C24717" w:rsidRPr="00C24717">
        <w:t>A</w:t>
      </w:r>
      <w:r>
        <w:t>ttribute contained in an attribute. Attribute fields can contain attribute fields.</w:t>
      </w:r>
    </w:p>
    <w:p w14:paraId="5ABCC651" w14:textId="506DD55D" w:rsidR="008471AA" w:rsidRDefault="008471AA" w:rsidP="0097695F">
      <w:pPr>
        <w:pStyle w:val="B10"/>
      </w:pPr>
      <w:r>
        <w:t xml:space="preserve">attribute field name: </w:t>
      </w:r>
      <w:r w:rsidR="00C24717" w:rsidRPr="00C24717">
        <w:t>N</w:t>
      </w:r>
      <w:r>
        <w:t>ame of an attribute field.</w:t>
      </w:r>
    </w:p>
    <w:p w14:paraId="1710F89B" w14:textId="209F2070" w:rsidR="008471AA" w:rsidRDefault="008471AA" w:rsidP="0097695F">
      <w:pPr>
        <w:pStyle w:val="B10"/>
      </w:pPr>
      <w:r>
        <w:t xml:space="preserve">attribute field value: </w:t>
      </w:r>
      <w:r w:rsidR="00C24717" w:rsidRPr="00C24717">
        <w:t>V</w:t>
      </w:r>
      <w:r>
        <w:t>alue of an attribute field. The value is defined by a simple type or a complex type.</w:t>
      </w:r>
    </w:p>
    <w:p w14:paraId="011E0A5C" w14:textId="13AC1F63" w:rsidR="008471AA" w:rsidRDefault="008471AA" w:rsidP="0097695F">
      <w:pPr>
        <w:pStyle w:val="B10"/>
      </w:pPr>
      <w:r>
        <w:t>simple attribute: Attribute whose value is a simple type.</w:t>
      </w:r>
    </w:p>
    <w:p w14:paraId="788019CD" w14:textId="4D3CE35E" w:rsidR="008471AA" w:rsidRDefault="008471AA" w:rsidP="0097695F">
      <w:pPr>
        <w:pStyle w:val="B10"/>
      </w:pPr>
      <w:r>
        <w:t>complex attribute: Attribute whose value is a complex type.</w:t>
      </w:r>
    </w:p>
    <w:p w14:paraId="656AB805" w14:textId="6AFA1123" w:rsidR="008471AA" w:rsidRDefault="008471AA" w:rsidP="0097695F">
      <w:pPr>
        <w:pStyle w:val="B10"/>
      </w:pPr>
      <w:r>
        <w:t xml:space="preserve">structured attribute: </w:t>
      </w:r>
      <w:r w:rsidR="00C24717" w:rsidRPr="00C24717">
        <w:t>Attribute whose value contains one or more attribute fields. A structured attribute is a kind of a complex attribute.</w:t>
      </w:r>
    </w:p>
    <w:p w14:paraId="4A22886F" w14:textId="5AEE5279" w:rsidR="008471AA" w:rsidRDefault="008471AA" w:rsidP="0097695F">
      <w:pPr>
        <w:pStyle w:val="B10"/>
      </w:pPr>
      <w:r>
        <w:t>multi-value</w:t>
      </w:r>
      <w:r w:rsidR="00C24717" w:rsidRPr="00C24717">
        <w:t>d</w:t>
      </w:r>
      <w:r>
        <w:t xml:space="preserve"> attribute: </w:t>
      </w:r>
      <w:r w:rsidR="00C24717" w:rsidRPr="00C24717">
        <w:t>Attribute with multiplicity &gt; 1. A multi-valued attribute is a kind of a complex attribute.</w:t>
      </w:r>
    </w:p>
    <w:p w14:paraId="29D8E464" w14:textId="03DEE44C" w:rsidR="008471AA" w:rsidRDefault="008471AA" w:rsidP="0097695F">
      <w:pPr>
        <w:pStyle w:val="B10"/>
      </w:pPr>
      <w:r>
        <w:t xml:space="preserve">attribute element: </w:t>
      </w:r>
      <w:r w:rsidR="00C24717" w:rsidRPr="00C24717">
        <w:t>A</w:t>
      </w:r>
      <w:r>
        <w:t xml:space="preserve"> </w:t>
      </w:r>
      <w:r w:rsidR="00C24717" w:rsidRPr="00C24717">
        <w:t xml:space="preserve">single </w:t>
      </w:r>
      <w:r>
        <w:t>value of a multi-value</w:t>
      </w:r>
      <w:r w:rsidR="00C24717" w:rsidRPr="00C24717">
        <w:t>d</w:t>
      </w:r>
      <w:r>
        <w:t xml:space="preserve"> attribute.</w:t>
      </w:r>
    </w:p>
    <w:p w14:paraId="0010D210" w14:textId="18E8E026" w:rsidR="006507C5" w:rsidRPr="00FA2D0D" w:rsidRDefault="008471AA" w:rsidP="0097695F">
      <w:pPr>
        <w:pStyle w:val="B10"/>
      </w:pPr>
      <w:r>
        <w:t xml:space="preserve">attribute field element: </w:t>
      </w:r>
      <w:r w:rsidR="00C24717" w:rsidRPr="00C24717">
        <w:t>A</w:t>
      </w:r>
      <w:r>
        <w:t xml:space="preserve"> </w:t>
      </w:r>
      <w:r w:rsidR="00C24717" w:rsidRPr="00C24717">
        <w:t xml:space="preserve">single </w:t>
      </w:r>
      <w:r>
        <w:t>value of a multi-value</w:t>
      </w:r>
      <w:r w:rsidR="00C24717" w:rsidRPr="00C24717">
        <w:t>d</w:t>
      </w:r>
      <w:r>
        <w:t xml:space="preserve"> attribute field.</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8323132"/>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proofErr w:type="spellStart"/>
            <w:r w:rsidRPr="001D11CC">
              <w:rPr>
                <w:rFonts w:cs="Arial"/>
                <w:szCs w:val="18"/>
              </w:rPr>
              <w:t>objectClass</w:t>
            </w:r>
            <w:proofErr w:type="spellEnd"/>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 xml:space="preserve">Identifies the </w:t>
            </w:r>
            <w:proofErr w:type="spellStart"/>
            <w:r w:rsidRPr="00A26BD1">
              <w:rPr>
                <w:szCs w:val="18"/>
              </w:rPr>
              <w:t>classe</w:t>
            </w:r>
            <w:proofErr w:type="spellEnd"/>
            <w:r w:rsidRPr="00A26BD1">
              <w:rPr>
                <w:szCs w:val="18"/>
              </w:rPr>
              <w:t xml:space="preserve"> name of a common ancestor object of the objects for which changes are reported. A </w:t>
            </w:r>
            <w:proofErr w:type="spellStart"/>
            <w:r w:rsidRPr="00A26BD1">
              <w:rPr>
                <w:szCs w:val="18"/>
              </w:rPr>
              <w:t>MnS</w:t>
            </w:r>
            <w:proofErr w:type="spellEnd"/>
            <w:r w:rsidRPr="00A26BD1">
              <w:rPr>
                <w:szCs w:val="18"/>
              </w:rPr>
              <w:t xml:space="preserve">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proofErr w:type="spellStart"/>
            <w:r w:rsidRPr="001D11CC">
              <w:rPr>
                <w:rFonts w:cs="Arial"/>
                <w:szCs w:val="18"/>
              </w:rPr>
              <w:t>objectInstance</w:t>
            </w:r>
            <w:proofErr w:type="spellEnd"/>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 xml:space="preserve">Identifies the instance of a common ancestor object of the objects for which changes are reported. A </w:t>
            </w:r>
            <w:proofErr w:type="spellStart"/>
            <w:r w:rsidRPr="00A26BD1">
              <w:rPr>
                <w:szCs w:val="18"/>
              </w:rPr>
              <w:t>MnS</w:t>
            </w:r>
            <w:proofErr w:type="spellEnd"/>
            <w:r w:rsidRPr="00A26BD1">
              <w:rPr>
                <w:szCs w:val="18"/>
              </w:rPr>
              <w:t xml:space="preserve">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proofErr w:type="spellStart"/>
            <w:r w:rsidRPr="001D11CC">
              <w:rPr>
                <w:rFonts w:cs="Arial"/>
                <w:szCs w:val="18"/>
              </w:rPr>
              <w:t>notificationId</w:t>
            </w:r>
            <w:proofErr w:type="spellEnd"/>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proofErr w:type="spellStart"/>
            <w:r w:rsidRPr="001D11CC">
              <w:rPr>
                <w:rFonts w:cs="Arial"/>
                <w:szCs w:val="18"/>
              </w:rPr>
              <w:t>notificationType</w:t>
            </w:r>
            <w:proofErr w:type="spellEnd"/>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proofErr w:type="spellStart"/>
            <w:r w:rsidRPr="009B1F2D">
              <w:rPr>
                <w:szCs w:val="18"/>
              </w:rPr>
              <w:t>const</w:t>
            </w:r>
            <w:proofErr w:type="spellEnd"/>
            <w:r w:rsidRPr="009B1F2D">
              <w:rPr>
                <w:szCs w:val="18"/>
              </w:rPr>
              <w:t xml:space="preserve"> string “</w:t>
            </w:r>
            <w:proofErr w:type="spellStart"/>
            <w:r w:rsidRPr="009B1F2D">
              <w:rPr>
                <w:szCs w:val="18"/>
              </w:rPr>
              <w:t>notifyMOIChanges</w:t>
            </w:r>
            <w:proofErr w:type="spellEnd"/>
            <w:r w:rsidRPr="009B1F2D">
              <w:rPr>
                <w:szCs w:val="18"/>
              </w:rPr>
              <w:t>”</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proofErr w:type="spellStart"/>
            <w:r w:rsidRPr="001D11CC">
              <w:rPr>
                <w:rFonts w:cs="Arial"/>
                <w:szCs w:val="18"/>
              </w:rPr>
              <w:t>eventTime</w:t>
            </w:r>
            <w:proofErr w:type="spellEnd"/>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proofErr w:type="spellStart"/>
            <w:r w:rsidRPr="001D11CC">
              <w:rPr>
                <w:rFonts w:cs="Arial"/>
                <w:szCs w:val="18"/>
              </w:rPr>
              <w:t>systemDN</w:t>
            </w:r>
            <w:proofErr w:type="spellEnd"/>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proofErr w:type="spellStart"/>
            <w:r w:rsidRPr="001D11CC">
              <w:rPr>
                <w:rFonts w:cs="Arial"/>
                <w:szCs w:val="18"/>
              </w:rPr>
              <w:t>m</w:t>
            </w:r>
            <w:r w:rsidR="00A26BD1" w:rsidRPr="00A26BD1">
              <w:rPr>
                <w:rFonts w:cs="Arial"/>
                <w:szCs w:val="18"/>
              </w:rPr>
              <w:t>oi</w:t>
            </w:r>
            <w:r w:rsidRPr="001D11CC">
              <w:rPr>
                <w:rFonts w:cs="Arial"/>
                <w:szCs w:val="18"/>
              </w:rPr>
              <w:t>Changes</w:t>
            </w:r>
            <w:proofErr w:type="spellEnd"/>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w:t>
            </w:r>
            <w:proofErr w:type="spellStart"/>
            <w:r w:rsidRPr="009B1F2D">
              <w:rPr>
                <w:szCs w:val="18"/>
              </w:rPr>
              <w:t>notificationId</w:t>
            </w:r>
            <w:proofErr w:type="spellEnd"/>
            <w:r w:rsidRPr="009B1F2D">
              <w:rPr>
                <w:szCs w:val="18"/>
              </w:rPr>
              <w:t xml:space="preserve"> (M),</w:t>
            </w:r>
          </w:p>
          <w:p w14:paraId="0E53B07B" w14:textId="77777777" w:rsidR="006507C5" w:rsidRPr="00A32054" w:rsidRDefault="006507C5" w:rsidP="008D20FE">
            <w:pPr>
              <w:pStyle w:val="TAL"/>
              <w:rPr>
                <w:szCs w:val="18"/>
              </w:rPr>
            </w:pPr>
            <w:r w:rsidRPr="00BB224E">
              <w:rPr>
                <w:szCs w:val="18"/>
              </w:rPr>
              <w:t xml:space="preserve">  </w:t>
            </w:r>
            <w:proofErr w:type="spellStart"/>
            <w:r w:rsidRPr="00BB224E">
              <w:rPr>
                <w:szCs w:val="18"/>
              </w:rPr>
              <w:t>correlatedNotifications</w:t>
            </w:r>
            <w:proofErr w:type="spellEnd"/>
            <w:r w:rsidRPr="00BB224E">
              <w:rPr>
                <w:szCs w:val="18"/>
              </w:rPr>
              <w:t xml:space="preserve"> (O),</w:t>
            </w:r>
          </w:p>
          <w:p w14:paraId="3BA6172E" w14:textId="77777777" w:rsidR="006507C5" w:rsidRPr="004544E4" w:rsidRDefault="006507C5" w:rsidP="008D20FE">
            <w:pPr>
              <w:pStyle w:val="TAL"/>
              <w:rPr>
                <w:szCs w:val="18"/>
              </w:rPr>
            </w:pPr>
            <w:r w:rsidRPr="004544E4">
              <w:rPr>
                <w:szCs w:val="18"/>
              </w:rPr>
              <w:t xml:space="preserve">  </w:t>
            </w:r>
            <w:proofErr w:type="spellStart"/>
            <w:r w:rsidRPr="004544E4">
              <w:rPr>
                <w:szCs w:val="18"/>
              </w:rPr>
              <w:t>additionalText</w:t>
            </w:r>
            <w:proofErr w:type="spellEnd"/>
            <w:r w:rsidRPr="004544E4">
              <w:rPr>
                <w:szCs w:val="18"/>
              </w:rPr>
              <w:t xml:space="preserve"> (O),</w:t>
            </w:r>
          </w:p>
          <w:p w14:paraId="6DD417E6" w14:textId="77777777" w:rsidR="006507C5" w:rsidRPr="007E2C0D" w:rsidRDefault="006507C5" w:rsidP="008D20FE">
            <w:pPr>
              <w:pStyle w:val="TAL"/>
              <w:rPr>
                <w:szCs w:val="18"/>
              </w:rPr>
            </w:pPr>
            <w:r w:rsidRPr="002B66C8">
              <w:rPr>
                <w:szCs w:val="18"/>
              </w:rPr>
              <w:t xml:space="preserve">  </w:t>
            </w:r>
            <w:proofErr w:type="spellStart"/>
            <w:r w:rsidRPr="002B66C8">
              <w:rPr>
                <w:szCs w:val="18"/>
              </w:rPr>
              <w:t>sourceIndicator</w:t>
            </w:r>
            <w:proofErr w:type="spellEnd"/>
            <w:r w:rsidRPr="002B66C8">
              <w:rPr>
                <w:szCs w:val="18"/>
              </w:rPr>
              <w:t xml:space="preserve">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w:t>
            </w:r>
            <w:proofErr w:type="spellStart"/>
            <w:r w:rsidRPr="00A26BD1">
              <w:rPr>
                <w:szCs w:val="18"/>
              </w:rPr>
              <w:t>oldValue</w:t>
            </w:r>
            <w:proofErr w:type="spellEnd"/>
            <w:r w:rsidRPr="00A26BD1">
              <w:rPr>
                <w:szCs w:val="18"/>
              </w:rPr>
              <w:t xml:space="preserv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w:t>
            </w:r>
            <w:proofErr w:type="spellStart"/>
            <w:r w:rsidRPr="00A26BD1">
              <w:rPr>
                <w:rFonts w:cs="Arial"/>
                <w:szCs w:val="18"/>
              </w:rPr>
              <w:t>notificationId</w:t>
            </w:r>
            <w:proofErr w:type="spellEnd"/>
            <w:r w:rsidRPr="00A26BD1">
              <w:rPr>
                <w:rFonts w:cs="Arial"/>
                <w:szCs w:val="18"/>
              </w:rPr>
              <w:t>"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w:t>
            </w:r>
            <w:proofErr w:type="spellStart"/>
            <w:r w:rsidRPr="00A26BD1">
              <w:rPr>
                <w:rFonts w:cs="Arial"/>
                <w:szCs w:val="18"/>
              </w:rPr>
              <w:t>oldValue</w:t>
            </w:r>
            <w:proofErr w:type="spellEnd"/>
            <w:r w:rsidRPr="00A26BD1">
              <w:rPr>
                <w:rFonts w:cs="Arial"/>
                <w:szCs w:val="18"/>
              </w:rPr>
              <w:t>". The parameters "</w:t>
            </w:r>
            <w:proofErr w:type="spellStart"/>
            <w:r w:rsidRPr="00A26BD1">
              <w:rPr>
                <w:rFonts w:cs="Arial"/>
                <w:szCs w:val="18"/>
              </w:rPr>
              <w:t>correlatedNotifications</w:t>
            </w:r>
            <w:proofErr w:type="spellEnd"/>
            <w:r w:rsidRPr="00A26BD1">
              <w:rPr>
                <w:rFonts w:cs="Arial"/>
                <w:szCs w:val="18"/>
              </w:rPr>
              <w:t>", "</w:t>
            </w:r>
            <w:proofErr w:type="spellStart"/>
            <w:r w:rsidRPr="00A26BD1">
              <w:rPr>
                <w:rFonts w:cs="Arial"/>
                <w:szCs w:val="18"/>
              </w:rPr>
              <w:t>additionalText</w:t>
            </w:r>
            <w:proofErr w:type="spellEnd"/>
            <w:r w:rsidRPr="00A26BD1">
              <w:rPr>
                <w:rFonts w:cs="Arial"/>
                <w:szCs w:val="18"/>
              </w:rPr>
              <w:t>" and "</w:t>
            </w:r>
            <w:proofErr w:type="spellStart"/>
            <w:r w:rsidRPr="00A26BD1">
              <w:rPr>
                <w:rFonts w:cs="Arial"/>
                <w:szCs w:val="18"/>
              </w:rPr>
              <w:t>sourceIndicator</w:t>
            </w:r>
            <w:proofErr w:type="spellEnd"/>
            <w:r w:rsidRPr="00A26BD1">
              <w:rPr>
                <w:rFonts w:cs="Arial"/>
                <w:szCs w:val="18"/>
              </w:rPr>
              <w:t xml:space="preserve">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 xml:space="preserve">The parameter "op" specifies the type of operation reporting the NRM update. Valid values are "add", "remove" and "replace". The operation describes what has conceptually happened to the NRM on the </w:t>
            </w:r>
            <w:proofErr w:type="spellStart"/>
            <w:r w:rsidRPr="00A26BD1">
              <w:rPr>
                <w:rFonts w:cs="Arial"/>
                <w:szCs w:val="18"/>
              </w:rPr>
              <w:t>MnS</w:t>
            </w:r>
            <w:proofErr w:type="spellEnd"/>
            <w:r w:rsidRPr="00A26BD1">
              <w:rPr>
                <w:rFonts w:cs="Arial"/>
                <w:szCs w:val="18"/>
              </w:rPr>
              <w:t xml:space="preserve"> producer. The operation applied to the NRM by the </w:t>
            </w:r>
            <w:proofErr w:type="spellStart"/>
            <w:r w:rsidRPr="00A26BD1">
              <w:rPr>
                <w:rFonts w:cs="Arial"/>
                <w:szCs w:val="18"/>
              </w:rPr>
              <w:t>MnS</w:t>
            </w:r>
            <w:proofErr w:type="spellEnd"/>
            <w:r w:rsidRPr="00A26BD1">
              <w:rPr>
                <w:rFonts w:cs="Arial"/>
                <w:szCs w:val="18"/>
              </w:rPr>
              <w:t xml:space="preserve">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w:t>
            </w:r>
            <w:proofErr w:type="spellStart"/>
            <w:r w:rsidRPr="00A26BD1">
              <w:rPr>
                <w:rFonts w:cs="Arial"/>
                <w:szCs w:val="18"/>
              </w:rPr>
              <w:t>objectInstance</w:t>
            </w:r>
            <w:proofErr w:type="spellEnd"/>
            <w:r w:rsidRPr="00A26BD1">
              <w:rPr>
                <w:rFonts w:cs="Arial"/>
                <w:szCs w:val="18"/>
              </w:rPr>
              <w:t>"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w:t>
            </w:r>
            <w:proofErr w:type="spellStart"/>
            <w:r w:rsidRPr="00A26BD1">
              <w:rPr>
                <w:rFonts w:cs="Arial"/>
                <w:szCs w:val="18"/>
              </w:rPr>
              <w:t>oldValue</w:t>
            </w:r>
            <w:proofErr w:type="spellEnd"/>
            <w:r w:rsidRPr="00A26BD1">
              <w:rPr>
                <w:rFonts w:cs="Arial"/>
                <w:szCs w:val="18"/>
              </w:rPr>
              <w:t>"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8323133"/>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6FCA7F1E"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8323134"/>
      <w:r>
        <w:t>11.1</w:t>
      </w:r>
      <w:r w:rsidRPr="00215D3C">
        <w:t>.2.1</w:t>
      </w:r>
      <w:r w:rsidRPr="00215D3C">
        <w:tab/>
      </w:r>
      <w:proofErr w:type="spellStart"/>
      <w:r w:rsidRPr="001D11CC">
        <w:rPr>
          <w:rFonts w:cs="Arial"/>
        </w:rPr>
        <w:t>ManagedEntity</w:t>
      </w:r>
      <w:bookmarkEnd w:id="498"/>
      <w:bookmarkEnd w:id="499"/>
      <w:bookmarkEnd w:id="500"/>
      <w:bookmarkEnd w:id="501"/>
      <w:bookmarkEnd w:id="502"/>
      <w:bookmarkEnd w:id="503"/>
      <w:bookmarkEnd w:id="504"/>
      <w:proofErr w:type="spellEnd"/>
      <w:r w:rsidR="00D91E1D" w:rsidRPr="00D91E1D">
        <w:rPr>
          <w:rFonts w:cs="Arial"/>
        </w:rPr>
        <w:t xml:space="preserve"> </w:t>
      </w:r>
      <w:r w:rsidR="00D91E1D" w:rsidRPr="00D91E1D">
        <w:rPr>
          <w:rFonts w:ascii="Courier New" w:eastAsiaTheme="minorEastAsia" w:hAnsi="Courier New" w:cs="Courier New"/>
        </w:rPr>
        <w:t xml:space="preserve">&lt;&lt; </w:t>
      </w:r>
      <w:proofErr w:type="spellStart"/>
      <w:r w:rsidR="00D91E1D" w:rsidRPr="00D91E1D">
        <w:rPr>
          <w:rFonts w:ascii="Courier New" w:eastAsiaTheme="minorEastAsia" w:hAnsi="Courier New" w:cs="Courier New"/>
        </w:rPr>
        <w:t>ProxyClass</w:t>
      </w:r>
      <w:proofErr w:type="spellEnd"/>
      <w:r w:rsidR="00D91E1D" w:rsidRPr="00D91E1D">
        <w:rPr>
          <w:rFonts w:ascii="Courier New" w:eastAsiaTheme="minorEastAsia" w:hAnsi="Courier New" w:cs="Courier New"/>
        </w:rPr>
        <w:t>&gt;&gt;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8323135"/>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8323136"/>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8323137"/>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8323138"/>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8323139"/>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8323140"/>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8323141"/>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proofErr w:type="spellStart"/>
            <w:r w:rsidRPr="00215D3C">
              <w:t>consumerReference</w:t>
            </w:r>
            <w:proofErr w:type="spellEnd"/>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proofErr w:type="spellStart"/>
            <w:r w:rsidRPr="00215D3C">
              <w:t>NtfSubscriber.ntfManagerReference</w:t>
            </w:r>
            <w:proofErr w:type="spellEnd"/>
          </w:p>
        </w:tc>
        <w:tc>
          <w:tcPr>
            <w:tcW w:w="4186" w:type="dxa"/>
          </w:tcPr>
          <w:p w14:paraId="022EBAA3" w14:textId="600AA9F6" w:rsidR="006A5594" w:rsidRPr="00215D3C" w:rsidRDefault="006A5594" w:rsidP="000516BC">
            <w:pPr>
              <w:pStyle w:val="TAL"/>
            </w:pPr>
            <w:r w:rsidRPr="00215D3C">
              <w:t xml:space="preserve">It specifies the reference of the authorized </w:t>
            </w:r>
            <w:proofErr w:type="spellStart"/>
            <w:r w:rsidR="00B96F8E" w:rsidRPr="00B96F8E">
              <w:t>MnS</w:t>
            </w:r>
            <w:proofErr w:type="spellEnd"/>
            <w:r w:rsidR="00B96F8E" w:rsidRPr="00B96F8E">
              <w:t xml:space="preserve">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proofErr w:type="spellStart"/>
            <w:r w:rsidRPr="00215D3C">
              <w:t>timeTick</w:t>
            </w:r>
            <w:proofErr w:type="spellEnd"/>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proofErr w:type="spellStart"/>
            <w:r w:rsidRPr="00215D3C">
              <w:t>NtfSubscription.ntfTimeTick</w:t>
            </w:r>
            <w:proofErr w:type="spellEnd"/>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proofErr w:type="spellStart"/>
            <w:r w:rsidR="00B96F8E" w:rsidRPr="00B96F8E">
              <w:t>MnS</w:t>
            </w:r>
            <w:proofErr w:type="spellEnd"/>
            <w:r w:rsidR="00B96F8E" w:rsidRPr="00B96F8E">
              <w:t xml:space="preserve">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8323142"/>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proofErr w:type="spellStart"/>
            <w:r w:rsidRPr="00215D3C">
              <w:t>NtfSubscription.ntfSubscriptionId</w:t>
            </w:r>
            <w:proofErr w:type="spellEnd"/>
            <w:r w:rsidRPr="00215D3C">
              <w:t>.</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258" w:type="dxa"/>
          </w:tcPr>
          <w:p w14:paraId="1510018D" w14:textId="77777777" w:rsidR="006A5594" w:rsidRPr="00215D3C" w:rsidRDefault="006A5594" w:rsidP="000516BC">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22184C73" w14:textId="77777777" w:rsidR="006A5594" w:rsidRPr="00215D3C" w:rsidRDefault="006A5594" w:rsidP="000516BC">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1939A388"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8323143"/>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proofErr w:type="spellStart"/>
            <w:r w:rsidRPr="001D11CC">
              <w:rPr>
                <w:rFonts w:cs="Arial"/>
              </w:rPr>
              <w:t>notificationCategoriesNotAllSubscribed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proofErr w:type="spellStart"/>
            <w:r w:rsidRPr="001D11CC">
              <w:rPr>
                <w:rFonts w:cs="Arial"/>
              </w:rPr>
              <w:t>notificationCategoriesParameterAbsentAndNotAllSubscribed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8323144"/>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proofErr w:type="spellStart"/>
            <w:r w:rsidRPr="001D11CC">
              <w:rPr>
                <w:rFonts w:cs="Arial"/>
              </w:rPr>
              <w:t>subscriberPossiblyCreated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proofErr w:type="spellStart"/>
            <w:r w:rsidRPr="001D11CC">
              <w:rPr>
                <w:rFonts w:cs="Arial"/>
              </w:rPr>
              <w:t>subscriptionCreated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 xml:space="preserve">An </w:t>
            </w:r>
            <w:proofErr w:type="spellStart"/>
            <w:r w:rsidRPr="00215D3C">
              <w:t>NtfSubscription</w:t>
            </w:r>
            <w:proofErr w:type="spellEnd"/>
            <w:r w:rsidRPr="00215D3C">
              <w:t xml:space="preserve"> has been created according to the following rules:</w:t>
            </w:r>
          </w:p>
          <w:p w14:paraId="29392E59" w14:textId="77777777" w:rsidR="006A5594" w:rsidRPr="00215D3C" w:rsidRDefault="006A5594" w:rsidP="000516BC">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11B3E32D" w14:textId="77777777" w:rsidR="006A5594" w:rsidRPr="00215D3C" w:rsidRDefault="006A5594" w:rsidP="000516BC">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68D635CB" w14:textId="77777777" w:rsidR="006A5594" w:rsidRPr="00215D3C" w:rsidRDefault="006A5594" w:rsidP="000516BC">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682D45DC" w14:textId="77777777" w:rsidR="006A5594" w:rsidRPr="00215D3C" w:rsidRDefault="006A5594" w:rsidP="000516BC">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8323145"/>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proofErr w:type="spellStart"/>
            <w:r w:rsidRPr="001D11CC">
              <w:rPr>
                <w:rFonts w:cs="Arial"/>
              </w:rPr>
              <w:t>operation_failed_existing_subscription</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8323146"/>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8323147"/>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cancel subscriptions. The </w:t>
      </w:r>
      <w:proofErr w:type="spellStart"/>
      <w:r>
        <w:rPr>
          <w:lang w:eastAsia="zh-CN" w:bidi="ar-KW"/>
        </w:rPr>
        <w:t>MnS</w:t>
      </w:r>
      <w:proofErr w:type="spellEnd"/>
      <w:r>
        <w:rPr>
          <w:lang w:eastAsia="zh-CN" w:bidi="ar-KW"/>
        </w:rPr>
        <w:t xml:space="preserve"> consumer</w:t>
      </w:r>
      <w:r w:rsidR="006A5594" w:rsidRPr="00215D3C">
        <w:t xml:space="preserve"> can cancel one subscription made with a </w:t>
      </w:r>
      <w:proofErr w:type="spellStart"/>
      <w:r w:rsidR="006A5594" w:rsidRPr="00215D3C">
        <w:t>consumerReference</w:t>
      </w:r>
      <w:proofErr w:type="spellEnd"/>
      <w:r w:rsidR="006A5594" w:rsidRPr="00215D3C">
        <w:t xml:space="preserve"> by providing the corresponding </w:t>
      </w:r>
      <w:proofErr w:type="spellStart"/>
      <w:r w:rsidR="006A5594" w:rsidRPr="00215D3C">
        <w:t>subscriptionId</w:t>
      </w:r>
      <w:proofErr w:type="spellEnd"/>
      <w:r w:rsidR="006A5594" w:rsidRPr="00215D3C">
        <w:t xml:space="preserve"> or all subscriptions made with the same </w:t>
      </w:r>
      <w:proofErr w:type="spellStart"/>
      <w:r w:rsidR="006A5594" w:rsidRPr="00215D3C">
        <w:t>consumerReference</w:t>
      </w:r>
      <w:proofErr w:type="spellEnd"/>
      <w:r w:rsidR="006A5594" w:rsidRPr="00215D3C">
        <w:t xml:space="preserve"> by leaving the </w:t>
      </w:r>
      <w:proofErr w:type="spellStart"/>
      <w:r w:rsidR="006A5594" w:rsidRPr="00215D3C">
        <w:t>subscriptionId</w:t>
      </w:r>
      <w:proofErr w:type="spellEnd"/>
      <w:r w:rsidR="006A5594" w:rsidRPr="00215D3C">
        <w:t xml:space="preserve">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8323148"/>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proofErr w:type="spellStart"/>
            <w:r w:rsidRPr="001D11CC">
              <w:rPr>
                <w:rFonts w:cs="Arial"/>
              </w:rPr>
              <w:t>consumerReference</w:t>
            </w:r>
            <w:proofErr w:type="spellEnd"/>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proofErr w:type="spellStart"/>
            <w:r w:rsidR="000E3B70">
              <w:t>MnS</w:t>
            </w:r>
            <w:proofErr w:type="spellEnd"/>
            <w:r w:rsidR="000E3B70">
              <w:t xml:space="preserve">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8323149"/>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94" w:type="dxa"/>
          </w:tcPr>
          <w:p w14:paraId="61A1B455" w14:textId="77777777" w:rsidR="006A5594" w:rsidRPr="00215D3C" w:rsidRDefault="006A5594" w:rsidP="000516BC">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13900775"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8323150"/>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proofErr w:type="spellStart"/>
      <w:r w:rsidRPr="00215D3C">
        <w:t>validSubscriptionId&amp;ManagerReference</w:t>
      </w:r>
      <w:proofErr w:type="spellEnd"/>
      <w:r w:rsidRPr="00215D3C">
        <w:t xml:space="preserve"> OR </w:t>
      </w:r>
      <w:proofErr w:type="spellStart"/>
      <w:r w:rsidRPr="00215D3C">
        <w:t>SubscriptionIdAbsent&amp;ValidManagerReference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proofErr w:type="spellStart"/>
            <w:r w:rsidRPr="001D11CC">
              <w:rPr>
                <w:rFonts w:cs="Arial"/>
              </w:rPr>
              <w:t>validSubscriptionId&amp;ManagerReference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proofErr w:type="spellStart"/>
            <w:r w:rsidRPr="001D11CC">
              <w:rPr>
                <w:rFonts w:cs="Arial"/>
              </w:rPr>
              <w:t>subscriptionIdAbsent&amp;ValidManagerReference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8323151"/>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proofErr w:type="spellStart"/>
            <w:r w:rsidRPr="001D11CC">
              <w:rPr>
                <w:rFonts w:cs="Arial"/>
              </w:rPr>
              <w:t>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proofErr w:type="spellStart"/>
            <w:r w:rsidRPr="001D11CC">
              <w:rPr>
                <w:rFonts w:cs="Arial"/>
              </w:rPr>
              <w:t>allSubscriptionDeleted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8323152"/>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8323153"/>
      <w:r>
        <w:t>11.2</w:t>
      </w:r>
      <w:r w:rsidRPr="00215D3C">
        <w:t>.1.1.3</w:t>
      </w:r>
      <w:r w:rsidRPr="00215D3C">
        <w:tab/>
      </w:r>
      <w:proofErr w:type="spellStart"/>
      <w:r w:rsidRPr="001D11CC">
        <w:rPr>
          <w:rFonts w:cs="Arial"/>
        </w:rPr>
        <w:t>getAlarmList</w:t>
      </w:r>
      <w:bookmarkEnd w:id="650"/>
      <w:bookmarkEnd w:id="651"/>
      <w:bookmarkEnd w:id="652"/>
      <w:bookmarkEnd w:id="653"/>
      <w:bookmarkEnd w:id="654"/>
      <w:bookmarkEnd w:id="655"/>
      <w:bookmarkEnd w:id="656"/>
      <w:bookmarkEnd w:id="657"/>
      <w:proofErr w:type="spellEnd"/>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8323154"/>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request the </w:t>
      </w:r>
      <w:proofErr w:type="spellStart"/>
      <w:r>
        <w:t>MnS</w:t>
      </w:r>
      <w:proofErr w:type="spellEnd"/>
      <w:r>
        <w:t xml:space="preserve"> producer</w:t>
      </w:r>
      <w:r w:rsidR="006A5594" w:rsidRPr="00215D3C">
        <w:t xml:space="preserve"> to provide either the complete list of </w:t>
      </w:r>
      <w:proofErr w:type="spellStart"/>
      <w:r w:rsidR="006A5594" w:rsidRPr="00215D3C">
        <w:rPr>
          <w:rFonts w:ascii="Courier New" w:hAnsi="Courier New"/>
        </w:rPr>
        <w:t>AlarmInformation</w:t>
      </w:r>
      <w:proofErr w:type="spellEnd"/>
      <w:r w:rsidR="006A5594" w:rsidRPr="00215D3C">
        <w:t xml:space="preserve"> instances in the </w:t>
      </w:r>
      <w:proofErr w:type="spellStart"/>
      <w:r w:rsidR="006A5594" w:rsidRPr="00215D3C">
        <w:rPr>
          <w:rFonts w:ascii="Courier New" w:hAnsi="Courier New"/>
        </w:rPr>
        <w:t>AlarmList</w:t>
      </w:r>
      <w:proofErr w:type="spellEnd"/>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8323155"/>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proofErr w:type="spellStart"/>
            <w:r w:rsidRPr="00971FE6">
              <w:rPr>
                <w:rFonts w:cs="Arial"/>
                <w:lang w:eastAsia="zh-CN"/>
              </w:rPr>
              <w:t>FaultSupervision</w:t>
            </w:r>
            <w:proofErr w:type="spellEnd"/>
            <w:r w:rsidRPr="00971FE6">
              <w:rPr>
                <w:rFonts w:cs="Arial"/>
                <w:lang w:eastAsia="zh-CN"/>
              </w:rPr>
              <w:t xml:space="preserve"> </w:t>
            </w:r>
            <w:proofErr w:type="spellStart"/>
            <w:r w:rsidRPr="00971FE6">
              <w:rPr>
                <w:rFonts w:cs="Arial"/>
                <w:lang w:eastAsia="zh-CN"/>
              </w:rPr>
              <w:t>MnS</w:t>
            </w:r>
            <w:proofErr w:type="spellEnd"/>
            <w:r w:rsidRPr="00971FE6">
              <w:rPr>
                <w:rFonts w:cs="Arial"/>
                <w:lang w:eastAsia="zh-CN"/>
              </w:rPr>
              <w:t xml:space="preserve">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proofErr w:type="spellStart"/>
            <w:r w:rsidRPr="001D11CC">
              <w:rPr>
                <w:rFonts w:cs="Arial"/>
              </w:rPr>
              <w:t>baseObjectClass</w:t>
            </w:r>
            <w:proofErr w:type="spellEnd"/>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1E8C1EC8" w:rsidR="006A5594" w:rsidRPr="00215D3C" w:rsidRDefault="006A5594" w:rsidP="000516BC">
            <w:pPr>
              <w:pStyle w:val="TAL"/>
            </w:pPr>
            <w:r w:rsidRPr="00215D3C">
              <w:t>See how this attribute is used to support full alarm alignment and partial alarm alignment in</w:t>
            </w:r>
            <w:r>
              <w:t xml:space="preserve"> 11.</w:t>
            </w:r>
            <w:r w:rsidRPr="00215D3C">
              <w:t>2.</w:t>
            </w:r>
            <w:r w:rsidR="00D91E1D" w:rsidRPr="00D91E1D">
              <w:t>1.1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proofErr w:type="spellStart"/>
            <w:r w:rsidRPr="001D11CC">
              <w:rPr>
                <w:rFonts w:cs="Arial"/>
              </w:rPr>
              <w:t>baseObjectInstance</w:t>
            </w:r>
            <w:proofErr w:type="spellEnd"/>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1F18D5F7" w:rsidR="006A5594" w:rsidRPr="00215D3C" w:rsidRDefault="006A5594" w:rsidP="000516BC">
            <w:pPr>
              <w:pStyle w:val="TAL"/>
            </w:pPr>
            <w:r w:rsidRPr="00215D3C">
              <w:t>See how this attribute is used to support full alarm alignment and partial alarm alignment in</w:t>
            </w:r>
            <w:r>
              <w:t xml:space="preserve"> 11</w:t>
            </w:r>
            <w:r w:rsidRPr="00215D3C">
              <w:t>.2.</w:t>
            </w:r>
            <w:r w:rsidR="00D91E1D" w:rsidRPr="00D91E1D">
              <w:t>1.1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8323156"/>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 xml:space="preserve">the operation </w:t>
      </w:r>
      <w:proofErr w:type="spellStart"/>
      <w:r>
        <w:rPr>
          <w:lang w:eastAsia="zh-CN"/>
        </w:rPr>
        <w:t>getAlarmList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proofErr w:type="spellStart"/>
            <w:r w:rsidRPr="001D11CC">
              <w:rPr>
                <w:rFonts w:cs="Arial"/>
              </w:rPr>
              <w:t>alarmInformationList</w:t>
            </w:r>
            <w:proofErr w:type="spellEnd"/>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 xml:space="preserve">(a) If the filter parameter is present, </w:t>
            </w:r>
            <w:proofErr w:type="spellStart"/>
            <w:r w:rsidRPr="00215D3C">
              <w:rPr>
                <w:rFonts w:cs="Arial"/>
              </w:rPr>
              <w:t>the</w:t>
            </w:r>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3788" w:type="dxa"/>
          </w:tcPr>
          <w:p w14:paraId="5A562A7C" w14:textId="77777777" w:rsidR="006A5594" w:rsidRPr="00215D3C" w:rsidRDefault="006A5594" w:rsidP="000516BC">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36A8BD7A" w14:textId="77777777" w:rsidR="006A5594" w:rsidRPr="00215D3C" w:rsidRDefault="006A5594" w:rsidP="000516BC">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proofErr w:type="spellStart"/>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proofErr w:type="spellEnd"/>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proofErr w:type="spellStart"/>
      <w:r w:rsidRPr="007D7AB5">
        <w:rPr>
          <w:rFonts w:ascii="Courier New" w:hAnsi="Courier New" w:cs="Courier New"/>
          <w:lang w:eastAsia="zh-CN"/>
        </w:rPr>
        <w:t>alarmInformationList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proofErr w:type="spellStart"/>
            <w:r w:rsidRPr="001D11CC">
              <w:rPr>
                <w:rFonts w:cs="Arial"/>
              </w:rPr>
              <w:t>objectClass</w:t>
            </w:r>
            <w:proofErr w:type="spellEnd"/>
            <w:r w:rsidRPr="001D11CC">
              <w:rPr>
                <w:rFonts w:cs="Arial"/>
              </w:rPr>
              <w:t>,</w:t>
            </w:r>
          </w:p>
          <w:p w14:paraId="44F8C9DA" w14:textId="77777777" w:rsidR="00F137D3" w:rsidRPr="001D11CC" w:rsidRDefault="00F137D3" w:rsidP="00F137D3">
            <w:pPr>
              <w:pStyle w:val="TAL"/>
              <w:rPr>
                <w:rFonts w:cs="Arial"/>
              </w:rPr>
            </w:pPr>
            <w:proofErr w:type="spellStart"/>
            <w:r w:rsidRPr="001D11CC">
              <w:rPr>
                <w:rFonts w:cs="Arial"/>
              </w:rPr>
              <w:t>objectInstance</w:t>
            </w:r>
            <w:proofErr w:type="spellEnd"/>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proofErr w:type="spellStart"/>
            <w:r w:rsidRPr="00215D3C">
              <w:rPr>
                <w:rFonts w:cs="Arial"/>
              </w:rPr>
              <w:t>MonitoredEntity.objectClass</w:t>
            </w:r>
            <w:proofErr w:type="spellEnd"/>
            <w:r>
              <w:rPr>
                <w:rFonts w:cs="Arial"/>
              </w:rPr>
              <w:t>,</w:t>
            </w:r>
          </w:p>
          <w:p w14:paraId="5020E32E" w14:textId="77777777" w:rsidR="00F137D3" w:rsidRPr="00215D3C" w:rsidRDefault="00F137D3" w:rsidP="00F137D3">
            <w:pPr>
              <w:pStyle w:val="TAL"/>
              <w:rPr>
                <w:rFonts w:cs="Arial"/>
              </w:rPr>
            </w:pPr>
            <w:proofErr w:type="spellStart"/>
            <w:r w:rsidRPr="00215D3C">
              <w:rPr>
                <w:rFonts w:cs="Arial"/>
              </w:rPr>
              <w:t>MonitoredEntity.objectInstance</w:t>
            </w:r>
            <w:proofErr w:type="spellEnd"/>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 xml:space="preserve">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proofErr w:type="spellStart"/>
            <w:r w:rsidRPr="001D11CC">
              <w:rPr>
                <w:rFonts w:cs="Arial"/>
              </w:rPr>
              <w:t>notificationId</w:t>
            </w:r>
            <w:proofErr w:type="spellEnd"/>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proofErr w:type="spellStart"/>
            <w:r>
              <w:rPr>
                <w:rFonts w:cs="Arial"/>
              </w:rPr>
              <w:t>AlarmInformation.notificationId</w:t>
            </w:r>
            <w:proofErr w:type="spellEnd"/>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proofErr w:type="spellStart"/>
            <w:r w:rsidRPr="001D11CC">
              <w:rPr>
                <w:rFonts w:cs="Arial"/>
              </w:rPr>
              <w:t>notificationType</w:t>
            </w:r>
            <w:proofErr w:type="spellEnd"/>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proofErr w:type="spellStart"/>
            <w:r w:rsidRPr="00215D3C">
              <w:t>notifyNewAlarm</w:t>
            </w:r>
            <w:proofErr w:type="spellEnd"/>
            <w:r w:rsidRPr="00215D3C">
              <w:t xml:space="preserve"> in case the alarm has not yet changed and has not yet been cleared.</w:t>
            </w:r>
          </w:p>
          <w:p w14:paraId="65905D28" w14:textId="77777777" w:rsidR="006A5594" w:rsidRPr="00215D3C" w:rsidRDefault="006A5594" w:rsidP="007056CE">
            <w:pPr>
              <w:pStyle w:val="FP"/>
            </w:pPr>
            <w:r>
              <w:t xml:space="preserve">- </w:t>
            </w:r>
            <w:proofErr w:type="spellStart"/>
            <w:r w:rsidRPr="00215D3C">
              <w:t>notifyChangedAlarm</w:t>
            </w:r>
            <w:proofErr w:type="spellEnd"/>
            <w:r w:rsidRPr="00215D3C">
              <w:t xml:space="preserve"> in case the alarm has changed but has not yet been cleared.</w:t>
            </w:r>
          </w:p>
          <w:p w14:paraId="6E52B7D9" w14:textId="77777777" w:rsidR="006A5594" w:rsidRPr="00215D3C" w:rsidRDefault="006A5594" w:rsidP="007056CE">
            <w:pPr>
              <w:pStyle w:val="FP"/>
            </w:pPr>
            <w:r>
              <w:t xml:space="preserve">- </w:t>
            </w:r>
            <w:proofErr w:type="spellStart"/>
            <w:r w:rsidRPr="00215D3C">
              <w:t>notifyClearedAlarm</w:t>
            </w:r>
            <w:proofErr w:type="spellEnd"/>
            <w:r w:rsidRPr="00215D3C">
              <w:t xml:space="preserve">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proofErr w:type="spellStart"/>
            <w:r w:rsidRPr="00215D3C">
              <w:rPr>
                <w:rFonts w:cs="Arial"/>
              </w:rPr>
              <w:t>AlarmInformation.alarmRaisedTime</w:t>
            </w:r>
            <w:proofErr w:type="spellEnd"/>
            <w:r w:rsidRPr="00215D3C">
              <w:t xml:space="preserve"> or </w:t>
            </w:r>
          </w:p>
          <w:p w14:paraId="48A7700E" w14:textId="77777777" w:rsidR="006A5594" w:rsidRPr="00215D3C" w:rsidRDefault="006A5594" w:rsidP="000516BC">
            <w:pPr>
              <w:pStyle w:val="TAL"/>
              <w:rPr>
                <w:rFonts w:cs="Arial"/>
              </w:rPr>
            </w:pPr>
            <w:proofErr w:type="spellStart"/>
            <w:r w:rsidRPr="00215D3C">
              <w:rPr>
                <w:rFonts w:cs="Arial"/>
              </w:rPr>
              <w:t>AlarmInformation.alarmChangedTime</w:t>
            </w:r>
            <w:proofErr w:type="spellEnd"/>
            <w:r w:rsidRPr="00215D3C">
              <w:rPr>
                <w:rFonts w:cs="Arial"/>
              </w:rPr>
              <w:t xml:space="preserve"> or</w:t>
            </w:r>
          </w:p>
          <w:p w14:paraId="5A8291B1"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2C272E78" w14:textId="77777777" w:rsidR="006A5594" w:rsidRPr="00215D3C" w:rsidRDefault="006A5594" w:rsidP="000516BC">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762E79AC" w14:textId="77777777" w:rsidR="006A5594" w:rsidRPr="00215D3C" w:rsidRDefault="006A5594" w:rsidP="000516BC">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proofErr w:type="spellStart"/>
            <w:r w:rsidRPr="001D11CC">
              <w:rPr>
                <w:rFonts w:cs="Arial"/>
              </w:rPr>
              <w:t>alarmId</w:t>
            </w:r>
            <w:proofErr w:type="spellEnd"/>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proofErr w:type="spellStart"/>
            <w:r w:rsidRPr="00215D3C">
              <w:rPr>
                <w:rFonts w:cs="Arial"/>
              </w:rPr>
              <w:t>AlarmInformation.alarmId</w:t>
            </w:r>
            <w:proofErr w:type="spellEnd"/>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w:t>
            </w:r>
            <w:proofErr w:type="spellStart"/>
            <w:r w:rsidRPr="001D11CC">
              <w:rPr>
                <w:rFonts w:cs="Arial"/>
              </w:rPr>
              <w:t>objectClass</w:t>
            </w:r>
            <w:proofErr w:type="spellEnd"/>
            <w:r w:rsidRPr="001D11CC">
              <w:rPr>
                <w:rFonts w:cs="Arial"/>
              </w:rPr>
              <w:t>],</w:t>
            </w:r>
          </w:p>
          <w:p w14:paraId="56B82BD5" w14:textId="77777777" w:rsidR="00AD6280" w:rsidRPr="001D11CC" w:rsidRDefault="00AD6280" w:rsidP="00AD6280">
            <w:pPr>
              <w:pStyle w:val="TAL"/>
              <w:rPr>
                <w:rFonts w:cs="Arial"/>
              </w:rPr>
            </w:pPr>
            <w:r w:rsidRPr="001D11CC">
              <w:rPr>
                <w:rFonts w:cs="Arial"/>
              </w:rPr>
              <w:t>[</w:t>
            </w:r>
            <w:proofErr w:type="spellStart"/>
            <w:r w:rsidRPr="001D11CC">
              <w:rPr>
                <w:rFonts w:cs="Arial"/>
              </w:rPr>
              <w:t>objectInstance</w:t>
            </w:r>
            <w:proofErr w:type="spellEnd"/>
            <w:r w:rsidRPr="001D11CC">
              <w:rPr>
                <w:rFonts w:cs="Arial"/>
              </w:rPr>
              <w:t>]</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proofErr w:type="spellStart"/>
            <w:r w:rsidRPr="00215D3C">
              <w:rPr>
                <w:rFonts w:cs="Arial"/>
              </w:rPr>
              <w:t>MonitoredEntity.object</w:t>
            </w:r>
            <w:r>
              <w:rPr>
                <w:rFonts w:cs="Arial"/>
              </w:rPr>
              <w:t>Class</w:t>
            </w:r>
            <w:proofErr w:type="spellEnd"/>
            <w:r>
              <w:rPr>
                <w:rFonts w:cs="Arial"/>
              </w:rPr>
              <w:t>,</w:t>
            </w:r>
          </w:p>
          <w:p w14:paraId="707FB180" w14:textId="77777777" w:rsidR="00AD6280" w:rsidRPr="00215D3C" w:rsidRDefault="00AD6280" w:rsidP="00AD6280">
            <w:pPr>
              <w:pStyle w:val="TAL"/>
              <w:rPr>
                <w:rFonts w:cs="Arial"/>
              </w:rPr>
            </w:pPr>
            <w:proofErr w:type="spellStart"/>
            <w:r w:rsidRPr="00215D3C">
              <w:rPr>
                <w:rFonts w:cs="Arial"/>
              </w:rPr>
              <w:t>MonitoredEntity.objectInstance</w:t>
            </w:r>
            <w:proofErr w:type="spellEnd"/>
          </w:p>
        </w:tc>
        <w:tc>
          <w:tcPr>
            <w:tcW w:w="3329" w:type="dxa"/>
          </w:tcPr>
          <w:p w14:paraId="6DC96572"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first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w:t>
            </w:r>
            <w:proofErr w:type="spellStart"/>
            <w:r w:rsidRPr="001D11CC">
              <w:rPr>
                <w:rFonts w:cs="Arial"/>
              </w:rPr>
              <w:t>notificationId</w:t>
            </w:r>
            <w:proofErr w:type="spellEnd"/>
            <w:r w:rsidRPr="001D11CC">
              <w:rPr>
                <w:rFonts w:cs="Arial"/>
              </w:rPr>
              <w:t>]</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proofErr w:type="spellStart"/>
            <w:r>
              <w:rPr>
                <w:rFonts w:cs="Arial"/>
              </w:rPr>
              <w:t>AlarmInformation.notificationId</w:t>
            </w:r>
            <w:proofErr w:type="spellEnd"/>
          </w:p>
        </w:tc>
        <w:tc>
          <w:tcPr>
            <w:tcW w:w="3329" w:type="dxa"/>
          </w:tcPr>
          <w:p w14:paraId="51FE0A5F"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second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proofErr w:type="spellStart"/>
            <w:r w:rsidRPr="001D11CC">
              <w:rPr>
                <w:rFonts w:cs="Arial"/>
              </w:rPr>
              <w:t>alarmRaisedTime</w:t>
            </w:r>
            <w:proofErr w:type="spellEnd"/>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proofErr w:type="spellStart"/>
            <w:r w:rsidRPr="00215D3C">
              <w:rPr>
                <w:rFonts w:cs="Arial"/>
              </w:rPr>
              <w:t>AlarmInformation.alarmRaisedTime</w:t>
            </w:r>
            <w:proofErr w:type="spellEnd"/>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proofErr w:type="spellStart"/>
            <w:r w:rsidRPr="001D11CC">
              <w:rPr>
                <w:rFonts w:cs="Arial"/>
                <w:szCs w:val="16"/>
              </w:rPr>
              <w:t>alarmChangedTime</w:t>
            </w:r>
            <w:proofErr w:type="spellEnd"/>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proofErr w:type="spellStart"/>
            <w:r w:rsidRPr="001D11CC">
              <w:rPr>
                <w:rFonts w:cs="Arial"/>
              </w:rPr>
              <w:t>alarmClearedTime</w:t>
            </w:r>
            <w:proofErr w:type="spellEnd"/>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proofErr w:type="spellStart"/>
            <w:r w:rsidRPr="001D11CC">
              <w:rPr>
                <w:rFonts w:cs="Arial"/>
              </w:rPr>
              <w:t>alarmType</w:t>
            </w:r>
            <w:proofErr w:type="spellEnd"/>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proofErr w:type="spellStart"/>
            <w:r w:rsidRPr="00215D3C">
              <w:t>AlarmInformation.</w:t>
            </w:r>
            <w:r>
              <w:t>alarmType</w:t>
            </w:r>
            <w:proofErr w:type="spellEnd"/>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proofErr w:type="spellStart"/>
            <w:r w:rsidRPr="00215D3C">
              <w:rPr>
                <w:rFonts w:cs="Arial"/>
              </w:rPr>
              <w:t>AlarmInformation.probableCause</w:t>
            </w:r>
            <w:proofErr w:type="spellEnd"/>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proofErr w:type="spellStart"/>
            <w:r w:rsidRPr="001D11CC">
              <w:rPr>
                <w:rFonts w:cs="Arial"/>
              </w:rPr>
              <w:t>specificProblem</w:t>
            </w:r>
            <w:proofErr w:type="spellEnd"/>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proofErr w:type="spellStart"/>
            <w:r w:rsidRPr="00215D3C">
              <w:rPr>
                <w:rFonts w:cs="Arial"/>
              </w:rPr>
              <w:t>AlarmInformation.specificProblem</w:t>
            </w:r>
            <w:proofErr w:type="spellEnd"/>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proofErr w:type="spellStart"/>
            <w:r w:rsidRPr="00215D3C">
              <w:rPr>
                <w:rFonts w:cs="Arial"/>
              </w:rPr>
              <w:t>AlarmInformation.perceivedSeverity</w:t>
            </w:r>
            <w:proofErr w:type="spellEnd"/>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proofErr w:type="spellStart"/>
            <w:r w:rsidRPr="001D11CC">
              <w:rPr>
                <w:rFonts w:cs="Arial"/>
              </w:rPr>
              <w:t>backedUpStatus</w:t>
            </w:r>
            <w:proofErr w:type="spellEnd"/>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proofErr w:type="spellStart"/>
            <w:r w:rsidRPr="00215D3C">
              <w:rPr>
                <w:rFonts w:cs="Arial"/>
              </w:rPr>
              <w:t>AlarmInformation.backedUpStatus</w:t>
            </w:r>
            <w:proofErr w:type="spellEnd"/>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proofErr w:type="spellStart"/>
            <w:r w:rsidRPr="001D11CC">
              <w:rPr>
                <w:rFonts w:cs="Arial"/>
              </w:rPr>
              <w:t>backUpObject</w:t>
            </w:r>
            <w:proofErr w:type="spellEnd"/>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proofErr w:type="spellStart"/>
            <w:r w:rsidRPr="00215D3C">
              <w:rPr>
                <w:rFonts w:cs="Arial"/>
              </w:rPr>
              <w:t>MonitoredEntity.objectInstance</w:t>
            </w:r>
            <w:proofErr w:type="spellEnd"/>
          </w:p>
        </w:tc>
        <w:tc>
          <w:tcPr>
            <w:tcW w:w="3329" w:type="dxa"/>
          </w:tcPr>
          <w:p w14:paraId="6655B154" w14:textId="77777777" w:rsidR="004920A2" w:rsidRDefault="004920A2" w:rsidP="004920A2">
            <w:pPr>
              <w:pStyle w:val="TAL"/>
              <w:rPr>
                <w:rFonts w:ascii="Helvetica" w:hAnsi="Helvetica"/>
              </w:rPr>
            </w:pPr>
            <w:r>
              <w:t>T</w:t>
            </w:r>
            <w:r w:rsidRPr="00AD33BA">
              <w:t xml:space="preserve">he </w:t>
            </w:r>
            <w:proofErr w:type="spellStart"/>
            <w:r w:rsidRPr="00AD33BA">
              <w:t>MonitoredEntity</w:t>
            </w:r>
            <w:proofErr w:type="spellEnd"/>
            <w:r w:rsidRPr="00AD33BA">
              <w:t xml:space="preserve"> is identified by relation-</w:t>
            </w:r>
            <w:proofErr w:type="spellStart"/>
            <w:r w:rsidRPr="00AD33BA">
              <w:t>BackUpObject</w:t>
            </w:r>
            <w:proofErr w:type="spellEnd"/>
            <w:r w:rsidRPr="00AD33BA">
              <w:t>-</w:t>
            </w:r>
            <w:proofErr w:type="spellStart"/>
            <w:r w:rsidRPr="00AD33BA">
              <w:t>AlarmInformation</w:t>
            </w:r>
            <w:proofErr w:type="spellEnd"/>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proofErr w:type="spellStart"/>
            <w:r w:rsidRPr="001D11CC">
              <w:rPr>
                <w:rFonts w:cs="Arial"/>
              </w:rPr>
              <w:t>trendIndication</w:t>
            </w:r>
            <w:proofErr w:type="spellEnd"/>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proofErr w:type="spellStart"/>
            <w:r w:rsidRPr="00215D3C">
              <w:rPr>
                <w:rFonts w:cs="Arial"/>
              </w:rPr>
              <w:t>AlarmInformation.trendIndication</w:t>
            </w:r>
            <w:proofErr w:type="spellEnd"/>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proofErr w:type="spellStart"/>
            <w:r w:rsidRPr="001D11CC">
              <w:rPr>
                <w:rFonts w:cs="Arial"/>
              </w:rPr>
              <w:t>thresholdInfo</w:t>
            </w:r>
            <w:proofErr w:type="spellEnd"/>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proofErr w:type="spellStart"/>
            <w:r w:rsidRPr="00215D3C">
              <w:rPr>
                <w:rFonts w:cs="Arial"/>
              </w:rPr>
              <w:t>AlarmInformation.thresholdInfo</w:t>
            </w:r>
            <w:proofErr w:type="spellEnd"/>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proofErr w:type="spellStart"/>
            <w:r w:rsidRPr="001D11CC">
              <w:rPr>
                <w:rFonts w:cs="Arial"/>
              </w:rPr>
              <w:t>correlatedNotifications</w:t>
            </w:r>
            <w:proofErr w:type="spellEnd"/>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w:t>
            </w:r>
            <w:proofErr w:type="spellStart"/>
            <w:r w:rsidRPr="00AD33BA">
              <w:t>CorrelatedNotification</w:t>
            </w:r>
            <w:proofErr w:type="spellEnd"/>
            <w:r w:rsidRPr="00AD33BA">
              <w:t xml:space="preserve"> </w:t>
            </w:r>
            <w:r>
              <w:t xml:space="preserve">instances </w:t>
            </w:r>
            <w:r w:rsidRPr="00AD33BA">
              <w:t xml:space="preserve">related to this </w:t>
            </w:r>
            <w:proofErr w:type="spellStart"/>
            <w:r w:rsidRPr="00AD33BA">
              <w:t>AlarmInformation</w:t>
            </w:r>
            <w:proofErr w:type="spellEnd"/>
            <w:r w:rsidRPr="00AD33BA">
              <w:t>.</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proofErr w:type="spellStart"/>
            <w:r w:rsidRPr="001D11CC">
              <w:rPr>
                <w:rFonts w:cs="Arial"/>
              </w:rPr>
              <w:t>stateChangeDefinition</w:t>
            </w:r>
            <w:proofErr w:type="spellEnd"/>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proofErr w:type="spellStart"/>
            <w:r w:rsidRPr="00215D3C">
              <w:rPr>
                <w:rFonts w:cs="Arial"/>
              </w:rPr>
              <w:t>AlarmInformation.stateChange</w:t>
            </w:r>
            <w:proofErr w:type="spellEnd"/>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proofErr w:type="spellStart"/>
            <w:r w:rsidRPr="001D11CC">
              <w:rPr>
                <w:rFonts w:cs="Arial"/>
              </w:rPr>
              <w:t>monitoredAttributes</w:t>
            </w:r>
            <w:proofErr w:type="spellEnd"/>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proofErr w:type="spellStart"/>
            <w:r w:rsidRPr="00215D3C">
              <w:rPr>
                <w:rFonts w:cs="Arial"/>
              </w:rPr>
              <w:t>AlarmInformation.monitoredAttributes</w:t>
            </w:r>
            <w:proofErr w:type="spellEnd"/>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proofErr w:type="spellStart"/>
            <w:r w:rsidRPr="001D11CC">
              <w:rPr>
                <w:rFonts w:cs="Arial"/>
              </w:rPr>
              <w:t>proposedRepairActions</w:t>
            </w:r>
            <w:proofErr w:type="spellEnd"/>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proofErr w:type="spellStart"/>
            <w:r w:rsidRPr="00215D3C">
              <w:rPr>
                <w:rFonts w:cs="Arial"/>
              </w:rPr>
              <w:t>AlarmInformation.proposedRepairActions</w:t>
            </w:r>
            <w:proofErr w:type="spellEnd"/>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proofErr w:type="spellStart"/>
            <w:r w:rsidRPr="00215D3C">
              <w:rPr>
                <w:rFonts w:cs="Arial"/>
              </w:rPr>
              <w:t>AlarmInformation.additionalText</w:t>
            </w:r>
            <w:proofErr w:type="spellEnd"/>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proofErr w:type="spellStart"/>
            <w:r w:rsidRPr="001D11CC">
              <w:rPr>
                <w:rFonts w:cs="Arial"/>
              </w:rPr>
              <w:t>rootCauseIndicator</w:t>
            </w:r>
            <w:proofErr w:type="spellEnd"/>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proofErr w:type="spellStart"/>
            <w:r w:rsidRPr="00215D3C">
              <w:rPr>
                <w:rFonts w:cs="Arial"/>
              </w:rPr>
              <w:t>AlarmInformation.rootCauseIndicator</w:t>
            </w:r>
            <w:proofErr w:type="spellEnd"/>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proofErr w:type="spellStart"/>
            <w:r w:rsidRPr="001D11CC">
              <w:rPr>
                <w:rFonts w:cs="Arial"/>
              </w:rPr>
              <w:t>ackTime</w:t>
            </w:r>
            <w:proofErr w:type="spellEnd"/>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proofErr w:type="spellStart"/>
            <w:r w:rsidRPr="00215D3C">
              <w:rPr>
                <w:rFonts w:cs="Arial"/>
              </w:rPr>
              <w:t>AlarmInformation.ackTime</w:t>
            </w:r>
            <w:proofErr w:type="spellEnd"/>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proofErr w:type="spellStart"/>
            <w:r w:rsidRPr="00215D3C">
              <w:t>AlarmInformation.ackUserId</w:t>
            </w:r>
            <w:proofErr w:type="spellEnd"/>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proofErr w:type="spellStart"/>
            <w:r w:rsidRPr="00215D3C">
              <w:t>AlarmInformation.ackSystemId</w:t>
            </w:r>
            <w:proofErr w:type="spellEnd"/>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proofErr w:type="spellStart"/>
            <w:r w:rsidRPr="001D11CC">
              <w:rPr>
                <w:rFonts w:cs="Arial"/>
              </w:rPr>
              <w:t>ackState</w:t>
            </w:r>
            <w:proofErr w:type="spellEnd"/>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proofErr w:type="spellStart"/>
            <w:r w:rsidRPr="00215D3C">
              <w:rPr>
                <w:rFonts w:cs="Arial"/>
              </w:rPr>
              <w:t>AlarmInformation.ackState</w:t>
            </w:r>
            <w:proofErr w:type="spellEnd"/>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proofErr w:type="spellStart"/>
            <w:r w:rsidRPr="00215D3C">
              <w:t>AlarmInformation.clearUserId</w:t>
            </w:r>
            <w:proofErr w:type="spellEnd"/>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proofErr w:type="spellStart"/>
            <w:r w:rsidRPr="00215D3C">
              <w:t>AlarmInformation.clearSystemId</w:t>
            </w:r>
            <w:proofErr w:type="spellEnd"/>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proofErr w:type="spellStart"/>
            <w:r w:rsidRPr="00215D3C">
              <w:t>AlarmInformation.serviceUser</w:t>
            </w:r>
            <w:proofErr w:type="spellEnd"/>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proofErr w:type="spellStart"/>
            <w:r w:rsidRPr="00215D3C">
              <w:t>AlarmInformation.serviceProvider</w:t>
            </w:r>
            <w:proofErr w:type="spellEnd"/>
            <w:r w:rsidRPr="00215D3C">
              <w:t xml:space="preserve">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proofErr w:type="spellStart"/>
            <w:r w:rsidRPr="00215D3C">
              <w:t>AlarmInformation.securityAlarmDetector</w:t>
            </w:r>
            <w:proofErr w:type="spellEnd"/>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proofErr w:type="spellStart"/>
            <w:r w:rsidRPr="00AD33BA">
              <w:t>AlarmInformation</w:t>
            </w:r>
            <w:proofErr w:type="spellEnd"/>
            <w:r w:rsidRPr="00AD33BA">
              <w:t>.</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8323157"/>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8323158"/>
      <w:r>
        <w:t>11.2</w:t>
      </w:r>
      <w:r w:rsidRPr="00215D3C">
        <w:t>.1.1.</w:t>
      </w:r>
      <w:r w:rsidRPr="00215D3C">
        <w:rPr>
          <w:rFonts w:hint="eastAsia"/>
        </w:rPr>
        <w:t>4</w:t>
      </w:r>
      <w:r w:rsidRPr="00215D3C">
        <w:tab/>
      </w:r>
      <w:proofErr w:type="spellStart"/>
      <w:r w:rsidRPr="001D11CC">
        <w:rPr>
          <w:rFonts w:cs="Arial"/>
        </w:rPr>
        <w:t>notifyNewAlarm</w:t>
      </w:r>
      <w:bookmarkEnd w:id="690"/>
      <w:bookmarkEnd w:id="691"/>
      <w:bookmarkEnd w:id="692"/>
      <w:bookmarkEnd w:id="693"/>
      <w:bookmarkEnd w:id="694"/>
      <w:bookmarkEnd w:id="695"/>
      <w:bookmarkEnd w:id="696"/>
      <w:bookmarkEnd w:id="697"/>
      <w:proofErr w:type="spellEnd"/>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8323159"/>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w:t>
      </w:r>
      <w:proofErr w:type="spellStart"/>
      <w:r>
        <w:t>MnS</w:t>
      </w:r>
      <w:proofErr w:type="spellEnd"/>
      <w:r>
        <w:t xml:space="preserve"> producer when a new </w:t>
      </w:r>
      <w:proofErr w:type="spellStart"/>
      <w:r w:rsidRPr="00215D3C">
        <w:rPr>
          <w:rFonts w:ascii="Courier New" w:hAnsi="Courier New"/>
        </w:rPr>
        <w:t>AlarmInformation</w:t>
      </w:r>
      <w:proofErr w:type="spellEnd"/>
      <w:r w:rsidRPr="00215D3C">
        <w:t xml:space="preserve"> </w:t>
      </w:r>
      <w:r>
        <w:t xml:space="preserve">is added to the </w:t>
      </w:r>
      <w:proofErr w:type="spellStart"/>
      <w:r w:rsidRPr="00215D3C">
        <w:rPr>
          <w:rFonts w:ascii="Courier New" w:hAnsi="Courier New"/>
        </w:rPr>
        <w:t>AlarmList</w:t>
      </w:r>
      <w:proofErr w:type="spellEnd"/>
      <w:r>
        <w:t xml:space="preserve">. The notification parameters depend on the </w:t>
      </w:r>
      <w:proofErr w:type="spellStart"/>
      <w:r>
        <w:t>alarmType</w:t>
      </w:r>
      <w:proofErr w:type="spellEnd"/>
      <w:r>
        <w:t xml:space="preserv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8323160"/>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proofErr w:type="spellStart"/>
            <w:r w:rsidRPr="00215D3C">
              <w:rPr>
                <w:rFonts w:cs="Arial"/>
              </w:rPr>
              <w:t>MonitoredEntity.objectClass</w:t>
            </w:r>
            <w:proofErr w:type="spellEnd"/>
            <w:r w:rsidRPr="00215D3C">
              <w:rPr>
                <w:rFonts w:cs="Arial"/>
              </w:rPr>
              <w:t xml:space="preserve"> </w:t>
            </w:r>
          </w:p>
        </w:tc>
        <w:tc>
          <w:tcPr>
            <w:tcW w:w="2687" w:type="dxa"/>
          </w:tcPr>
          <w:p w14:paraId="78BE6754"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proofErr w:type="spellStart"/>
            <w:r w:rsidRPr="00215D3C">
              <w:rPr>
                <w:rFonts w:cs="Arial"/>
              </w:rPr>
              <w:t>MonitoredEntity.objectInstance</w:t>
            </w:r>
            <w:proofErr w:type="spellEnd"/>
          </w:p>
        </w:tc>
        <w:tc>
          <w:tcPr>
            <w:tcW w:w="2687" w:type="dxa"/>
          </w:tcPr>
          <w:p w14:paraId="7DEB0659"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proofErr w:type="spellStart"/>
            <w:r w:rsidRPr="001D11CC">
              <w:rPr>
                <w:rFonts w:cs="Arial"/>
              </w:rPr>
              <w:t>notificationType</w:t>
            </w:r>
            <w:proofErr w:type="spellEnd"/>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w:t>
            </w:r>
            <w:proofErr w:type="spellStart"/>
            <w:r w:rsidRPr="00215D3C">
              <w:rPr>
                <w:rFonts w:cs="Arial"/>
              </w:rPr>
              <w:t>notifyNewAlarm</w:t>
            </w:r>
            <w:proofErr w:type="spellEnd"/>
            <w:r w:rsidRPr="00215D3C">
              <w:rPr>
                <w:rFonts w:cs="Arial"/>
              </w:rPr>
              <w:t>"</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proofErr w:type="spellStart"/>
            <w:r w:rsidRPr="001D11CC">
              <w:rPr>
                <w:rFonts w:cs="Arial"/>
              </w:rPr>
              <w:t>eventTime</w:t>
            </w:r>
            <w:proofErr w:type="spellEnd"/>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proofErr w:type="spellStart"/>
            <w:r w:rsidRPr="00215D3C">
              <w:rPr>
                <w:rFonts w:cs="Arial"/>
              </w:rPr>
              <w:t>AlarmInformation.alarmRaisedTime</w:t>
            </w:r>
            <w:proofErr w:type="spellEnd"/>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proofErr w:type="spellStart"/>
            <w:r w:rsidRPr="001D11CC">
              <w:rPr>
                <w:rFonts w:cs="Arial"/>
              </w:rPr>
              <w:t>systemDN</w:t>
            </w:r>
            <w:proofErr w:type="spellEnd"/>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proofErr w:type="spellStart"/>
            <w:r w:rsidRPr="001D11CC">
              <w:rPr>
                <w:rFonts w:cs="Arial"/>
              </w:rPr>
              <w:t>alarmId</w:t>
            </w:r>
            <w:proofErr w:type="spellEnd"/>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proofErr w:type="spellStart"/>
            <w:r w:rsidRPr="00215D3C">
              <w:rPr>
                <w:rFonts w:cs="Arial"/>
              </w:rPr>
              <w:t>AlarmInformation.alarmId</w:t>
            </w:r>
            <w:proofErr w:type="spellEnd"/>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proofErr w:type="spellStart"/>
            <w:r w:rsidRPr="001D11CC">
              <w:rPr>
                <w:rFonts w:cs="Arial"/>
              </w:rPr>
              <w:t>alarmType</w:t>
            </w:r>
            <w:proofErr w:type="spellEnd"/>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proofErr w:type="spellStart"/>
            <w:r w:rsidRPr="00215D3C">
              <w:t>AlarmInformation.</w:t>
            </w:r>
            <w:r>
              <w:t>alarmType</w:t>
            </w:r>
            <w:proofErr w:type="spellEnd"/>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proofErr w:type="spellStart"/>
            <w:r w:rsidRPr="001D11CC">
              <w:rPr>
                <w:rFonts w:cs="Arial"/>
              </w:rPr>
              <w:t>probableCause</w:t>
            </w:r>
            <w:proofErr w:type="spellEnd"/>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proofErr w:type="spellStart"/>
            <w:r w:rsidRPr="00215D3C">
              <w:rPr>
                <w:rFonts w:cs="Arial"/>
              </w:rPr>
              <w:t>AlarmInformation.probableCause</w:t>
            </w:r>
            <w:proofErr w:type="spellEnd"/>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proofErr w:type="spellStart"/>
            <w:r w:rsidRPr="001D11CC">
              <w:rPr>
                <w:rFonts w:cs="Arial"/>
              </w:rPr>
              <w:t>perceivedSeverity</w:t>
            </w:r>
            <w:proofErr w:type="spellEnd"/>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proofErr w:type="spellStart"/>
            <w:r w:rsidRPr="00215D3C">
              <w:rPr>
                <w:rFonts w:cs="Arial"/>
              </w:rPr>
              <w:t>AlarmInformation.perceivedSeverity</w:t>
            </w:r>
            <w:proofErr w:type="spellEnd"/>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proofErr w:type="spellStart"/>
            <w:r w:rsidRPr="001D11CC">
              <w:rPr>
                <w:rFonts w:cs="Arial"/>
              </w:rPr>
              <w:t>specificProblem</w:t>
            </w:r>
            <w:proofErr w:type="spellEnd"/>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proofErr w:type="spellStart"/>
            <w:r w:rsidRPr="00215D3C">
              <w:rPr>
                <w:rFonts w:cs="Arial"/>
              </w:rPr>
              <w:t>AlarmInformation.specificProblem</w:t>
            </w:r>
            <w:proofErr w:type="spellEnd"/>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proofErr w:type="spellStart"/>
            <w:r w:rsidRPr="001D11CC">
              <w:rPr>
                <w:rFonts w:cs="Arial"/>
              </w:rPr>
              <w:t>backedUpStatus</w:t>
            </w:r>
            <w:proofErr w:type="spellEnd"/>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proofErr w:type="spellStart"/>
            <w:r w:rsidRPr="00215D3C">
              <w:rPr>
                <w:rFonts w:cs="Arial"/>
              </w:rPr>
              <w:t>AlarmInformation.backedUpStatus</w:t>
            </w:r>
            <w:proofErr w:type="spellEnd"/>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proofErr w:type="spellStart"/>
            <w:r w:rsidRPr="001D11CC">
              <w:rPr>
                <w:rFonts w:cs="Arial"/>
              </w:rPr>
              <w:t>backUpObject</w:t>
            </w:r>
            <w:proofErr w:type="spellEnd"/>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proofErr w:type="spellStart"/>
            <w:r w:rsidRPr="00215D3C">
              <w:rPr>
                <w:rFonts w:cs="Arial"/>
              </w:rPr>
              <w:t>MonitoredEntity.objectInstance</w:t>
            </w:r>
            <w:proofErr w:type="spellEnd"/>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proofErr w:type="spellStart"/>
            <w:r w:rsidRPr="001D11CC">
              <w:rPr>
                <w:rFonts w:cs="Arial"/>
              </w:rPr>
              <w:t>trendIndication</w:t>
            </w:r>
            <w:proofErr w:type="spellEnd"/>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proofErr w:type="spellStart"/>
            <w:r w:rsidRPr="00215D3C">
              <w:rPr>
                <w:rFonts w:cs="Arial"/>
              </w:rPr>
              <w:t>AlarmInformation.trendIndication</w:t>
            </w:r>
            <w:proofErr w:type="spellEnd"/>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proofErr w:type="spellStart"/>
            <w:r w:rsidRPr="001D11CC">
              <w:rPr>
                <w:rFonts w:cs="Arial"/>
              </w:rPr>
              <w:t>thresholdInfo</w:t>
            </w:r>
            <w:proofErr w:type="spellEnd"/>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proofErr w:type="spellStart"/>
            <w:r w:rsidRPr="00215D3C">
              <w:rPr>
                <w:rFonts w:cs="Arial"/>
              </w:rPr>
              <w:t>AlarmInformation.thresholdInfo</w:t>
            </w:r>
            <w:proofErr w:type="spellEnd"/>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proofErr w:type="spellStart"/>
            <w:r w:rsidRPr="001D11CC">
              <w:rPr>
                <w:rFonts w:cs="Arial"/>
              </w:rPr>
              <w:t>correlatedNotifications</w:t>
            </w:r>
            <w:proofErr w:type="spellEnd"/>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w:t>
            </w:r>
            <w:proofErr w:type="spellStart"/>
            <w:r w:rsidRPr="00215D3C">
              <w:rPr>
                <w:rFonts w:cs="Arial"/>
              </w:rPr>
              <w:t>CorrelatedNotification</w:t>
            </w:r>
            <w:proofErr w:type="spellEnd"/>
            <w:r w:rsidRPr="00215D3C">
              <w:rPr>
                <w:rFonts w:cs="Arial"/>
              </w:rPr>
              <w:t xml:space="preserve"> </w:t>
            </w:r>
            <w:r>
              <w:rPr>
                <w:rFonts w:cs="Arial"/>
              </w:rPr>
              <w:t xml:space="preserve">instances </w:t>
            </w:r>
            <w:r w:rsidRPr="00215D3C">
              <w:rPr>
                <w:rFonts w:cs="Arial"/>
              </w:rPr>
              <w:t xml:space="preserve">related to this </w:t>
            </w:r>
            <w:proofErr w:type="spellStart"/>
            <w:r w:rsidRPr="00215D3C">
              <w:rPr>
                <w:rFonts w:cs="Arial"/>
              </w:rPr>
              <w:t>AlarmInformation</w:t>
            </w:r>
            <w:proofErr w:type="spellEnd"/>
            <w:r w:rsidRPr="00215D3C">
              <w:rPr>
                <w:rFonts w:cs="Arial"/>
              </w:rPr>
              <w:t>.</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proofErr w:type="spellStart"/>
            <w:r w:rsidRPr="001D11CC">
              <w:rPr>
                <w:rFonts w:cs="Arial"/>
              </w:rPr>
              <w:t>stateChangeDefinition</w:t>
            </w:r>
            <w:proofErr w:type="spellEnd"/>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proofErr w:type="spellStart"/>
            <w:r w:rsidRPr="001D11CC">
              <w:rPr>
                <w:rFonts w:cs="Arial"/>
              </w:rPr>
              <w:t>monitoredAttributes</w:t>
            </w:r>
            <w:proofErr w:type="spellEnd"/>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proofErr w:type="spellStart"/>
            <w:r w:rsidRPr="00215D3C">
              <w:rPr>
                <w:rFonts w:cs="Arial"/>
              </w:rPr>
              <w:t>AlarmInformation.monitoredAttributes</w:t>
            </w:r>
            <w:proofErr w:type="spellEnd"/>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proofErr w:type="spellStart"/>
            <w:r w:rsidRPr="001D11CC">
              <w:rPr>
                <w:rFonts w:cs="Arial"/>
              </w:rPr>
              <w:t>proposedRepairActions</w:t>
            </w:r>
            <w:proofErr w:type="spellEnd"/>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proofErr w:type="spellStart"/>
            <w:r w:rsidRPr="00215D3C">
              <w:rPr>
                <w:rFonts w:cs="Arial"/>
              </w:rPr>
              <w:t>AlarmInformaton.proposedRepairActions</w:t>
            </w:r>
            <w:proofErr w:type="spellEnd"/>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proofErr w:type="spellStart"/>
            <w:r w:rsidRPr="001D11CC">
              <w:rPr>
                <w:rFonts w:cs="Arial"/>
              </w:rPr>
              <w:t>additionalText</w:t>
            </w:r>
            <w:proofErr w:type="spellEnd"/>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proofErr w:type="spellStart"/>
            <w:r w:rsidRPr="00215D3C">
              <w:rPr>
                <w:rFonts w:cs="Arial"/>
              </w:rPr>
              <w:t>AlarmInformation.additionalText</w:t>
            </w:r>
            <w:proofErr w:type="spellEnd"/>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proofErr w:type="spellStart"/>
            <w:r w:rsidRPr="001D11CC">
              <w:rPr>
                <w:rFonts w:cs="Arial"/>
              </w:rPr>
              <w:t>additionalInformation</w:t>
            </w:r>
            <w:proofErr w:type="spellEnd"/>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proofErr w:type="spellStart"/>
            <w:r w:rsidRPr="00215D3C">
              <w:rPr>
                <w:rFonts w:cs="Arial"/>
              </w:rPr>
              <w:t>AlarmInformation.additionalInformation</w:t>
            </w:r>
            <w:proofErr w:type="spellEnd"/>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proofErr w:type="spellStart"/>
            <w:r w:rsidRPr="001D11CC">
              <w:rPr>
                <w:rFonts w:cs="Arial"/>
              </w:rPr>
              <w:t>rootCauseIndicator</w:t>
            </w:r>
            <w:proofErr w:type="spellEnd"/>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proofErr w:type="spellStart"/>
            <w:r w:rsidRPr="00215D3C">
              <w:rPr>
                <w:rFonts w:cs="Arial"/>
              </w:rPr>
              <w:t>AlarmInformation.</w:t>
            </w:r>
            <w:r>
              <w:rPr>
                <w:rFonts w:cs="Arial"/>
              </w:rPr>
              <w:t>rootCauseIndicator</w:t>
            </w:r>
            <w:proofErr w:type="spellEnd"/>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28CB650D" w:rsidR="00372330" w:rsidRPr="00215D3C" w:rsidRDefault="00372330" w:rsidP="00372330">
      <w:pPr>
        <w:pStyle w:val="Heading6"/>
      </w:pPr>
      <w:bookmarkStart w:id="718" w:name="_Toc13832316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2726" w:type="dxa"/>
          </w:tcPr>
          <w:p w14:paraId="02FA2DFA"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proofErr w:type="spellStart"/>
            <w:r w:rsidRPr="00215D3C">
              <w:rPr>
                <w:rFonts w:cs="Arial"/>
              </w:rPr>
              <w:t>MonitoredEntity.objectInstance</w:t>
            </w:r>
            <w:proofErr w:type="spellEnd"/>
          </w:p>
        </w:tc>
        <w:tc>
          <w:tcPr>
            <w:tcW w:w="2726" w:type="dxa"/>
          </w:tcPr>
          <w:p w14:paraId="7AECFB43"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proofErr w:type="spellStart"/>
            <w:r w:rsidRPr="001D11CC">
              <w:rPr>
                <w:rFonts w:cs="Arial"/>
              </w:rPr>
              <w:t>notificationType</w:t>
            </w:r>
            <w:proofErr w:type="spellEnd"/>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w:t>
            </w:r>
            <w:proofErr w:type="spellStart"/>
            <w:r w:rsidRPr="00215D3C">
              <w:t>notifyNewAlarm</w:t>
            </w:r>
            <w:proofErr w:type="spellEnd"/>
            <w:r w:rsidRPr="00215D3C">
              <w:t>"</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proofErr w:type="spellStart"/>
            <w:r w:rsidRPr="00215D3C">
              <w:t>AlarmInformation.alarmRaisedTime</w:t>
            </w:r>
            <w:proofErr w:type="spellEnd"/>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proofErr w:type="spellStart"/>
            <w:r w:rsidRPr="001D11CC">
              <w:rPr>
                <w:rFonts w:cs="Arial"/>
              </w:rPr>
              <w:t>alarmId</w:t>
            </w:r>
            <w:proofErr w:type="spellEnd"/>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proofErr w:type="spellStart"/>
            <w:r w:rsidRPr="00215D3C">
              <w:t>AlarmInformation.alarmId</w:t>
            </w:r>
            <w:proofErr w:type="spellEnd"/>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proofErr w:type="spellStart"/>
            <w:r w:rsidRPr="001D11CC">
              <w:rPr>
                <w:rFonts w:cs="Arial"/>
              </w:rPr>
              <w:t>alarmType</w:t>
            </w:r>
            <w:proofErr w:type="spellEnd"/>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proofErr w:type="spellStart"/>
            <w:r w:rsidRPr="00215D3C">
              <w:t>AlarmInformation.</w:t>
            </w:r>
            <w:r>
              <w:t>alarmType</w:t>
            </w:r>
            <w:proofErr w:type="spellEnd"/>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proofErr w:type="spellStart"/>
            <w:r w:rsidRPr="00215D3C">
              <w:t>AlarmInformation.probableCause</w:t>
            </w:r>
            <w:proofErr w:type="spellEnd"/>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proofErr w:type="spellStart"/>
            <w:r w:rsidRPr="00215D3C">
              <w:t>AlarmInformation.perceivedSeverity</w:t>
            </w:r>
            <w:proofErr w:type="spellEnd"/>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proofErr w:type="spellStart"/>
            <w:r w:rsidRPr="001D11CC">
              <w:rPr>
                <w:rFonts w:cs="Arial"/>
              </w:rPr>
              <w:t>correlatedNotifications</w:t>
            </w:r>
            <w:proofErr w:type="spellEnd"/>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proofErr w:type="spellStart"/>
            <w:r w:rsidRPr="00215D3C">
              <w:t>AlarmInformation.additionalText</w:t>
            </w:r>
            <w:proofErr w:type="spellEnd"/>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proofErr w:type="spellStart"/>
            <w:r w:rsidRPr="00215D3C">
              <w:rPr>
                <w:rFonts w:cs="Arial"/>
              </w:rPr>
              <w:t>AlarmInformation.additionalInformation</w:t>
            </w:r>
            <w:proofErr w:type="spellEnd"/>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proofErr w:type="spellStart"/>
            <w:r w:rsidRPr="001D11CC">
              <w:rPr>
                <w:rFonts w:cs="Arial"/>
              </w:rPr>
              <w:t>rootCauseIndicator</w:t>
            </w:r>
            <w:proofErr w:type="spellEnd"/>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proofErr w:type="spellStart"/>
            <w:r>
              <w:rPr>
                <w:rFonts w:cs="Arial"/>
              </w:rPr>
              <w:t>AlarmIngormation.rootCauseIndicator</w:t>
            </w:r>
            <w:proofErr w:type="spellEnd"/>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proofErr w:type="spellStart"/>
            <w:r w:rsidRPr="00215D3C">
              <w:t>AlarmInformation.securityServiceUser</w:t>
            </w:r>
            <w:proofErr w:type="spellEnd"/>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proofErr w:type="spellStart"/>
            <w:r w:rsidRPr="00215D3C">
              <w:t>AlarmInformation.securityServiceProvider</w:t>
            </w:r>
            <w:proofErr w:type="spellEnd"/>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proofErr w:type="spellStart"/>
            <w:r w:rsidRPr="00215D3C">
              <w:t>AlarmInformation.securityAlarmDetector</w:t>
            </w:r>
            <w:proofErr w:type="spellEnd"/>
          </w:p>
        </w:tc>
        <w:tc>
          <w:tcPr>
            <w:tcW w:w="2726" w:type="dxa"/>
          </w:tcPr>
          <w:p w14:paraId="5FEFFDD1" w14:textId="77777777" w:rsidR="006A5594" w:rsidRPr="00215D3C" w:rsidRDefault="006A5594" w:rsidP="000516BC">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8323162"/>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832316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proofErr w:type="spellStart"/>
      <w:r w:rsidRPr="00215D3C">
        <w:rPr>
          <w:rFonts w:ascii="Courier New" w:hAnsi="Courier New"/>
        </w:rPr>
        <w:t>noMatchedAlarm</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proofErr w:type="spellStart"/>
            <w:r w:rsidRPr="001D11CC">
              <w:rPr>
                <w:rFonts w:cs="Arial"/>
              </w:rPr>
              <w:t>noMatchedAlarm</w:t>
            </w:r>
            <w:proofErr w:type="spellEnd"/>
          </w:p>
        </w:tc>
        <w:tc>
          <w:tcPr>
            <w:tcW w:w="4157" w:type="pct"/>
          </w:tcPr>
          <w:p w14:paraId="1CA7FE42" w14:textId="77777777" w:rsidR="006A5594" w:rsidRPr="00215D3C" w:rsidRDefault="006A5594" w:rsidP="000516BC">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832316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proofErr w:type="spellStart"/>
      <w:r w:rsidRPr="00215D3C">
        <w:rPr>
          <w:rFonts w:ascii="Courier New" w:hAnsi="Courier New"/>
        </w:rPr>
        <w:t>newAlarmInAlarmList</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proofErr w:type="spellStart"/>
            <w:r w:rsidRPr="001D11CC">
              <w:rPr>
                <w:rFonts w:cs="Arial"/>
              </w:rPr>
              <w:t>newAlarmInAlarmList</w:t>
            </w:r>
            <w:proofErr w:type="spellEnd"/>
          </w:p>
        </w:tc>
        <w:tc>
          <w:tcPr>
            <w:tcW w:w="3880" w:type="pct"/>
          </w:tcPr>
          <w:p w14:paraId="5FB0E467" w14:textId="77777777" w:rsidR="006A5594" w:rsidRPr="00215D3C" w:rsidRDefault="006A5594" w:rsidP="000516BC">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r w:rsidR="00FA2988">
              <w:t>:</w:t>
            </w:r>
          </w:p>
          <w:p w14:paraId="464DF2DB" w14:textId="77777777" w:rsidR="006A5594" w:rsidRPr="00215D3C" w:rsidRDefault="00FA2988" w:rsidP="000516BC">
            <w:pPr>
              <w:pStyle w:val="TAL"/>
            </w:pPr>
            <w:proofErr w:type="spellStart"/>
            <w:r w:rsidRPr="00215D3C">
              <w:t>notificationId</w:t>
            </w:r>
            <w:proofErr w:type="spellEnd"/>
            <w:r w:rsidRPr="00215D3C">
              <w:t xml:space="preserve">, </w:t>
            </w:r>
            <w:proofErr w:type="spellStart"/>
            <w:r w:rsidRPr="00215D3C">
              <w:t>alarmRaisedTime</w:t>
            </w:r>
            <w:proofErr w:type="spellEnd"/>
            <w:r>
              <w:t>,</w:t>
            </w:r>
            <w:r w:rsidRPr="00215D3C">
              <w:t xml:space="preserve"> </w:t>
            </w:r>
            <w:proofErr w:type="spellStart"/>
            <w:r w:rsidR="006A5594" w:rsidRPr="00215D3C">
              <w:t>alarmId</w:t>
            </w:r>
            <w:proofErr w:type="spellEnd"/>
            <w:r w:rsidR="006A5594" w:rsidRPr="00215D3C">
              <w:t xml:space="preserve">, </w:t>
            </w:r>
            <w:proofErr w:type="spellStart"/>
            <w:r>
              <w:t>alarmType</w:t>
            </w:r>
            <w:proofErr w:type="spellEnd"/>
            <w:r>
              <w:t>,</w:t>
            </w:r>
            <w:r w:rsidRPr="00215D3C" w:rsidDel="00CF3CAE">
              <w:t xml:space="preserve"> </w:t>
            </w:r>
            <w:r w:rsidR="006A5594" w:rsidRPr="00215D3C">
              <w:t xml:space="preserve">, </w:t>
            </w:r>
            <w:proofErr w:type="spellStart"/>
            <w:r w:rsidR="006A5594" w:rsidRPr="00215D3C">
              <w:t>probableCause</w:t>
            </w:r>
            <w:proofErr w:type="spellEnd"/>
            <w:r w:rsidR="006A5594" w:rsidRPr="00215D3C">
              <w:t xml:space="preserve">, </w:t>
            </w:r>
            <w:proofErr w:type="spellStart"/>
            <w:r w:rsidR="006A5594" w:rsidRPr="00215D3C">
              <w:t>perceivedSeverity</w:t>
            </w:r>
            <w:proofErr w:type="spellEnd"/>
            <w:r w:rsidR="006A5594" w:rsidRPr="00215D3C">
              <w:t>.</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w:t>
            </w:r>
            <w:proofErr w:type="spellStart"/>
            <w:r w:rsidRPr="00215D3C">
              <w:t>AlarmInformation</w:t>
            </w:r>
            <w:proofErr w:type="spellEnd"/>
            <w:r w:rsidRPr="00215D3C">
              <w:t xml:space="preserve">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8323165"/>
      <w:r>
        <w:t>11.2</w:t>
      </w:r>
      <w:r w:rsidRPr="00215D3C">
        <w:t>.1.1.</w:t>
      </w:r>
      <w:r w:rsidRPr="00215D3C">
        <w:rPr>
          <w:rFonts w:hint="eastAsia"/>
        </w:rPr>
        <w:t>5</w:t>
      </w:r>
      <w:r w:rsidRPr="00215D3C">
        <w:tab/>
      </w:r>
      <w:proofErr w:type="spellStart"/>
      <w:r w:rsidRPr="001D11CC">
        <w:rPr>
          <w:rFonts w:cs="Arial"/>
        </w:rPr>
        <w:t>notifyChangedAlarm</w:t>
      </w:r>
      <w:bookmarkEnd w:id="743"/>
      <w:bookmarkEnd w:id="744"/>
      <w:bookmarkEnd w:id="745"/>
      <w:bookmarkEnd w:id="746"/>
      <w:bookmarkEnd w:id="747"/>
      <w:bookmarkEnd w:id="748"/>
      <w:bookmarkEnd w:id="749"/>
      <w:bookmarkEnd w:id="750"/>
      <w:proofErr w:type="spellEnd"/>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8323166"/>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8323167"/>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3787" w:type="dxa"/>
          </w:tcPr>
          <w:p w14:paraId="46938C8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proofErr w:type="spellStart"/>
            <w:r w:rsidRPr="00215D3C">
              <w:rPr>
                <w:rFonts w:cs="Arial"/>
              </w:rPr>
              <w:t>MonitoredEntity.objectInstance</w:t>
            </w:r>
            <w:proofErr w:type="spellEnd"/>
          </w:p>
        </w:tc>
        <w:tc>
          <w:tcPr>
            <w:tcW w:w="3787" w:type="dxa"/>
          </w:tcPr>
          <w:p w14:paraId="09E2CA4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proofErr w:type="spellStart"/>
            <w:r w:rsidRPr="001D11CC">
              <w:rPr>
                <w:rFonts w:cs="Arial"/>
              </w:rPr>
              <w:t>notificationType</w:t>
            </w:r>
            <w:proofErr w:type="spellEnd"/>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w:t>
            </w:r>
            <w:proofErr w:type="spellStart"/>
            <w:r w:rsidRPr="00215D3C">
              <w:t>notifyChangedAlarm</w:t>
            </w:r>
            <w:proofErr w:type="spellEnd"/>
            <w:r w:rsidRPr="00215D3C">
              <w:t>"</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proofErr w:type="spellStart"/>
            <w:r w:rsidRPr="00215D3C">
              <w:rPr>
                <w:rFonts w:cs="Arial"/>
              </w:rPr>
              <w:t>AlarmInformation.alarm</w:t>
            </w:r>
            <w:r w:rsidR="00F31C9C">
              <w:rPr>
                <w:rFonts w:cs="Arial"/>
              </w:rPr>
              <w:t>Changed</w:t>
            </w:r>
            <w:r w:rsidRPr="00215D3C">
              <w:rPr>
                <w:rFonts w:cs="Arial"/>
              </w:rPr>
              <w:t>Time</w:t>
            </w:r>
            <w:proofErr w:type="spellEnd"/>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proofErr w:type="spellStart"/>
            <w:r w:rsidRPr="001D11CC">
              <w:rPr>
                <w:rFonts w:cs="Arial"/>
              </w:rPr>
              <w:t>alarmId</w:t>
            </w:r>
            <w:proofErr w:type="spellEnd"/>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proofErr w:type="spellStart"/>
            <w:r w:rsidRPr="00215D3C">
              <w:t>AlarmInformation.alarmId</w:t>
            </w:r>
            <w:proofErr w:type="spellEnd"/>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proofErr w:type="spellStart"/>
            <w:r w:rsidRPr="001D11CC">
              <w:rPr>
                <w:rFonts w:cs="Arial"/>
              </w:rPr>
              <w:t>alarmType</w:t>
            </w:r>
            <w:proofErr w:type="spellEnd"/>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proofErr w:type="spellStart"/>
            <w:r w:rsidRPr="00215D3C">
              <w:t>AlarmInformation.</w:t>
            </w:r>
            <w:r>
              <w:t>alarmType</w:t>
            </w:r>
            <w:proofErr w:type="spellEnd"/>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proofErr w:type="spellStart"/>
            <w:r w:rsidRPr="00215D3C">
              <w:t>AlarmInformation.probableCause</w:t>
            </w:r>
            <w:proofErr w:type="spellEnd"/>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proofErr w:type="spellStart"/>
            <w:r w:rsidRPr="00215D3C">
              <w:t>AlarmInformation.perceivedSeverity</w:t>
            </w:r>
            <w:proofErr w:type="spellEnd"/>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8323168"/>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832316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proofErr w:type="spellStart"/>
            <w:r w:rsidRPr="001D11CC">
              <w:rPr>
                <w:rFonts w:cs="Arial"/>
                <w:szCs w:val="18"/>
              </w:rPr>
              <w:t>alarmMatched</w:t>
            </w:r>
            <w:proofErr w:type="spellEnd"/>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w:t>
            </w:r>
            <w:proofErr w:type="spellStart"/>
            <w:r w:rsidRPr="00BB224E">
              <w:rPr>
                <w:szCs w:val="18"/>
              </w:rPr>
              <w:t>AlarmInformation</w:t>
            </w:r>
            <w:proofErr w:type="spellEnd"/>
            <w:r w:rsidRPr="00BB224E">
              <w:rPr>
                <w:szCs w:val="18"/>
              </w:rPr>
              <w:t xml:space="preserve"> in </w:t>
            </w:r>
            <w:proofErr w:type="spellStart"/>
            <w:r w:rsidRPr="00BB224E">
              <w:rPr>
                <w:szCs w:val="18"/>
              </w:rPr>
              <w:t>AlarmList</w:t>
            </w:r>
            <w:proofErr w:type="spellEnd"/>
            <w:r w:rsidRPr="00BB224E">
              <w:rPr>
                <w:szCs w:val="18"/>
              </w:rPr>
              <w:t xml:space="preserve">.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proofErr w:type="spellStart"/>
            <w:r w:rsidRPr="001D11CC">
              <w:rPr>
                <w:rFonts w:cs="Arial"/>
                <w:szCs w:val="18"/>
              </w:rPr>
              <w:t>alarmNotCleared</w:t>
            </w:r>
            <w:proofErr w:type="spellEnd"/>
          </w:p>
        </w:tc>
        <w:tc>
          <w:tcPr>
            <w:tcW w:w="4101" w:type="pct"/>
          </w:tcPr>
          <w:p w14:paraId="3386E74E" w14:textId="77777777" w:rsidR="006A5594" w:rsidRPr="009B1F2D"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proofErr w:type="spellStart"/>
            <w:r w:rsidRPr="001D11CC">
              <w:rPr>
                <w:rFonts w:cs="Arial"/>
                <w:szCs w:val="18"/>
              </w:rPr>
              <w:t>alarmChanged</w:t>
            </w:r>
            <w:proofErr w:type="spellEnd"/>
          </w:p>
        </w:tc>
        <w:tc>
          <w:tcPr>
            <w:tcW w:w="4101" w:type="pct"/>
          </w:tcPr>
          <w:p w14:paraId="15380882" w14:textId="77777777" w:rsidR="006A5594" w:rsidRPr="00846C5C"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and of the matched </w:t>
            </w:r>
            <w:proofErr w:type="spellStart"/>
            <w:r w:rsidRPr="009B1F2D">
              <w:rPr>
                <w:szCs w:val="18"/>
              </w:rPr>
              <w:t>AlarmInformation</w:t>
            </w:r>
            <w:proofErr w:type="spellEnd"/>
            <w:r w:rsidRPr="009B1F2D">
              <w:rPr>
                <w:szCs w:val="18"/>
              </w:rPr>
              <w:t xml:space="preserve">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832317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proofErr w:type="spellStart"/>
      <w:r w:rsidRPr="00215D3C">
        <w:rPr>
          <w:rFonts w:ascii="Courier New" w:hAnsi="Courier New"/>
        </w:rPr>
        <w:t>informationUpdate</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proofErr w:type="spellStart"/>
            <w:r w:rsidRPr="001D11CC">
              <w:rPr>
                <w:rFonts w:cs="Arial"/>
                <w:szCs w:val="18"/>
              </w:rPr>
              <w:t>informationUpdate</w:t>
            </w:r>
            <w:proofErr w:type="spellEnd"/>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w:t>
            </w:r>
            <w:proofErr w:type="spellStart"/>
            <w:r w:rsidRPr="001D11CC">
              <w:rPr>
                <w:rFonts w:ascii="Arial" w:hAnsi="Arial" w:cs="Arial"/>
                <w:sz w:val="18"/>
                <w:szCs w:val="18"/>
              </w:rPr>
              <w:t>AlarmInformation</w:t>
            </w:r>
            <w:proofErr w:type="spellEnd"/>
            <w:r w:rsidRPr="001D11CC">
              <w:rPr>
                <w:rFonts w:ascii="Arial" w:hAnsi="Arial" w:cs="Arial"/>
                <w:sz w:val="18"/>
                <w:szCs w:val="18"/>
              </w:rPr>
              <w:t xml:space="preserve"> identified in </w:t>
            </w:r>
            <w:proofErr w:type="spellStart"/>
            <w:r w:rsidRPr="001D11CC">
              <w:rPr>
                <w:rFonts w:ascii="Arial" w:hAnsi="Arial" w:cs="Arial"/>
                <w:sz w:val="18"/>
                <w:szCs w:val="18"/>
              </w:rPr>
              <w:t>alarmMatched</w:t>
            </w:r>
            <w:proofErr w:type="spellEnd"/>
            <w:r w:rsidRPr="001D11CC">
              <w:rPr>
                <w:rFonts w:ascii="Arial" w:hAnsi="Arial" w:cs="Arial"/>
                <w:sz w:val="18"/>
                <w:szCs w:val="18"/>
              </w:rPr>
              <w:t xml:space="preserve">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xml:space="preserve">- </w:t>
            </w:r>
            <w:proofErr w:type="spellStart"/>
            <w:r w:rsidRPr="009B1F2D">
              <w:rPr>
                <w:rFonts w:ascii="Arial" w:hAnsi="Arial" w:cs="Arial"/>
                <w:sz w:val="18"/>
                <w:szCs w:val="18"/>
              </w:rPr>
              <w:t>notificationId</w:t>
            </w:r>
            <w:proofErr w:type="spellEnd"/>
            <w:r w:rsidRPr="009B1F2D">
              <w:rPr>
                <w:rFonts w:ascii="Arial" w:hAnsi="Arial" w:cs="Arial"/>
                <w:sz w:val="18"/>
                <w:szCs w:val="18"/>
              </w:rPr>
              <w:t xml:space="preserve">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xml:space="preserve">- </w:t>
            </w:r>
            <w:proofErr w:type="spellStart"/>
            <w:r w:rsidRPr="00846C5C">
              <w:rPr>
                <w:rFonts w:ascii="Arial" w:hAnsi="Arial" w:cs="Arial"/>
                <w:sz w:val="18"/>
                <w:szCs w:val="18"/>
              </w:rPr>
              <w:t>alarmChangedTime</w:t>
            </w:r>
            <w:proofErr w:type="spellEnd"/>
            <w:r w:rsidRPr="00846C5C">
              <w:rPr>
                <w:rFonts w:ascii="Arial" w:hAnsi="Arial" w:cs="Arial"/>
                <w:sz w:val="18"/>
                <w:szCs w:val="18"/>
              </w:rPr>
              <w:t xml:space="preserv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proofErr w:type="spellStart"/>
            <w:r w:rsidR="006A5594" w:rsidRPr="001D11CC">
              <w:rPr>
                <w:rFonts w:ascii="Arial" w:hAnsi="Arial" w:cs="Arial"/>
                <w:sz w:val="18"/>
                <w:szCs w:val="18"/>
              </w:rPr>
              <w:t>perceivedSeverity</w:t>
            </w:r>
            <w:proofErr w:type="spellEnd"/>
            <w:r w:rsidR="006A5594" w:rsidRPr="001D11CC">
              <w:rPr>
                <w:rFonts w:ascii="Arial" w:hAnsi="Arial" w:cs="Arial"/>
                <w:sz w:val="18"/>
                <w:szCs w:val="18"/>
              </w:rPr>
              <w:t xml:space="preserve">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ackTime</w:t>
            </w:r>
            <w:proofErr w:type="spellEnd"/>
            <w:r w:rsidRPr="001D11CC">
              <w:rPr>
                <w:rFonts w:ascii="Arial" w:hAnsi="Arial" w:cs="Arial"/>
                <w:sz w:val="18"/>
                <w:szCs w:val="18"/>
              </w:rPr>
              <w:t xml:space="preserve">, </w:t>
            </w:r>
            <w:proofErr w:type="spellStart"/>
            <w:r w:rsidRPr="001D11CC">
              <w:rPr>
                <w:rFonts w:ascii="Arial" w:hAnsi="Arial" w:cs="Arial"/>
                <w:sz w:val="18"/>
                <w:szCs w:val="18"/>
              </w:rPr>
              <w:t>ackUserId</w:t>
            </w:r>
            <w:proofErr w:type="spellEnd"/>
            <w:r w:rsidRPr="001D11CC">
              <w:rPr>
                <w:rFonts w:ascii="Arial" w:hAnsi="Arial" w:cs="Arial"/>
                <w:sz w:val="18"/>
                <w:szCs w:val="18"/>
              </w:rPr>
              <w:t xml:space="preserve"> and </w:t>
            </w:r>
            <w:proofErr w:type="spellStart"/>
            <w:r w:rsidRPr="001D11CC">
              <w:rPr>
                <w:rFonts w:ascii="Arial" w:hAnsi="Arial" w:cs="Arial"/>
                <w:sz w:val="18"/>
                <w:szCs w:val="18"/>
              </w:rPr>
              <w:t>ackSystemId</w:t>
            </w:r>
            <w:proofErr w:type="spellEnd"/>
            <w:r w:rsidRPr="001D11CC">
              <w:rPr>
                <w:rFonts w:ascii="Arial" w:hAnsi="Arial" w:cs="Arial"/>
                <w:sz w:val="18"/>
                <w:szCs w:val="18"/>
              </w:rPr>
              <w:t xml:space="preserve">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ackState</w:t>
            </w:r>
            <w:proofErr w:type="spellEnd"/>
            <w:r w:rsidRPr="001D11CC">
              <w:rPr>
                <w:rFonts w:ascii="Arial" w:hAnsi="Arial" w:cs="Arial"/>
                <w:sz w:val="18"/>
                <w:szCs w:val="18"/>
              </w:rPr>
              <w:t xml:space="preserv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8323171"/>
      <w:r>
        <w:t>11.2</w:t>
      </w:r>
      <w:r w:rsidRPr="00215D3C">
        <w:t>.1.1.</w:t>
      </w:r>
      <w:r w:rsidRPr="00215D3C">
        <w:rPr>
          <w:rFonts w:hint="eastAsia"/>
        </w:rPr>
        <w:t>6</w:t>
      </w:r>
      <w:r w:rsidRPr="00215D3C">
        <w:tab/>
      </w:r>
      <w:proofErr w:type="spellStart"/>
      <w:r w:rsidRPr="001D11CC">
        <w:rPr>
          <w:rFonts w:cs="Arial"/>
        </w:rPr>
        <w:t>notifyAlarmListRebuilt</w:t>
      </w:r>
      <w:bookmarkEnd w:id="791"/>
      <w:bookmarkEnd w:id="792"/>
      <w:bookmarkEnd w:id="793"/>
      <w:bookmarkEnd w:id="794"/>
      <w:bookmarkEnd w:id="795"/>
      <w:bookmarkEnd w:id="796"/>
      <w:bookmarkEnd w:id="797"/>
      <w:bookmarkEnd w:id="798"/>
      <w:proofErr w:type="spellEnd"/>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8323172"/>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w:t>
      </w:r>
      <w:proofErr w:type="spellStart"/>
      <w:r>
        <w:rPr>
          <w:lang w:eastAsia="zh-CN" w:bidi="ar-KW"/>
        </w:rPr>
        <w:t>MnS</w:t>
      </w:r>
      <w:proofErr w:type="spellEnd"/>
      <w:r>
        <w:rPr>
          <w:lang w:eastAsia="zh-CN" w:bidi="ar-KW"/>
        </w:rPr>
        <w:t xml:space="preserve"> producer when the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8323173"/>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proofErr w:type="spellStart"/>
            <w:r w:rsidRPr="005563DD">
              <w:rPr>
                <w:rFonts w:cs="Courier New"/>
                <w:szCs w:val="18"/>
              </w:rPr>
              <w:t>objectClass</w:t>
            </w:r>
            <w:proofErr w:type="spellEnd"/>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objectInstance</w:t>
            </w:r>
            <w:proofErr w:type="spellEnd"/>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w:t>
            </w:r>
            <w:proofErr w:type="spellStart"/>
            <w:r w:rsidRPr="00846C5C">
              <w:rPr>
                <w:szCs w:val="18"/>
              </w:rPr>
              <w:t>paramter</w:t>
            </w:r>
            <w:proofErr w:type="spellEnd"/>
            <w:r w:rsidRPr="00846C5C">
              <w:rPr>
                <w:szCs w:val="18"/>
              </w:rPr>
              <w:t xml:space="preserve"> specifies the class of the instance carried in </w:t>
            </w:r>
            <w:proofErr w:type="spellStart"/>
            <w:r w:rsidRPr="00846C5C">
              <w:rPr>
                <w:szCs w:val="18"/>
              </w:rPr>
              <w:t>systemDN</w:t>
            </w:r>
            <w:proofErr w:type="spellEnd"/>
            <w:r w:rsidRPr="00846C5C">
              <w:rPr>
                <w:szCs w:val="18"/>
              </w:rPr>
              <w:t xml:space="preserve">, then all </w:t>
            </w:r>
            <w:proofErr w:type="spellStart"/>
            <w:r w:rsidRPr="00BB224E">
              <w:rPr>
                <w:rFonts w:ascii="Courier New" w:hAnsi="Courier New"/>
                <w:szCs w:val="18"/>
              </w:rPr>
              <w:t>AlarmInformation</w:t>
            </w:r>
            <w:proofErr w:type="spellEnd"/>
            <w:r w:rsidRPr="00A32054">
              <w:rPr>
                <w:szCs w:val="18"/>
              </w:rPr>
              <w:t xml:space="preserve"> instances in the </w:t>
            </w:r>
            <w:proofErr w:type="spellStart"/>
            <w:r w:rsidRPr="004544E4">
              <w:rPr>
                <w:rFonts w:ascii="Courier New" w:hAnsi="Courier New" w:cs="Courier New"/>
                <w:szCs w:val="18"/>
              </w:rPr>
              <w:t>AlarmList</w:t>
            </w:r>
            <w:proofErr w:type="spellEnd"/>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proofErr w:type="spellStart"/>
            <w:r w:rsidRPr="003B1319">
              <w:rPr>
                <w:rFonts w:ascii="Courier New" w:hAnsi="Courier New" w:cs="Courier New"/>
                <w:szCs w:val="18"/>
              </w:rPr>
              <w:t>MonitoredEntity</w:t>
            </w:r>
            <w:proofErr w:type="spellEnd"/>
            <w:r w:rsidRPr="003B1319">
              <w:rPr>
                <w:szCs w:val="18"/>
              </w:rPr>
              <w:t xml:space="preserve">, then a subset of the </w:t>
            </w:r>
            <w:proofErr w:type="spellStart"/>
            <w:r w:rsidRPr="001E0433">
              <w:rPr>
                <w:rFonts w:ascii="Courier New" w:hAnsi="Courier New"/>
                <w:szCs w:val="18"/>
              </w:rPr>
              <w:t>AlarmInformation</w:t>
            </w:r>
            <w:proofErr w:type="spellEnd"/>
            <w:r w:rsidRPr="001E0433">
              <w:rPr>
                <w:szCs w:val="18"/>
              </w:rPr>
              <w:t xml:space="preserve"> instances in the </w:t>
            </w:r>
            <w:proofErr w:type="spellStart"/>
            <w:r w:rsidRPr="009C1028">
              <w:rPr>
                <w:rFonts w:ascii="Courier New" w:hAnsi="Courier New" w:cs="Courier New"/>
                <w:szCs w:val="18"/>
              </w:rPr>
              <w:t>AlarmList</w:t>
            </w:r>
            <w:proofErr w:type="spellEnd"/>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proofErr w:type="spellStart"/>
            <w:r w:rsidRPr="005563DD">
              <w:rPr>
                <w:rFonts w:cs="Courier New"/>
                <w:szCs w:val="18"/>
              </w:rPr>
              <w:t>objectInstance</w:t>
            </w:r>
            <w:proofErr w:type="spellEnd"/>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objetClass</w:t>
            </w:r>
            <w:proofErr w:type="spellEnd"/>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 xml:space="preserve">If this parameter is equal to the instance carried in </w:t>
            </w:r>
            <w:proofErr w:type="spellStart"/>
            <w:r w:rsidRPr="00BB224E">
              <w:rPr>
                <w:rFonts w:cs="Arial"/>
                <w:szCs w:val="18"/>
              </w:rPr>
              <w:t>systemDN</w:t>
            </w:r>
            <w:proofErr w:type="spellEnd"/>
            <w:r w:rsidRPr="00BB224E">
              <w:rPr>
                <w:rFonts w:cs="Arial"/>
                <w:szCs w:val="18"/>
              </w:rPr>
              <w:t>, then al</w:t>
            </w:r>
            <w:r w:rsidRPr="00A32054">
              <w:rPr>
                <w:rFonts w:cs="Arial"/>
                <w:szCs w:val="18"/>
              </w:rPr>
              <w:t>l</w:t>
            </w:r>
            <w:r w:rsidRPr="004544E4">
              <w:rPr>
                <w:rFonts w:cs="Arial"/>
                <w:szCs w:val="18"/>
              </w:rPr>
              <w:t xml:space="preserve"> </w:t>
            </w:r>
            <w:proofErr w:type="spellStart"/>
            <w:r w:rsidRPr="004544E4">
              <w:rPr>
                <w:rFonts w:ascii="Courier New" w:hAnsi="Courier New"/>
                <w:szCs w:val="18"/>
              </w:rPr>
              <w:t>AlarmInformation</w:t>
            </w:r>
            <w:proofErr w:type="spellEnd"/>
            <w:r w:rsidRPr="004544E4">
              <w:rPr>
                <w:szCs w:val="18"/>
              </w:rPr>
              <w:t xml:space="preserve"> instances in the </w:t>
            </w:r>
            <w:proofErr w:type="spellStart"/>
            <w:r w:rsidRPr="002B66C8">
              <w:rPr>
                <w:rFonts w:ascii="Courier New" w:hAnsi="Courier New" w:cs="Courier New"/>
                <w:szCs w:val="18"/>
              </w:rPr>
              <w:t>AlarmList</w:t>
            </w:r>
            <w:proofErr w:type="spellEnd"/>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proofErr w:type="spellStart"/>
            <w:r w:rsidRPr="00AC292E">
              <w:rPr>
                <w:rFonts w:ascii="Courier New" w:hAnsi="Courier New" w:cs="Courier New"/>
                <w:szCs w:val="18"/>
              </w:rPr>
              <w:t>MonitoredEntity</w:t>
            </w:r>
            <w:proofErr w:type="spellEnd"/>
            <w:r w:rsidRPr="006623B1">
              <w:rPr>
                <w:rFonts w:cs="Arial"/>
                <w:szCs w:val="18"/>
              </w:rPr>
              <w:t xml:space="preserve">, then only </w:t>
            </w:r>
            <w:proofErr w:type="spellStart"/>
            <w:r w:rsidRPr="00D12BCB">
              <w:rPr>
                <w:rFonts w:ascii="Courier New" w:hAnsi="Courier New" w:cs="Courier New"/>
                <w:szCs w:val="18"/>
              </w:rPr>
              <w:t>AlarmInformation</w:t>
            </w:r>
            <w:proofErr w:type="spellEnd"/>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proofErr w:type="spellStart"/>
            <w:r w:rsidRPr="005563DD">
              <w:rPr>
                <w:rFonts w:cs="Courier New"/>
                <w:szCs w:val="18"/>
              </w:rPr>
              <w:t>notificationId</w:t>
            </w:r>
            <w:proofErr w:type="spellEnd"/>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proofErr w:type="spellStart"/>
            <w:r w:rsidRPr="005563DD">
              <w:rPr>
                <w:rFonts w:cs="Courier New"/>
                <w:szCs w:val="18"/>
              </w:rPr>
              <w:t>notificationType</w:t>
            </w:r>
            <w:proofErr w:type="spellEnd"/>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w:t>
            </w:r>
            <w:proofErr w:type="spellStart"/>
            <w:r w:rsidRPr="005563DD">
              <w:rPr>
                <w:rFonts w:cs="Arial"/>
                <w:szCs w:val="18"/>
              </w:rPr>
              <w:t>notifyAlarmListRebuilt</w:t>
            </w:r>
            <w:proofErr w:type="spellEnd"/>
            <w:r w:rsidRPr="005563DD">
              <w:rPr>
                <w:rFonts w:cs="Arial"/>
                <w:szCs w:val="18"/>
              </w:rPr>
              <w: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proofErr w:type="spellStart"/>
            <w:r w:rsidRPr="005563DD">
              <w:rPr>
                <w:rFonts w:cs="Courier New"/>
                <w:szCs w:val="18"/>
              </w:rPr>
              <w:t>eventTime</w:t>
            </w:r>
            <w:proofErr w:type="spellEnd"/>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proofErr w:type="spellStart"/>
            <w:r w:rsidRPr="005563DD">
              <w:rPr>
                <w:rFonts w:cs="Arial"/>
                <w:szCs w:val="18"/>
              </w:rPr>
              <w:t>systemDN</w:t>
            </w:r>
            <w:proofErr w:type="spellEnd"/>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proofErr w:type="spellStart"/>
            <w:r w:rsidR="00A975B3" w:rsidRPr="005563DD">
              <w:rPr>
                <w:rFonts w:cs="Arial"/>
                <w:szCs w:val="18"/>
              </w:rPr>
              <w:t>MnS</w:t>
            </w:r>
            <w:proofErr w:type="spellEnd"/>
            <w:r w:rsidR="00A975B3" w:rsidRPr="005563DD">
              <w:rPr>
                <w:rFonts w:cs="Arial"/>
                <w:szCs w:val="18"/>
              </w:rPr>
              <w:t xml:space="preserve">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w:t>
            </w:r>
            <w:proofErr w:type="spellStart"/>
            <w:r w:rsidR="006660FB" w:rsidRPr="009B1F2D">
              <w:rPr>
                <w:rFonts w:cs="Arial"/>
                <w:szCs w:val="18"/>
              </w:rPr>
              <w:t>AlarmList</w:t>
            </w:r>
            <w:proofErr w:type="spellEnd"/>
            <w:r w:rsidR="006660FB" w:rsidRPr="009B1F2D">
              <w:rPr>
                <w:rFonts w:cs="Arial"/>
                <w:szCs w:val="18"/>
              </w:rPr>
              <w:t xml:space="preserve">. This may carry different reasons than that carried by the immediate previous </w:t>
            </w:r>
            <w:proofErr w:type="spellStart"/>
            <w:r w:rsidR="006660FB" w:rsidRPr="009B1F2D">
              <w:rPr>
                <w:rFonts w:cs="Arial"/>
                <w:szCs w:val="18"/>
              </w:rPr>
              <w:t>notifyPotentialFaultyAlarmList</w:t>
            </w:r>
            <w:proofErr w:type="spellEnd"/>
            <w:r w:rsidR="006660FB" w:rsidRPr="009B1F2D">
              <w:rPr>
                <w:rFonts w:cs="Arial"/>
                <w:szCs w:val="18"/>
              </w:rPr>
              <w: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proofErr w:type="spellStart"/>
            <w:r w:rsidRPr="005563DD">
              <w:rPr>
                <w:rFonts w:cs="Arial"/>
                <w:szCs w:val="18"/>
              </w:rPr>
              <w:t>alarmListAlignmentRequirement</w:t>
            </w:r>
            <w:proofErr w:type="spellEnd"/>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w:t>
            </w:r>
            <w:proofErr w:type="spellStart"/>
            <w:r w:rsidRPr="005563DD">
              <w:rPr>
                <w:rFonts w:cs="Arial"/>
                <w:szCs w:val="18"/>
              </w:rPr>
              <w:t>alignmentRequired</w:t>
            </w:r>
            <w:proofErr w:type="spellEnd"/>
            <w:r w:rsidRPr="005563DD">
              <w:rPr>
                <w:rFonts w:cs="Arial"/>
                <w:szCs w:val="18"/>
              </w:rPr>
              <w:t>",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w:t>
            </w:r>
            <w:proofErr w:type="spellStart"/>
            <w:r w:rsidRPr="005563DD">
              <w:rPr>
                <w:rFonts w:cs="Arial"/>
                <w:szCs w:val="18"/>
              </w:rPr>
              <w:t>alignmentRequired</w:t>
            </w:r>
            <w:proofErr w:type="spellEnd"/>
            <w:r w:rsidRPr="005563DD">
              <w:rPr>
                <w:rFonts w:cs="Arial"/>
                <w:szCs w:val="18"/>
              </w:rPr>
              <w:t>" and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8323174"/>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832317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cold-started, initialized, re-initialized or rebooted and it has initiated procedure to rebuild its </w:t>
            </w:r>
            <w:proofErr w:type="spellStart"/>
            <w:r w:rsidR="006A5594" w:rsidRPr="009B1F2D">
              <w:rPr>
                <w:rFonts w:cs="Arial"/>
                <w:szCs w:val="18"/>
              </w:rPr>
              <w:t>AlarmList</w:t>
            </w:r>
            <w:proofErr w:type="spellEnd"/>
            <w:r w:rsidR="006A5594" w:rsidRPr="009B1F2D">
              <w:rPr>
                <w:rFonts w:cs="Arial"/>
                <w:szCs w:val="18"/>
              </w:rPr>
              <w: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loses confidence in part or whole of its </w:t>
            </w:r>
            <w:proofErr w:type="spellStart"/>
            <w:r w:rsidR="006A5594" w:rsidRPr="009B1F2D">
              <w:rPr>
                <w:rFonts w:cs="Arial"/>
                <w:szCs w:val="18"/>
              </w:rPr>
              <w:t>AlarmList</w:t>
            </w:r>
            <w:proofErr w:type="spellEnd"/>
            <w:r w:rsidR="006A5594" w:rsidRPr="009B1F2D">
              <w:rPr>
                <w:rFonts w:cs="Arial"/>
                <w:szCs w:val="18"/>
              </w:rPr>
              <w:t xml:space="preserve">. </w:t>
            </w: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initiated procedure to repair its </w:t>
            </w:r>
            <w:proofErr w:type="spellStart"/>
            <w:r w:rsidR="006A5594" w:rsidRPr="009B1F2D">
              <w:rPr>
                <w:rFonts w:cs="Arial"/>
                <w:szCs w:val="18"/>
              </w:rPr>
              <w:t>AlarmList</w:t>
            </w:r>
            <w:proofErr w:type="spellEnd"/>
            <w:r w:rsidR="006A5594" w:rsidRPr="009B1F2D">
              <w:rPr>
                <w:rFonts w:cs="Arial"/>
                <w:szCs w:val="18"/>
              </w:rPr>
              <w: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832317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proofErr w:type="spellStart"/>
            <w:r w:rsidRPr="009B1F2D">
              <w:rPr>
                <w:szCs w:val="18"/>
                <w:lang w:eastAsia="zh-CN"/>
              </w:rPr>
              <w:t>MnS</w:t>
            </w:r>
            <w:proofErr w:type="spellEnd"/>
            <w:r w:rsidRPr="009B1F2D">
              <w:rPr>
                <w:szCs w:val="18"/>
                <w:lang w:eastAsia="zh-CN"/>
              </w:rPr>
              <w:t xml:space="preserve"> producer </w:t>
            </w:r>
            <w:r w:rsidR="006A5594" w:rsidRPr="009B1F2D">
              <w:rPr>
                <w:szCs w:val="18"/>
              </w:rPr>
              <w:t>rebuild</w:t>
            </w:r>
            <w:r w:rsidR="006A5594" w:rsidRPr="009B1F2D">
              <w:rPr>
                <w:szCs w:val="18"/>
                <w:lang w:eastAsia="zh-CN"/>
              </w:rPr>
              <w:t>s</w:t>
            </w:r>
            <w:r w:rsidR="006A5594" w:rsidRPr="009B1F2D">
              <w:rPr>
                <w:szCs w:val="18"/>
              </w:rPr>
              <w:t xml:space="preserve"> the whole or part of </w:t>
            </w:r>
            <w:proofErr w:type="spellStart"/>
            <w:r w:rsidR="006A5594" w:rsidRPr="009B1F2D">
              <w:rPr>
                <w:szCs w:val="18"/>
              </w:rPr>
              <w:t>AlarmList</w:t>
            </w:r>
            <w:proofErr w:type="spellEnd"/>
            <w:r w:rsidR="006A5594" w:rsidRPr="009B1F2D">
              <w:rPr>
                <w:szCs w:val="18"/>
              </w:rPr>
              <w:t xml:space="preserve">.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8323177"/>
      <w:r>
        <w:t>11.2</w:t>
      </w:r>
      <w:r w:rsidRPr="00215D3C">
        <w:t>.1.1.</w:t>
      </w:r>
      <w:r w:rsidRPr="00215D3C">
        <w:rPr>
          <w:rFonts w:hint="eastAsia"/>
        </w:rPr>
        <w:t>7</w:t>
      </w:r>
      <w:r w:rsidRPr="00215D3C">
        <w:tab/>
      </w:r>
      <w:proofErr w:type="spellStart"/>
      <w:r w:rsidRPr="001D11CC">
        <w:rPr>
          <w:rFonts w:cs="Arial"/>
        </w:rPr>
        <w:t>notifyCorrelatedNotificationChanged</w:t>
      </w:r>
      <w:bookmarkEnd w:id="839"/>
      <w:bookmarkEnd w:id="840"/>
      <w:bookmarkEnd w:id="841"/>
      <w:bookmarkEnd w:id="842"/>
      <w:bookmarkEnd w:id="843"/>
      <w:bookmarkEnd w:id="844"/>
      <w:bookmarkEnd w:id="845"/>
      <w:bookmarkEnd w:id="846"/>
      <w:proofErr w:type="spellEnd"/>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8323178"/>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 xml:space="preserve">This notification is generated by the </w:t>
      </w:r>
      <w:proofErr w:type="spellStart"/>
      <w:r>
        <w:t>MnS</w:t>
      </w:r>
      <w:proofErr w:type="spellEnd"/>
      <w:r>
        <w:t xml:space="preserve"> producer when t</w:t>
      </w:r>
      <w:r w:rsidR="006A5594" w:rsidRPr="00215D3C">
        <w:t xml:space="preserve">he set of </w:t>
      </w:r>
      <w:proofErr w:type="spellStart"/>
      <w:r w:rsidR="006A5594" w:rsidRPr="00215D3C">
        <w:rPr>
          <w:rFonts w:ascii="Courier New" w:hAnsi="Courier New" w:cs="Courier New"/>
          <w:lang w:eastAsia="zh-CN"/>
        </w:rPr>
        <w:t>CorrelatedNotification</w:t>
      </w:r>
      <w:proofErr w:type="spellEnd"/>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8323179"/>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proofErr w:type="spellStart"/>
            <w:r w:rsidRPr="005563DD">
              <w:rPr>
                <w:rFonts w:cs="Arial"/>
                <w:szCs w:val="18"/>
              </w:rPr>
              <w:t>MonitoredEntity.objectClass</w:t>
            </w:r>
            <w:proofErr w:type="spellEnd"/>
            <w:r w:rsidRPr="005563DD">
              <w:rPr>
                <w:rFonts w:cs="Arial"/>
                <w:szCs w:val="18"/>
              </w:rPr>
              <w:t xml:space="preserve">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proofErr w:type="spellStart"/>
            <w:r w:rsidRPr="005563DD">
              <w:rPr>
                <w:rFonts w:cs="Arial"/>
                <w:szCs w:val="18"/>
              </w:rPr>
              <w:t>MonitoredEntity.objectInstance</w:t>
            </w:r>
            <w:proofErr w:type="spellEnd"/>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proofErr w:type="spellStart"/>
            <w:r w:rsidRPr="001D11CC">
              <w:rPr>
                <w:rFonts w:cs="Arial"/>
                <w:szCs w:val="18"/>
              </w:rPr>
              <w:t>notificationType</w:t>
            </w:r>
            <w:proofErr w:type="spellEnd"/>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w:t>
            </w:r>
            <w:proofErr w:type="spellStart"/>
            <w:r w:rsidRPr="005563DD">
              <w:rPr>
                <w:rFonts w:cs="Arial"/>
                <w:szCs w:val="18"/>
              </w:rPr>
              <w:t>notifyCorrelatedNotificationChanged</w:t>
            </w:r>
            <w:proofErr w:type="spellEnd"/>
            <w:r w:rsidRPr="005563DD">
              <w:rPr>
                <w:rFonts w:cs="Arial"/>
                <w:szCs w:val="18"/>
              </w:rPr>
              <w:t>"</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w:t>
            </w:r>
            <w:proofErr w:type="spellStart"/>
            <w:r w:rsidRPr="005563DD">
              <w:rPr>
                <w:rFonts w:cs="Arial"/>
                <w:szCs w:val="18"/>
              </w:rPr>
              <w:t>CorrelatedNotification</w:t>
            </w:r>
            <w:proofErr w:type="spellEnd"/>
            <w:r w:rsidRPr="005563DD">
              <w:rPr>
                <w:rFonts w:cs="Arial"/>
                <w:szCs w:val="18"/>
              </w:rPr>
              <w:t xml:space="preserve">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proofErr w:type="spellStart"/>
            <w:r w:rsidRPr="001D11CC">
              <w:rPr>
                <w:rFonts w:cs="Arial"/>
                <w:szCs w:val="18"/>
              </w:rPr>
              <w:t>alarmId</w:t>
            </w:r>
            <w:proofErr w:type="spellEnd"/>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proofErr w:type="spellStart"/>
            <w:r w:rsidRPr="005563DD">
              <w:rPr>
                <w:rFonts w:cs="Arial"/>
                <w:szCs w:val="18"/>
              </w:rPr>
              <w:t>AlarmInformation.alarmId</w:t>
            </w:r>
            <w:proofErr w:type="spellEnd"/>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proofErr w:type="spellStart"/>
            <w:r w:rsidRPr="001D11CC">
              <w:rPr>
                <w:rFonts w:cs="Arial"/>
                <w:szCs w:val="18"/>
              </w:rPr>
              <w:t>correlatedNotifications</w:t>
            </w:r>
            <w:proofErr w:type="spellEnd"/>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 xml:space="preserve">The </w:t>
            </w:r>
            <w:proofErr w:type="spellStart"/>
            <w:r w:rsidRPr="005563DD">
              <w:rPr>
                <w:rFonts w:cs="Arial"/>
                <w:szCs w:val="18"/>
              </w:rPr>
              <w:t>CorrelatedNotification</w:t>
            </w:r>
            <w:proofErr w:type="spellEnd"/>
            <w:r w:rsidRPr="005563DD">
              <w:rPr>
                <w:rFonts w:cs="Arial"/>
                <w:szCs w:val="18"/>
              </w:rPr>
              <w:t xml:space="preserve"> instances related to this </w:t>
            </w:r>
            <w:proofErr w:type="spellStart"/>
            <w:r w:rsidRPr="005563DD">
              <w:rPr>
                <w:rFonts w:cs="Arial"/>
                <w:szCs w:val="18"/>
              </w:rPr>
              <w:t>AlarmIn</w:t>
            </w:r>
            <w:r w:rsidRPr="009B1F2D">
              <w:rPr>
                <w:rFonts w:cs="Arial"/>
                <w:szCs w:val="18"/>
              </w:rPr>
              <w:t>formation</w:t>
            </w:r>
            <w:proofErr w:type="spellEnd"/>
            <w:r w:rsidRPr="009B1F2D">
              <w:rPr>
                <w:rFonts w:cs="Arial"/>
                <w:szCs w:val="18"/>
              </w:rPr>
              <w:t>.</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proofErr w:type="spellStart"/>
            <w:r w:rsidRPr="001D11CC">
              <w:rPr>
                <w:rFonts w:cs="Arial"/>
                <w:szCs w:val="18"/>
              </w:rPr>
              <w:t>rootCauseIndicator</w:t>
            </w:r>
            <w:proofErr w:type="spellEnd"/>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proofErr w:type="spellStart"/>
            <w:r w:rsidRPr="005563DD">
              <w:rPr>
                <w:rFonts w:cs="Arial"/>
                <w:szCs w:val="18"/>
              </w:rPr>
              <w:t>AlarmInformation.rootCauseIndicator</w:t>
            </w:r>
            <w:proofErr w:type="spellEnd"/>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8323180"/>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8323181"/>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proofErr w:type="spellStart"/>
            <w:r w:rsidRPr="001D11CC">
              <w:rPr>
                <w:rFonts w:cs="Arial"/>
              </w:rPr>
              <w:t>newAlarmCorrelationInfoIsAvailable</w:t>
            </w:r>
            <w:proofErr w:type="spellEnd"/>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proofErr w:type="spellStart"/>
            <w:r w:rsidRPr="001D11CC">
              <w:rPr>
                <w:rFonts w:cs="Arial"/>
              </w:rPr>
              <w:t>alarmInformationExists</w:t>
            </w:r>
            <w:proofErr w:type="spellEnd"/>
          </w:p>
        </w:tc>
        <w:tc>
          <w:tcPr>
            <w:tcW w:w="3052" w:type="pct"/>
          </w:tcPr>
          <w:p w14:paraId="4CDFA493"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8323182"/>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proofErr w:type="spellStart"/>
      <w:r w:rsidRPr="00215D3C">
        <w:rPr>
          <w:rFonts w:ascii="Courier New" w:hAnsi="Courier New"/>
        </w:rPr>
        <w:t>alarmCorrelatedInfoUpdated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proofErr w:type="spellStart"/>
            <w:r w:rsidRPr="001D11CC">
              <w:rPr>
                <w:rFonts w:cs="Arial"/>
              </w:rPr>
              <w:t>alarmCorrelatedInfoUpdated</w:t>
            </w:r>
            <w:proofErr w:type="spellEnd"/>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8323183"/>
      <w:r>
        <w:t>11.2.1.1.8</w:t>
      </w:r>
      <w:r>
        <w:tab/>
      </w:r>
      <w:proofErr w:type="spellStart"/>
      <w:r>
        <w:t>getAlarmCount</w:t>
      </w:r>
      <w:bookmarkEnd w:id="887"/>
      <w:bookmarkEnd w:id="888"/>
      <w:bookmarkEnd w:id="889"/>
      <w:bookmarkEnd w:id="890"/>
      <w:bookmarkEnd w:id="891"/>
      <w:bookmarkEnd w:id="892"/>
      <w:bookmarkEnd w:id="893"/>
      <w:bookmarkEnd w:id="894"/>
      <w:proofErr w:type="spellEnd"/>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8323184"/>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w:t>
      </w:r>
      <w:proofErr w:type="spellStart"/>
      <w:r>
        <w:t>MnS</w:t>
      </w:r>
      <w:proofErr w:type="spellEnd"/>
      <w:r>
        <w:t xml:space="preserve">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8323185"/>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2E38B940" w14:textId="77777777" w:rsidR="006A5594" w:rsidRDefault="006A5594" w:rsidP="000516BC">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512795C1" w14:textId="77777777" w:rsidR="006A5594" w:rsidRDefault="006A5594" w:rsidP="000516BC">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76A8EE38" w14:textId="77777777" w:rsidR="006A5594" w:rsidRDefault="006A5594" w:rsidP="000516BC">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26F1A1E8" w14:textId="77777777" w:rsidR="006A5594" w:rsidRDefault="006A5594" w:rsidP="000516BC">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1EDD0C96" w14:textId="262F96D1" w:rsidR="006A5594" w:rsidRDefault="006A5594" w:rsidP="000516BC">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Pr>
                <w:lang w:eastAsia="zh-CN" w:bidi="ar-KW"/>
              </w:rPr>
              <w:t xml:space="preserve">authorized </w:t>
            </w:r>
            <w:proofErr w:type="spellStart"/>
            <w:r w:rsidR="00A975B3" w:rsidRPr="00A975B3">
              <w:rPr>
                <w:lang w:eastAsia="zh-CN" w:bidi="ar-KW"/>
              </w:rPr>
              <w:t>MnS</w:t>
            </w:r>
            <w:proofErr w:type="spellEnd"/>
            <w:r w:rsidR="00A975B3" w:rsidRPr="00A975B3">
              <w:rPr>
                <w:lang w:eastAsia="zh-CN" w:bidi="ar-KW"/>
              </w:rPr>
              <w:t xml:space="preserve"> </w:t>
            </w:r>
            <w:r>
              <w:rPr>
                <w:lang w:eastAsia="zh-CN" w:bidi="ar-KW"/>
              </w:rPr>
              <w:t>consumer</w:t>
            </w:r>
            <w:r>
              <w:rPr>
                <w:rFonts w:cs="Arial"/>
              </w:rPr>
              <w:t xml:space="preserve"> and the </w:t>
            </w:r>
            <w:proofErr w:type="spellStart"/>
            <w:r w:rsidR="00A975B3" w:rsidRPr="00A975B3">
              <w:t>MnS</w:t>
            </w:r>
            <w:proofErr w:type="spellEnd"/>
            <w:r w:rsidR="00A975B3" w:rsidRPr="00A975B3">
              <w:t xml:space="preserve"> produce</w:t>
            </w:r>
            <w:r>
              <w:rPr>
                <w:rFonts w:cs="Arial"/>
              </w:rPr>
              <w:t xml:space="preserve"> and (b) the condition set by input parameter </w:t>
            </w:r>
            <w:proofErr w:type="spellStart"/>
            <w:r>
              <w:rPr>
                <w:rFonts w:cs="Arial"/>
              </w:rPr>
              <w:t>alarmAckState</w:t>
            </w:r>
            <w:proofErr w:type="spellEnd"/>
            <w:r>
              <w:rPr>
                <w:rFonts w:cs="Arial"/>
              </w:rPr>
              <w:t>.</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8323186"/>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proofErr w:type="spellStart"/>
            <w:r w:rsidRPr="001D11CC">
              <w:rPr>
                <w:rFonts w:cs="Arial"/>
              </w:rPr>
              <w:t>criticalCount</w:t>
            </w:r>
            <w:proofErr w:type="spellEnd"/>
            <w:r w:rsidRPr="001D11CC">
              <w:rPr>
                <w:rFonts w:cs="Arial"/>
              </w:rPr>
              <w:t xml:space="preserve">, </w:t>
            </w:r>
            <w:proofErr w:type="spellStart"/>
            <w:r w:rsidRPr="001D11CC">
              <w:rPr>
                <w:rFonts w:cs="Arial"/>
              </w:rPr>
              <w:t>majorCount</w:t>
            </w:r>
            <w:proofErr w:type="spellEnd"/>
            <w:r w:rsidRPr="001D11CC">
              <w:rPr>
                <w:rFonts w:cs="Arial"/>
              </w:rPr>
              <w:t xml:space="preserve">, </w:t>
            </w:r>
            <w:proofErr w:type="spellStart"/>
            <w:r w:rsidRPr="001D11CC">
              <w:rPr>
                <w:rFonts w:cs="Arial"/>
              </w:rPr>
              <w:t>minorCount</w:t>
            </w:r>
            <w:proofErr w:type="spellEnd"/>
            <w:r w:rsidRPr="001D11CC">
              <w:rPr>
                <w:rFonts w:cs="Arial"/>
              </w:rPr>
              <w:t xml:space="preserve">, </w:t>
            </w:r>
            <w:proofErr w:type="spellStart"/>
            <w:r w:rsidRPr="001D11CC">
              <w:rPr>
                <w:rFonts w:cs="Arial"/>
              </w:rPr>
              <w:t>warningCount</w:t>
            </w:r>
            <w:proofErr w:type="spellEnd"/>
            <w:r w:rsidRPr="001D11CC">
              <w:rPr>
                <w:rFonts w:cs="Arial"/>
              </w:rPr>
              <w:t xml:space="preserve">, </w:t>
            </w:r>
            <w:proofErr w:type="spellStart"/>
            <w:r w:rsidRPr="001D11CC">
              <w:rPr>
                <w:rFonts w:cs="Arial"/>
              </w:rPr>
              <w:t>indeterminateCount</w:t>
            </w:r>
            <w:proofErr w:type="spellEnd"/>
            <w:r w:rsidRPr="001D11CC">
              <w:rPr>
                <w:rFonts w:cs="Arial"/>
              </w:rPr>
              <w:t xml:space="preserve">, </w:t>
            </w:r>
            <w:proofErr w:type="spellStart"/>
            <w:r w:rsidRPr="001D11CC">
              <w:rPr>
                <w:rFonts w:cs="Arial"/>
              </w:rPr>
              <w:t>clearedCount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2FC90619" w14:textId="77777777" w:rsidR="006A5594" w:rsidRDefault="006A5594" w:rsidP="000516BC">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8323187"/>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8323188"/>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proofErr w:type="spellStart"/>
      <w:r>
        <w:rPr>
          <w:rFonts w:ascii="Courier New" w:hAnsi="Courier New"/>
        </w:rPr>
        <w:t>allAlarmInformationCounted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proofErr w:type="spellStart"/>
            <w:r w:rsidRPr="001D11CC">
              <w:rPr>
                <w:rFonts w:cs="Arial"/>
              </w:rPr>
              <w:t>allAlarmInformationCounted</w:t>
            </w:r>
            <w:proofErr w:type="spellEnd"/>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7CF8CF51" w14:textId="77777777" w:rsidR="006A5594" w:rsidRDefault="006A5594" w:rsidP="000516BC">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8323189"/>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proofErr w:type="spellStart"/>
            <w:r w:rsidRPr="001D11CC">
              <w:rPr>
                <w:rFonts w:cs="Arial"/>
              </w:rPr>
              <w:t>filter_complexity_limit</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832319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proofErr w:type="spellStart"/>
      <w:r w:rsidRPr="001D11CC">
        <w:rPr>
          <w:rFonts w:cs="Arial"/>
        </w:rPr>
        <w:t>setComment</w:t>
      </w:r>
      <w:bookmarkEnd w:id="943"/>
      <w:bookmarkEnd w:id="944"/>
      <w:bookmarkEnd w:id="945"/>
      <w:bookmarkEnd w:id="946"/>
      <w:bookmarkEnd w:id="947"/>
      <w:bookmarkEnd w:id="948"/>
      <w:bookmarkEnd w:id="949"/>
      <w:proofErr w:type="spellEnd"/>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8323191"/>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w:t>
      </w:r>
      <w:proofErr w:type="spellStart"/>
      <w:r>
        <w:t>MnS</w:t>
      </w:r>
      <w:proofErr w:type="spellEnd"/>
      <w:r>
        <w:t xml:space="preserve"> consumer </w:t>
      </w:r>
      <w:r w:rsidR="00F27E3D">
        <w:t xml:space="preserve">invokes this operation to </w:t>
      </w:r>
      <w:r>
        <w:t xml:space="preserve">set </w:t>
      </w:r>
      <w:r w:rsidR="00F27E3D">
        <w:t xml:space="preserve">a comment in one or more </w:t>
      </w:r>
      <w:proofErr w:type="spellStart"/>
      <w:r w:rsidR="00F27E3D">
        <w:rPr>
          <w:rFonts w:ascii="Courier New" w:hAnsi="Courier New"/>
        </w:rPr>
        <w:t>AlarmInformation</w:t>
      </w:r>
      <w:proofErr w:type="spellEnd"/>
      <w:r w:rsidR="00F27E3D">
        <w:rPr>
          <w:rFonts w:ascii="Courier New" w:hAnsi="Courier New"/>
        </w:rPr>
        <w:t xml:space="preserve"> </w:t>
      </w:r>
      <w:r w:rsidR="00F27E3D">
        <w:t xml:space="preserve">instances in </w:t>
      </w:r>
      <w:proofErr w:type="spellStart"/>
      <w:r w:rsidR="00F27E3D">
        <w:t>AlarmList</w:t>
      </w:r>
      <w:proofErr w:type="spellEnd"/>
      <w:r w:rsidR="00F27E3D">
        <w: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8323192"/>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proofErr w:type="spellStart"/>
            <w:r>
              <w:rPr>
                <w:rFonts w:cs="Arial"/>
              </w:rPr>
              <w:t>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 xml:space="preserve">List of </w:t>
            </w:r>
            <w:proofErr w:type="spellStart"/>
            <w:r>
              <w:rPr>
                <w:rFonts w:cs="Arial"/>
              </w:rPr>
              <w:t>AlarmInformation.alarmId</w:t>
            </w:r>
            <w:proofErr w:type="spellEnd"/>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proofErr w:type="spellStart"/>
            <w:r>
              <w:rPr>
                <w:rFonts w:cs="Arial"/>
              </w:rPr>
              <w:t>commentUserId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proofErr w:type="spellStart"/>
            <w:r>
              <w:rPr>
                <w:rFonts w:cs="Arial"/>
              </w:rPr>
              <w:t>Comment.commentUserId</w:t>
            </w:r>
            <w:proofErr w:type="spellEnd"/>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proofErr w:type="spellStart"/>
            <w:r>
              <w:rPr>
                <w:rFonts w:cs="Arial"/>
              </w:rPr>
              <w:t>commentSystemId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proofErr w:type="spellStart"/>
            <w:r>
              <w:rPr>
                <w:rFonts w:cs="Arial"/>
              </w:rPr>
              <w:t>Comment.commentSystemId</w:t>
            </w:r>
            <w:proofErr w:type="spellEnd"/>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proofErr w:type="spellStart"/>
            <w:r>
              <w:rPr>
                <w:rFonts w:cs="Arial"/>
              </w:rPr>
              <w:t>commentText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proofErr w:type="spellStart"/>
            <w:r>
              <w:rPr>
                <w:rFonts w:cs="Arial"/>
              </w:rPr>
              <w:t>Comment.commentText</w:t>
            </w:r>
            <w:proofErr w:type="spellEnd"/>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8323193"/>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proofErr w:type="spellStart"/>
            <w:r>
              <w:rPr>
                <w:rFonts w:cs="Arial"/>
              </w:rPr>
              <w:t>badAlarmInformationReferenceList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784B3672"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58CC2508"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2AB57F05" w14:textId="77777777" w:rsidR="00F27E3D" w:rsidRDefault="00F27E3D" w:rsidP="00234739">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832319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8323195"/>
      <w:r>
        <w:t>11.2</w:t>
      </w:r>
      <w:r w:rsidRPr="00215D3C">
        <w:t>.1.</w:t>
      </w:r>
      <w:r w:rsidRPr="00215D3C">
        <w:rPr>
          <w:rFonts w:hint="eastAsia"/>
        </w:rPr>
        <w:t>2</w:t>
      </w:r>
      <w:r w:rsidRPr="00215D3C">
        <w:t>.</w:t>
      </w:r>
      <w:r w:rsidRPr="00215D3C">
        <w:rPr>
          <w:rFonts w:hint="eastAsia"/>
        </w:rPr>
        <w:t>1</w:t>
      </w:r>
      <w:r w:rsidRPr="00215D3C">
        <w:tab/>
      </w:r>
      <w:proofErr w:type="spellStart"/>
      <w:r w:rsidRPr="001D11CC">
        <w:rPr>
          <w:rFonts w:cs="Arial"/>
        </w:rPr>
        <w:t>acknowledgeAlarms</w:t>
      </w:r>
      <w:bookmarkEnd w:id="979"/>
      <w:bookmarkEnd w:id="980"/>
      <w:bookmarkEnd w:id="981"/>
      <w:bookmarkEnd w:id="982"/>
      <w:bookmarkEnd w:id="983"/>
      <w:bookmarkEnd w:id="984"/>
      <w:bookmarkEnd w:id="985"/>
      <w:bookmarkEnd w:id="986"/>
      <w:proofErr w:type="spellEnd"/>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832319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proofErr w:type="spellStart"/>
      <w:r w:rsidR="009150EA">
        <w:rPr>
          <w:lang w:eastAsia="zh-CN" w:bidi="ar-KW"/>
        </w:rPr>
        <w:t>MnS</w:t>
      </w:r>
      <w:proofErr w:type="spellEnd"/>
      <w:r w:rsidR="009150EA">
        <w:rPr>
          <w:lang w:eastAsia="zh-CN" w:bidi="ar-KW"/>
        </w:rPr>
        <w:t xml:space="preserve"> consumer</w:t>
      </w:r>
      <w:r w:rsidRPr="00215D3C">
        <w:t xml:space="preserve"> invokes this operation to acknowledge one or more alarms.</w:t>
      </w:r>
    </w:p>
    <w:p w14:paraId="4F2ECAB6" w14:textId="77777777" w:rsidR="006A5594" w:rsidRPr="00215D3C" w:rsidRDefault="009150EA" w:rsidP="009150EA">
      <w:r>
        <w:t xml:space="preserve">When this operation is not supported, the </w:t>
      </w:r>
      <w:proofErr w:type="spellStart"/>
      <w:r>
        <w:t>MnS</w:t>
      </w:r>
      <w:proofErr w:type="spellEnd"/>
      <w:r>
        <w:t xml:space="preserve">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832319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proofErr w:type="spellStart"/>
            <w:r w:rsidRPr="001D11CC">
              <w:rPr>
                <w:rFonts w:cs="Arial"/>
              </w:rPr>
              <w:t>alarmInformation</w:t>
            </w:r>
            <w:r w:rsidR="00A975B3" w:rsidRPr="001D11CC">
              <w:rPr>
                <w:rFonts w:cs="Arial"/>
              </w:rPr>
              <w:t>And</w:t>
            </w:r>
            <w:proofErr w:type="spellEnd"/>
            <w:r w:rsidR="00A975B3" w:rsidRPr="001D11CC">
              <w:rPr>
                <w:rFonts w:cs="Arial"/>
              </w:rPr>
              <w:t xml:space="preserve"> </w:t>
            </w:r>
            <w:proofErr w:type="spellStart"/>
            <w:r w:rsidR="00A975B3" w:rsidRPr="001D11CC">
              <w:rPr>
                <w:rFonts w:cs="Arial"/>
              </w:rPr>
              <w:t>Severity</w:t>
            </w:r>
            <w:r w:rsidRPr="001D11CC">
              <w:rPr>
                <w:rFonts w:cs="Arial"/>
              </w:rPr>
              <w:t>ReferenceList</w:t>
            </w:r>
            <w:proofErr w:type="spellEnd"/>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AlarmInformation.alarmId</w:t>
            </w:r>
            <w:proofErr w:type="spellEnd"/>
            <w:r w:rsidRPr="00E965D7">
              <w:rPr>
                <w:rFonts w:cs="Arial"/>
              </w:rPr>
              <w:t xml:space="preserve"> (M)</w:t>
            </w:r>
          </w:p>
          <w:p w14:paraId="17DA9567"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AlarmInformation.perceivedSeverity</w:t>
            </w:r>
            <w:proofErr w:type="spellEnd"/>
            <w:r w:rsidRPr="00E965D7">
              <w:rPr>
                <w:rFonts w:cs="Arial"/>
              </w:rPr>
              <w:t xml:space="preserve">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proofErr w:type="spellStart"/>
            <w:r w:rsidRPr="001D11CC">
              <w:rPr>
                <w:rFonts w:cs="Arial"/>
              </w:rPr>
              <w:t>AlarmInformation.ackUserId</w:t>
            </w:r>
            <w:proofErr w:type="spellEnd"/>
          </w:p>
        </w:tc>
        <w:tc>
          <w:tcPr>
            <w:tcW w:w="3004" w:type="dxa"/>
          </w:tcPr>
          <w:p w14:paraId="6AAB1405" w14:textId="77777777" w:rsidR="006A5594" w:rsidRPr="00215D3C" w:rsidRDefault="009150EA" w:rsidP="000516BC">
            <w:pPr>
              <w:pStyle w:val="TAL"/>
            </w:pPr>
            <w:r>
              <w:t xml:space="preserve">The identifier of the user </w:t>
            </w:r>
            <w:proofErr w:type="spellStart"/>
            <w:r>
              <w:t>acknowledgeding</w:t>
            </w:r>
            <w:proofErr w:type="spellEnd"/>
            <w:r>
              <w:t xml:space="preserve">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proofErr w:type="spellStart"/>
            <w:r w:rsidRPr="001D11CC">
              <w:rPr>
                <w:rFonts w:cs="Arial"/>
              </w:rPr>
              <w:t>AlarmInformation.ackSystemId</w:t>
            </w:r>
            <w:proofErr w:type="spellEnd"/>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832319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proofErr w:type="spellStart"/>
            <w:r w:rsidRPr="00834DCD">
              <w:t>AlarmInformation.alarmId</w:t>
            </w:r>
            <w:proofErr w:type="spellEnd"/>
            <w:r>
              <w:t xml:space="preserve"> (M)</w:t>
            </w:r>
          </w:p>
          <w:p w14:paraId="647AEBBB" w14:textId="77777777" w:rsidR="00900EDB" w:rsidRDefault="00900EDB" w:rsidP="00900EDB">
            <w:pPr>
              <w:pStyle w:val="TAL"/>
            </w:pPr>
            <w:r>
              <w:t xml:space="preserve">  </w:t>
            </w:r>
            <w:proofErr w:type="spellStart"/>
            <w:r>
              <w:t>errorReason</w:t>
            </w:r>
            <w:proofErr w:type="spellEnd"/>
            <w:r>
              <w:t xml:space="preserve">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proofErr w:type="spellStart"/>
            <w:r>
              <w:t>errorReason</w:t>
            </w:r>
            <w:proofErr w:type="spellEnd"/>
            <w:r>
              <w:t xml:space="preserve"> ::= ENUM {</w:t>
            </w:r>
          </w:p>
          <w:p w14:paraId="0F1ADF13" w14:textId="77777777" w:rsidR="00900EDB" w:rsidRDefault="00900EDB" w:rsidP="00900EDB">
            <w:pPr>
              <w:pStyle w:val="TAL"/>
            </w:pPr>
            <w:r>
              <w:t xml:space="preserve">  </w:t>
            </w:r>
            <w:proofErr w:type="spellStart"/>
            <w:r w:rsidRPr="00215D3C">
              <w:t>UnknownAlarmId</w:t>
            </w:r>
            <w:proofErr w:type="spellEnd"/>
            <w:r w:rsidRPr="00215D3C">
              <w:t>,</w:t>
            </w:r>
          </w:p>
          <w:p w14:paraId="14EC9B4B" w14:textId="77777777" w:rsidR="00900EDB" w:rsidRDefault="00900EDB" w:rsidP="00900EDB">
            <w:pPr>
              <w:pStyle w:val="TAL"/>
            </w:pPr>
            <w:r>
              <w:t xml:space="preserve">  </w:t>
            </w:r>
            <w:proofErr w:type="spellStart"/>
            <w:r w:rsidRPr="00215D3C">
              <w:t>AcknowledgmentFailed</w:t>
            </w:r>
            <w:proofErr w:type="spellEnd"/>
            <w:r w:rsidRPr="00215D3C">
              <w:t>,</w:t>
            </w:r>
          </w:p>
          <w:p w14:paraId="540E5959" w14:textId="77777777" w:rsidR="00900EDB" w:rsidRDefault="00900EDB" w:rsidP="00900EDB">
            <w:pPr>
              <w:pStyle w:val="TAL"/>
            </w:pPr>
            <w:r>
              <w:t xml:space="preserve">  </w:t>
            </w:r>
            <w:proofErr w:type="spellStart"/>
            <w:r w:rsidRPr="00215D3C">
              <w:t>WrongPerceivedSeverity</w:t>
            </w:r>
            <w:proofErr w:type="spellEnd"/>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00900EDB">
              <w:rPr>
                <w:rFonts w:cs="Arial"/>
              </w:rPr>
              <w:t>(</w:t>
            </w:r>
            <w:proofErr w:type="spellStart"/>
            <w:r w:rsidR="00900EDB">
              <w:rPr>
                <w:rFonts w:cs="Arial"/>
              </w:rPr>
              <w:t>errorReason</w:t>
            </w:r>
            <w:proofErr w:type="spellEnd"/>
            <w:r w:rsidR="00900EDB">
              <w:rPr>
                <w:rFonts w:cs="Arial"/>
              </w:rPr>
              <w:t xml:space="preserve"> </w:t>
            </w:r>
            <w:r w:rsidRPr="00215D3C">
              <w:rPr>
                <w:rFonts w:ascii="Courier New" w:hAnsi="Courier New"/>
              </w:rPr>
              <w:t xml:space="preserve">= </w:t>
            </w:r>
            <w:proofErr w:type="spellStart"/>
            <w:r w:rsidRPr="00215D3C">
              <w:t>UnknownAlarmId</w:t>
            </w:r>
            <w:proofErr w:type="spellEnd"/>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w:t>
            </w:r>
            <w:proofErr w:type="spellStart"/>
            <w:r w:rsidR="00900EDB">
              <w:t>errorReason</w:t>
            </w:r>
            <w:proofErr w:type="spellEnd"/>
            <w:r w:rsidR="00900EDB">
              <w:t xml:space="preserve"> </w:t>
            </w:r>
            <w:r w:rsidRPr="00215D3C">
              <w:t xml:space="preserve">= </w:t>
            </w:r>
            <w:proofErr w:type="spellStart"/>
            <w:r w:rsidRPr="00215D3C">
              <w:t>AcknowledgmentFailed</w:t>
            </w:r>
            <w:proofErr w:type="spellEnd"/>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rsidR="00900EDB">
              <w:t>(</w:t>
            </w:r>
            <w:proofErr w:type="spellStart"/>
            <w:r w:rsidR="00900EDB">
              <w:t>ErrorReason</w:t>
            </w:r>
            <w:proofErr w:type="spellEnd"/>
            <w:r w:rsidR="00900EDB">
              <w:t xml:space="preserve"> </w:t>
            </w:r>
            <w:r w:rsidRPr="00215D3C">
              <w:t xml:space="preserve">= </w:t>
            </w:r>
            <w:proofErr w:type="spellStart"/>
            <w:r w:rsidRPr="00215D3C">
              <w:t>WrongPerceivedSeverity</w:t>
            </w:r>
            <w:proofErr w:type="spellEnd"/>
            <w:r w:rsidR="00900EDB">
              <w:t>),</w:t>
            </w:r>
            <w:r w:rsidRPr="00215D3C">
              <w:t xml:space="preserve"> applicable only if </w:t>
            </w:r>
            <w:proofErr w:type="spellStart"/>
            <w:r w:rsidRPr="00215D3C">
              <w:t>perceivedSeverity</w:t>
            </w:r>
            <w:proofErr w:type="spellEnd"/>
            <w:r w:rsidRPr="00215D3C">
              <w:t xml:space="preserve">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proofErr w:type="spellStart"/>
            <w:r w:rsidRPr="00215D3C">
              <w:t>OperationSucceeded</w:t>
            </w:r>
            <w:proofErr w:type="spellEnd"/>
            <w:r w:rsidRPr="00215D3C">
              <w:t>,</w:t>
            </w:r>
          </w:p>
          <w:p w14:paraId="2759E018" w14:textId="77777777" w:rsidR="00836B56" w:rsidRDefault="00836B56" w:rsidP="00836B56">
            <w:pPr>
              <w:pStyle w:val="TAL"/>
            </w:pPr>
            <w:r>
              <w:t xml:space="preserve">  </w:t>
            </w:r>
            <w:proofErr w:type="spellStart"/>
            <w:r w:rsidRPr="00215D3C">
              <w:t>OperationPartiallySucceeded</w:t>
            </w:r>
            <w:proofErr w:type="spellEnd"/>
            <w:r>
              <w:t>,</w:t>
            </w:r>
          </w:p>
          <w:p w14:paraId="3DF6C705" w14:textId="77777777" w:rsidR="00836B56" w:rsidRDefault="00836B56" w:rsidP="00836B56">
            <w:pPr>
              <w:pStyle w:val="TAL"/>
            </w:pPr>
            <w:r>
              <w:t xml:space="preserve">  </w:t>
            </w:r>
            <w:proofErr w:type="spellStart"/>
            <w:r w:rsidRPr="00215D3C">
              <w:t>OperationFailed</w:t>
            </w:r>
            <w:proofErr w:type="spellEnd"/>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 xml:space="preserve">status = </w:t>
            </w:r>
            <w:proofErr w:type="spellStart"/>
            <w:r w:rsidRPr="00215D3C">
              <w:t>OperationSucceeded</w:t>
            </w:r>
            <w:proofErr w:type="spellEnd"/>
            <w:r w:rsidRPr="00215D3C">
              <w:t>.</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 xml:space="preserve">status = </w:t>
            </w:r>
            <w:proofErr w:type="spellStart"/>
            <w:r w:rsidRPr="00215D3C">
              <w:t>OperationPartiallySuceeded</w:t>
            </w:r>
            <w:proofErr w:type="spellEnd"/>
            <w:r w:rsidRPr="00215D3C">
              <w:t>.</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 xml:space="preserve">status = </w:t>
            </w:r>
            <w:proofErr w:type="spellStart"/>
            <w:r w:rsidRPr="00215D3C">
              <w:t>OperationFailed</w:t>
            </w:r>
            <w:proofErr w:type="spellEnd"/>
            <w:r w:rsidRPr="00215D3C">
              <w:t>.</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832319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8323200"/>
      <w:r>
        <w:t>11.2</w:t>
      </w:r>
      <w:r w:rsidRPr="00215D3C">
        <w:t>.1.</w:t>
      </w:r>
      <w:r w:rsidRPr="00215D3C">
        <w:rPr>
          <w:rFonts w:hint="eastAsia"/>
        </w:rPr>
        <w:t>2</w:t>
      </w:r>
      <w:r w:rsidRPr="00215D3C">
        <w:t>.</w:t>
      </w:r>
      <w:r w:rsidRPr="00215D3C">
        <w:rPr>
          <w:rFonts w:hint="eastAsia"/>
        </w:rPr>
        <w:t>2</w:t>
      </w:r>
      <w:r w:rsidRPr="00215D3C">
        <w:tab/>
      </w:r>
      <w:proofErr w:type="spellStart"/>
      <w:r w:rsidRPr="001D11CC">
        <w:rPr>
          <w:rFonts w:cs="Arial"/>
        </w:rPr>
        <w:t>unacknowledgeAlarms</w:t>
      </w:r>
      <w:bookmarkEnd w:id="1019"/>
      <w:bookmarkEnd w:id="1020"/>
      <w:bookmarkEnd w:id="1021"/>
      <w:bookmarkEnd w:id="1022"/>
      <w:bookmarkEnd w:id="1023"/>
      <w:bookmarkEnd w:id="1024"/>
      <w:bookmarkEnd w:id="1025"/>
      <w:bookmarkEnd w:id="1026"/>
      <w:proofErr w:type="spellEnd"/>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832320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proofErr w:type="spellStart"/>
      <w:r w:rsidR="00EF1893">
        <w:rPr>
          <w:lang w:eastAsia="zh-CN" w:bidi="ar-KW"/>
        </w:rPr>
        <w:t>MnS</w:t>
      </w:r>
      <w:proofErr w:type="spellEnd"/>
      <w:r w:rsidRPr="00215D3C">
        <w:rPr>
          <w:lang w:eastAsia="zh-CN" w:bidi="ar-KW"/>
        </w:rPr>
        <w:t xml:space="preserve">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832320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3146" w:type="dxa"/>
          </w:tcPr>
          <w:p w14:paraId="0C3A3307" w14:textId="237F2532" w:rsidR="006A5594" w:rsidRPr="00215D3C" w:rsidRDefault="006A5594" w:rsidP="000516BC">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proofErr w:type="spellStart"/>
            <w:r w:rsidRPr="001D11CC">
              <w:rPr>
                <w:rFonts w:cs="Arial"/>
              </w:rPr>
              <w:t>ackUserId</w:t>
            </w:r>
            <w:proofErr w:type="spellEnd"/>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proofErr w:type="spellStart"/>
            <w:r w:rsidRPr="00215D3C">
              <w:rPr>
                <w:rFonts w:cs="Arial"/>
              </w:rPr>
              <w:t>AlarmInformation.ackUserId</w:t>
            </w:r>
            <w:proofErr w:type="spellEnd"/>
          </w:p>
        </w:tc>
        <w:tc>
          <w:tcPr>
            <w:tcW w:w="3146" w:type="dxa"/>
          </w:tcPr>
          <w:p w14:paraId="64D530DB" w14:textId="77777777" w:rsidR="00EF1893" w:rsidRPr="00215D3C" w:rsidRDefault="00EF1893" w:rsidP="00EF1893">
            <w:pPr>
              <w:pStyle w:val="TAL"/>
              <w:rPr>
                <w:rFonts w:cs="Arial"/>
              </w:rPr>
            </w:pPr>
            <w:r>
              <w:t xml:space="preserve">The identifier of the user </w:t>
            </w:r>
            <w:proofErr w:type="spellStart"/>
            <w:r>
              <w:t>unacknowledgeding</w:t>
            </w:r>
            <w:proofErr w:type="spellEnd"/>
            <w:r>
              <w:t xml:space="preserve">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proofErr w:type="spellStart"/>
            <w:r w:rsidRPr="001D11CC">
              <w:rPr>
                <w:rFonts w:cs="Arial"/>
              </w:rPr>
              <w:t>ackSystemId</w:t>
            </w:r>
            <w:proofErr w:type="spellEnd"/>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proofErr w:type="spellStart"/>
            <w:r w:rsidRPr="00215D3C">
              <w:rPr>
                <w:rFonts w:cs="Arial"/>
              </w:rPr>
              <w:t>AlarmInformation.ackSystemId</w:t>
            </w:r>
            <w:proofErr w:type="spellEnd"/>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832320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proofErr w:type="spellStart"/>
            <w:r w:rsidRPr="001D11CC">
              <w:rPr>
                <w:rFonts w:cs="Arial"/>
              </w:rPr>
              <w:t>badAlarmInformationReferenceList</w:t>
            </w:r>
            <w:proofErr w:type="spellEnd"/>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proofErr w:type="spellStart"/>
            <w:r w:rsidRPr="00834DCD">
              <w:t>AlarmInformation.alarmId</w:t>
            </w:r>
            <w:proofErr w:type="spellEnd"/>
            <w:r>
              <w:t xml:space="preserve"> (M)</w:t>
            </w:r>
          </w:p>
          <w:p w14:paraId="26C30446" w14:textId="77777777" w:rsidR="007A0CEF" w:rsidRDefault="007A0CEF" w:rsidP="007A0CEF">
            <w:pPr>
              <w:pStyle w:val="TAL"/>
            </w:pPr>
            <w:r>
              <w:t xml:space="preserve">  </w:t>
            </w:r>
            <w:proofErr w:type="spellStart"/>
            <w:r>
              <w:t>errorReason</w:t>
            </w:r>
            <w:proofErr w:type="spellEnd"/>
            <w:r>
              <w:t xml:space="preserve">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proofErr w:type="spellStart"/>
            <w:r>
              <w:t>errorReason</w:t>
            </w:r>
            <w:proofErr w:type="spellEnd"/>
            <w:r>
              <w:t xml:space="preserve"> ::= ENUM {</w:t>
            </w:r>
          </w:p>
          <w:p w14:paraId="007C3DFB" w14:textId="77777777" w:rsidR="007A0CEF" w:rsidRDefault="007A0CEF" w:rsidP="007A0CEF">
            <w:pPr>
              <w:pStyle w:val="TAL"/>
            </w:pPr>
            <w:r>
              <w:t xml:space="preserve">  </w:t>
            </w:r>
            <w:proofErr w:type="spellStart"/>
            <w:r w:rsidRPr="00215D3C">
              <w:t>UnknownAlarmId</w:t>
            </w:r>
            <w:proofErr w:type="spellEnd"/>
            <w:r w:rsidRPr="00215D3C">
              <w:t>,</w:t>
            </w:r>
          </w:p>
          <w:p w14:paraId="39626EB8" w14:textId="77777777" w:rsidR="007A0CEF" w:rsidRDefault="007A0CEF" w:rsidP="007A0CEF">
            <w:pPr>
              <w:pStyle w:val="TAL"/>
            </w:pPr>
            <w:r>
              <w:t xml:space="preserve">  </w:t>
            </w:r>
            <w:proofErr w:type="spellStart"/>
            <w:r w:rsidRPr="00215D3C">
              <w:t>AcknowledgmentFailed</w:t>
            </w:r>
            <w:proofErr w:type="spellEnd"/>
            <w:r w:rsidRPr="00215D3C">
              <w:t>,</w:t>
            </w:r>
          </w:p>
          <w:p w14:paraId="103E6CF4" w14:textId="77777777" w:rsidR="007A0CEF" w:rsidRDefault="007A0CEF" w:rsidP="007A0CEF">
            <w:pPr>
              <w:pStyle w:val="TAL"/>
            </w:pPr>
            <w:r>
              <w:t xml:space="preserve">  </w:t>
            </w:r>
            <w:proofErr w:type="spellStart"/>
            <w:r w:rsidRPr="00215D3C">
              <w:t>WrongPerceivedSeverity</w:t>
            </w:r>
            <w:proofErr w:type="spellEnd"/>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B00B64">
              <w:rPr>
                <w:rFonts w:cs="Arial"/>
              </w:rPr>
              <w:t xml:space="preserve"> </w:t>
            </w:r>
            <w:r>
              <w:rPr>
                <w:rFonts w:cs="Arial"/>
              </w:rPr>
              <w:t>(</w:t>
            </w:r>
            <w:proofErr w:type="spellStart"/>
            <w:r>
              <w:rPr>
                <w:rFonts w:cs="Arial"/>
              </w:rPr>
              <w:t>errorReason</w:t>
            </w:r>
            <w:proofErr w:type="spellEnd"/>
            <w:r>
              <w:rPr>
                <w:rFonts w:cs="Arial"/>
              </w:rPr>
              <w:t xml:space="preserve"> </w:t>
            </w:r>
            <w:r w:rsidRPr="00B00B64">
              <w:t xml:space="preserve">= </w:t>
            </w:r>
            <w:proofErr w:type="spellStart"/>
            <w:r w:rsidRPr="00215D3C">
              <w:t>UnknownAlarmId</w:t>
            </w:r>
            <w:proofErr w:type="spellEnd"/>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B00B64">
              <w:rPr>
                <w:rFonts w:ascii="Courier New" w:hAnsi="Courier New"/>
              </w:rPr>
              <w:t>AlarmList</w:t>
            </w:r>
            <w:proofErr w:type="spellEnd"/>
            <w:r w:rsidRPr="00215D3C">
              <w:t xml:space="preserve"> but the Acknowledgement Information (see note below table) has not changed </w:t>
            </w:r>
            <w:r>
              <w:t xml:space="preserve">despite </w:t>
            </w:r>
            <w:r w:rsidRPr="00B00B64">
              <w:t>the consumer</w:t>
            </w:r>
            <w:r w:rsidRPr="00215D3C">
              <w:t xml:space="preserve">'s request </w:t>
            </w:r>
            <w:r>
              <w:t>(</w:t>
            </w:r>
            <w:proofErr w:type="spellStart"/>
            <w:r>
              <w:t>errorReason</w:t>
            </w:r>
            <w:proofErr w:type="spellEnd"/>
            <w:r>
              <w:t xml:space="preserve"> </w:t>
            </w:r>
            <w:r w:rsidRPr="00215D3C">
              <w:t xml:space="preserve">= </w:t>
            </w:r>
            <w:proofErr w:type="spellStart"/>
            <w:r w:rsidRPr="00215D3C">
              <w:t>AcknowledgmentFailed</w:t>
            </w:r>
            <w:proofErr w:type="spellEnd"/>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t>(</w:t>
            </w:r>
            <w:proofErr w:type="spellStart"/>
            <w:r>
              <w:t>ErrorReason</w:t>
            </w:r>
            <w:proofErr w:type="spellEnd"/>
            <w:r>
              <w:t xml:space="preserve"> </w:t>
            </w:r>
            <w:r w:rsidRPr="00215D3C">
              <w:t xml:space="preserve">= </w:t>
            </w:r>
            <w:proofErr w:type="spellStart"/>
            <w:r w:rsidRPr="00215D3C">
              <w:t>WrongPerceivedSeverity</w:t>
            </w:r>
            <w:proofErr w:type="spellEnd"/>
            <w:r>
              <w:t>),</w:t>
            </w:r>
            <w:r w:rsidRPr="00215D3C">
              <w:t xml:space="preserve"> applicable only if </w:t>
            </w:r>
            <w:proofErr w:type="spellStart"/>
            <w:r w:rsidRPr="00215D3C">
              <w:t>perceivedSeverity</w:t>
            </w:r>
            <w:proofErr w:type="spellEnd"/>
            <w:r w:rsidRPr="00215D3C">
              <w:t xml:space="preserve">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proofErr w:type="spellStart"/>
            <w:r w:rsidRPr="00215D3C">
              <w:t>OperationSucceeded</w:t>
            </w:r>
            <w:proofErr w:type="spellEnd"/>
            <w:r w:rsidRPr="00215D3C">
              <w:t>,</w:t>
            </w:r>
          </w:p>
          <w:p w14:paraId="05005AD3" w14:textId="77777777" w:rsidR="007A0CEF" w:rsidRDefault="007A0CEF" w:rsidP="007A0CEF">
            <w:pPr>
              <w:pStyle w:val="TAL"/>
            </w:pPr>
            <w:r>
              <w:t xml:space="preserve">  </w:t>
            </w:r>
            <w:proofErr w:type="spellStart"/>
            <w:r w:rsidRPr="00215D3C">
              <w:t>OperationPartiallySucceeded</w:t>
            </w:r>
            <w:proofErr w:type="spellEnd"/>
            <w:r>
              <w:t>,</w:t>
            </w:r>
          </w:p>
          <w:p w14:paraId="79A8F43D" w14:textId="77777777" w:rsidR="006A5594" w:rsidRPr="00215D3C" w:rsidRDefault="007A0CEF" w:rsidP="007A0CEF">
            <w:pPr>
              <w:pStyle w:val="TAL"/>
              <w:rPr>
                <w:rFonts w:cs="Arial"/>
              </w:rPr>
            </w:pPr>
            <w:r>
              <w:t xml:space="preserve">  </w:t>
            </w:r>
            <w:proofErr w:type="spellStart"/>
            <w:r w:rsidRPr="00215D3C">
              <w:t>OperationFailed</w:t>
            </w:r>
            <w:proofErr w:type="spellEnd"/>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 xml:space="preserve">status = </w:t>
            </w:r>
            <w:proofErr w:type="spellStart"/>
            <w:r w:rsidRPr="00215D3C">
              <w:t>OperationSucceeded</w:t>
            </w:r>
            <w:proofErr w:type="spellEnd"/>
            <w:r w:rsidRPr="00215D3C">
              <w:t>.</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proofErr w:type="spellStart"/>
            <w:r w:rsidRPr="00215D3C">
              <w:t>OperationPartiallySuceeded</w:t>
            </w:r>
            <w:proofErr w:type="spellEnd"/>
            <w:r w:rsidRPr="00215D3C">
              <w:t>.</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 xml:space="preserve">status = </w:t>
            </w:r>
            <w:proofErr w:type="spellStart"/>
            <w:r w:rsidRPr="00215D3C">
              <w:t>OperationFailed</w:t>
            </w:r>
            <w:proofErr w:type="spellEnd"/>
            <w:r w:rsidRPr="00215D3C">
              <w:t>.</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832320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8323205"/>
      <w:r>
        <w:t>11.2</w:t>
      </w:r>
      <w:r w:rsidRPr="00215D3C">
        <w:t>.1.</w:t>
      </w:r>
      <w:r w:rsidRPr="00215D3C">
        <w:rPr>
          <w:rFonts w:hint="eastAsia"/>
        </w:rPr>
        <w:t>2</w:t>
      </w:r>
      <w:r w:rsidRPr="00215D3C">
        <w:t>.</w:t>
      </w:r>
      <w:r w:rsidRPr="00215D3C">
        <w:rPr>
          <w:rFonts w:hint="eastAsia"/>
        </w:rPr>
        <w:t>3</w:t>
      </w:r>
      <w:r w:rsidRPr="00215D3C">
        <w:tab/>
      </w:r>
      <w:proofErr w:type="spellStart"/>
      <w:r w:rsidRPr="001D11CC">
        <w:rPr>
          <w:rFonts w:cs="Arial"/>
        </w:rPr>
        <w:t>clearAlarms</w:t>
      </w:r>
      <w:bookmarkEnd w:id="1059"/>
      <w:bookmarkEnd w:id="1060"/>
      <w:bookmarkEnd w:id="1061"/>
      <w:bookmarkEnd w:id="1062"/>
      <w:bookmarkEnd w:id="1063"/>
      <w:bookmarkEnd w:id="1064"/>
      <w:bookmarkEnd w:id="1065"/>
      <w:bookmarkEnd w:id="1066"/>
      <w:proofErr w:type="spellEnd"/>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832320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832320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 xml:space="preserve">List of </w:t>
            </w:r>
            <w:proofErr w:type="spellStart"/>
            <w:r w:rsidRPr="00215D3C">
              <w:t>AlarmInformation.alarmId</w:t>
            </w:r>
            <w:proofErr w:type="spellEnd"/>
          </w:p>
        </w:tc>
        <w:tc>
          <w:tcPr>
            <w:tcW w:w="4280" w:type="dxa"/>
          </w:tcPr>
          <w:p w14:paraId="254A49F5" w14:textId="77777777" w:rsidR="006A5594" w:rsidRPr="00215D3C" w:rsidRDefault="006A5594" w:rsidP="000516BC">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proofErr w:type="spellStart"/>
            <w:r w:rsidRPr="00215D3C">
              <w:t>AlarmInformation.clearUserId</w:t>
            </w:r>
            <w:proofErr w:type="spellEnd"/>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proofErr w:type="spellStart"/>
            <w:r w:rsidRPr="00215D3C">
              <w:t>AlarmInformation.clearSystemId</w:t>
            </w:r>
            <w:proofErr w:type="spellEnd"/>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proofErr w:type="spellStart"/>
            <w:r w:rsidR="00A975B3" w:rsidRPr="00A975B3">
              <w:t>MnS</w:t>
            </w:r>
            <w:proofErr w:type="spellEnd"/>
            <w:r w:rsidR="00A975B3" w:rsidRPr="00A975B3">
              <w:t xml:space="preserve">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832320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395DE6A8" w14:textId="77777777" w:rsidR="006A5594" w:rsidRPr="00215D3C" w:rsidRDefault="006A5594" w:rsidP="000516BC">
            <w:pPr>
              <w:pStyle w:val="TAL"/>
            </w:pPr>
            <w:r w:rsidRPr="00215D3C">
              <w:t xml:space="preserve">If all alarms are cleared, then status = </w:t>
            </w:r>
            <w:proofErr w:type="spellStart"/>
            <w:r w:rsidRPr="00215D3C">
              <w:t>OperationSucceeded</w:t>
            </w:r>
            <w:proofErr w:type="spellEnd"/>
            <w:r w:rsidRPr="00215D3C">
              <w:t xml:space="preserve">. </w:t>
            </w:r>
          </w:p>
          <w:p w14:paraId="62668C7A" w14:textId="77777777" w:rsidR="006A5594" w:rsidRPr="00215D3C" w:rsidRDefault="006A5594" w:rsidP="000516BC">
            <w:pPr>
              <w:pStyle w:val="TAL"/>
            </w:pPr>
            <w:r w:rsidRPr="00215D3C">
              <w:t xml:space="preserve">If some alarms are cleared, then status = </w:t>
            </w:r>
            <w:proofErr w:type="spellStart"/>
            <w:r w:rsidRPr="00215D3C">
              <w:t>OperationPartiallySucceeded</w:t>
            </w:r>
            <w:proofErr w:type="spellEnd"/>
            <w:r w:rsidRPr="00215D3C">
              <w:t>.</w:t>
            </w:r>
          </w:p>
          <w:p w14:paraId="13280F2C" w14:textId="77777777" w:rsidR="006A5594" w:rsidRPr="00215D3C" w:rsidRDefault="006A5594" w:rsidP="000516BC">
            <w:pPr>
              <w:pStyle w:val="TAL"/>
            </w:pPr>
            <w:r w:rsidRPr="00215D3C">
              <w:t xml:space="preserve">If operation is failed, then status = </w:t>
            </w:r>
            <w:proofErr w:type="spellStart"/>
            <w:r w:rsidRPr="00215D3C">
              <w:t>OperationFailed</w:t>
            </w:r>
            <w:proofErr w:type="spellEnd"/>
            <w:r w:rsidRPr="00215D3C">
              <w:t>.</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832320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8323210"/>
      <w:r>
        <w:t>11.2</w:t>
      </w:r>
      <w:r w:rsidRPr="00215D3C">
        <w:t>.1.</w:t>
      </w:r>
      <w:r w:rsidRPr="00215D3C">
        <w:rPr>
          <w:rFonts w:hint="eastAsia"/>
        </w:rPr>
        <w:t>2</w:t>
      </w:r>
      <w:r w:rsidRPr="00215D3C">
        <w:t>.</w:t>
      </w:r>
      <w:r w:rsidRPr="00215D3C">
        <w:rPr>
          <w:rFonts w:hint="eastAsia"/>
        </w:rPr>
        <w:t>4</w:t>
      </w:r>
      <w:r w:rsidRPr="00215D3C">
        <w:tab/>
      </w:r>
      <w:proofErr w:type="spellStart"/>
      <w:r w:rsidRPr="001D11CC">
        <w:rPr>
          <w:rFonts w:cs="Arial"/>
        </w:rPr>
        <w:t>notifyClearedAlarm</w:t>
      </w:r>
      <w:bookmarkEnd w:id="1099"/>
      <w:bookmarkEnd w:id="1100"/>
      <w:bookmarkEnd w:id="1101"/>
      <w:bookmarkEnd w:id="1102"/>
      <w:bookmarkEnd w:id="1103"/>
      <w:bookmarkEnd w:id="1104"/>
      <w:bookmarkEnd w:id="1105"/>
      <w:bookmarkEnd w:id="1106"/>
      <w:proofErr w:type="spellEnd"/>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832321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832321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proofErr w:type="spellStart"/>
            <w:r w:rsidRPr="00CA26F4">
              <w:rPr>
                <w:rFonts w:cs="Courier New"/>
              </w:rPr>
              <w:t>objectClass</w:t>
            </w:r>
            <w:proofErr w:type="spellEnd"/>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proofErr w:type="spellStart"/>
            <w:r w:rsidRPr="009C6C5A">
              <w:rPr>
                <w:rFonts w:cs="Arial"/>
              </w:rPr>
              <w:t>MonitoredEntity.objectClass</w:t>
            </w:r>
            <w:proofErr w:type="spellEnd"/>
            <w:r w:rsidRPr="009C6C5A">
              <w:rPr>
                <w:rFonts w:cs="Arial"/>
              </w:rPr>
              <w:t xml:space="preserve">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proofErr w:type="spellStart"/>
            <w:r w:rsidRPr="00CA26F4">
              <w:rPr>
                <w:rFonts w:cs="Courier New"/>
              </w:rPr>
              <w:t>objectInstance</w:t>
            </w:r>
            <w:proofErr w:type="spellEnd"/>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proofErr w:type="spellStart"/>
            <w:r w:rsidRPr="009C6C5A">
              <w:rPr>
                <w:rFonts w:cs="Arial"/>
              </w:rPr>
              <w:t>MonitoredEntity.objectInstance</w:t>
            </w:r>
            <w:proofErr w:type="spellEnd"/>
            <w:r w:rsidRPr="009C6C5A">
              <w:rPr>
                <w:rFonts w:cs="Arial"/>
              </w:rPr>
              <w:t xml:space="preserv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proofErr w:type="spellStart"/>
            <w:r w:rsidRPr="00075335">
              <w:rPr>
                <w:rFonts w:cs="Courier New"/>
              </w:rPr>
              <w:t>notificationId</w:t>
            </w:r>
            <w:proofErr w:type="spellEnd"/>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proofErr w:type="spellStart"/>
            <w:r w:rsidRPr="00075335">
              <w:rPr>
                <w:rFonts w:cs="Courier New"/>
              </w:rPr>
              <w:t>notificationType</w:t>
            </w:r>
            <w:proofErr w:type="spellEnd"/>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proofErr w:type="spellStart"/>
            <w:r w:rsidRPr="00075335">
              <w:rPr>
                <w:rFonts w:cs="Courier New"/>
              </w:rPr>
              <w:t>eventTime</w:t>
            </w:r>
            <w:proofErr w:type="spellEnd"/>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proofErr w:type="spellStart"/>
            <w:r w:rsidRPr="00903122">
              <w:rPr>
                <w:rFonts w:cs="Arial"/>
                <w:lang w:eastAsia="zh-CN"/>
              </w:rPr>
              <w:t>AlarmInformation.alarmClearedTime</w:t>
            </w:r>
            <w:proofErr w:type="spellEnd"/>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proofErr w:type="spellStart"/>
            <w:r w:rsidRPr="00010D2B">
              <w:rPr>
                <w:rFonts w:cs="Arial"/>
              </w:rPr>
              <w:t>systemDN</w:t>
            </w:r>
            <w:proofErr w:type="spellEnd"/>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proofErr w:type="spellStart"/>
            <w:r w:rsidRPr="00075335">
              <w:rPr>
                <w:rFonts w:cs="Courier New"/>
              </w:rPr>
              <w:t>alarmId</w:t>
            </w:r>
            <w:proofErr w:type="spellEnd"/>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proofErr w:type="spellStart"/>
            <w:r>
              <w:rPr>
                <w:rFonts w:cs="Arial"/>
              </w:rPr>
              <w:t>AlarmInformation.alarmId</w:t>
            </w:r>
            <w:proofErr w:type="spellEnd"/>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proofErr w:type="spellStart"/>
            <w:r w:rsidRPr="00075335">
              <w:rPr>
                <w:rFonts w:cs="Courier New"/>
              </w:rPr>
              <w:t>alarmType</w:t>
            </w:r>
            <w:proofErr w:type="spellEnd"/>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proofErr w:type="spellStart"/>
            <w:r>
              <w:rPr>
                <w:rFonts w:cs="Arial"/>
              </w:rPr>
              <w:t>AlarmInformation.alarmType</w:t>
            </w:r>
            <w:proofErr w:type="spellEnd"/>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proofErr w:type="spellStart"/>
            <w:r w:rsidRPr="00075335">
              <w:rPr>
                <w:rFonts w:cs="Courier New"/>
              </w:rPr>
              <w:t>probableCause</w:t>
            </w:r>
            <w:proofErr w:type="spellEnd"/>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proofErr w:type="spellStart"/>
            <w:r>
              <w:rPr>
                <w:rFonts w:cs="Arial"/>
              </w:rPr>
              <w:t>AlarmInformation.probablaCause</w:t>
            </w:r>
            <w:proofErr w:type="spellEnd"/>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proofErr w:type="spellStart"/>
            <w:r w:rsidRPr="00075335">
              <w:rPr>
                <w:rFonts w:cs="Courier New"/>
              </w:rPr>
              <w:t>perceivedSeverity</w:t>
            </w:r>
            <w:proofErr w:type="spellEnd"/>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proofErr w:type="spellStart"/>
            <w:r>
              <w:rPr>
                <w:rFonts w:cs="Arial"/>
              </w:rPr>
              <w:t>AlarmInformation.perceivedSeverity</w:t>
            </w:r>
            <w:proofErr w:type="spellEnd"/>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proofErr w:type="spellStart"/>
            <w:r w:rsidRPr="00075335">
              <w:rPr>
                <w:rFonts w:cs="Courier New"/>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 xml:space="preserve">he </w:t>
            </w:r>
            <w:proofErr w:type="spellStart"/>
            <w:r w:rsidRPr="00646241">
              <w:rPr>
                <w:rFonts w:cs="Arial"/>
              </w:rPr>
              <w:t>Correlate</w:t>
            </w:r>
            <w:r w:rsidRPr="00613515">
              <w:rPr>
                <w:rFonts w:cs="Arial"/>
              </w:rPr>
              <w:t>dNotification</w:t>
            </w:r>
            <w:proofErr w:type="spellEnd"/>
            <w:r w:rsidRPr="00613515">
              <w:rPr>
                <w:rFonts w:cs="Arial"/>
              </w:rPr>
              <w:t xml:space="preserve"> instance</w:t>
            </w:r>
            <w:r w:rsidRPr="008175E0">
              <w:rPr>
                <w:rFonts w:cs="Arial"/>
              </w:rPr>
              <w:t xml:space="preserve">s </w:t>
            </w:r>
            <w:r w:rsidRPr="00966A44">
              <w:rPr>
                <w:rFonts w:cs="Arial"/>
              </w:rPr>
              <w:t xml:space="preserve">related to this </w:t>
            </w:r>
            <w:proofErr w:type="spellStart"/>
            <w:r w:rsidRPr="00966A44">
              <w:rPr>
                <w:rFonts w:cs="Arial"/>
              </w:rPr>
              <w:t>AlarmInformation</w:t>
            </w:r>
            <w:proofErr w:type="spellEnd"/>
            <w:r w:rsidRPr="00966A44">
              <w:rPr>
                <w:rFonts w:cs="Arial"/>
              </w:rPr>
              <w:t>.</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w:t>
            </w:r>
            <w:proofErr w:type="spellStart"/>
            <w:r w:rsidRPr="00F364C2">
              <w:rPr>
                <w:rFonts w:cs="Arial"/>
              </w:rPr>
              <w:t>AlarmInf</w:t>
            </w:r>
            <w:r w:rsidRPr="00646241">
              <w:rPr>
                <w:rFonts w:cs="Arial"/>
              </w:rPr>
              <w:t>ormation</w:t>
            </w:r>
            <w:proofErr w:type="spellEnd"/>
            <w:r w:rsidRPr="00646241">
              <w:rPr>
                <w:rFonts w:cs="Arial"/>
              </w:rPr>
              <w:t xml:space="preserve"> instances whose </w:t>
            </w:r>
            <w:proofErr w:type="spellStart"/>
            <w:r w:rsidRPr="00646241">
              <w:rPr>
                <w:rFonts w:cs="Arial"/>
              </w:rPr>
              <w:t>perceivedSev</w:t>
            </w:r>
            <w:r w:rsidRPr="00613515">
              <w:rPr>
                <w:rFonts w:cs="Arial"/>
              </w:rPr>
              <w:t>erity</w:t>
            </w:r>
            <w:proofErr w:type="spellEnd"/>
            <w:r w:rsidRPr="00613515">
              <w:rPr>
                <w:rFonts w:cs="Arial"/>
              </w:rPr>
              <w:t xml:space="preserve">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proofErr w:type="spellStart"/>
            <w:r w:rsidRPr="00F364C2">
              <w:rPr>
                <w:rFonts w:cs="Arial"/>
              </w:rPr>
              <w:t>perc</w:t>
            </w:r>
            <w:r w:rsidRPr="00646241">
              <w:rPr>
                <w:rFonts w:cs="Arial"/>
              </w:rPr>
              <w:t>eivedSeverity</w:t>
            </w:r>
            <w:proofErr w:type="spellEnd"/>
            <w:r w:rsidRPr="00646241">
              <w:rPr>
                <w:rFonts w:cs="Arial"/>
              </w:rPr>
              <w:t xml:space="preserve"> level of multiple</w:t>
            </w:r>
            <w:r w:rsidRPr="00613515">
              <w:rPr>
                <w:rFonts w:cs="Arial"/>
              </w:rPr>
              <w:t xml:space="preserve"> </w:t>
            </w:r>
            <w:proofErr w:type="spellStart"/>
            <w:r w:rsidRPr="00613515">
              <w:rPr>
                <w:rFonts w:cs="Arial"/>
              </w:rPr>
              <w:t>AlarmInformation</w:t>
            </w:r>
            <w:proofErr w:type="spellEnd"/>
            <w:r w:rsidRPr="00613515">
              <w:rPr>
                <w:rFonts w:cs="Arial"/>
              </w:rPr>
              <w:t xml:space="preserve">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proofErr w:type="spellStart"/>
            <w:r w:rsidRPr="00075335">
              <w:rPr>
                <w:rFonts w:cs="Courier New"/>
              </w:rPr>
              <w:t>clearUserId</w:t>
            </w:r>
            <w:proofErr w:type="spellEnd"/>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proofErr w:type="spellStart"/>
            <w:r>
              <w:rPr>
                <w:rFonts w:cs="Arial"/>
              </w:rPr>
              <w:t>AlarmInformation.clearUserId</w:t>
            </w:r>
            <w:proofErr w:type="spellEnd"/>
          </w:p>
        </w:tc>
        <w:tc>
          <w:tcPr>
            <w:tcW w:w="4138" w:type="dxa"/>
          </w:tcPr>
          <w:p w14:paraId="4B0E29CA" w14:textId="77777777" w:rsidR="009C7E1B" w:rsidRPr="00CA26F4" w:rsidRDefault="009C7E1B" w:rsidP="00B00977">
            <w:pPr>
              <w:pStyle w:val="TAL"/>
            </w:pPr>
            <w:r>
              <w:t xml:space="preserve">This parameter shall be present and contain valid information if the </w:t>
            </w:r>
            <w:proofErr w:type="spellStart"/>
            <w:r>
              <w:t>AlarmInformation</w:t>
            </w:r>
            <w:proofErr w:type="spellEnd"/>
            <w:r>
              <w:t xml:space="preserve"> is cleared by a </w:t>
            </w:r>
            <w:proofErr w:type="spellStart"/>
            <w:r>
              <w:t>clearAlarms</w:t>
            </w:r>
            <w:proofErr w:type="spellEnd"/>
            <w:r>
              <w:t xml:space="preserve">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proofErr w:type="spellStart"/>
            <w:r w:rsidRPr="00075335">
              <w:rPr>
                <w:rFonts w:cs="Courier New"/>
              </w:rPr>
              <w:t>clearSystemId</w:t>
            </w:r>
            <w:proofErr w:type="spellEnd"/>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proofErr w:type="spellStart"/>
            <w:r>
              <w:rPr>
                <w:rFonts w:cs="Arial"/>
              </w:rPr>
              <w:t>AlarmInformation.clearSystemId</w:t>
            </w:r>
            <w:proofErr w:type="spellEnd"/>
          </w:p>
        </w:tc>
        <w:tc>
          <w:tcPr>
            <w:tcW w:w="4138" w:type="dxa"/>
          </w:tcPr>
          <w:p w14:paraId="6C975340" w14:textId="77777777" w:rsidR="009C7E1B" w:rsidRPr="00CA26F4" w:rsidRDefault="009C7E1B" w:rsidP="00B00977">
            <w:pPr>
              <w:pStyle w:val="TAL"/>
            </w:pPr>
            <w:r>
              <w:t xml:space="preserve">This parameter is present if </w:t>
            </w:r>
            <w:proofErr w:type="spellStart"/>
            <w:r>
              <w:t>clearUserId</w:t>
            </w:r>
            <w:proofErr w:type="spellEnd"/>
            <w:r>
              <w:t xml:space="preserve"> is present and if </w:t>
            </w:r>
            <w:proofErr w:type="spellStart"/>
            <w:r>
              <w:t>AlarmInformation.clearSystemId</w:t>
            </w:r>
            <w:proofErr w:type="spellEnd"/>
            <w:r>
              <w:t xml:space="preserve">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832321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832321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proofErr w:type="spellStart"/>
            <w:r w:rsidRPr="00075335">
              <w:rPr>
                <w:rFonts w:cs="Arial"/>
              </w:rPr>
              <w:t>alarmMatchedAndCleared</w:t>
            </w:r>
            <w:proofErr w:type="spellEnd"/>
          </w:p>
        </w:tc>
        <w:tc>
          <w:tcPr>
            <w:tcW w:w="3860" w:type="pct"/>
          </w:tcPr>
          <w:p w14:paraId="55CD9AC9" w14:textId="77777777" w:rsidR="006A5594" w:rsidRPr="00215D3C" w:rsidRDefault="006A5594" w:rsidP="000516BC">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proofErr w:type="spellStart"/>
            <w:r w:rsidRPr="00075335">
              <w:rPr>
                <w:rFonts w:cs="Arial"/>
              </w:rPr>
              <w:t>clearedBy</w:t>
            </w:r>
            <w:r w:rsidRPr="00075335">
              <w:rPr>
                <w:rFonts w:cs="Arial"/>
                <w:lang w:eastAsia="zh-CN"/>
              </w:rPr>
              <w:t>Provider</w:t>
            </w:r>
            <w:proofErr w:type="spellEnd"/>
          </w:p>
        </w:tc>
        <w:tc>
          <w:tcPr>
            <w:tcW w:w="3860" w:type="pct"/>
          </w:tcPr>
          <w:p w14:paraId="2CFB0345" w14:textId="77777777" w:rsidR="006A5594" w:rsidRPr="00215D3C" w:rsidRDefault="006A5594" w:rsidP="000516BC">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832321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 xml:space="preserve">Case if From-state is </w:t>
            </w:r>
            <w:proofErr w:type="spellStart"/>
            <w:r w:rsidRPr="00215D3C">
              <w:t>alarmMatchedAndCleared</w:t>
            </w:r>
            <w:proofErr w:type="spellEnd"/>
            <w:r w:rsidRPr="00215D3C">
              <w:t>:</w:t>
            </w:r>
          </w:p>
          <w:p w14:paraId="60FEDC71" w14:textId="77777777" w:rsidR="006A5594" w:rsidRPr="00215D3C" w:rsidRDefault="006A5594" w:rsidP="000516BC">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2C5BD63C" w14:textId="77777777" w:rsidR="006A5594" w:rsidRPr="00215D3C" w:rsidRDefault="006A5594" w:rsidP="000516BC">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3111181E" w14:textId="77777777" w:rsidR="006A5594" w:rsidRPr="00215D3C" w:rsidRDefault="006A5594" w:rsidP="000516BC">
            <w:pPr>
              <w:pStyle w:val="TAL"/>
            </w:pPr>
            <w:r w:rsidRPr="00215D3C">
              <w:t xml:space="preserve">The following attributes of the subject </w:t>
            </w:r>
            <w:proofErr w:type="spellStart"/>
            <w:r w:rsidRPr="00215D3C">
              <w:t>AlarmInformation</w:t>
            </w:r>
            <w:proofErr w:type="spellEnd"/>
            <w:r w:rsidRPr="00215D3C">
              <w:t xml:space="preserve"> are updated:</w:t>
            </w:r>
          </w:p>
          <w:p w14:paraId="77D70951" w14:textId="77777777" w:rsidR="006A5594" w:rsidRPr="00215D3C" w:rsidRDefault="006A5594" w:rsidP="000516BC">
            <w:pPr>
              <w:pStyle w:val="TAL"/>
            </w:pPr>
            <w:proofErr w:type="spellStart"/>
            <w:r w:rsidRPr="00215D3C">
              <w:t>notificationId</w:t>
            </w:r>
            <w:proofErr w:type="spellEnd"/>
            <w:r w:rsidR="009C7E1B" w:rsidRPr="00215D3C">
              <w:t xml:space="preserve">, </w:t>
            </w:r>
            <w:proofErr w:type="spellStart"/>
            <w:r w:rsidR="009C7E1B" w:rsidRPr="00215D3C">
              <w:t>alarmClearedTime</w:t>
            </w:r>
            <w:proofErr w:type="spellEnd"/>
            <w:r w:rsidRPr="00215D3C">
              <w:t xml:space="preserve">, </w:t>
            </w:r>
            <w:proofErr w:type="spellStart"/>
            <w:r w:rsidRPr="00215D3C">
              <w:t>perceivedSeverity</w:t>
            </w:r>
            <w:proofErr w:type="spellEnd"/>
            <w:r w:rsidRPr="00215D3C">
              <w:t xml:space="preserve"> (updated to </w:t>
            </w:r>
            <w:r w:rsidR="009C7E1B">
              <w:t>CLEARED</w:t>
            </w:r>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8323216"/>
      <w:r>
        <w:t>11.2</w:t>
      </w:r>
      <w:r w:rsidRPr="00215D3C">
        <w:t>.1.</w:t>
      </w:r>
      <w:r w:rsidRPr="00215D3C">
        <w:rPr>
          <w:rFonts w:hint="eastAsia"/>
        </w:rPr>
        <w:t>2</w:t>
      </w:r>
      <w:r w:rsidRPr="00215D3C">
        <w:t>.</w:t>
      </w:r>
      <w:r w:rsidRPr="00215D3C">
        <w:rPr>
          <w:rFonts w:hint="eastAsia"/>
        </w:rPr>
        <w:t>5</w:t>
      </w:r>
      <w:r w:rsidRPr="00215D3C">
        <w:tab/>
      </w:r>
      <w:proofErr w:type="spellStart"/>
      <w:r w:rsidRPr="001D11CC">
        <w:rPr>
          <w:rFonts w:cs="Arial"/>
        </w:rPr>
        <w:t>notifyAckStateChanged</w:t>
      </w:r>
      <w:bookmarkEnd w:id="1147"/>
      <w:bookmarkEnd w:id="1148"/>
      <w:bookmarkEnd w:id="1149"/>
      <w:bookmarkEnd w:id="1150"/>
      <w:bookmarkEnd w:id="1151"/>
      <w:bookmarkEnd w:id="1152"/>
      <w:bookmarkEnd w:id="1153"/>
      <w:bookmarkEnd w:id="1154"/>
      <w:proofErr w:type="spellEnd"/>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832321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 xml:space="preserve">This notification is generated by the </w:t>
      </w:r>
      <w:proofErr w:type="spellStart"/>
      <w:r>
        <w:t>MnS</w:t>
      </w:r>
      <w:proofErr w:type="spellEnd"/>
      <w:r>
        <w:t xml:space="preserve">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832321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proofErr w:type="spellStart"/>
            <w:r w:rsidRPr="00731ACB">
              <w:rPr>
                <w:rFonts w:cs="Arial"/>
              </w:rPr>
              <w:t>objectClass</w:t>
            </w:r>
            <w:proofErr w:type="spellEnd"/>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proofErr w:type="spellStart"/>
            <w:r w:rsidRPr="009C6C5A">
              <w:rPr>
                <w:rFonts w:cs="Arial"/>
              </w:rPr>
              <w:t>MonitoredEntity.objectClass</w:t>
            </w:r>
            <w:proofErr w:type="spellEnd"/>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proofErr w:type="spellStart"/>
            <w:r w:rsidRPr="00731ACB">
              <w:rPr>
                <w:rFonts w:cs="Arial"/>
              </w:rPr>
              <w:t>objectInstance</w:t>
            </w:r>
            <w:proofErr w:type="spellEnd"/>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proofErr w:type="spellStart"/>
            <w:r w:rsidRPr="009C6C5A">
              <w:rPr>
                <w:rFonts w:cs="Arial"/>
              </w:rPr>
              <w:t>MonitoredEntity.objectInstance</w:t>
            </w:r>
            <w:proofErr w:type="spellEnd"/>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proofErr w:type="spellStart"/>
            <w:r w:rsidRPr="009C6C5A">
              <w:rPr>
                <w:rFonts w:cs="Arial"/>
              </w:rPr>
              <w:t>notificationId</w:t>
            </w:r>
            <w:proofErr w:type="spellEnd"/>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proofErr w:type="spellStart"/>
            <w:r w:rsidRPr="00075335">
              <w:rPr>
                <w:rFonts w:cs="Arial"/>
              </w:rPr>
              <w:t>notificationType</w:t>
            </w:r>
            <w:proofErr w:type="spellEnd"/>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proofErr w:type="spellStart"/>
            <w:r w:rsidRPr="00F01661">
              <w:rPr>
                <w:rFonts w:cs="Arial"/>
              </w:rPr>
              <w:t>eventTime</w:t>
            </w:r>
            <w:proofErr w:type="spellEnd"/>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proofErr w:type="spellStart"/>
            <w:r>
              <w:rPr>
                <w:rFonts w:cs="Arial"/>
              </w:rPr>
              <w:t>AlarmInformation.ackTime</w:t>
            </w:r>
            <w:proofErr w:type="spellEnd"/>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proofErr w:type="spellStart"/>
            <w:r w:rsidRPr="00A5644C">
              <w:rPr>
                <w:rFonts w:cs="Arial"/>
              </w:rPr>
              <w:t>systemDN</w:t>
            </w:r>
            <w:proofErr w:type="spellEnd"/>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proofErr w:type="spellStart"/>
            <w:r w:rsidRPr="00075335">
              <w:rPr>
                <w:rFonts w:cs="Arial"/>
              </w:rPr>
              <w:t>alarmId</w:t>
            </w:r>
            <w:proofErr w:type="spellEnd"/>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proofErr w:type="spellStart"/>
            <w:r>
              <w:rPr>
                <w:rFonts w:cs="Arial"/>
              </w:rPr>
              <w:t>AlarmInformation.alarmId</w:t>
            </w:r>
            <w:proofErr w:type="spellEnd"/>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proofErr w:type="spellStart"/>
            <w:r w:rsidRPr="00075335">
              <w:rPr>
                <w:rFonts w:cs="Arial"/>
              </w:rPr>
              <w:t>alarmType</w:t>
            </w:r>
            <w:proofErr w:type="spellEnd"/>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proofErr w:type="spellStart"/>
            <w:r>
              <w:rPr>
                <w:rFonts w:cs="Arial"/>
              </w:rPr>
              <w:t>AlarmInformation.alarmType</w:t>
            </w:r>
            <w:proofErr w:type="spellEnd"/>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proofErr w:type="spellStart"/>
            <w:r w:rsidRPr="00075335">
              <w:rPr>
                <w:rFonts w:cs="Arial"/>
              </w:rPr>
              <w:t>probableCause</w:t>
            </w:r>
            <w:proofErr w:type="spellEnd"/>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proofErr w:type="spellStart"/>
            <w:r>
              <w:rPr>
                <w:rFonts w:cs="Arial"/>
              </w:rPr>
              <w:t>AlarmInformation.probableCause</w:t>
            </w:r>
            <w:proofErr w:type="spellEnd"/>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proofErr w:type="spellStart"/>
            <w:r w:rsidRPr="00075335">
              <w:rPr>
                <w:rFonts w:cs="Arial"/>
              </w:rPr>
              <w:t>perceivedSeverity</w:t>
            </w:r>
            <w:proofErr w:type="spellEnd"/>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proofErr w:type="spellStart"/>
            <w:r>
              <w:rPr>
                <w:rFonts w:cs="Arial"/>
              </w:rPr>
              <w:t>AlarmInformation.perceivedSeverity</w:t>
            </w:r>
            <w:proofErr w:type="spellEnd"/>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proofErr w:type="spellStart"/>
            <w:r w:rsidRPr="00075335">
              <w:rPr>
                <w:rFonts w:cs="Arial"/>
              </w:rPr>
              <w:t>ackState</w:t>
            </w:r>
            <w:proofErr w:type="spellEnd"/>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proofErr w:type="spellStart"/>
            <w:r>
              <w:rPr>
                <w:rFonts w:cs="Arial"/>
              </w:rPr>
              <w:t>AlarmInformation.ackState</w:t>
            </w:r>
            <w:proofErr w:type="spellEnd"/>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proofErr w:type="spellStart"/>
            <w:r w:rsidRPr="00075335">
              <w:rPr>
                <w:rFonts w:cs="Arial"/>
              </w:rPr>
              <w:t>ackUserId</w:t>
            </w:r>
            <w:proofErr w:type="spellEnd"/>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proofErr w:type="spellStart"/>
            <w:r>
              <w:t>AlarmInformation.ackUserId</w:t>
            </w:r>
            <w:proofErr w:type="spellEnd"/>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proofErr w:type="spellStart"/>
            <w:r w:rsidRPr="00075335">
              <w:rPr>
                <w:rFonts w:cs="Arial"/>
              </w:rPr>
              <w:t>ackSystemId</w:t>
            </w:r>
            <w:proofErr w:type="spellEnd"/>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proofErr w:type="spellStart"/>
            <w:r>
              <w:t>AlarmInformation.ackSystemId</w:t>
            </w:r>
            <w:proofErr w:type="spellEnd"/>
          </w:p>
        </w:tc>
        <w:tc>
          <w:tcPr>
            <w:tcW w:w="4704" w:type="dxa"/>
          </w:tcPr>
          <w:p w14:paraId="3AC452B6" w14:textId="77777777" w:rsidR="0052370E" w:rsidRPr="00215D3C" w:rsidRDefault="0052370E" w:rsidP="00B00977">
            <w:pPr>
              <w:pStyle w:val="TAL"/>
            </w:pPr>
            <w:r>
              <w:t xml:space="preserve">The identifier of the system where the acknowledgement or </w:t>
            </w:r>
            <w:proofErr w:type="spellStart"/>
            <w:r>
              <w:t>unacknowledgement</w:t>
            </w:r>
            <w:proofErr w:type="spellEnd"/>
            <w:r>
              <w:t xml:space="preserve">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832321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832322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Consumer</w:t>
            </w:r>
            <w:proofErr w:type="spellEnd"/>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Provider</w:t>
            </w:r>
            <w:proofErr w:type="spellEnd"/>
          </w:p>
        </w:tc>
        <w:tc>
          <w:tcPr>
            <w:tcW w:w="3994" w:type="pct"/>
          </w:tcPr>
          <w:p w14:paraId="0C7B413B" w14:textId="77777777" w:rsidR="006A5594" w:rsidRPr="00215D3C" w:rsidRDefault="006A5594" w:rsidP="000516BC">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proofErr w:type="spellStart"/>
            <w:r w:rsidRPr="00075335">
              <w:rPr>
                <w:rFonts w:cs="Arial"/>
              </w:rPr>
              <w:t>alarmInformationExists</w:t>
            </w:r>
            <w:proofErr w:type="spellEnd"/>
          </w:p>
        </w:tc>
        <w:tc>
          <w:tcPr>
            <w:tcW w:w="3994" w:type="pct"/>
          </w:tcPr>
          <w:p w14:paraId="73EC3275"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832322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proofErr w:type="spellStart"/>
      <w:r w:rsidRPr="00215D3C">
        <w:rPr>
          <w:rFonts w:ascii="Courier New" w:hAnsi="Courier New"/>
        </w:rPr>
        <w:t>alarmAckStateHasChanged</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proofErr w:type="spellStart"/>
            <w:r w:rsidRPr="00075335">
              <w:rPr>
                <w:rFonts w:cs="Arial"/>
              </w:rPr>
              <w:t>alarmAckStateHasChanged</w:t>
            </w:r>
            <w:proofErr w:type="spellEnd"/>
          </w:p>
        </w:tc>
        <w:tc>
          <w:tcPr>
            <w:tcW w:w="3794" w:type="pct"/>
          </w:tcPr>
          <w:p w14:paraId="11D2003E" w14:textId="77777777" w:rsidR="006A5594" w:rsidRPr="00215D3C" w:rsidRDefault="006A5594" w:rsidP="000516BC">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40601347" w14:textId="77777777" w:rsidR="006A5594" w:rsidRPr="00215D3C" w:rsidRDefault="006A5594" w:rsidP="000516BC">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8323222"/>
      <w:r>
        <w:rPr>
          <w:rFonts w:hint="eastAsia"/>
          <w:lang w:eastAsia="zh-CN"/>
        </w:rPr>
        <w:t>1</w:t>
      </w:r>
      <w:r>
        <w:rPr>
          <w:lang w:eastAsia="zh-CN"/>
        </w:rPr>
        <w:t>1.2.1.2.6</w:t>
      </w:r>
      <w:r>
        <w:rPr>
          <w:lang w:eastAsia="zh-CN"/>
        </w:rPr>
        <w:tab/>
      </w:r>
      <w:proofErr w:type="spellStart"/>
      <w:r w:rsidRPr="001D11CC">
        <w:rPr>
          <w:rFonts w:cs="Arial"/>
        </w:rPr>
        <w:t>notifyComments</w:t>
      </w:r>
      <w:bookmarkEnd w:id="1195"/>
      <w:bookmarkEnd w:id="1196"/>
      <w:bookmarkEnd w:id="1197"/>
      <w:bookmarkEnd w:id="1198"/>
      <w:bookmarkEnd w:id="1199"/>
      <w:bookmarkEnd w:id="1200"/>
      <w:bookmarkEnd w:id="1201"/>
      <w:proofErr w:type="spellEnd"/>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8323223"/>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w:t>
      </w:r>
      <w:proofErr w:type="spellStart"/>
      <w:r>
        <w:t>MnS</w:t>
      </w:r>
      <w:proofErr w:type="spellEnd"/>
      <w:r>
        <w:t xml:space="preserve"> producer when a </w:t>
      </w:r>
      <w:r>
        <w:rPr>
          <w:rFonts w:ascii="Courier New" w:hAnsi="Courier New"/>
        </w:rPr>
        <w:t>Comment</w:t>
      </w:r>
      <w:r>
        <w:t xml:space="preserve"> instance is added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w:t>
      </w:r>
    </w:p>
    <w:p w14:paraId="7498021C" w14:textId="77777777" w:rsidR="001E3F3B" w:rsidRPr="00207931" w:rsidRDefault="00813C6F" w:rsidP="001E3F3B">
      <w:pPr>
        <w:rPr>
          <w:lang w:eastAsia="zh-CN"/>
        </w:rPr>
      </w:pPr>
      <w:r>
        <w:t xml:space="preserve">A </w:t>
      </w:r>
      <w:proofErr w:type="spellStart"/>
      <w:r>
        <w:t>MnS</w:t>
      </w:r>
      <w:proofErr w:type="spellEnd"/>
      <w:r>
        <w:t xml:space="preserve"> producer</w:t>
      </w:r>
      <w:r w:rsidR="001E3F3B">
        <w:t xml:space="preserve"> shall support this notification if it supports the operation </w:t>
      </w:r>
      <w:proofErr w:type="spellStart"/>
      <w:r w:rsidR="001E3F3B">
        <w:rPr>
          <w:rFonts w:ascii="Courier New" w:hAnsi="Courier New"/>
        </w:rPr>
        <w:t>setComment</w:t>
      </w:r>
      <w:proofErr w:type="spellEnd"/>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8323224"/>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proofErr w:type="spellStart"/>
            <w:r>
              <w:rPr>
                <w:rFonts w:cs="Arial"/>
              </w:rPr>
              <w:t>MonitoredEntity.objectClass</w:t>
            </w:r>
            <w:proofErr w:type="spellEnd"/>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proofErr w:type="spellStart"/>
            <w:r>
              <w:rPr>
                <w:rFonts w:cs="Arial"/>
              </w:rPr>
              <w:t>MonitoredEntity.objectInstance</w:t>
            </w:r>
            <w:proofErr w:type="spellEnd"/>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w:t>
            </w:r>
            <w:proofErr w:type="spellStart"/>
            <w:r>
              <w:rPr>
                <w:rFonts w:cs="Arial"/>
              </w:rPr>
              <w:t>notifyComments</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proofErr w:type="spellStart"/>
            <w:r>
              <w:rPr>
                <w:rFonts w:cs="Arial"/>
              </w:rPr>
              <w:t>Comment.commentTime</w:t>
            </w:r>
            <w:proofErr w:type="spellEnd"/>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proofErr w:type="spellStart"/>
            <w:r>
              <w:rPr>
                <w:rFonts w:cs="Arial"/>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proofErr w:type="spellStart"/>
            <w:r>
              <w:rPr>
                <w:rFonts w:cs="Arial"/>
              </w:rPr>
              <w:t>AlarmInformation.alarmId</w:t>
            </w:r>
            <w:proofErr w:type="spellEnd"/>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proofErr w:type="spellStart"/>
            <w:r>
              <w:rPr>
                <w:rFonts w:cs="Arial"/>
              </w:rPr>
              <w:t>alarmType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proofErr w:type="spellStart"/>
            <w:r>
              <w:rPr>
                <w:rFonts w:cs="Arial"/>
              </w:rPr>
              <w:t>AlarmInformation.</w:t>
            </w:r>
            <w:r w:rsidR="005A044D">
              <w:rPr>
                <w:rFonts w:cs="Arial"/>
              </w:rPr>
              <w:t>alarmType</w:t>
            </w:r>
            <w:proofErr w:type="spellEnd"/>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proofErr w:type="spellStart"/>
            <w:r>
              <w:rPr>
                <w:rFonts w:cs="Arial"/>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proofErr w:type="spellStart"/>
            <w:r>
              <w:rPr>
                <w:rFonts w:cs="Arial"/>
              </w:rPr>
              <w:t>AlarmInformation.probableCause</w:t>
            </w:r>
            <w:proofErr w:type="spellEnd"/>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proofErr w:type="spellStart"/>
            <w:r>
              <w:rPr>
                <w:rFonts w:cs="Arial"/>
              </w:rPr>
              <w:t>AlarmInformation.perceivedSeverity</w:t>
            </w:r>
            <w:proofErr w:type="spellEnd"/>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w:t>
            </w:r>
            <w:proofErr w:type="spellStart"/>
            <w:r>
              <w:rPr>
                <w:rFonts w:cs="Arial"/>
              </w:rPr>
              <w:t>AlarmInformation</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8323225"/>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8323226"/>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1B2D5606" w:rsidR="001E3F3B" w:rsidRDefault="00B5445D" w:rsidP="001E3F3B">
      <w:proofErr w:type="spellStart"/>
      <w:r w:rsidRPr="00B5445D">
        <w:rPr>
          <w:rFonts w:ascii="Courier New" w:hAnsi="Courier New"/>
        </w:rPr>
        <w:t>commentSetByServiceConsumer</w:t>
      </w:r>
      <w:proofErr w:type="spellEnd"/>
      <w:r w:rsidR="001E3F3B">
        <w:rPr>
          <w:rFonts w:ascii="Courier New" w:hAnsi="Courier New"/>
        </w:rPr>
        <w:t xml:space="preserve"> OR </w:t>
      </w:r>
      <w:proofErr w:type="spellStart"/>
      <w:r w:rsidRPr="00B5445D">
        <w:rPr>
          <w:rFonts w:ascii="Courier New" w:hAnsi="Courier New"/>
        </w:rPr>
        <w:t>commentSetInternallyByServiceprovider</w:t>
      </w:r>
      <w:proofErr w:type="spellEnd"/>
      <w:r w:rsidRPr="00B5445D">
        <w:rPr>
          <w:rFonts w:ascii="Courier New" w:hAnsi="Courier New"/>
        </w:rPr>
        <w:t xml:space="preserve"> </w:t>
      </w:r>
      <w:proofErr w:type="spellStart"/>
      <w:r w:rsidR="001E3F3B">
        <w:rPr>
          <w:rFonts w:ascii="Courier New" w:hAnsi="Courier New"/>
        </w:rPr>
        <w:t>commentedByServiceprovider</w:t>
      </w:r>
      <w:proofErr w:type="spellEnd"/>
      <w:r w:rsidRPr="00B5445D">
        <w:rPr>
          <w:rFonts w:ascii="Courier New" w:hAnsi="Courier New"/>
        </w:rPr>
        <w:t xml:space="preserve"> </w:t>
      </w:r>
      <w:r w:rsidR="001E3F3B">
        <w:rPr>
          <w:rFonts w:ascii="Courier New" w:hAnsi="Courier New"/>
        </w:rPr>
        <w:t xml:space="preserve">AND </w:t>
      </w:r>
      <w:proofErr w:type="spellStart"/>
      <w:r w:rsidR="001E3F3B">
        <w:rPr>
          <w:rFonts w:ascii="Courier New" w:hAnsi="Courier New"/>
        </w:rPr>
        <w:t>alarmInformationExists</w:t>
      </w:r>
      <w:proofErr w:type="spellEnd"/>
      <w:r w:rsidR="001E3F3B">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3549DFC0" w:rsidR="001E3F3B" w:rsidRDefault="00B5445D" w:rsidP="00234739">
            <w:pPr>
              <w:pStyle w:val="TAL"/>
            </w:pPr>
            <w:bookmarkStart w:id="1230" w:name="_Hlk19198830"/>
            <w:proofErr w:type="spellStart"/>
            <w:r w:rsidRPr="00B5445D">
              <w:t>commentSetByServiceConsumer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464F1FDC" w14:textId="6E198BBC" w:rsidR="001E3F3B" w:rsidRDefault="00B5445D" w:rsidP="00234739">
            <w:pPr>
              <w:pStyle w:val="TAL"/>
            </w:pPr>
            <w:r w:rsidRPr="00B5445D">
              <w:t xml:space="preserve">Reception of a successful </w:t>
            </w:r>
            <w:proofErr w:type="spellStart"/>
            <w:r w:rsidRPr="00B5445D">
              <w:t>setComment</w:t>
            </w:r>
            <w:proofErr w:type="spellEnd"/>
            <w:r w:rsidRPr="00B5445D">
              <w:t xml:space="preserve">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B29F53" w:rsidR="001E3F3B" w:rsidRDefault="00B5445D" w:rsidP="00234739">
            <w:pPr>
              <w:pStyle w:val="TAL"/>
            </w:pPr>
            <w:proofErr w:type="spellStart"/>
            <w:r w:rsidRPr="00B5445D">
              <w:t>commentSetInternallyByServiceprovider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51AD0B23" w14:textId="3996F889" w:rsidR="001E3F3B" w:rsidRDefault="00B5445D" w:rsidP="00234739">
            <w:pPr>
              <w:pStyle w:val="TAL"/>
            </w:pPr>
            <w:r w:rsidRPr="00B5445D">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proofErr w:type="spellStart"/>
            <w:r>
              <w:t>alarmInformationExists</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8323227"/>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proofErr w:type="spellStart"/>
      <w:r>
        <w:rPr>
          <w:rFonts w:ascii="Courier New" w:hAnsi="Courier New"/>
        </w:rPr>
        <w:t>commentInserted</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proofErr w:type="spellStart"/>
            <w:r>
              <w:t>commentInserted</w:t>
            </w:r>
            <w:proofErr w:type="spellEnd"/>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8323228"/>
      <w:r>
        <w:rPr>
          <w:rFonts w:hint="eastAsia"/>
          <w:lang w:eastAsia="zh-CN"/>
        </w:rPr>
        <w:t>1</w:t>
      </w:r>
      <w:r>
        <w:rPr>
          <w:lang w:eastAsia="zh-CN"/>
        </w:rPr>
        <w:t>1.2.1.2.7</w:t>
      </w:r>
      <w:r>
        <w:rPr>
          <w:lang w:eastAsia="zh-CN"/>
        </w:rPr>
        <w:tab/>
      </w:r>
      <w:proofErr w:type="spellStart"/>
      <w:r w:rsidRPr="001D11CC">
        <w:rPr>
          <w:rFonts w:cs="Arial"/>
        </w:rPr>
        <w:t>notifyPotentialFaultyAlarmList</w:t>
      </w:r>
      <w:bookmarkEnd w:id="1238"/>
      <w:bookmarkEnd w:id="1239"/>
      <w:bookmarkEnd w:id="1240"/>
      <w:bookmarkEnd w:id="1241"/>
      <w:bookmarkEnd w:id="1242"/>
      <w:bookmarkEnd w:id="1243"/>
      <w:bookmarkEnd w:id="1244"/>
      <w:proofErr w:type="spellEnd"/>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8323229"/>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 xml:space="preserve">This notification is generated by the </w:t>
      </w:r>
      <w:proofErr w:type="spellStart"/>
      <w:r>
        <w:t>MnS</w:t>
      </w:r>
      <w:proofErr w:type="spellEnd"/>
      <w:r>
        <w:t xml:space="preserve"> producer when the </w:t>
      </w:r>
      <w:proofErr w:type="spellStart"/>
      <w:r>
        <w:t>MnS</w:t>
      </w:r>
      <w:proofErr w:type="spellEnd"/>
      <w:r>
        <w:t xml:space="preserve"> producer looses confidence in the integrity of its alarm list.</w:t>
      </w:r>
    </w:p>
    <w:p w14:paraId="5229EB41" w14:textId="77777777" w:rsidR="00B46084" w:rsidRDefault="00B46084" w:rsidP="00B46084">
      <w:r>
        <w:t xml:space="preserve">The </w:t>
      </w:r>
      <w:proofErr w:type="spellStart"/>
      <w:r>
        <w:t>MnS</w:t>
      </w:r>
      <w:proofErr w:type="spellEnd"/>
      <w:r>
        <w:t xml:space="preserve"> producer may then rebuilt the faulty alarm list. When the alarm List is rebuilt or confidence in the existing alarm list is re-established the </w:t>
      </w:r>
      <w:proofErr w:type="spellStart"/>
      <w:r>
        <w:t>MnS</w:t>
      </w:r>
      <w:proofErr w:type="spellEnd"/>
      <w:r>
        <w:t xml:space="preserve"> producer may generate a </w:t>
      </w:r>
      <w:proofErr w:type="spellStart"/>
      <w:r w:rsidRPr="00CA26F4">
        <w:rPr>
          <w:rFonts w:ascii="Courier New" w:hAnsi="Courier New" w:cs="Courier New"/>
        </w:rPr>
        <w:t>notifyAlarmListRebuilt</w:t>
      </w:r>
      <w:proofErr w:type="spellEnd"/>
      <w:r>
        <w:t xml:space="preserve"> notification.</w:t>
      </w:r>
    </w:p>
    <w:p w14:paraId="2D32FEB2" w14:textId="77777777" w:rsidR="001E3F3B" w:rsidRDefault="00B46084" w:rsidP="001E3F3B">
      <w:pPr>
        <w:rPr>
          <w:color w:val="000000"/>
        </w:rPr>
      </w:pPr>
      <w:r>
        <w:t xml:space="preserve">The parameters </w:t>
      </w:r>
      <w:proofErr w:type="spellStart"/>
      <w:r w:rsidRPr="00CA26F4">
        <w:rPr>
          <w:rFonts w:ascii="Courier New" w:hAnsi="Courier New" w:cs="Courier New"/>
        </w:rPr>
        <w:t>objectClass</w:t>
      </w:r>
      <w:proofErr w:type="spellEnd"/>
      <w:r>
        <w:t xml:space="preserve"> and </w:t>
      </w:r>
      <w:proofErr w:type="spellStart"/>
      <w:r w:rsidRPr="00CA26F4">
        <w:rPr>
          <w:rFonts w:ascii="Courier New" w:hAnsi="Courier New" w:cs="Courier New"/>
        </w:rPr>
        <w:t>objectInstance</w:t>
      </w:r>
      <w:proofErr w:type="spellEnd"/>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proofErr w:type="spellStart"/>
      <w:r w:rsidR="00B46084">
        <w:rPr>
          <w:color w:val="000000"/>
        </w:rPr>
        <w:t>MnS</w:t>
      </w:r>
      <w:proofErr w:type="spellEnd"/>
      <w:r w:rsidR="00B46084" w:rsidRPr="00FC72F6">
        <w:rPr>
          <w:color w:val="000000"/>
        </w:rPr>
        <w:t xml:space="preserve"> </w:t>
      </w:r>
      <w:r w:rsidRPr="00FC72F6">
        <w:rPr>
          <w:color w:val="000000"/>
        </w:rPr>
        <w:t>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051D222D" w14:textId="77777777" w:rsidR="001E3F3B" w:rsidRPr="00FC72F6" w:rsidRDefault="001E3F3B" w:rsidP="001E3F3B">
      <w:pPr>
        <w:pStyle w:val="B10"/>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8323230"/>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 xml:space="preserve">the class of the instance identified by </w:t>
            </w:r>
            <w:proofErr w:type="spellStart"/>
            <w:r w:rsidRPr="001D11CC">
              <w:rPr>
                <w:rFonts w:cs="Arial"/>
              </w:rPr>
              <w:t>systemDN</w:t>
            </w:r>
            <w:proofErr w:type="spellEnd"/>
            <w:r w:rsidRPr="001D11CC">
              <w:rPr>
                <w:rFonts w:cs="Arial"/>
              </w:rPr>
              <w:t xml:space="preserve"> or the class of </w:t>
            </w:r>
            <w:proofErr w:type="spellStart"/>
            <w:r w:rsidRPr="001D11CC">
              <w:rPr>
                <w:rFonts w:cs="Arial"/>
              </w:rPr>
              <w:t>MonitoredEntity</w:t>
            </w:r>
            <w:proofErr w:type="spellEnd"/>
            <w:r w:rsidRPr="001D11CC">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objectInstance</w:t>
            </w:r>
            <w:proofErr w:type="spellEnd"/>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w:t>
            </w:r>
            <w:proofErr w:type="spellStart"/>
            <w:r>
              <w:t>paramter</w:t>
            </w:r>
            <w:proofErr w:type="spellEnd"/>
            <w:r>
              <w:t xml:space="preserve"> specifies the class of the instance carried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proofErr w:type="spellStart"/>
            <w:r>
              <w:rPr>
                <w:rFonts w:ascii="Courier New" w:hAnsi="Courier New" w:cs="Courier New"/>
              </w:rPr>
              <w:t>MonitoredEntity</w:t>
            </w:r>
            <w:proofErr w:type="spellEnd"/>
            <w:r>
              <w:t xml:space="preserve">, then a subset of the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 xml:space="preserve">It identifies the instance identified by </w:t>
            </w:r>
            <w:proofErr w:type="spellStart"/>
            <w:r>
              <w:rPr>
                <w:rFonts w:cs="Arial"/>
              </w:rPr>
              <w:t>systemDN</w:t>
            </w:r>
            <w:proofErr w:type="spellEnd"/>
            <w:r>
              <w:rPr>
                <w:rFonts w:cs="Arial"/>
              </w:rPr>
              <w:t xml:space="preserve"> or an instance of </w:t>
            </w:r>
            <w:proofErr w:type="spellStart"/>
            <w:r>
              <w:rPr>
                <w:rFonts w:cs="Arial"/>
              </w:rPr>
              <w:t>MonitoredEntity</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w:t>
            </w:r>
            <w:r>
              <w:rPr>
                <w:rFonts w:ascii="Courier New" w:hAnsi="Courier New" w:cs="Courier New"/>
              </w:rPr>
              <w:t>tClass</w:t>
            </w:r>
            <w:proofErr w:type="spellEnd"/>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proofErr w:type="spellStart"/>
            <w:r>
              <w:rPr>
                <w:rFonts w:ascii="Courier New" w:hAnsi="Courier New" w:cs="Courier New"/>
              </w:rPr>
              <w:t>MonitoredEntity</w:t>
            </w:r>
            <w:proofErr w:type="spellEnd"/>
            <w:r>
              <w:rPr>
                <w:rFonts w:cs="Arial"/>
              </w:rPr>
              <w:t xml:space="preserve">, then only </w:t>
            </w:r>
            <w:proofErr w:type="spellStart"/>
            <w:r>
              <w:rPr>
                <w:rFonts w:ascii="Courier New" w:hAnsi="Courier New" w:cs="Courier New"/>
              </w:rPr>
              <w:t>AlarmInformation</w:t>
            </w:r>
            <w:proofErr w:type="spellEnd"/>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w:t>
            </w:r>
            <w:proofErr w:type="spellStart"/>
            <w:r>
              <w:rPr>
                <w:rFonts w:cs="Arial"/>
              </w:rPr>
              <w:t>notifyPotentialFaultyAlarmList</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 xml:space="preserve">Time when the </w:t>
            </w:r>
            <w:proofErr w:type="spellStart"/>
            <w:r>
              <w:rPr>
                <w:rFonts w:cs="Arial"/>
              </w:rPr>
              <w:t>MnS</w:t>
            </w:r>
            <w:proofErr w:type="spellEnd"/>
            <w:r>
              <w:rPr>
                <w:rFonts w:cs="Arial"/>
              </w:rPr>
              <w:t xml:space="preserve">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proofErr w:type="spellStart"/>
            <w:r>
              <w:rPr>
                <w:rFonts w:cs="Arial" w:hint="eastAsia"/>
                <w:lang w:eastAsia="zh-CN"/>
              </w:rPr>
              <w:t>serviceprovider</w:t>
            </w:r>
            <w:bookmarkEnd w:id="1259"/>
            <w:bookmarkEnd w:id="1260"/>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proofErr w:type="spellStart"/>
            <w:r>
              <w:rPr>
                <w:rFonts w:cs="Arial"/>
              </w:rPr>
              <w:t>MnS</w:t>
            </w:r>
            <w:proofErr w:type="spellEnd"/>
            <w:r>
              <w:rPr>
                <w:rFonts w:cs="Arial"/>
              </w:rPr>
              <w:t xml:space="preserve"> producer</w:t>
            </w:r>
            <w:r w:rsidR="001E3F3B">
              <w:rPr>
                <w:rFonts w:cs="Arial"/>
              </w:rPr>
              <w:t xml:space="preserve"> has to rebuild its </w:t>
            </w:r>
            <w:proofErr w:type="spellStart"/>
            <w:r w:rsidR="001E3F3B">
              <w:rPr>
                <w:rFonts w:cs="Arial"/>
              </w:rPr>
              <w:t>AlarmList</w:t>
            </w:r>
            <w:proofErr w:type="spellEnd"/>
            <w:r w:rsidR="001E3F3B">
              <w:rPr>
                <w:rFonts w:cs="Arial"/>
              </w:rPr>
              <w:t xml:space="preserve">.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832323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832323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proofErr w:type="spellStart"/>
            <w:r>
              <w:rPr>
                <w:rFonts w:cs="Arial"/>
              </w:rPr>
              <w:t>faultyAlarmListDetected</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detects faults in part or whole of its </w:t>
            </w:r>
            <w:proofErr w:type="spellStart"/>
            <w:r w:rsidR="001E3F3B">
              <w:rPr>
                <w:rFonts w:cs="Arial"/>
              </w:rPr>
              <w:t>AlarmList</w:t>
            </w:r>
            <w:proofErr w:type="spellEnd"/>
            <w:r w:rsidR="001E3F3B">
              <w:rPr>
                <w:rFonts w:cs="Arial"/>
              </w:rPr>
              <w:t xml:space="preserve">.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8323233"/>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proofErr w:type="spellStart"/>
      <w:r>
        <w:rPr>
          <w:rFonts w:ascii="Courier New" w:hAnsi="Courier New"/>
        </w:rPr>
        <w:t>faultyAlarmList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proofErr w:type="spellStart"/>
            <w:r>
              <w:rPr>
                <w:rFonts w:cs="Arial"/>
              </w:rPr>
              <w:t>faultyAlarmList</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initiates the </w:t>
            </w:r>
            <w:proofErr w:type="spellStart"/>
            <w:r w:rsidR="001E3F3B">
              <w:rPr>
                <w:rFonts w:cs="Arial"/>
              </w:rPr>
              <w:t>AlarmList</w:t>
            </w:r>
            <w:proofErr w:type="spellEnd"/>
            <w:r w:rsidR="001E3F3B">
              <w:rPr>
                <w:rFonts w:cs="Arial"/>
              </w:rPr>
              <w:t xml:space="preserve">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8323234"/>
      <w:r>
        <w:rPr>
          <w:rFonts w:hint="eastAsia"/>
          <w:lang w:eastAsia="zh-CN"/>
        </w:rPr>
        <w:t>1</w:t>
      </w:r>
      <w:r>
        <w:rPr>
          <w:lang w:eastAsia="zh-CN"/>
        </w:rPr>
        <w:t>1.2.1.2.</w:t>
      </w:r>
      <w:r w:rsidR="00FD3602">
        <w:rPr>
          <w:lang w:eastAsia="zh-CN"/>
        </w:rPr>
        <w:t>8</w:t>
      </w:r>
      <w:r>
        <w:rPr>
          <w:lang w:eastAsia="zh-CN"/>
        </w:rPr>
        <w:tab/>
      </w:r>
      <w:proofErr w:type="spellStart"/>
      <w:r w:rsidRPr="001D11CC">
        <w:rPr>
          <w:rFonts w:cs="Arial"/>
        </w:rPr>
        <w:t>notifyChangedAlarmGeneral</w:t>
      </w:r>
      <w:bookmarkEnd w:id="1282"/>
      <w:bookmarkEnd w:id="1283"/>
      <w:bookmarkEnd w:id="1284"/>
      <w:bookmarkEnd w:id="1285"/>
      <w:bookmarkEnd w:id="1286"/>
      <w:bookmarkEnd w:id="1287"/>
      <w:bookmarkEnd w:id="1288"/>
      <w:proofErr w:type="spellEnd"/>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8323235"/>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w:t>
      </w:r>
      <w:proofErr w:type="spellStart"/>
      <w:r>
        <w:t>MnS</w:t>
      </w:r>
      <w:proofErr w:type="spellEnd"/>
      <w:r>
        <w:t xml:space="preserve"> producer when one or more of the following attributes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t xml:space="preserve"> changes its value: </w:t>
      </w:r>
      <w:proofErr w:type="spellStart"/>
      <w:r w:rsidR="00C365BC" w:rsidRPr="007B5E64">
        <w:rPr>
          <w:rFonts w:ascii="Courier New" w:eastAsia="SimSun" w:hAnsi="Courier New" w:cs="Courier New"/>
          <w:lang w:eastAsia="zh-CN"/>
        </w:rPr>
        <w:t>perceivedSeverity</w:t>
      </w:r>
      <w:proofErr w:type="spellEnd"/>
      <w:r w:rsidR="00C365BC">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proofErr w:type="spellStart"/>
      <w:r w:rsidRPr="00CA26F4">
        <w:rPr>
          <w:rFonts w:ascii="Courier New" w:hAnsi="Courier New" w:cs="Courier New"/>
        </w:rPr>
        <w:t>alarmType</w:t>
      </w:r>
      <w:proofErr w:type="spellEnd"/>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832323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proofErr w:type="spellStart"/>
      <w:r w:rsidRPr="00215D3C">
        <w:t>alarmType</w:t>
      </w:r>
      <w:proofErr w:type="spellEnd"/>
      <w:r w:rsidRPr="00215D3C">
        <w:t xml:space="preserv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w:t>
            </w:r>
            <w:proofErr w:type="spellStart"/>
            <w:r>
              <w:rPr>
                <w:rFonts w:eastAsia="SimSun"/>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proofErr w:type="spellStart"/>
            <w:r>
              <w:rPr>
                <w:rFonts w:eastAsia="SimSun"/>
              </w:rPr>
              <w:t>specificProblem</w:t>
            </w:r>
            <w:proofErr w:type="spellEnd"/>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proofErr w:type="spellStart"/>
            <w:r>
              <w:rPr>
                <w:rFonts w:eastAsia="SimSun"/>
              </w:rPr>
              <w:t>AlarmInformation.specificProblem</w:t>
            </w:r>
            <w:proofErr w:type="spellEnd"/>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proofErr w:type="spellStart"/>
            <w:r>
              <w:rPr>
                <w:rFonts w:eastAsia="SimSun"/>
              </w:rPr>
              <w:t>backedUpStatus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proofErr w:type="spellStart"/>
            <w:r>
              <w:rPr>
                <w:rFonts w:eastAsia="SimSun"/>
              </w:rPr>
              <w:t>AlarmInformation.backedUpStatus</w:t>
            </w:r>
            <w:proofErr w:type="spellEnd"/>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proofErr w:type="spellStart"/>
            <w:r>
              <w:rPr>
                <w:rFonts w:eastAsia="SimSun"/>
              </w:rPr>
              <w:t>backUpObject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w:t>
            </w:r>
            <w:proofErr w:type="spellStart"/>
            <w:r w:rsidR="001E3F3B">
              <w:rPr>
                <w:rFonts w:eastAsia="SimSun"/>
              </w:rPr>
              <w:t>BackUpObject</w:t>
            </w:r>
            <w:proofErr w:type="spellEnd"/>
            <w:r w:rsidR="001E3F3B">
              <w:rPr>
                <w:rFonts w:eastAsia="SimSun"/>
              </w:rPr>
              <w:t>-</w:t>
            </w:r>
            <w:proofErr w:type="spellStart"/>
            <w:r w:rsidR="001E3F3B">
              <w:rPr>
                <w:rFonts w:eastAsia="SimSun"/>
              </w:rPr>
              <w:t>AlarmInformation</w:t>
            </w:r>
            <w:proofErr w:type="spellEnd"/>
            <w:r w:rsidR="001E3F3B">
              <w:rPr>
                <w:rFonts w:eastAsia="SimSun"/>
              </w:rPr>
              <w:t xml:space="preserve"> of the new </w:t>
            </w:r>
            <w:proofErr w:type="spellStart"/>
            <w:r w:rsidR="001E3F3B">
              <w:rPr>
                <w:rFonts w:eastAsia="SimSun"/>
              </w:rPr>
              <w:t>AlarmInformation</w:t>
            </w:r>
            <w:proofErr w:type="spellEnd"/>
            <w:r w:rsidR="001E3F3B">
              <w:rPr>
                <w:rFonts w:eastAsia="SimSun"/>
              </w:rPr>
              <w:t>.</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proofErr w:type="spellStart"/>
            <w:r>
              <w:rPr>
                <w:rFonts w:eastAsia="SimSun"/>
              </w:rPr>
              <w:t>trendIndication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proofErr w:type="spellStart"/>
            <w:r>
              <w:rPr>
                <w:rFonts w:eastAsia="SimSun"/>
              </w:rPr>
              <w:t>AlarmInformation.trendIndication</w:t>
            </w:r>
            <w:proofErr w:type="spellEnd"/>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proofErr w:type="spellStart"/>
            <w:r>
              <w:rPr>
                <w:rFonts w:eastAsia="SimSun"/>
              </w:rPr>
              <w:t>thresholdInfo</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proofErr w:type="spellStart"/>
            <w:r>
              <w:rPr>
                <w:rFonts w:eastAsia="SimSun"/>
              </w:rPr>
              <w:t>AlarmInformation.thresholdInfo</w:t>
            </w:r>
            <w:proofErr w:type="spellEnd"/>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 xml:space="preserve">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proofErr w:type="spellStart"/>
            <w:r>
              <w:rPr>
                <w:rFonts w:eastAsia="SimSun"/>
              </w:rPr>
              <w:t>stateChangeDefinition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proofErr w:type="spellStart"/>
            <w:r>
              <w:rPr>
                <w:rFonts w:eastAsia="SimSun"/>
              </w:rPr>
              <w:t>AlarmInformation.stateChange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proofErr w:type="spellStart"/>
            <w:r>
              <w:rPr>
                <w:rFonts w:eastAsia="SimSun"/>
              </w:rPr>
              <w:t>monitoredAttributes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proofErr w:type="spellStart"/>
            <w:r>
              <w:rPr>
                <w:rFonts w:eastAsia="SimSun"/>
              </w:rPr>
              <w:t>AlarmInformation.monitoredAttributes</w:t>
            </w:r>
            <w:proofErr w:type="spellEnd"/>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proofErr w:type="spellStart"/>
            <w:r>
              <w:rPr>
                <w:rFonts w:eastAsia="SimSun"/>
              </w:rPr>
              <w:t>proposedRepairActions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proofErr w:type="spellStart"/>
            <w:r>
              <w:rPr>
                <w:rFonts w:eastAsia="SimSun"/>
              </w:rPr>
              <w:t>AlarmInformaton.proposedRepairActions</w:t>
            </w:r>
            <w:proofErr w:type="spellEnd"/>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proofErr w:type="spellStart"/>
            <w:r>
              <w:rPr>
                <w:rFonts w:eastAsia="SimSun"/>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proofErr w:type="spellStart"/>
            <w:r>
              <w:rPr>
                <w:rFonts w:eastAsia="SimSun"/>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proofErr w:type="spellStart"/>
            <w:r>
              <w:rPr>
                <w:rFonts w:eastAsia="SimSun"/>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proofErr w:type="spellStart"/>
            <w:r>
              <w:rPr>
                <w:rFonts w:eastAsia="SimSun"/>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832323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proofErr w:type="spellStart"/>
            <w:r>
              <w:rPr>
                <w:rFonts w:eastAsia="SimSun"/>
              </w:rPr>
              <w:t>MonitoredEntity.objectInstance</w:t>
            </w:r>
            <w:proofErr w:type="spellEnd"/>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proofErr w:type="spellStart"/>
            <w:r>
              <w:rPr>
                <w:rFonts w:eastAsia="SimSun" w:cs="Arial"/>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 xml:space="preserve">et of </w:t>
            </w:r>
            <w:proofErr w:type="spellStart"/>
            <w:r w:rsidR="001E3F3B">
              <w:rPr>
                <w:rFonts w:eastAsia="SimSun"/>
              </w:rPr>
              <w:t>CorrelatedNotification</w:t>
            </w:r>
            <w:proofErr w:type="spellEnd"/>
            <w:r w:rsidR="001E3F3B">
              <w:rPr>
                <w:rFonts w:eastAsia="SimSun"/>
              </w:rPr>
              <w:t xml:space="preserve"> related to this </w:t>
            </w:r>
            <w:proofErr w:type="spellStart"/>
            <w:r w:rsidR="001E3F3B">
              <w:rPr>
                <w:rFonts w:eastAsia="SimSun"/>
              </w:rPr>
              <w:t>AlarmInformation</w:t>
            </w:r>
            <w:proofErr w:type="spellEnd"/>
            <w:r w:rsidR="001E3F3B">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proofErr w:type="spellStart"/>
            <w:r>
              <w:rPr>
                <w:rFonts w:eastAsia="SimSun" w:cs="Arial"/>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proofErr w:type="spellStart"/>
            <w:r>
              <w:rPr>
                <w:rFonts w:eastAsia="SimSun" w:cs="Arial"/>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proofErr w:type="spellStart"/>
            <w:r>
              <w:rPr>
                <w:rFonts w:eastAsia="SimSun" w:cs="Arial"/>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proofErr w:type="spellStart"/>
            <w:r>
              <w:rPr>
                <w:rFonts w:eastAsia="SimSun"/>
              </w:rPr>
              <w:t>serviceUser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proofErr w:type="spellStart"/>
            <w:r>
              <w:rPr>
                <w:rFonts w:eastAsia="SimSun"/>
              </w:rPr>
              <w:t>AlarmInformation.serviceUser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proofErr w:type="spellStart"/>
            <w:r>
              <w:rPr>
                <w:rFonts w:eastAsia="SimSun"/>
              </w:rPr>
              <w:t>serviceProvider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proofErr w:type="spellStart"/>
            <w:r>
              <w:rPr>
                <w:rFonts w:eastAsia="SimSun"/>
              </w:rPr>
              <w:t>AlarmInformation.serviceProvider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proofErr w:type="spellStart"/>
            <w:r>
              <w:rPr>
                <w:rFonts w:eastAsia="SimSun"/>
              </w:rPr>
              <w:t>securityAlarmDetector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proofErr w:type="spellStart"/>
            <w:r>
              <w:rPr>
                <w:rFonts w:eastAsia="SimSun"/>
              </w:rPr>
              <w:t>AlarmInformation.securityAlarmDetector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proofErr w:type="spellStart"/>
            <w:r>
              <w:rPr>
                <w:rFonts w:eastAsia="SimSun" w:cs="Arial"/>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832323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832323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proofErr w:type="spellStart"/>
            <w:r>
              <w:rPr>
                <w:rFonts w:eastAsia="SimSun"/>
              </w:rPr>
              <w:t>alarmChanged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w:t>
            </w:r>
            <w:proofErr w:type="spellStart"/>
            <w:r>
              <w:rPr>
                <w:rFonts w:eastAsia="SimSun"/>
              </w:rPr>
              <w:t>perceivedSeverity</w:t>
            </w:r>
            <w:proofErr w:type="spellEnd"/>
            <w:r>
              <w:rPr>
                <w:rFonts w:eastAsia="SimSun"/>
              </w:rPr>
              <w:t xml:space="preserve">, </w:t>
            </w:r>
            <w:proofErr w:type="spellStart"/>
            <w:r w:rsidR="001E3F3B">
              <w:rPr>
                <w:rFonts w:eastAsia="SimSun"/>
                <w:lang w:eastAsia="zh-CN"/>
              </w:rPr>
              <w:t>backedUpStatus</w:t>
            </w:r>
            <w:proofErr w:type="spellEnd"/>
            <w:r w:rsidR="001E3F3B">
              <w:rPr>
                <w:rFonts w:eastAsia="SimSun"/>
                <w:lang w:eastAsia="zh-CN"/>
              </w:rPr>
              <w:t xml:space="preserve">, </w:t>
            </w:r>
            <w:proofErr w:type="spellStart"/>
            <w:r w:rsidR="001E3F3B">
              <w:rPr>
                <w:rFonts w:eastAsia="SimSun"/>
                <w:lang w:eastAsia="zh-CN"/>
              </w:rPr>
              <w:t>backUpObject</w:t>
            </w:r>
            <w:proofErr w:type="spellEnd"/>
            <w:r w:rsidR="001E3F3B">
              <w:rPr>
                <w:rFonts w:eastAsia="SimSun"/>
                <w:lang w:eastAsia="zh-CN"/>
              </w:rPr>
              <w:t xml:space="preserve">, </w:t>
            </w:r>
            <w:proofErr w:type="spellStart"/>
            <w:r w:rsidR="001E3F3B">
              <w:rPr>
                <w:rFonts w:eastAsia="SimSun"/>
                <w:lang w:eastAsia="zh-CN"/>
              </w:rPr>
              <w:t>trendIndication</w:t>
            </w:r>
            <w:proofErr w:type="spellEnd"/>
            <w:r w:rsidR="001E3F3B">
              <w:rPr>
                <w:rFonts w:eastAsia="SimSun"/>
                <w:lang w:eastAsia="zh-CN"/>
              </w:rPr>
              <w:t xml:space="preserve">, </w:t>
            </w:r>
            <w:proofErr w:type="spellStart"/>
            <w:r w:rsidR="001E3F3B">
              <w:rPr>
                <w:rFonts w:eastAsia="SimSun"/>
                <w:lang w:eastAsia="zh-CN"/>
              </w:rPr>
              <w:t>thresholdInfo</w:t>
            </w:r>
            <w:proofErr w:type="spellEnd"/>
            <w:r w:rsidR="001E3F3B">
              <w:rPr>
                <w:rFonts w:eastAsia="SimSun"/>
                <w:lang w:eastAsia="zh-CN"/>
              </w:rPr>
              <w:t xml:space="preserve">, </w:t>
            </w:r>
            <w:proofErr w:type="spellStart"/>
            <w:r w:rsidR="001E3F3B">
              <w:rPr>
                <w:rFonts w:eastAsia="SimSun"/>
                <w:lang w:eastAsia="zh-CN"/>
              </w:rPr>
              <w:t>stateChangeDefinition</w:t>
            </w:r>
            <w:proofErr w:type="spellEnd"/>
            <w:r w:rsidR="001E3F3B">
              <w:rPr>
                <w:rFonts w:eastAsia="SimSun"/>
                <w:lang w:eastAsia="zh-CN"/>
              </w:rPr>
              <w:t xml:space="preserve">, </w:t>
            </w:r>
            <w:proofErr w:type="spellStart"/>
            <w:r w:rsidR="001E3F3B">
              <w:rPr>
                <w:rFonts w:eastAsia="SimSun"/>
                <w:lang w:eastAsia="zh-CN"/>
              </w:rPr>
              <w:t>monitoredAttributes</w:t>
            </w:r>
            <w:proofErr w:type="spellEnd"/>
            <w:r w:rsidR="001E3F3B">
              <w:rPr>
                <w:rFonts w:eastAsia="SimSun"/>
                <w:lang w:eastAsia="zh-CN"/>
              </w:rPr>
              <w:t xml:space="preserve">, </w:t>
            </w:r>
            <w:proofErr w:type="spellStart"/>
            <w:r w:rsidR="001E3F3B">
              <w:rPr>
                <w:rFonts w:eastAsia="SimSun"/>
                <w:lang w:eastAsia="zh-CN"/>
              </w:rPr>
              <w:t>proposedRepairActions</w:t>
            </w:r>
            <w:proofErr w:type="spellEnd"/>
            <w:r w:rsidR="001E3F3B">
              <w:rPr>
                <w:rFonts w:eastAsia="SimSun"/>
                <w:lang w:eastAsia="zh-CN"/>
              </w:rPr>
              <w:t xml:space="preserve">, </w:t>
            </w:r>
            <w:proofErr w:type="spellStart"/>
            <w:r w:rsidR="001E3F3B">
              <w:rPr>
                <w:rFonts w:eastAsia="SimSun"/>
                <w:lang w:eastAsia="zh-CN"/>
              </w:rPr>
              <w:t>additionalText</w:t>
            </w:r>
            <w:proofErr w:type="spellEnd"/>
            <w:r w:rsidR="001E3F3B">
              <w:rPr>
                <w:rFonts w:eastAsia="SimSun"/>
                <w:lang w:eastAsia="zh-CN"/>
              </w:rPr>
              <w:t xml:space="preserve">, </w:t>
            </w:r>
            <w:proofErr w:type="spellStart"/>
            <w:r w:rsidR="001E3F3B">
              <w:rPr>
                <w:rFonts w:eastAsia="SimSun"/>
                <w:lang w:eastAsia="zh-CN"/>
              </w:rPr>
              <w:t>additionalInformation</w:t>
            </w:r>
            <w:proofErr w:type="spellEnd"/>
            <w:r w:rsidR="001E3F3B">
              <w:rPr>
                <w:rFonts w:eastAsia="SimSun"/>
                <w:lang w:eastAsia="zh-CN"/>
              </w:rPr>
              <w:t xml:space="preserve">, </w:t>
            </w:r>
            <w:proofErr w:type="spellStart"/>
            <w:r w:rsidR="001E3F3B">
              <w:rPr>
                <w:rFonts w:eastAsia="SimSun"/>
                <w:lang w:eastAsia="zh-CN"/>
              </w:rPr>
              <w:t>serviceUser</w:t>
            </w:r>
            <w:proofErr w:type="spellEnd"/>
            <w:r w:rsidR="001E3F3B">
              <w:rPr>
                <w:rFonts w:eastAsia="SimSun"/>
                <w:lang w:eastAsia="zh-CN"/>
              </w:rPr>
              <w:t xml:space="preserve">, </w:t>
            </w:r>
            <w:proofErr w:type="spellStart"/>
            <w:r w:rsidR="001E3F3B">
              <w:rPr>
                <w:rFonts w:eastAsia="SimSun"/>
                <w:lang w:eastAsia="zh-CN"/>
              </w:rPr>
              <w:t>serviceProvider</w:t>
            </w:r>
            <w:proofErr w:type="spellEnd"/>
            <w:r w:rsidR="001E3F3B">
              <w:rPr>
                <w:rFonts w:eastAsia="SimSun"/>
                <w:lang w:eastAsia="zh-CN"/>
              </w:rPr>
              <w:t xml:space="preserve"> or </w:t>
            </w:r>
            <w:proofErr w:type="spellStart"/>
            <w:r w:rsidR="001E3F3B">
              <w:rPr>
                <w:rFonts w:eastAsia="SimSun"/>
                <w:lang w:eastAsia="zh-CN"/>
              </w:rPr>
              <w:t>securityAlarmDetector</w:t>
            </w:r>
            <w:proofErr w:type="spellEnd"/>
            <w:r w:rsidR="001E3F3B">
              <w:rPr>
                <w:rFonts w:eastAsia="SimSun"/>
                <w:lang w:eastAsia="zh-CN"/>
              </w:rPr>
              <w:t xml:space="preserve"> </w:t>
            </w:r>
            <w:r w:rsidR="001E3F3B">
              <w:rPr>
                <w:rFonts w:eastAsia="SimSun"/>
              </w:rPr>
              <w:t xml:space="preserve">of the newly generated network alarm and of the matched </w:t>
            </w:r>
            <w:proofErr w:type="spellStart"/>
            <w:r w:rsidR="001E3F3B">
              <w:rPr>
                <w:rFonts w:eastAsia="SimSun"/>
              </w:rPr>
              <w:t>AlarmInformation</w:t>
            </w:r>
            <w:proofErr w:type="spellEnd"/>
            <w:r w:rsidR="001E3F3B">
              <w:rPr>
                <w:rFonts w:eastAsia="SimSun"/>
              </w:rPr>
              <w:t xml:space="preserve">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proofErr w:type="spellStart"/>
            <w:r>
              <w:rPr>
                <w:rFonts w:eastAsia="SimSun"/>
              </w:rPr>
              <w:t>informationUpdate</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sidR="00C365BC">
              <w:rPr>
                <w:rFonts w:eastAsia="SimSun"/>
              </w:rPr>
              <w:t>perceivedSeverity</w:t>
            </w:r>
            <w:proofErr w:type="spellEnd"/>
            <w:r w:rsidR="00C365BC">
              <w:rPr>
                <w:rFonts w:eastAsia="SimSun"/>
              </w:rPr>
              <w:t xml:space="preserve">,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5AEF5FC9" w14:textId="77777777" w:rsidR="001E3F3B" w:rsidRDefault="001E3F3B" w:rsidP="00234739">
            <w:pPr>
              <w:pStyle w:val="TAL"/>
              <w:rPr>
                <w:rFonts w:eastAsia="SimSun"/>
              </w:rPr>
            </w:pPr>
            <w:proofErr w:type="spellStart"/>
            <w:r>
              <w:rPr>
                <w:rFonts w:eastAsia="SimSun"/>
              </w:rPr>
              <w:t>notificationId</w:t>
            </w:r>
            <w:proofErr w:type="spellEnd"/>
            <w:r>
              <w:rPr>
                <w:rFonts w:eastAsia="SimSun"/>
              </w:rPr>
              <w:t xml:space="preserve"> is updated;</w:t>
            </w:r>
          </w:p>
          <w:p w14:paraId="2C3A8BBF" w14:textId="77777777" w:rsidR="001E3F3B" w:rsidRDefault="001E3F3B" w:rsidP="00234739">
            <w:pPr>
              <w:pStyle w:val="TAL"/>
              <w:rPr>
                <w:rFonts w:eastAsia="SimSun"/>
              </w:rPr>
            </w:pPr>
            <w:proofErr w:type="spellStart"/>
            <w:r>
              <w:rPr>
                <w:rFonts w:eastAsia="SimSun"/>
              </w:rPr>
              <w:t>alarmChangedTime</w:t>
            </w:r>
            <w:proofErr w:type="spellEnd"/>
            <w:r>
              <w:rPr>
                <w:rFonts w:eastAsia="SimSun"/>
              </w:rPr>
              <w:t xml:space="preserve"> is updated;</w:t>
            </w:r>
          </w:p>
          <w:p w14:paraId="5D0FDD2D" w14:textId="77777777" w:rsidR="001E3F3B" w:rsidRDefault="001E3F3B" w:rsidP="00234739">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44A4E96E" w14:textId="77777777" w:rsidR="001E3F3B" w:rsidRDefault="001E3F3B" w:rsidP="00234739">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8323240"/>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832324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832324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832324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832324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832324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1" o:title=""/>
          </v:shape>
          <o:OLEObject Type="Embed" ProgID="VisioViewer.Viewer.1" ShapeID="_x0000_i1025" DrawAspect="Content" ObjectID="_1748955929"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832324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832324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832324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832324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832325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832325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832325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832325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832325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832325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832325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832325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832325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832325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832326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832326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832326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832326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832326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832326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832326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832326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832326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832326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832327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832327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832327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8323273"/>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832327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832327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832327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832327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832327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832327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8323280"/>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832328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832328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8323283"/>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832328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832328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832328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832328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832328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832328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8323290"/>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8323291"/>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8323292"/>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8323293"/>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6FC98140"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00B5445D" w:rsidRPr="00B5445D">
              <w:rPr>
                <w:rFonts w:ascii="Arial" w:hAnsi="Arial" w:cs="Arial"/>
                <w:sz w:val="18"/>
              </w:rPr>
              <w:t>0</w:t>
            </w:r>
            <w:r>
              <w:rPr>
                <w:rFonts w:ascii="Arial" w:hAnsi="Arial" w:cs="Arial"/>
                <w:sz w:val="18"/>
              </w:rPr>
              <w:t>.</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20705A28"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00B5445D"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8323294"/>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832329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832329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8323297"/>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8323298"/>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8323299"/>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8323300"/>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8323301"/>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8323302"/>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8323303"/>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8323304"/>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8323305"/>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8323306"/>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8323307"/>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8323308"/>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8323309"/>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8323310"/>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8323311"/>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8323312"/>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8323313"/>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8323314"/>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8323315"/>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8323316"/>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8323317"/>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8323318"/>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8323319"/>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8323320"/>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8323321"/>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8323322"/>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8323323"/>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8323324"/>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8323325"/>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8323326"/>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8323327"/>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8323328"/>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8323329"/>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Pr="009357DC" w:rsidRDefault="005B734C">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Pr="009357DC" w:rsidRDefault="005B734C">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9357DC" w:rsidRDefault="005B734C">
            <w:pPr>
              <w:keepNext/>
              <w:keepLines/>
              <w:spacing w:after="0"/>
              <w:rPr>
                <w:rFonts w:ascii="Arial" w:hAnsi="Arial"/>
                <w:sz w:val="18"/>
              </w:rPr>
            </w:pPr>
            <w:r w:rsidRPr="009357DC">
              <w:rPr>
                <w:rFonts w:ascii="Arial" w:hAnsi="Arial"/>
                <w:sz w:val="18"/>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Pr="009357DC" w:rsidRDefault="005B734C">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Pr="009357DC" w:rsidRDefault="005B734C">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9357DC" w:rsidRDefault="005B734C">
            <w:pPr>
              <w:keepNext/>
              <w:keepLines/>
              <w:spacing w:after="0"/>
              <w:rPr>
                <w:rFonts w:ascii="Arial" w:hAnsi="Arial"/>
                <w:sz w:val="18"/>
              </w:rPr>
            </w:pPr>
            <w:r w:rsidRPr="009357DC">
              <w:rPr>
                <w:rFonts w:ascii="Arial" w:hAnsi="Arial"/>
                <w:sz w:val="18"/>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Pr="009357DC" w:rsidRDefault="005B734C">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Pr="009357DC" w:rsidRDefault="005B734C">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Pr="009357DC" w:rsidRDefault="005B734C">
            <w:pPr>
              <w:keepNext/>
              <w:keepLines/>
              <w:spacing w:after="0"/>
              <w:rPr>
                <w:rFonts w:ascii="Arial" w:hAnsi="Arial"/>
                <w:sz w:val="18"/>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Pr="009357DC" w:rsidRDefault="005B734C">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Pr="009357DC" w:rsidRDefault="005B734C">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Pr="009357DC" w:rsidRDefault="005B734C">
            <w:pPr>
              <w:keepNext/>
              <w:keepLines/>
              <w:spacing w:after="0"/>
              <w:rPr>
                <w:rFonts w:ascii="Arial" w:hAnsi="Arial"/>
                <w:sz w:val="18"/>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Pr="009357DC" w:rsidRDefault="005B734C">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9357DC" w:rsidRDefault="005B734C">
            <w:pPr>
              <w:keepNext/>
              <w:keepLines/>
              <w:spacing w:after="0"/>
              <w:rPr>
                <w:rFonts w:ascii="Arial" w:hAnsi="Arial"/>
                <w:sz w:val="18"/>
              </w:rPr>
            </w:pPr>
            <w:r w:rsidRPr="009357DC">
              <w:rPr>
                <w:rFonts w:ascii="Arial" w:hAnsi="Arial"/>
                <w:sz w:val="18"/>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Pr="009357DC" w:rsidRDefault="005B734C">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Pr="009357DC" w:rsidRDefault="005B734C">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Pr="009357DC" w:rsidRDefault="005B734C">
            <w:pPr>
              <w:keepNext/>
              <w:keepLines/>
              <w:spacing w:after="0"/>
              <w:rPr>
                <w:rFonts w:ascii="Arial" w:hAnsi="Arial"/>
                <w:sz w:val="18"/>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3073991" w14:textId="77777777" w:rsidR="005B734C" w:rsidRPr="009357DC" w:rsidRDefault="005B734C">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9357DC" w:rsidRDefault="005B734C">
            <w:pPr>
              <w:keepNext/>
              <w:keepLines/>
              <w:spacing w:after="0"/>
              <w:rPr>
                <w:rFonts w:ascii="Arial" w:hAnsi="Arial"/>
                <w:sz w:val="18"/>
              </w:rPr>
            </w:pPr>
            <w:r w:rsidRPr="009357DC">
              <w:rPr>
                <w:rFonts w:ascii="Arial" w:hAnsi="Arial"/>
                <w:sz w:val="18"/>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9357DC" w:rsidRDefault="005B734C">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9357DC" w:rsidRDefault="005B734C">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Pr="009357DC" w:rsidRDefault="005B734C">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89C1BDF" w14:textId="77777777" w:rsidR="005B734C" w:rsidRPr="009357DC" w:rsidRDefault="005B734C">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9357DC" w:rsidRDefault="005B734C">
            <w:pPr>
              <w:keepNext/>
              <w:keepLines/>
              <w:spacing w:after="0"/>
              <w:rPr>
                <w:rFonts w:ascii="Arial" w:hAnsi="Arial"/>
                <w:sz w:val="18"/>
              </w:rPr>
            </w:pPr>
            <w:r w:rsidRPr="009357DC">
              <w:rPr>
                <w:rFonts w:ascii="Arial" w:hAnsi="Arial"/>
                <w:sz w:val="18"/>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Pr="009357DC" w:rsidRDefault="005B734C">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0358CD23" w:rsidR="005B734C" w:rsidRPr="009357DC" w:rsidRDefault="009357D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4A297AE3" w14:textId="77777777" w:rsidR="005B734C" w:rsidRPr="009357DC" w:rsidRDefault="005B734C">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9357DC" w:rsidRDefault="005B734C">
            <w:pPr>
              <w:keepNext/>
              <w:keepLines/>
              <w:spacing w:after="0"/>
              <w:rPr>
                <w:rFonts w:ascii="Arial" w:hAnsi="Arial"/>
                <w:sz w:val="18"/>
              </w:rPr>
            </w:pPr>
            <w:r w:rsidRPr="009357DC">
              <w:rPr>
                <w:rFonts w:ascii="Arial" w:hAnsi="Arial"/>
                <w:sz w:val="18"/>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Pr="009357DC" w:rsidRDefault="005B734C">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Pr="009357DC" w:rsidRDefault="005B734C">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9357DC" w:rsidRDefault="005B734C">
            <w:pPr>
              <w:keepNext/>
              <w:keepLines/>
              <w:spacing w:after="0"/>
              <w:rPr>
                <w:rFonts w:ascii="Arial" w:hAnsi="Arial"/>
                <w:sz w:val="18"/>
              </w:rPr>
            </w:pPr>
            <w:r w:rsidRPr="009357DC">
              <w:rPr>
                <w:rFonts w:ascii="Arial" w:hAnsi="Arial"/>
                <w:sz w:val="18"/>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Pr="009357DC" w:rsidRDefault="005B734C">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Pr="009357DC" w:rsidRDefault="005B734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Pr="009357DC" w:rsidRDefault="005B734C">
            <w:pPr>
              <w:keepNext/>
              <w:keepLines/>
              <w:spacing w:after="0"/>
              <w:rPr>
                <w:rFonts w:ascii="Arial" w:hAnsi="Arial"/>
                <w:sz w:val="18"/>
              </w:rPr>
            </w:pPr>
            <w:r w:rsidRPr="009357DC">
              <w:rPr>
                <w:rFonts w:ascii="Arial" w:hAnsi="Arial"/>
                <w:sz w:val="18"/>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8323330"/>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832333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832333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832333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8323334"/>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832333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8323336"/>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8323337"/>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8323338"/>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8323339"/>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8323340"/>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832334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8323342"/>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8323343"/>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113F6536" w:rsidR="00601B93" w:rsidRPr="00302E28" w:rsidRDefault="00601B93" w:rsidP="00861F6E">
            <w:pPr>
              <w:pStyle w:val="TAL"/>
              <w:rPr>
                <w:rFonts w:cs="Arial"/>
              </w:rPr>
            </w:pPr>
            <w:r>
              <w:t xml:space="preserve">The semantics of Generalised Time specified by </w:t>
            </w:r>
            <w:r w:rsidR="00B5445D" w:rsidRPr="00B5445D">
              <w:t>RFC 3339 [</w:t>
            </w:r>
            <w:r w:rsidR="00B5445D">
              <w:t>52</w:t>
            </w:r>
            <w:r w:rsidR="00B5445D" w:rsidRPr="00B5445D">
              <w:t xml:space="preserve">] </w:t>
            </w:r>
            <w:r>
              <w:t>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8323344"/>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8323345"/>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8323346"/>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8323347"/>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8323348"/>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8323349"/>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8323350"/>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8323351"/>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8323352"/>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8323353"/>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8323354"/>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8323355"/>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8323356"/>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8323357"/>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8323358"/>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8323359"/>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8323360"/>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8323361"/>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8323362"/>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8323363"/>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8323364"/>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8323365"/>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8323366"/>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8323367"/>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8323368"/>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8323369"/>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8323370"/>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8323371"/>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8323372"/>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8323373"/>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8323374"/>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8323375"/>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8323376"/>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8323377"/>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8323378"/>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8323379"/>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8323380"/>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8323381"/>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8323382"/>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8323383"/>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8323384"/>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8323385"/>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8323386"/>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8323387"/>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832338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8323389"/>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8323390"/>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8323391"/>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8323392"/>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8323393"/>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8323394"/>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8323395"/>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8323396"/>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8323397"/>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8323398"/>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8323399"/>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8323400"/>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8323401"/>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8323402"/>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8323403"/>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8323404"/>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8323405"/>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8323406"/>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832340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8323408"/>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8323409"/>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8323410"/>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8323411"/>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8323412"/>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8323413"/>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F185C56" w14:textId="77777777" w:rsidR="00EC53B4" w:rsidRDefault="00EC53B4" w:rsidP="006A5594">
      <w:pPr>
        <w:rPr>
          <w:rFonts w:eastAsia="SimSun"/>
          <w:lang w:eastAsia="zh-CN"/>
        </w:rPr>
      </w:pPr>
      <w:r w:rsidRPr="00EC53B4">
        <w:rPr>
          <w:rFonts w:eastAsia="SimSun"/>
          <w:lang w:eastAsia="zh-CN"/>
        </w:rPr>
        <w:t>Further details on creating a resource with HTTP PUT are provided in TS 32.158 [15], clause 5.1.2.</w:t>
      </w:r>
    </w:p>
    <w:p w14:paraId="0944D70F" w14:textId="3FD3A1AD" w:rsidR="006A5594" w:rsidRPr="00275641" w:rsidRDefault="006A5594" w:rsidP="006A5594">
      <w:pPr>
        <w:pStyle w:val="B2"/>
        <w:rPr>
          <w:rFonts w:eastAsia="SimSun"/>
        </w:rPr>
      </w:pP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832341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3459C098" w:rsidR="00DE0030" w:rsidRPr="00275641" w:rsidRDefault="00DE0030"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3B2ED47" w14:textId="77777777" w:rsidR="004B370C" w:rsidRPr="004B370C" w:rsidRDefault="00BB1F37" w:rsidP="004B370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4B370C" w:rsidRPr="004B370C">
              <w:rPr>
                <w:rFonts w:ascii="Arial" w:eastAsia="SimSun" w:hAnsi="Arial"/>
                <w:sz w:val="18"/>
                <w:szCs w:val="18"/>
                <w:lang w:eastAsia="zh-CN"/>
              </w:rPr>
              <w:t xml:space="preserve"> or</w:t>
            </w:r>
          </w:p>
          <w:p w14:paraId="57D37831" w14:textId="0245754B" w:rsidR="006A5594" w:rsidRPr="00275641" w:rsidRDefault="004B370C" w:rsidP="004B370C">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3ACB6373" w14:textId="77777777" w:rsidR="00EC53B4" w:rsidRDefault="00EC53B4" w:rsidP="00EC53B4">
      <w:pPr>
        <w:rPr>
          <w:rFonts w:eastAsia="SimSun"/>
          <w:lang w:eastAsia="zh-CN"/>
        </w:rPr>
      </w:pPr>
      <w:r>
        <w:rPr>
          <w:rFonts w:eastAsia="SimSun"/>
          <w:lang w:eastAsia="zh-CN"/>
        </w:rPr>
        <w:t>Further details on reading resources with HTTP GET are provided in TS 32.158 [15], clause 5.2.</w:t>
      </w:r>
    </w:p>
    <w:p w14:paraId="27B30E44" w14:textId="77777777" w:rsidR="00EC53B4" w:rsidRDefault="00EC53B4" w:rsidP="00EC53B4">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7525749A" w14:textId="38A72F40" w:rsidR="006A5594" w:rsidRPr="00215D3C" w:rsidRDefault="00EC53B4" w:rsidP="00075335">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8323415"/>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8323416"/>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57CA5DE3" w14:textId="721A4254" w:rsidR="00FD2FDE" w:rsidRDefault="00B50EC9" w:rsidP="00FD2FDE">
      <w:pPr>
        <w:rPr>
          <w:rFonts w:eastAsia="SimSun"/>
          <w:lang w:eastAsia="zh-CN"/>
        </w:rPr>
      </w:pPr>
      <w:r>
        <w:rPr>
          <w:rFonts w:eastAsia="SimSun"/>
          <w:lang w:eastAsia="zh-CN"/>
        </w:rPr>
        <w:t>Further details on updating a resource with HTTP PUT are provided in TS 32.158 [15], clause 5.3</w:t>
      </w:r>
      <w:r w:rsidR="00FD2FDE">
        <w:rPr>
          <w:rFonts w:eastAsia="SimSun"/>
          <w:lang w:eastAsia="zh-CN"/>
        </w:rPr>
        <w:t>.</w:t>
      </w:r>
    </w:p>
    <w:p w14:paraId="138BD5AE" w14:textId="16D52F3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38323417"/>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F48E7A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220A31"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7AB660D"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220A31" w:rsidRPr="00220A31">
        <w:rPr>
          <w:rFonts w:eastAsia="SimSun"/>
          <w:lang w:eastAsia="zh-CN"/>
        </w:rPr>
        <w:t xml:space="preserve"> for the request message body</w:t>
      </w:r>
      <w:r>
        <w:rPr>
          <w:rFonts w:eastAsia="SimSun"/>
          <w:lang w:eastAsia="zh-CN"/>
        </w:rPr>
        <w:t>. They are listed below together with their request body data types:</w:t>
      </w:r>
    </w:p>
    <w:p w14:paraId="2A475353" w14:textId="3873B128"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FD2FDE" w:rsidRPr="00FD2FDE">
        <w:rPr>
          <w:lang w:eastAsia="fr-FR"/>
        </w:rPr>
        <w:tab/>
      </w:r>
      <w:r w:rsidR="00BB1F37">
        <w:rPr>
          <w:lang w:eastAsia="fr-FR"/>
        </w:rPr>
        <w:t>request body type: Resource</w:t>
      </w:r>
    </w:p>
    <w:p w14:paraId="0D545EA3" w14:textId="6F27BC70"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FD2FDE" w:rsidRPr="00FD2FDE">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28A1D74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FD2FDE" w:rsidRPr="00FD2FDE">
        <w:rPr>
          <w:lang w:eastAsia="de-DE"/>
        </w:rPr>
        <w:tab/>
      </w:r>
      <w:r w:rsidR="00BB1F37">
        <w:rPr>
          <w:lang w:eastAsia="fr-FR"/>
        </w:rPr>
        <w:t>request body type: array(</w:t>
      </w:r>
      <w:r w:rsidR="00220A31" w:rsidRPr="00220A31">
        <w:rPr>
          <w:lang w:eastAsia="fr-FR"/>
        </w:rPr>
        <w:t>PatchItem</w:t>
      </w:r>
      <w:r w:rsidR="00BB1F37">
        <w:rPr>
          <w:lang w:eastAsia="fr-FR"/>
        </w:rPr>
        <w:t>)</w:t>
      </w:r>
    </w:p>
    <w:p w14:paraId="5EAB7317" w14:textId="416CF80A"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D2FDE" w:rsidRPr="00FD2FDE">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220A31" w:rsidRPr="00220A31">
        <w:rPr>
          <w:lang w:eastAsia="fr-FR"/>
        </w:rPr>
        <w:t>PatchItem</w:t>
      </w:r>
      <w:r w:rsidR="00BB1F37">
        <w:rPr>
          <w:lang w:eastAsia="fr-FR"/>
        </w:rPr>
        <w:t>)</w:t>
      </w:r>
    </w:p>
    <w:p w14:paraId="28EDF90B" w14:textId="77777777" w:rsidR="00220A31" w:rsidRPr="00220A31" w:rsidRDefault="00220A31" w:rsidP="00220A31">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685EDE1D" w14:textId="77777777" w:rsidR="00220A31" w:rsidRDefault="00220A31" w:rsidP="00220A31">
      <w:pPr>
        <w:rPr>
          <w:rFonts w:eastAsia="SimSun"/>
        </w:rPr>
      </w:pPr>
      <w:r w:rsidRPr="00220A31">
        <w:rPr>
          <w:rFonts w:eastAsia="SimSun"/>
        </w:rPr>
        <w:t>The patch operations "copy" and "move" have no corresponding definition in stage 2. Support for these operations is optional.</w:t>
      </w:r>
    </w:p>
    <w:p w14:paraId="2151C4C3" w14:textId="719B281D" w:rsidR="00BB1F37" w:rsidRDefault="00BB1F37" w:rsidP="00220A31">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A82BE3"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14A89C54"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6DAE5605" w14:textId="2381F58B" w:rsidR="00A42C77" w:rsidRPr="00275641" w:rsidRDefault="0068305C" w:rsidP="00722E25">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38E2B196" w14:textId="77777777" w:rsidR="00060BC1" w:rsidRDefault="00060BC1" w:rsidP="00060BC1">
      <w:pPr>
        <w:rPr>
          <w:rFonts w:eastAsia="SimSun"/>
          <w:lang w:eastAsia="zh-CN"/>
        </w:rPr>
      </w:pPr>
      <w:r>
        <w:rPr>
          <w:rFonts w:eastAsia="SimSun"/>
          <w:lang w:eastAsia="zh-CN"/>
        </w:rPr>
        <w:t>Further details on updating resources with HTTP PATCH and JSON Merge Patch are provided in TS 32.158 [15], clause 6.3.2.</w:t>
      </w:r>
    </w:p>
    <w:p w14:paraId="6BC3A659" w14:textId="77777777" w:rsidR="00060BC1" w:rsidRDefault="00060BC1" w:rsidP="00060BC1">
      <w:pPr>
        <w:rPr>
          <w:rFonts w:eastAsia="SimSun"/>
          <w:lang w:eastAsia="zh-CN"/>
        </w:rPr>
      </w:pPr>
      <w:r>
        <w:rPr>
          <w:rFonts w:eastAsia="SimSun"/>
          <w:lang w:eastAsia="zh-CN"/>
        </w:rPr>
        <w:t>Further details on updating resources with HTTP PATCH and 3GPP JSON Merge Patch are provided in TS 32.158 [15], clause 6.4.2.</w:t>
      </w:r>
    </w:p>
    <w:p w14:paraId="4BD1A2E3" w14:textId="77777777" w:rsidR="00060BC1" w:rsidRDefault="00060BC1" w:rsidP="00060BC1">
      <w:pPr>
        <w:rPr>
          <w:rFonts w:eastAsia="SimSun"/>
          <w:lang w:eastAsia="zh-CN"/>
        </w:rPr>
      </w:pPr>
      <w:r>
        <w:rPr>
          <w:rFonts w:eastAsia="SimSun"/>
          <w:lang w:eastAsia="zh-CN"/>
        </w:rPr>
        <w:t>Further details on updating resources with HTTP PATCH and JSON Patch are provided in TS 32.158 [15], clause 6.3.3.</w:t>
      </w:r>
    </w:p>
    <w:p w14:paraId="202A1DC4" w14:textId="0D937E88" w:rsidR="00A42C77" w:rsidRPr="00275641" w:rsidRDefault="00060BC1" w:rsidP="00075335">
      <w:pPr>
        <w:pStyle w:val="B2"/>
        <w:rPr>
          <w:rFonts w:eastAsia="SimSun"/>
        </w:rPr>
      </w:pPr>
      <w:r>
        <w:rPr>
          <w:rFonts w:eastAsia="SimSun"/>
          <w:lang w:eastAsia="zh-CN"/>
        </w:rPr>
        <w:t>Further details on updating resources with HTTP PATCH and 3GPP JSON Patch are provided in TS 32.158 [15], clause 6.4.3.</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8323418"/>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0A9D8795" w:rsidR="006A5594" w:rsidRPr="00275641" w:rsidRDefault="00510E78"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8323419"/>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8323420"/>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8323421"/>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8323422"/>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832342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8323424"/>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832342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832342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8323427"/>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8323428"/>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8323429"/>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8323430"/>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832343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832343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832343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832343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832343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832343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832343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832343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832343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5FB06818" w:rsidR="00EE420E" w:rsidRPr="00215D3C" w:rsidRDefault="00EE420E" w:rsidP="00A328BF">
            <w:pPr>
              <w:pStyle w:val="TAL"/>
            </w:pPr>
            <w:r>
              <w:t>URI of the notification target on the MnS consumer, contained in the notification subscription</w:t>
            </w:r>
            <w:r w:rsidR="0070161B" w:rsidRPr="0070161B">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832344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8323441"/>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8323442"/>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68305C" w:rsidRPr="00275641" w14:paraId="14E589EB"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BA4D725" w14:textId="629AE116" w:rsidR="0068305C" w:rsidRDefault="0068305C" w:rsidP="0068305C">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DDE55A7" w14:textId="6ABA0179" w:rsidR="0068305C" w:rsidRPr="00C1186F" w:rsidRDefault="0068305C" w:rsidP="0068305C">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75889C6A" w14:textId="7CD78227" w:rsidR="0068305C" w:rsidRPr="00645434" w:rsidRDefault="0068305C" w:rsidP="0068305C">
            <w:pPr>
              <w:pStyle w:val="TAL"/>
              <w:rPr>
                <w:lang w:val="en-US"/>
              </w:rPr>
            </w:pPr>
            <w:r>
              <w:rPr>
                <w:lang w:val="en-US"/>
              </w:rPr>
              <w:t>Scope type of a scope</w:t>
            </w:r>
          </w:p>
        </w:tc>
      </w:tr>
      <w:tr w:rsidR="0068305C"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68305C" w:rsidRPr="00275641" w:rsidRDefault="0068305C" w:rsidP="0068305C">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68305C" w:rsidRPr="00971FE6" w:rsidRDefault="0068305C" w:rsidP="0068305C">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68305C" w:rsidRPr="00275641" w:rsidRDefault="0068305C" w:rsidP="0068305C">
            <w:pPr>
              <w:pStyle w:val="TAL"/>
              <w:rPr>
                <w:rFonts w:eastAsia="SimSun" w:cs="Arial"/>
                <w:szCs w:val="18"/>
                <w:lang w:eastAsia="zh-CN"/>
              </w:rPr>
            </w:pPr>
            <w:r>
              <w:rPr>
                <w:lang w:val="en-US"/>
              </w:rPr>
              <w:t>Enum with "create", "delete" and "replace"</w:t>
            </w:r>
          </w:p>
        </w:tc>
      </w:tr>
      <w:tr w:rsidR="00214A31" w:rsidRPr="00275641" w14:paraId="5FD246B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B1CA1FE" w14:textId="75B5B7A3" w:rsidR="00214A31" w:rsidRDefault="00214A31" w:rsidP="00214A31">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147F9905" w14:textId="5752E14C" w:rsidR="00214A31" w:rsidRPr="00C1186F" w:rsidRDefault="00214A31" w:rsidP="00214A31">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7E1DFF26" w14:textId="219A0ED5" w:rsidR="00214A31" w:rsidRDefault="00214A31" w:rsidP="00214A31">
            <w:pPr>
              <w:pStyle w:val="TAL"/>
              <w:rPr>
                <w:lang w:val="en-US"/>
              </w:rPr>
            </w:pPr>
            <w:r>
              <w:rPr>
                <w:lang w:val="en-US"/>
              </w:rPr>
              <w:t>Enum with "before" and "after"</w:t>
            </w:r>
          </w:p>
        </w:tc>
      </w:tr>
      <w:tr w:rsidR="0068305C" w:rsidRPr="00275641" w14:paraId="1422FC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38DFD2D" w14:textId="62691FBF" w:rsidR="0068305C" w:rsidRDefault="0068305C" w:rsidP="0068305C">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9369113" w14:textId="75F3BCD2" w:rsidR="0068305C" w:rsidRPr="00C1186F" w:rsidRDefault="0068305C" w:rsidP="0068305C">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2D6844C5" w14:textId="229FCDB6" w:rsidR="0068305C" w:rsidRDefault="0068305C" w:rsidP="0068305C">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8305C" w:rsidRPr="00275641" w14:paraId="3445832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3DE0E7E" w14:textId="465FCE1E" w:rsidR="0068305C" w:rsidRDefault="0068305C" w:rsidP="0068305C">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68DED668" w14:textId="64732FA2"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47D43D6E" w14:textId="31F758C8" w:rsidR="0068305C" w:rsidRDefault="0068305C" w:rsidP="0068305C">
            <w:pPr>
              <w:pStyle w:val="TAL"/>
              <w:rPr>
                <w:lang w:val="en-US"/>
              </w:rPr>
            </w:pPr>
            <w:r>
              <w:rPr>
                <w:rFonts w:eastAsia="SimSun"/>
                <w:lang w:val="de-DE" w:eastAsia="zh-CN"/>
              </w:rPr>
              <w:t>Used for resource representations</w:t>
            </w:r>
          </w:p>
        </w:tc>
      </w:tr>
      <w:tr w:rsidR="0068305C" w:rsidRPr="00275641" w14:paraId="3066A8C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F4601F4" w14:textId="7915BEF4" w:rsidR="0068305C" w:rsidRDefault="0068305C" w:rsidP="0068305C">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BC5DDE3" w14:textId="524B8FB9" w:rsidR="0068305C" w:rsidRPr="00C1186F" w:rsidRDefault="0068305C" w:rsidP="0068305C">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10DE04B1" w14:textId="37D59A6D" w:rsidR="0068305C" w:rsidRDefault="0068305C" w:rsidP="0068305C">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8305C" w:rsidRPr="00275641" w14:paraId="641CC85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7F40B21" w14:textId="189228DB" w:rsidR="0068305C" w:rsidRDefault="0068305C" w:rsidP="0068305C">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685BFA08" w14:textId="3A362A8F"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2B93E74A" w14:textId="4B0B70FD" w:rsidR="0068305C" w:rsidRDefault="0068305C" w:rsidP="0068305C">
            <w:pPr>
              <w:pStyle w:val="TAL"/>
              <w:rPr>
                <w:lang w:val="en-US"/>
              </w:rPr>
            </w:pPr>
            <w:r w:rsidRPr="001D6C78">
              <w:rPr>
                <w:rFonts w:eastAsia="SimSun"/>
                <w:lang w:eastAsia="zh-CN"/>
              </w:rPr>
              <w:t>Describes the correlated notifications of a single source</w:t>
            </w:r>
          </w:p>
        </w:tc>
      </w:tr>
      <w:tr w:rsidR="0068305C"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68305C" w:rsidRPr="00275641" w:rsidRDefault="0068305C" w:rsidP="0068305C">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68305C" w:rsidRPr="00971FE6" w:rsidRDefault="0068305C" w:rsidP="0068305C">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68305C" w:rsidRPr="00275641" w:rsidRDefault="0068305C" w:rsidP="0068305C">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8305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68305C" w:rsidRPr="00275641" w:rsidRDefault="0068305C" w:rsidP="0068305C">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8305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68305C" w:rsidRPr="00275641" w:rsidRDefault="0068305C" w:rsidP="0068305C">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586712D4"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8305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68305C" w:rsidRPr="00275641" w:rsidRDefault="0068305C" w:rsidP="0068305C">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054A3599"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8305C"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68305C" w:rsidRDefault="0068305C" w:rsidP="0068305C">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0AF6D540"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68305C" w:rsidRPr="00250555"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8305C" w:rsidRPr="00275641" w14:paraId="26F900D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07AA05" w14:textId="0CCFAB11" w:rsidR="0068305C" w:rsidRDefault="0068305C" w:rsidP="0068305C">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D126ACA" w14:textId="15E26D0A" w:rsidR="0068305C" w:rsidRPr="00C1186F"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2697C1F8" w14:textId="2A7DE583" w:rsidR="0068305C" w:rsidRPr="00250555" w:rsidRDefault="0068305C" w:rsidP="0068305C">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8323443"/>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832344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832344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832344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8323447"/>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1F2D72C3"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r w:rsidR="00E0525D">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214A31" w:rsidRPr="00215D3C" w14:paraId="00B0B17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8917C52" w14:textId="7153B734" w:rsidR="00214A31" w:rsidRDefault="00214A31" w:rsidP="00214A31">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05B17F3" w14:textId="33A82A72" w:rsidR="00214A31" w:rsidRDefault="00214A31" w:rsidP="00214A31">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5712843" w14:textId="77777777" w:rsidR="00214A31" w:rsidRDefault="00214A31" w:rsidP="00214A31">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71B2AE06" w14:textId="71226BCD" w:rsidR="00214A31" w:rsidRDefault="00214A31" w:rsidP="00214A31">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ECB19FB" w14:textId="508E9307" w:rsidR="00214A31" w:rsidRDefault="00214A31" w:rsidP="00214A31">
            <w:pPr>
              <w:pStyle w:val="TAL"/>
              <w:jc w:val="center"/>
              <w:rPr>
                <w:rFonts w:cs="Arial"/>
                <w:szCs w:val="18"/>
              </w:rPr>
            </w:pPr>
            <w:r>
              <w:rPr>
                <w:rFonts w:cs="Arial"/>
                <w:szCs w:val="18"/>
              </w:rPr>
              <w:t>CM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3FFECB38" w:rsidR="005C33D9" w:rsidRDefault="005C33D9" w:rsidP="005C33D9">
      <w:r>
        <w:t xml:space="preserve">The "oldValue" is an optional extension for "notifyMOIChanges" allowing to report also the value </w:t>
      </w:r>
      <w:r w:rsidR="00214A31" w:rsidRPr="00214A31">
        <w:t xml:space="preserve">that the attribute had </w:t>
      </w:r>
      <w:r>
        <w:t xml:space="preserve">before </w:t>
      </w:r>
      <w:r w:rsidR="00214A31" w:rsidRPr="00214A31">
        <w:t>replacing</w:t>
      </w:r>
      <w:r>
        <w:t xml:space="preserve"> the value </w:t>
      </w:r>
      <w:r w:rsidR="00214A31" w:rsidRPr="00214A31">
        <w:t xml:space="preserve">with </w:t>
      </w:r>
      <w:r>
        <w:t>the new value</w:t>
      </w:r>
      <w:r w:rsidR="00214A31" w:rsidRPr="00214A31">
        <w:t>, that is</w:t>
      </w:r>
      <w:r>
        <w:t xml:space="preserv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2CC709D9" w:rsidR="005C33D9" w:rsidRDefault="005C33D9" w:rsidP="005C33D9">
      <w:pPr>
        <w:spacing w:before="180"/>
      </w:pPr>
      <w:r>
        <w:t xml:space="preserve">The following example reports the deletion of </w:t>
      </w:r>
      <w:r w:rsidR="00214A31" w:rsidRPr="00214A31">
        <w:t>that</w:t>
      </w:r>
      <w:r>
        <w:t xml:space="preserve">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6AD1A6E4" w:rsidR="005C33D9" w:rsidRPr="008C6F6F" w:rsidRDefault="005C33D9" w:rsidP="005C33D9">
      <w:pPr>
        <w:pStyle w:val="PL"/>
      </w:pPr>
      <w:r>
        <w:t xml:space="preserve">    </w:t>
      </w:r>
      <w:r w:rsidRPr="008C6F6F">
        <w:t>value:</w:t>
      </w:r>
      <w:r>
        <w:t xml:space="preserve"> </w:t>
      </w:r>
      <w:r w:rsidR="00214A31" w:rsidRPr="00214A31">
        <w:t>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07FC6999"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96BD44A"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11AA1955" w:rsidR="005C33D9" w:rsidRDefault="005C33D9" w:rsidP="005C33D9">
      <w:pPr>
        <w:spacing w:before="180"/>
      </w:pPr>
      <w:r>
        <w:t xml:space="preserve">Note the operation "replace" has replace semantics and not merge semantics. The following notification reports the value change of the attribute field "attrB:subAttrB1" </w:t>
      </w:r>
      <w:r w:rsidR="00214A31" w:rsidRPr="00214A31">
        <w:t xml:space="preserve">to "def" </w:t>
      </w:r>
      <w:r>
        <w:t>and the deletion of the attribute field</w:t>
      </w:r>
      <w:r w:rsidR="00214A31" w:rsidRPr="00214A31">
        <w:t xml:space="preserve"> </w:t>
      </w:r>
      <w:r>
        <w:t>"attrB:subAttrB2".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38BC268D"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251FB8E1" w:rsidR="005C33D9" w:rsidRPr="007B5E64" w:rsidRDefault="005C33D9" w:rsidP="005C33D9">
      <w:pPr>
        <w:pStyle w:val="PL"/>
      </w:pPr>
      <w:r>
        <w:t xml:space="preserve">    </w:t>
      </w:r>
      <w:r w:rsidRPr="00A328BF">
        <w:t>value:</w:t>
      </w:r>
      <w:r>
        <w:t xml:space="preserve"> </w:t>
      </w:r>
      <w:r w:rsidR="00214A31" w:rsidRPr="00214A31">
        <w:t>def</w:t>
      </w:r>
    </w:p>
    <w:p w14:paraId="5D5442A0" w14:textId="022EAD61" w:rsidR="005C33D9" w:rsidRDefault="005C33D9" w:rsidP="005C33D9">
      <w:pPr>
        <w:spacing w:before="180"/>
      </w:pPr>
      <w:r w:rsidRPr="0097695F">
        <w:t>Assume</w:t>
      </w:r>
      <w:r>
        <w:t xml:space="preserve"> "attrD" is a JSON array with simple elements, then the creation of this multi-value</w:t>
      </w:r>
      <w:r w:rsidR="00214A31" w:rsidRPr="00214A31">
        <w:t>d</w:t>
      </w:r>
      <w:r>
        <w:t xml:space="preserv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14ACFD1E" w:rsidR="005C33D9" w:rsidRDefault="005C33D9" w:rsidP="005C33D9">
      <w:pPr>
        <w:pStyle w:val="PL"/>
      </w:pPr>
      <w:r>
        <w:t xml:space="preserve">    </w:t>
      </w:r>
      <w:r w:rsidRPr="008C6F6F">
        <w:t xml:space="preserve">path: </w:t>
      </w:r>
      <w:hyperlink r:id="rId21" w:anchor="/attributes/attrE/1" w:history="1"/>
      <w:r w:rsidR="00214A31" w:rsidRPr="00214A31">
        <w:rPr>
          <w:rStyle w:val="Hyperlink"/>
        </w:rPr>
        <w:t>/</w:t>
      </w:r>
      <w:proofErr w:type="spellStart"/>
      <w:r w:rsidR="00214A31" w:rsidRPr="00214A31">
        <w:rPr>
          <w:rStyle w:val="Hyperlink"/>
        </w:rPr>
        <w:t>ClassA</w:t>
      </w:r>
      <w:proofErr w:type="spellEnd"/>
      <w:r w:rsidR="00214A31" w:rsidRPr="00214A31">
        <w:rPr>
          <w:rStyle w:val="Hyperlink"/>
        </w:rPr>
        <w:t>=1#/attributes/</w:t>
      </w:r>
      <w:proofErr w:type="spellStart"/>
      <w:r w:rsidR="00214A31" w:rsidRPr="00214A31">
        <w:rPr>
          <w:rStyle w:val="Hyperlink"/>
        </w:rPr>
        <w:t>attrD</w:t>
      </w:r>
      <w:proofErr w:type="spellEnd"/>
      <w:r w:rsidR="00214A31" w:rsidRPr="00214A31">
        <w:rPr>
          <w:rStyle w:val="Hyperlink"/>
        </w:rPr>
        <w:t>/1</w:t>
      </w:r>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CE1E02C" w:rsidR="005C33D9" w:rsidRPr="00FD2FDE" w:rsidRDefault="005C33D9" w:rsidP="005C33D9">
      <w:pPr>
        <w:pStyle w:val="PL"/>
        <w:rPr>
          <w:lang w:val="fr-FR"/>
        </w:rPr>
      </w:pPr>
      <w:r w:rsidRPr="00FD2FDE">
        <w:rPr>
          <w:lang w:val="fr-FR"/>
        </w:rPr>
        <w:t xml:space="preserve">[{subItemE1: 11, </w:t>
      </w:r>
      <w:bookmarkStart w:id="2676" w:name="_Hlk102406443"/>
      <w:r w:rsidRPr="00FD2FDE">
        <w:rPr>
          <w:lang w:val="fr-FR"/>
        </w:rPr>
        <w:t xml:space="preserve">subItemD2: </w:t>
      </w:r>
      <w:r w:rsidR="00214A31" w:rsidRPr="00FD2FDE">
        <w:rPr>
          <w:lang w:val="fr-FR"/>
        </w:rPr>
        <w:t>abc</w:t>
      </w:r>
      <w:bookmarkEnd w:id="2676"/>
      <w:r w:rsidRPr="00FD2FDE">
        <w:rPr>
          <w:lang w:val="fr-FR"/>
        </w:rPr>
        <w:t xml:space="preserve">}, {subItemE1: 21, subItemE2: </w:t>
      </w:r>
      <w:r w:rsidR="00214A31" w:rsidRPr="00FD2FDE">
        <w:rPr>
          <w:lang w:val="fr-FR"/>
        </w:rPr>
        <w:t>def</w:t>
      </w:r>
      <w:r w:rsidRPr="00FD2FDE">
        <w:rPr>
          <w:lang w:val="fr-FR"/>
        </w:rPr>
        <w:t xml:space="preserve">}, {subItemE1: 31, subItemE2": </w:t>
      </w:r>
      <w:r w:rsidR="00214A31" w:rsidRPr="00FD2FDE">
        <w:rPr>
          <w:lang w:val="fr-FR"/>
        </w:rPr>
        <w:t>ghi</w:t>
      </w:r>
      <w:r w:rsidRPr="00FD2FDE">
        <w:rPr>
          <w:lang w:val="fr-FR"/>
        </w:rPr>
        <w:t>}.</w:t>
      </w:r>
    </w:p>
    <w:p w14:paraId="5E553558" w14:textId="77777777" w:rsidR="005C33D9" w:rsidRDefault="005C33D9" w:rsidP="005C33D9">
      <w:pPr>
        <w:spacing w:before="180"/>
      </w:pPr>
      <w:r>
        <w:t>A value change to</w:t>
      </w:r>
    </w:p>
    <w:p w14:paraId="05EC4F02" w14:textId="3489420F" w:rsidR="005C33D9" w:rsidRDefault="005C33D9" w:rsidP="005C33D9">
      <w:pPr>
        <w:pStyle w:val="PL"/>
      </w:pPr>
      <w:r>
        <w:t xml:space="preserve">[{subItemE1: 11, subItemE2: </w:t>
      </w:r>
      <w:r w:rsidR="00214A31" w:rsidRPr="00214A31">
        <w:t>abc</w:t>
      </w:r>
      <w:r>
        <w:t xml:space="preserve">}, {subItemE1: 21, subItemE2: </w:t>
      </w:r>
      <w:r w:rsidR="00214A31" w:rsidRPr="00214A31">
        <w:t>xyz</w:t>
      </w:r>
      <w:r>
        <w:t xml:space="preserve">}, {subItemE1: 31, subItemE2": </w:t>
      </w:r>
      <w:r w:rsidR="00214A31" w:rsidRPr="00214A31">
        <w:t>ghi</w:t>
      </w:r>
      <w:r>
        <w:t>}.</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t xml:space="preserve">    </w:t>
      </w:r>
      <w:r w:rsidRPr="008C6F6F">
        <w:t xml:space="preserve">op: </w:t>
      </w:r>
      <w:r>
        <w:t>replace</w:t>
      </w:r>
    </w:p>
    <w:p w14:paraId="3B560515" w14:textId="290EA572" w:rsidR="005C33D9" w:rsidRDefault="005C33D9" w:rsidP="005C33D9">
      <w:pPr>
        <w:pStyle w:val="PL"/>
      </w:pPr>
      <w:r>
        <w:t xml:space="preserve">    </w:t>
      </w:r>
      <w:r w:rsidRPr="008C6F6F">
        <w:t xml:space="preserve">path: </w:t>
      </w:r>
      <w:hyperlink r:id="rId22" w:anchor="/attributes/attrE/1" w:history="1"/>
      <w:r w:rsidR="00214A31" w:rsidRPr="00214A31">
        <w:rPr>
          <w:rStyle w:val="Hyperlink"/>
        </w:rPr>
        <w:t>/</w:t>
      </w:r>
      <w:proofErr w:type="spellStart"/>
      <w:r w:rsidR="00214A31" w:rsidRPr="00214A31">
        <w:rPr>
          <w:rStyle w:val="Hyperlink"/>
        </w:rPr>
        <w:t>ClassA</w:t>
      </w:r>
      <w:proofErr w:type="spellEnd"/>
      <w:r w:rsidR="00214A31" w:rsidRPr="00214A31">
        <w:rPr>
          <w:rStyle w:val="Hyperlink"/>
        </w:rPr>
        <w:t>=1#/attributes/</w:t>
      </w:r>
      <w:proofErr w:type="spellStart"/>
      <w:r w:rsidR="00214A31" w:rsidRPr="00214A31">
        <w:rPr>
          <w:rStyle w:val="Hyperlink"/>
        </w:rPr>
        <w:t>attrE</w:t>
      </w:r>
      <w:proofErr w:type="spellEnd"/>
      <w:r w:rsidR="00214A31" w:rsidRPr="00214A31">
        <w:rPr>
          <w:rStyle w:val="Hyperlink"/>
        </w:rPr>
        <w:t>/1</w:t>
      </w:r>
      <w:r>
        <w:t>/subItemE2</w:t>
      </w:r>
    </w:p>
    <w:p w14:paraId="6E0DBD49" w14:textId="31EDC1E9" w:rsidR="005C33D9" w:rsidRDefault="005C33D9" w:rsidP="005C33D9">
      <w:pPr>
        <w:pStyle w:val="PL"/>
      </w:pPr>
      <w:r>
        <w:t xml:space="preserve">    value: </w:t>
      </w:r>
      <w:r w:rsidR="00214A31" w:rsidRPr="00214A31">
        <w:t>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0934D20D" w:rsidR="005C33D9" w:rsidRPr="0097695F" w:rsidRDefault="005C33D9" w:rsidP="005C33D9">
      <w:pPr>
        <w:pStyle w:val="PL"/>
        <w:rPr>
          <w:lang w:val="fr-FR"/>
        </w:rPr>
      </w:pPr>
      <w:r w:rsidRPr="0097695F">
        <w:rPr>
          <w:lang w:val="fr-FR"/>
        </w:rPr>
        <w:t xml:space="preserve">    subItemE2: </w:t>
      </w:r>
      <w:r w:rsidR="00214A31" w:rsidRPr="00214A31">
        <w:rPr>
          <w:lang w:val="fr-FR"/>
        </w:rPr>
        <w:t>abc</w:t>
      </w:r>
    </w:p>
    <w:p w14:paraId="0B6A4B09" w14:textId="77777777" w:rsidR="005C33D9" w:rsidRPr="0097695F" w:rsidRDefault="005C33D9" w:rsidP="005C33D9">
      <w:pPr>
        <w:pStyle w:val="PL"/>
        <w:rPr>
          <w:lang w:val="fr-FR"/>
        </w:rPr>
      </w:pPr>
      <w:r w:rsidRPr="0097695F">
        <w:rPr>
          <w:lang w:val="fr-FR"/>
        </w:rPr>
        <w:t xml:space="preserve">  21:</w:t>
      </w:r>
    </w:p>
    <w:p w14:paraId="07CD52A4" w14:textId="4A6AFE5C" w:rsidR="005C33D9" w:rsidRPr="0097695F" w:rsidRDefault="005C33D9" w:rsidP="005C33D9">
      <w:pPr>
        <w:pStyle w:val="PL"/>
        <w:rPr>
          <w:lang w:val="fr-FR"/>
        </w:rPr>
      </w:pPr>
      <w:r w:rsidRPr="0097695F">
        <w:rPr>
          <w:lang w:val="fr-FR"/>
        </w:rPr>
        <w:t xml:space="preserve">    subItemE2: </w:t>
      </w:r>
      <w:r w:rsidR="00214A31" w:rsidRPr="00214A31">
        <w:rPr>
          <w:lang w:val="fr-FR"/>
        </w:rPr>
        <w:t>def</w:t>
      </w:r>
    </w:p>
    <w:p w14:paraId="6AE82429" w14:textId="77777777" w:rsidR="005C33D9" w:rsidRPr="0097695F" w:rsidRDefault="005C33D9" w:rsidP="005C33D9">
      <w:pPr>
        <w:pStyle w:val="PL"/>
        <w:rPr>
          <w:lang w:val="fr-FR"/>
        </w:rPr>
      </w:pPr>
      <w:r w:rsidRPr="0097695F">
        <w:rPr>
          <w:lang w:val="fr-FR"/>
        </w:rPr>
        <w:t xml:space="preserve">  31:</w:t>
      </w:r>
    </w:p>
    <w:p w14:paraId="66C016C7" w14:textId="05ACEDC3" w:rsidR="005C33D9" w:rsidRDefault="005C33D9" w:rsidP="005C33D9">
      <w:pPr>
        <w:pStyle w:val="PL"/>
      </w:pPr>
      <w:r w:rsidRPr="0097695F">
        <w:rPr>
          <w:lang w:val="fr-FR"/>
        </w:rPr>
        <w:t xml:space="preserve">    </w:t>
      </w:r>
      <w:r w:rsidRPr="004B0B1D">
        <w:t>sub</w:t>
      </w:r>
      <w:r>
        <w:t>ItemE</w:t>
      </w:r>
      <w:r w:rsidRPr="004B0B1D">
        <w:t xml:space="preserve">2: </w:t>
      </w:r>
      <w:r w:rsidR="00214A31" w:rsidRPr="00214A31">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203ECA6C" w:rsidR="005C33D9" w:rsidRDefault="005C33D9" w:rsidP="005C33D9">
      <w:pPr>
        <w:pStyle w:val="PL"/>
      </w:pPr>
      <w:r>
        <w:t xml:space="preserve">    </w:t>
      </w:r>
      <w:r w:rsidRPr="008C6F6F">
        <w:t xml:space="preserve">path: </w:t>
      </w:r>
      <w:hyperlink r:id="rId23" w:anchor="/attributes/attrE/1" w:history="1"/>
      <w:r w:rsidR="00214A31" w:rsidRPr="00214A31">
        <w:rPr>
          <w:rStyle w:val="Hyperlink"/>
        </w:rPr>
        <w:t>/</w:t>
      </w:r>
      <w:proofErr w:type="spellStart"/>
      <w:r w:rsidR="00214A31" w:rsidRPr="00214A31">
        <w:rPr>
          <w:rStyle w:val="Hyperlink"/>
        </w:rPr>
        <w:t>ClassA</w:t>
      </w:r>
      <w:proofErr w:type="spellEnd"/>
      <w:r w:rsidR="00214A31" w:rsidRPr="00214A31">
        <w:rPr>
          <w:rStyle w:val="Hyperlink"/>
        </w:rPr>
        <w:t>=1#/attributes/</w:t>
      </w:r>
      <w:proofErr w:type="spellStart"/>
      <w:r w:rsidR="00214A31" w:rsidRPr="00214A31">
        <w:rPr>
          <w:rStyle w:val="Hyperlink"/>
        </w:rPr>
        <w:t>attrE</w:t>
      </w:r>
      <w:proofErr w:type="spellEnd"/>
      <w:r w:rsidR="00214A31" w:rsidRPr="00214A31">
        <w:rPr>
          <w:rStyle w:val="Hyperlink"/>
        </w:rPr>
        <w:t>/21</w:t>
      </w:r>
      <w:r>
        <w:t>/subItemD2</w:t>
      </w:r>
    </w:p>
    <w:p w14:paraId="52A952AA" w14:textId="23E84935" w:rsidR="005C33D9" w:rsidRDefault="005C33D9" w:rsidP="005C33D9">
      <w:pPr>
        <w:pStyle w:val="PL"/>
      </w:pPr>
      <w:r>
        <w:t xml:space="preserve">    value: </w:t>
      </w:r>
      <w:r w:rsidR="00214A31" w:rsidRPr="00214A31">
        <w:t>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Toc138323448"/>
      <w:bookmarkStart w:id="2678"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7"/>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1F8E5799"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sidRPr="00F63195">
              <w:rPr>
                <w:rFonts w:ascii="Arial" w:hAnsi="Arial" w:cs="Arial"/>
                <w:sz w:val="18"/>
                <w:szCs w:val="18"/>
                <w:lang w:eastAsia="zh-CN"/>
              </w:rPr>
              <w:t>"</w:t>
            </w:r>
            <w:r>
              <w:rPr>
                <w:rFonts w:ascii="Arial" w:hAnsi="Arial" w:cs="Arial"/>
                <w:sz w:val="18"/>
                <w:szCs w:val="18"/>
                <w:lang w:eastAsia="zh-CN"/>
              </w:rPr>
              <w:t>notifyMOICreation</w:t>
            </w:r>
            <w:r w:rsidR="00F63195"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8"/>
    </w:tbl>
    <w:p w14:paraId="322AA4DF" w14:textId="25F91225" w:rsidR="00BF6135" w:rsidRDefault="00BF6135" w:rsidP="00BF6135">
      <w:pPr>
        <w:rPr>
          <w:rFonts w:eastAsia="SimSun"/>
        </w:rPr>
      </w:pPr>
    </w:p>
    <w:p w14:paraId="63C39364" w14:textId="77777777" w:rsidR="00F63195" w:rsidRDefault="00F63195" w:rsidP="00F63195">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41ED1293" w14:textId="77777777" w:rsidTr="00142178">
        <w:tc>
          <w:tcPr>
            <w:tcW w:w="9779" w:type="dxa"/>
            <w:shd w:val="clear" w:color="auto" w:fill="F2F2F2"/>
          </w:tcPr>
          <w:p w14:paraId="60FA3CF1"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B00CCAD"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8B914F6"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F6614FC" w14:textId="77777777" w:rsidR="00F63195" w:rsidRDefault="00F63195" w:rsidP="00142178">
            <w:pPr>
              <w:pStyle w:val="PL"/>
              <w:rPr>
                <w:lang w:val="en-US"/>
              </w:rPr>
            </w:pPr>
          </w:p>
          <w:p w14:paraId="2A3FC570" w14:textId="77777777" w:rsidR="00F63195" w:rsidRDefault="00F63195" w:rsidP="00142178">
            <w:pPr>
              <w:pStyle w:val="PL"/>
            </w:pPr>
            <w:r>
              <w:t>{</w:t>
            </w:r>
          </w:p>
          <w:p w14:paraId="6B8634DF" w14:textId="77777777" w:rsidR="00F63195" w:rsidRDefault="00F63195" w:rsidP="00142178">
            <w:pPr>
              <w:pStyle w:val="PL"/>
            </w:pPr>
            <w:r>
              <w:t xml:space="preserve">  "href": "http://example.com/ManagedElement=ME1/ClassA=CA1",</w:t>
            </w:r>
          </w:p>
          <w:p w14:paraId="16A75164" w14:textId="77777777" w:rsidR="00F63195" w:rsidRDefault="00F63195" w:rsidP="00142178">
            <w:pPr>
              <w:pStyle w:val="PL"/>
            </w:pPr>
            <w:r>
              <w:t xml:space="preserve">  "notificationId": 123456789,</w:t>
            </w:r>
          </w:p>
          <w:p w14:paraId="2BEA1EE7" w14:textId="77777777" w:rsidR="00F63195" w:rsidRDefault="00F63195" w:rsidP="00142178">
            <w:pPr>
              <w:pStyle w:val="PL"/>
            </w:pPr>
            <w:r>
              <w:t xml:space="preserve">  "notificationType": "notifyMOICreation",</w:t>
            </w:r>
          </w:p>
          <w:p w14:paraId="4FB058E3" w14:textId="77777777" w:rsidR="00F63195" w:rsidRDefault="00F63195" w:rsidP="00142178">
            <w:pPr>
              <w:pStyle w:val="PL"/>
            </w:pPr>
            <w:r>
              <w:t xml:space="preserve">  "eventTime": "Tue, 06 Aug 2019 16:50:26 GMT",</w:t>
            </w:r>
          </w:p>
          <w:p w14:paraId="3B4ED58E" w14:textId="77777777" w:rsidR="00F63195" w:rsidRDefault="00F63195" w:rsidP="00142178">
            <w:pPr>
              <w:pStyle w:val="PL"/>
            </w:pPr>
            <w:r>
              <w:t xml:space="preserve">  "systemDN":"DC=example.com,ManagedElement=ME1,MnsAgent=MA1",</w:t>
            </w:r>
          </w:p>
          <w:p w14:paraId="5A63814D" w14:textId="77777777" w:rsidR="00F63195" w:rsidRDefault="00F63195" w:rsidP="00142178">
            <w:pPr>
              <w:pStyle w:val="PL"/>
            </w:pPr>
            <w:r>
              <w:t xml:space="preserve">  "attributeList":</w:t>
            </w:r>
          </w:p>
          <w:p w14:paraId="36644336" w14:textId="77777777" w:rsidR="00F63195" w:rsidRDefault="00F63195" w:rsidP="00142178">
            <w:pPr>
              <w:pStyle w:val="PL"/>
            </w:pPr>
            <w:r>
              <w:t xml:space="preserve">    {</w:t>
            </w:r>
          </w:p>
          <w:p w14:paraId="3F733919" w14:textId="77777777" w:rsidR="00F63195" w:rsidRDefault="00F63195" w:rsidP="00142178">
            <w:pPr>
              <w:pStyle w:val="PL"/>
            </w:pPr>
            <w:r>
              <w:t xml:space="preserve">      "attrA": "valueAttrA",</w:t>
            </w:r>
          </w:p>
          <w:p w14:paraId="42623CB0" w14:textId="77777777" w:rsidR="00F63195" w:rsidRDefault="00F63195" w:rsidP="00142178">
            <w:pPr>
              <w:pStyle w:val="PL"/>
            </w:pPr>
            <w:r>
              <w:t xml:space="preserve">      "attrB": "valueAttrB"</w:t>
            </w:r>
          </w:p>
          <w:p w14:paraId="4DBF0627" w14:textId="77777777" w:rsidR="00F63195" w:rsidRDefault="00F63195" w:rsidP="00142178">
            <w:pPr>
              <w:pStyle w:val="PL"/>
            </w:pPr>
            <w:r>
              <w:t xml:space="preserve">    }</w:t>
            </w:r>
          </w:p>
          <w:p w14:paraId="345BD452" w14:textId="77777777" w:rsidR="00F63195" w:rsidRPr="00E74A5E" w:rsidRDefault="00F63195" w:rsidP="00142178">
            <w:pPr>
              <w:pStyle w:val="PL"/>
            </w:pPr>
            <w:r>
              <w:t>}</w:t>
            </w:r>
          </w:p>
        </w:tc>
      </w:tr>
    </w:tbl>
    <w:p w14:paraId="3EEE6180" w14:textId="77777777" w:rsidR="00F63195" w:rsidRDefault="00F63195" w:rsidP="00F63195">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A9ADFFD" w14:textId="77777777" w:rsidTr="00142178">
        <w:tc>
          <w:tcPr>
            <w:tcW w:w="9779" w:type="dxa"/>
            <w:shd w:val="clear" w:color="auto" w:fill="F2F2F2"/>
          </w:tcPr>
          <w:p w14:paraId="5A1F4C02"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B3C0C4"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3F70973"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732707E" w14:textId="77777777" w:rsidR="00F63195" w:rsidRDefault="00F63195" w:rsidP="00142178">
            <w:pPr>
              <w:pStyle w:val="PL"/>
              <w:rPr>
                <w:lang w:val="en-US"/>
              </w:rPr>
            </w:pPr>
          </w:p>
          <w:p w14:paraId="15128B63" w14:textId="77777777" w:rsidR="00F63195" w:rsidRDefault="00F63195" w:rsidP="00142178">
            <w:pPr>
              <w:pStyle w:val="PL"/>
            </w:pPr>
            <w:r>
              <w:t>{</w:t>
            </w:r>
          </w:p>
          <w:p w14:paraId="037A00E0" w14:textId="77777777" w:rsidR="00F63195" w:rsidRDefault="00F63195" w:rsidP="00142178">
            <w:pPr>
              <w:pStyle w:val="PL"/>
            </w:pPr>
            <w:r>
              <w:t xml:space="preserve">  "href": "http://example.com/ManagedElement=ME1/ClassA=CA1",</w:t>
            </w:r>
          </w:p>
          <w:p w14:paraId="7A8055C8" w14:textId="77777777" w:rsidR="00F63195" w:rsidRDefault="00F63195" w:rsidP="00142178">
            <w:pPr>
              <w:pStyle w:val="PL"/>
            </w:pPr>
            <w:r>
              <w:t xml:space="preserve">  "notificationId": 123456789,</w:t>
            </w:r>
          </w:p>
          <w:p w14:paraId="2867D3A4" w14:textId="77777777" w:rsidR="00F63195" w:rsidRDefault="00F63195" w:rsidP="00142178">
            <w:pPr>
              <w:pStyle w:val="PL"/>
            </w:pPr>
            <w:r>
              <w:t xml:space="preserve">  "notificationType": "notifyMOICreation",</w:t>
            </w:r>
          </w:p>
          <w:p w14:paraId="322F0954" w14:textId="77777777" w:rsidR="00F63195" w:rsidRDefault="00F63195" w:rsidP="00142178">
            <w:pPr>
              <w:pStyle w:val="PL"/>
            </w:pPr>
            <w:r>
              <w:t xml:space="preserve">  "eventTime": "Tue, 06 Aug 2019 16:50:26 GMT",</w:t>
            </w:r>
          </w:p>
          <w:p w14:paraId="5185B1AF" w14:textId="77777777" w:rsidR="00F63195" w:rsidRDefault="00F63195" w:rsidP="00142178">
            <w:pPr>
              <w:pStyle w:val="PL"/>
            </w:pPr>
            <w:r>
              <w:t xml:space="preserve">  "systemDN":"DC=example.com,ManagedElement=ME1,MnsAgent=MA1",</w:t>
            </w:r>
          </w:p>
          <w:p w14:paraId="10FE5C12" w14:textId="77777777" w:rsidR="00F63195" w:rsidRDefault="00F63195" w:rsidP="00142178">
            <w:pPr>
              <w:pStyle w:val="PL"/>
            </w:pPr>
            <w:r>
              <w:t xml:space="preserve">  "attributeList":</w:t>
            </w:r>
          </w:p>
          <w:p w14:paraId="091EDBAF" w14:textId="77777777" w:rsidR="00F63195" w:rsidRDefault="00F63195" w:rsidP="00142178">
            <w:pPr>
              <w:pStyle w:val="PL"/>
            </w:pPr>
            <w:r>
              <w:t xml:space="preserve">    {</w:t>
            </w:r>
          </w:p>
          <w:p w14:paraId="7FDE8470" w14:textId="77777777" w:rsidR="00F63195" w:rsidRDefault="00F63195" w:rsidP="00142178">
            <w:pPr>
              <w:pStyle w:val="PL"/>
            </w:pPr>
            <w:r>
              <w:t xml:space="preserve">    }</w:t>
            </w:r>
          </w:p>
          <w:p w14:paraId="168BC1EA" w14:textId="77777777" w:rsidR="00F63195" w:rsidRPr="00E74A5E" w:rsidRDefault="00F63195" w:rsidP="00142178">
            <w:pPr>
              <w:pStyle w:val="PL"/>
            </w:pPr>
            <w:r>
              <w:t>}</w:t>
            </w:r>
          </w:p>
        </w:tc>
      </w:tr>
    </w:tbl>
    <w:p w14:paraId="5F39DDE5" w14:textId="77777777" w:rsidR="00F63195" w:rsidRDefault="00F63195" w:rsidP="00BF6135">
      <w:pPr>
        <w:rPr>
          <w:rFonts w:eastAsia="SimSun"/>
        </w:rPr>
      </w:pPr>
    </w:p>
    <w:p w14:paraId="2903DE52" w14:textId="77777777" w:rsidR="00BF6135" w:rsidRPr="00215D3C" w:rsidRDefault="00BF6135" w:rsidP="00BF6135">
      <w:pPr>
        <w:pStyle w:val="Heading6"/>
        <w:rPr>
          <w:lang w:eastAsia="zh-CN"/>
        </w:rPr>
      </w:pPr>
      <w:bookmarkStart w:id="2679" w:name="_Toc13832344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337634B5"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Pr>
                <w:rFonts w:ascii="Arial" w:hAnsi="Arial" w:cs="Arial"/>
                <w:sz w:val="18"/>
                <w:szCs w:val="18"/>
                <w:lang w:eastAsia="zh-CN"/>
              </w:rPr>
              <w:t>"</w:t>
            </w:r>
            <w:r>
              <w:rPr>
                <w:rFonts w:ascii="Arial" w:hAnsi="Arial" w:cs="Arial"/>
                <w:sz w:val="18"/>
                <w:szCs w:val="18"/>
                <w:lang w:eastAsia="zh-CN"/>
              </w:rPr>
              <w:t>notifyMOIDeletion</w:t>
            </w:r>
            <w:r w:rsidR="00F63195">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56D75552" w:rsidR="00BF6135" w:rsidRDefault="00BF6135" w:rsidP="00BF6135">
      <w:pPr>
        <w:rPr>
          <w:rFonts w:eastAsia="SimSun"/>
        </w:rPr>
      </w:pPr>
    </w:p>
    <w:p w14:paraId="47FA6ADC" w14:textId="77777777" w:rsidR="00F63195" w:rsidRDefault="00F63195" w:rsidP="00F63195">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25284CDE" w14:textId="77777777" w:rsidTr="00142178">
        <w:tc>
          <w:tcPr>
            <w:tcW w:w="9629" w:type="dxa"/>
            <w:shd w:val="clear" w:color="auto" w:fill="F2F2F2"/>
          </w:tcPr>
          <w:p w14:paraId="6CE2563B"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2130D3E"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FEFEE72"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29B6CF8" w14:textId="77777777" w:rsidR="00F63195" w:rsidRDefault="00F63195" w:rsidP="00142178">
            <w:pPr>
              <w:pStyle w:val="PL"/>
            </w:pPr>
            <w:r>
              <w:t>{</w:t>
            </w:r>
          </w:p>
          <w:p w14:paraId="7FB0531C" w14:textId="77777777" w:rsidR="00F63195" w:rsidRDefault="00F63195" w:rsidP="00142178">
            <w:pPr>
              <w:pStyle w:val="PL"/>
            </w:pPr>
            <w:r>
              <w:t xml:space="preserve">  "href": "http://example.com/ManagedElement=ME1/ClassA=CA1",</w:t>
            </w:r>
          </w:p>
          <w:p w14:paraId="2A716464" w14:textId="77777777" w:rsidR="00F63195" w:rsidRDefault="00F63195" w:rsidP="00142178">
            <w:pPr>
              <w:pStyle w:val="PL"/>
            </w:pPr>
            <w:r>
              <w:t xml:space="preserve">  "notificationId": 123456789,</w:t>
            </w:r>
          </w:p>
          <w:p w14:paraId="5B2516AF" w14:textId="77777777" w:rsidR="00F63195" w:rsidRDefault="00F63195" w:rsidP="00142178">
            <w:pPr>
              <w:pStyle w:val="PL"/>
            </w:pPr>
            <w:r>
              <w:t xml:space="preserve">  "notificationType": "notifyMOIDeletion",</w:t>
            </w:r>
          </w:p>
          <w:p w14:paraId="38E426EB" w14:textId="77777777" w:rsidR="00F63195" w:rsidRDefault="00F63195" w:rsidP="00142178">
            <w:pPr>
              <w:pStyle w:val="PL"/>
            </w:pPr>
            <w:r>
              <w:t xml:space="preserve">  "eventTime": "Tue, 06 Aug 2019 16:50:26 GMT",</w:t>
            </w:r>
          </w:p>
          <w:p w14:paraId="23B5DC11" w14:textId="77777777" w:rsidR="00F63195" w:rsidRDefault="00F63195" w:rsidP="00142178">
            <w:pPr>
              <w:pStyle w:val="PL"/>
            </w:pPr>
            <w:r>
              <w:t xml:space="preserve">  "systemDN":"DC=example.com,ManagedElement=ME1,MnsAgent=MA1"</w:t>
            </w:r>
          </w:p>
          <w:p w14:paraId="12C831B9" w14:textId="77777777" w:rsidR="00F63195" w:rsidRPr="00E74A5E" w:rsidRDefault="00F63195" w:rsidP="00142178">
            <w:pPr>
              <w:pStyle w:val="PL"/>
            </w:pPr>
            <w:r>
              <w:t>}</w:t>
            </w:r>
          </w:p>
        </w:tc>
      </w:tr>
    </w:tbl>
    <w:p w14:paraId="16199F24" w14:textId="77777777" w:rsidR="00F63195" w:rsidRDefault="00F63195" w:rsidP="00F63195">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66EAF087" w14:textId="77777777" w:rsidTr="00142178">
        <w:tc>
          <w:tcPr>
            <w:tcW w:w="9779" w:type="dxa"/>
            <w:shd w:val="clear" w:color="auto" w:fill="F2F2F2"/>
          </w:tcPr>
          <w:p w14:paraId="6FFAEE49"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89447EE"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3B982E08"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82AC810" w14:textId="77777777" w:rsidR="00F63195" w:rsidRDefault="00F63195" w:rsidP="00142178">
            <w:pPr>
              <w:pStyle w:val="PL"/>
            </w:pPr>
            <w:r>
              <w:t>{</w:t>
            </w:r>
          </w:p>
          <w:p w14:paraId="7C4A01E0" w14:textId="77777777" w:rsidR="00F63195" w:rsidRDefault="00F63195" w:rsidP="00142178">
            <w:pPr>
              <w:pStyle w:val="PL"/>
            </w:pPr>
            <w:r>
              <w:t xml:space="preserve">  "href": "http://example.com/ManagedElement=ME1/ClassA=CA1",</w:t>
            </w:r>
          </w:p>
          <w:p w14:paraId="3E36D614" w14:textId="77777777" w:rsidR="00F63195" w:rsidRDefault="00F63195" w:rsidP="00142178">
            <w:pPr>
              <w:pStyle w:val="PL"/>
            </w:pPr>
            <w:r>
              <w:t xml:space="preserve">  "notificationId": 123456789,</w:t>
            </w:r>
          </w:p>
          <w:p w14:paraId="58BF7FBA" w14:textId="77777777" w:rsidR="00F63195" w:rsidRDefault="00F63195" w:rsidP="00142178">
            <w:pPr>
              <w:pStyle w:val="PL"/>
            </w:pPr>
            <w:r>
              <w:t xml:space="preserve">  "notificationType": "notifyMOIDeletion",</w:t>
            </w:r>
          </w:p>
          <w:p w14:paraId="4593E0D5" w14:textId="77777777" w:rsidR="00F63195" w:rsidRDefault="00F63195" w:rsidP="00142178">
            <w:pPr>
              <w:pStyle w:val="PL"/>
            </w:pPr>
            <w:r>
              <w:t xml:space="preserve">  "eventTime": "Tue, 06 Aug 2019 16:50:26 GMT",</w:t>
            </w:r>
          </w:p>
          <w:p w14:paraId="5525122F" w14:textId="77777777" w:rsidR="00F63195" w:rsidRDefault="00F63195" w:rsidP="00142178">
            <w:pPr>
              <w:pStyle w:val="PL"/>
            </w:pPr>
            <w:r>
              <w:t xml:space="preserve">  "systemDN":"DC=example.com,ManagedElement=ME1,MnsAgent=MA1",</w:t>
            </w:r>
          </w:p>
          <w:p w14:paraId="0A3787DE" w14:textId="77777777" w:rsidR="00F63195" w:rsidRDefault="00F63195" w:rsidP="00142178">
            <w:pPr>
              <w:pStyle w:val="PL"/>
            </w:pPr>
            <w:r>
              <w:t xml:space="preserve">  "attributeList":</w:t>
            </w:r>
          </w:p>
          <w:p w14:paraId="0F640D9E" w14:textId="77777777" w:rsidR="00F63195" w:rsidRDefault="00F63195" w:rsidP="00142178">
            <w:pPr>
              <w:pStyle w:val="PL"/>
            </w:pPr>
            <w:r>
              <w:t xml:space="preserve">    {</w:t>
            </w:r>
          </w:p>
          <w:p w14:paraId="0C6B2232" w14:textId="77777777" w:rsidR="00F63195" w:rsidRDefault="00F63195" w:rsidP="00142178">
            <w:pPr>
              <w:pStyle w:val="PL"/>
            </w:pPr>
            <w:r>
              <w:t xml:space="preserve">      "attrA": "valueAttrA",</w:t>
            </w:r>
          </w:p>
          <w:p w14:paraId="050B89B2" w14:textId="77777777" w:rsidR="00F63195" w:rsidRDefault="00F63195" w:rsidP="00142178">
            <w:pPr>
              <w:pStyle w:val="PL"/>
            </w:pPr>
            <w:r>
              <w:t xml:space="preserve">      "attrB": "valueAttrB"</w:t>
            </w:r>
          </w:p>
          <w:p w14:paraId="26AE279D" w14:textId="77777777" w:rsidR="00F63195" w:rsidRDefault="00F63195" w:rsidP="00142178">
            <w:pPr>
              <w:pStyle w:val="PL"/>
            </w:pPr>
            <w:r>
              <w:t xml:space="preserve">    }</w:t>
            </w:r>
          </w:p>
          <w:p w14:paraId="0232837C" w14:textId="77777777" w:rsidR="00F63195" w:rsidRPr="00E74A5E" w:rsidRDefault="00F63195" w:rsidP="00142178">
            <w:pPr>
              <w:pStyle w:val="PL"/>
            </w:pPr>
            <w:r>
              <w:t>}</w:t>
            </w:r>
          </w:p>
        </w:tc>
      </w:tr>
    </w:tbl>
    <w:p w14:paraId="1DF1139E" w14:textId="77777777" w:rsidR="00F63195" w:rsidRDefault="00F63195" w:rsidP="00BF6135">
      <w:pPr>
        <w:rPr>
          <w:rFonts w:eastAsia="SimSun"/>
        </w:rPr>
      </w:pPr>
    </w:p>
    <w:p w14:paraId="65FC4E67" w14:textId="77777777" w:rsidR="00BF6135" w:rsidRPr="00215D3C" w:rsidRDefault="00BF6135" w:rsidP="00BF6135">
      <w:pPr>
        <w:pStyle w:val="Heading6"/>
        <w:rPr>
          <w:lang w:eastAsia="zh-CN"/>
        </w:rPr>
      </w:pPr>
      <w:bookmarkStart w:id="2680" w:name="_Toc13832345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68CC1C2"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Pr>
                <w:rFonts w:ascii="Arial" w:hAnsi="Arial" w:cs="Arial"/>
                <w:sz w:val="18"/>
                <w:szCs w:val="18"/>
                <w:lang w:eastAsia="zh-CN"/>
              </w:rPr>
              <w:t>"</w:t>
            </w:r>
            <w:r>
              <w:rPr>
                <w:rFonts w:ascii="Arial" w:hAnsi="Arial" w:cs="Arial"/>
                <w:sz w:val="18"/>
                <w:szCs w:val="18"/>
                <w:lang w:eastAsia="zh-CN"/>
              </w:rPr>
              <w:t>notifyMOIAttributeValueChanges</w:t>
            </w:r>
            <w:r w:rsidR="00F63195">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21A1D8F" w:rsidR="00BF6135" w:rsidRDefault="00BF6135" w:rsidP="00BF6135">
      <w:pPr>
        <w:rPr>
          <w:rFonts w:eastAsia="SimSun"/>
        </w:rPr>
      </w:pPr>
    </w:p>
    <w:p w14:paraId="5A21FC26" w14:textId="77777777" w:rsidR="00F63195" w:rsidRDefault="00F63195" w:rsidP="00F63195">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A4F6587" w14:textId="77777777" w:rsidTr="00142178">
        <w:tc>
          <w:tcPr>
            <w:tcW w:w="9629" w:type="dxa"/>
            <w:shd w:val="clear" w:color="auto" w:fill="F2F2F2"/>
          </w:tcPr>
          <w:p w14:paraId="64D31B77" w14:textId="77777777" w:rsidR="00F63195" w:rsidRPr="00394089" w:rsidRDefault="00F63195" w:rsidP="00142178">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1D18005"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D2906DA"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F8942B" w14:textId="77777777" w:rsidR="00F63195" w:rsidRDefault="00F63195" w:rsidP="00142178">
            <w:pPr>
              <w:pStyle w:val="PL"/>
              <w:rPr>
                <w:lang w:val="en-US"/>
              </w:rPr>
            </w:pPr>
          </w:p>
          <w:p w14:paraId="7058E739" w14:textId="77777777" w:rsidR="00F63195" w:rsidRDefault="00F63195" w:rsidP="00142178">
            <w:pPr>
              <w:pStyle w:val="PL"/>
            </w:pPr>
            <w:r>
              <w:t>{</w:t>
            </w:r>
          </w:p>
          <w:p w14:paraId="1DAB58FD" w14:textId="77777777" w:rsidR="00F63195" w:rsidRDefault="00F63195" w:rsidP="00142178">
            <w:pPr>
              <w:pStyle w:val="PL"/>
            </w:pPr>
            <w:r>
              <w:t xml:space="preserve">  "href": "http://example.com/ManagedElement=ME1/ClassA=CA1",</w:t>
            </w:r>
          </w:p>
          <w:p w14:paraId="5181AF4F" w14:textId="77777777" w:rsidR="00F63195" w:rsidRDefault="00F63195" w:rsidP="00142178">
            <w:pPr>
              <w:pStyle w:val="PL"/>
            </w:pPr>
            <w:r>
              <w:t xml:space="preserve">  "notificationId": 123456789,</w:t>
            </w:r>
          </w:p>
          <w:p w14:paraId="772F5BE3" w14:textId="77777777" w:rsidR="00F63195" w:rsidRDefault="00F63195" w:rsidP="00142178">
            <w:pPr>
              <w:pStyle w:val="PL"/>
            </w:pPr>
            <w:r>
              <w:t xml:space="preserve">  "notificationType": "notifyMOIAttributeValueChanges",</w:t>
            </w:r>
          </w:p>
          <w:p w14:paraId="6EE50CC5" w14:textId="77777777" w:rsidR="00F63195" w:rsidRDefault="00F63195" w:rsidP="00142178">
            <w:pPr>
              <w:pStyle w:val="PL"/>
            </w:pPr>
            <w:r>
              <w:t xml:space="preserve">  "eventTime": "Tue, 06 Aug 2019 16:50:26 GMT",</w:t>
            </w:r>
          </w:p>
          <w:p w14:paraId="6427E4C4" w14:textId="77777777" w:rsidR="00F63195" w:rsidRDefault="00F63195" w:rsidP="00142178">
            <w:pPr>
              <w:pStyle w:val="PL"/>
            </w:pPr>
            <w:r>
              <w:t xml:space="preserve">  "systemDN":"DC=example.com,ManagedElement=ME1,MnsAgent=MA1",</w:t>
            </w:r>
          </w:p>
          <w:p w14:paraId="69800F23" w14:textId="77777777" w:rsidR="00F63195" w:rsidRDefault="00F63195" w:rsidP="00142178">
            <w:pPr>
              <w:pStyle w:val="PL"/>
            </w:pPr>
            <w:r>
              <w:t xml:space="preserve">  "attributeListValueChanges": [</w:t>
            </w:r>
          </w:p>
          <w:p w14:paraId="70D1AD0B" w14:textId="77777777" w:rsidR="00F63195" w:rsidRDefault="00F63195" w:rsidP="00142178">
            <w:pPr>
              <w:pStyle w:val="PL"/>
            </w:pPr>
            <w:r>
              <w:t xml:space="preserve">    {</w:t>
            </w:r>
          </w:p>
          <w:p w14:paraId="36E87E73" w14:textId="77777777" w:rsidR="00F63195" w:rsidRDefault="00F63195" w:rsidP="00142178">
            <w:pPr>
              <w:pStyle w:val="PL"/>
            </w:pPr>
            <w:r>
              <w:t xml:space="preserve">      "attrA": "newValueAttrA",</w:t>
            </w:r>
          </w:p>
          <w:p w14:paraId="1047DA92" w14:textId="77777777" w:rsidR="00F63195" w:rsidRDefault="00F63195" w:rsidP="00142178">
            <w:pPr>
              <w:pStyle w:val="PL"/>
            </w:pPr>
            <w:r>
              <w:t xml:space="preserve">      "attrB": "newValueAttrB"</w:t>
            </w:r>
          </w:p>
          <w:p w14:paraId="2F98CFE2" w14:textId="77777777" w:rsidR="00F63195" w:rsidRDefault="00F63195" w:rsidP="00142178">
            <w:pPr>
              <w:pStyle w:val="PL"/>
            </w:pPr>
            <w:r>
              <w:t xml:space="preserve">    }</w:t>
            </w:r>
          </w:p>
          <w:p w14:paraId="146BD776" w14:textId="77777777" w:rsidR="00F63195" w:rsidRDefault="00F63195" w:rsidP="00142178">
            <w:pPr>
              <w:pStyle w:val="PL"/>
            </w:pPr>
            <w:r>
              <w:t xml:space="preserve">  ]</w:t>
            </w:r>
          </w:p>
          <w:p w14:paraId="083592DA" w14:textId="77777777" w:rsidR="00F63195" w:rsidRPr="00E74A5E" w:rsidRDefault="00F63195" w:rsidP="00142178">
            <w:pPr>
              <w:pStyle w:val="PL"/>
            </w:pPr>
            <w:r>
              <w:t>}</w:t>
            </w:r>
          </w:p>
        </w:tc>
      </w:tr>
    </w:tbl>
    <w:bookmarkEnd w:id="2681"/>
    <w:p w14:paraId="22F6A597" w14:textId="77777777" w:rsidR="00F63195" w:rsidRDefault="00F63195" w:rsidP="00F63195">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0F6E905" w14:textId="77777777" w:rsidTr="00142178">
        <w:tc>
          <w:tcPr>
            <w:tcW w:w="9779" w:type="dxa"/>
            <w:shd w:val="clear" w:color="auto" w:fill="F2F2F2"/>
          </w:tcPr>
          <w:p w14:paraId="6B3B5883"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5EBF7E71"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362A1C5"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29E4F1E9" w14:textId="77777777" w:rsidR="00F63195" w:rsidRDefault="00F63195" w:rsidP="00142178">
            <w:pPr>
              <w:pStyle w:val="PL"/>
              <w:rPr>
                <w:lang w:val="en-US"/>
              </w:rPr>
            </w:pPr>
          </w:p>
          <w:p w14:paraId="4F214E7C" w14:textId="77777777" w:rsidR="00F63195" w:rsidRDefault="00F63195" w:rsidP="00142178">
            <w:pPr>
              <w:pStyle w:val="PL"/>
            </w:pPr>
            <w:r>
              <w:t>{</w:t>
            </w:r>
          </w:p>
          <w:p w14:paraId="4BCCD8E4" w14:textId="77777777" w:rsidR="00F63195" w:rsidRDefault="00F63195" w:rsidP="00142178">
            <w:pPr>
              <w:pStyle w:val="PL"/>
            </w:pPr>
            <w:r>
              <w:t xml:space="preserve">  "href": "http://example.com/ManagedElement=ME1/ClassA=CA1",</w:t>
            </w:r>
          </w:p>
          <w:p w14:paraId="0CA9879C" w14:textId="77777777" w:rsidR="00F63195" w:rsidRDefault="00F63195" w:rsidP="00142178">
            <w:pPr>
              <w:pStyle w:val="PL"/>
            </w:pPr>
            <w:r>
              <w:t xml:space="preserve">  "notificationId": 123456789,</w:t>
            </w:r>
          </w:p>
          <w:p w14:paraId="5EC42AE9" w14:textId="77777777" w:rsidR="00F63195" w:rsidRDefault="00F63195" w:rsidP="00142178">
            <w:pPr>
              <w:pStyle w:val="PL"/>
            </w:pPr>
            <w:r>
              <w:t xml:space="preserve">  "notificationType": "notifyMOIAttributeValueChanges",</w:t>
            </w:r>
          </w:p>
          <w:p w14:paraId="26AF122D" w14:textId="77777777" w:rsidR="00F63195" w:rsidRDefault="00F63195" w:rsidP="00142178">
            <w:pPr>
              <w:pStyle w:val="PL"/>
            </w:pPr>
            <w:r>
              <w:t xml:space="preserve">  "eventTime": "Tue, 06 Aug 2019 16:50:26 GMT",</w:t>
            </w:r>
          </w:p>
          <w:p w14:paraId="2559008C" w14:textId="77777777" w:rsidR="00F63195" w:rsidRDefault="00F63195" w:rsidP="00142178">
            <w:pPr>
              <w:pStyle w:val="PL"/>
            </w:pPr>
            <w:r>
              <w:t xml:space="preserve">  "systemDN":"DC=example.com,ManagedElement=ME1,MnsAgent=MA1",</w:t>
            </w:r>
          </w:p>
          <w:p w14:paraId="6276B72D" w14:textId="77777777" w:rsidR="00F63195" w:rsidRDefault="00F63195" w:rsidP="00142178">
            <w:pPr>
              <w:pStyle w:val="PL"/>
            </w:pPr>
            <w:r>
              <w:t xml:space="preserve">  "attributeListValueChanges": [</w:t>
            </w:r>
          </w:p>
          <w:p w14:paraId="7F5E1BA6" w14:textId="77777777" w:rsidR="00F63195" w:rsidRDefault="00F63195" w:rsidP="00142178">
            <w:pPr>
              <w:pStyle w:val="PL"/>
            </w:pPr>
            <w:r>
              <w:t xml:space="preserve">    {</w:t>
            </w:r>
          </w:p>
          <w:p w14:paraId="5857BB7F" w14:textId="77777777" w:rsidR="00F63195" w:rsidRDefault="00F63195" w:rsidP="00142178">
            <w:pPr>
              <w:pStyle w:val="PL"/>
            </w:pPr>
            <w:r>
              <w:t xml:space="preserve">      "attrA": "newValueAttrA",</w:t>
            </w:r>
          </w:p>
          <w:p w14:paraId="38C0CB48" w14:textId="77777777" w:rsidR="00F63195" w:rsidRDefault="00F63195" w:rsidP="00142178">
            <w:pPr>
              <w:pStyle w:val="PL"/>
            </w:pPr>
            <w:r>
              <w:t xml:space="preserve">      "attrB": "newValueAttrB"</w:t>
            </w:r>
          </w:p>
          <w:p w14:paraId="57436252" w14:textId="77777777" w:rsidR="00F63195" w:rsidRDefault="00F63195" w:rsidP="00142178">
            <w:pPr>
              <w:pStyle w:val="PL"/>
            </w:pPr>
            <w:r>
              <w:t xml:space="preserve">    },</w:t>
            </w:r>
          </w:p>
          <w:p w14:paraId="4F1FC379" w14:textId="77777777" w:rsidR="00F63195" w:rsidRDefault="00F63195" w:rsidP="00142178">
            <w:pPr>
              <w:pStyle w:val="PL"/>
            </w:pPr>
            <w:r>
              <w:t xml:space="preserve">    {</w:t>
            </w:r>
          </w:p>
          <w:p w14:paraId="109AD113" w14:textId="77777777" w:rsidR="00F63195" w:rsidRDefault="00F63195" w:rsidP="00142178">
            <w:pPr>
              <w:pStyle w:val="PL"/>
            </w:pPr>
            <w:r>
              <w:t xml:space="preserve">      "attrA": "oldValueAttrA",</w:t>
            </w:r>
          </w:p>
          <w:p w14:paraId="1E5390C2" w14:textId="77777777" w:rsidR="00F63195" w:rsidRDefault="00F63195" w:rsidP="00142178">
            <w:pPr>
              <w:pStyle w:val="PL"/>
            </w:pPr>
            <w:r>
              <w:t xml:space="preserve">      "attrB": "oldValueAttrB"</w:t>
            </w:r>
          </w:p>
          <w:p w14:paraId="06E52790" w14:textId="77777777" w:rsidR="00F63195" w:rsidRDefault="00F63195" w:rsidP="00142178">
            <w:pPr>
              <w:pStyle w:val="PL"/>
            </w:pPr>
            <w:r>
              <w:t xml:space="preserve">    }    </w:t>
            </w:r>
          </w:p>
          <w:p w14:paraId="202B84EC" w14:textId="77777777" w:rsidR="00F63195" w:rsidRDefault="00F63195" w:rsidP="00142178">
            <w:pPr>
              <w:pStyle w:val="PL"/>
            </w:pPr>
            <w:r>
              <w:t xml:space="preserve">  ]</w:t>
            </w:r>
          </w:p>
          <w:p w14:paraId="409721C2" w14:textId="77777777" w:rsidR="00F63195" w:rsidRPr="00E74A5E" w:rsidRDefault="00F63195" w:rsidP="00142178">
            <w:pPr>
              <w:pStyle w:val="PL"/>
            </w:pPr>
            <w:r>
              <w:t>}</w:t>
            </w:r>
          </w:p>
        </w:tc>
      </w:tr>
    </w:tbl>
    <w:p w14:paraId="1EECE9E4" w14:textId="77777777" w:rsidR="00F63195" w:rsidRDefault="00F63195" w:rsidP="00BF6135">
      <w:pPr>
        <w:rPr>
          <w:rFonts w:eastAsia="SimSun"/>
        </w:rPr>
      </w:pPr>
    </w:p>
    <w:p w14:paraId="1CA5BA6F" w14:textId="77777777" w:rsidR="00BF6135" w:rsidRPr="00275641" w:rsidRDefault="00BF6135" w:rsidP="00BF6135">
      <w:pPr>
        <w:pStyle w:val="Heading6"/>
      </w:pPr>
      <w:bookmarkStart w:id="2682" w:name="_Toc13832345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7076F485" w14:textId="77777777" w:rsidR="00E0525D" w:rsidRPr="00275641" w:rsidRDefault="00E0525D" w:rsidP="00E0525D">
      <w:pPr>
        <w:pStyle w:val="Heading6"/>
      </w:pPr>
      <w:bookmarkStart w:id="2683" w:name="_Toc13832345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1E8F7F31" w14:textId="77777777" w:rsidR="00E0525D" w:rsidRPr="00275641" w:rsidRDefault="00E0525D" w:rsidP="00E0525D">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E0525D" w:rsidRPr="00215D3C" w14:paraId="064A27F1" w14:textId="77777777" w:rsidTr="006F6E30">
        <w:trPr>
          <w:jc w:val="center"/>
        </w:trPr>
        <w:tc>
          <w:tcPr>
            <w:tcW w:w="1122" w:type="pct"/>
            <w:shd w:val="clear" w:color="auto" w:fill="BFBFBF"/>
          </w:tcPr>
          <w:p w14:paraId="020F2B6F" w14:textId="77777777" w:rsidR="00E0525D" w:rsidRPr="00215D3C" w:rsidRDefault="00E0525D" w:rsidP="00E0525D">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1B01F062" w14:textId="77777777" w:rsidR="00E0525D" w:rsidRPr="00215D3C" w:rsidRDefault="00E0525D" w:rsidP="00E0525D">
            <w:pPr>
              <w:pStyle w:val="TAH"/>
            </w:pPr>
            <w:r w:rsidRPr="00215D3C">
              <w:rPr>
                <w:lang w:eastAsia="zh-CN"/>
              </w:rPr>
              <w:t>Data type</w:t>
            </w:r>
          </w:p>
        </w:tc>
        <w:tc>
          <w:tcPr>
            <w:tcW w:w="2103" w:type="pct"/>
            <w:shd w:val="clear" w:color="auto" w:fill="BFBFBF"/>
          </w:tcPr>
          <w:p w14:paraId="346F95C7" w14:textId="77777777" w:rsidR="00E0525D" w:rsidRPr="00215D3C" w:rsidRDefault="00E0525D" w:rsidP="00E0525D">
            <w:pPr>
              <w:pStyle w:val="TAH"/>
            </w:pPr>
            <w:r w:rsidRPr="00215D3C">
              <w:t>Description</w:t>
            </w:r>
          </w:p>
        </w:tc>
        <w:tc>
          <w:tcPr>
            <w:tcW w:w="152" w:type="pct"/>
            <w:shd w:val="clear" w:color="auto" w:fill="BFBFBF"/>
          </w:tcPr>
          <w:p w14:paraId="37D1CA49" w14:textId="77777777" w:rsidR="00E0525D" w:rsidRPr="00215D3C" w:rsidRDefault="00E0525D" w:rsidP="00E0525D">
            <w:pPr>
              <w:pStyle w:val="TAH"/>
            </w:pPr>
            <w:r w:rsidRPr="00215D3C">
              <w:t>S</w:t>
            </w:r>
          </w:p>
        </w:tc>
      </w:tr>
      <w:tr w:rsidR="00E0525D" w:rsidRPr="00215D3C" w14:paraId="7B9141B0" w14:textId="77777777" w:rsidTr="006F6E30">
        <w:trPr>
          <w:jc w:val="center"/>
        </w:trPr>
        <w:tc>
          <w:tcPr>
            <w:tcW w:w="1122" w:type="pct"/>
          </w:tcPr>
          <w:p w14:paraId="65EAFEB9" w14:textId="77777777" w:rsidR="00E0525D" w:rsidRPr="00215D3C" w:rsidRDefault="00E0525D" w:rsidP="00E0525D">
            <w:pPr>
              <w:pStyle w:val="TAL"/>
            </w:pPr>
            <w:r>
              <w:t>op</w:t>
            </w:r>
          </w:p>
        </w:tc>
        <w:tc>
          <w:tcPr>
            <w:tcW w:w="1623" w:type="pct"/>
          </w:tcPr>
          <w:p w14:paraId="033AE590" w14:textId="77777777" w:rsidR="00E0525D" w:rsidRPr="00215D3C" w:rsidRDefault="00E0525D" w:rsidP="00E0525D">
            <w:pPr>
              <w:pStyle w:val="TAL"/>
              <w:rPr>
                <w:lang w:eastAsia="zh-CN"/>
              </w:rPr>
            </w:pPr>
            <w:r>
              <w:rPr>
                <w:lang w:eastAsia="zh-CN"/>
              </w:rPr>
              <w:t>PatchOperation</w:t>
            </w:r>
          </w:p>
        </w:tc>
        <w:tc>
          <w:tcPr>
            <w:tcW w:w="2103" w:type="pct"/>
          </w:tcPr>
          <w:p w14:paraId="05857D70" w14:textId="77777777" w:rsidR="00E0525D" w:rsidRPr="00215D3C" w:rsidRDefault="00E0525D" w:rsidP="00E0525D">
            <w:pPr>
              <w:pStyle w:val="TAL"/>
            </w:pPr>
            <w:r>
              <w:t>Patch operation.</w:t>
            </w:r>
          </w:p>
        </w:tc>
        <w:tc>
          <w:tcPr>
            <w:tcW w:w="152" w:type="pct"/>
          </w:tcPr>
          <w:p w14:paraId="6D29E709" w14:textId="77777777" w:rsidR="00E0525D" w:rsidRPr="00215D3C" w:rsidRDefault="00E0525D" w:rsidP="00E0525D">
            <w:pPr>
              <w:pStyle w:val="TAC"/>
              <w:rPr>
                <w:rFonts w:cs="Arial"/>
              </w:rPr>
            </w:pPr>
            <w:r w:rsidRPr="00215D3C">
              <w:rPr>
                <w:lang w:eastAsia="zh-CN"/>
              </w:rPr>
              <w:t>M</w:t>
            </w:r>
          </w:p>
        </w:tc>
      </w:tr>
      <w:tr w:rsidR="00E0525D" w:rsidRPr="00215D3C" w14:paraId="029C6F4E" w14:textId="77777777" w:rsidTr="005A0AB4">
        <w:trPr>
          <w:jc w:val="center"/>
        </w:trPr>
        <w:tc>
          <w:tcPr>
            <w:tcW w:w="1122" w:type="pct"/>
          </w:tcPr>
          <w:p w14:paraId="0E91F08E" w14:textId="77777777" w:rsidR="00E0525D" w:rsidRPr="00215D3C" w:rsidRDefault="00E0525D" w:rsidP="00E0525D">
            <w:pPr>
              <w:pStyle w:val="TAL"/>
            </w:pPr>
            <w:r>
              <w:t>from</w:t>
            </w:r>
          </w:p>
        </w:tc>
        <w:tc>
          <w:tcPr>
            <w:tcW w:w="1623" w:type="pct"/>
          </w:tcPr>
          <w:p w14:paraId="0FC6358E" w14:textId="77777777" w:rsidR="00E0525D" w:rsidRPr="00215D3C" w:rsidRDefault="00E0525D" w:rsidP="00E0525D">
            <w:pPr>
              <w:pStyle w:val="TAL"/>
              <w:rPr>
                <w:lang w:eastAsia="zh-CN"/>
              </w:rPr>
            </w:pPr>
            <w:r>
              <w:t>string</w:t>
            </w:r>
          </w:p>
        </w:tc>
        <w:tc>
          <w:tcPr>
            <w:tcW w:w="2103" w:type="pct"/>
          </w:tcPr>
          <w:p w14:paraId="42014461" w14:textId="77777777" w:rsidR="00E0525D" w:rsidRPr="00215D3C" w:rsidRDefault="00E0525D" w:rsidP="00E0525D">
            <w:pPr>
              <w:pStyle w:val="TAL"/>
            </w:pPr>
            <w:r>
              <w:t>Present only for "copy" and "move" operations, identifies the value to be copied or moved to the location specified by path.</w:t>
            </w:r>
          </w:p>
        </w:tc>
        <w:tc>
          <w:tcPr>
            <w:tcW w:w="152" w:type="pct"/>
          </w:tcPr>
          <w:p w14:paraId="45A91521" w14:textId="77777777" w:rsidR="00E0525D" w:rsidRPr="00215D3C" w:rsidRDefault="00E0525D" w:rsidP="00E0525D">
            <w:pPr>
              <w:pStyle w:val="TAC"/>
              <w:rPr>
                <w:rFonts w:cs="Arial"/>
              </w:rPr>
            </w:pPr>
            <w:r w:rsidRPr="00215D3C">
              <w:rPr>
                <w:lang w:eastAsia="zh-CN"/>
              </w:rPr>
              <w:t>M</w:t>
            </w:r>
          </w:p>
        </w:tc>
      </w:tr>
      <w:tr w:rsidR="00E0525D" w:rsidRPr="00215D3C" w14:paraId="07D0019F" w14:textId="77777777" w:rsidTr="006F6E30">
        <w:trPr>
          <w:jc w:val="center"/>
        </w:trPr>
        <w:tc>
          <w:tcPr>
            <w:tcW w:w="1122" w:type="pct"/>
          </w:tcPr>
          <w:p w14:paraId="4666AE6B" w14:textId="77777777" w:rsidR="00E0525D" w:rsidRPr="00215D3C" w:rsidRDefault="00E0525D" w:rsidP="00E0525D">
            <w:pPr>
              <w:pStyle w:val="TAL"/>
              <w:rPr>
                <w:lang w:eastAsia="zh-CN"/>
              </w:rPr>
            </w:pPr>
            <w:r>
              <w:t>path</w:t>
            </w:r>
          </w:p>
        </w:tc>
        <w:tc>
          <w:tcPr>
            <w:tcW w:w="1623" w:type="pct"/>
          </w:tcPr>
          <w:p w14:paraId="6C3E29B8" w14:textId="77777777" w:rsidR="00E0525D" w:rsidRPr="00215D3C" w:rsidRDefault="00E0525D" w:rsidP="00E0525D">
            <w:pPr>
              <w:pStyle w:val="TAL"/>
              <w:rPr>
                <w:lang w:eastAsia="zh-CN"/>
              </w:rPr>
            </w:pPr>
            <w:r>
              <w:t>string</w:t>
            </w:r>
          </w:p>
        </w:tc>
        <w:tc>
          <w:tcPr>
            <w:tcW w:w="2103" w:type="pct"/>
          </w:tcPr>
          <w:p w14:paraId="27D36970" w14:textId="77777777" w:rsidR="00E0525D" w:rsidRPr="00215D3C" w:rsidRDefault="00E0525D" w:rsidP="00E0525D">
            <w:pPr>
              <w:pStyle w:val="TAL"/>
            </w:pPr>
            <w:r>
              <w:t>Path specifying the patched value.</w:t>
            </w:r>
          </w:p>
        </w:tc>
        <w:tc>
          <w:tcPr>
            <w:tcW w:w="152" w:type="pct"/>
          </w:tcPr>
          <w:p w14:paraId="7480AF3F" w14:textId="77777777" w:rsidR="00E0525D" w:rsidRPr="00215D3C" w:rsidRDefault="00E0525D" w:rsidP="00E0525D">
            <w:pPr>
              <w:pStyle w:val="TAC"/>
              <w:rPr>
                <w:rFonts w:cs="Arial"/>
              </w:rPr>
            </w:pPr>
            <w:r w:rsidRPr="00215D3C">
              <w:rPr>
                <w:lang w:eastAsia="zh-CN"/>
              </w:rPr>
              <w:t>M</w:t>
            </w:r>
          </w:p>
        </w:tc>
      </w:tr>
      <w:tr w:rsidR="00E0525D" w:rsidRPr="00215D3C" w14:paraId="32A5B120" w14:textId="77777777" w:rsidTr="006F6E30">
        <w:trPr>
          <w:jc w:val="center"/>
        </w:trPr>
        <w:tc>
          <w:tcPr>
            <w:tcW w:w="1122" w:type="pct"/>
          </w:tcPr>
          <w:p w14:paraId="51DADC72" w14:textId="77777777" w:rsidR="00E0525D" w:rsidRPr="00215D3C" w:rsidRDefault="00E0525D" w:rsidP="00E0525D">
            <w:pPr>
              <w:pStyle w:val="TAL"/>
            </w:pPr>
            <w:r>
              <w:t>value</w:t>
            </w:r>
          </w:p>
        </w:tc>
        <w:tc>
          <w:tcPr>
            <w:tcW w:w="1623" w:type="pct"/>
          </w:tcPr>
          <w:p w14:paraId="5447D748" w14:textId="77777777" w:rsidR="00E0525D" w:rsidRPr="00215D3C" w:rsidRDefault="00E0525D" w:rsidP="00E0525D">
            <w:pPr>
              <w:pStyle w:val="TAL"/>
              <w:rPr>
                <w:lang w:eastAsia="zh-CN"/>
              </w:rPr>
            </w:pPr>
            <w:r>
              <w:t>any type</w:t>
            </w:r>
          </w:p>
        </w:tc>
        <w:tc>
          <w:tcPr>
            <w:tcW w:w="2103" w:type="pct"/>
          </w:tcPr>
          <w:p w14:paraId="631AC523" w14:textId="77777777" w:rsidR="00E0525D" w:rsidRPr="00215D3C" w:rsidRDefault="00E0525D" w:rsidP="00E0525D">
            <w:pPr>
              <w:pStyle w:val="TAL"/>
            </w:pPr>
            <w:r>
              <w:t>New value for the resource identified by "path".</w:t>
            </w:r>
          </w:p>
        </w:tc>
        <w:tc>
          <w:tcPr>
            <w:tcW w:w="152" w:type="pct"/>
          </w:tcPr>
          <w:p w14:paraId="1509C3B5" w14:textId="77777777" w:rsidR="00E0525D" w:rsidRPr="00215D3C" w:rsidRDefault="00E0525D" w:rsidP="00E0525D">
            <w:pPr>
              <w:pStyle w:val="TAC"/>
              <w:rPr>
                <w:rFonts w:cs="Arial"/>
              </w:rP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38323453"/>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38323454"/>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38323455"/>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214A31">
      <w:pPr>
        <w:pStyle w:val="H6"/>
        <w:rPr>
          <w:lang w:eastAsia="zh-CN"/>
        </w:rPr>
      </w:pPr>
      <w:bookmarkStart w:id="2713" w:name="_Toc44001477"/>
      <w:bookmarkStart w:id="2714" w:name="_Toc51581078"/>
      <w:bookmarkStart w:id="2715" w:name="_Toc52356341"/>
      <w:bookmarkStart w:id="2716" w:name="_Toc55227911"/>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4F977551" w:rsidR="00D47EFB" w:rsidRDefault="00D47EFB" w:rsidP="006A5594">
      <w:pPr>
        <w:rPr>
          <w:lang w:eastAsia="zh-CN"/>
        </w:rPr>
      </w:pPr>
    </w:p>
    <w:p w14:paraId="0EF0A724" w14:textId="77777777" w:rsidR="00E0525D" w:rsidRPr="00A55B7B" w:rsidRDefault="00E0525D" w:rsidP="00E0525D">
      <w:pPr>
        <w:pStyle w:val="Heading6"/>
        <w:rPr>
          <w:lang w:eastAsia="zh-CN"/>
        </w:rPr>
      </w:pPr>
      <w:bookmarkStart w:id="2717" w:name="_Toc138323456"/>
      <w:r>
        <w:rPr>
          <w:lang w:eastAsia="zh-CN"/>
        </w:rPr>
        <w:t>12.1.1.4.4.7</w:t>
      </w:r>
      <w:r w:rsidRPr="002466BB">
        <w:rPr>
          <w:lang w:eastAsia="zh-CN"/>
        </w:rPr>
        <w:tab/>
        <w:t>Enumer</w:t>
      </w:r>
      <w:r w:rsidRPr="00A55B7B">
        <w:rPr>
          <w:lang w:eastAsia="zh-CN"/>
        </w:rPr>
        <w:t xml:space="preserve">ation </w:t>
      </w:r>
      <w:r>
        <w:rPr>
          <w:lang w:eastAsia="zh-CN"/>
        </w:rPr>
        <w:t>PatchOperation</w:t>
      </w:r>
      <w:bookmarkEnd w:id="2717"/>
    </w:p>
    <w:p w14:paraId="4148D90F" w14:textId="77777777" w:rsidR="00E0525D" w:rsidRPr="00215D3C" w:rsidRDefault="00E0525D" w:rsidP="00E0525D">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E0525D" w:rsidRPr="00215D3C" w14:paraId="7DF7E790" w14:textId="77777777" w:rsidTr="005A0AB4">
        <w:tc>
          <w:tcPr>
            <w:tcW w:w="1623" w:type="pct"/>
            <w:shd w:val="clear" w:color="auto" w:fill="BFBFBF"/>
            <w:hideMark/>
          </w:tcPr>
          <w:p w14:paraId="22BBEB25" w14:textId="77777777" w:rsidR="00E0525D" w:rsidRPr="00215D3C" w:rsidRDefault="00E0525D" w:rsidP="005A0AB4">
            <w:pPr>
              <w:pStyle w:val="TAH"/>
            </w:pPr>
            <w:r w:rsidRPr="00215D3C">
              <w:t>Enumeration value</w:t>
            </w:r>
          </w:p>
        </w:tc>
        <w:tc>
          <w:tcPr>
            <w:tcW w:w="3377" w:type="pct"/>
            <w:shd w:val="clear" w:color="auto" w:fill="BFBFBF"/>
            <w:hideMark/>
          </w:tcPr>
          <w:p w14:paraId="1E38A3FD" w14:textId="77777777" w:rsidR="00E0525D" w:rsidRPr="00215D3C" w:rsidRDefault="00E0525D" w:rsidP="005A0AB4">
            <w:pPr>
              <w:pStyle w:val="TAH"/>
            </w:pPr>
            <w:r w:rsidRPr="00215D3C">
              <w:t>Description</w:t>
            </w:r>
          </w:p>
        </w:tc>
      </w:tr>
      <w:tr w:rsidR="00E0525D" w:rsidRPr="00215D3C" w14:paraId="67E0AD2E" w14:textId="77777777" w:rsidTr="005A0AB4">
        <w:tc>
          <w:tcPr>
            <w:tcW w:w="1623" w:type="pct"/>
          </w:tcPr>
          <w:p w14:paraId="2A7B8A88" w14:textId="77777777" w:rsidR="00E0525D" w:rsidRPr="00215D3C" w:rsidRDefault="00E0525D" w:rsidP="005A0AB4">
            <w:pPr>
              <w:pStyle w:val="TAL"/>
            </w:pPr>
            <w:r>
              <w:t>add</w:t>
            </w:r>
          </w:p>
        </w:tc>
        <w:tc>
          <w:tcPr>
            <w:tcW w:w="3377" w:type="pct"/>
          </w:tcPr>
          <w:p w14:paraId="607E49C3" w14:textId="77777777" w:rsidR="00E0525D" w:rsidRPr="00215D3C" w:rsidRDefault="00E0525D" w:rsidP="005A0AB4">
            <w:pPr>
              <w:pStyle w:val="TAL"/>
            </w:pPr>
            <w:r>
              <w:t>Add operation</w:t>
            </w:r>
          </w:p>
        </w:tc>
      </w:tr>
      <w:tr w:rsidR="00E0525D" w:rsidRPr="00215D3C" w14:paraId="33080C32" w14:textId="77777777" w:rsidTr="005A0AB4">
        <w:tc>
          <w:tcPr>
            <w:tcW w:w="1623" w:type="pct"/>
          </w:tcPr>
          <w:p w14:paraId="3160BAC4" w14:textId="77777777" w:rsidR="00E0525D" w:rsidRPr="00215D3C" w:rsidRDefault="00E0525D" w:rsidP="005A0AB4">
            <w:pPr>
              <w:pStyle w:val="TAL"/>
            </w:pPr>
            <w:r>
              <w:t>replace</w:t>
            </w:r>
          </w:p>
        </w:tc>
        <w:tc>
          <w:tcPr>
            <w:tcW w:w="3377" w:type="pct"/>
          </w:tcPr>
          <w:p w14:paraId="66E9D11C" w14:textId="77777777" w:rsidR="00E0525D" w:rsidRPr="00215D3C" w:rsidRDefault="00E0525D" w:rsidP="005A0AB4">
            <w:pPr>
              <w:pStyle w:val="TAL"/>
            </w:pPr>
            <w:r>
              <w:t>Replace operation</w:t>
            </w:r>
          </w:p>
        </w:tc>
      </w:tr>
      <w:tr w:rsidR="00E0525D" w:rsidRPr="00215D3C" w14:paraId="3DA8A491" w14:textId="77777777" w:rsidTr="005A0AB4">
        <w:tc>
          <w:tcPr>
            <w:tcW w:w="1623" w:type="pct"/>
          </w:tcPr>
          <w:p w14:paraId="56C898A7" w14:textId="77777777" w:rsidR="00E0525D" w:rsidRPr="00215D3C" w:rsidRDefault="00E0525D" w:rsidP="005A0AB4">
            <w:pPr>
              <w:pStyle w:val="TAL"/>
            </w:pPr>
            <w:r>
              <w:t>remove</w:t>
            </w:r>
          </w:p>
        </w:tc>
        <w:tc>
          <w:tcPr>
            <w:tcW w:w="3377" w:type="pct"/>
          </w:tcPr>
          <w:p w14:paraId="68952B3D" w14:textId="77777777" w:rsidR="00E0525D" w:rsidRPr="00215D3C" w:rsidRDefault="00E0525D" w:rsidP="005A0AB4">
            <w:pPr>
              <w:pStyle w:val="TAL"/>
            </w:pPr>
            <w:r>
              <w:t>Remove operation</w:t>
            </w:r>
          </w:p>
        </w:tc>
      </w:tr>
      <w:tr w:rsidR="00E0525D" w:rsidRPr="00215D3C" w14:paraId="793BF114" w14:textId="77777777" w:rsidTr="005A0AB4">
        <w:tc>
          <w:tcPr>
            <w:tcW w:w="1623" w:type="pct"/>
          </w:tcPr>
          <w:p w14:paraId="09BE2D9D" w14:textId="77777777" w:rsidR="00E0525D" w:rsidRPr="00215D3C" w:rsidRDefault="00E0525D" w:rsidP="005A0AB4">
            <w:pPr>
              <w:pStyle w:val="TAL"/>
            </w:pPr>
            <w:r>
              <w:t>copy</w:t>
            </w:r>
          </w:p>
        </w:tc>
        <w:tc>
          <w:tcPr>
            <w:tcW w:w="3377" w:type="pct"/>
          </w:tcPr>
          <w:p w14:paraId="5FE898D4" w14:textId="77777777" w:rsidR="00E0525D" w:rsidRPr="00215D3C" w:rsidRDefault="00E0525D" w:rsidP="005A0AB4">
            <w:pPr>
              <w:pStyle w:val="TAL"/>
            </w:pPr>
            <w:r>
              <w:t>Copy operation</w:t>
            </w:r>
          </w:p>
        </w:tc>
      </w:tr>
      <w:tr w:rsidR="00E0525D" w:rsidRPr="00215D3C" w14:paraId="510A2CD8" w14:textId="77777777" w:rsidTr="005A0AB4">
        <w:tc>
          <w:tcPr>
            <w:tcW w:w="1623" w:type="pct"/>
          </w:tcPr>
          <w:p w14:paraId="0B9C73F8" w14:textId="77777777" w:rsidR="00E0525D" w:rsidRPr="00215D3C" w:rsidRDefault="00E0525D" w:rsidP="005A0AB4">
            <w:pPr>
              <w:pStyle w:val="TAL"/>
            </w:pPr>
            <w:r>
              <w:t>move</w:t>
            </w:r>
          </w:p>
        </w:tc>
        <w:tc>
          <w:tcPr>
            <w:tcW w:w="3377" w:type="pct"/>
          </w:tcPr>
          <w:p w14:paraId="0C19B38F" w14:textId="77777777" w:rsidR="00E0525D" w:rsidRPr="00215D3C" w:rsidRDefault="00E0525D" w:rsidP="005A0AB4">
            <w:pPr>
              <w:pStyle w:val="TAL"/>
            </w:pPr>
            <w:r>
              <w:t>Move operation</w:t>
            </w:r>
          </w:p>
        </w:tc>
      </w:tr>
      <w:tr w:rsidR="00E0525D" w:rsidRPr="00215D3C" w14:paraId="0B62A9B2" w14:textId="77777777" w:rsidTr="005A0AB4">
        <w:tc>
          <w:tcPr>
            <w:tcW w:w="1623" w:type="pct"/>
          </w:tcPr>
          <w:p w14:paraId="0E6747A5" w14:textId="77777777" w:rsidR="00E0525D" w:rsidRPr="00215D3C" w:rsidRDefault="00E0525D" w:rsidP="005A0AB4">
            <w:pPr>
              <w:pStyle w:val="TAL"/>
            </w:pPr>
            <w:r>
              <w:t>test</w:t>
            </w:r>
          </w:p>
        </w:tc>
        <w:tc>
          <w:tcPr>
            <w:tcW w:w="3377" w:type="pct"/>
          </w:tcPr>
          <w:p w14:paraId="2B342B02" w14:textId="77777777" w:rsidR="00E0525D" w:rsidRPr="00215D3C" w:rsidRDefault="00E0525D" w:rsidP="005A0AB4">
            <w:pPr>
              <w:pStyle w:val="TAL"/>
            </w:pPr>
            <w:r>
              <w:t>Test operation</w:t>
            </w:r>
          </w:p>
        </w:tc>
      </w:tr>
    </w:tbl>
    <w:p w14:paraId="007C8B28" w14:textId="512E00CD" w:rsidR="00E0525D" w:rsidRDefault="00E0525D" w:rsidP="006A5594">
      <w:pPr>
        <w:rPr>
          <w:lang w:eastAsia="zh-CN"/>
        </w:rPr>
      </w:pPr>
    </w:p>
    <w:p w14:paraId="3999FE83" w14:textId="77777777" w:rsidR="00214A31" w:rsidRPr="00A55B7B" w:rsidRDefault="00214A31" w:rsidP="00214A31">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63C5C626" w14:textId="77777777" w:rsidR="00214A31" w:rsidRPr="00215D3C" w:rsidRDefault="00214A31" w:rsidP="00214A31">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214A31" w:rsidRPr="00215D3C" w14:paraId="2D99AF86" w14:textId="77777777" w:rsidTr="005A0AB4">
        <w:tc>
          <w:tcPr>
            <w:tcW w:w="1623" w:type="pct"/>
            <w:shd w:val="clear" w:color="auto" w:fill="BFBFBF"/>
            <w:hideMark/>
          </w:tcPr>
          <w:p w14:paraId="354F827C" w14:textId="77777777" w:rsidR="00214A31" w:rsidRPr="00215D3C" w:rsidRDefault="00214A31" w:rsidP="005A0AB4">
            <w:pPr>
              <w:pStyle w:val="TAH"/>
            </w:pPr>
            <w:r w:rsidRPr="00215D3C">
              <w:t>Enumeration value</w:t>
            </w:r>
          </w:p>
        </w:tc>
        <w:tc>
          <w:tcPr>
            <w:tcW w:w="3377" w:type="pct"/>
            <w:shd w:val="clear" w:color="auto" w:fill="BFBFBF"/>
            <w:hideMark/>
          </w:tcPr>
          <w:p w14:paraId="464DB15A" w14:textId="77777777" w:rsidR="00214A31" w:rsidRPr="00215D3C" w:rsidRDefault="00214A31" w:rsidP="005A0AB4">
            <w:pPr>
              <w:pStyle w:val="TAH"/>
            </w:pPr>
            <w:r w:rsidRPr="00215D3C">
              <w:t>Description</w:t>
            </w:r>
          </w:p>
        </w:tc>
      </w:tr>
      <w:tr w:rsidR="00214A31" w:rsidRPr="00215D3C" w14:paraId="078D95CC" w14:textId="77777777" w:rsidTr="005A0AB4">
        <w:tc>
          <w:tcPr>
            <w:tcW w:w="1623" w:type="pct"/>
          </w:tcPr>
          <w:p w14:paraId="7BEF7BBF" w14:textId="77777777" w:rsidR="00214A31" w:rsidRPr="00215D3C" w:rsidRDefault="00214A31" w:rsidP="005A0AB4">
            <w:pPr>
              <w:pStyle w:val="TAL"/>
            </w:pPr>
            <w:r>
              <w:t>before</w:t>
            </w:r>
          </w:p>
        </w:tc>
        <w:tc>
          <w:tcPr>
            <w:tcW w:w="3377" w:type="pct"/>
          </w:tcPr>
          <w:p w14:paraId="2D6B46F3" w14:textId="77777777" w:rsidR="00214A31" w:rsidRPr="00215D3C" w:rsidRDefault="00214A31" w:rsidP="005A0AB4">
            <w:pPr>
              <w:pStyle w:val="TAL"/>
            </w:pPr>
            <w:r>
              <w:t>Specifies the new attribute element is inserted before the attribute element identified by the "path" attribute of "MoiChange".</w:t>
            </w:r>
          </w:p>
        </w:tc>
      </w:tr>
      <w:tr w:rsidR="00214A31" w:rsidRPr="00215D3C" w14:paraId="0724B98B" w14:textId="77777777" w:rsidTr="005A0AB4">
        <w:tc>
          <w:tcPr>
            <w:tcW w:w="1623" w:type="pct"/>
          </w:tcPr>
          <w:p w14:paraId="5DB86B74" w14:textId="77777777" w:rsidR="00214A31" w:rsidRPr="00215D3C" w:rsidRDefault="00214A31" w:rsidP="005A0AB4">
            <w:pPr>
              <w:pStyle w:val="TAL"/>
            </w:pPr>
            <w:r>
              <w:t>after</w:t>
            </w:r>
          </w:p>
        </w:tc>
        <w:tc>
          <w:tcPr>
            <w:tcW w:w="3377" w:type="pct"/>
          </w:tcPr>
          <w:p w14:paraId="06FF31C3" w14:textId="77777777" w:rsidR="00214A31" w:rsidRPr="00215D3C" w:rsidRDefault="00214A31" w:rsidP="005A0AB4">
            <w:pPr>
              <w:pStyle w:val="TAL"/>
            </w:pPr>
            <w:r>
              <w:t>Specifies the new attribute element is inserted after the attribute element identified by the "path" attribute of "MoiChange".</w:t>
            </w:r>
          </w:p>
        </w:tc>
      </w:tr>
    </w:tbl>
    <w:p w14:paraId="6CE1A1D2" w14:textId="77777777" w:rsidR="00214A31" w:rsidRDefault="00214A31"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38323457"/>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38323458"/>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38323459"/>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38323460"/>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38323461"/>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38323462"/>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38323463"/>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38323464"/>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38323465"/>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38323466"/>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38323467"/>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38323468"/>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38323469"/>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38323470"/>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38323471"/>
      <w:bookmarkStart w:id="2817" w:name="_Toc11244600"/>
      <w:bookmarkStart w:id="2818" w:name="_Hlk23433710"/>
      <w:r w:rsidRPr="00CA32DA">
        <w:t>12.1.</w:t>
      </w:r>
      <w:r>
        <w:t>3</w:t>
      </w:r>
      <w:r w:rsidRPr="00CA32DA">
        <w:tab/>
        <w:t>YANG/Netconf-based solution set</w:t>
      </w:r>
      <w:bookmarkEnd w:id="2810"/>
      <w:bookmarkEnd w:id="2811"/>
      <w:bookmarkEnd w:id="2812"/>
      <w:bookmarkEnd w:id="2813"/>
      <w:bookmarkEnd w:id="2814"/>
      <w:bookmarkEnd w:id="2815"/>
      <w:bookmarkEnd w:id="2816"/>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38323472"/>
      <w:r w:rsidRPr="00CA32DA">
        <w:t>12.1.</w:t>
      </w:r>
      <w:r>
        <w:t>3</w:t>
      </w:r>
      <w:r w:rsidRPr="00CA32DA">
        <w:t>.1</w:t>
      </w:r>
      <w:r w:rsidRPr="00CA32DA">
        <w:tab/>
        <w:t>Mapping of operations</w:t>
      </w:r>
      <w:bookmarkEnd w:id="2817"/>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38323473"/>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38323474"/>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38323475"/>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38323476"/>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38323477"/>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8" w:name="_Toc138323478"/>
      <w:bookmarkEnd w:id="2818"/>
      <w:r w:rsidRPr="007E0ADD">
        <w:t>12.1.3.</w:t>
      </w:r>
      <w:r>
        <w:t>2</w:t>
      </w:r>
      <w:r w:rsidRPr="007E0ADD">
        <w:tab/>
        <w:t>Mapping of notifications</w:t>
      </w:r>
      <w:bookmarkEnd w:id="2868"/>
    </w:p>
    <w:p w14:paraId="5BC09732" w14:textId="30DA8079" w:rsidR="004A768C" w:rsidRPr="007E0ADD" w:rsidRDefault="004A768C" w:rsidP="004A768C">
      <w:pPr>
        <w:pStyle w:val="Heading5"/>
      </w:pPr>
      <w:bookmarkStart w:id="2869" w:name="_Toc138323479"/>
      <w:r w:rsidRPr="007E0ADD">
        <w:t>12.1.3.</w:t>
      </w:r>
      <w:r>
        <w:t>2</w:t>
      </w:r>
      <w:r w:rsidRPr="007E0ADD">
        <w:t>.1</w:t>
      </w:r>
      <w:r w:rsidRPr="007E0ADD">
        <w:tab/>
        <w:t>Introduction</w:t>
      </w:r>
      <w:bookmarkEnd w:id="2869"/>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70"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70"/>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71"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71"/>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72"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72"/>
    </w:p>
    <w:p w14:paraId="680FFF09" w14:textId="213B422C" w:rsidR="004A768C" w:rsidRPr="004A750A" w:rsidRDefault="004A768C" w:rsidP="004A768C">
      <w:pPr>
        <w:rPr>
          <w:lang w:eastAsia="zh-CN"/>
        </w:rPr>
      </w:pPr>
      <w:bookmarkStart w:id="2873"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4" w:name="_Toc138323480"/>
      <w:r>
        <w:t>12.1.3.2</w:t>
      </w:r>
      <w:r w:rsidRPr="00EF5A96">
        <w:t>.</w:t>
      </w:r>
      <w:r>
        <w:t>5</w:t>
      </w:r>
      <w:r w:rsidRPr="00EF5A96">
        <w:tab/>
        <w:t>Notification notifyMOIChange</w:t>
      </w:r>
      <w:r>
        <w:t>s</w:t>
      </w:r>
      <w:bookmarkEnd w:id="2873"/>
      <w:bookmarkEnd w:id="2874"/>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27D01705" w14:textId="77777777" w:rsidR="003F2ADE" w:rsidRDefault="004A768C" w:rsidP="003F2ADE">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064BD72A" w14:textId="750FD329" w:rsidR="004A768C" w:rsidRDefault="003F2ADE" w:rsidP="003F2ADE">
      <w:pPr>
        <w:pStyle w:val="B10"/>
      </w:pPr>
      <w:r>
        <w:t>- The value of "href" shall be set to the FQDN or IP address identifying the NETCONF server.</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4C0C1F89" w14:textId="77777777" w:rsidR="007933DD" w:rsidRPr="007933DD" w:rsidRDefault="004A768C" w:rsidP="007933DD">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5368D3FC" w14:textId="0822B326" w:rsidR="004A768C" w:rsidRDefault="007933DD" w:rsidP="007933DD">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sidRPr="00674D0D">
        <w:rPr>
          <w:noProof/>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5"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5"/>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6"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6"/>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7"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8"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8"/>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9" w:name="_Hlk102157877"/>
      <w:bookmarkStart w:id="2880"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9"/>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80"/>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6801B137" w:rsidR="001D2BFF" w:rsidRDefault="004A768C" w:rsidP="0097695F">
      <w:pPr>
        <w:pStyle w:val="B10"/>
        <w:rPr>
          <w:rFonts w:cs="Arial"/>
        </w:rPr>
      </w:pPr>
      <w:r>
        <w:rPr>
          <w:rFonts w:cs="Arial"/>
        </w:rPr>
        <w:t>-</w:t>
      </w:r>
      <w:r>
        <w:rPr>
          <w:rFonts w:cs="Arial"/>
        </w:rPr>
        <w:tab/>
      </w:r>
      <w:r w:rsidRPr="004B3AC6">
        <w:rPr>
          <w:rFonts w:cs="Arial"/>
        </w:rPr>
        <w:t xml:space="preserve">value: </w:t>
      </w:r>
      <w:r>
        <w:rPr>
          <w:rFonts w:cs="Arial"/>
        </w:rPr>
        <w:t>Same as case 9.</w:t>
      </w:r>
      <w:bookmarkEnd w:id="2877"/>
    </w:p>
    <w:p w14:paraId="422FBB28" w14:textId="7222D6E7" w:rsidR="00674D0D" w:rsidRPr="005E3C9D" w:rsidRDefault="00674D0D" w:rsidP="00674D0D">
      <w:pPr>
        <w:pStyle w:val="Heading4"/>
      </w:pPr>
      <w:bookmarkStart w:id="2881" w:name="_Toc122452394"/>
      <w:bookmarkStart w:id="2882" w:name="_Toc138323481"/>
      <w:r w:rsidRPr="005E3C9D">
        <w:t>12.1.3.</w:t>
      </w:r>
      <w:r>
        <w:t>3</w:t>
      </w:r>
      <w:r w:rsidRPr="005E3C9D">
        <w:tab/>
      </w:r>
      <w:bookmarkEnd w:id="2881"/>
      <w:r w:rsidRPr="005E3C9D">
        <w:t>Netconf Server behavior</w:t>
      </w:r>
      <w:bookmarkEnd w:id="2882"/>
    </w:p>
    <w:p w14:paraId="3C2BC25A" w14:textId="399EDEE7" w:rsidR="00674D0D" w:rsidRPr="005E3C9D" w:rsidRDefault="00674D0D" w:rsidP="00674D0D">
      <w:pPr>
        <w:pStyle w:val="Heading5"/>
      </w:pPr>
      <w:bookmarkStart w:id="2883" w:name="_Toc122452395"/>
      <w:bookmarkStart w:id="2884" w:name="_Toc138323482"/>
      <w:r w:rsidRPr="005E3C9D">
        <w:t>12.1.3.</w:t>
      </w:r>
      <w:r>
        <w:t>3</w:t>
      </w:r>
      <w:r w:rsidRPr="005E3C9D">
        <w:t>.1</w:t>
      </w:r>
      <w:r w:rsidRPr="005E3C9D">
        <w:tab/>
        <w:t>Introduction</w:t>
      </w:r>
      <w:bookmarkEnd w:id="2883"/>
      <w:bookmarkEnd w:id="2884"/>
    </w:p>
    <w:p w14:paraId="75CBC1D8" w14:textId="77777777" w:rsidR="00674D0D" w:rsidRPr="005E3C9D" w:rsidRDefault="00674D0D" w:rsidP="00674D0D">
      <w:r w:rsidRPr="005E3C9D">
        <w:t xml:space="preserve">The Netconf server implementing the MnS provider shall implement </w:t>
      </w:r>
      <w:r>
        <w:t>some</w:t>
      </w:r>
      <w:r w:rsidRPr="005E3C9D">
        <w:t xml:space="preserve"> basic capabilities.</w:t>
      </w:r>
    </w:p>
    <w:p w14:paraId="24D882CB" w14:textId="1EEA4625" w:rsidR="00674D0D" w:rsidRPr="005E3C9D" w:rsidRDefault="00674D0D" w:rsidP="00674D0D">
      <w:pPr>
        <w:pStyle w:val="Heading5"/>
      </w:pPr>
      <w:bookmarkStart w:id="2885" w:name="_Toc138323483"/>
      <w:r w:rsidRPr="005E3C9D">
        <w:t>12.1.3.</w:t>
      </w:r>
      <w:r>
        <w:t>3</w:t>
      </w:r>
      <w:r w:rsidRPr="005E3C9D">
        <w:t>.</w:t>
      </w:r>
      <w:r>
        <w:t>2</w:t>
      </w:r>
      <w:r w:rsidRPr="005E3C9D">
        <w:tab/>
        <w:t>Implement IETF RFC 6243: “With-defaults Capability for NETCONF”</w:t>
      </w:r>
      <w:bookmarkEnd w:id="2885"/>
    </w:p>
    <w:p w14:paraId="23F88677" w14:textId="000D60E3" w:rsidR="00674D0D" w:rsidRPr="00215D3C" w:rsidRDefault="00674D0D" w:rsidP="00674D0D">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86" w:name="_Toc20494664"/>
      <w:bookmarkStart w:id="2887" w:name="_Toc26975732"/>
      <w:bookmarkStart w:id="2888" w:name="_Toc35856612"/>
      <w:bookmarkStart w:id="2889" w:name="_Toc44001498"/>
      <w:bookmarkStart w:id="2890" w:name="_Toc51581099"/>
      <w:bookmarkStart w:id="2891" w:name="_Toc52356362"/>
      <w:bookmarkStart w:id="2892" w:name="_Toc55227932"/>
      <w:bookmarkStart w:id="2893" w:name="_Toc138323484"/>
      <w:r>
        <w:rPr>
          <w:lang w:eastAsia="zh-CN"/>
        </w:rPr>
        <w:t>12.2</w:t>
      </w:r>
      <w:r w:rsidRPr="00215D3C">
        <w:rPr>
          <w:lang w:eastAsia="zh-CN"/>
        </w:rPr>
        <w:tab/>
      </w:r>
      <w:r>
        <w:rPr>
          <w:lang w:eastAsia="zh-CN"/>
        </w:rPr>
        <w:t>Generic fault supervision management service</w:t>
      </w:r>
      <w:bookmarkEnd w:id="2886"/>
      <w:bookmarkEnd w:id="2887"/>
      <w:bookmarkEnd w:id="2888"/>
      <w:bookmarkEnd w:id="2889"/>
      <w:bookmarkEnd w:id="2890"/>
      <w:bookmarkEnd w:id="2891"/>
      <w:bookmarkEnd w:id="2892"/>
      <w:bookmarkEnd w:id="2893"/>
    </w:p>
    <w:p w14:paraId="3DFB60DF" w14:textId="77777777" w:rsidR="006A5594" w:rsidRDefault="006A5594" w:rsidP="006A5594">
      <w:pPr>
        <w:pStyle w:val="Heading3"/>
      </w:pPr>
      <w:bookmarkStart w:id="2894" w:name="_Toc20494665"/>
      <w:bookmarkStart w:id="2895" w:name="_Toc26975733"/>
      <w:bookmarkStart w:id="2896" w:name="_Toc35856613"/>
      <w:bookmarkStart w:id="2897" w:name="_Toc44001499"/>
      <w:bookmarkStart w:id="2898" w:name="_Toc51581100"/>
      <w:bookmarkStart w:id="2899" w:name="_Toc52356363"/>
      <w:bookmarkStart w:id="2900" w:name="_Toc55227933"/>
      <w:bookmarkStart w:id="2901" w:name="_Toc138323485"/>
      <w:r>
        <w:t>12.2</w:t>
      </w:r>
      <w:r w:rsidRPr="00215D3C">
        <w:t>.1</w:t>
      </w:r>
      <w:r w:rsidRPr="00215D3C">
        <w:tab/>
      </w:r>
      <w:r>
        <w:t>RESTful HTTP-based solution set</w:t>
      </w:r>
      <w:bookmarkEnd w:id="2894"/>
      <w:bookmarkEnd w:id="2895"/>
      <w:bookmarkEnd w:id="2896"/>
      <w:bookmarkEnd w:id="2897"/>
      <w:bookmarkEnd w:id="2898"/>
      <w:bookmarkEnd w:id="2899"/>
      <w:bookmarkEnd w:id="2900"/>
      <w:bookmarkEnd w:id="2901"/>
    </w:p>
    <w:p w14:paraId="6FC022E6" w14:textId="77777777" w:rsidR="006A5594" w:rsidRPr="00215D3C" w:rsidRDefault="006A5594" w:rsidP="006A5594">
      <w:pPr>
        <w:pStyle w:val="Heading4"/>
      </w:pPr>
      <w:bookmarkStart w:id="2902" w:name="_Toc20494666"/>
      <w:bookmarkStart w:id="2903" w:name="_Toc26975734"/>
      <w:bookmarkStart w:id="2904" w:name="_Toc35856614"/>
      <w:bookmarkStart w:id="2905" w:name="_Toc44001500"/>
      <w:bookmarkStart w:id="2906" w:name="_Toc51581101"/>
      <w:bookmarkStart w:id="2907" w:name="_Toc52356364"/>
      <w:bookmarkStart w:id="2908" w:name="_Toc55227934"/>
      <w:bookmarkStart w:id="2909" w:name="_Toc138323486"/>
      <w:r>
        <w:t>12.</w:t>
      </w:r>
      <w:r w:rsidRPr="00E4679E">
        <w:t>2.1</w:t>
      </w:r>
      <w:r>
        <w:t>.</w:t>
      </w:r>
      <w:r w:rsidRPr="00215D3C">
        <w:t>1</w:t>
      </w:r>
      <w:r w:rsidRPr="00215D3C">
        <w:tab/>
        <w:t>Mapping of operations</w:t>
      </w:r>
      <w:bookmarkEnd w:id="2902"/>
      <w:bookmarkEnd w:id="2903"/>
      <w:bookmarkEnd w:id="2904"/>
      <w:bookmarkEnd w:id="2905"/>
      <w:bookmarkEnd w:id="2906"/>
      <w:bookmarkEnd w:id="2907"/>
      <w:bookmarkEnd w:id="2908"/>
      <w:bookmarkEnd w:id="2909"/>
    </w:p>
    <w:p w14:paraId="3907D43B" w14:textId="77777777" w:rsidR="006A5594" w:rsidRPr="00215D3C" w:rsidRDefault="006A5594" w:rsidP="006A5594">
      <w:pPr>
        <w:pStyle w:val="Heading5"/>
      </w:pPr>
      <w:bookmarkStart w:id="2910" w:name="_Toc20494667"/>
      <w:bookmarkStart w:id="2911" w:name="_Toc26975735"/>
      <w:bookmarkStart w:id="2912" w:name="_Toc35856615"/>
      <w:bookmarkStart w:id="2913" w:name="_Toc44001501"/>
      <w:bookmarkStart w:id="2914" w:name="_Toc51581102"/>
      <w:bookmarkStart w:id="2915" w:name="_Toc52356365"/>
      <w:bookmarkStart w:id="2916" w:name="_Toc55227935"/>
      <w:bookmarkStart w:id="2917" w:name="_Toc138323487"/>
      <w:r>
        <w:rPr>
          <w:lang w:eastAsia="zh-CN"/>
        </w:rPr>
        <w:t>12.</w:t>
      </w:r>
      <w:r w:rsidRPr="00E4679E">
        <w:rPr>
          <w:lang w:eastAsia="zh-CN"/>
        </w:rPr>
        <w:t>2.1</w:t>
      </w:r>
      <w:r w:rsidRPr="00215D3C">
        <w:t>.1.1</w:t>
      </w:r>
      <w:r w:rsidRPr="00215D3C">
        <w:tab/>
        <w:t>Introduction</w:t>
      </w:r>
      <w:bookmarkEnd w:id="2910"/>
      <w:bookmarkEnd w:id="2911"/>
      <w:bookmarkEnd w:id="2912"/>
      <w:bookmarkEnd w:id="2913"/>
      <w:bookmarkEnd w:id="2914"/>
      <w:bookmarkEnd w:id="2915"/>
      <w:bookmarkEnd w:id="2916"/>
      <w:bookmarkEnd w:id="2917"/>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8" w:name="_Toc20494668"/>
      <w:bookmarkStart w:id="2919" w:name="_Toc26975736"/>
      <w:bookmarkStart w:id="2920" w:name="_Toc35856616"/>
      <w:bookmarkStart w:id="2921" w:name="_Toc44001502"/>
      <w:bookmarkStart w:id="2922" w:name="_Toc51581103"/>
      <w:bookmarkStart w:id="2923" w:name="_Toc52356366"/>
      <w:bookmarkStart w:id="2924" w:name="_Toc55227936"/>
      <w:bookmarkStart w:id="2925" w:name="_Toc138323488"/>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8"/>
      <w:bookmarkEnd w:id="2919"/>
      <w:bookmarkEnd w:id="2920"/>
      <w:bookmarkEnd w:id="2921"/>
      <w:bookmarkEnd w:id="2922"/>
      <w:bookmarkEnd w:id="2923"/>
      <w:bookmarkEnd w:id="2924"/>
      <w:bookmarkEnd w:id="2925"/>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6" w:name="_Toc20494669"/>
      <w:bookmarkStart w:id="2927" w:name="_Toc26975737"/>
      <w:bookmarkStart w:id="2928" w:name="_Toc35856617"/>
      <w:bookmarkStart w:id="2929" w:name="_Toc44001503"/>
      <w:bookmarkStart w:id="2930" w:name="_Toc51581104"/>
      <w:bookmarkStart w:id="2931" w:name="_Toc52356367"/>
      <w:bookmarkStart w:id="2932" w:name="_Toc55227937"/>
      <w:bookmarkStart w:id="2933" w:name="_Toc138323489"/>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6"/>
      <w:bookmarkEnd w:id="2927"/>
      <w:bookmarkEnd w:id="2928"/>
      <w:bookmarkEnd w:id="2929"/>
      <w:bookmarkEnd w:id="2930"/>
      <w:bookmarkEnd w:id="2931"/>
      <w:bookmarkEnd w:id="2932"/>
      <w:bookmarkEnd w:id="2933"/>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34" w:name="_Toc20494670"/>
      <w:bookmarkStart w:id="2935" w:name="_Toc26975738"/>
      <w:bookmarkStart w:id="2936" w:name="_Toc35856618"/>
      <w:bookmarkStart w:id="2937" w:name="_Toc44001504"/>
      <w:bookmarkStart w:id="2938" w:name="_Toc51581105"/>
      <w:bookmarkStart w:id="2939" w:name="_Toc52356368"/>
      <w:bookmarkStart w:id="2940" w:name="_Toc55227938"/>
      <w:bookmarkStart w:id="2941" w:name="_Toc138323490"/>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34"/>
      <w:bookmarkEnd w:id="2935"/>
      <w:bookmarkEnd w:id="2936"/>
      <w:bookmarkEnd w:id="2937"/>
      <w:bookmarkEnd w:id="2938"/>
      <w:bookmarkEnd w:id="2939"/>
      <w:bookmarkEnd w:id="2940"/>
      <w:bookmarkEnd w:id="2941"/>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42" w:name="_Toc20494671"/>
      <w:bookmarkStart w:id="2943" w:name="_Toc26975739"/>
      <w:bookmarkStart w:id="2944" w:name="_Toc35856619"/>
      <w:bookmarkStart w:id="2945" w:name="_Toc44001505"/>
      <w:bookmarkStart w:id="2946" w:name="_Toc51581106"/>
      <w:bookmarkStart w:id="2947" w:name="_Toc52356369"/>
      <w:bookmarkStart w:id="2948" w:name="_Toc55227939"/>
      <w:bookmarkStart w:id="2949" w:name="_Toc138323491"/>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42"/>
      <w:bookmarkEnd w:id="2943"/>
      <w:bookmarkEnd w:id="2944"/>
      <w:bookmarkEnd w:id="2945"/>
      <w:bookmarkEnd w:id="2946"/>
      <w:bookmarkEnd w:id="2947"/>
      <w:bookmarkEnd w:id="2948"/>
      <w:bookmarkEnd w:id="2949"/>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50" w:name="_Toc20494672"/>
      <w:bookmarkStart w:id="2951" w:name="_Toc26975740"/>
      <w:bookmarkStart w:id="2952" w:name="_Toc35856620"/>
      <w:bookmarkStart w:id="2953" w:name="_Toc44001506"/>
      <w:bookmarkStart w:id="2954" w:name="_Toc51581107"/>
      <w:bookmarkStart w:id="2955" w:name="_Toc52356370"/>
      <w:bookmarkStart w:id="2956" w:name="_Toc55227940"/>
      <w:bookmarkStart w:id="2957" w:name="_Toc138323492"/>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50"/>
      <w:bookmarkEnd w:id="2951"/>
      <w:bookmarkEnd w:id="2952"/>
      <w:bookmarkEnd w:id="2953"/>
      <w:bookmarkEnd w:id="2954"/>
      <w:bookmarkEnd w:id="2955"/>
      <w:bookmarkEnd w:id="2956"/>
      <w:bookmarkEnd w:id="2957"/>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8" w:name="_Toc20494673"/>
      <w:bookmarkStart w:id="2959" w:name="_Toc26975741"/>
      <w:bookmarkStart w:id="2960" w:name="_Toc35856621"/>
      <w:bookmarkStart w:id="2961" w:name="_Toc44001507"/>
      <w:bookmarkStart w:id="2962" w:name="_Toc51581108"/>
      <w:bookmarkStart w:id="2963" w:name="_Toc52356371"/>
      <w:bookmarkStart w:id="2964" w:name="_Toc55227941"/>
      <w:bookmarkStart w:id="2965" w:name="_Toc138323493"/>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8"/>
      <w:bookmarkEnd w:id="2959"/>
      <w:bookmarkEnd w:id="2960"/>
      <w:bookmarkEnd w:id="2961"/>
      <w:bookmarkEnd w:id="2962"/>
      <w:bookmarkEnd w:id="2963"/>
      <w:bookmarkEnd w:id="2964"/>
      <w:bookmarkEnd w:id="2965"/>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6" w:name="_Toc20494674"/>
      <w:bookmarkStart w:id="2967" w:name="_Toc26975742"/>
      <w:bookmarkStart w:id="2968" w:name="_Toc35856622"/>
      <w:bookmarkStart w:id="2969" w:name="_Toc44001508"/>
      <w:bookmarkStart w:id="2970" w:name="_Toc51581109"/>
      <w:bookmarkStart w:id="2971" w:name="_Toc52356372"/>
      <w:bookmarkStart w:id="2972" w:name="_Toc55227942"/>
      <w:bookmarkStart w:id="2973" w:name="_Toc13832349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6"/>
      <w:bookmarkEnd w:id="2967"/>
      <w:bookmarkEnd w:id="2968"/>
      <w:bookmarkEnd w:id="2969"/>
      <w:bookmarkEnd w:id="2970"/>
      <w:bookmarkEnd w:id="2971"/>
      <w:bookmarkEnd w:id="2972"/>
      <w:bookmarkEnd w:id="2973"/>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74" w:name="_Toc20494675"/>
      <w:bookmarkStart w:id="2975" w:name="_Toc26975743"/>
      <w:bookmarkStart w:id="2976" w:name="_Toc35856623"/>
      <w:bookmarkStart w:id="2977" w:name="_Toc44001509"/>
      <w:bookmarkStart w:id="2978" w:name="_Toc51581110"/>
      <w:bookmarkStart w:id="2979" w:name="_Toc52356373"/>
      <w:bookmarkStart w:id="2980" w:name="_Toc55227943"/>
      <w:bookmarkStart w:id="2981" w:name="_Toc13832349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74"/>
      <w:bookmarkEnd w:id="2975"/>
      <w:bookmarkEnd w:id="2976"/>
      <w:bookmarkEnd w:id="2977"/>
      <w:bookmarkEnd w:id="2978"/>
      <w:bookmarkEnd w:id="2979"/>
      <w:bookmarkEnd w:id="2980"/>
      <w:bookmarkEnd w:id="2981"/>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82" w:name="_Toc20494676"/>
      <w:bookmarkStart w:id="2983" w:name="_Toc26975744"/>
      <w:bookmarkStart w:id="2984" w:name="_Toc35856624"/>
      <w:bookmarkStart w:id="2985" w:name="_Toc44001510"/>
      <w:bookmarkStart w:id="2986" w:name="_Toc51581111"/>
      <w:bookmarkStart w:id="2987" w:name="_Toc52356374"/>
      <w:bookmarkStart w:id="2988" w:name="_Toc55227944"/>
      <w:bookmarkStart w:id="2989" w:name="_Toc138323496"/>
      <w:r>
        <w:t>12.</w:t>
      </w:r>
      <w:r w:rsidRPr="00493578">
        <w:t>2.1</w:t>
      </w:r>
      <w:r w:rsidRPr="00215D3C">
        <w:t>.2</w:t>
      </w:r>
      <w:r w:rsidRPr="00215D3C">
        <w:tab/>
        <w:t>Mapping of notifications</w:t>
      </w:r>
      <w:bookmarkEnd w:id="2982"/>
      <w:bookmarkEnd w:id="2983"/>
      <w:bookmarkEnd w:id="2984"/>
      <w:bookmarkEnd w:id="2985"/>
      <w:bookmarkEnd w:id="2986"/>
      <w:bookmarkEnd w:id="2987"/>
      <w:bookmarkEnd w:id="2988"/>
      <w:bookmarkEnd w:id="2989"/>
    </w:p>
    <w:p w14:paraId="4FE4C6CC" w14:textId="77777777" w:rsidR="006A5594" w:rsidRPr="00215D3C" w:rsidRDefault="006A5594" w:rsidP="006A5594">
      <w:pPr>
        <w:pStyle w:val="Heading5"/>
      </w:pPr>
      <w:bookmarkStart w:id="2990" w:name="_Toc20494677"/>
      <w:bookmarkStart w:id="2991" w:name="_Toc26975745"/>
      <w:bookmarkStart w:id="2992" w:name="_Toc35856625"/>
      <w:bookmarkStart w:id="2993" w:name="_Toc44001511"/>
      <w:bookmarkStart w:id="2994" w:name="_Toc51581112"/>
      <w:bookmarkStart w:id="2995" w:name="_Toc52356375"/>
      <w:bookmarkStart w:id="2996" w:name="_Toc55227945"/>
      <w:bookmarkStart w:id="2997" w:name="_Toc138323497"/>
      <w:r>
        <w:t>12.</w:t>
      </w:r>
      <w:r w:rsidRPr="00493578">
        <w:t>2.1</w:t>
      </w:r>
      <w:r w:rsidRPr="00215D3C">
        <w:t>.2.1</w:t>
      </w:r>
      <w:r w:rsidRPr="00215D3C">
        <w:tab/>
        <w:t>Introduction</w:t>
      </w:r>
      <w:bookmarkEnd w:id="2990"/>
      <w:bookmarkEnd w:id="2991"/>
      <w:bookmarkEnd w:id="2992"/>
      <w:bookmarkEnd w:id="2993"/>
      <w:bookmarkEnd w:id="2994"/>
      <w:bookmarkEnd w:id="2995"/>
      <w:bookmarkEnd w:id="2996"/>
      <w:bookmarkEnd w:id="2997"/>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8" w:name="_Toc20494678"/>
      <w:bookmarkStart w:id="2999" w:name="_Toc26975746"/>
      <w:bookmarkStart w:id="3000" w:name="_Toc35856626"/>
      <w:bookmarkStart w:id="3001" w:name="_Toc44001512"/>
      <w:bookmarkStart w:id="3002" w:name="_Toc51581113"/>
      <w:bookmarkStart w:id="3003" w:name="_Toc52356376"/>
      <w:bookmarkStart w:id="3004" w:name="_Toc55227946"/>
      <w:bookmarkStart w:id="3005" w:name="_Toc138323498"/>
      <w:r>
        <w:t>12.</w:t>
      </w:r>
      <w:r w:rsidRPr="00493578">
        <w:t>2.1</w:t>
      </w:r>
      <w:r w:rsidRPr="00215D3C">
        <w:t>.2.2</w:t>
      </w:r>
      <w:r w:rsidRPr="00215D3C">
        <w:tab/>
        <w:t xml:space="preserve">Notification </w:t>
      </w:r>
      <w:r w:rsidR="00A1162F" w:rsidRPr="00971FE6">
        <w:rPr>
          <w:rFonts w:cs="Arial"/>
        </w:rPr>
        <w:t>notifyNewAlarm</w:t>
      </w:r>
      <w:bookmarkEnd w:id="2998"/>
      <w:bookmarkEnd w:id="2999"/>
      <w:bookmarkEnd w:id="3000"/>
      <w:r w:rsidR="00A549A6" w:rsidRPr="00027185">
        <w:rPr>
          <w:rFonts w:cs="Arial"/>
        </w:rPr>
        <w:t xml:space="preserve"> (</w:t>
      </w:r>
      <w:r w:rsidR="00A549A6">
        <w:rPr>
          <w:rFonts w:cs="Arial"/>
        </w:rPr>
        <w:t>non-security alarm</w:t>
      </w:r>
      <w:r w:rsidR="00A549A6" w:rsidRPr="00027185">
        <w:rPr>
          <w:rFonts w:cs="Arial"/>
        </w:rPr>
        <w:t>)</w:t>
      </w:r>
      <w:bookmarkEnd w:id="3001"/>
      <w:bookmarkEnd w:id="3002"/>
      <w:bookmarkEnd w:id="3003"/>
      <w:bookmarkEnd w:id="3004"/>
      <w:bookmarkEnd w:id="3005"/>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6" w:name="_Toc20494679"/>
      <w:bookmarkStart w:id="3007" w:name="_Toc26975747"/>
      <w:bookmarkStart w:id="3008" w:name="_Toc35856627"/>
      <w:bookmarkStart w:id="3009" w:name="_Toc44001513"/>
      <w:bookmarkStart w:id="3010" w:name="_Toc51581114"/>
      <w:bookmarkStart w:id="3011" w:name="_Toc52356377"/>
      <w:bookmarkStart w:id="3012" w:name="_Toc55227947"/>
      <w:bookmarkStart w:id="3013" w:name="_Toc138323499"/>
      <w:r>
        <w:t>12.</w:t>
      </w:r>
      <w:r w:rsidRPr="009F6FEC">
        <w:t>2.1</w:t>
      </w:r>
      <w:r w:rsidRPr="00215D3C">
        <w:t>.2.3</w:t>
      </w:r>
      <w:r w:rsidRPr="00215D3C">
        <w:tab/>
        <w:t xml:space="preserve">Notification </w:t>
      </w:r>
      <w:r w:rsidR="00A1162F" w:rsidRPr="00971FE6">
        <w:rPr>
          <w:rFonts w:cs="Arial"/>
        </w:rPr>
        <w:t>notifyNewAlarm</w:t>
      </w:r>
      <w:bookmarkEnd w:id="3006"/>
      <w:bookmarkEnd w:id="3007"/>
      <w:bookmarkEnd w:id="3008"/>
      <w:r w:rsidR="00B078CF" w:rsidRPr="00027185">
        <w:rPr>
          <w:rFonts w:cs="Arial"/>
        </w:rPr>
        <w:t xml:space="preserve"> (</w:t>
      </w:r>
      <w:r w:rsidR="00B078CF">
        <w:rPr>
          <w:rFonts w:cs="Arial"/>
        </w:rPr>
        <w:t>security alarm</w:t>
      </w:r>
      <w:r w:rsidR="00B078CF" w:rsidRPr="00027185">
        <w:rPr>
          <w:rFonts w:cs="Arial"/>
        </w:rPr>
        <w:t>)</w:t>
      </w:r>
      <w:bookmarkEnd w:id="3009"/>
      <w:bookmarkEnd w:id="3010"/>
      <w:bookmarkEnd w:id="3011"/>
      <w:bookmarkEnd w:id="3012"/>
      <w:bookmarkEnd w:id="3013"/>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14" w:name="_Toc20494680"/>
      <w:bookmarkStart w:id="3015" w:name="_Toc26975748"/>
      <w:bookmarkStart w:id="3016" w:name="_Toc35856628"/>
      <w:bookmarkStart w:id="3017" w:name="_Toc44001514"/>
      <w:bookmarkStart w:id="3018" w:name="_Toc51581115"/>
      <w:bookmarkStart w:id="3019" w:name="_Toc52356378"/>
      <w:bookmarkStart w:id="3020" w:name="_Toc55227948"/>
      <w:bookmarkStart w:id="3021" w:name="_Toc138323500"/>
      <w:r>
        <w:t>12.</w:t>
      </w:r>
      <w:r w:rsidRPr="009F6FEC">
        <w:t>2.1</w:t>
      </w:r>
      <w:r w:rsidRPr="00215D3C">
        <w:t>.2.4</w:t>
      </w:r>
      <w:r w:rsidRPr="00215D3C">
        <w:tab/>
        <w:t xml:space="preserve">Notification </w:t>
      </w:r>
      <w:r w:rsidR="00A1162F" w:rsidRPr="00971FE6">
        <w:rPr>
          <w:rFonts w:cs="Arial"/>
        </w:rPr>
        <w:t>notifyAckStateChanged</w:t>
      </w:r>
      <w:bookmarkEnd w:id="3014"/>
      <w:bookmarkEnd w:id="3015"/>
      <w:bookmarkEnd w:id="3016"/>
      <w:bookmarkEnd w:id="3017"/>
      <w:bookmarkEnd w:id="3018"/>
      <w:bookmarkEnd w:id="3019"/>
      <w:bookmarkEnd w:id="3020"/>
      <w:bookmarkEnd w:id="3021"/>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22" w:name="_Toc20494681"/>
      <w:bookmarkStart w:id="3023" w:name="_Toc26975749"/>
      <w:bookmarkStart w:id="3024" w:name="_Toc35856629"/>
      <w:bookmarkStart w:id="3025" w:name="_Toc44001515"/>
      <w:bookmarkStart w:id="3026" w:name="_Toc51581116"/>
      <w:bookmarkStart w:id="3027" w:name="_Toc52356379"/>
      <w:bookmarkStart w:id="3028" w:name="_Toc55227949"/>
      <w:bookmarkStart w:id="3029" w:name="_Toc138323501"/>
      <w:r>
        <w:t>12.</w:t>
      </w:r>
      <w:r w:rsidRPr="009F6FEC">
        <w:t>2.1</w:t>
      </w:r>
      <w:r w:rsidRPr="00215D3C">
        <w:t>.2.5</w:t>
      </w:r>
      <w:r w:rsidRPr="00215D3C">
        <w:tab/>
        <w:t xml:space="preserve">Notification </w:t>
      </w:r>
      <w:r w:rsidR="00A1162F" w:rsidRPr="00971FE6">
        <w:rPr>
          <w:rFonts w:cs="Arial"/>
        </w:rPr>
        <w:t>notifyClearedAlarm</w:t>
      </w:r>
      <w:bookmarkEnd w:id="3022"/>
      <w:bookmarkEnd w:id="3023"/>
      <w:bookmarkEnd w:id="3024"/>
      <w:bookmarkEnd w:id="3025"/>
      <w:bookmarkEnd w:id="3026"/>
      <w:bookmarkEnd w:id="3027"/>
      <w:bookmarkEnd w:id="3028"/>
      <w:bookmarkEnd w:id="3029"/>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30" w:name="_Toc20494682"/>
      <w:bookmarkStart w:id="3031" w:name="_Toc26975750"/>
      <w:bookmarkStart w:id="3032" w:name="_Toc35856630"/>
      <w:bookmarkStart w:id="3033" w:name="_Toc44001516"/>
      <w:bookmarkStart w:id="3034" w:name="_Toc51581117"/>
      <w:bookmarkStart w:id="3035" w:name="_Toc52356380"/>
      <w:bookmarkStart w:id="3036" w:name="_Toc55227950"/>
      <w:bookmarkStart w:id="3037" w:name="_Toc138323502"/>
      <w:r>
        <w:t>12.</w:t>
      </w:r>
      <w:r w:rsidRPr="00F9767E">
        <w:t>2.1</w:t>
      </w:r>
      <w:r w:rsidRPr="00215D3C">
        <w:t>.2.6</w:t>
      </w:r>
      <w:r w:rsidRPr="00215D3C">
        <w:tab/>
        <w:t xml:space="preserve">Notification </w:t>
      </w:r>
      <w:r w:rsidR="00A1162F" w:rsidRPr="00971FE6">
        <w:rPr>
          <w:rFonts w:cs="Arial"/>
        </w:rPr>
        <w:t>notifyAlarmListRebuilt</w:t>
      </w:r>
      <w:bookmarkEnd w:id="3030"/>
      <w:bookmarkEnd w:id="3031"/>
      <w:bookmarkEnd w:id="3032"/>
      <w:bookmarkEnd w:id="3033"/>
      <w:bookmarkEnd w:id="3034"/>
      <w:bookmarkEnd w:id="3035"/>
      <w:bookmarkEnd w:id="3036"/>
      <w:bookmarkEnd w:id="3037"/>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8" w:name="_Toc20494683"/>
      <w:bookmarkStart w:id="3039" w:name="_Toc26975751"/>
      <w:bookmarkStart w:id="3040" w:name="_Toc35856631"/>
      <w:bookmarkStart w:id="3041" w:name="_Toc44001517"/>
      <w:bookmarkStart w:id="3042" w:name="_Toc51581118"/>
      <w:bookmarkStart w:id="3043" w:name="_Toc52356381"/>
      <w:bookmarkStart w:id="3044" w:name="_Toc55227951"/>
      <w:bookmarkStart w:id="3045" w:name="_Toc138323503"/>
      <w:r>
        <w:t>12.</w:t>
      </w:r>
      <w:r w:rsidRPr="00F9767E">
        <w:t>2.1</w:t>
      </w:r>
      <w:r w:rsidRPr="00215D3C">
        <w:t>.2.7</w:t>
      </w:r>
      <w:r w:rsidRPr="00215D3C">
        <w:tab/>
        <w:t xml:space="preserve">Notification </w:t>
      </w:r>
      <w:r w:rsidR="00A1162F" w:rsidRPr="00971FE6">
        <w:rPr>
          <w:rFonts w:cs="Arial"/>
        </w:rPr>
        <w:t>notifyChangedAlarm</w:t>
      </w:r>
      <w:bookmarkEnd w:id="3038"/>
      <w:bookmarkEnd w:id="3039"/>
      <w:bookmarkEnd w:id="3040"/>
      <w:bookmarkEnd w:id="3041"/>
      <w:bookmarkEnd w:id="3042"/>
      <w:bookmarkEnd w:id="3043"/>
      <w:bookmarkEnd w:id="3044"/>
      <w:bookmarkEnd w:id="3045"/>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6" w:name="_Toc20494684"/>
      <w:bookmarkStart w:id="3047" w:name="_Toc26975752"/>
      <w:bookmarkStart w:id="3048" w:name="_Toc35856632"/>
      <w:bookmarkStart w:id="3049" w:name="_Toc44001518"/>
      <w:bookmarkStart w:id="3050" w:name="_Toc51581119"/>
      <w:bookmarkStart w:id="3051" w:name="_Toc52356382"/>
      <w:bookmarkStart w:id="3052" w:name="_Toc55227952"/>
      <w:bookmarkStart w:id="3053" w:name="_Toc138323504"/>
      <w:r>
        <w:t>12.</w:t>
      </w:r>
      <w:r w:rsidRPr="00F9767E">
        <w:t>2.1</w:t>
      </w:r>
      <w:r w:rsidRPr="00215D3C">
        <w:t>.2.8</w:t>
      </w:r>
      <w:r w:rsidRPr="00215D3C">
        <w:tab/>
        <w:t xml:space="preserve">Notification </w:t>
      </w:r>
      <w:r w:rsidR="00A1162F" w:rsidRPr="00971FE6">
        <w:rPr>
          <w:rFonts w:cs="Arial"/>
        </w:rPr>
        <w:t>notifyComments</w:t>
      </w:r>
      <w:bookmarkEnd w:id="3046"/>
      <w:bookmarkEnd w:id="3047"/>
      <w:bookmarkEnd w:id="3048"/>
      <w:bookmarkEnd w:id="3049"/>
      <w:bookmarkEnd w:id="3050"/>
      <w:bookmarkEnd w:id="3051"/>
      <w:bookmarkEnd w:id="3052"/>
      <w:bookmarkEnd w:id="3053"/>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54" w:name="_Toc20494685"/>
      <w:bookmarkStart w:id="3055" w:name="_Toc26975753"/>
      <w:bookmarkStart w:id="3056" w:name="_Toc35856633"/>
      <w:bookmarkStart w:id="3057" w:name="_Toc44001519"/>
      <w:bookmarkStart w:id="3058" w:name="_Toc51581120"/>
      <w:bookmarkStart w:id="3059" w:name="_Toc52356383"/>
      <w:bookmarkStart w:id="3060" w:name="_Toc55227953"/>
      <w:bookmarkStart w:id="3061" w:name="_Toc138323505"/>
      <w:r>
        <w:t>12.</w:t>
      </w:r>
      <w:r w:rsidRPr="00067505">
        <w:t>2.1</w:t>
      </w:r>
      <w:r w:rsidRPr="00215D3C">
        <w:t>.2.9</w:t>
      </w:r>
      <w:r w:rsidRPr="00215D3C">
        <w:tab/>
        <w:t xml:space="preserve">Notification </w:t>
      </w:r>
      <w:r w:rsidR="00A1162F" w:rsidRPr="00971FE6">
        <w:rPr>
          <w:rFonts w:cs="Arial"/>
        </w:rPr>
        <w:t>notifyPotentialFaultyAlarmList</w:t>
      </w:r>
      <w:bookmarkEnd w:id="3054"/>
      <w:bookmarkEnd w:id="3055"/>
      <w:bookmarkEnd w:id="3056"/>
      <w:bookmarkEnd w:id="3057"/>
      <w:bookmarkEnd w:id="3058"/>
      <w:bookmarkEnd w:id="3059"/>
      <w:bookmarkEnd w:id="3060"/>
      <w:bookmarkEnd w:id="3061"/>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62" w:name="_Toc20494686"/>
      <w:bookmarkStart w:id="3063" w:name="_Toc26975754"/>
      <w:bookmarkStart w:id="3064" w:name="_Toc35856634"/>
      <w:bookmarkStart w:id="3065" w:name="_Toc44001520"/>
      <w:bookmarkStart w:id="3066" w:name="_Toc51581121"/>
      <w:bookmarkStart w:id="3067" w:name="_Toc52356384"/>
      <w:bookmarkStart w:id="3068" w:name="_Toc55227954"/>
      <w:bookmarkStart w:id="3069" w:name="_Toc138323506"/>
      <w:r>
        <w:t>12.</w:t>
      </w:r>
      <w:r w:rsidRPr="00067505">
        <w:t>2.1</w:t>
      </w:r>
      <w:r w:rsidRPr="00215D3C">
        <w:t>.2.10</w:t>
      </w:r>
      <w:r w:rsidRPr="00215D3C">
        <w:tab/>
        <w:t xml:space="preserve">Notification </w:t>
      </w:r>
      <w:r w:rsidR="00A1162F" w:rsidRPr="00971FE6">
        <w:rPr>
          <w:rFonts w:cs="Arial"/>
        </w:rPr>
        <w:t>notifyCorrelatedNotificationChanged</w:t>
      </w:r>
      <w:bookmarkEnd w:id="3062"/>
      <w:bookmarkEnd w:id="3063"/>
      <w:bookmarkEnd w:id="3064"/>
      <w:bookmarkEnd w:id="3065"/>
      <w:bookmarkEnd w:id="3066"/>
      <w:bookmarkEnd w:id="3067"/>
      <w:bookmarkEnd w:id="3068"/>
      <w:bookmarkEnd w:id="3069"/>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70" w:name="_Toc20494687"/>
      <w:bookmarkStart w:id="3071" w:name="_Toc26975755"/>
      <w:bookmarkStart w:id="3072" w:name="_Toc35856635"/>
      <w:bookmarkStart w:id="3073" w:name="_Toc44001521"/>
      <w:bookmarkStart w:id="3074" w:name="_Toc51581122"/>
      <w:bookmarkStart w:id="3075" w:name="_Toc52356385"/>
      <w:bookmarkStart w:id="3076" w:name="_Toc55227955"/>
      <w:bookmarkStart w:id="3077" w:name="_Toc138323507"/>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70"/>
      <w:bookmarkEnd w:id="3071"/>
      <w:bookmarkEnd w:id="3072"/>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73"/>
      <w:bookmarkEnd w:id="3074"/>
      <w:bookmarkEnd w:id="3075"/>
      <w:bookmarkEnd w:id="3076"/>
      <w:bookmarkEnd w:id="3077"/>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8" w:name="_Toc44001522"/>
      <w:bookmarkStart w:id="3079" w:name="_Toc51581123"/>
      <w:bookmarkStart w:id="3080" w:name="_Toc52356386"/>
      <w:bookmarkStart w:id="3081" w:name="_Toc55227956"/>
      <w:bookmarkStart w:id="3082" w:name="_Toc138323508"/>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8"/>
      <w:bookmarkEnd w:id="3079"/>
      <w:bookmarkEnd w:id="3080"/>
      <w:bookmarkEnd w:id="3081"/>
      <w:bookmarkEnd w:id="3082"/>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83" w:name="_Toc20494688"/>
      <w:bookmarkStart w:id="3084" w:name="_Toc26975756"/>
      <w:bookmarkStart w:id="3085" w:name="_Toc35856636"/>
      <w:bookmarkStart w:id="3086" w:name="_Toc44001523"/>
      <w:bookmarkStart w:id="3087" w:name="_Toc51581124"/>
      <w:bookmarkStart w:id="3088" w:name="_Toc52356387"/>
      <w:bookmarkStart w:id="3089" w:name="_Toc55227957"/>
      <w:bookmarkStart w:id="3090" w:name="_Toc138323509"/>
      <w:r>
        <w:t>12.</w:t>
      </w:r>
      <w:r w:rsidRPr="00543D98">
        <w:t>2.1</w:t>
      </w:r>
      <w:r>
        <w:t>.</w:t>
      </w:r>
      <w:r w:rsidRPr="00215D3C">
        <w:t>3</w:t>
      </w:r>
      <w:r w:rsidRPr="00215D3C">
        <w:tab/>
        <w:t>Resources</w:t>
      </w:r>
      <w:bookmarkEnd w:id="3083"/>
      <w:bookmarkEnd w:id="3084"/>
      <w:bookmarkEnd w:id="3085"/>
      <w:bookmarkEnd w:id="3086"/>
      <w:bookmarkEnd w:id="3087"/>
      <w:bookmarkEnd w:id="3088"/>
      <w:bookmarkEnd w:id="3089"/>
      <w:bookmarkEnd w:id="3090"/>
    </w:p>
    <w:p w14:paraId="00D405BE" w14:textId="2EF2BA78" w:rsidR="006A5594" w:rsidRDefault="006A5594" w:rsidP="006A5594">
      <w:pPr>
        <w:pStyle w:val="Heading5"/>
      </w:pPr>
      <w:bookmarkStart w:id="3091" w:name="_Toc20494689"/>
      <w:bookmarkStart w:id="3092" w:name="_Toc26975757"/>
      <w:bookmarkStart w:id="3093" w:name="_Toc35856637"/>
      <w:bookmarkStart w:id="3094" w:name="_Toc44001524"/>
      <w:bookmarkStart w:id="3095" w:name="_Toc51581125"/>
      <w:bookmarkStart w:id="3096" w:name="_Toc52356388"/>
      <w:bookmarkStart w:id="3097" w:name="_Toc55227958"/>
      <w:bookmarkStart w:id="3098" w:name="_Toc138323510"/>
      <w:r>
        <w:t>12.</w:t>
      </w:r>
      <w:r w:rsidRPr="00543D98">
        <w:t>2.1</w:t>
      </w:r>
      <w:r w:rsidRPr="00215D3C">
        <w:t>.3.1</w:t>
      </w:r>
      <w:r w:rsidRPr="00215D3C">
        <w:tab/>
        <w:t>Resource structure</w:t>
      </w:r>
      <w:bookmarkEnd w:id="3091"/>
      <w:bookmarkEnd w:id="3092"/>
      <w:bookmarkEnd w:id="3093"/>
      <w:bookmarkEnd w:id="3094"/>
      <w:bookmarkEnd w:id="3095"/>
      <w:bookmarkEnd w:id="3096"/>
      <w:bookmarkEnd w:id="3097"/>
      <w:bookmarkEnd w:id="3098"/>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9" w:name="_Toc138323511"/>
      <w:r>
        <w:t>12.</w:t>
      </w:r>
      <w:r w:rsidRPr="00543D98">
        <w:t>2.1</w:t>
      </w:r>
      <w:r w:rsidRPr="00215D3C">
        <w:t>.3.1</w:t>
      </w:r>
      <w:r>
        <w:t>.2</w:t>
      </w:r>
      <w:r>
        <w:tab/>
        <w:t>Resource structure on the MnS consumer</w:t>
      </w:r>
      <w:bookmarkEnd w:id="3099"/>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100" w:name="_Toc20494690"/>
      <w:bookmarkStart w:id="3101" w:name="_Toc26975758"/>
      <w:bookmarkStart w:id="3102" w:name="_Toc35856638"/>
      <w:bookmarkStart w:id="3103" w:name="_Toc44001525"/>
      <w:bookmarkStart w:id="3104" w:name="_Toc51581126"/>
      <w:bookmarkStart w:id="3105" w:name="_Toc52356389"/>
      <w:bookmarkStart w:id="3106" w:name="_Toc55227959"/>
      <w:bookmarkStart w:id="3107" w:name="_Toc138323512"/>
      <w:r>
        <w:t>12.</w:t>
      </w:r>
      <w:r w:rsidRPr="00375D3F">
        <w:t>2.1</w:t>
      </w:r>
      <w:r w:rsidRPr="00215D3C">
        <w:t>.3.2</w:t>
      </w:r>
      <w:r w:rsidRPr="00215D3C">
        <w:tab/>
        <w:t>Resource definitions</w:t>
      </w:r>
      <w:bookmarkEnd w:id="3100"/>
      <w:bookmarkEnd w:id="3101"/>
      <w:bookmarkEnd w:id="3102"/>
      <w:bookmarkEnd w:id="3103"/>
      <w:bookmarkEnd w:id="3104"/>
      <w:bookmarkEnd w:id="3105"/>
      <w:bookmarkEnd w:id="3106"/>
      <w:bookmarkEnd w:id="3107"/>
    </w:p>
    <w:p w14:paraId="2E60CA00" w14:textId="4B701F39" w:rsidR="006A5594" w:rsidRPr="00215D3C" w:rsidRDefault="006A5594" w:rsidP="006A5594">
      <w:pPr>
        <w:pStyle w:val="Heading6"/>
      </w:pPr>
      <w:bookmarkStart w:id="3108" w:name="_Toc20494691"/>
      <w:bookmarkStart w:id="3109" w:name="_Toc26975759"/>
      <w:bookmarkStart w:id="3110" w:name="_Toc35856639"/>
      <w:bookmarkStart w:id="3111" w:name="_Toc44001526"/>
      <w:bookmarkStart w:id="3112" w:name="_Toc51581127"/>
      <w:bookmarkStart w:id="3113" w:name="_Toc52356390"/>
      <w:bookmarkStart w:id="3114" w:name="_Toc55227960"/>
      <w:bookmarkStart w:id="3115" w:name="_Toc13832351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8"/>
      <w:bookmarkEnd w:id="3109"/>
      <w:bookmarkEnd w:id="3110"/>
      <w:bookmarkEnd w:id="3111"/>
      <w:bookmarkEnd w:id="3112"/>
      <w:bookmarkEnd w:id="3113"/>
      <w:bookmarkEnd w:id="3114"/>
      <w:bookmarkEnd w:id="3115"/>
    </w:p>
    <w:p w14:paraId="52322403" w14:textId="77777777" w:rsidR="006A5594" w:rsidRPr="00215D3C" w:rsidRDefault="006A5594" w:rsidP="006A5594">
      <w:pPr>
        <w:pStyle w:val="Heading7"/>
      </w:pPr>
      <w:bookmarkStart w:id="3116" w:name="_Toc20494692"/>
      <w:bookmarkStart w:id="3117" w:name="_Toc26975760"/>
      <w:bookmarkStart w:id="3118" w:name="_Toc35856640"/>
      <w:bookmarkStart w:id="3119" w:name="_Toc44001527"/>
      <w:bookmarkStart w:id="3120" w:name="_Toc51581128"/>
      <w:bookmarkStart w:id="3121" w:name="_Toc52356391"/>
      <w:bookmarkStart w:id="3122" w:name="_Toc55227961"/>
      <w:bookmarkStart w:id="3123" w:name="_Toc138323514"/>
      <w:r>
        <w:t>12.</w:t>
      </w:r>
      <w:r w:rsidRPr="00375D3F">
        <w:t>2.1</w:t>
      </w:r>
      <w:r w:rsidRPr="00215D3C">
        <w:t>.3.2.1.1</w:t>
      </w:r>
      <w:r w:rsidRPr="00215D3C">
        <w:tab/>
        <w:t>Description</w:t>
      </w:r>
      <w:bookmarkEnd w:id="3116"/>
      <w:bookmarkEnd w:id="3117"/>
      <w:bookmarkEnd w:id="3118"/>
      <w:bookmarkEnd w:id="3119"/>
      <w:bookmarkEnd w:id="3120"/>
      <w:bookmarkEnd w:id="3121"/>
      <w:bookmarkEnd w:id="3122"/>
      <w:bookmarkEnd w:id="3123"/>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24" w:name="_Toc20494693"/>
      <w:bookmarkStart w:id="3125" w:name="_Toc26975761"/>
      <w:bookmarkStart w:id="3126" w:name="_Toc35856641"/>
      <w:bookmarkStart w:id="3127" w:name="_Toc44001528"/>
      <w:bookmarkStart w:id="3128" w:name="_Toc51581129"/>
      <w:bookmarkStart w:id="3129" w:name="_Toc52356392"/>
      <w:bookmarkStart w:id="3130" w:name="_Toc55227962"/>
      <w:bookmarkStart w:id="3131" w:name="_Toc138323515"/>
      <w:r>
        <w:t>12.</w:t>
      </w:r>
      <w:r w:rsidRPr="00375D3F">
        <w:t>2.1</w:t>
      </w:r>
      <w:r w:rsidRPr="00215D3C">
        <w:t>.3.2.1.2</w:t>
      </w:r>
      <w:r w:rsidRPr="00215D3C">
        <w:tab/>
        <w:t>URI</w:t>
      </w:r>
      <w:bookmarkEnd w:id="3124"/>
      <w:bookmarkEnd w:id="3125"/>
      <w:bookmarkEnd w:id="3126"/>
      <w:bookmarkEnd w:id="3127"/>
      <w:bookmarkEnd w:id="3128"/>
      <w:bookmarkEnd w:id="3129"/>
      <w:bookmarkEnd w:id="3130"/>
      <w:bookmarkEnd w:id="3131"/>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32" w:name="_Toc20494694"/>
      <w:bookmarkStart w:id="3133" w:name="_Toc26975762"/>
      <w:bookmarkStart w:id="3134" w:name="_Toc35856642"/>
      <w:bookmarkStart w:id="3135" w:name="_Toc44001529"/>
      <w:bookmarkStart w:id="3136" w:name="_Toc51581130"/>
      <w:bookmarkStart w:id="3137" w:name="_Toc52356393"/>
      <w:bookmarkStart w:id="3138" w:name="_Toc55227963"/>
      <w:bookmarkStart w:id="3139" w:name="_Toc138323516"/>
      <w:r>
        <w:t>12.</w:t>
      </w:r>
      <w:r w:rsidRPr="00375D3F">
        <w:t>2.1</w:t>
      </w:r>
      <w:r w:rsidRPr="00215D3C">
        <w:t>.3.2.1.3</w:t>
      </w:r>
      <w:r w:rsidRPr="00215D3C">
        <w:tab/>
        <w:t>HTTP methods</w:t>
      </w:r>
      <w:bookmarkEnd w:id="3132"/>
      <w:bookmarkEnd w:id="3133"/>
      <w:bookmarkEnd w:id="3134"/>
      <w:bookmarkEnd w:id="3135"/>
      <w:bookmarkEnd w:id="3136"/>
      <w:bookmarkEnd w:id="3137"/>
      <w:bookmarkEnd w:id="3138"/>
      <w:bookmarkEnd w:id="3139"/>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40" w:name="_Toc20494695"/>
      <w:bookmarkStart w:id="3141" w:name="_Toc26975763"/>
      <w:bookmarkStart w:id="3142" w:name="_Toc35856643"/>
      <w:bookmarkStart w:id="3143" w:name="_Toc44001530"/>
      <w:bookmarkStart w:id="3144" w:name="_Toc51581131"/>
      <w:bookmarkStart w:id="3145" w:name="_Toc52356394"/>
      <w:bookmarkStart w:id="3146" w:name="_Toc55227964"/>
      <w:bookmarkStart w:id="3147" w:name="_Toc13832351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40"/>
      <w:bookmarkEnd w:id="3141"/>
      <w:bookmarkEnd w:id="3142"/>
      <w:bookmarkEnd w:id="3143"/>
      <w:bookmarkEnd w:id="3144"/>
      <w:bookmarkEnd w:id="3145"/>
      <w:bookmarkEnd w:id="3146"/>
      <w:bookmarkEnd w:id="3147"/>
    </w:p>
    <w:p w14:paraId="69EB1A18" w14:textId="77777777" w:rsidR="006A5594" w:rsidRPr="00215D3C" w:rsidRDefault="006A5594" w:rsidP="006A5594">
      <w:pPr>
        <w:pStyle w:val="Heading7"/>
      </w:pPr>
      <w:bookmarkStart w:id="3148" w:name="_Toc20494696"/>
      <w:bookmarkStart w:id="3149" w:name="_Toc26975764"/>
      <w:bookmarkStart w:id="3150" w:name="_Toc35856644"/>
      <w:bookmarkStart w:id="3151" w:name="_Toc44001531"/>
      <w:bookmarkStart w:id="3152" w:name="_Toc51581132"/>
      <w:bookmarkStart w:id="3153" w:name="_Toc52356395"/>
      <w:bookmarkStart w:id="3154" w:name="_Toc55227965"/>
      <w:bookmarkStart w:id="3155" w:name="_Toc138323518"/>
      <w:r>
        <w:t>12.</w:t>
      </w:r>
      <w:r w:rsidRPr="00C75C4A">
        <w:t>2.1</w:t>
      </w:r>
      <w:r w:rsidRPr="00215D3C">
        <w:t>.3.2.2.1</w:t>
      </w:r>
      <w:r w:rsidRPr="00215D3C">
        <w:tab/>
        <w:t>Description</w:t>
      </w:r>
      <w:bookmarkEnd w:id="3148"/>
      <w:bookmarkEnd w:id="3149"/>
      <w:bookmarkEnd w:id="3150"/>
      <w:bookmarkEnd w:id="3151"/>
      <w:bookmarkEnd w:id="3152"/>
      <w:bookmarkEnd w:id="3153"/>
      <w:bookmarkEnd w:id="3154"/>
      <w:bookmarkEnd w:id="3155"/>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6" w:name="_Toc20494697"/>
      <w:bookmarkStart w:id="3157" w:name="_Toc26975765"/>
      <w:bookmarkStart w:id="3158" w:name="_Toc35856645"/>
      <w:bookmarkStart w:id="3159" w:name="_Toc44001532"/>
      <w:bookmarkStart w:id="3160" w:name="_Toc51581133"/>
      <w:bookmarkStart w:id="3161" w:name="_Toc52356396"/>
      <w:bookmarkStart w:id="3162" w:name="_Toc55227966"/>
      <w:bookmarkStart w:id="3163" w:name="_Toc138323519"/>
      <w:r>
        <w:t>12.</w:t>
      </w:r>
      <w:r w:rsidRPr="00C75C4A">
        <w:t>2.1</w:t>
      </w:r>
      <w:r w:rsidRPr="00215D3C">
        <w:t>.3.2.2.2</w:t>
      </w:r>
      <w:r w:rsidRPr="00215D3C">
        <w:tab/>
        <w:t>URI</w:t>
      </w:r>
      <w:bookmarkEnd w:id="3156"/>
      <w:bookmarkEnd w:id="3157"/>
      <w:bookmarkEnd w:id="3158"/>
      <w:bookmarkEnd w:id="3159"/>
      <w:bookmarkEnd w:id="3160"/>
      <w:bookmarkEnd w:id="3161"/>
      <w:bookmarkEnd w:id="3162"/>
      <w:bookmarkEnd w:id="3163"/>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64" w:name="_Toc20494698"/>
      <w:bookmarkStart w:id="3165" w:name="_Toc26975766"/>
      <w:bookmarkStart w:id="3166" w:name="_Toc35856646"/>
      <w:bookmarkStart w:id="3167" w:name="_Toc44001533"/>
      <w:bookmarkStart w:id="3168" w:name="_Toc51581134"/>
      <w:bookmarkStart w:id="3169" w:name="_Toc52356397"/>
      <w:bookmarkStart w:id="3170" w:name="_Toc55227967"/>
      <w:bookmarkStart w:id="3171" w:name="_Toc138323520"/>
      <w:r>
        <w:t>12.</w:t>
      </w:r>
      <w:r w:rsidRPr="00C75C4A">
        <w:t>2.1</w:t>
      </w:r>
      <w:r w:rsidRPr="00215D3C">
        <w:t>.3.2.2.3</w:t>
      </w:r>
      <w:r w:rsidRPr="00215D3C">
        <w:tab/>
        <w:t>HTTP methods</w:t>
      </w:r>
      <w:bookmarkEnd w:id="3164"/>
      <w:bookmarkEnd w:id="3165"/>
      <w:bookmarkEnd w:id="3166"/>
      <w:bookmarkEnd w:id="3167"/>
      <w:bookmarkEnd w:id="3168"/>
      <w:bookmarkEnd w:id="3169"/>
      <w:bookmarkEnd w:id="3170"/>
      <w:bookmarkEnd w:id="3171"/>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72" w:name="_Toc20494699"/>
      <w:bookmarkStart w:id="3173" w:name="_Toc26975767"/>
      <w:bookmarkStart w:id="3174" w:name="_Toc35856647"/>
      <w:bookmarkStart w:id="3175" w:name="_Toc44001534"/>
      <w:bookmarkStart w:id="3176" w:name="_Toc51581135"/>
      <w:bookmarkStart w:id="3177" w:name="_Toc52356398"/>
      <w:bookmarkStart w:id="3178" w:name="_Toc55227968"/>
      <w:bookmarkStart w:id="3179" w:name="_Toc13832352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72"/>
      <w:bookmarkEnd w:id="3173"/>
      <w:bookmarkEnd w:id="3174"/>
      <w:bookmarkEnd w:id="3175"/>
      <w:bookmarkEnd w:id="3176"/>
      <w:bookmarkEnd w:id="3177"/>
      <w:bookmarkEnd w:id="3178"/>
      <w:bookmarkEnd w:id="3179"/>
    </w:p>
    <w:p w14:paraId="6589DCF5" w14:textId="77777777" w:rsidR="006A5594" w:rsidRPr="00215D3C" w:rsidRDefault="006A5594" w:rsidP="006A5594">
      <w:pPr>
        <w:pStyle w:val="Heading7"/>
      </w:pPr>
      <w:bookmarkStart w:id="3180" w:name="_Toc20494700"/>
      <w:bookmarkStart w:id="3181" w:name="_Toc26975768"/>
      <w:bookmarkStart w:id="3182" w:name="_Toc35856648"/>
      <w:bookmarkStart w:id="3183" w:name="_Toc44001535"/>
      <w:bookmarkStart w:id="3184" w:name="_Toc51581136"/>
      <w:bookmarkStart w:id="3185" w:name="_Toc52356399"/>
      <w:bookmarkStart w:id="3186" w:name="_Toc55227969"/>
      <w:bookmarkStart w:id="3187" w:name="_Toc138323522"/>
      <w:r>
        <w:t>12.</w:t>
      </w:r>
      <w:r w:rsidRPr="00B464F4">
        <w:t>2.1</w:t>
      </w:r>
      <w:r w:rsidRPr="00215D3C">
        <w:t>.3.2.3.1</w:t>
      </w:r>
      <w:r w:rsidRPr="00215D3C">
        <w:tab/>
        <w:t>Definition</w:t>
      </w:r>
      <w:bookmarkEnd w:id="3180"/>
      <w:bookmarkEnd w:id="3181"/>
      <w:bookmarkEnd w:id="3182"/>
      <w:bookmarkEnd w:id="3183"/>
      <w:bookmarkEnd w:id="3184"/>
      <w:bookmarkEnd w:id="3185"/>
      <w:bookmarkEnd w:id="3186"/>
      <w:bookmarkEnd w:id="3187"/>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8" w:name="_Toc20494701"/>
      <w:bookmarkStart w:id="3189" w:name="_Toc26975769"/>
      <w:bookmarkStart w:id="3190" w:name="_Toc35856649"/>
      <w:bookmarkStart w:id="3191" w:name="_Toc44001536"/>
      <w:bookmarkStart w:id="3192" w:name="_Toc51581137"/>
      <w:bookmarkStart w:id="3193" w:name="_Toc52356400"/>
      <w:bookmarkStart w:id="3194" w:name="_Toc55227970"/>
      <w:bookmarkStart w:id="3195" w:name="_Toc138323523"/>
      <w:r>
        <w:t>12.</w:t>
      </w:r>
      <w:r w:rsidRPr="00B464F4">
        <w:t>2.1</w:t>
      </w:r>
      <w:r w:rsidRPr="00215D3C">
        <w:t>.3.2.3.2</w:t>
      </w:r>
      <w:r w:rsidRPr="00215D3C">
        <w:tab/>
        <w:t>URI</w:t>
      </w:r>
      <w:bookmarkEnd w:id="3188"/>
      <w:bookmarkEnd w:id="3189"/>
      <w:bookmarkEnd w:id="3190"/>
      <w:bookmarkEnd w:id="3191"/>
      <w:bookmarkEnd w:id="3192"/>
      <w:bookmarkEnd w:id="3193"/>
      <w:bookmarkEnd w:id="3194"/>
      <w:bookmarkEnd w:id="3195"/>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6" w:name="_Toc20494702"/>
      <w:bookmarkStart w:id="3197" w:name="_Toc26975770"/>
      <w:bookmarkStart w:id="3198" w:name="_Toc35856650"/>
      <w:bookmarkStart w:id="3199" w:name="_Toc44001537"/>
      <w:bookmarkStart w:id="3200" w:name="_Toc51581138"/>
      <w:bookmarkStart w:id="3201" w:name="_Toc52356401"/>
      <w:bookmarkStart w:id="3202" w:name="_Toc55227971"/>
      <w:bookmarkStart w:id="3203" w:name="_Toc138323524"/>
      <w:r>
        <w:t>12.</w:t>
      </w:r>
      <w:r w:rsidRPr="00B464F4">
        <w:t>2.1</w:t>
      </w:r>
      <w:r w:rsidRPr="00215D3C">
        <w:t>.3.2.3.3</w:t>
      </w:r>
      <w:r w:rsidRPr="00215D3C">
        <w:tab/>
        <w:t>HTTP methods</w:t>
      </w:r>
      <w:bookmarkEnd w:id="3196"/>
      <w:bookmarkEnd w:id="3197"/>
      <w:bookmarkEnd w:id="3198"/>
      <w:bookmarkEnd w:id="3199"/>
      <w:bookmarkEnd w:id="3200"/>
      <w:bookmarkEnd w:id="3201"/>
      <w:bookmarkEnd w:id="3202"/>
      <w:bookmarkEnd w:id="3203"/>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04" w:name="_Toc20494703"/>
      <w:bookmarkStart w:id="3205" w:name="_Toc26975771"/>
      <w:bookmarkStart w:id="3206" w:name="_Toc35856651"/>
      <w:bookmarkStart w:id="3207" w:name="_Toc44001538"/>
      <w:bookmarkStart w:id="3208" w:name="_Toc51581139"/>
      <w:bookmarkStart w:id="3209" w:name="_Toc52356402"/>
      <w:bookmarkStart w:id="3210" w:name="_Toc55227972"/>
      <w:bookmarkStart w:id="3211" w:name="_Toc13832352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04"/>
      <w:bookmarkEnd w:id="3205"/>
      <w:bookmarkEnd w:id="3206"/>
      <w:bookmarkEnd w:id="3207"/>
      <w:bookmarkEnd w:id="3208"/>
      <w:bookmarkEnd w:id="3209"/>
      <w:bookmarkEnd w:id="3210"/>
      <w:bookmarkEnd w:id="3211"/>
    </w:p>
    <w:p w14:paraId="7A5CB5D2" w14:textId="77777777" w:rsidR="006A5594" w:rsidRPr="00215D3C" w:rsidRDefault="006A5594" w:rsidP="006A5594">
      <w:pPr>
        <w:pStyle w:val="Heading7"/>
      </w:pPr>
      <w:bookmarkStart w:id="3212" w:name="_Toc20494704"/>
      <w:bookmarkStart w:id="3213" w:name="_Toc26975772"/>
      <w:bookmarkStart w:id="3214" w:name="_Toc35856652"/>
      <w:bookmarkStart w:id="3215" w:name="_Toc44001539"/>
      <w:bookmarkStart w:id="3216" w:name="_Toc51581140"/>
      <w:bookmarkStart w:id="3217" w:name="_Toc52356403"/>
      <w:bookmarkStart w:id="3218" w:name="_Toc55227973"/>
      <w:bookmarkStart w:id="3219" w:name="_Toc138323526"/>
      <w:r>
        <w:t>12.</w:t>
      </w:r>
      <w:r w:rsidRPr="00B464F4">
        <w:t>2.1</w:t>
      </w:r>
      <w:r w:rsidRPr="00215D3C">
        <w:t>.3.2.</w:t>
      </w:r>
      <w:r w:rsidRPr="00215D3C">
        <w:rPr>
          <w:rFonts w:hint="eastAsia"/>
          <w:lang w:eastAsia="zh-CN"/>
        </w:rPr>
        <w:t>4</w:t>
      </w:r>
      <w:r w:rsidRPr="00215D3C">
        <w:t>.1</w:t>
      </w:r>
      <w:r w:rsidRPr="00215D3C">
        <w:tab/>
        <w:t>Definition</w:t>
      </w:r>
      <w:bookmarkEnd w:id="3212"/>
      <w:bookmarkEnd w:id="3213"/>
      <w:bookmarkEnd w:id="3214"/>
      <w:bookmarkEnd w:id="3215"/>
      <w:bookmarkEnd w:id="3216"/>
      <w:bookmarkEnd w:id="3217"/>
      <w:bookmarkEnd w:id="3218"/>
      <w:bookmarkEnd w:id="3219"/>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20" w:name="_Toc20494705"/>
      <w:bookmarkStart w:id="3221" w:name="_Toc26975773"/>
      <w:bookmarkStart w:id="3222" w:name="_Toc35856653"/>
      <w:bookmarkStart w:id="3223" w:name="_Toc44001540"/>
      <w:bookmarkStart w:id="3224" w:name="_Toc51581141"/>
      <w:bookmarkStart w:id="3225" w:name="_Toc52356404"/>
      <w:bookmarkStart w:id="3226" w:name="_Toc55227974"/>
      <w:bookmarkStart w:id="3227" w:name="_Toc138323527"/>
      <w:r>
        <w:t>12.</w:t>
      </w:r>
      <w:r w:rsidRPr="00B464F4">
        <w:t>2.1</w:t>
      </w:r>
      <w:r w:rsidRPr="00215D3C">
        <w:t>.3.2.</w:t>
      </w:r>
      <w:r w:rsidRPr="00215D3C">
        <w:rPr>
          <w:rFonts w:hint="eastAsia"/>
          <w:lang w:eastAsia="zh-CN"/>
        </w:rPr>
        <w:t>4</w:t>
      </w:r>
      <w:r w:rsidRPr="00215D3C">
        <w:t>.2</w:t>
      </w:r>
      <w:r w:rsidRPr="00215D3C">
        <w:tab/>
        <w:t>URI</w:t>
      </w:r>
      <w:bookmarkEnd w:id="3220"/>
      <w:bookmarkEnd w:id="3221"/>
      <w:bookmarkEnd w:id="3222"/>
      <w:bookmarkEnd w:id="3223"/>
      <w:bookmarkEnd w:id="3224"/>
      <w:bookmarkEnd w:id="3225"/>
      <w:bookmarkEnd w:id="3226"/>
      <w:bookmarkEnd w:id="3227"/>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8" w:name="_Toc20494706"/>
      <w:bookmarkStart w:id="3229" w:name="_Toc26975774"/>
      <w:bookmarkStart w:id="3230" w:name="_Toc35856654"/>
      <w:bookmarkStart w:id="3231" w:name="_Toc44001541"/>
      <w:bookmarkStart w:id="3232" w:name="_Toc51581142"/>
      <w:bookmarkStart w:id="3233" w:name="_Toc52356405"/>
      <w:bookmarkStart w:id="3234" w:name="_Toc55227975"/>
      <w:bookmarkStart w:id="3235" w:name="_Toc138323528"/>
      <w:r>
        <w:t>12.</w:t>
      </w:r>
      <w:r w:rsidRPr="00B464F4">
        <w:t>2.1</w:t>
      </w:r>
      <w:r w:rsidRPr="00215D3C">
        <w:t>.3.2.</w:t>
      </w:r>
      <w:r w:rsidRPr="00215D3C">
        <w:rPr>
          <w:rFonts w:hint="eastAsia"/>
          <w:lang w:eastAsia="zh-CN"/>
        </w:rPr>
        <w:t>4</w:t>
      </w:r>
      <w:r w:rsidRPr="00215D3C">
        <w:t>.3</w:t>
      </w:r>
      <w:r w:rsidRPr="00215D3C">
        <w:tab/>
        <w:t>HTTP methods</w:t>
      </w:r>
      <w:bookmarkEnd w:id="3228"/>
      <w:bookmarkEnd w:id="3229"/>
      <w:bookmarkEnd w:id="3230"/>
      <w:bookmarkEnd w:id="3231"/>
      <w:bookmarkEnd w:id="3232"/>
      <w:bookmarkEnd w:id="3233"/>
      <w:bookmarkEnd w:id="3234"/>
      <w:bookmarkEnd w:id="3235"/>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6" w:name="_Toc20494707"/>
      <w:bookmarkStart w:id="3237" w:name="_Toc26975775"/>
      <w:bookmarkStart w:id="3238" w:name="_Toc35856655"/>
      <w:bookmarkStart w:id="3239" w:name="_Toc44001542"/>
      <w:bookmarkStart w:id="3240" w:name="_Toc51581143"/>
      <w:bookmarkStart w:id="3241" w:name="_Toc52356406"/>
      <w:bookmarkStart w:id="3242" w:name="_Toc55227976"/>
      <w:bookmarkStart w:id="3243" w:name="_Toc138323529"/>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6"/>
      <w:bookmarkEnd w:id="3237"/>
      <w:bookmarkEnd w:id="3238"/>
      <w:bookmarkEnd w:id="3239"/>
      <w:bookmarkEnd w:id="3240"/>
      <w:bookmarkEnd w:id="3241"/>
      <w:bookmarkEnd w:id="3242"/>
      <w:bookmarkEnd w:id="3243"/>
    </w:p>
    <w:p w14:paraId="2BE983D5" w14:textId="77777777" w:rsidR="006A5594" w:rsidRPr="00215D3C" w:rsidRDefault="006A5594" w:rsidP="006A5594">
      <w:pPr>
        <w:pStyle w:val="Heading7"/>
      </w:pPr>
      <w:bookmarkStart w:id="3244" w:name="_Toc20494708"/>
      <w:bookmarkStart w:id="3245" w:name="_Toc26975776"/>
      <w:bookmarkStart w:id="3246" w:name="_Toc35856656"/>
      <w:bookmarkStart w:id="3247" w:name="_Toc44001543"/>
      <w:bookmarkStart w:id="3248" w:name="_Toc51581144"/>
      <w:bookmarkStart w:id="3249" w:name="_Toc52356407"/>
      <w:bookmarkStart w:id="3250" w:name="_Toc55227977"/>
      <w:bookmarkStart w:id="3251" w:name="_Toc13832353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44"/>
      <w:bookmarkEnd w:id="3245"/>
      <w:bookmarkEnd w:id="3246"/>
      <w:bookmarkEnd w:id="3247"/>
      <w:bookmarkEnd w:id="3248"/>
      <w:bookmarkEnd w:id="3249"/>
      <w:bookmarkEnd w:id="3250"/>
      <w:bookmarkEnd w:id="3251"/>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52" w:name="_Toc20494709"/>
      <w:bookmarkStart w:id="3253" w:name="_Toc26975777"/>
      <w:bookmarkStart w:id="3254" w:name="_Toc35856657"/>
      <w:bookmarkStart w:id="3255" w:name="_Toc44001544"/>
      <w:bookmarkStart w:id="3256" w:name="_Toc51581145"/>
      <w:bookmarkStart w:id="3257" w:name="_Toc52356408"/>
      <w:bookmarkStart w:id="3258" w:name="_Toc55227978"/>
      <w:bookmarkStart w:id="3259" w:name="_Toc13832353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52"/>
      <w:bookmarkEnd w:id="3253"/>
      <w:bookmarkEnd w:id="3254"/>
      <w:bookmarkEnd w:id="3255"/>
      <w:bookmarkEnd w:id="3256"/>
      <w:bookmarkEnd w:id="3257"/>
      <w:bookmarkEnd w:id="3258"/>
      <w:bookmarkEnd w:id="3259"/>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60" w:name="_Toc20494710"/>
      <w:bookmarkStart w:id="3261" w:name="_Toc26975778"/>
      <w:bookmarkStart w:id="3262" w:name="_Toc35856658"/>
      <w:bookmarkStart w:id="3263" w:name="_Toc44001545"/>
      <w:bookmarkStart w:id="3264" w:name="_Toc51581146"/>
      <w:bookmarkStart w:id="3265" w:name="_Toc52356409"/>
      <w:bookmarkStart w:id="3266" w:name="_Toc55227979"/>
      <w:bookmarkStart w:id="3267" w:name="_Toc13832353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60"/>
      <w:bookmarkEnd w:id="3261"/>
      <w:bookmarkEnd w:id="3262"/>
      <w:bookmarkEnd w:id="3263"/>
      <w:bookmarkEnd w:id="3264"/>
      <w:bookmarkEnd w:id="3265"/>
      <w:bookmarkEnd w:id="3266"/>
      <w:bookmarkEnd w:id="3267"/>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8" w:name="_Toc20494711"/>
      <w:bookmarkStart w:id="3269" w:name="_Toc26975779"/>
      <w:bookmarkStart w:id="3270" w:name="_Toc35856659"/>
      <w:bookmarkStart w:id="3271" w:name="_Toc44001546"/>
      <w:bookmarkStart w:id="3272" w:name="_Toc51581147"/>
      <w:bookmarkStart w:id="3273" w:name="_Toc52356410"/>
      <w:bookmarkStart w:id="3274" w:name="_Toc55227980"/>
      <w:bookmarkStart w:id="3275" w:name="_Toc13832353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8"/>
      <w:bookmarkEnd w:id="3269"/>
      <w:bookmarkEnd w:id="3270"/>
      <w:bookmarkEnd w:id="3271"/>
      <w:bookmarkEnd w:id="3272"/>
      <w:bookmarkEnd w:id="3273"/>
      <w:bookmarkEnd w:id="3274"/>
      <w:bookmarkEnd w:id="3275"/>
    </w:p>
    <w:p w14:paraId="3594556E" w14:textId="77777777" w:rsidR="006A5594" w:rsidRPr="00215D3C" w:rsidRDefault="006A5594" w:rsidP="006A5594">
      <w:pPr>
        <w:pStyle w:val="Heading7"/>
        <w:rPr>
          <w:lang w:eastAsia="zh-CN"/>
        </w:rPr>
      </w:pPr>
      <w:bookmarkStart w:id="3276" w:name="_Toc20494712"/>
      <w:bookmarkStart w:id="3277" w:name="_Toc26975780"/>
      <w:bookmarkStart w:id="3278" w:name="_Toc35856660"/>
      <w:bookmarkStart w:id="3279" w:name="_Toc44001547"/>
      <w:bookmarkStart w:id="3280" w:name="_Toc51581148"/>
      <w:bookmarkStart w:id="3281" w:name="_Toc52356411"/>
      <w:bookmarkStart w:id="3282" w:name="_Toc55227981"/>
      <w:bookmarkStart w:id="3283" w:name="_Toc13832353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6"/>
      <w:bookmarkEnd w:id="3277"/>
      <w:bookmarkEnd w:id="3278"/>
      <w:bookmarkEnd w:id="3279"/>
      <w:bookmarkEnd w:id="3280"/>
      <w:bookmarkEnd w:id="3281"/>
      <w:bookmarkEnd w:id="3282"/>
      <w:bookmarkEnd w:id="3283"/>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84" w:name="_Toc20494713"/>
      <w:bookmarkStart w:id="3285" w:name="_Toc26975781"/>
      <w:bookmarkStart w:id="3286" w:name="_Toc35856661"/>
      <w:bookmarkStart w:id="3287" w:name="_Toc44001548"/>
      <w:bookmarkStart w:id="3288" w:name="_Toc51581149"/>
      <w:bookmarkStart w:id="3289" w:name="_Toc52356412"/>
      <w:bookmarkStart w:id="3290" w:name="_Toc55227982"/>
      <w:bookmarkStart w:id="3291" w:name="_Toc13832353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84"/>
      <w:bookmarkEnd w:id="3285"/>
      <w:bookmarkEnd w:id="3286"/>
      <w:bookmarkEnd w:id="3287"/>
      <w:bookmarkEnd w:id="3288"/>
      <w:bookmarkEnd w:id="3289"/>
      <w:bookmarkEnd w:id="3290"/>
      <w:bookmarkEnd w:id="3291"/>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92" w:name="_Toc20494714"/>
      <w:bookmarkStart w:id="3293" w:name="_Toc26975782"/>
      <w:bookmarkStart w:id="3294" w:name="_Toc35856662"/>
      <w:bookmarkStart w:id="3295" w:name="_Toc44001549"/>
      <w:bookmarkStart w:id="3296" w:name="_Toc51581150"/>
      <w:bookmarkStart w:id="3297" w:name="_Toc52356413"/>
      <w:bookmarkStart w:id="3298" w:name="_Toc55227983"/>
      <w:bookmarkStart w:id="3299" w:name="_Toc13832353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92"/>
      <w:bookmarkEnd w:id="3293"/>
      <w:bookmarkEnd w:id="3294"/>
      <w:bookmarkEnd w:id="3295"/>
      <w:bookmarkEnd w:id="3296"/>
      <w:bookmarkEnd w:id="3297"/>
      <w:bookmarkEnd w:id="3298"/>
      <w:bookmarkEnd w:id="3299"/>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300" w:name="_Toc20494715"/>
      <w:bookmarkStart w:id="3301" w:name="_Toc26975783"/>
      <w:bookmarkStart w:id="3302" w:name="_Toc35856663"/>
      <w:bookmarkStart w:id="3303" w:name="_Toc44001550"/>
      <w:bookmarkStart w:id="3304" w:name="_Toc51581151"/>
      <w:bookmarkStart w:id="3305" w:name="_Toc52356414"/>
      <w:bookmarkStart w:id="3306" w:name="_Toc55227984"/>
      <w:bookmarkStart w:id="3307" w:name="_Toc13832353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300"/>
      <w:bookmarkEnd w:id="3301"/>
      <w:bookmarkEnd w:id="3302"/>
      <w:bookmarkEnd w:id="3303"/>
      <w:bookmarkEnd w:id="3304"/>
      <w:bookmarkEnd w:id="3305"/>
      <w:bookmarkEnd w:id="3306"/>
      <w:bookmarkEnd w:id="3307"/>
    </w:p>
    <w:p w14:paraId="4E16BA9C" w14:textId="77777777" w:rsidR="006A5594" w:rsidRPr="00215D3C" w:rsidRDefault="006A5594" w:rsidP="006A5594">
      <w:pPr>
        <w:pStyle w:val="Heading7"/>
        <w:rPr>
          <w:lang w:eastAsia="zh-CN"/>
        </w:rPr>
      </w:pPr>
      <w:bookmarkStart w:id="3308" w:name="_Toc20494716"/>
      <w:bookmarkStart w:id="3309" w:name="_Toc26975784"/>
      <w:bookmarkStart w:id="3310" w:name="_Toc35856664"/>
      <w:bookmarkStart w:id="3311" w:name="_Toc44001551"/>
      <w:bookmarkStart w:id="3312" w:name="_Toc51581152"/>
      <w:bookmarkStart w:id="3313" w:name="_Toc52356415"/>
      <w:bookmarkStart w:id="3314" w:name="_Toc55227985"/>
      <w:bookmarkStart w:id="3315" w:name="_Toc13832353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8"/>
      <w:bookmarkEnd w:id="3309"/>
      <w:bookmarkEnd w:id="3310"/>
      <w:bookmarkEnd w:id="3311"/>
      <w:bookmarkEnd w:id="3312"/>
      <w:bookmarkEnd w:id="3313"/>
      <w:bookmarkEnd w:id="3314"/>
      <w:bookmarkEnd w:id="3315"/>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6" w:name="_Toc20494717"/>
      <w:bookmarkStart w:id="3317" w:name="_Toc26975785"/>
      <w:bookmarkStart w:id="3318" w:name="_Toc35856665"/>
      <w:bookmarkStart w:id="3319" w:name="_Toc44001552"/>
      <w:bookmarkStart w:id="3320" w:name="_Toc51581153"/>
      <w:bookmarkStart w:id="3321" w:name="_Toc52356416"/>
      <w:bookmarkStart w:id="3322" w:name="_Toc55227986"/>
      <w:bookmarkStart w:id="3323" w:name="_Toc138323539"/>
      <w:r>
        <w:rPr>
          <w:lang w:eastAsia="zh-CN"/>
        </w:rPr>
        <w:t>12.</w:t>
      </w:r>
      <w:r w:rsidRPr="005F12B1">
        <w:rPr>
          <w:lang w:eastAsia="zh-CN"/>
        </w:rPr>
        <w:t>2.1</w:t>
      </w:r>
      <w:r w:rsidRPr="00215D3C">
        <w:rPr>
          <w:rFonts w:hint="eastAsia"/>
          <w:lang w:eastAsia="zh-CN"/>
        </w:rPr>
        <w:t>.3</w:t>
      </w:r>
      <w:r w:rsidRPr="00215D3C">
        <w:t>.2.7.2</w:t>
      </w:r>
      <w:r w:rsidRPr="00215D3C">
        <w:tab/>
        <w:t>URI</w:t>
      </w:r>
      <w:bookmarkEnd w:id="3316"/>
      <w:bookmarkEnd w:id="3317"/>
      <w:bookmarkEnd w:id="3318"/>
      <w:bookmarkEnd w:id="3319"/>
      <w:bookmarkEnd w:id="3320"/>
      <w:bookmarkEnd w:id="3321"/>
      <w:bookmarkEnd w:id="3322"/>
      <w:bookmarkEnd w:id="3323"/>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24" w:name="_Toc20494718"/>
      <w:bookmarkStart w:id="3325" w:name="_Toc26975786"/>
      <w:bookmarkStart w:id="3326" w:name="_Toc35856666"/>
      <w:bookmarkStart w:id="3327" w:name="_Toc44001553"/>
      <w:bookmarkStart w:id="3328" w:name="_Toc51581154"/>
      <w:bookmarkStart w:id="3329" w:name="_Toc52356417"/>
      <w:bookmarkStart w:id="3330" w:name="_Toc55227987"/>
      <w:bookmarkStart w:id="3331" w:name="_Toc13832354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24"/>
      <w:bookmarkEnd w:id="3325"/>
      <w:bookmarkEnd w:id="3326"/>
      <w:bookmarkEnd w:id="3327"/>
      <w:bookmarkEnd w:id="3328"/>
      <w:bookmarkEnd w:id="3329"/>
      <w:bookmarkEnd w:id="3330"/>
      <w:bookmarkEnd w:id="3331"/>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32" w:name="_Toc20494719"/>
      <w:bookmarkStart w:id="3333" w:name="_Toc26975787"/>
      <w:bookmarkStart w:id="3334" w:name="_Toc35856667"/>
      <w:bookmarkStart w:id="3335" w:name="_Toc44001554"/>
      <w:bookmarkStart w:id="3336" w:name="_Toc51581155"/>
      <w:bookmarkStart w:id="3337" w:name="_Toc52356418"/>
      <w:bookmarkStart w:id="3338" w:name="_Toc55227988"/>
      <w:bookmarkStart w:id="3339" w:name="_Toc13832354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32"/>
      <w:bookmarkEnd w:id="3333"/>
      <w:bookmarkEnd w:id="3334"/>
      <w:bookmarkEnd w:id="3335"/>
      <w:bookmarkEnd w:id="3336"/>
      <w:bookmarkEnd w:id="3337"/>
      <w:bookmarkEnd w:id="3338"/>
      <w:bookmarkEnd w:id="3339"/>
    </w:p>
    <w:p w14:paraId="0646FE8D" w14:textId="77777777" w:rsidR="006A5594" w:rsidRPr="00215D3C" w:rsidRDefault="006A5594" w:rsidP="006A5594">
      <w:pPr>
        <w:pStyle w:val="Heading7"/>
        <w:rPr>
          <w:lang w:eastAsia="zh-CN"/>
        </w:rPr>
      </w:pPr>
      <w:bookmarkStart w:id="3340" w:name="_Toc20494720"/>
      <w:bookmarkStart w:id="3341" w:name="_Toc26975788"/>
      <w:bookmarkStart w:id="3342" w:name="_Toc35856668"/>
      <w:bookmarkStart w:id="3343" w:name="_Toc44001555"/>
      <w:bookmarkStart w:id="3344" w:name="_Toc51581156"/>
      <w:bookmarkStart w:id="3345" w:name="_Toc52356419"/>
      <w:bookmarkStart w:id="3346" w:name="_Toc55227989"/>
      <w:bookmarkStart w:id="3347" w:name="_Toc13832354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40"/>
      <w:bookmarkEnd w:id="3341"/>
      <w:bookmarkEnd w:id="3342"/>
      <w:bookmarkEnd w:id="3343"/>
      <w:bookmarkEnd w:id="3344"/>
      <w:bookmarkEnd w:id="3345"/>
      <w:bookmarkEnd w:id="3346"/>
      <w:bookmarkEnd w:id="3347"/>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8" w:name="_Toc20494721"/>
      <w:bookmarkStart w:id="3349" w:name="_Toc26975789"/>
      <w:bookmarkStart w:id="3350" w:name="_Toc35856669"/>
      <w:bookmarkStart w:id="3351" w:name="_Toc44001556"/>
      <w:bookmarkStart w:id="3352" w:name="_Toc51581157"/>
      <w:bookmarkStart w:id="3353" w:name="_Toc52356420"/>
      <w:bookmarkStart w:id="3354" w:name="_Toc55227990"/>
      <w:bookmarkStart w:id="3355" w:name="_Toc138323543"/>
      <w:r>
        <w:rPr>
          <w:lang w:eastAsia="zh-CN"/>
        </w:rPr>
        <w:t>12.</w:t>
      </w:r>
      <w:r w:rsidRPr="0012050D">
        <w:rPr>
          <w:lang w:eastAsia="zh-CN"/>
        </w:rPr>
        <w:t>2.1</w:t>
      </w:r>
      <w:r w:rsidRPr="00215D3C">
        <w:rPr>
          <w:rFonts w:hint="eastAsia"/>
          <w:lang w:eastAsia="zh-CN"/>
        </w:rPr>
        <w:t>.3</w:t>
      </w:r>
      <w:r w:rsidRPr="00215D3C">
        <w:t>.2.8.2</w:t>
      </w:r>
      <w:r w:rsidRPr="00215D3C">
        <w:tab/>
        <w:t>URI</w:t>
      </w:r>
      <w:bookmarkEnd w:id="3348"/>
      <w:bookmarkEnd w:id="3349"/>
      <w:bookmarkEnd w:id="3350"/>
      <w:bookmarkEnd w:id="3351"/>
      <w:bookmarkEnd w:id="3352"/>
      <w:bookmarkEnd w:id="3353"/>
      <w:bookmarkEnd w:id="3354"/>
      <w:bookmarkEnd w:id="3355"/>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6" w:name="_Toc20494722"/>
      <w:bookmarkStart w:id="3357" w:name="_Toc26975790"/>
      <w:bookmarkStart w:id="3358" w:name="_Toc35856670"/>
      <w:bookmarkStart w:id="3359" w:name="_Toc44001557"/>
      <w:bookmarkStart w:id="3360" w:name="_Toc51581158"/>
      <w:bookmarkStart w:id="3361" w:name="_Toc52356421"/>
      <w:bookmarkStart w:id="3362" w:name="_Toc55227991"/>
      <w:bookmarkStart w:id="3363" w:name="_Toc13832354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6"/>
      <w:bookmarkEnd w:id="3357"/>
      <w:bookmarkEnd w:id="3358"/>
      <w:bookmarkEnd w:id="3359"/>
      <w:bookmarkEnd w:id="3360"/>
      <w:bookmarkEnd w:id="3361"/>
      <w:bookmarkEnd w:id="3362"/>
      <w:bookmarkEnd w:id="3363"/>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64" w:name="_Toc20494723"/>
      <w:bookmarkStart w:id="3365" w:name="_Toc26975791"/>
      <w:bookmarkStart w:id="3366" w:name="_Toc35856671"/>
      <w:bookmarkStart w:id="3367" w:name="_Toc44001558"/>
      <w:bookmarkStart w:id="3368" w:name="_Toc51581159"/>
      <w:bookmarkStart w:id="3369" w:name="_Toc52356422"/>
      <w:bookmarkStart w:id="3370" w:name="_Toc55227992"/>
      <w:bookmarkStart w:id="3371" w:name="_Toc138323545"/>
      <w:r>
        <w:t>12.</w:t>
      </w:r>
      <w:r w:rsidRPr="0012050D">
        <w:t>2.1</w:t>
      </w:r>
      <w:r w:rsidRPr="00215D3C">
        <w:t>.4</w:t>
      </w:r>
      <w:r w:rsidRPr="00215D3C">
        <w:tab/>
        <w:t>Data type definitions</w:t>
      </w:r>
      <w:bookmarkEnd w:id="3364"/>
      <w:bookmarkEnd w:id="3365"/>
      <w:bookmarkEnd w:id="3366"/>
      <w:bookmarkEnd w:id="3367"/>
      <w:bookmarkEnd w:id="3368"/>
      <w:bookmarkEnd w:id="3369"/>
      <w:bookmarkEnd w:id="3370"/>
      <w:bookmarkEnd w:id="3371"/>
    </w:p>
    <w:p w14:paraId="74275F1C" w14:textId="6620BCE8" w:rsidR="006A5594" w:rsidRDefault="006A5594" w:rsidP="006A5594">
      <w:pPr>
        <w:pStyle w:val="Heading5"/>
      </w:pPr>
      <w:bookmarkStart w:id="3372" w:name="_Toc20494724"/>
      <w:bookmarkStart w:id="3373" w:name="_Toc26975792"/>
      <w:bookmarkStart w:id="3374" w:name="_Toc35856672"/>
      <w:bookmarkStart w:id="3375" w:name="_Toc44001559"/>
      <w:bookmarkStart w:id="3376" w:name="_Toc51581160"/>
      <w:bookmarkStart w:id="3377" w:name="_Toc52356423"/>
      <w:bookmarkStart w:id="3378" w:name="_Toc55227993"/>
      <w:bookmarkStart w:id="3379" w:name="_Toc138323546"/>
      <w:r>
        <w:t>12.</w:t>
      </w:r>
      <w:r w:rsidRPr="0012050D">
        <w:t>2.1</w:t>
      </w:r>
      <w:r w:rsidRPr="00215D3C">
        <w:t>.4.1</w:t>
      </w:r>
      <w:r w:rsidRPr="00215D3C">
        <w:tab/>
        <w:t>General</w:t>
      </w:r>
      <w:bookmarkEnd w:id="3372"/>
      <w:bookmarkEnd w:id="3373"/>
      <w:bookmarkEnd w:id="3374"/>
      <w:bookmarkEnd w:id="3375"/>
      <w:bookmarkEnd w:id="3376"/>
      <w:bookmarkEnd w:id="3377"/>
      <w:bookmarkEnd w:id="3378"/>
      <w:bookmarkEnd w:id="3379"/>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80" w:name="_Toc44001560"/>
      <w:bookmarkStart w:id="3381" w:name="_Toc51581161"/>
      <w:bookmarkStart w:id="3382" w:name="_Toc52356424"/>
      <w:bookmarkStart w:id="3383" w:name="_Toc55227994"/>
      <w:bookmarkStart w:id="3384" w:name="_Toc138323547"/>
      <w:r>
        <w:t>12.</w:t>
      </w:r>
      <w:r w:rsidRPr="00AF5085">
        <w:t>2.1</w:t>
      </w:r>
      <w:r w:rsidRPr="00215D3C">
        <w:t>.4.</w:t>
      </w:r>
      <w:r>
        <w:t>1a</w:t>
      </w:r>
      <w:r w:rsidRPr="00215D3C">
        <w:tab/>
      </w:r>
      <w:r>
        <w:t>Structured</w:t>
      </w:r>
      <w:r w:rsidRPr="00215D3C">
        <w:t xml:space="preserve"> data types</w:t>
      </w:r>
      <w:bookmarkEnd w:id="3380"/>
      <w:bookmarkEnd w:id="3381"/>
      <w:bookmarkEnd w:id="3382"/>
      <w:bookmarkEnd w:id="3383"/>
      <w:bookmarkEnd w:id="3384"/>
    </w:p>
    <w:p w14:paraId="1958C157" w14:textId="77777777" w:rsidR="00DB6ABC" w:rsidRPr="00215D3C" w:rsidRDefault="00DB6ABC" w:rsidP="00DB6ABC">
      <w:pPr>
        <w:pStyle w:val="Heading6"/>
        <w:rPr>
          <w:lang w:eastAsia="zh-CN"/>
        </w:rPr>
      </w:pPr>
      <w:bookmarkStart w:id="3385" w:name="_Toc44001561"/>
      <w:bookmarkStart w:id="3386" w:name="_Toc51581162"/>
      <w:bookmarkStart w:id="3387" w:name="_Toc52356425"/>
      <w:bookmarkStart w:id="3388" w:name="_Toc55227995"/>
      <w:bookmarkStart w:id="3389" w:name="_Toc13832354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5"/>
      <w:bookmarkEnd w:id="3386"/>
      <w:bookmarkEnd w:id="3387"/>
      <w:bookmarkEnd w:id="3388"/>
      <w:bookmarkEnd w:id="3389"/>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90" w:name="_Toc44001562"/>
      <w:bookmarkStart w:id="3391" w:name="_Toc51581163"/>
      <w:bookmarkStart w:id="3392" w:name="_Toc52356426"/>
      <w:bookmarkStart w:id="3393" w:name="_Toc55227996"/>
      <w:bookmarkStart w:id="3394" w:name="_Toc13832354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90"/>
      <w:bookmarkEnd w:id="3391"/>
      <w:bookmarkEnd w:id="3392"/>
      <w:bookmarkEnd w:id="3393"/>
      <w:bookmarkEnd w:id="3394"/>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5" w:name="_Toc44001563"/>
      <w:bookmarkStart w:id="3396" w:name="_Toc51581164"/>
      <w:bookmarkStart w:id="3397" w:name="_Toc52356427"/>
      <w:bookmarkStart w:id="3398" w:name="_Toc55227997"/>
      <w:bookmarkStart w:id="3399" w:name="_Toc138323550"/>
      <w:r>
        <w:t>12.</w:t>
      </w:r>
      <w:r w:rsidRPr="00AD75DD">
        <w:t>2.1</w:t>
      </w:r>
      <w:r w:rsidRPr="00215D3C">
        <w:t>.4.</w:t>
      </w:r>
      <w:r>
        <w:t>1a</w:t>
      </w:r>
      <w:r w:rsidRPr="00215D3C">
        <w:t>.</w:t>
      </w:r>
      <w:r>
        <w:t>3</w:t>
      </w:r>
      <w:r w:rsidRPr="00215D3C">
        <w:tab/>
        <w:t xml:space="preserve">Type </w:t>
      </w:r>
      <w:r>
        <w:t>T</w:t>
      </w:r>
      <w:r w:rsidRPr="00215D3C">
        <w:t>hresholdInfo</w:t>
      </w:r>
      <w:bookmarkEnd w:id="3395"/>
      <w:bookmarkEnd w:id="3396"/>
      <w:bookmarkEnd w:id="3397"/>
      <w:bookmarkEnd w:id="3398"/>
      <w:bookmarkEnd w:id="3399"/>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D48E66B" w:rsidR="00DB6ABC" w:rsidRPr="00215D3C" w:rsidRDefault="002222D8" w:rsidP="00DB6ABC">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7B9FC096" w14:textId="1D209F0B"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2222D8"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400" w:name="_Toc44001564"/>
      <w:bookmarkStart w:id="3401" w:name="_Toc51581165"/>
      <w:bookmarkStart w:id="3402" w:name="_Toc52356428"/>
      <w:bookmarkStart w:id="3403" w:name="_Toc55227998"/>
      <w:bookmarkStart w:id="3404" w:name="_Toc138323551"/>
      <w:r>
        <w:t>12.</w:t>
      </w:r>
      <w:r w:rsidRPr="00F0359A">
        <w:t>2.1</w:t>
      </w:r>
      <w:r w:rsidRPr="00215D3C">
        <w:t>.4.</w:t>
      </w:r>
      <w:r>
        <w:t>1a</w:t>
      </w:r>
      <w:r w:rsidRPr="00215D3C">
        <w:t>.</w:t>
      </w:r>
      <w:r>
        <w:t>4</w:t>
      </w:r>
      <w:r w:rsidRPr="00215D3C">
        <w:tab/>
        <w:t xml:space="preserve">Type </w:t>
      </w:r>
      <w:r>
        <w:t>C</w:t>
      </w:r>
      <w:r w:rsidRPr="00215D3C">
        <w:t>orrelatedNotification</w:t>
      </w:r>
      <w:bookmarkEnd w:id="3400"/>
      <w:bookmarkEnd w:id="3401"/>
      <w:bookmarkEnd w:id="3402"/>
      <w:bookmarkEnd w:id="3403"/>
      <w:bookmarkEnd w:id="3404"/>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5" w:name="_Toc44001565"/>
      <w:bookmarkStart w:id="3406" w:name="_Toc51581166"/>
      <w:bookmarkStart w:id="3407" w:name="_Toc52356429"/>
      <w:bookmarkStart w:id="3408" w:name="_Toc55227999"/>
      <w:bookmarkStart w:id="3409" w:name="_Toc13832355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5"/>
      <w:bookmarkEnd w:id="3406"/>
      <w:bookmarkEnd w:id="3407"/>
      <w:bookmarkEnd w:id="3408"/>
      <w:bookmarkEnd w:id="3409"/>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10" w:name="_Toc44001566"/>
      <w:bookmarkStart w:id="3411" w:name="_Toc51581167"/>
      <w:bookmarkStart w:id="3412" w:name="_Toc52356430"/>
      <w:bookmarkStart w:id="3413" w:name="_Toc55228000"/>
      <w:bookmarkStart w:id="3414" w:name="_Toc138323553"/>
      <w:r>
        <w:t>12.</w:t>
      </w:r>
      <w:r w:rsidRPr="00F0359A">
        <w:t>2.1</w:t>
      </w:r>
      <w:r w:rsidRPr="00215D3C">
        <w:t>.4.</w:t>
      </w:r>
      <w:r>
        <w:t>1a</w:t>
      </w:r>
      <w:r w:rsidRPr="00215D3C">
        <w:t>.</w:t>
      </w:r>
      <w:r>
        <w:t>6</w:t>
      </w:r>
      <w:r w:rsidRPr="00215D3C">
        <w:tab/>
        <w:t xml:space="preserve">Type </w:t>
      </w:r>
      <w:r>
        <w:t>A</w:t>
      </w:r>
      <w:r w:rsidRPr="00215D3C">
        <w:t>larmCount</w:t>
      </w:r>
      <w:bookmarkEnd w:id="3410"/>
      <w:bookmarkEnd w:id="3411"/>
      <w:bookmarkEnd w:id="3412"/>
      <w:bookmarkEnd w:id="3413"/>
      <w:bookmarkEnd w:id="3414"/>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5" w:name="_Toc44001567"/>
      <w:bookmarkStart w:id="3416" w:name="_Toc51581168"/>
      <w:bookmarkStart w:id="3417" w:name="_Toc52356431"/>
      <w:bookmarkStart w:id="3418" w:name="_Toc55228001"/>
      <w:bookmarkStart w:id="3419" w:name="_Toc13832355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5"/>
      <w:bookmarkEnd w:id="3416"/>
      <w:bookmarkEnd w:id="3417"/>
      <w:bookmarkEnd w:id="3418"/>
      <w:bookmarkEnd w:id="3419"/>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20" w:name="_Toc44001568"/>
      <w:bookmarkStart w:id="3421" w:name="_Toc51581169"/>
      <w:bookmarkStart w:id="3422" w:name="_Toc52356432"/>
      <w:bookmarkStart w:id="3423" w:name="_Toc55228002"/>
      <w:bookmarkStart w:id="3424" w:name="_Toc13832355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20"/>
      <w:bookmarkEnd w:id="3421"/>
      <w:bookmarkEnd w:id="3422"/>
      <w:bookmarkEnd w:id="3423"/>
      <w:bookmarkEnd w:id="3424"/>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5" w:name="_Toc44001569"/>
      <w:bookmarkStart w:id="3426" w:name="_Toc51581170"/>
      <w:bookmarkStart w:id="3427" w:name="_Toc52356433"/>
      <w:bookmarkStart w:id="3428" w:name="_Toc55228003"/>
      <w:bookmarkStart w:id="3429" w:name="_Toc13832355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5"/>
      <w:bookmarkEnd w:id="3426"/>
      <w:bookmarkEnd w:id="3427"/>
      <w:bookmarkEnd w:id="3428"/>
      <w:bookmarkEnd w:id="3429"/>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30" w:name="_Toc44001570"/>
      <w:bookmarkStart w:id="3431" w:name="_Toc51581171"/>
      <w:bookmarkStart w:id="3432" w:name="_Toc52356434"/>
      <w:bookmarkStart w:id="3433" w:name="_Toc55228004"/>
      <w:bookmarkStart w:id="3434" w:name="_Toc13832355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30"/>
      <w:bookmarkEnd w:id="3431"/>
      <w:bookmarkEnd w:id="3432"/>
      <w:bookmarkEnd w:id="3433"/>
      <w:bookmarkEnd w:id="3434"/>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5" w:name="_Toc44001571"/>
      <w:bookmarkStart w:id="3436" w:name="_Toc51581172"/>
      <w:bookmarkStart w:id="3437" w:name="_Toc52356435"/>
      <w:bookmarkStart w:id="3438" w:name="_Toc55228005"/>
      <w:bookmarkStart w:id="3439" w:name="_Toc13832355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5"/>
      <w:bookmarkEnd w:id="3436"/>
      <w:bookmarkEnd w:id="3437"/>
      <w:bookmarkEnd w:id="3438"/>
      <w:bookmarkEnd w:id="3439"/>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40" w:name="_Toc44001572"/>
      <w:bookmarkStart w:id="3441" w:name="_Toc51581173"/>
      <w:bookmarkStart w:id="3442" w:name="_Toc52356436"/>
      <w:bookmarkStart w:id="3443" w:name="_Toc55228006"/>
      <w:bookmarkStart w:id="3444" w:name="_Toc13832355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40"/>
      <w:bookmarkEnd w:id="3441"/>
      <w:bookmarkEnd w:id="3442"/>
      <w:bookmarkEnd w:id="3443"/>
      <w:bookmarkEnd w:id="3444"/>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5" w:name="_Toc44001573"/>
      <w:bookmarkStart w:id="3446" w:name="_Toc51581174"/>
      <w:bookmarkStart w:id="3447" w:name="_Toc52356437"/>
      <w:bookmarkStart w:id="3448" w:name="_Toc55228007"/>
      <w:bookmarkStart w:id="3449" w:name="_Toc13832356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5"/>
      <w:bookmarkEnd w:id="3446"/>
      <w:bookmarkEnd w:id="3447"/>
      <w:bookmarkEnd w:id="3448"/>
      <w:bookmarkEnd w:id="3449"/>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50" w:name="_Toc44001574"/>
      <w:bookmarkStart w:id="3451" w:name="_Toc51581175"/>
      <w:bookmarkStart w:id="3452" w:name="_Toc52356438"/>
      <w:bookmarkStart w:id="3453" w:name="_Toc55228008"/>
      <w:bookmarkStart w:id="3454" w:name="_Toc13832356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50"/>
      <w:bookmarkEnd w:id="3451"/>
      <w:bookmarkEnd w:id="3452"/>
      <w:bookmarkEnd w:id="3453"/>
      <w:bookmarkEnd w:id="3454"/>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5" w:name="_Toc44001575"/>
      <w:bookmarkStart w:id="3456" w:name="_Toc51581176"/>
      <w:bookmarkStart w:id="3457" w:name="_Toc52356439"/>
      <w:bookmarkStart w:id="3458" w:name="_Toc55228009"/>
      <w:bookmarkStart w:id="3459" w:name="_Toc13832356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5"/>
      <w:bookmarkEnd w:id="3456"/>
      <w:bookmarkEnd w:id="3457"/>
      <w:bookmarkEnd w:id="3458"/>
      <w:bookmarkEnd w:id="3459"/>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60" w:name="_Toc44001576"/>
      <w:bookmarkStart w:id="3461" w:name="_Toc51581177"/>
      <w:bookmarkStart w:id="3462" w:name="_Toc52356440"/>
      <w:bookmarkStart w:id="3463" w:name="_Toc55228010"/>
      <w:bookmarkStart w:id="3464" w:name="_Toc13832356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60"/>
      <w:bookmarkEnd w:id="3461"/>
      <w:bookmarkEnd w:id="3462"/>
      <w:bookmarkEnd w:id="3463"/>
      <w:bookmarkEnd w:id="3464"/>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5" w:name="_Toc44001577"/>
      <w:bookmarkStart w:id="3466" w:name="_Toc51581178"/>
      <w:bookmarkStart w:id="3467" w:name="_Toc52356441"/>
      <w:bookmarkStart w:id="3468" w:name="_Toc55228011"/>
      <w:bookmarkStart w:id="3469" w:name="_Toc13832356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5"/>
      <w:bookmarkEnd w:id="3466"/>
      <w:bookmarkEnd w:id="3467"/>
      <w:bookmarkEnd w:id="3468"/>
      <w:bookmarkEnd w:id="3469"/>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70" w:name="_Toc44001578"/>
      <w:bookmarkStart w:id="3471" w:name="_Toc51581179"/>
      <w:bookmarkStart w:id="3472" w:name="_Toc52356442"/>
      <w:bookmarkStart w:id="3473" w:name="_Toc55228012"/>
      <w:bookmarkStart w:id="3474" w:name="_Toc13832356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70"/>
      <w:bookmarkEnd w:id="3471"/>
      <w:bookmarkEnd w:id="3472"/>
      <w:bookmarkEnd w:id="3473"/>
      <w:bookmarkEnd w:id="3474"/>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5" w:name="_Toc44001579"/>
      <w:bookmarkStart w:id="3476" w:name="_Toc51581180"/>
      <w:bookmarkStart w:id="3477" w:name="_Toc52356443"/>
      <w:bookmarkStart w:id="3478" w:name="_Toc55228013"/>
      <w:bookmarkStart w:id="3479" w:name="_Toc13832356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5"/>
      <w:bookmarkEnd w:id="3476"/>
      <w:bookmarkEnd w:id="3477"/>
      <w:bookmarkEnd w:id="3478"/>
      <w:bookmarkEnd w:id="3479"/>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80"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81"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81"/>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82" w:name="_Toc44001580"/>
      <w:bookmarkStart w:id="3483" w:name="_Toc51581181"/>
      <w:bookmarkStart w:id="3484" w:name="_Toc52356444"/>
      <w:bookmarkStart w:id="3485" w:name="_Toc55228014"/>
      <w:bookmarkStart w:id="3486" w:name="_Toc13832356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82"/>
      <w:bookmarkEnd w:id="3483"/>
      <w:bookmarkEnd w:id="3484"/>
      <w:bookmarkEnd w:id="3485"/>
      <w:bookmarkEnd w:id="3486"/>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7" w:name="_Toc44001581"/>
      <w:bookmarkStart w:id="3488" w:name="_Toc51581182"/>
      <w:bookmarkStart w:id="3489" w:name="_Toc52356445"/>
      <w:bookmarkStart w:id="3490" w:name="_Toc55228015"/>
      <w:bookmarkStart w:id="3491" w:name="_Toc13832356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7"/>
      <w:bookmarkEnd w:id="3488"/>
      <w:bookmarkEnd w:id="3489"/>
      <w:bookmarkEnd w:id="3490"/>
      <w:bookmarkEnd w:id="3491"/>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92" w:name="_Toc44001582"/>
      <w:bookmarkStart w:id="3493" w:name="_Toc51581183"/>
      <w:bookmarkStart w:id="3494" w:name="_Toc52356446"/>
      <w:bookmarkStart w:id="3495" w:name="_Toc55228016"/>
      <w:bookmarkStart w:id="3496" w:name="_Toc138323569"/>
      <w:bookmarkEnd w:id="3480"/>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92"/>
      <w:bookmarkEnd w:id="3493"/>
      <w:bookmarkEnd w:id="3494"/>
      <w:bookmarkEnd w:id="3495"/>
      <w:bookmarkEnd w:id="3496"/>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7" w:name="_Toc20494725"/>
      <w:bookmarkStart w:id="3498" w:name="_Toc26975793"/>
      <w:bookmarkStart w:id="3499" w:name="_Toc35856673"/>
      <w:bookmarkStart w:id="3500" w:name="_Toc44001583"/>
      <w:bookmarkStart w:id="3501" w:name="_Toc51581184"/>
      <w:bookmarkStart w:id="3502" w:name="_Toc52356447"/>
      <w:bookmarkStart w:id="3503" w:name="_Toc55228017"/>
      <w:bookmarkStart w:id="3504" w:name="_Toc138323570"/>
      <w:r>
        <w:t>12.</w:t>
      </w:r>
      <w:r w:rsidRPr="00AF5085">
        <w:t>2.1</w:t>
      </w:r>
      <w:r w:rsidRPr="00215D3C">
        <w:t>.4.2</w:t>
      </w:r>
      <w:r w:rsidRPr="00215D3C">
        <w:tab/>
      </w:r>
      <w:bookmarkEnd w:id="3497"/>
      <w:bookmarkEnd w:id="3498"/>
      <w:bookmarkEnd w:id="3499"/>
      <w:r w:rsidR="007250B8">
        <w:t>Void</w:t>
      </w:r>
      <w:bookmarkEnd w:id="3500"/>
      <w:bookmarkEnd w:id="3501"/>
      <w:bookmarkEnd w:id="3502"/>
      <w:bookmarkEnd w:id="3503"/>
      <w:bookmarkEnd w:id="3504"/>
    </w:p>
    <w:p w14:paraId="2C7E7633" w14:textId="77777777" w:rsidR="006A5594" w:rsidRPr="00215D3C" w:rsidRDefault="006A5594" w:rsidP="006A5594"/>
    <w:p w14:paraId="0A89504E" w14:textId="77777777" w:rsidR="006A5594" w:rsidRPr="00215D3C" w:rsidRDefault="006A5594" w:rsidP="006A5594">
      <w:pPr>
        <w:pStyle w:val="Heading5"/>
      </w:pPr>
      <w:bookmarkStart w:id="3505" w:name="_Toc20494753"/>
      <w:bookmarkStart w:id="3506" w:name="_Toc26975821"/>
      <w:bookmarkStart w:id="3507" w:name="_Toc35856701"/>
      <w:bookmarkStart w:id="3508" w:name="_Toc44001584"/>
      <w:bookmarkStart w:id="3509" w:name="_Toc51581185"/>
      <w:bookmarkStart w:id="3510" w:name="_Toc52356448"/>
      <w:bookmarkStart w:id="3511" w:name="_Toc55228018"/>
      <w:bookmarkStart w:id="3512" w:name="_Toc138323571"/>
      <w:r>
        <w:t>12.</w:t>
      </w:r>
      <w:r w:rsidRPr="00F0359A">
        <w:t>2.1</w:t>
      </w:r>
      <w:r w:rsidRPr="00215D3C">
        <w:t>.4.3</w:t>
      </w:r>
      <w:r w:rsidRPr="00215D3C">
        <w:tab/>
      </w:r>
      <w:bookmarkEnd w:id="3505"/>
      <w:bookmarkEnd w:id="3506"/>
      <w:bookmarkEnd w:id="3507"/>
      <w:r w:rsidR="007250B8">
        <w:t>Void</w:t>
      </w:r>
      <w:bookmarkEnd w:id="3508"/>
      <w:bookmarkEnd w:id="3509"/>
      <w:bookmarkEnd w:id="3510"/>
      <w:bookmarkEnd w:id="3511"/>
      <w:bookmarkEnd w:id="3512"/>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13" w:name="_Toc20494762"/>
      <w:bookmarkStart w:id="3514" w:name="_Toc26975830"/>
      <w:bookmarkStart w:id="3515" w:name="_Toc35856710"/>
      <w:bookmarkStart w:id="3516" w:name="_Toc44001585"/>
      <w:bookmarkStart w:id="3517" w:name="_Toc51581186"/>
      <w:bookmarkStart w:id="3518" w:name="_Toc52356449"/>
      <w:bookmarkStart w:id="3519" w:name="_Toc55228019"/>
      <w:bookmarkStart w:id="3520" w:name="_Toc138323572"/>
      <w:r>
        <w:t>12.</w:t>
      </w:r>
      <w:r w:rsidRPr="00AD75DD">
        <w:t>2.1</w:t>
      </w:r>
      <w:r w:rsidRPr="00215D3C">
        <w:t>.4.</w:t>
      </w:r>
      <w:r w:rsidRPr="00215D3C">
        <w:rPr>
          <w:rFonts w:hint="eastAsia"/>
        </w:rPr>
        <w:t>4</w:t>
      </w:r>
      <w:r w:rsidRPr="00215D3C">
        <w:tab/>
        <w:t>Simple data types and enumerations</w:t>
      </w:r>
      <w:bookmarkEnd w:id="3513"/>
      <w:bookmarkEnd w:id="3514"/>
      <w:bookmarkEnd w:id="3515"/>
      <w:bookmarkEnd w:id="3516"/>
      <w:bookmarkEnd w:id="3517"/>
      <w:bookmarkEnd w:id="3518"/>
      <w:bookmarkEnd w:id="3519"/>
      <w:bookmarkEnd w:id="3520"/>
    </w:p>
    <w:p w14:paraId="518108CA" w14:textId="77777777" w:rsidR="006A5594" w:rsidRPr="00215D3C" w:rsidRDefault="006A5594" w:rsidP="006A5594">
      <w:pPr>
        <w:pStyle w:val="Heading6"/>
        <w:rPr>
          <w:lang w:eastAsia="zh-CN"/>
        </w:rPr>
      </w:pPr>
      <w:bookmarkStart w:id="3521" w:name="_Toc20494763"/>
      <w:bookmarkStart w:id="3522" w:name="_Toc26975831"/>
      <w:bookmarkStart w:id="3523" w:name="_Toc35856711"/>
      <w:bookmarkStart w:id="3524" w:name="_Toc44001586"/>
      <w:bookmarkStart w:id="3525" w:name="_Toc51581187"/>
      <w:bookmarkStart w:id="3526" w:name="_Toc52356450"/>
      <w:bookmarkStart w:id="3527" w:name="_Toc55228020"/>
      <w:bookmarkStart w:id="3528" w:name="_Toc13832357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21"/>
      <w:bookmarkEnd w:id="3522"/>
      <w:bookmarkEnd w:id="3523"/>
      <w:bookmarkEnd w:id="3524"/>
      <w:bookmarkEnd w:id="3525"/>
      <w:bookmarkEnd w:id="3526"/>
      <w:bookmarkEnd w:id="3527"/>
      <w:bookmarkEnd w:id="3528"/>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9" w:name="_Toc20494764"/>
      <w:bookmarkStart w:id="3530" w:name="_Toc26975832"/>
      <w:bookmarkStart w:id="3531" w:name="_Toc35856712"/>
      <w:bookmarkStart w:id="3532" w:name="_Toc44001587"/>
      <w:bookmarkStart w:id="3533" w:name="_Toc51581188"/>
      <w:bookmarkStart w:id="3534" w:name="_Toc52356451"/>
      <w:bookmarkStart w:id="3535" w:name="_Toc55228021"/>
      <w:bookmarkStart w:id="3536" w:name="_Toc13832357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9"/>
      <w:bookmarkEnd w:id="3530"/>
      <w:bookmarkEnd w:id="3531"/>
      <w:bookmarkEnd w:id="3532"/>
      <w:bookmarkEnd w:id="3533"/>
      <w:bookmarkEnd w:id="3534"/>
      <w:bookmarkEnd w:id="3535"/>
      <w:bookmarkEnd w:id="3536"/>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7" w:name="_Toc20494765"/>
      <w:bookmarkStart w:id="3538" w:name="_Toc26975833"/>
      <w:bookmarkStart w:id="3539" w:name="_Toc35856713"/>
      <w:bookmarkStart w:id="3540" w:name="_Toc44001588"/>
      <w:bookmarkStart w:id="3541" w:name="_Toc51581189"/>
      <w:bookmarkStart w:id="3542" w:name="_Toc52356452"/>
      <w:bookmarkStart w:id="3543" w:name="_Toc55228022"/>
      <w:bookmarkStart w:id="3544" w:name="_Toc13832357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7"/>
      <w:bookmarkEnd w:id="3538"/>
      <w:bookmarkEnd w:id="3539"/>
      <w:bookmarkEnd w:id="3540"/>
      <w:bookmarkEnd w:id="3541"/>
      <w:bookmarkEnd w:id="3542"/>
      <w:bookmarkEnd w:id="3543"/>
      <w:bookmarkEnd w:id="3544"/>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5" w:name="_Toc20494766"/>
      <w:bookmarkStart w:id="3546" w:name="_Toc26975834"/>
      <w:bookmarkStart w:id="3547" w:name="_Toc35856714"/>
      <w:bookmarkStart w:id="3548" w:name="_Toc44001589"/>
      <w:bookmarkStart w:id="3549" w:name="_Toc51581190"/>
      <w:bookmarkStart w:id="3550" w:name="_Toc52356453"/>
      <w:bookmarkStart w:id="3551" w:name="_Toc55228023"/>
      <w:bookmarkStart w:id="3552" w:name="_Toc138323576"/>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5"/>
      <w:bookmarkEnd w:id="3546"/>
      <w:bookmarkEnd w:id="3547"/>
      <w:bookmarkEnd w:id="3548"/>
      <w:bookmarkEnd w:id="3549"/>
      <w:bookmarkEnd w:id="3550"/>
      <w:bookmarkEnd w:id="3551"/>
      <w:bookmarkEnd w:id="3552"/>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53" w:name="_Toc20494767"/>
      <w:bookmarkStart w:id="3554" w:name="_Toc26975835"/>
      <w:bookmarkStart w:id="3555" w:name="_Toc35856715"/>
      <w:bookmarkStart w:id="3556" w:name="_Toc44001590"/>
      <w:bookmarkStart w:id="3557" w:name="_Toc51581191"/>
      <w:bookmarkStart w:id="3558" w:name="_Toc52356454"/>
      <w:bookmarkStart w:id="3559" w:name="_Toc55228024"/>
      <w:bookmarkStart w:id="3560" w:name="_Toc13832357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53"/>
      <w:bookmarkEnd w:id="3554"/>
      <w:bookmarkEnd w:id="3555"/>
      <w:bookmarkEnd w:id="3556"/>
      <w:bookmarkEnd w:id="3557"/>
      <w:bookmarkEnd w:id="3558"/>
      <w:bookmarkEnd w:id="3559"/>
      <w:bookmarkEnd w:id="3560"/>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61" w:name="_Toc20494768"/>
      <w:bookmarkStart w:id="3562" w:name="_Toc26975836"/>
      <w:bookmarkStart w:id="3563" w:name="_Toc35856716"/>
      <w:bookmarkStart w:id="3564" w:name="_Toc44001591"/>
      <w:bookmarkStart w:id="3565" w:name="_Toc51581192"/>
      <w:bookmarkStart w:id="3566" w:name="_Toc52356455"/>
      <w:bookmarkStart w:id="3567" w:name="_Toc55228025"/>
      <w:bookmarkStart w:id="3568" w:name="_Toc13832357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61"/>
      <w:bookmarkEnd w:id="3562"/>
      <w:bookmarkEnd w:id="3563"/>
      <w:bookmarkEnd w:id="3564"/>
      <w:bookmarkEnd w:id="3565"/>
      <w:bookmarkEnd w:id="3566"/>
      <w:bookmarkEnd w:id="3567"/>
      <w:bookmarkEnd w:id="3568"/>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9" w:name="_Toc20494769"/>
      <w:bookmarkStart w:id="3570" w:name="_Toc26975837"/>
      <w:bookmarkStart w:id="3571" w:name="_Toc35856717"/>
      <w:bookmarkStart w:id="3572" w:name="_Toc44001592"/>
      <w:bookmarkStart w:id="3573" w:name="_Toc51581193"/>
      <w:bookmarkStart w:id="3574" w:name="_Toc52356456"/>
      <w:bookmarkStart w:id="3575" w:name="_Toc55228026"/>
      <w:bookmarkStart w:id="3576" w:name="_Toc138323579"/>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9"/>
      <w:bookmarkEnd w:id="3570"/>
      <w:bookmarkEnd w:id="3571"/>
      <w:bookmarkEnd w:id="3572"/>
      <w:bookmarkEnd w:id="3573"/>
      <w:bookmarkEnd w:id="3574"/>
      <w:bookmarkEnd w:id="3575"/>
      <w:bookmarkEnd w:id="3576"/>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7" w:name="_Toc20494770"/>
      <w:bookmarkStart w:id="3578" w:name="_Toc26975838"/>
      <w:bookmarkStart w:id="3579" w:name="_Toc35856718"/>
      <w:bookmarkStart w:id="3580" w:name="_Toc44001593"/>
      <w:bookmarkStart w:id="3581" w:name="_Toc51581194"/>
      <w:bookmarkStart w:id="3582" w:name="_Toc52356457"/>
      <w:bookmarkStart w:id="3583" w:name="_Toc55228027"/>
      <w:bookmarkStart w:id="3584" w:name="_Toc13832358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7"/>
      <w:bookmarkEnd w:id="3578"/>
      <w:bookmarkEnd w:id="3579"/>
      <w:bookmarkEnd w:id="3580"/>
      <w:bookmarkEnd w:id="3581"/>
      <w:bookmarkEnd w:id="3582"/>
      <w:bookmarkEnd w:id="3583"/>
      <w:r w:rsidR="0015206E">
        <w:rPr>
          <w:lang w:eastAsia="zh-CN"/>
        </w:rPr>
        <w:t>s</w:t>
      </w:r>
      <w:bookmarkEnd w:id="3584"/>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5" w:name="_Toc20494771"/>
      <w:bookmarkStart w:id="3586" w:name="_Toc26975839"/>
      <w:bookmarkStart w:id="3587" w:name="_Toc35856719"/>
      <w:bookmarkStart w:id="3588" w:name="_Toc44001594"/>
      <w:bookmarkStart w:id="3589" w:name="_Toc51581195"/>
      <w:bookmarkStart w:id="3590" w:name="_Toc52356458"/>
      <w:bookmarkStart w:id="3591" w:name="_Toc55228028"/>
      <w:bookmarkStart w:id="3592" w:name="_Toc13832358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5"/>
      <w:bookmarkEnd w:id="3586"/>
      <w:bookmarkEnd w:id="3587"/>
      <w:bookmarkEnd w:id="3588"/>
      <w:bookmarkEnd w:id="3589"/>
      <w:bookmarkEnd w:id="3590"/>
      <w:bookmarkEnd w:id="3591"/>
      <w:bookmarkEnd w:id="3592"/>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93" w:name="_Toc20494772"/>
      <w:bookmarkStart w:id="3594" w:name="_Toc26975840"/>
      <w:bookmarkStart w:id="3595" w:name="_Toc35856720"/>
      <w:bookmarkStart w:id="3596" w:name="_Toc44001595"/>
      <w:bookmarkStart w:id="3597" w:name="_Toc51581196"/>
      <w:bookmarkStart w:id="3598" w:name="_Toc52356459"/>
      <w:bookmarkStart w:id="3599" w:name="_Toc55228029"/>
      <w:bookmarkStart w:id="3600" w:name="_Toc13832358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93"/>
      <w:bookmarkEnd w:id="3594"/>
      <w:bookmarkEnd w:id="3595"/>
      <w:bookmarkEnd w:id="3596"/>
      <w:bookmarkEnd w:id="3597"/>
      <w:bookmarkEnd w:id="3598"/>
      <w:bookmarkEnd w:id="3599"/>
      <w:bookmarkEnd w:id="3600"/>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601" w:name="_Toc20494773"/>
      <w:bookmarkStart w:id="3602" w:name="_Toc26975841"/>
      <w:bookmarkStart w:id="3603" w:name="_Toc35856721"/>
      <w:bookmarkStart w:id="3604" w:name="_Toc44001596"/>
      <w:bookmarkStart w:id="3605" w:name="_Toc51581197"/>
      <w:bookmarkStart w:id="3606" w:name="_Toc52356460"/>
      <w:bookmarkStart w:id="3607" w:name="_Toc55228030"/>
      <w:bookmarkStart w:id="3608" w:name="_Toc138323583"/>
      <w:r>
        <w:t>12.2</w:t>
      </w:r>
      <w:r w:rsidRPr="00215D3C">
        <w:t>.</w:t>
      </w:r>
      <w:r>
        <w:t>2</w:t>
      </w:r>
      <w:r w:rsidRPr="00215D3C">
        <w:tab/>
      </w:r>
      <w:r>
        <w:t>RESTful HTTP-based solution set for integration with ONAP VES API</w:t>
      </w:r>
      <w:bookmarkEnd w:id="3601"/>
      <w:bookmarkEnd w:id="3602"/>
      <w:bookmarkEnd w:id="3603"/>
      <w:bookmarkEnd w:id="3604"/>
      <w:bookmarkEnd w:id="3605"/>
      <w:bookmarkEnd w:id="3606"/>
      <w:bookmarkEnd w:id="3607"/>
      <w:bookmarkEnd w:id="3608"/>
    </w:p>
    <w:p w14:paraId="00E8E3A6" w14:textId="77777777" w:rsidR="006A5594" w:rsidRDefault="006A5594" w:rsidP="006A5594">
      <w:pPr>
        <w:pStyle w:val="Heading4"/>
      </w:pPr>
      <w:bookmarkStart w:id="3609" w:name="_Toc20494774"/>
      <w:bookmarkStart w:id="3610" w:name="_Toc26975842"/>
      <w:bookmarkStart w:id="3611" w:name="_Toc35856722"/>
      <w:bookmarkStart w:id="3612" w:name="_Toc44001597"/>
      <w:bookmarkStart w:id="3613" w:name="_Toc51581198"/>
      <w:bookmarkStart w:id="3614" w:name="_Toc52356461"/>
      <w:bookmarkStart w:id="3615" w:name="_Toc55228031"/>
      <w:bookmarkStart w:id="3616" w:name="_Toc138323584"/>
      <w:r>
        <w:t>12.2.2</w:t>
      </w:r>
      <w:r w:rsidRPr="00215D3C">
        <w:t>.</w:t>
      </w:r>
      <w:r>
        <w:t>1</w:t>
      </w:r>
      <w:r w:rsidRPr="00215D3C">
        <w:tab/>
      </w:r>
      <w:r>
        <w:t>Mapping of operations</w:t>
      </w:r>
      <w:bookmarkEnd w:id="3609"/>
      <w:bookmarkEnd w:id="3610"/>
      <w:bookmarkEnd w:id="3611"/>
      <w:bookmarkEnd w:id="3612"/>
      <w:bookmarkEnd w:id="3613"/>
      <w:bookmarkEnd w:id="3614"/>
      <w:bookmarkEnd w:id="3615"/>
      <w:bookmarkEnd w:id="3616"/>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7" w:name="_Toc20494775"/>
      <w:bookmarkStart w:id="3618" w:name="_Toc26975843"/>
      <w:bookmarkStart w:id="3619" w:name="_Toc35856723"/>
      <w:bookmarkStart w:id="3620" w:name="_Toc44001598"/>
      <w:bookmarkStart w:id="3621" w:name="_Toc51581199"/>
      <w:bookmarkStart w:id="3622" w:name="_Toc52356462"/>
      <w:bookmarkStart w:id="3623" w:name="_Toc55228032"/>
      <w:bookmarkStart w:id="3624" w:name="_Toc138323585"/>
      <w:r>
        <w:t>12.2.2</w:t>
      </w:r>
      <w:r w:rsidRPr="00215D3C">
        <w:t>.</w:t>
      </w:r>
      <w:r>
        <w:t>2</w:t>
      </w:r>
      <w:r w:rsidRPr="00215D3C">
        <w:tab/>
        <w:t>Mapping of notifications</w:t>
      </w:r>
      <w:bookmarkEnd w:id="3617"/>
      <w:bookmarkEnd w:id="3618"/>
      <w:bookmarkEnd w:id="3619"/>
      <w:bookmarkEnd w:id="3620"/>
      <w:bookmarkEnd w:id="3621"/>
      <w:bookmarkEnd w:id="3622"/>
      <w:bookmarkEnd w:id="3623"/>
      <w:bookmarkEnd w:id="3624"/>
    </w:p>
    <w:p w14:paraId="0B75C9FA" w14:textId="77777777" w:rsidR="006A5594" w:rsidRDefault="006A5594" w:rsidP="006A5594">
      <w:pPr>
        <w:pStyle w:val="Heading5"/>
      </w:pPr>
      <w:bookmarkStart w:id="3625" w:name="_Toc20494776"/>
      <w:bookmarkStart w:id="3626" w:name="_Toc26975844"/>
      <w:bookmarkStart w:id="3627" w:name="_Toc35856724"/>
      <w:bookmarkStart w:id="3628" w:name="_Toc44001599"/>
      <w:bookmarkStart w:id="3629" w:name="_Toc51581200"/>
      <w:bookmarkStart w:id="3630" w:name="_Toc52356463"/>
      <w:bookmarkStart w:id="3631" w:name="_Toc55228033"/>
      <w:bookmarkStart w:id="3632" w:name="_Toc138323586"/>
      <w:r>
        <w:t>12.2.2</w:t>
      </w:r>
      <w:r w:rsidRPr="00215D3C">
        <w:t>.</w:t>
      </w:r>
      <w:r>
        <w:t>2</w:t>
      </w:r>
      <w:r w:rsidRPr="00215D3C">
        <w:t>.1</w:t>
      </w:r>
      <w:r w:rsidRPr="00215D3C">
        <w:tab/>
        <w:t>Introduction</w:t>
      </w:r>
      <w:bookmarkEnd w:id="3625"/>
      <w:bookmarkEnd w:id="3626"/>
      <w:bookmarkEnd w:id="3627"/>
      <w:bookmarkEnd w:id="3628"/>
      <w:bookmarkEnd w:id="3629"/>
      <w:bookmarkEnd w:id="3630"/>
      <w:bookmarkEnd w:id="3631"/>
      <w:bookmarkEnd w:id="3632"/>
    </w:p>
    <w:p w14:paraId="40D23E65" w14:textId="77777777" w:rsidR="006A5594" w:rsidRPr="000E2A8D" w:rsidRDefault="006A5594" w:rsidP="006A5594">
      <w:pPr>
        <w:pStyle w:val="Heading6"/>
      </w:pPr>
      <w:bookmarkStart w:id="3633" w:name="_Toc20494777"/>
      <w:bookmarkStart w:id="3634" w:name="_Toc26975845"/>
      <w:bookmarkStart w:id="3635" w:name="_Toc35856725"/>
      <w:bookmarkStart w:id="3636" w:name="_Toc44001600"/>
      <w:bookmarkStart w:id="3637" w:name="_Toc51581201"/>
      <w:bookmarkStart w:id="3638" w:name="_Toc52356464"/>
      <w:bookmarkStart w:id="3639" w:name="_Toc55228034"/>
      <w:bookmarkStart w:id="3640" w:name="_Toc138323587"/>
      <w:r>
        <w:t>12.</w:t>
      </w:r>
      <w:r w:rsidRPr="000E2A8D">
        <w:t>2.2.2.1.1</w:t>
      </w:r>
      <w:r w:rsidRPr="000E2A8D">
        <w:tab/>
        <w:t>General</w:t>
      </w:r>
      <w:bookmarkEnd w:id="3633"/>
      <w:bookmarkEnd w:id="3634"/>
      <w:bookmarkEnd w:id="3635"/>
      <w:bookmarkEnd w:id="3636"/>
      <w:bookmarkEnd w:id="3637"/>
      <w:bookmarkEnd w:id="3638"/>
      <w:bookmarkEnd w:id="3639"/>
      <w:bookmarkEnd w:id="3640"/>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41" w:name="_Toc20494778"/>
      <w:bookmarkStart w:id="3642" w:name="_Toc26975846"/>
      <w:bookmarkStart w:id="3643" w:name="_Toc35856726"/>
      <w:bookmarkStart w:id="3644" w:name="_Toc44001601"/>
      <w:bookmarkStart w:id="3645" w:name="_Toc51581202"/>
      <w:bookmarkStart w:id="3646" w:name="_Toc52356465"/>
      <w:bookmarkStart w:id="3647" w:name="_Toc55228035"/>
      <w:bookmarkStart w:id="3648" w:name="_Toc138323588"/>
      <w:r>
        <w:t>12.2.2.2.1.2</w:t>
      </w:r>
      <w:r>
        <w:tab/>
      </w:r>
      <w:bookmarkEnd w:id="3641"/>
      <w:bookmarkEnd w:id="3642"/>
      <w:bookmarkEnd w:id="3643"/>
      <w:r w:rsidR="005D4349">
        <w:t>Void</w:t>
      </w:r>
      <w:bookmarkEnd w:id="3644"/>
      <w:bookmarkEnd w:id="3645"/>
      <w:bookmarkEnd w:id="3646"/>
      <w:bookmarkEnd w:id="3647"/>
      <w:bookmarkEnd w:id="3648"/>
    </w:p>
    <w:p w14:paraId="255D39F2" w14:textId="0963212D" w:rsidR="006A5594" w:rsidRPr="00215D3C" w:rsidRDefault="006A5594" w:rsidP="007B5E64">
      <w:pPr>
        <w:pStyle w:val="Heading5"/>
      </w:pPr>
      <w:bookmarkStart w:id="3649" w:name="_Toc20494779"/>
      <w:bookmarkStart w:id="3650" w:name="_Toc26975847"/>
      <w:bookmarkStart w:id="3651" w:name="_Toc35856727"/>
      <w:bookmarkStart w:id="3652" w:name="_Toc138323589"/>
      <w:r>
        <w:t>12.2</w:t>
      </w:r>
      <w:r w:rsidRPr="00215D3C">
        <w:t>.2</w:t>
      </w:r>
      <w:r>
        <w:t>.2.2</w:t>
      </w:r>
      <w:r w:rsidRPr="00215D3C">
        <w:tab/>
        <w:t>Notification notifyNewAlarm</w:t>
      </w:r>
      <w:bookmarkEnd w:id="3649"/>
      <w:bookmarkEnd w:id="3650"/>
      <w:bookmarkEnd w:id="3651"/>
      <w:r w:rsidR="00294CD6">
        <w:t xml:space="preserve"> (non-security alarm)</w:t>
      </w:r>
      <w:bookmarkEnd w:id="3652"/>
    </w:p>
    <w:p w14:paraId="0484C4D2" w14:textId="77777777" w:rsidR="005D4349" w:rsidRDefault="005F6197" w:rsidP="00027185">
      <w:r>
        <w:t>See clause 12.2.1.2.2.</w:t>
      </w:r>
      <w:bookmarkStart w:id="3653" w:name="_Toc20494780"/>
      <w:bookmarkStart w:id="3654" w:name="_Toc26975848"/>
      <w:bookmarkStart w:id="3655" w:name="_Toc35856728"/>
    </w:p>
    <w:p w14:paraId="747F5FD6" w14:textId="76EF13E7" w:rsidR="006A5594" w:rsidRDefault="006A5594" w:rsidP="006A5594">
      <w:pPr>
        <w:pStyle w:val="Heading5"/>
      </w:pPr>
      <w:bookmarkStart w:id="3656" w:name="_Toc44001602"/>
      <w:bookmarkStart w:id="3657" w:name="_Toc51581203"/>
      <w:bookmarkStart w:id="3658" w:name="_Toc52356466"/>
      <w:bookmarkStart w:id="3659" w:name="_Toc55228036"/>
      <w:bookmarkStart w:id="3660" w:name="_Toc138323590"/>
      <w:r>
        <w:t>12.2</w:t>
      </w:r>
      <w:r w:rsidRPr="00215D3C">
        <w:t>.2.</w:t>
      </w:r>
      <w:r>
        <w:t>2.3</w:t>
      </w:r>
      <w:r w:rsidRPr="00215D3C">
        <w:tab/>
        <w:t xml:space="preserve">Notification </w:t>
      </w:r>
      <w:r w:rsidR="00294CD6" w:rsidRPr="00215D3C">
        <w:t>notifyNewAlarm</w:t>
      </w:r>
      <w:r w:rsidR="00294CD6">
        <w:t xml:space="preserve"> (security alarm)</w:t>
      </w:r>
      <w:bookmarkEnd w:id="3653"/>
      <w:bookmarkEnd w:id="3654"/>
      <w:bookmarkEnd w:id="3655"/>
      <w:bookmarkEnd w:id="3656"/>
      <w:bookmarkEnd w:id="3657"/>
      <w:bookmarkEnd w:id="3658"/>
      <w:bookmarkEnd w:id="3659"/>
      <w:bookmarkEnd w:id="3660"/>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61" w:name="_Toc20494781"/>
      <w:bookmarkStart w:id="3662" w:name="_Toc26975849"/>
      <w:bookmarkStart w:id="3663" w:name="_Toc35856729"/>
      <w:bookmarkStart w:id="3664" w:name="_Toc44001603"/>
      <w:bookmarkStart w:id="3665" w:name="_Toc51581204"/>
      <w:bookmarkStart w:id="3666" w:name="_Toc52356467"/>
      <w:bookmarkStart w:id="3667" w:name="_Toc55228037"/>
      <w:bookmarkStart w:id="3668" w:name="_Toc138323591"/>
      <w:r>
        <w:t>12.2</w:t>
      </w:r>
      <w:r w:rsidRPr="00215D3C">
        <w:t>.2.</w:t>
      </w:r>
      <w:r>
        <w:t>2.4</w:t>
      </w:r>
      <w:r w:rsidRPr="00215D3C">
        <w:tab/>
        <w:t>Notification notifyAckStateChanged</w:t>
      </w:r>
      <w:bookmarkEnd w:id="3661"/>
      <w:bookmarkEnd w:id="3662"/>
      <w:bookmarkEnd w:id="3663"/>
      <w:bookmarkEnd w:id="3664"/>
      <w:bookmarkEnd w:id="3665"/>
      <w:bookmarkEnd w:id="3666"/>
      <w:bookmarkEnd w:id="3667"/>
      <w:bookmarkEnd w:id="3668"/>
    </w:p>
    <w:p w14:paraId="41566A80" w14:textId="77777777" w:rsidR="006A5594" w:rsidRDefault="005F6197" w:rsidP="006A5594">
      <w:r>
        <w:t>See clause 12.2.1.2.4.</w:t>
      </w:r>
    </w:p>
    <w:p w14:paraId="2B409AFA" w14:textId="77777777" w:rsidR="006A5594" w:rsidRDefault="006A5594" w:rsidP="006A5594">
      <w:pPr>
        <w:pStyle w:val="Heading5"/>
      </w:pPr>
      <w:bookmarkStart w:id="3669" w:name="_Toc20494782"/>
      <w:bookmarkStart w:id="3670" w:name="_Toc26975850"/>
      <w:bookmarkStart w:id="3671" w:name="_Toc35856730"/>
      <w:bookmarkStart w:id="3672" w:name="_Toc44001604"/>
      <w:bookmarkStart w:id="3673" w:name="_Toc51581205"/>
      <w:bookmarkStart w:id="3674" w:name="_Toc52356468"/>
      <w:bookmarkStart w:id="3675" w:name="_Toc55228038"/>
      <w:bookmarkStart w:id="3676" w:name="_Toc138323592"/>
      <w:r>
        <w:t>12.2</w:t>
      </w:r>
      <w:r w:rsidRPr="00215D3C">
        <w:t>.2.</w:t>
      </w:r>
      <w:r>
        <w:t>2.5</w:t>
      </w:r>
      <w:r w:rsidRPr="00215D3C">
        <w:tab/>
        <w:t>Notification notifyClearedAlarm</w:t>
      </w:r>
      <w:bookmarkEnd w:id="3669"/>
      <w:bookmarkEnd w:id="3670"/>
      <w:bookmarkEnd w:id="3671"/>
      <w:bookmarkEnd w:id="3672"/>
      <w:bookmarkEnd w:id="3673"/>
      <w:bookmarkEnd w:id="3674"/>
      <w:bookmarkEnd w:id="3675"/>
      <w:bookmarkEnd w:id="3676"/>
    </w:p>
    <w:p w14:paraId="68862091" w14:textId="77777777" w:rsidR="006A5594" w:rsidRDefault="005F6197" w:rsidP="006A5594">
      <w:r>
        <w:t>See clause 12.2.1.2.5.</w:t>
      </w:r>
    </w:p>
    <w:p w14:paraId="7C9C39E8" w14:textId="77777777" w:rsidR="006A5594" w:rsidRDefault="006A5594" w:rsidP="006A5594">
      <w:pPr>
        <w:pStyle w:val="Heading5"/>
      </w:pPr>
      <w:bookmarkStart w:id="3677" w:name="_Toc20494783"/>
      <w:bookmarkStart w:id="3678" w:name="_Toc26975851"/>
      <w:bookmarkStart w:id="3679" w:name="_Toc35856731"/>
      <w:bookmarkStart w:id="3680" w:name="_Toc44001605"/>
      <w:bookmarkStart w:id="3681" w:name="_Toc51581206"/>
      <w:bookmarkStart w:id="3682" w:name="_Toc52356469"/>
      <w:bookmarkStart w:id="3683" w:name="_Toc55228039"/>
      <w:bookmarkStart w:id="3684" w:name="_Toc138323593"/>
      <w:r>
        <w:t>12.2</w:t>
      </w:r>
      <w:r w:rsidRPr="00215D3C">
        <w:t>.2.</w:t>
      </w:r>
      <w:r>
        <w:t>2.6</w:t>
      </w:r>
      <w:r w:rsidRPr="00215D3C">
        <w:tab/>
        <w:t>Notification notifyAlarmListRebuilt</w:t>
      </w:r>
      <w:bookmarkEnd w:id="3677"/>
      <w:bookmarkEnd w:id="3678"/>
      <w:bookmarkEnd w:id="3679"/>
      <w:bookmarkEnd w:id="3680"/>
      <w:bookmarkEnd w:id="3681"/>
      <w:bookmarkEnd w:id="3682"/>
      <w:bookmarkEnd w:id="3683"/>
      <w:bookmarkEnd w:id="3684"/>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5" w:name="_Toc20494784"/>
      <w:bookmarkStart w:id="3686" w:name="_Toc26975852"/>
      <w:bookmarkStart w:id="3687" w:name="_Toc35856732"/>
      <w:bookmarkStart w:id="3688" w:name="_Toc44001606"/>
      <w:bookmarkStart w:id="3689" w:name="_Toc51581207"/>
      <w:bookmarkStart w:id="3690" w:name="_Toc52356470"/>
      <w:bookmarkStart w:id="3691" w:name="_Toc55228040"/>
      <w:bookmarkStart w:id="3692" w:name="_Toc138323594"/>
      <w:r>
        <w:t>12.2</w:t>
      </w:r>
      <w:r w:rsidRPr="00215D3C">
        <w:t>.2.</w:t>
      </w:r>
      <w:r>
        <w:t>2.7</w:t>
      </w:r>
      <w:r w:rsidRPr="00215D3C">
        <w:tab/>
        <w:t>Notification notifyChangedAlarm</w:t>
      </w:r>
      <w:bookmarkEnd w:id="3685"/>
      <w:bookmarkEnd w:id="3686"/>
      <w:bookmarkEnd w:id="3687"/>
      <w:bookmarkEnd w:id="3688"/>
      <w:bookmarkEnd w:id="3689"/>
      <w:bookmarkEnd w:id="3690"/>
      <w:bookmarkEnd w:id="3691"/>
      <w:bookmarkEnd w:id="3692"/>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93" w:name="_Toc20494785"/>
      <w:bookmarkStart w:id="3694" w:name="_Toc26975853"/>
      <w:bookmarkStart w:id="3695" w:name="_Toc35856733"/>
      <w:bookmarkStart w:id="3696" w:name="_Toc44001607"/>
      <w:bookmarkStart w:id="3697" w:name="_Toc51581208"/>
      <w:bookmarkStart w:id="3698" w:name="_Toc52356471"/>
      <w:bookmarkStart w:id="3699" w:name="_Toc55228041"/>
      <w:bookmarkStart w:id="3700" w:name="_Toc138323595"/>
      <w:r>
        <w:t>12.2.2</w:t>
      </w:r>
      <w:r w:rsidRPr="00215D3C">
        <w:t>.2.8</w:t>
      </w:r>
      <w:r w:rsidRPr="00215D3C">
        <w:tab/>
        <w:t>Notification notifyComments</w:t>
      </w:r>
      <w:bookmarkEnd w:id="3693"/>
      <w:bookmarkEnd w:id="3694"/>
      <w:bookmarkEnd w:id="3695"/>
      <w:bookmarkEnd w:id="3696"/>
      <w:bookmarkEnd w:id="3697"/>
      <w:bookmarkEnd w:id="3698"/>
      <w:bookmarkEnd w:id="3699"/>
      <w:bookmarkEnd w:id="3700"/>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701" w:name="_Toc20494786"/>
      <w:bookmarkStart w:id="3702" w:name="_Toc26975854"/>
      <w:bookmarkStart w:id="3703" w:name="_Toc35856734"/>
      <w:bookmarkStart w:id="3704" w:name="_Toc44001608"/>
      <w:bookmarkStart w:id="3705" w:name="_Toc51581209"/>
      <w:bookmarkStart w:id="3706" w:name="_Toc52356472"/>
      <w:bookmarkStart w:id="3707" w:name="_Toc55228042"/>
      <w:bookmarkStart w:id="3708" w:name="_Toc138323596"/>
      <w:r>
        <w:t>12.2.2</w:t>
      </w:r>
      <w:r w:rsidRPr="00215D3C">
        <w:t>.2.9</w:t>
      </w:r>
      <w:r w:rsidRPr="00215D3C">
        <w:tab/>
        <w:t>Notification notifyPotentialFaultyAlarmList</w:t>
      </w:r>
      <w:bookmarkEnd w:id="3701"/>
      <w:bookmarkEnd w:id="3702"/>
      <w:bookmarkEnd w:id="3703"/>
      <w:bookmarkEnd w:id="3704"/>
      <w:bookmarkEnd w:id="3705"/>
      <w:bookmarkEnd w:id="3706"/>
      <w:bookmarkEnd w:id="3707"/>
      <w:bookmarkEnd w:id="3708"/>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9" w:name="_Toc20494787"/>
      <w:bookmarkStart w:id="3710" w:name="_Toc26975855"/>
      <w:bookmarkStart w:id="3711" w:name="_Toc35856735"/>
      <w:bookmarkStart w:id="3712" w:name="_Toc44001609"/>
      <w:bookmarkStart w:id="3713" w:name="_Toc51581210"/>
      <w:bookmarkStart w:id="3714" w:name="_Toc52356473"/>
      <w:bookmarkStart w:id="3715" w:name="_Toc55228043"/>
      <w:bookmarkStart w:id="3716" w:name="_Toc138323597"/>
      <w:r>
        <w:t>12.2.2</w:t>
      </w:r>
      <w:r w:rsidRPr="00215D3C">
        <w:t>.2.10</w:t>
      </w:r>
      <w:r w:rsidRPr="00215D3C">
        <w:tab/>
        <w:t>Notification notifyCorrelatedNotificationChanged</w:t>
      </w:r>
      <w:bookmarkEnd w:id="3709"/>
      <w:bookmarkEnd w:id="3710"/>
      <w:bookmarkEnd w:id="3711"/>
      <w:bookmarkEnd w:id="3712"/>
      <w:bookmarkEnd w:id="3713"/>
      <w:bookmarkEnd w:id="3714"/>
      <w:bookmarkEnd w:id="3715"/>
      <w:bookmarkEnd w:id="3716"/>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7" w:name="_Toc20494788"/>
      <w:bookmarkStart w:id="3718" w:name="_Toc26975856"/>
      <w:bookmarkStart w:id="3719" w:name="_Toc35856736"/>
      <w:bookmarkStart w:id="3720" w:name="_Toc44001610"/>
      <w:bookmarkStart w:id="3721" w:name="_Toc51581211"/>
      <w:bookmarkStart w:id="3722" w:name="_Toc52356474"/>
      <w:bookmarkStart w:id="3723" w:name="_Toc55228044"/>
      <w:bookmarkStart w:id="3724" w:name="_Toc138323598"/>
      <w:r>
        <w:t>12.2.2</w:t>
      </w:r>
      <w:r w:rsidRPr="00215D3C">
        <w:t>.2.11</w:t>
      </w:r>
      <w:r w:rsidRPr="00215D3C">
        <w:tab/>
        <w:t>Notification notifyChanged</w:t>
      </w:r>
      <w:r w:rsidRPr="00215D3C">
        <w:rPr>
          <w:rFonts w:hint="eastAsia"/>
          <w:lang w:eastAsia="zh-CN"/>
        </w:rPr>
        <w:t>AlarmGeneral</w:t>
      </w:r>
      <w:bookmarkEnd w:id="3717"/>
      <w:bookmarkEnd w:id="3718"/>
      <w:bookmarkEnd w:id="3719"/>
      <w:bookmarkEnd w:id="3720"/>
      <w:bookmarkEnd w:id="3721"/>
      <w:bookmarkEnd w:id="3722"/>
      <w:bookmarkEnd w:id="3723"/>
      <w:r w:rsidR="00294CD6">
        <w:rPr>
          <w:lang w:eastAsia="zh-CN"/>
        </w:rPr>
        <w:t xml:space="preserve"> (non-security alarm)</w:t>
      </w:r>
      <w:bookmarkEnd w:id="3724"/>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5" w:name="_Toc13832359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5"/>
    </w:p>
    <w:p w14:paraId="1AFF3D49" w14:textId="4353C271" w:rsidR="00294CD6" w:rsidRDefault="00294CD6" w:rsidP="00294CD6">
      <w:r>
        <w:t>See clause 12.2.1.2.12.</w:t>
      </w:r>
    </w:p>
    <w:p w14:paraId="38A03D44" w14:textId="77777777" w:rsidR="006A5594" w:rsidRDefault="006A5594" w:rsidP="006A5594">
      <w:pPr>
        <w:pStyle w:val="Heading4"/>
      </w:pPr>
      <w:bookmarkStart w:id="3726" w:name="_Toc20494789"/>
      <w:bookmarkStart w:id="3727" w:name="_Toc26975857"/>
      <w:bookmarkStart w:id="3728" w:name="_Toc35856737"/>
      <w:bookmarkStart w:id="3729" w:name="_Toc44001611"/>
      <w:bookmarkStart w:id="3730" w:name="_Toc51581212"/>
      <w:bookmarkStart w:id="3731" w:name="_Toc52356475"/>
      <w:bookmarkStart w:id="3732" w:name="_Toc55228045"/>
      <w:bookmarkStart w:id="3733" w:name="_Toc138323600"/>
      <w:r>
        <w:t>12.2.2.3</w:t>
      </w:r>
      <w:r w:rsidRPr="00215D3C">
        <w:tab/>
        <w:t>Resources</w:t>
      </w:r>
      <w:bookmarkEnd w:id="3726"/>
      <w:bookmarkEnd w:id="3727"/>
      <w:bookmarkEnd w:id="3728"/>
      <w:bookmarkEnd w:id="3729"/>
      <w:bookmarkEnd w:id="3730"/>
      <w:bookmarkEnd w:id="3731"/>
      <w:bookmarkEnd w:id="3732"/>
      <w:bookmarkEnd w:id="3733"/>
    </w:p>
    <w:p w14:paraId="765B3124" w14:textId="77777777" w:rsidR="006A5594" w:rsidRDefault="006A5594" w:rsidP="006A5594">
      <w:pPr>
        <w:pStyle w:val="Heading5"/>
      </w:pPr>
      <w:bookmarkStart w:id="3734" w:name="_Toc20494790"/>
      <w:bookmarkStart w:id="3735" w:name="_Toc26975858"/>
      <w:bookmarkStart w:id="3736" w:name="_Toc35856738"/>
      <w:bookmarkStart w:id="3737" w:name="_Toc44001612"/>
      <w:bookmarkStart w:id="3738" w:name="_Toc51581213"/>
      <w:bookmarkStart w:id="3739" w:name="_Toc52356476"/>
      <w:bookmarkStart w:id="3740" w:name="_Toc55228046"/>
      <w:bookmarkStart w:id="3741" w:name="_Toc138323601"/>
      <w:r>
        <w:t>12.2.2.3.1</w:t>
      </w:r>
      <w:r>
        <w:tab/>
        <w:t>Resource structure</w:t>
      </w:r>
      <w:bookmarkEnd w:id="3734"/>
      <w:bookmarkEnd w:id="3735"/>
      <w:bookmarkEnd w:id="3736"/>
      <w:bookmarkEnd w:id="3737"/>
      <w:bookmarkEnd w:id="3738"/>
      <w:bookmarkEnd w:id="3739"/>
      <w:bookmarkEnd w:id="3740"/>
      <w:bookmarkEnd w:id="3741"/>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42" w:name="_Toc20494791"/>
      <w:bookmarkStart w:id="3743" w:name="_Toc26975859"/>
      <w:bookmarkStart w:id="3744" w:name="_Toc35856739"/>
      <w:bookmarkStart w:id="3745" w:name="_Toc44001613"/>
      <w:bookmarkStart w:id="3746" w:name="_Toc51581214"/>
      <w:bookmarkStart w:id="3747" w:name="_Toc52356477"/>
      <w:bookmarkStart w:id="3748" w:name="_Toc55228047"/>
      <w:bookmarkStart w:id="3749" w:name="_Toc138323602"/>
      <w:r>
        <w:t>12.2.2.3.2</w:t>
      </w:r>
      <w:r>
        <w:tab/>
        <w:t>Resource definitions</w:t>
      </w:r>
      <w:bookmarkEnd w:id="3742"/>
      <w:bookmarkEnd w:id="3743"/>
      <w:bookmarkEnd w:id="3744"/>
      <w:bookmarkEnd w:id="3745"/>
      <w:bookmarkEnd w:id="3746"/>
      <w:bookmarkEnd w:id="3747"/>
      <w:bookmarkEnd w:id="3748"/>
      <w:bookmarkEnd w:id="3749"/>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50" w:name="_Toc20494792"/>
      <w:bookmarkStart w:id="3751" w:name="_Toc26975860"/>
      <w:bookmarkStart w:id="3752" w:name="_Toc35856740"/>
      <w:bookmarkStart w:id="3753" w:name="_Toc44001614"/>
      <w:bookmarkStart w:id="3754" w:name="_Toc51581215"/>
      <w:bookmarkStart w:id="3755" w:name="_Toc52356478"/>
      <w:bookmarkStart w:id="3756" w:name="_Toc55228048"/>
      <w:bookmarkStart w:id="3757" w:name="_Toc138323603"/>
      <w:r>
        <w:t>12.2.2</w:t>
      </w:r>
      <w:r w:rsidRPr="00215D3C">
        <w:t>.4</w:t>
      </w:r>
      <w:r w:rsidRPr="00215D3C">
        <w:tab/>
        <w:t>Data type definitions</w:t>
      </w:r>
      <w:bookmarkEnd w:id="3750"/>
      <w:bookmarkEnd w:id="3751"/>
      <w:bookmarkEnd w:id="3752"/>
      <w:bookmarkEnd w:id="3753"/>
      <w:bookmarkEnd w:id="3754"/>
      <w:bookmarkEnd w:id="3755"/>
      <w:bookmarkEnd w:id="3756"/>
      <w:bookmarkEnd w:id="3757"/>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8" w:name="_Toc20494793"/>
      <w:bookmarkStart w:id="3759" w:name="_Toc26975861"/>
      <w:bookmarkStart w:id="3760" w:name="_Toc35856741"/>
      <w:bookmarkStart w:id="3761" w:name="_Toc44001615"/>
      <w:bookmarkStart w:id="3762" w:name="_Toc51581216"/>
      <w:bookmarkStart w:id="3763" w:name="_Toc52356479"/>
      <w:bookmarkStart w:id="3764" w:name="_Toc55228049"/>
      <w:bookmarkStart w:id="3765" w:name="_Toc138323604"/>
      <w:r>
        <w:rPr>
          <w:lang w:eastAsia="zh-CN"/>
        </w:rPr>
        <w:t>12.3</w:t>
      </w:r>
      <w:r w:rsidRPr="00215D3C">
        <w:rPr>
          <w:lang w:eastAsia="zh-CN"/>
        </w:rPr>
        <w:tab/>
      </w:r>
      <w:r>
        <w:rPr>
          <w:lang w:eastAsia="zh-CN"/>
        </w:rPr>
        <w:t>Generic performance assurance management service</w:t>
      </w:r>
      <w:bookmarkEnd w:id="3758"/>
      <w:bookmarkEnd w:id="3759"/>
      <w:bookmarkEnd w:id="3760"/>
      <w:bookmarkEnd w:id="3761"/>
      <w:bookmarkEnd w:id="3762"/>
      <w:bookmarkEnd w:id="3763"/>
      <w:bookmarkEnd w:id="3764"/>
      <w:bookmarkEnd w:id="3765"/>
    </w:p>
    <w:p w14:paraId="1EB03FF8" w14:textId="77777777" w:rsidR="006A5594" w:rsidRPr="00215D3C" w:rsidRDefault="006A5594" w:rsidP="006A5594">
      <w:pPr>
        <w:pStyle w:val="Heading3"/>
      </w:pPr>
      <w:bookmarkStart w:id="3766" w:name="_Toc20494794"/>
      <w:bookmarkStart w:id="3767" w:name="_Toc26975862"/>
      <w:bookmarkStart w:id="3768" w:name="_Toc35856742"/>
      <w:bookmarkStart w:id="3769" w:name="_Toc44001616"/>
      <w:bookmarkStart w:id="3770" w:name="_Toc51581217"/>
      <w:bookmarkStart w:id="3771" w:name="_Toc52356480"/>
      <w:bookmarkStart w:id="3772" w:name="_Toc55228050"/>
      <w:bookmarkStart w:id="3773" w:name="_Toc138323605"/>
      <w:r>
        <w:t>12.3</w:t>
      </w:r>
      <w:r w:rsidRPr="00215D3C">
        <w:t>.1</w:t>
      </w:r>
      <w:r w:rsidRPr="00215D3C">
        <w:tab/>
      </w:r>
      <w:r>
        <w:t>RESTful HTTP-based solution set</w:t>
      </w:r>
      <w:bookmarkEnd w:id="3766"/>
      <w:bookmarkEnd w:id="3767"/>
      <w:bookmarkEnd w:id="3768"/>
      <w:bookmarkEnd w:id="3769"/>
      <w:bookmarkEnd w:id="3770"/>
      <w:bookmarkEnd w:id="3771"/>
      <w:bookmarkEnd w:id="3772"/>
      <w:bookmarkEnd w:id="3773"/>
    </w:p>
    <w:p w14:paraId="6A92DEB0" w14:textId="77777777" w:rsidR="006A5594" w:rsidRPr="00151328" w:rsidRDefault="006A5594" w:rsidP="006A5594">
      <w:pPr>
        <w:pStyle w:val="Heading4"/>
        <w:rPr>
          <w:lang w:eastAsia="zh-CN"/>
        </w:rPr>
      </w:pPr>
      <w:bookmarkStart w:id="3774" w:name="_Toc20494795"/>
      <w:bookmarkStart w:id="3775" w:name="_Toc26975863"/>
      <w:bookmarkStart w:id="3776" w:name="_Toc35856743"/>
      <w:bookmarkStart w:id="3777" w:name="_Toc44001617"/>
      <w:bookmarkStart w:id="3778" w:name="_Toc51581218"/>
      <w:bookmarkStart w:id="3779" w:name="_Toc52356481"/>
      <w:bookmarkStart w:id="3780" w:name="_Toc55228051"/>
      <w:bookmarkStart w:id="3781" w:name="_Toc138323606"/>
      <w:r>
        <w:rPr>
          <w:lang w:eastAsia="zh-CN"/>
        </w:rPr>
        <w:t>12.3.1.1</w:t>
      </w:r>
      <w:r w:rsidRPr="00151328">
        <w:tab/>
      </w:r>
      <w:bookmarkEnd w:id="3774"/>
      <w:bookmarkEnd w:id="3775"/>
      <w:bookmarkEnd w:id="3776"/>
      <w:bookmarkEnd w:id="3777"/>
      <w:r w:rsidR="000B2C16">
        <w:t>Void</w:t>
      </w:r>
      <w:bookmarkEnd w:id="3778"/>
      <w:bookmarkEnd w:id="3779"/>
      <w:bookmarkEnd w:id="3780"/>
      <w:bookmarkEnd w:id="3781"/>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82" w:name="_Toc20494830"/>
      <w:bookmarkStart w:id="3783" w:name="_Toc26975898"/>
      <w:bookmarkStart w:id="3784" w:name="_Toc35856778"/>
      <w:bookmarkStart w:id="3785" w:name="_Toc44001652"/>
      <w:bookmarkStart w:id="3786" w:name="_Toc51581219"/>
      <w:bookmarkStart w:id="3787" w:name="_Toc52356482"/>
      <w:bookmarkStart w:id="3788" w:name="_Toc55228052"/>
      <w:bookmarkStart w:id="3789" w:name="_Toc138323607"/>
      <w:r>
        <w:rPr>
          <w:lang w:eastAsia="zh-CN"/>
        </w:rPr>
        <w:t>12.3.1.2</w:t>
      </w:r>
      <w:r w:rsidRPr="00151328">
        <w:tab/>
      </w:r>
      <w:r>
        <w:t>Performance threshold monitoring service</w:t>
      </w:r>
      <w:bookmarkEnd w:id="3782"/>
      <w:bookmarkEnd w:id="3783"/>
      <w:bookmarkEnd w:id="3784"/>
      <w:bookmarkEnd w:id="3785"/>
      <w:bookmarkEnd w:id="3786"/>
      <w:bookmarkEnd w:id="3787"/>
      <w:bookmarkEnd w:id="3788"/>
      <w:bookmarkEnd w:id="3789"/>
    </w:p>
    <w:p w14:paraId="4FA8FFF7" w14:textId="77777777" w:rsidR="006A5594" w:rsidRDefault="006A5594" w:rsidP="006A5594">
      <w:pPr>
        <w:pStyle w:val="Heading5"/>
      </w:pPr>
      <w:bookmarkStart w:id="3790" w:name="_Toc20494831"/>
      <w:bookmarkStart w:id="3791" w:name="_Toc26975899"/>
      <w:bookmarkStart w:id="3792" w:name="_Toc35856779"/>
      <w:bookmarkStart w:id="3793" w:name="_Toc44001653"/>
      <w:bookmarkStart w:id="3794" w:name="_Toc51581220"/>
      <w:bookmarkStart w:id="3795" w:name="_Toc52356483"/>
      <w:bookmarkStart w:id="3796" w:name="_Toc55228053"/>
      <w:bookmarkStart w:id="3797" w:name="_Toc138323608"/>
      <w:r>
        <w:rPr>
          <w:lang w:eastAsia="zh-CN"/>
        </w:rPr>
        <w:t>12.3.1.2.1</w:t>
      </w:r>
      <w:r w:rsidRPr="00151328">
        <w:tab/>
        <w:t>Mapping of operations</w:t>
      </w:r>
      <w:bookmarkEnd w:id="3790"/>
      <w:bookmarkEnd w:id="3791"/>
      <w:bookmarkEnd w:id="3792"/>
      <w:bookmarkEnd w:id="3793"/>
      <w:bookmarkEnd w:id="3794"/>
      <w:bookmarkEnd w:id="3795"/>
      <w:bookmarkEnd w:id="3796"/>
      <w:bookmarkEnd w:id="3797"/>
    </w:p>
    <w:p w14:paraId="2170763B" w14:textId="77777777" w:rsidR="006A5594" w:rsidRPr="00E027A9" w:rsidRDefault="006A5594" w:rsidP="006A5594">
      <w:r>
        <w:t>None.</w:t>
      </w:r>
    </w:p>
    <w:p w14:paraId="7274848E" w14:textId="77777777" w:rsidR="006A5594" w:rsidRDefault="006A5594" w:rsidP="006A5594">
      <w:pPr>
        <w:pStyle w:val="Heading5"/>
      </w:pPr>
      <w:bookmarkStart w:id="3798" w:name="_Toc20494832"/>
      <w:bookmarkStart w:id="3799" w:name="_Toc26975900"/>
      <w:bookmarkStart w:id="3800" w:name="_Toc35856780"/>
      <w:bookmarkStart w:id="3801" w:name="_Toc44001654"/>
      <w:bookmarkStart w:id="3802" w:name="_Toc51581221"/>
      <w:bookmarkStart w:id="3803" w:name="_Toc52356484"/>
      <w:bookmarkStart w:id="3804" w:name="_Toc55228054"/>
      <w:bookmarkStart w:id="3805" w:name="_Toc138323609"/>
      <w:r>
        <w:rPr>
          <w:lang w:eastAsia="zh-CN"/>
        </w:rPr>
        <w:t>12.3.1.2.2</w:t>
      </w:r>
      <w:r w:rsidRPr="00151328">
        <w:tab/>
      </w:r>
      <w:r w:rsidRPr="00092693">
        <w:t>Mapping</w:t>
      </w:r>
      <w:r>
        <w:t xml:space="preserve"> of notifications</w:t>
      </w:r>
      <w:bookmarkEnd w:id="3798"/>
      <w:bookmarkEnd w:id="3799"/>
      <w:bookmarkEnd w:id="3800"/>
      <w:bookmarkEnd w:id="3801"/>
      <w:bookmarkEnd w:id="3802"/>
      <w:bookmarkEnd w:id="3803"/>
      <w:bookmarkEnd w:id="3804"/>
      <w:bookmarkEnd w:id="3805"/>
    </w:p>
    <w:p w14:paraId="7B0E3498" w14:textId="381DDD1A" w:rsidR="006A5594" w:rsidRPr="00603DA9" w:rsidRDefault="006A5594" w:rsidP="006A5594">
      <w:pPr>
        <w:pStyle w:val="Heading6"/>
      </w:pPr>
      <w:bookmarkStart w:id="3806" w:name="_Toc20494833"/>
      <w:bookmarkStart w:id="3807" w:name="_Toc26975901"/>
      <w:bookmarkStart w:id="3808" w:name="_Toc35856781"/>
      <w:bookmarkStart w:id="3809" w:name="_Toc44001655"/>
      <w:bookmarkStart w:id="3810" w:name="_Toc51581222"/>
      <w:bookmarkStart w:id="3811" w:name="_Toc52356485"/>
      <w:bookmarkStart w:id="3812" w:name="_Toc55228055"/>
      <w:bookmarkStart w:id="3813" w:name="_Toc138323610"/>
      <w:r>
        <w:t>12.3.1.2.2.1</w:t>
      </w:r>
      <w:r w:rsidRPr="00151328">
        <w:tab/>
      </w:r>
      <w:r>
        <w:t>Introduction</w:t>
      </w:r>
      <w:bookmarkEnd w:id="3806"/>
      <w:bookmarkEnd w:id="3807"/>
      <w:bookmarkEnd w:id="3808"/>
      <w:bookmarkEnd w:id="3809"/>
      <w:bookmarkEnd w:id="3810"/>
      <w:bookmarkEnd w:id="3811"/>
      <w:bookmarkEnd w:id="3812"/>
      <w:bookmarkEnd w:id="3813"/>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14" w:name="_Toc20494834"/>
      <w:bookmarkStart w:id="3815" w:name="_Toc26975902"/>
      <w:bookmarkStart w:id="3816" w:name="_Toc35856782"/>
      <w:bookmarkStart w:id="3817" w:name="_Toc44001656"/>
      <w:bookmarkStart w:id="3818" w:name="_Toc51581223"/>
      <w:bookmarkStart w:id="3819" w:name="_Toc52356486"/>
      <w:bookmarkStart w:id="3820" w:name="_Toc55228056"/>
      <w:bookmarkStart w:id="3821" w:name="_Toc138323611"/>
      <w:r>
        <w:t>12.3.1.2.2.2</w:t>
      </w:r>
      <w:r w:rsidRPr="00151328">
        <w:tab/>
      </w:r>
      <w:r>
        <w:t>Notification</w:t>
      </w:r>
      <w:r w:rsidRPr="00215D3C">
        <w:t xml:space="preserve"> </w:t>
      </w:r>
      <w:r w:rsidRPr="00311DB3">
        <w:rPr>
          <w:rFonts w:cs="Arial"/>
        </w:rPr>
        <w:t>notifyThresholdCrossing</w:t>
      </w:r>
      <w:bookmarkEnd w:id="3814"/>
      <w:bookmarkEnd w:id="3815"/>
      <w:bookmarkEnd w:id="3816"/>
      <w:bookmarkEnd w:id="3817"/>
      <w:bookmarkEnd w:id="3818"/>
      <w:bookmarkEnd w:id="3819"/>
      <w:bookmarkEnd w:id="3820"/>
      <w:bookmarkEnd w:id="3821"/>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22" w:name="_Toc20494835"/>
      <w:bookmarkStart w:id="3823" w:name="_Toc26975903"/>
      <w:bookmarkStart w:id="3824" w:name="_Toc35856783"/>
      <w:bookmarkStart w:id="3825" w:name="_Toc44001657"/>
      <w:bookmarkStart w:id="3826" w:name="_Toc51581224"/>
      <w:bookmarkStart w:id="3827" w:name="_Toc52356487"/>
      <w:bookmarkStart w:id="3828" w:name="_Toc55228057"/>
      <w:bookmarkStart w:id="3829" w:name="_Toc138323612"/>
      <w:r>
        <w:rPr>
          <w:lang w:eastAsia="zh-CN"/>
        </w:rPr>
        <w:t>12.3.1.2.3</w:t>
      </w:r>
      <w:r w:rsidRPr="00151328">
        <w:tab/>
        <w:t>Resources</w:t>
      </w:r>
      <w:bookmarkEnd w:id="3822"/>
      <w:bookmarkEnd w:id="3823"/>
      <w:bookmarkEnd w:id="3824"/>
      <w:bookmarkEnd w:id="3825"/>
      <w:bookmarkEnd w:id="3826"/>
      <w:bookmarkEnd w:id="3827"/>
      <w:bookmarkEnd w:id="3828"/>
      <w:bookmarkEnd w:id="3829"/>
    </w:p>
    <w:p w14:paraId="68C25456" w14:textId="77777777" w:rsidR="006A5594" w:rsidRDefault="006A5594" w:rsidP="006A5594">
      <w:pPr>
        <w:pStyle w:val="Heading6"/>
      </w:pPr>
      <w:bookmarkStart w:id="3830" w:name="_Toc20494836"/>
      <w:bookmarkStart w:id="3831" w:name="_Toc26975904"/>
      <w:bookmarkStart w:id="3832" w:name="_Toc35856784"/>
      <w:bookmarkStart w:id="3833" w:name="_Toc44001658"/>
      <w:bookmarkStart w:id="3834" w:name="_Toc51581225"/>
      <w:bookmarkStart w:id="3835" w:name="_Toc52356488"/>
      <w:bookmarkStart w:id="3836" w:name="_Toc55228058"/>
      <w:bookmarkStart w:id="3837" w:name="_Toc138323613"/>
      <w:r>
        <w:rPr>
          <w:lang w:eastAsia="zh-CN"/>
        </w:rPr>
        <w:t>12.3.1.2.3.</w:t>
      </w:r>
      <w:r>
        <w:t>1</w:t>
      </w:r>
      <w:r>
        <w:tab/>
        <w:t>Resource structure</w:t>
      </w:r>
      <w:bookmarkEnd w:id="3830"/>
      <w:bookmarkEnd w:id="3831"/>
      <w:bookmarkEnd w:id="3832"/>
      <w:bookmarkEnd w:id="3833"/>
      <w:bookmarkEnd w:id="3834"/>
      <w:bookmarkEnd w:id="3835"/>
      <w:bookmarkEnd w:id="3836"/>
      <w:bookmarkEnd w:id="3837"/>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8" w:name="_Toc20494837"/>
      <w:bookmarkStart w:id="3839" w:name="_Toc26975905"/>
      <w:bookmarkStart w:id="3840" w:name="_Toc35856785"/>
      <w:bookmarkStart w:id="3841" w:name="_Toc44001659"/>
      <w:bookmarkStart w:id="3842" w:name="_Toc51581226"/>
      <w:bookmarkStart w:id="3843" w:name="_Toc52356489"/>
      <w:bookmarkStart w:id="3844" w:name="_Toc55228059"/>
      <w:bookmarkStart w:id="3845" w:name="_Toc138323614"/>
      <w:r>
        <w:rPr>
          <w:lang w:eastAsia="zh-CN"/>
        </w:rPr>
        <w:t>12.3.1.2.3.</w:t>
      </w:r>
      <w:r>
        <w:t>2</w:t>
      </w:r>
      <w:r w:rsidRPr="00151328">
        <w:tab/>
        <w:t>Resource definitions</w:t>
      </w:r>
      <w:bookmarkEnd w:id="3838"/>
      <w:bookmarkEnd w:id="3839"/>
      <w:bookmarkEnd w:id="3840"/>
      <w:bookmarkEnd w:id="3841"/>
      <w:bookmarkEnd w:id="3842"/>
      <w:bookmarkEnd w:id="3843"/>
      <w:bookmarkEnd w:id="3844"/>
      <w:bookmarkEnd w:id="3845"/>
    </w:p>
    <w:p w14:paraId="719F3B20" w14:textId="77777777" w:rsidR="006A5594" w:rsidRPr="00215D3C" w:rsidRDefault="006A5594" w:rsidP="006A5594">
      <w:pPr>
        <w:pStyle w:val="Heading7"/>
      </w:pPr>
      <w:bookmarkStart w:id="3846" w:name="_Toc20494838"/>
      <w:bookmarkStart w:id="3847" w:name="_Toc26975906"/>
      <w:bookmarkStart w:id="3848" w:name="_Toc35856786"/>
      <w:bookmarkStart w:id="3849" w:name="_Toc44001660"/>
      <w:bookmarkStart w:id="3850" w:name="_Toc51581227"/>
      <w:bookmarkStart w:id="3851" w:name="_Toc52356490"/>
      <w:bookmarkStart w:id="3852" w:name="_Toc55228060"/>
      <w:bookmarkStart w:id="3853" w:name="_Toc13832361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6"/>
      <w:bookmarkEnd w:id="3847"/>
      <w:bookmarkEnd w:id="3848"/>
      <w:bookmarkEnd w:id="3849"/>
      <w:bookmarkEnd w:id="3850"/>
      <w:bookmarkEnd w:id="3851"/>
      <w:bookmarkEnd w:id="3852"/>
      <w:bookmarkEnd w:id="3853"/>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54" w:name="_Toc20494839"/>
      <w:bookmarkStart w:id="3855" w:name="_Toc26975907"/>
      <w:bookmarkStart w:id="3856" w:name="_Toc35856787"/>
      <w:bookmarkStart w:id="3857" w:name="_Toc44001661"/>
      <w:bookmarkStart w:id="3858" w:name="_Toc51581228"/>
      <w:bookmarkStart w:id="3859" w:name="_Toc52356491"/>
      <w:bookmarkStart w:id="3860" w:name="_Toc55228061"/>
      <w:bookmarkStart w:id="3861" w:name="_Toc138323616"/>
      <w:r>
        <w:rPr>
          <w:lang w:eastAsia="zh-CN"/>
        </w:rPr>
        <w:t>12.3.1.2.4</w:t>
      </w:r>
      <w:r w:rsidRPr="00151328">
        <w:tab/>
        <w:t>Data type definitions</w:t>
      </w:r>
      <w:bookmarkEnd w:id="3854"/>
      <w:bookmarkEnd w:id="3855"/>
      <w:bookmarkEnd w:id="3856"/>
      <w:bookmarkEnd w:id="3857"/>
      <w:bookmarkEnd w:id="3858"/>
      <w:bookmarkEnd w:id="3859"/>
      <w:bookmarkEnd w:id="3860"/>
      <w:bookmarkEnd w:id="3861"/>
    </w:p>
    <w:p w14:paraId="38D328A1" w14:textId="77777777" w:rsidR="006A5594" w:rsidRPr="00151328" w:rsidRDefault="006A5594" w:rsidP="006A5594">
      <w:pPr>
        <w:pStyle w:val="Heading6"/>
        <w:rPr>
          <w:lang w:eastAsia="zh-CN"/>
        </w:rPr>
      </w:pPr>
      <w:bookmarkStart w:id="3862" w:name="_Toc20494840"/>
      <w:bookmarkStart w:id="3863" w:name="_Toc26975908"/>
      <w:bookmarkStart w:id="3864" w:name="_Toc35856788"/>
      <w:bookmarkStart w:id="3865" w:name="_Toc44001662"/>
      <w:bookmarkStart w:id="3866" w:name="_Toc51581229"/>
      <w:bookmarkStart w:id="3867" w:name="_Toc52356492"/>
      <w:bookmarkStart w:id="3868" w:name="_Toc55228062"/>
      <w:bookmarkStart w:id="3869" w:name="_Toc138323617"/>
      <w:r>
        <w:rPr>
          <w:lang w:eastAsia="zh-CN"/>
        </w:rPr>
        <w:t>12.3.1.2.4</w:t>
      </w:r>
      <w:r w:rsidRPr="00151328">
        <w:rPr>
          <w:lang w:eastAsia="zh-CN"/>
        </w:rPr>
        <w:t>.1</w:t>
      </w:r>
      <w:r w:rsidRPr="00151328">
        <w:rPr>
          <w:lang w:eastAsia="zh-CN"/>
        </w:rPr>
        <w:tab/>
      </w:r>
      <w:r w:rsidRPr="00151328">
        <w:t>General</w:t>
      </w:r>
      <w:bookmarkEnd w:id="3862"/>
      <w:bookmarkEnd w:id="3863"/>
      <w:bookmarkEnd w:id="3864"/>
      <w:bookmarkEnd w:id="3865"/>
      <w:bookmarkEnd w:id="3866"/>
      <w:bookmarkEnd w:id="3867"/>
      <w:bookmarkEnd w:id="3868"/>
      <w:bookmarkEnd w:id="3869"/>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70" w:name="_Toc20494841"/>
      <w:bookmarkStart w:id="3871" w:name="_Toc26975909"/>
      <w:bookmarkStart w:id="3872" w:name="_Toc35856789"/>
      <w:bookmarkStart w:id="3873" w:name="_Toc44001663"/>
      <w:bookmarkStart w:id="3874" w:name="_Toc51581230"/>
      <w:bookmarkStart w:id="3875" w:name="_Toc52356493"/>
      <w:bookmarkStart w:id="3876" w:name="_Toc55228063"/>
      <w:bookmarkStart w:id="3877" w:name="_Toc138323618"/>
      <w:r>
        <w:rPr>
          <w:lang w:eastAsia="zh-CN"/>
        </w:rPr>
        <w:t>12.3.1.2.4.2</w:t>
      </w:r>
      <w:r>
        <w:rPr>
          <w:lang w:eastAsia="zh-CN"/>
        </w:rPr>
        <w:tab/>
      </w:r>
      <w:r>
        <w:t>Structured</w:t>
      </w:r>
      <w:r>
        <w:rPr>
          <w:lang w:eastAsia="zh-CN"/>
        </w:rPr>
        <w:t xml:space="preserve"> </w:t>
      </w:r>
      <w:r>
        <w:t>data types</w:t>
      </w:r>
      <w:bookmarkEnd w:id="3870"/>
      <w:bookmarkEnd w:id="3871"/>
      <w:bookmarkEnd w:id="3872"/>
      <w:bookmarkEnd w:id="3873"/>
      <w:bookmarkEnd w:id="3874"/>
      <w:bookmarkEnd w:id="3875"/>
      <w:bookmarkEnd w:id="3876"/>
      <w:bookmarkEnd w:id="3877"/>
    </w:p>
    <w:p w14:paraId="32F58054" w14:textId="77777777" w:rsidR="00F85852" w:rsidRDefault="00F85852" w:rsidP="00F85852">
      <w:pPr>
        <w:pStyle w:val="Heading7"/>
      </w:pPr>
      <w:bookmarkStart w:id="3878" w:name="_Toc13832361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8"/>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9" w:name="_Toc20494842"/>
      <w:bookmarkStart w:id="3880" w:name="_Toc26975910"/>
      <w:bookmarkStart w:id="3881" w:name="_Toc35856790"/>
      <w:bookmarkStart w:id="3882" w:name="_Toc44001664"/>
      <w:bookmarkStart w:id="3883" w:name="_Toc51581231"/>
      <w:bookmarkStart w:id="3884" w:name="_Toc52356494"/>
      <w:bookmarkStart w:id="3885" w:name="_Toc55228064"/>
      <w:r>
        <w:rPr>
          <w:lang w:eastAsia="zh-CN"/>
        </w:rPr>
        <w:t>12.3.1.2.4.3</w:t>
      </w:r>
      <w:r>
        <w:rPr>
          <w:lang w:eastAsia="zh-CN"/>
        </w:rPr>
        <w:tab/>
      </w:r>
      <w:bookmarkEnd w:id="3879"/>
      <w:bookmarkEnd w:id="3880"/>
      <w:bookmarkEnd w:id="3881"/>
      <w:bookmarkEnd w:id="3882"/>
      <w:bookmarkEnd w:id="3883"/>
      <w:bookmarkEnd w:id="3884"/>
      <w:bookmarkEnd w:id="3885"/>
      <w:r w:rsidR="007D4B6A">
        <w:t>Void</w:t>
      </w:r>
    </w:p>
    <w:p w14:paraId="2BD70290" w14:textId="7117AF19" w:rsidR="006A5594" w:rsidRDefault="006A5594" w:rsidP="006A5594"/>
    <w:p w14:paraId="728A28D3" w14:textId="34A5489F" w:rsidR="006A5594" w:rsidRDefault="006A5594" w:rsidP="006A5594">
      <w:pPr>
        <w:pStyle w:val="Heading6"/>
      </w:pPr>
      <w:bookmarkStart w:id="3886" w:name="_Toc20494843"/>
      <w:bookmarkStart w:id="3887" w:name="_Toc26975911"/>
      <w:bookmarkStart w:id="3888" w:name="_Toc35856791"/>
      <w:bookmarkStart w:id="3889" w:name="_Toc44001665"/>
      <w:bookmarkStart w:id="3890" w:name="_Toc51581232"/>
      <w:bookmarkStart w:id="3891" w:name="_Toc52356495"/>
      <w:bookmarkStart w:id="3892" w:name="_Toc55228065"/>
      <w:bookmarkStart w:id="3893" w:name="_Toc138323620"/>
      <w:r>
        <w:rPr>
          <w:lang w:eastAsia="zh-CN"/>
        </w:rPr>
        <w:t>12.3.1.2.4.4</w:t>
      </w:r>
      <w:r>
        <w:rPr>
          <w:lang w:eastAsia="zh-CN"/>
        </w:rPr>
        <w:tab/>
      </w:r>
      <w:bookmarkEnd w:id="3886"/>
      <w:bookmarkEnd w:id="3887"/>
      <w:bookmarkEnd w:id="3888"/>
      <w:bookmarkEnd w:id="3889"/>
      <w:bookmarkEnd w:id="3890"/>
      <w:bookmarkEnd w:id="3891"/>
      <w:bookmarkEnd w:id="3892"/>
      <w:r w:rsidR="007D4B6A">
        <w:t>Void</w:t>
      </w:r>
      <w:bookmarkEnd w:id="3893"/>
    </w:p>
    <w:p w14:paraId="07667EA7" w14:textId="77777777" w:rsidR="006A5594" w:rsidRDefault="006A5594" w:rsidP="006A5594"/>
    <w:p w14:paraId="021571B0" w14:textId="6EBA470C" w:rsidR="006A5594" w:rsidRDefault="006A5594" w:rsidP="006A5594">
      <w:pPr>
        <w:pStyle w:val="Heading6"/>
      </w:pPr>
      <w:bookmarkStart w:id="3894" w:name="_Toc20494845"/>
      <w:bookmarkStart w:id="3895" w:name="_Toc26975913"/>
      <w:bookmarkStart w:id="3896" w:name="_Toc35856793"/>
      <w:bookmarkStart w:id="3897" w:name="_Toc44001667"/>
      <w:bookmarkStart w:id="3898" w:name="_Toc51581234"/>
      <w:bookmarkStart w:id="3899" w:name="_Toc52356497"/>
      <w:bookmarkStart w:id="3900" w:name="_Toc55228067"/>
      <w:bookmarkStart w:id="3901" w:name="_Toc138323621"/>
      <w:r>
        <w:rPr>
          <w:lang w:eastAsia="zh-CN"/>
        </w:rPr>
        <w:t>12.3.1.2.4.5</w:t>
      </w:r>
      <w:r>
        <w:rPr>
          <w:lang w:eastAsia="zh-CN"/>
        </w:rPr>
        <w:tab/>
      </w:r>
      <w:bookmarkEnd w:id="3894"/>
      <w:bookmarkEnd w:id="3895"/>
      <w:bookmarkEnd w:id="3896"/>
      <w:bookmarkEnd w:id="3897"/>
      <w:bookmarkEnd w:id="3898"/>
      <w:bookmarkEnd w:id="3899"/>
      <w:bookmarkEnd w:id="3900"/>
      <w:r w:rsidR="007D4B6A">
        <w:t>Void</w:t>
      </w:r>
      <w:bookmarkEnd w:id="3901"/>
    </w:p>
    <w:p w14:paraId="1E9DED8B" w14:textId="77777777" w:rsidR="006A5594" w:rsidRDefault="006A5594" w:rsidP="006A5594"/>
    <w:p w14:paraId="2BAEA565" w14:textId="77777777" w:rsidR="006A5594" w:rsidRDefault="006A5594" w:rsidP="006A5594">
      <w:pPr>
        <w:pStyle w:val="Heading6"/>
      </w:pPr>
      <w:bookmarkStart w:id="3902" w:name="_Toc20494847"/>
      <w:bookmarkStart w:id="3903" w:name="_Toc26975915"/>
      <w:bookmarkStart w:id="3904" w:name="_Toc35856795"/>
      <w:bookmarkStart w:id="3905" w:name="_Toc44001669"/>
      <w:bookmarkStart w:id="3906" w:name="_Toc51581236"/>
      <w:bookmarkStart w:id="3907" w:name="_Toc52356499"/>
      <w:bookmarkStart w:id="3908" w:name="_Toc55228069"/>
      <w:bookmarkStart w:id="3909" w:name="_Toc138323622"/>
      <w:r>
        <w:rPr>
          <w:lang w:eastAsia="zh-CN"/>
        </w:rPr>
        <w:t>12.3.1.2.4.6</w:t>
      </w:r>
      <w:r>
        <w:rPr>
          <w:lang w:eastAsia="zh-CN"/>
        </w:rPr>
        <w:tab/>
      </w:r>
      <w:r>
        <w:t>Simple data types and enumerations</w:t>
      </w:r>
      <w:bookmarkEnd w:id="3902"/>
      <w:bookmarkEnd w:id="3903"/>
      <w:bookmarkEnd w:id="3904"/>
      <w:bookmarkEnd w:id="3905"/>
      <w:bookmarkEnd w:id="3906"/>
      <w:bookmarkEnd w:id="3907"/>
      <w:bookmarkEnd w:id="3908"/>
      <w:bookmarkEnd w:id="3909"/>
    </w:p>
    <w:p w14:paraId="660BDA7F" w14:textId="77777777" w:rsidR="006A5594" w:rsidRDefault="006A5594" w:rsidP="006A5594">
      <w:pPr>
        <w:pStyle w:val="Heading7"/>
        <w:rPr>
          <w:lang w:eastAsia="zh-CN"/>
        </w:rPr>
      </w:pPr>
      <w:bookmarkStart w:id="3910" w:name="_Toc20494848"/>
      <w:bookmarkStart w:id="3911" w:name="_Toc26975916"/>
      <w:bookmarkStart w:id="3912" w:name="_Toc35856796"/>
      <w:bookmarkStart w:id="3913" w:name="_Toc44001670"/>
      <w:bookmarkStart w:id="3914" w:name="_Toc51581237"/>
      <w:bookmarkStart w:id="3915" w:name="_Toc52356500"/>
      <w:bookmarkStart w:id="3916" w:name="_Toc55228070"/>
      <w:bookmarkStart w:id="3917" w:name="_Toc138323623"/>
      <w:r>
        <w:rPr>
          <w:lang w:eastAsia="zh-CN"/>
        </w:rPr>
        <w:t>12.3.1.2.4.6.1</w:t>
      </w:r>
      <w:r>
        <w:rPr>
          <w:lang w:eastAsia="zh-CN"/>
        </w:rPr>
        <w:tab/>
      </w:r>
      <w:r>
        <w:t>General</w:t>
      </w:r>
      <w:bookmarkEnd w:id="3910"/>
      <w:bookmarkEnd w:id="3911"/>
      <w:bookmarkEnd w:id="3912"/>
      <w:bookmarkEnd w:id="3913"/>
      <w:bookmarkEnd w:id="3914"/>
      <w:bookmarkEnd w:id="3915"/>
      <w:bookmarkEnd w:id="3916"/>
      <w:bookmarkEnd w:id="3917"/>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8" w:name="_Toc20494849"/>
      <w:bookmarkStart w:id="3919" w:name="_Toc26975917"/>
      <w:bookmarkStart w:id="3920" w:name="_Toc35856797"/>
      <w:bookmarkStart w:id="3921" w:name="_Toc44001671"/>
      <w:bookmarkStart w:id="3922" w:name="_Toc51581238"/>
      <w:bookmarkStart w:id="3923" w:name="_Toc52356501"/>
      <w:bookmarkStart w:id="3924" w:name="_Toc55228071"/>
      <w:bookmarkStart w:id="3925" w:name="_Toc138323624"/>
      <w:r>
        <w:rPr>
          <w:lang w:eastAsia="zh-CN"/>
        </w:rPr>
        <w:t>12.3.1.2.4.6.2</w:t>
      </w:r>
      <w:r>
        <w:rPr>
          <w:lang w:eastAsia="zh-CN"/>
        </w:rPr>
        <w:tab/>
        <w:t>Simple data types</w:t>
      </w:r>
      <w:bookmarkEnd w:id="3918"/>
      <w:bookmarkEnd w:id="3919"/>
      <w:bookmarkEnd w:id="3920"/>
      <w:bookmarkEnd w:id="3921"/>
      <w:bookmarkEnd w:id="3922"/>
      <w:bookmarkEnd w:id="3923"/>
      <w:bookmarkEnd w:id="3924"/>
      <w:bookmarkEnd w:id="3925"/>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6" w:name="_Toc20494850"/>
      <w:bookmarkStart w:id="3927" w:name="_Toc26975918"/>
      <w:bookmarkStart w:id="3928" w:name="_Toc35856798"/>
      <w:bookmarkStart w:id="3929" w:name="_Toc44001672"/>
      <w:bookmarkStart w:id="3930" w:name="_Toc51581239"/>
      <w:bookmarkStart w:id="3931" w:name="_Toc52356502"/>
      <w:bookmarkStart w:id="3932" w:name="_Toc55228072"/>
      <w:bookmarkStart w:id="3933" w:name="_Toc13832362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6"/>
      <w:bookmarkEnd w:id="3927"/>
      <w:bookmarkEnd w:id="3928"/>
      <w:bookmarkEnd w:id="3929"/>
      <w:bookmarkEnd w:id="3930"/>
      <w:bookmarkEnd w:id="3931"/>
      <w:bookmarkEnd w:id="3932"/>
      <w:bookmarkEnd w:id="3933"/>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34" w:name="_Toc13832362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34"/>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35" w:name="_Toc44001673"/>
      <w:bookmarkStart w:id="3936" w:name="_Toc51581240"/>
      <w:bookmarkStart w:id="3937" w:name="_Toc52356503"/>
      <w:bookmarkStart w:id="3938" w:name="_Toc55228073"/>
      <w:bookmarkStart w:id="3939" w:name="_Toc138323627"/>
      <w:r w:rsidRPr="00971FE6">
        <w:t>12.3.2</w:t>
      </w:r>
      <w:r w:rsidRPr="00971FE6">
        <w:tab/>
      </w:r>
      <w:r w:rsidR="00DA6951">
        <w:t xml:space="preserve">Performance data </w:t>
      </w:r>
      <w:r w:rsidRPr="00971FE6">
        <w:t>XML file format definition</w:t>
      </w:r>
      <w:bookmarkEnd w:id="3935"/>
      <w:bookmarkEnd w:id="3936"/>
      <w:bookmarkEnd w:id="3937"/>
      <w:bookmarkEnd w:id="3938"/>
      <w:bookmarkEnd w:id="3939"/>
    </w:p>
    <w:p w14:paraId="4C8E9B39" w14:textId="77777777" w:rsidR="007F5DFC" w:rsidRPr="00971FE6" w:rsidRDefault="007F5DFC" w:rsidP="007F5DFC">
      <w:pPr>
        <w:pStyle w:val="Heading4"/>
      </w:pPr>
      <w:bookmarkStart w:id="3940" w:name="_Toc44001674"/>
      <w:bookmarkStart w:id="3941" w:name="_Toc51581241"/>
      <w:bookmarkStart w:id="3942" w:name="_Toc52356504"/>
      <w:bookmarkStart w:id="3943" w:name="_Toc55228074"/>
      <w:bookmarkStart w:id="3944" w:name="_Toc138323628"/>
      <w:r w:rsidRPr="00971FE6">
        <w:t>12.3.2.1</w:t>
      </w:r>
      <w:r w:rsidRPr="00971FE6">
        <w:tab/>
        <w:t>Introduction</w:t>
      </w:r>
      <w:bookmarkEnd w:id="3940"/>
      <w:bookmarkEnd w:id="3941"/>
      <w:bookmarkEnd w:id="3942"/>
      <w:bookmarkEnd w:id="3943"/>
      <w:bookmarkEnd w:id="3944"/>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45" w:name="_Toc44001675"/>
      <w:bookmarkStart w:id="3946" w:name="_Toc51581242"/>
      <w:bookmarkStart w:id="3947" w:name="_Toc52356505"/>
      <w:bookmarkStart w:id="3948" w:name="_Toc55228075"/>
      <w:bookmarkStart w:id="3949" w:name="_Toc138323629"/>
      <w:r>
        <w:t>12.3.2.2</w:t>
      </w:r>
      <w:r>
        <w:tab/>
        <w:t>Mapping table</w:t>
      </w:r>
      <w:bookmarkEnd w:id="3945"/>
      <w:bookmarkEnd w:id="3946"/>
      <w:bookmarkEnd w:id="3947"/>
      <w:bookmarkEnd w:id="3948"/>
      <w:bookmarkEnd w:id="3949"/>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50" w:name="_Toc44001676"/>
      <w:bookmarkStart w:id="3951" w:name="_Toc51581243"/>
      <w:bookmarkStart w:id="3952" w:name="_Toc52356506"/>
      <w:bookmarkStart w:id="3953" w:name="_Toc55228076"/>
      <w:bookmarkStart w:id="3954" w:name="_Toc138323630"/>
      <w:r>
        <w:t>1</w:t>
      </w:r>
      <w:r w:rsidR="00024453">
        <w:t>2</w:t>
      </w:r>
      <w:r>
        <w:t>.3.</w:t>
      </w:r>
      <w:r w:rsidR="00024453">
        <w:t>2</w:t>
      </w:r>
      <w:r>
        <w:t>.3</w:t>
      </w:r>
      <w:r>
        <w:tab/>
      </w:r>
      <w:bookmarkEnd w:id="3950"/>
      <w:bookmarkEnd w:id="3951"/>
      <w:bookmarkEnd w:id="3952"/>
      <w:bookmarkEnd w:id="3953"/>
      <w:r w:rsidR="003C4F14">
        <w:t>Void</w:t>
      </w:r>
      <w:bookmarkEnd w:id="3954"/>
    </w:p>
    <w:p w14:paraId="4893B86F" w14:textId="77777777" w:rsidR="00DA6951" w:rsidRPr="00DA6951" w:rsidRDefault="00DA6951" w:rsidP="00311DB3"/>
    <w:p w14:paraId="4EF40A17" w14:textId="423BE90D" w:rsidR="007F5DFC" w:rsidRDefault="001F398E" w:rsidP="007F5DFC">
      <w:pPr>
        <w:pStyle w:val="Heading5"/>
      </w:pPr>
      <w:bookmarkStart w:id="3955" w:name="_Toc44001677"/>
      <w:bookmarkStart w:id="3956" w:name="_Toc51581244"/>
      <w:bookmarkStart w:id="3957" w:name="_Toc52356507"/>
      <w:bookmarkStart w:id="3958" w:name="_Toc55228077"/>
      <w:bookmarkStart w:id="3959" w:name="_Toc138323631"/>
      <w:r>
        <w:t>12</w:t>
      </w:r>
      <w:r w:rsidR="007F5DFC">
        <w:t>.3.</w:t>
      </w:r>
      <w:r w:rsidR="00024453">
        <w:t>2</w:t>
      </w:r>
      <w:r w:rsidR="007F5DFC">
        <w:t>.3.1</w:t>
      </w:r>
      <w:r w:rsidR="007F5DFC">
        <w:tab/>
      </w:r>
      <w:bookmarkEnd w:id="3955"/>
      <w:bookmarkEnd w:id="3956"/>
      <w:bookmarkEnd w:id="3957"/>
      <w:bookmarkEnd w:id="3958"/>
      <w:r w:rsidR="00DA6951">
        <w:t>Void</w:t>
      </w:r>
      <w:bookmarkEnd w:id="3959"/>
    </w:p>
    <w:p w14:paraId="0DCF4395" w14:textId="77777777" w:rsidR="007F5DFC" w:rsidRDefault="007F5DFC" w:rsidP="007F5DFC">
      <w:pPr>
        <w:pStyle w:val="PL"/>
      </w:pPr>
    </w:p>
    <w:p w14:paraId="63605BD5" w14:textId="34325163" w:rsidR="007F5DFC" w:rsidRDefault="007F5DFC" w:rsidP="007F5DFC">
      <w:pPr>
        <w:pStyle w:val="Heading5"/>
      </w:pPr>
      <w:bookmarkStart w:id="3960" w:name="_Toc44001678"/>
      <w:bookmarkStart w:id="3961" w:name="_Toc51581245"/>
      <w:bookmarkStart w:id="3962" w:name="_Toc52356508"/>
      <w:bookmarkStart w:id="3963" w:name="_Toc55228078"/>
      <w:bookmarkStart w:id="3964" w:name="_Toc138323632"/>
      <w:r>
        <w:t>1</w:t>
      </w:r>
      <w:r w:rsidR="00024453">
        <w:t>2</w:t>
      </w:r>
      <w:r>
        <w:t>.3.</w:t>
      </w:r>
      <w:r w:rsidR="00024453">
        <w:t>2</w:t>
      </w:r>
      <w:r>
        <w:t>.3.2</w:t>
      </w:r>
      <w:r>
        <w:tab/>
      </w:r>
      <w:bookmarkEnd w:id="3960"/>
      <w:bookmarkEnd w:id="3961"/>
      <w:bookmarkEnd w:id="3962"/>
      <w:bookmarkEnd w:id="3963"/>
      <w:r w:rsidR="00DA6951">
        <w:t>Void</w:t>
      </w:r>
      <w:bookmarkEnd w:id="3964"/>
    </w:p>
    <w:p w14:paraId="35A66B92" w14:textId="77777777" w:rsidR="003C4F14" w:rsidRDefault="003C4F14" w:rsidP="003C4F14">
      <w:pPr>
        <w:pStyle w:val="Heading4"/>
      </w:pPr>
      <w:bookmarkStart w:id="3965" w:name="_Toc138323633"/>
      <w:r>
        <w:t>12.3.2.4</w:t>
      </w:r>
      <w:r>
        <w:tab/>
        <w:t>XML schema</w:t>
      </w:r>
      <w:bookmarkEnd w:id="3965"/>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6" w:name="_Toc26975919"/>
      <w:bookmarkStart w:id="3967" w:name="_Toc35856799"/>
      <w:bookmarkStart w:id="3968" w:name="_Toc44001679"/>
      <w:bookmarkStart w:id="3969" w:name="_Toc51581246"/>
      <w:bookmarkStart w:id="3970" w:name="_Toc52356509"/>
      <w:bookmarkStart w:id="3971" w:name="_Toc55228079"/>
      <w:bookmarkStart w:id="3972" w:name="_Toc138323634"/>
      <w:r>
        <w:rPr>
          <w:lang w:eastAsia="zh-CN"/>
        </w:rPr>
        <w:t>12.4</w:t>
      </w:r>
      <w:r w:rsidRPr="00215D3C">
        <w:rPr>
          <w:lang w:eastAsia="zh-CN"/>
        </w:rPr>
        <w:tab/>
      </w:r>
      <w:r>
        <w:rPr>
          <w:lang w:eastAsia="zh-CN"/>
        </w:rPr>
        <w:t>Heartbeat</w:t>
      </w:r>
      <w:bookmarkEnd w:id="3966"/>
      <w:bookmarkEnd w:id="3967"/>
      <w:bookmarkEnd w:id="3968"/>
      <w:bookmarkEnd w:id="3969"/>
      <w:bookmarkEnd w:id="3970"/>
      <w:bookmarkEnd w:id="3971"/>
      <w:bookmarkEnd w:id="3972"/>
    </w:p>
    <w:p w14:paraId="58122B42" w14:textId="77777777" w:rsidR="002C5325" w:rsidRDefault="002C5325" w:rsidP="002C5325">
      <w:pPr>
        <w:pStyle w:val="Heading3"/>
      </w:pPr>
      <w:bookmarkStart w:id="3973" w:name="_Toc532541830"/>
      <w:bookmarkStart w:id="3974" w:name="_Toc26975920"/>
      <w:bookmarkStart w:id="3975" w:name="_Toc35856800"/>
      <w:bookmarkStart w:id="3976" w:name="_Toc44001680"/>
      <w:bookmarkStart w:id="3977" w:name="_Toc51581247"/>
      <w:bookmarkStart w:id="3978" w:name="_Toc52356510"/>
      <w:bookmarkStart w:id="3979" w:name="_Toc55228080"/>
      <w:bookmarkStart w:id="3980" w:name="_Toc138323635"/>
      <w:r>
        <w:t>12.4</w:t>
      </w:r>
      <w:r w:rsidRPr="00215D3C">
        <w:t>.1</w:t>
      </w:r>
      <w:r w:rsidRPr="00215D3C">
        <w:tab/>
      </w:r>
      <w:bookmarkEnd w:id="3973"/>
      <w:r>
        <w:t>RESTful HTTP-based solution set</w:t>
      </w:r>
      <w:bookmarkEnd w:id="3974"/>
      <w:bookmarkEnd w:id="3975"/>
      <w:bookmarkEnd w:id="3976"/>
      <w:bookmarkEnd w:id="3977"/>
      <w:bookmarkEnd w:id="3978"/>
      <w:bookmarkEnd w:id="3979"/>
      <w:bookmarkEnd w:id="3980"/>
    </w:p>
    <w:p w14:paraId="4C126C1A" w14:textId="77777777" w:rsidR="002C5325" w:rsidRPr="00215D3C" w:rsidRDefault="002C5325" w:rsidP="002C5325">
      <w:pPr>
        <w:pStyle w:val="Heading4"/>
      </w:pPr>
      <w:bookmarkStart w:id="3981" w:name="_Toc532542013"/>
      <w:bookmarkStart w:id="3982" w:name="_Toc26975921"/>
      <w:bookmarkStart w:id="3983" w:name="_Toc35856801"/>
      <w:bookmarkStart w:id="3984" w:name="_Toc44001681"/>
      <w:bookmarkStart w:id="3985" w:name="_Toc51581248"/>
      <w:bookmarkStart w:id="3986" w:name="_Toc52356511"/>
      <w:bookmarkStart w:id="3987" w:name="_Toc55228081"/>
      <w:bookmarkStart w:id="3988" w:name="_Toc138323636"/>
      <w:r>
        <w:t>12.4.1</w:t>
      </w:r>
      <w:r w:rsidRPr="00215D3C">
        <w:t>.</w:t>
      </w:r>
      <w:r w:rsidRPr="00215D3C">
        <w:rPr>
          <w:rFonts w:hint="eastAsia"/>
        </w:rPr>
        <w:t>1</w:t>
      </w:r>
      <w:r w:rsidRPr="00215D3C">
        <w:tab/>
        <w:t>Mapping of operations</w:t>
      </w:r>
      <w:bookmarkEnd w:id="3981"/>
      <w:bookmarkEnd w:id="3982"/>
      <w:bookmarkEnd w:id="3983"/>
      <w:bookmarkEnd w:id="3984"/>
      <w:bookmarkEnd w:id="3985"/>
      <w:bookmarkEnd w:id="3986"/>
      <w:bookmarkEnd w:id="3987"/>
      <w:bookmarkEnd w:id="3988"/>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9" w:name="_Toc532542022"/>
      <w:bookmarkStart w:id="3990" w:name="_Toc26975922"/>
      <w:bookmarkStart w:id="3991" w:name="_Toc35856802"/>
      <w:bookmarkStart w:id="3992" w:name="_Toc44001682"/>
      <w:bookmarkStart w:id="3993" w:name="_Toc51581249"/>
      <w:bookmarkStart w:id="3994" w:name="_Toc52356512"/>
      <w:bookmarkStart w:id="3995" w:name="_Toc55228082"/>
      <w:bookmarkStart w:id="3996" w:name="_Toc138323637"/>
      <w:r>
        <w:t>12.4.1.2</w:t>
      </w:r>
      <w:r>
        <w:tab/>
        <w:t>Mapping of notifications</w:t>
      </w:r>
      <w:bookmarkEnd w:id="3989"/>
      <w:bookmarkEnd w:id="3990"/>
      <w:bookmarkEnd w:id="3991"/>
      <w:bookmarkEnd w:id="3992"/>
      <w:bookmarkEnd w:id="3993"/>
      <w:bookmarkEnd w:id="3994"/>
      <w:bookmarkEnd w:id="3995"/>
      <w:bookmarkEnd w:id="3996"/>
    </w:p>
    <w:p w14:paraId="181F3D20" w14:textId="77777777" w:rsidR="002C5325" w:rsidRPr="00603DA9" w:rsidRDefault="002C5325" w:rsidP="002C5325">
      <w:pPr>
        <w:pStyle w:val="Heading5"/>
      </w:pPr>
      <w:bookmarkStart w:id="3997" w:name="_Toc532542023"/>
      <w:bookmarkStart w:id="3998" w:name="_Toc26975923"/>
      <w:bookmarkStart w:id="3999" w:name="_Toc35856803"/>
      <w:bookmarkStart w:id="4000" w:name="_Toc44001683"/>
      <w:bookmarkStart w:id="4001" w:name="_Toc51581250"/>
      <w:bookmarkStart w:id="4002" w:name="_Toc52356513"/>
      <w:bookmarkStart w:id="4003" w:name="_Toc55228083"/>
      <w:bookmarkStart w:id="4004" w:name="_Toc138323638"/>
      <w:r>
        <w:t>12.4</w:t>
      </w:r>
      <w:r w:rsidRPr="00A420B8">
        <w:t>.1</w:t>
      </w:r>
      <w:r>
        <w:t>.2.1</w:t>
      </w:r>
      <w:r>
        <w:tab/>
        <w:t>Introduction</w:t>
      </w:r>
      <w:bookmarkEnd w:id="3997"/>
      <w:bookmarkEnd w:id="3998"/>
      <w:bookmarkEnd w:id="3999"/>
      <w:bookmarkEnd w:id="4000"/>
      <w:bookmarkEnd w:id="4001"/>
      <w:bookmarkEnd w:id="4002"/>
      <w:bookmarkEnd w:id="4003"/>
      <w:bookmarkEnd w:id="4004"/>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5" w:name="_Toc532542024"/>
      <w:bookmarkStart w:id="4006" w:name="_Toc26975924"/>
      <w:bookmarkStart w:id="4007" w:name="_Toc35856804"/>
      <w:bookmarkStart w:id="4008" w:name="_Toc44001684"/>
      <w:bookmarkStart w:id="4009" w:name="_Toc51581251"/>
      <w:bookmarkStart w:id="4010" w:name="_Toc52356514"/>
      <w:bookmarkStart w:id="4011" w:name="_Toc55228084"/>
      <w:bookmarkStart w:id="4012" w:name="_Toc13832363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5"/>
      <w:bookmarkEnd w:id="4006"/>
      <w:bookmarkEnd w:id="4007"/>
      <w:bookmarkEnd w:id="4008"/>
      <w:bookmarkEnd w:id="4009"/>
      <w:bookmarkEnd w:id="4010"/>
      <w:bookmarkEnd w:id="4011"/>
      <w:bookmarkEnd w:id="4012"/>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13" w:name="_Toc138323640"/>
      <w:r>
        <w:t>12.4.1.3</w:t>
      </w:r>
      <w:r>
        <w:tab/>
        <w:t>Usage of HTTP</w:t>
      </w:r>
      <w:bookmarkEnd w:id="4013"/>
    </w:p>
    <w:p w14:paraId="2FFEA32E" w14:textId="77777777" w:rsidR="00873E62" w:rsidRPr="00C824F1" w:rsidRDefault="00873E62" w:rsidP="007B5E64">
      <w:r>
        <w:t>N/A.</w:t>
      </w:r>
    </w:p>
    <w:p w14:paraId="56C6F8EC" w14:textId="77777777" w:rsidR="00873E62" w:rsidRDefault="00873E62" w:rsidP="00873E62">
      <w:pPr>
        <w:pStyle w:val="Heading4"/>
      </w:pPr>
      <w:bookmarkStart w:id="4014" w:name="_Toc138323641"/>
      <w:r>
        <w:t>12.4.1.4</w:t>
      </w:r>
      <w:r>
        <w:tab/>
        <w:t>Resources</w:t>
      </w:r>
      <w:bookmarkEnd w:id="4014"/>
    </w:p>
    <w:p w14:paraId="2A484E14" w14:textId="77777777" w:rsidR="00873E62" w:rsidRPr="00C824F1" w:rsidRDefault="00873E62" w:rsidP="00873E62">
      <w:r>
        <w:t>N/A.</w:t>
      </w:r>
    </w:p>
    <w:p w14:paraId="32E80EA9" w14:textId="77777777" w:rsidR="00873E62" w:rsidRDefault="00873E62" w:rsidP="00873E62">
      <w:pPr>
        <w:pStyle w:val="Heading4"/>
      </w:pPr>
      <w:bookmarkStart w:id="4015" w:name="_Toc138323642"/>
      <w:r>
        <w:t>12.4.1.5</w:t>
      </w:r>
      <w:r>
        <w:tab/>
        <w:t>Data type definitions</w:t>
      </w:r>
      <w:bookmarkEnd w:id="4015"/>
    </w:p>
    <w:p w14:paraId="0B87487B" w14:textId="77777777" w:rsidR="00873E62" w:rsidRDefault="00873E62" w:rsidP="00873E62">
      <w:pPr>
        <w:pStyle w:val="Heading5"/>
      </w:pPr>
      <w:bookmarkStart w:id="4016" w:name="_Toc138323643"/>
      <w:r>
        <w:t>12.4.1.5.1</w:t>
      </w:r>
      <w:r>
        <w:tab/>
        <w:t>General</w:t>
      </w:r>
      <w:bookmarkEnd w:id="4016"/>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7" w:name="_Toc138323644"/>
      <w:r>
        <w:t>12.4.1.5.2</w:t>
      </w:r>
      <w:r>
        <w:tab/>
        <w:t>Structured data types</w:t>
      </w:r>
      <w:bookmarkEnd w:id="4017"/>
    </w:p>
    <w:p w14:paraId="732BFB32" w14:textId="77777777" w:rsidR="00873E62" w:rsidRPr="00632AF1" w:rsidRDefault="00873E62" w:rsidP="00873E62">
      <w:r>
        <w:t>None.</w:t>
      </w:r>
    </w:p>
    <w:p w14:paraId="7950940A" w14:textId="77777777" w:rsidR="00873E62" w:rsidRDefault="00873E62" w:rsidP="00873E62">
      <w:pPr>
        <w:pStyle w:val="Heading5"/>
      </w:pPr>
      <w:bookmarkStart w:id="4018" w:name="_Toc138323645"/>
      <w:r>
        <w:t>12.4.1.5.3</w:t>
      </w:r>
      <w:r>
        <w:tab/>
        <w:t>Simple data types and enumerations</w:t>
      </w:r>
      <w:bookmarkEnd w:id="4018"/>
    </w:p>
    <w:p w14:paraId="234C2C9C" w14:textId="77777777" w:rsidR="00873E62" w:rsidRPr="00592A06" w:rsidRDefault="00873E62" w:rsidP="007B5E64">
      <w:pPr>
        <w:pStyle w:val="Heading6"/>
      </w:pPr>
      <w:bookmarkStart w:id="4019" w:name="_Toc138323646"/>
      <w:r>
        <w:t>12.4.1.5.3.1</w:t>
      </w:r>
      <w:r>
        <w:tab/>
        <w:t>General</w:t>
      </w:r>
      <w:bookmarkEnd w:id="4019"/>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20" w:name="_Toc138323647"/>
      <w:r>
        <w:t>12.4.1.5.3.2</w:t>
      </w:r>
      <w:r>
        <w:tab/>
        <w:t>Simple data types</w:t>
      </w:r>
      <w:bookmarkEnd w:id="4020"/>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21" w:name="_Toc138323648"/>
      <w:r>
        <w:t>12.4.1.5.3.3</w:t>
      </w:r>
      <w:r>
        <w:tab/>
        <w:t xml:space="preserve">Enumeration </w:t>
      </w:r>
      <w:r>
        <w:rPr>
          <w:lang w:val="en" w:eastAsia="zh-CN"/>
        </w:rPr>
        <w:t>HeartbeatNotificationTypes</w:t>
      </w:r>
      <w:bookmarkEnd w:id="4021"/>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22" w:name="_Toc26975925"/>
      <w:bookmarkStart w:id="4023" w:name="_Toc35856805"/>
      <w:bookmarkStart w:id="4024" w:name="_Toc44001685"/>
      <w:bookmarkStart w:id="4025" w:name="_Toc51581252"/>
      <w:bookmarkStart w:id="4026" w:name="_Toc52356515"/>
      <w:bookmarkStart w:id="4027" w:name="_Toc55228085"/>
      <w:bookmarkStart w:id="4028" w:name="_Toc138323649"/>
      <w:r>
        <w:t>12.4</w:t>
      </w:r>
      <w:r w:rsidRPr="00215D3C">
        <w:t>.</w:t>
      </w:r>
      <w:r>
        <w:t>2</w:t>
      </w:r>
      <w:r w:rsidRPr="00215D3C">
        <w:tab/>
      </w:r>
      <w:r>
        <w:t>RESTful HTTP-based solution set for integration with ONAP VES API</w:t>
      </w:r>
      <w:bookmarkEnd w:id="4022"/>
      <w:bookmarkEnd w:id="4023"/>
      <w:bookmarkEnd w:id="4024"/>
      <w:bookmarkEnd w:id="4025"/>
      <w:bookmarkEnd w:id="4026"/>
      <w:bookmarkEnd w:id="4027"/>
      <w:bookmarkEnd w:id="4028"/>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9" w:name="_Toc35856806"/>
      <w:bookmarkStart w:id="4030" w:name="_Toc44001686"/>
      <w:bookmarkStart w:id="4031" w:name="_Toc51581253"/>
      <w:bookmarkStart w:id="4032" w:name="_Toc52356516"/>
      <w:bookmarkStart w:id="4033" w:name="_Toc55228086"/>
      <w:bookmarkStart w:id="4034" w:name="_Toc138323650"/>
      <w:r>
        <w:t>12.4.2</w:t>
      </w:r>
      <w:r w:rsidRPr="00215D3C">
        <w:t>.</w:t>
      </w:r>
      <w:r>
        <w:t>1</w:t>
      </w:r>
      <w:r w:rsidRPr="00215D3C">
        <w:tab/>
      </w:r>
      <w:r>
        <w:t>Mapping of operations</w:t>
      </w:r>
      <w:bookmarkEnd w:id="4029"/>
      <w:bookmarkEnd w:id="4030"/>
      <w:bookmarkEnd w:id="4031"/>
      <w:bookmarkEnd w:id="4032"/>
      <w:bookmarkEnd w:id="4033"/>
      <w:bookmarkEnd w:id="4034"/>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5" w:name="_Toc35856807"/>
      <w:bookmarkStart w:id="4036" w:name="_Toc44001687"/>
      <w:bookmarkStart w:id="4037" w:name="_Toc51581254"/>
      <w:bookmarkStart w:id="4038" w:name="_Toc52356517"/>
      <w:bookmarkStart w:id="4039" w:name="_Toc55228087"/>
      <w:bookmarkStart w:id="4040" w:name="_Toc138323651"/>
      <w:r>
        <w:t>12.4.2</w:t>
      </w:r>
      <w:r w:rsidRPr="00215D3C">
        <w:t>.</w:t>
      </w:r>
      <w:r>
        <w:t>2</w:t>
      </w:r>
      <w:r w:rsidRPr="00215D3C">
        <w:tab/>
        <w:t>Mapping of notifications</w:t>
      </w:r>
      <w:bookmarkEnd w:id="4035"/>
      <w:bookmarkEnd w:id="4036"/>
      <w:bookmarkEnd w:id="4037"/>
      <w:bookmarkEnd w:id="4038"/>
      <w:bookmarkEnd w:id="4039"/>
      <w:bookmarkEnd w:id="4040"/>
    </w:p>
    <w:p w14:paraId="0C06D376" w14:textId="77777777" w:rsidR="00B35EF8" w:rsidRDefault="00B35EF8" w:rsidP="00B35EF8">
      <w:pPr>
        <w:pStyle w:val="Heading5"/>
      </w:pPr>
      <w:bookmarkStart w:id="4041" w:name="_Toc35856808"/>
      <w:bookmarkStart w:id="4042" w:name="_Toc44001688"/>
      <w:bookmarkStart w:id="4043" w:name="_Toc51581255"/>
      <w:bookmarkStart w:id="4044" w:name="_Toc52356518"/>
      <w:bookmarkStart w:id="4045" w:name="_Toc55228088"/>
      <w:bookmarkStart w:id="4046" w:name="_Toc138323652"/>
      <w:r>
        <w:t>12.4.2</w:t>
      </w:r>
      <w:r w:rsidRPr="00215D3C">
        <w:t>.</w:t>
      </w:r>
      <w:r>
        <w:t>2</w:t>
      </w:r>
      <w:r w:rsidRPr="00215D3C">
        <w:t>.1</w:t>
      </w:r>
      <w:r w:rsidRPr="00215D3C">
        <w:tab/>
        <w:t>Introduction</w:t>
      </w:r>
      <w:bookmarkEnd w:id="4041"/>
      <w:bookmarkEnd w:id="4042"/>
      <w:bookmarkEnd w:id="4043"/>
      <w:bookmarkEnd w:id="4044"/>
      <w:bookmarkEnd w:id="4045"/>
      <w:bookmarkEnd w:id="4046"/>
    </w:p>
    <w:p w14:paraId="7CEB1E78" w14:textId="77777777" w:rsidR="00B35EF8" w:rsidRPr="000E2A8D" w:rsidRDefault="00B35EF8" w:rsidP="00B35EF8">
      <w:pPr>
        <w:pStyle w:val="Heading6"/>
      </w:pPr>
      <w:bookmarkStart w:id="4047" w:name="_Toc35856809"/>
      <w:bookmarkStart w:id="4048" w:name="_Toc44001689"/>
      <w:bookmarkStart w:id="4049" w:name="_Toc51581256"/>
      <w:bookmarkStart w:id="4050" w:name="_Toc52356519"/>
      <w:bookmarkStart w:id="4051" w:name="_Toc55228089"/>
      <w:bookmarkStart w:id="4052" w:name="_Toc138323653"/>
      <w:r>
        <w:t>12.4.</w:t>
      </w:r>
      <w:r w:rsidRPr="000E2A8D">
        <w:t>2.2.1.1</w:t>
      </w:r>
      <w:r w:rsidRPr="000E2A8D">
        <w:tab/>
        <w:t>General</w:t>
      </w:r>
      <w:bookmarkEnd w:id="4047"/>
      <w:bookmarkEnd w:id="4048"/>
      <w:bookmarkEnd w:id="4049"/>
      <w:bookmarkEnd w:id="4050"/>
      <w:bookmarkEnd w:id="4051"/>
      <w:bookmarkEnd w:id="4052"/>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53" w:name="_Toc35856810"/>
      <w:bookmarkStart w:id="4054" w:name="_Toc44001690"/>
      <w:bookmarkStart w:id="4055" w:name="_Toc51581257"/>
      <w:bookmarkStart w:id="4056" w:name="_Toc52356520"/>
      <w:bookmarkStart w:id="4057" w:name="_Toc55228090"/>
      <w:bookmarkStart w:id="4058" w:name="_Toc138323654"/>
      <w:r>
        <w:t>12.4.2.2.1.2</w:t>
      </w:r>
      <w:r>
        <w:tab/>
        <w:t>Notification parameter mapping principles</w:t>
      </w:r>
      <w:bookmarkEnd w:id="4053"/>
      <w:bookmarkEnd w:id="4054"/>
      <w:bookmarkEnd w:id="4055"/>
      <w:bookmarkEnd w:id="4056"/>
      <w:bookmarkEnd w:id="4057"/>
      <w:bookmarkEnd w:id="4058"/>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9" w:name="_Toc35856811"/>
      <w:bookmarkStart w:id="4060" w:name="_Toc44001691"/>
      <w:bookmarkStart w:id="4061" w:name="_Toc51581258"/>
      <w:bookmarkStart w:id="4062" w:name="_Toc52356521"/>
      <w:bookmarkStart w:id="4063" w:name="_Toc55228091"/>
      <w:bookmarkStart w:id="4064" w:name="_Toc138323655"/>
      <w:r>
        <w:t>12.4.2.2.2</w:t>
      </w:r>
      <w:r w:rsidRPr="00215D3C">
        <w:tab/>
        <w:t>Notification notify</w:t>
      </w:r>
      <w:r>
        <w:t>Heartbeat</w:t>
      </w:r>
      <w:bookmarkEnd w:id="4059"/>
      <w:bookmarkEnd w:id="4060"/>
      <w:bookmarkEnd w:id="4061"/>
      <w:bookmarkEnd w:id="4062"/>
      <w:bookmarkEnd w:id="4063"/>
      <w:bookmarkEnd w:id="4064"/>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5" w:name="_Toc44001692"/>
      <w:bookmarkStart w:id="4066" w:name="_Toc51581259"/>
      <w:bookmarkStart w:id="4067" w:name="_Toc52356522"/>
      <w:bookmarkStart w:id="4068" w:name="_Toc55228092"/>
      <w:bookmarkStart w:id="4069" w:name="_Toc138323656"/>
      <w:r>
        <w:rPr>
          <w:lang w:eastAsia="de-DE"/>
        </w:rPr>
        <w:t>12.5</w:t>
      </w:r>
      <w:r>
        <w:rPr>
          <w:lang w:eastAsia="de-DE"/>
        </w:rPr>
        <w:tab/>
        <w:t>Streaming data reporting service</w:t>
      </w:r>
      <w:bookmarkEnd w:id="4065"/>
      <w:bookmarkEnd w:id="4066"/>
      <w:bookmarkEnd w:id="4067"/>
      <w:bookmarkEnd w:id="4068"/>
      <w:bookmarkEnd w:id="4069"/>
    </w:p>
    <w:p w14:paraId="7FCFA8F0" w14:textId="77777777" w:rsidR="002A7060" w:rsidRDefault="002A7060" w:rsidP="002A7060">
      <w:pPr>
        <w:pStyle w:val="Heading3"/>
        <w:rPr>
          <w:lang w:eastAsia="de-DE"/>
        </w:rPr>
      </w:pPr>
      <w:bookmarkStart w:id="4070" w:name="_Toc44001693"/>
      <w:bookmarkStart w:id="4071" w:name="_Toc51581260"/>
      <w:bookmarkStart w:id="4072" w:name="_Toc52356523"/>
      <w:bookmarkStart w:id="4073" w:name="_Toc55228093"/>
      <w:bookmarkStart w:id="4074" w:name="_Toc138323657"/>
      <w:r>
        <w:rPr>
          <w:lang w:eastAsia="de-DE"/>
        </w:rPr>
        <w:t>12.5.1</w:t>
      </w:r>
      <w:r>
        <w:rPr>
          <w:lang w:eastAsia="de-DE"/>
        </w:rPr>
        <w:tab/>
        <w:t>RESTful HTTP-based solution set</w:t>
      </w:r>
      <w:bookmarkEnd w:id="4070"/>
      <w:bookmarkEnd w:id="4071"/>
      <w:bookmarkEnd w:id="4072"/>
      <w:bookmarkEnd w:id="4073"/>
      <w:bookmarkEnd w:id="4074"/>
    </w:p>
    <w:p w14:paraId="5C910515" w14:textId="77777777" w:rsidR="002A7060" w:rsidRDefault="002A7060" w:rsidP="002A7060">
      <w:pPr>
        <w:pStyle w:val="Heading4"/>
        <w:rPr>
          <w:lang w:eastAsia="de-DE"/>
        </w:rPr>
      </w:pPr>
      <w:bookmarkStart w:id="4075" w:name="_Toc44001694"/>
      <w:bookmarkStart w:id="4076" w:name="_Toc51581261"/>
      <w:bookmarkStart w:id="4077" w:name="_Toc52356524"/>
      <w:bookmarkStart w:id="4078" w:name="_Toc55228094"/>
      <w:bookmarkStart w:id="4079" w:name="_Toc138323658"/>
      <w:r>
        <w:rPr>
          <w:lang w:eastAsia="de-DE"/>
        </w:rPr>
        <w:t>12.5.1.1</w:t>
      </w:r>
      <w:r>
        <w:rPr>
          <w:lang w:eastAsia="de-DE"/>
        </w:rPr>
        <w:tab/>
        <w:t>Mapping of operations</w:t>
      </w:r>
      <w:bookmarkEnd w:id="4075"/>
      <w:bookmarkEnd w:id="4076"/>
      <w:bookmarkEnd w:id="4077"/>
      <w:bookmarkEnd w:id="4078"/>
      <w:bookmarkEnd w:id="4079"/>
    </w:p>
    <w:p w14:paraId="427CE73F" w14:textId="77777777" w:rsidR="002A7060" w:rsidRDefault="002A7060" w:rsidP="002A7060">
      <w:pPr>
        <w:pStyle w:val="Heading5"/>
        <w:rPr>
          <w:lang w:eastAsia="de-DE"/>
        </w:rPr>
      </w:pPr>
      <w:bookmarkStart w:id="4080" w:name="_Toc44001695"/>
      <w:bookmarkStart w:id="4081" w:name="_Toc51581262"/>
      <w:bookmarkStart w:id="4082" w:name="_Toc52356525"/>
      <w:bookmarkStart w:id="4083" w:name="_Toc55228095"/>
      <w:bookmarkStart w:id="4084" w:name="_Toc138323659"/>
      <w:r>
        <w:rPr>
          <w:lang w:eastAsia="de-DE"/>
        </w:rPr>
        <w:t>12.5.1.1.1</w:t>
      </w:r>
      <w:r>
        <w:rPr>
          <w:lang w:eastAsia="de-DE"/>
        </w:rPr>
        <w:tab/>
        <w:t>Introduction</w:t>
      </w:r>
      <w:bookmarkEnd w:id="4080"/>
      <w:bookmarkEnd w:id="4081"/>
      <w:bookmarkEnd w:id="4082"/>
      <w:bookmarkEnd w:id="4083"/>
      <w:bookmarkEnd w:id="4084"/>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5" w:name="_Toc44001696"/>
      <w:bookmarkStart w:id="4086" w:name="_Toc51581263"/>
      <w:bookmarkStart w:id="4087" w:name="_Toc52356526"/>
      <w:bookmarkStart w:id="4088" w:name="_Toc55228096"/>
      <w:bookmarkStart w:id="4089" w:name="_Toc138323660"/>
      <w:r>
        <w:rPr>
          <w:lang w:eastAsia="de-DE"/>
        </w:rPr>
        <w:t>12.5.1.1.2</w:t>
      </w:r>
      <w:r>
        <w:rPr>
          <w:lang w:eastAsia="de-DE"/>
        </w:rPr>
        <w:tab/>
        <w:t>Operation "establishStreamingConnection"</w:t>
      </w:r>
      <w:bookmarkEnd w:id="4085"/>
      <w:bookmarkEnd w:id="4086"/>
      <w:bookmarkEnd w:id="4087"/>
      <w:bookmarkEnd w:id="4088"/>
      <w:bookmarkEnd w:id="4089"/>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90" w:name="_Toc44001697"/>
      <w:bookmarkStart w:id="4091" w:name="_Toc51581264"/>
      <w:bookmarkStart w:id="4092" w:name="_Toc52356527"/>
      <w:bookmarkStart w:id="4093" w:name="_Toc55228097"/>
      <w:bookmarkStart w:id="4094" w:name="_Toc138323661"/>
      <w:r>
        <w:rPr>
          <w:lang w:eastAsia="de-DE"/>
        </w:rPr>
        <w:t>12.5.1.1.3</w:t>
      </w:r>
      <w:r>
        <w:rPr>
          <w:lang w:eastAsia="de-DE"/>
        </w:rPr>
        <w:tab/>
        <w:t>Operation "terminateStreamingConnection"</w:t>
      </w:r>
      <w:bookmarkEnd w:id="4090"/>
      <w:bookmarkEnd w:id="4091"/>
      <w:bookmarkEnd w:id="4092"/>
      <w:bookmarkEnd w:id="4093"/>
      <w:bookmarkEnd w:id="4094"/>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5" w:name="_Toc44001698"/>
      <w:bookmarkStart w:id="4096" w:name="_Toc51581265"/>
      <w:bookmarkStart w:id="4097" w:name="_Toc52356528"/>
      <w:bookmarkStart w:id="4098" w:name="_Toc55228098"/>
      <w:bookmarkStart w:id="4099" w:name="_Toc138323662"/>
      <w:r>
        <w:rPr>
          <w:lang w:eastAsia="de-DE"/>
        </w:rPr>
        <w:t>12.5.1.1.4</w:t>
      </w:r>
      <w:r>
        <w:rPr>
          <w:lang w:eastAsia="de-DE"/>
        </w:rPr>
        <w:tab/>
        <w:t>Operation "reportStreamData"</w:t>
      </w:r>
      <w:bookmarkEnd w:id="4095"/>
      <w:bookmarkEnd w:id="4096"/>
      <w:bookmarkEnd w:id="4097"/>
      <w:bookmarkEnd w:id="4098"/>
      <w:bookmarkEnd w:id="4099"/>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100" w:name="_Toc44001699"/>
      <w:bookmarkStart w:id="4101" w:name="_Toc51581266"/>
      <w:bookmarkStart w:id="4102" w:name="_Toc52356529"/>
      <w:bookmarkStart w:id="4103" w:name="_Toc55228099"/>
      <w:bookmarkStart w:id="4104" w:name="_Toc138323663"/>
      <w:r>
        <w:rPr>
          <w:lang w:eastAsia="de-DE"/>
        </w:rPr>
        <w:t>12.5.1.1.5</w:t>
      </w:r>
      <w:r>
        <w:rPr>
          <w:lang w:eastAsia="de-DE"/>
        </w:rPr>
        <w:tab/>
        <w:t>Operation "addStream"</w:t>
      </w:r>
      <w:bookmarkEnd w:id="4100"/>
      <w:bookmarkEnd w:id="4101"/>
      <w:bookmarkEnd w:id="4102"/>
      <w:bookmarkEnd w:id="4103"/>
      <w:bookmarkEnd w:id="4104"/>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5" w:name="_Toc44001700"/>
      <w:bookmarkStart w:id="4106" w:name="_Toc51581267"/>
      <w:bookmarkStart w:id="4107" w:name="_Toc52356530"/>
      <w:bookmarkStart w:id="4108" w:name="_Toc55228100"/>
      <w:bookmarkStart w:id="4109" w:name="_Toc138323664"/>
      <w:r>
        <w:rPr>
          <w:lang w:eastAsia="de-DE"/>
        </w:rPr>
        <w:t>12.5.1.1.6</w:t>
      </w:r>
      <w:r>
        <w:rPr>
          <w:lang w:eastAsia="de-DE"/>
        </w:rPr>
        <w:tab/>
        <w:t>Operation "deleteStream"</w:t>
      </w:r>
      <w:bookmarkEnd w:id="4105"/>
      <w:bookmarkEnd w:id="4106"/>
      <w:bookmarkEnd w:id="4107"/>
      <w:bookmarkEnd w:id="4108"/>
      <w:bookmarkEnd w:id="4109"/>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10" w:name="_Toc44001701"/>
      <w:bookmarkStart w:id="4111" w:name="_Toc51581268"/>
      <w:bookmarkStart w:id="4112" w:name="_Toc52356531"/>
      <w:bookmarkStart w:id="4113" w:name="_Toc55228101"/>
      <w:bookmarkStart w:id="4114" w:name="_Toc138323665"/>
      <w:r>
        <w:rPr>
          <w:lang w:eastAsia="de-DE"/>
        </w:rPr>
        <w:t>12.5.1.1.7</w:t>
      </w:r>
      <w:r>
        <w:rPr>
          <w:lang w:eastAsia="de-DE"/>
        </w:rPr>
        <w:tab/>
        <w:t>Operation "getConnectionInfo"</w:t>
      </w:r>
      <w:bookmarkEnd w:id="4110"/>
      <w:bookmarkEnd w:id="4111"/>
      <w:bookmarkEnd w:id="4112"/>
      <w:bookmarkEnd w:id="4113"/>
      <w:bookmarkEnd w:id="4114"/>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5" w:name="_Toc44001702"/>
      <w:bookmarkStart w:id="4116" w:name="_Toc51581269"/>
      <w:bookmarkStart w:id="4117" w:name="_Toc52356532"/>
      <w:bookmarkStart w:id="4118" w:name="_Toc55228102"/>
      <w:bookmarkStart w:id="4119" w:name="_Toc138323666"/>
      <w:r>
        <w:rPr>
          <w:lang w:eastAsia="de-DE"/>
        </w:rPr>
        <w:t>12.5.1.1.8</w:t>
      </w:r>
      <w:r>
        <w:rPr>
          <w:lang w:eastAsia="de-DE"/>
        </w:rPr>
        <w:tab/>
        <w:t>Operation "getStreamInfo"</w:t>
      </w:r>
      <w:bookmarkEnd w:id="4115"/>
      <w:bookmarkEnd w:id="4116"/>
      <w:bookmarkEnd w:id="4117"/>
      <w:bookmarkEnd w:id="4118"/>
      <w:bookmarkEnd w:id="4119"/>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20" w:name="_Toc44001703"/>
      <w:bookmarkStart w:id="4121" w:name="_Toc51581270"/>
      <w:bookmarkStart w:id="4122" w:name="_Toc52356533"/>
      <w:bookmarkStart w:id="4123" w:name="_Toc55228103"/>
      <w:bookmarkStart w:id="4124" w:name="_Toc138323667"/>
      <w:r>
        <w:rPr>
          <w:lang w:eastAsia="de-DE"/>
        </w:rPr>
        <w:t>12.5.1.2</w:t>
      </w:r>
      <w:r>
        <w:rPr>
          <w:lang w:eastAsia="de-DE"/>
        </w:rPr>
        <w:tab/>
        <w:t>Mapping of notifications</w:t>
      </w:r>
      <w:bookmarkEnd w:id="4120"/>
      <w:bookmarkEnd w:id="4121"/>
      <w:bookmarkEnd w:id="4122"/>
      <w:bookmarkEnd w:id="4123"/>
      <w:bookmarkEnd w:id="4124"/>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5" w:name="_Toc44001704"/>
      <w:bookmarkStart w:id="4126" w:name="_Toc51581271"/>
      <w:bookmarkStart w:id="4127" w:name="_Toc52356534"/>
      <w:bookmarkStart w:id="4128" w:name="_Toc55228104"/>
      <w:bookmarkStart w:id="4129" w:name="_Toc138323668"/>
      <w:r>
        <w:rPr>
          <w:lang w:eastAsia="de-DE"/>
        </w:rPr>
        <w:t>12.5.1.3</w:t>
      </w:r>
      <w:r>
        <w:rPr>
          <w:lang w:eastAsia="de-DE"/>
        </w:rPr>
        <w:tab/>
        <w:t>Resources</w:t>
      </w:r>
      <w:bookmarkEnd w:id="4125"/>
      <w:bookmarkEnd w:id="4126"/>
      <w:bookmarkEnd w:id="4127"/>
      <w:bookmarkEnd w:id="4128"/>
      <w:bookmarkEnd w:id="4129"/>
    </w:p>
    <w:p w14:paraId="6620C630" w14:textId="77777777" w:rsidR="000306C5" w:rsidRDefault="000306C5" w:rsidP="000306C5">
      <w:pPr>
        <w:pStyle w:val="Heading5"/>
        <w:rPr>
          <w:lang w:eastAsia="de-DE"/>
        </w:rPr>
      </w:pPr>
      <w:bookmarkStart w:id="4130" w:name="_Toc44001705"/>
      <w:bookmarkStart w:id="4131" w:name="_Toc51581272"/>
      <w:bookmarkStart w:id="4132" w:name="_Toc52356535"/>
      <w:bookmarkStart w:id="4133" w:name="_Toc55228105"/>
      <w:bookmarkStart w:id="4134" w:name="_Toc138323669"/>
      <w:r>
        <w:rPr>
          <w:lang w:eastAsia="de-DE"/>
        </w:rPr>
        <w:t>12.5.1.3.1</w:t>
      </w:r>
      <w:r>
        <w:rPr>
          <w:lang w:eastAsia="de-DE"/>
        </w:rPr>
        <w:tab/>
        <w:t>Resources structure</w:t>
      </w:r>
      <w:bookmarkEnd w:id="4130"/>
      <w:bookmarkEnd w:id="4131"/>
      <w:bookmarkEnd w:id="4132"/>
      <w:bookmarkEnd w:id="4133"/>
      <w:bookmarkEnd w:id="4134"/>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5" w:name="_MON_1700634637"/>
    <w:bookmarkEnd w:id="4135"/>
    <w:p w14:paraId="084F5A6F" w14:textId="1930477E" w:rsidR="000306C5" w:rsidRDefault="00115D00" w:rsidP="00E07E21">
      <w:pPr>
        <w:pStyle w:val="TH"/>
        <w:jc w:val="both"/>
      </w:pPr>
      <w:r>
        <w:object w:dxaOrig="9026" w:dyaOrig="3361" w14:anchorId="0E06C3AC">
          <v:shape id="_x0000_i1026" type="#_x0000_t75" style="width:451pt;height:168pt" o:ole="">
            <v:imagedata r:id="rId29" o:title=""/>
          </v:shape>
          <o:OLEObject Type="Embed" ProgID="Word.Document.12" ShapeID="_x0000_i1026" DrawAspect="Content" ObjectID="_1748955930" r:id="rId30">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6" w:name="_Toc44001706"/>
      <w:bookmarkStart w:id="4137" w:name="_Toc51581273"/>
      <w:bookmarkStart w:id="4138" w:name="_Toc52356536"/>
      <w:bookmarkStart w:id="4139" w:name="_Toc55228106"/>
      <w:bookmarkStart w:id="4140" w:name="_Toc138323670"/>
      <w:r>
        <w:rPr>
          <w:lang w:eastAsia="de-DE"/>
        </w:rPr>
        <w:t>12.5.1.3.2</w:t>
      </w:r>
      <w:r>
        <w:rPr>
          <w:lang w:eastAsia="de-DE"/>
        </w:rPr>
        <w:tab/>
        <w:t>Resources definitions</w:t>
      </w:r>
      <w:bookmarkEnd w:id="4136"/>
      <w:bookmarkEnd w:id="4137"/>
      <w:bookmarkEnd w:id="4138"/>
      <w:bookmarkEnd w:id="4139"/>
      <w:bookmarkEnd w:id="4140"/>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41" w:name="_Toc44001707"/>
      <w:bookmarkStart w:id="4142" w:name="_Toc51581274"/>
      <w:bookmarkStart w:id="4143" w:name="_Toc52356537"/>
      <w:bookmarkStart w:id="4144" w:name="_Toc55228107"/>
      <w:bookmarkStart w:id="4145" w:name="_Toc138323671"/>
      <w:r>
        <w:rPr>
          <w:lang w:eastAsia="de-DE"/>
        </w:rPr>
        <w:t>12.</w:t>
      </w:r>
      <w:r w:rsidR="006B4C0A">
        <w:rPr>
          <w:lang w:eastAsia="de-DE"/>
        </w:rPr>
        <w:t>5</w:t>
      </w:r>
      <w:r>
        <w:rPr>
          <w:lang w:eastAsia="de-DE"/>
        </w:rPr>
        <w:t>.1.4</w:t>
      </w:r>
      <w:r>
        <w:rPr>
          <w:lang w:eastAsia="de-DE"/>
        </w:rPr>
        <w:tab/>
        <w:t>Data type definitions</w:t>
      </w:r>
      <w:bookmarkEnd w:id="4141"/>
      <w:bookmarkEnd w:id="4142"/>
      <w:bookmarkEnd w:id="4143"/>
      <w:bookmarkEnd w:id="4144"/>
      <w:bookmarkEnd w:id="4145"/>
    </w:p>
    <w:p w14:paraId="4CEA3C35" w14:textId="77777777" w:rsidR="006C2448" w:rsidRDefault="006C2448" w:rsidP="006C2448">
      <w:pPr>
        <w:pStyle w:val="Heading5"/>
        <w:rPr>
          <w:lang w:eastAsia="de-DE"/>
        </w:rPr>
      </w:pPr>
      <w:bookmarkStart w:id="4146" w:name="_Toc44001708"/>
      <w:bookmarkStart w:id="4147" w:name="_Toc51581275"/>
      <w:bookmarkStart w:id="4148" w:name="_Toc52356538"/>
      <w:bookmarkStart w:id="4149" w:name="_Toc55228108"/>
      <w:bookmarkStart w:id="4150" w:name="_Toc138323672"/>
      <w:r>
        <w:rPr>
          <w:lang w:eastAsia="de-DE"/>
        </w:rPr>
        <w:t>12.</w:t>
      </w:r>
      <w:r w:rsidR="006B4C0A">
        <w:rPr>
          <w:lang w:eastAsia="de-DE"/>
        </w:rPr>
        <w:t>5</w:t>
      </w:r>
      <w:r>
        <w:rPr>
          <w:lang w:eastAsia="de-DE"/>
        </w:rPr>
        <w:t>.1.4.1</w:t>
      </w:r>
      <w:r>
        <w:rPr>
          <w:lang w:eastAsia="de-DE"/>
        </w:rPr>
        <w:tab/>
        <w:t>General</w:t>
      </w:r>
      <w:bookmarkEnd w:id="4146"/>
      <w:bookmarkEnd w:id="4147"/>
      <w:bookmarkEnd w:id="4148"/>
      <w:bookmarkEnd w:id="4149"/>
      <w:bookmarkEnd w:id="4150"/>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51" w:name="_Toc44001709"/>
      <w:bookmarkStart w:id="4152" w:name="_Toc51581276"/>
      <w:bookmarkStart w:id="4153" w:name="_Toc52356539"/>
      <w:bookmarkStart w:id="4154" w:name="_Toc55228109"/>
      <w:bookmarkStart w:id="4155" w:name="_Toc138323673"/>
      <w:r>
        <w:rPr>
          <w:lang w:eastAsia="de-DE"/>
        </w:rPr>
        <w:t>12.</w:t>
      </w:r>
      <w:r w:rsidR="006B4C0A">
        <w:rPr>
          <w:lang w:eastAsia="de-DE"/>
        </w:rPr>
        <w:t>5</w:t>
      </w:r>
      <w:r>
        <w:rPr>
          <w:lang w:eastAsia="de-DE"/>
        </w:rPr>
        <w:t>.1.4.2</w:t>
      </w:r>
      <w:r>
        <w:rPr>
          <w:lang w:eastAsia="de-DE"/>
        </w:rPr>
        <w:tab/>
        <w:t>Query, message body and resource data types</w:t>
      </w:r>
      <w:bookmarkEnd w:id="4151"/>
      <w:bookmarkEnd w:id="4152"/>
      <w:bookmarkEnd w:id="4153"/>
      <w:bookmarkEnd w:id="4154"/>
      <w:bookmarkEnd w:id="4155"/>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6" w:name="_Toc44001710"/>
      <w:bookmarkStart w:id="4157" w:name="_Toc51581277"/>
      <w:bookmarkStart w:id="4158" w:name="_Toc52356540"/>
      <w:bookmarkStart w:id="4159" w:name="_Toc55228110"/>
      <w:bookmarkStart w:id="4160" w:name="_Toc138323674"/>
      <w:r>
        <w:rPr>
          <w:lang w:eastAsia="de-DE"/>
        </w:rPr>
        <w:t>12.</w:t>
      </w:r>
      <w:r w:rsidR="006B4C0A">
        <w:rPr>
          <w:lang w:eastAsia="de-DE"/>
        </w:rPr>
        <w:t>5</w:t>
      </w:r>
      <w:r>
        <w:rPr>
          <w:lang w:eastAsia="de-DE"/>
        </w:rPr>
        <w:t>.1.4.3</w:t>
      </w:r>
      <w:r>
        <w:rPr>
          <w:lang w:eastAsia="de-DE"/>
        </w:rPr>
        <w:tab/>
        <w:t>Simple data types and enumerations</w:t>
      </w:r>
      <w:bookmarkEnd w:id="4156"/>
      <w:bookmarkEnd w:id="4157"/>
      <w:bookmarkEnd w:id="4158"/>
      <w:bookmarkEnd w:id="4159"/>
      <w:bookmarkEnd w:id="4160"/>
    </w:p>
    <w:p w14:paraId="24DA36D5" w14:textId="77777777" w:rsidR="006C2448" w:rsidRDefault="006C2448" w:rsidP="006C2448">
      <w:pPr>
        <w:pStyle w:val="H6"/>
        <w:rPr>
          <w:lang w:eastAsia="zh-CN"/>
        </w:rPr>
      </w:pPr>
      <w:bookmarkStart w:id="4161" w:name="_Toc19894185"/>
      <w:bookmarkStart w:id="4162" w:name="_Toc27411402"/>
      <w:bookmarkStart w:id="4163" w:name="_Toc35938384"/>
      <w:r>
        <w:rPr>
          <w:lang w:eastAsia="de-DE"/>
        </w:rPr>
        <w:t>12.</w:t>
      </w:r>
      <w:r w:rsidR="006B4C0A">
        <w:rPr>
          <w:lang w:eastAsia="de-DE"/>
        </w:rPr>
        <w:t>5</w:t>
      </w:r>
      <w:r>
        <w:rPr>
          <w:lang w:eastAsia="de-DE"/>
        </w:rPr>
        <w:t>.1.4.3</w:t>
      </w:r>
      <w:r>
        <w:rPr>
          <w:lang w:eastAsia="zh-CN"/>
        </w:rPr>
        <w:t>.1</w:t>
      </w:r>
      <w:r>
        <w:rPr>
          <w:lang w:eastAsia="zh-CN"/>
        </w:rPr>
        <w:tab/>
        <w:t>General</w:t>
      </w:r>
      <w:bookmarkEnd w:id="4161"/>
      <w:bookmarkEnd w:id="4162"/>
      <w:bookmarkEnd w:id="4163"/>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64" w:name="_Toc19894186"/>
      <w:bookmarkStart w:id="4165" w:name="_Toc27411403"/>
      <w:bookmarkStart w:id="4166"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64"/>
      <w:bookmarkEnd w:id="4165"/>
      <w:bookmarkEnd w:id="4166"/>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7" w:name="_Toc51581278"/>
      <w:bookmarkStart w:id="4168" w:name="_Toc52356541"/>
      <w:bookmarkStart w:id="4169" w:name="_Toc55228111"/>
      <w:bookmarkStart w:id="4170" w:name="_Toc138323675"/>
      <w:r>
        <w:rPr>
          <w:lang w:eastAsia="zh-CN"/>
        </w:rPr>
        <w:t>12.6</w:t>
      </w:r>
      <w:r w:rsidR="00B71622">
        <w:tab/>
        <w:t>File data reporting service</w:t>
      </w:r>
      <w:bookmarkEnd w:id="4167"/>
      <w:bookmarkEnd w:id="4168"/>
      <w:bookmarkEnd w:id="4169"/>
      <w:bookmarkEnd w:id="4170"/>
    </w:p>
    <w:p w14:paraId="1DDD2914" w14:textId="77777777" w:rsidR="00B71622" w:rsidRDefault="006B4C0A" w:rsidP="00B71622">
      <w:pPr>
        <w:pStyle w:val="Heading3"/>
        <w:rPr>
          <w:lang w:eastAsia="de-DE"/>
        </w:rPr>
      </w:pPr>
      <w:bookmarkStart w:id="4171" w:name="_Toc51581279"/>
      <w:bookmarkStart w:id="4172" w:name="_Toc52356542"/>
      <w:bookmarkStart w:id="4173" w:name="_Toc55228112"/>
      <w:bookmarkStart w:id="4174" w:name="_Toc138323676"/>
      <w:r>
        <w:rPr>
          <w:lang w:eastAsia="zh-CN"/>
        </w:rPr>
        <w:t>12.6</w:t>
      </w:r>
      <w:r w:rsidR="00B71622">
        <w:rPr>
          <w:lang w:eastAsia="zh-CN"/>
        </w:rPr>
        <w:t>.1</w:t>
      </w:r>
      <w:r w:rsidR="00B71622">
        <w:tab/>
      </w:r>
      <w:r w:rsidR="00B71622">
        <w:rPr>
          <w:lang w:eastAsia="de-DE"/>
        </w:rPr>
        <w:t>RESTful HTTP-based solution set</w:t>
      </w:r>
      <w:bookmarkEnd w:id="4171"/>
      <w:bookmarkEnd w:id="4172"/>
      <w:bookmarkEnd w:id="4173"/>
      <w:bookmarkEnd w:id="4174"/>
    </w:p>
    <w:p w14:paraId="487D981E" w14:textId="77777777" w:rsidR="00B71622" w:rsidRPr="00FE5F5D" w:rsidRDefault="006B4C0A" w:rsidP="00B71622">
      <w:pPr>
        <w:pStyle w:val="Heading4"/>
        <w:rPr>
          <w:lang w:eastAsia="de-DE"/>
        </w:rPr>
      </w:pPr>
      <w:bookmarkStart w:id="4175" w:name="_Toc51581280"/>
      <w:bookmarkStart w:id="4176" w:name="_Toc52356543"/>
      <w:bookmarkStart w:id="4177" w:name="_Toc55228113"/>
      <w:bookmarkStart w:id="4178" w:name="_Toc138323677"/>
      <w:r>
        <w:rPr>
          <w:lang w:eastAsia="de-DE"/>
        </w:rPr>
        <w:t>12.6</w:t>
      </w:r>
      <w:r w:rsidR="00B71622">
        <w:rPr>
          <w:lang w:eastAsia="de-DE"/>
        </w:rPr>
        <w:t>.1.1</w:t>
      </w:r>
      <w:r w:rsidR="00B71622">
        <w:rPr>
          <w:lang w:eastAsia="de-DE"/>
        </w:rPr>
        <w:tab/>
        <w:t>Mapping of operations</w:t>
      </w:r>
      <w:bookmarkEnd w:id="4175"/>
      <w:bookmarkEnd w:id="4176"/>
      <w:bookmarkEnd w:id="4177"/>
      <w:bookmarkEnd w:id="4178"/>
    </w:p>
    <w:p w14:paraId="1541850D" w14:textId="77777777" w:rsidR="00B71622" w:rsidRDefault="006B4C0A" w:rsidP="00B71622">
      <w:pPr>
        <w:pStyle w:val="Heading5"/>
      </w:pPr>
      <w:bookmarkStart w:id="4179" w:name="_Toc51581281"/>
      <w:bookmarkStart w:id="4180" w:name="_Toc52356544"/>
      <w:bookmarkStart w:id="4181" w:name="_Toc55228114"/>
      <w:bookmarkStart w:id="4182" w:name="_Toc138323678"/>
      <w:r>
        <w:rPr>
          <w:lang w:eastAsia="zh-CN"/>
        </w:rPr>
        <w:t>12.6</w:t>
      </w:r>
      <w:r w:rsidR="00B71622">
        <w:rPr>
          <w:lang w:eastAsia="zh-CN"/>
        </w:rPr>
        <w:t>.1.1.1</w:t>
      </w:r>
      <w:r w:rsidR="00B71622">
        <w:tab/>
        <w:t>Introduction</w:t>
      </w:r>
      <w:bookmarkEnd w:id="4179"/>
      <w:bookmarkEnd w:id="4180"/>
      <w:bookmarkEnd w:id="4181"/>
      <w:bookmarkEnd w:id="4182"/>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83" w:name="_Toc51581282"/>
      <w:bookmarkStart w:id="4184" w:name="_Toc52356545"/>
      <w:bookmarkStart w:id="4185" w:name="_Toc55228115"/>
      <w:bookmarkStart w:id="4186" w:name="_Toc138323679"/>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83"/>
      <w:bookmarkEnd w:id="4184"/>
      <w:bookmarkEnd w:id="4185"/>
      <w:bookmarkEnd w:id="4186"/>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7" w:name="OLE_LINK5"/>
      <w:bookmarkStart w:id="4188" w:name="OLE_LINK6"/>
      <w:r>
        <w:rPr>
          <w:lang w:eastAsia="zh-CN"/>
        </w:rPr>
        <w:t xml:space="preserve">Table </w:t>
      </w:r>
      <w:r w:rsidR="006B4C0A">
        <w:t>12.6</w:t>
      </w:r>
      <w:r>
        <w:t>.1.1.2</w:t>
      </w:r>
      <w:r>
        <w:rPr>
          <w:lang w:eastAsia="zh-CN"/>
        </w:rPr>
        <w:t>-1</w:t>
      </w:r>
      <w:bookmarkEnd w:id="4187"/>
      <w:bookmarkEnd w:id="4188"/>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9" w:name="_Toc51581283"/>
      <w:bookmarkStart w:id="4190" w:name="_Toc52356546"/>
      <w:bookmarkStart w:id="4191" w:name="_Toc55228116"/>
      <w:bookmarkStart w:id="4192" w:name="_Toc138323680"/>
      <w:r>
        <w:t>12.6</w:t>
      </w:r>
      <w:r w:rsidR="00B71622">
        <w:t>.1.1.3</w:t>
      </w:r>
      <w:r w:rsidR="00B71622">
        <w:tab/>
        <w:t xml:space="preserve">Operation </w:t>
      </w:r>
      <w:r w:rsidR="00B71622" w:rsidRPr="00971FE6">
        <w:rPr>
          <w:rFonts w:cs="Arial"/>
        </w:rPr>
        <w:t>subscribe</w:t>
      </w:r>
      <w:bookmarkEnd w:id="4189"/>
      <w:bookmarkEnd w:id="4190"/>
      <w:bookmarkEnd w:id="4191"/>
      <w:bookmarkEnd w:id="4192"/>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93" w:name="_Toc51581284"/>
      <w:bookmarkStart w:id="4194" w:name="_Toc52356547"/>
      <w:bookmarkStart w:id="4195" w:name="_Toc55228117"/>
      <w:bookmarkStart w:id="4196" w:name="_Toc138323681"/>
      <w:r>
        <w:t>12.6</w:t>
      </w:r>
      <w:r w:rsidR="00B71622">
        <w:t>.1.1.4</w:t>
      </w:r>
      <w:r w:rsidR="00B71622">
        <w:tab/>
        <w:t xml:space="preserve">Operation </w:t>
      </w:r>
      <w:r w:rsidR="00B71622" w:rsidRPr="00971FE6">
        <w:rPr>
          <w:rFonts w:cs="Arial"/>
        </w:rPr>
        <w:t>unsubscribe</w:t>
      </w:r>
      <w:bookmarkEnd w:id="4193"/>
      <w:bookmarkEnd w:id="4194"/>
      <w:bookmarkEnd w:id="4195"/>
      <w:bookmarkEnd w:id="4196"/>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97" w:name="_Toc51581285"/>
      <w:bookmarkStart w:id="4198" w:name="_Toc52356548"/>
      <w:bookmarkStart w:id="4199" w:name="_Toc55228118"/>
      <w:bookmarkStart w:id="4200" w:name="_Toc138323682"/>
      <w:r>
        <w:rPr>
          <w:lang w:eastAsia="zh-CN"/>
        </w:rPr>
        <w:t>12.6</w:t>
      </w:r>
      <w:r w:rsidR="00B71622">
        <w:rPr>
          <w:lang w:eastAsia="zh-CN"/>
        </w:rPr>
        <w:t>.1.2</w:t>
      </w:r>
      <w:r w:rsidR="00B71622">
        <w:tab/>
        <w:t>Mapping of notifications</w:t>
      </w:r>
      <w:bookmarkEnd w:id="4197"/>
      <w:bookmarkEnd w:id="4198"/>
      <w:bookmarkEnd w:id="4199"/>
      <w:bookmarkEnd w:id="4200"/>
    </w:p>
    <w:p w14:paraId="2F45EBD1" w14:textId="3F7D0775" w:rsidR="00B71622" w:rsidRDefault="006B4C0A" w:rsidP="00B71622">
      <w:pPr>
        <w:pStyle w:val="Heading5"/>
      </w:pPr>
      <w:bookmarkStart w:id="4201" w:name="_Toc51581286"/>
      <w:bookmarkStart w:id="4202" w:name="_Toc52356549"/>
      <w:bookmarkStart w:id="4203" w:name="_Toc55228119"/>
      <w:bookmarkStart w:id="4204" w:name="_Toc138323683"/>
      <w:r>
        <w:t>12.6</w:t>
      </w:r>
      <w:r w:rsidR="00B71622">
        <w:t>.1.2.1</w:t>
      </w:r>
      <w:r w:rsidR="00B71622">
        <w:tab/>
        <w:t>Introduction</w:t>
      </w:r>
      <w:bookmarkEnd w:id="4201"/>
      <w:bookmarkEnd w:id="4202"/>
      <w:bookmarkEnd w:id="4203"/>
      <w:bookmarkEnd w:id="4204"/>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05" w:name="_Toc51581287"/>
      <w:bookmarkStart w:id="4206" w:name="_Toc52356550"/>
      <w:bookmarkStart w:id="4207" w:name="_Toc55228120"/>
      <w:bookmarkStart w:id="4208" w:name="_Toc138323684"/>
      <w:r>
        <w:t>12.6</w:t>
      </w:r>
      <w:r w:rsidR="00B71622">
        <w:t>.1.2.</w:t>
      </w:r>
      <w:r w:rsidR="00F97C5B">
        <w:t>2</w:t>
      </w:r>
      <w:r w:rsidR="00B71622">
        <w:tab/>
        <w:t xml:space="preserve">Notification </w:t>
      </w:r>
      <w:r w:rsidR="00B71622" w:rsidRPr="00971FE6">
        <w:rPr>
          <w:rFonts w:cs="Arial"/>
        </w:rPr>
        <w:t>notifyFileReady</w:t>
      </w:r>
      <w:bookmarkEnd w:id="4205"/>
      <w:bookmarkEnd w:id="4206"/>
      <w:bookmarkEnd w:id="4207"/>
      <w:bookmarkEnd w:id="4208"/>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9" w:name="_Toc51581288"/>
      <w:bookmarkStart w:id="4210" w:name="_Toc52356551"/>
      <w:bookmarkStart w:id="4211" w:name="_Toc55228121"/>
      <w:bookmarkStart w:id="4212" w:name="_Toc138323685"/>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9"/>
      <w:bookmarkEnd w:id="4210"/>
      <w:bookmarkEnd w:id="4211"/>
      <w:bookmarkEnd w:id="4212"/>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13" w:name="_Toc51581289"/>
      <w:bookmarkStart w:id="4214" w:name="_Toc52356552"/>
      <w:bookmarkStart w:id="4215" w:name="_Toc55228122"/>
      <w:bookmarkStart w:id="4216" w:name="_Toc138323686"/>
      <w:r>
        <w:rPr>
          <w:lang w:eastAsia="zh-CN"/>
        </w:rPr>
        <w:t>12.6</w:t>
      </w:r>
      <w:r w:rsidR="00B71622">
        <w:rPr>
          <w:lang w:eastAsia="zh-CN"/>
        </w:rPr>
        <w:t>.1.3</w:t>
      </w:r>
      <w:r w:rsidR="00B71622">
        <w:tab/>
        <w:t>Resources</w:t>
      </w:r>
      <w:bookmarkEnd w:id="4213"/>
      <w:bookmarkEnd w:id="4214"/>
      <w:bookmarkEnd w:id="4215"/>
      <w:bookmarkEnd w:id="4216"/>
    </w:p>
    <w:p w14:paraId="0E993214" w14:textId="77777777" w:rsidR="00B71622" w:rsidRDefault="006B4C0A" w:rsidP="00B71622">
      <w:pPr>
        <w:pStyle w:val="Heading5"/>
      </w:pPr>
      <w:bookmarkStart w:id="4217" w:name="_Toc51581290"/>
      <w:bookmarkStart w:id="4218" w:name="_Toc52356553"/>
      <w:bookmarkStart w:id="4219" w:name="_Toc55228123"/>
      <w:bookmarkStart w:id="4220" w:name="_Toc138323687"/>
      <w:r>
        <w:rPr>
          <w:lang w:eastAsia="zh-CN"/>
        </w:rPr>
        <w:t>12.6</w:t>
      </w:r>
      <w:r w:rsidR="00B71622">
        <w:rPr>
          <w:lang w:eastAsia="zh-CN"/>
        </w:rPr>
        <w:t>.1.3.</w:t>
      </w:r>
      <w:r w:rsidR="00B71622">
        <w:t>1</w:t>
      </w:r>
      <w:r w:rsidR="00B71622">
        <w:tab/>
        <w:t>Resource structure</w:t>
      </w:r>
      <w:bookmarkEnd w:id="4217"/>
      <w:bookmarkEnd w:id="4218"/>
      <w:bookmarkEnd w:id="4219"/>
      <w:bookmarkEnd w:id="4220"/>
    </w:p>
    <w:p w14:paraId="5ED00134" w14:textId="77777777" w:rsidR="00F10401" w:rsidRPr="00851E6D" w:rsidRDefault="00F10401" w:rsidP="00F10401">
      <w:pPr>
        <w:pStyle w:val="Heading6"/>
      </w:pPr>
      <w:bookmarkStart w:id="4221" w:name="_Toc138323688"/>
      <w:r>
        <w:t>12.6.1.3.1.1</w:t>
      </w:r>
      <w:r>
        <w:tab/>
        <w:t>Resource structure on the MnS producer</w:t>
      </w:r>
      <w:bookmarkEnd w:id="4221"/>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22" w:name="_Toc138323689"/>
      <w:r>
        <w:rPr>
          <w:lang w:eastAsia="zh-CN"/>
        </w:rPr>
        <w:t>12.6.1.3.</w:t>
      </w:r>
      <w:r>
        <w:t>1.2</w:t>
      </w:r>
      <w:r>
        <w:tab/>
        <w:t>Resource structure on the MnS consumer</w:t>
      </w:r>
      <w:bookmarkEnd w:id="4222"/>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23" w:name="_Toc51581291"/>
      <w:bookmarkStart w:id="4224" w:name="_Toc52356554"/>
      <w:bookmarkStart w:id="4225" w:name="_Toc55228124"/>
      <w:bookmarkStart w:id="4226" w:name="_Toc138323690"/>
      <w:r w:rsidRPr="006F72D1">
        <w:rPr>
          <w:lang w:eastAsia="zh-CN"/>
        </w:rPr>
        <w:t>12.6</w:t>
      </w:r>
      <w:r w:rsidR="00B71622" w:rsidRPr="00820A1B">
        <w:rPr>
          <w:lang w:eastAsia="zh-CN"/>
        </w:rPr>
        <w:t>.1.3.</w:t>
      </w:r>
      <w:r w:rsidR="00B71622" w:rsidRPr="00820A1B">
        <w:t>2</w:t>
      </w:r>
      <w:r w:rsidR="00B71622" w:rsidRPr="00820A1B">
        <w:tab/>
        <w:t>Resource definitions</w:t>
      </w:r>
      <w:bookmarkEnd w:id="4223"/>
      <w:bookmarkEnd w:id="4224"/>
      <w:bookmarkEnd w:id="4225"/>
      <w:bookmarkEnd w:id="4226"/>
    </w:p>
    <w:p w14:paraId="03126CD3" w14:textId="2374EFF1" w:rsidR="00B71622" w:rsidRPr="00820A1B" w:rsidRDefault="006B4C0A" w:rsidP="007B5E64">
      <w:pPr>
        <w:pStyle w:val="H6"/>
      </w:pPr>
      <w:bookmarkStart w:id="4227" w:name="_Toc51581292"/>
      <w:bookmarkStart w:id="4228" w:name="_Toc52356555"/>
      <w:bookmarkStart w:id="4229"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27"/>
      <w:bookmarkEnd w:id="4228"/>
      <w:bookmarkEnd w:id="4229"/>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30" w:name="_Toc51581293"/>
      <w:bookmarkStart w:id="4231" w:name="_Toc52356556"/>
      <w:bookmarkStart w:id="4232"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30"/>
      <w:bookmarkEnd w:id="4231"/>
      <w:bookmarkEnd w:id="4232"/>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33" w:name="_Toc51581294"/>
      <w:bookmarkStart w:id="4234" w:name="_Toc52356557"/>
      <w:bookmarkStart w:id="4235"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33"/>
      <w:bookmarkEnd w:id="4234"/>
      <w:bookmarkEnd w:id="4235"/>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6" w:name="OLE_LINK7"/>
      <w:r>
        <w:rPr>
          <w:lang w:eastAsia="zh-CN"/>
        </w:rPr>
        <w:t>12.6</w:t>
      </w:r>
      <w:r w:rsidR="00B71622">
        <w:rPr>
          <w:lang w:eastAsia="zh-CN"/>
        </w:rPr>
        <w:t>.1.3</w:t>
      </w:r>
      <w:r w:rsidR="00B71622">
        <w:t>.2.3</w:t>
      </w:r>
      <w:r w:rsidR="00B71622">
        <w:rPr>
          <w:lang w:eastAsia="zh-CN"/>
        </w:rPr>
        <w:t>.2</w:t>
      </w:r>
      <w:bookmarkEnd w:id="4236"/>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37" w:name="_Toc51581295"/>
      <w:bookmarkStart w:id="4238" w:name="_Toc52356558"/>
      <w:bookmarkStart w:id="4239"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37"/>
      <w:bookmarkEnd w:id="4238"/>
      <w:bookmarkEnd w:id="4239"/>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40" w:name="_Toc51581296"/>
      <w:bookmarkStart w:id="4241" w:name="_Toc52356559"/>
      <w:bookmarkStart w:id="4242" w:name="_Toc55228129"/>
      <w:bookmarkStart w:id="4243" w:name="_Toc138323691"/>
      <w:r>
        <w:rPr>
          <w:lang w:eastAsia="zh-CN"/>
        </w:rPr>
        <w:t>12.6</w:t>
      </w:r>
      <w:r w:rsidR="00B71622">
        <w:rPr>
          <w:lang w:eastAsia="zh-CN"/>
        </w:rPr>
        <w:t>.1.4</w:t>
      </w:r>
      <w:r w:rsidR="00B71622">
        <w:tab/>
        <w:t>Data type definitions</w:t>
      </w:r>
      <w:bookmarkEnd w:id="4240"/>
      <w:bookmarkEnd w:id="4241"/>
      <w:bookmarkEnd w:id="4242"/>
      <w:bookmarkEnd w:id="4243"/>
    </w:p>
    <w:p w14:paraId="61D59412" w14:textId="77777777" w:rsidR="00B71622" w:rsidRDefault="006B4C0A" w:rsidP="007B5E64">
      <w:pPr>
        <w:pStyle w:val="Heading5"/>
        <w:rPr>
          <w:lang w:eastAsia="zh-CN"/>
        </w:rPr>
      </w:pPr>
      <w:bookmarkStart w:id="4244" w:name="_Toc51581297"/>
      <w:bookmarkStart w:id="4245" w:name="_Toc52356560"/>
      <w:bookmarkStart w:id="4246" w:name="_Toc55228130"/>
      <w:bookmarkStart w:id="4247" w:name="_Toc138323692"/>
      <w:r>
        <w:rPr>
          <w:lang w:eastAsia="zh-CN"/>
        </w:rPr>
        <w:t>12.6</w:t>
      </w:r>
      <w:r w:rsidR="00B71622">
        <w:rPr>
          <w:lang w:eastAsia="zh-CN"/>
        </w:rPr>
        <w:t>.1.4.1</w:t>
      </w:r>
      <w:r w:rsidR="00B71622">
        <w:rPr>
          <w:lang w:eastAsia="zh-CN"/>
        </w:rPr>
        <w:tab/>
      </w:r>
      <w:r w:rsidR="00B71622">
        <w:t>General</w:t>
      </w:r>
      <w:bookmarkEnd w:id="4244"/>
      <w:bookmarkEnd w:id="4245"/>
      <w:bookmarkEnd w:id="4246"/>
      <w:bookmarkEnd w:id="4247"/>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8" w:name="_Toc51581298"/>
      <w:bookmarkStart w:id="4249" w:name="_Toc52356561"/>
      <w:bookmarkStart w:id="4250" w:name="_Toc55228131"/>
      <w:bookmarkStart w:id="4251" w:name="_Toc138323693"/>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8"/>
      <w:bookmarkEnd w:id="4249"/>
      <w:bookmarkEnd w:id="4250"/>
      <w:bookmarkEnd w:id="4251"/>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52" w:name="_Toc51581299"/>
      <w:bookmarkStart w:id="4253" w:name="_Toc52356562"/>
      <w:bookmarkStart w:id="4254" w:name="_Toc55228132"/>
      <w:bookmarkStart w:id="4255" w:name="_Toc138323694"/>
      <w:r>
        <w:rPr>
          <w:lang w:eastAsia="zh-CN"/>
        </w:rPr>
        <w:t>12.6</w:t>
      </w:r>
      <w:r w:rsidR="00B71622">
        <w:rPr>
          <w:lang w:eastAsia="zh-CN"/>
        </w:rPr>
        <w:t>.1.4.3</w:t>
      </w:r>
      <w:r w:rsidR="00B71622">
        <w:rPr>
          <w:lang w:eastAsia="zh-CN"/>
        </w:rPr>
        <w:tab/>
      </w:r>
      <w:bookmarkEnd w:id="4252"/>
      <w:bookmarkEnd w:id="4253"/>
      <w:bookmarkEnd w:id="4254"/>
      <w:r w:rsidR="009D587C">
        <w:t>Void</w:t>
      </w:r>
      <w:bookmarkEnd w:id="4255"/>
    </w:p>
    <w:p w14:paraId="59C5EB4E" w14:textId="62C00F97" w:rsidR="00B71622" w:rsidRDefault="00B71622" w:rsidP="00B71622"/>
    <w:p w14:paraId="18E0E3EF" w14:textId="7D22F735" w:rsidR="00B71622" w:rsidRDefault="006B4C0A" w:rsidP="007B5E64">
      <w:pPr>
        <w:pStyle w:val="Heading5"/>
      </w:pPr>
      <w:bookmarkStart w:id="4256" w:name="_Toc51581300"/>
      <w:bookmarkStart w:id="4257" w:name="_Toc52356563"/>
      <w:bookmarkStart w:id="4258" w:name="_Toc55228133"/>
      <w:bookmarkStart w:id="4259" w:name="_Toc138323695"/>
      <w:r>
        <w:rPr>
          <w:lang w:eastAsia="zh-CN"/>
        </w:rPr>
        <w:t>12.6</w:t>
      </w:r>
      <w:r w:rsidR="00B71622">
        <w:rPr>
          <w:lang w:eastAsia="zh-CN"/>
        </w:rPr>
        <w:t>.1.4.4</w:t>
      </w:r>
      <w:r w:rsidR="00B71622">
        <w:rPr>
          <w:lang w:eastAsia="zh-CN"/>
        </w:rPr>
        <w:tab/>
      </w:r>
      <w:bookmarkEnd w:id="4256"/>
      <w:bookmarkEnd w:id="4257"/>
      <w:bookmarkEnd w:id="4258"/>
      <w:r w:rsidR="009D587C">
        <w:t>Void</w:t>
      </w:r>
      <w:bookmarkEnd w:id="4259"/>
    </w:p>
    <w:p w14:paraId="40291DFD" w14:textId="77777777" w:rsidR="00B71622" w:rsidRDefault="00B71622" w:rsidP="00B71622"/>
    <w:p w14:paraId="04705692" w14:textId="2A926FC5" w:rsidR="00B71622" w:rsidRDefault="006B4C0A" w:rsidP="007B5E64">
      <w:pPr>
        <w:pStyle w:val="Heading5"/>
      </w:pPr>
      <w:bookmarkStart w:id="4260" w:name="_Toc51581307"/>
      <w:bookmarkStart w:id="4261" w:name="_Toc52356570"/>
      <w:bookmarkStart w:id="4262" w:name="_Toc55228140"/>
      <w:bookmarkStart w:id="4263" w:name="_Toc138323696"/>
      <w:r>
        <w:rPr>
          <w:lang w:eastAsia="zh-CN"/>
        </w:rPr>
        <w:t>12.6</w:t>
      </w:r>
      <w:r w:rsidR="00B71622">
        <w:rPr>
          <w:lang w:eastAsia="zh-CN"/>
        </w:rPr>
        <w:t>.1.4.5</w:t>
      </w:r>
      <w:r w:rsidR="00B71622">
        <w:rPr>
          <w:lang w:eastAsia="zh-CN"/>
        </w:rPr>
        <w:tab/>
      </w:r>
      <w:bookmarkEnd w:id="4260"/>
      <w:bookmarkEnd w:id="4261"/>
      <w:bookmarkEnd w:id="4262"/>
      <w:r w:rsidR="009D587C">
        <w:t>Void</w:t>
      </w:r>
      <w:bookmarkEnd w:id="4263"/>
    </w:p>
    <w:p w14:paraId="2A895B05" w14:textId="77777777" w:rsidR="00B71622" w:rsidRDefault="00B71622" w:rsidP="00B71622"/>
    <w:p w14:paraId="72759971" w14:textId="77777777" w:rsidR="00B71622" w:rsidRDefault="006B4C0A" w:rsidP="007B5E64">
      <w:pPr>
        <w:pStyle w:val="Heading5"/>
      </w:pPr>
      <w:bookmarkStart w:id="4264" w:name="_Toc51581309"/>
      <w:bookmarkStart w:id="4265" w:name="_Toc52356572"/>
      <w:bookmarkStart w:id="4266" w:name="_Toc55228142"/>
      <w:bookmarkStart w:id="4267" w:name="_Toc138323697"/>
      <w:r>
        <w:rPr>
          <w:lang w:eastAsia="zh-CN"/>
        </w:rPr>
        <w:t>12.6</w:t>
      </w:r>
      <w:r w:rsidR="00B71622">
        <w:rPr>
          <w:lang w:eastAsia="zh-CN"/>
        </w:rPr>
        <w:t>.1.4.6</w:t>
      </w:r>
      <w:r w:rsidR="00B71622">
        <w:rPr>
          <w:lang w:eastAsia="zh-CN"/>
        </w:rPr>
        <w:tab/>
      </w:r>
      <w:r w:rsidR="00B71622">
        <w:t>Simple data types and enumerations</w:t>
      </w:r>
      <w:bookmarkEnd w:id="4264"/>
      <w:bookmarkEnd w:id="4265"/>
      <w:bookmarkEnd w:id="4266"/>
      <w:bookmarkEnd w:id="4267"/>
    </w:p>
    <w:p w14:paraId="248C80F5" w14:textId="77777777" w:rsidR="00B71622" w:rsidRDefault="006B4C0A" w:rsidP="007B5E64">
      <w:pPr>
        <w:pStyle w:val="H6"/>
        <w:rPr>
          <w:lang w:eastAsia="zh-CN"/>
        </w:rPr>
      </w:pPr>
      <w:bookmarkStart w:id="4268" w:name="_Toc51581310"/>
      <w:bookmarkStart w:id="4269" w:name="_Toc52356573"/>
      <w:bookmarkStart w:id="4270" w:name="_Toc55228143"/>
      <w:r>
        <w:rPr>
          <w:lang w:eastAsia="zh-CN"/>
        </w:rPr>
        <w:t>12.6</w:t>
      </w:r>
      <w:r w:rsidR="00B71622">
        <w:rPr>
          <w:lang w:eastAsia="zh-CN"/>
        </w:rPr>
        <w:t>.1.4.6.1</w:t>
      </w:r>
      <w:r w:rsidR="00B71622">
        <w:rPr>
          <w:lang w:eastAsia="zh-CN"/>
        </w:rPr>
        <w:tab/>
      </w:r>
      <w:r w:rsidR="00B71622">
        <w:t>General</w:t>
      </w:r>
      <w:bookmarkEnd w:id="4268"/>
      <w:bookmarkEnd w:id="4269"/>
      <w:bookmarkEnd w:id="4270"/>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71" w:name="_Toc51581311"/>
      <w:bookmarkStart w:id="4272" w:name="_Toc52356574"/>
      <w:bookmarkStart w:id="4273" w:name="_Toc55228144"/>
      <w:r>
        <w:rPr>
          <w:lang w:eastAsia="zh-CN"/>
        </w:rPr>
        <w:t>12.6</w:t>
      </w:r>
      <w:r w:rsidR="00B71622">
        <w:rPr>
          <w:lang w:eastAsia="zh-CN"/>
        </w:rPr>
        <w:t>.1.4.6.2</w:t>
      </w:r>
      <w:r w:rsidR="00B71622">
        <w:rPr>
          <w:lang w:eastAsia="zh-CN"/>
        </w:rPr>
        <w:tab/>
        <w:t>Simple data types</w:t>
      </w:r>
      <w:bookmarkEnd w:id="4271"/>
      <w:bookmarkEnd w:id="4272"/>
      <w:bookmarkEnd w:id="4273"/>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74" w:name="_Toc51581312"/>
      <w:bookmarkStart w:id="4275" w:name="_Toc52356575"/>
      <w:bookmarkStart w:id="4276"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74"/>
      <w:bookmarkEnd w:id="4275"/>
      <w:bookmarkEnd w:id="4276"/>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77" w:name="_Toc51581313"/>
      <w:bookmarkStart w:id="4278" w:name="_Toc52356576"/>
      <w:bookmarkStart w:id="4279"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77"/>
      <w:bookmarkEnd w:id="4278"/>
      <w:bookmarkEnd w:id="4279"/>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80" w:name="_Toc20494851"/>
      <w:bookmarkStart w:id="4281" w:name="_Toc26975926"/>
      <w:bookmarkStart w:id="4282" w:name="_Toc35856812"/>
      <w:bookmarkStart w:id="4283" w:name="_Toc44001711"/>
      <w:bookmarkStart w:id="4284" w:name="_Toc51581314"/>
      <w:bookmarkStart w:id="4285" w:name="_Toc52356577"/>
      <w:bookmarkStart w:id="4286" w:name="_Toc55228147"/>
      <w:bookmarkStart w:id="4287" w:name="_Toc138323698"/>
      <w:r w:rsidR="001014D4" w:rsidRPr="00215D3C">
        <w:t>Annex A (normative)</w:t>
      </w:r>
      <w:r w:rsidRPr="00215D3C">
        <w:t>:</w:t>
      </w:r>
      <w:r w:rsidRPr="00215D3C">
        <w:br/>
      </w:r>
      <w:r w:rsidR="001014D4" w:rsidRPr="00215D3C">
        <w:rPr>
          <w:rFonts w:cs="Arial"/>
          <w:szCs w:val="36"/>
        </w:rPr>
        <w:t>OpenAPI specification</w:t>
      </w:r>
      <w:bookmarkEnd w:id="4280"/>
      <w:bookmarkEnd w:id="4281"/>
      <w:bookmarkEnd w:id="4282"/>
      <w:bookmarkEnd w:id="4283"/>
      <w:bookmarkEnd w:id="4284"/>
      <w:bookmarkEnd w:id="4285"/>
      <w:bookmarkEnd w:id="4286"/>
      <w:bookmarkEnd w:id="4287"/>
    </w:p>
    <w:p w14:paraId="2736CFB0" w14:textId="77777777" w:rsidR="00131C35" w:rsidRPr="00131C35" w:rsidRDefault="00131C35" w:rsidP="00075335">
      <w:pPr>
        <w:pStyle w:val="Heading1"/>
      </w:pPr>
      <w:bookmarkStart w:id="4288" w:name="_Toc20494852"/>
      <w:bookmarkStart w:id="4289" w:name="_Toc26975927"/>
      <w:bookmarkStart w:id="4290" w:name="_Toc35856813"/>
      <w:bookmarkStart w:id="4291" w:name="_Toc44001712"/>
      <w:bookmarkStart w:id="4292" w:name="_Toc51581315"/>
      <w:bookmarkStart w:id="4293" w:name="_Toc52356578"/>
      <w:bookmarkStart w:id="4294" w:name="_Toc55228148"/>
      <w:bookmarkStart w:id="4295" w:name="_Toc138323699"/>
      <w:r>
        <w:rPr>
          <w:lang w:eastAsia="de-DE"/>
        </w:rPr>
        <w:t>A.0</w:t>
      </w:r>
      <w:r>
        <w:rPr>
          <w:lang w:eastAsia="de-DE"/>
        </w:rPr>
        <w:tab/>
        <w:t>Introduction</w:t>
      </w:r>
      <w:bookmarkEnd w:id="4288"/>
      <w:bookmarkEnd w:id="4289"/>
      <w:bookmarkEnd w:id="4290"/>
      <w:bookmarkEnd w:id="4291"/>
      <w:bookmarkEnd w:id="4292"/>
      <w:bookmarkEnd w:id="4293"/>
      <w:bookmarkEnd w:id="4294"/>
      <w:bookmarkEnd w:id="4295"/>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6" w:name="_Toc20494853"/>
      <w:bookmarkStart w:id="4297" w:name="_Toc26975928"/>
      <w:bookmarkStart w:id="4298" w:name="_Toc35856814"/>
      <w:bookmarkStart w:id="4299" w:name="_Toc44001713"/>
      <w:bookmarkStart w:id="4300" w:name="_Toc51581316"/>
      <w:bookmarkStart w:id="4301" w:name="_Toc52356579"/>
      <w:bookmarkStart w:id="4302" w:name="_Toc55228149"/>
      <w:bookmarkStart w:id="4303" w:name="_Toc138323700"/>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6"/>
      <w:bookmarkEnd w:id="4297"/>
      <w:bookmarkEnd w:id="4298"/>
      <w:bookmarkEnd w:id="4299"/>
      <w:bookmarkEnd w:id="4300"/>
      <w:bookmarkEnd w:id="4301"/>
      <w:bookmarkEnd w:id="4302"/>
      <w:bookmarkEnd w:id="4303"/>
    </w:p>
    <w:p w14:paraId="7A554B62" w14:textId="77777777" w:rsidR="00D5687E" w:rsidRDefault="00D5687E" w:rsidP="002E4B6A">
      <w:pPr>
        <w:pStyle w:val="Heading2"/>
        <w:rPr>
          <w:lang w:eastAsia="de-DE"/>
        </w:rPr>
      </w:pPr>
      <w:bookmarkStart w:id="4304" w:name="_Toc35856815"/>
      <w:bookmarkStart w:id="4305" w:name="_Toc44001714"/>
      <w:bookmarkStart w:id="4306" w:name="_Toc51581317"/>
      <w:bookmarkStart w:id="4307" w:name="_Toc52356580"/>
      <w:bookmarkStart w:id="4308" w:name="_Toc55228150"/>
      <w:bookmarkStart w:id="4309" w:name="_Toc138323701"/>
      <w:r>
        <w:rPr>
          <w:lang w:eastAsia="de-DE"/>
        </w:rPr>
        <w:t>A.1.0</w:t>
      </w:r>
      <w:r>
        <w:rPr>
          <w:lang w:eastAsia="de-DE"/>
        </w:rPr>
        <w:tab/>
        <w:t>Introduction</w:t>
      </w:r>
      <w:bookmarkEnd w:id="4304"/>
      <w:bookmarkEnd w:id="4305"/>
      <w:bookmarkEnd w:id="4306"/>
      <w:bookmarkEnd w:id="4307"/>
      <w:bookmarkEnd w:id="4308"/>
      <w:bookmarkEnd w:id="4309"/>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10" w:name="_Toc26975929"/>
      <w:bookmarkStart w:id="4311" w:name="_Toc35856816"/>
      <w:bookmarkStart w:id="4312" w:name="_Toc44001715"/>
      <w:bookmarkStart w:id="4313" w:name="_Toc51581318"/>
      <w:bookmarkStart w:id="4314" w:name="_Toc52356581"/>
      <w:bookmarkStart w:id="4315" w:name="_Toc55228151"/>
      <w:bookmarkStart w:id="4316" w:name="_Toc138323702"/>
      <w:r>
        <w:t>A.1.1</w:t>
      </w:r>
      <w:r>
        <w:tab/>
      </w:r>
      <w:r w:rsidR="00D77F32">
        <w:rPr>
          <w:lang w:eastAsia="de-DE"/>
        </w:rPr>
        <w:t>OpenAPI document "</w:t>
      </w:r>
      <w:r w:rsidR="00BF35D2" w:rsidRPr="00BF35D2">
        <w:rPr>
          <w:lang w:eastAsia="de-DE"/>
        </w:rPr>
        <w:t>TS28532_P</w:t>
      </w:r>
      <w:r w:rsidR="00D77F32">
        <w:rPr>
          <w:lang w:eastAsia="de-DE"/>
        </w:rPr>
        <w:t>rovMnS.yaml"</w:t>
      </w:r>
      <w:bookmarkEnd w:id="4310"/>
      <w:bookmarkEnd w:id="4311"/>
      <w:bookmarkEnd w:id="4312"/>
      <w:bookmarkEnd w:id="4313"/>
      <w:bookmarkEnd w:id="4314"/>
      <w:bookmarkEnd w:id="4315"/>
      <w:bookmarkEnd w:id="4316"/>
    </w:p>
    <w:p w14:paraId="79F23328" w14:textId="77777777" w:rsidR="00FF2CB4" w:rsidRDefault="00FF2CB4" w:rsidP="00FF2CB4">
      <w:pPr>
        <w:pStyle w:val="PL"/>
      </w:pPr>
      <w:r>
        <w:t>openapi: 3.0.1</w:t>
      </w:r>
    </w:p>
    <w:p w14:paraId="5BA173F9" w14:textId="77777777" w:rsidR="00FF2CB4" w:rsidRDefault="00FF2CB4" w:rsidP="00FF2CB4">
      <w:pPr>
        <w:pStyle w:val="PL"/>
      </w:pPr>
      <w:r>
        <w:t>info:</w:t>
      </w:r>
    </w:p>
    <w:p w14:paraId="5BEB0DC4" w14:textId="77777777" w:rsidR="00FF2CB4" w:rsidRDefault="00FF2CB4" w:rsidP="00FF2CB4">
      <w:pPr>
        <w:pStyle w:val="PL"/>
      </w:pPr>
      <w:r>
        <w:t xml:space="preserve">  title: Provisioning MnS</w:t>
      </w:r>
    </w:p>
    <w:p w14:paraId="637C1123" w14:textId="77777777" w:rsidR="00FF2CB4" w:rsidRDefault="00FF2CB4" w:rsidP="00FF2CB4">
      <w:pPr>
        <w:pStyle w:val="PL"/>
      </w:pPr>
      <w:r>
        <w:t xml:space="preserve">  version: 17.5.0</w:t>
      </w:r>
    </w:p>
    <w:p w14:paraId="29AA4C00" w14:textId="77777777" w:rsidR="00FF2CB4" w:rsidRDefault="00FF2CB4" w:rsidP="00FF2CB4">
      <w:pPr>
        <w:pStyle w:val="PL"/>
      </w:pPr>
      <w:r>
        <w:t xml:space="preserve">  description: &gt;-</w:t>
      </w:r>
    </w:p>
    <w:p w14:paraId="05325F24" w14:textId="77777777" w:rsidR="00FF2CB4" w:rsidRDefault="00FF2CB4" w:rsidP="00FF2CB4">
      <w:pPr>
        <w:pStyle w:val="PL"/>
      </w:pPr>
      <w:r>
        <w:t xml:space="preserve">    OAS 3.0.1 definition of the Provisioning MnS</w:t>
      </w:r>
    </w:p>
    <w:p w14:paraId="787891F6" w14:textId="77777777" w:rsidR="00FF2CB4" w:rsidRDefault="00FF2CB4" w:rsidP="00FF2CB4">
      <w:pPr>
        <w:pStyle w:val="PL"/>
      </w:pPr>
      <w:r>
        <w:t xml:space="preserve">    © 2023, 3GPP Organizational Partners (ARIB, ATIS, CCSA, ETSI, TSDSI, TTA, TTC).</w:t>
      </w:r>
    </w:p>
    <w:p w14:paraId="448478D0" w14:textId="77777777" w:rsidR="00FF2CB4" w:rsidRDefault="00FF2CB4" w:rsidP="00FF2CB4">
      <w:pPr>
        <w:pStyle w:val="PL"/>
      </w:pPr>
      <w:r>
        <w:t xml:space="preserve">    All rights reserved.</w:t>
      </w:r>
    </w:p>
    <w:p w14:paraId="291B9383" w14:textId="77777777" w:rsidR="00FF2CB4" w:rsidRDefault="00FF2CB4" w:rsidP="00FF2CB4">
      <w:pPr>
        <w:pStyle w:val="PL"/>
      </w:pPr>
      <w:r>
        <w:t>externalDocs:</w:t>
      </w:r>
    </w:p>
    <w:p w14:paraId="21F6DB2A" w14:textId="77777777" w:rsidR="00FF2CB4" w:rsidRDefault="00FF2CB4" w:rsidP="00FF2CB4">
      <w:pPr>
        <w:pStyle w:val="PL"/>
      </w:pPr>
      <w:r>
        <w:t xml:space="preserve">  description: 3GPP TS 28.532; Generic management services</w:t>
      </w:r>
    </w:p>
    <w:p w14:paraId="1642942E" w14:textId="77777777" w:rsidR="00FF2CB4" w:rsidRDefault="00FF2CB4" w:rsidP="00FF2CB4">
      <w:pPr>
        <w:pStyle w:val="PL"/>
      </w:pPr>
      <w:r>
        <w:t xml:space="preserve">  url: http://www.3gpp.org/ftp/Specs/archive/28_series/28.532/</w:t>
      </w:r>
    </w:p>
    <w:p w14:paraId="133B6BDA" w14:textId="77777777" w:rsidR="00FF2CB4" w:rsidRDefault="00FF2CB4" w:rsidP="00FF2CB4">
      <w:pPr>
        <w:pStyle w:val="PL"/>
      </w:pPr>
      <w:r>
        <w:t>servers:</w:t>
      </w:r>
    </w:p>
    <w:p w14:paraId="69A53414" w14:textId="77777777" w:rsidR="00FF2CB4" w:rsidRDefault="00FF2CB4" w:rsidP="00FF2CB4">
      <w:pPr>
        <w:pStyle w:val="PL"/>
      </w:pPr>
      <w:r>
        <w:t xml:space="preserve">  - url: '{MnSRoot}/ProvMnS/{MnSVersion}/{URI-LDN-first-part}'</w:t>
      </w:r>
    </w:p>
    <w:p w14:paraId="01CBD1B7" w14:textId="77777777" w:rsidR="00FF2CB4" w:rsidRDefault="00FF2CB4" w:rsidP="00FF2CB4">
      <w:pPr>
        <w:pStyle w:val="PL"/>
      </w:pPr>
      <w:r>
        <w:t xml:space="preserve">    variables:</w:t>
      </w:r>
    </w:p>
    <w:p w14:paraId="033902EB" w14:textId="77777777" w:rsidR="00FF2CB4" w:rsidRDefault="00FF2CB4" w:rsidP="00FF2CB4">
      <w:pPr>
        <w:pStyle w:val="PL"/>
      </w:pPr>
      <w:r>
        <w:t xml:space="preserve">      MnSRoot:</w:t>
      </w:r>
    </w:p>
    <w:p w14:paraId="3D31B602" w14:textId="77777777" w:rsidR="00FF2CB4" w:rsidRDefault="00FF2CB4" w:rsidP="00FF2CB4">
      <w:pPr>
        <w:pStyle w:val="PL"/>
      </w:pPr>
      <w:r>
        <w:t xml:space="preserve">        description: See clause 4.4.2 of TS 32.158</w:t>
      </w:r>
    </w:p>
    <w:p w14:paraId="372043E3" w14:textId="77777777" w:rsidR="00FF2CB4" w:rsidRDefault="00FF2CB4" w:rsidP="00FF2CB4">
      <w:pPr>
        <w:pStyle w:val="PL"/>
      </w:pPr>
      <w:r>
        <w:t xml:space="preserve">        default: http://example.com/3GPPManagement</w:t>
      </w:r>
    </w:p>
    <w:p w14:paraId="6BD93381" w14:textId="77777777" w:rsidR="00FF2CB4" w:rsidRDefault="00FF2CB4" w:rsidP="00FF2CB4">
      <w:pPr>
        <w:pStyle w:val="PL"/>
      </w:pPr>
      <w:r>
        <w:t xml:space="preserve">      MnSVersion:</w:t>
      </w:r>
    </w:p>
    <w:p w14:paraId="0699C61E" w14:textId="77777777" w:rsidR="00FF2CB4" w:rsidRDefault="00FF2CB4" w:rsidP="00FF2CB4">
      <w:pPr>
        <w:pStyle w:val="PL"/>
      </w:pPr>
      <w:r>
        <w:t xml:space="preserve">        description: Version number of the OpenAPI definition</w:t>
      </w:r>
    </w:p>
    <w:p w14:paraId="54520FE4" w14:textId="77777777" w:rsidR="00FF2CB4" w:rsidRDefault="00FF2CB4" w:rsidP="00FF2CB4">
      <w:pPr>
        <w:pStyle w:val="PL"/>
      </w:pPr>
      <w:r>
        <w:t xml:space="preserve">        default: XXX</w:t>
      </w:r>
    </w:p>
    <w:p w14:paraId="6B3870FF" w14:textId="77777777" w:rsidR="00FF2CB4" w:rsidRDefault="00FF2CB4" w:rsidP="00FF2CB4">
      <w:pPr>
        <w:pStyle w:val="PL"/>
      </w:pPr>
      <w:r>
        <w:t xml:space="preserve">      URI-LDN-first-part:</w:t>
      </w:r>
    </w:p>
    <w:p w14:paraId="6F53D84D" w14:textId="77777777" w:rsidR="00FF2CB4" w:rsidRDefault="00FF2CB4" w:rsidP="00FF2CB4">
      <w:pPr>
        <w:pStyle w:val="PL"/>
      </w:pPr>
      <w:r>
        <w:t xml:space="preserve">        description: See clause 4.4.2 of TS 32.158</w:t>
      </w:r>
    </w:p>
    <w:p w14:paraId="7E9DF0F0" w14:textId="77777777" w:rsidR="00FF2CB4" w:rsidRDefault="00FF2CB4" w:rsidP="00FF2CB4">
      <w:pPr>
        <w:pStyle w:val="PL"/>
      </w:pPr>
      <w:r>
        <w:t xml:space="preserve">        default: ''</w:t>
      </w:r>
    </w:p>
    <w:p w14:paraId="0C3127D8" w14:textId="77777777" w:rsidR="00FF2CB4" w:rsidRDefault="00FF2CB4" w:rsidP="00FF2CB4">
      <w:pPr>
        <w:pStyle w:val="PL"/>
      </w:pPr>
      <w:r>
        <w:t>paths:</w:t>
      </w:r>
    </w:p>
    <w:p w14:paraId="54D2384C" w14:textId="77777777" w:rsidR="00FF2CB4" w:rsidRDefault="00FF2CB4" w:rsidP="00FF2CB4">
      <w:pPr>
        <w:pStyle w:val="PL"/>
      </w:pPr>
      <w:r>
        <w:t xml:space="preserve">  '/{className}={id}':</w:t>
      </w:r>
    </w:p>
    <w:p w14:paraId="1FC6A99B" w14:textId="77777777" w:rsidR="00FF2CB4" w:rsidRDefault="00FF2CB4" w:rsidP="00FF2CB4">
      <w:pPr>
        <w:pStyle w:val="PL"/>
      </w:pPr>
      <w:r>
        <w:t xml:space="preserve">    parameters:</w:t>
      </w:r>
    </w:p>
    <w:p w14:paraId="23656BAA" w14:textId="77777777" w:rsidR="00FF2CB4" w:rsidRDefault="00FF2CB4" w:rsidP="00FF2CB4">
      <w:pPr>
        <w:pStyle w:val="PL"/>
      </w:pPr>
      <w:r>
        <w:t xml:space="preserve">      - name: className</w:t>
      </w:r>
    </w:p>
    <w:p w14:paraId="04E00FC2" w14:textId="77777777" w:rsidR="00FF2CB4" w:rsidRDefault="00FF2CB4" w:rsidP="00FF2CB4">
      <w:pPr>
        <w:pStyle w:val="PL"/>
      </w:pPr>
      <w:r>
        <w:t xml:space="preserve">        in: path</w:t>
      </w:r>
    </w:p>
    <w:p w14:paraId="22C94564" w14:textId="77777777" w:rsidR="00FF2CB4" w:rsidRDefault="00FF2CB4" w:rsidP="00FF2CB4">
      <w:pPr>
        <w:pStyle w:val="PL"/>
      </w:pPr>
      <w:r>
        <w:t xml:space="preserve">        required: true</w:t>
      </w:r>
    </w:p>
    <w:p w14:paraId="1E77E4D9" w14:textId="77777777" w:rsidR="00FF2CB4" w:rsidRDefault="00FF2CB4" w:rsidP="00FF2CB4">
      <w:pPr>
        <w:pStyle w:val="PL"/>
      </w:pPr>
      <w:r>
        <w:t xml:space="preserve">        schema:</w:t>
      </w:r>
    </w:p>
    <w:p w14:paraId="7893124D" w14:textId="77777777" w:rsidR="00FF2CB4" w:rsidRDefault="00FF2CB4" w:rsidP="00FF2CB4">
      <w:pPr>
        <w:pStyle w:val="PL"/>
      </w:pPr>
      <w:r>
        <w:t xml:space="preserve">          type: string</w:t>
      </w:r>
    </w:p>
    <w:p w14:paraId="3D31FA07" w14:textId="77777777" w:rsidR="00FF2CB4" w:rsidRDefault="00FF2CB4" w:rsidP="00FF2CB4">
      <w:pPr>
        <w:pStyle w:val="PL"/>
      </w:pPr>
      <w:r>
        <w:t xml:space="preserve">      - name: id</w:t>
      </w:r>
    </w:p>
    <w:p w14:paraId="4151A14E" w14:textId="77777777" w:rsidR="00FF2CB4" w:rsidRDefault="00FF2CB4" w:rsidP="00FF2CB4">
      <w:pPr>
        <w:pStyle w:val="PL"/>
      </w:pPr>
      <w:r>
        <w:t xml:space="preserve">        in: path</w:t>
      </w:r>
    </w:p>
    <w:p w14:paraId="73A6011A" w14:textId="77777777" w:rsidR="00FF2CB4" w:rsidRDefault="00FF2CB4" w:rsidP="00FF2CB4">
      <w:pPr>
        <w:pStyle w:val="PL"/>
      </w:pPr>
      <w:r>
        <w:t xml:space="preserve">        required: true</w:t>
      </w:r>
    </w:p>
    <w:p w14:paraId="4285457F" w14:textId="77777777" w:rsidR="00FF2CB4" w:rsidRDefault="00FF2CB4" w:rsidP="00FF2CB4">
      <w:pPr>
        <w:pStyle w:val="PL"/>
      </w:pPr>
      <w:r>
        <w:t xml:space="preserve">        schema:</w:t>
      </w:r>
    </w:p>
    <w:p w14:paraId="0DC7E724" w14:textId="77777777" w:rsidR="00FF2CB4" w:rsidRDefault="00FF2CB4" w:rsidP="00FF2CB4">
      <w:pPr>
        <w:pStyle w:val="PL"/>
      </w:pPr>
      <w:r>
        <w:t xml:space="preserve">          type: string</w:t>
      </w:r>
    </w:p>
    <w:p w14:paraId="48FB06ED" w14:textId="77777777" w:rsidR="00FF2CB4" w:rsidRDefault="00FF2CB4" w:rsidP="00FF2CB4">
      <w:pPr>
        <w:pStyle w:val="PL"/>
      </w:pPr>
      <w:r>
        <w:t xml:space="preserve">    put:</w:t>
      </w:r>
    </w:p>
    <w:p w14:paraId="61458A70" w14:textId="77777777" w:rsidR="00FF2CB4" w:rsidRDefault="00FF2CB4" w:rsidP="00FF2CB4">
      <w:pPr>
        <w:pStyle w:val="PL"/>
      </w:pPr>
      <w:r>
        <w:t xml:space="preserve">      summary: Replaces a complete single resource or creates it if it does not exist</w:t>
      </w:r>
    </w:p>
    <w:p w14:paraId="43DCCA72" w14:textId="77777777" w:rsidR="00FF2CB4" w:rsidRDefault="00FF2CB4" w:rsidP="00FF2CB4">
      <w:pPr>
        <w:pStyle w:val="PL"/>
      </w:pPr>
      <w:r>
        <w:t xml:space="preserve">      description: &gt;-</w:t>
      </w:r>
    </w:p>
    <w:p w14:paraId="084F5680" w14:textId="77777777" w:rsidR="00FF2CB4" w:rsidRDefault="00FF2CB4" w:rsidP="00FF2CB4">
      <w:pPr>
        <w:pStyle w:val="PL"/>
      </w:pPr>
      <w:r>
        <w:t xml:space="preserve">        With HTTP PUT a complete resource is replaced or created if it does not</w:t>
      </w:r>
    </w:p>
    <w:p w14:paraId="66B6333B" w14:textId="77777777" w:rsidR="00FF2CB4" w:rsidRDefault="00FF2CB4" w:rsidP="00FF2CB4">
      <w:pPr>
        <w:pStyle w:val="PL"/>
      </w:pPr>
      <w:r>
        <w:t xml:space="preserve">        exist. The target resource is identified by the target URI.</w:t>
      </w:r>
    </w:p>
    <w:p w14:paraId="76D84A41" w14:textId="77777777" w:rsidR="00FF2CB4" w:rsidRDefault="00FF2CB4" w:rsidP="00FF2CB4">
      <w:pPr>
        <w:pStyle w:val="PL"/>
      </w:pPr>
      <w:r>
        <w:t xml:space="preserve">      requestBody:</w:t>
      </w:r>
    </w:p>
    <w:p w14:paraId="62A58810" w14:textId="77777777" w:rsidR="00FF2CB4" w:rsidRDefault="00FF2CB4" w:rsidP="00FF2CB4">
      <w:pPr>
        <w:pStyle w:val="PL"/>
      </w:pPr>
      <w:r>
        <w:t xml:space="preserve">        required: true</w:t>
      </w:r>
    </w:p>
    <w:p w14:paraId="0361AFBF" w14:textId="77777777" w:rsidR="00FF2CB4" w:rsidRDefault="00FF2CB4" w:rsidP="00FF2CB4">
      <w:pPr>
        <w:pStyle w:val="PL"/>
      </w:pPr>
      <w:r>
        <w:t xml:space="preserve">        content:</w:t>
      </w:r>
    </w:p>
    <w:p w14:paraId="559FF55F" w14:textId="77777777" w:rsidR="00FF2CB4" w:rsidRDefault="00FF2CB4" w:rsidP="00FF2CB4">
      <w:pPr>
        <w:pStyle w:val="PL"/>
      </w:pPr>
      <w:r>
        <w:t xml:space="preserve">          application/json:</w:t>
      </w:r>
    </w:p>
    <w:p w14:paraId="7495262F" w14:textId="77777777" w:rsidR="00FF2CB4" w:rsidRDefault="00FF2CB4" w:rsidP="00FF2CB4">
      <w:pPr>
        <w:pStyle w:val="PL"/>
      </w:pPr>
      <w:r>
        <w:t xml:space="preserve">            schema:</w:t>
      </w:r>
    </w:p>
    <w:p w14:paraId="18E6CFC3" w14:textId="77777777" w:rsidR="00FF2CB4" w:rsidRDefault="00FF2CB4" w:rsidP="00FF2CB4">
      <w:pPr>
        <w:pStyle w:val="PL"/>
      </w:pPr>
      <w:r>
        <w:t xml:space="preserve">              $ref: '#/components/schemas/Resource'</w:t>
      </w:r>
    </w:p>
    <w:p w14:paraId="69BD3AE3" w14:textId="77777777" w:rsidR="00FF2CB4" w:rsidRDefault="00FF2CB4" w:rsidP="00FF2CB4">
      <w:pPr>
        <w:pStyle w:val="PL"/>
      </w:pPr>
      <w:r>
        <w:t xml:space="preserve">      responses:</w:t>
      </w:r>
    </w:p>
    <w:p w14:paraId="1B890882" w14:textId="77777777" w:rsidR="00FF2CB4" w:rsidRDefault="00FF2CB4" w:rsidP="00FF2CB4">
      <w:pPr>
        <w:pStyle w:val="PL"/>
      </w:pPr>
      <w:r>
        <w:t xml:space="preserve">        '200':</w:t>
      </w:r>
    </w:p>
    <w:p w14:paraId="7318283C" w14:textId="77777777" w:rsidR="00FF2CB4" w:rsidRDefault="00FF2CB4" w:rsidP="00FF2CB4">
      <w:pPr>
        <w:pStyle w:val="PL"/>
      </w:pPr>
      <w:r>
        <w:t xml:space="preserve">          description: &gt;-</w:t>
      </w:r>
    </w:p>
    <w:p w14:paraId="00CC6ACE" w14:textId="77777777" w:rsidR="00FF2CB4" w:rsidRDefault="00FF2CB4" w:rsidP="00FF2CB4">
      <w:pPr>
        <w:pStyle w:val="PL"/>
      </w:pPr>
      <w:r>
        <w:t xml:space="preserve">            Success case ("200 OK").</w:t>
      </w:r>
    </w:p>
    <w:p w14:paraId="3D2A0E9E" w14:textId="77777777" w:rsidR="00FF2CB4" w:rsidRDefault="00FF2CB4" w:rsidP="00FF2CB4">
      <w:pPr>
        <w:pStyle w:val="PL"/>
      </w:pPr>
      <w:r>
        <w:t xml:space="preserve">            This status code shall be returned when the resource is replaced, and</w:t>
      </w:r>
    </w:p>
    <w:p w14:paraId="117F9C91" w14:textId="77777777" w:rsidR="00FF2CB4" w:rsidRDefault="00FF2CB4" w:rsidP="00FF2CB4">
      <w:pPr>
        <w:pStyle w:val="PL"/>
      </w:pPr>
      <w:r>
        <w:t xml:space="preserve">            when the replaced resource representation is not identical to the resource</w:t>
      </w:r>
    </w:p>
    <w:p w14:paraId="67A62B75" w14:textId="77777777" w:rsidR="00FF2CB4" w:rsidRDefault="00FF2CB4" w:rsidP="00FF2CB4">
      <w:pPr>
        <w:pStyle w:val="PL"/>
      </w:pPr>
      <w:r>
        <w:t xml:space="preserve">            representation in the request.</w:t>
      </w:r>
    </w:p>
    <w:p w14:paraId="6CDE1DF7" w14:textId="77777777" w:rsidR="00FF2CB4" w:rsidRDefault="00FF2CB4" w:rsidP="00FF2CB4">
      <w:pPr>
        <w:pStyle w:val="PL"/>
      </w:pPr>
      <w:r>
        <w:t xml:space="preserve">            This status code may be retourned when the resource is updated and when the</w:t>
      </w:r>
    </w:p>
    <w:p w14:paraId="20306D3E" w14:textId="77777777" w:rsidR="00FF2CB4" w:rsidRDefault="00FF2CB4" w:rsidP="00FF2CB4">
      <w:pPr>
        <w:pStyle w:val="PL"/>
      </w:pPr>
      <w:r>
        <w:t xml:space="preserve">            updated resource representation is identical to the resource representation</w:t>
      </w:r>
    </w:p>
    <w:p w14:paraId="7CDB9533" w14:textId="77777777" w:rsidR="00FF2CB4" w:rsidRDefault="00FF2CB4" w:rsidP="00FF2CB4">
      <w:pPr>
        <w:pStyle w:val="PL"/>
      </w:pPr>
      <w:r>
        <w:t xml:space="preserve">            in the request.</w:t>
      </w:r>
    </w:p>
    <w:p w14:paraId="0EF7AFC7" w14:textId="77777777" w:rsidR="00FF2CB4" w:rsidRDefault="00FF2CB4" w:rsidP="00FF2CB4">
      <w:pPr>
        <w:pStyle w:val="PL"/>
      </w:pPr>
      <w:r>
        <w:t xml:space="preserve">            The representation of the updated resource is returned in the response</w:t>
      </w:r>
    </w:p>
    <w:p w14:paraId="4F1F2EA6" w14:textId="77777777" w:rsidR="00FF2CB4" w:rsidRDefault="00FF2CB4" w:rsidP="00FF2CB4">
      <w:pPr>
        <w:pStyle w:val="PL"/>
      </w:pPr>
      <w:r>
        <w:t xml:space="preserve">            message body.</w:t>
      </w:r>
    </w:p>
    <w:p w14:paraId="7A4D6979" w14:textId="77777777" w:rsidR="00FF2CB4" w:rsidRDefault="00FF2CB4" w:rsidP="00FF2CB4">
      <w:pPr>
        <w:pStyle w:val="PL"/>
      </w:pPr>
      <w:r>
        <w:t xml:space="preserve">          content:</w:t>
      </w:r>
    </w:p>
    <w:p w14:paraId="06D438A1" w14:textId="77777777" w:rsidR="00FF2CB4" w:rsidRDefault="00FF2CB4" w:rsidP="00FF2CB4">
      <w:pPr>
        <w:pStyle w:val="PL"/>
      </w:pPr>
      <w:r>
        <w:t xml:space="preserve">            application/json:</w:t>
      </w:r>
    </w:p>
    <w:p w14:paraId="168D1ABC" w14:textId="77777777" w:rsidR="00FF2CB4" w:rsidRDefault="00FF2CB4" w:rsidP="00FF2CB4">
      <w:pPr>
        <w:pStyle w:val="PL"/>
      </w:pPr>
      <w:r>
        <w:t xml:space="preserve">              schema:</w:t>
      </w:r>
    </w:p>
    <w:p w14:paraId="3E475226" w14:textId="77777777" w:rsidR="00FF2CB4" w:rsidRDefault="00FF2CB4" w:rsidP="00FF2CB4">
      <w:pPr>
        <w:pStyle w:val="PL"/>
      </w:pPr>
      <w:r>
        <w:t xml:space="preserve">                $ref: '#/components/schemas/Resource'</w:t>
      </w:r>
    </w:p>
    <w:p w14:paraId="512749F4" w14:textId="77777777" w:rsidR="00FF2CB4" w:rsidRDefault="00FF2CB4" w:rsidP="00FF2CB4">
      <w:pPr>
        <w:pStyle w:val="PL"/>
      </w:pPr>
      <w:r>
        <w:t xml:space="preserve">        '201':</w:t>
      </w:r>
    </w:p>
    <w:p w14:paraId="6B4D00C9" w14:textId="77777777" w:rsidR="00FF2CB4" w:rsidRDefault="00FF2CB4" w:rsidP="00FF2CB4">
      <w:pPr>
        <w:pStyle w:val="PL"/>
      </w:pPr>
      <w:r>
        <w:t xml:space="preserve">          description: &gt;-</w:t>
      </w:r>
    </w:p>
    <w:p w14:paraId="0424157C" w14:textId="77777777" w:rsidR="00FF2CB4" w:rsidRDefault="00FF2CB4" w:rsidP="00FF2CB4">
      <w:pPr>
        <w:pStyle w:val="PL"/>
      </w:pPr>
      <w:r>
        <w:t xml:space="preserve">            Success case ("201 Created").</w:t>
      </w:r>
    </w:p>
    <w:p w14:paraId="7758F043" w14:textId="77777777" w:rsidR="00FF2CB4" w:rsidRDefault="00FF2CB4" w:rsidP="00FF2CB4">
      <w:pPr>
        <w:pStyle w:val="PL"/>
      </w:pPr>
      <w:r>
        <w:t xml:space="preserve">            This status code shall be returned when the resource is created.</w:t>
      </w:r>
    </w:p>
    <w:p w14:paraId="2A063FB7" w14:textId="77777777" w:rsidR="00FF2CB4" w:rsidRDefault="00FF2CB4" w:rsidP="00FF2CB4">
      <w:pPr>
        <w:pStyle w:val="PL"/>
      </w:pPr>
      <w:r>
        <w:t xml:space="preserve">            The representation of the created resource is returned in the response</w:t>
      </w:r>
    </w:p>
    <w:p w14:paraId="4CC70F3E" w14:textId="77777777" w:rsidR="00FF2CB4" w:rsidRDefault="00FF2CB4" w:rsidP="00FF2CB4">
      <w:pPr>
        <w:pStyle w:val="PL"/>
      </w:pPr>
      <w:r>
        <w:t xml:space="preserve">            message body.</w:t>
      </w:r>
    </w:p>
    <w:p w14:paraId="0BA0AD78" w14:textId="77777777" w:rsidR="00FF2CB4" w:rsidRDefault="00FF2CB4" w:rsidP="00FF2CB4">
      <w:pPr>
        <w:pStyle w:val="PL"/>
      </w:pPr>
      <w:r>
        <w:t xml:space="preserve">          content:</w:t>
      </w:r>
    </w:p>
    <w:p w14:paraId="2E2B964F" w14:textId="77777777" w:rsidR="00FF2CB4" w:rsidRDefault="00FF2CB4" w:rsidP="00FF2CB4">
      <w:pPr>
        <w:pStyle w:val="PL"/>
      </w:pPr>
      <w:r>
        <w:t xml:space="preserve">            application/json:</w:t>
      </w:r>
    </w:p>
    <w:p w14:paraId="593213A3" w14:textId="77777777" w:rsidR="00FF2CB4" w:rsidRDefault="00FF2CB4" w:rsidP="00FF2CB4">
      <w:pPr>
        <w:pStyle w:val="PL"/>
      </w:pPr>
      <w:r>
        <w:t xml:space="preserve">              schema:</w:t>
      </w:r>
    </w:p>
    <w:p w14:paraId="7128443B" w14:textId="77777777" w:rsidR="00FF2CB4" w:rsidRDefault="00FF2CB4" w:rsidP="00FF2CB4">
      <w:pPr>
        <w:pStyle w:val="PL"/>
      </w:pPr>
      <w:r>
        <w:t xml:space="preserve">                $ref: '#/components/schemas/Resource'</w:t>
      </w:r>
    </w:p>
    <w:p w14:paraId="30CE7A7B" w14:textId="77777777" w:rsidR="00FF2CB4" w:rsidRDefault="00FF2CB4" w:rsidP="00FF2CB4">
      <w:pPr>
        <w:pStyle w:val="PL"/>
      </w:pPr>
      <w:r>
        <w:t xml:space="preserve">        '204':</w:t>
      </w:r>
    </w:p>
    <w:p w14:paraId="7C3D7BA6" w14:textId="77777777" w:rsidR="00FF2CB4" w:rsidRDefault="00FF2CB4" w:rsidP="00FF2CB4">
      <w:pPr>
        <w:pStyle w:val="PL"/>
      </w:pPr>
      <w:r>
        <w:t xml:space="preserve">          description: &gt;-</w:t>
      </w:r>
    </w:p>
    <w:p w14:paraId="5DBD8DA2" w14:textId="77777777" w:rsidR="00FF2CB4" w:rsidRDefault="00FF2CB4" w:rsidP="00FF2CB4">
      <w:pPr>
        <w:pStyle w:val="PL"/>
      </w:pPr>
      <w:r>
        <w:t xml:space="preserve">            Success case ("204 No Content").</w:t>
      </w:r>
    </w:p>
    <w:p w14:paraId="4BEF6348" w14:textId="77777777" w:rsidR="00FF2CB4" w:rsidRDefault="00FF2CB4" w:rsidP="00FF2CB4">
      <w:pPr>
        <w:pStyle w:val="PL"/>
      </w:pPr>
      <w:r>
        <w:t xml:space="preserve">            This status code may be returned only when the replaced resource</w:t>
      </w:r>
    </w:p>
    <w:p w14:paraId="39C09C6B" w14:textId="77777777" w:rsidR="00FF2CB4" w:rsidRDefault="00FF2CB4" w:rsidP="00FF2CB4">
      <w:pPr>
        <w:pStyle w:val="PL"/>
      </w:pPr>
      <w:r>
        <w:t xml:space="preserve">            representation is identical to the representation in the request.</w:t>
      </w:r>
    </w:p>
    <w:p w14:paraId="2D3D97DA" w14:textId="77777777" w:rsidR="00FF2CB4" w:rsidRDefault="00FF2CB4" w:rsidP="00FF2CB4">
      <w:pPr>
        <w:pStyle w:val="PL"/>
      </w:pPr>
      <w:r>
        <w:t xml:space="preserve">            The response has no message body.</w:t>
      </w:r>
    </w:p>
    <w:p w14:paraId="2EF75E03" w14:textId="77777777" w:rsidR="00FF2CB4" w:rsidRDefault="00FF2CB4" w:rsidP="00FF2CB4">
      <w:pPr>
        <w:pStyle w:val="PL"/>
      </w:pPr>
      <w:r>
        <w:t xml:space="preserve">        default:</w:t>
      </w:r>
    </w:p>
    <w:p w14:paraId="62DE6E6E" w14:textId="77777777" w:rsidR="00FF2CB4" w:rsidRDefault="00FF2CB4" w:rsidP="00FF2CB4">
      <w:pPr>
        <w:pStyle w:val="PL"/>
      </w:pPr>
      <w:r>
        <w:t xml:space="preserve">          description: Error case.</w:t>
      </w:r>
    </w:p>
    <w:p w14:paraId="0A3F6DE5" w14:textId="77777777" w:rsidR="00FF2CB4" w:rsidRDefault="00FF2CB4" w:rsidP="00FF2CB4">
      <w:pPr>
        <w:pStyle w:val="PL"/>
      </w:pPr>
      <w:r>
        <w:t xml:space="preserve">          content:</w:t>
      </w:r>
    </w:p>
    <w:p w14:paraId="3E67AE4D" w14:textId="77777777" w:rsidR="00FF2CB4" w:rsidRDefault="00FF2CB4" w:rsidP="00FF2CB4">
      <w:pPr>
        <w:pStyle w:val="PL"/>
      </w:pPr>
      <w:r>
        <w:t xml:space="preserve">            application/json:</w:t>
      </w:r>
    </w:p>
    <w:p w14:paraId="2A969E16" w14:textId="77777777" w:rsidR="00FF2CB4" w:rsidRDefault="00FF2CB4" w:rsidP="00FF2CB4">
      <w:pPr>
        <w:pStyle w:val="PL"/>
      </w:pPr>
      <w:r>
        <w:t xml:space="preserve">              schema:</w:t>
      </w:r>
    </w:p>
    <w:p w14:paraId="6F3B6ADC" w14:textId="77777777" w:rsidR="00FF2CB4" w:rsidRDefault="00FF2CB4" w:rsidP="00FF2CB4">
      <w:pPr>
        <w:pStyle w:val="PL"/>
      </w:pPr>
      <w:r>
        <w:t xml:space="preserve">                $ref: 'TS28623_ComDefs.yaml#/components/schemas/ErrorResponse'</w:t>
      </w:r>
    </w:p>
    <w:p w14:paraId="557F74F4" w14:textId="77777777" w:rsidR="00FF2CB4" w:rsidRDefault="00FF2CB4" w:rsidP="00FF2CB4">
      <w:pPr>
        <w:pStyle w:val="PL"/>
      </w:pPr>
      <w:r>
        <w:t xml:space="preserve">      callbacks:</w:t>
      </w:r>
    </w:p>
    <w:p w14:paraId="15B69860" w14:textId="77777777" w:rsidR="00FF2CB4" w:rsidRDefault="00FF2CB4" w:rsidP="00FF2CB4">
      <w:pPr>
        <w:pStyle w:val="PL"/>
      </w:pPr>
      <w:r>
        <w:t xml:space="preserve">        notifyMOICreation:</w:t>
      </w:r>
    </w:p>
    <w:p w14:paraId="1900454A" w14:textId="77777777" w:rsidR="00FF2CB4" w:rsidRDefault="00FF2CB4" w:rsidP="00FF2CB4">
      <w:pPr>
        <w:pStyle w:val="PL"/>
      </w:pPr>
      <w:r>
        <w:t xml:space="preserve">          '{request.body#/notificationRecipientAddress}':</w:t>
      </w:r>
    </w:p>
    <w:p w14:paraId="3A6ED404" w14:textId="77777777" w:rsidR="00FF2CB4" w:rsidRDefault="00FF2CB4" w:rsidP="00FF2CB4">
      <w:pPr>
        <w:pStyle w:val="PL"/>
      </w:pPr>
      <w:r>
        <w:t xml:space="preserve">            post:</w:t>
      </w:r>
    </w:p>
    <w:p w14:paraId="48C876C4" w14:textId="77777777" w:rsidR="00FF2CB4" w:rsidRDefault="00FF2CB4" w:rsidP="00FF2CB4">
      <w:pPr>
        <w:pStyle w:val="PL"/>
      </w:pPr>
      <w:r>
        <w:t xml:space="preserve">              requestBody:</w:t>
      </w:r>
    </w:p>
    <w:p w14:paraId="4D812AD3" w14:textId="77777777" w:rsidR="00FF2CB4" w:rsidRDefault="00FF2CB4" w:rsidP="00FF2CB4">
      <w:pPr>
        <w:pStyle w:val="PL"/>
      </w:pPr>
      <w:r>
        <w:t xml:space="preserve">                required: true</w:t>
      </w:r>
    </w:p>
    <w:p w14:paraId="6F54B086" w14:textId="77777777" w:rsidR="00FF2CB4" w:rsidRDefault="00FF2CB4" w:rsidP="00FF2CB4">
      <w:pPr>
        <w:pStyle w:val="PL"/>
      </w:pPr>
      <w:r>
        <w:t xml:space="preserve">                content:</w:t>
      </w:r>
    </w:p>
    <w:p w14:paraId="1F04F6A6" w14:textId="77777777" w:rsidR="00FF2CB4" w:rsidRDefault="00FF2CB4" w:rsidP="00FF2CB4">
      <w:pPr>
        <w:pStyle w:val="PL"/>
      </w:pPr>
      <w:r>
        <w:t xml:space="preserve">                  application/json:</w:t>
      </w:r>
    </w:p>
    <w:p w14:paraId="1C76FC6C" w14:textId="77777777" w:rsidR="00FF2CB4" w:rsidRDefault="00FF2CB4" w:rsidP="00FF2CB4">
      <w:pPr>
        <w:pStyle w:val="PL"/>
      </w:pPr>
      <w:r>
        <w:t xml:space="preserve">                    schema:</w:t>
      </w:r>
    </w:p>
    <w:p w14:paraId="1BBE84F7" w14:textId="77777777" w:rsidR="00FF2CB4" w:rsidRDefault="00FF2CB4" w:rsidP="00FF2CB4">
      <w:pPr>
        <w:pStyle w:val="PL"/>
      </w:pPr>
      <w:r>
        <w:t xml:space="preserve">                      $ref: '#/components/schemas/NotifyMoiCreation'</w:t>
      </w:r>
    </w:p>
    <w:p w14:paraId="76FFC760" w14:textId="77777777" w:rsidR="00FF2CB4" w:rsidRDefault="00FF2CB4" w:rsidP="00FF2CB4">
      <w:pPr>
        <w:pStyle w:val="PL"/>
      </w:pPr>
      <w:r>
        <w:t xml:space="preserve">              responses:</w:t>
      </w:r>
    </w:p>
    <w:p w14:paraId="4D90B14C" w14:textId="77777777" w:rsidR="00FF2CB4" w:rsidRDefault="00FF2CB4" w:rsidP="00FF2CB4">
      <w:pPr>
        <w:pStyle w:val="PL"/>
      </w:pPr>
      <w:r>
        <w:t xml:space="preserve">                '204':</w:t>
      </w:r>
    </w:p>
    <w:p w14:paraId="42EEA187" w14:textId="77777777" w:rsidR="00FF2CB4" w:rsidRDefault="00FF2CB4" w:rsidP="00FF2CB4">
      <w:pPr>
        <w:pStyle w:val="PL"/>
      </w:pPr>
      <w:r>
        <w:t xml:space="preserve">                  description: &gt;-</w:t>
      </w:r>
    </w:p>
    <w:p w14:paraId="57B7879E" w14:textId="77777777" w:rsidR="00FF2CB4" w:rsidRDefault="00FF2CB4" w:rsidP="00FF2CB4">
      <w:pPr>
        <w:pStyle w:val="PL"/>
      </w:pPr>
      <w:r>
        <w:t xml:space="preserve">                    Success case ("204 No Content").</w:t>
      </w:r>
    </w:p>
    <w:p w14:paraId="36DA8E7E" w14:textId="77777777" w:rsidR="00FF2CB4" w:rsidRDefault="00FF2CB4" w:rsidP="00FF2CB4">
      <w:pPr>
        <w:pStyle w:val="PL"/>
      </w:pPr>
      <w:r>
        <w:t xml:space="preserve">                    The notification is successfully delivered. The response</w:t>
      </w:r>
    </w:p>
    <w:p w14:paraId="7999464C" w14:textId="77777777" w:rsidR="00FF2CB4" w:rsidRDefault="00FF2CB4" w:rsidP="00FF2CB4">
      <w:pPr>
        <w:pStyle w:val="PL"/>
      </w:pPr>
      <w:r>
        <w:t xml:space="preserve">                    has no message body.</w:t>
      </w:r>
    </w:p>
    <w:p w14:paraId="082AB93D" w14:textId="77777777" w:rsidR="00FF2CB4" w:rsidRDefault="00FF2CB4" w:rsidP="00FF2CB4">
      <w:pPr>
        <w:pStyle w:val="PL"/>
      </w:pPr>
      <w:r>
        <w:t xml:space="preserve">                default:</w:t>
      </w:r>
    </w:p>
    <w:p w14:paraId="6A1114BA" w14:textId="77777777" w:rsidR="00FF2CB4" w:rsidRDefault="00FF2CB4" w:rsidP="00FF2CB4">
      <w:pPr>
        <w:pStyle w:val="PL"/>
      </w:pPr>
      <w:r>
        <w:t xml:space="preserve">                  description: Error case.</w:t>
      </w:r>
    </w:p>
    <w:p w14:paraId="2C550CEC" w14:textId="77777777" w:rsidR="00FF2CB4" w:rsidRDefault="00FF2CB4" w:rsidP="00FF2CB4">
      <w:pPr>
        <w:pStyle w:val="PL"/>
      </w:pPr>
      <w:r>
        <w:t xml:space="preserve">                  content:</w:t>
      </w:r>
    </w:p>
    <w:p w14:paraId="55DD7C0B" w14:textId="77777777" w:rsidR="00FF2CB4" w:rsidRDefault="00FF2CB4" w:rsidP="00FF2CB4">
      <w:pPr>
        <w:pStyle w:val="PL"/>
      </w:pPr>
      <w:r>
        <w:t xml:space="preserve">                    application/json:</w:t>
      </w:r>
    </w:p>
    <w:p w14:paraId="2CECA8AF" w14:textId="77777777" w:rsidR="00FF2CB4" w:rsidRDefault="00FF2CB4" w:rsidP="00FF2CB4">
      <w:pPr>
        <w:pStyle w:val="PL"/>
      </w:pPr>
      <w:r>
        <w:t xml:space="preserve">                      schema:</w:t>
      </w:r>
    </w:p>
    <w:p w14:paraId="0E1010A0" w14:textId="77777777" w:rsidR="00FF2CB4" w:rsidRDefault="00FF2CB4" w:rsidP="00FF2CB4">
      <w:pPr>
        <w:pStyle w:val="PL"/>
      </w:pPr>
      <w:r>
        <w:t xml:space="preserve">                        $ref: 'TS28623_ComDefs.yaml#/components/schemas/ErrorResponse'</w:t>
      </w:r>
    </w:p>
    <w:p w14:paraId="195A95CE" w14:textId="77777777" w:rsidR="00FF2CB4" w:rsidRDefault="00FF2CB4" w:rsidP="00FF2CB4">
      <w:pPr>
        <w:pStyle w:val="PL"/>
      </w:pPr>
      <w:r>
        <w:t xml:space="preserve">        notifyMOIDeletion:</w:t>
      </w:r>
    </w:p>
    <w:p w14:paraId="4331C4D8" w14:textId="77777777" w:rsidR="00FF2CB4" w:rsidRDefault="00FF2CB4" w:rsidP="00FF2CB4">
      <w:pPr>
        <w:pStyle w:val="PL"/>
      </w:pPr>
      <w:r>
        <w:t xml:space="preserve">          '{request.body#/notificationRecipientAddress}':</w:t>
      </w:r>
    </w:p>
    <w:p w14:paraId="67597778" w14:textId="77777777" w:rsidR="00FF2CB4" w:rsidRDefault="00FF2CB4" w:rsidP="00FF2CB4">
      <w:pPr>
        <w:pStyle w:val="PL"/>
      </w:pPr>
      <w:r>
        <w:t xml:space="preserve">            post:</w:t>
      </w:r>
    </w:p>
    <w:p w14:paraId="6E493119" w14:textId="77777777" w:rsidR="00FF2CB4" w:rsidRDefault="00FF2CB4" w:rsidP="00FF2CB4">
      <w:pPr>
        <w:pStyle w:val="PL"/>
      </w:pPr>
      <w:r>
        <w:t xml:space="preserve">              requestBody:</w:t>
      </w:r>
    </w:p>
    <w:p w14:paraId="08ED8B9D" w14:textId="77777777" w:rsidR="00FF2CB4" w:rsidRDefault="00FF2CB4" w:rsidP="00FF2CB4">
      <w:pPr>
        <w:pStyle w:val="PL"/>
      </w:pPr>
      <w:r>
        <w:t xml:space="preserve">                required: true</w:t>
      </w:r>
    </w:p>
    <w:p w14:paraId="1C11BF82" w14:textId="77777777" w:rsidR="00FF2CB4" w:rsidRDefault="00FF2CB4" w:rsidP="00FF2CB4">
      <w:pPr>
        <w:pStyle w:val="PL"/>
      </w:pPr>
      <w:r>
        <w:t xml:space="preserve">                content:</w:t>
      </w:r>
    </w:p>
    <w:p w14:paraId="6FEC9DEA" w14:textId="77777777" w:rsidR="00FF2CB4" w:rsidRDefault="00FF2CB4" w:rsidP="00FF2CB4">
      <w:pPr>
        <w:pStyle w:val="PL"/>
      </w:pPr>
      <w:r>
        <w:t xml:space="preserve">                  application/json:</w:t>
      </w:r>
    </w:p>
    <w:p w14:paraId="637302FB" w14:textId="77777777" w:rsidR="00FF2CB4" w:rsidRDefault="00FF2CB4" w:rsidP="00FF2CB4">
      <w:pPr>
        <w:pStyle w:val="PL"/>
      </w:pPr>
      <w:r>
        <w:t xml:space="preserve">                    schema:</w:t>
      </w:r>
    </w:p>
    <w:p w14:paraId="4E464374" w14:textId="77777777" w:rsidR="00FF2CB4" w:rsidRDefault="00FF2CB4" w:rsidP="00FF2CB4">
      <w:pPr>
        <w:pStyle w:val="PL"/>
      </w:pPr>
      <w:r>
        <w:t xml:space="preserve">                      $ref: '#/components/schemas/NotifyMoiDeletion'</w:t>
      </w:r>
    </w:p>
    <w:p w14:paraId="7896A509" w14:textId="77777777" w:rsidR="00FF2CB4" w:rsidRDefault="00FF2CB4" w:rsidP="00FF2CB4">
      <w:pPr>
        <w:pStyle w:val="PL"/>
      </w:pPr>
      <w:r>
        <w:t xml:space="preserve">              responses:</w:t>
      </w:r>
    </w:p>
    <w:p w14:paraId="464639B0" w14:textId="77777777" w:rsidR="00FF2CB4" w:rsidRDefault="00FF2CB4" w:rsidP="00FF2CB4">
      <w:pPr>
        <w:pStyle w:val="PL"/>
      </w:pPr>
      <w:r>
        <w:t xml:space="preserve">                '204':</w:t>
      </w:r>
    </w:p>
    <w:p w14:paraId="0F1FF2AD" w14:textId="77777777" w:rsidR="00FF2CB4" w:rsidRDefault="00FF2CB4" w:rsidP="00FF2CB4">
      <w:pPr>
        <w:pStyle w:val="PL"/>
      </w:pPr>
      <w:r>
        <w:t xml:space="preserve">                  description: &gt;-</w:t>
      </w:r>
    </w:p>
    <w:p w14:paraId="57AD933D" w14:textId="77777777" w:rsidR="00FF2CB4" w:rsidRDefault="00FF2CB4" w:rsidP="00FF2CB4">
      <w:pPr>
        <w:pStyle w:val="PL"/>
      </w:pPr>
      <w:r>
        <w:t xml:space="preserve">                    Success case ("204 No Content").</w:t>
      </w:r>
    </w:p>
    <w:p w14:paraId="38F6746F" w14:textId="77777777" w:rsidR="00FF2CB4" w:rsidRDefault="00FF2CB4" w:rsidP="00FF2CB4">
      <w:pPr>
        <w:pStyle w:val="PL"/>
      </w:pPr>
      <w:r>
        <w:t xml:space="preserve">                    The notification is successfully delivered. The response</w:t>
      </w:r>
    </w:p>
    <w:p w14:paraId="61DDA807" w14:textId="77777777" w:rsidR="00FF2CB4" w:rsidRDefault="00FF2CB4" w:rsidP="00FF2CB4">
      <w:pPr>
        <w:pStyle w:val="PL"/>
      </w:pPr>
      <w:r>
        <w:t xml:space="preserve">                    has no message body.</w:t>
      </w:r>
    </w:p>
    <w:p w14:paraId="0F840F5B" w14:textId="77777777" w:rsidR="00FF2CB4" w:rsidRDefault="00FF2CB4" w:rsidP="00FF2CB4">
      <w:pPr>
        <w:pStyle w:val="PL"/>
      </w:pPr>
      <w:r>
        <w:t xml:space="preserve">                default:</w:t>
      </w:r>
    </w:p>
    <w:p w14:paraId="584DBE5E" w14:textId="77777777" w:rsidR="00FF2CB4" w:rsidRDefault="00FF2CB4" w:rsidP="00FF2CB4">
      <w:pPr>
        <w:pStyle w:val="PL"/>
      </w:pPr>
      <w:r>
        <w:t xml:space="preserve">                  description: Error case.</w:t>
      </w:r>
    </w:p>
    <w:p w14:paraId="398D11B6" w14:textId="77777777" w:rsidR="00FF2CB4" w:rsidRDefault="00FF2CB4" w:rsidP="00FF2CB4">
      <w:pPr>
        <w:pStyle w:val="PL"/>
      </w:pPr>
      <w:r>
        <w:t xml:space="preserve">                  content:</w:t>
      </w:r>
    </w:p>
    <w:p w14:paraId="73ED4CBB" w14:textId="77777777" w:rsidR="00FF2CB4" w:rsidRDefault="00FF2CB4" w:rsidP="00FF2CB4">
      <w:pPr>
        <w:pStyle w:val="PL"/>
      </w:pPr>
      <w:r>
        <w:t xml:space="preserve">                    application/json:</w:t>
      </w:r>
    </w:p>
    <w:p w14:paraId="71A58510" w14:textId="77777777" w:rsidR="00FF2CB4" w:rsidRDefault="00FF2CB4" w:rsidP="00FF2CB4">
      <w:pPr>
        <w:pStyle w:val="PL"/>
      </w:pPr>
      <w:r>
        <w:t xml:space="preserve">                      schema:</w:t>
      </w:r>
    </w:p>
    <w:p w14:paraId="75EE9CA3" w14:textId="77777777" w:rsidR="00FF2CB4" w:rsidRDefault="00FF2CB4" w:rsidP="00FF2CB4">
      <w:pPr>
        <w:pStyle w:val="PL"/>
      </w:pPr>
      <w:r>
        <w:t xml:space="preserve">                        $ref: 'TS28623_ComDefs.yaml#/components/schemas/ErrorResponse'</w:t>
      </w:r>
    </w:p>
    <w:p w14:paraId="5DFC13B9" w14:textId="77777777" w:rsidR="00FF2CB4" w:rsidRDefault="00FF2CB4" w:rsidP="00FF2CB4">
      <w:pPr>
        <w:pStyle w:val="PL"/>
      </w:pPr>
      <w:r>
        <w:t xml:space="preserve">        notifyMOIAttributeValueChanges:</w:t>
      </w:r>
    </w:p>
    <w:p w14:paraId="2A8D7973" w14:textId="77777777" w:rsidR="00FF2CB4" w:rsidRDefault="00FF2CB4" w:rsidP="00FF2CB4">
      <w:pPr>
        <w:pStyle w:val="PL"/>
      </w:pPr>
      <w:r>
        <w:t xml:space="preserve">          '{request.body#/notificationRecipientAddress}':</w:t>
      </w:r>
    </w:p>
    <w:p w14:paraId="1078F112" w14:textId="77777777" w:rsidR="00FF2CB4" w:rsidRDefault="00FF2CB4" w:rsidP="00FF2CB4">
      <w:pPr>
        <w:pStyle w:val="PL"/>
      </w:pPr>
      <w:r>
        <w:t xml:space="preserve">            post:</w:t>
      </w:r>
    </w:p>
    <w:p w14:paraId="0AC4ED2D" w14:textId="77777777" w:rsidR="00FF2CB4" w:rsidRDefault="00FF2CB4" w:rsidP="00FF2CB4">
      <w:pPr>
        <w:pStyle w:val="PL"/>
      </w:pPr>
      <w:r>
        <w:t xml:space="preserve">              requestBody:</w:t>
      </w:r>
    </w:p>
    <w:p w14:paraId="3FCB7C36" w14:textId="77777777" w:rsidR="00FF2CB4" w:rsidRDefault="00FF2CB4" w:rsidP="00FF2CB4">
      <w:pPr>
        <w:pStyle w:val="PL"/>
      </w:pPr>
      <w:r>
        <w:t xml:space="preserve">                required: true</w:t>
      </w:r>
    </w:p>
    <w:p w14:paraId="7C690B8A" w14:textId="77777777" w:rsidR="00FF2CB4" w:rsidRDefault="00FF2CB4" w:rsidP="00FF2CB4">
      <w:pPr>
        <w:pStyle w:val="PL"/>
      </w:pPr>
      <w:r>
        <w:t xml:space="preserve">                content:</w:t>
      </w:r>
    </w:p>
    <w:p w14:paraId="64ECAADC" w14:textId="77777777" w:rsidR="00FF2CB4" w:rsidRDefault="00FF2CB4" w:rsidP="00FF2CB4">
      <w:pPr>
        <w:pStyle w:val="PL"/>
      </w:pPr>
      <w:r>
        <w:t xml:space="preserve">                  application/json:</w:t>
      </w:r>
    </w:p>
    <w:p w14:paraId="6663B254" w14:textId="77777777" w:rsidR="00FF2CB4" w:rsidRDefault="00FF2CB4" w:rsidP="00FF2CB4">
      <w:pPr>
        <w:pStyle w:val="PL"/>
      </w:pPr>
      <w:r>
        <w:t xml:space="preserve">                    schema:</w:t>
      </w:r>
    </w:p>
    <w:p w14:paraId="19BD3CC0" w14:textId="77777777" w:rsidR="00FF2CB4" w:rsidRDefault="00FF2CB4" w:rsidP="00FF2CB4">
      <w:pPr>
        <w:pStyle w:val="PL"/>
      </w:pPr>
      <w:r>
        <w:t xml:space="preserve">                      $ref: '#/components/schemas/NotifyMoiAttributeValueChanges'</w:t>
      </w:r>
    </w:p>
    <w:p w14:paraId="0BD04B60" w14:textId="77777777" w:rsidR="00FF2CB4" w:rsidRDefault="00FF2CB4" w:rsidP="00FF2CB4">
      <w:pPr>
        <w:pStyle w:val="PL"/>
      </w:pPr>
      <w:r>
        <w:t xml:space="preserve">              responses:</w:t>
      </w:r>
    </w:p>
    <w:p w14:paraId="50E84923" w14:textId="77777777" w:rsidR="00FF2CB4" w:rsidRDefault="00FF2CB4" w:rsidP="00FF2CB4">
      <w:pPr>
        <w:pStyle w:val="PL"/>
      </w:pPr>
      <w:r>
        <w:t xml:space="preserve">                '204':</w:t>
      </w:r>
    </w:p>
    <w:p w14:paraId="7A4AA472" w14:textId="77777777" w:rsidR="00FF2CB4" w:rsidRDefault="00FF2CB4" w:rsidP="00FF2CB4">
      <w:pPr>
        <w:pStyle w:val="PL"/>
      </w:pPr>
      <w:r>
        <w:t xml:space="preserve">                  description: &gt;-</w:t>
      </w:r>
    </w:p>
    <w:p w14:paraId="1C93965D" w14:textId="77777777" w:rsidR="00FF2CB4" w:rsidRDefault="00FF2CB4" w:rsidP="00FF2CB4">
      <w:pPr>
        <w:pStyle w:val="PL"/>
      </w:pPr>
      <w:r>
        <w:t xml:space="preserve">                    Success case ("204 No Content").</w:t>
      </w:r>
    </w:p>
    <w:p w14:paraId="64FC2574" w14:textId="77777777" w:rsidR="00FF2CB4" w:rsidRDefault="00FF2CB4" w:rsidP="00FF2CB4">
      <w:pPr>
        <w:pStyle w:val="PL"/>
      </w:pPr>
      <w:r>
        <w:t xml:space="preserve">                    The notification is successfully delivered. The response</w:t>
      </w:r>
    </w:p>
    <w:p w14:paraId="3835D1C5" w14:textId="77777777" w:rsidR="00FF2CB4" w:rsidRDefault="00FF2CB4" w:rsidP="00FF2CB4">
      <w:pPr>
        <w:pStyle w:val="PL"/>
      </w:pPr>
      <w:r>
        <w:t xml:space="preserve">                    has no message body.</w:t>
      </w:r>
    </w:p>
    <w:p w14:paraId="03BD4B5C" w14:textId="77777777" w:rsidR="00FF2CB4" w:rsidRDefault="00FF2CB4" w:rsidP="00FF2CB4">
      <w:pPr>
        <w:pStyle w:val="PL"/>
      </w:pPr>
      <w:r>
        <w:t xml:space="preserve">                default:</w:t>
      </w:r>
    </w:p>
    <w:p w14:paraId="1000C544" w14:textId="77777777" w:rsidR="00FF2CB4" w:rsidRDefault="00FF2CB4" w:rsidP="00FF2CB4">
      <w:pPr>
        <w:pStyle w:val="PL"/>
      </w:pPr>
      <w:r>
        <w:t xml:space="preserve">                  description: Error case.</w:t>
      </w:r>
    </w:p>
    <w:p w14:paraId="089C8811" w14:textId="77777777" w:rsidR="00FF2CB4" w:rsidRDefault="00FF2CB4" w:rsidP="00FF2CB4">
      <w:pPr>
        <w:pStyle w:val="PL"/>
      </w:pPr>
      <w:r>
        <w:t xml:space="preserve">                  content:</w:t>
      </w:r>
    </w:p>
    <w:p w14:paraId="781C96CA" w14:textId="77777777" w:rsidR="00FF2CB4" w:rsidRDefault="00FF2CB4" w:rsidP="00FF2CB4">
      <w:pPr>
        <w:pStyle w:val="PL"/>
      </w:pPr>
      <w:r>
        <w:t xml:space="preserve">                    application/json:</w:t>
      </w:r>
    </w:p>
    <w:p w14:paraId="7BD1C06F" w14:textId="77777777" w:rsidR="00FF2CB4" w:rsidRDefault="00FF2CB4" w:rsidP="00FF2CB4">
      <w:pPr>
        <w:pStyle w:val="PL"/>
      </w:pPr>
      <w:r>
        <w:t xml:space="preserve">                      schema:</w:t>
      </w:r>
    </w:p>
    <w:p w14:paraId="38D068AC" w14:textId="77777777" w:rsidR="00FF2CB4" w:rsidRDefault="00FF2CB4" w:rsidP="00FF2CB4">
      <w:pPr>
        <w:pStyle w:val="PL"/>
      </w:pPr>
      <w:r>
        <w:t xml:space="preserve">                        $ref: 'TS28623_ComDefs.yaml#/components/schemas/ErrorResponse'</w:t>
      </w:r>
    </w:p>
    <w:p w14:paraId="2E4C5C30" w14:textId="77777777" w:rsidR="00FF2CB4" w:rsidRDefault="00FF2CB4" w:rsidP="00FF2CB4">
      <w:pPr>
        <w:pStyle w:val="PL"/>
      </w:pPr>
      <w:r>
        <w:t xml:space="preserve">        notifyMOIChanges:</w:t>
      </w:r>
    </w:p>
    <w:p w14:paraId="42795EC6" w14:textId="77777777" w:rsidR="00FF2CB4" w:rsidRDefault="00FF2CB4" w:rsidP="00FF2CB4">
      <w:pPr>
        <w:pStyle w:val="PL"/>
      </w:pPr>
      <w:r>
        <w:t xml:space="preserve">          '{request.body#/notificationRecipientAddress}':</w:t>
      </w:r>
    </w:p>
    <w:p w14:paraId="4535BAC1" w14:textId="77777777" w:rsidR="00FF2CB4" w:rsidRDefault="00FF2CB4" w:rsidP="00FF2CB4">
      <w:pPr>
        <w:pStyle w:val="PL"/>
      </w:pPr>
      <w:r>
        <w:t xml:space="preserve">            post:</w:t>
      </w:r>
    </w:p>
    <w:p w14:paraId="394A5C60" w14:textId="77777777" w:rsidR="00FF2CB4" w:rsidRDefault="00FF2CB4" w:rsidP="00FF2CB4">
      <w:pPr>
        <w:pStyle w:val="PL"/>
      </w:pPr>
      <w:r>
        <w:t xml:space="preserve">              requestBody:</w:t>
      </w:r>
    </w:p>
    <w:p w14:paraId="74C695AE" w14:textId="77777777" w:rsidR="00FF2CB4" w:rsidRDefault="00FF2CB4" w:rsidP="00FF2CB4">
      <w:pPr>
        <w:pStyle w:val="PL"/>
      </w:pPr>
      <w:r>
        <w:t xml:space="preserve">                required: true</w:t>
      </w:r>
    </w:p>
    <w:p w14:paraId="01692701" w14:textId="77777777" w:rsidR="00FF2CB4" w:rsidRDefault="00FF2CB4" w:rsidP="00FF2CB4">
      <w:pPr>
        <w:pStyle w:val="PL"/>
      </w:pPr>
      <w:r>
        <w:t xml:space="preserve">                content:</w:t>
      </w:r>
    </w:p>
    <w:p w14:paraId="3A0A0F54" w14:textId="77777777" w:rsidR="00FF2CB4" w:rsidRDefault="00FF2CB4" w:rsidP="00FF2CB4">
      <w:pPr>
        <w:pStyle w:val="PL"/>
      </w:pPr>
      <w:r>
        <w:t xml:space="preserve">                  application/json:</w:t>
      </w:r>
    </w:p>
    <w:p w14:paraId="2EFAEBAD" w14:textId="77777777" w:rsidR="00FF2CB4" w:rsidRDefault="00FF2CB4" w:rsidP="00FF2CB4">
      <w:pPr>
        <w:pStyle w:val="PL"/>
      </w:pPr>
      <w:r>
        <w:t xml:space="preserve">                    schema:</w:t>
      </w:r>
    </w:p>
    <w:p w14:paraId="6B3008D6" w14:textId="77777777" w:rsidR="00FF2CB4" w:rsidRDefault="00FF2CB4" w:rsidP="00FF2CB4">
      <w:pPr>
        <w:pStyle w:val="PL"/>
      </w:pPr>
      <w:r>
        <w:t xml:space="preserve">                      $ref: '#/components/schemas/NotifyMoiChanges'</w:t>
      </w:r>
    </w:p>
    <w:p w14:paraId="2CCFF467" w14:textId="77777777" w:rsidR="00FF2CB4" w:rsidRDefault="00FF2CB4" w:rsidP="00FF2CB4">
      <w:pPr>
        <w:pStyle w:val="PL"/>
      </w:pPr>
      <w:r>
        <w:t xml:space="preserve">                  application/yang-data+json:</w:t>
      </w:r>
    </w:p>
    <w:p w14:paraId="40DFD43B" w14:textId="77777777" w:rsidR="00FF2CB4" w:rsidRDefault="00FF2CB4" w:rsidP="00FF2CB4">
      <w:pPr>
        <w:pStyle w:val="PL"/>
      </w:pPr>
      <w:r>
        <w:t xml:space="preserve">                    schema:</w:t>
      </w:r>
    </w:p>
    <w:p w14:paraId="65DDB9D7" w14:textId="77777777" w:rsidR="00FF2CB4" w:rsidRDefault="00FF2CB4" w:rsidP="00FF2CB4">
      <w:pPr>
        <w:pStyle w:val="PL"/>
      </w:pPr>
      <w:r>
        <w:t xml:space="preserve">                      $ref: '#/components/schemas/NotifyMoiChanges'</w:t>
      </w:r>
    </w:p>
    <w:p w14:paraId="062F6837" w14:textId="77777777" w:rsidR="00FF2CB4" w:rsidRDefault="00FF2CB4" w:rsidP="00FF2CB4">
      <w:pPr>
        <w:pStyle w:val="PL"/>
      </w:pPr>
      <w:r>
        <w:t xml:space="preserve">              responses:</w:t>
      </w:r>
    </w:p>
    <w:p w14:paraId="63BDCA2A" w14:textId="77777777" w:rsidR="00FF2CB4" w:rsidRDefault="00FF2CB4" w:rsidP="00FF2CB4">
      <w:pPr>
        <w:pStyle w:val="PL"/>
      </w:pPr>
      <w:r>
        <w:t xml:space="preserve">                '204':</w:t>
      </w:r>
    </w:p>
    <w:p w14:paraId="03019257" w14:textId="77777777" w:rsidR="00FF2CB4" w:rsidRDefault="00FF2CB4" w:rsidP="00FF2CB4">
      <w:pPr>
        <w:pStyle w:val="PL"/>
      </w:pPr>
      <w:r>
        <w:t xml:space="preserve">                  description: &gt;-</w:t>
      </w:r>
    </w:p>
    <w:p w14:paraId="6E57C85A" w14:textId="77777777" w:rsidR="00FF2CB4" w:rsidRDefault="00FF2CB4" w:rsidP="00FF2CB4">
      <w:pPr>
        <w:pStyle w:val="PL"/>
      </w:pPr>
      <w:r>
        <w:t xml:space="preserve">                    Success case ("204 No Content").</w:t>
      </w:r>
    </w:p>
    <w:p w14:paraId="38AE201B" w14:textId="77777777" w:rsidR="00FF2CB4" w:rsidRDefault="00FF2CB4" w:rsidP="00FF2CB4">
      <w:pPr>
        <w:pStyle w:val="PL"/>
      </w:pPr>
      <w:r>
        <w:t xml:space="preserve">                    The notification is successfully delivered. The response</w:t>
      </w:r>
    </w:p>
    <w:p w14:paraId="0B127C83" w14:textId="77777777" w:rsidR="00FF2CB4" w:rsidRDefault="00FF2CB4" w:rsidP="00FF2CB4">
      <w:pPr>
        <w:pStyle w:val="PL"/>
      </w:pPr>
      <w:r>
        <w:t xml:space="preserve">                    has no message body.</w:t>
      </w:r>
    </w:p>
    <w:p w14:paraId="5F3F52C1" w14:textId="77777777" w:rsidR="00FF2CB4" w:rsidRDefault="00FF2CB4" w:rsidP="00FF2CB4">
      <w:pPr>
        <w:pStyle w:val="PL"/>
      </w:pPr>
      <w:r>
        <w:t xml:space="preserve">                default:</w:t>
      </w:r>
    </w:p>
    <w:p w14:paraId="1B56938D" w14:textId="77777777" w:rsidR="00FF2CB4" w:rsidRDefault="00FF2CB4" w:rsidP="00FF2CB4">
      <w:pPr>
        <w:pStyle w:val="PL"/>
      </w:pPr>
      <w:r>
        <w:t xml:space="preserve">                  description: Error case.</w:t>
      </w:r>
    </w:p>
    <w:p w14:paraId="63674F1A" w14:textId="77777777" w:rsidR="00FF2CB4" w:rsidRDefault="00FF2CB4" w:rsidP="00FF2CB4">
      <w:pPr>
        <w:pStyle w:val="PL"/>
      </w:pPr>
      <w:r>
        <w:t xml:space="preserve">                  content:</w:t>
      </w:r>
    </w:p>
    <w:p w14:paraId="0D529235" w14:textId="77777777" w:rsidR="00FF2CB4" w:rsidRDefault="00FF2CB4" w:rsidP="00FF2CB4">
      <w:pPr>
        <w:pStyle w:val="PL"/>
      </w:pPr>
      <w:r>
        <w:t xml:space="preserve">                    application/json:</w:t>
      </w:r>
    </w:p>
    <w:p w14:paraId="33BFB51A" w14:textId="77777777" w:rsidR="00FF2CB4" w:rsidRDefault="00FF2CB4" w:rsidP="00FF2CB4">
      <w:pPr>
        <w:pStyle w:val="PL"/>
      </w:pPr>
      <w:r>
        <w:t xml:space="preserve">                      schema:</w:t>
      </w:r>
    </w:p>
    <w:p w14:paraId="5C93629C" w14:textId="77777777" w:rsidR="00FF2CB4" w:rsidRDefault="00FF2CB4" w:rsidP="00FF2CB4">
      <w:pPr>
        <w:pStyle w:val="PL"/>
      </w:pPr>
      <w:r>
        <w:t xml:space="preserve">                        $ref: 'TS28623_ComDefs.yaml#/components/schemas/ErrorResponse'</w:t>
      </w:r>
    </w:p>
    <w:p w14:paraId="1D3AF568" w14:textId="77777777" w:rsidR="00FF2CB4" w:rsidRDefault="00FF2CB4" w:rsidP="00FF2CB4">
      <w:pPr>
        <w:pStyle w:val="PL"/>
      </w:pPr>
      <w:r>
        <w:t xml:space="preserve">    get:</w:t>
      </w:r>
    </w:p>
    <w:p w14:paraId="79E55E7C" w14:textId="77777777" w:rsidR="00FF2CB4" w:rsidRDefault="00FF2CB4" w:rsidP="00FF2CB4">
      <w:pPr>
        <w:pStyle w:val="PL"/>
      </w:pPr>
      <w:r>
        <w:t xml:space="preserve">      summary: Reads one or multiple resources</w:t>
      </w:r>
    </w:p>
    <w:p w14:paraId="6F66B4BA" w14:textId="77777777" w:rsidR="00FF2CB4" w:rsidRDefault="00FF2CB4" w:rsidP="00FF2CB4">
      <w:pPr>
        <w:pStyle w:val="PL"/>
      </w:pPr>
      <w:r>
        <w:t xml:space="preserve">      description: &gt;-</w:t>
      </w:r>
    </w:p>
    <w:p w14:paraId="5230432C" w14:textId="77777777" w:rsidR="00FF2CB4" w:rsidRDefault="00FF2CB4" w:rsidP="00FF2CB4">
      <w:pPr>
        <w:pStyle w:val="PL"/>
      </w:pPr>
      <w:r>
        <w:t xml:space="preserve">        With HTTP GET resources are read. The resources to be retrieved are</w:t>
      </w:r>
    </w:p>
    <w:p w14:paraId="208DD5B7" w14:textId="77777777" w:rsidR="00FF2CB4" w:rsidRDefault="00FF2CB4" w:rsidP="00FF2CB4">
      <w:pPr>
        <w:pStyle w:val="PL"/>
      </w:pPr>
      <w:r>
        <w:t xml:space="preserve">        identified with the target URI. The attributes and fields parameter</w:t>
      </w:r>
    </w:p>
    <w:p w14:paraId="7C4C8214" w14:textId="77777777" w:rsidR="00FF2CB4" w:rsidRDefault="00FF2CB4" w:rsidP="00FF2CB4">
      <w:pPr>
        <w:pStyle w:val="PL"/>
      </w:pPr>
      <w:r>
        <w:t xml:space="preserve">        of the query components allow to select the resource properties to be returned.</w:t>
      </w:r>
    </w:p>
    <w:p w14:paraId="1E2726BD" w14:textId="77777777" w:rsidR="00FF2CB4" w:rsidRDefault="00FF2CB4" w:rsidP="00FF2CB4">
      <w:pPr>
        <w:pStyle w:val="PL"/>
      </w:pPr>
      <w:r>
        <w:t xml:space="preserve">      parameters:</w:t>
      </w:r>
    </w:p>
    <w:p w14:paraId="5F05E2AC" w14:textId="77777777" w:rsidR="00FF2CB4" w:rsidRDefault="00FF2CB4" w:rsidP="00FF2CB4">
      <w:pPr>
        <w:pStyle w:val="PL"/>
      </w:pPr>
      <w:r>
        <w:t xml:space="preserve">        - name: scope</w:t>
      </w:r>
    </w:p>
    <w:p w14:paraId="7FD5BB4B" w14:textId="77777777" w:rsidR="00FF2CB4" w:rsidRDefault="00FF2CB4" w:rsidP="00FF2CB4">
      <w:pPr>
        <w:pStyle w:val="PL"/>
      </w:pPr>
      <w:r>
        <w:t xml:space="preserve">          in: query</w:t>
      </w:r>
    </w:p>
    <w:p w14:paraId="457F3225" w14:textId="77777777" w:rsidR="00FF2CB4" w:rsidRDefault="00FF2CB4" w:rsidP="00FF2CB4">
      <w:pPr>
        <w:pStyle w:val="PL"/>
      </w:pPr>
      <w:r>
        <w:t xml:space="preserve">          description: &gt;-</w:t>
      </w:r>
    </w:p>
    <w:p w14:paraId="3BB37FB2" w14:textId="77777777" w:rsidR="00FF2CB4" w:rsidRDefault="00FF2CB4" w:rsidP="00FF2CB4">
      <w:pPr>
        <w:pStyle w:val="PL"/>
      </w:pPr>
      <w:r>
        <w:t xml:space="preserve">            This parameter extends the set of targeted resources beyond the base</w:t>
      </w:r>
    </w:p>
    <w:p w14:paraId="7036A9BA" w14:textId="77777777" w:rsidR="00FF2CB4" w:rsidRDefault="00FF2CB4" w:rsidP="00FF2CB4">
      <w:pPr>
        <w:pStyle w:val="PL"/>
      </w:pPr>
      <w:r>
        <w:t xml:space="preserve">            resource identified with the path component of the URI. No scoping</w:t>
      </w:r>
    </w:p>
    <w:p w14:paraId="7C1A2B25" w14:textId="77777777" w:rsidR="00FF2CB4" w:rsidRDefault="00FF2CB4" w:rsidP="00FF2CB4">
      <w:pPr>
        <w:pStyle w:val="PL"/>
      </w:pPr>
      <w:r>
        <w:t xml:space="preserve">            mechanism is specified in the present document.</w:t>
      </w:r>
    </w:p>
    <w:p w14:paraId="12F61DE9" w14:textId="77777777" w:rsidR="00FF2CB4" w:rsidRDefault="00FF2CB4" w:rsidP="00FF2CB4">
      <w:pPr>
        <w:pStyle w:val="PL"/>
      </w:pPr>
      <w:r>
        <w:t xml:space="preserve">          required: false</w:t>
      </w:r>
    </w:p>
    <w:p w14:paraId="06E623AD" w14:textId="77777777" w:rsidR="00FF2CB4" w:rsidRDefault="00FF2CB4" w:rsidP="00FF2CB4">
      <w:pPr>
        <w:pStyle w:val="PL"/>
      </w:pPr>
      <w:r>
        <w:t xml:space="preserve">          schema:</w:t>
      </w:r>
    </w:p>
    <w:p w14:paraId="45F367E2" w14:textId="77777777" w:rsidR="00FF2CB4" w:rsidRDefault="00FF2CB4" w:rsidP="00FF2CB4">
      <w:pPr>
        <w:pStyle w:val="PL"/>
      </w:pPr>
      <w:r>
        <w:t xml:space="preserve">            $ref: '#/components/schemas/Scope'</w:t>
      </w:r>
    </w:p>
    <w:p w14:paraId="25E5203F" w14:textId="77777777" w:rsidR="00FF2CB4" w:rsidRDefault="00FF2CB4" w:rsidP="00FF2CB4">
      <w:pPr>
        <w:pStyle w:val="PL"/>
      </w:pPr>
      <w:r>
        <w:t xml:space="preserve">          style: form</w:t>
      </w:r>
    </w:p>
    <w:p w14:paraId="6212CDE0" w14:textId="77777777" w:rsidR="00FF2CB4" w:rsidRDefault="00FF2CB4" w:rsidP="00FF2CB4">
      <w:pPr>
        <w:pStyle w:val="PL"/>
      </w:pPr>
      <w:r>
        <w:t xml:space="preserve">          explode: true</w:t>
      </w:r>
    </w:p>
    <w:p w14:paraId="06710509" w14:textId="77777777" w:rsidR="00FF2CB4" w:rsidRDefault="00FF2CB4" w:rsidP="00FF2CB4">
      <w:pPr>
        <w:pStyle w:val="PL"/>
      </w:pPr>
      <w:r>
        <w:t xml:space="preserve">        - name: filter</w:t>
      </w:r>
    </w:p>
    <w:p w14:paraId="38DAEB02" w14:textId="77777777" w:rsidR="00FF2CB4" w:rsidRDefault="00FF2CB4" w:rsidP="00FF2CB4">
      <w:pPr>
        <w:pStyle w:val="PL"/>
      </w:pPr>
      <w:r>
        <w:t xml:space="preserve">          in: query</w:t>
      </w:r>
    </w:p>
    <w:p w14:paraId="4176832B" w14:textId="77777777" w:rsidR="00FF2CB4" w:rsidRDefault="00FF2CB4" w:rsidP="00FF2CB4">
      <w:pPr>
        <w:pStyle w:val="PL"/>
      </w:pPr>
      <w:r>
        <w:t xml:space="preserve">          description: &gt;-</w:t>
      </w:r>
    </w:p>
    <w:p w14:paraId="7A92E17C" w14:textId="77777777" w:rsidR="00FF2CB4" w:rsidRDefault="00FF2CB4" w:rsidP="00FF2CB4">
      <w:pPr>
        <w:pStyle w:val="PL"/>
      </w:pPr>
      <w:r>
        <w:t xml:space="preserve">            This parameter reduces the targeted set of resources by applying a</w:t>
      </w:r>
    </w:p>
    <w:p w14:paraId="6FE13C38" w14:textId="77777777" w:rsidR="00FF2CB4" w:rsidRDefault="00FF2CB4" w:rsidP="00FF2CB4">
      <w:pPr>
        <w:pStyle w:val="PL"/>
      </w:pPr>
      <w:r>
        <w:t xml:space="preserve">            filter to the scoped set of resource representations. Only resource</w:t>
      </w:r>
    </w:p>
    <w:p w14:paraId="2ED01905" w14:textId="77777777" w:rsidR="00FF2CB4" w:rsidRDefault="00FF2CB4" w:rsidP="00FF2CB4">
      <w:pPr>
        <w:pStyle w:val="PL"/>
      </w:pPr>
      <w:r>
        <w:t xml:space="preserve">            representations for which the filter construct evaluates to "true"</w:t>
      </w:r>
    </w:p>
    <w:p w14:paraId="005CA538" w14:textId="77777777" w:rsidR="00FF2CB4" w:rsidRDefault="00FF2CB4" w:rsidP="00FF2CB4">
      <w:pPr>
        <w:pStyle w:val="PL"/>
      </w:pPr>
      <w:r>
        <w:t xml:space="preserve">            are targeted. No filter language is specified in the present</w:t>
      </w:r>
    </w:p>
    <w:p w14:paraId="7D3B04FF" w14:textId="77777777" w:rsidR="00FF2CB4" w:rsidRDefault="00FF2CB4" w:rsidP="00FF2CB4">
      <w:pPr>
        <w:pStyle w:val="PL"/>
      </w:pPr>
      <w:r>
        <w:t xml:space="preserve">            document.</w:t>
      </w:r>
    </w:p>
    <w:p w14:paraId="5C3B988E" w14:textId="77777777" w:rsidR="00FF2CB4" w:rsidRDefault="00FF2CB4" w:rsidP="00FF2CB4">
      <w:pPr>
        <w:pStyle w:val="PL"/>
      </w:pPr>
      <w:r>
        <w:t xml:space="preserve">          required: false</w:t>
      </w:r>
    </w:p>
    <w:p w14:paraId="755879CB" w14:textId="77777777" w:rsidR="00FF2CB4" w:rsidRDefault="00FF2CB4" w:rsidP="00FF2CB4">
      <w:pPr>
        <w:pStyle w:val="PL"/>
      </w:pPr>
      <w:r>
        <w:t xml:space="preserve">          schema:</w:t>
      </w:r>
    </w:p>
    <w:p w14:paraId="5E454466" w14:textId="77777777" w:rsidR="00FF2CB4" w:rsidRDefault="00FF2CB4" w:rsidP="00FF2CB4">
      <w:pPr>
        <w:pStyle w:val="PL"/>
      </w:pPr>
      <w:r>
        <w:t xml:space="preserve">            $ref: 'TS28623_ComDefs.yaml#/components/schemas/Filter'</w:t>
      </w:r>
    </w:p>
    <w:p w14:paraId="225DED60" w14:textId="77777777" w:rsidR="00FF2CB4" w:rsidRDefault="00FF2CB4" w:rsidP="00FF2CB4">
      <w:pPr>
        <w:pStyle w:val="PL"/>
      </w:pPr>
      <w:r>
        <w:t xml:space="preserve">        - name: attributes</w:t>
      </w:r>
    </w:p>
    <w:p w14:paraId="08683A12" w14:textId="77777777" w:rsidR="00FF2CB4" w:rsidRDefault="00FF2CB4" w:rsidP="00FF2CB4">
      <w:pPr>
        <w:pStyle w:val="PL"/>
      </w:pPr>
      <w:r>
        <w:t xml:space="preserve">          in: query</w:t>
      </w:r>
    </w:p>
    <w:p w14:paraId="21886EE0" w14:textId="77777777" w:rsidR="00FF2CB4" w:rsidRDefault="00FF2CB4" w:rsidP="00FF2CB4">
      <w:pPr>
        <w:pStyle w:val="PL"/>
      </w:pPr>
      <w:r>
        <w:t xml:space="preserve">          description: &gt;-</w:t>
      </w:r>
    </w:p>
    <w:p w14:paraId="0A1252E8" w14:textId="77777777" w:rsidR="00FF2CB4" w:rsidRDefault="00FF2CB4" w:rsidP="00FF2CB4">
      <w:pPr>
        <w:pStyle w:val="PL"/>
      </w:pPr>
      <w:r>
        <w:t xml:space="preserve">            This parameter specifies the attributes of the scoped resources that</w:t>
      </w:r>
    </w:p>
    <w:p w14:paraId="7C03455A" w14:textId="77777777" w:rsidR="00FF2CB4" w:rsidRDefault="00FF2CB4" w:rsidP="00FF2CB4">
      <w:pPr>
        <w:pStyle w:val="PL"/>
      </w:pPr>
      <w:r>
        <w:t xml:space="preserve">            are returned.</w:t>
      </w:r>
    </w:p>
    <w:p w14:paraId="24887AF1" w14:textId="77777777" w:rsidR="00FF2CB4" w:rsidRDefault="00FF2CB4" w:rsidP="00FF2CB4">
      <w:pPr>
        <w:pStyle w:val="PL"/>
      </w:pPr>
      <w:r>
        <w:t xml:space="preserve">          required: true</w:t>
      </w:r>
    </w:p>
    <w:p w14:paraId="22E14319" w14:textId="77777777" w:rsidR="00FF2CB4" w:rsidRDefault="00FF2CB4" w:rsidP="00FF2CB4">
      <w:pPr>
        <w:pStyle w:val="PL"/>
      </w:pPr>
      <w:r>
        <w:t xml:space="preserve">          schema:</w:t>
      </w:r>
    </w:p>
    <w:p w14:paraId="36D7DDDD" w14:textId="77777777" w:rsidR="00FF2CB4" w:rsidRDefault="00FF2CB4" w:rsidP="00FF2CB4">
      <w:pPr>
        <w:pStyle w:val="PL"/>
      </w:pPr>
      <w:r>
        <w:t xml:space="preserve">            type: array</w:t>
      </w:r>
    </w:p>
    <w:p w14:paraId="12674194" w14:textId="77777777" w:rsidR="00FF2CB4" w:rsidRDefault="00FF2CB4" w:rsidP="00FF2CB4">
      <w:pPr>
        <w:pStyle w:val="PL"/>
      </w:pPr>
      <w:r>
        <w:t xml:space="preserve">            items:</w:t>
      </w:r>
    </w:p>
    <w:p w14:paraId="1E4B7986" w14:textId="77777777" w:rsidR="00FF2CB4" w:rsidRDefault="00FF2CB4" w:rsidP="00FF2CB4">
      <w:pPr>
        <w:pStyle w:val="PL"/>
      </w:pPr>
      <w:r>
        <w:t xml:space="preserve">              type: string</w:t>
      </w:r>
    </w:p>
    <w:p w14:paraId="5081CA58" w14:textId="77777777" w:rsidR="00FF2CB4" w:rsidRDefault="00FF2CB4" w:rsidP="00FF2CB4">
      <w:pPr>
        <w:pStyle w:val="PL"/>
      </w:pPr>
      <w:r>
        <w:t xml:space="preserve">          style: form</w:t>
      </w:r>
    </w:p>
    <w:p w14:paraId="1E3C6272" w14:textId="77777777" w:rsidR="00FF2CB4" w:rsidRDefault="00FF2CB4" w:rsidP="00FF2CB4">
      <w:pPr>
        <w:pStyle w:val="PL"/>
      </w:pPr>
      <w:r>
        <w:t xml:space="preserve">          explode: false</w:t>
      </w:r>
    </w:p>
    <w:p w14:paraId="0D99660A" w14:textId="77777777" w:rsidR="00FF2CB4" w:rsidRDefault="00FF2CB4" w:rsidP="00FF2CB4">
      <w:pPr>
        <w:pStyle w:val="PL"/>
      </w:pPr>
      <w:r>
        <w:t xml:space="preserve">        - name: fields</w:t>
      </w:r>
    </w:p>
    <w:p w14:paraId="50EC5111" w14:textId="77777777" w:rsidR="00FF2CB4" w:rsidRDefault="00FF2CB4" w:rsidP="00FF2CB4">
      <w:pPr>
        <w:pStyle w:val="PL"/>
      </w:pPr>
      <w:r>
        <w:t xml:space="preserve">          in: query</w:t>
      </w:r>
    </w:p>
    <w:p w14:paraId="14EEE54D" w14:textId="77777777" w:rsidR="00FF2CB4" w:rsidRDefault="00FF2CB4" w:rsidP="00FF2CB4">
      <w:pPr>
        <w:pStyle w:val="PL"/>
      </w:pPr>
      <w:r>
        <w:t xml:space="preserve">          description: &gt;-</w:t>
      </w:r>
    </w:p>
    <w:p w14:paraId="2BDF7292" w14:textId="77777777" w:rsidR="00FF2CB4" w:rsidRDefault="00FF2CB4" w:rsidP="00FF2CB4">
      <w:pPr>
        <w:pStyle w:val="PL"/>
      </w:pPr>
      <w:r>
        <w:t xml:space="preserve">            This parameter specifies the attribute field of the scoped resources</w:t>
      </w:r>
    </w:p>
    <w:p w14:paraId="363B1C56" w14:textId="77777777" w:rsidR="00FF2CB4" w:rsidRDefault="00FF2CB4" w:rsidP="00FF2CB4">
      <w:pPr>
        <w:pStyle w:val="PL"/>
      </w:pPr>
      <w:r>
        <w:t xml:space="preserve">            that are returned.</w:t>
      </w:r>
    </w:p>
    <w:p w14:paraId="14BAEC28" w14:textId="77777777" w:rsidR="00FF2CB4" w:rsidRDefault="00FF2CB4" w:rsidP="00FF2CB4">
      <w:pPr>
        <w:pStyle w:val="PL"/>
      </w:pPr>
      <w:r>
        <w:t xml:space="preserve">          required: false</w:t>
      </w:r>
    </w:p>
    <w:p w14:paraId="620276FF" w14:textId="77777777" w:rsidR="00FF2CB4" w:rsidRDefault="00FF2CB4" w:rsidP="00FF2CB4">
      <w:pPr>
        <w:pStyle w:val="PL"/>
      </w:pPr>
      <w:r>
        <w:t xml:space="preserve">          schema:</w:t>
      </w:r>
    </w:p>
    <w:p w14:paraId="139C04E2" w14:textId="77777777" w:rsidR="00FF2CB4" w:rsidRDefault="00FF2CB4" w:rsidP="00FF2CB4">
      <w:pPr>
        <w:pStyle w:val="PL"/>
      </w:pPr>
      <w:r>
        <w:t xml:space="preserve">            type: array</w:t>
      </w:r>
    </w:p>
    <w:p w14:paraId="63740952" w14:textId="77777777" w:rsidR="00FF2CB4" w:rsidRDefault="00FF2CB4" w:rsidP="00FF2CB4">
      <w:pPr>
        <w:pStyle w:val="PL"/>
      </w:pPr>
      <w:r>
        <w:t xml:space="preserve">            items:</w:t>
      </w:r>
    </w:p>
    <w:p w14:paraId="759689F8" w14:textId="77777777" w:rsidR="00FF2CB4" w:rsidRDefault="00FF2CB4" w:rsidP="00FF2CB4">
      <w:pPr>
        <w:pStyle w:val="PL"/>
      </w:pPr>
      <w:r>
        <w:t xml:space="preserve">              type: string</w:t>
      </w:r>
    </w:p>
    <w:p w14:paraId="2B37E09D" w14:textId="77777777" w:rsidR="00FF2CB4" w:rsidRDefault="00FF2CB4" w:rsidP="00FF2CB4">
      <w:pPr>
        <w:pStyle w:val="PL"/>
      </w:pPr>
      <w:r>
        <w:t xml:space="preserve">          style: form</w:t>
      </w:r>
    </w:p>
    <w:p w14:paraId="19B0A1B5" w14:textId="77777777" w:rsidR="00FF2CB4" w:rsidRPr="00AB245F" w:rsidRDefault="00FF2CB4" w:rsidP="00FF2CB4">
      <w:pPr>
        <w:pStyle w:val="PL"/>
        <w:rPr>
          <w:lang w:val="fr-FR"/>
        </w:rPr>
      </w:pPr>
      <w:r>
        <w:t xml:space="preserve">          </w:t>
      </w:r>
      <w:r w:rsidRPr="00AB245F">
        <w:rPr>
          <w:lang w:val="fr-FR"/>
        </w:rPr>
        <w:t>explode: false</w:t>
      </w:r>
    </w:p>
    <w:p w14:paraId="283858D9" w14:textId="77777777" w:rsidR="00FF2CB4" w:rsidRPr="00AB245F" w:rsidRDefault="00FF2CB4" w:rsidP="00FF2CB4">
      <w:pPr>
        <w:pStyle w:val="PL"/>
        <w:rPr>
          <w:lang w:val="fr-FR"/>
        </w:rPr>
      </w:pPr>
      <w:r w:rsidRPr="00AB245F">
        <w:rPr>
          <w:lang w:val="fr-FR"/>
        </w:rPr>
        <w:t xml:space="preserve">      responses:</w:t>
      </w:r>
    </w:p>
    <w:p w14:paraId="14B54A3C" w14:textId="77777777" w:rsidR="00FF2CB4" w:rsidRPr="00AB245F" w:rsidRDefault="00FF2CB4" w:rsidP="00FF2CB4">
      <w:pPr>
        <w:pStyle w:val="PL"/>
        <w:rPr>
          <w:lang w:val="fr-FR"/>
        </w:rPr>
      </w:pPr>
      <w:r w:rsidRPr="00AB245F">
        <w:rPr>
          <w:lang w:val="fr-FR"/>
        </w:rPr>
        <w:t xml:space="preserve">        '200':</w:t>
      </w:r>
    </w:p>
    <w:p w14:paraId="09EDABA1" w14:textId="77777777" w:rsidR="00FF2CB4" w:rsidRPr="00AB245F" w:rsidRDefault="00FF2CB4" w:rsidP="00FF2CB4">
      <w:pPr>
        <w:pStyle w:val="PL"/>
        <w:rPr>
          <w:lang w:val="fr-FR"/>
        </w:rPr>
      </w:pPr>
      <w:r w:rsidRPr="00AB245F">
        <w:rPr>
          <w:lang w:val="fr-FR"/>
        </w:rPr>
        <w:t xml:space="preserve">          description: &gt;-</w:t>
      </w:r>
    </w:p>
    <w:p w14:paraId="7DDDEC11" w14:textId="77777777" w:rsidR="00FF2CB4" w:rsidRDefault="00FF2CB4" w:rsidP="00FF2CB4">
      <w:pPr>
        <w:pStyle w:val="PL"/>
      </w:pPr>
      <w:r w:rsidRPr="00AB245F">
        <w:rPr>
          <w:lang w:val="fr-FR"/>
        </w:rPr>
        <w:t xml:space="preserve">            </w:t>
      </w:r>
      <w:r>
        <w:t>Success case ("200 OK").</w:t>
      </w:r>
    </w:p>
    <w:p w14:paraId="45B64B4D" w14:textId="77777777" w:rsidR="00FF2CB4" w:rsidRDefault="00FF2CB4" w:rsidP="00FF2CB4">
      <w:pPr>
        <w:pStyle w:val="PL"/>
      </w:pPr>
      <w:r>
        <w:t xml:space="preserve">            The resources identified in the request for retrieval are returned</w:t>
      </w:r>
    </w:p>
    <w:p w14:paraId="7D739E03" w14:textId="77777777" w:rsidR="00FF2CB4" w:rsidRDefault="00FF2CB4" w:rsidP="00FF2CB4">
      <w:pPr>
        <w:pStyle w:val="PL"/>
      </w:pPr>
      <w:r>
        <w:t xml:space="preserve">            in the response message body. In case the attributes or fields query</w:t>
      </w:r>
    </w:p>
    <w:p w14:paraId="5781DF83" w14:textId="77777777" w:rsidR="00FF2CB4" w:rsidRDefault="00FF2CB4" w:rsidP="00FF2CB4">
      <w:pPr>
        <w:pStyle w:val="PL"/>
      </w:pPr>
      <w:r>
        <w:t xml:space="preserve">            parameters are used, only the selected attributes or sub-attributes are</w:t>
      </w:r>
    </w:p>
    <w:p w14:paraId="2C687956" w14:textId="77777777" w:rsidR="00FF2CB4" w:rsidRDefault="00FF2CB4" w:rsidP="00FF2CB4">
      <w:pPr>
        <w:pStyle w:val="PL"/>
      </w:pPr>
      <w:r>
        <w:t xml:space="preserve">            returned. The response message body is constructed according to the</w:t>
      </w:r>
    </w:p>
    <w:p w14:paraId="3F039C6D" w14:textId="77777777" w:rsidR="00FF2CB4" w:rsidRDefault="00FF2CB4" w:rsidP="00FF2CB4">
      <w:pPr>
        <w:pStyle w:val="PL"/>
      </w:pPr>
      <w:r>
        <w:t xml:space="preserve">            hierarchical response construction method (TS 32.158 [15]).</w:t>
      </w:r>
    </w:p>
    <w:p w14:paraId="0894E6AE" w14:textId="77777777" w:rsidR="00FF2CB4" w:rsidRDefault="00FF2CB4" w:rsidP="00FF2CB4">
      <w:pPr>
        <w:pStyle w:val="PL"/>
      </w:pPr>
      <w:r>
        <w:t xml:space="preserve">          content:</w:t>
      </w:r>
    </w:p>
    <w:p w14:paraId="536255F6" w14:textId="77777777" w:rsidR="00FF2CB4" w:rsidRDefault="00FF2CB4" w:rsidP="00FF2CB4">
      <w:pPr>
        <w:pStyle w:val="PL"/>
      </w:pPr>
      <w:r>
        <w:t xml:space="preserve">            application/json:</w:t>
      </w:r>
    </w:p>
    <w:p w14:paraId="7E889368" w14:textId="77777777" w:rsidR="00FF2CB4" w:rsidRDefault="00FF2CB4" w:rsidP="00FF2CB4">
      <w:pPr>
        <w:pStyle w:val="PL"/>
      </w:pPr>
      <w:r>
        <w:t xml:space="preserve">              schema:</w:t>
      </w:r>
    </w:p>
    <w:p w14:paraId="588C0334" w14:textId="77777777" w:rsidR="00FF2CB4" w:rsidRDefault="00FF2CB4" w:rsidP="00FF2CB4">
      <w:pPr>
        <w:pStyle w:val="PL"/>
      </w:pPr>
      <w:r>
        <w:t xml:space="preserve">                $ref: '#/components/schemas/Resource'</w:t>
      </w:r>
    </w:p>
    <w:p w14:paraId="0E63B6A3" w14:textId="77777777" w:rsidR="00FF2CB4" w:rsidRDefault="00FF2CB4" w:rsidP="00FF2CB4">
      <w:pPr>
        <w:pStyle w:val="PL"/>
      </w:pPr>
      <w:r>
        <w:t xml:space="preserve">            application/vnd.3gpp.object-tree-hierarchical+json:</w:t>
      </w:r>
    </w:p>
    <w:p w14:paraId="22624F67" w14:textId="77777777" w:rsidR="00FF2CB4" w:rsidRDefault="00FF2CB4" w:rsidP="00FF2CB4">
      <w:pPr>
        <w:pStyle w:val="PL"/>
      </w:pPr>
      <w:r>
        <w:t xml:space="preserve">              schema:</w:t>
      </w:r>
    </w:p>
    <w:p w14:paraId="308CE122" w14:textId="77777777" w:rsidR="00FF2CB4" w:rsidRDefault="00FF2CB4" w:rsidP="00FF2CB4">
      <w:pPr>
        <w:pStyle w:val="PL"/>
      </w:pPr>
      <w:r>
        <w:t xml:space="preserve">                $ref: '#/components/schemas/Resource'</w:t>
      </w:r>
    </w:p>
    <w:p w14:paraId="27A5B077" w14:textId="77777777" w:rsidR="00FF2CB4" w:rsidRDefault="00FF2CB4" w:rsidP="00FF2CB4">
      <w:pPr>
        <w:pStyle w:val="PL"/>
      </w:pPr>
      <w:r>
        <w:t xml:space="preserve">            application/vnd.3gpp.object-tree-flat+json:</w:t>
      </w:r>
    </w:p>
    <w:p w14:paraId="1A6F9A47" w14:textId="77777777" w:rsidR="00FF2CB4" w:rsidRDefault="00FF2CB4" w:rsidP="00FF2CB4">
      <w:pPr>
        <w:pStyle w:val="PL"/>
      </w:pPr>
      <w:r>
        <w:t xml:space="preserve">              schema:</w:t>
      </w:r>
    </w:p>
    <w:p w14:paraId="467E4F7D" w14:textId="77777777" w:rsidR="00FF2CB4" w:rsidRDefault="00FF2CB4" w:rsidP="00FF2CB4">
      <w:pPr>
        <w:pStyle w:val="PL"/>
      </w:pPr>
      <w:r>
        <w:t xml:space="preserve">                type: array</w:t>
      </w:r>
    </w:p>
    <w:p w14:paraId="76BC4300" w14:textId="77777777" w:rsidR="00FF2CB4" w:rsidRDefault="00FF2CB4" w:rsidP="00FF2CB4">
      <w:pPr>
        <w:pStyle w:val="PL"/>
      </w:pPr>
      <w:r>
        <w:t xml:space="preserve">                items:</w:t>
      </w:r>
    </w:p>
    <w:p w14:paraId="2F6359FA" w14:textId="77777777" w:rsidR="00FF2CB4" w:rsidRDefault="00FF2CB4" w:rsidP="00FF2CB4">
      <w:pPr>
        <w:pStyle w:val="PL"/>
      </w:pPr>
      <w:r>
        <w:t xml:space="preserve">                  $ref: '#/components/schemas/Resource'</w:t>
      </w:r>
    </w:p>
    <w:p w14:paraId="117F92C8" w14:textId="77777777" w:rsidR="00FF2CB4" w:rsidRDefault="00FF2CB4" w:rsidP="00FF2CB4">
      <w:pPr>
        <w:pStyle w:val="PL"/>
      </w:pPr>
      <w:r>
        <w:t xml:space="preserve">        default:</w:t>
      </w:r>
    </w:p>
    <w:p w14:paraId="662EB6A8" w14:textId="77777777" w:rsidR="00FF2CB4" w:rsidRDefault="00FF2CB4" w:rsidP="00FF2CB4">
      <w:pPr>
        <w:pStyle w:val="PL"/>
      </w:pPr>
      <w:r>
        <w:t xml:space="preserve">          description: Error case.</w:t>
      </w:r>
    </w:p>
    <w:p w14:paraId="2922271F" w14:textId="77777777" w:rsidR="00FF2CB4" w:rsidRDefault="00FF2CB4" w:rsidP="00FF2CB4">
      <w:pPr>
        <w:pStyle w:val="PL"/>
      </w:pPr>
      <w:r>
        <w:t xml:space="preserve">          content:</w:t>
      </w:r>
    </w:p>
    <w:p w14:paraId="1E438CCE" w14:textId="77777777" w:rsidR="00FF2CB4" w:rsidRDefault="00FF2CB4" w:rsidP="00FF2CB4">
      <w:pPr>
        <w:pStyle w:val="PL"/>
      </w:pPr>
      <w:r>
        <w:t xml:space="preserve">            application/json:</w:t>
      </w:r>
    </w:p>
    <w:p w14:paraId="207D8BB0" w14:textId="77777777" w:rsidR="00FF2CB4" w:rsidRDefault="00FF2CB4" w:rsidP="00FF2CB4">
      <w:pPr>
        <w:pStyle w:val="PL"/>
      </w:pPr>
      <w:r>
        <w:t xml:space="preserve">              schema:</w:t>
      </w:r>
    </w:p>
    <w:p w14:paraId="0B64920B" w14:textId="77777777" w:rsidR="00FF2CB4" w:rsidRDefault="00FF2CB4" w:rsidP="00FF2CB4">
      <w:pPr>
        <w:pStyle w:val="PL"/>
      </w:pPr>
      <w:r>
        <w:t xml:space="preserve">                $ref: 'TS28623_ComDefs.yaml#/components/schemas/ErrorResponse'</w:t>
      </w:r>
    </w:p>
    <w:p w14:paraId="2C435ED4" w14:textId="77777777" w:rsidR="00FF2CB4" w:rsidRDefault="00FF2CB4" w:rsidP="00FF2CB4">
      <w:pPr>
        <w:pStyle w:val="PL"/>
      </w:pPr>
      <w:r>
        <w:t xml:space="preserve">    patch:</w:t>
      </w:r>
    </w:p>
    <w:p w14:paraId="2F99B2A6" w14:textId="77777777" w:rsidR="00FF2CB4" w:rsidRDefault="00FF2CB4" w:rsidP="00FF2CB4">
      <w:pPr>
        <w:pStyle w:val="PL"/>
      </w:pPr>
      <w:r>
        <w:t xml:space="preserve">      summary: Patches one or multiple resources</w:t>
      </w:r>
    </w:p>
    <w:p w14:paraId="366756A8" w14:textId="77777777" w:rsidR="00FF2CB4" w:rsidRDefault="00FF2CB4" w:rsidP="00FF2CB4">
      <w:pPr>
        <w:pStyle w:val="PL"/>
      </w:pPr>
      <w:r>
        <w:t xml:space="preserve">      description: &gt;-</w:t>
      </w:r>
    </w:p>
    <w:p w14:paraId="35744865" w14:textId="77777777" w:rsidR="00FF2CB4" w:rsidRDefault="00FF2CB4" w:rsidP="00FF2CB4">
      <w:pPr>
        <w:pStyle w:val="PL"/>
      </w:pPr>
      <w:r>
        <w:t xml:space="preserve">        With HTTP PATCH resources are created, updated or deleted. The resources</w:t>
      </w:r>
    </w:p>
    <w:p w14:paraId="490A0A9B" w14:textId="77777777" w:rsidR="00FF2CB4" w:rsidRDefault="00FF2CB4" w:rsidP="00FF2CB4">
      <w:pPr>
        <w:pStyle w:val="PL"/>
      </w:pPr>
      <w:r>
        <w:t xml:space="preserve">        to be modified are identified with the target URI (base resource) and</w:t>
      </w:r>
    </w:p>
    <w:p w14:paraId="2145B3D4" w14:textId="77777777" w:rsidR="00FF2CB4" w:rsidRDefault="00FF2CB4" w:rsidP="00FF2CB4">
      <w:pPr>
        <w:pStyle w:val="PL"/>
      </w:pPr>
      <w:r>
        <w:t xml:space="preserve">        the patch document included in the request message body.</w:t>
      </w:r>
    </w:p>
    <w:p w14:paraId="0A10857D" w14:textId="77777777" w:rsidR="00FF2CB4" w:rsidRDefault="00FF2CB4" w:rsidP="00FF2CB4">
      <w:pPr>
        <w:pStyle w:val="PL"/>
      </w:pPr>
      <w:r>
        <w:t xml:space="preserve">      requestBody:</w:t>
      </w:r>
    </w:p>
    <w:p w14:paraId="36DDCC1A" w14:textId="77777777" w:rsidR="00FF2CB4" w:rsidRDefault="00FF2CB4" w:rsidP="00FF2CB4">
      <w:pPr>
        <w:pStyle w:val="PL"/>
      </w:pPr>
      <w:r>
        <w:t xml:space="preserve">        description: &gt;-</w:t>
      </w:r>
    </w:p>
    <w:p w14:paraId="75EBC40E" w14:textId="77777777" w:rsidR="00FF2CB4" w:rsidRDefault="00FF2CB4" w:rsidP="00FF2CB4">
      <w:pPr>
        <w:pStyle w:val="PL"/>
      </w:pPr>
      <w:r>
        <w:t xml:space="preserve">          The request body describes changes to be made to the target resources.</w:t>
      </w:r>
    </w:p>
    <w:p w14:paraId="70CD3948" w14:textId="77777777" w:rsidR="00FF2CB4" w:rsidRDefault="00FF2CB4" w:rsidP="00FF2CB4">
      <w:pPr>
        <w:pStyle w:val="PL"/>
      </w:pPr>
      <w:r>
        <w:t xml:space="preserve">          The following patch media types are available</w:t>
      </w:r>
    </w:p>
    <w:p w14:paraId="0C1B6417" w14:textId="77777777" w:rsidR="00FF2CB4" w:rsidRDefault="00FF2CB4" w:rsidP="00FF2CB4">
      <w:pPr>
        <w:pStyle w:val="PL"/>
      </w:pPr>
      <w:r>
        <w:t xml:space="preserve">            - "application/merge-patch+json" (RFC 7396)</w:t>
      </w:r>
    </w:p>
    <w:p w14:paraId="11DB6D3F" w14:textId="77777777" w:rsidR="00FF2CB4" w:rsidRDefault="00FF2CB4" w:rsidP="00FF2CB4">
      <w:pPr>
        <w:pStyle w:val="PL"/>
      </w:pPr>
      <w:r>
        <w:t xml:space="preserve">            - "application/3gpp-merge-patch+json" (TS 32.158)</w:t>
      </w:r>
    </w:p>
    <w:p w14:paraId="29FAC7C7" w14:textId="77777777" w:rsidR="00FF2CB4" w:rsidRDefault="00FF2CB4" w:rsidP="00FF2CB4">
      <w:pPr>
        <w:pStyle w:val="PL"/>
      </w:pPr>
      <w:r>
        <w:t xml:space="preserve">            - "application/json-patch+json" (RFC 6902)</w:t>
      </w:r>
    </w:p>
    <w:p w14:paraId="14CEF87C" w14:textId="77777777" w:rsidR="00FF2CB4" w:rsidRDefault="00FF2CB4" w:rsidP="00FF2CB4">
      <w:pPr>
        <w:pStyle w:val="PL"/>
      </w:pPr>
      <w:r>
        <w:t xml:space="preserve">            - "application/3gpp-json-patch+json" (TS 32.158)</w:t>
      </w:r>
    </w:p>
    <w:p w14:paraId="631F62B2" w14:textId="77777777" w:rsidR="00FF2CB4" w:rsidRDefault="00FF2CB4" w:rsidP="00FF2CB4">
      <w:pPr>
        <w:pStyle w:val="PL"/>
      </w:pPr>
      <w:r>
        <w:t xml:space="preserve">        required: true</w:t>
      </w:r>
    </w:p>
    <w:p w14:paraId="461A229A" w14:textId="77777777" w:rsidR="00FF2CB4" w:rsidRDefault="00FF2CB4" w:rsidP="00FF2CB4">
      <w:pPr>
        <w:pStyle w:val="PL"/>
      </w:pPr>
      <w:r>
        <w:t xml:space="preserve">        content:</w:t>
      </w:r>
    </w:p>
    <w:p w14:paraId="73AE42E9" w14:textId="77777777" w:rsidR="00FF2CB4" w:rsidRDefault="00FF2CB4" w:rsidP="00FF2CB4">
      <w:pPr>
        <w:pStyle w:val="PL"/>
      </w:pPr>
      <w:r>
        <w:t xml:space="preserve">          application/merge-patch+json:</w:t>
      </w:r>
    </w:p>
    <w:p w14:paraId="7F49E418" w14:textId="77777777" w:rsidR="00FF2CB4" w:rsidRDefault="00FF2CB4" w:rsidP="00FF2CB4">
      <w:pPr>
        <w:pStyle w:val="PL"/>
      </w:pPr>
      <w:r>
        <w:t xml:space="preserve">            schema:</w:t>
      </w:r>
    </w:p>
    <w:p w14:paraId="50C06BDF" w14:textId="77777777" w:rsidR="00FF2CB4" w:rsidRDefault="00FF2CB4" w:rsidP="00FF2CB4">
      <w:pPr>
        <w:pStyle w:val="PL"/>
      </w:pPr>
      <w:r>
        <w:t xml:space="preserve">              $ref: '#/components/schemas/Resource'</w:t>
      </w:r>
    </w:p>
    <w:p w14:paraId="00F72D4C" w14:textId="77777777" w:rsidR="00FF2CB4" w:rsidRDefault="00FF2CB4" w:rsidP="00FF2CB4">
      <w:pPr>
        <w:pStyle w:val="PL"/>
      </w:pPr>
      <w:r>
        <w:t xml:space="preserve">          application/3gpp-merge-patch+json:</w:t>
      </w:r>
    </w:p>
    <w:p w14:paraId="25916393" w14:textId="77777777" w:rsidR="00FF2CB4" w:rsidRDefault="00FF2CB4" w:rsidP="00FF2CB4">
      <w:pPr>
        <w:pStyle w:val="PL"/>
      </w:pPr>
      <w:r>
        <w:t xml:space="preserve">            schema:</w:t>
      </w:r>
    </w:p>
    <w:p w14:paraId="55A5C343" w14:textId="77777777" w:rsidR="00FF2CB4" w:rsidRDefault="00FF2CB4" w:rsidP="00FF2CB4">
      <w:pPr>
        <w:pStyle w:val="PL"/>
      </w:pPr>
      <w:r>
        <w:t xml:space="preserve">              $ref: '#/components/schemas/Resource'</w:t>
      </w:r>
    </w:p>
    <w:p w14:paraId="5340C3E8" w14:textId="77777777" w:rsidR="00FF2CB4" w:rsidRDefault="00FF2CB4" w:rsidP="00FF2CB4">
      <w:pPr>
        <w:pStyle w:val="PL"/>
      </w:pPr>
      <w:r>
        <w:t xml:space="preserve">          application/json-patch+json:</w:t>
      </w:r>
    </w:p>
    <w:p w14:paraId="76A88647" w14:textId="77777777" w:rsidR="00FF2CB4" w:rsidRDefault="00FF2CB4" w:rsidP="00FF2CB4">
      <w:pPr>
        <w:pStyle w:val="PL"/>
      </w:pPr>
      <w:r>
        <w:t xml:space="preserve">            schema:</w:t>
      </w:r>
    </w:p>
    <w:p w14:paraId="3A343A52" w14:textId="77777777" w:rsidR="00FF2CB4" w:rsidRDefault="00FF2CB4" w:rsidP="00FF2CB4">
      <w:pPr>
        <w:pStyle w:val="PL"/>
      </w:pPr>
      <w:r>
        <w:t xml:space="preserve">              type: array</w:t>
      </w:r>
    </w:p>
    <w:p w14:paraId="00AE1E41" w14:textId="77777777" w:rsidR="00FF2CB4" w:rsidRDefault="00FF2CB4" w:rsidP="00FF2CB4">
      <w:pPr>
        <w:pStyle w:val="PL"/>
      </w:pPr>
      <w:r>
        <w:t xml:space="preserve">              items:</w:t>
      </w:r>
    </w:p>
    <w:p w14:paraId="32CB5B83" w14:textId="77777777" w:rsidR="00FF2CB4" w:rsidRDefault="00FF2CB4" w:rsidP="00FF2CB4">
      <w:pPr>
        <w:pStyle w:val="PL"/>
      </w:pPr>
      <w:r>
        <w:t xml:space="preserve">                $ref: '#/components/schemas/PatchItem'</w:t>
      </w:r>
    </w:p>
    <w:p w14:paraId="3E827766" w14:textId="77777777" w:rsidR="00FF2CB4" w:rsidRDefault="00FF2CB4" w:rsidP="00FF2CB4">
      <w:pPr>
        <w:pStyle w:val="PL"/>
      </w:pPr>
      <w:r>
        <w:t xml:space="preserve">          application/3gpp-json-patch+json:</w:t>
      </w:r>
    </w:p>
    <w:p w14:paraId="2E2B5BFC" w14:textId="77777777" w:rsidR="00FF2CB4" w:rsidRDefault="00FF2CB4" w:rsidP="00FF2CB4">
      <w:pPr>
        <w:pStyle w:val="PL"/>
      </w:pPr>
      <w:r>
        <w:t xml:space="preserve">            schema:</w:t>
      </w:r>
    </w:p>
    <w:p w14:paraId="50749F1F" w14:textId="77777777" w:rsidR="00FF2CB4" w:rsidRDefault="00FF2CB4" w:rsidP="00FF2CB4">
      <w:pPr>
        <w:pStyle w:val="PL"/>
      </w:pPr>
      <w:r>
        <w:t xml:space="preserve">              type: array</w:t>
      </w:r>
    </w:p>
    <w:p w14:paraId="25095A88" w14:textId="77777777" w:rsidR="00FF2CB4" w:rsidRDefault="00FF2CB4" w:rsidP="00FF2CB4">
      <w:pPr>
        <w:pStyle w:val="PL"/>
      </w:pPr>
      <w:r>
        <w:t xml:space="preserve">              items:</w:t>
      </w:r>
    </w:p>
    <w:p w14:paraId="72E2C6F4" w14:textId="77777777" w:rsidR="00FF2CB4" w:rsidRDefault="00FF2CB4" w:rsidP="00FF2CB4">
      <w:pPr>
        <w:pStyle w:val="PL"/>
      </w:pPr>
      <w:r>
        <w:t xml:space="preserve">                $ref: '#/components/schemas/PatchItem'</w:t>
      </w:r>
    </w:p>
    <w:p w14:paraId="00F77DA6" w14:textId="77777777" w:rsidR="00FF2CB4" w:rsidRDefault="00FF2CB4" w:rsidP="00FF2CB4">
      <w:pPr>
        <w:pStyle w:val="PL"/>
      </w:pPr>
      <w:r>
        <w:t xml:space="preserve">      responses:</w:t>
      </w:r>
    </w:p>
    <w:p w14:paraId="319BF849" w14:textId="77777777" w:rsidR="00FF2CB4" w:rsidRDefault="00FF2CB4" w:rsidP="00FF2CB4">
      <w:pPr>
        <w:pStyle w:val="PL"/>
      </w:pPr>
      <w:r>
        <w:t xml:space="preserve">        '200':</w:t>
      </w:r>
    </w:p>
    <w:p w14:paraId="4790DE17" w14:textId="77777777" w:rsidR="00FF2CB4" w:rsidRDefault="00FF2CB4" w:rsidP="00FF2CB4">
      <w:pPr>
        <w:pStyle w:val="PL"/>
      </w:pPr>
      <w:r>
        <w:t xml:space="preserve">          description: &gt;-</w:t>
      </w:r>
    </w:p>
    <w:p w14:paraId="1BA4E7F8" w14:textId="77777777" w:rsidR="00FF2CB4" w:rsidRDefault="00FF2CB4" w:rsidP="00FF2CB4">
      <w:pPr>
        <w:pStyle w:val="PL"/>
      </w:pPr>
      <w:r>
        <w:t xml:space="preserve">            Success case ("200 OK").</w:t>
      </w:r>
    </w:p>
    <w:p w14:paraId="2063DB87" w14:textId="77777777" w:rsidR="00FF2CB4" w:rsidRDefault="00FF2CB4" w:rsidP="00FF2CB4">
      <w:pPr>
        <w:pStyle w:val="PL"/>
      </w:pPr>
      <w:r>
        <w:t xml:space="preserve">            This status code is returned when the updated the resource representations</w:t>
      </w:r>
    </w:p>
    <w:p w14:paraId="31E999FE" w14:textId="77777777" w:rsidR="00FF2CB4" w:rsidRDefault="00FF2CB4" w:rsidP="00FF2CB4">
      <w:pPr>
        <w:pStyle w:val="PL"/>
      </w:pPr>
      <w:r>
        <w:t xml:space="preserve">            shall be returned for some reason.</w:t>
      </w:r>
    </w:p>
    <w:p w14:paraId="69C577D8" w14:textId="77777777" w:rsidR="00FF2CB4" w:rsidRDefault="00FF2CB4" w:rsidP="00FF2CB4">
      <w:pPr>
        <w:pStyle w:val="PL"/>
      </w:pPr>
      <w:r>
        <w:t xml:space="preserve">            The resource representations are returned in the response message body. The</w:t>
      </w:r>
    </w:p>
    <w:p w14:paraId="579379C0" w14:textId="77777777" w:rsidR="00FF2CB4" w:rsidRDefault="00FF2CB4" w:rsidP="00FF2CB4">
      <w:pPr>
        <w:pStyle w:val="PL"/>
      </w:pPr>
      <w:r>
        <w:t xml:space="preserve">            response message body is constructed according to the hierarchical response</w:t>
      </w:r>
    </w:p>
    <w:p w14:paraId="4FB2A440" w14:textId="77777777" w:rsidR="00FF2CB4" w:rsidRDefault="00FF2CB4" w:rsidP="00FF2CB4">
      <w:pPr>
        <w:pStyle w:val="PL"/>
      </w:pPr>
      <w:r>
        <w:t xml:space="preserve">            construction method (TS 32.158 [15])</w:t>
      </w:r>
    </w:p>
    <w:p w14:paraId="1353FB80" w14:textId="77777777" w:rsidR="00FF2CB4" w:rsidRDefault="00FF2CB4" w:rsidP="00FF2CB4">
      <w:pPr>
        <w:pStyle w:val="PL"/>
      </w:pPr>
      <w:r>
        <w:t xml:space="preserve">          content:</w:t>
      </w:r>
    </w:p>
    <w:p w14:paraId="17E42595" w14:textId="77777777" w:rsidR="00FF2CB4" w:rsidRDefault="00FF2CB4" w:rsidP="00FF2CB4">
      <w:pPr>
        <w:pStyle w:val="PL"/>
      </w:pPr>
      <w:r>
        <w:t xml:space="preserve">            application/json:</w:t>
      </w:r>
    </w:p>
    <w:p w14:paraId="268294EE" w14:textId="77777777" w:rsidR="00FF2CB4" w:rsidRDefault="00FF2CB4" w:rsidP="00FF2CB4">
      <w:pPr>
        <w:pStyle w:val="PL"/>
      </w:pPr>
      <w:r>
        <w:t xml:space="preserve">              schema:</w:t>
      </w:r>
    </w:p>
    <w:p w14:paraId="7A983318" w14:textId="77777777" w:rsidR="00FF2CB4" w:rsidRDefault="00FF2CB4" w:rsidP="00FF2CB4">
      <w:pPr>
        <w:pStyle w:val="PL"/>
      </w:pPr>
      <w:r>
        <w:t xml:space="preserve">                $ref: '#/components/schemas/Resource'</w:t>
      </w:r>
    </w:p>
    <w:p w14:paraId="3BED083F" w14:textId="77777777" w:rsidR="00FF2CB4" w:rsidRDefault="00FF2CB4" w:rsidP="00FF2CB4">
      <w:pPr>
        <w:pStyle w:val="PL"/>
      </w:pPr>
      <w:r>
        <w:t xml:space="preserve">        '204':</w:t>
      </w:r>
    </w:p>
    <w:p w14:paraId="0F621B5A" w14:textId="77777777" w:rsidR="00FF2CB4" w:rsidRDefault="00FF2CB4" w:rsidP="00FF2CB4">
      <w:pPr>
        <w:pStyle w:val="PL"/>
      </w:pPr>
      <w:r>
        <w:t xml:space="preserve">          description: &gt;-</w:t>
      </w:r>
    </w:p>
    <w:p w14:paraId="41C00398" w14:textId="77777777" w:rsidR="00FF2CB4" w:rsidRDefault="00FF2CB4" w:rsidP="00FF2CB4">
      <w:pPr>
        <w:pStyle w:val="PL"/>
      </w:pPr>
      <w:r>
        <w:t xml:space="preserve">            Success case ("204 No Content").</w:t>
      </w:r>
    </w:p>
    <w:p w14:paraId="7E56A506" w14:textId="77777777" w:rsidR="00FF2CB4" w:rsidRDefault="00FF2CB4" w:rsidP="00FF2CB4">
      <w:pPr>
        <w:pStyle w:val="PL"/>
      </w:pPr>
      <w:r>
        <w:t xml:space="preserve">            This status code is returned when there is no need to return the updated</w:t>
      </w:r>
    </w:p>
    <w:p w14:paraId="5D05C9F8" w14:textId="77777777" w:rsidR="00FF2CB4" w:rsidRDefault="00FF2CB4" w:rsidP="00FF2CB4">
      <w:pPr>
        <w:pStyle w:val="PL"/>
      </w:pPr>
      <w:r>
        <w:t xml:space="preserve">            resource representations.</w:t>
      </w:r>
    </w:p>
    <w:p w14:paraId="4222136C" w14:textId="77777777" w:rsidR="00FF2CB4" w:rsidRDefault="00FF2CB4" w:rsidP="00FF2CB4">
      <w:pPr>
        <w:pStyle w:val="PL"/>
      </w:pPr>
      <w:r>
        <w:t xml:space="preserve">            The response message body is empty.</w:t>
      </w:r>
    </w:p>
    <w:p w14:paraId="304FF864" w14:textId="77777777" w:rsidR="00FF2CB4" w:rsidRDefault="00FF2CB4" w:rsidP="00FF2CB4">
      <w:pPr>
        <w:pStyle w:val="PL"/>
      </w:pPr>
      <w:r>
        <w:t xml:space="preserve">        default:</w:t>
      </w:r>
    </w:p>
    <w:p w14:paraId="06F8EC39" w14:textId="77777777" w:rsidR="00FF2CB4" w:rsidRDefault="00FF2CB4" w:rsidP="00FF2CB4">
      <w:pPr>
        <w:pStyle w:val="PL"/>
      </w:pPr>
      <w:r>
        <w:t xml:space="preserve">          description: Error case.</w:t>
      </w:r>
    </w:p>
    <w:p w14:paraId="168AFCA9" w14:textId="77777777" w:rsidR="00FF2CB4" w:rsidRDefault="00FF2CB4" w:rsidP="00FF2CB4">
      <w:pPr>
        <w:pStyle w:val="PL"/>
      </w:pPr>
      <w:r>
        <w:t xml:space="preserve">          content:</w:t>
      </w:r>
    </w:p>
    <w:p w14:paraId="6D0B8A7A" w14:textId="77777777" w:rsidR="00FF2CB4" w:rsidRDefault="00FF2CB4" w:rsidP="00FF2CB4">
      <w:pPr>
        <w:pStyle w:val="PL"/>
      </w:pPr>
      <w:r>
        <w:t xml:space="preserve">            application/json:</w:t>
      </w:r>
    </w:p>
    <w:p w14:paraId="6ECC552A" w14:textId="77777777" w:rsidR="00FF2CB4" w:rsidRDefault="00FF2CB4" w:rsidP="00FF2CB4">
      <w:pPr>
        <w:pStyle w:val="PL"/>
      </w:pPr>
      <w:r>
        <w:t xml:space="preserve">              schema:</w:t>
      </w:r>
    </w:p>
    <w:p w14:paraId="2FEC2D5C" w14:textId="77777777" w:rsidR="00FF2CB4" w:rsidRDefault="00FF2CB4" w:rsidP="00FF2CB4">
      <w:pPr>
        <w:pStyle w:val="PL"/>
      </w:pPr>
      <w:r>
        <w:t xml:space="preserve">                $ref: 'TS28623_ComDefs.yaml#/components/schemas/ErrorResponse'</w:t>
      </w:r>
    </w:p>
    <w:p w14:paraId="1294FB11" w14:textId="77777777" w:rsidR="00FF2CB4" w:rsidRDefault="00FF2CB4" w:rsidP="00FF2CB4">
      <w:pPr>
        <w:pStyle w:val="PL"/>
      </w:pPr>
      <w:r>
        <w:t xml:space="preserve">    delete:</w:t>
      </w:r>
    </w:p>
    <w:p w14:paraId="78706A14" w14:textId="77777777" w:rsidR="00FF2CB4" w:rsidRDefault="00FF2CB4" w:rsidP="00FF2CB4">
      <w:pPr>
        <w:pStyle w:val="PL"/>
      </w:pPr>
      <w:r>
        <w:t xml:space="preserve">      summary: Deletes one resource</w:t>
      </w:r>
    </w:p>
    <w:p w14:paraId="0BA2763B" w14:textId="77777777" w:rsidR="00FF2CB4" w:rsidRDefault="00FF2CB4" w:rsidP="00FF2CB4">
      <w:pPr>
        <w:pStyle w:val="PL"/>
      </w:pPr>
      <w:r>
        <w:t xml:space="preserve">      description: &gt;-</w:t>
      </w:r>
    </w:p>
    <w:p w14:paraId="729E7DBD" w14:textId="77777777" w:rsidR="00FF2CB4" w:rsidRDefault="00FF2CB4" w:rsidP="00FF2CB4">
      <w:pPr>
        <w:pStyle w:val="PL"/>
      </w:pPr>
      <w:r>
        <w:t xml:space="preserve">        With HTTP DELETE one resource is deleted. The resources to be deleted is</w:t>
      </w:r>
    </w:p>
    <w:p w14:paraId="454AA05D" w14:textId="77777777" w:rsidR="00FF2CB4" w:rsidRDefault="00FF2CB4" w:rsidP="00FF2CB4">
      <w:pPr>
        <w:pStyle w:val="PL"/>
      </w:pPr>
      <w:r>
        <w:t xml:space="preserve">        identified with the target URI.</w:t>
      </w:r>
    </w:p>
    <w:p w14:paraId="5AF6EE6B" w14:textId="77777777" w:rsidR="00FF2CB4" w:rsidRDefault="00FF2CB4" w:rsidP="00FF2CB4">
      <w:pPr>
        <w:pStyle w:val="PL"/>
      </w:pPr>
      <w:r>
        <w:t xml:space="preserve">      responses:</w:t>
      </w:r>
    </w:p>
    <w:p w14:paraId="4E256885" w14:textId="77777777" w:rsidR="00FF2CB4" w:rsidRDefault="00FF2CB4" w:rsidP="00FF2CB4">
      <w:pPr>
        <w:pStyle w:val="PL"/>
      </w:pPr>
      <w:r>
        <w:t xml:space="preserve">        '200':</w:t>
      </w:r>
    </w:p>
    <w:p w14:paraId="0C279481" w14:textId="77777777" w:rsidR="00FF2CB4" w:rsidRDefault="00FF2CB4" w:rsidP="00FF2CB4">
      <w:pPr>
        <w:pStyle w:val="PL"/>
      </w:pPr>
      <w:r>
        <w:t xml:space="preserve">          description: &gt;-</w:t>
      </w:r>
    </w:p>
    <w:p w14:paraId="6578D8B3" w14:textId="77777777" w:rsidR="00FF2CB4" w:rsidRDefault="00FF2CB4" w:rsidP="00FF2CB4">
      <w:pPr>
        <w:pStyle w:val="PL"/>
      </w:pPr>
      <w:r>
        <w:t xml:space="preserve">            Success case ("200 OK").</w:t>
      </w:r>
    </w:p>
    <w:p w14:paraId="681E41F0" w14:textId="77777777" w:rsidR="00FF2CB4" w:rsidRDefault="00FF2CB4" w:rsidP="00FF2CB4">
      <w:pPr>
        <w:pStyle w:val="PL"/>
      </w:pPr>
      <w:r>
        <w:t xml:space="preserve">            This status code is returned, when the resource has been successfully deleted.</w:t>
      </w:r>
    </w:p>
    <w:p w14:paraId="6BD47824" w14:textId="77777777" w:rsidR="00FF2CB4" w:rsidRDefault="00FF2CB4" w:rsidP="00FF2CB4">
      <w:pPr>
        <w:pStyle w:val="PL"/>
      </w:pPr>
      <w:r>
        <w:t xml:space="preserve">            The response body is empty.</w:t>
      </w:r>
    </w:p>
    <w:p w14:paraId="5111E2C1" w14:textId="77777777" w:rsidR="00FF2CB4" w:rsidRDefault="00FF2CB4" w:rsidP="00FF2CB4">
      <w:pPr>
        <w:pStyle w:val="PL"/>
      </w:pPr>
      <w:r>
        <w:t xml:space="preserve">        default:</w:t>
      </w:r>
    </w:p>
    <w:p w14:paraId="3634F2AF" w14:textId="77777777" w:rsidR="00FF2CB4" w:rsidRDefault="00FF2CB4" w:rsidP="00FF2CB4">
      <w:pPr>
        <w:pStyle w:val="PL"/>
      </w:pPr>
      <w:r>
        <w:t xml:space="preserve">          description: Error case.</w:t>
      </w:r>
    </w:p>
    <w:p w14:paraId="284F04FC" w14:textId="77777777" w:rsidR="00FF2CB4" w:rsidRDefault="00FF2CB4" w:rsidP="00FF2CB4">
      <w:pPr>
        <w:pStyle w:val="PL"/>
      </w:pPr>
      <w:r>
        <w:t xml:space="preserve">          content:</w:t>
      </w:r>
    </w:p>
    <w:p w14:paraId="7A7EF01D" w14:textId="77777777" w:rsidR="00FF2CB4" w:rsidRDefault="00FF2CB4" w:rsidP="00FF2CB4">
      <w:pPr>
        <w:pStyle w:val="PL"/>
      </w:pPr>
      <w:r>
        <w:t xml:space="preserve">            application/json:</w:t>
      </w:r>
    </w:p>
    <w:p w14:paraId="72CE8E0E" w14:textId="77777777" w:rsidR="00FF2CB4" w:rsidRDefault="00FF2CB4" w:rsidP="00FF2CB4">
      <w:pPr>
        <w:pStyle w:val="PL"/>
      </w:pPr>
      <w:r>
        <w:t xml:space="preserve">              schema:</w:t>
      </w:r>
    </w:p>
    <w:p w14:paraId="792CA34C" w14:textId="77777777" w:rsidR="00FF2CB4" w:rsidRDefault="00FF2CB4" w:rsidP="00FF2CB4">
      <w:pPr>
        <w:pStyle w:val="PL"/>
      </w:pPr>
      <w:r>
        <w:t xml:space="preserve">                $ref: 'TS28623_ComDefs.yaml#/components/schemas/ErrorResponse'</w:t>
      </w:r>
    </w:p>
    <w:p w14:paraId="40819052" w14:textId="77777777" w:rsidR="00FF2CB4" w:rsidRDefault="00FF2CB4" w:rsidP="00FF2CB4">
      <w:pPr>
        <w:pStyle w:val="PL"/>
      </w:pPr>
      <w:r>
        <w:t>components:</w:t>
      </w:r>
    </w:p>
    <w:p w14:paraId="458A816A" w14:textId="77777777" w:rsidR="00FF2CB4" w:rsidRDefault="00FF2CB4" w:rsidP="00FF2CB4">
      <w:pPr>
        <w:pStyle w:val="PL"/>
      </w:pPr>
      <w:r>
        <w:t xml:space="preserve">  schemas:</w:t>
      </w:r>
    </w:p>
    <w:p w14:paraId="6D93A15D" w14:textId="77777777" w:rsidR="00FF2CB4" w:rsidRDefault="00FF2CB4" w:rsidP="00FF2CB4">
      <w:pPr>
        <w:pStyle w:val="PL"/>
      </w:pPr>
      <w:r>
        <w:t xml:space="preserve">    CmNotificationTypes:</w:t>
      </w:r>
    </w:p>
    <w:p w14:paraId="53A24F2A" w14:textId="77777777" w:rsidR="00FF2CB4" w:rsidRDefault="00FF2CB4" w:rsidP="00FF2CB4">
      <w:pPr>
        <w:pStyle w:val="PL"/>
      </w:pPr>
      <w:r>
        <w:t xml:space="preserve">      type: string</w:t>
      </w:r>
    </w:p>
    <w:p w14:paraId="14C3EB22" w14:textId="77777777" w:rsidR="00FF2CB4" w:rsidRDefault="00FF2CB4" w:rsidP="00FF2CB4">
      <w:pPr>
        <w:pStyle w:val="PL"/>
      </w:pPr>
      <w:r>
        <w:t xml:space="preserve">      enum:</w:t>
      </w:r>
    </w:p>
    <w:p w14:paraId="3B2027E8" w14:textId="77777777" w:rsidR="00FF2CB4" w:rsidRDefault="00FF2CB4" w:rsidP="00FF2CB4">
      <w:pPr>
        <w:pStyle w:val="PL"/>
      </w:pPr>
      <w:r>
        <w:t xml:space="preserve">        - notifyMOICreation</w:t>
      </w:r>
    </w:p>
    <w:p w14:paraId="5BA7BDBB" w14:textId="77777777" w:rsidR="00FF2CB4" w:rsidRDefault="00FF2CB4" w:rsidP="00FF2CB4">
      <w:pPr>
        <w:pStyle w:val="PL"/>
      </w:pPr>
      <w:r>
        <w:t xml:space="preserve">        - notifyMOIDeletion</w:t>
      </w:r>
    </w:p>
    <w:p w14:paraId="4D268F97" w14:textId="77777777" w:rsidR="00FF2CB4" w:rsidRDefault="00FF2CB4" w:rsidP="00FF2CB4">
      <w:pPr>
        <w:pStyle w:val="PL"/>
      </w:pPr>
      <w:r>
        <w:t xml:space="preserve">        - notifyMOIAttributeValueChanges</w:t>
      </w:r>
    </w:p>
    <w:p w14:paraId="5B5F79D5" w14:textId="77777777" w:rsidR="00FF2CB4" w:rsidRDefault="00FF2CB4" w:rsidP="00FF2CB4">
      <w:pPr>
        <w:pStyle w:val="PL"/>
      </w:pPr>
      <w:r>
        <w:t xml:space="preserve">        - notifyMOIChanges</w:t>
      </w:r>
    </w:p>
    <w:p w14:paraId="78D1C262" w14:textId="77777777" w:rsidR="00FF2CB4" w:rsidRDefault="00FF2CB4" w:rsidP="00FF2CB4">
      <w:pPr>
        <w:pStyle w:val="PL"/>
      </w:pPr>
      <w:r>
        <w:t xml:space="preserve">    SourceIndicator:</w:t>
      </w:r>
    </w:p>
    <w:p w14:paraId="221B19EC" w14:textId="77777777" w:rsidR="00FF2CB4" w:rsidRDefault="00FF2CB4" w:rsidP="00FF2CB4">
      <w:pPr>
        <w:pStyle w:val="PL"/>
      </w:pPr>
      <w:r>
        <w:t xml:space="preserve">      type: string</w:t>
      </w:r>
    </w:p>
    <w:p w14:paraId="04BE3101" w14:textId="77777777" w:rsidR="00FF2CB4" w:rsidRDefault="00FF2CB4" w:rsidP="00FF2CB4">
      <w:pPr>
        <w:pStyle w:val="PL"/>
      </w:pPr>
      <w:r>
        <w:t xml:space="preserve">      enum:</w:t>
      </w:r>
    </w:p>
    <w:p w14:paraId="0F6AA4AB" w14:textId="77777777" w:rsidR="00FF2CB4" w:rsidRDefault="00FF2CB4" w:rsidP="00FF2CB4">
      <w:pPr>
        <w:pStyle w:val="PL"/>
      </w:pPr>
      <w:r>
        <w:t xml:space="preserve">        - RESOURCE_OPERATION</w:t>
      </w:r>
    </w:p>
    <w:p w14:paraId="093BFB88" w14:textId="77777777" w:rsidR="00FF2CB4" w:rsidRDefault="00FF2CB4" w:rsidP="00FF2CB4">
      <w:pPr>
        <w:pStyle w:val="PL"/>
      </w:pPr>
      <w:r>
        <w:t xml:space="preserve">        - MANAGEMENT_OPERATION</w:t>
      </w:r>
    </w:p>
    <w:p w14:paraId="5D2D47DA" w14:textId="77777777" w:rsidR="00FF2CB4" w:rsidRDefault="00FF2CB4" w:rsidP="00FF2CB4">
      <w:pPr>
        <w:pStyle w:val="PL"/>
      </w:pPr>
      <w:r>
        <w:t xml:space="preserve">        - SON_OPERATION</w:t>
      </w:r>
    </w:p>
    <w:p w14:paraId="2D2A5FEC" w14:textId="77777777" w:rsidR="00FF2CB4" w:rsidRDefault="00FF2CB4" w:rsidP="00FF2CB4">
      <w:pPr>
        <w:pStyle w:val="PL"/>
      </w:pPr>
      <w:r>
        <w:t xml:space="preserve">        - UNKNOWN</w:t>
      </w:r>
    </w:p>
    <w:p w14:paraId="4DAE9F86" w14:textId="77777777" w:rsidR="00FF2CB4" w:rsidRDefault="00FF2CB4" w:rsidP="00FF2CB4">
      <w:pPr>
        <w:pStyle w:val="PL"/>
      </w:pPr>
      <w:r>
        <w:t xml:space="preserve">    ScopeType:</w:t>
      </w:r>
    </w:p>
    <w:p w14:paraId="3F2AB9C3" w14:textId="77777777" w:rsidR="00FF2CB4" w:rsidRDefault="00FF2CB4" w:rsidP="00FF2CB4">
      <w:pPr>
        <w:pStyle w:val="PL"/>
      </w:pPr>
      <w:r>
        <w:t xml:space="preserve">      type: string</w:t>
      </w:r>
    </w:p>
    <w:p w14:paraId="65253EC3" w14:textId="77777777" w:rsidR="00FF2CB4" w:rsidRDefault="00FF2CB4" w:rsidP="00FF2CB4">
      <w:pPr>
        <w:pStyle w:val="PL"/>
      </w:pPr>
      <w:r>
        <w:t xml:space="preserve">      enum:</w:t>
      </w:r>
    </w:p>
    <w:p w14:paraId="60E59F45" w14:textId="77777777" w:rsidR="00FF2CB4" w:rsidRDefault="00FF2CB4" w:rsidP="00FF2CB4">
      <w:pPr>
        <w:pStyle w:val="PL"/>
      </w:pPr>
      <w:r>
        <w:t xml:space="preserve">        - BASE_ONLY</w:t>
      </w:r>
    </w:p>
    <w:p w14:paraId="641C1180" w14:textId="77777777" w:rsidR="00FF2CB4" w:rsidRDefault="00FF2CB4" w:rsidP="00FF2CB4">
      <w:pPr>
        <w:pStyle w:val="PL"/>
      </w:pPr>
      <w:r>
        <w:t xml:space="preserve">        - BASE_NTH_LEVEL</w:t>
      </w:r>
    </w:p>
    <w:p w14:paraId="23D849DF" w14:textId="77777777" w:rsidR="00FF2CB4" w:rsidRDefault="00FF2CB4" w:rsidP="00FF2CB4">
      <w:pPr>
        <w:pStyle w:val="PL"/>
      </w:pPr>
      <w:r>
        <w:t xml:space="preserve">        - BASE_SUBTREE</w:t>
      </w:r>
    </w:p>
    <w:p w14:paraId="3B96B8D8" w14:textId="77777777" w:rsidR="00FF2CB4" w:rsidRDefault="00FF2CB4" w:rsidP="00FF2CB4">
      <w:pPr>
        <w:pStyle w:val="PL"/>
      </w:pPr>
      <w:r>
        <w:t xml:space="preserve">        - BASE_ALL</w:t>
      </w:r>
    </w:p>
    <w:p w14:paraId="203DFF3A" w14:textId="77777777" w:rsidR="00FF2CB4" w:rsidRDefault="00FF2CB4" w:rsidP="00FF2CB4">
      <w:pPr>
        <w:pStyle w:val="PL"/>
      </w:pPr>
      <w:r>
        <w:t xml:space="preserve">    Operation:</w:t>
      </w:r>
    </w:p>
    <w:p w14:paraId="057515DC" w14:textId="77777777" w:rsidR="00FF2CB4" w:rsidRDefault="00FF2CB4" w:rsidP="00FF2CB4">
      <w:pPr>
        <w:pStyle w:val="PL"/>
      </w:pPr>
      <w:r>
        <w:t xml:space="preserve">      type: string</w:t>
      </w:r>
    </w:p>
    <w:p w14:paraId="77D45ED4" w14:textId="77777777" w:rsidR="00FF2CB4" w:rsidRDefault="00FF2CB4" w:rsidP="00FF2CB4">
      <w:pPr>
        <w:pStyle w:val="PL"/>
      </w:pPr>
      <w:r>
        <w:t xml:space="preserve">      enum:</w:t>
      </w:r>
    </w:p>
    <w:p w14:paraId="2946D6EA" w14:textId="77777777" w:rsidR="00FF2CB4" w:rsidRDefault="00FF2CB4" w:rsidP="00FF2CB4">
      <w:pPr>
        <w:pStyle w:val="PL"/>
      </w:pPr>
      <w:r>
        <w:t xml:space="preserve">        - add</w:t>
      </w:r>
    </w:p>
    <w:p w14:paraId="1DAF9811" w14:textId="77777777" w:rsidR="00FF2CB4" w:rsidRDefault="00FF2CB4" w:rsidP="00FF2CB4">
      <w:pPr>
        <w:pStyle w:val="PL"/>
      </w:pPr>
      <w:r>
        <w:t xml:space="preserve">        - remove</w:t>
      </w:r>
    </w:p>
    <w:p w14:paraId="74697B78" w14:textId="77777777" w:rsidR="00FF2CB4" w:rsidRDefault="00FF2CB4" w:rsidP="00FF2CB4">
      <w:pPr>
        <w:pStyle w:val="PL"/>
      </w:pPr>
      <w:r>
        <w:t xml:space="preserve">        - replace</w:t>
      </w:r>
    </w:p>
    <w:p w14:paraId="0DB2ACBF" w14:textId="77777777" w:rsidR="00FF2CB4" w:rsidRDefault="00FF2CB4" w:rsidP="00FF2CB4">
      <w:pPr>
        <w:pStyle w:val="PL"/>
      </w:pPr>
      <w:r>
        <w:t xml:space="preserve">    Insert:</w:t>
      </w:r>
    </w:p>
    <w:p w14:paraId="1A99E27F" w14:textId="77777777" w:rsidR="00FF2CB4" w:rsidRDefault="00FF2CB4" w:rsidP="00FF2CB4">
      <w:pPr>
        <w:pStyle w:val="PL"/>
      </w:pPr>
      <w:r>
        <w:t xml:space="preserve">      type: string</w:t>
      </w:r>
    </w:p>
    <w:p w14:paraId="1C92E413" w14:textId="77777777" w:rsidR="00FF2CB4" w:rsidRDefault="00FF2CB4" w:rsidP="00FF2CB4">
      <w:pPr>
        <w:pStyle w:val="PL"/>
      </w:pPr>
      <w:r>
        <w:t xml:space="preserve">      enum:</w:t>
      </w:r>
    </w:p>
    <w:p w14:paraId="4A4480BF" w14:textId="77777777" w:rsidR="00FF2CB4" w:rsidRDefault="00FF2CB4" w:rsidP="00FF2CB4">
      <w:pPr>
        <w:pStyle w:val="PL"/>
      </w:pPr>
      <w:r>
        <w:t xml:space="preserve">        - before</w:t>
      </w:r>
    </w:p>
    <w:p w14:paraId="410C030B" w14:textId="77777777" w:rsidR="00FF2CB4" w:rsidRDefault="00FF2CB4" w:rsidP="00FF2CB4">
      <w:pPr>
        <w:pStyle w:val="PL"/>
      </w:pPr>
      <w:r>
        <w:t xml:space="preserve">        - after</w:t>
      </w:r>
    </w:p>
    <w:p w14:paraId="04DD86CE" w14:textId="77777777" w:rsidR="00FF2CB4" w:rsidRDefault="00FF2CB4" w:rsidP="00FF2CB4">
      <w:pPr>
        <w:pStyle w:val="PL"/>
      </w:pPr>
      <w:r>
        <w:t xml:space="preserve">    PatchOperation:</w:t>
      </w:r>
    </w:p>
    <w:p w14:paraId="41893D17" w14:textId="77777777" w:rsidR="00FF2CB4" w:rsidRDefault="00FF2CB4" w:rsidP="00FF2CB4">
      <w:pPr>
        <w:pStyle w:val="PL"/>
      </w:pPr>
      <w:r>
        <w:t xml:space="preserve">      type: string</w:t>
      </w:r>
    </w:p>
    <w:p w14:paraId="48F9744C" w14:textId="77777777" w:rsidR="00FF2CB4" w:rsidRDefault="00FF2CB4" w:rsidP="00FF2CB4">
      <w:pPr>
        <w:pStyle w:val="PL"/>
      </w:pPr>
      <w:r>
        <w:t xml:space="preserve">      enum:</w:t>
      </w:r>
    </w:p>
    <w:p w14:paraId="24EF5264" w14:textId="77777777" w:rsidR="00FF2CB4" w:rsidRDefault="00FF2CB4" w:rsidP="00FF2CB4">
      <w:pPr>
        <w:pStyle w:val="PL"/>
      </w:pPr>
      <w:r>
        <w:t xml:space="preserve">        - add</w:t>
      </w:r>
    </w:p>
    <w:p w14:paraId="0C388472" w14:textId="77777777" w:rsidR="00FF2CB4" w:rsidRDefault="00FF2CB4" w:rsidP="00FF2CB4">
      <w:pPr>
        <w:pStyle w:val="PL"/>
      </w:pPr>
      <w:r>
        <w:t xml:space="preserve">        - replace</w:t>
      </w:r>
    </w:p>
    <w:p w14:paraId="6F3DD324" w14:textId="77777777" w:rsidR="00FF2CB4" w:rsidRDefault="00FF2CB4" w:rsidP="00FF2CB4">
      <w:pPr>
        <w:pStyle w:val="PL"/>
      </w:pPr>
      <w:r>
        <w:t xml:space="preserve">        - remove</w:t>
      </w:r>
    </w:p>
    <w:p w14:paraId="31DA0217" w14:textId="77777777" w:rsidR="00FF2CB4" w:rsidRDefault="00FF2CB4" w:rsidP="00FF2CB4">
      <w:pPr>
        <w:pStyle w:val="PL"/>
      </w:pPr>
      <w:r>
        <w:t xml:space="preserve">        - copy</w:t>
      </w:r>
    </w:p>
    <w:p w14:paraId="138F097F" w14:textId="77777777" w:rsidR="00FF2CB4" w:rsidRDefault="00FF2CB4" w:rsidP="00FF2CB4">
      <w:pPr>
        <w:pStyle w:val="PL"/>
      </w:pPr>
      <w:r>
        <w:t xml:space="preserve">        - move</w:t>
      </w:r>
    </w:p>
    <w:p w14:paraId="716BF825" w14:textId="77777777" w:rsidR="00FF2CB4" w:rsidRDefault="00FF2CB4" w:rsidP="00FF2CB4">
      <w:pPr>
        <w:pStyle w:val="PL"/>
      </w:pPr>
      <w:r>
        <w:t xml:space="preserve">        - test</w:t>
      </w:r>
    </w:p>
    <w:p w14:paraId="561B8752" w14:textId="77777777" w:rsidR="00FF2CB4" w:rsidRDefault="00FF2CB4" w:rsidP="00FF2CB4">
      <w:pPr>
        <w:pStyle w:val="PL"/>
      </w:pPr>
    </w:p>
    <w:p w14:paraId="79233392" w14:textId="77777777" w:rsidR="00FF2CB4" w:rsidRDefault="00FF2CB4" w:rsidP="00FF2CB4">
      <w:pPr>
        <w:pStyle w:val="PL"/>
      </w:pPr>
      <w:r>
        <w:t xml:space="preserve">    Resource:</w:t>
      </w:r>
    </w:p>
    <w:p w14:paraId="567E5FA0" w14:textId="77777777" w:rsidR="00FF2CB4" w:rsidRDefault="00FF2CB4" w:rsidP="00FF2CB4">
      <w:pPr>
        <w:pStyle w:val="PL"/>
      </w:pPr>
      <w:r>
        <w:t xml:space="preserve">      oneOf:</w:t>
      </w:r>
    </w:p>
    <w:p w14:paraId="49275311" w14:textId="77777777" w:rsidR="00FF2CB4" w:rsidRDefault="00FF2CB4" w:rsidP="00FF2CB4">
      <w:pPr>
        <w:pStyle w:val="PL"/>
      </w:pPr>
      <w:r>
        <w:t xml:space="preserve">        - type: object</w:t>
      </w:r>
    </w:p>
    <w:p w14:paraId="04AA9A22" w14:textId="77777777" w:rsidR="00FF2CB4" w:rsidRDefault="00FF2CB4" w:rsidP="00FF2CB4">
      <w:pPr>
        <w:pStyle w:val="PL"/>
      </w:pPr>
      <w:r>
        <w:t xml:space="preserve">          properties:</w:t>
      </w:r>
    </w:p>
    <w:p w14:paraId="1FE7AD7F" w14:textId="77777777" w:rsidR="00FF2CB4" w:rsidRDefault="00FF2CB4" w:rsidP="00FF2CB4">
      <w:pPr>
        <w:pStyle w:val="PL"/>
      </w:pPr>
      <w:r>
        <w:t xml:space="preserve">            id:</w:t>
      </w:r>
    </w:p>
    <w:p w14:paraId="15F79BE2" w14:textId="77777777" w:rsidR="00FF2CB4" w:rsidRDefault="00FF2CB4" w:rsidP="00FF2CB4">
      <w:pPr>
        <w:pStyle w:val="PL"/>
      </w:pPr>
      <w:r>
        <w:t xml:space="preserve">              type: string</w:t>
      </w:r>
    </w:p>
    <w:p w14:paraId="5723F029" w14:textId="77777777" w:rsidR="00FF2CB4" w:rsidRDefault="00FF2CB4" w:rsidP="00FF2CB4">
      <w:pPr>
        <w:pStyle w:val="PL"/>
      </w:pPr>
      <w:r>
        <w:t xml:space="preserve">            objectClass:</w:t>
      </w:r>
    </w:p>
    <w:p w14:paraId="18C1448A" w14:textId="77777777" w:rsidR="00FF2CB4" w:rsidRDefault="00FF2CB4" w:rsidP="00FF2CB4">
      <w:pPr>
        <w:pStyle w:val="PL"/>
      </w:pPr>
      <w:r>
        <w:t xml:space="preserve">              type: string</w:t>
      </w:r>
    </w:p>
    <w:p w14:paraId="496F2E56" w14:textId="77777777" w:rsidR="00FF2CB4" w:rsidRDefault="00FF2CB4" w:rsidP="00FF2CB4">
      <w:pPr>
        <w:pStyle w:val="PL"/>
      </w:pPr>
      <w:r>
        <w:t xml:space="preserve">            objectInstance:</w:t>
      </w:r>
    </w:p>
    <w:p w14:paraId="495168AA" w14:textId="77777777" w:rsidR="00FF2CB4" w:rsidRDefault="00FF2CB4" w:rsidP="00FF2CB4">
      <w:pPr>
        <w:pStyle w:val="PL"/>
      </w:pPr>
      <w:r>
        <w:t xml:space="preserve">              $ref: 'TS28623_ComDefs.yaml#/components/schemas/Dn'</w:t>
      </w:r>
    </w:p>
    <w:p w14:paraId="53293047" w14:textId="77777777" w:rsidR="00FF2CB4" w:rsidRDefault="00FF2CB4" w:rsidP="00FF2CB4">
      <w:pPr>
        <w:pStyle w:val="PL"/>
      </w:pPr>
      <w:r>
        <w:t xml:space="preserve">            attributes:</w:t>
      </w:r>
    </w:p>
    <w:p w14:paraId="6E2DEA8F" w14:textId="77777777" w:rsidR="00FF2CB4" w:rsidRDefault="00FF2CB4" w:rsidP="00FF2CB4">
      <w:pPr>
        <w:pStyle w:val="PL"/>
      </w:pPr>
      <w:r>
        <w:t xml:space="preserve">              type: object</w:t>
      </w:r>
    </w:p>
    <w:p w14:paraId="728C56D3" w14:textId="77777777" w:rsidR="00FF2CB4" w:rsidRDefault="00FF2CB4" w:rsidP="00FF2CB4">
      <w:pPr>
        <w:pStyle w:val="PL"/>
      </w:pPr>
      <w:r>
        <w:t xml:space="preserve">          additionalProperties:</w:t>
      </w:r>
    </w:p>
    <w:p w14:paraId="0CEBC5A1" w14:textId="77777777" w:rsidR="00FF2CB4" w:rsidRDefault="00FF2CB4" w:rsidP="00FF2CB4">
      <w:pPr>
        <w:pStyle w:val="PL"/>
      </w:pPr>
      <w:r>
        <w:t xml:space="preserve">            type: array</w:t>
      </w:r>
    </w:p>
    <w:p w14:paraId="4C097765" w14:textId="77777777" w:rsidR="00FF2CB4" w:rsidRDefault="00FF2CB4" w:rsidP="00FF2CB4">
      <w:pPr>
        <w:pStyle w:val="PL"/>
      </w:pPr>
      <w:r>
        <w:t xml:space="preserve">            items:</w:t>
      </w:r>
    </w:p>
    <w:p w14:paraId="22364997" w14:textId="77777777" w:rsidR="00FF2CB4" w:rsidRDefault="00FF2CB4" w:rsidP="00FF2CB4">
      <w:pPr>
        <w:pStyle w:val="PL"/>
      </w:pPr>
      <w:r>
        <w:t xml:space="preserve">              type: object</w:t>
      </w:r>
    </w:p>
    <w:p w14:paraId="17B1EEEA" w14:textId="77777777" w:rsidR="00FF2CB4" w:rsidRDefault="00FF2CB4" w:rsidP="00FF2CB4">
      <w:pPr>
        <w:pStyle w:val="PL"/>
      </w:pPr>
      <w:r>
        <w:t xml:space="preserve">          required:</w:t>
      </w:r>
    </w:p>
    <w:p w14:paraId="20273E4F" w14:textId="77777777" w:rsidR="00FF2CB4" w:rsidRDefault="00FF2CB4" w:rsidP="00FF2CB4">
      <w:pPr>
        <w:pStyle w:val="PL"/>
      </w:pPr>
      <w:r>
        <w:t xml:space="preserve">            - id</w:t>
      </w:r>
    </w:p>
    <w:p w14:paraId="1C8E1220" w14:textId="77777777" w:rsidR="00FF2CB4" w:rsidRDefault="00FF2CB4" w:rsidP="00FF2CB4">
      <w:pPr>
        <w:pStyle w:val="PL"/>
      </w:pPr>
      <w:r>
        <w:t xml:space="preserve">        - anyOf:</w:t>
      </w:r>
    </w:p>
    <w:p w14:paraId="115A1CA9" w14:textId="77777777" w:rsidR="00FF2CB4" w:rsidRDefault="00FF2CB4" w:rsidP="00FF2CB4">
      <w:pPr>
        <w:pStyle w:val="PL"/>
      </w:pPr>
      <w:r>
        <w:t xml:space="preserve">            - $ref: 'TS28623_GenericNrm.yaml#/components/schemas/resources-genericNrm'</w:t>
      </w:r>
    </w:p>
    <w:p w14:paraId="490A3A5D" w14:textId="77777777" w:rsidR="00FF2CB4" w:rsidRDefault="00FF2CB4" w:rsidP="00FF2CB4">
      <w:pPr>
        <w:pStyle w:val="PL"/>
      </w:pPr>
      <w:r>
        <w:t xml:space="preserve">            - $ref: 'TS28541_NrNrm.yaml#/components/schemas/resources-nrNrm'</w:t>
      </w:r>
    </w:p>
    <w:p w14:paraId="286DD9C1" w14:textId="77777777" w:rsidR="00FF2CB4" w:rsidRDefault="00FF2CB4" w:rsidP="00FF2CB4">
      <w:pPr>
        <w:pStyle w:val="PL"/>
      </w:pPr>
      <w:r>
        <w:t xml:space="preserve">            - $ref: 'TS28541_5GcNrm.yaml#/components/schemas/resources-5gcNrm'</w:t>
      </w:r>
    </w:p>
    <w:p w14:paraId="19477E08" w14:textId="77777777" w:rsidR="00FF2CB4" w:rsidRDefault="00FF2CB4" w:rsidP="00FF2CB4">
      <w:pPr>
        <w:pStyle w:val="PL"/>
      </w:pPr>
      <w:r>
        <w:t xml:space="preserve">            - $ref: 'TS28541_SliceNrm.yaml#/components/schemas/resources-sliceNrm'</w:t>
      </w:r>
    </w:p>
    <w:p w14:paraId="66BAC63B" w14:textId="77777777" w:rsidR="00FF2CB4" w:rsidRDefault="00FF2CB4" w:rsidP="00FF2CB4">
      <w:pPr>
        <w:pStyle w:val="PL"/>
      </w:pPr>
      <w:r>
        <w:t xml:space="preserve">            - $ref: 'TS28536_CoslaNrm.yaml#/components/schemas/resources-coslaNrm'            </w:t>
      </w:r>
    </w:p>
    <w:p w14:paraId="2653B0A8" w14:textId="77777777" w:rsidR="00FF2CB4" w:rsidRDefault="00FF2CB4" w:rsidP="00FF2CB4">
      <w:pPr>
        <w:pStyle w:val="PL"/>
      </w:pPr>
      <w:r>
        <w:t xml:space="preserve">            - $ref: 'TS28312_IntentNrm.yaml#/components/schemas/resources-intentNrm'</w:t>
      </w:r>
    </w:p>
    <w:p w14:paraId="73ACF418" w14:textId="77777777" w:rsidR="00FF2CB4" w:rsidRDefault="00FF2CB4" w:rsidP="00FF2CB4">
      <w:pPr>
        <w:pStyle w:val="PL"/>
      </w:pPr>
      <w:r>
        <w:t xml:space="preserve">            - $ref: 'TS28104_MdaNrm.yaml#/components/schemas/resources-mdaNrm'</w:t>
      </w:r>
    </w:p>
    <w:p w14:paraId="4D1D3F78" w14:textId="77777777" w:rsidR="00FF2CB4" w:rsidRDefault="00FF2CB4" w:rsidP="00FF2CB4">
      <w:pPr>
        <w:pStyle w:val="PL"/>
      </w:pPr>
      <w:r>
        <w:t xml:space="preserve">            - $ref: 'TS28105_AiMlNrm.yaml#/components/schemas/resources-AiMlNrm'                           </w:t>
      </w:r>
    </w:p>
    <w:p w14:paraId="7618B715" w14:textId="77777777" w:rsidR="00FF2CB4" w:rsidRDefault="00FF2CB4" w:rsidP="00FF2CB4">
      <w:pPr>
        <w:pStyle w:val="PL"/>
      </w:pPr>
      <w:r>
        <w:t xml:space="preserve">            - $ref: 'TS28538_EdgeNrm.yaml#/components/schemas/resources-edgeNrm'</w:t>
      </w:r>
    </w:p>
    <w:p w14:paraId="2D348E53" w14:textId="77777777" w:rsidR="00FF2CB4" w:rsidRDefault="00FF2CB4" w:rsidP="00FF2CB4">
      <w:pPr>
        <w:pStyle w:val="PL"/>
      </w:pPr>
      <w:r>
        <w:t xml:space="preserve">    Scope:</w:t>
      </w:r>
    </w:p>
    <w:p w14:paraId="5444DCFE" w14:textId="77777777" w:rsidR="00FF2CB4" w:rsidRDefault="00FF2CB4" w:rsidP="00FF2CB4">
      <w:pPr>
        <w:pStyle w:val="PL"/>
      </w:pPr>
      <w:r>
        <w:t xml:space="preserve">      type: object</w:t>
      </w:r>
    </w:p>
    <w:p w14:paraId="70DEEA1E" w14:textId="77777777" w:rsidR="00FF2CB4" w:rsidRDefault="00FF2CB4" w:rsidP="00FF2CB4">
      <w:pPr>
        <w:pStyle w:val="PL"/>
      </w:pPr>
      <w:r>
        <w:t xml:space="preserve">      properties:</w:t>
      </w:r>
    </w:p>
    <w:p w14:paraId="32C865AE" w14:textId="77777777" w:rsidR="00FF2CB4" w:rsidRDefault="00FF2CB4" w:rsidP="00FF2CB4">
      <w:pPr>
        <w:pStyle w:val="PL"/>
      </w:pPr>
      <w:r>
        <w:t xml:space="preserve">        scopeType:</w:t>
      </w:r>
    </w:p>
    <w:p w14:paraId="4CF18386" w14:textId="77777777" w:rsidR="00FF2CB4" w:rsidRDefault="00FF2CB4" w:rsidP="00FF2CB4">
      <w:pPr>
        <w:pStyle w:val="PL"/>
      </w:pPr>
      <w:r>
        <w:t xml:space="preserve">          $ref: '#/components/schemas/ScopeType'</w:t>
      </w:r>
    </w:p>
    <w:p w14:paraId="684F982C" w14:textId="77777777" w:rsidR="00FF2CB4" w:rsidRDefault="00FF2CB4" w:rsidP="00FF2CB4">
      <w:pPr>
        <w:pStyle w:val="PL"/>
      </w:pPr>
      <w:r>
        <w:t xml:space="preserve">        scopeLevel:</w:t>
      </w:r>
    </w:p>
    <w:p w14:paraId="508DD0C9" w14:textId="77777777" w:rsidR="00FF2CB4" w:rsidRDefault="00FF2CB4" w:rsidP="00FF2CB4">
      <w:pPr>
        <w:pStyle w:val="PL"/>
      </w:pPr>
      <w:r>
        <w:t xml:space="preserve">          type: integer</w:t>
      </w:r>
    </w:p>
    <w:p w14:paraId="6B8F9213" w14:textId="77777777" w:rsidR="00FF2CB4" w:rsidRDefault="00FF2CB4" w:rsidP="00FF2CB4">
      <w:pPr>
        <w:pStyle w:val="PL"/>
      </w:pPr>
      <w:r>
        <w:t xml:space="preserve">    CorrelatedNotification:</w:t>
      </w:r>
    </w:p>
    <w:p w14:paraId="7DE3C1AF" w14:textId="77777777" w:rsidR="00FF2CB4" w:rsidRDefault="00FF2CB4" w:rsidP="00FF2CB4">
      <w:pPr>
        <w:pStyle w:val="PL"/>
      </w:pPr>
      <w:r>
        <w:t xml:space="preserve">      type: object</w:t>
      </w:r>
    </w:p>
    <w:p w14:paraId="258A4E3D" w14:textId="77777777" w:rsidR="00FF2CB4" w:rsidRDefault="00FF2CB4" w:rsidP="00FF2CB4">
      <w:pPr>
        <w:pStyle w:val="PL"/>
      </w:pPr>
      <w:r>
        <w:t xml:space="preserve">      properties:</w:t>
      </w:r>
    </w:p>
    <w:p w14:paraId="45E830C8" w14:textId="77777777" w:rsidR="00FF2CB4" w:rsidRDefault="00FF2CB4" w:rsidP="00FF2CB4">
      <w:pPr>
        <w:pStyle w:val="PL"/>
      </w:pPr>
      <w:r>
        <w:t xml:space="preserve">        source:</w:t>
      </w:r>
    </w:p>
    <w:p w14:paraId="77A45274" w14:textId="77777777" w:rsidR="00FF2CB4" w:rsidRDefault="00FF2CB4" w:rsidP="00FF2CB4">
      <w:pPr>
        <w:pStyle w:val="PL"/>
      </w:pPr>
      <w:r>
        <w:t xml:space="preserve">          $ref: 'TS28623_ComDefs.yaml#/components/schemas/Dn'</w:t>
      </w:r>
    </w:p>
    <w:p w14:paraId="75FC1842" w14:textId="77777777" w:rsidR="00FF2CB4" w:rsidRDefault="00FF2CB4" w:rsidP="00FF2CB4">
      <w:pPr>
        <w:pStyle w:val="PL"/>
      </w:pPr>
      <w:r>
        <w:t xml:space="preserve">        notificationIds:</w:t>
      </w:r>
    </w:p>
    <w:p w14:paraId="633BA05F" w14:textId="77777777" w:rsidR="00FF2CB4" w:rsidRDefault="00FF2CB4" w:rsidP="00FF2CB4">
      <w:pPr>
        <w:pStyle w:val="PL"/>
      </w:pPr>
      <w:r>
        <w:t xml:space="preserve">          type: array</w:t>
      </w:r>
    </w:p>
    <w:p w14:paraId="01845B38" w14:textId="77777777" w:rsidR="00FF2CB4" w:rsidRDefault="00FF2CB4" w:rsidP="00FF2CB4">
      <w:pPr>
        <w:pStyle w:val="PL"/>
      </w:pPr>
      <w:r>
        <w:t xml:space="preserve">          items:</w:t>
      </w:r>
    </w:p>
    <w:p w14:paraId="4DAC2CBD" w14:textId="77777777" w:rsidR="00FF2CB4" w:rsidRDefault="00FF2CB4" w:rsidP="00FF2CB4">
      <w:pPr>
        <w:pStyle w:val="PL"/>
      </w:pPr>
      <w:r>
        <w:t xml:space="preserve">            $ref: 'TS28623_ComDefs.yaml#/components/schemas/NotificationId'</w:t>
      </w:r>
    </w:p>
    <w:p w14:paraId="613D2DBE" w14:textId="77777777" w:rsidR="00FF2CB4" w:rsidRDefault="00FF2CB4" w:rsidP="00FF2CB4">
      <w:pPr>
        <w:pStyle w:val="PL"/>
      </w:pPr>
      <w:r>
        <w:t xml:space="preserve">      required:</w:t>
      </w:r>
    </w:p>
    <w:p w14:paraId="0310CA96" w14:textId="77777777" w:rsidR="00FF2CB4" w:rsidRDefault="00FF2CB4" w:rsidP="00FF2CB4">
      <w:pPr>
        <w:pStyle w:val="PL"/>
      </w:pPr>
      <w:r>
        <w:t xml:space="preserve">        - source</w:t>
      </w:r>
    </w:p>
    <w:p w14:paraId="363899EF" w14:textId="77777777" w:rsidR="00FF2CB4" w:rsidRDefault="00FF2CB4" w:rsidP="00FF2CB4">
      <w:pPr>
        <w:pStyle w:val="PL"/>
      </w:pPr>
      <w:r>
        <w:t xml:space="preserve">        - notificationIds</w:t>
      </w:r>
    </w:p>
    <w:p w14:paraId="34763D92" w14:textId="77777777" w:rsidR="00FF2CB4" w:rsidRDefault="00FF2CB4" w:rsidP="00FF2CB4">
      <w:pPr>
        <w:pStyle w:val="PL"/>
      </w:pPr>
      <w:r>
        <w:t xml:space="preserve">    MoiChange:</w:t>
      </w:r>
    </w:p>
    <w:p w14:paraId="3724C90E" w14:textId="77777777" w:rsidR="00FF2CB4" w:rsidRDefault="00FF2CB4" w:rsidP="00FF2CB4">
      <w:pPr>
        <w:pStyle w:val="PL"/>
      </w:pPr>
      <w:r>
        <w:t xml:space="preserve">      type: object</w:t>
      </w:r>
    </w:p>
    <w:p w14:paraId="1941EEB6" w14:textId="77777777" w:rsidR="00FF2CB4" w:rsidRDefault="00FF2CB4" w:rsidP="00FF2CB4">
      <w:pPr>
        <w:pStyle w:val="PL"/>
      </w:pPr>
      <w:r>
        <w:t xml:space="preserve">      properties:</w:t>
      </w:r>
    </w:p>
    <w:p w14:paraId="116F80AE" w14:textId="77777777" w:rsidR="00FF2CB4" w:rsidRDefault="00FF2CB4" w:rsidP="00FF2CB4">
      <w:pPr>
        <w:pStyle w:val="PL"/>
      </w:pPr>
      <w:r>
        <w:t xml:space="preserve">        notificationId:</w:t>
      </w:r>
    </w:p>
    <w:p w14:paraId="7DA84E67" w14:textId="77777777" w:rsidR="00FF2CB4" w:rsidRDefault="00FF2CB4" w:rsidP="00FF2CB4">
      <w:pPr>
        <w:pStyle w:val="PL"/>
      </w:pPr>
      <w:r>
        <w:t xml:space="preserve">          $ref: 'TS28623_ComDefs.yaml#/components/schemas/NotificationId'</w:t>
      </w:r>
    </w:p>
    <w:p w14:paraId="3CD4B24A" w14:textId="77777777" w:rsidR="00FF2CB4" w:rsidRDefault="00FF2CB4" w:rsidP="00FF2CB4">
      <w:pPr>
        <w:pStyle w:val="PL"/>
      </w:pPr>
      <w:r>
        <w:t xml:space="preserve">        correlatedNotifications:</w:t>
      </w:r>
    </w:p>
    <w:p w14:paraId="46C897E0" w14:textId="77777777" w:rsidR="00FF2CB4" w:rsidRDefault="00FF2CB4" w:rsidP="00FF2CB4">
      <w:pPr>
        <w:pStyle w:val="PL"/>
      </w:pPr>
      <w:r>
        <w:t xml:space="preserve">          type: array</w:t>
      </w:r>
    </w:p>
    <w:p w14:paraId="187741CC" w14:textId="77777777" w:rsidR="00FF2CB4" w:rsidRDefault="00FF2CB4" w:rsidP="00FF2CB4">
      <w:pPr>
        <w:pStyle w:val="PL"/>
      </w:pPr>
      <w:r>
        <w:t xml:space="preserve">          items:</w:t>
      </w:r>
    </w:p>
    <w:p w14:paraId="3223E549" w14:textId="77777777" w:rsidR="00FF2CB4" w:rsidRDefault="00FF2CB4" w:rsidP="00FF2CB4">
      <w:pPr>
        <w:pStyle w:val="PL"/>
      </w:pPr>
      <w:r>
        <w:t xml:space="preserve">            $ref: '#/components/schemas/CorrelatedNotification'</w:t>
      </w:r>
    </w:p>
    <w:p w14:paraId="261FE183" w14:textId="77777777" w:rsidR="00FF2CB4" w:rsidRDefault="00FF2CB4" w:rsidP="00FF2CB4">
      <w:pPr>
        <w:pStyle w:val="PL"/>
      </w:pPr>
      <w:r>
        <w:t xml:space="preserve">        additionalText:</w:t>
      </w:r>
    </w:p>
    <w:p w14:paraId="301B16B6" w14:textId="77777777" w:rsidR="00FF2CB4" w:rsidRDefault="00FF2CB4" w:rsidP="00FF2CB4">
      <w:pPr>
        <w:pStyle w:val="PL"/>
      </w:pPr>
      <w:r>
        <w:t xml:space="preserve">          type: string</w:t>
      </w:r>
    </w:p>
    <w:p w14:paraId="1A431FD5" w14:textId="77777777" w:rsidR="00FF2CB4" w:rsidRDefault="00FF2CB4" w:rsidP="00FF2CB4">
      <w:pPr>
        <w:pStyle w:val="PL"/>
      </w:pPr>
      <w:r>
        <w:t xml:space="preserve">        sourceIndicator:</w:t>
      </w:r>
    </w:p>
    <w:p w14:paraId="1C28EE72" w14:textId="77777777" w:rsidR="00FF2CB4" w:rsidRDefault="00FF2CB4" w:rsidP="00FF2CB4">
      <w:pPr>
        <w:pStyle w:val="PL"/>
      </w:pPr>
      <w:r>
        <w:t xml:space="preserve">          $ref: '#/components/schemas/SourceIndicator'</w:t>
      </w:r>
    </w:p>
    <w:p w14:paraId="69504A80" w14:textId="77777777" w:rsidR="00FF2CB4" w:rsidRDefault="00FF2CB4" w:rsidP="00FF2CB4">
      <w:pPr>
        <w:pStyle w:val="PL"/>
      </w:pPr>
      <w:r>
        <w:t xml:space="preserve">        op:</w:t>
      </w:r>
    </w:p>
    <w:p w14:paraId="48470E74" w14:textId="77777777" w:rsidR="00FF2CB4" w:rsidRDefault="00FF2CB4" w:rsidP="00FF2CB4">
      <w:pPr>
        <w:pStyle w:val="PL"/>
      </w:pPr>
      <w:r>
        <w:t xml:space="preserve">          $ref: '#/components/schemas/Operation'</w:t>
      </w:r>
    </w:p>
    <w:p w14:paraId="69025EF1" w14:textId="77777777" w:rsidR="00FF2CB4" w:rsidRDefault="00FF2CB4" w:rsidP="00FF2CB4">
      <w:pPr>
        <w:pStyle w:val="PL"/>
      </w:pPr>
      <w:r>
        <w:t xml:space="preserve">        path:</w:t>
      </w:r>
    </w:p>
    <w:p w14:paraId="1B01257C" w14:textId="77777777" w:rsidR="00FF2CB4" w:rsidRDefault="00FF2CB4" w:rsidP="00FF2CB4">
      <w:pPr>
        <w:pStyle w:val="PL"/>
      </w:pPr>
      <w:r>
        <w:t xml:space="preserve">          $ref: 'TS28623_ComDefs.yaml#/components/schemas/Uri'</w:t>
      </w:r>
    </w:p>
    <w:p w14:paraId="1607C909" w14:textId="77777777" w:rsidR="00FF2CB4" w:rsidRDefault="00FF2CB4" w:rsidP="00FF2CB4">
      <w:pPr>
        <w:pStyle w:val="PL"/>
      </w:pPr>
      <w:r>
        <w:t xml:space="preserve">        insert:</w:t>
      </w:r>
    </w:p>
    <w:p w14:paraId="43B82095" w14:textId="77777777" w:rsidR="00FF2CB4" w:rsidRDefault="00FF2CB4" w:rsidP="00FF2CB4">
      <w:pPr>
        <w:pStyle w:val="PL"/>
      </w:pPr>
      <w:r>
        <w:t xml:space="preserve">          $ref: '#/components/schemas/Insert'</w:t>
      </w:r>
    </w:p>
    <w:p w14:paraId="09C6C475" w14:textId="77777777" w:rsidR="00FF2CB4" w:rsidRDefault="00FF2CB4" w:rsidP="00FF2CB4">
      <w:pPr>
        <w:pStyle w:val="PL"/>
      </w:pPr>
      <w:r>
        <w:t xml:space="preserve">        value: {}</w:t>
      </w:r>
    </w:p>
    <w:p w14:paraId="296B6531" w14:textId="77777777" w:rsidR="00FF2CB4" w:rsidRDefault="00FF2CB4" w:rsidP="00FF2CB4">
      <w:pPr>
        <w:pStyle w:val="PL"/>
      </w:pPr>
      <w:r>
        <w:t xml:space="preserve">        oldValue: {}</w:t>
      </w:r>
    </w:p>
    <w:p w14:paraId="1815D47B" w14:textId="77777777" w:rsidR="00FF2CB4" w:rsidRDefault="00FF2CB4" w:rsidP="00FF2CB4">
      <w:pPr>
        <w:pStyle w:val="PL"/>
      </w:pPr>
      <w:r>
        <w:t xml:space="preserve">      required:</w:t>
      </w:r>
    </w:p>
    <w:p w14:paraId="188537B2" w14:textId="77777777" w:rsidR="00FF2CB4" w:rsidRDefault="00FF2CB4" w:rsidP="00FF2CB4">
      <w:pPr>
        <w:pStyle w:val="PL"/>
      </w:pPr>
      <w:r>
        <w:t xml:space="preserve">        - notificationId</w:t>
      </w:r>
    </w:p>
    <w:p w14:paraId="49B6664E" w14:textId="77777777" w:rsidR="00FF2CB4" w:rsidRDefault="00FF2CB4" w:rsidP="00FF2CB4">
      <w:pPr>
        <w:pStyle w:val="PL"/>
      </w:pPr>
      <w:r>
        <w:t xml:space="preserve">        - op</w:t>
      </w:r>
    </w:p>
    <w:p w14:paraId="757F927A" w14:textId="77777777" w:rsidR="00FF2CB4" w:rsidRDefault="00FF2CB4" w:rsidP="00FF2CB4">
      <w:pPr>
        <w:pStyle w:val="PL"/>
      </w:pPr>
      <w:r>
        <w:t xml:space="preserve">        - path</w:t>
      </w:r>
    </w:p>
    <w:p w14:paraId="3A2351D9" w14:textId="77777777" w:rsidR="00FF2CB4" w:rsidRDefault="00FF2CB4" w:rsidP="00FF2CB4">
      <w:pPr>
        <w:pStyle w:val="PL"/>
      </w:pPr>
      <w:r>
        <w:t xml:space="preserve">    NotifyMoiCreation:</w:t>
      </w:r>
    </w:p>
    <w:p w14:paraId="7807D1AA" w14:textId="77777777" w:rsidR="00FF2CB4" w:rsidRDefault="00FF2CB4" w:rsidP="00FF2CB4">
      <w:pPr>
        <w:pStyle w:val="PL"/>
      </w:pPr>
      <w:r>
        <w:t xml:space="preserve">      allOf:</w:t>
      </w:r>
    </w:p>
    <w:p w14:paraId="5F034CCF" w14:textId="77777777" w:rsidR="00FF2CB4" w:rsidRDefault="00FF2CB4" w:rsidP="00FF2CB4">
      <w:pPr>
        <w:pStyle w:val="PL"/>
      </w:pPr>
      <w:r>
        <w:t xml:space="preserve">        - $ref: 'TS28623_ComDefs.yaml#/components/schemas/NotificationHeader'</w:t>
      </w:r>
    </w:p>
    <w:p w14:paraId="1CA68A53" w14:textId="77777777" w:rsidR="00FF2CB4" w:rsidRDefault="00FF2CB4" w:rsidP="00FF2CB4">
      <w:pPr>
        <w:pStyle w:val="PL"/>
      </w:pPr>
      <w:r>
        <w:t xml:space="preserve">        - type: object</w:t>
      </w:r>
    </w:p>
    <w:p w14:paraId="3C1565EC" w14:textId="77777777" w:rsidR="00FF2CB4" w:rsidRDefault="00FF2CB4" w:rsidP="00FF2CB4">
      <w:pPr>
        <w:pStyle w:val="PL"/>
      </w:pPr>
      <w:r>
        <w:t xml:space="preserve">          properties:</w:t>
      </w:r>
    </w:p>
    <w:p w14:paraId="1BF3EB6C" w14:textId="77777777" w:rsidR="00FF2CB4" w:rsidRDefault="00FF2CB4" w:rsidP="00FF2CB4">
      <w:pPr>
        <w:pStyle w:val="PL"/>
      </w:pPr>
      <w:r>
        <w:t xml:space="preserve">            correlatedNotifications:</w:t>
      </w:r>
    </w:p>
    <w:p w14:paraId="779B5C28" w14:textId="77777777" w:rsidR="00FF2CB4" w:rsidRDefault="00FF2CB4" w:rsidP="00FF2CB4">
      <w:pPr>
        <w:pStyle w:val="PL"/>
      </w:pPr>
      <w:r>
        <w:t xml:space="preserve">              type: array</w:t>
      </w:r>
    </w:p>
    <w:p w14:paraId="1E2B6724" w14:textId="77777777" w:rsidR="00FF2CB4" w:rsidRDefault="00FF2CB4" w:rsidP="00FF2CB4">
      <w:pPr>
        <w:pStyle w:val="PL"/>
      </w:pPr>
      <w:r>
        <w:t xml:space="preserve">              items:</w:t>
      </w:r>
    </w:p>
    <w:p w14:paraId="02208641" w14:textId="77777777" w:rsidR="00FF2CB4" w:rsidRDefault="00FF2CB4" w:rsidP="00FF2CB4">
      <w:pPr>
        <w:pStyle w:val="PL"/>
      </w:pPr>
      <w:r>
        <w:t xml:space="preserve">                $ref: '#/components/schemas/CorrelatedNotification'</w:t>
      </w:r>
    </w:p>
    <w:p w14:paraId="34CB2B9A" w14:textId="77777777" w:rsidR="00FF2CB4" w:rsidRDefault="00FF2CB4" w:rsidP="00FF2CB4">
      <w:pPr>
        <w:pStyle w:val="PL"/>
      </w:pPr>
      <w:r>
        <w:t xml:space="preserve">            additionalText:</w:t>
      </w:r>
    </w:p>
    <w:p w14:paraId="7154916E" w14:textId="77777777" w:rsidR="00FF2CB4" w:rsidRDefault="00FF2CB4" w:rsidP="00FF2CB4">
      <w:pPr>
        <w:pStyle w:val="PL"/>
      </w:pPr>
      <w:r>
        <w:t xml:space="preserve">              type: string</w:t>
      </w:r>
    </w:p>
    <w:p w14:paraId="545C1BAD" w14:textId="77777777" w:rsidR="00FF2CB4" w:rsidRDefault="00FF2CB4" w:rsidP="00FF2CB4">
      <w:pPr>
        <w:pStyle w:val="PL"/>
      </w:pPr>
      <w:r>
        <w:t xml:space="preserve">            sourceIndicator:</w:t>
      </w:r>
    </w:p>
    <w:p w14:paraId="6C9E9948" w14:textId="77777777" w:rsidR="00FF2CB4" w:rsidRDefault="00FF2CB4" w:rsidP="00FF2CB4">
      <w:pPr>
        <w:pStyle w:val="PL"/>
      </w:pPr>
      <w:r>
        <w:t xml:space="preserve">              $ref: '#/components/schemas/SourceIndicator'</w:t>
      </w:r>
    </w:p>
    <w:p w14:paraId="1B6B4C67" w14:textId="77777777" w:rsidR="00FF2CB4" w:rsidRDefault="00FF2CB4" w:rsidP="00FF2CB4">
      <w:pPr>
        <w:pStyle w:val="PL"/>
      </w:pPr>
      <w:r>
        <w:t xml:space="preserve">            attributeList:</w:t>
      </w:r>
    </w:p>
    <w:p w14:paraId="7E5EDEF6" w14:textId="77777777" w:rsidR="00FF2CB4" w:rsidRDefault="00FF2CB4" w:rsidP="00FF2CB4">
      <w:pPr>
        <w:pStyle w:val="PL"/>
      </w:pPr>
      <w:r>
        <w:t xml:space="preserve">              $ref: 'TS28623_ComDefs.yaml#/components/schemas/AttributeNameValuePairSet'</w:t>
      </w:r>
    </w:p>
    <w:p w14:paraId="189C7184" w14:textId="77777777" w:rsidR="00FF2CB4" w:rsidRDefault="00FF2CB4" w:rsidP="00FF2CB4">
      <w:pPr>
        <w:pStyle w:val="PL"/>
      </w:pPr>
      <w:r>
        <w:t xml:space="preserve">    NotifyMoiDeletion:</w:t>
      </w:r>
    </w:p>
    <w:p w14:paraId="44BB8907" w14:textId="77777777" w:rsidR="00FF2CB4" w:rsidRDefault="00FF2CB4" w:rsidP="00FF2CB4">
      <w:pPr>
        <w:pStyle w:val="PL"/>
      </w:pPr>
      <w:r>
        <w:t xml:space="preserve">      allOf:</w:t>
      </w:r>
    </w:p>
    <w:p w14:paraId="6984B499" w14:textId="77777777" w:rsidR="00FF2CB4" w:rsidRDefault="00FF2CB4" w:rsidP="00FF2CB4">
      <w:pPr>
        <w:pStyle w:val="PL"/>
      </w:pPr>
      <w:r>
        <w:t xml:space="preserve">        - $ref: 'TS28623_ComDefs.yaml#/components/schemas/NotificationHeader'</w:t>
      </w:r>
    </w:p>
    <w:p w14:paraId="2311305E" w14:textId="77777777" w:rsidR="00FF2CB4" w:rsidRDefault="00FF2CB4" w:rsidP="00FF2CB4">
      <w:pPr>
        <w:pStyle w:val="PL"/>
      </w:pPr>
      <w:r>
        <w:t xml:space="preserve">        - type: object</w:t>
      </w:r>
    </w:p>
    <w:p w14:paraId="6579575E" w14:textId="77777777" w:rsidR="00FF2CB4" w:rsidRDefault="00FF2CB4" w:rsidP="00FF2CB4">
      <w:pPr>
        <w:pStyle w:val="PL"/>
      </w:pPr>
      <w:r>
        <w:t xml:space="preserve">          properties:</w:t>
      </w:r>
    </w:p>
    <w:p w14:paraId="7B19AD74" w14:textId="77777777" w:rsidR="00FF2CB4" w:rsidRDefault="00FF2CB4" w:rsidP="00FF2CB4">
      <w:pPr>
        <w:pStyle w:val="PL"/>
      </w:pPr>
      <w:r>
        <w:t xml:space="preserve">            correlatedNotifications:</w:t>
      </w:r>
    </w:p>
    <w:p w14:paraId="23202218" w14:textId="77777777" w:rsidR="00FF2CB4" w:rsidRDefault="00FF2CB4" w:rsidP="00FF2CB4">
      <w:pPr>
        <w:pStyle w:val="PL"/>
      </w:pPr>
      <w:r>
        <w:t xml:space="preserve">              type: array</w:t>
      </w:r>
    </w:p>
    <w:p w14:paraId="22C8BC60" w14:textId="77777777" w:rsidR="00FF2CB4" w:rsidRDefault="00FF2CB4" w:rsidP="00FF2CB4">
      <w:pPr>
        <w:pStyle w:val="PL"/>
      </w:pPr>
      <w:r>
        <w:t xml:space="preserve">              items:</w:t>
      </w:r>
    </w:p>
    <w:p w14:paraId="09EF778F" w14:textId="77777777" w:rsidR="00FF2CB4" w:rsidRDefault="00FF2CB4" w:rsidP="00FF2CB4">
      <w:pPr>
        <w:pStyle w:val="PL"/>
      </w:pPr>
      <w:r>
        <w:t xml:space="preserve">                $ref: '#/components/schemas/CorrelatedNotification'</w:t>
      </w:r>
    </w:p>
    <w:p w14:paraId="42CA63C5" w14:textId="77777777" w:rsidR="00FF2CB4" w:rsidRDefault="00FF2CB4" w:rsidP="00FF2CB4">
      <w:pPr>
        <w:pStyle w:val="PL"/>
      </w:pPr>
      <w:r>
        <w:t xml:space="preserve">            additionalText:</w:t>
      </w:r>
    </w:p>
    <w:p w14:paraId="69624698" w14:textId="77777777" w:rsidR="00FF2CB4" w:rsidRDefault="00FF2CB4" w:rsidP="00FF2CB4">
      <w:pPr>
        <w:pStyle w:val="PL"/>
      </w:pPr>
      <w:r>
        <w:t xml:space="preserve">              type: string</w:t>
      </w:r>
    </w:p>
    <w:p w14:paraId="7A3B20BD" w14:textId="77777777" w:rsidR="00FF2CB4" w:rsidRDefault="00FF2CB4" w:rsidP="00FF2CB4">
      <w:pPr>
        <w:pStyle w:val="PL"/>
      </w:pPr>
      <w:r>
        <w:t xml:space="preserve">            sourceIndicator:</w:t>
      </w:r>
    </w:p>
    <w:p w14:paraId="4963E59A" w14:textId="77777777" w:rsidR="00FF2CB4" w:rsidRDefault="00FF2CB4" w:rsidP="00FF2CB4">
      <w:pPr>
        <w:pStyle w:val="PL"/>
      </w:pPr>
      <w:r>
        <w:t xml:space="preserve">              $ref: '#/components/schemas/SourceIndicator'</w:t>
      </w:r>
    </w:p>
    <w:p w14:paraId="186C1100" w14:textId="77777777" w:rsidR="00FF2CB4" w:rsidRDefault="00FF2CB4" w:rsidP="00FF2CB4">
      <w:pPr>
        <w:pStyle w:val="PL"/>
      </w:pPr>
      <w:r>
        <w:t xml:space="preserve">            attributeList:</w:t>
      </w:r>
    </w:p>
    <w:p w14:paraId="04D4EE7E" w14:textId="77777777" w:rsidR="00FF2CB4" w:rsidRDefault="00FF2CB4" w:rsidP="00FF2CB4">
      <w:pPr>
        <w:pStyle w:val="PL"/>
      </w:pPr>
      <w:r>
        <w:t xml:space="preserve">              $ref: 'TS28623_ComDefs.yaml#/components/schemas/AttributeNameValuePairSet'</w:t>
      </w:r>
    </w:p>
    <w:p w14:paraId="77CE01CE" w14:textId="77777777" w:rsidR="00FF2CB4" w:rsidRDefault="00FF2CB4" w:rsidP="00FF2CB4">
      <w:pPr>
        <w:pStyle w:val="PL"/>
      </w:pPr>
      <w:r>
        <w:t xml:space="preserve">    NotifyMoiAttributeValueChanges:</w:t>
      </w:r>
    </w:p>
    <w:p w14:paraId="35283838" w14:textId="77777777" w:rsidR="00FF2CB4" w:rsidRDefault="00FF2CB4" w:rsidP="00FF2CB4">
      <w:pPr>
        <w:pStyle w:val="PL"/>
      </w:pPr>
      <w:r>
        <w:t xml:space="preserve">      allOf:</w:t>
      </w:r>
    </w:p>
    <w:p w14:paraId="630183E6" w14:textId="77777777" w:rsidR="00FF2CB4" w:rsidRDefault="00FF2CB4" w:rsidP="00FF2CB4">
      <w:pPr>
        <w:pStyle w:val="PL"/>
      </w:pPr>
      <w:r>
        <w:t xml:space="preserve">        - $ref: 'TS28623_ComDefs.yaml#/components/schemas/NotificationHeader'</w:t>
      </w:r>
    </w:p>
    <w:p w14:paraId="4C2DFA4D" w14:textId="77777777" w:rsidR="00FF2CB4" w:rsidRDefault="00FF2CB4" w:rsidP="00FF2CB4">
      <w:pPr>
        <w:pStyle w:val="PL"/>
      </w:pPr>
      <w:r>
        <w:t xml:space="preserve">        - type: object</w:t>
      </w:r>
    </w:p>
    <w:p w14:paraId="1AE83D75" w14:textId="77777777" w:rsidR="00FF2CB4" w:rsidRDefault="00FF2CB4" w:rsidP="00FF2CB4">
      <w:pPr>
        <w:pStyle w:val="PL"/>
      </w:pPr>
      <w:r>
        <w:t xml:space="preserve">          properties:</w:t>
      </w:r>
    </w:p>
    <w:p w14:paraId="5A8A710B" w14:textId="77777777" w:rsidR="00FF2CB4" w:rsidRDefault="00FF2CB4" w:rsidP="00FF2CB4">
      <w:pPr>
        <w:pStyle w:val="PL"/>
      </w:pPr>
      <w:r>
        <w:t xml:space="preserve">            correlatedNotifications:</w:t>
      </w:r>
    </w:p>
    <w:p w14:paraId="0C1F8E0A" w14:textId="77777777" w:rsidR="00FF2CB4" w:rsidRDefault="00FF2CB4" w:rsidP="00FF2CB4">
      <w:pPr>
        <w:pStyle w:val="PL"/>
      </w:pPr>
      <w:r>
        <w:t xml:space="preserve">              type: array</w:t>
      </w:r>
    </w:p>
    <w:p w14:paraId="3198BD59" w14:textId="77777777" w:rsidR="00FF2CB4" w:rsidRDefault="00FF2CB4" w:rsidP="00FF2CB4">
      <w:pPr>
        <w:pStyle w:val="PL"/>
      </w:pPr>
      <w:r>
        <w:t xml:space="preserve">              items:</w:t>
      </w:r>
    </w:p>
    <w:p w14:paraId="4BA4BD26" w14:textId="77777777" w:rsidR="00FF2CB4" w:rsidRDefault="00FF2CB4" w:rsidP="00FF2CB4">
      <w:pPr>
        <w:pStyle w:val="PL"/>
      </w:pPr>
      <w:r>
        <w:t xml:space="preserve">                $ref: '#/components/schemas/CorrelatedNotification'</w:t>
      </w:r>
    </w:p>
    <w:p w14:paraId="09F92F07" w14:textId="77777777" w:rsidR="00FF2CB4" w:rsidRDefault="00FF2CB4" w:rsidP="00FF2CB4">
      <w:pPr>
        <w:pStyle w:val="PL"/>
      </w:pPr>
      <w:r>
        <w:t xml:space="preserve">            additionalText:</w:t>
      </w:r>
    </w:p>
    <w:p w14:paraId="378DD950" w14:textId="77777777" w:rsidR="00FF2CB4" w:rsidRDefault="00FF2CB4" w:rsidP="00FF2CB4">
      <w:pPr>
        <w:pStyle w:val="PL"/>
      </w:pPr>
      <w:r>
        <w:t xml:space="preserve">              type: string</w:t>
      </w:r>
    </w:p>
    <w:p w14:paraId="57D6ADA0" w14:textId="77777777" w:rsidR="00FF2CB4" w:rsidRDefault="00FF2CB4" w:rsidP="00FF2CB4">
      <w:pPr>
        <w:pStyle w:val="PL"/>
      </w:pPr>
      <w:r>
        <w:t xml:space="preserve">            sourceIndicator:</w:t>
      </w:r>
    </w:p>
    <w:p w14:paraId="61CFAB9D" w14:textId="77777777" w:rsidR="00FF2CB4" w:rsidRDefault="00FF2CB4" w:rsidP="00FF2CB4">
      <w:pPr>
        <w:pStyle w:val="PL"/>
      </w:pPr>
      <w:r>
        <w:t xml:space="preserve">              $ref: '#/components/schemas/SourceIndicator'</w:t>
      </w:r>
    </w:p>
    <w:p w14:paraId="76F793BA" w14:textId="77777777" w:rsidR="00FF2CB4" w:rsidRDefault="00FF2CB4" w:rsidP="00FF2CB4">
      <w:pPr>
        <w:pStyle w:val="PL"/>
      </w:pPr>
      <w:r>
        <w:t xml:space="preserve">            attributeListValueChanges:</w:t>
      </w:r>
    </w:p>
    <w:p w14:paraId="12EB43C7" w14:textId="77777777" w:rsidR="00FF2CB4" w:rsidRDefault="00FF2CB4" w:rsidP="00FF2CB4">
      <w:pPr>
        <w:pStyle w:val="PL"/>
      </w:pPr>
      <w:r>
        <w:t xml:space="preserve">              $ref: 'TS28623_ComDefs.yaml#/components/schemas/AttributeValueChangeSet'</w:t>
      </w:r>
    </w:p>
    <w:p w14:paraId="6693F0D9" w14:textId="77777777" w:rsidR="00FF2CB4" w:rsidRDefault="00FF2CB4" w:rsidP="00FF2CB4">
      <w:pPr>
        <w:pStyle w:val="PL"/>
      </w:pPr>
      <w:r>
        <w:t xml:space="preserve">          required:</w:t>
      </w:r>
    </w:p>
    <w:p w14:paraId="548BA094" w14:textId="77777777" w:rsidR="00FF2CB4" w:rsidRDefault="00FF2CB4" w:rsidP="00FF2CB4">
      <w:pPr>
        <w:pStyle w:val="PL"/>
      </w:pPr>
      <w:r>
        <w:t xml:space="preserve">            - attributeListValueChanges</w:t>
      </w:r>
    </w:p>
    <w:p w14:paraId="0B9C2F40" w14:textId="77777777" w:rsidR="00FF2CB4" w:rsidRDefault="00FF2CB4" w:rsidP="00FF2CB4">
      <w:pPr>
        <w:pStyle w:val="PL"/>
      </w:pPr>
      <w:r>
        <w:t xml:space="preserve">    NotifyMoiChanges:</w:t>
      </w:r>
    </w:p>
    <w:p w14:paraId="01CD69CB" w14:textId="77777777" w:rsidR="00FF2CB4" w:rsidRDefault="00FF2CB4" w:rsidP="00FF2CB4">
      <w:pPr>
        <w:pStyle w:val="PL"/>
      </w:pPr>
      <w:r>
        <w:t xml:space="preserve">      allOf:</w:t>
      </w:r>
    </w:p>
    <w:p w14:paraId="4060456C" w14:textId="77777777" w:rsidR="00FF2CB4" w:rsidRDefault="00FF2CB4" w:rsidP="00FF2CB4">
      <w:pPr>
        <w:pStyle w:val="PL"/>
      </w:pPr>
      <w:r>
        <w:t xml:space="preserve">        - $ref: 'TS28623_ComDefs.yaml#/components/schemas/NotificationHeader'</w:t>
      </w:r>
    </w:p>
    <w:p w14:paraId="48540E50" w14:textId="77777777" w:rsidR="00FF2CB4" w:rsidRDefault="00FF2CB4" w:rsidP="00FF2CB4">
      <w:pPr>
        <w:pStyle w:val="PL"/>
      </w:pPr>
      <w:r>
        <w:t xml:space="preserve">        - type: object</w:t>
      </w:r>
    </w:p>
    <w:p w14:paraId="5BB5E7E1" w14:textId="77777777" w:rsidR="00FF2CB4" w:rsidRDefault="00FF2CB4" w:rsidP="00FF2CB4">
      <w:pPr>
        <w:pStyle w:val="PL"/>
      </w:pPr>
      <w:r>
        <w:t xml:space="preserve">          properties:</w:t>
      </w:r>
    </w:p>
    <w:p w14:paraId="6C8D9441" w14:textId="77777777" w:rsidR="00FF2CB4" w:rsidRDefault="00FF2CB4" w:rsidP="00FF2CB4">
      <w:pPr>
        <w:pStyle w:val="PL"/>
      </w:pPr>
      <w:r>
        <w:t xml:space="preserve">            moiChanges:</w:t>
      </w:r>
    </w:p>
    <w:p w14:paraId="0E7D6293" w14:textId="77777777" w:rsidR="00FF2CB4" w:rsidRDefault="00FF2CB4" w:rsidP="00FF2CB4">
      <w:pPr>
        <w:pStyle w:val="PL"/>
      </w:pPr>
      <w:r>
        <w:t xml:space="preserve">              type: array</w:t>
      </w:r>
    </w:p>
    <w:p w14:paraId="7B3B56AC" w14:textId="77777777" w:rsidR="00FF2CB4" w:rsidRDefault="00FF2CB4" w:rsidP="00FF2CB4">
      <w:pPr>
        <w:pStyle w:val="PL"/>
      </w:pPr>
      <w:r>
        <w:t xml:space="preserve">              items:</w:t>
      </w:r>
    </w:p>
    <w:p w14:paraId="2E790A4F" w14:textId="77777777" w:rsidR="00FF2CB4" w:rsidRDefault="00FF2CB4" w:rsidP="00FF2CB4">
      <w:pPr>
        <w:pStyle w:val="PL"/>
      </w:pPr>
      <w:r>
        <w:t xml:space="preserve">                $ref: '#/components/schemas/MoiChange'</w:t>
      </w:r>
    </w:p>
    <w:p w14:paraId="748D3C0F" w14:textId="77777777" w:rsidR="00FF2CB4" w:rsidRDefault="00FF2CB4" w:rsidP="00FF2CB4">
      <w:pPr>
        <w:pStyle w:val="PL"/>
      </w:pPr>
      <w:r>
        <w:t xml:space="preserve">          required:</w:t>
      </w:r>
    </w:p>
    <w:p w14:paraId="6945F09A" w14:textId="77777777" w:rsidR="00FF2CB4" w:rsidRDefault="00FF2CB4" w:rsidP="00FF2CB4">
      <w:pPr>
        <w:pStyle w:val="PL"/>
      </w:pPr>
      <w:r>
        <w:t xml:space="preserve">            - moiChanges</w:t>
      </w:r>
    </w:p>
    <w:p w14:paraId="3B2C262D" w14:textId="77777777" w:rsidR="00FF2CB4" w:rsidRDefault="00FF2CB4" w:rsidP="00FF2CB4">
      <w:pPr>
        <w:pStyle w:val="PL"/>
      </w:pPr>
      <w:r>
        <w:t xml:space="preserve">    PatchItem:</w:t>
      </w:r>
    </w:p>
    <w:p w14:paraId="27C16B35" w14:textId="77777777" w:rsidR="00FF2CB4" w:rsidRDefault="00FF2CB4" w:rsidP="00FF2CB4">
      <w:pPr>
        <w:pStyle w:val="PL"/>
      </w:pPr>
      <w:r>
        <w:t xml:space="preserve">      type: object</w:t>
      </w:r>
    </w:p>
    <w:p w14:paraId="423AA872" w14:textId="77777777" w:rsidR="00FF2CB4" w:rsidRDefault="00FF2CB4" w:rsidP="00FF2CB4">
      <w:pPr>
        <w:pStyle w:val="PL"/>
      </w:pPr>
      <w:r>
        <w:t xml:space="preserve">      properties:</w:t>
      </w:r>
    </w:p>
    <w:p w14:paraId="5F5CEF3C" w14:textId="77777777" w:rsidR="00FF2CB4" w:rsidRDefault="00FF2CB4" w:rsidP="00FF2CB4">
      <w:pPr>
        <w:pStyle w:val="PL"/>
      </w:pPr>
      <w:r>
        <w:t xml:space="preserve">        op:</w:t>
      </w:r>
    </w:p>
    <w:p w14:paraId="0B52B820" w14:textId="77777777" w:rsidR="00FF2CB4" w:rsidRDefault="00FF2CB4" w:rsidP="00FF2CB4">
      <w:pPr>
        <w:pStyle w:val="PL"/>
      </w:pPr>
      <w:r>
        <w:t xml:space="preserve">          $ref: '#/components/schemas/PatchOperation'</w:t>
      </w:r>
    </w:p>
    <w:p w14:paraId="7F6E699B" w14:textId="77777777" w:rsidR="00FF2CB4" w:rsidRDefault="00FF2CB4" w:rsidP="00FF2CB4">
      <w:pPr>
        <w:pStyle w:val="PL"/>
      </w:pPr>
      <w:r>
        <w:t xml:space="preserve">        from:</w:t>
      </w:r>
    </w:p>
    <w:p w14:paraId="49D6522C" w14:textId="77777777" w:rsidR="00FF2CB4" w:rsidRDefault="00FF2CB4" w:rsidP="00FF2CB4">
      <w:pPr>
        <w:pStyle w:val="PL"/>
      </w:pPr>
      <w:r>
        <w:t xml:space="preserve">          type: string</w:t>
      </w:r>
    </w:p>
    <w:p w14:paraId="3E1B4D5B" w14:textId="77777777" w:rsidR="00FF2CB4" w:rsidRDefault="00FF2CB4" w:rsidP="00FF2CB4">
      <w:pPr>
        <w:pStyle w:val="PL"/>
      </w:pPr>
      <w:r>
        <w:t xml:space="preserve">        path:</w:t>
      </w:r>
    </w:p>
    <w:p w14:paraId="38738110" w14:textId="77777777" w:rsidR="00FF2CB4" w:rsidRDefault="00FF2CB4" w:rsidP="00FF2CB4">
      <w:pPr>
        <w:pStyle w:val="PL"/>
      </w:pPr>
      <w:r>
        <w:t xml:space="preserve">          type: string</w:t>
      </w:r>
    </w:p>
    <w:p w14:paraId="422B16F5" w14:textId="77777777" w:rsidR="00FF2CB4" w:rsidRDefault="00FF2CB4" w:rsidP="00FF2CB4">
      <w:pPr>
        <w:pStyle w:val="PL"/>
      </w:pPr>
      <w:r>
        <w:t xml:space="preserve">        value:</w:t>
      </w:r>
    </w:p>
    <w:p w14:paraId="0A1C8E2C" w14:textId="77777777" w:rsidR="00FF2CB4" w:rsidRDefault="00FF2CB4" w:rsidP="00FF2CB4">
      <w:pPr>
        <w:pStyle w:val="PL"/>
      </w:pPr>
      <w:r>
        <w:t xml:space="preserve">          nullable: true</w:t>
      </w:r>
    </w:p>
    <w:p w14:paraId="0486E74F" w14:textId="77777777" w:rsidR="00FF2CB4" w:rsidRDefault="00FF2CB4" w:rsidP="00FF2CB4">
      <w:pPr>
        <w:pStyle w:val="PL"/>
      </w:pPr>
      <w:r>
        <w:t xml:space="preserve">      required:</w:t>
      </w:r>
    </w:p>
    <w:p w14:paraId="46647374" w14:textId="77777777" w:rsidR="00FF2CB4" w:rsidRDefault="00FF2CB4" w:rsidP="00FF2CB4">
      <w:pPr>
        <w:pStyle w:val="PL"/>
      </w:pPr>
      <w:r>
        <w:t xml:space="preserve">        - op</w:t>
      </w:r>
    </w:p>
    <w:p w14:paraId="16ADF3FF" w14:textId="77777777" w:rsidR="00FF2CB4" w:rsidRDefault="00FF2CB4" w:rsidP="00FF2CB4">
      <w:pPr>
        <w:pStyle w:val="PL"/>
      </w:pPr>
      <w:r>
        <w:t xml:space="preserve">        - path</w:t>
      </w:r>
    </w:p>
    <w:p w14:paraId="0FD2B9C6" w14:textId="5E867C71" w:rsidR="000826DD" w:rsidRPr="000826DD" w:rsidRDefault="000826DD" w:rsidP="00922DBE">
      <w:pPr>
        <w:pStyle w:val="Heading2"/>
        <w:rPr>
          <w:lang w:eastAsia="de-DE"/>
        </w:rPr>
      </w:pPr>
      <w:bookmarkStart w:id="4317" w:name="_Toc26975930"/>
      <w:bookmarkStart w:id="4318" w:name="_Toc35856817"/>
      <w:bookmarkStart w:id="4319" w:name="_Toc44001716"/>
      <w:bookmarkStart w:id="4320" w:name="_Toc51581319"/>
      <w:bookmarkStart w:id="4321" w:name="_Toc52356582"/>
      <w:bookmarkStart w:id="4322" w:name="_Toc55228152"/>
      <w:bookmarkStart w:id="4323" w:name="_Toc138323703"/>
      <w:r w:rsidRPr="000826DD">
        <w:t>A.1.</w:t>
      </w:r>
      <w:r>
        <w:t>2</w:t>
      </w:r>
      <w:r w:rsidRPr="000826DD">
        <w:tab/>
      </w:r>
      <w:r w:rsidR="00A55355">
        <w:rPr>
          <w:lang w:eastAsia="de-DE"/>
        </w:rPr>
        <w:t>I</w:t>
      </w:r>
      <w:r w:rsidRPr="000826DD">
        <w:rPr>
          <w:lang w:eastAsia="de-DE"/>
        </w:rPr>
        <w:t>ntegration with ONAP VES</w:t>
      </w:r>
      <w:bookmarkEnd w:id="4317"/>
      <w:bookmarkEnd w:id="4318"/>
      <w:bookmarkEnd w:id="4319"/>
      <w:bookmarkEnd w:id="4320"/>
      <w:bookmarkEnd w:id="4321"/>
      <w:bookmarkEnd w:id="4322"/>
      <w:bookmarkEnd w:id="4323"/>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24" w:name="_Toc20494854"/>
      <w:bookmarkStart w:id="4325" w:name="_Toc26975931"/>
      <w:bookmarkStart w:id="4326" w:name="_Toc35856818"/>
      <w:bookmarkStart w:id="4327" w:name="_Toc44001717"/>
      <w:bookmarkStart w:id="4328" w:name="_Toc51581320"/>
      <w:bookmarkStart w:id="4329" w:name="_Toc52356583"/>
      <w:bookmarkStart w:id="4330" w:name="_Toc55228153"/>
      <w:bookmarkStart w:id="4331" w:name="_Toc138323704"/>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24"/>
      <w:bookmarkEnd w:id="4325"/>
      <w:bookmarkEnd w:id="4326"/>
      <w:bookmarkEnd w:id="4327"/>
      <w:bookmarkEnd w:id="4328"/>
      <w:bookmarkEnd w:id="4329"/>
      <w:bookmarkEnd w:id="4330"/>
      <w:bookmarkEnd w:id="4331"/>
    </w:p>
    <w:p w14:paraId="4B5C4398" w14:textId="77777777" w:rsidR="006D4E4F" w:rsidRDefault="006D4E4F" w:rsidP="006D4E4F">
      <w:pPr>
        <w:pStyle w:val="Heading3"/>
        <w:rPr>
          <w:lang w:eastAsia="de-DE"/>
        </w:rPr>
      </w:pPr>
      <w:bookmarkStart w:id="4332" w:name="_Toc35856819"/>
      <w:bookmarkStart w:id="4333" w:name="_Toc44001718"/>
      <w:bookmarkStart w:id="4334" w:name="_Toc51581321"/>
      <w:bookmarkStart w:id="4335" w:name="_Toc52356584"/>
      <w:bookmarkStart w:id="4336" w:name="_Toc55228154"/>
      <w:bookmarkStart w:id="4337" w:name="_Toc138323705"/>
      <w:r>
        <w:rPr>
          <w:lang w:eastAsia="de-DE"/>
        </w:rPr>
        <w:t>A.2.0</w:t>
      </w:r>
      <w:r>
        <w:rPr>
          <w:lang w:eastAsia="de-DE"/>
        </w:rPr>
        <w:tab/>
        <w:t>Introduction</w:t>
      </w:r>
      <w:bookmarkEnd w:id="4332"/>
      <w:bookmarkEnd w:id="4333"/>
      <w:bookmarkEnd w:id="4334"/>
      <w:bookmarkEnd w:id="4335"/>
      <w:bookmarkEnd w:id="4336"/>
      <w:bookmarkEnd w:id="4337"/>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8" w:name="_Hlk55463499"/>
      <w:r w:rsidR="00A55355" w:rsidRPr="006758D5">
        <w:rPr>
          <w:lang w:eastAsia="de-DE"/>
        </w:rPr>
        <w:t>provides indications regarding</w:t>
      </w:r>
      <w:bookmarkEnd w:id="4338"/>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9" w:name="_Toc20494855"/>
      <w:bookmarkStart w:id="4340" w:name="_Toc26975932"/>
      <w:bookmarkStart w:id="4341" w:name="_Toc35856820"/>
      <w:bookmarkStart w:id="4342" w:name="_Toc44001719"/>
      <w:bookmarkStart w:id="4343" w:name="_Toc51581322"/>
      <w:bookmarkStart w:id="4344" w:name="_Toc52356585"/>
      <w:bookmarkStart w:id="4345" w:name="_Toc55228155"/>
      <w:bookmarkStart w:id="4346" w:name="_Toc138323706"/>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9"/>
      <w:bookmarkEnd w:id="4340"/>
      <w:bookmarkEnd w:id="4341"/>
      <w:bookmarkEnd w:id="4342"/>
      <w:bookmarkEnd w:id="4343"/>
      <w:bookmarkEnd w:id="4344"/>
      <w:bookmarkEnd w:id="4345"/>
      <w:bookmarkEnd w:id="4346"/>
    </w:p>
    <w:p w14:paraId="43CEE137" w14:textId="77777777" w:rsidR="006255FC" w:rsidRDefault="006255FC" w:rsidP="006255FC">
      <w:pPr>
        <w:pStyle w:val="PL"/>
        <w:rPr>
          <w:lang w:eastAsia="de-DE"/>
        </w:rPr>
      </w:pPr>
    </w:p>
    <w:p w14:paraId="4F162B49" w14:textId="77777777" w:rsidR="006F3E70" w:rsidRDefault="006F3E70" w:rsidP="006F3E70">
      <w:pPr>
        <w:pStyle w:val="PL"/>
      </w:pPr>
      <w:r>
        <w:t>openapi: 3.0.1</w:t>
      </w:r>
    </w:p>
    <w:p w14:paraId="208768E9" w14:textId="77777777" w:rsidR="006F3E70" w:rsidRDefault="006F3E70" w:rsidP="006F3E70">
      <w:pPr>
        <w:pStyle w:val="PL"/>
      </w:pPr>
      <w:r>
        <w:t>info:</w:t>
      </w:r>
    </w:p>
    <w:p w14:paraId="05D080E0" w14:textId="77777777" w:rsidR="006F3E70" w:rsidRDefault="006F3E70" w:rsidP="006F3E70">
      <w:pPr>
        <w:pStyle w:val="PL"/>
      </w:pPr>
      <w:r>
        <w:t xml:space="preserve">  title: Fault Supervision MnS</w:t>
      </w:r>
    </w:p>
    <w:p w14:paraId="2AECB6C4" w14:textId="77777777" w:rsidR="006F3E70" w:rsidRDefault="006F3E70" w:rsidP="006F3E70">
      <w:pPr>
        <w:pStyle w:val="PL"/>
      </w:pPr>
      <w:r>
        <w:t xml:space="preserve">  version: 17.2.0</w:t>
      </w:r>
    </w:p>
    <w:p w14:paraId="562C492E" w14:textId="77777777" w:rsidR="006F3E70" w:rsidRDefault="006F3E70" w:rsidP="006F3E70">
      <w:pPr>
        <w:pStyle w:val="PL"/>
      </w:pPr>
      <w:r>
        <w:t xml:space="preserve">  description: &gt;-</w:t>
      </w:r>
    </w:p>
    <w:p w14:paraId="7C004A97" w14:textId="77777777" w:rsidR="006F3E70" w:rsidRDefault="006F3E70" w:rsidP="006F3E70">
      <w:pPr>
        <w:pStyle w:val="PL"/>
      </w:pPr>
      <w:r>
        <w:t xml:space="preserve">    OAS 3.0.1 definition of the Fault Supervision MnS</w:t>
      </w:r>
    </w:p>
    <w:p w14:paraId="323A7DBD" w14:textId="77777777" w:rsidR="006F3E70" w:rsidRDefault="006F3E70" w:rsidP="006F3E70">
      <w:pPr>
        <w:pStyle w:val="PL"/>
      </w:pPr>
      <w:r>
        <w:t xml:space="preserve">    © 2023, 3GPP Organizational Partners (ARIB, ATIS, CCSA, ETSI, TSDSI, TTA, TTC).</w:t>
      </w:r>
    </w:p>
    <w:p w14:paraId="08F6914F" w14:textId="77777777" w:rsidR="006F3E70" w:rsidRDefault="006F3E70" w:rsidP="006F3E70">
      <w:pPr>
        <w:pStyle w:val="PL"/>
      </w:pPr>
      <w:r>
        <w:t xml:space="preserve">    All rights reserved.</w:t>
      </w:r>
    </w:p>
    <w:p w14:paraId="76312869" w14:textId="77777777" w:rsidR="006F3E70" w:rsidRDefault="006F3E70" w:rsidP="006F3E70">
      <w:pPr>
        <w:pStyle w:val="PL"/>
      </w:pPr>
      <w:r>
        <w:t>externalDocs:</w:t>
      </w:r>
    </w:p>
    <w:p w14:paraId="56E8447F" w14:textId="77777777" w:rsidR="006F3E70" w:rsidRDefault="006F3E70" w:rsidP="006F3E70">
      <w:pPr>
        <w:pStyle w:val="PL"/>
      </w:pPr>
      <w:r>
        <w:t xml:space="preserve">  description: 3GPP TS 28.532; Generic management services</w:t>
      </w:r>
    </w:p>
    <w:p w14:paraId="27989BD2" w14:textId="77777777" w:rsidR="006F3E70" w:rsidRDefault="006F3E70" w:rsidP="006F3E70">
      <w:pPr>
        <w:pStyle w:val="PL"/>
      </w:pPr>
      <w:r>
        <w:t xml:space="preserve">  url: http://www.3gpp.org/ftp/Specs/archive/28_series/28.532/</w:t>
      </w:r>
    </w:p>
    <w:p w14:paraId="249E9F68" w14:textId="77777777" w:rsidR="006F3E70" w:rsidRDefault="006F3E70" w:rsidP="006F3E70">
      <w:pPr>
        <w:pStyle w:val="PL"/>
      </w:pPr>
      <w:r>
        <w:t>servers:</w:t>
      </w:r>
    </w:p>
    <w:p w14:paraId="745623A2" w14:textId="77777777" w:rsidR="006F3E70" w:rsidRDefault="006F3E70" w:rsidP="006F3E70">
      <w:pPr>
        <w:pStyle w:val="PL"/>
      </w:pPr>
      <w:r>
        <w:t xml:space="preserve">  - url: '{MnSRoot}/FaultSupervisionMnS/{MnSversion}'</w:t>
      </w:r>
    </w:p>
    <w:p w14:paraId="27A1E94D" w14:textId="77777777" w:rsidR="006F3E70" w:rsidRDefault="006F3E70" w:rsidP="006F3E70">
      <w:pPr>
        <w:pStyle w:val="PL"/>
      </w:pPr>
      <w:r>
        <w:t xml:space="preserve">    variables:</w:t>
      </w:r>
    </w:p>
    <w:p w14:paraId="097FF4BC" w14:textId="77777777" w:rsidR="006F3E70" w:rsidRDefault="006F3E70" w:rsidP="006F3E70">
      <w:pPr>
        <w:pStyle w:val="PL"/>
      </w:pPr>
      <w:r>
        <w:t xml:space="preserve">      MnSRoot:</w:t>
      </w:r>
    </w:p>
    <w:p w14:paraId="0CDC87E6" w14:textId="77777777" w:rsidR="006F3E70" w:rsidRDefault="006F3E70" w:rsidP="006F3E70">
      <w:pPr>
        <w:pStyle w:val="PL"/>
      </w:pPr>
      <w:r>
        <w:t xml:space="preserve">        description: See subclause 4.4.3 of TS 32.158</w:t>
      </w:r>
    </w:p>
    <w:p w14:paraId="03562D7E" w14:textId="77777777" w:rsidR="006F3E70" w:rsidRDefault="006F3E70" w:rsidP="006F3E70">
      <w:pPr>
        <w:pStyle w:val="PL"/>
      </w:pPr>
      <w:r>
        <w:t xml:space="preserve">        default: http://example.com/3GPPManagement</w:t>
      </w:r>
    </w:p>
    <w:p w14:paraId="1C1BF153" w14:textId="77777777" w:rsidR="006F3E70" w:rsidRDefault="006F3E70" w:rsidP="006F3E70">
      <w:pPr>
        <w:pStyle w:val="PL"/>
      </w:pPr>
      <w:r>
        <w:t xml:space="preserve">      MnSversion:</w:t>
      </w:r>
    </w:p>
    <w:p w14:paraId="7705B99E" w14:textId="77777777" w:rsidR="006F3E70" w:rsidRDefault="006F3E70" w:rsidP="006F3E70">
      <w:pPr>
        <w:pStyle w:val="PL"/>
      </w:pPr>
      <w:r>
        <w:t xml:space="preserve">        description: Version number of the OpenAPI definition</w:t>
      </w:r>
    </w:p>
    <w:p w14:paraId="31AED2A4" w14:textId="77777777" w:rsidR="006F3E70" w:rsidRDefault="006F3E70" w:rsidP="006F3E70">
      <w:pPr>
        <w:pStyle w:val="PL"/>
      </w:pPr>
      <w:r>
        <w:t xml:space="preserve">        default: XXX</w:t>
      </w:r>
    </w:p>
    <w:p w14:paraId="1AD3BB51" w14:textId="77777777" w:rsidR="006F3E70" w:rsidRDefault="006F3E70" w:rsidP="006F3E70">
      <w:pPr>
        <w:pStyle w:val="PL"/>
      </w:pPr>
      <w:r>
        <w:t>paths:</w:t>
      </w:r>
    </w:p>
    <w:p w14:paraId="47C5CED1" w14:textId="77777777" w:rsidR="006F3E70" w:rsidRDefault="006F3E70" w:rsidP="006F3E70">
      <w:pPr>
        <w:pStyle w:val="PL"/>
      </w:pPr>
      <w:r>
        <w:t xml:space="preserve">  /alarms:</w:t>
      </w:r>
    </w:p>
    <w:p w14:paraId="0A9C1134" w14:textId="77777777" w:rsidR="006F3E70" w:rsidRDefault="006F3E70" w:rsidP="006F3E70">
      <w:pPr>
        <w:pStyle w:val="PL"/>
      </w:pPr>
      <w:r>
        <w:t xml:space="preserve">    get:</w:t>
      </w:r>
    </w:p>
    <w:p w14:paraId="204CB33C" w14:textId="77777777" w:rsidR="006F3E70" w:rsidRDefault="006F3E70" w:rsidP="006F3E70">
      <w:pPr>
        <w:pStyle w:val="PL"/>
      </w:pPr>
      <w:r>
        <w:t xml:space="preserve">      summary: Retrieve multiple alarms</w:t>
      </w:r>
    </w:p>
    <w:p w14:paraId="3984D93E" w14:textId="77777777" w:rsidR="006F3E70" w:rsidRDefault="006F3E70" w:rsidP="006F3E70">
      <w:pPr>
        <w:pStyle w:val="PL"/>
      </w:pPr>
      <w:r>
        <w:t xml:space="preserve">      description: &gt;-</w:t>
      </w:r>
    </w:p>
    <w:p w14:paraId="388EEE33" w14:textId="77777777" w:rsidR="006F3E70" w:rsidRDefault="006F3E70" w:rsidP="006F3E70">
      <w:pPr>
        <w:pStyle w:val="PL"/>
      </w:pPr>
      <w:r>
        <w:t xml:space="preserve">        Retrieves the alarms identified by alarmAckState, baseObjectInstance</w:t>
      </w:r>
    </w:p>
    <w:p w14:paraId="5E54E9BA" w14:textId="77777777" w:rsidR="006F3E70" w:rsidRDefault="006F3E70" w:rsidP="006F3E70">
      <w:pPr>
        <w:pStyle w:val="PL"/>
      </w:pPr>
      <w:r>
        <w:t xml:space="preserve">        and filter.</w:t>
      </w:r>
    </w:p>
    <w:p w14:paraId="7A975E2E" w14:textId="77777777" w:rsidR="006F3E70" w:rsidRDefault="006F3E70" w:rsidP="006F3E70">
      <w:pPr>
        <w:pStyle w:val="PL"/>
      </w:pPr>
      <w:r>
        <w:t xml:space="preserve">      parameters:</w:t>
      </w:r>
    </w:p>
    <w:p w14:paraId="1C051435" w14:textId="77777777" w:rsidR="006F3E70" w:rsidRDefault="006F3E70" w:rsidP="006F3E70">
      <w:pPr>
        <w:pStyle w:val="PL"/>
      </w:pPr>
      <w:r>
        <w:t xml:space="preserve">        - name: alarmAckState</w:t>
      </w:r>
    </w:p>
    <w:p w14:paraId="09E4F4B9" w14:textId="77777777" w:rsidR="006F3E70" w:rsidRDefault="006F3E70" w:rsidP="006F3E70">
      <w:pPr>
        <w:pStyle w:val="PL"/>
      </w:pPr>
      <w:r>
        <w:t xml:space="preserve">          in: query</w:t>
      </w:r>
    </w:p>
    <w:p w14:paraId="2F8D0AEA" w14:textId="77777777" w:rsidR="006F3E70" w:rsidRDefault="006F3E70" w:rsidP="006F3E70">
      <w:pPr>
        <w:pStyle w:val="PL"/>
      </w:pPr>
      <w:r>
        <w:t xml:space="preserve">          required: false</w:t>
      </w:r>
    </w:p>
    <w:p w14:paraId="50E88534" w14:textId="77777777" w:rsidR="006F3E70" w:rsidRDefault="006F3E70" w:rsidP="006F3E70">
      <w:pPr>
        <w:pStyle w:val="PL"/>
      </w:pPr>
      <w:r>
        <w:t xml:space="preserve">          schema:</w:t>
      </w:r>
    </w:p>
    <w:p w14:paraId="034AFFB3" w14:textId="77777777" w:rsidR="006F3E70" w:rsidRDefault="006F3E70" w:rsidP="006F3E70">
      <w:pPr>
        <w:pStyle w:val="PL"/>
      </w:pPr>
      <w:r>
        <w:t xml:space="preserve">            $ref: '#/components/schemas/AlarmAckState'</w:t>
      </w:r>
    </w:p>
    <w:p w14:paraId="6F402767" w14:textId="77777777" w:rsidR="006F3E70" w:rsidRDefault="006F3E70" w:rsidP="006F3E70">
      <w:pPr>
        <w:pStyle w:val="PL"/>
      </w:pPr>
      <w:r>
        <w:t xml:space="preserve">        - name: baseObjectInstance</w:t>
      </w:r>
    </w:p>
    <w:p w14:paraId="0B348F2A" w14:textId="77777777" w:rsidR="006F3E70" w:rsidRDefault="006F3E70" w:rsidP="006F3E70">
      <w:pPr>
        <w:pStyle w:val="PL"/>
      </w:pPr>
      <w:r>
        <w:t xml:space="preserve">          in: query</w:t>
      </w:r>
    </w:p>
    <w:p w14:paraId="7A64E24C" w14:textId="77777777" w:rsidR="006F3E70" w:rsidRDefault="006F3E70" w:rsidP="006F3E70">
      <w:pPr>
        <w:pStyle w:val="PL"/>
      </w:pPr>
      <w:r>
        <w:t xml:space="preserve">          required: false</w:t>
      </w:r>
    </w:p>
    <w:p w14:paraId="0B4A659D" w14:textId="77777777" w:rsidR="006F3E70" w:rsidRDefault="006F3E70" w:rsidP="006F3E70">
      <w:pPr>
        <w:pStyle w:val="PL"/>
      </w:pPr>
      <w:r>
        <w:t xml:space="preserve">          schema:</w:t>
      </w:r>
    </w:p>
    <w:p w14:paraId="4028F002" w14:textId="77777777" w:rsidR="006F3E70" w:rsidRDefault="006F3E70" w:rsidP="006F3E70">
      <w:pPr>
        <w:pStyle w:val="PL"/>
      </w:pPr>
      <w:r>
        <w:t xml:space="preserve">            $ref: 'TS28623_ComDefs.yaml#/components/schemas/Dn'</w:t>
      </w:r>
    </w:p>
    <w:p w14:paraId="7D8C4A80" w14:textId="77777777" w:rsidR="006F3E70" w:rsidRDefault="006F3E70" w:rsidP="006F3E70">
      <w:pPr>
        <w:pStyle w:val="PL"/>
      </w:pPr>
      <w:r>
        <w:t xml:space="preserve">        - name: filter</w:t>
      </w:r>
    </w:p>
    <w:p w14:paraId="0A12FF2C" w14:textId="77777777" w:rsidR="006F3E70" w:rsidRDefault="006F3E70" w:rsidP="006F3E70">
      <w:pPr>
        <w:pStyle w:val="PL"/>
      </w:pPr>
      <w:r>
        <w:t xml:space="preserve">          in: query</w:t>
      </w:r>
    </w:p>
    <w:p w14:paraId="15D3F967" w14:textId="77777777" w:rsidR="006F3E70" w:rsidRDefault="006F3E70" w:rsidP="006F3E70">
      <w:pPr>
        <w:pStyle w:val="PL"/>
      </w:pPr>
      <w:r>
        <w:t xml:space="preserve">          required: false</w:t>
      </w:r>
    </w:p>
    <w:p w14:paraId="0013A3A9" w14:textId="77777777" w:rsidR="006F3E70" w:rsidRDefault="006F3E70" w:rsidP="006F3E70">
      <w:pPr>
        <w:pStyle w:val="PL"/>
      </w:pPr>
      <w:r>
        <w:t xml:space="preserve">          schema:</w:t>
      </w:r>
    </w:p>
    <w:p w14:paraId="0C7A4990" w14:textId="77777777" w:rsidR="006F3E70" w:rsidRDefault="006F3E70" w:rsidP="006F3E70">
      <w:pPr>
        <w:pStyle w:val="PL"/>
      </w:pPr>
      <w:r>
        <w:t xml:space="preserve">            $ref: 'TS28623_ComDefs.yaml#/components/schemas/Filter'</w:t>
      </w:r>
    </w:p>
    <w:p w14:paraId="4A64D183" w14:textId="77777777" w:rsidR="006F3E70" w:rsidRDefault="006F3E70" w:rsidP="006F3E70">
      <w:pPr>
        <w:pStyle w:val="PL"/>
      </w:pPr>
      <w:r>
        <w:t xml:space="preserve">      responses:</w:t>
      </w:r>
    </w:p>
    <w:p w14:paraId="18C65891" w14:textId="77777777" w:rsidR="006F3E70" w:rsidRDefault="006F3E70" w:rsidP="006F3E70">
      <w:pPr>
        <w:pStyle w:val="PL"/>
      </w:pPr>
      <w:r>
        <w:t xml:space="preserve">        '200':</w:t>
      </w:r>
    </w:p>
    <w:p w14:paraId="0C406901" w14:textId="77777777" w:rsidR="006F3E70" w:rsidRDefault="006F3E70" w:rsidP="006F3E70">
      <w:pPr>
        <w:pStyle w:val="PL"/>
      </w:pPr>
      <w:r>
        <w:t xml:space="preserve">          description: &gt;-</w:t>
      </w:r>
    </w:p>
    <w:p w14:paraId="1E08F2EE" w14:textId="77777777" w:rsidR="006F3E70" w:rsidRDefault="006F3E70" w:rsidP="006F3E70">
      <w:pPr>
        <w:pStyle w:val="PL"/>
      </w:pPr>
      <w:r>
        <w:t xml:space="preserve">            Success case ("200 OK").</w:t>
      </w:r>
    </w:p>
    <w:p w14:paraId="585C4457" w14:textId="77777777" w:rsidR="006F3E70" w:rsidRDefault="006F3E70" w:rsidP="006F3E70">
      <w:pPr>
        <w:pStyle w:val="PL"/>
      </w:pPr>
      <w:r>
        <w:t xml:space="preserve">            Returns the alarms identified in the request. The alarmId is the key</w:t>
      </w:r>
    </w:p>
    <w:p w14:paraId="66B69A11" w14:textId="77777777" w:rsidR="006F3E70" w:rsidRDefault="006F3E70" w:rsidP="006F3E70">
      <w:pPr>
        <w:pStyle w:val="PL"/>
      </w:pPr>
      <w:r>
        <w:t xml:space="preserve">            of the map.</w:t>
      </w:r>
    </w:p>
    <w:p w14:paraId="06415D90" w14:textId="77777777" w:rsidR="006F3E70" w:rsidRDefault="006F3E70" w:rsidP="006F3E70">
      <w:pPr>
        <w:pStyle w:val="PL"/>
      </w:pPr>
      <w:r>
        <w:t xml:space="preserve">          content:</w:t>
      </w:r>
    </w:p>
    <w:p w14:paraId="14AF198F" w14:textId="77777777" w:rsidR="006F3E70" w:rsidRDefault="006F3E70" w:rsidP="006F3E70">
      <w:pPr>
        <w:pStyle w:val="PL"/>
      </w:pPr>
      <w:r>
        <w:t xml:space="preserve">            application/json:</w:t>
      </w:r>
    </w:p>
    <w:p w14:paraId="1C7437ED" w14:textId="77777777" w:rsidR="006F3E70" w:rsidRDefault="006F3E70" w:rsidP="006F3E70">
      <w:pPr>
        <w:pStyle w:val="PL"/>
      </w:pPr>
      <w:r>
        <w:t xml:space="preserve">              schema:</w:t>
      </w:r>
    </w:p>
    <w:p w14:paraId="319242AF" w14:textId="77777777" w:rsidR="006F3E70" w:rsidRDefault="006F3E70" w:rsidP="006F3E70">
      <w:pPr>
        <w:pStyle w:val="PL"/>
      </w:pPr>
      <w:r>
        <w:t xml:space="preserve">                type: object</w:t>
      </w:r>
    </w:p>
    <w:p w14:paraId="53150745" w14:textId="77777777" w:rsidR="006F3E70" w:rsidRDefault="006F3E70" w:rsidP="006F3E70">
      <w:pPr>
        <w:pStyle w:val="PL"/>
      </w:pPr>
      <w:r>
        <w:t xml:space="preserve">                additionalProperties:</w:t>
      </w:r>
    </w:p>
    <w:p w14:paraId="68C4B7C8" w14:textId="77777777" w:rsidR="006F3E70" w:rsidRDefault="006F3E70" w:rsidP="006F3E70">
      <w:pPr>
        <w:pStyle w:val="PL"/>
      </w:pPr>
      <w:r>
        <w:t xml:space="preserve">                  type: object</w:t>
      </w:r>
    </w:p>
    <w:p w14:paraId="5DCB6C11" w14:textId="77777777" w:rsidR="006F3E70" w:rsidRDefault="006F3E70" w:rsidP="006F3E70">
      <w:pPr>
        <w:pStyle w:val="PL"/>
      </w:pPr>
      <w:r>
        <w:t xml:space="preserve">                  allOf:</w:t>
      </w:r>
    </w:p>
    <w:p w14:paraId="5FFD9E0B" w14:textId="77777777" w:rsidR="006F3E70" w:rsidRDefault="006F3E70" w:rsidP="006F3E70">
      <w:pPr>
        <w:pStyle w:val="PL"/>
      </w:pPr>
      <w:r>
        <w:t xml:space="preserve">                      - type: object</w:t>
      </w:r>
    </w:p>
    <w:p w14:paraId="1FA4EBFB" w14:textId="77777777" w:rsidR="006F3E70" w:rsidRDefault="006F3E70" w:rsidP="006F3E70">
      <w:pPr>
        <w:pStyle w:val="PL"/>
      </w:pPr>
      <w:r>
        <w:t xml:space="preserve">                        properties:</w:t>
      </w:r>
    </w:p>
    <w:p w14:paraId="14FDC9D0" w14:textId="77777777" w:rsidR="006F3E70" w:rsidRDefault="006F3E70" w:rsidP="006F3E70">
      <w:pPr>
        <w:pStyle w:val="PL"/>
      </w:pPr>
      <w:r>
        <w:t xml:space="preserve">                          lastNotificationHeader:</w:t>
      </w:r>
    </w:p>
    <w:p w14:paraId="6733EAEE" w14:textId="77777777" w:rsidR="006F3E70" w:rsidRDefault="006F3E70" w:rsidP="006F3E70">
      <w:pPr>
        <w:pStyle w:val="PL"/>
      </w:pPr>
      <w:r>
        <w:t xml:space="preserve">                            $ref: 'TS28623_ComDefs.yaml#/components/schemas/NotificationHeader'</w:t>
      </w:r>
    </w:p>
    <w:p w14:paraId="4DC89968" w14:textId="77777777" w:rsidR="006F3E70" w:rsidRDefault="006F3E70" w:rsidP="006F3E70">
      <w:pPr>
        <w:pStyle w:val="PL"/>
      </w:pPr>
      <w:r>
        <w:t xml:space="preserve">                      - $ref: '#/components/schemas/AlarmRecord'</w:t>
      </w:r>
    </w:p>
    <w:p w14:paraId="23B208AB" w14:textId="77777777" w:rsidR="006F3E70" w:rsidRDefault="006F3E70" w:rsidP="006F3E70">
      <w:pPr>
        <w:pStyle w:val="PL"/>
      </w:pPr>
      <w:r>
        <w:t xml:space="preserve">                      - type: object</w:t>
      </w:r>
    </w:p>
    <w:p w14:paraId="00035274" w14:textId="77777777" w:rsidR="006F3E70" w:rsidRDefault="006F3E70" w:rsidP="006F3E70">
      <w:pPr>
        <w:pStyle w:val="PL"/>
      </w:pPr>
      <w:r>
        <w:t xml:space="preserve">                        properties:</w:t>
      </w:r>
    </w:p>
    <w:p w14:paraId="1A7EE6D0" w14:textId="77777777" w:rsidR="006F3E70" w:rsidRDefault="006F3E70" w:rsidP="006F3E70">
      <w:pPr>
        <w:pStyle w:val="PL"/>
      </w:pPr>
      <w:r>
        <w:t xml:space="preserve">                          comments:</w:t>
      </w:r>
    </w:p>
    <w:p w14:paraId="116975A9" w14:textId="77777777" w:rsidR="006F3E70" w:rsidRDefault="006F3E70" w:rsidP="006F3E70">
      <w:pPr>
        <w:pStyle w:val="PL"/>
      </w:pPr>
      <w:r>
        <w:t xml:space="preserve">                            $ref: '#/components/schemas/Comments'</w:t>
      </w:r>
    </w:p>
    <w:p w14:paraId="15D38942" w14:textId="77777777" w:rsidR="006F3E70" w:rsidRDefault="006F3E70" w:rsidP="006F3E70">
      <w:pPr>
        <w:pStyle w:val="PL"/>
      </w:pPr>
      <w:r>
        <w:t xml:space="preserve">        default:</w:t>
      </w:r>
    </w:p>
    <w:p w14:paraId="6F45754A" w14:textId="77777777" w:rsidR="006F3E70" w:rsidRDefault="006F3E70" w:rsidP="006F3E70">
      <w:pPr>
        <w:pStyle w:val="PL"/>
      </w:pPr>
      <w:r>
        <w:t xml:space="preserve">          description: Response in case of error.</w:t>
      </w:r>
    </w:p>
    <w:p w14:paraId="56B184F1" w14:textId="77777777" w:rsidR="006F3E70" w:rsidRDefault="006F3E70" w:rsidP="006F3E70">
      <w:pPr>
        <w:pStyle w:val="PL"/>
      </w:pPr>
      <w:r>
        <w:t xml:space="preserve">          content:</w:t>
      </w:r>
    </w:p>
    <w:p w14:paraId="7345E6BE" w14:textId="77777777" w:rsidR="006F3E70" w:rsidRDefault="006F3E70" w:rsidP="006F3E70">
      <w:pPr>
        <w:pStyle w:val="PL"/>
      </w:pPr>
      <w:r>
        <w:t xml:space="preserve">            application/json:</w:t>
      </w:r>
    </w:p>
    <w:p w14:paraId="5BB1F504" w14:textId="77777777" w:rsidR="006F3E70" w:rsidRDefault="006F3E70" w:rsidP="006F3E70">
      <w:pPr>
        <w:pStyle w:val="PL"/>
      </w:pPr>
      <w:r>
        <w:t xml:space="preserve">              schema:</w:t>
      </w:r>
    </w:p>
    <w:p w14:paraId="55118D2B" w14:textId="77777777" w:rsidR="006F3E70" w:rsidRDefault="006F3E70" w:rsidP="006F3E70">
      <w:pPr>
        <w:pStyle w:val="PL"/>
      </w:pPr>
      <w:r>
        <w:t xml:space="preserve">                $ref: 'TS28623_ComDefs.yaml#/components/schemas/ErrorResponse'</w:t>
      </w:r>
    </w:p>
    <w:p w14:paraId="1D6187FC" w14:textId="77777777" w:rsidR="006F3E70" w:rsidRDefault="006F3E70" w:rsidP="006F3E70">
      <w:pPr>
        <w:pStyle w:val="PL"/>
      </w:pPr>
      <w:r>
        <w:t xml:space="preserve">    patch:</w:t>
      </w:r>
    </w:p>
    <w:p w14:paraId="41AA8E76" w14:textId="77777777" w:rsidR="006F3E70" w:rsidRDefault="006F3E70" w:rsidP="006F3E70">
      <w:pPr>
        <w:pStyle w:val="PL"/>
      </w:pPr>
      <w:r>
        <w:t xml:space="preserve">      summary: 'Clear, acknowledge or unacknowledge multiple alarms'</w:t>
      </w:r>
    </w:p>
    <w:p w14:paraId="47281C62" w14:textId="77777777" w:rsidR="006F3E70" w:rsidRDefault="006F3E70" w:rsidP="006F3E70">
      <w:pPr>
        <w:pStyle w:val="PL"/>
      </w:pPr>
      <w:r>
        <w:t xml:space="preserve">      description: &gt;-</w:t>
      </w:r>
    </w:p>
    <w:p w14:paraId="68D5BB6F" w14:textId="77777777" w:rsidR="006F3E70" w:rsidRDefault="006F3E70" w:rsidP="006F3E70">
      <w:pPr>
        <w:pStyle w:val="PL"/>
      </w:pPr>
      <w:r>
        <w:t xml:space="preserve">        Clears, acknowledges or unacknowledges multiple alarms using patch. Depending</w:t>
      </w:r>
    </w:p>
    <w:p w14:paraId="6A847760" w14:textId="77777777" w:rsidR="006F3E70" w:rsidRDefault="006F3E70" w:rsidP="006F3E70">
      <w:pPr>
        <w:pStyle w:val="PL"/>
      </w:pPr>
      <w:r>
        <w:t xml:space="preserve">        on which action is to be performed, different merge patch documents need</w:t>
      </w:r>
    </w:p>
    <w:p w14:paraId="76E486D9" w14:textId="77777777" w:rsidR="006F3E70" w:rsidRDefault="006F3E70" w:rsidP="006F3E70">
      <w:pPr>
        <w:pStyle w:val="PL"/>
      </w:pPr>
      <w:r>
        <w:t xml:space="preserve">        to be used.</w:t>
      </w:r>
    </w:p>
    <w:p w14:paraId="38161F07" w14:textId="77777777" w:rsidR="006F3E70" w:rsidRDefault="006F3E70" w:rsidP="006F3E70">
      <w:pPr>
        <w:pStyle w:val="PL"/>
      </w:pPr>
      <w:r>
        <w:t xml:space="preserve">      requestBody:</w:t>
      </w:r>
    </w:p>
    <w:p w14:paraId="43B13479" w14:textId="77777777" w:rsidR="006F3E70" w:rsidRDefault="006F3E70" w:rsidP="006F3E70">
      <w:pPr>
        <w:pStyle w:val="PL"/>
      </w:pPr>
      <w:r>
        <w:t xml:space="preserve">        description: &gt;-</w:t>
      </w:r>
    </w:p>
    <w:p w14:paraId="0036D323" w14:textId="77777777" w:rsidR="006F3E70" w:rsidRDefault="006F3E70" w:rsidP="006F3E70">
      <w:pPr>
        <w:pStyle w:val="PL"/>
      </w:pPr>
      <w:r>
        <w:t xml:space="preserve">          Patch documents for acknowledging and unacknowledging, or clearing multiple</w:t>
      </w:r>
    </w:p>
    <w:p w14:paraId="524E9CA3" w14:textId="77777777" w:rsidR="006F3E70" w:rsidRDefault="006F3E70" w:rsidP="006F3E70">
      <w:pPr>
        <w:pStyle w:val="PL"/>
      </w:pPr>
      <w:r>
        <w:t xml:space="preserve">          alarms. The keys in the map are the alarmIds to be patched.</w:t>
      </w:r>
    </w:p>
    <w:p w14:paraId="2CDBF887" w14:textId="77777777" w:rsidR="006F3E70" w:rsidRDefault="006F3E70" w:rsidP="006F3E70">
      <w:pPr>
        <w:pStyle w:val="PL"/>
      </w:pPr>
      <w:r>
        <w:t xml:space="preserve">        content:</w:t>
      </w:r>
    </w:p>
    <w:p w14:paraId="0DDA16B5" w14:textId="77777777" w:rsidR="006F3E70" w:rsidRDefault="006F3E70" w:rsidP="006F3E70">
      <w:pPr>
        <w:pStyle w:val="PL"/>
      </w:pPr>
      <w:r>
        <w:t xml:space="preserve">          application/merge-patch+json:</w:t>
      </w:r>
    </w:p>
    <w:p w14:paraId="02A5D20F" w14:textId="77777777" w:rsidR="006F3E70" w:rsidRDefault="006F3E70" w:rsidP="006F3E70">
      <w:pPr>
        <w:pStyle w:val="PL"/>
      </w:pPr>
      <w:r>
        <w:t xml:space="preserve">            schema:</w:t>
      </w:r>
    </w:p>
    <w:p w14:paraId="2E7834AF" w14:textId="77777777" w:rsidR="006F3E70" w:rsidRDefault="006F3E70" w:rsidP="006F3E70">
      <w:pPr>
        <w:pStyle w:val="PL"/>
      </w:pPr>
      <w:r>
        <w:t xml:space="preserve">              oneOf:</w:t>
      </w:r>
    </w:p>
    <w:p w14:paraId="5489EFFF" w14:textId="77777777" w:rsidR="006F3E70" w:rsidRDefault="006F3E70" w:rsidP="006F3E70">
      <w:pPr>
        <w:pStyle w:val="PL"/>
      </w:pPr>
      <w:r>
        <w:t xml:space="preserve">                - type: object</w:t>
      </w:r>
    </w:p>
    <w:p w14:paraId="4AC8F2FC" w14:textId="77777777" w:rsidR="006F3E70" w:rsidRDefault="006F3E70" w:rsidP="006F3E70">
      <w:pPr>
        <w:pStyle w:val="PL"/>
      </w:pPr>
      <w:r>
        <w:t xml:space="preserve">                  additionalProperties:</w:t>
      </w:r>
    </w:p>
    <w:p w14:paraId="1A1E9639" w14:textId="77777777" w:rsidR="006F3E70" w:rsidRDefault="006F3E70" w:rsidP="006F3E70">
      <w:pPr>
        <w:pStyle w:val="PL"/>
      </w:pPr>
      <w:r>
        <w:t xml:space="preserve">                    $ref: '#/components/schemas/MergePatchAcknowledgeAlarm'</w:t>
      </w:r>
    </w:p>
    <w:p w14:paraId="2275D908" w14:textId="77777777" w:rsidR="006F3E70" w:rsidRDefault="006F3E70" w:rsidP="006F3E70">
      <w:pPr>
        <w:pStyle w:val="PL"/>
      </w:pPr>
      <w:r>
        <w:t xml:space="preserve">                - type: object</w:t>
      </w:r>
    </w:p>
    <w:p w14:paraId="1E13D6F5" w14:textId="77777777" w:rsidR="006F3E70" w:rsidRDefault="006F3E70" w:rsidP="006F3E70">
      <w:pPr>
        <w:pStyle w:val="PL"/>
      </w:pPr>
      <w:r>
        <w:t xml:space="preserve">                  additionalProperties:</w:t>
      </w:r>
    </w:p>
    <w:p w14:paraId="7A2A40AE" w14:textId="77777777" w:rsidR="006F3E70" w:rsidRDefault="006F3E70" w:rsidP="006F3E70">
      <w:pPr>
        <w:pStyle w:val="PL"/>
      </w:pPr>
      <w:r>
        <w:t xml:space="preserve">                    $ref: '#/components/schemas/MergePatchClearAlarm'</w:t>
      </w:r>
    </w:p>
    <w:p w14:paraId="42003E95" w14:textId="77777777" w:rsidR="006F3E70" w:rsidRDefault="006F3E70" w:rsidP="006F3E70">
      <w:pPr>
        <w:pStyle w:val="PL"/>
      </w:pPr>
      <w:r>
        <w:t xml:space="preserve">      responses:</w:t>
      </w:r>
    </w:p>
    <w:p w14:paraId="1E6DBF36" w14:textId="77777777" w:rsidR="006F3E70" w:rsidRDefault="006F3E70" w:rsidP="006F3E70">
      <w:pPr>
        <w:pStyle w:val="PL"/>
      </w:pPr>
      <w:r>
        <w:t xml:space="preserve">        '204':</w:t>
      </w:r>
    </w:p>
    <w:p w14:paraId="734D2F5D" w14:textId="77777777" w:rsidR="006F3E70" w:rsidRDefault="006F3E70" w:rsidP="006F3E70">
      <w:pPr>
        <w:pStyle w:val="PL"/>
      </w:pPr>
      <w:r>
        <w:t xml:space="preserve">          description: &gt;-</w:t>
      </w:r>
    </w:p>
    <w:p w14:paraId="731EFE30" w14:textId="77777777" w:rsidR="006F3E70" w:rsidRDefault="006F3E70" w:rsidP="006F3E70">
      <w:pPr>
        <w:pStyle w:val="PL"/>
      </w:pPr>
      <w:r>
        <w:t xml:space="preserve">            Success case ("204 No content").</w:t>
      </w:r>
    </w:p>
    <w:p w14:paraId="070A7DF0" w14:textId="77777777" w:rsidR="006F3E70" w:rsidRDefault="006F3E70" w:rsidP="006F3E70">
      <w:pPr>
        <w:pStyle w:val="PL"/>
      </w:pPr>
      <w:r>
        <w:t xml:space="preserve">            The response message body is empty.</w:t>
      </w:r>
    </w:p>
    <w:p w14:paraId="388E1576" w14:textId="77777777" w:rsidR="006F3E70" w:rsidRDefault="006F3E70" w:rsidP="006F3E70">
      <w:pPr>
        <w:pStyle w:val="PL"/>
      </w:pPr>
      <w:r>
        <w:t xml:space="preserve">        default:</w:t>
      </w:r>
    </w:p>
    <w:p w14:paraId="3DDA2F54" w14:textId="77777777" w:rsidR="006F3E70" w:rsidRDefault="006F3E70" w:rsidP="006F3E70">
      <w:pPr>
        <w:pStyle w:val="PL"/>
      </w:pPr>
      <w:r>
        <w:t xml:space="preserve">          description: Response in case of error.</w:t>
      </w:r>
    </w:p>
    <w:p w14:paraId="76566CB9" w14:textId="77777777" w:rsidR="006F3E70" w:rsidRDefault="006F3E70" w:rsidP="006F3E70">
      <w:pPr>
        <w:pStyle w:val="PL"/>
      </w:pPr>
      <w:r>
        <w:t xml:space="preserve">          content:</w:t>
      </w:r>
    </w:p>
    <w:p w14:paraId="6C95F2C9" w14:textId="77777777" w:rsidR="006F3E70" w:rsidRDefault="006F3E70" w:rsidP="006F3E70">
      <w:pPr>
        <w:pStyle w:val="PL"/>
      </w:pPr>
      <w:r>
        <w:t xml:space="preserve">            application/json:</w:t>
      </w:r>
    </w:p>
    <w:p w14:paraId="4F8FF358" w14:textId="77777777" w:rsidR="006F3E70" w:rsidRDefault="006F3E70" w:rsidP="006F3E70">
      <w:pPr>
        <w:pStyle w:val="PL"/>
      </w:pPr>
      <w:r>
        <w:t xml:space="preserve">              schema:</w:t>
      </w:r>
    </w:p>
    <w:p w14:paraId="60774737" w14:textId="77777777" w:rsidR="006F3E70" w:rsidRDefault="006F3E70" w:rsidP="006F3E70">
      <w:pPr>
        <w:pStyle w:val="PL"/>
      </w:pPr>
      <w:r>
        <w:t xml:space="preserve">                type: array</w:t>
      </w:r>
    </w:p>
    <w:p w14:paraId="5AF3F76C" w14:textId="77777777" w:rsidR="006F3E70" w:rsidRDefault="006F3E70" w:rsidP="006F3E70">
      <w:pPr>
        <w:pStyle w:val="PL"/>
      </w:pPr>
      <w:r>
        <w:t xml:space="preserve">                items:</w:t>
      </w:r>
    </w:p>
    <w:p w14:paraId="5C67E065" w14:textId="77777777" w:rsidR="006F3E70" w:rsidRDefault="006F3E70" w:rsidP="006F3E70">
      <w:pPr>
        <w:pStyle w:val="PL"/>
      </w:pPr>
      <w:r>
        <w:t xml:space="preserve">                  $ref: '#/components/schemas/FailedAlarm'</w:t>
      </w:r>
    </w:p>
    <w:p w14:paraId="18186DB1" w14:textId="77777777" w:rsidR="006F3E70" w:rsidRDefault="006F3E70" w:rsidP="006F3E70">
      <w:pPr>
        <w:pStyle w:val="PL"/>
      </w:pPr>
      <w:r>
        <w:t xml:space="preserve">  /alarms/alarmCount:</w:t>
      </w:r>
    </w:p>
    <w:p w14:paraId="7C34E176" w14:textId="77777777" w:rsidR="006F3E70" w:rsidRDefault="006F3E70" w:rsidP="006F3E70">
      <w:pPr>
        <w:pStyle w:val="PL"/>
      </w:pPr>
      <w:r>
        <w:t xml:space="preserve">    get:</w:t>
      </w:r>
    </w:p>
    <w:p w14:paraId="13BA549F" w14:textId="77777777" w:rsidR="006F3E70" w:rsidRDefault="006F3E70" w:rsidP="006F3E70">
      <w:pPr>
        <w:pStyle w:val="PL"/>
      </w:pPr>
      <w:r>
        <w:t xml:space="preserve">      summary: Get the alarm count per perceived severity</w:t>
      </w:r>
    </w:p>
    <w:p w14:paraId="6E4D08D6" w14:textId="77777777" w:rsidR="006F3E70" w:rsidRDefault="006F3E70" w:rsidP="006F3E70">
      <w:pPr>
        <w:pStyle w:val="PL"/>
      </w:pPr>
      <w:r>
        <w:t xml:space="preserve">      parameters:</w:t>
      </w:r>
    </w:p>
    <w:p w14:paraId="1C58F8F9" w14:textId="77777777" w:rsidR="006F3E70" w:rsidRDefault="006F3E70" w:rsidP="006F3E70">
      <w:pPr>
        <w:pStyle w:val="PL"/>
      </w:pPr>
      <w:r>
        <w:t xml:space="preserve">        - name: alarmAckState</w:t>
      </w:r>
    </w:p>
    <w:p w14:paraId="1C542C6B" w14:textId="77777777" w:rsidR="006F3E70" w:rsidRDefault="006F3E70" w:rsidP="006F3E70">
      <w:pPr>
        <w:pStyle w:val="PL"/>
      </w:pPr>
      <w:r>
        <w:t xml:space="preserve">          in: query</w:t>
      </w:r>
    </w:p>
    <w:p w14:paraId="6438D50B" w14:textId="77777777" w:rsidR="006F3E70" w:rsidRDefault="006F3E70" w:rsidP="006F3E70">
      <w:pPr>
        <w:pStyle w:val="PL"/>
      </w:pPr>
      <w:r>
        <w:t xml:space="preserve">          required: false</w:t>
      </w:r>
    </w:p>
    <w:p w14:paraId="7351EE78" w14:textId="77777777" w:rsidR="006F3E70" w:rsidRDefault="006F3E70" w:rsidP="006F3E70">
      <w:pPr>
        <w:pStyle w:val="PL"/>
      </w:pPr>
      <w:r>
        <w:t xml:space="preserve">          schema:</w:t>
      </w:r>
    </w:p>
    <w:p w14:paraId="29366BE1" w14:textId="77777777" w:rsidR="006F3E70" w:rsidRDefault="006F3E70" w:rsidP="006F3E70">
      <w:pPr>
        <w:pStyle w:val="PL"/>
      </w:pPr>
      <w:r>
        <w:t xml:space="preserve">            $ref: '#/components/schemas/AlarmAckState'</w:t>
      </w:r>
    </w:p>
    <w:p w14:paraId="27D55B00" w14:textId="77777777" w:rsidR="006F3E70" w:rsidRDefault="006F3E70" w:rsidP="006F3E70">
      <w:pPr>
        <w:pStyle w:val="PL"/>
      </w:pPr>
      <w:r>
        <w:t xml:space="preserve">        - name: filter</w:t>
      </w:r>
    </w:p>
    <w:p w14:paraId="3F10D4AF" w14:textId="77777777" w:rsidR="006F3E70" w:rsidRDefault="006F3E70" w:rsidP="006F3E70">
      <w:pPr>
        <w:pStyle w:val="PL"/>
      </w:pPr>
      <w:r>
        <w:t xml:space="preserve">          in: query</w:t>
      </w:r>
    </w:p>
    <w:p w14:paraId="03BC1492" w14:textId="77777777" w:rsidR="006F3E70" w:rsidRDefault="006F3E70" w:rsidP="006F3E70">
      <w:pPr>
        <w:pStyle w:val="PL"/>
      </w:pPr>
      <w:r>
        <w:t xml:space="preserve">          required: false</w:t>
      </w:r>
    </w:p>
    <w:p w14:paraId="616DD418" w14:textId="77777777" w:rsidR="006F3E70" w:rsidRDefault="006F3E70" w:rsidP="006F3E70">
      <w:pPr>
        <w:pStyle w:val="PL"/>
      </w:pPr>
      <w:r>
        <w:t xml:space="preserve">          schema:</w:t>
      </w:r>
    </w:p>
    <w:p w14:paraId="4D6E7941" w14:textId="77777777" w:rsidR="006F3E70" w:rsidRDefault="006F3E70" w:rsidP="006F3E70">
      <w:pPr>
        <w:pStyle w:val="PL"/>
      </w:pPr>
      <w:r>
        <w:t xml:space="preserve">            type: string</w:t>
      </w:r>
    </w:p>
    <w:p w14:paraId="222E98F8" w14:textId="77777777" w:rsidR="006F3E70" w:rsidRDefault="006F3E70" w:rsidP="006F3E70">
      <w:pPr>
        <w:pStyle w:val="PL"/>
      </w:pPr>
      <w:r>
        <w:t xml:space="preserve">      responses:</w:t>
      </w:r>
    </w:p>
    <w:p w14:paraId="70AF1A36" w14:textId="77777777" w:rsidR="006F3E70" w:rsidRDefault="006F3E70" w:rsidP="006F3E70">
      <w:pPr>
        <w:pStyle w:val="PL"/>
      </w:pPr>
      <w:r>
        <w:t xml:space="preserve">        '200':</w:t>
      </w:r>
    </w:p>
    <w:p w14:paraId="088D8BB2" w14:textId="77777777" w:rsidR="006F3E70" w:rsidRDefault="006F3E70" w:rsidP="006F3E70">
      <w:pPr>
        <w:pStyle w:val="PL"/>
      </w:pPr>
      <w:r>
        <w:t xml:space="preserve">          description: &gt;-</w:t>
      </w:r>
    </w:p>
    <w:p w14:paraId="3934EBBA" w14:textId="77777777" w:rsidR="006F3E70" w:rsidRDefault="006F3E70" w:rsidP="006F3E70">
      <w:pPr>
        <w:pStyle w:val="PL"/>
      </w:pPr>
      <w:r>
        <w:t xml:space="preserve">            Success case ("200 OK").</w:t>
      </w:r>
    </w:p>
    <w:p w14:paraId="3E442406" w14:textId="77777777" w:rsidR="006F3E70" w:rsidRDefault="006F3E70" w:rsidP="006F3E70">
      <w:pPr>
        <w:pStyle w:val="PL"/>
      </w:pPr>
      <w:r>
        <w:t xml:space="preserve">            The alarm count per perceived severity is returned.</w:t>
      </w:r>
    </w:p>
    <w:p w14:paraId="5726D1C5" w14:textId="77777777" w:rsidR="006F3E70" w:rsidRDefault="006F3E70" w:rsidP="006F3E70">
      <w:pPr>
        <w:pStyle w:val="PL"/>
      </w:pPr>
      <w:r>
        <w:t xml:space="preserve">          content:</w:t>
      </w:r>
    </w:p>
    <w:p w14:paraId="074A595F" w14:textId="77777777" w:rsidR="006F3E70" w:rsidRDefault="006F3E70" w:rsidP="006F3E70">
      <w:pPr>
        <w:pStyle w:val="PL"/>
      </w:pPr>
      <w:r>
        <w:t xml:space="preserve">            application/json:</w:t>
      </w:r>
    </w:p>
    <w:p w14:paraId="4A534D14" w14:textId="77777777" w:rsidR="006F3E70" w:rsidRDefault="006F3E70" w:rsidP="006F3E70">
      <w:pPr>
        <w:pStyle w:val="PL"/>
      </w:pPr>
      <w:r>
        <w:t xml:space="preserve">              schema:</w:t>
      </w:r>
    </w:p>
    <w:p w14:paraId="78C0E19D" w14:textId="77777777" w:rsidR="006F3E70" w:rsidRDefault="006F3E70" w:rsidP="006F3E70">
      <w:pPr>
        <w:pStyle w:val="PL"/>
      </w:pPr>
      <w:r>
        <w:t xml:space="preserve">                $ref: '#/components/schemas/AlarmCount'</w:t>
      </w:r>
    </w:p>
    <w:p w14:paraId="1A9C2CB6" w14:textId="77777777" w:rsidR="006F3E70" w:rsidRDefault="006F3E70" w:rsidP="006F3E70">
      <w:pPr>
        <w:pStyle w:val="PL"/>
      </w:pPr>
      <w:r>
        <w:t xml:space="preserve">        default:</w:t>
      </w:r>
    </w:p>
    <w:p w14:paraId="746C1283" w14:textId="77777777" w:rsidR="006F3E70" w:rsidRDefault="006F3E70" w:rsidP="006F3E70">
      <w:pPr>
        <w:pStyle w:val="PL"/>
      </w:pPr>
      <w:r>
        <w:t xml:space="preserve">          description: Response in case of error. The error case needs rework.</w:t>
      </w:r>
    </w:p>
    <w:p w14:paraId="710F27F8" w14:textId="77777777" w:rsidR="006F3E70" w:rsidRDefault="006F3E70" w:rsidP="006F3E70">
      <w:pPr>
        <w:pStyle w:val="PL"/>
      </w:pPr>
      <w:r>
        <w:t xml:space="preserve">          content:</w:t>
      </w:r>
    </w:p>
    <w:p w14:paraId="6D7D4303" w14:textId="77777777" w:rsidR="006F3E70" w:rsidRDefault="006F3E70" w:rsidP="006F3E70">
      <w:pPr>
        <w:pStyle w:val="PL"/>
      </w:pPr>
      <w:r>
        <w:t xml:space="preserve">            application/json:</w:t>
      </w:r>
    </w:p>
    <w:p w14:paraId="7980B5E9" w14:textId="77777777" w:rsidR="006F3E70" w:rsidRDefault="006F3E70" w:rsidP="006F3E70">
      <w:pPr>
        <w:pStyle w:val="PL"/>
      </w:pPr>
      <w:r>
        <w:t xml:space="preserve">              schema:</w:t>
      </w:r>
    </w:p>
    <w:p w14:paraId="59CF942B" w14:textId="77777777" w:rsidR="006F3E70" w:rsidRDefault="006F3E70" w:rsidP="006F3E70">
      <w:pPr>
        <w:pStyle w:val="PL"/>
      </w:pPr>
      <w:r>
        <w:t xml:space="preserve">                $ref: 'TS28623_ComDefs.yaml#/components/schemas/ErrorResponse'</w:t>
      </w:r>
    </w:p>
    <w:p w14:paraId="0B741E73" w14:textId="77777777" w:rsidR="006F3E70" w:rsidRDefault="006F3E70" w:rsidP="006F3E70">
      <w:pPr>
        <w:pStyle w:val="PL"/>
      </w:pPr>
      <w:r>
        <w:t xml:space="preserve">  /alarms/{alarmId}:</w:t>
      </w:r>
    </w:p>
    <w:p w14:paraId="00C0D9AE" w14:textId="77777777" w:rsidR="006F3E70" w:rsidRDefault="006F3E70" w:rsidP="006F3E70">
      <w:pPr>
        <w:pStyle w:val="PL"/>
      </w:pPr>
      <w:r>
        <w:t xml:space="preserve">    patch:</w:t>
      </w:r>
    </w:p>
    <w:p w14:paraId="016B88A9" w14:textId="77777777" w:rsidR="006F3E70" w:rsidRDefault="006F3E70" w:rsidP="006F3E70">
      <w:pPr>
        <w:pStyle w:val="PL"/>
      </w:pPr>
      <w:r>
        <w:t xml:space="preserve">      summary: 'Clear, acknowledge or unacknowledge a single alarm'</w:t>
      </w:r>
    </w:p>
    <w:p w14:paraId="15666176" w14:textId="77777777" w:rsidR="006F3E70" w:rsidRDefault="006F3E70" w:rsidP="006F3E70">
      <w:pPr>
        <w:pStyle w:val="PL"/>
      </w:pPr>
      <w:r>
        <w:t xml:space="preserve">      description: &gt;-</w:t>
      </w:r>
    </w:p>
    <w:p w14:paraId="13B5B556" w14:textId="77777777" w:rsidR="006F3E70" w:rsidRDefault="006F3E70" w:rsidP="006F3E70">
      <w:pPr>
        <w:pStyle w:val="PL"/>
      </w:pPr>
      <w:r>
        <w:t xml:space="preserve">        Clears, acknowledges or uncknowldeges a single alarm by patching the alarm</w:t>
      </w:r>
    </w:p>
    <w:p w14:paraId="3CFA57AE" w14:textId="77777777" w:rsidR="006F3E70" w:rsidRDefault="006F3E70" w:rsidP="006F3E70">
      <w:pPr>
        <w:pStyle w:val="PL"/>
      </w:pPr>
      <w:r>
        <w:t xml:space="preserve">        information. A conditional acknowledge request based on the perceived</w:t>
      </w:r>
    </w:p>
    <w:p w14:paraId="6B028F94" w14:textId="77777777" w:rsidR="006F3E70" w:rsidRDefault="006F3E70" w:rsidP="006F3E70">
      <w:pPr>
        <w:pStyle w:val="PL"/>
      </w:pPr>
      <w:r>
        <w:t xml:space="preserve">        severity is not supported.</w:t>
      </w:r>
    </w:p>
    <w:p w14:paraId="5C4B0F5C" w14:textId="77777777" w:rsidR="006F3E70" w:rsidRDefault="006F3E70" w:rsidP="006F3E70">
      <w:pPr>
        <w:pStyle w:val="PL"/>
      </w:pPr>
      <w:r>
        <w:t xml:space="preserve">      parameters:</w:t>
      </w:r>
    </w:p>
    <w:p w14:paraId="46991A28" w14:textId="77777777" w:rsidR="006F3E70" w:rsidRDefault="006F3E70" w:rsidP="006F3E70">
      <w:pPr>
        <w:pStyle w:val="PL"/>
      </w:pPr>
      <w:r>
        <w:t xml:space="preserve">        - name: alarmId</w:t>
      </w:r>
    </w:p>
    <w:p w14:paraId="7A8D5349" w14:textId="77777777" w:rsidR="006F3E70" w:rsidRDefault="006F3E70" w:rsidP="006F3E70">
      <w:pPr>
        <w:pStyle w:val="PL"/>
      </w:pPr>
      <w:r>
        <w:t xml:space="preserve">          in: path</w:t>
      </w:r>
    </w:p>
    <w:p w14:paraId="1AC100CC" w14:textId="77777777" w:rsidR="006F3E70" w:rsidRDefault="006F3E70" w:rsidP="006F3E70">
      <w:pPr>
        <w:pStyle w:val="PL"/>
      </w:pPr>
      <w:r>
        <w:t xml:space="preserve">          description: Identifies the alarm to be patched.</w:t>
      </w:r>
    </w:p>
    <w:p w14:paraId="79484D86" w14:textId="77777777" w:rsidR="006F3E70" w:rsidRDefault="006F3E70" w:rsidP="006F3E70">
      <w:pPr>
        <w:pStyle w:val="PL"/>
      </w:pPr>
      <w:r>
        <w:t xml:space="preserve">          required: true</w:t>
      </w:r>
    </w:p>
    <w:p w14:paraId="65D30F74" w14:textId="77777777" w:rsidR="006F3E70" w:rsidRDefault="006F3E70" w:rsidP="006F3E70">
      <w:pPr>
        <w:pStyle w:val="PL"/>
      </w:pPr>
      <w:r>
        <w:t xml:space="preserve">          schema:</w:t>
      </w:r>
    </w:p>
    <w:p w14:paraId="6D04C60E" w14:textId="77777777" w:rsidR="006F3E70" w:rsidRDefault="006F3E70" w:rsidP="006F3E70">
      <w:pPr>
        <w:pStyle w:val="PL"/>
      </w:pPr>
      <w:r>
        <w:t xml:space="preserve">            type: string</w:t>
      </w:r>
    </w:p>
    <w:p w14:paraId="6B2EFD05" w14:textId="77777777" w:rsidR="006F3E70" w:rsidRDefault="006F3E70" w:rsidP="006F3E70">
      <w:pPr>
        <w:pStyle w:val="PL"/>
      </w:pPr>
      <w:r>
        <w:t xml:space="preserve">      requestBody:</w:t>
      </w:r>
    </w:p>
    <w:p w14:paraId="04ADA56D" w14:textId="77777777" w:rsidR="006F3E70" w:rsidRDefault="006F3E70" w:rsidP="006F3E70">
      <w:pPr>
        <w:pStyle w:val="PL"/>
      </w:pPr>
      <w:r>
        <w:t xml:space="preserve">        required: true</w:t>
      </w:r>
    </w:p>
    <w:p w14:paraId="14AFFCC6" w14:textId="77777777" w:rsidR="006F3E70" w:rsidRDefault="006F3E70" w:rsidP="006F3E70">
      <w:pPr>
        <w:pStyle w:val="PL"/>
      </w:pPr>
      <w:r>
        <w:t xml:space="preserve">        content:</w:t>
      </w:r>
    </w:p>
    <w:p w14:paraId="3E80F7EB" w14:textId="77777777" w:rsidR="006F3E70" w:rsidRDefault="006F3E70" w:rsidP="006F3E70">
      <w:pPr>
        <w:pStyle w:val="PL"/>
      </w:pPr>
      <w:r>
        <w:t xml:space="preserve">          application/merge-patch+json:</w:t>
      </w:r>
    </w:p>
    <w:p w14:paraId="74B3D0DA" w14:textId="77777777" w:rsidR="006F3E70" w:rsidRDefault="006F3E70" w:rsidP="006F3E70">
      <w:pPr>
        <w:pStyle w:val="PL"/>
      </w:pPr>
      <w:r>
        <w:t xml:space="preserve">            schema:</w:t>
      </w:r>
    </w:p>
    <w:p w14:paraId="31603D46" w14:textId="77777777" w:rsidR="006F3E70" w:rsidRDefault="006F3E70" w:rsidP="006F3E70">
      <w:pPr>
        <w:pStyle w:val="PL"/>
      </w:pPr>
      <w:r>
        <w:t xml:space="preserve">              oneOf:</w:t>
      </w:r>
    </w:p>
    <w:p w14:paraId="541B667E" w14:textId="77777777" w:rsidR="006F3E70" w:rsidRDefault="006F3E70" w:rsidP="006F3E70">
      <w:pPr>
        <w:pStyle w:val="PL"/>
      </w:pPr>
      <w:r>
        <w:t xml:space="preserve">                - $ref: '#/components/schemas/MergePatchAcknowledgeAlarm'</w:t>
      </w:r>
    </w:p>
    <w:p w14:paraId="3A37D53A" w14:textId="77777777" w:rsidR="006F3E70" w:rsidRDefault="006F3E70" w:rsidP="006F3E70">
      <w:pPr>
        <w:pStyle w:val="PL"/>
      </w:pPr>
      <w:r>
        <w:t xml:space="preserve">                - $ref: '#/components/schemas/MergePatchClearAlarm'</w:t>
      </w:r>
    </w:p>
    <w:p w14:paraId="0AFBE9AA" w14:textId="77777777" w:rsidR="006F3E70" w:rsidRDefault="006F3E70" w:rsidP="006F3E70">
      <w:pPr>
        <w:pStyle w:val="PL"/>
      </w:pPr>
      <w:r>
        <w:t xml:space="preserve">      responses:</w:t>
      </w:r>
    </w:p>
    <w:p w14:paraId="7D3FDF31" w14:textId="77777777" w:rsidR="006F3E70" w:rsidRDefault="006F3E70" w:rsidP="006F3E70">
      <w:pPr>
        <w:pStyle w:val="PL"/>
      </w:pPr>
      <w:r>
        <w:t xml:space="preserve">        '204':</w:t>
      </w:r>
    </w:p>
    <w:p w14:paraId="16626319" w14:textId="77777777" w:rsidR="006F3E70" w:rsidRDefault="006F3E70" w:rsidP="006F3E70">
      <w:pPr>
        <w:pStyle w:val="PL"/>
      </w:pPr>
      <w:r>
        <w:t xml:space="preserve">          description: &gt;-</w:t>
      </w:r>
    </w:p>
    <w:p w14:paraId="57807924" w14:textId="77777777" w:rsidR="006F3E70" w:rsidRDefault="006F3E70" w:rsidP="006F3E70">
      <w:pPr>
        <w:pStyle w:val="PL"/>
      </w:pPr>
      <w:r>
        <w:t xml:space="preserve">            Success case (204 No content).</w:t>
      </w:r>
    </w:p>
    <w:p w14:paraId="76B449B8" w14:textId="77777777" w:rsidR="006F3E70" w:rsidRDefault="006F3E70" w:rsidP="006F3E70">
      <w:pPr>
        <w:pStyle w:val="PL"/>
      </w:pPr>
      <w:r>
        <w:t xml:space="preserve">            The response message body is absent.</w:t>
      </w:r>
    </w:p>
    <w:p w14:paraId="7D7D0A68" w14:textId="77777777" w:rsidR="006F3E70" w:rsidRDefault="006F3E70" w:rsidP="006F3E70">
      <w:pPr>
        <w:pStyle w:val="PL"/>
      </w:pPr>
      <w:r>
        <w:t xml:space="preserve">        default:</w:t>
      </w:r>
    </w:p>
    <w:p w14:paraId="41052DA5" w14:textId="77777777" w:rsidR="006F3E70" w:rsidRDefault="006F3E70" w:rsidP="006F3E70">
      <w:pPr>
        <w:pStyle w:val="PL"/>
      </w:pPr>
      <w:r>
        <w:t xml:space="preserve">          description: Response in case of error.</w:t>
      </w:r>
    </w:p>
    <w:p w14:paraId="7EB4E223" w14:textId="77777777" w:rsidR="006F3E70" w:rsidRDefault="006F3E70" w:rsidP="006F3E70">
      <w:pPr>
        <w:pStyle w:val="PL"/>
      </w:pPr>
      <w:r>
        <w:t xml:space="preserve">          content:</w:t>
      </w:r>
    </w:p>
    <w:p w14:paraId="7C5458B0" w14:textId="77777777" w:rsidR="006F3E70" w:rsidRDefault="006F3E70" w:rsidP="006F3E70">
      <w:pPr>
        <w:pStyle w:val="PL"/>
      </w:pPr>
      <w:r>
        <w:t xml:space="preserve">            application/json:</w:t>
      </w:r>
    </w:p>
    <w:p w14:paraId="4ADB616E" w14:textId="77777777" w:rsidR="006F3E70" w:rsidRDefault="006F3E70" w:rsidP="006F3E70">
      <w:pPr>
        <w:pStyle w:val="PL"/>
      </w:pPr>
      <w:r>
        <w:t xml:space="preserve">              schema:</w:t>
      </w:r>
    </w:p>
    <w:p w14:paraId="5D359EC9" w14:textId="77777777" w:rsidR="006F3E70" w:rsidRDefault="006F3E70" w:rsidP="006F3E70">
      <w:pPr>
        <w:pStyle w:val="PL"/>
      </w:pPr>
      <w:r>
        <w:t xml:space="preserve">                $ref: 'TS28623_ComDefs.yaml#/components/schemas/ErrorResponse'</w:t>
      </w:r>
    </w:p>
    <w:p w14:paraId="6D197F73" w14:textId="77777777" w:rsidR="006F3E70" w:rsidRDefault="006F3E70" w:rsidP="006F3E70">
      <w:pPr>
        <w:pStyle w:val="PL"/>
      </w:pPr>
      <w:r>
        <w:t xml:space="preserve">  /alarms/{alarmId}/comments:</w:t>
      </w:r>
    </w:p>
    <w:p w14:paraId="063B5757" w14:textId="77777777" w:rsidR="006F3E70" w:rsidRDefault="006F3E70" w:rsidP="006F3E70">
      <w:pPr>
        <w:pStyle w:val="PL"/>
      </w:pPr>
      <w:r>
        <w:t xml:space="preserve">    post:</w:t>
      </w:r>
    </w:p>
    <w:p w14:paraId="2D926220" w14:textId="77777777" w:rsidR="006F3E70" w:rsidRDefault="006F3E70" w:rsidP="006F3E70">
      <w:pPr>
        <w:pStyle w:val="PL"/>
      </w:pPr>
      <w:r>
        <w:t xml:space="preserve">      summary: Add a comment to a single alarm</w:t>
      </w:r>
    </w:p>
    <w:p w14:paraId="63CB1DF8" w14:textId="77777777" w:rsidR="006F3E70" w:rsidRDefault="006F3E70" w:rsidP="006F3E70">
      <w:pPr>
        <w:pStyle w:val="PL"/>
      </w:pPr>
      <w:r>
        <w:t xml:space="preserve">      description: &gt;-</w:t>
      </w:r>
    </w:p>
    <w:p w14:paraId="0249A3B7" w14:textId="77777777" w:rsidR="006F3E70" w:rsidRDefault="006F3E70" w:rsidP="006F3E70">
      <w:pPr>
        <w:pStyle w:val="PL"/>
      </w:pPr>
      <w:r>
        <w:t xml:space="preserve">        Adds a comment to an alarm identified by alarmId. The id of the new comment</w:t>
      </w:r>
    </w:p>
    <w:p w14:paraId="5E1A572E" w14:textId="77777777" w:rsidR="006F3E70" w:rsidRDefault="006F3E70" w:rsidP="006F3E70">
      <w:pPr>
        <w:pStyle w:val="PL"/>
      </w:pPr>
      <w:r>
        <w:t xml:space="preserve">        is allocated by the producer.</w:t>
      </w:r>
    </w:p>
    <w:p w14:paraId="338F664B" w14:textId="77777777" w:rsidR="006F3E70" w:rsidRDefault="006F3E70" w:rsidP="006F3E70">
      <w:pPr>
        <w:pStyle w:val="PL"/>
      </w:pPr>
      <w:r>
        <w:t xml:space="preserve">      parameters:</w:t>
      </w:r>
    </w:p>
    <w:p w14:paraId="1F5408EA" w14:textId="77777777" w:rsidR="006F3E70" w:rsidRDefault="006F3E70" w:rsidP="006F3E70">
      <w:pPr>
        <w:pStyle w:val="PL"/>
      </w:pPr>
      <w:r>
        <w:t xml:space="preserve">        - name: alarmId</w:t>
      </w:r>
    </w:p>
    <w:p w14:paraId="75E6BF4A" w14:textId="77777777" w:rsidR="006F3E70" w:rsidRDefault="006F3E70" w:rsidP="006F3E70">
      <w:pPr>
        <w:pStyle w:val="PL"/>
      </w:pPr>
      <w:r>
        <w:t xml:space="preserve">          in: path</w:t>
      </w:r>
    </w:p>
    <w:p w14:paraId="30456242" w14:textId="77777777" w:rsidR="006F3E70" w:rsidRDefault="006F3E70" w:rsidP="006F3E70">
      <w:pPr>
        <w:pStyle w:val="PL"/>
      </w:pPr>
      <w:r>
        <w:t xml:space="preserve">          description: Identifies the alarm to which the comment shall be added.</w:t>
      </w:r>
    </w:p>
    <w:p w14:paraId="70D758DD" w14:textId="77777777" w:rsidR="006F3E70" w:rsidRDefault="006F3E70" w:rsidP="006F3E70">
      <w:pPr>
        <w:pStyle w:val="PL"/>
      </w:pPr>
      <w:r>
        <w:t xml:space="preserve">          required: true</w:t>
      </w:r>
    </w:p>
    <w:p w14:paraId="1078FCCA" w14:textId="77777777" w:rsidR="006F3E70" w:rsidRDefault="006F3E70" w:rsidP="006F3E70">
      <w:pPr>
        <w:pStyle w:val="PL"/>
      </w:pPr>
      <w:r>
        <w:t xml:space="preserve">          schema:</w:t>
      </w:r>
    </w:p>
    <w:p w14:paraId="0C869772" w14:textId="77777777" w:rsidR="006F3E70" w:rsidRDefault="006F3E70" w:rsidP="006F3E70">
      <w:pPr>
        <w:pStyle w:val="PL"/>
      </w:pPr>
      <w:r>
        <w:t xml:space="preserve">            type: string</w:t>
      </w:r>
    </w:p>
    <w:p w14:paraId="226C9D86" w14:textId="77777777" w:rsidR="006F3E70" w:rsidRDefault="006F3E70" w:rsidP="006F3E70">
      <w:pPr>
        <w:pStyle w:val="PL"/>
      </w:pPr>
      <w:r>
        <w:t xml:space="preserve">      requestBody:</w:t>
      </w:r>
    </w:p>
    <w:p w14:paraId="3BE3DE7E" w14:textId="77777777" w:rsidR="006F3E70" w:rsidRDefault="006F3E70" w:rsidP="006F3E70">
      <w:pPr>
        <w:pStyle w:val="PL"/>
      </w:pPr>
      <w:r>
        <w:t xml:space="preserve">        required: true</w:t>
      </w:r>
    </w:p>
    <w:p w14:paraId="2FDB662F" w14:textId="77777777" w:rsidR="006F3E70" w:rsidRDefault="006F3E70" w:rsidP="006F3E70">
      <w:pPr>
        <w:pStyle w:val="PL"/>
      </w:pPr>
      <w:r>
        <w:t xml:space="preserve">        content:</w:t>
      </w:r>
    </w:p>
    <w:p w14:paraId="0EEBEDD2" w14:textId="77777777" w:rsidR="006F3E70" w:rsidRDefault="006F3E70" w:rsidP="006F3E70">
      <w:pPr>
        <w:pStyle w:val="PL"/>
      </w:pPr>
      <w:r>
        <w:t xml:space="preserve">          application/json:</w:t>
      </w:r>
    </w:p>
    <w:p w14:paraId="0C0F557A" w14:textId="77777777" w:rsidR="006F3E70" w:rsidRDefault="006F3E70" w:rsidP="006F3E70">
      <w:pPr>
        <w:pStyle w:val="PL"/>
      </w:pPr>
      <w:r>
        <w:t xml:space="preserve">            schema:</w:t>
      </w:r>
    </w:p>
    <w:p w14:paraId="434EE809" w14:textId="77777777" w:rsidR="006F3E70" w:rsidRDefault="006F3E70" w:rsidP="006F3E70">
      <w:pPr>
        <w:pStyle w:val="PL"/>
      </w:pPr>
      <w:r>
        <w:t xml:space="preserve">              $ref: '#/components/schemas/Comment'</w:t>
      </w:r>
    </w:p>
    <w:p w14:paraId="45287C62" w14:textId="77777777" w:rsidR="006F3E70" w:rsidRDefault="006F3E70" w:rsidP="006F3E70">
      <w:pPr>
        <w:pStyle w:val="PL"/>
      </w:pPr>
      <w:r>
        <w:t xml:space="preserve">      responses:</w:t>
      </w:r>
    </w:p>
    <w:p w14:paraId="3D3890A5" w14:textId="77777777" w:rsidR="006F3E70" w:rsidRDefault="006F3E70" w:rsidP="006F3E70">
      <w:pPr>
        <w:pStyle w:val="PL"/>
      </w:pPr>
      <w:r>
        <w:t xml:space="preserve">        '201':</w:t>
      </w:r>
    </w:p>
    <w:p w14:paraId="3E11EA00" w14:textId="77777777" w:rsidR="006F3E70" w:rsidRDefault="006F3E70" w:rsidP="006F3E70">
      <w:pPr>
        <w:pStyle w:val="PL"/>
      </w:pPr>
      <w:r>
        <w:t xml:space="preserve">          description: &gt;-</w:t>
      </w:r>
    </w:p>
    <w:p w14:paraId="504AD698" w14:textId="77777777" w:rsidR="006F3E70" w:rsidRDefault="006F3E70" w:rsidP="006F3E70">
      <w:pPr>
        <w:pStyle w:val="PL"/>
      </w:pPr>
      <w:r>
        <w:t xml:space="preserve">            Success case (201 Created).</w:t>
      </w:r>
    </w:p>
    <w:p w14:paraId="621761D4" w14:textId="77777777" w:rsidR="006F3E70" w:rsidRDefault="006F3E70" w:rsidP="006F3E70">
      <w:pPr>
        <w:pStyle w:val="PL"/>
      </w:pPr>
      <w:r>
        <w:t xml:space="preserve">            The representation of the newly created comment resource shall be returned.</w:t>
      </w:r>
    </w:p>
    <w:p w14:paraId="3610EF56" w14:textId="77777777" w:rsidR="006F3E70" w:rsidRDefault="006F3E70" w:rsidP="006F3E70">
      <w:pPr>
        <w:pStyle w:val="PL"/>
      </w:pPr>
      <w:r>
        <w:t xml:space="preserve">          content:</w:t>
      </w:r>
    </w:p>
    <w:p w14:paraId="42BA909B" w14:textId="77777777" w:rsidR="006F3E70" w:rsidRDefault="006F3E70" w:rsidP="006F3E70">
      <w:pPr>
        <w:pStyle w:val="PL"/>
      </w:pPr>
      <w:r>
        <w:t xml:space="preserve">            application/json:</w:t>
      </w:r>
    </w:p>
    <w:p w14:paraId="0A4A6666" w14:textId="77777777" w:rsidR="006F3E70" w:rsidRDefault="006F3E70" w:rsidP="006F3E70">
      <w:pPr>
        <w:pStyle w:val="PL"/>
      </w:pPr>
      <w:r>
        <w:t xml:space="preserve">              schema:</w:t>
      </w:r>
    </w:p>
    <w:p w14:paraId="63471398" w14:textId="77777777" w:rsidR="006F3E70" w:rsidRDefault="006F3E70" w:rsidP="006F3E70">
      <w:pPr>
        <w:pStyle w:val="PL"/>
      </w:pPr>
      <w:r>
        <w:t xml:space="preserve">                $ref: '#/components/schemas/Comment'</w:t>
      </w:r>
    </w:p>
    <w:p w14:paraId="38C7A56E" w14:textId="77777777" w:rsidR="006F3E70" w:rsidRDefault="006F3E70" w:rsidP="006F3E70">
      <w:pPr>
        <w:pStyle w:val="PL"/>
      </w:pPr>
      <w:r>
        <w:t xml:space="preserve">          headers:</w:t>
      </w:r>
    </w:p>
    <w:p w14:paraId="5E22466C" w14:textId="77777777" w:rsidR="006F3E70" w:rsidRDefault="006F3E70" w:rsidP="006F3E70">
      <w:pPr>
        <w:pStyle w:val="PL"/>
      </w:pPr>
      <w:r>
        <w:t xml:space="preserve">            Location:</w:t>
      </w:r>
    </w:p>
    <w:p w14:paraId="63F498CA" w14:textId="77777777" w:rsidR="006F3E70" w:rsidRDefault="006F3E70" w:rsidP="006F3E70">
      <w:pPr>
        <w:pStyle w:val="PL"/>
      </w:pPr>
      <w:r>
        <w:t xml:space="preserve">              description: URI of the newly created comment resource.</w:t>
      </w:r>
    </w:p>
    <w:p w14:paraId="39966B61" w14:textId="77777777" w:rsidR="006F3E70" w:rsidRDefault="006F3E70" w:rsidP="006F3E70">
      <w:pPr>
        <w:pStyle w:val="PL"/>
      </w:pPr>
      <w:r>
        <w:t xml:space="preserve">              required: true</w:t>
      </w:r>
    </w:p>
    <w:p w14:paraId="5AA23497" w14:textId="77777777" w:rsidR="006F3E70" w:rsidRDefault="006F3E70" w:rsidP="006F3E70">
      <w:pPr>
        <w:pStyle w:val="PL"/>
      </w:pPr>
      <w:r>
        <w:t xml:space="preserve">              schema:</w:t>
      </w:r>
    </w:p>
    <w:p w14:paraId="1BC86238" w14:textId="77777777" w:rsidR="006F3E70" w:rsidRDefault="006F3E70" w:rsidP="006F3E70">
      <w:pPr>
        <w:pStyle w:val="PL"/>
      </w:pPr>
      <w:r>
        <w:t xml:space="preserve">                type: string</w:t>
      </w:r>
    </w:p>
    <w:p w14:paraId="716CBE41" w14:textId="77777777" w:rsidR="006F3E70" w:rsidRDefault="006F3E70" w:rsidP="006F3E70">
      <w:pPr>
        <w:pStyle w:val="PL"/>
      </w:pPr>
      <w:r>
        <w:t xml:space="preserve">        default:</w:t>
      </w:r>
    </w:p>
    <w:p w14:paraId="73CBC17D" w14:textId="77777777" w:rsidR="006F3E70" w:rsidRDefault="006F3E70" w:rsidP="006F3E70">
      <w:pPr>
        <w:pStyle w:val="PL"/>
      </w:pPr>
      <w:r>
        <w:t xml:space="preserve">          description: Error case.</w:t>
      </w:r>
    </w:p>
    <w:p w14:paraId="6ACADE9B" w14:textId="77777777" w:rsidR="006F3E70" w:rsidRDefault="006F3E70" w:rsidP="006F3E70">
      <w:pPr>
        <w:pStyle w:val="PL"/>
      </w:pPr>
      <w:r>
        <w:t xml:space="preserve">          content:</w:t>
      </w:r>
    </w:p>
    <w:p w14:paraId="03CAC671" w14:textId="77777777" w:rsidR="006F3E70" w:rsidRDefault="006F3E70" w:rsidP="006F3E70">
      <w:pPr>
        <w:pStyle w:val="PL"/>
      </w:pPr>
      <w:r>
        <w:t xml:space="preserve">            application/json:</w:t>
      </w:r>
    </w:p>
    <w:p w14:paraId="152B8058" w14:textId="77777777" w:rsidR="006F3E70" w:rsidRDefault="006F3E70" w:rsidP="006F3E70">
      <w:pPr>
        <w:pStyle w:val="PL"/>
      </w:pPr>
      <w:r>
        <w:t xml:space="preserve">              schema:</w:t>
      </w:r>
    </w:p>
    <w:p w14:paraId="40E778A6" w14:textId="77777777" w:rsidR="006F3E70" w:rsidRDefault="006F3E70" w:rsidP="006F3E70">
      <w:pPr>
        <w:pStyle w:val="PL"/>
      </w:pPr>
      <w:r>
        <w:t xml:space="preserve">                $ref: 'TS28623_ComDefs.yaml#/components/schemas/ErrorResponse'</w:t>
      </w:r>
    </w:p>
    <w:p w14:paraId="0B0C597E" w14:textId="77777777" w:rsidR="006F3E70" w:rsidRDefault="006F3E70" w:rsidP="006F3E70">
      <w:pPr>
        <w:pStyle w:val="PL"/>
      </w:pPr>
    </w:p>
    <w:p w14:paraId="73D1DA70" w14:textId="77777777" w:rsidR="006F3E70" w:rsidRDefault="006F3E70" w:rsidP="006F3E70">
      <w:pPr>
        <w:pStyle w:val="PL"/>
      </w:pPr>
      <w:r>
        <w:t xml:space="preserve">  /subscriptions:</w:t>
      </w:r>
    </w:p>
    <w:p w14:paraId="54B5E635" w14:textId="77777777" w:rsidR="006F3E70" w:rsidRDefault="006F3E70" w:rsidP="006F3E70">
      <w:pPr>
        <w:pStyle w:val="PL"/>
      </w:pPr>
      <w:r>
        <w:t xml:space="preserve">    post:</w:t>
      </w:r>
    </w:p>
    <w:p w14:paraId="614D7244" w14:textId="77777777" w:rsidR="006F3E70" w:rsidRDefault="006F3E70" w:rsidP="006F3E70">
      <w:pPr>
        <w:pStyle w:val="PL"/>
      </w:pPr>
      <w:r>
        <w:t xml:space="preserve">      summary: Create a subscription</w:t>
      </w:r>
    </w:p>
    <w:p w14:paraId="732593EF" w14:textId="77777777" w:rsidR="006F3E70" w:rsidRDefault="006F3E70" w:rsidP="006F3E70">
      <w:pPr>
        <w:pStyle w:val="PL"/>
      </w:pPr>
      <w:r>
        <w:t xml:space="preserve">      description: &gt;-</w:t>
      </w:r>
    </w:p>
    <w:p w14:paraId="03A933FC" w14:textId="77777777" w:rsidR="006F3E70" w:rsidRDefault="006F3E70" w:rsidP="006F3E70">
      <w:pPr>
        <w:pStyle w:val="PL"/>
      </w:pPr>
      <w:r>
        <w:t xml:space="preserve">        To create a subscription the representation of the subscription is</w:t>
      </w:r>
    </w:p>
    <w:p w14:paraId="0D3BFD47" w14:textId="77777777" w:rsidR="006F3E70" w:rsidRDefault="006F3E70" w:rsidP="006F3E70">
      <w:pPr>
        <w:pStyle w:val="PL"/>
      </w:pPr>
      <w:r>
        <w:t xml:space="preserve">        POSTed on the /subscriptions collection resource.</w:t>
      </w:r>
    </w:p>
    <w:p w14:paraId="51703F25" w14:textId="77777777" w:rsidR="006F3E70" w:rsidRDefault="006F3E70" w:rsidP="006F3E70">
      <w:pPr>
        <w:pStyle w:val="PL"/>
      </w:pPr>
      <w:r>
        <w:t xml:space="preserve">      requestBody:</w:t>
      </w:r>
    </w:p>
    <w:p w14:paraId="5A334AAD" w14:textId="77777777" w:rsidR="006F3E70" w:rsidRDefault="006F3E70" w:rsidP="006F3E70">
      <w:pPr>
        <w:pStyle w:val="PL"/>
      </w:pPr>
      <w:r>
        <w:t xml:space="preserve">        required: true</w:t>
      </w:r>
    </w:p>
    <w:p w14:paraId="7CC4BFB0" w14:textId="77777777" w:rsidR="006F3E70" w:rsidRDefault="006F3E70" w:rsidP="006F3E70">
      <w:pPr>
        <w:pStyle w:val="PL"/>
      </w:pPr>
      <w:r>
        <w:t xml:space="preserve">        content:</w:t>
      </w:r>
    </w:p>
    <w:p w14:paraId="22FAB1E9" w14:textId="77777777" w:rsidR="006F3E70" w:rsidRDefault="006F3E70" w:rsidP="006F3E70">
      <w:pPr>
        <w:pStyle w:val="PL"/>
      </w:pPr>
      <w:r>
        <w:t xml:space="preserve">          application/json:</w:t>
      </w:r>
    </w:p>
    <w:p w14:paraId="0687EB93" w14:textId="77777777" w:rsidR="006F3E70" w:rsidRDefault="006F3E70" w:rsidP="006F3E70">
      <w:pPr>
        <w:pStyle w:val="PL"/>
      </w:pPr>
      <w:r>
        <w:t xml:space="preserve">            schema:</w:t>
      </w:r>
    </w:p>
    <w:p w14:paraId="27651529" w14:textId="77777777" w:rsidR="006F3E70" w:rsidRDefault="006F3E70" w:rsidP="006F3E70">
      <w:pPr>
        <w:pStyle w:val="PL"/>
      </w:pPr>
      <w:r>
        <w:t xml:space="preserve">              $ref: '#/components/schemas/Subscription'</w:t>
      </w:r>
    </w:p>
    <w:p w14:paraId="6BE9868E" w14:textId="77777777" w:rsidR="006F3E70" w:rsidRDefault="006F3E70" w:rsidP="006F3E70">
      <w:pPr>
        <w:pStyle w:val="PL"/>
      </w:pPr>
      <w:r>
        <w:t xml:space="preserve">      responses:</w:t>
      </w:r>
    </w:p>
    <w:p w14:paraId="78DBEC6B" w14:textId="77777777" w:rsidR="006F3E70" w:rsidRDefault="006F3E70" w:rsidP="006F3E70">
      <w:pPr>
        <w:pStyle w:val="PL"/>
      </w:pPr>
      <w:r>
        <w:t xml:space="preserve">        '201':</w:t>
      </w:r>
    </w:p>
    <w:p w14:paraId="2809C85F" w14:textId="77777777" w:rsidR="006F3E70" w:rsidRDefault="006F3E70" w:rsidP="006F3E70">
      <w:pPr>
        <w:pStyle w:val="PL"/>
      </w:pPr>
      <w:r>
        <w:t xml:space="preserve">          description: &gt;-</w:t>
      </w:r>
    </w:p>
    <w:p w14:paraId="1A58B5F6" w14:textId="77777777" w:rsidR="006F3E70" w:rsidRDefault="006F3E70" w:rsidP="006F3E70">
      <w:pPr>
        <w:pStyle w:val="PL"/>
      </w:pPr>
      <w:r>
        <w:t xml:space="preserve">            Success case ("201 Created").</w:t>
      </w:r>
    </w:p>
    <w:p w14:paraId="584962DA" w14:textId="77777777" w:rsidR="006F3E70" w:rsidRDefault="006F3E70" w:rsidP="006F3E70">
      <w:pPr>
        <w:pStyle w:val="PL"/>
      </w:pPr>
      <w:r>
        <w:t xml:space="preserve">            The representation of the newly created subscription resource shall</w:t>
      </w:r>
    </w:p>
    <w:p w14:paraId="12621FC9" w14:textId="77777777" w:rsidR="006F3E70" w:rsidRDefault="006F3E70" w:rsidP="006F3E70">
      <w:pPr>
        <w:pStyle w:val="PL"/>
      </w:pPr>
      <w:r>
        <w:t xml:space="preserve">            be returned.</w:t>
      </w:r>
    </w:p>
    <w:p w14:paraId="596A2CA6" w14:textId="77777777" w:rsidR="006F3E70" w:rsidRDefault="006F3E70" w:rsidP="006F3E70">
      <w:pPr>
        <w:pStyle w:val="PL"/>
      </w:pPr>
      <w:r>
        <w:t xml:space="preserve">          content:</w:t>
      </w:r>
    </w:p>
    <w:p w14:paraId="593FB2D8" w14:textId="77777777" w:rsidR="006F3E70" w:rsidRDefault="006F3E70" w:rsidP="006F3E70">
      <w:pPr>
        <w:pStyle w:val="PL"/>
      </w:pPr>
      <w:r>
        <w:t xml:space="preserve">            application/json:</w:t>
      </w:r>
    </w:p>
    <w:p w14:paraId="7BBD00CD" w14:textId="77777777" w:rsidR="006F3E70" w:rsidRDefault="006F3E70" w:rsidP="006F3E70">
      <w:pPr>
        <w:pStyle w:val="PL"/>
      </w:pPr>
      <w:r>
        <w:t xml:space="preserve">              schema:</w:t>
      </w:r>
    </w:p>
    <w:p w14:paraId="1CD4ADBD" w14:textId="77777777" w:rsidR="006F3E70" w:rsidRDefault="006F3E70" w:rsidP="006F3E70">
      <w:pPr>
        <w:pStyle w:val="PL"/>
      </w:pPr>
      <w:r>
        <w:t xml:space="preserve">                $ref: '#/components/schemas/Subscription'</w:t>
      </w:r>
    </w:p>
    <w:p w14:paraId="2619E97A" w14:textId="77777777" w:rsidR="006F3E70" w:rsidRDefault="006F3E70" w:rsidP="006F3E70">
      <w:pPr>
        <w:pStyle w:val="PL"/>
      </w:pPr>
      <w:r>
        <w:t xml:space="preserve">          headers:</w:t>
      </w:r>
    </w:p>
    <w:p w14:paraId="4B1EC18A" w14:textId="77777777" w:rsidR="006F3E70" w:rsidRDefault="006F3E70" w:rsidP="006F3E70">
      <w:pPr>
        <w:pStyle w:val="PL"/>
      </w:pPr>
      <w:r>
        <w:t xml:space="preserve">            Location:</w:t>
      </w:r>
    </w:p>
    <w:p w14:paraId="75F3AB43" w14:textId="77777777" w:rsidR="006F3E70" w:rsidRDefault="006F3E70" w:rsidP="006F3E70">
      <w:pPr>
        <w:pStyle w:val="PL"/>
      </w:pPr>
      <w:r>
        <w:t xml:space="preserve">              description: URI of the newly created subscription resource</w:t>
      </w:r>
    </w:p>
    <w:p w14:paraId="1FFE2B45" w14:textId="77777777" w:rsidR="006F3E70" w:rsidRDefault="006F3E70" w:rsidP="006F3E70">
      <w:pPr>
        <w:pStyle w:val="PL"/>
      </w:pPr>
      <w:r>
        <w:t xml:space="preserve">              required: true</w:t>
      </w:r>
    </w:p>
    <w:p w14:paraId="74CEA857" w14:textId="77777777" w:rsidR="006F3E70" w:rsidRDefault="006F3E70" w:rsidP="006F3E70">
      <w:pPr>
        <w:pStyle w:val="PL"/>
      </w:pPr>
      <w:r>
        <w:t xml:space="preserve">              schema:</w:t>
      </w:r>
    </w:p>
    <w:p w14:paraId="371D0D3D" w14:textId="77777777" w:rsidR="006F3E70" w:rsidRDefault="006F3E70" w:rsidP="006F3E70">
      <w:pPr>
        <w:pStyle w:val="PL"/>
      </w:pPr>
      <w:r>
        <w:t xml:space="preserve">                type: string</w:t>
      </w:r>
    </w:p>
    <w:p w14:paraId="7091ABE8" w14:textId="77777777" w:rsidR="006F3E70" w:rsidRDefault="006F3E70" w:rsidP="006F3E70">
      <w:pPr>
        <w:pStyle w:val="PL"/>
      </w:pPr>
      <w:r>
        <w:t xml:space="preserve">        default:</w:t>
      </w:r>
    </w:p>
    <w:p w14:paraId="1F7CDFD0" w14:textId="77777777" w:rsidR="006F3E70" w:rsidRDefault="006F3E70" w:rsidP="006F3E70">
      <w:pPr>
        <w:pStyle w:val="PL"/>
      </w:pPr>
      <w:r>
        <w:t xml:space="preserve">          description: Error case.</w:t>
      </w:r>
    </w:p>
    <w:p w14:paraId="14A30435" w14:textId="77777777" w:rsidR="006F3E70" w:rsidRDefault="006F3E70" w:rsidP="006F3E70">
      <w:pPr>
        <w:pStyle w:val="PL"/>
      </w:pPr>
      <w:r>
        <w:t xml:space="preserve">          content:</w:t>
      </w:r>
    </w:p>
    <w:p w14:paraId="4CE53055" w14:textId="77777777" w:rsidR="006F3E70" w:rsidRDefault="006F3E70" w:rsidP="006F3E70">
      <w:pPr>
        <w:pStyle w:val="PL"/>
      </w:pPr>
      <w:r>
        <w:t xml:space="preserve">            application/json:</w:t>
      </w:r>
    </w:p>
    <w:p w14:paraId="0F7C06DF" w14:textId="77777777" w:rsidR="006F3E70" w:rsidRDefault="006F3E70" w:rsidP="006F3E70">
      <w:pPr>
        <w:pStyle w:val="PL"/>
      </w:pPr>
      <w:r>
        <w:t xml:space="preserve">              schema:</w:t>
      </w:r>
    </w:p>
    <w:p w14:paraId="24205242" w14:textId="77777777" w:rsidR="006F3E70" w:rsidRDefault="006F3E70" w:rsidP="006F3E70">
      <w:pPr>
        <w:pStyle w:val="PL"/>
      </w:pPr>
      <w:r>
        <w:t xml:space="preserve">                $ref: 'TS28623_ComDefs.yaml#/components/schemas/ErrorResponse'</w:t>
      </w:r>
    </w:p>
    <w:p w14:paraId="07007F21" w14:textId="77777777" w:rsidR="006F3E70" w:rsidRDefault="006F3E70" w:rsidP="006F3E70">
      <w:pPr>
        <w:pStyle w:val="PL"/>
      </w:pPr>
      <w:r>
        <w:t xml:space="preserve">      callbacks:</w:t>
      </w:r>
    </w:p>
    <w:p w14:paraId="3919BD9A" w14:textId="77777777" w:rsidR="006F3E70" w:rsidRDefault="006F3E70" w:rsidP="006F3E70">
      <w:pPr>
        <w:pStyle w:val="PL"/>
      </w:pPr>
      <w:r>
        <w:t xml:space="preserve">        notifyNewAlarm:</w:t>
      </w:r>
    </w:p>
    <w:p w14:paraId="2B8B81A8" w14:textId="77777777" w:rsidR="006F3E70" w:rsidRDefault="006F3E70" w:rsidP="006F3E70">
      <w:pPr>
        <w:pStyle w:val="PL"/>
      </w:pPr>
      <w:r>
        <w:t xml:space="preserve">          '{request.body#/consumerReference}':</w:t>
      </w:r>
    </w:p>
    <w:p w14:paraId="21F9D32A" w14:textId="77777777" w:rsidR="006F3E70" w:rsidRDefault="006F3E70" w:rsidP="006F3E70">
      <w:pPr>
        <w:pStyle w:val="PL"/>
      </w:pPr>
      <w:r>
        <w:t xml:space="preserve">            post:</w:t>
      </w:r>
    </w:p>
    <w:p w14:paraId="0826B087" w14:textId="77777777" w:rsidR="006F3E70" w:rsidRDefault="006F3E70" w:rsidP="006F3E70">
      <w:pPr>
        <w:pStyle w:val="PL"/>
      </w:pPr>
      <w:r>
        <w:t xml:space="preserve">              requestBody:</w:t>
      </w:r>
    </w:p>
    <w:p w14:paraId="4F4EDC58" w14:textId="77777777" w:rsidR="006F3E70" w:rsidRDefault="006F3E70" w:rsidP="006F3E70">
      <w:pPr>
        <w:pStyle w:val="PL"/>
      </w:pPr>
      <w:r>
        <w:t xml:space="preserve">                required: true</w:t>
      </w:r>
    </w:p>
    <w:p w14:paraId="1F6809BE" w14:textId="77777777" w:rsidR="006F3E70" w:rsidRDefault="006F3E70" w:rsidP="006F3E70">
      <w:pPr>
        <w:pStyle w:val="PL"/>
      </w:pPr>
      <w:r>
        <w:t xml:space="preserve">                content:</w:t>
      </w:r>
    </w:p>
    <w:p w14:paraId="754A7578" w14:textId="77777777" w:rsidR="006F3E70" w:rsidRDefault="006F3E70" w:rsidP="006F3E70">
      <w:pPr>
        <w:pStyle w:val="PL"/>
      </w:pPr>
      <w:r>
        <w:t xml:space="preserve">                  application/json:</w:t>
      </w:r>
    </w:p>
    <w:p w14:paraId="44896651" w14:textId="77777777" w:rsidR="006F3E70" w:rsidRDefault="006F3E70" w:rsidP="006F3E70">
      <w:pPr>
        <w:pStyle w:val="PL"/>
      </w:pPr>
      <w:r>
        <w:t xml:space="preserve">                    schema:</w:t>
      </w:r>
    </w:p>
    <w:p w14:paraId="662716A7" w14:textId="77777777" w:rsidR="006F3E70" w:rsidRDefault="006F3E70" w:rsidP="006F3E70">
      <w:pPr>
        <w:pStyle w:val="PL"/>
      </w:pPr>
      <w:r>
        <w:t xml:space="preserve">                      oneOf:</w:t>
      </w:r>
    </w:p>
    <w:p w14:paraId="049CEDB9" w14:textId="77777777" w:rsidR="006F3E70" w:rsidRDefault="006F3E70" w:rsidP="006F3E70">
      <w:pPr>
        <w:pStyle w:val="PL"/>
      </w:pPr>
      <w:r>
        <w:t xml:space="preserve">                        - $ref: '#/components/schemas/NotifyNewAlarm'</w:t>
      </w:r>
    </w:p>
    <w:p w14:paraId="135878A6" w14:textId="77777777" w:rsidR="006F3E70" w:rsidRDefault="006F3E70" w:rsidP="006F3E70">
      <w:pPr>
        <w:pStyle w:val="PL"/>
      </w:pPr>
      <w:r>
        <w:t xml:space="preserve">                        - $ref: '#/components/schemas/NotifyNewSecAlarm'</w:t>
      </w:r>
    </w:p>
    <w:p w14:paraId="441932C0" w14:textId="77777777" w:rsidR="006F3E70" w:rsidRDefault="006F3E70" w:rsidP="006F3E70">
      <w:pPr>
        <w:pStyle w:val="PL"/>
      </w:pPr>
      <w:r>
        <w:t xml:space="preserve">              responses:</w:t>
      </w:r>
    </w:p>
    <w:p w14:paraId="15BCBD4E" w14:textId="77777777" w:rsidR="006F3E70" w:rsidRDefault="006F3E70" w:rsidP="006F3E70">
      <w:pPr>
        <w:pStyle w:val="PL"/>
      </w:pPr>
      <w:r>
        <w:t xml:space="preserve">                '204':</w:t>
      </w:r>
    </w:p>
    <w:p w14:paraId="04B70CBE" w14:textId="77777777" w:rsidR="006F3E70" w:rsidRDefault="006F3E70" w:rsidP="006F3E70">
      <w:pPr>
        <w:pStyle w:val="PL"/>
      </w:pPr>
      <w:r>
        <w:t xml:space="preserve">                  description: &gt;-</w:t>
      </w:r>
    </w:p>
    <w:p w14:paraId="7D70795C" w14:textId="77777777" w:rsidR="006F3E70" w:rsidRDefault="006F3E70" w:rsidP="006F3E70">
      <w:pPr>
        <w:pStyle w:val="PL"/>
      </w:pPr>
      <w:r>
        <w:t xml:space="preserve">                    Success case ("204 No Content").</w:t>
      </w:r>
    </w:p>
    <w:p w14:paraId="5EECC24B" w14:textId="77777777" w:rsidR="006F3E70" w:rsidRDefault="006F3E70" w:rsidP="006F3E70">
      <w:pPr>
        <w:pStyle w:val="PL"/>
      </w:pPr>
      <w:r>
        <w:t xml:space="preserve">                    The notification is successfully delivered. The response message</w:t>
      </w:r>
    </w:p>
    <w:p w14:paraId="3BE6AB76" w14:textId="77777777" w:rsidR="006F3E70" w:rsidRDefault="006F3E70" w:rsidP="006F3E70">
      <w:pPr>
        <w:pStyle w:val="PL"/>
      </w:pPr>
      <w:r>
        <w:t xml:space="preserve">                    body is absent.</w:t>
      </w:r>
    </w:p>
    <w:p w14:paraId="1B4C9D25" w14:textId="77777777" w:rsidR="006F3E70" w:rsidRDefault="006F3E70" w:rsidP="006F3E70">
      <w:pPr>
        <w:pStyle w:val="PL"/>
      </w:pPr>
      <w:r>
        <w:t xml:space="preserve">                default:</w:t>
      </w:r>
    </w:p>
    <w:p w14:paraId="65354EA9" w14:textId="77777777" w:rsidR="006F3E70" w:rsidRDefault="006F3E70" w:rsidP="006F3E70">
      <w:pPr>
        <w:pStyle w:val="PL"/>
      </w:pPr>
      <w:r>
        <w:t xml:space="preserve">                  description: Error case.</w:t>
      </w:r>
    </w:p>
    <w:p w14:paraId="49178867" w14:textId="77777777" w:rsidR="006F3E70" w:rsidRDefault="006F3E70" w:rsidP="006F3E70">
      <w:pPr>
        <w:pStyle w:val="PL"/>
      </w:pPr>
      <w:r>
        <w:t xml:space="preserve">                  content:</w:t>
      </w:r>
    </w:p>
    <w:p w14:paraId="26D8BD8C" w14:textId="77777777" w:rsidR="006F3E70" w:rsidRDefault="006F3E70" w:rsidP="006F3E70">
      <w:pPr>
        <w:pStyle w:val="PL"/>
      </w:pPr>
      <w:r>
        <w:t xml:space="preserve">                    application/json:</w:t>
      </w:r>
    </w:p>
    <w:p w14:paraId="63EC6D70" w14:textId="77777777" w:rsidR="006F3E70" w:rsidRDefault="006F3E70" w:rsidP="006F3E70">
      <w:pPr>
        <w:pStyle w:val="PL"/>
      </w:pPr>
      <w:r>
        <w:t xml:space="preserve">                      schema:</w:t>
      </w:r>
    </w:p>
    <w:p w14:paraId="002F49C4" w14:textId="77777777" w:rsidR="006F3E70" w:rsidRDefault="006F3E70" w:rsidP="006F3E70">
      <w:pPr>
        <w:pStyle w:val="PL"/>
      </w:pPr>
      <w:r>
        <w:t xml:space="preserve">                        $ref: 'TS28623_ComDefs.yaml#/components/schemas/ErrorResponse'</w:t>
      </w:r>
    </w:p>
    <w:p w14:paraId="312DA325" w14:textId="77777777" w:rsidR="006F3E70" w:rsidRDefault="006F3E70" w:rsidP="006F3E70">
      <w:pPr>
        <w:pStyle w:val="PL"/>
      </w:pPr>
      <w:r>
        <w:t xml:space="preserve">        notifyClearedAlarm:</w:t>
      </w:r>
    </w:p>
    <w:p w14:paraId="3ED88C19" w14:textId="77777777" w:rsidR="006F3E70" w:rsidRDefault="006F3E70" w:rsidP="006F3E70">
      <w:pPr>
        <w:pStyle w:val="PL"/>
      </w:pPr>
      <w:r>
        <w:t xml:space="preserve">          '{request.body#/consumerReference}':</w:t>
      </w:r>
    </w:p>
    <w:p w14:paraId="14837227" w14:textId="77777777" w:rsidR="006F3E70" w:rsidRDefault="006F3E70" w:rsidP="006F3E70">
      <w:pPr>
        <w:pStyle w:val="PL"/>
      </w:pPr>
      <w:r>
        <w:t xml:space="preserve">            post:</w:t>
      </w:r>
    </w:p>
    <w:p w14:paraId="11BEF832" w14:textId="77777777" w:rsidR="006F3E70" w:rsidRDefault="006F3E70" w:rsidP="006F3E70">
      <w:pPr>
        <w:pStyle w:val="PL"/>
      </w:pPr>
      <w:r>
        <w:t xml:space="preserve">              requestBody:</w:t>
      </w:r>
    </w:p>
    <w:p w14:paraId="66444837" w14:textId="77777777" w:rsidR="006F3E70" w:rsidRDefault="006F3E70" w:rsidP="006F3E70">
      <w:pPr>
        <w:pStyle w:val="PL"/>
      </w:pPr>
      <w:r>
        <w:t xml:space="preserve">                required: true</w:t>
      </w:r>
    </w:p>
    <w:p w14:paraId="64934CB5" w14:textId="77777777" w:rsidR="006F3E70" w:rsidRDefault="006F3E70" w:rsidP="006F3E70">
      <w:pPr>
        <w:pStyle w:val="PL"/>
      </w:pPr>
      <w:r>
        <w:t xml:space="preserve">                content:</w:t>
      </w:r>
    </w:p>
    <w:p w14:paraId="01F296B9" w14:textId="77777777" w:rsidR="006F3E70" w:rsidRDefault="006F3E70" w:rsidP="006F3E70">
      <w:pPr>
        <w:pStyle w:val="PL"/>
      </w:pPr>
      <w:r>
        <w:t xml:space="preserve">                  application/json:</w:t>
      </w:r>
    </w:p>
    <w:p w14:paraId="528CD7F3" w14:textId="77777777" w:rsidR="006F3E70" w:rsidRDefault="006F3E70" w:rsidP="006F3E70">
      <w:pPr>
        <w:pStyle w:val="PL"/>
      </w:pPr>
      <w:r>
        <w:t xml:space="preserve">                    schema:</w:t>
      </w:r>
    </w:p>
    <w:p w14:paraId="00456D96" w14:textId="77777777" w:rsidR="006F3E70" w:rsidRDefault="006F3E70" w:rsidP="006F3E70">
      <w:pPr>
        <w:pStyle w:val="PL"/>
      </w:pPr>
      <w:r>
        <w:t xml:space="preserve">                      $ref: '#/components/schemas/NotifyClearedAlarm'</w:t>
      </w:r>
    </w:p>
    <w:p w14:paraId="0289B19E" w14:textId="77777777" w:rsidR="006F3E70" w:rsidRDefault="006F3E70" w:rsidP="006F3E70">
      <w:pPr>
        <w:pStyle w:val="PL"/>
      </w:pPr>
      <w:r>
        <w:t xml:space="preserve">              responses:</w:t>
      </w:r>
    </w:p>
    <w:p w14:paraId="776FAE9F" w14:textId="77777777" w:rsidR="006F3E70" w:rsidRDefault="006F3E70" w:rsidP="006F3E70">
      <w:pPr>
        <w:pStyle w:val="PL"/>
      </w:pPr>
      <w:r>
        <w:t xml:space="preserve">                '204':</w:t>
      </w:r>
    </w:p>
    <w:p w14:paraId="128B0922" w14:textId="77777777" w:rsidR="006F3E70" w:rsidRDefault="006F3E70" w:rsidP="006F3E70">
      <w:pPr>
        <w:pStyle w:val="PL"/>
      </w:pPr>
      <w:r>
        <w:t xml:space="preserve">                  description: &gt;-</w:t>
      </w:r>
    </w:p>
    <w:p w14:paraId="7AEA08E2" w14:textId="77777777" w:rsidR="006F3E70" w:rsidRDefault="006F3E70" w:rsidP="006F3E70">
      <w:pPr>
        <w:pStyle w:val="PL"/>
      </w:pPr>
      <w:r>
        <w:t xml:space="preserve">                    Success case ("204 No Content").</w:t>
      </w:r>
    </w:p>
    <w:p w14:paraId="7F63B464" w14:textId="77777777" w:rsidR="006F3E70" w:rsidRDefault="006F3E70" w:rsidP="006F3E70">
      <w:pPr>
        <w:pStyle w:val="PL"/>
      </w:pPr>
      <w:r>
        <w:t xml:space="preserve">                    The notification is successfully delivered. The response message</w:t>
      </w:r>
    </w:p>
    <w:p w14:paraId="2F0C6EEB" w14:textId="77777777" w:rsidR="006F3E70" w:rsidRDefault="006F3E70" w:rsidP="006F3E70">
      <w:pPr>
        <w:pStyle w:val="PL"/>
      </w:pPr>
      <w:r>
        <w:t xml:space="preserve">                    body is absent.</w:t>
      </w:r>
    </w:p>
    <w:p w14:paraId="0B07FA53" w14:textId="77777777" w:rsidR="006F3E70" w:rsidRDefault="006F3E70" w:rsidP="006F3E70">
      <w:pPr>
        <w:pStyle w:val="PL"/>
      </w:pPr>
      <w:r>
        <w:t xml:space="preserve">                default:</w:t>
      </w:r>
    </w:p>
    <w:p w14:paraId="4C1B0A88" w14:textId="77777777" w:rsidR="006F3E70" w:rsidRDefault="006F3E70" w:rsidP="006F3E70">
      <w:pPr>
        <w:pStyle w:val="PL"/>
      </w:pPr>
      <w:r>
        <w:t xml:space="preserve">                  description: Error case.</w:t>
      </w:r>
    </w:p>
    <w:p w14:paraId="446FEF14" w14:textId="77777777" w:rsidR="006F3E70" w:rsidRDefault="006F3E70" w:rsidP="006F3E70">
      <w:pPr>
        <w:pStyle w:val="PL"/>
      </w:pPr>
      <w:r>
        <w:t xml:space="preserve">                  content:</w:t>
      </w:r>
    </w:p>
    <w:p w14:paraId="1533ACC8" w14:textId="77777777" w:rsidR="006F3E70" w:rsidRDefault="006F3E70" w:rsidP="006F3E70">
      <w:pPr>
        <w:pStyle w:val="PL"/>
      </w:pPr>
      <w:r>
        <w:t xml:space="preserve">                    application/json:</w:t>
      </w:r>
    </w:p>
    <w:p w14:paraId="7A783850" w14:textId="77777777" w:rsidR="006F3E70" w:rsidRDefault="006F3E70" w:rsidP="006F3E70">
      <w:pPr>
        <w:pStyle w:val="PL"/>
      </w:pPr>
      <w:r>
        <w:t xml:space="preserve">                      schema:</w:t>
      </w:r>
    </w:p>
    <w:p w14:paraId="71155616" w14:textId="77777777" w:rsidR="006F3E70" w:rsidRDefault="006F3E70" w:rsidP="006F3E70">
      <w:pPr>
        <w:pStyle w:val="PL"/>
      </w:pPr>
      <w:r>
        <w:t xml:space="preserve">                        $ref: 'TS28623_ComDefs.yaml#/components/schemas/ErrorResponse'</w:t>
      </w:r>
    </w:p>
    <w:p w14:paraId="5A94821A" w14:textId="77777777" w:rsidR="006F3E70" w:rsidRDefault="006F3E70" w:rsidP="006F3E70">
      <w:pPr>
        <w:pStyle w:val="PL"/>
      </w:pPr>
      <w:r>
        <w:t xml:space="preserve">        notifyChangedAlarm:</w:t>
      </w:r>
    </w:p>
    <w:p w14:paraId="0E4FFFE2" w14:textId="77777777" w:rsidR="006F3E70" w:rsidRDefault="006F3E70" w:rsidP="006F3E70">
      <w:pPr>
        <w:pStyle w:val="PL"/>
      </w:pPr>
      <w:r>
        <w:t xml:space="preserve">          '{request.body#/consumerReference}':</w:t>
      </w:r>
    </w:p>
    <w:p w14:paraId="2E182BD0" w14:textId="77777777" w:rsidR="006F3E70" w:rsidRDefault="006F3E70" w:rsidP="006F3E70">
      <w:pPr>
        <w:pStyle w:val="PL"/>
      </w:pPr>
      <w:r>
        <w:t xml:space="preserve">            post:</w:t>
      </w:r>
    </w:p>
    <w:p w14:paraId="70559291" w14:textId="77777777" w:rsidR="006F3E70" w:rsidRDefault="006F3E70" w:rsidP="006F3E70">
      <w:pPr>
        <w:pStyle w:val="PL"/>
      </w:pPr>
      <w:r>
        <w:t xml:space="preserve">              requestBody:</w:t>
      </w:r>
    </w:p>
    <w:p w14:paraId="1DE4B3DF" w14:textId="77777777" w:rsidR="006F3E70" w:rsidRDefault="006F3E70" w:rsidP="006F3E70">
      <w:pPr>
        <w:pStyle w:val="PL"/>
      </w:pPr>
      <w:r>
        <w:t xml:space="preserve">                required: true</w:t>
      </w:r>
    </w:p>
    <w:p w14:paraId="69D53AC4" w14:textId="77777777" w:rsidR="006F3E70" w:rsidRDefault="006F3E70" w:rsidP="006F3E70">
      <w:pPr>
        <w:pStyle w:val="PL"/>
      </w:pPr>
      <w:r>
        <w:t xml:space="preserve">                content:</w:t>
      </w:r>
    </w:p>
    <w:p w14:paraId="343C595B" w14:textId="77777777" w:rsidR="006F3E70" w:rsidRDefault="006F3E70" w:rsidP="006F3E70">
      <w:pPr>
        <w:pStyle w:val="PL"/>
      </w:pPr>
      <w:r>
        <w:t xml:space="preserve">                  application/json:</w:t>
      </w:r>
    </w:p>
    <w:p w14:paraId="0A3CBDF8" w14:textId="77777777" w:rsidR="006F3E70" w:rsidRDefault="006F3E70" w:rsidP="006F3E70">
      <w:pPr>
        <w:pStyle w:val="PL"/>
      </w:pPr>
      <w:r>
        <w:t xml:space="preserve">                    schema:</w:t>
      </w:r>
    </w:p>
    <w:p w14:paraId="575098A0" w14:textId="77777777" w:rsidR="006F3E70" w:rsidRDefault="006F3E70" w:rsidP="006F3E70">
      <w:pPr>
        <w:pStyle w:val="PL"/>
      </w:pPr>
      <w:r>
        <w:t xml:space="preserve">                      $ref: '#/components/schemas/NotifyChangedAlarm'</w:t>
      </w:r>
    </w:p>
    <w:p w14:paraId="49FC218B" w14:textId="77777777" w:rsidR="006F3E70" w:rsidRDefault="006F3E70" w:rsidP="006F3E70">
      <w:pPr>
        <w:pStyle w:val="PL"/>
      </w:pPr>
      <w:r>
        <w:t xml:space="preserve">              responses:</w:t>
      </w:r>
    </w:p>
    <w:p w14:paraId="689FAF28" w14:textId="77777777" w:rsidR="006F3E70" w:rsidRDefault="006F3E70" w:rsidP="006F3E70">
      <w:pPr>
        <w:pStyle w:val="PL"/>
      </w:pPr>
      <w:r>
        <w:t xml:space="preserve">                '204':</w:t>
      </w:r>
    </w:p>
    <w:p w14:paraId="510F6D51" w14:textId="77777777" w:rsidR="006F3E70" w:rsidRDefault="006F3E70" w:rsidP="006F3E70">
      <w:pPr>
        <w:pStyle w:val="PL"/>
      </w:pPr>
      <w:r>
        <w:t xml:space="preserve">                  description: &gt;-</w:t>
      </w:r>
    </w:p>
    <w:p w14:paraId="57E1A9D2" w14:textId="77777777" w:rsidR="006F3E70" w:rsidRDefault="006F3E70" w:rsidP="006F3E70">
      <w:pPr>
        <w:pStyle w:val="PL"/>
      </w:pPr>
      <w:r>
        <w:t xml:space="preserve">                    Success case ("204 No Content").</w:t>
      </w:r>
    </w:p>
    <w:p w14:paraId="073CBEA0" w14:textId="77777777" w:rsidR="006F3E70" w:rsidRDefault="006F3E70" w:rsidP="006F3E70">
      <w:pPr>
        <w:pStyle w:val="PL"/>
      </w:pPr>
      <w:r>
        <w:t xml:space="preserve">                    The notification is successfully delivered. The response message</w:t>
      </w:r>
    </w:p>
    <w:p w14:paraId="4069B1BA" w14:textId="77777777" w:rsidR="006F3E70" w:rsidRDefault="006F3E70" w:rsidP="006F3E70">
      <w:pPr>
        <w:pStyle w:val="PL"/>
      </w:pPr>
      <w:r>
        <w:t xml:space="preserve">                    body is absent.</w:t>
      </w:r>
    </w:p>
    <w:p w14:paraId="31D40FDA" w14:textId="77777777" w:rsidR="006F3E70" w:rsidRDefault="006F3E70" w:rsidP="006F3E70">
      <w:pPr>
        <w:pStyle w:val="PL"/>
      </w:pPr>
      <w:r>
        <w:t xml:space="preserve">                default:</w:t>
      </w:r>
    </w:p>
    <w:p w14:paraId="2F70EB86" w14:textId="77777777" w:rsidR="006F3E70" w:rsidRDefault="006F3E70" w:rsidP="006F3E70">
      <w:pPr>
        <w:pStyle w:val="PL"/>
      </w:pPr>
      <w:r>
        <w:t xml:space="preserve">                  description: Error case.</w:t>
      </w:r>
    </w:p>
    <w:p w14:paraId="1A08388B" w14:textId="77777777" w:rsidR="006F3E70" w:rsidRDefault="006F3E70" w:rsidP="006F3E70">
      <w:pPr>
        <w:pStyle w:val="PL"/>
      </w:pPr>
      <w:r>
        <w:t xml:space="preserve">                  content:</w:t>
      </w:r>
    </w:p>
    <w:p w14:paraId="486DDD33" w14:textId="77777777" w:rsidR="006F3E70" w:rsidRDefault="006F3E70" w:rsidP="006F3E70">
      <w:pPr>
        <w:pStyle w:val="PL"/>
      </w:pPr>
      <w:r>
        <w:t xml:space="preserve">                    application/json:</w:t>
      </w:r>
    </w:p>
    <w:p w14:paraId="39CBC9EA" w14:textId="77777777" w:rsidR="006F3E70" w:rsidRDefault="006F3E70" w:rsidP="006F3E70">
      <w:pPr>
        <w:pStyle w:val="PL"/>
      </w:pPr>
      <w:r>
        <w:t xml:space="preserve">                      schema:</w:t>
      </w:r>
    </w:p>
    <w:p w14:paraId="5A0DEE6C" w14:textId="77777777" w:rsidR="006F3E70" w:rsidRDefault="006F3E70" w:rsidP="006F3E70">
      <w:pPr>
        <w:pStyle w:val="PL"/>
      </w:pPr>
      <w:r>
        <w:t xml:space="preserve">                        $ref: 'TS28623_ComDefs.yaml#/components/schemas/ErrorResponse'</w:t>
      </w:r>
    </w:p>
    <w:p w14:paraId="63808BF6" w14:textId="77777777" w:rsidR="006F3E70" w:rsidRDefault="006F3E70" w:rsidP="006F3E70">
      <w:pPr>
        <w:pStyle w:val="PL"/>
      </w:pPr>
      <w:r>
        <w:t xml:space="preserve">        notifyChangedAlarmGeneral:</w:t>
      </w:r>
    </w:p>
    <w:p w14:paraId="55863754" w14:textId="77777777" w:rsidR="006F3E70" w:rsidRDefault="006F3E70" w:rsidP="006F3E70">
      <w:pPr>
        <w:pStyle w:val="PL"/>
      </w:pPr>
      <w:r>
        <w:t xml:space="preserve">          '{request.body#/consumerReference}':</w:t>
      </w:r>
    </w:p>
    <w:p w14:paraId="19057EFD" w14:textId="77777777" w:rsidR="006F3E70" w:rsidRDefault="006F3E70" w:rsidP="006F3E70">
      <w:pPr>
        <w:pStyle w:val="PL"/>
      </w:pPr>
      <w:r>
        <w:t xml:space="preserve">            post:</w:t>
      </w:r>
    </w:p>
    <w:p w14:paraId="02E571DA" w14:textId="77777777" w:rsidR="006F3E70" w:rsidRDefault="006F3E70" w:rsidP="006F3E70">
      <w:pPr>
        <w:pStyle w:val="PL"/>
      </w:pPr>
      <w:r>
        <w:t xml:space="preserve">              requestBody:</w:t>
      </w:r>
    </w:p>
    <w:p w14:paraId="374D65AD" w14:textId="77777777" w:rsidR="006F3E70" w:rsidRDefault="006F3E70" w:rsidP="006F3E70">
      <w:pPr>
        <w:pStyle w:val="PL"/>
      </w:pPr>
      <w:r>
        <w:t xml:space="preserve">                required: true</w:t>
      </w:r>
    </w:p>
    <w:p w14:paraId="2F428182" w14:textId="77777777" w:rsidR="006F3E70" w:rsidRDefault="006F3E70" w:rsidP="006F3E70">
      <w:pPr>
        <w:pStyle w:val="PL"/>
      </w:pPr>
      <w:r>
        <w:t xml:space="preserve">                content:</w:t>
      </w:r>
    </w:p>
    <w:p w14:paraId="256F12AC" w14:textId="77777777" w:rsidR="006F3E70" w:rsidRDefault="006F3E70" w:rsidP="006F3E70">
      <w:pPr>
        <w:pStyle w:val="PL"/>
      </w:pPr>
      <w:r>
        <w:t xml:space="preserve">                  application/json:</w:t>
      </w:r>
    </w:p>
    <w:p w14:paraId="312C1E09" w14:textId="77777777" w:rsidR="006F3E70" w:rsidRDefault="006F3E70" w:rsidP="006F3E70">
      <w:pPr>
        <w:pStyle w:val="PL"/>
      </w:pPr>
      <w:r>
        <w:t xml:space="preserve">                    schema:</w:t>
      </w:r>
    </w:p>
    <w:p w14:paraId="0489190A" w14:textId="77777777" w:rsidR="006F3E70" w:rsidRDefault="006F3E70" w:rsidP="006F3E70">
      <w:pPr>
        <w:pStyle w:val="PL"/>
      </w:pPr>
      <w:r>
        <w:t xml:space="preserve">                      oneOf:</w:t>
      </w:r>
    </w:p>
    <w:p w14:paraId="1A9238FA" w14:textId="77777777" w:rsidR="006F3E70" w:rsidRDefault="006F3E70" w:rsidP="006F3E70">
      <w:pPr>
        <w:pStyle w:val="PL"/>
      </w:pPr>
      <w:r>
        <w:t xml:space="preserve">                        - $ref: '#/components/schemas/NotifyChangedAlarmGeneral'</w:t>
      </w:r>
    </w:p>
    <w:p w14:paraId="76A085F7" w14:textId="77777777" w:rsidR="006F3E70" w:rsidRDefault="006F3E70" w:rsidP="006F3E70">
      <w:pPr>
        <w:pStyle w:val="PL"/>
      </w:pPr>
      <w:r>
        <w:t xml:space="preserve">                        - $ref: '#/components/schemas/NotifyChangedSecAlarmGeneral'</w:t>
      </w:r>
    </w:p>
    <w:p w14:paraId="074048F3" w14:textId="77777777" w:rsidR="006F3E70" w:rsidRDefault="006F3E70" w:rsidP="006F3E70">
      <w:pPr>
        <w:pStyle w:val="PL"/>
      </w:pPr>
      <w:r>
        <w:t xml:space="preserve">              responses:</w:t>
      </w:r>
    </w:p>
    <w:p w14:paraId="483B3B43" w14:textId="77777777" w:rsidR="006F3E70" w:rsidRDefault="006F3E70" w:rsidP="006F3E70">
      <w:pPr>
        <w:pStyle w:val="PL"/>
      </w:pPr>
      <w:r>
        <w:t xml:space="preserve">                '204':</w:t>
      </w:r>
    </w:p>
    <w:p w14:paraId="235D60E5" w14:textId="77777777" w:rsidR="006F3E70" w:rsidRDefault="006F3E70" w:rsidP="006F3E70">
      <w:pPr>
        <w:pStyle w:val="PL"/>
      </w:pPr>
      <w:r>
        <w:t xml:space="preserve">                  description: &gt;-</w:t>
      </w:r>
    </w:p>
    <w:p w14:paraId="505AE5B7" w14:textId="77777777" w:rsidR="006F3E70" w:rsidRDefault="006F3E70" w:rsidP="006F3E70">
      <w:pPr>
        <w:pStyle w:val="PL"/>
      </w:pPr>
      <w:r>
        <w:t xml:space="preserve">                    Success case ("204 No Content").</w:t>
      </w:r>
    </w:p>
    <w:p w14:paraId="4A2B83FB" w14:textId="77777777" w:rsidR="006F3E70" w:rsidRDefault="006F3E70" w:rsidP="006F3E70">
      <w:pPr>
        <w:pStyle w:val="PL"/>
      </w:pPr>
      <w:r>
        <w:t xml:space="preserve">                    The notification is successfully delivered. The response message</w:t>
      </w:r>
    </w:p>
    <w:p w14:paraId="0273209C" w14:textId="77777777" w:rsidR="006F3E70" w:rsidRDefault="006F3E70" w:rsidP="006F3E70">
      <w:pPr>
        <w:pStyle w:val="PL"/>
      </w:pPr>
      <w:r>
        <w:t xml:space="preserve">                    body is absent.</w:t>
      </w:r>
    </w:p>
    <w:p w14:paraId="15B6ADC8" w14:textId="77777777" w:rsidR="006F3E70" w:rsidRDefault="006F3E70" w:rsidP="006F3E70">
      <w:pPr>
        <w:pStyle w:val="PL"/>
      </w:pPr>
      <w:r>
        <w:t xml:space="preserve">                default:</w:t>
      </w:r>
    </w:p>
    <w:p w14:paraId="1C359279" w14:textId="77777777" w:rsidR="006F3E70" w:rsidRDefault="006F3E70" w:rsidP="006F3E70">
      <w:pPr>
        <w:pStyle w:val="PL"/>
      </w:pPr>
      <w:r>
        <w:t xml:space="preserve">                  description: Error case.</w:t>
      </w:r>
    </w:p>
    <w:p w14:paraId="4E40FB01" w14:textId="77777777" w:rsidR="006F3E70" w:rsidRDefault="006F3E70" w:rsidP="006F3E70">
      <w:pPr>
        <w:pStyle w:val="PL"/>
      </w:pPr>
      <w:r>
        <w:t xml:space="preserve">                  content:</w:t>
      </w:r>
    </w:p>
    <w:p w14:paraId="2DEA4768" w14:textId="77777777" w:rsidR="006F3E70" w:rsidRDefault="006F3E70" w:rsidP="006F3E70">
      <w:pPr>
        <w:pStyle w:val="PL"/>
      </w:pPr>
      <w:r>
        <w:t xml:space="preserve">                    application/json:</w:t>
      </w:r>
    </w:p>
    <w:p w14:paraId="0FC225CB" w14:textId="77777777" w:rsidR="006F3E70" w:rsidRDefault="006F3E70" w:rsidP="006F3E70">
      <w:pPr>
        <w:pStyle w:val="PL"/>
      </w:pPr>
      <w:r>
        <w:t xml:space="preserve">                      schema:</w:t>
      </w:r>
    </w:p>
    <w:p w14:paraId="26309B63" w14:textId="77777777" w:rsidR="006F3E70" w:rsidRDefault="006F3E70" w:rsidP="006F3E70">
      <w:pPr>
        <w:pStyle w:val="PL"/>
      </w:pPr>
      <w:r>
        <w:t xml:space="preserve">                        $ref: 'TS28623_ComDefs.yaml#/components/schemas/ErrorResponse'</w:t>
      </w:r>
    </w:p>
    <w:p w14:paraId="31C5F91C" w14:textId="77777777" w:rsidR="006F3E70" w:rsidRDefault="006F3E70" w:rsidP="006F3E70">
      <w:pPr>
        <w:pStyle w:val="PL"/>
      </w:pPr>
      <w:r>
        <w:t xml:space="preserve">        notifyCorrelatedNotificationChanged:</w:t>
      </w:r>
    </w:p>
    <w:p w14:paraId="12F28057" w14:textId="77777777" w:rsidR="006F3E70" w:rsidRDefault="006F3E70" w:rsidP="006F3E70">
      <w:pPr>
        <w:pStyle w:val="PL"/>
      </w:pPr>
      <w:r>
        <w:t xml:space="preserve">          '{request.body#/consumerReference}':</w:t>
      </w:r>
    </w:p>
    <w:p w14:paraId="7C3242EC" w14:textId="77777777" w:rsidR="006F3E70" w:rsidRDefault="006F3E70" w:rsidP="006F3E70">
      <w:pPr>
        <w:pStyle w:val="PL"/>
      </w:pPr>
      <w:r>
        <w:t xml:space="preserve">            post:</w:t>
      </w:r>
    </w:p>
    <w:p w14:paraId="2F3E5637" w14:textId="77777777" w:rsidR="006F3E70" w:rsidRDefault="006F3E70" w:rsidP="006F3E70">
      <w:pPr>
        <w:pStyle w:val="PL"/>
      </w:pPr>
      <w:r>
        <w:t xml:space="preserve">              requestBody:</w:t>
      </w:r>
    </w:p>
    <w:p w14:paraId="057E46D6" w14:textId="77777777" w:rsidR="006F3E70" w:rsidRDefault="006F3E70" w:rsidP="006F3E70">
      <w:pPr>
        <w:pStyle w:val="PL"/>
      </w:pPr>
      <w:r>
        <w:t xml:space="preserve">                required: true</w:t>
      </w:r>
    </w:p>
    <w:p w14:paraId="587044D3" w14:textId="77777777" w:rsidR="006F3E70" w:rsidRDefault="006F3E70" w:rsidP="006F3E70">
      <w:pPr>
        <w:pStyle w:val="PL"/>
      </w:pPr>
      <w:r>
        <w:t xml:space="preserve">                content:</w:t>
      </w:r>
    </w:p>
    <w:p w14:paraId="660D3E9F" w14:textId="77777777" w:rsidR="006F3E70" w:rsidRDefault="006F3E70" w:rsidP="006F3E70">
      <w:pPr>
        <w:pStyle w:val="PL"/>
      </w:pPr>
      <w:r>
        <w:t xml:space="preserve">                  application/json:</w:t>
      </w:r>
    </w:p>
    <w:p w14:paraId="25285026" w14:textId="77777777" w:rsidR="006F3E70" w:rsidRDefault="006F3E70" w:rsidP="006F3E70">
      <w:pPr>
        <w:pStyle w:val="PL"/>
      </w:pPr>
      <w:r>
        <w:t xml:space="preserve">                    schema:</w:t>
      </w:r>
    </w:p>
    <w:p w14:paraId="16979B59" w14:textId="77777777" w:rsidR="006F3E70" w:rsidRDefault="006F3E70" w:rsidP="006F3E70">
      <w:pPr>
        <w:pStyle w:val="PL"/>
      </w:pPr>
      <w:r>
        <w:t xml:space="preserve">                      $ref: '#/components/schemas/NotifyCorrelatedNotificationChanged'</w:t>
      </w:r>
    </w:p>
    <w:p w14:paraId="512F5B21" w14:textId="77777777" w:rsidR="006F3E70" w:rsidRDefault="006F3E70" w:rsidP="006F3E70">
      <w:pPr>
        <w:pStyle w:val="PL"/>
      </w:pPr>
      <w:r>
        <w:t xml:space="preserve">              responses:</w:t>
      </w:r>
    </w:p>
    <w:p w14:paraId="20C7EADD" w14:textId="77777777" w:rsidR="006F3E70" w:rsidRDefault="006F3E70" w:rsidP="006F3E70">
      <w:pPr>
        <w:pStyle w:val="PL"/>
      </w:pPr>
      <w:r>
        <w:t xml:space="preserve">                '204':</w:t>
      </w:r>
    </w:p>
    <w:p w14:paraId="3089ED03" w14:textId="77777777" w:rsidR="006F3E70" w:rsidRDefault="006F3E70" w:rsidP="006F3E70">
      <w:pPr>
        <w:pStyle w:val="PL"/>
      </w:pPr>
      <w:r>
        <w:t xml:space="preserve">                  description: &gt;-</w:t>
      </w:r>
    </w:p>
    <w:p w14:paraId="365665EE" w14:textId="77777777" w:rsidR="006F3E70" w:rsidRDefault="006F3E70" w:rsidP="006F3E70">
      <w:pPr>
        <w:pStyle w:val="PL"/>
      </w:pPr>
      <w:r>
        <w:t xml:space="preserve">                    Success case ("204 No Content").</w:t>
      </w:r>
    </w:p>
    <w:p w14:paraId="2B912D22" w14:textId="77777777" w:rsidR="006F3E70" w:rsidRDefault="006F3E70" w:rsidP="006F3E70">
      <w:pPr>
        <w:pStyle w:val="PL"/>
      </w:pPr>
      <w:r>
        <w:t xml:space="preserve">                    The notification is successfully delivered. The response message</w:t>
      </w:r>
    </w:p>
    <w:p w14:paraId="7B7D4ABD" w14:textId="77777777" w:rsidR="006F3E70" w:rsidRDefault="006F3E70" w:rsidP="006F3E70">
      <w:pPr>
        <w:pStyle w:val="PL"/>
      </w:pPr>
      <w:r>
        <w:t xml:space="preserve">                    body is absent.</w:t>
      </w:r>
    </w:p>
    <w:p w14:paraId="10A92940" w14:textId="77777777" w:rsidR="006F3E70" w:rsidRDefault="006F3E70" w:rsidP="006F3E70">
      <w:pPr>
        <w:pStyle w:val="PL"/>
      </w:pPr>
      <w:r>
        <w:t xml:space="preserve">                default:</w:t>
      </w:r>
    </w:p>
    <w:p w14:paraId="44A04801" w14:textId="77777777" w:rsidR="006F3E70" w:rsidRDefault="006F3E70" w:rsidP="006F3E70">
      <w:pPr>
        <w:pStyle w:val="PL"/>
      </w:pPr>
      <w:r>
        <w:t xml:space="preserve">                  description: Error case.</w:t>
      </w:r>
    </w:p>
    <w:p w14:paraId="53F71A57" w14:textId="77777777" w:rsidR="006F3E70" w:rsidRDefault="006F3E70" w:rsidP="006F3E70">
      <w:pPr>
        <w:pStyle w:val="PL"/>
      </w:pPr>
      <w:r>
        <w:t xml:space="preserve">                  content:</w:t>
      </w:r>
    </w:p>
    <w:p w14:paraId="49BA5C7D" w14:textId="77777777" w:rsidR="006F3E70" w:rsidRDefault="006F3E70" w:rsidP="006F3E70">
      <w:pPr>
        <w:pStyle w:val="PL"/>
      </w:pPr>
      <w:r>
        <w:t xml:space="preserve">                    application/json:</w:t>
      </w:r>
    </w:p>
    <w:p w14:paraId="0D7AFBEF" w14:textId="77777777" w:rsidR="006F3E70" w:rsidRDefault="006F3E70" w:rsidP="006F3E70">
      <w:pPr>
        <w:pStyle w:val="PL"/>
      </w:pPr>
      <w:r>
        <w:t xml:space="preserve">                      schema:</w:t>
      </w:r>
    </w:p>
    <w:p w14:paraId="421FAF1B" w14:textId="77777777" w:rsidR="006F3E70" w:rsidRDefault="006F3E70" w:rsidP="006F3E70">
      <w:pPr>
        <w:pStyle w:val="PL"/>
      </w:pPr>
      <w:r>
        <w:t xml:space="preserve">                        $ref: 'TS28623_ComDefs.yaml#/components/schemas/ErrorResponse'</w:t>
      </w:r>
    </w:p>
    <w:p w14:paraId="548D69E3" w14:textId="77777777" w:rsidR="006F3E70" w:rsidRDefault="006F3E70" w:rsidP="006F3E70">
      <w:pPr>
        <w:pStyle w:val="PL"/>
      </w:pPr>
      <w:r>
        <w:t xml:space="preserve">        notifyAckStateChanged:</w:t>
      </w:r>
    </w:p>
    <w:p w14:paraId="50240374" w14:textId="77777777" w:rsidR="006F3E70" w:rsidRDefault="006F3E70" w:rsidP="006F3E70">
      <w:pPr>
        <w:pStyle w:val="PL"/>
      </w:pPr>
      <w:r>
        <w:t xml:space="preserve">          '{request.body#/consumerReference}':</w:t>
      </w:r>
    </w:p>
    <w:p w14:paraId="10A558C1" w14:textId="77777777" w:rsidR="006F3E70" w:rsidRDefault="006F3E70" w:rsidP="006F3E70">
      <w:pPr>
        <w:pStyle w:val="PL"/>
      </w:pPr>
      <w:r>
        <w:t xml:space="preserve">            post:</w:t>
      </w:r>
    </w:p>
    <w:p w14:paraId="324A8EE6" w14:textId="77777777" w:rsidR="006F3E70" w:rsidRDefault="006F3E70" w:rsidP="006F3E70">
      <w:pPr>
        <w:pStyle w:val="PL"/>
      </w:pPr>
      <w:r>
        <w:t xml:space="preserve">              requestBody:</w:t>
      </w:r>
    </w:p>
    <w:p w14:paraId="7158DC87" w14:textId="77777777" w:rsidR="006F3E70" w:rsidRDefault="006F3E70" w:rsidP="006F3E70">
      <w:pPr>
        <w:pStyle w:val="PL"/>
      </w:pPr>
      <w:r>
        <w:t xml:space="preserve">                required: true</w:t>
      </w:r>
    </w:p>
    <w:p w14:paraId="7911121D" w14:textId="77777777" w:rsidR="006F3E70" w:rsidRDefault="006F3E70" w:rsidP="006F3E70">
      <w:pPr>
        <w:pStyle w:val="PL"/>
      </w:pPr>
      <w:r>
        <w:t xml:space="preserve">                content:</w:t>
      </w:r>
    </w:p>
    <w:p w14:paraId="1EF0D21B" w14:textId="77777777" w:rsidR="006F3E70" w:rsidRDefault="006F3E70" w:rsidP="006F3E70">
      <w:pPr>
        <w:pStyle w:val="PL"/>
      </w:pPr>
      <w:r>
        <w:t xml:space="preserve">                  application/json:</w:t>
      </w:r>
    </w:p>
    <w:p w14:paraId="17B91B1F" w14:textId="77777777" w:rsidR="006F3E70" w:rsidRDefault="006F3E70" w:rsidP="006F3E70">
      <w:pPr>
        <w:pStyle w:val="PL"/>
      </w:pPr>
      <w:r>
        <w:t xml:space="preserve">                    schema:</w:t>
      </w:r>
    </w:p>
    <w:p w14:paraId="3352286A" w14:textId="77777777" w:rsidR="006F3E70" w:rsidRDefault="006F3E70" w:rsidP="006F3E70">
      <w:pPr>
        <w:pStyle w:val="PL"/>
      </w:pPr>
      <w:r>
        <w:t xml:space="preserve">                      $ref: '#/components/schemas/NotifyAckStateChanged'</w:t>
      </w:r>
    </w:p>
    <w:p w14:paraId="71E52E2A" w14:textId="77777777" w:rsidR="006F3E70" w:rsidRDefault="006F3E70" w:rsidP="006F3E70">
      <w:pPr>
        <w:pStyle w:val="PL"/>
      </w:pPr>
      <w:r>
        <w:t xml:space="preserve">              responses:</w:t>
      </w:r>
    </w:p>
    <w:p w14:paraId="0029024A" w14:textId="77777777" w:rsidR="006F3E70" w:rsidRDefault="006F3E70" w:rsidP="006F3E70">
      <w:pPr>
        <w:pStyle w:val="PL"/>
      </w:pPr>
      <w:r>
        <w:t xml:space="preserve">                '204':</w:t>
      </w:r>
    </w:p>
    <w:p w14:paraId="40497C44" w14:textId="77777777" w:rsidR="006F3E70" w:rsidRDefault="006F3E70" w:rsidP="006F3E70">
      <w:pPr>
        <w:pStyle w:val="PL"/>
      </w:pPr>
      <w:r>
        <w:t xml:space="preserve">                  description: &gt;-</w:t>
      </w:r>
    </w:p>
    <w:p w14:paraId="5E311D10" w14:textId="77777777" w:rsidR="006F3E70" w:rsidRDefault="006F3E70" w:rsidP="006F3E70">
      <w:pPr>
        <w:pStyle w:val="PL"/>
      </w:pPr>
      <w:r>
        <w:t xml:space="preserve">                    Success case ("204 No Content").</w:t>
      </w:r>
    </w:p>
    <w:p w14:paraId="1D34C74E" w14:textId="77777777" w:rsidR="006F3E70" w:rsidRDefault="006F3E70" w:rsidP="006F3E70">
      <w:pPr>
        <w:pStyle w:val="PL"/>
      </w:pPr>
      <w:r>
        <w:t xml:space="preserve">                    The notification is successfully delivered. The response message</w:t>
      </w:r>
    </w:p>
    <w:p w14:paraId="0CCEC2AC" w14:textId="77777777" w:rsidR="006F3E70" w:rsidRDefault="006F3E70" w:rsidP="006F3E70">
      <w:pPr>
        <w:pStyle w:val="PL"/>
      </w:pPr>
      <w:r>
        <w:t xml:space="preserve">                    body is absent.</w:t>
      </w:r>
    </w:p>
    <w:p w14:paraId="730EF0F6" w14:textId="77777777" w:rsidR="006F3E70" w:rsidRDefault="006F3E70" w:rsidP="006F3E70">
      <w:pPr>
        <w:pStyle w:val="PL"/>
      </w:pPr>
      <w:r>
        <w:t xml:space="preserve">                default:</w:t>
      </w:r>
    </w:p>
    <w:p w14:paraId="1F3EFB37" w14:textId="77777777" w:rsidR="006F3E70" w:rsidRDefault="006F3E70" w:rsidP="006F3E70">
      <w:pPr>
        <w:pStyle w:val="PL"/>
      </w:pPr>
      <w:r>
        <w:t xml:space="preserve">                  description: Error case.</w:t>
      </w:r>
    </w:p>
    <w:p w14:paraId="4E382B8C" w14:textId="77777777" w:rsidR="006F3E70" w:rsidRDefault="006F3E70" w:rsidP="006F3E70">
      <w:pPr>
        <w:pStyle w:val="PL"/>
      </w:pPr>
      <w:r>
        <w:t xml:space="preserve">                  content:</w:t>
      </w:r>
    </w:p>
    <w:p w14:paraId="5BEB6709" w14:textId="77777777" w:rsidR="006F3E70" w:rsidRDefault="006F3E70" w:rsidP="006F3E70">
      <w:pPr>
        <w:pStyle w:val="PL"/>
      </w:pPr>
      <w:r>
        <w:t xml:space="preserve">                    application/json:</w:t>
      </w:r>
    </w:p>
    <w:p w14:paraId="70DCA18D" w14:textId="77777777" w:rsidR="006F3E70" w:rsidRDefault="006F3E70" w:rsidP="006F3E70">
      <w:pPr>
        <w:pStyle w:val="PL"/>
      </w:pPr>
      <w:r>
        <w:t xml:space="preserve">                      schema:</w:t>
      </w:r>
    </w:p>
    <w:p w14:paraId="5B2EA3E5" w14:textId="77777777" w:rsidR="006F3E70" w:rsidRDefault="006F3E70" w:rsidP="006F3E70">
      <w:pPr>
        <w:pStyle w:val="PL"/>
      </w:pPr>
      <w:r>
        <w:t xml:space="preserve">                        $ref: 'TS28623_ComDefs.yaml#/components/schemas/ErrorResponse'</w:t>
      </w:r>
    </w:p>
    <w:p w14:paraId="275263D5" w14:textId="77777777" w:rsidR="006F3E70" w:rsidRDefault="006F3E70" w:rsidP="006F3E70">
      <w:pPr>
        <w:pStyle w:val="PL"/>
      </w:pPr>
      <w:r>
        <w:t xml:space="preserve">        notifyComments:</w:t>
      </w:r>
    </w:p>
    <w:p w14:paraId="1ECC9B7A" w14:textId="77777777" w:rsidR="006F3E70" w:rsidRDefault="006F3E70" w:rsidP="006F3E70">
      <w:pPr>
        <w:pStyle w:val="PL"/>
      </w:pPr>
      <w:r>
        <w:t xml:space="preserve">          '{request.body#/consumerReference}':</w:t>
      </w:r>
    </w:p>
    <w:p w14:paraId="2A755A88" w14:textId="77777777" w:rsidR="006F3E70" w:rsidRDefault="006F3E70" w:rsidP="006F3E70">
      <w:pPr>
        <w:pStyle w:val="PL"/>
      </w:pPr>
      <w:r>
        <w:t xml:space="preserve">            post:</w:t>
      </w:r>
    </w:p>
    <w:p w14:paraId="731EEA9F" w14:textId="77777777" w:rsidR="006F3E70" w:rsidRDefault="006F3E70" w:rsidP="006F3E70">
      <w:pPr>
        <w:pStyle w:val="PL"/>
      </w:pPr>
      <w:r>
        <w:t xml:space="preserve">              requestBody:</w:t>
      </w:r>
    </w:p>
    <w:p w14:paraId="041BC017" w14:textId="77777777" w:rsidR="006F3E70" w:rsidRDefault="006F3E70" w:rsidP="006F3E70">
      <w:pPr>
        <w:pStyle w:val="PL"/>
      </w:pPr>
      <w:r>
        <w:t xml:space="preserve">                required: true</w:t>
      </w:r>
    </w:p>
    <w:p w14:paraId="37A4DC3E" w14:textId="77777777" w:rsidR="006F3E70" w:rsidRDefault="006F3E70" w:rsidP="006F3E70">
      <w:pPr>
        <w:pStyle w:val="PL"/>
      </w:pPr>
      <w:r>
        <w:t xml:space="preserve">                content:</w:t>
      </w:r>
    </w:p>
    <w:p w14:paraId="4AA1FE9B" w14:textId="77777777" w:rsidR="006F3E70" w:rsidRDefault="006F3E70" w:rsidP="006F3E70">
      <w:pPr>
        <w:pStyle w:val="PL"/>
      </w:pPr>
      <w:r>
        <w:t xml:space="preserve">                  application/json:</w:t>
      </w:r>
    </w:p>
    <w:p w14:paraId="43B1501B" w14:textId="77777777" w:rsidR="006F3E70" w:rsidRDefault="006F3E70" w:rsidP="006F3E70">
      <w:pPr>
        <w:pStyle w:val="PL"/>
      </w:pPr>
      <w:r>
        <w:t xml:space="preserve">                    schema:</w:t>
      </w:r>
    </w:p>
    <w:p w14:paraId="045B06CF" w14:textId="77777777" w:rsidR="006F3E70" w:rsidRDefault="006F3E70" w:rsidP="006F3E70">
      <w:pPr>
        <w:pStyle w:val="PL"/>
      </w:pPr>
      <w:r>
        <w:t xml:space="preserve">                      $ref: '#/components/schemas/NotifyComments'</w:t>
      </w:r>
    </w:p>
    <w:p w14:paraId="3320F55D" w14:textId="77777777" w:rsidR="006F3E70" w:rsidRDefault="006F3E70" w:rsidP="006F3E70">
      <w:pPr>
        <w:pStyle w:val="PL"/>
      </w:pPr>
      <w:r>
        <w:t xml:space="preserve">              responses:</w:t>
      </w:r>
    </w:p>
    <w:p w14:paraId="1271B32D" w14:textId="77777777" w:rsidR="006F3E70" w:rsidRDefault="006F3E70" w:rsidP="006F3E70">
      <w:pPr>
        <w:pStyle w:val="PL"/>
      </w:pPr>
      <w:r>
        <w:t xml:space="preserve">                '204':</w:t>
      </w:r>
    </w:p>
    <w:p w14:paraId="2EF37647" w14:textId="77777777" w:rsidR="006F3E70" w:rsidRDefault="006F3E70" w:rsidP="006F3E70">
      <w:pPr>
        <w:pStyle w:val="PL"/>
      </w:pPr>
      <w:r>
        <w:t xml:space="preserve">                  description: &gt;-</w:t>
      </w:r>
    </w:p>
    <w:p w14:paraId="4D0D4CB9" w14:textId="77777777" w:rsidR="006F3E70" w:rsidRDefault="006F3E70" w:rsidP="006F3E70">
      <w:pPr>
        <w:pStyle w:val="PL"/>
      </w:pPr>
      <w:r>
        <w:t xml:space="preserve">                    Success case ("204 No Content").</w:t>
      </w:r>
    </w:p>
    <w:p w14:paraId="12452143" w14:textId="77777777" w:rsidR="006F3E70" w:rsidRDefault="006F3E70" w:rsidP="006F3E70">
      <w:pPr>
        <w:pStyle w:val="PL"/>
      </w:pPr>
      <w:r>
        <w:t xml:space="preserve">                    The notification is successfully delivered. The response message</w:t>
      </w:r>
    </w:p>
    <w:p w14:paraId="0119C8D5" w14:textId="77777777" w:rsidR="006F3E70" w:rsidRDefault="006F3E70" w:rsidP="006F3E70">
      <w:pPr>
        <w:pStyle w:val="PL"/>
      </w:pPr>
      <w:r>
        <w:t xml:space="preserve">                    body is absent.</w:t>
      </w:r>
    </w:p>
    <w:p w14:paraId="553A3D6A" w14:textId="77777777" w:rsidR="006F3E70" w:rsidRDefault="006F3E70" w:rsidP="006F3E70">
      <w:pPr>
        <w:pStyle w:val="PL"/>
      </w:pPr>
      <w:r>
        <w:t xml:space="preserve">                default:</w:t>
      </w:r>
    </w:p>
    <w:p w14:paraId="3652E187" w14:textId="77777777" w:rsidR="006F3E70" w:rsidRDefault="006F3E70" w:rsidP="006F3E70">
      <w:pPr>
        <w:pStyle w:val="PL"/>
      </w:pPr>
      <w:r>
        <w:t xml:space="preserve">                  description: Error case.</w:t>
      </w:r>
    </w:p>
    <w:p w14:paraId="24A2CB11" w14:textId="77777777" w:rsidR="006F3E70" w:rsidRDefault="006F3E70" w:rsidP="006F3E70">
      <w:pPr>
        <w:pStyle w:val="PL"/>
      </w:pPr>
      <w:r>
        <w:t xml:space="preserve">                  content:</w:t>
      </w:r>
    </w:p>
    <w:p w14:paraId="1455088C" w14:textId="77777777" w:rsidR="006F3E70" w:rsidRDefault="006F3E70" w:rsidP="006F3E70">
      <w:pPr>
        <w:pStyle w:val="PL"/>
      </w:pPr>
      <w:r>
        <w:t xml:space="preserve">                    application/json:</w:t>
      </w:r>
    </w:p>
    <w:p w14:paraId="1D358D45" w14:textId="77777777" w:rsidR="006F3E70" w:rsidRDefault="006F3E70" w:rsidP="006F3E70">
      <w:pPr>
        <w:pStyle w:val="PL"/>
      </w:pPr>
      <w:r>
        <w:t xml:space="preserve">                      schema:</w:t>
      </w:r>
    </w:p>
    <w:p w14:paraId="2A796290" w14:textId="77777777" w:rsidR="006F3E70" w:rsidRDefault="006F3E70" w:rsidP="006F3E70">
      <w:pPr>
        <w:pStyle w:val="PL"/>
      </w:pPr>
      <w:r>
        <w:t xml:space="preserve">                        $ref: 'TS28623_ComDefs.yaml#/components/schemas/ErrorResponse'</w:t>
      </w:r>
    </w:p>
    <w:p w14:paraId="0DC707A1" w14:textId="77777777" w:rsidR="006F3E70" w:rsidRDefault="006F3E70" w:rsidP="006F3E70">
      <w:pPr>
        <w:pStyle w:val="PL"/>
      </w:pPr>
      <w:r>
        <w:t xml:space="preserve">        notifyPotentialFaultyAlarmList:</w:t>
      </w:r>
    </w:p>
    <w:p w14:paraId="277C72BF" w14:textId="77777777" w:rsidR="006F3E70" w:rsidRDefault="006F3E70" w:rsidP="006F3E70">
      <w:pPr>
        <w:pStyle w:val="PL"/>
      </w:pPr>
      <w:r>
        <w:t xml:space="preserve">          '{request.body#/consumerReference}':</w:t>
      </w:r>
    </w:p>
    <w:p w14:paraId="6C4AD942" w14:textId="77777777" w:rsidR="006F3E70" w:rsidRDefault="006F3E70" w:rsidP="006F3E70">
      <w:pPr>
        <w:pStyle w:val="PL"/>
      </w:pPr>
      <w:r>
        <w:t xml:space="preserve">            post:</w:t>
      </w:r>
    </w:p>
    <w:p w14:paraId="0E7DAAF2" w14:textId="77777777" w:rsidR="006F3E70" w:rsidRDefault="006F3E70" w:rsidP="006F3E70">
      <w:pPr>
        <w:pStyle w:val="PL"/>
      </w:pPr>
      <w:r>
        <w:t xml:space="preserve">              requestBody:</w:t>
      </w:r>
    </w:p>
    <w:p w14:paraId="0613C409" w14:textId="77777777" w:rsidR="006F3E70" w:rsidRDefault="006F3E70" w:rsidP="006F3E70">
      <w:pPr>
        <w:pStyle w:val="PL"/>
      </w:pPr>
      <w:r>
        <w:t xml:space="preserve">                required: true</w:t>
      </w:r>
    </w:p>
    <w:p w14:paraId="3F5430A3" w14:textId="77777777" w:rsidR="006F3E70" w:rsidRDefault="006F3E70" w:rsidP="006F3E70">
      <w:pPr>
        <w:pStyle w:val="PL"/>
      </w:pPr>
      <w:r>
        <w:t xml:space="preserve">                content:</w:t>
      </w:r>
    </w:p>
    <w:p w14:paraId="1BDAACDE" w14:textId="77777777" w:rsidR="006F3E70" w:rsidRDefault="006F3E70" w:rsidP="006F3E70">
      <w:pPr>
        <w:pStyle w:val="PL"/>
      </w:pPr>
      <w:r>
        <w:t xml:space="preserve">                  application/json:</w:t>
      </w:r>
    </w:p>
    <w:p w14:paraId="2F267759" w14:textId="77777777" w:rsidR="006F3E70" w:rsidRDefault="006F3E70" w:rsidP="006F3E70">
      <w:pPr>
        <w:pStyle w:val="PL"/>
      </w:pPr>
      <w:r>
        <w:t xml:space="preserve">                    schema:</w:t>
      </w:r>
    </w:p>
    <w:p w14:paraId="71BD5BBC" w14:textId="77777777" w:rsidR="006F3E70" w:rsidRDefault="006F3E70" w:rsidP="006F3E70">
      <w:pPr>
        <w:pStyle w:val="PL"/>
      </w:pPr>
      <w:r>
        <w:t xml:space="preserve">                      $ref: '#/components/schemas/NotifyPotentialFaultyAlarmList'</w:t>
      </w:r>
    </w:p>
    <w:p w14:paraId="0875234D" w14:textId="77777777" w:rsidR="006F3E70" w:rsidRDefault="006F3E70" w:rsidP="006F3E70">
      <w:pPr>
        <w:pStyle w:val="PL"/>
      </w:pPr>
      <w:r>
        <w:t xml:space="preserve">              responses:</w:t>
      </w:r>
    </w:p>
    <w:p w14:paraId="10D7F8F3" w14:textId="77777777" w:rsidR="006F3E70" w:rsidRDefault="006F3E70" w:rsidP="006F3E70">
      <w:pPr>
        <w:pStyle w:val="PL"/>
      </w:pPr>
      <w:r>
        <w:t xml:space="preserve">                '204':</w:t>
      </w:r>
    </w:p>
    <w:p w14:paraId="487629B0" w14:textId="77777777" w:rsidR="006F3E70" w:rsidRDefault="006F3E70" w:rsidP="006F3E70">
      <w:pPr>
        <w:pStyle w:val="PL"/>
      </w:pPr>
      <w:r>
        <w:t xml:space="preserve">                  description: &gt;-</w:t>
      </w:r>
    </w:p>
    <w:p w14:paraId="782A339A" w14:textId="77777777" w:rsidR="006F3E70" w:rsidRDefault="006F3E70" w:rsidP="006F3E70">
      <w:pPr>
        <w:pStyle w:val="PL"/>
      </w:pPr>
      <w:r>
        <w:t xml:space="preserve">                    Success case ("204 No Content").</w:t>
      </w:r>
    </w:p>
    <w:p w14:paraId="060AA604" w14:textId="77777777" w:rsidR="006F3E70" w:rsidRDefault="006F3E70" w:rsidP="006F3E70">
      <w:pPr>
        <w:pStyle w:val="PL"/>
      </w:pPr>
      <w:r>
        <w:t xml:space="preserve">                    The notification is successfully delivered. The response message</w:t>
      </w:r>
    </w:p>
    <w:p w14:paraId="618F9FB9" w14:textId="77777777" w:rsidR="006F3E70" w:rsidRDefault="006F3E70" w:rsidP="006F3E70">
      <w:pPr>
        <w:pStyle w:val="PL"/>
      </w:pPr>
      <w:r>
        <w:t xml:space="preserve">                    body is absent.</w:t>
      </w:r>
    </w:p>
    <w:p w14:paraId="5DEF65DB" w14:textId="77777777" w:rsidR="006F3E70" w:rsidRDefault="006F3E70" w:rsidP="006F3E70">
      <w:pPr>
        <w:pStyle w:val="PL"/>
      </w:pPr>
      <w:r>
        <w:t xml:space="preserve">                default:</w:t>
      </w:r>
    </w:p>
    <w:p w14:paraId="442360BE" w14:textId="77777777" w:rsidR="006F3E70" w:rsidRDefault="006F3E70" w:rsidP="006F3E70">
      <w:pPr>
        <w:pStyle w:val="PL"/>
      </w:pPr>
      <w:r>
        <w:t xml:space="preserve">                  description: Error case.</w:t>
      </w:r>
    </w:p>
    <w:p w14:paraId="1C433F3A" w14:textId="77777777" w:rsidR="006F3E70" w:rsidRDefault="006F3E70" w:rsidP="006F3E70">
      <w:pPr>
        <w:pStyle w:val="PL"/>
      </w:pPr>
      <w:r>
        <w:t xml:space="preserve">                  content:</w:t>
      </w:r>
    </w:p>
    <w:p w14:paraId="5ADD649E" w14:textId="77777777" w:rsidR="006F3E70" w:rsidRDefault="006F3E70" w:rsidP="006F3E70">
      <w:pPr>
        <w:pStyle w:val="PL"/>
      </w:pPr>
      <w:r>
        <w:t xml:space="preserve">                    application/json:</w:t>
      </w:r>
    </w:p>
    <w:p w14:paraId="7A69E559" w14:textId="77777777" w:rsidR="006F3E70" w:rsidRDefault="006F3E70" w:rsidP="006F3E70">
      <w:pPr>
        <w:pStyle w:val="PL"/>
      </w:pPr>
      <w:r>
        <w:t xml:space="preserve">                      schema:</w:t>
      </w:r>
    </w:p>
    <w:p w14:paraId="4B90935F" w14:textId="77777777" w:rsidR="006F3E70" w:rsidRDefault="006F3E70" w:rsidP="006F3E70">
      <w:pPr>
        <w:pStyle w:val="PL"/>
      </w:pPr>
      <w:r>
        <w:t xml:space="preserve">                        $ref: 'TS28623_ComDefs.yaml#/components/schemas/ErrorResponse'</w:t>
      </w:r>
    </w:p>
    <w:p w14:paraId="04729016" w14:textId="77777777" w:rsidR="006F3E70" w:rsidRDefault="006F3E70" w:rsidP="006F3E70">
      <w:pPr>
        <w:pStyle w:val="PL"/>
      </w:pPr>
      <w:r>
        <w:t xml:space="preserve">        notifyAlarmListRebuilt:</w:t>
      </w:r>
    </w:p>
    <w:p w14:paraId="3A0E5709" w14:textId="77777777" w:rsidR="006F3E70" w:rsidRDefault="006F3E70" w:rsidP="006F3E70">
      <w:pPr>
        <w:pStyle w:val="PL"/>
      </w:pPr>
      <w:r>
        <w:t xml:space="preserve">          '{request.body#/consumerReference}':</w:t>
      </w:r>
    </w:p>
    <w:p w14:paraId="532DD334" w14:textId="77777777" w:rsidR="006F3E70" w:rsidRDefault="006F3E70" w:rsidP="006F3E70">
      <w:pPr>
        <w:pStyle w:val="PL"/>
      </w:pPr>
      <w:r>
        <w:t xml:space="preserve">            post:</w:t>
      </w:r>
    </w:p>
    <w:p w14:paraId="200C510D" w14:textId="77777777" w:rsidR="006F3E70" w:rsidRDefault="006F3E70" w:rsidP="006F3E70">
      <w:pPr>
        <w:pStyle w:val="PL"/>
      </w:pPr>
      <w:r>
        <w:t xml:space="preserve">              requestBody:</w:t>
      </w:r>
    </w:p>
    <w:p w14:paraId="138E2D6D" w14:textId="77777777" w:rsidR="006F3E70" w:rsidRDefault="006F3E70" w:rsidP="006F3E70">
      <w:pPr>
        <w:pStyle w:val="PL"/>
      </w:pPr>
      <w:r>
        <w:t xml:space="preserve">                required: true</w:t>
      </w:r>
    </w:p>
    <w:p w14:paraId="50716FEF" w14:textId="77777777" w:rsidR="006F3E70" w:rsidRDefault="006F3E70" w:rsidP="006F3E70">
      <w:pPr>
        <w:pStyle w:val="PL"/>
      </w:pPr>
      <w:r>
        <w:t xml:space="preserve">                content:</w:t>
      </w:r>
    </w:p>
    <w:p w14:paraId="2AE00CA7" w14:textId="77777777" w:rsidR="006F3E70" w:rsidRDefault="006F3E70" w:rsidP="006F3E70">
      <w:pPr>
        <w:pStyle w:val="PL"/>
      </w:pPr>
      <w:r>
        <w:t xml:space="preserve">                  application/json:</w:t>
      </w:r>
    </w:p>
    <w:p w14:paraId="70521A90" w14:textId="77777777" w:rsidR="006F3E70" w:rsidRDefault="006F3E70" w:rsidP="006F3E70">
      <w:pPr>
        <w:pStyle w:val="PL"/>
      </w:pPr>
      <w:r>
        <w:t xml:space="preserve">                    schema:</w:t>
      </w:r>
    </w:p>
    <w:p w14:paraId="18D1F37C" w14:textId="77777777" w:rsidR="006F3E70" w:rsidRDefault="006F3E70" w:rsidP="006F3E70">
      <w:pPr>
        <w:pStyle w:val="PL"/>
      </w:pPr>
      <w:r>
        <w:t xml:space="preserve">                      $ref: '#/components/schemas/NotifyAlarmListRebuilt'</w:t>
      </w:r>
    </w:p>
    <w:p w14:paraId="4976A88C" w14:textId="77777777" w:rsidR="006F3E70" w:rsidRDefault="006F3E70" w:rsidP="006F3E70">
      <w:pPr>
        <w:pStyle w:val="PL"/>
      </w:pPr>
      <w:r>
        <w:t xml:space="preserve">              responses:</w:t>
      </w:r>
    </w:p>
    <w:p w14:paraId="682CEE28" w14:textId="77777777" w:rsidR="006F3E70" w:rsidRDefault="006F3E70" w:rsidP="006F3E70">
      <w:pPr>
        <w:pStyle w:val="PL"/>
      </w:pPr>
      <w:r>
        <w:t xml:space="preserve">                '204':</w:t>
      </w:r>
    </w:p>
    <w:p w14:paraId="1EB95292" w14:textId="77777777" w:rsidR="006F3E70" w:rsidRDefault="006F3E70" w:rsidP="006F3E70">
      <w:pPr>
        <w:pStyle w:val="PL"/>
      </w:pPr>
      <w:r>
        <w:t xml:space="preserve">                  description: &gt;-</w:t>
      </w:r>
    </w:p>
    <w:p w14:paraId="46A15CF1" w14:textId="77777777" w:rsidR="006F3E70" w:rsidRDefault="006F3E70" w:rsidP="006F3E70">
      <w:pPr>
        <w:pStyle w:val="PL"/>
      </w:pPr>
      <w:r>
        <w:t xml:space="preserve">                    Success case ("204 No Content").</w:t>
      </w:r>
    </w:p>
    <w:p w14:paraId="37776257" w14:textId="77777777" w:rsidR="006F3E70" w:rsidRDefault="006F3E70" w:rsidP="006F3E70">
      <w:pPr>
        <w:pStyle w:val="PL"/>
      </w:pPr>
      <w:r>
        <w:t xml:space="preserve">                    The notification is successfully delivered. The response message</w:t>
      </w:r>
    </w:p>
    <w:p w14:paraId="7A0486CF" w14:textId="77777777" w:rsidR="006F3E70" w:rsidRDefault="006F3E70" w:rsidP="006F3E70">
      <w:pPr>
        <w:pStyle w:val="PL"/>
      </w:pPr>
      <w:r>
        <w:t xml:space="preserve">                    body is absent.</w:t>
      </w:r>
    </w:p>
    <w:p w14:paraId="1AB49FEC" w14:textId="77777777" w:rsidR="006F3E70" w:rsidRDefault="006F3E70" w:rsidP="006F3E70">
      <w:pPr>
        <w:pStyle w:val="PL"/>
      </w:pPr>
      <w:r>
        <w:t xml:space="preserve">                default:</w:t>
      </w:r>
    </w:p>
    <w:p w14:paraId="1E67E9CB" w14:textId="77777777" w:rsidR="006F3E70" w:rsidRDefault="006F3E70" w:rsidP="006F3E70">
      <w:pPr>
        <w:pStyle w:val="PL"/>
      </w:pPr>
      <w:r>
        <w:t xml:space="preserve">                  description: Error case.</w:t>
      </w:r>
    </w:p>
    <w:p w14:paraId="1380C80C" w14:textId="77777777" w:rsidR="006F3E70" w:rsidRDefault="006F3E70" w:rsidP="006F3E70">
      <w:pPr>
        <w:pStyle w:val="PL"/>
      </w:pPr>
      <w:r>
        <w:t xml:space="preserve">                  content:</w:t>
      </w:r>
    </w:p>
    <w:p w14:paraId="4E8729C8" w14:textId="77777777" w:rsidR="006F3E70" w:rsidRDefault="006F3E70" w:rsidP="006F3E70">
      <w:pPr>
        <w:pStyle w:val="PL"/>
      </w:pPr>
      <w:r>
        <w:t xml:space="preserve">                    application/json:</w:t>
      </w:r>
    </w:p>
    <w:p w14:paraId="325ACB0D" w14:textId="77777777" w:rsidR="006F3E70" w:rsidRDefault="006F3E70" w:rsidP="006F3E70">
      <w:pPr>
        <w:pStyle w:val="PL"/>
      </w:pPr>
      <w:r>
        <w:t xml:space="preserve">                      schema:</w:t>
      </w:r>
    </w:p>
    <w:p w14:paraId="602C930E" w14:textId="77777777" w:rsidR="006F3E70" w:rsidRDefault="006F3E70" w:rsidP="006F3E70">
      <w:pPr>
        <w:pStyle w:val="PL"/>
      </w:pPr>
      <w:r>
        <w:t xml:space="preserve">                        $ref: 'TS28623_ComDefs.yaml#/components/schemas/ErrorResponse'</w:t>
      </w:r>
    </w:p>
    <w:p w14:paraId="2912580E" w14:textId="77777777" w:rsidR="006F3E70" w:rsidRDefault="006F3E70" w:rsidP="006F3E70">
      <w:pPr>
        <w:pStyle w:val="PL"/>
      </w:pPr>
      <w:r>
        <w:t xml:space="preserve">  /subscriptions/{subscriptionId}:</w:t>
      </w:r>
    </w:p>
    <w:p w14:paraId="3FC8CE01" w14:textId="77777777" w:rsidR="006F3E70" w:rsidRDefault="006F3E70" w:rsidP="006F3E70">
      <w:pPr>
        <w:pStyle w:val="PL"/>
      </w:pPr>
      <w:r>
        <w:t xml:space="preserve">    delete:</w:t>
      </w:r>
    </w:p>
    <w:p w14:paraId="1593C9B1" w14:textId="77777777" w:rsidR="006F3E70" w:rsidRDefault="006F3E70" w:rsidP="006F3E70">
      <w:pPr>
        <w:pStyle w:val="PL"/>
      </w:pPr>
      <w:r>
        <w:t xml:space="preserve">      summary: Delete a subscription</w:t>
      </w:r>
    </w:p>
    <w:p w14:paraId="61AD5028" w14:textId="77777777" w:rsidR="006F3E70" w:rsidRDefault="006F3E70" w:rsidP="006F3E70">
      <w:pPr>
        <w:pStyle w:val="PL"/>
      </w:pPr>
      <w:r>
        <w:t xml:space="preserve">      description: &gt;-</w:t>
      </w:r>
    </w:p>
    <w:p w14:paraId="50E90BF6" w14:textId="77777777" w:rsidR="006F3E70" w:rsidRDefault="006F3E70" w:rsidP="006F3E70">
      <w:pPr>
        <w:pStyle w:val="PL"/>
      </w:pPr>
      <w:r>
        <w:t xml:space="preserve">        The subscription is deleted by deleting the corresponding subscription</w:t>
      </w:r>
    </w:p>
    <w:p w14:paraId="177CB8C2" w14:textId="77777777" w:rsidR="006F3E70" w:rsidRDefault="006F3E70" w:rsidP="006F3E70">
      <w:pPr>
        <w:pStyle w:val="PL"/>
      </w:pPr>
      <w:r>
        <w:t xml:space="preserve">        resource. The resource to be deleted is identified with the path</w:t>
      </w:r>
    </w:p>
    <w:p w14:paraId="26C89C88" w14:textId="77777777" w:rsidR="006F3E70" w:rsidRDefault="006F3E70" w:rsidP="006F3E70">
      <w:pPr>
        <w:pStyle w:val="PL"/>
      </w:pPr>
      <w:r>
        <w:t xml:space="preserve">        component of the URI.</w:t>
      </w:r>
    </w:p>
    <w:p w14:paraId="7929CDC4" w14:textId="77777777" w:rsidR="006F3E70" w:rsidRDefault="006F3E70" w:rsidP="006F3E70">
      <w:pPr>
        <w:pStyle w:val="PL"/>
      </w:pPr>
      <w:r>
        <w:t xml:space="preserve">      parameters:</w:t>
      </w:r>
    </w:p>
    <w:p w14:paraId="53C7D987" w14:textId="77777777" w:rsidR="006F3E70" w:rsidRDefault="006F3E70" w:rsidP="006F3E70">
      <w:pPr>
        <w:pStyle w:val="PL"/>
      </w:pPr>
      <w:r>
        <w:t xml:space="preserve">        - name: subscriptionId</w:t>
      </w:r>
    </w:p>
    <w:p w14:paraId="34F0FDAA" w14:textId="77777777" w:rsidR="006F3E70" w:rsidRDefault="006F3E70" w:rsidP="006F3E70">
      <w:pPr>
        <w:pStyle w:val="PL"/>
      </w:pPr>
      <w:r>
        <w:t xml:space="preserve">          in: path</w:t>
      </w:r>
    </w:p>
    <w:p w14:paraId="1C4032A2" w14:textId="77777777" w:rsidR="006F3E70" w:rsidRDefault="006F3E70" w:rsidP="006F3E70">
      <w:pPr>
        <w:pStyle w:val="PL"/>
      </w:pPr>
      <w:r>
        <w:t xml:space="preserve">          description: Identifies the subscription to be deleted.</w:t>
      </w:r>
    </w:p>
    <w:p w14:paraId="65E33C74" w14:textId="77777777" w:rsidR="006F3E70" w:rsidRDefault="006F3E70" w:rsidP="006F3E70">
      <w:pPr>
        <w:pStyle w:val="PL"/>
      </w:pPr>
      <w:r>
        <w:t xml:space="preserve">          required: true</w:t>
      </w:r>
    </w:p>
    <w:p w14:paraId="5993128B" w14:textId="77777777" w:rsidR="006F3E70" w:rsidRDefault="006F3E70" w:rsidP="006F3E70">
      <w:pPr>
        <w:pStyle w:val="PL"/>
      </w:pPr>
      <w:r>
        <w:t xml:space="preserve">          schema:</w:t>
      </w:r>
    </w:p>
    <w:p w14:paraId="7A3B479E" w14:textId="77777777" w:rsidR="006F3E70" w:rsidRDefault="006F3E70" w:rsidP="006F3E70">
      <w:pPr>
        <w:pStyle w:val="PL"/>
      </w:pPr>
      <w:r>
        <w:t xml:space="preserve">            type: string</w:t>
      </w:r>
    </w:p>
    <w:p w14:paraId="4F377288" w14:textId="77777777" w:rsidR="006F3E70" w:rsidRDefault="006F3E70" w:rsidP="006F3E70">
      <w:pPr>
        <w:pStyle w:val="PL"/>
      </w:pPr>
      <w:r>
        <w:t xml:space="preserve">      responses:</w:t>
      </w:r>
    </w:p>
    <w:p w14:paraId="1D31A83F" w14:textId="77777777" w:rsidR="006F3E70" w:rsidRDefault="006F3E70" w:rsidP="006F3E70">
      <w:pPr>
        <w:pStyle w:val="PL"/>
      </w:pPr>
      <w:r>
        <w:t xml:space="preserve">        '204':</w:t>
      </w:r>
    </w:p>
    <w:p w14:paraId="15102E63" w14:textId="77777777" w:rsidR="006F3E70" w:rsidRDefault="006F3E70" w:rsidP="006F3E70">
      <w:pPr>
        <w:pStyle w:val="PL"/>
      </w:pPr>
      <w:r>
        <w:t xml:space="preserve">          description: &gt;-</w:t>
      </w:r>
    </w:p>
    <w:p w14:paraId="28D059F8" w14:textId="77777777" w:rsidR="006F3E70" w:rsidRDefault="006F3E70" w:rsidP="006F3E70">
      <w:pPr>
        <w:pStyle w:val="PL"/>
      </w:pPr>
      <w:r>
        <w:t xml:space="preserve">            Success case ("204 No Content").</w:t>
      </w:r>
    </w:p>
    <w:p w14:paraId="5C1835F1" w14:textId="77777777" w:rsidR="006F3E70" w:rsidRDefault="006F3E70" w:rsidP="006F3E70">
      <w:pPr>
        <w:pStyle w:val="PL"/>
      </w:pPr>
      <w:r>
        <w:t xml:space="preserve">            The subscription resource has been deleted. The response message body</w:t>
      </w:r>
    </w:p>
    <w:p w14:paraId="27DA36E5" w14:textId="77777777" w:rsidR="006F3E70" w:rsidRDefault="006F3E70" w:rsidP="006F3E70">
      <w:pPr>
        <w:pStyle w:val="PL"/>
      </w:pPr>
      <w:r>
        <w:t xml:space="preserve">            is absent.</w:t>
      </w:r>
    </w:p>
    <w:p w14:paraId="7978A895" w14:textId="77777777" w:rsidR="006F3E70" w:rsidRDefault="006F3E70" w:rsidP="006F3E70">
      <w:pPr>
        <w:pStyle w:val="PL"/>
      </w:pPr>
      <w:r>
        <w:t xml:space="preserve">        default:</w:t>
      </w:r>
    </w:p>
    <w:p w14:paraId="24E86194" w14:textId="77777777" w:rsidR="006F3E70" w:rsidRDefault="006F3E70" w:rsidP="006F3E70">
      <w:pPr>
        <w:pStyle w:val="PL"/>
      </w:pPr>
      <w:r>
        <w:t xml:space="preserve">          description: Error case.</w:t>
      </w:r>
    </w:p>
    <w:p w14:paraId="01F43194" w14:textId="77777777" w:rsidR="006F3E70" w:rsidRDefault="006F3E70" w:rsidP="006F3E70">
      <w:pPr>
        <w:pStyle w:val="PL"/>
      </w:pPr>
      <w:r>
        <w:t xml:space="preserve">          content:</w:t>
      </w:r>
    </w:p>
    <w:p w14:paraId="101EA0D5" w14:textId="77777777" w:rsidR="006F3E70" w:rsidRDefault="006F3E70" w:rsidP="006F3E70">
      <w:pPr>
        <w:pStyle w:val="PL"/>
      </w:pPr>
      <w:r>
        <w:t xml:space="preserve">            application/json:</w:t>
      </w:r>
    </w:p>
    <w:p w14:paraId="020CC95A" w14:textId="77777777" w:rsidR="006F3E70" w:rsidRDefault="006F3E70" w:rsidP="006F3E70">
      <w:pPr>
        <w:pStyle w:val="PL"/>
      </w:pPr>
      <w:r>
        <w:t xml:space="preserve">              schema:</w:t>
      </w:r>
    </w:p>
    <w:p w14:paraId="3F952E21" w14:textId="77777777" w:rsidR="006F3E70" w:rsidRDefault="006F3E70" w:rsidP="006F3E70">
      <w:pPr>
        <w:pStyle w:val="PL"/>
      </w:pPr>
      <w:r>
        <w:t xml:space="preserve">                $ref: 'TS28623_ComDefs.yaml#/components/schemas/ErrorResponse'</w:t>
      </w:r>
    </w:p>
    <w:p w14:paraId="591776D0" w14:textId="77777777" w:rsidR="006F3E70" w:rsidRDefault="006F3E70" w:rsidP="006F3E70">
      <w:pPr>
        <w:pStyle w:val="PL"/>
      </w:pPr>
    </w:p>
    <w:p w14:paraId="7435FDB3" w14:textId="77777777" w:rsidR="006F3E70" w:rsidRDefault="006F3E70" w:rsidP="006F3E70">
      <w:pPr>
        <w:pStyle w:val="PL"/>
      </w:pPr>
      <w:r>
        <w:t>components:</w:t>
      </w:r>
    </w:p>
    <w:p w14:paraId="5652AAB2" w14:textId="77777777" w:rsidR="006F3E70" w:rsidRDefault="006F3E70" w:rsidP="006F3E70">
      <w:pPr>
        <w:pStyle w:val="PL"/>
      </w:pPr>
      <w:r>
        <w:t xml:space="preserve">  schemas:</w:t>
      </w:r>
    </w:p>
    <w:p w14:paraId="3C6B5371" w14:textId="77777777" w:rsidR="006F3E70" w:rsidRDefault="006F3E70" w:rsidP="006F3E70">
      <w:pPr>
        <w:pStyle w:val="PL"/>
      </w:pPr>
    </w:p>
    <w:p w14:paraId="7C6CFBA6" w14:textId="77777777" w:rsidR="006F3E70" w:rsidRDefault="006F3E70" w:rsidP="006F3E70">
      <w:pPr>
        <w:pStyle w:val="PL"/>
      </w:pPr>
      <w:r>
        <w:t xml:space="preserve">  #---- Definition of AlarmRecord ----------------------------------------------------#</w:t>
      </w:r>
    </w:p>
    <w:p w14:paraId="7BFF1B31" w14:textId="77777777" w:rsidR="006F3E70" w:rsidRDefault="006F3E70" w:rsidP="006F3E70">
      <w:pPr>
        <w:pStyle w:val="PL"/>
      </w:pPr>
      <w:r>
        <w:t xml:space="preserve"> </w:t>
      </w:r>
    </w:p>
    <w:p w14:paraId="04C32BCD" w14:textId="77777777" w:rsidR="006F3E70" w:rsidRDefault="006F3E70" w:rsidP="006F3E70">
      <w:pPr>
        <w:pStyle w:val="PL"/>
      </w:pPr>
      <w:r>
        <w:t xml:space="preserve">    AlarmId:</w:t>
      </w:r>
    </w:p>
    <w:p w14:paraId="4E741AD5" w14:textId="77777777" w:rsidR="006F3E70" w:rsidRDefault="006F3E70" w:rsidP="006F3E70">
      <w:pPr>
        <w:pStyle w:val="PL"/>
      </w:pPr>
      <w:r>
        <w:t xml:space="preserve">      type: string</w:t>
      </w:r>
    </w:p>
    <w:p w14:paraId="57364288" w14:textId="77777777" w:rsidR="006F3E70" w:rsidRDefault="006F3E70" w:rsidP="006F3E70">
      <w:pPr>
        <w:pStyle w:val="PL"/>
      </w:pPr>
      <w:r>
        <w:t xml:space="preserve">    AlarmType:</w:t>
      </w:r>
    </w:p>
    <w:p w14:paraId="57A33D7C" w14:textId="77777777" w:rsidR="006F3E70" w:rsidRDefault="006F3E70" w:rsidP="006F3E70">
      <w:pPr>
        <w:pStyle w:val="PL"/>
      </w:pPr>
      <w:r>
        <w:t xml:space="preserve">      type: string</w:t>
      </w:r>
    </w:p>
    <w:p w14:paraId="2C7AB556" w14:textId="77777777" w:rsidR="006F3E70" w:rsidRDefault="006F3E70" w:rsidP="006F3E70">
      <w:pPr>
        <w:pStyle w:val="PL"/>
      </w:pPr>
      <w:r>
        <w:t xml:space="preserve">      enum:</w:t>
      </w:r>
    </w:p>
    <w:p w14:paraId="7A8B5E4F" w14:textId="77777777" w:rsidR="006F3E70" w:rsidRDefault="006F3E70" w:rsidP="006F3E70">
      <w:pPr>
        <w:pStyle w:val="PL"/>
      </w:pPr>
      <w:r>
        <w:t xml:space="preserve">        - COMMUNICATIONS_ALARM</w:t>
      </w:r>
    </w:p>
    <w:p w14:paraId="4FADF422" w14:textId="77777777" w:rsidR="006F3E70" w:rsidRDefault="006F3E70" w:rsidP="006F3E70">
      <w:pPr>
        <w:pStyle w:val="PL"/>
      </w:pPr>
      <w:r>
        <w:t xml:space="preserve">        - QUALITY_OF_SERVICE_ALARM</w:t>
      </w:r>
    </w:p>
    <w:p w14:paraId="5F7BAADF" w14:textId="77777777" w:rsidR="006F3E70" w:rsidRDefault="006F3E70" w:rsidP="006F3E70">
      <w:pPr>
        <w:pStyle w:val="PL"/>
      </w:pPr>
      <w:r>
        <w:t xml:space="preserve">        - PROCESSING_ERROR_ALARM</w:t>
      </w:r>
    </w:p>
    <w:p w14:paraId="265703C8" w14:textId="77777777" w:rsidR="006F3E70" w:rsidRDefault="006F3E70" w:rsidP="006F3E70">
      <w:pPr>
        <w:pStyle w:val="PL"/>
      </w:pPr>
      <w:r>
        <w:t xml:space="preserve">        - EQUIPMENT_ALARM</w:t>
      </w:r>
    </w:p>
    <w:p w14:paraId="7338D02B" w14:textId="77777777" w:rsidR="006F3E70" w:rsidRDefault="006F3E70" w:rsidP="006F3E70">
      <w:pPr>
        <w:pStyle w:val="PL"/>
      </w:pPr>
      <w:r>
        <w:t xml:space="preserve">        - ENVIRONMENTAL_ALARM</w:t>
      </w:r>
    </w:p>
    <w:p w14:paraId="6596EA85" w14:textId="77777777" w:rsidR="006F3E70" w:rsidRDefault="006F3E70" w:rsidP="006F3E70">
      <w:pPr>
        <w:pStyle w:val="PL"/>
      </w:pPr>
      <w:r>
        <w:t xml:space="preserve">        - INTEGRITY_VIOLATION</w:t>
      </w:r>
    </w:p>
    <w:p w14:paraId="69AFD58B" w14:textId="77777777" w:rsidR="006F3E70" w:rsidRDefault="006F3E70" w:rsidP="006F3E70">
      <w:pPr>
        <w:pStyle w:val="PL"/>
      </w:pPr>
      <w:r>
        <w:t xml:space="preserve">        - OPERATIONAL_VIOLATION</w:t>
      </w:r>
    </w:p>
    <w:p w14:paraId="19A01E8C" w14:textId="77777777" w:rsidR="006F3E70" w:rsidRDefault="006F3E70" w:rsidP="006F3E70">
      <w:pPr>
        <w:pStyle w:val="PL"/>
      </w:pPr>
      <w:r>
        <w:t xml:space="preserve">        - PHYSICAL_VIOLATION</w:t>
      </w:r>
    </w:p>
    <w:p w14:paraId="2EC0ADAA" w14:textId="77777777" w:rsidR="006F3E70" w:rsidRDefault="006F3E70" w:rsidP="006F3E70">
      <w:pPr>
        <w:pStyle w:val="PL"/>
      </w:pPr>
      <w:r>
        <w:t xml:space="preserve">        - SECURITY_SERVICE_OR_MECHANISM_VIOLATION</w:t>
      </w:r>
    </w:p>
    <w:p w14:paraId="30D30D34" w14:textId="77777777" w:rsidR="006F3E70" w:rsidRDefault="006F3E70" w:rsidP="006F3E70">
      <w:pPr>
        <w:pStyle w:val="PL"/>
      </w:pPr>
      <w:r>
        <w:t xml:space="preserve">        - TIME_DOMAIN_VIOLATION</w:t>
      </w:r>
    </w:p>
    <w:p w14:paraId="2BAE5171" w14:textId="77777777" w:rsidR="006F3E70" w:rsidRDefault="006F3E70" w:rsidP="006F3E70">
      <w:pPr>
        <w:pStyle w:val="PL"/>
      </w:pPr>
      <w:r>
        <w:t xml:space="preserve">    ProbableCause:</w:t>
      </w:r>
    </w:p>
    <w:p w14:paraId="597735D0" w14:textId="77777777" w:rsidR="006F3E70" w:rsidRDefault="006F3E70" w:rsidP="006F3E70">
      <w:pPr>
        <w:pStyle w:val="PL"/>
      </w:pPr>
      <w:r>
        <w:t xml:space="preserve">      description: &gt;-</w:t>
      </w:r>
    </w:p>
    <w:p w14:paraId="4D585DA1" w14:textId="77777777" w:rsidR="006F3E70" w:rsidRDefault="006F3E70" w:rsidP="006F3E70">
      <w:pPr>
        <w:pStyle w:val="PL"/>
      </w:pPr>
      <w:r>
        <w:t xml:space="preserve">        The value of the probable cause may be a specific standardized string, or any</w:t>
      </w:r>
    </w:p>
    <w:p w14:paraId="520CC6FF" w14:textId="77777777" w:rsidR="006F3E70" w:rsidRDefault="006F3E70" w:rsidP="006F3E70">
      <w:pPr>
        <w:pStyle w:val="PL"/>
      </w:pPr>
      <w:r>
        <w:t xml:space="preserve">        vendor provided string. Probable cause strings are not standardized in the</w:t>
      </w:r>
    </w:p>
    <w:p w14:paraId="4F3B18DA" w14:textId="77777777" w:rsidR="006F3E70" w:rsidRDefault="006F3E70" w:rsidP="006F3E70">
      <w:pPr>
        <w:pStyle w:val="PL"/>
      </w:pPr>
      <w:r>
        <w:t xml:space="preserve">        present document. They may be added in a future version. Up to then the</w:t>
      </w:r>
    </w:p>
    <w:p w14:paraId="29353279" w14:textId="77777777" w:rsidR="006F3E70" w:rsidRDefault="006F3E70" w:rsidP="006F3E70">
      <w:pPr>
        <w:pStyle w:val="PL"/>
      </w:pPr>
      <w:r>
        <w:t xml:space="preserve">        mapping of the generic probable cause strings "PROBABLE_CAUSE_001" to</w:t>
      </w:r>
    </w:p>
    <w:p w14:paraId="78DE062C" w14:textId="77777777" w:rsidR="006F3E70" w:rsidRDefault="006F3E70" w:rsidP="006F3E70">
      <w:pPr>
        <w:pStyle w:val="PL"/>
      </w:pPr>
      <w:r>
        <w:t xml:space="preserve">        "PROBABLE_CAUSE_005" is vendor specific.</w:t>
      </w:r>
    </w:p>
    <w:p w14:paraId="789FCB5B" w14:textId="77777777" w:rsidR="006F3E70" w:rsidRDefault="006F3E70" w:rsidP="006F3E70">
      <w:pPr>
        <w:pStyle w:val="PL"/>
      </w:pPr>
      <w:r>
        <w:t xml:space="preserve">        The value of the probable cause may also be an integer. The mapping of integer</w:t>
      </w:r>
    </w:p>
    <w:p w14:paraId="25494830" w14:textId="77777777" w:rsidR="006F3E70" w:rsidRDefault="006F3E70" w:rsidP="006F3E70">
      <w:pPr>
        <w:pStyle w:val="PL"/>
      </w:pPr>
      <w:r>
        <w:t xml:space="preserve">        values to probable causes is vendor specific.</w:t>
      </w:r>
    </w:p>
    <w:p w14:paraId="07632319" w14:textId="77777777" w:rsidR="006F3E70" w:rsidRDefault="006F3E70" w:rsidP="006F3E70">
      <w:pPr>
        <w:pStyle w:val="PL"/>
      </w:pPr>
      <w:r>
        <w:t xml:space="preserve">      oneOf:</w:t>
      </w:r>
    </w:p>
    <w:p w14:paraId="01461867" w14:textId="77777777" w:rsidR="006F3E70" w:rsidRDefault="006F3E70" w:rsidP="006F3E70">
      <w:pPr>
        <w:pStyle w:val="PL"/>
      </w:pPr>
      <w:r>
        <w:t xml:space="preserve">        - anyOf:</w:t>
      </w:r>
    </w:p>
    <w:p w14:paraId="7922E23C" w14:textId="77777777" w:rsidR="006F3E70" w:rsidRDefault="006F3E70" w:rsidP="006F3E70">
      <w:pPr>
        <w:pStyle w:val="PL"/>
      </w:pPr>
      <w:r>
        <w:t xml:space="preserve">            - type: string</w:t>
      </w:r>
    </w:p>
    <w:p w14:paraId="4A4E0831" w14:textId="77777777" w:rsidR="006F3E70" w:rsidRDefault="006F3E70" w:rsidP="006F3E70">
      <w:pPr>
        <w:pStyle w:val="PL"/>
      </w:pPr>
      <w:r>
        <w:t xml:space="preserve">              enum:</w:t>
      </w:r>
    </w:p>
    <w:p w14:paraId="2E9D1080" w14:textId="77777777" w:rsidR="006F3E70" w:rsidRPr="00131701" w:rsidRDefault="006F3E70" w:rsidP="006F3E70">
      <w:pPr>
        <w:pStyle w:val="PL"/>
        <w:rPr>
          <w:lang w:val="fr-FR"/>
        </w:rPr>
      </w:pPr>
      <w:r>
        <w:t xml:space="preserve">                </w:t>
      </w:r>
      <w:r w:rsidRPr="00131701">
        <w:rPr>
          <w:lang w:val="fr-FR"/>
        </w:rPr>
        <w:t>- PROBABLE_CAUSE_001</w:t>
      </w:r>
    </w:p>
    <w:p w14:paraId="5A8ECA07" w14:textId="77777777" w:rsidR="006F3E70" w:rsidRPr="00131701" w:rsidRDefault="006F3E70" w:rsidP="006F3E70">
      <w:pPr>
        <w:pStyle w:val="PL"/>
        <w:rPr>
          <w:lang w:val="fr-FR"/>
        </w:rPr>
      </w:pPr>
      <w:r w:rsidRPr="00131701">
        <w:rPr>
          <w:lang w:val="fr-FR"/>
        </w:rPr>
        <w:t xml:space="preserve">                - PROBABLE_CAUSE_002</w:t>
      </w:r>
    </w:p>
    <w:p w14:paraId="32E94BFB" w14:textId="77777777" w:rsidR="006F3E70" w:rsidRPr="00131701" w:rsidRDefault="006F3E70" w:rsidP="006F3E70">
      <w:pPr>
        <w:pStyle w:val="PL"/>
        <w:rPr>
          <w:lang w:val="fr-FR"/>
        </w:rPr>
      </w:pPr>
      <w:r w:rsidRPr="00131701">
        <w:rPr>
          <w:lang w:val="fr-FR"/>
        </w:rPr>
        <w:t xml:space="preserve">                - PROBABLE_CAUSE_003</w:t>
      </w:r>
    </w:p>
    <w:p w14:paraId="3B14A311" w14:textId="77777777" w:rsidR="006F3E70" w:rsidRPr="00131701" w:rsidRDefault="006F3E70" w:rsidP="006F3E70">
      <w:pPr>
        <w:pStyle w:val="PL"/>
        <w:rPr>
          <w:lang w:val="fr-FR"/>
        </w:rPr>
      </w:pPr>
      <w:r w:rsidRPr="00131701">
        <w:rPr>
          <w:lang w:val="fr-FR"/>
        </w:rPr>
        <w:t xml:space="preserve">                - PROBABLE_CAUSE_004</w:t>
      </w:r>
    </w:p>
    <w:p w14:paraId="21C09693" w14:textId="77777777" w:rsidR="006F3E70" w:rsidRPr="00131701" w:rsidRDefault="006F3E70" w:rsidP="006F3E70">
      <w:pPr>
        <w:pStyle w:val="PL"/>
        <w:rPr>
          <w:lang w:val="fr-FR"/>
        </w:rPr>
      </w:pPr>
      <w:r w:rsidRPr="00131701">
        <w:rPr>
          <w:lang w:val="fr-FR"/>
        </w:rPr>
        <w:t xml:space="preserve">                - PROBABLE_CAUSE_005</w:t>
      </w:r>
    </w:p>
    <w:p w14:paraId="745D3F3E" w14:textId="77777777" w:rsidR="006F3E70" w:rsidRPr="00131701" w:rsidRDefault="006F3E70" w:rsidP="006F3E70">
      <w:pPr>
        <w:pStyle w:val="PL"/>
        <w:rPr>
          <w:lang w:val="fr-FR"/>
        </w:rPr>
      </w:pPr>
      <w:r w:rsidRPr="00131701">
        <w:rPr>
          <w:lang w:val="fr-FR"/>
        </w:rPr>
        <w:t xml:space="preserve">            - type: string</w:t>
      </w:r>
    </w:p>
    <w:p w14:paraId="3850366B" w14:textId="77777777" w:rsidR="006F3E70" w:rsidRDefault="006F3E70" w:rsidP="006F3E70">
      <w:pPr>
        <w:pStyle w:val="PL"/>
      </w:pPr>
      <w:r w:rsidRPr="00131701">
        <w:rPr>
          <w:lang w:val="fr-FR"/>
        </w:rPr>
        <w:t xml:space="preserve">        </w:t>
      </w:r>
      <w:r>
        <w:t>- type: integer</w:t>
      </w:r>
    </w:p>
    <w:p w14:paraId="78447B50" w14:textId="77777777" w:rsidR="006F3E70" w:rsidRDefault="006F3E70" w:rsidP="006F3E70">
      <w:pPr>
        <w:pStyle w:val="PL"/>
      </w:pPr>
      <w:r>
        <w:t xml:space="preserve">    SpecificProblem:</w:t>
      </w:r>
    </w:p>
    <w:p w14:paraId="763BA119" w14:textId="77777777" w:rsidR="006F3E70" w:rsidRDefault="006F3E70" w:rsidP="006F3E70">
      <w:pPr>
        <w:pStyle w:val="PL"/>
      </w:pPr>
      <w:r>
        <w:t xml:space="preserve">      oneOf:</w:t>
      </w:r>
    </w:p>
    <w:p w14:paraId="68A031CB" w14:textId="77777777" w:rsidR="006F3E70" w:rsidRDefault="006F3E70" w:rsidP="006F3E70">
      <w:pPr>
        <w:pStyle w:val="PL"/>
      </w:pPr>
      <w:r>
        <w:t xml:space="preserve">        - type: string</w:t>
      </w:r>
    </w:p>
    <w:p w14:paraId="64A3205F" w14:textId="77777777" w:rsidR="006F3E70" w:rsidRDefault="006F3E70" w:rsidP="006F3E70">
      <w:pPr>
        <w:pStyle w:val="PL"/>
      </w:pPr>
      <w:r>
        <w:t xml:space="preserve">        - type: integer</w:t>
      </w:r>
    </w:p>
    <w:p w14:paraId="611DBE5E" w14:textId="77777777" w:rsidR="006F3E70" w:rsidRDefault="006F3E70" w:rsidP="006F3E70">
      <w:pPr>
        <w:pStyle w:val="PL"/>
      </w:pPr>
      <w:r>
        <w:t xml:space="preserve">    PerceivedSeverity:</w:t>
      </w:r>
    </w:p>
    <w:p w14:paraId="4D1CFE87" w14:textId="77777777" w:rsidR="006F3E70" w:rsidRDefault="006F3E70" w:rsidP="006F3E70">
      <w:pPr>
        <w:pStyle w:val="PL"/>
      </w:pPr>
      <w:r>
        <w:t xml:space="preserve">      type: string</w:t>
      </w:r>
    </w:p>
    <w:p w14:paraId="6C5D6DD6" w14:textId="77777777" w:rsidR="006F3E70" w:rsidRDefault="006F3E70" w:rsidP="006F3E70">
      <w:pPr>
        <w:pStyle w:val="PL"/>
      </w:pPr>
      <w:r>
        <w:t xml:space="preserve">      enum:</w:t>
      </w:r>
    </w:p>
    <w:p w14:paraId="574BA10E" w14:textId="77777777" w:rsidR="006F3E70" w:rsidRDefault="006F3E70" w:rsidP="006F3E70">
      <w:pPr>
        <w:pStyle w:val="PL"/>
      </w:pPr>
      <w:r>
        <w:t xml:space="preserve">        - INDETERMINATE</w:t>
      </w:r>
    </w:p>
    <w:p w14:paraId="0B6E68BC" w14:textId="77777777" w:rsidR="006F3E70" w:rsidRDefault="006F3E70" w:rsidP="006F3E70">
      <w:pPr>
        <w:pStyle w:val="PL"/>
      </w:pPr>
      <w:r>
        <w:t xml:space="preserve">        - CRITICAL</w:t>
      </w:r>
    </w:p>
    <w:p w14:paraId="25B4B530" w14:textId="77777777" w:rsidR="006F3E70" w:rsidRDefault="006F3E70" w:rsidP="006F3E70">
      <w:pPr>
        <w:pStyle w:val="PL"/>
      </w:pPr>
      <w:r>
        <w:t xml:space="preserve">        - MAJOR</w:t>
      </w:r>
    </w:p>
    <w:p w14:paraId="2097B174" w14:textId="77777777" w:rsidR="006F3E70" w:rsidRDefault="006F3E70" w:rsidP="006F3E70">
      <w:pPr>
        <w:pStyle w:val="PL"/>
      </w:pPr>
      <w:r>
        <w:t xml:space="preserve">        - MINOR</w:t>
      </w:r>
    </w:p>
    <w:p w14:paraId="767F7FC3" w14:textId="77777777" w:rsidR="006F3E70" w:rsidRDefault="006F3E70" w:rsidP="006F3E70">
      <w:pPr>
        <w:pStyle w:val="PL"/>
      </w:pPr>
      <w:r>
        <w:t xml:space="preserve">        - WARNING</w:t>
      </w:r>
    </w:p>
    <w:p w14:paraId="145546C4" w14:textId="77777777" w:rsidR="006F3E70" w:rsidRDefault="006F3E70" w:rsidP="006F3E70">
      <w:pPr>
        <w:pStyle w:val="PL"/>
      </w:pPr>
      <w:r>
        <w:t xml:space="preserve">        - CLEARED</w:t>
      </w:r>
    </w:p>
    <w:p w14:paraId="26888879" w14:textId="77777777" w:rsidR="006F3E70" w:rsidRDefault="006F3E70" w:rsidP="006F3E70">
      <w:pPr>
        <w:pStyle w:val="PL"/>
      </w:pPr>
      <w:r>
        <w:t xml:space="preserve">    TrendIndication:</w:t>
      </w:r>
    </w:p>
    <w:p w14:paraId="5EE8576E" w14:textId="77777777" w:rsidR="006F3E70" w:rsidRDefault="006F3E70" w:rsidP="006F3E70">
      <w:pPr>
        <w:pStyle w:val="PL"/>
      </w:pPr>
      <w:r>
        <w:t xml:space="preserve">      type: string</w:t>
      </w:r>
    </w:p>
    <w:p w14:paraId="126F1020" w14:textId="77777777" w:rsidR="006F3E70" w:rsidRDefault="006F3E70" w:rsidP="006F3E70">
      <w:pPr>
        <w:pStyle w:val="PL"/>
      </w:pPr>
      <w:r>
        <w:t xml:space="preserve">      enum:</w:t>
      </w:r>
    </w:p>
    <w:p w14:paraId="49CA4416" w14:textId="77777777" w:rsidR="006F3E70" w:rsidRDefault="006F3E70" w:rsidP="006F3E70">
      <w:pPr>
        <w:pStyle w:val="PL"/>
      </w:pPr>
      <w:r>
        <w:t xml:space="preserve">        - MORE_SEVERE</w:t>
      </w:r>
    </w:p>
    <w:p w14:paraId="6FA2DD20" w14:textId="77777777" w:rsidR="006F3E70" w:rsidRDefault="006F3E70" w:rsidP="006F3E70">
      <w:pPr>
        <w:pStyle w:val="PL"/>
      </w:pPr>
      <w:r>
        <w:t xml:space="preserve">        - NO_CHANGE</w:t>
      </w:r>
    </w:p>
    <w:p w14:paraId="560A0C5C" w14:textId="77777777" w:rsidR="006F3E70" w:rsidRDefault="006F3E70" w:rsidP="006F3E70">
      <w:pPr>
        <w:pStyle w:val="PL"/>
      </w:pPr>
      <w:r>
        <w:t xml:space="preserve">        - LESS_SEVERE</w:t>
      </w:r>
    </w:p>
    <w:p w14:paraId="5A890973" w14:textId="77777777" w:rsidR="006F3E70" w:rsidRDefault="006F3E70" w:rsidP="006F3E70">
      <w:pPr>
        <w:pStyle w:val="PL"/>
      </w:pPr>
      <w:r>
        <w:t xml:space="preserve">    ThresholdHysteresis:</w:t>
      </w:r>
    </w:p>
    <w:p w14:paraId="563C6D6C" w14:textId="77777777" w:rsidR="006F3E70" w:rsidRDefault="006F3E70" w:rsidP="006F3E70">
      <w:pPr>
        <w:pStyle w:val="PL"/>
      </w:pPr>
      <w:r>
        <w:t xml:space="preserve">      type: object</w:t>
      </w:r>
    </w:p>
    <w:p w14:paraId="673EB09B" w14:textId="77777777" w:rsidR="006F3E70" w:rsidRDefault="006F3E70" w:rsidP="006F3E70">
      <w:pPr>
        <w:pStyle w:val="PL"/>
      </w:pPr>
      <w:r>
        <w:t xml:space="preserve">      required:</w:t>
      </w:r>
    </w:p>
    <w:p w14:paraId="6B0A2B7C" w14:textId="77777777" w:rsidR="006F3E70" w:rsidRDefault="006F3E70" w:rsidP="006F3E70">
      <w:pPr>
        <w:pStyle w:val="PL"/>
      </w:pPr>
      <w:r>
        <w:t xml:space="preserve">        - high</w:t>
      </w:r>
    </w:p>
    <w:p w14:paraId="00331396" w14:textId="77777777" w:rsidR="006F3E70" w:rsidRDefault="006F3E70" w:rsidP="006F3E70">
      <w:pPr>
        <w:pStyle w:val="PL"/>
      </w:pPr>
      <w:r>
        <w:t xml:space="preserve">      properties:</w:t>
      </w:r>
    </w:p>
    <w:p w14:paraId="42830562" w14:textId="77777777" w:rsidR="006F3E70" w:rsidRDefault="006F3E70" w:rsidP="006F3E70">
      <w:pPr>
        <w:pStyle w:val="PL"/>
      </w:pPr>
      <w:r>
        <w:t xml:space="preserve">        high:</w:t>
      </w:r>
    </w:p>
    <w:p w14:paraId="37725AAB" w14:textId="77777777" w:rsidR="006F3E70" w:rsidRDefault="006F3E70" w:rsidP="006F3E70">
      <w:pPr>
        <w:pStyle w:val="PL"/>
      </w:pPr>
      <w:r>
        <w:t xml:space="preserve">          oneOf:</w:t>
      </w:r>
    </w:p>
    <w:p w14:paraId="390D20B9" w14:textId="77777777" w:rsidR="006F3E70" w:rsidRDefault="006F3E70" w:rsidP="006F3E70">
      <w:pPr>
        <w:pStyle w:val="PL"/>
      </w:pPr>
      <w:r>
        <w:t xml:space="preserve">            - type: integer</w:t>
      </w:r>
    </w:p>
    <w:p w14:paraId="47AD2170" w14:textId="77777777" w:rsidR="006F3E70" w:rsidRDefault="006F3E70" w:rsidP="006F3E70">
      <w:pPr>
        <w:pStyle w:val="PL"/>
      </w:pPr>
      <w:r>
        <w:t xml:space="preserve">            - $ref: 'TS28623_ComDefs.yaml#/components/schemas/Float'</w:t>
      </w:r>
    </w:p>
    <w:p w14:paraId="57E8A36C" w14:textId="77777777" w:rsidR="006F3E70" w:rsidRDefault="006F3E70" w:rsidP="006F3E70">
      <w:pPr>
        <w:pStyle w:val="PL"/>
      </w:pPr>
      <w:r>
        <w:t xml:space="preserve">        low:</w:t>
      </w:r>
    </w:p>
    <w:p w14:paraId="12D248FE" w14:textId="77777777" w:rsidR="006F3E70" w:rsidRDefault="006F3E70" w:rsidP="006F3E70">
      <w:pPr>
        <w:pStyle w:val="PL"/>
      </w:pPr>
      <w:r>
        <w:t xml:space="preserve">          $ref: 'TS28623_ComDefs.yaml#/components/schemas/Float'</w:t>
      </w:r>
    </w:p>
    <w:p w14:paraId="2846FB30" w14:textId="77777777" w:rsidR="006F3E70" w:rsidRDefault="006F3E70" w:rsidP="006F3E70">
      <w:pPr>
        <w:pStyle w:val="PL"/>
      </w:pPr>
      <w:r>
        <w:t xml:space="preserve">    ThresholdLevelInd:</w:t>
      </w:r>
    </w:p>
    <w:p w14:paraId="461F1BC8" w14:textId="77777777" w:rsidR="006F3E70" w:rsidRDefault="006F3E70" w:rsidP="006F3E70">
      <w:pPr>
        <w:pStyle w:val="PL"/>
      </w:pPr>
      <w:r>
        <w:t xml:space="preserve">      oneOf:</w:t>
      </w:r>
    </w:p>
    <w:p w14:paraId="32799C1A" w14:textId="77777777" w:rsidR="006F3E70" w:rsidRDefault="006F3E70" w:rsidP="006F3E70">
      <w:pPr>
        <w:pStyle w:val="PL"/>
      </w:pPr>
      <w:r>
        <w:t xml:space="preserve">        - type: object</w:t>
      </w:r>
    </w:p>
    <w:p w14:paraId="7E66601E" w14:textId="77777777" w:rsidR="006F3E70" w:rsidRDefault="006F3E70" w:rsidP="006F3E70">
      <w:pPr>
        <w:pStyle w:val="PL"/>
      </w:pPr>
      <w:r>
        <w:t xml:space="preserve">          properties:</w:t>
      </w:r>
    </w:p>
    <w:p w14:paraId="38825476" w14:textId="77777777" w:rsidR="006F3E70" w:rsidRDefault="006F3E70" w:rsidP="006F3E70">
      <w:pPr>
        <w:pStyle w:val="PL"/>
      </w:pPr>
      <w:r>
        <w:t xml:space="preserve">            up:</w:t>
      </w:r>
    </w:p>
    <w:p w14:paraId="7AEF0C8E" w14:textId="77777777" w:rsidR="006F3E70" w:rsidRDefault="006F3E70" w:rsidP="006F3E70">
      <w:pPr>
        <w:pStyle w:val="PL"/>
      </w:pPr>
      <w:r>
        <w:t xml:space="preserve">              $ref: '#/components/schemas/ThresholdHysteresis'</w:t>
      </w:r>
    </w:p>
    <w:p w14:paraId="3FC18DAF" w14:textId="77777777" w:rsidR="006F3E70" w:rsidRDefault="006F3E70" w:rsidP="006F3E70">
      <w:pPr>
        <w:pStyle w:val="PL"/>
      </w:pPr>
      <w:r>
        <w:t xml:space="preserve">        - type: object</w:t>
      </w:r>
    </w:p>
    <w:p w14:paraId="7F655434" w14:textId="77777777" w:rsidR="006F3E70" w:rsidRDefault="006F3E70" w:rsidP="006F3E70">
      <w:pPr>
        <w:pStyle w:val="PL"/>
      </w:pPr>
      <w:r>
        <w:t xml:space="preserve">          properties:</w:t>
      </w:r>
    </w:p>
    <w:p w14:paraId="6D5C42BA" w14:textId="77777777" w:rsidR="006F3E70" w:rsidRDefault="006F3E70" w:rsidP="006F3E70">
      <w:pPr>
        <w:pStyle w:val="PL"/>
      </w:pPr>
      <w:r>
        <w:t xml:space="preserve">            down:</w:t>
      </w:r>
    </w:p>
    <w:p w14:paraId="0778D2E2" w14:textId="77777777" w:rsidR="006F3E70" w:rsidRDefault="006F3E70" w:rsidP="006F3E70">
      <w:pPr>
        <w:pStyle w:val="PL"/>
      </w:pPr>
      <w:r>
        <w:t xml:space="preserve">              $ref: '#/components/schemas/ThresholdHysteresis'</w:t>
      </w:r>
    </w:p>
    <w:p w14:paraId="413EDE93" w14:textId="77777777" w:rsidR="006F3E70" w:rsidRDefault="006F3E70" w:rsidP="006F3E70">
      <w:pPr>
        <w:pStyle w:val="PL"/>
      </w:pPr>
      <w:r>
        <w:t xml:space="preserve">    ThresholdInfo:</w:t>
      </w:r>
    </w:p>
    <w:p w14:paraId="23ED8944" w14:textId="77777777" w:rsidR="006F3E70" w:rsidRDefault="006F3E70" w:rsidP="006F3E70">
      <w:pPr>
        <w:pStyle w:val="PL"/>
      </w:pPr>
      <w:r>
        <w:t xml:space="preserve">      type: object</w:t>
      </w:r>
    </w:p>
    <w:p w14:paraId="6AB7C3B4" w14:textId="77777777" w:rsidR="006F3E70" w:rsidRDefault="006F3E70" w:rsidP="006F3E70">
      <w:pPr>
        <w:pStyle w:val="PL"/>
      </w:pPr>
      <w:r>
        <w:t xml:space="preserve">      properties:</w:t>
      </w:r>
    </w:p>
    <w:p w14:paraId="26DBAD9A" w14:textId="77777777" w:rsidR="006F3E70" w:rsidRDefault="006F3E70" w:rsidP="006F3E70">
      <w:pPr>
        <w:pStyle w:val="PL"/>
      </w:pPr>
      <w:r>
        <w:t xml:space="preserve">        observedMeasurement:</w:t>
      </w:r>
    </w:p>
    <w:p w14:paraId="549FC549" w14:textId="77777777" w:rsidR="006F3E70" w:rsidRDefault="006F3E70" w:rsidP="006F3E70">
      <w:pPr>
        <w:pStyle w:val="PL"/>
      </w:pPr>
      <w:r>
        <w:t xml:space="preserve">          type: string</w:t>
      </w:r>
    </w:p>
    <w:p w14:paraId="10606148" w14:textId="77777777" w:rsidR="006F3E70" w:rsidRDefault="006F3E70" w:rsidP="006F3E70">
      <w:pPr>
        <w:pStyle w:val="PL"/>
      </w:pPr>
      <w:r>
        <w:t xml:space="preserve">        observedValue:</w:t>
      </w:r>
    </w:p>
    <w:p w14:paraId="5C80BFE0" w14:textId="77777777" w:rsidR="006F3E70" w:rsidRDefault="006F3E70" w:rsidP="006F3E70">
      <w:pPr>
        <w:pStyle w:val="PL"/>
      </w:pPr>
      <w:r>
        <w:t xml:space="preserve">          type: number</w:t>
      </w:r>
    </w:p>
    <w:p w14:paraId="524DE178" w14:textId="77777777" w:rsidR="006F3E70" w:rsidRDefault="006F3E70" w:rsidP="006F3E70">
      <w:pPr>
        <w:pStyle w:val="PL"/>
      </w:pPr>
      <w:r>
        <w:t xml:space="preserve">        thresholdLevel:</w:t>
      </w:r>
    </w:p>
    <w:p w14:paraId="10CFA46B" w14:textId="77777777" w:rsidR="006F3E70" w:rsidRDefault="006F3E70" w:rsidP="006F3E70">
      <w:pPr>
        <w:pStyle w:val="PL"/>
      </w:pPr>
      <w:r>
        <w:t xml:space="preserve">          $ref: '#/components/schemas/ThresholdLevelInd'</w:t>
      </w:r>
    </w:p>
    <w:p w14:paraId="08E35EF6" w14:textId="77777777" w:rsidR="006F3E70" w:rsidRDefault="006F3E70" w:rsidP="006F3E70">
      <w:pPr>
        <w:pStyle w:val="PL"/>
      </w:pPr>
      <w:r>
        <w:t xml:space="preserve">        armTime:</w:t>
      </w:r>
    </w:p>
    <w:p w14:paraId="15BEBECA" w14:textId="77777777" w:rsidR="006F3E70" w:rsidRDefault="006F3E70" w:rsidP="006F3E70">
      <w:pPr>
        <w:pStyle w:val="PL"/>
      </w:pPr>
      <w:r>
        <w:t xml:space="preserve">          $ref: 'TS28623_ComDefs.yaml#/components/schemas/DateTime'</w:t>
      </w:r>
    </w:p>
    <w:p w14:paraId="51AA006E" w14:textId="77777777" w:rsidR="006F3E70" w:rsidRDefault="006F3E70" w:rsidP="006F3E70">
      <w:pPr>
        <w:pStyle w:val="PL"/>
      </w:pPr>
      <w:r>
        <w:t xml:space="preserve">      required:</w:t>
      </w:r>
    </w:p>
    <w:p w14:paraId="01DF6CE2" w14:textId="77777777" w:rsidR="006F3E70" w:rsidRDefault="006F3E70" w:rsidP="006F3E70">
      <w:pPr>
        <w:pStyle w:val="PL"/>
      </w:pPr>
      <w:r>
        <w:t xml:space="preserve">        - observedMeasurement</w:t>
      </w:r>
    </w:p>
    <w:p w14:paraId="7360C34F" w14:textId="77777777" w:rsidR="006F3E70" w:rsidRDefault="006F3E70" w:rsidP="006F3E70">
      <w:pPr>
        <w:pStyle w:val="PL"/>
      </w:pPr>
      <w:r>
        <w:t xml:space="preserve">        - observedValue</w:t>
      </w:r>
    </w:p>
    <w:p w14:paraId="6231AA28" w14:textId="77777777" w:rsidR="006F3E70" w:rsidRDefault="006F3E70" w:rsidP="006F3E70">
      <w:pPr>
        <w:pStyle w:val="PL"/>
      </w:pPr>
      <w:r>
        <w:t xml:space="preserve">    CorrelatedNotification:</w:t>
      </w:r>
    </w:p>
    <w:p w14:paraId="2659A610" w14:textId="77777777" w:rsidR="006F3E70" w:rsidRDefault="006F3E70" w:rsidP="006F3E70">
      <w:pPr>
        <w:pStyle w:val="PL"/>
      </w:pPr>
      <w:r>
        <w:t xml:space="preserve">      type: object</w:t>
      </w:r>
    </w:p>
    <w:p w14:paraId="58446C02" w14:textId="77777777" w:rsidR="006F3E70" w:rsidRDefault="006F3E70" w:rsidP="006F3E70">
      <w:pPr>
        <w:pStyle w:val="PL"/>
      </w:pPr>
      <w:r>
        <w:t xml:space="preserve">      properties:</w:t>
      </w:r>
    </w:p>
    <w:p w14:paraId="53F06B68" w14:textId="77777777" w:rsidR="006F3E70" w:rsidRDefault="006F3E70" w:rsidP="006F3E70">
      <w:pPr>
        <w:pStyle w:val="PL"/>
      </w:pPr>
      <w:r>
        <w:t xml:space="preserve">        sourceObjectInstance:</w:t>
      </w:r>
    </w:p>
    <w:p w14:paraId="49555716" w14:textId="77777777" w:rsidR="006F3E70" w:rsidRDefault="006F3E70" w:rsidP="006F3E70">
      <w:pPr>
        <w:pStyle w:val="PL"/>
      </w:pPr>
      <w:r>
        <w:t xml:space="preserve">          $ref: 'TS28623_ComDefs.yaml#/components/schemas/Dn'</w:t>
      </w:r>
    </w:p>
    <w:p w14:paraId="69FACCD1" w14:textId="77777777" w:rsidR="006F3E70" w:rsidRDefault="006F3E70" w:rsidP="006F3E70">
      <w:pPr>
        <w:pStyle w:val="PL"/>
      </w:pPr>
      <w:r>
        <w:t xml:space="preserve">        notificationIds:</w:t>
      </w:r>
    </w:p>
    <w:p w14:paraId="5590685C" w14:textId="77777777" w:rsidR="006F3E70" w:rsidRDefault="006F3E70" w:rsidP="006F3E70">
      <w:pPr>
        <w:pStyle w:val="PL"/>
      </w:pPr>
      <w:r>
        <w:t xml:space="preserve">          type: array</w:t>
      </w:r>
    </w:p>
    <w:p w14:paraId="2000639F" w14:textId="77777777" w:rsidR="006F3E70" w:rsidRDefault="006F3E70" w:rsidP="006F3E70">
      <w:pPr>
        <w:pStyle w:val="PL"/>
      </w:pPr>
      <w:r>
        <w:t xml:space="preserve">          items:</w:t>
      </w:r>
    </w:p>
    <w:p w14:paraId="49FA8834" w14:textId="77777777" w:rsidR="006F3E70" w:rsidRDefault="006F3E70" w:rsidP="006F3E70">
      <w:pPr>
        <w:pStyle w:val="PL"/>
      </w:pPr>
      <w:r>
        <w:t xml:space="preserve">            $ref: 'TS28623_ComDefs.yaml#/components/schemas/NotificationId'</w:t>
      </w:r>
    </w:p>
    <w:p w14:paraId="2B480AA2" w14:textId="77777777" w:rsidR="006F3E70" w:rsidRDefault="006F3E70" w:rsidP="006F3E70">
      <w:pPr>
        <w:pStyle w:val="PL"/>
      </w:pPr>
      <w:r>
        <w:t xml:space="preserve">      required:</w:t>
      </w:r>
    </w:p>
    <w:p w14:paraId="05CCB73B" w14:textId="77777777" w:rsidR="006F3E70" w:rsidRDefault="006F3E70" w:rsidP="006F3E70">
      <w:pPr>
        <w:pStyle w:val="PL"/>
      </w:pPr>
      <w:r>
        <w:t xml:space="preserve">        - sourceObjectInstance</w:t>
      </w:r>
    </w:p>
    <w:p w14:paraId="199E05C3" w14:textId="77777777" w:rsidR="006F3E70" w:rsidRDefault="006F3E70" w:rsidP="006F3E70">
      <w:pPr>
        <w:pStyle w:val="PL"/>
      </w:pPr>
      <w:r>
        <w:t xml:space="preserve">        - notificationIds</w:t>
      </w:r>
    </w:p>
    <w:p w14:paraId="5E4FCD93" w14:textId="77777777" w:rsidR="006F3E70" w:rsidRDefault="006F3E70" w:rsidP="006F3E70">
      <w:pPr>
        <w:pStyle w:val="PL"/>
      </w:pPr>
      <w:r>
        <w:t xml:space="preserve">    CorrelatedNotifications:</w:t>
      </w:r>
    </w:p>
    <w:p w14:paraId="368E6209" w14:textId="77777777" w:rsidR="006F3E70" w:rsidRDefault="006F3E70" w:rsidP="006F3E70">
      <w:pPr>
        <w:pStyle w:val="PL"/>
      </w:pPr>
      <w:r>
        <w:t xml:space="preserve">      type: array</w:t>
      </w:r>
    </w:p>
    <w:p w14:paraId="0F53C0C0" w14:textId="77777777" w:rsidR="006F3E70" w:rsidRDefault="006F3E70" w:rsidP="006F3E70">
      <w:pPr>
        <w:pStyle w:val="PL"/>
      </w:pPr>
      <w:r>
        <w:t xml:space="preserve">      items:</w:t>
      </w:r>
    </w:p>
    <w:p w14:paraId="1B16322F" w14:textId="77777777" w:rsidR="006F3E70" w:rsidRDefault="006F3E70" w:rsidP="006F3E70">
      <w:pPr>
        <w:pStyle w:val="PL"/>
      </w:pPr>
      <w:r>
        <w:t xml:space="preserve">        $ref: '#/components/schemas/CorrelatedNotification'</w:t>
      </w:r>
    </w:p>
    <w:p w14:paraId="3D9003E6" w14:textId="77777777" w:rsidR="006F3E70" w:rsidRDefault="006F3E70" w:rsidP="006F3E70">
      <w:pPr>
        <w:pStyle w:val="PL"/>
      </w:pPr>
      <w:r>
        <w:t xml:space="preserve">    AckState:</w:t>
      </w:r>
    </w:p>
    <w:p w14:paraId="58F26BB0" w14:textId="77777777" w:rsidR="006F3E70" w:rsidRDefault="006F3E70" w:rsidP="006F3E70">
      <w:pPr>
        <w:pStyle w:val="PL"/>
      </w:pPr>
      <w:r>
        <w:t xml:space="preserve">      type: string</w:t>
      </w:r>
    </w:p>
    <w:p w14:paraId="671A36AC" w14:textId="77777777" w:rsidR="006F3E70" w:rsidRDefault="006F3E70" w:rsidP="006F3E70">
      <w:pPr>
        <w:pStyle w:val="PL"/>
      </w:pPr>
      <w:r>
        <w:t xml:space="preserve">      enum:</w:t>
      </w:r>
    </w:p>
    <w:p w14:paraId="73B0485C" w14:textId="77777777" w:rsidR="006F3E70" w:rsidRDefault="006F3E70" w:rsidP="006F3E70">
      <w:pPr>
        <w:pStyle w:val="PL"/>
      </w:pPr>
      <w:r>
        <w:t xml:space="preserve">        - ACKNOWLEDGED</w:t>
      </w:r>
    </w:p>
    <w:p w14:paraId="4CD4F67E" w14:textId="77777777" w:rsidR="006F3E70" w:rsidRDefault="006F3E70" w:rsidP="006F3E70">
      <w:pPr>
        <w:pStyle w:val="PL"/>
      </w:pPr>
      <w:r>
        <w:t xml:space="preserve">        - UNACKNOWLEDGED</w:t>
      </w:r>
    </w:p>
    <w:p w14:paraId="21013065" w14:textId="77777777" w:rsidR="006F3E70" w:rsidRDefault="006F3E70" w:rsidP="006F3E70">
      <w:pPr>
        <w:pStyle w:val="PL"/>
      </w:pPr>
    </w:p>
    <w:p w14:paraId="45AA4664" w14:textId="77777777" w:rsidR="006F3E70" w:rsidRDefault="006F3E70" w:rsidP="006F3E70">
      <w:pPr>
        <w:pStyle w:val="PL"/>
      </w:pPr>
      <w:r>
        <w:t xml:space="preserve">    AlarmRecord:</w:t>
      </w:r>
    </w:p>
    <w:p w14:paraId="305B50E8" w14:textId="77777777" w:rsidR="006F3E70" w:rsidRDefault="006F3E70" w:rsidP="006F3E70">
      <w:pPr>
        <w:pStyle w:val="PL"/>
      </w:pPr>
      <w:r>
        <w:t xml:space="preserve">      description: &gt;-</w:t>
      </w:r>
    </w:p>
    <w:p w14:paraId="3A3BA14F" w14:textId="77777777" w:rsidR="006F3E70" w:rsidRDefault="006F3E70" w:rsidP="006F3E70">
      <w:pPr>
        <w:pStyle w:val="PL"/>
      </w:pPr>
      <w:r>
        <w:t xml:space="preserve">        The alarmId is not a property of an alarm record. It is used as key</w:t>
      </w:r>
    </w:p>
    <w:p w14:paraId="1CA8230D" w14:textId="77777777" w:rsidR="006F3E70" w:rsidRDefault="006F3E70" w:rsidP="006F3E70">
      <w:pPr>
        <w:pStyle w:val="PL"/>
      </w:pPr>
      <w:r>
        <w:t xml:space="preserve">        in the map of alarm records instead.</w:t>
      </w:r>
    </w:p>
    <w:p w14:paraId="79556AE8" w14:textId="77777777" w:rsidR="006F3E70" w:rsidRDefault="006F3E70" w:rsidP="006F3E70">
      <w:pPr>
        <w:pStyle w:val="PL"/>
      </w:pPr>
      <w:r>
        <w:t xml:space="preserve">      type: object</w:t>
      </w:r>
    </w:p>
    <w:p w14:paraId="5CF34788" w14:textId="77777777" w:rsidR="006F3E70" w:rsidRDefault="006F3E70" w:rsidP="006F3E70">
      <w:pPr>
        <w:pStyle w:val="PL"/>
      </w:pPr>
      <w:r>
        <w:t xml:space="preserve">      properties:</w:t>
      </w:r>
    </w:p>
    <w:p w14:paraId="7C0C12FB" w14:textId="77777777" w:rsidR="006F3E70" w:rsidRDefault="006F3E70" w:rsidP="006F3E70">
      <w:pPr>
        <w:pStyle w:val="PL"/>
      </w:pPr>
      <w:r>
        <w:t xml:space="preserve">        # alarmId:</w:t>
      </w:r>
    </w:p>
    <w:p w14:paraId="76411A92" w14:textId="77777777" w:rsidR="006F3E70" w:rsidRDefault="006F3E70" w:rsidP="006F3E70">
      <w:pPr>
        <w:pStyle w:val="PL"/>
      </w:pPr>
      <w:r>
        <w:t xml:space="preserve">        #  $ref: '#/components/schemas/AlarmId'</w:t>
      </w:r>
    </w:p>
    <w:p w14:paraId="3AA548C1" w14:textId="77777777" w:rsidR="006F3E70" w:rsidRDefault="006F3E70" w:rsidP="006F3E70">
      <w:pPr>
        <w:pStyle w:val="PL"/>
      </w:pPr>
      <w:r>
        <w:t xml:space="preserve">        objectInstance:</w:t>
      </w:r>
    </w:p>
    <w:p w14:paraId="71E4D560" w14:textId="77777777" w:rsidR="006F3E70" w:rsidRDefault="006F3E70" w:rsidP="006F3E70">
      <w:pPr>
        <w:pStyle w:val="PL"/>
      </w:pPr>
      <w:r>
        <w:t xml:space="preserve">          $ref: 'TS28623_ComDefs.yaml#/components/schemas/Dn'</w:t>
      </w:r>
    </w:p>
    <w:p w14:paraId="72DAA5BB" w14:textId="77777777" w:rsidR="006F3E70" w:rsidRDefault="006F3E70" w:rsidP="006F3E70">
      <w:pPr>
        <w:pStyle w:val="PL"/>
      </w:pPr>
      <w:r>
        <w:t xml:space="preserve">        notificationId:</w:t>
      </w:r>
    </w:p>
    <w:p w14:paraId="4914D977" w14:textId="77777777" w:rsidR="006F3E70" w:rsidRDefault="006F3E70" w:rsidP="006F3E70">
      <w:pPr>
        <w:pStyle w:val="PL"/>
      </w:pPr>
      <w:r>
        <w:t xml:space="preserve">          $ref: 'TS28623_ComDefs.yaml#/components/schemas/NotificationId'</w:t>
      </w:r>
    </w:p>
    <w:p w14:paraId="3FE77EAD" w14:textId="77777777" w:rsidR="006F3E70" w:rsidRDefault="006F3E70" w:rsidP="006F3E70">
      <w:pPr>
        <w:pStyle w:val="PL"/>
      </w:pPr>
      <w:r>
        <w:t xml:space="preserve">        alarmRaisedTime:</w:t>
      </w:r>
    </w:p>
    <w:p w14:paraId="2EF38186" w14:textId="77777777" w:rsidR="006F3E70" w:rsidRDefault="006F3E70" w:rsidP="006F3E70">
      <w:pPr>
        <w:pStyle w:val="PL"/>
      </w:pPr>
      <w:r>
        <w:t xml:space="preserve">          $ref: 'TS28623_ComDefs.yaml#/components/schemas/DateTime'</w:t>
      </w:r>
    </w:p>
    <w:p w14:paraId="4EBCC0E1" w14:textId="77777777" w:rsidR="006F3E70" w:rsidRDefault="006F3E70" w:rsidP="006F3E70">
      <w:pPr>
        <w:pStyle w:val="PL"/>
      </w:pPr>
      <w:r>
        <w:t xml:space="preserve">        alarmChangedTime:</w:t>
      </w:r>
    </w:p>
    <w:p w14:paraId="3A40515A" w14:textId="77777777" w:rsidR="006F3E70" w:rsidRDefault="006F3E70" w:rsidP="006F3E70">
      <w:pPr>
        <w:pStyle w:val="PL"/>
      </w:pPr>
      <w:r>
        <w:t xml:space="preserve">          $ref: 'TS28623_ComDefs.yaml#/components/schemas/DateTime'</w:t>
      </w:r>
    </w:p>
    <w:p w14:paraId="507DCCD3" w14:textId="77777777" w:rsidR="006F3E70" w:rsidRDefault="006F3E70" w:rsidP="006F3E70">
      <w:pPr>
        <w:pStyle w:val="PL"/>
      </w:pPr>
      <w:r>
        <w:t xml:space="preserve">        alarmClearedTime:</w:t>
      </w:r>
    </w:p>
    <w:p w14:paraId="0527A069" w14:textId="77777777" w:rsidR="006F3E70" w:rsidRDefault="006F3E70" w:rsidP="006F3E70">
      <w:pPr>
        <w:pStyle w:val="PL"/>
      </w:pPr>
      <w:r>
        <w:t xml:space="preserve">          $ref: 'TS28623_ComDefs.yaml#/components/schemas/DateTime'</w:t>
      </w:r>
    </w:p>
    <w:p w14:paraId="5C4182E2" w14:textId="77777777" w:rsidR="006F3E70" w:rsidRDefault="006F3E70" w:rsidP="006F3E70">
      <w:pPr>
        <w:pStyle w:val="PL"/>
      </w:pPr>
      <w:r>
        <w:t xml:space="preserve">        alarmType:</w:t>
      </w:r>
    </w:p>
    <w:p w14:paraId="5846EE6B" w14:textId="77777777" w:rsidR="006F3E70" w:rsidRDefault="006F3E70" w:rsidP="006F3E70">
      <w:pPr>
        <w:pStyle w:val="PL"/>
      </w:pPr>
      <w:r>
        <w:t xml:space="preserve">          $ref: '#/components/schemas/AlarmType'</w:t>
      </w:r>
    </w:p>
    <w:p w14:paraId="3435624D" w14:textId="77777777" w:rsidR="006F3E70" w:rsidRDefault="006F3E70" w:rsidP="006F3E70">
      <w:pPr>
        <w:pStyle w:val="PL"/>
      </w:pPr>
      <w:r>
        <w:t xml:space="preserve">        probableCause:</w:t>
      </w:r>
    </w:p>
    <w:p w14:paraId="7F08FF3B" w14:textId="77777777" w:rsidR="006F3E70" w:rsidRDefault="006F3E70" w:rsidP="006F3E70">
      <w:pPr>
        <w:pStyle w:val="PL"/>
      </w:pPr>
      <w:r>
        <w:t xml:space="preserve">          $ref: '#/components/schemas/ProbableCause'</w:t>
      </w:r>
    </w:p>
    <w:p w14:paraId="173483C8" w14:textId="77777777" w:rsidR="006F3E70" w:rsidRDefault="006F3E70" w:rsidP="006F3E70">
      <w:pPr>
        <w:pStyle w:val="PL"/>
      </w:pPr>
      <w:r>
        <w:t xml:space="preserve">        specificProblem:</w:t>
      </w:r>
    </w:p>
    <w:p w14:paraId="54B0412F" w14:textId="77777777" w:rsidR="006F3E70" w:rsidRDefault="006F3E70" w:rsidP="006F3E70">
      <w:pPr>
        <w:pStyle w:val="PL"/>
      </w:pPr>
      <w:r>
        <w:t xml:space="preserve">          $ref: '#/components/schemas/SpecificProblem'</w:t>
      </w:r>
    </w:p>
    <w:p w14:paraId="08C18464" w14:textId="77777777" w:rsidR="006F3E70" w:rsidRDefault="006F3E70" w:rsidP="006F3E70">
      <w:pPr>
        <w:pStyle w:val="PL"/>
      </w:pPr>
      <w:r>
        <w:t xml:space="preserve">        perceivedSeverity:</w:t>
      </w:r>
    </w:p>
    <w:p w14:paraId="03009B6A" w14:textId="77777777" w:rsidR="006F3E70" w:rsidRDefault="006F3E70" w:rsidP="006F3E70">
      <w:pPr>
        <w:pStyle w:val="PL"/>
      </w:pPr>
      <w:r>
        <w:t xml:space="preserve">          $ref: '#/components/schemas/PerceivedSeverity'</w:t>
      </w:r>
    </w:p>
    <w:p w14:paraId="4956F5FE" w14:textId="77777777" w:rsidR="006F3E70" w:rsidRDefault="006F3E70" w:rsidP="006F3E70">
      <w:pPr>
        <w:pStyle w:val="PL"/>
      </w:pPr>
      <w:r>
        <w:t xml:space="preserve">        backedUpStatus:</w:t>
      </w:r>
    </w:p>
    <w:p w14:paraId="2827EBDE" w14:textId="77777777" w:rsidR="006F3E70" w:rsidRDefault="006F3E70" w:rsidP="006F3E70">
      <w:pPr>
        <w:pStyle w:val="PL"/>
      </w:pPr>
      <w:r>
        <w:t xml:space="preserve">          type: boolean</w:t>
      </w:r>
    </w:p>
    <w:p w14:paraId="1E905EEB" w14:textId="77777777" w:rsidR="006F3E70" w:rsidRDefault="006F3E70" w:rsidP="006F3E70">
      <w:pPr>
        <w:pStyle w:val="PL"/>
      </w:pPr>
      <w:r>
        <w:t xml:space="preserve">        backUpObject:</w:t>
      </w:r>
    </w:p>
    <w:p w14:paraId="23962AD9" w14:textId="77777777" w:rsidR="006F3E70" w:rsidRDefault="006F3E70" w:rsidP="006F3E70">
      <w:pPr>
        <w:pStyle w:val="PL"/>
      </w:pPr>
      <w:r>
        <w:t xml:space="preserve">          $ref: 'TS28623_ComDefs.yaml#/components/schemas/Dn'</w:t>
      </w:r>
    </w:p>
    <w:p w14:paraId="52F699A1" w14:textId="77777777" w:rsidR="006F3E70" w:rsidRDefault="006F3E70" w:rsidP="006F3E70">
      <w:pPr>
        <w:pStyle w:val="PL"/>
      </w:pPr>
      <w:r>
        <w:t xml:space="preserve">        trendIndication:</w:t>
      </w:r>
    </w:p>
    <w:p w14:paraId="59708450" w14:textId="77777777" w:rsidR="006F3E70" w:rsidRDefault="006F3E70" w:rsidP="006F3E70">
      <w:pPr>
        <w:pStyle w:val="PL"/>
      </w:pPr>
      <w:r>
        <w:t xml:space="preserve">          $ref: '#/components/schemas/TrendIndication'</w:t>
      </w:r>
    </w:p>
    <w:p w14:paraId="4C90CE33" w14:textId="77777777" w:rsidR="006F3E70" w:rsidRDefault="006F3E70" w:rsidP="006F3E70">
      <w:pPr>
        <w:pStyle w:val="PL"/>
      </w:pPr>
      <w:r>
        <w:t xml:space="preserve">        thresholdinfo:</w:t>
      </w:r>
    </w:p>
    <w:p w14:paraId="6A434BE6" w14:textId="77777777" w:rsidR="006F3E70" w:rsidRDefault="006F3E70" w:rsidP="006F3E70">
      <w:pPr>
        <w:pStyle w:val="PL"/>
      </w:pPr>
      <w:r>
        <w:t xml:space="preserve">          $ref: '#/components/schemas/ThresholdInfo'</w:t>
      </w:r>
    </w:p>
    <w:p w14:paraId="32C39A6F" w14:textId="77777777" w:rsidR="006F3E70" w:rsidRDefault="006F3E70" w:rsidP="006F3E70">
      <w:pPr>
        <w:pStyle w:val="PL"/>
      </w:pPr>
      <w:r>
        <w:t xml:space="preserve">        correlatedNotifications:</w:t>
      </w:r>
    </w:p>
    <w:p w14:paraId="15087309" w14:textId="77777777" w:rsidR="006F3E70" w:rsidRDefault="006F3E70" w:rsidP="006F3E70">
      <w:pPr>
        <w:pStyle w:val="PL"/>
      </w:pPr>
      <w:r>
        <w:t xml:space="preserve">          $ref: '#/components/schemas/CorrelatedNotifications'</w:t>
      </w:r>
    </w:p>
    <w:p w14:paraId="0031EA87" w14:textId="77777777" w:rsidR="006F3E70" w:rsidRDefault="006F3E70" w:rsidP="006F3E70">
      <w:pPr>
        <w:pStyle w:val="PL"/>
      </w:pPr>
      <w:r>
        <w:t xml:space="preserve">        stateChangeDefinition:</w:t>
      </w:r>
    </w:p>
    <w:p w14:paraId="15FEF0BF" w14:textId="77777777" w:rsidR="006F3E70" w:rsidRDefault="006F3E70" w:rsidP="006F3E70">
      <w:pPr>
        <w:pStyle w:val="PL"/>
      </w:pPr>
      <w:r>
        <w:t xml:space="preserve">          $ref: 'TS28623_ComDefs.yaml#/components/schemas/AttributeValueChangeSet'</w:t>
      </w:r>
    </w:p>
    <w:p w14:paraId="70668F99" w14:textId="77777777" w:rsidR="006F3E70" w:rsidRDefault="006F3E70" w:rsidP="006F3E70">
      <w:pPr>
        <w:pStyle w:val="PL"/>
      </w:pPr>
      <w:r>
        <w:t xml:space="preserve">        monitoredAttributes:</w:t>
      </w:r>
    </w:p>
    <w:p w14:paraId="299FE257" w14:textId="77777777" w:rsidR="006F3E70" w:rsidRDefault="006F3E70" w:rsidP="006F3E70">
      <w:pPr>
        <w:pStyle w:val="PL"/>
      </w:pPr>
      <w:r>
        <w:t xml:space="preserve">          $ref: 'TS28623_ComDefs.yaml#/components/schemas/AttributeNameValuePairSet'</w:t>
      </w:r>
    </w:p>
    <w:p w14:paraId="75BAF619" w14:textId="77777777" w:rsidR="006F3E70" w:rsidRDefault="006F3E70" w:rsidP="006F3E70">
      <w:pPr>
        <w:pStyle w:val="PL"/>
      </w:pPr>
      <w:r>
        <w:t xml:space="preserve">        proposedRepairActions:</w:t>
      </w:r>
    </w:p>
    <w:p w14:paraId="20801CC3" w14:textId="77777777" w:rsidR="006F3E70" w:rsidRDefault="006F3E70" w:rsidP="006F3E70">
      <w:pPr>
        <w:pStyle w:val="PL"/>
      </w:pPr>
      <w:r>
        <w:t xml:space="preserve">          type: string</w:t>
      </w:r>
    </w:p>
    <w:p w14:paraId="6DDC2C18" w14:textId="77777777" w:rsidR="006F3E70" w:rsidRDefault="006F3E70" w:rsidP="006F3E70">
      <w:pPr>
        <w:pStyle w:val="PL"/>
      </w:pPr>
      <w:r>
        <w:t xml:space="preserve">        additionalText:</w:t>
      </w:r>
    </w:p>
    <w:p w14:paraId="32948AF5" w14:textId="77777777" w:rsidR="006F3E70" w:rsidRDefault="006F3E70" w:rsidP="006F3E70">
      <w:pPr>
        <w:pStyle w:val="PL"/>
      </w:pPr>
      <w:r>
        <w:t xml:space="preserve">          type: string</w:t>
      </w:r>
    </w:p>
    <w:p w14:paraId="07A3A4C3" w14:textId="77777777" w:rsidR="006F3E70" w:rsidRDefault="006F3E70" w:rsidP="006F3E70">
      <w:pPr>
        <w:pStyle w:val="PL"/>
      </w:pPr>
      <w:r>
        <w:t xml:space="preserve">        additionalInformation:</w:t>
      </w:r>
    </w:p>
    <w:p w14:paraId="2BF47275" w14:textId="77777777" w:rsidR="006F3E70" w:rsidRDefault="006F3E70" w:rsidP="006F3E70">
      <w:pPr>
        <w:pStyle w:val="PL"/>
      </w:pPr>
      <w:r>
        <w:t xml:space="preserve">          $ref: 'TS28623_ComDefs.yaml#/components/schemas/AttributeNameValuePairSet'</w:t>
      </w:r>
    </w:p>
    <w:p w14:paraId="5BD7AD06" w14:textId="77777777" w:rsidR="006F3E70" w:rsidRDefault="006F3E70" w:rsidP="006F3E70">
      <w:pPr>
        <w:pStyle w:val="PL"/>
      </w:pPr>
    </w:p>
    <w:p w14:paraId="7C1593B2" w14:textId="77777777" w:rsidR="006F3E70" w:rsidRDefault="006F3E70" w:rsidP="006F3E70">
      <w:pPr>
        <w:pStyle w:val="PL"/>
      </w:pPr>
      <w:r>
        <w:t xml:space="preserve">        rootCauseIndicator:</w:t>
      </w:r>
    </w:p>
    <w:p w14:paraId="62D00FAB" w14:textId="77777777" w:rsidR="006F3E70" w:rsidRDefault="006F3E70" w:rsidP="006F3E70">
      <w:pPr>
        <w:pStyle w:val="PL"/>
      </w:pPr>
      <w:r>
        <w:t xml:space="preserve">          type: boolean</w:t>
      </w:r>
    </w:p>
    <w:p w14:paraId="62F604A3" w14:textId="77777777" w:rsidR="006F3E70" w:rsidRDefault="006F3E70" w:rsidP="006F3E70">
      <w:pPr>
        <w:pStyle w:val="PL"/>
      </w:pPr>
    </w:p>
    <w:p w14:paraId="131CC22D" w14:textId="77777777" w:rsidR="006F3E70" w:rsidRDefault="006F3E70" w:rsidP="006F3E70">
      <w:pPr>
        <w:pStyle w:val="PL"/>
      </w:pPr>
      <w:r>
        <w:t xml:space="preserve">        ackTime:</w:t>
      </w:r>
    </w:p>
    <w:p w14:paraId="5151ED79" w14:textId="77777777" w:rsidR="006F3E70" w:rsidRDefault="006F3E70" w:rsidP="006F3E70">
      <w:pPr>
        <w:pStyle w:val="PL"/>
      </w:pPr>
      <w:r>
        <w:t xml:space="preserve">          $ref: 'TS28623_ComDefs.yaml#/components/schemas/DateTime'</w:t>
      </w:r>
    </w:p>
    <w:p w14:paraId="4F100C7A" w14:textId="77777777" w:rsidR="006F3E70" w:rsidRDefault="006F3E70" w:rsidP="006F3E70">
      <w:pPr>
        <w:pStyle w:val="PL"/>
      </w:pPr>
      <w:r>
        <w:t xml:space="preserve">        ackUserId:</w:t>
      </w:r>
    </w:p>
    <w:p w14:paraId="35BB9623" w14:textId="77777777" w:rsidR="006F3E70" w:rsidRDefault="006F3E70" w:rsidP="006F3E70">
      <w:pPr>
        <w:pStyle w:val="PL"/>
      </w:pPr>
      <w:r>
        <w:t xml:space="preserve">          type: string</w:t>
      </w:r>
    </w:p>
    <w:p w14:paraId="787B932E" w14:textId="77777777" w:rsidR="006F3E70" w:rsidRDefault="006F3E70" w:rsidP="006F3E70">
      <w:pPr>
        <w:pStyle w:val="PL"/>
      </w:pPr>
      <w:r>
        <w:t xml:space="preserve">        ackSystemId:</w:t>
      </w:r>
    </w:p>
    <w:p w14:paraId="37CA3D14" w14:textId="77777777" w:rsidR="006F3E70" w:rsidRDefault="006F3E70" w:rsidP="006F3E70">
      <w:pPr>
        <w:pStyle w:val="PL"/>
      </w:pPr>
      <w:r>
        <w:t xml:space="preserve">          type: string</w:t>
      </w:r>
    </w:p>
    <w:p w14:paraId="6495FB5C" w14:textId="77777777" w:rsidR="006F3E70" w:rsidRDefault="006F3E70" w:rsidP="006F3E70">
      <w:pPr>
        <w:pStyle w:val="PL"/>
      </w:pPr>
      <w:r>
        <w:t xml:space="preserve">        ackState:</w:t>
      </w:r>
    </w:p>
    <w:p w14:paraId="68D8E31E" w14:textId="77777777" w:rsidR="006F3E70" w:rsidRDefault="006F3E70" w:rsidP="006F3E70">
      <w:pPr>
        <w:pStyle w:val="PL"/>
      </w:pPr>
      <w:r>
        <w:t xml:space="preserve">          $ref: '#/components/schemas/AckState'</w:t>
      </w:r>
    </w:p>
    <w:p w14:paraId="638DE8E9" w14:textId="77777777" w:rsidR="006F3E70" w:rsidRDefault="006F3E70" w:rsidP="006F3E70">
      <w:pPr>
        <w:pStyle w:val="PL"/>
      </w:pPr>
    </w:p>
    <w:p w14:paraId="562D2BE1" w14:textId="77777777" w:rsidR="006F3E70" w:rsidRDefault="006F3E70" w:rsidP="006F3E70">
      <w:pPr>
        <w:pStyle w:val="PL"/>
      </w:pPr>
      <w:r>
        <w:t xml:space="preserve">        clearUserId:</w:t>
      </w:r>
    </w:p>
    <w:p w14:paraId="1DF92C89" w14:textId="77777777" w:rsidR="006F3E70" w:rsidRDefault="006F3E70" w:rsidP="006F3E70">
      <w:pPr>
        <w:pStyle w:val="PL"/>
      </w:pPr>
      <w:r>
        <w:t xml:space="preserve">          type: string</w:t>
      </w:r>
    </w:p>
    <w:p w14:paraId="7B2E366B" w14:textId="77777777" w:rsidR="006F3E70" w:rsidRDefault="006F3E70" w:rsidP="006F3E70">
      <w:pPr>
        <w:pStyle w:val="PL"/>
      </w:pPr>
      <w:r>
        <w:t xml:space="preserve">        clearSystemId:</w:t>
      </w:r>
    </w:p>
    <w:p w14:paraId="36EA9EFB" w14:textId="77777777" w:rsidR="006F3E70" w:rsidRDefault="006F3E70" w:rsidP="006F3E70">
      <w:pPr>
        <w:pStyle w:val="PL"/>
      </w:pPr>
      <w:r>
        <w:t xml:space="preserve">          type: string</w:t>
      </w:r>
    </w:p>
    <w:p w14:paraId="61E1E39D" w14:textId="77777777" w:rsidR="006F3E70" w:rsidRDefault="006F3E70" w:rsidP="006F3E70">
      <w:pPr>
        <w:pStyle w:val="PL"/>
      </w:pPr>
      <w:r>
        <w:t xml:space="preserve">        serviceUser:</w:t>
      </w:r>
    </w:p>
    <w:p w14:paraId="31E5F579" w14:textId="77777777" w:rsidR="006F3E70" w:rsidRDefault="006F3E70" w:rsidP="006F3E70">
      <w:pPr>
        <w:pStyle w:val="PL"/>
      </w:pPr>
      <w:r>
        <w:t xml:space="preserve">          type: string</w:t>
      </w:r>
    </w:p>
    <w:p w14:paraId="5E06EAF6" w14:textId="77777777" w:rsidR="006F3E70" w:rsidRDefault="006F3E70" w:rsidP="006F3E70">
      <w:pPr>
        <w:pStyle w:val="PL"/>
      </w:pPr>
      <w:r>
        <w:t xml:space="preserve">        serviceProvider:</w:t>
      </w:r>
    </w:p>
    <w:p w14:paraId="4A70CE8F" w14:textId="77777777" w:rsidR="006F3E70" w:rsidRDefault="006F3E70" w:rsidP="006F3E70">
      <w:pPr>
        <w:pStyle w:val="PL"/>
      </w:pPr>
      <w:r>
        <w:t xml:space="preserve">          type: string</w:t>
      </w:r>
    </w:p>
    <w:p w14:paraId="64B13311" w14:textId="77777777" w:rsidR="006F3E70" w:rsidRDefault="006F3E70" w:rsidP="006F3E70">
      <w:pPr>
        <w:pStyle w:val="PL"/>
      </w:pPr>
      <w:r>
        <w:t xml:space="preserve">        securityAlarmDetector:</w:t>
      </w:r>
    </w:p>
    <w:p w14:paraId="7D00FB53" w14:textId="77777777" w:rsidR="006F3E70" w:rsidRDefault="006F3E70" w:rsidP="006F3E70">
      <w:pPr>
        <w:pStyle w:val="PL"/>
      </w:pPr>
      <w:r>
        <w:t xml:space="preserve">          type: string</w:t>
      </w:r>
    </w:p>
    <w:p w14:paraId="29B68B6D" w14:textId="77777777" w:rsidR="006F3E70" w:rsidRDefault="006F3E70" w:rsidP="006F3E70">
      <w:pPr>
        <w:pStyle w:val="PL"/>
      </w:pPr>
    </w:p>
    <w:p w14:paraId="5B0F9A34" w14:textId="77777777" w:rsidR="006F3E70" w:rsidRDefault="006F3E70" w:rsidP="006F3E70">
      <w:pPr>
        <w:pStyle w:val="PL"/>
      </w:pPr>
      <w:r>
        <w:t xml:space="preserve">  #---- Definition of alarm notifications --------------------------------------------#</w:t>
      </w:r>
    </w:p>
    <w:p w14:paraId="009BB348" w14:textId="77777777" w:rsidR="006F3E70" w:rsidRDefault="006F3E70" w:rsidP="006F3E70">
      <w:pPr>
        <w:pStyle w:val="PL"/>
      </w:pPr>
      <w:r>
        <w:t xml:space="preserve">  </w:t>
      </w:r>
    </w:p>
    <w:p w14:paraId="70398454" w14:textId="77777777" w:rsidR="006F3E70" w:rsidRDefault="006F3E70" w:rsidP="006F3E70">
      <w:pPr>
        <w:pStyle w:val="PL"/>
      </w:pPr>
      <w:r>
        <w:t xml:space="preserve">    AlarmNotificationTypes:</w:t>
      </w:r>
    </w:p>
    <w:p w14:paraId="69968D0A" w14:textId="77777777" w:rsidR="006F3E70" w:rsidRDefault="006F3E70" w:rsidP="006F3E70">
      <w:pPr>
        <w:pStyle w:val="PL"/>
      </w:pPr>
      <w:r>
        <w:t xml:space="preserve">      type: string</w:t>
      </w:r>
    </w:p>
    <w:p w14:paraId="4FADAE0B" w14:textId="77777777" w:rsidR="006F3E70" w:rsidRDefault="006F3E70" w:rsidP="006F3E70">
      <w:pPr>
        <w:pStyle w:val="PL"/>
      </w:pPr>
      <w:r>
        <w:t xml:space="preserve">      enum:</w:t>
      </w:r>
    </w:p>
    <w:p w14:paraId="54FACE09" w14:textId="77777777" w:rsidR="006F3E70" w:rsidRDefault="006F3E70" w:rsidP="006F3E70">
      <w:pPr>
        <w:pStyle w:val="PL"/>
      </w:pPr>
      <w:r>
        <w:t xml:space="preserve">        - notifyNewAlarm</w:t>
      </w:r>
    </w:p>
    <w:p w14:paraId="34BF1AA5" w14:textId="77777777" w:rsidR="006F3E70" w:rsidRDefault="006F3E70" w:rsidP="006F3E70">
      <w:pPr>
        <w:pStyle w:val="PL"/>
      </w:pPr>
      <w:r>
        <w:t xml:space="preserve">        - notifyChangedAlarm</w:t>
      </w:r>
    </w:p>
    <w:p w14:paraId="226DEA95" w14:textId="77777777" w:rsidR="006F3E70" w:rsidRDefault="006F3E70" w:rsidP="006F3E70">
      <w:pPr>
        <w:pStyle w:val="PL"/>
      </w:pPr>
      <w:r>
        <w:t xml:space="preserve">        - notifyChangedAlarmGeneral</w:t>
      </w:r>
    </w:p>
    <w:p w14:paraId="6DCD2A45" w14:textId="77777777" w:rsidR="006F3E70" w:rsidRDefault="006F3E70" w:rsidP="006F3E70">
      <w:pPr>
        <w:pStyle w:val="PL"/>
      </w:pPr>
      <w:r>
        <w:t xml:space="preserve">        - notifyAckStateChanged</w:t>
      </w:r>
    </w:p>
    <w:p w14:paraId="72DB9897" w14:textId="77777777" w:rsidR="006F3E70" w:rsidRDefault="006F3E70" w:rsidP="006F3E70">
      <w:pPr>
        <w:pStyle w:val="PL"/>
      </w:pPr>
      <w:r>
        <w:t xml:space="preserve">        - notifyCorrelatedNotificationChanged</w:t>
      </w:r>
    </w:p>
    <w:p w14:paraId="6D79DF0D" w14:textId="77777777" w:rsidR="006F3E70" w:rsidRDefault="006F3E70" w:rsidP="006F3E70">
      <w:pPr>
        <w:pStyle w:val="PL"/>
      </w:pPr>
      <w:r>
        <w:t xml:space="preserve">        - notifyComments</w:t>
      </w:r>
    </w:p>
    <w:p w14:paraId="776EDBD9" w14:textId="77777777" w:rsidR="006F3E70" w:rsidRDefault="006F3E70" w:rsidP="006F3E70">
      <w:pPr>
        <w:pStyle w:val="PL"/>
      </w:pPr>
      <w:r>
        <w:t xml:space="preserve">        - notifyClearedAlarm</w:t>
      </w:r>
    </w:p>
    <w:p w14:paraId="72F503D9" w14:textId="77777777" w:rsidR="006F3E70" w:rsidRDefault="006F3E70" w:rsidP="006F3E70">
      <w:pPr>
        <w:pStyle w:val="PL"/>
      </w:pPr>
      <w:r>
        <w:t xml:space="preserve">        - notifyAlarmListRebuilt</w:t>
      </w:r>
    </w:p>
    <w:p w14:paraId="3CA18AF4" w14:textId="77777777" w:rsidR="006F3E70" w:rsidRDefault="006F3E70" w:rsidP="006F3E70">
      <w:pPr>
        <w:pStyle w:val="PL"/>
      </w:pPr>
      <w:r>
        <w:t xml:space="preserve">        - notifyPotentialFaultyAlarmList</w:t>
      </w:r>
    </w:p>
    <w:p w14:paraId="1C5C7481" w14:textId="77777777" w:rsidR="006F3E70" w:rsidRDefault="006F3E70" w:rsidP="006F3E70">
      <w:pPr>
        <w:pStyle w:val="PL"/>
      </w:pPr>
      <w:r>
        <w:t xml:space="preserve">    AlarmListAlignmentRequirement:</w:t>
      </w:r>
    </w:p>
    <w:p w14:paraId="21EE45BE" w14:textId="77777777" w:rsidR="006F3E70" w:rsidRDefault="006F3E70" w:rsidP="006F3E70">
      <w:pPr>
        <w:pStyle w:val="PL"/>
      </w:pPr>
      <w:r>
        <w:t xml:space="preserve">      type: string</w:t>
      </w:r>
    </w:p>
    <w:p w14:paraId="4CF64B6F" w14:textId="77777777" w:rsidR="006F3E70" w:rsidRDefault="006F3E70" w:rsidP="006F3E70">
      <w:pPr>
        <w:pStyle w:val="PL"/>
      </w:pPr>
      <w:r>
        <w:t xml:space="preserve">      enum:</w:t>
      </w:r>
    </w:p>
    <w:p w14:paraId="1FB8D11F" w14:textId="77777777" w:rsidR="006F3E70" w:rsidRDefault="006F3E70" w:rsidP="006F3E70">
      <w:pPr>
        <w:pStyle w:val="PL"/>
      </w:pPr>
      <w:r>
        <w:t xml:space="preserve">        - ALIGNMENT_REQUIRED</w:t>
      </w:r>
    </w:p>
    <w:p w14:paraId="103B460A" w14:textId="77777777" w:rsidR="006F3E70" w:rsidRDefault="006F3E70" w:rsidP="006F3E70">
      <w:pPr>
        <w:pStyle w:val="PL"/>
      </w:pPr>
      <w:r>
        <w:t xml:space="preserve">        - ALIGNMENT_NOT_REQUIRED</w:t>
      </w:r>
    </w:p>
    <w:p w14:paraId="4CFAB4D0" w14:textId="77777777" w:rsidR="006F3E70" w:rsidRDefault="006F3E70" w:rsidP="006F3E70">
      <w:pPr>
        <w:pStyle w:val="PL"/>
      </w:pPr>
    </w:p>
    <w:p w14:paraId="48F77ED5" w14:textId="77777777" w:rsidR="006F3E70" w:rsidRDefault="006F3E70" w:rsidP="006F3E70">
      <w:pPr>
        <w:pStyle w:val="PL"/>
      </w:pPr>
      <w:r>
        <w:t xml:space="preserve">    NotifyNewAlarm:</w:t>
      </w:r>
    </w:p>
    <w:p w14:paraId="59C9811A" w14:textId="77777777" w:rsidR="006F3E70" w:rsidRDefault="006F3E70" w:rsidP="006F3E70">
      <w:pPr>
        <w:pStyle w:val="PL"/>
      </w:pPr>
      <w:r>
        <w:t xml:space="preserve">      allOf:</w:t>
      </w:r>
    </w:p>
    <w:p w14:paraId="226AA67A" w14:textId="77777777" w:rsidR="006F3E70" w:rsidRDefault="006F3E70" w:rsidP="006F3E70">
      <w:pPr>
        <w:pStyle w:val="PL"/>
      </w:pPr>
      <w:r>
        <w:t xml:space="preserve">        - $ref: 'TS28623_ComDefs.yaml#/components/schemas/NotificationHeader'</w:t>
      </w:r>
    </w:p>
    <w:p w14:paraId="70815C9A" w14:textId="77777777" w:rsidR="006F3E70" w:rsidRDefault="006F3E70" w:rsidP="006F3E70">
      <w:pPr>
        <w:pStyle w:val="PL"/>
      </w:pPr>
      <w:r>
        <w:t xml:space="preserve">        - type: object</w:t>
      </w:r>
    </w:p>
    <w:p w14:paraId="2DCA6852" w14:textId="77777777" w:rsidR="006F3E70" w:rsidRDefault="006F3E70" w:rsidP="006F3E70">
      <w:pPr>
        <w:pStyle w:val="PL"/>
      </w:pPr>
      <w:r>
        <w:t xml:space="preserve">          required:</w:t>
      </w:r>
    </w:p>
    <w:p w14:paraId="4910ECAD" w14:textId="77777777" w:rsidR="006F3E70" w:rsidRDefault="006F3E70" w:rsidP="006F3E70">
      <w:pPr>
        <w:pStyle w:val="PL"/>
      </w:pPr>
      <w:r>
        <w:t xml:space="preserve">            - alarmId</w:t>
      </w:r>
    </w:p>
    <w:p w14:paraId="29548F5A" w14:textId="77777777" w:rsidR="006F3E70" w:rsidRDefault="006F3E70" w:rsidP="006F3E70">
      <w:pPr>
        <w:pStyle w:val="PL"/>
      </w:pPr>
      <w:r>
        <w:t xml:space="preserve">            - alarmType</w:t>
      </w:r>
    </w:p>
    <w:p w14:paraId="2C0C35C1" w14:textId="77777777" w:rsidR="006F3E70" w:rsidRDefault="006F3E70" w:rsidP="006F3E70">
      <w:pPr>
        <w:pStyle w:val="PL"/>
      </w:pPr>
      <w:r>
        <w:t xml:space="preserve">            - probableCause</w:t>
      </w:r>
    </w:p>
    <w:p w14:paraId="6B770095" w14:textId="77777777" w:rsidR="006F3E70" w:rsidRDefault="006F3E70" w:rsidP="006F3E70">
      <w:pPr>
        <w:pStyle w:val="PL"/>
      </w:pPr>
      <w:r>
        <w:t xml:space="preserve">            - perceivedSeverity</w:t>
      </w:r>
    </w:p>
    <w:p w14:paraId="4F5E3B4E" w14:textId="77777777" w:rsidR="006F3E70" w:rsidRDefault="006F3E70" w:rsidP="006F3E70">
      <w:pPr>
        <w:pStyle w:val="PL"/>
      </w:pPr>
      <w:r>
        <w:t xml:space="preserve">          properties:</w:t>
      </w:r>
    </w:p>
    <w:p w14:paraId="6D15FDD1" w14:textId="77777777" w:rsidR="006F3E70" w:rsidRDefault="006F3E70" w:rsidP="006F3E70">
      <w:pPr>
        <w:pStyle w:val="PL"/>
      </w:pPr>
      <w:r>
        <w:t xml:space="preserve">            alarmId:</w:t>
      </w:r>
    </w:p>
    <w:p w14:paraId="7FB73CFF" w14:textId="77777777" w:rsidR="006F3E70" w:rsidRDefault="006F3E70" w:rsidP="006F3E70">
      <w:pPr>
        <w:pStyle w:val="PL"/>
      </w:pPr>
      <w:r>
        <w:t xml:space="preserve">              $ref: '#/components/schemas/AlarmId'</w:t>
      </w:r>
    </w:p>
    <w:p w14:paraId="33AC0F6E" w14:textId="77777777" w:rsidR="006F3E70" w:rsidRDefault="006F3E70" w:rsidP="006F3E70">
      <w:pPr>
        <w:pStyle w:val="PL"/>
      </w:pPr>
      <w:r>
        <w:t xml:space="preserve">            alarmType:</w:t>
      </w:r>
    </w:p>
    <w:p w14:paraId="6AD8AE20" w14:textId="77777777" w:rsidR="006F3E70" w:rsidRDefault="006F3E70" w:rsidP="006F3E70">
      <w:pPr>
        <w:pStyle w:val="PL"/>
      </w:pPr>
      <w:r>
        <w:t xml:space="preserve">              $ref: '#/components/schemas/AlarmType'</w:t>
      </w:r>
    </w:p>
    <w:p w14:paraId="159CE030" w14:textId="77777777" w:rsidR="006F3E70" w:rsidRDefault="006F3E70" w:rsidP="006F3E70">
      <w:pPr>
        <w:pStyle w:val="PL"/>
      </w:pPr>
      <w:r>
        <w:t xml:space="preserve">            probableCause:</w:t>
      </w:r>
    </w:p>
    <w:p w14:paraId="3E514DE8" w14:textId="77777777" w:rsidR="006F3E70" w:rsidRDefault="006F3E70" w:rsidP="006F3E70">
      <w:pPr>
        <w:pStyle w:val="PL"/>
      </w:pPr>
      <w:r>
        <w:t xml:space="preserve">              $ref: '#/components/schemas/ProbableCause'</w:t>
      </w:r>
    </w:p>
    <w:p w14:paraId="50268729" w14:textId="77777777" w:rsidR="006F3E70" w:rsidRDefault="006F3E70" w:rsidP="006F3E70">
      <w:pPr>
        <w:pStyle w:val="PL"/>
      </w:pPr>
      <w:r>
        <w:t xml:space="preserve">            specificProblem:</w:t>
      </w:r>
    </w:p>
    <w:p w14:paraId="711C0D7A" w14:textId="77777777" w:rsidR="006F3E70" w:rsidRDefault="006F3E70" w:rsidP="006F3E70">
      <w:pPr>
        <w:pStyle w:val="PL"/>
      </w:pPr>
      <w:r>
        <w:t xml:space="preserve">              $ref: '#/components/schemas/SpecificProblem'</w:t>
      </w:r>
    </w:p>
    <w:p w14:paraId="5C3DFC80" w14:textId="77777777" w:rsidR="006F3E70" w:rsidRDefault="006F3E70" w:rsidP="006F3E70">
      <w:pPr>
        <w:pStyle w:val="PL"/>
      </w:pPr>
      <w:r>
        <w:t xml:space="preserve">            perceivedSeverity:</w:t>
      </w:r>
    </w:p>
    <w:p w14:paraId="510CAC04" w14:textId="77777777" w:rsidR="006F3E70" w:rsidRDefault="006F3E70" w:rsidP="006F3E70">
      <w:pPr>
        <w:pStyle w:val="PL"/>
      </w:pPr>
      <w:r>
        <w:t xml:space="preserve">              $ref: '#/components/schemas/PerceivedSeverity'</w:t>
      </w:r>
    </w:p>
    <w:p w14:paraId="6E2FF668" w14:textId="77777777" w:rsidR="006F3E70" w:rsidRDefault="006F3E70" w:rsidP="006F3E70">
      <w:pPr>
        <w:pStyle w:val="PL"/>
      </w:pPr>
      <w:r>
        <w:t xml:space="preserve">            backedUpStatus:</w:t>
      </w:r>
    </w:p>
    <w:p w14:paraId="410CF5A2" w14:textId="77777777" w:rsidR="006F3E70" w:rsidRDefault="006F3E70" w:rsidP="006F3E70">
      <w:pPr>
        <w:pStyle w:val="PL"/>
      </w:pPr>
      <w:r>
        <w:t xml:space="preserve">              type: boolean</w:t>
      </w:r>
    </w:p>
    <w:p w14:paraId="29381973" w14:textId="77777777" w:rsidR="006F3E70" w:rsidRDefault="006F3E70" w:rsidP="006F3E70">
      <w:pPr>
        <w:pStyle w:val="PL"/>
      </w:pPr>
      <w:r>
        <w:t xml:space="preserve">            backUpObject:</w:t>
      </w:r>
    </w:p>
    <w:p w14:paraId="68352332" w14:textId="77777777" w:rsidR="006F3E70" w:rsidRDefault="006F3E70" w:rsidP="006F3E70">
      <w:pPr>
        <w:pStyle w:val="PL"/>
      </w:pPr>
      <w:r>
        <w:t xml:space="preserve">              $ref: 'TS28623_ComDefs.yaml#/components/schemas/Dn'</w:t>
      </w:r>
    </w:p>
    <w:p w14:paraId="59942DDF" w14:textId="77777777" w:rsidR="006F3E70" w:rsidRDefault="006F3E70" w:rsidP="006F3E70">
      <w:pPr>
        <w:pStyle w:val="PL"/>
      </w:pPr>
      <w:r>
        <w:t xml:space="preserve">            trendIndication:</w:t>
      </w:r>
    </w:p>
    <w:p w14:paraId="24B0B5C1" w14:textId="77777777" w:rsidR="006F3E70" w:rsidRDefault="006F3E70" w:rsidP="006F3E70">
      <w:pPr>
        <w:pStyle w:val="PL"/>
      </w:pPr>
      <w:r>
        <w:t xml:space="preserve">              $ref: '#/components/schemas/TrendIndication'</w:t>
      </w:r>
    </w:p>
    <w:p w14:paraId="2A397C9D" w14:textId="77777777" w:rsidR="006F3E70" w:rsidRDefault="006F3E70" w:rsidP="006F3E70">
      <w:pPr>
        <w:pStyle w:val="PL"/>
      </w:pPr>
      <w:r>
        <w:t xml:space="preserve">            thresholdInfo:</w:t>
      </w:r>
    </w:p>
    <w:p w14:paraId="7A6E6228" w14:textId="77777777" w:rsidR="006F3E70" w:rsidRDefault="006F3E70" w:rsidP="006F3E70">
      <w:pPr>
        <w:pStyle w:val="PL"/>
      </w:pPr>
      <w:r>
        <w:t xml:space="preserve">              $ref: '#/components/schemas/ThresholdInfo'</w:t>
      </w:r>
    </w:p>
    <w:p w14:paraId="77B8918A" w14:textId="77777777" w:rsidR="006F3E70" w:rsidRDefault="006F3E70" w:rsidP="006F3E70">
      <w:pPr>
        <w:pStyle w:val="PL"/>
      </w:pPr>
      <w:r>
        <w:t xml:space="preserve">            correlatedNotifications:</w:t>
      </w:r>
    </w:p>
    <w:p w14:paraId="7EB44275" w14:textId="77777777" w:rsidR="006F3E70" w:rsidRDefault="006F3E70" w:rsidP="006F3E70">
      <w:pPr>
        <w:pStyle w:val="PL"/>
      </w:pPr>
      <w:r>
        <w:t xml:space="preserve">              $ref: '#/components/schemas/CorrelatedNotifications'</w:t>
      </w:r>
    </w:p>
    <w:p w14:paraId="64666EEC" w14:textId="77777777" w:rsidR="006F3E70" w:rsidRDefault="006F3E70" w:rsidP="006F3E70">
      <w:pPr>
        <w:pStyle w:val="PL"/>
      </w:pPr>
      <w:r>
        <w:t xml:space="preserve">            stateChangeDefinition:</w:t>
      </w:r>
    </w:p>
    <w:p w14:paraId="48BA4DA4" w14:textId="77777777" w:rsidR="006F3E70" w:rsidRDefault="006F3E70" w:rsidP="006F3E70">
      <w:pPr>
        <w:pStyle w:val="PL"/>
      </w:pPr>
      <w:r>
        <w:t xml:space="preserve">              $ref: 'TS28623_ComDefs.yaml#/components/schemas/AttributeValueChangeSet'</w:t>
      </w:r>
    </w:p>
    <w:p w14:paraId="2E417AB9" w14:textId="77777777" w:rsidR="006F3E70" w:rsidRDefault="006F3E70" w:rsidP="006F3E70">
      <w:pPr>
        <w:pStyle w:val="PL"/>
      </w:pPr>
      <w:r>
        <w:t xml:space="preserve">            monitoredAttributes:</w:t>
      </w:r>
    </w:p>
    <w:p w14:paraId="210DE57F" w14:textId="77777777" w:rsidR="006F3E70" w:rsidRDefault="006F3E70" w:rsidP="006F3E70">
      <w:pPr>
        <w:pStyle w:val="PL"/>
      </w:pPr>
      <w:r>
        <w:t xml:space="preserve">              $ref: 'TS28623_ComDefs.yaml#/components/schemas/AttributeNameValuePairSet'</w:t>
      </w:r>
    </w:p>
    <w:p w14:paraId="2D2A0E42" w14:textId="77777777" w:rsidR="006F3E70" w:rsidRDefault="006F3E70" w:rsidP="006F3E70">
      <w:pPr>
        <w:pStyle w:val="PL"/>
      </w:pPr>
      <w:r>
        <w:t xml:space="preserve">            proposedRepairActions:</w:t>
      </w:r>
    </w:p>
    <w:p w14:paraId="4171BAA4" w14:textId="77777777" w:rsidR="006F3E70" w:rsidRDefault="006F3E70" w:rsidP="006F3E70">
      <w:pPr>
        <w:pStyle w:val="PL"/>
      </w:pPr>
      <w:r>
        <w:t xml:space="preserve">              type: string</w:t>
      </w:r>
    </w:p>
    <w:p w14:paraId="4311F60D" w14:textId="77777777" w:rsidR="006F3E70" w:rsidRDefault="006F3E70" w:rsidP="006F3E70">
      <w:pPr>
        <w:pStyle w:val="PL"/>
      </w:pPr>
      <w:r>
        <w:t xml:space="preserve">            additionalText:</w:t>
      </w:r>
    </w:p>
    <w:p w14:paraId="23192DB6" w14:textId="77777777" w:rsidR="006F3E70" w:rsidRDefault="006F3E70" w:rsidP="006F3E70">
      <w:pPr>
        <w:pStyle w:val="PL"/>
      </w:pPr>
      <w:r>
        <w:t xml:space="preserve">              type: string</w:t>
      </w:r>
    </w:p>
    <w:p w14:paraId="17FB628E" w14:textId="77777777" w:rsidR="006F3E70" w:rsidRDefault="006F3E70" w:rsidP="006F3E70">
      <w:pPr>
        <w:pStyle w:val="PL"/>
      </w:pPr>
      <w:r>
        <w:t xml:space="preserve">            additionalInformation:</w:t>
      </w:r>
    </w:p>
    <w:p w14:paraId="2200A759" w14:textId="77777777" w:rsidR="006F3E70" w:rsidRDefault="006F3E70" w:rsidP="006F3E70">
      <w:pPr>
        <w:pStyle w:val="PL"/>
      </w:pPr>
      <w:r>
        <w:t xml:space="preserve">              $ref: 'TS28623_ComDefs.yaml#/components/schemas/AttributeNameValuePairSet'</w:t>
      </w:r>
    </w:p>
    <w:p w14:paraId="0E20B8EF" w14:textId="77777777" w:rsidR="006F3E70" w:rsidRDefault="006F3E70" w:rsidP="006F3E70">
      <w:pPr>
        <w:pStyle w:val="PL"/>
      </w:pPr>
      <w:r>
        <w:t xml:space="preserve">            rootCauseIndicator:</w:t>
      </w:r>
    </w:p>
    <w:p w14:paraId="186353C3" w14:textId="77777777" w:rsidR="006F3E70" w:rsidRDefault="006F3E70" w:rsidP="006F3E70">
      <w:pPr>
        <w:pStyle w:val="PL"/>
      </w:pPr>
      <w:r>
        <w:t xml:space="preserve">              type: boolean</w:t>
      </w:r>
    </w:p>
    <w:p w14:paraId="35911663" w14:textId="77777777" w:rsidR="006F3E70" w:rsidRDefault="006F3E70" w:rsidP="006F3E70">
      <w:pPr>
        <w:pStyle w:val="PL"/>
      </w:pPr>
      <w:r>
        <w:t xml:space="preserve">    NotifyNewSecAlarm:</w:t>
      </w:r>
    </w:p>
    <w:p w14:paraId="1A14B6CC" w14:textId="77777777" w:rsidR="006F3E70" w:rsidRDefault="006F3E70" w:rsidP="006F3E70">
      <w:pPr>
        <w:pStyle w:val="PL"/>
      </w:pPr>
      <w:r>
        <w:t xml:space="preserve">      allOf:</w:t>
      </w:r>
    </w:p>
    <w:p w14:paraId="27B579FE" w14:textId="77777777" w:rsidR="006F3E70" w:rsidRDefault="006F3E70" w:rsidP="006F3E70">
      <w:pPr>
        <w:pStyle w:val="PL"/>
      </w:pPr>
      <w:r>
        <w:t xml:space="preserve">        - $ref: 'TS28623_ComDefs.yaml#/components/schemas/NotificationHeader'</w:t>
      </w:r>
    </w:p>
    <w:p w14:paraId="7815BC7E" w14:textId="77777777" w:rsidR="006F3E70" w:rsidRDefault="006F3E70" w:rsidP="006F3E70">
      <w:pPr>
        <w:pStyle w:val="PL"/>
      </w:pPr>
      <w:r>
        <w:t xml:space="preserve">        - type: object</w:t>
      </w:r>
    </w:p>
    <w:p w14:paraId="74ED28F4" w14:textId="77777777" w:rsidR="006F3E70" w:rsidRDefault="006F3E70" w:rsidP="006F3E70">
      <w:pPr>
        <w:pStyle w:val="PL"/>
      </w:pPr>
      <w:r>
        <w:t xml:space="preserve">          required:</w:t>
      </w:r>
    </w:p>
    <w:p w14:paraId="49490A28" w14:textId="77777777" w:rsidR="006F3E70" w:rsidRDefault="006F3E70" w:rsidP="006F3E70">
      <w:pPr>
        <w:pStyle w:val="PL"/>
      </w:pPr>
      <w:r>
        <w:t xml:space="preserve">            - alarmId</w:t>
      </w:r>
    </w:p>
    <w:p w14:paraId="12178191" w14:textId="77777777" w:rsidR="006F3E70" w:rsidRDefault="006F3E70" w:rsidP="006F3E70">
      <w:pPr>
        <w:pStyle w:val="PL"/>
      </w:pPr>
      <w:r>
        <w:t xml:space="preserve">            - alarmType</w:t>
      </w:r>
    </w:p>
    <w:p w14:paraId="2AD253C5" w14:textId="77777777" w:rsidR="006F3E70" w:rsidRDefault="006F3E70" w:rsidP="006F3E70">
      <w:pPr>
        <w:pStyle w:val="PL"/>
      </w:pPr>
      <w:r>
        <w:t xml:space="preserve">            - probableCause</w:t>
      </w:r>
    </w:p>
    <w:p w14:paraId="61E479F7" w14:textId="77777777" w:rsidR="006F3E70" w:rsidRDefault="006F3E70" w:rsidP="006F3E70">
      <w:pPr>
        <w:pStyle w:val="PL"/>
      </w:pPr>
      <w:r>
        <w:t xml:space="preserve">            - perceivedSeverity</w:t>
      </w:r>
    </w:p>
    <w:p w14:paraId="1527EAED" w14:textId="77777777" w:rsidR="006F3E70" w:rsidRDefault="006F3E70" w:rsidP="006F3E70">
      <w:pPr>
        <w:pStyle w:val="PL"/>
      </w:pPr>
      <w:r>
        <w:t xml:space="preserve">            - serviceUser</w:t>
      </w:r>
    </w:p>
    <w:p w14:paraId="376C32AE" w14:textId="77777777" w:rsidR="006F3E70" w:rsidRDefault="006F3E70" w:rsidP="006F3E70">
      <w:pPr>
        <w:pStyle w:val="PL"/>
      </w:pPr>
      <w:r>
        <w:t xml:space="preserve">            - serviceProvider</w:t>
      </w:r>
    </w:p>
    <w:p w14:paraId="4CE119F9" w14:textId="77777777" w:rsidR="006F3E70" w:rsidRDefault="006F3E70" w:rsidP="006F3E70">
      <w:pPr>
        <w:pStyle w:val="PL"/>
      </w:pPr>
      <w:r>
        <w:t xml:space="preserve">            - securityAlarmDetector </w:t>
      </w:r>
    </w:p>
    <w:p w14:paraId="72AE3A59" w14:textId="77777777" w:rsidR="006F3E70" w:rsidRDefault="006F3E70" w:rsidP="006F3E70">
      <w:pPr>
        <w:pStyle w:val="PL"/>
      </w:pPr>
      <w:r>
        <w:t xml:space="preserve">          properties:</w:t>
      </w:r>
    </w:p>
    <w:p w14:paraId="210160D2" w14:textId="77777777" w:rsidR="006F3E70" w:rsidRDefault="006F3E70" w:rsidP="006F3E70">
      <w:pPr>
        <w:pStyle w:val="PL"/>
      </w:pPr>
      <w:r>
        <w:t xml:space="preserve">            alarmId:</w:t>
      </w:r>
    </w:p>
    <w:p w14:paraId="4CEC0EC3" w14:textId="77777777" w:rsidR="006F3E70" w:rsidRDefault="006F3E70" w:rsidP="006F3E70">
      <w:pPr>
        <w:pStyle w:val="PL"/>
      </w:pPr>
      <w:r>
        <w:t xml:space="preserve">              $ref: '#/components/schemas/AlarmId'</w:t>
      </w:r>
    </w:p>
    <w:p w14:paraId="16FF2AB4" w14:textId="77777777" w:rsidR="006F3E70" w:rsidRDefault="006F3E70" w:rsidP="006F3E70">
      <w:pPr>
        <w:pStyle w:val="PL"/>
      </w:pPr>
      <w:r>
        <w:t xml:space="preserve">            alarmType:</w:t>
      </w:r>
    </w:p>
    <w:p w14:paraId="56160964" w14:textId="77777777" w:rsidR="006F3E70" w:rsidRDefault="006F3E70" w:rsidP="006F3E70">
      <w:pPr>
        <w:pStyle w:val="PL"/>
      </w:pPr>
      <w:r>
        <w:t xml:space="preserve">              $ref: '#/components/schemas/AlarmType'</w:t>
      </w:r>
    </w:p>
    <w:p w14:paraId="26731E8A" w14:textId="77777777" w:rsidR="006F3E70" w:rsidRDefault="006F3E70" w:rsidP="006F3E70">
      <w:pPr>
        <w:pStyle w:val="PL"/>
      </w:pPr>
      <w:r>
        <w:t xml:space="preserve">            probableCause:</w:t>
      </w:r>
    </w:p>
    <w:p w14:paraId="29676C7A" w14:textId="77777777" w:rsidR="006F3E70" w:rsidRDefault="006F3E70" w:rsidP="006F3E70">
      <w:pPr>
        <w:pStyle w:val="PL"/>
      </w:pPr>
      <w:r>
        <w:t xml:space="preserve">              $ref: '#/components/schemas/ProbableCause'</w:t>
      </w:r>
    </w:p>
    <w:p w14:paraId="7FB93DB6" w14:textId="77777777" w:rsidR="006F3E70" w:rsidRDefault="006F3E70" w:rsidP="006F3E70">
      <w:pPr>
        <w:pStyle w:val="PL"/>
      </w:pPr>
      <w:r>
        <w:t xml:space="preserve">            perceivedSeverity:</w:t>
      </w:r>
    </w:p>
    <w:p w14:paraId="00817492" w14:textId="77777777" w:rsidR="006F3E70" w:rsidRDefault="006F3E70" w:rsidP="006F3E70">
      <w:pPr>
        <w:pStyle w:val="PL"/>
      </w:pPr>
      <w:r>
        <w:t xml:space="preserve">              $ref: '#/components/schemas/PerceivedSeverity'</w:t>
      </w:r>
    </w:p>
    <w:p w14:paraId="0161A57D" w14:textId="77777777" w:rsidR="006F3E70" w:rsidRDefault="006F3E70" w:rsidP="006F3E70">
      <w:pPr>
        <w:pStyle w:val="PL"/>
      </w:pPr>
      <w:r>
        <w:t xml:space="preserve">            correlatedNotifications:</w:t>
      </w:r>
    </w:p>
    <w:p w14:paraId="1A16527A" w14:textId="77777777" w:rsidR="006F3E70" w:rsidRDefault="006F3E70" w:rsidP="006F3E70">
      <w:pPr>
        <w:pStyle w:val="PL"/>
      </w:pPr>
      <w:r>
        <w:t xml:space="preserve">              $ref: '#/components/schemas/CorrelatedNotifications'</w:t>
      </w:r>
    </w:p>
    <w:p w14:paraId="6566DBC9" w14:textId="77777777" w:rsidR="006F3E70" w:rsidRDefault="006F3E70" w:rsidP="006F3E70">
      <w:pPr>
        <w:pStyle w:val="PL"/>
      </w:pPr>
      <w:r>
        <w:t xml:space="preserve">            additionalText:</w:t>
      </w:r>
    </w:p>
    <w:p w14:paraId="360A87D2" w14:textId="77777777" w:rsidR="006F3E70" w:rsidRDefault="006F3E70" w:rsidP="006F3E70">
      <w:pPr>
        <w:pStyle w:val="PL"/>
      </w:pPr>
      <w:r>
        <w:t xml:space="preserve">              type: string</w:t>
      </w:r>
    </w:p>
    <w:p w14:paraId="4D0964B2" w14:textId="77777777" w:rsidR="006F3E70" w:rsidRDefault="006F3E70" w:rsidP="006F3E70">
      <w:pPr>
        <w:pStyle w:val="PL"/>
      </w:pPr>
      <w:r>
        <w:t xml:space="preserve">            additionalInformation:</w:t>
      </w:r>
    </w:p>
    <w:p w14:paraId="7C68DF98" w14:textId="77777777" w:rsidR="006F3E70" w:rsidRDefault="006F3E70" w:rsidP="006F3E70">
      <w:pPr>
        <w:pStyle w:val="PL"/>
      </w:pPr>
      <w:r>
        <w:t xml:space="preserve">              $ref: 'TS28623_ComDefs.yaml#/components/schemas/AttributeNameValuePairSet'</w:t>
      </w:r>
    </w:p>
    <w:p w14:paraId="5E56CFBD" w14:textId="77777777" w:rsidR="006F3E70" w:rsidRDefault="006F3E70" w:rsidP="006F3E70">
      <w:pPr>
        <w:pStyle w:val="PL"/>
      </w:pPr>
      <w:r>
        <w:t xml:space="preserve">            rootCauseIndicator:</w:t>
      </w:r>
    </w:p>
    <w:p w14:paraId="436C79E0" w14:textId="77777777" w:rsidR="006F3E70" w:rsidRDefault="006F3E70" w:rsidP="006F3E70">
      <w:pPr>
        <w:pStyle w:val="PL"/>
      </w:pPr>
      <w:r>
        <w:t xml:space="preserve">              type: boolean</w:t>
      </w:r>
    </w:p>
    <w:p w14:paraId="338C55A6" w14:textId="77777777" w:rsidR="006F3E70" w:rsidRDefault="006F3E70" w:rsidP="006F3E70">
      <w:pPr>
        <w:pStyle w:val="PL"/>
      </w:pPr>
      <w:r>
        <w:t xml:space="preserve">            serviceUser:</w:t>
      </w:r>
    </w:p>
    <w:p w14:paraId="29BEA1E4" w14:textId="77777777" w:rsidR="006F3E70" w:rsidRDefault="006F3E70" w:rsidP="006F3E70">
      <w:pPr>
        <w:pStyle w:val="PL"/>
      </w:pPr>
      <w:r>
        <w:t xml:space="preserve">              type: string</w:t>
      </w:r>
    </w:p>
    <w:p w14:paraId="1155607A" w14:textId="77777777" w:rsidR="006F3E70" w:rsidRDefault="006F3E70" w:rsidP="006F3E70">
      <w:pPr>
        <w:pStyle w:val="PL"/>
      </w:pPr>
      <w:r>
        <w:t xml:space="preserve">            serviceProvider:</w:t>
      </w:r>
    </w:p>
    <w:p w14:paraId="1362E816" w14:textId="77777777" w:rsidR="006F3E70" w:rsidRDefault="006F3E70" w:rsidP="006F3E70">
      <w:pPr>
        <w:pStyle w:val="PL"/>
      </w:pPr>
      <w:r>
        <w:t xml:space="preserve">              type: string</w:t>
      </w:r>
    </w:p>
    <w:p w14:paraId="546E5D92" w14:textId="77777777" w:rsidR="006F3E70" w:rsidRDefault="006F3E70" w:rsidP="006F3E70">
      <w:pPr>
        <w:pStyle w:val="PL"/>
      </w:pPr>
      <w:r>
        <w:t xml:space="preserve">            securityAlarmDetector:</w:t>
      </w:r>
    </w:p>
    <w:p w14:paraId="2908921E" w14:textId="77777777" w:rsidR="006F3E70" w:rsidRDefault="006F3E70" w:rsidP="006F3E70">
      <w:pPr>
        <w:pStyle w:val="PL"/>
      </w:pPr>
      <w:r>
        <w:t xml:space="preserve">              type: string</w:t>
      </w:r>
    </w:p>
    <w:p w14:paraId="48DA47D7" w14:textId="77777777" w:rsidR="006F3E70" w:rsidRDefault="006F3E70" w:rsidP="006F3E70">
      <w:pPr>
        <w:pStyle w:val="PL"/>
      </w:pPr>
      <w:r>
        <w:t xml:space="preserve">    NotifyClearedAlarm:</w:t>
      </w:r>
    </w:p>
    <w:p w14:paraId="7902CCC2" w14:textId="77777777" w:rsidR="006F3E70" w:rsidRDefault="006F3E70" w:rsidP="006F3E70">
      <w:pPr>
        <w:pStyle w:val="PL"/>
      </w:pPr>
      <w:r>
        <w:t xml:space="preserve">      allOf:</w:t>
      </w:r>
    </w:p>
    <w:p w14:paraId="7B761D84" w14:textId="77777777" w:rsidR="006F3E70" w:rsidRDefault="006F3E70" w:rsidP="006F3E70">
      <w:pPr>
        <w:pStyle w:val="PL"/>
      </w:pPr>
      <w:r>
        <w:t xml:space="preserve">        - $ref: 'TS28623_ComDefs.yaml#/components/schemas/NotificationHeader'</w:t>
      </w:r>
    </w:p>
    <w:p w14:paraId="7D5758A5" w14:textId="77777777" w:rsidR="006F3E70" w:rsidRDefault="006F3E70" w:rsidP="006F3E70">
      <w:pPr>
        <w:pStyle w:val="PL"/>
      </w:pPr>
      <w:r>
        <w:t xml:space="preserve">        - type: object</w:t>
      </w:r>
    </w:p>
    <w:p w14:paraId="1AF0B059" w14:textId="77777777" w:rsidR="006F3E70" w:rsidRDefault="006F3E70" w:rsidP="006F3E70">
      <w:pPr>
        <w:pStyle w:val="PL"/>
      </w:pPr>
      <w:r>
        <w:t xml:space="preserve">          required:</w:t>
      </w:r>
    </w:p>
    <w:p w14:paraId="1EAA0A4B" w14:textId="77777777" w:rsidR="006F3E70" w:rsidRDefault="006F3E70" w:rsidP="006F3E70">
      <w:pPr>
        <w:pStyle w:val="PL"/>
      </w:pPr>
      <w:r>
        <w:t xml:space="preserve">            - alarmId</w:t>
      </w:r>
    </w:p>
    <w:p w14:paraId="7C59AF6A" w14:textId="77777777" w:rsidR="006F3E70" w:rsidRDefault="006F3E70" w:rsidP="006F3E70">
      <w:pPr>
        <w:pStyle w:val="PL"/>
      </w:pPr>
      <w:r>
        <w:t xml:space="preserve">            - alarmType</w:t>
      </w:r>
    </w:p>
    <w:p w14:paraId="17AB835A" w14:textId="77777777" w:rsidR="006F3E70" w:rsidRDefault="006F3E70" w:rsidP="006F3E70">
      <w:pPr>
        <w:pStyle w:val="PL"/>
      </w:pPr>
      <w:r>
        <w:t xml:space="preserve">            - probableCause</w:t>
      </w:r>
    </w:p>
    <w:p w14:paraId="29DAC154" w14:textId="77777777" w:rsidR="006F3E70" w:rsidRDefault="006F3E70" w:rsidP="006F3E70">
      <w:pPr>
        <w:pStyle w:val="PL"/>
      </w:pPr>
      <w:r>
        <w:t xml:space="preserve">            - perceivedSeverity</w:t>
      </w:r>
    </w:p>
    <w:p w14:paraId="48377EBE" w14:textId="77777777" w:rsidR="006F3E70" w:rsidRDefault="006F3E70" w:rsidP="006F3E70">
      <w:pPr>
        <w:pStyle w:val="PL"/>
      </w:pPr>
      <w:r>
        <w:t xml:space="preserve">          properties:</w:t>
      </w:r>
    </w:p>
    <w:p w14:paraId="140626F4" w14:textId="77777777" w:rsidR="006F3E70" w:rsidRDefault="006F3E70" w:rsidP="006F3E70">
      <w:pPr>
        <w:pStyle w:val="PL"/>
      </w:pPr>
      <w:r>
        <w:t xml:space="preserve">            alarmId:</w:t>
      </w:r>
    </w:p>
    <w:p w14:paraId="4B110FA5" w14:textId="77777777" w:rsidR="006F3E70" w:rsidRDefault="006F3E70" w:rsidP="006F3E70">
      <w:pPr>
        <w:pStyle w:val="PL"/>
      </w:pPr>
      <w:r>
        <w:t xml:space="preserve">              $ref: '#/components/schemas/AlarmId'</w:t>
      </w:r>
    </w:p>
    <w:p w14:paraId="6891FED6" w14:textId="77777777" w:rsidR="006F3E70" w:rsidRDefault="006F3E70" w:rsidP="006F3E70">
      <w:pPr>
        <w:pStyle w:val="PL"/>
      </w:pPr>
      <w:r>
        <w:t xml:space="preserve">            alarmType:</w:t>
      </w:r>
    </w:p>
    <w:p w14:paraId="43EA4609" w14:textId="77777777" w:rsidR="006F3E70" w:rsidRDefault="006F3E70" w:rsidP="006F3E70">
      <w:pPr>
        <w:pStyle w:val="PL"/>
      </w:pPr>
      <w:r>
        <w:t xml:space="preserve">              $ref: '#/components/schemas/AlarmType'</w:t>
      </w:r>
    </w:p>
    <w:p w14:paraId="0D8DAF80" w14:textId="77777777" w:rsidR="006F3E70" w:rsidRDefault="006F3E70" w:rsidP="006F3E70">
      <w:pPr>
        <w:pStyle w:val="PL"/>
      </w:pPr>
      <w:r>
        <w:t xml:space="preserve">            probableCause:</w:t>
      </w:r>
    </w:p>
    <w:p w14:paraId="0F926804" w14:textId="77777777" w:rsidR="006F3E70" w:rsidRDefault="006F3E70" w:rsidP="006F3E70">
      <w:pPr>
        <w:pStyle w:val="PL"/>
      </w:pPr>
      <w:r>
        <w:t xml:space="preserve">              $ref: '#/components/schemas/ProbableCause'</w:t>
      </w:r>
    </w:p>
    <w:p w14:paraId="7EAD22DD" w14:textId="77777777" w:rsidR="006F3E70" w:rsidRDefault="006F3E70" w:rsidP="006F3E70">
      <w:pPr>
        <w:pStyle w:val="PL"/>
      </w:pPr>
      <w:r>
        <w:t xml:space="preserve">            perceivedSeverity:</w:t>
      </w:r>
    </w:p>
    <w:p w14:paraId="531F6814" w14:textId="77777777" w:rsidR="006F3E70" w:rsidRDefault="006F3E70" w:rsidP="006F3E70">
      <w:pPr>
        <w:pStyle w:val="PL"/>
      </w:pPr>
      <w:r>
        <w:t xml:space="preserve">              $ref: '#/components/schemas/PerceivedSeverity'</w:t>
      </w:r>
    </w:p>
    <w:p w14:paraId="76E8A167" w14:textId="77777777" w:rsidR="006F3E70" w:rsidRDefault="006F3E70" w:rsidP="006F3E70">
      <w:pPr>
        <w:pStyle w:val="PL"/>
      </w:pPr>
      <w:r>
        <w:t xml:space="preserve">            correlatedNotifications:</w:t>
      </w:r>
    </w:p>
    <w:p w14:paraId="5584D9F6" w14:textId="77777777" w:rsidR="006F3E70" w:rsidRDefault="006F3E70" w:rsidP="006F3E70">
      <w:pPr>
        <w:pStyle w:val="PL"/>
      </w:pPr>
      <w:r>
        <w:t xml:space="preserve">              $ref: '#/components/schemas/CorrelatedNotifications'</w:t>
      </w:r>
    </w:p>
    <w:p w14:paraId="64AAA1C9" w14:textId="77777777" w:rsidR="006F3E70" w:rsidRDefault="006F3E70" w:rsidP="006F3E70">
      <w:pPr>
        <w:pStyle w:val="PL"/>
      </w:pPr>
      <w:r>
        <w:t xml:space="preserve">            clearUserId:</w:t>
      </w:r>
    </w:p>
    <w:p w14:paraId="010D79AF" w14:textId="77777777" w:rsidR="006F3E70" w:rsidRDefault="006F3E70" w:rsidP="006F3E70">
      <w:pPr>
        <w:pStyle w:val="PL"/>
      </w:pPr>
      <w:r>
        <w:t xml:space="preserve">              type: string</w:t>
      </w:r>
    </w:p>
    <w:p w14:paraId="7D01E3FF" w14:textId="77777777" w:rsidR="006F3E70" w:rsidRDefault="006F3E70" w:rsidP="006F3E70">
      <w:pPr>
        <w:pStyle w:val="PL"/>
      </w:pPr>
      <w:r>
        <w:t xml:space="preserve">            clearSystemId:</w:t>
      </w:r>
    </w:p>
    <w:p w14:paraId="4C949B08" w14:textId="77777777" w:rsidR="006F3E70" w:rsidRDefault="006F3E70" w:rsidP="006F3E70">
      <w:pPr>
        <w:pStyle w:val="PL"/>
      </w:pPr>
      <w:r>
        <w:t xml:space="preserve">              type: string</w:t>
      </w:r>
    </w:p>
    <w:p w14:paraId="7C0C6EC6" w14:textId="77777777" w:rsidR="006F3E70" w:rsidRDefault="006F3E70" w:rsidP="006F3E70">
      <w:pPr>
        <w:pStyle w:val="PL"/>
      </w:pPr>
      <w:r>
        <w:t xml:space="preserve">    NotifyChangedAlarm:</w:t>
      </w:r>
    </w:p>
    <w:p w14:paraId="04029F37" w14:textId="77777777" w:rsidR="006F3E70" w:rsidRDefault="006F3E70" w:rsidP="006F3E70">
      <w:pPr>
        <w:pStyle w:val="PL"/>
      </w:pPr>
      <w:r>
        <w:t xml:space="preserve">      allOf:</w:t>
      </w:r>
    </w:p>
    <w:p w14:paraId="73A2A910" w14:textId="77777777" w:rsidR="006F3E70" w:rsidRDefault="006F3E70" w:rsidP="006F3E70">
      <w:pPr>
        <w:pStyle w:val="PL"/>
      </w:pPr>
      <w:r>
        <w:t xml:space="preserve">        - $ref: 'TS28623_ComDefs.yaml#/components/schemas/NotificationHeader'</w:t>
      </w:r>
    </w:p>
    <w:p w14:paraId="423CD1D5" w14:textId="77777777" w:rsidR="006F3E70" w:rsidRDefault="006F3E70" w:rsidP="006F3E70">
      <w:pPr>
        <w:pStyle w:val="PL"/>
      </w:pPr>
      <w:r>
        <w:t xml:space="preserve">        - type: object</w:t>
      </w:r>
    </w:p>
    <w:p w14:paraId="324ABE82" w14:textId="77777777" w:rsidR="006F3E70" w:rsidRDefault="006F3E70" w:rsidP="006F3E70">
      <w:pPr>
        <w:pStyle w:val="PL"/>
      </w:pPr>
      <w:r>
        <w:t xml:space="preserve">          required:</w:t>
      </w:r>
    </w:p>
    <w:p w14:paraId="787B4ACE" w14:textId="77777777" w:rsidR="006F3E70" w:rsidRDefault="006F3E70" w:rsidP="006F3E70">
      <w:pPr>
        <w:pStyle w:val="PL"/>
      </w:pPr>
      <w:r>
        <w:t xml:space="preserve">            - alarmId</w:t>
      </w:r>
    </w:p>
    <w:p w14:paraId="2CF1A8EA" w14:textId="77777777" w:rsidR="006F3E70" w:rsidRDefault="006F3E70" w:rsidP="006F3E70">
      <w:pPr>
        <w:pStyle w:val="PL"/>
      </w:pPr>
      <w:r>
        <w:t xml:space="preserve">            - alarmType</w:t>
      </w:r>
    </w:p>
    <w:p w14:paraId="4DE9D806" w14:textId="77777777" w:rsidR="006F3E70" w:rsidRDefault="006F3E70" w:rsidP="006F3E70">
      <w:pPr>
        <w:pStyle w:val="PL"/>
      </w:pPr>
      <w:r>
        <w:t xml:space="preserve">            - probableCause</w:t>
      </w:r>
    </w:p>
    <w:p w14:paraId="1F112ECE" w14:textId="77777777" w:rsidR="006F3E70" w:rsidRDefault="006F3E70" w:rsidP="006F3E70">
      <w:pPr>
        <w:pStyle w:val="PL"/>
      </w:pPr>
      <w:r>
        <w:t xml:space="preserve">            - perceivedSeverity</w:t>
      </w:r>
    </w:p>
    <w:p w14:paraId="713D5965" w14:textId="77777777" w:rsidR="006F3E70" w:rsidRDefault="006F3E70" w:rsidP="006F3E70">
      <w:pPr>
        <w:pStyle w:val="PL"/>
      </w:pPr>
      <w:r>
        <w:t xml:space="preserve">          properties:</w:t>
      </w:r>
    </w:p>
    <w:p w14:paraId="599B593F" w14:textId="77777777" w:rsidR="006F3E70" w:rsidRDefault="006F3E70" w:rsidP="006F3E70">
      <w:pPr>
        <w:pStyle w:val="PL"/>
      </w:pPr>
      <w:r>
        <w:t xml:space="preserve">            alarmId:</w:t>
      </w:r>
    </w:p>
    <w:p w14:paraId="37BBB2E9" w14:textId="77777777" w:rsidR="006F3E70" w:rsidRDefault="006F3E70" w:rsidP="006F3E70">
      <w:pPr>
        <w:pStyle w:val="PL"/>
      </w:pPr>
      <w:r>
        <w:t xml:space="preserve">              $ref: '#/components/schemas/AlarmId'</w:t>
      </w:r>
    </w:p>
    <w:p w14:paraId="36CB5323" w14:textId="77777777" w:rsidR="006F3E70" w:rsidRDefault="006F3E70" w:rsidP="006F3E70">
      <w:pPr>
        <w:pStyle w:val="PL"/>
      </w:pPr>
      <w:r>
        <w:t xml:space="preserve">            alarmType:</w:t>
      </w:r>
    </w:p>
    <w:p w14:paraId="31412BED" w14:textId="77777777" w:rsidR="006F3E70" w:rsidRDefault="006F3E70" w:rsidP="006F3E70">
      <w:pPr>
        <w:pStyle w:val="PL"/>
      </w:pPr>
      <w:r>
        <w:t xml:space="preserve">              $ref: '#/components/schemas/AlarmType'</w:t>
      </w:r>
    </w:p>
    <w:p w14:paraId="2C3EDE25" w14:textId="77777777" w:rsidR="006F3E70" w:rsidRDefault="006F3E70" w:rsidP="006F3E70">
      <w:pPr>
        <w:pStyle w:val="PL"/>
      </w:pPr>
      <w:r>
        <w:t xml:space="preserve">            probableCause:</w:t>
      </w:r>
    </w:p>
    <w:p w14:paraId="02DCEA04" w14:textId="77777777" w:rsidR="006F3E70" w:rsidRDefault="006F3E70" w:rsidP="006F3E70">
      <w:pPr>
        <w:pStyle w:val="PL"/>
      </w:pPr>
      <w:r>
        <w:t xml:space="preserve">              $ref: '#/components/schemas/ProbableCause'</w:t>
      </w:r>
    </w:p>
    <w:p w14:paraId="700A543F" w14:textId="77777777" w:rsidR="006F3E70" w:rsidRDefault="006F3E70" w:rsidP="006F3E70">
      <w:pPr>
        <w:pStyle w:val="PL"/>
      </w:pPr>
      <w:r>
        <w:t xml:space="preserve">            perceivedSeverity:</w:t>
      </w:r>
    </w:p>
    <w:p w14:paraId="574EE8F4" w14:textId="77777777" w:rsidR="006F3E70" w:rsidRDefault="006F3E70" w:rsidP="006F3E70">
      <w:pPr>
        <w:pStyle w:val="PL"/>
      </w:pPr>
      <w:r>
        <w:t xml:space="preserve">              $ref: '#/components/schemas/PerceivedSeverity'</w:t>
      </w:r>
    </w:p>
    <w:p w14:paraId="094BB0FC" w14:textId="77777777" w:rsidR="006F3E70" w:rsidRDefault="006F3E70" w:rsidP="006F3E70">
      <w:pPr>
        <w:pStyle w:val="PL"/>
      </w:pPr>
      <w:r>
        <w:t xml:space="preserve">    NotifyChangedAlarmGeneral:</w:t>
      </w:r>
    </w:p>
    <w:p w14:paraId="37D16CF1" w14:textId="77777777" w:rsidR="006F3E70" w:rsidRDefault="006F3E70" w:rsidP="006F3E70">
      <w:pPr>
        <w:pStyle w:val="PL"/>
      </w:pPr>
      <w:r>
        <w:t xml:space="preserve">      allOf:</w:t>
      </w:r>
    </w:p>
    <w:p w14:paraId="784D38A2" w14:textId="77777777" w:rsidR="006F3E70" w:rsidRDefault="006F3E70" w:rsidP="006F3E70">
      <w:pPr>
        <w:pStyle w:val="PL"/>
      </w:pPr>
      <w:r>
        <w:t xml:space="preserve">        - $ref: 'TS28623_ComDefs.yaml#/components/schemas/NotificationHeader'</w:t>
      </w:r>
    </w:p>
    <w:p w14:paraId="45828BF2" w14:textId="77777777" w:rsidR="006F3E70" w:rsidRDefault="006F3E70" w:rsidP="006F3E70">
      <w:pPr>
        <w:pStyle w:val="PL"/>
      </w:pPr>
      <w:r>
        <w:t xml:space="preserve">        - type: object</w:t>
      </w:r>
    </w:p>
    <w:p w14:paraId="3C3FAEBD" w14:textId="77777777" w:rsidR="006F3E70" w:rsidRDefault="006F3E70" w:rsidP="006F3E70">
      <w:pPr>
        <w:pStyle w:val="PL"/>
      </w:pPr>
      <w:r>
        <w:t xml:space="preserve">          required:</w:t>
      </w:r>
    </w:p>
    <w:p w14:paraId="721F4ABF" w14:textId="77777777" w:rsidR="006F3E70" w:rsidRDefault="006F3E70" w:rsidP="006F3E70">
      <w:pPr>
        <w:pStyle w:val="PL"/>
      </w:pPr>
      <w:r>
        <w:t xml:space="preserve">            - alarmId</w:t>
      </w:r>
    </w:p>
    <w:p w14:paraId="3583632B" w14:textId="77777777" w:rsidR="006F3E70" w:rsidRDefault="006F3E70" w:rsidP="006F3E70">
      <w:pPr>
        <w:pStyle w:val="PL"/>
      </w:pPr>
      <w:r>
        <w:t xml:space="preserve">            - alarmType</w:t>
      </w:r>
    </w:p>
    <w:p w14:paraId="0C80441D" w14:textId="77777777" w:rsidR="006F3E70" w:rsidRDefault="006F3E70" w:rsidP="006F3E70">
      <w:pPr>
        <w:pStyle w:val="PL"/>
      </w:pPr>
      <w:r>
        <w:t xml:space="preserve">          properties:</w:t>
      </w:r>
    </w:p>
    <w:p w14:paraId="2FC1B7B2" w14:textId="77777777" w:rsidR="006F3E70" w:rsidRPr="00131701" w:rsidRDefault="006F3E70" w:rsidP="006F3E70">
      <w:pPr>
        <w:pStyle w:val="PL"/>
        <w:rPr>
          <w:lang w:val="fr-FR"/>
        </w:rPr>
      </w:pPr>
      <w:r>
        <w:t xml:space="preserve">            </w:t>
      </w:r>
      <w:r w:rsidRPr="00131701">
        <w:rPr>
          <w:lang w:val="fr-FR"/>
        </w:rPr>
        <w:t>alarmId:</w:t>
      </w:r>
    </w:p>
    <w:p w14:paraId="35B0F31E" w14:textId="77777777" w:rsidR="006F3E70" w:rsidRPr="00131701" w:rsidRDefault="006F3E70" w:rsidP="006F3E70">
      <w:pPr>
        <w:pStyle w:val="PL"/>
        <w:rPr>
          <w:lang w:val="fr-FR"/>
        </w:rPr>
      </w:pPr>
      <w:r w:rsidRPr="00131701">
        <w:rPr>
          <w:lang w:val="fr-FR"/>
        </w:rPr>
        <w:t xml:space="preserve">              $ref: '#/components/schemas/AlarmId'</w:t>
      </w:r>
    </w:p>
    <w:p w14:paraId="606B9C5D" w14:textId="77777777" w:rsidR="006F3E70" w:rsidRDefault="006F3E70" w:rsidP="006F3E70">
      <w:pPr>
        <w:pStyle w:val="PL"/>
      </w:pPr>
      <w:r w:rsidRPr="00131701">
        <w:rPr>
          <w:lang w:val="fr-FR"/>
        </w:rPr>
        <w:t xml:space="preserve">            </w:t>
      </w:r>
      <w:r>
        <w:t>alarmType:</w:t>
      </w:r>
    </w:p>
    <w:p w14:paraId="1B5A8D27" w14:textId="77777777" w:rsidR="006F3E70" w:rsidRDefault="006F3E70" w:rsidP="006F3E70">
      <w:pPr>
        <w:pStyle w:val="PL"/>
      </w:pPr>
      <w:r>
        <w:t xml:space="preserve">              $ref: '#/components/schemas/AlarmType'</w:t>
      </w:r>
    </w:p>
    <w:p w14:paraId="7BE5E42F" w14:textId="77777777" w:rsidR="006F3E70" w:rsidRDefault="006F3E70" w:rsidP="006F3E70">
      <w:pPr>
        <w:pStyle w:val="PL"/>
      </w:pPr>
      <w:r>
        <w:t xml:space="preserve">            probableCause:</w:t>
      </w:r>
    </w:p>
    <w:p w14:paraId="3D6FE92B" w14:textId="77777777" w:rsidR="006F3E70" w:rsidRDefault="006F3E70" w:rsidP="006F3E70">
      <w:pPr>
        <w:pStyle w:val="PL"/>
      </w:pPr>
      <w:r>
        <w:t xml:space="preserve">              $ref: '#/components/schemas/ProbableCause'</w:t>
      </w:r>
    </w:p>
    <w:p w14:paraId="0950E779" w14:textId="77777777" w:rsidR="006F3E70" w:rsidRDefault="006F3E70" w:rsidP="006F3E70">
      <w:pPr>
        <w:pStyle w:val="PL"/>
      </w:pPr>
      <w:r>
        <w:t xml:space="preserve">            specificProblem:</w:t>
      </w:r>
    </w:p>
    <w:p w14:paraId="7FCCC00E" w14:textId="77777777" w:rsidR="006F3E70" w:rsidRDefault="006F3E70" w:rsidP="006F3E70">
      <w:pPr>
        <w:pStyle w:val="PL"/>
      </w:pPr>
      <w:r>
        <w:t xml:space="preserve">              $ref: '#/components/schemas/SpecificProblem'</w:t>
      </w:r>
    </w:p>
    <w:p w14:paraId="6CF0D4A4" w14:textId="77777777" w:rsidR="006F3E70" w:rsidRDefault="006F3E70" w:rsidP="006F3E70">
      <w:pPr>
        <w:pStyle w:val="PL"/>
      </w:pPr>
      <w:r>
        <w:t xml:space="preserve">            perceivedSeverity:</w:t>
      </w:r>
    </w:p>
    <w:p w14:paraId="6E1A85A5" w14:textId="77777777" w:rsidR="006F3E70" w:rsidRDefault="006F3E70" w:rsidP="006F3E70">
      <w:pPr>
        <w:pStyle w:val="PL"/>
      </w:pPr>
      <w:r>
        <w:t xml:space="preserve">              $ref: '#/components/schemas/PerceivedSeverity'</w:t>
      </w:r>
    </w:p>
    <w:p w14:paraId="0A8604B4" w14:textId="77777777" w:rsidR="006F3E70" w:rsidRDefault="006F3E70" w:rsidP="006F3E70">
      <w:pPr>
        <w:pStyle w:val="PL"/>
      </w:pPr>
      <w:r>
        <w:t xml:space="preserve">            correlatedNotifications:</w:t>
      </w:r>
    </w:p>
    <w:p w14:paraId="526F274F" w14:textId="77777777" w:rsidR="006F3E70" w:rsidRDefault="006F3E70" w:rsidP="006F3E70">
      <w:pPr>
        <w:pStyle w:val="PL"/>
      </w:pPr>
      <w:r>
        <w:t xml:space="preserve">              $ref: '#/components/schemas/CorrelatedNotifications'</w:t>
      </w:r>
    </w:p>
    <w:p w14:paraId="0D43EB34" w14:textId="77777777" w:rsidR="006F3E70" w:rsidRDefault="006F3E70" w:rsidP="006F3E70">
      <w:pPr>
        <w:pStyle w:val="PL"/>
      </w:pPr>
      <w:r>
        <w:t xml:space="preserve">            backedUpStatus:</w:t>
      </w:r>
    </w:p>
    <w:p w14:paraId="01A2D3C8" w14:textId="77777777" w:rsidR="006F3E70" w:rsidRDefault="006F3E70" w:rsidP="006F3E70">
      <w:pPr>
        <w:pStyle w:val="PL"/>
      </w:pPr>
      <w:r>
        <w:t xml:space="preserve">              type: boolean</w:t>
      </w:r>
    </w:p>
    <w:p w14:paraId="5EA3415F" w14:textId="77777777" w:rsidR="006F3E70" w:rsidRDefault="006F3E70" w:rsidP="006F3E70">
      <w:pPr>
        <w:pStyle w:val="PL"/>
      </w:pPr>
      <w:r>
        <w:t xml:space="preserve">            backUpObject:</w:t>
      </w:r>
    </w:p>
    <w:p w14:paraId="380FCFAD" w14:textId="77777777" w:rsidR="006F3E70" w:rsidRDefault="006F3E70" w:rsidP="006F3E70">
      <w:pPr>
        <w:pStyle w:val="PL"/>
      </w:pPr>
      <w:r>
        <w:t xml:space="preserve">              $ref: 'TS28623_ComDefs.yaml#/components/schemas/Dn'</w:t>
      </w:r>
    </w:p>
    <w:p w14:paraId="519EEFF2" w14:textId="77777777" w:rsidR="006F3E70" w:rsidRDefault="006F3E70" w:rsidP="006F3E70">
      <w:pPr>
        <w:pStyle w:val="PL"/>
      </w:pPr>
      <w:r>
        <w:t xml:space="preserve">            trendIndication:</w:t>
      </w:r>
    </w:p>
    <w:p w14:paraId="5967F76C" w14:textId="77777777" w:rsidR="006F3E70" w:rsidRDefault="006F3E70" w:rsidP="006F3E70">
      <w:pPr>
        <w:pStyle w:val="PL"/>
      </w:pPr>
      <w:r>
        <w:t xml:space="preserve">              $ref: '#/components/schemas/TrendIndication'</w:t>
      </w:r>
    </w:p>
    <w:p w14:paraId="048BC247" w14:textId="77777777" w:rsidR="006F3E70" w:rsidRDefault="006F3E70" w:rsidP="006F3E70">
      <w:pPr>
        <w:pStyle w:val="PL"/>
      </w:pPr>
      <w:r>
        <w:t xml:space="preserve">            thresholdInfo:</w:t>
      </w:r>
    </w:p>
    <w:p w14:paraId="00A8E1AF" w14:textId="77777777" w:rsidR="006F3E70" w:rsidRDefault="006F3E70" w:rsidP="006F3E70">
      <w:pPr>
        <w:pStyle w:val="PL"/>
      </w:pPr>
      <w:r>
        <w:t xml:space="preserve">              $ref: '#/components/schemas/ThresholdInfo'</w:t>
      </w:r>
    </w:p>
    <w:p w14:paraId="69E6996A" w14:textId="77777777" w:rsidR="006F3E70" w:rsidRDefault="006F3E70" w:rsidP="006F3E70">
      <w:pPr>
        <w:pStyle w:val="PL"/>
      </w:pPr>
      <w:r>
        <w:t xml:space="preserve">            stateChangeDefinition:</w:t>
      </w:r>
    </w:p>
    <w:p w14:paraId="4E98631B" w14:textId="77777777" w:rsidR="006F3E70" w:rsidRDefault="006F3E70" w:rsidP="006F3E70">
      <w:pPr>
        <w:pStyle w:val="PL"/>
      </w:pPr>
      <w:r>
        <w:t xml:space="preserve">              $ref: 'TS28623_ComDefs.yaml#/components/schemas/AttributeValueChangeSet'</w:t>
      </w:r>
    </w:p>
    <w:p w14:paraId="471EE1D1" w14:textId="77777777" w:rsidR="006F3E70" w:rsidRDefault="006F3E70" w:rsidP="006F3E70">
      <w:pPr>
        <w:pStyle w:val="PL"/>
      </w:pPr>
      <w:r>
        <w:t xml:space="preserve">            monitoredAttributes:</w:t>
      </w:r>
    </w:p>
    <w:p w14:paraId="06C9F50F" w14:textId="77777777" w:rsidR="006F3E70" w:rsidRDefault="006F3E70" w:rsidP="006F3E70">
      <w:pPr>
        <w:pStyle w:val="PL"/>
      </w:pPr>
      <w:r>
        <w:t xml:space="preserve">              $ref: 'TS28623_ComDefs.yaml#/components/schemas/AttributeNameValuePairSet'</w:t>
      </w:r>
    </w:p>
    <w:p w14:paraId="0CCAE3AB" w14:textId="77777777" w:rsidR="006F3E70" w:rsidRDefault="006F3E70" w:rsidP="006F3E70">
      <w:pPr>
        <w:pStyle w:val="PL"/>
      </w:pPr>
      <w:r>
        <w:t xml:space="preserve">            proposedRepairActions:</w:t>
      </w:r>
    </w:p>
    <w:p w14:paraId="5E8CD8D5" w14:textId="77777777" w:rsidR="006F3E70" w:rsidRDefault="006F3E70" w:rsidP="006F3E70">
      <w:pPr>
        <w:pStyle w:val="PL"/>
      </w:pPr>
      <w:r>
        <w:t xml:space="preserve">              type: string</w:t>
      </w:r>
    </w:p>
    <w:p w14:paraId="5C6748AE" w14:textId="77777777" w:rsidR="006F3E70" w:rsidRDefault="006F3E70" w:rsidP="006F3E70">
      <w:pPr>
        <w:pStyle w:val="PL"/>
      </w:pPr>
      <w:r>
        <w:t xml:space="preserve">            additionalText:</w:t>
      </w:r>
    </w:p>
    <w:p w14:paraId="015C2B3C" w14:textId="77777777" w:rsidR="006F3E70" w:rsidRDefault="006F3E70" w:rsidP="006F3E70">
      <w:pPr>
        <w:pStyle w:val="PL"/>
      </w:pPr>
      <w:r>
        <w:t xml:space="preserve">              type: string</w:t>
      </w:r>
    </w:p>
    <w:p w14:paraId="47F33F1D" w14:textId="77777777" w:rsidR="006F3E70" w:rsidRDefault="006F3E70" w:rsidP="006F3E70">
      <w:pPr>
        <w:pStyle w:val="PL"/>
      </w:pPr>
      <w:r>
        <w:t xml:space="preserve">            additionalInformation:</w:t>
      </w:r>
    </w:p>
    <w:p w14:paraId="59C91CB8" w14:textId="77777777" w:rsidR="006F3E70" w:rsidRDefault="006F3E70" w:rsidP="006F3E70">
      <w:pPr>
        <w:pStyle w:val="PL"/>
      </w:pPr>
      <w:r>
        <w:t xml:space="preserve">              $ref: 'TS28623_ComDefs.yaml#/components/schemas/AttributeNameValuePairSet'</w:t>
      </w:r>
    </w:p>
    <w:p w14:paraId="135F9457" w14:textId="77777777" w:rsidR="006F3E70" w:rsidRDefault="006F3E70" w:rsidP="006F3E70">
      <w:pPr>
        <w:pStyle w:val="PL"/>
      </w:pPr>
      <w:r>
        <w:t xml:space="preserve">            rootCauseIndicator:</w:t>
      </w:r>
    </w:p>
    <w:p w14:paraId="54CA8ABF" w14:textId="77777777" w:rsidR="006F3E70" w:rsidRDefault="006F3E70" w:rsidP="006F3E70">
      <w:pPr>
        <w:pStyle w:val="PL"/>
      </w:pPr>
      <w:r>
        <w:t xml:space="preserve">              type: boolean</w:t>
      </w:r>
    </w:p>
    <w:p w14:paraId="7939A39D" w14:textId="77777777" w:rsidR="006F3E70" w:rsidRDefault="006F3E70" w:rsidP="006F3E70">
      <w:pPr>
        <w:pStyle w:val="PL"/>
      </w:pPr>
      <w:r>
        <w:t xml:space="preserve">            changedAlarmAttributes:</w:t>
      </w:r>
    </w:p>
    <w:p w14:paraId="3346C342" w14:textId="77777777" w:rsidR="006F3E70" w:rsidRDefault="006F3E70" w:rsidP="006F3E70">
      <w:pPr>
        <w:pStyle w:val="PL"/>
      </w:pPr>
      <w:r>
        <w:t xml:space="preserve">              $ref: 'TS28623_ComDefs.yaml#/components/schemas/AttributeNameValuePairSet'</w:t>
      </w:r>
    </w:p>
    <w:p w14:paraId="3CBD9351" w14:textId="77777777" w:rsidR="006F3E70" w:rsidRDefault="006F3E70" w:rsidP="006F3E70">
      <w:pPr>
        <w:pStyle w:val="PL"/>
      </w:pPr>
      <w:r>
        <w:t xml:space="preserve">    NotifyChangedSecAlarmGeneral:</w:t>
      </w:r>
    </w:p>
    <w:p w14:paraId="4FC96A2F" w14:textId="77777777" w:rsidR="006F3E70" w:rsidRDefault="006F3E70" w:rsidP="006F3E70">
      <w:pPr>
        <w:pStyle w:val="PL"/>
      </w:pPr>
      <w:r>
        <w:t xml:space="preserve">      allOf:</w:t>
      </w:r>
    </w:p>
    <w:p w14:paraId="7CFB6C28" w14:textId="77777777" w:rsidR="006F3E70" w:rsidRDefault="006F3E70" w:rsidP="006F3E70">
      <w:pPr>
        <w:pStyle w:val="PL"/>
      </w:pPr>
      <w:r>
        <w:t xml:space="preserve">        - $ref: 'TS28623_ComDefs.yaml#/components/schemas/NotificationHeader'</w:t>
      </w:r>
    </w:p>
    <w:p w14:paraId="547127A0" w14:textId="77777777" w:rsidR="006F3E70" w:rsidRDefault="006F3E70" w:rsidP="006F3E70">
      <w:pPr>
        <w:pStyle w:val="PL"/>
      </w:pPr>
      <w:r>
        <w:t xml:space="preserve">        - type: object</w:t>
      </w:r>
    </w:p>
    <w:p w14:paraId="140A10F3" w14:textId="77777777" w:rsidR="006F3E70" w:rsidRDefault="006F3E70" w:rsidP="006F3E70">
      <w:pPr>
        <w:pStyle w:val="PL"/>
      </w:pPr>
      <w:r>
        <w:t xml:space="preserve">          required:</w:t>
      </w:r>
    </w:p>
    <w:p w14:paraId="6138FC5D" w14:textId="77777777" w:rsidR="006F3E70" w:rsidRDefault="006F3E70" w:rsidP="006F3E70">
      <w:pPr>
        <w:pStyle w:val="PL"/>
      </w:pPr>
      <w:r>
        <w:t xml:space="preserve">            - alarmId</w:t>
      </w:r>
    </w:p>
    <w:p w14:paraId="62365D91" w14:textId="77777777" w:rsidR="006F3E70" w:rsidRDefault="006F3E70" w:rsidP="006F3E70">
      <w:pPr>
        <w:pStyle w:val="PL"/>
      </w:pPr>
      <w:r>
        <w:t xml:space="preserve">            - alarmType</w:t>
      </w:r>
    </w:p>
    <w:p w14:paraId="5AB05F16" w14:textId="77777777" w:rsidR="006F3E70" w:rsidRDefault="006F3E70" w:rsidP="006F3E70">
      <w:pPr>
        <w:pStyle w:val="PL"/>
      </w:pPr>
      <w:r>
        <w:t xml:space="preserve">            - serviceUser</w:t>
      </w:r>
    </w:p>
    <w:p w14:paraId="3B3CBFE9" w14:textId="77777777" w:rsidR="006F3E70" w:rsidRDefault="006F3E70" w:rsidP="006F3E70">
      <w:pPr>
        <w:pStyle w:val="PL"/>
      </w:pPr>
      <w:r>
        <w:t xml:space="preserve">            - serviceProvider</w:t>
      </w:r>
    </w:p>
    <w:p w14:paraId="249B1D38" w14:textId="77777777" w:rsidR="006F3E70" w:rsidRDefault="006F3E70" w:rsidP="006F3E70">
      <w:pPr>
        <w:pStyle w:val="PL"/>
      </w:pPr>
      <w:r>
        <w:t xml:space="preserve">            - securityAlarmDetector</w:t>
      </w:r>
    </w:p>
    <w:p w14:paraId="6DBCC36F" w14:textId="77777777" w:rsidR="006F3E70" w:rsidRDefault="006F3E70" w:rsidP="006F3E70">
      <w:pPr>
        <w:pStyle w:val="PL"/>
      </w:pPr>
      <w:r>
        <w:t xml:space="preserve">          properties:</w:t>
      </w:r>
    </w:p>
    <w:p w14:paraId="7DA26E35" w14:textId="77777777" w:rsidR="006F3E70" w:rsidRDefault="006F3E70" w:rsidP="006F3E70">
      <w:pPr>
        <w:pStyle w:val="PL"/>
      </w:pPr>
      <w:r>
        <w:t xml:space="preserve">            alarmId:</w:t>
      </w:r>
    </w:p>
    <w:p w14:paraId="5B6AF53E" w14:textId="77777777" w:rsidR="006F3E70" w:rsidRDefault="006F3E70" w:rsidP="006F3E70">
      <w:pPr>
        <w:pStyle w:val="PL"/>
      </w:pPr>
      <w:r>
        <w:t xml:space="preserve">              $ref: '#/components/schemas/AlarmId'</w:t>
      </w:r>
    </w:p>
    <w:p w14:paraId="314F2D75" w14:textId="77777777" w:rsidR="006F3E70" w:rsidRDefault="006F3E70" w:rsidP="006F3E70">
      <w:pPr>
        <w:pStyle w:val="PL"/>
      </w:pPr>
      <w:r>
        <w:t xml:space="preserve">            alarmType:</w:t>
      </w:r>
    </w:p>
    <w:p w14:paraId="458FA47D" w14:textId="77777777" w:rsidR="006F3E70" w:rsidRDefault="006F3E70" w:rsidP="006F3E70">
      <w:pPr>
        <w:pStyle w:val="PL"/>
      </w:pPr>
      <w:r>
        <w:t xml:space="preserve">              $ref: '#/components/schemas/AlarmType'</w:t>
      </w:r>
    </w:p>
    <w:p w14:paraId="32A63816" w14:textId="77777777" w:rsidR="006F3E70" w:rsidRDefault="006F3E70" w:rsidP="006F3E70">
      <w:pPr>
        <w:pStyle w:val="PL"/>
      </w:pPr>
      <w:r>
        <w:t xml:space="preserve">            probableCause:</w:t>
      </w:r>
    </w:p>
    <w:p w14:paraId="2DC27451" w14:textId="77777777" w:rsidR="006F3E70" w:rsidRDefault="006F3E70" w:rsidP="006F3E70">
      <w:pPr>
        <w:pStyle w:val="PL"/>
      </w:pPr>
      <w:r>
        <w:t xml:space="preserve">              $ref: '#/components/schemas/ProbableCause'</w:t>
      </w:r>
    </w:p>
    <w:p w14:paraId="17F5167A" w14:textId="77777777" w:rsidR="006F3E70" w:rsidRDefault="006F3E70" w:rsidP="006F3E70">
      <w:pPr>
        <w:pStyle w:val="PL"/>
      </w:pPr>
      <w:r>
        <w:t xml:space="preserve">            perceivedSeverity:</w:t>
      </w:r>
    </w:p>
    <w:p w14:paraId="306C1200" w14:textId="77777777" w:rsidR="006F3E70" w:rsidRDefault="006F3E70" w:rsidP="006F3E70">
      <w:pPr>
        <w:pStyle w:val="PL"/>
      </w:pPr>
      <w:r>
        <w:t xml:space="preserve">              $ref: '#/components/schemas/PerceivedSeverity'</w:t>
      </w:r>
    </w:p>
    <w:p w14:paraId="3CFB4F02" w14:textId="77777777" w:rsidR="006F3E70" w:rsidRDefault="006F3E70" w:rsidP="006F3E70">
      <w:pPr>
        <w:pStyle w:val="PL"/>
      </w:pPr>
      <w:r>
        <w:t xml:space="preserve">            correlatedNotifications:</w:t>
      </w:r>
    </w:p>
    <w:p w14:paraId="1012E4BC" w14:textId="77777777" w:rsidR="006F3E70" w:rsidRDefault="006F3E70" w:rsidP="006F3E70">
      <w:pPr>
        <w:pStyle w:val="PL"/>
      </w:pPr>
      <w:r>
        <w:t xml:space="preserve">              $ref: '#/components/schemas/CorrelatedNotifications'</w:t>
      </w:r>
    </w:p>
    <w:p w14:paraId="3FDDAE14" w14:textId="77777777" w:rsidR="006F3E70" w:rsidRDefault="006F3E70" w:rsidP="006F3E70">
      <w:pPr>
        <w:pStyle w:val="PL"/>
      </w:pPr>
      <w:r>
        <w:t xml:space="preserve">            additionalText:</w:t>
      </w:r>
    </w:p>
    <w:p w14:paraId="366C0E6E" w14:textId="77777777" w:rsidR="006F3E70" w:rsidRDefault="006F3E70" w:rsidP="006F3E70">
      <w:pPr>
        <w:pStyle w:val="PL"/>
      </w:pPr>
      <w:r>
        <w:t xml:space="preserve">              type: string</w:t>
      </w:r>
    </w:p>
    <w:p w14:paraId="6A7271A4" w14:textId="77777777" w:rsidR="006F3E70" w:rsidRDefault="006F3E70" w:rsidP="006F3E70">
      <w:pPr>
        <w:pStyle w:val="PL"/>
      </w:pPr>
      <w:r>
        <w:t xml:space="preserve">            additionalInformation:</w:t>
      </w:r>
    </w:p>
    <w:p w14:paraId="437E9F0F" w14:textId="77777777" w:rsidR="006F3E70" w:rsidRDefault="006F3E70" w:rsidP="006F3E70">
      <w:pPr>
        <w:pStyle w:val="PL"/>
      </w:pPr>
      <w:r>
        <w:t xml:space="preserve">              $ref: 'TS28623_ComDefs.yaml#/components/schemas/AttributeNameValuePairSet'</w:t>
      </w:r>
    </w:p>
    <w:p w14:paraId="6BA8CD4D" w14:textId="77777777" w:rsidR="006F3E70" w:rsidRDefault="006F3E70" w:rsidP="006F3E70">
      <w:pPr>
        <w:pStyle w:val="PL"/>
      </w:pPr>
      <w:r>
        <w:t xml:space="preserve">            rootCauseIndicator:</w:t>
      </w:r>
    </w:p>
    <w:p w14:paraId="45D8EE6B" w14:textId="77777777" w:rsidR="006F3E70" w:rsidRDefault="006F3E70" w:rsidP="006F3E70">
      <w:pPr>
        <w:pStyle w:val="PL"/>
      </w:pPr>
      <w:r>
        <w:t xml:space="preserve">              type: boolean</w:t>
      </w:r>
    </w:p>
    <w:p w14:paraId="2E3F6AFE" w14:textId="77777777" w:rsidR="006F3E70" w:rsidRDefault="006F3E70" w:rsidP="006F3E70">
      <w:pPr>
        <w:pStyle w:val="PL"/>
      </w:pPr>
      <w:r>
        <w:t xml:space="preserve">            serviceUser:</w:t>
      </w:r>
    </w:p>
    <w:p w14:paraId="51F8703C" w14:textId="77777777" w:rsidR="006F3E70" w:rsidRDefault="006F3E70" w:rsidP="006F3E70">
      <w:pPr>
        <w:pStyle w:val="PL"/>
      </w:pPr>
      <w:r>
        <w:t xml:space="preserve">              type: string</w:t>
      </w:r>
    </w:p>
    <w:p w14:paraId="42F67F18" w14:textId="77777777" w:rsidR="006F3E70" w:rsidRDefault="006F3E70" w:rsidP="006F3E70">
      <w:pPr>
        <w:pStyle w:val="PL"/>
      </w:pPr>
      <w:r>
        <w:t xml:space="preserve">            serviceProvider:</w:t>
      </w:r>
    </w:p>
    <w:p w14:paraId="057698A2" w14:textId="77777777" w:rsidR="006F3E70" w:rsidRDefault="006F3E70" w:rsidP="006F3E70">
      <w:pPr>
        <w:pStyle w:val="PL"/>
      </w:pPr>
      <w:r>
        <w:t xml:space="preserve">              type: string</w:t>
      </w:r>
    </w:p>
    <w:p w14:paraId="31CA3B52" w14:textId="77777777" w:rsidR="006F3E70" w:rsidRDefault="006F3E70" w:rsidP="006F3E70">
      <w:pPr>
        <w:pStyle w:val="PL"/>
      </w:pPr>
      <w:r>
        <w:t xml:space="preserve">            securityAlarmDetector:</w:t>
      </w:r>
    </w:p>
    <w:p w14:paraId="365282AB" w14:textId="77777777" w:rsidR="006F3E70" w:rsidRDefault="006F3E70" w:rsidP="006F3E70">
      <w:pPr>
        <w:pStyle w:val="PL"/>
      </w:pPr>
      <w:r>
        <w:t xml:space="preserve">              type: string</w:t>
      </w:r>
    </w:p>
    <w:p w14:paraId="166BB7B6" w14:textId="77777777" w:rsidR="006F3E70" w:rsidRDefault="006F3E70" w:rsidP="006F3E70">
      <w:pPr>
        <w:pStyle w:val="PL"/>
      </w:pPr>
      <w:r>
        <w:t xml:space="preserve">            changedAlarmAttributes:</w:t>
      </w:r>
    </w:p>
    <w:p w14:paraId="3D736F93" w14:textId="77777777" w:rsidR="006F3E70" w:rsidRDefault="006F3E70" w:rsidP="006F3E70">
      <w:pPr>
        <w:pStyle w:val="PL"/>
      </w:pPr>
      <w:r>
        <w:t xml:space="preserve">              $ref: 'TS28623_ComDefs.yaml#/components/schemas/AttributeNameValuePairSet'</w:t>
      </w:r>
    </w:p>
    <w:p w14:paraId="108C258F" w14:textId="77777777" w:rsidR="006F3E70" w:rsidRDefault="006F3E70" w:rsidP="006F3E70">
      <w:pPr>
        <w:pStyle w:val="PL"/>
      </w:pPr>
      <w:r>
        <w:t xml:space="preserve">    NotifyCorrelatedNotificationChanged:</w:t>
      </w:r>
    </w:p>
    <w:p w14:paraId="6B89998A" w14:textId="77777777" w:rsidR="006F3E70" w:rsidRDefault="006F3E70" w:rsidP="006F3E70">
      <w:pPr>
        <w:pStyle w:val="PL"/>
      </w:pPr>
      <w:r>
        <w:t xml:space="preserve">      allOf:</w:t>
      </w:r>
    </w:p>
    <w:p w14:paraId="18D444FC" w14:textId="77777777" w:rsidR="006F3E70" w:rsidRDefault="006F3E70" w:rsidP="006F3E70">
      <w:pPr>
        <w:pStyle w:val="PL"/>
      </w:pPr>
      <w:r>
        <w:t xml:space="preserve">        - $ref: 'TS28623_ComDefs.yaml#/components/schemas/NotificationHeader'</w:t>
      </w:r>
    </w:p>
    <w:p w14:paraId="22674925" w14:textId="77777777" w:rsidR="006F3E70" w:rsidRDefault="006F3E70" w:rsidP="006F3E70">
      <w:pPr>
        <w:pStyle w:val="PL"/>
      </w:pPr>
      <w:r>
        <w:t xml:space="preserve">        - type: object</w:t>
      </w:r>
    </w:p>
    <w:p w14:paraId="6F6DE2DC" w14:textId="77777777" w:rsidR="006F3E70" w:rsidRDefault="006F3E70" w:rsidP="006F3E70">
      <w:pPr>
        <w:pStyle w:val="PL"/>
      </w:pPr>
      <w:r>
        <w:t xml:space="preserve">          required:</w:t>
      </w:r>
    </w:p>
    <w:p w14:paraId="65A50AA1" w14:textId="77777777" w:rsidR="006F3E70" w:rsidRDefault="006F3E70" w:rsidP="006F3E70">
      <w:pPr>
        <w:pStyle w:val="PL"/>
      </w:pPr>
      <w:r>
        <w:t xml:space="preserve">            - alarmId</w:t>
      </w:r>
    </w:p>
    <w:p w14:paraId="0795B44F" w14:textId="77777777" w:rsidR="006F3E70" w:rsidRDefault="006F3E70" w:rsidP="006F3E70">
      <w:pPr>
        <w:pStyle w:val="PL"/>
      </w:pPr>
      <w:r>
        <w:t xml:space="preserve">            - correlatedNotifications</w:t>
      </w:r>
    </w:p>
    <w:p w14:paraId="1532EACE" w14:textId="77777777" w:rsidR="006F3E70" w:rsidRDefault="006F3E70" w:rsidP="006F3E70">
      <w:pPr>
        <w:pStyle w:val="PL"/>
      </w:pPr>
      <w:r>
        <w:t xml:space="preserve">          properties:</w:t>
      </w:r>
    </w:p>
    <w:p w14:paraId="5D66ABD6" w14:textId="77777777" w:rsidR="006F3E70" w:rsidRPr="00131701" w:rsidRDefault="006F3E70" w:rsidP="006F3E70">
      <w:pPr>
        <w:pStyle w:val="PL"/>
        <w:rPr>
          <w:lang w:val="fr-FR"/>
        </w:rPr>
      </w:pPr>
      <w:r>
        <w:t xml:space="preserve">            </w:t>
      </w:r>
      <w:r w:rsidRPr="00131701">
        <w:rPr>
          <w:lang w:val="fr-FR"/>
        </w:rPr>
        <w:t>alarmId:</w:t>
      </w:r>
    </w:p>
    <w:p w14:paraId="46DB2A20" w14:textId="77777777" w:rsidR="006F3E70" w:rsidRPr="00131701" w:rsidRDefault="006F3E70" w:rsidP="006F3E70">
      <w:pPr>
        <w:pStyle w:val="PL"/>
        <w:rPr>
          <w:lang w:val="fr-FR"/>
        </w:rPr>
      </w:pPr>
      <w:r w:rsidRPr="00131701">
        <w:rPr>
          <w:lang w:val="fr-FR"/>
        </w:rPr>
        <w:t xml:space="preserve">              $ref: '#/components/schemas/AlarmId'</w:t>
      </w:r>
    </w:p>
    <w:p w14:paraId="60EBF15A" w14:textId="77777777" w:rsidR="006F3E70" w:rsidRDefault="006F3E70" w:rsidP="006F3E70">
      <w:pPr>
        <w:pStyle w:val="PL"/>
      </w:pPr>
      <w:r w:rsidRPr="00131701">
        <w:rPr>
          <w:lang w:val="fr-FR"/>
        </w:rPr>
        <w:t xml:space="preserve">            </w:t>
      </w:r>
      <w:r>
        <w:t>correlatedNotifications:</w:t>
      </w:r>
    </w:p>
    <w:p w14:paraId="569700D5" w14:textId="77777777" w:rsidR="006F3E70" w:rsidRDefault="006F3E70" w:rsidP="006F3E70">
      <w:pPr>
        <w:pStyle w:val="PL"/>
      </w:pPr>
      <w:r>
        <w:t xml:space="preserve">              $ref: '#/components/schemas/CorrelatedNotifications'</w:t>
      </w:r>
    </w:p>
    <w:p w14:paraId="7A07BDDF" w14:textId="77777777" w:rsidR="006F3E70" w:rsidRDefault="006F3E70" w:rsidP="006F3E70">
      <w:pPr>
        <w:pStyle w:val="PL"/>
      </w:pPr>
      <w:r>
        <w:t xml:space="preserve">            rootCauseIndicator:</w:t>
      </w:r>
    </w:p>
    <w:p w14:paraId="160C13B1" w14:textId="77777777" w:rsidR="006F3E70" w:rsidRDefault="006F3E70" w:rsidP="006F3E70">
      <w:pPr>
        <w:pStyle w:val="PL"/>
      </w:pPr>
      <w:r>
        <w:t xml:space="preserve">              type: boolean</w:t>
      </w:r>
    </w:p>
    <w:p w14:paraId="685C348E" w14:textId="77777777" w:rsidR="006F3E70" w:rsidRDefault="006F3E70" w:rsidP="006F3E70">
      <w:pPr>
        <w:pStyle w:val="PL"/>
      </w:pPr>
      <w:r>
        <w:t xml:space="preserve">    NotifyAckStateChanged:</w:t>
      </w:r>
    </w:p>
    <w:p w14:paraId="345921D3" w14:textId="77777777" w:rsidR="006F3E70" w:rsidRDefault="006F3E70" w:rsidP="006F3E70">
      <w:pPr>
        <w:pStyle w:val="PL"/>
      </w:pPr>
      <w:r>
        <w:t xml:space="preserve">      allOf:</w:t>
      </w:r>
    </w:p>
    <w:p w14:paraId="5A736741" w14:textId="77777777" w:rsidR="006F3E70" w:rsidRDefault="006F3E70" w:rsidP="006F3E70">
      <w:pPr>
        <w:pStyle w:val="PL"/>
      </w:pPr>
      <w:r>
        <w:t xml:space="preserve">        - $ref: 'TS28623_ComDefs.yaml#/components/schemas/NotificationHeader'</w:t>
      </w:r>
    </w:p>
    <w:p w14:paraId="184D0D05" w14:textId="77777777" w:rsidR="006F3E70" w:rsidRDefault="006F3E70" w:rsidP="006F3E70">
      <w:pPr>
        <w:pStyle w:val="PL"/>
      </w:pPr>
      <w:r>
        <w:t xml:space="preserve">        - type: object</w:t>
      </w:r>
    </w:p>
    <w:p w14:paraId="5EF93B93" w14:textId="77777777" w:rsidR="006F3E70" w:rsidRDefault="006F3E70" w:rsidP="006F3E70">
      <w:pPr>
        <w:pStyle w:val="PL"/>
      </w:pPr>
      <w:r>
        <w:t xml:space="preserve">          required:</w:t>
      </w:r>
    </w:p>
    <w:p w14:paraId="1A6F708A" w14:textId="77777777" w:rsidR="006F3E70" w:rsidRDefault="006F3E70" w:rsidP="006F3E70">
      <w:pPr>
        <w:pStyle w:val="PL"/>
      </w:pPr>
      <w:r>
        <w:t xml:space="preserve">            - alarmId</w:t>
      </w:r>
    </w:p>
    <w:p w14:paraId="403D1475" w14:textId="77777777" w:rsidR="006F3E70" w:rsidRDefault="006F3E70" w:rsidP="006F3E70">
      <w:pPr>
        <w:pStyle w:val="PL"/>
      </w:pPr>
      <w:r>
        <w:t xml:space="preserve">            - alarmType</w:t>
      </w:r>
    </w:p>
    <w:p w14:paraId="02469A6F" w14:textId="77777777" w:rsidR="006F3E70" w:rsidRDefault="006F3E70" w:rsidP="006F3E70">
      <w:pPr>
        <w:pStyle w:val="PL"/>
      </w:pPr>
      <w:r>
        <w:t xml:space="preserve">            - probableCause</w:t>
      </w:r>
    </w:p>
    <w:p w14:paraId="699F4434" w14:textId="77777777" w:rsidR="006F3E70" w:rsidRDefault="006F3E70" w:rsidP="006F3E70">
      <w:pPr>
        <w:pStyle w:val="PL"/>
      </w:pPr>
      <w:r>
        <w:t xml:space="preserve">            - perceivedSeverity</w:t>
      </w:r>
    </w:p>
    <w:p w14:paraId="1E085B5B" w14:textId="77777777" w:rsidR="006F3E70" w:rsidRDefault="006F3E70" w:rsidP="006F3E70">
      <w:pPr>
        <w:pStyle w:val="PL"/>
      </w:pPr>
      <w:r>
        <w:t xml:space="preserve">            - ackState</w:t>
      </w:r>
    </w:p>
    <w:p w14:paraId="41A58215" w14:textId="77777777" w:rsidR="006F3E70" w:rsidRDefault="006F3E70" w:rsidP="006F3E70">
      <w:pPr>
        <w:pStyle w:val="PL"/>
      </w:pPr>
      <w:r>
        <w:t xml:space="preserve">            - ackUserId</w:t>
      </w:r>
    </w:p>
    <w:p w14:paraId="057C392C" w14:textId="77777777" w:rsidR="006F3E70" w:rsidRDefault="006F3E70" w:rsidP="006F3E70">
      <w:pPr>
        <w:pStyle w:val="PL"/>
      </w:pPr>
      <w:r>
        <w:t xml:space="preserve">          properties:</w:t>
      </w:r>
    </w:p>
    <w:p w14:paraId="09AA02C9" w14:textId="77777777" w:rsidR="006F3E70" w:rsidRDefault="006F3E70" w:rsidP="006F3E70">
      <w:pPr>
        <w:pStyle w:val="PL"/>
      </w:pPr>
      <w:r>
        <w:t xml:space="preserve">            alarmId:</w:t>
      </w:r>
    </w:p>
    <w:p w14:paraId="5A399C87" w14:textId="77777777" w:rsidR="006F3E70" w:rsidRDefault="006F3E70" w:rsidP="006F3E70">
      <w:pPr>
        <w:pStyle w:val="PL"/>
      </w:pPr>
      <w:r>
        <w:t xml:space="preserve">              $ref: '#/components/schemas/AlarmId'</w:t>
      </w:r>
    </w:p>
    <w:p w14:paraId="6F36DA21" w14:textId="77777777" w:rsidR="006F3E70" w:rsidRDefault="006F3E70" w:rsidP="006F3E70">
      <w:pPr>
        <w:pStyle w:val="PL"/>
      </w:pPr>
      <w:r>
        <w:t xml:space="preserve">            alarmType:</w:t>
      </w:r>
    </w:p>
    <w:p w14:paraId="265B2431" w14:textId="77777777" w:rsidR="006F3E70" w:rsidRDefault="006F3E70" w:rsidP="006F3E70">
      <w:pPr>
        <w:pStyle w:val="PL"/>
      </w:pPr>
      <w:r>
        <w:t xml:space="preserve">              $ref: '#/components/schemas/AlarmType'</w:t>
      </w:r>
    </w:p>
    <w:p w14:paraId="11883D8D" w14:textId="77777777" w:rsidR="006F3E70" w:rsidRDefault="006F3E70" w:rsidP="006F3E70">
      <w:pPr>
        <w:pStyle w:val="PL"/>
      </w:pPr>
      <w:r>
        <w:t xml:space="preserve">            probableCause:</w:t>
      </w:r>
    </w:p>
    <w:p w14:paraId="32AE0438" w14:textId="77777777" w:rsidR="006F3E70" w:rsidRDefault="006F3E70" w:rsidP="006F3E70">
      <w:pPr>
        <w:pStyle w:val="PL"/>
      </w:pPr>
      <w:r>
        <w:t xml:space="preserve">              $ref: '#/components/schemas/ProbableCause'</w:t>
      </w:r>
    </w:p>
    <w:p w14:paraId="58E4A272" w14:textId="77777777" w:rsidR="006F3E70" w:rsidRDefault="006F3E70" w:rsidP="006F3E70">
      <w:pPr>
        <w:pStyle w:val="PL"/>
      </w:pPr>
      <w:r>
        <w:t xml:space="preserve">            perceivedSeverity:</w:t>
      </w:r>
    </w:p>
    <w:p w14:paraId="5638E1E7" w14:textId="77777777" w:rsidR="006F3E70" w:rsidRDefault="006F3E70" w:rsidP="006F3E70">
      <w:pPr>
        <w:pStyle w:val="PL"/>
      </w:pPr>
      <w:r>
        <w:t xml:space="preserve">              $ref: '#/components/schemas/PerceivedSeverity'</w:t>
      </w:r>
    </w:p>
    <w:p w14:paraId="5F3F49BC" w14:textId="77777777" w:rsidR="006F3E70" w:rsidRDefault="006F3E70" w:rsidP="006F3E70">
      <w:pPr>
        <w:pStyle w:val="PL"/>
      </w:pPr>
      <w:r>
        <w:t xml:space="preserve">            ackState:</w:t>
      </w:r>
    </w:p>
    <w:p w14:paraId="19FCA3F1" w14:textId="77777777" w:rsidR="006F3E70" w:rsidRDefault="006F3E70" w:rsidP="006F3E70">
      <w:pPr>
        <w:pStyle w:val="PL"/>
      </w:pPr>
      <w:r>
        <w:t xml:space="preserve">              $ref: '#/components/schemas/AckState'</w:t>
      </w:r>
    </w:p>
    <w:p w14:paraId="0C2A0495" w14:textId="77777777" w:rsidR="006F3E70" w:rsidRDefault="006F3E70" w:rsidP="006F3E70">
      <w:pPr>
        <w:pStyle w:val="PL"/>
      </w:pPr>
      <w:r>
        <w:t xml:space="preserve">            ackUserId:</w:t>
      </w:r>
    </w:p>
    <w:p w14:paraId="42FE8C2A" w14:textId="77777777" w:rsidR="006F3E70" w:rsidRDefault="006F3E70" w:rsidP="006F3E70">
      <w:pPr>
        <w:pStyle w:val="PL"/>
      </w:pPr>
      <w:r>
        <w:t xml:space="preserve">              type: string</w:t>
      </w:r>
    </w:p>
    <w:p w14:paraId="3A53FE66" w14:textId="77777777" w:rsidR="006F3E70" w:rsidRDefault="006F3E70" w:rsidP="006F3E70">
      <w:pPr>
        <w:pStyle w:val="PL"/>
      </w:pPr>
      <w:r>
        <w:t xml:space="preserve">            ackSystemId:</w:t>
      </w:r>
    </w:p>
    <w:p w14:paraId="43537269" w14:textId="77777777" w:rsidR="006F3E70" w:rsidRDefault="006F3E70" w:rsidP="006F3E70">
      <w:pPr>
        <w:pStyle w:val="PL"/>
      </w:pPr>
      <w:r>
        <w:t xml:space="preserve">              type: string</w:t>
      </w:r>
    </w:p>
    <w:p w14:paraId="7358FA70" w14:textId="77777777" w:rsidR="006F3E70" w:rsidRDefault="006F3E70" w:rsidP="006F3E70">
      <w:pPr>
        <w:pStyle w:val="PL"/>
      </w:pPr>
      <w:r>
        <w:t xml:space="preserve">    NotifyComments:</w:t>
      </w:r>
    </w:p>
    <w:p w14:paraId="378C81CA" w14:textId="77777777" w:rsidR="006F3E70" w:rsidRDefault="006F3E70" w:rsidP="006F3E70">
      <w:pPr>
        <w:pStyle w:val="PL"/>
      </w:pPr>
      <w:r>
        <w:t xml:space="preserve">      allOf:</w:t>
      </w:r>
    </w:p>
    <w:p w14:paraId="245BF9D3" w14:textId="77777777" w:rsidR="006F3E70" w:rsidRDefault="006F3E70" w:rsidP="006F3E70">
      <w:pPr>
        <w:pStyle w:val="PL"/>
      </w:pPr>
      <w:r>
        <w:t xml:space="preserve">        - $ref: 'TS28623_ComDefs.yaml#/components/schemas/NotificationHeader'</w:t>
      </w:r>
    </w:p>
    <w:p w14:paraId="778BEC84" w14:textId="77777777" w:rsidR="006F3E70" w:rsidRDefault="006F3E70" w:rsidP="006F3E70">
      <w:pPr>
        <w:pStyle w:val="PL"/>
      </w:pPr>
      <w:r>
        <w:t xml:space="preserve">        - type: object</w:t>
      </w:r>
    </w:p>
    <w:p w14:paraId="4DFD6E20" w14:textId="77777777" w:rsidR="006F3E70" w:rsidRDefault="006F3E70" w:rsidP="006F3E70">
      <w:pPr>
        <w:pStyle w:val="PL"/>
      </w:pPr>
      <w:r>
        <w:t xml:space="preserve">          required:</w:t>
      </w:r>
    </w:p>
    <w:p w14:paraId="0E76AA4E" w14:textId="77777777" w:rsidR="006F3E70" w:rsidRDefault="006F3E70" w:rsidP="006F3E70">
      <w:pPr>
        <w:pStyle w:val="PL"/>
      </w:pPr>
      <w:r>
        <w:t xml:space="preserve">            - alarmId</w:t>
      </w:r>
    </w:p>
    <w:p w14:paraId="79701C4B" w14:textId="77777777" w:rsidR="006F3E70" w:rsidRDefault="006F3E70" w:rsidP="006F3E70">
      <w:pPr>
        <w:pStyle w:val="PL"/>
      </w:pPr>
      <w:r>
        <w:t xml:space="preserve">            - alarmType</w:t>
      </w:r>
    </w:p>
    <w:p w14:paraId="5CFA5EA8" w14:textId="77777777" w:rsidR="006F3E70" w:rsidRDefault="006F3E70" w:rsidP="006F3E70">
      <w:pPr>
        <w:pStyle w:val="PL"/>
      </w:pPr>
      <w:r>
        <w:t xml:space="preserve">            - probableCause</w:t>
      </w:r>
    </w:p>
    <w:p w14:paraId="0C0E4527" w14:textId="77777777" w:rsidR="006F3E70" w:rsidRDefault="006F3E70" w:rsidP="006F3E70">
      <w:pPr>
        <w:pStyle w:val="PL"/>
      </w:pPr>
      <w:r>
        <w:t xml:space="preserve">            - perceivedSeverity</w:t>
      </w:r>
    </w:p>
    <w:p w14:paraId="1A7F8EC9" w14:textId="77777777" w:rsidR="006F3E70" w:rsidRDefault="006F3E70" w:rsidP="006F3E70">
      <w:pPr>
        <w:pStyle w:val="PL"/>
      </w:pPr>
      <w:r>
        <w:t xml:space="preserve">            - comments</w:t>
      </w:r>
    </w:p>
    <w:p w14:paraId="2A956F8A" w14:textId="77777777" w:rsidR="006F3E70" w:rsidRDefault="006F3E70" w:rsidP="006F3E70">
      <w:pPr>
        <w:pStyle w:val="PL"/>
      </w:pPr>
      <w:r>
        <w:t xml:space="preserve">          properties:</w:t>
      </w:r>
    </w:p>
    <w:p w14:paraId="41E4D5A7" w14:textId="77777777" w:rsidR="006F3E70" w:rsidRDefault="006F3E70" w:rsidP="006F3E70">
      <w:pPr>
        <w:pStyle w:val="PL"/>
      </w:pPr>
      <w:r>
        <w:t xml:space="preserve">            alarmId:</w:t>
      </w:r>
    </w:p>
    <w:p w14:paraId="02E53D51" w14:textId="77777777" w:rsidR="006F3E70" w:rsidRDefault="006F3E70" w:rsidP="006F3E70">
      <w:pPr>
        <w:pStyle w:val="PL"/>
      </w:pPr>
      <w:r>
        <w:t xml:space="preserve">              $ref: '#/components/schemas/AlarmId'</w:t>
      </w:r>
    </w:p>
    <w:p w14:paraId="2F6DF124" w14:textId="77777777" w:rsidR="006F3E70" w:rsidRDefault="006F3E70" w:rsidP="006F3E70">
      <w:pPr>
        <w:pStyle w:val="PL"/>
      </w:pPr>
      <w:r>
        <w:t xml:space="preserve">            alarmType:</w:t>
      </w:r>
    </w:p>
    <w:p w14:paraId="27C8CC12" w14:textId="77777777" w:rsidR="006F3E70" w:rsidRDefault="006F3E70" w:rsidP="006F3E70">
      <w:pPr>
        <w:pStyle w:val="PL"/>
      </w:pPr>
      <w:r>
        <w:t xml:space="preserve">              $ref: '#/components/schemas/AlarmType'</w:t>
      </w:r>
    </w:p>
    <w:p w14:paraId="5D499EC9" w14:textId="77777777" w:rsidR="006F3E70" w:rsidRDefault="006F3E70" w:rsidP="006F3E70">
      <w:pPr>
        <w:pStyle w:val="PL"/>
      </w:pPr>
      <w:r>
        <w:t xml:space="preserve">            probableCause:</w:t>
      </w:r>
    </w:p>
    <w:p w14:paraId="6C5D7376" w14:textId="77777777" w:rsidR="006F3E70" w:rsidRDefault="006F3E70" w:rsidP="006F3E70">
      <w:pPr>
        <w:pStyle w:val="PL"/>
      </w:pPr>
      <w:r>
        <w:t xml:space="preserve">              $ref: '#/components/schemas/ProbableCause'</w:t>
      </w:r>
    </w:p>
    <w:p w14:paraId="58236C07" w14:textId="77777777" w:rsidR="006F3E70" w:rsidRDefault="006F3E70" w:rsidP="006F3E70">
      <w:pPr>
        <w:pStyle w:val="PL"/>
      </w:pPr>
      <w:r>
        <w:t xml:space="preserve">            perceivedSeverity:</w:t>
      </w:r>
    </w:p>
    <w:p w14:paraId="61F4339D" w14:textId="77777777" w:rsidR="006F3E70" w:rsidRDefault="006F3E70" w:rsidP="006F3E70">
      <w:pPr>
        <w:pStyle w:val="PL"/>
      </w:pPr>
      <w:r>
        <w:t xml:space="preserve">              $ref: '#/components/schemas/PerceivedSeverity'</w:t>
      </w:r>
    </w:p>
    <w:p w14:paraId="706CFD87" w14:textId="77777777" w:rsidR="006F3E70" w:rsidRDefault="006F3E70" w:rsidP="006F3E70">
      <w:pPr>
        <w:pStyle w:val="PL"/>
      </w:pPr>
      <w:r>
        <w:t xml:space="preserve">            comments:</w:t>
      </w:r>
    </w:p>
    <w:p w14:paraId="204708AD" w14:textId="77777777" w:rsidR="006F3E70" w:rsidRDefault="006F3E70" w:rsidP="006F3E70">
      <w:pPr>
        <w:pStyle w:val="PL"/>
      </w:pPr>
      <w:r>
        <w:t xml:space="preserve">              $ref: '#/components/schemas/Comments'</w:t>
      </w:r>
    </w:p>
    <w:p w14:paraId="60248639" w14:textId="77777777" w:rsidR="006F3E70" w:rsidRDefault="006F3E70" w:rsidP="006F3E70">
      <w:pPr>
        <w:pStyle w:val="PL"/>
      </w:pPr>
      <w:r>
        <w:t xml:space="preserve">    NotifyPotentialFaultyAlarmList:</w:t>
      </w:r>
    </w:p>
    <w:p w14:paraId="743E2D71" w14:textId="77777777" w:rsidR="006F3E70" w:rsidRDefault="006F3E70" w:rsidP="006F3E70">
      <w:pPr>
        <w:pStyle w:val="PL"/>
      </w:pPr>
      <w:r>
        <w:t xml:space="preserve">      allOf:</w:t>
      </w:r>
    </w:p>
    <w:p w14:paraId="1062481B" w14:textId="77777777" w:rsidR="006F3E70" w:rsidRDefault="006F3E70" w:rsidP="006F3E70">
      <w:pPr>
        <w:pStyle w:val="PL"/>
      </w:pPr>
      <w:r>
        <w:t xml:space="preserve">        - $ref: 'TS28623_ComDefs.yaml#/components/schemas/NotificationHeader'</w:t>
      </w:r>
    </w:p>
    <w:p w14:paraId="2574F79F" w14:textId="77777777" w:rsidR="006F3E70" w:rsidRDefault="006F3E70" w:rsidP="006F3E70">
      <w:pPr>
        <w:pStyle w:val="PL"/>
      </w:pPr>
      <w:r>
        <w:t xml:space="preserve">        - type: object</w:t>
      </w:r>
    </w:p>
    <w:p w14:paraId="134C5100" w14:textId="77777777" w:rsidR="006F3E70" w:rsidRDefault="006F3E70" w:rsidP="006F3E70">
      <w:pPr>
        <w:pStyle w:val="PL"/>
      </w:pPr>
      <w:r>
        <w:t xml:space="preserve">          required:</w:t>
      </w:r>
    </w:p>
    <w:p w14:paraId="71CC365A" w14:textId="77777777" w:rsidR="006F3E70" w:rsidRDefault="006F3E70" w:rsidP="006F3E70">
      <w:pPr>
        <w:pStyle w:val="PL"/>
      </w:pPr>
      <w:r>
        <w:t xml:space="preserve">            - reason</w:t>
      </w:r>
    </w:p>
    <w:p w14:paraId="424E143B" w14:textId="77777777" w:rsidR="006F3E70" w:rsidRDefault="006F3E70" w:rsidP="006F3E70">
      <w:pPr>
        <w:pStyle w:val="PL"/>
      </w:pPr>
      <w:r>
        <w:t xml:space="preserve">          properties:</w:t>
      </w:r>
    </w:p>
    <w:p w14:paraId="486AE6E3" w14:textId="77777777" w:rsidR="006F3E70" w:rsidRDefault="006F3E70" w:rsidP="006F3E70">
      <w:pPr>
        <w:pStyle w:val="PL"/>
      </w:pPr>
      <w:r>
        <w:t xml:space="preserve">            reason:</w:t>
      </w:r>
    </w:p>
    <w:p w14:paraId="482868EF" w14:textId="77777777" w:rsidR="006F3E70" w:rsidRDefault="006F3E70" w:rsidP="006F3E70">
      <w:pPr>
        <w:pStyle w:val="PL"/>
      </w:pPr>
      <w:r>
        <w:t xml:space="preserve">              type: string</w:t>
      </w:r>
    </w:p>
    <w:p w14:paraId="514E63D4" w14:textId="77777777" w:rsidR="006F3E70" w:rsidRDefault="006F3E70" w:rsidP="006F3E70">
      <w:pPr>
        <w:pStyle w:val="PL"/>
      </w:pPr>
      <w:r>
        <w:t xml:space="preserve">    NotifyAlarmListRebuilt:</w:t>
      </w:r>
    </w:p>
    <w:p w14:paraId="47588F09" w14:textId="77777777" w:rsidR="006F3E70" w:rsidRDefault="006F3E70" w:rsidP="006F3E70">
      <w:pPr>
        <w:pStyle w:val="PL"/>
      </w:pPr>
      <w:r>
        <w:t xml:space="preserve">      allOf:</w:t>
      </w:r>
    </w:p>
    <w:p w14:paraId="2B743000" w14:textId="77777777" w:rsidR="006F3E70" w:rsidRDefault="006F3E70" w:rsidP="006F3E70">
      <w:pPr>
        <w:pStyle w:val="PL"/>
      </w:pPr>
      <w:r>
        <w:t xml:space="preserve">        - $ref: 'TS28623_ComDefs.yaml#/components/schemas/NotificationHeader'</w:t>
      </w:r>
    </w:p>
    <w:p w14:paraId="236240C6" w14:textId="77777777" w:rsidR="006F3E70" w:rsidRDefault="006F3E70" w:rsidP="006F3E70">
      <w:pPr>
        <w:pStyle w:val="PL"/>
      </w:pPr>
      <w:r>
        <w:t xml:space="preserve">        - type: object</w:t>
      </w:r>
    </w:p>
    <w:p w14:paraId="0B5BBE6E" w14:textId="77777777" w:rsidR="006F3E70" w:rsidRDefault="006F3E70" w:rsidP="006F3E70">
      <w:pPr>
        <w:pStyle w:val="PL"/>
      </w:pPr>
      <w:r>
        <w:t xml:space="preserve">          required:</w:t>
      </w:r>
    </w:p>
    <w:p w14:paraId="59A534E9" w14:textId="77777777" w:rsidR="006F3E70" w:rsidRDefault="006F3E70" w:rsidP="006F3E70">
      <w:pPr>
        <w:pStyle w:val="PL"/>
      </w:pPr>
      <w:r>
        <w:t xml:space="preserve">            - reason</w:t>
      </w:r>
    </w:p>
    <w:p w14:paraId="31EBBC44" w14:textId="77777777" w:rsidR="006F3E70" w:rsidRDefault="006F3E70" w:rsidP="006F3E70">
      <w:pPr>
        <w:pStyle w:val="PL"/>
      </w:pPr>
      <w:r>
        <w:t xml:space="preserve">          properties:</w:t>
      </w:r>
    </w:p>
    <w:p w14:paraId="3BA24C94" w14:textId="77777777" w:rsidR="006F3E70" w:rsidRDefault="006F3E70" w:rsidP="006F3E70">
      <w:pPr>
        <w:pStyle w:val="PL"/>
      </w:pPr>
      <w:r>
        <w:t xml:space="preserve">            reason:</w:t>
      </w:r>
    </w:p>
    <w:p w14:paraId="5C60955E" w14:textId="77777777" w:rsidR="006F3E70" w:rsidRDefault="006F3E70" w:rsidP="006F3E70">
      <w:pPr>
        <w:pStyle w:val="PL"/>
      </w:pPr>
      <w:r>
        <w:t xml:space="preserve">              type: string</w:t>
      </w:r>
    </w:p>
    <w:p w14:paraId="004F1B8E" w14:textId="77777777" w:rsidR="006F3E70" w:rsidRDefault="006F3E70" w:rsidP="006F3E70">
      <w:pPr>
        <w:pStyle w:val="PL"/>
      </w:pPr>
      <w:r>
        <w:t xml:space="preserve">            alarmListAlignmentRequirement:</w:t>
      </w:r>
    </w:p>
    <w:p w14:paraId="75E0D958" w14:textId="77777777" w:rsidR="006F3E70" w:rsidRDefault="006F3E70" w:rsidP="006F3E70">
      <w:pPr>
        <w:pStyle w:val="PL"/>
      </w:pPr>
      <w:r>
        <w:t xml:space="preserve">              $ref: '#/components/schemas/AlarmListAlignmentRequirement'</w:t>
      </w:r>
    </w:p>
    <w:p w14:paraId="4DFEFF1A" w14:textId="77777777" w:rsidR="006F3E70" w:rsidRDefault="006F3E70" w:rsidP="006F3E70">
      <w:pPr>
        <w:pStyle w:val="PL"/>
      </w:pPr>
    </w:p>
    <w:p w14:paraId="4A8D7384" w14:textId="77777777" w:rsidR="006F3E70" w:rsidRDefault="006F3E70" w:rsidP="006F3E70">
      <w:pPr>
        <w:pStyle w:val="PL"/>
      </w:pPr>
      <w:r>
        <w:t xml:space="preserve">  #---- Definition of query parameters -----------------------------------------------#</w:t>
      </w:r>
    </w:p>
    <w:p w14:paraId="2F957E73" w14:textId="77777777" w:rsidR="006F3E70" w:rsidRDefault="006F3E70" w:rsidP="006F3E70">
      <w:pPr>
        <w:pStyle w:val="PL"/>
      </w:pPr>
      <w:r>
        <w:t xml:space="preserve">  </w:t>
      </w:r>
    </w:p>
    <w:p w14:paraId="1520C00C" w14:textId="77777777" w:rsidR="006F3E70" w:rsidRDefault="006F3E70" w:rsidP="006F3E70">
      <w:pPr>
        <w:pStyle w:val="PL"/>
      </w:pPr>
      <w:r>
        <w:t xml:space="preserve">    AlarmAckState:</w:t>
      </w:r>
    </w:p>
    <w:p w14:paraId="24743DAA" w14:textId="77777777" w:rsidR="006F3E70" w:rsidRDefault="006F3E70" w:rsidP="006F3E70">
      <w:pPr>
        <w:pStyle w:val="PL"/>
      </w:pPr>
      <w:r>
        <w:t xml:space="preserve">      type: string</w:t>
      </w:r>
    </w:p>
    <w:p w14:paraId="1A6E6A2B" w14:textId="77777777" w:rsidR="006F3E70" w:rsidRDefault="006F3E70" w:rsidP="006F3E70">
      <w:pPr>
        <w:pStyle w:val="PL"/>
      </w:pPr>
      <w:r>
        <w:t xml:space="preserve">      enum:</w:t>
      </w:r>
    </w:p>
    <w:p w14:paraId="18EBAB12" w14:textId="77777777" w:rsidR="006F3E70" w:rsidRDefault="006F3E70" w:rsidP="006F3E70">
      <w:pPr>
        <w:pStyle w:val="PL"/>
      </w:pPr>
      <w:r>
        <w:t xml:space="preserve">        - ALL_ALARMS</w:t>
      </w:r>
    </w:p>
    <w:p w14:paraId="240E94E7" w14:textId="77777777" w:rsidR="006F3E70" w:rsidRDefault="006F3E70" w:rsidP="006F3E70">
      <w:pPr>
        <w:pStyle w:val="PL"/>
      </w:pPr>
      <w:r>
        <w:t xml:space="preserve">        - ALL_ACTIVE_ALARMS</w:t>
      </w:r>
    </w:p>
    <w:p w14:paraId="5E7320B5" w14:textId="77777777" w:rsidR="006F3E70" w:rsidRDefault="006F3E70" w:rsidP="006F3E70">
      <w:pPr>
        <w:pStyle w:val="PL"/>
      </w:pPr>
      <w:r>
        <w:t xml:space="preserve">        - ALL_ACTIVE_AND_ACKNOWLEDGED_ALARMS</w:t>
      </w:r>
    </w:p>
    <w:p w14:paraId="01BAA1D7" w14:textId="77777777" w:rsidR="006F3E70" w:rsidRDefault="006F3E70" w:rsidP="006F3E70">
      <w:pPr>
        <w:pStyle w:val="PL"/>
      </w:pPr>
      <w:r>
        <w:t xml:space="preserve">        - ALL_ACTIVE_AND_UNACKNOWLEDGED_ALARMS</w:t>
      </w:r>
    </w:p>
    <w:p w14:paraId="6FDF5FAA" w14:textId="77777777" w:rsidR="006F3E70" w:rsidRDefault="006F3E70" w:rsidP="006F3E70">
      <w:pPr>
        <w:pStyle w:val="PL"/>
      </w:pPr>
      <w:r>
        <w:t xml:space="preserve">        - ALL_CLEARED_AND_UNACKNOWLEDGED_ALARMS</w:t>
      </w:r>
    </w:p>
    <w:p w14:paraId="6765DD31" w14:textId="77777777" w:rsidR="006F3E70" w:rsidRDefault="006F3E70" w:rsidP="006F3E70">
      <w:pPr>
        <w:pStyle w:val="PL"/>
      </w:pPr>
      <w:r>
        <w:t xml:space="preserve">        - ALL_UNACKNOWLEDGED_ALARMS</w:t>
      </w:r>
    </w:p>
    <w:p w14:paraId="49E388E0" w14:textId="77777777" w:rsidR="006F3E70" w:rsidRDefault="006F3E70" w:rsidP="006F3E70">
      <w:pPr>
        <w:pStyle w:val="PL"/>
      </w:pPr>
      <w:r>
        <w:t xml:space="preserve">        </w:t>
      </w:r>
    </w:p>
    <w:p w14:paraId="3906DEAE" w14:textId="77777777" w:rsidR="006F3E70" w:rsidRDefault="006F3E70" w:rsidP="006F3E70">
      <w:pPr>
        <w:pStyle w:val="PL"/>
      </w:pPr>
      <w:r>
        <w:t xml:space="preserve">  #---- Definition of patch documents ------------------------------------------------#</w:t>
      </w:r>
    </w:p>
    <w:p w14:paraId="579982DD" w14:textId="77777777" w:rsidR="006F3E70" w:rsidRDefault="006F3E70" w:rsidP="006F3E70">
      <w:pPr>
        <w:pStyle w:val="PL"/>
      </w:pPr>
    </w:p>
    <w:p w14:paraId="373E4754" w14:textId="77777777" w:rsidR="006F3E70" w:rsidRDefault="006F3E70" w:rsidP="006F3E70">
      <w:pPr>
        <w:pStyle w:val="PL"/>
      </w:pPr>
      <w:r>
        <w:t xml:space="preserve">    MergePatchAcknowledgeAlarm:</w:t>
      </w:r>
    </w:p>
    <w:p w14:paraId="6B4342B2" w14:textId="77777777" w:rsidR="006F3E70" w:rsidRDefault="006F3E70" w:rsidP="006F3E70">
      <w:pPr>
        <w:pStyle w:val="PL"/>
      </w:pPr>
      <w:r>
        <w:t xml:space="preserve">      description: &gt;-</w:t>
      </w:r>
    </w:p>
    <w:p w14:paraId="0E62970F" w14:textId="77777777" w:rsidR="006F3E70" w:rsidRDefault="006F3E70" w:rsidP="006F3E70">
      <w:pPr>
        <w:pStyle w:val="PL"/>
      </w:pPr>
      <w:r>
        <w:t xml:space="preserve">        Patch document acknowledging or unacknowledging a single alarm. For</w:t>
      </w:r>
    </w:p>
    <w:p w14:paraId="7749DF9B" w14:textId="77777777" w:rsidR="006F3E70" w:rsidRDefault="006F3E70" w:rsidP="006F3E70">
      <w:pPr>
        <w:pStyle w:val="PL"/>
      </w:pPr>
      <w:r>
        <w:t xml:space="preserve">        acknowleding an alarm the value of ackState is ACKNOWLEDGED, for unacknowleding</w:t>
      </w:r>
    </w:p>
    <w:p w14:paraId="6814303F" w14:textId="77777777" w:rsidR="006F3E70" w:rsidRDefault="006F3E70" w:rsidP="006F3E70">
      <w:pPr>
        <w:pStyle w:val="PL"/>
      </w:pPr>
      <w:r>
        <w:t xml:space="preserve">        an alarm the value of ackState is UNACKNOWLEDGED.</w:t>
      </w:r>
    </w:p>
    <w:p w14:paraId="698BD34D" w14:textId="77777777" w:rsidR="006F3E70" w:rsidRDefault="006F3E70" w:rsidP="006F3E70">
      <w:pPr>
        <w:pStyle w:val="PL"/>
      </w:pPr>
      <w:r>
        <w:t xml:space="preserve">      type: object</w:t>
      </w:r>
    </w:p>
    <w:p w14:paraId="343618D3" w14:textId="77777777" w:rsidR="006F3E70" w:rsidRDefault="006F3E70" w:rsidP="006F3E70">
      <w:pPr>
        <w:pStyle w:val="PL"/>
      </w:pPr>
      <w:r>
        <w:t xml:space="preserve">      required:</w:t>
      </w:r>
    </w:p>
    <w:p w14:paraId="1A63270E" w14:textId="77777777" w:rsidR="006F3E70" w:rsidRDefault="006F3E70" w:rsidP="006F3E70">
      <w:pPr>
        <w:pStyle w:val="PL"/>
      </w:pPr>
      <w:r>
        <w:t xml:space="preserve">        - ackUserId</w:t>
      </w:r>
    </w:p>
    <w:p w14:paraId="68DDF3BD" w14:textId="77777777" w:rsidR="006F3E70" w:rsidRDefault="006F3E70" w:rsidP="006F3E70">
      <w:pPr>
        <w:pStyle w:val="PL"/>
      </w:pPr>
      <w:r>
        <w:t xml:space="preserve">        - ackState</w:t>
      </w:r>
    </w:p>
    <w:p w14:paraId="25DC8795" w14:textId="77777777" w:rsidR="006F3E70" w:rsidRDefault="006F3E70" w:rsidP="006F3E70">
      <w:pPr>
        <w:pStyle w:val="PL"/>
      </w:pPr>
      <w:r>
        <w:t xml:space="preserve">      properties:</w:t>
      </w:r>
    </w:p>
    <w:p w14:paraId="184A2484" w14:textId="77777777" w:rsidR="006F3E70" w:rsidRDefault="006F3E70" w:rsidP="006F3E70">
      <w:pPr>
        <w:pStyle w:val="PL"/>
      </w:pPr>
      <w:r>
        <w:t xml:space="preserve">        ackUserId:</w:t>
      </w:r>
    </w:p>
    <w:p w14:paraId="6F679712" w14:textId="77777777" w:rsidR="006F3E70" w:rsidRDefault="006F3E70" w:rsidP="006F3E70">
      <w:pPr>
        <w:pStyle w:val="PL"/>
      </w:pPr>
      <w:r>
        <w:t xml:space="preserve">          type: string</w:t>
      </w:r>
    </w:p>
    <w:p w14:paraId="741B7370" w14:textId="77777777" w:rsidR="006F3E70" w:rsidRDefault="006F3E70" w:rsidP="006F3E70">
      <w:pPr>
        <w:pStyle w:val="PL"/>
      </w:pPr>
      <w:r>
        <w:t xml:space="preserve">        ackSystemId:</w:t>
      </w:r>
    </w:p>
    <w:p w14:paraId="5C289116" w14:textId="77777777" w:rsidR="006F3E70" w:rsidRDefault="006F3E70" w:rsidP="006F3E70">
      <w:pPr>
        <w:pStyle w:val="PL"/>
      </w:pPr>
      <w:r>
        <w:t xml:space="preserve">          type: string</w:t>
      </w:r>
    </w:p>
    <w:p w14:paraId="1B52ED82" w14:textId="77777777" w:rsidR="006F3E70" w:rsidRDefault="006F3E70" w:rsidP="006F3E70">
      <w:pPr>
        <w:pStyle w:val="PL"/>
      </w:pPr>
      <w:r>
        <w:t xml:space="preserve">        ackState:</w:t>
      </w:r>
    </w:p>
    <w:p w14:paraId="576E5902" w14:textId="77777777" w:rsidR="006F3E70" w:rsidRDefault="006F3E70" w:rsidP="006F3E70">
      <w:pPr>
        <w:pStyle w:val="PL"/>
      </w:pPr>
      <w:r>
        <w:t xml:space="preserve">          $ref: '#/components/schemas/AckState'</w:t>
      </w:r>
    </w:p>
    <w:p w14:paraId="3F599830" w14:textId="77777777" w:rsidR="006F3E70" w:rsidRDefault="006F3E70" w:rsidP="006F3E70">
      <w:pPr>
        <w:pStyle w:val="PL"/>
      </w:pPr>
      <w:r>
        <w:t xml:space="preserve">    MergePatchClearAlarm:</w:t>
      </w:r>
    </w:p>
    <w:p w14:paraId="6B3049F1" w14:textId="77777777" w:rsidR="006F3E70" w:rsidRDefault="006F3E70" w:rsidP="006F3E70">
      <w:pPr>
        <w:pStyle w:val="PL"/>
      </w:pPr>
      <w:r>
        <w:t xml:space="preserve">      description: Patch document for clearing a single alarm</w:t>
      </w:r>
    </w:p>
    <w:p w14:paraId="3691A0F5" w14:textId="77777777" w:rsidR="006F3E70" w:rsidRDefault="006F3E70" w:rsidP="006F3E70">
      <w:pPr>
        <w:pStyle w:val="PL"/>
      </w:pPr>
      <w:r>
        <w:t xml:space="preserve">      type: object</w:t>
      </w:r>
    </w:p>
    <w:p w14:paraId="0BD89AF8" w14:textId="77777777" w:rsidR="006F3E70" w:rsidRDefault="006F3E70" w:rsidP="006F3E70">
      <w:pPr>
        <w:pStyle w:val="PL"/>
      </w:pPr>
      <w:r>
        <w:t xml:space="preserve">      required:</w:t>
      </w:r>
    </w:p>
    <w:p w14:paraId="0FBDC5E8" w14:textId="77777777" w:rsidR="006F3E70" w:rsidRDefault="006F3E70" w:rsidP="006F3E70">
      <w:pPr>
        <w:pStyle w:val="PL"/>
      </w:pPr>
      <w:r>
        <w:t xml:space="preserve">        - clearUserId</w:t>
      </w:r>
    </w:p>
    <w:p w14:paraId="7E5E1664" w14:textId="77777777" w:rsidR="006F3E70" w:rsidRDefault="006F3E70" w:rsidP="006F3E70">
      <w:pPr>
        <w:pStyle w:val="PL"/>
      </w:pPr>
      <w:r>
        <w:t xml:space="preserve">        - perceivedSeverity</w:t>
      </w:r>
    </w:p>
    <w:p w14:paraId="7A8DF49C" w14:textId="77777777" w:rsidR="006F3E70" w:rsidRDefault="006F3E70" w:rsidP="006F3E70">
      <w:pPr>
        <w:pStyle w:val="PL"/>
      </w:pPr>
      <w:r>
        <w:t xml:space="preserve">      properties:</w:t>
      </w:r>
    </w:p>
    <w:p w14:paraId="32EDEF4C" w14:textId="77777777" w:rsidR="006F3E70" w:rsidRDefault="006F3E70" w:rsidP="006F3E70">
      <w:pPr>
        <w:pStyle w:val="PL"/>
      </w:pPr>
      <w:r>
        <w:t xml:space="preserve">        clearUserId:</w:t>
      </w:r>
    </w:p>
    <w:p w14:paraId="6D01FC5D" w14:textId="77777777" w:rsidR="006F3E70" w:rsidRDefault="006F3E70" w:rsidP="006F3E70">
      <w:pPr>
        <w:pStyle w:val="PL"/>
      </w:pPr>
      <w:r>
        <w:t xml:space="preserve">          type: string</w:t>
      </w:r>
    </w:p>
    <w:p w14:paraId="003B801D" w14:textId="77777777" w:rsidR="006F3E70" w:rsidRDefault="006F3E70" w:rsidP="006F3E70">
      <w:pPr>
        <w:pStyle w:val="PL"/>
      </w:pPr>
      <w:r>
        <w:t xml:space="preserve">        clearSystemId:</w:t>
      </w:r>
    </w:p>
    <w:p w14:paraId="05AE839F" w14:textId="77777777" w:rsidR="006F3E70" w:rsidRDefault="006F3E70" w:rsidP="006F3E70">
      <w:pPr>
        <w:pStyle w:val="PL"/>
      </w:pPr>
      <w:r>
        <w:t xml:space="preserve">          type: string</w:t>
      </w:r>
    </w:p>
    <w:p w14:paraId="12FC2F40" w14:textId="77777777" w:rsidR="006F3E70" w:rsidRDefault="006F3E70" w:rsidP="006F3E70">
      <w:pPr>
        <w:pStyle w:val="PL"/>
      </w:pPr>
      <w:r>
        <w:t xml:space="preserve">        perceivedSeverity:</w:t>
      </w:r>
    </w:p>
    <w:p w14:paraId="6FAD6CD8" w14:textId="77777777" w:rsidR="006F3E70" w:rsidRDefault="006F3E70" w:rsidP="006F3E70">
      <w:pPr>
        <w:pStyle w:val="PL"/>
      </w:pPr>
      <w:r>
        <w:t xml:space="preserve">          type: string</w:t>
      </w:r>
    </w:p>
    <w:p w14:paraId="6B359623" w14:textId="77777777" w:rsidR="006F3E70" w:rsidRDefault="006F3E70" w:rsidP="006F3E70">
      <w:pPr>
        <w:pStyle w:val="PL"/>
      </w:pPr>
      <w:r>
        <w:t xml:space="preserve">          enum:</w:t>
      </w:r>
    </w:p>
    <w:p w14:paraId="01CDA219" w14:textId="77777777" w:rsidR="006F3E70" w:rsidRDefault="006F3E70" w:rsidP="006F3E70">
      <w:pPr>
        <w:pStyle w:val="PL"/>
      </w:pPr>
      <w:r>
        <w:t xml:space="preserve">            - CLEARED</w:t>
      </w:r>
    </w:p>
    <w:p w14:paraId="48D0436B" w14:textId="77777777" w:rsidR="006F3E70" w:rsidRDefault="006F3E70" w:rsidP="006F3E70">
      <w:pPr>
        <w:pStyle w:val="PL"/>
      </w:pPr>
    </w:p>
    <w:p w14:paraId="78B72B66" w14:textId="77777777" w:rsidR="006F3E70" w:rsidRDefault="006F3E70" w:rsidP="006F3E70">
      <w:pPr>
        <w:pStyle w:val="PL"/>
      </w:pPr>
      <w:r>
        <w:t xml:space="preserve">  #---- Definition of method responses -----------------------------------------------#</w:t>
      </w:r>
    </w:p>
    <w:p w14:paraId="2608DC7F" w14:textId="77777777" w:rsidR="006F3E70" w:rsidRDefault="006F3E70" w:rsidP="006F3E70">
      <w:pPr>
        <w:pStyle w:val="PL"/>
      </w:pPr>
    </w:p>
    <w:p w14:paraId="3CFFB21A" w14:textId="77777777" w:rsidR="006F3E70" w:rsidRDefault="006F3E70" w:rsidP="006F3E70">
      <w:pPr>
        <w:pStyle w:val="PL"/>
      </w:pPr>
      <w:r>
        <w:t xml:space="preserve">    FailedAlarm:</w:t>
      </w:r>
    </w:p>
    <w:p w14:paraId="3860719A" w14:textId="77777777" w:rsidR="006F3E70" w:rsidRDefault="006F3E70" w:rsidP="006F3E70">
      <w:pPr>
        <w:pStyle w:val="PL"/>
      </w:pPr>
      <w:r>
        <w:t xml:space="preserve">      type: object</w:t>
      </w:r>
    </w:p>
    <w:p w14:paraId="66F2F8D6" w14:textId="77777777" w:rsidR="006F3E70" w:rsidRDefault="006F3E70" w:rsidP="006F3E70">
      <w:pPr>
        <w:pStyle w:val="PL"/>
      </w:pPr>
      <w:r>
        <w:t xml:space="preserve">      required:</w:t>
      </w:r>
    </w:p>
    <w:p w14:paraId="1241060F" w14:textId="77777777" w:rsidR="006F3E70" w:rsidRDefault="006F3E70" w:rsidP="006F3E70">
      <w:pPr>
        <w:pStyle w:val="PL"/>
      </w:pPr>
      <w:r>
        <w:t xml:space="preserve">        - alarmId</w:t>
      </w:r>
    </w:p>
    <w:p w14:paraId="63921888" w14:textId="77777777" w:rsidR="006F3E70" w:rsidRDefault="006F3E70" w:rsidP="006F3E70">
      <w:pPr>
        <w:pStyle w:val="PL"/>
      </w:pPr>
      <w:r>
        <w:t xml:space="preserve">        - failureReason</w:t>
      </w:r>
    </w:p>
    <w:p w14:paraId="76C40440" w14:textId="77777777" w:rsidR="006F3E70" w:rsidRDefault="006F3E70" w:rsidP="006F3E70">
      <w:pPr>
        <w:pStyle w:val="PL"/>
      </w:pPr>
      <w:r>
        <w:t xml:space="preserve">      properties:</w:t>
      </w:r>
    </w:p>
    <w:p w14:paraId="58E40C33" w14:textId="77777777" w:rsidR="006F3E70" w:rsidRDefault="006F3E70" w:rsidP="006F3E70">
      <w:pPr>
        <w:pStyle w:val="PL"/>
      </w:pPr>
      <w:r>
        <w:t xml:space="preserve">        alarmId:</w:t>
      </w:r>
    </w:p>
    <w:p w14:paraId="3FB4F198" w14:textId="77777777" w:rsidR="006F3E70" w:rsidRDefault="006F3E70" w:rsidP="006F3E70">
      <w:pPr>
        <w:pStyle w:val="PL"/>
      </w:pPr>
      <w:r>
        <w:t xml:space="preserve">          $ref: '#/components/schemas/AlarmId'</w:t>
      </w:r>
    </w:p>
    <w:p w14:paraId="1BA531BB" w14:textId="77777777" w:rsidR="006F3E70" w:rsidRDefault="006F3E70" w:rsidP="006F3E70">
      <w:pPr>
        <w:pStyle w:val="PL"/>
      </w:pPr>
      <w:r>
        <w:t xml:space="preserve">        failureReason:</w:t>
      </w:r>
    </w:p>
    <w:p w14:paraId="2B71A0C9" w14:textId="77777777" w:rsidR="006F3E70" w:rsidRDefault="006F3E70" w:rsidP="006F3E70">
      <w:pPr>
        <w:pStyle w:val="PL"/>
      </w:pPr>
      <w:r>
        <w:t xml:space="preserve">          type: string</w:t>
      </w:r>
    </w:p>
    <w:p w14:paraId="41320E4B" w14:textId="77777777" w:rsidR="006F3E70" w:rsidRDefault="006F3E70" w:rsidP="006F3E70">
      <w:pPr>
        <w:pStyle w:val="PL"/>
      </w:pPr>
    </w:p>
    <w:p w14:paraId="385B33D4" w14:textId="77777777" w:rsidR="006F3E70" w:rsidRDefault="006F3E70" w:rsidP="006F3E70">
      <w:pPr>
        <w:pStyle w:val="PL"/>
      </w:pPr>
      <w:r>
        <w:t xml:space="preserve">  #---- Definition of resources ------------------------------------------------------#</w:t>
      </w:r>
    </w:p>
    <w:p w14:paraId="1DE02B07" w14:textId="77777777" w:rsidR="006F3E70" w:rsidRDefault="006F3E70" w:rsidP="006F3E70">
      <w:pPr>
        <w:pStyle w:val="PL"/>
      </w:pPr>
    </w:p>
    <w:p w14:paraId="3BDF6B4F" w14:textId="77777777" w:rsidR="006F3E70" w:rsidRDefault="006F3E70" w:rsidP="006F3E70">
      <w:pPr>
        <w:pStyle w:val="PL"/>
      </w:pPr>
      <w:r>
        <w:t xml:space="preserve">    AlarmCount:</w:t>
      </w:r>
    </w:p>
    <w:p w14:paraId="05247F48" w14:textId="77777777" w:rsidR="006F3E70" w:rsidRDefault="006F3E70" w:rsidP="006F3E70">
      <w:pPr>
        <w:pStyle w:val="PL"/>
      </w:pPr>
      <w:r>
        <w:t xml:space="preserve">      type: object</w:t>
      </w:r>
    </w:p>
    <w:p w14:paraId="6433AEDE" w14:textId="77777777" w:rsidR="006F3E70" w:rsidRDefault="006F3E70" w:rsidP="006F3E70">
      <w:pPr>
        <w:pStyle w:val="PL"/>
      </w:pPr>
      <w:r>
        <w:t xml:space="preserve">      required:</w:t>
      </w:r>
    </w:p>
    <w:p w14:paraId="2DC85FF4" w14:textId="77777777" w:rsidR="006F3E70" w:rsidRDefault="006F3E70" w:rsidP="006F3E70">
      <w:pPr>
        <w:pStyle w:val="PL"/>
      </w:pPr>
      <w:r>
        <w:t xml:space="preserve">        - criticalCount</w:t>
      </w:r>
    </w:p>
    <w:p w14:paraId="7B15DD4B" w14:textId="77777777" w:rsidR="006F3E70" w:rsidRDefault="006F3E70" w:rsidP="006F3E70">
      <w:pPr>
        <w:pStyle w:val="PL"/>
      </w:pPr>
      <w:r>
        <w:t xml:space="preserve">        - majorCount</w:t>
      </w:r>
    </w:p>
    <w:p w14:paraId="10D7754B" w14:textId="77777777" w:rsidR="006F3E70" w:rsidRDefault="006F3E70" w:rsidP="006F3E70">
      <w:pPr>
        <w:pStyle w:val="PL"/>
      </w:pPr>
      <w:r>
        <w:t xml:space="preserve">        - minorCount</w:t>
      </w:r>
    </w:p>
    <w:p w14:paraId="34BB7937" w14:textId="77777777" w:rsidR="006F3E70" w:rsidRDefault="006F3E70" w:rsidP="006F3E70">
      <w:pPr>
        <w:pStyle w:val="PL"/>
      </w:pPr>
      <w:r>
        <w:t xml:space="preserve">        - warningCount</w:t>
      </w:r>
    </w:p>
    <w:p w14:paraId="17260AF3" w14:textId="77777777" w:rsidR="006F3E70" w:rsidRDefault="006F3E70" w:rsidP="006F3E70">
      <w:pPr>
        <w:pStyle w:val="PL"/>
      </w:pPr>
      <w:r>
        <w:t xml:space="preserve">        - indeterminateCount</w:t>
      </w:r>
    </w:p>
    <w:p w14:paraId="297EC932" w14:textId="77777777" w:rsidR="006F3E70" w:rsidRDefault="006F3E70" w:rsidP="006F3E70">
      <w:pPr>
        <w:pStyle w:val="PL"/>
      </w:pPr>
      <w:r>
        <w:t xml:space="preserve">        - clearedCount</w:t>
      </w:r>
    </w:p>
    <w:p w14:paraId="7FF9507D" w14:textId="77777777" w:rsidR="006F3E70" w:rsidRDefault="006F3E70" w:rsidP="006F3E70">
      <w:pPr>
        <w:pStyle w:val="PL"/>
      </w:pPr>
      <w:r>
        <w:t xml:space="preserve">      properties:</w:t>
      </w:r>
    </w:p>
    <w:p w14:paraId="1A91B6A3" w14:textId="77777777" w:rsidR="006F3E70" w:rsidRDefault="006F3E70" w:rsidP="006F3E70">
      <w:pPr>
        <w:pStyle w:val="PL"/>
      </w:pPr>
      <w:r>
        <w:t xml:space="preserve">        criticalCount:</w:t>
      </w:r>
    </w:p>
    <w:p w14:paraId="63183BFE" w14:textId="77777777" w:rsidR="006F3E70" w:rsidRDefault="006F3E70" w:rsidP="006F3E70">
      <w:pPr>
        <w:pStyle w:val="PL"/>
      </w:pPr>
      <w:r>
        <w:t xml:space="preserve">          type: integer</w:t>
      </w:r>
    </w:p>
    <w:p w14:paraId="33C262A1" w14:textId="77777777" w:rsidR="006F3E70" w:rsidRDefault="006F3E70" w:rsidP="006F3E70">
      <w:pPr>
        <w:pStyle w:val="PL"/>
      </w:pPr>
      <w:r>
        <w:t xml:space="preserve">        majorCount:</w:t>
      </w:r>
    </w:p>
    <w:p w14:paraId="434E8EC8" w14:textId="77777777" w:rsidR="006F3E70" w:rsidRDefault="006F3E70" w:rsidP="006F3E70">
      <w:pPr>
        <w:pStyle w:val="PL"/>
      </w:pPr>
      <w:r>
        <w:t xml:space="preserve">          type: integer</w:t>
      </w:r>
    </w:p>
    <w:p w14:paraId="37C875C2" w14:textId="77777777" w:rsidR="006F3E70" w:rsidRDefault="006F3E70" w:rsidP="006F3E70">
      <w:pPr>
        <w:pStyle w:val="PL"/>
      </w:pPr>
      <w:r>
        <w:t xml:space="preserve">        minorCount:</w:t>
      </w:r>
    </w:p>
    <w:p w14:paraId="205A6AEC" w14:textId="77777777" w:rsidR="006F3E70" w:rsidRDefault="006F3E70" w:rsidP="006F3E70">
      <w:pPr>
        <w:pStyle w:val="PL"/>
      </w:pPr>
      <w:r>
        <w:t xml:space="preserve">          type: integer</w:t>
      </w:r>
    </w:p>
    <w:p w14:paraId="47C4923C" w14:textId="77777777" w:rsidR="006F3E70" w:rsidRDefault="006F3E70" w:rsidP="006F3E70">
      <w:pPr>
        <w:pStyle w:val="PL"/>
      </w:pPr>
      <w:r>
        <w:t xml:space="preserve">        warningCount:</w:t>
      </w:r>
    </w:p>
    <w:p w14:paraId="5B2AF1F8" w14:textId="77777777" w:rsidR="006F3E70" w:rsidRDefault="006F3E70" w:rsidP="006F3E70">
      <w:pPr>
        <w:pStyle w:val="PL"/>
      </w:pPr>
      <w:r>
        <w:t xml:space="preserve">          type: integer</w:t>
      </w:r>
    </w:p>
    <w:p w14:paraId="19919FB2" w14:textId="77777777" w:rsidR="006F3E70" w:rsidRDefault="006F3E70" w:rsidP="006F3E70">
      <w:pPr>
        <w:pStyle w:val="PL"/>
      </w:pPr>
      <w:r>
        <w:t xml:space="preserve">        indeterminateCount:</w:t>
      </w:r>
    </w:p>
    <w:p w14:paraId="02A83906" w14:textId="77777777" w:rsidR="006F3E70" w:rsidRDefault="006F3E70" w:rsidP="006F3E70">
      <w:pPr>
        <w:pStyle w:val="PL"/>
      </w:pPr>
      <w:r>
        <w:t xml:space="preserve">          type: integer</w:t>
      </w:r>
    </w:p>
    <w:p w14:paraId="0AA047FE" w14:textId="77777777" w:rsidR="006F3E70" w:rsidRDefault="006F3E70" w:rsidP="006F3E70">
      <w:pPr>
        <w:pStyle w:val="PL"/>
      </w:pPr>
      <w:r>
        <w:t xml:space="preserve">        clearedCount:</w:t>
      </w:r>
    </w:p>
    <w:p w14:paraId="41F68037" w14:textId="77777777" w:rsidR="006F3E70" w:rsidRDefault="006F3E70" w:rsidP="006F3E70">
      <w:pPr>
        <w:pStyle w:val="PL"/>
      </w:pPr>
      <w:r>
        <w:t xml:space="preserve">          type: integer</w:t>
      </w:r>
    </w:p>
    <w:p w14:paraId="28A19D82" w14:textId="77777777" w:rsidR="006F3E70" w:rsidRDefault="006F3E70" w:rsidP="006F3E70">
      <w:pPr>
        <w:pStyle w:val="PL"/>
      </w:pPr>
      <w:r>
        <w:t xml:space="preserve">    Comment:</w:t>
      </w:r>
    </w:p>
    <w:p w14:paraId="5B243F1E" w14:textId="77777777" w:rsidR="006F3E70" w:rsidRDefault="006F3E70" w:rsidP="006F3E70">
      <w:pPr>
        <w:pStyle w:val="PL"/>
      </w:pPr>
      <w:r>
        <w:t xml:space="preserve">      type: object</w:t>
      </w:r>
    </w:p>
    <w:p w14:paraId="18965943" w14:textId="77777777" w:rsidR="006F3E70" w:rsidRDefault="006F3E70" w:rsidP="006F3E70">
      <w:pPr>
        <w:pStyle w:val="PL"/>
      </w:pPr>
      <w:r>
        <w:t xml:space="preserve">      properties:</w:t>
      </w:r>
    </w:p>
    <w:p w14:paraId="5AEB2060" w14:textId="77777777" w:rsidR="006F3E70" w:rsidRDefault="006F3E70" w:rsidP="006F3E70">
      <w:pPr>
        <w:pStyle w:val="PL"/>
      </w:pPr>
      <w:r>
        <w:t xml:space="preserve">        commentTime:</w:t>
      </w:r>
    </w:p>
    <w:p w14:paraId="0945F631" w14:textId="77777777" w:rsidR="006F3E70" w:rsidRDefault="006F3E70" w:rsidP="006F3E70">
      <w:pPr>
        <w:pStyle w:val="PL"/>
      </w:pPr>
      <w:r>
        <w:t xml:space="preserve">          $ref: 'TS28623_ComDefs.yaml#/components/schemas/DateTime'</w:t>
      </w:r>
    </w:p>
    <w:p w14:paraId="5C027E2E" w14:textId="77777777" w:rsidR="006F3E70" w:rsidRDefault="006F3E70" w:rsidP="006F3E70">
      <w:pPr>
        <w:pStyle w:val="PL"/>
      </w:pPr>
      <w:r>
        <w:t xml:space="preserve">        commentUserId:</w:t>
      </w:r>
    </w:p>
    <w:p w14:paraId="66AF9661" w14:textId="77777777" w:rsidR="006F3E70" w:rsidRDefault="006F3E70" w:rsidP="006F3E70">
      <w:pPr>
        <w:pStyle w:val="PL"/>
      </w:pPr>
      <w:r>
        <w:t xml:space="preserve">          type: string</w:t>
      </w:r>
    </w:p>
    <w:p w14:paraId="7929081D" w14:textId="77777777" w:rsidR="006F3E70" w:rsidRDefault="006F3E70" w:rsidP="006F3E70">
      <w:pPr>
        <w:pStyle w:val="PL"/>
      </w:pPr>
      <w:r>
        <w:t xml:space="preserve">        commentSystemId:</w:t>
      </w:r>
    </w:p>
    <w:p w14:paraId="36292A8F" w14:textId="77777777" w:rsidR="006F3E70" w:rsidRDefault="006F3E70" w:rsidP="006F3E70">
      <w:pPr>
        <w:pStyle w:val="PL"/>
      </w:pPr>
      <w:r>
        <w:t xml:space="preserve">          type: string</w:t>
      </w:r>
    </w:p>
    <w:p w14:paraId="64528AAF" w14:textId="77777777" w:rsidR="006F3E70" w:rsidRDefault="006F3E70" w:rsidP="006F3E70">
      <w:pPr>
        <w:pStyle w:val="PL"/>
      </w:pPr>
      <w:r>
        <w:t xml:space="preserve">        commentText:</w:t>
      </w:r>
    </w:p>
    <w:p w14:paraId="4D9F5A81" w14:textId="77777777" w:rsidR="006F3E70" w:rsidRDefault="006F3E70" w:rsidP="006F3E70">
      <w:pPr>
        <w:pStyle w:val="PL"/>
      </w:pPr>
      <w:r>
        <w:t xml:space="preserve">          type: string</w:t>
      </w:r>
    </w:p>
    <w:p w14:paraId="755FD529" w14:textId="77777777" w:rsidR="006F3E70" w:rsidRDefault="006F3E70" w:rsidP="006F3E70">
      <w:pPr>
        <w:pStyle w:val="PL"/>
      </w:pPr>
      <w:r>
        <w:t xml:space="preserve">    Comments:</w:t>
      </w:r>
    </w:p>
    <w:p w14:paraId="78817EFA" w14:textId="77777777" w:rsidR="006F3E70" w:rsidRDefault="006F3E70" w:rsidP="006F3E70">
      <w:pPr>
        <w:pStyle w:val="PL"/>
      </w:pPr>
      <w:r>
        <w:t xml:space="preserve">      description: &gt;-</w:t>
      </w:r>
    </w:p>
    <w:p w14:paraId="1AF12B0B" w14:textId="77777777" w:rsidR="006F3E70" w:rsidRDefault="006F3E70" w:rsidP="006F3E70">
      <w:pPr>
        <w:pStyle w:val="PL"/>
      </w:pPr>
      <w:r>
        <w:t xml:space="preserve">        Collection of comments. The comment identifiers are allocated by the</w:t>
      </w:r>
    </w:p>
    <w:p w14:paraId="310CFFF7" w14:textId="77777777" w:rsidR="006F3E70" w:rsidRDefault="006F3E70" w:rsidP="006F3E70">
      <w:pPr>
        <w:pStyle w:val="PL"/>
      </w:pPr>
      <w:r>
        <w:t xml:space="preserve">        MnS producer and used as key in the map.</w:t>
      </w:r>
    </w:p>
    <w:p w14:paraId="5AC47EB2" w14:textId="77777777" w:rsidR="006F3E70" w:rsidRDefault="006F3E70" w:rsidP="006F3E70">
      <w:pPr>
        <w:pStyle w:val="PL"/>
      </w:pPr>
      <w:r>
        <w:t xml:space="preserve">      type: object</w:t>
      </w:r>
    </w:p>
    <w:p w14:paraId="3F3D55F2" w14:textId="77777777" w:rsidR="006F3E70" w:rsidRDefault="006F3E70" w:rsidP="006F3E70">
      <w:pPr>
        <w:pStyle w:val="PL"/>
      </w:pPr>
      <w:r>
        <w:t xml:space="preserve">      additionalProperties:</w:t>
      </w:r>
    </w:p>
    <w:p w14:paraId="2F16F23E" w14:textId="77777777" w:rsidR="006F3E70" w:rsidRDefault="006F3E70" w:rsidP="006F3E70">
      <w:pPr>
        <w:pStyle w:val="PL"/>
      </w:pPr>
      <w:r>
        <w:t xml:space="preserve">        $ref: '#/components/schemas/Comment'</w:t>
      </w:r>
    </w:p>
    <w:p w14:paraId="1E57F963" w14:textId="77777777" w:rsidR="006F3E70" w:rsidRDefault="006F3E70" w:rsidP="006F3E70">
      <w:pPr>
        <w:pStyle w:val="PL"/>
      </w:pPr>
      <w:r>
        <w:t xml:space="preserve">    Subscription:</w:t>
      </w:r>
    </w:p>
    <w:p w14:paraId="3006FBAB" w14:textId="77777777" w:rsidR="006F3E70" w:rsidRDefault="006F3E70" w:rsidP="006F3E70">
      <w:pPr>
        <w:pStyle w:val="PL"/>
      </w:pPr>
      <w:r>
        <w:t xml:space="preserve">      type: object</w:t>
      </w:r>
    </w:p>
    <w:p w14:paraId="16F1AB83" w14:textId="77777777" w:rsidR="006F3E70" w:rsidRDefault="006F3E70" w:rsidP="006F3E70">
      <w:pPr>
        <w:pStyle w:val="PL"/>
      </w:pPr>
      <w:r>
        <w:t xml:space="preserve">      properties:</w:t>
      </w:r>
    </w:p>
    <w:p w14:paraId="504D72A4" w14:textId="77777777" w:rsidR="006F3E70" w:rsidRDefault="006F3E70" w:rsidP="006F3E70">
      <w:pPr>
        <w:pStyle w:val="PL"/>
      </w:pPr>
      <w:r>
        <w:t xml:space="preserve">        consumerReference:</w:t>
      </w:r>
    </w:p>
    <w:p w14:paraId="4633E44E" w14:textId="77777777" w:rsidR="006F3E70" w:rsidRDefault="006F3E70" w:rsidP="006F3E70">
      <w:pPr>
        <w:pStyle w:val="PL"/>
      </w:pPr>
      <w:r>
        <w:t xml:space="preserve">          $ref: 'TS28623_ComDefs.yaml#/components/schemas/Uri'</w:t>
      </w:r>
    </w:p>
    <w:p w14:paraId="4FCA5F4C" w14:textId="77777777" w:rsidR="006F3E70" w:rsidRDefault="006F3E70" w:rsidP="006F3E70">
      <w:pPr>
        <w:pStyle w:val="PL"/>
      </w:pPr>
      <w:r>
        <w:t xml:space="preserve">        timeTick:</w:t>
      </w:r>
    </w:p>
    <w:p w14:paraId="21B6D415" w14:textId="77777777" w:rsidR="006F3E70" w:rsidRDefault="006F3E70" w:rsidP="006F3E70">
      <w:pPr>
        <w:pStyle w:val="PL"/>
      </w:pPr>
      <w:r>
        <w:t xml:space="preserve">          type: integer</w:t>
      </w:r>
    </w:p>
    <w:p w14:paraId="7DF2EB90" w14:textId="77777777" w:rsidR="006F3E70" w:rsidRDefault="006F3E70" w:rsidP="006F3E70">
      <w:pPr>
        <w:pStyle w:val="PL"/>
      </w:pPr>
      <w:r>
        <w:t xml:space="preserve">        filter:</w:t>
      </w:r>
    </w:p>
    <w:p w14:paraId="6B43ED85" w14:textId="77777777" w:rsidR="006F3E70" w:rsidRDefault="006F3E70" w:rsidP="006F3E70">
      <w:pPr>
        <w:pStyle w:val="PL"/>
      </w:pPr>
      <w:r>
        <w:t xml:space="preserve">          $ref: 'TS28623_ComDefs.yaml#/components/schemas/Filter'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47" w:name="_Toc20494856"/>
      <w:bookmarkStart w:id="4348" w:name="_Toc26975933"/>
      <w:bookmarkStart w:id="4349" w:name="_Toc35856821"/>
      <w:bookmarkStart w:id="4350" w:name="_Toc44001720"/>
      <w:bookmarkStart w:id="4351" w:name="_Toc51581323"/>
      <w:bookmarkStart w:id="4352" w:name="_Toc52356586"/>
      <w:bookmarkStart w:id="4353" w:name="_Toc55228156"/>
      <w:bookmarkStart w:id="4354" w:name="_Toc138323707"/>
      <w:r>
        <w:t>A.2.2</w:t>
      </w:r>
      <w:r>
        <w:tab/>
      </w:r>
      <w:r w:rsidR="00A55355">
        <w:rPr>
          <w:lang w:eastAsia="de-DE"/>
        </w:rPr>
        <w:t>I</w:t>
      </w:r>
      <w:r>
        <w:rPr>
          <w:lang w:eastAsia="de-DE"/>
        </w:rPr>
        <w:t>ntegration with ONAP VES</w:t>
      </w:r>
      <w:bookmarkEnd w:id="4347"/>
      <w:bookmarkEnd w:id="4348"/>
      <w:bookmarkEnd w:id="4349"/>
      <w:bookmarkEnd w:id="4350"/>
      <w:bookmarkEnd w:id="4351"/>
      <w:bookmarkEnd w:id="4352"/>
      <w:bookmarkEnd w:id="4353"/>
      <w:bookmarkEnd w:id="4354"/>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55" w:name="_Toc20494857"/>
      <w:bookmarkStart w:id="4356" w:name="_Toc26975934"/>
      <w:bookmarkStart w:id="4357" w:name="_Toc35856822"/>
      <w:bookmarkStart w:id="4358" w:name="_Toc44001721"/>
      <w:bookmarkStart w:id="4359" w:name="_Toc51581324"/>
      <w:bookmarkStart w:id="4360" w:name="_Toc52356587"/>
      <w:bookmarkStart w:id="4361" w:name="_Toc55228157"/>
      <w:bookmarkStart w:id="4362" w:name="_Toc138323708"/>
      <w:r>
        <w:t>A.</w:t>
      </w:r>
      <w:r w:rsidR="00BA1697">
        <w:t>3</w:t>
      </w:r>
      <w:r>
        <w:tab/>
      </w:r>
      <w:r w:rsidR="007056CE">
        <w:rPr>
          <w:lang w:eastAsia="de-DE"/>
        </w:rPr>
        <w:t>Void</w:t>
      </w:r>
      <w:bookmarkEnd w:id="4355"/>
      <w:bookmarkEnd w:id="4356"/>
      <w:bookmarkEnd w:id="4357"/>
      <w:bookmarkEnd w:id="4358"/>
      <w:bookmarkEnd w:id="4359"/>
      <w:bookmarkEnd w:id="4360"/>
      <w:bookmarkEnd w:id="4361"/>
      <w:bookmarkEnd w:id="4362"/>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63" w:name="_Toc20494858"/>
      <w:bookmarkStart w:id="4364" w:name="_Toc26975935"/>
      <w:bookmarkStart w:id="4365" w:name="_Toc35856823"/>
      <w:bookmarkStart w:id="4366" w:name="_Toc44001722"/>
      <w:bookmarkStart w:id="4367" w:name="_Toc51581325"/>
      <w:bookmarkStart w:id="4368" w:name="_Toc52356588"/>
      <w:bookmarkStart w:id="4369" w:name="_Toc55228158"/>
      <w:bookmarkStart w:id="4370" w:name="_Toc138323709"/>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63"/>
      <w:bookmarkEnd w:id="4364"/>
      <w:bookmarkEnd w:id="4365"/>
      <w:bookmarkEnd w:id="4366"/>
      <w:bookmarkEnd w:id="4367"/>
      <w:bookmarkEnd w:id="4368"/>
      <w:bookmarkEnd w:id="4369"/>
      <w:bookmarkEnd w:id="4370"/>
    </w:p>
    <w:p w14:paraId="27F3BA1E" w14:textId="77777777" w:rsidR="00EC4F8E" w:rsidRPr="004B1DB9" w:rsidRDefault="00EC4F8E" w:rsidP="007056CE">
      <w:pPr>
        <w:pStyle w:val="Heading2"/>
        <w:rPr>
          <w:lang w:eastAsia="de-DE"/>
        </w:rPr>
      </w:pPr>
      <w:bookmarkStart w:id="4371" w:name="_Toc20494859"/>
      <w:bookmarkStart w:id="4372" w:name="_Toc26975936"/>
      <w:bookmarkStart w:id="4373" w:name="_Toc35856824"/>
      <w:bookmarkStart w:id="4374" w:name="_Toc44001723"/>
      <w:bookmarkStart w:id="4375" w:name="_Toc51581326"/>
      <w:bookmarkStart w:id="4376" w:name="_Toc52356589"/>
      <w:bookmarkStart w:id="4377" w:name="_Toc55228159"/>
      <w:bookmarkStart w:id="4378" w:name="_Toc138323710"/>
      <w:r>
        <w:rPr>
          <w:lang w:eastAsia="de-DE"/>
        </w:rPr>
        <w:t>A.</w:t>
      </w:r>
      <w:r w:rsidR="003175D1">
        <w:rPr>
          <w:lang w:eastAsia="de-DE"/>
        </w:rPr>
        <w:t>4</w:t>
      </w:r>
      <w:r>
        <w:rPr>
          <w:lang w:eastAsia="de-DE"/>
        </w:rPr>
        <w:t>.1</w:t>
      </w:r>
      <w:r>
        <w:rPr>
          <w:lang w:eastAsia="de-DE"/>
        </w:rPr>
        <w:tab/>
      </w:r>
      <w:bookmarkEnd w:id="4371"/>
      <w:bookmarkEnd w:id="4372"/>
      <w:bookmarkEnd w:id="4373"/>
      <w:bookmarkEnd w:id="4374"/>
      <w:r w:rsidR="00413497">
        <w:t>Void</w:t>
      </w:r>
      <w:bookmarkEnd w:id="4375"/>
      <w:bookmarkEnd w:id="4376"/>
      <w:bookmarkEnd w:id="4377"/>
      <w:bookmarkEnd w:id="4378"/>
    </w:p>
    <w:p w14:paraId="4C37E8DD" w14:textId="1566FF45" w:rsidR="00EC4F8E" w:rsidRPr="004B1DB9" w:rsidRDefault="00EC4F8E" w:rsidP="007056CE">
      <w:pPr>
        <w:pStyle w:val="Heading2"/>
        <w:rPr>
          <w:lang w:eastAsia="de-DE"/>
        </w:rPr>
      </w:pPr>
      <w:bookmarkStart w:id="4379" w:name="_Toc20494860"/>
      <w:bookmarkStart w:id="4380" w:name="_Toc26975937"/>
      <w:bookmarkStart w:id="4381" w:name="_Toc35856825"/>
      <w:bookmarkStart w:id="4382" w:name="_Toc44001724"/>
      <w:bookmarkStart w:id="4383" w:name="_Toc51581327"/>
      <w:bookmarkStart w:id="4384" w:name="_Toc52356590"/>
      <w:bookmarkStart w:id="4385" w:name="_Toc55228160"/>
      <w:bookmarkStart w:id="4386" w:name="_Toc138323711"/>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9"/>
      <w:bookmarkEnd w:id="4380"/>
      <w:bookmarkEnd w:id="4381"/>
      <w:bookmarkEnd w:id="4382"/>
      <w:bookmarkEnd w:id="4383"/>
      <w:bookmarkEnd w:id="4384"/>
      <w:bookmarkEnd w:id="4385"/>
      <w:bookmarkEnd w:id="4386"/>
    </w:p>
    <w:p w14:paraId="10492F66" w14:textId="77777777" w:rsidR="00116CCC" w:rsidRDefault="00116CCC" w:rsidP="00116CCC">
      <w:pPr>
        <w:pStyle w:val="PL"/>
      </w:pPr>
      <w:r>
        <w:t>openapi: 3.0.1</w:t>
      </w:r>
    </w:p>
    <w:p w14:paraId="62AC07A9" w14:textId="77777777" w:rsidR="00116CCC" w:rsidRDefault="00116CCC" w:rsidP="00116CCC">
      <w:pPr>
        <w:pStyle w:val="PL"/>
      </w:pPr>
      <w:r>
        <w:t>info:</w:t>
      </w:r>
    </w:p>
    <w:p w14:paraId="7CAED3A7" w14:textId="77777777" w:rsidR="00116CCC" w:rsidRDefault="00116CCC" w:rsidP="00116CCC">
      <w:pPr>
        <w:pStyle w:val="PL"/>
      </w:pPr>
      <w:r>
        <w:t xml:space="preserve">  title: TS 28.532 Performance Threshold Monitoring MnS</w:t>
      </w:r>
    </w:p>
    <w:p w14:paraId="59FAB822" w14:textId="77777777" w:rsidR="00116CCC" w:rsidRDefault="00116CCC" w:rsidP="00116CCC">
      <w:pPr>
        <w:pStyle w:val="PL"/>
      </w:pPr>
      <w:r>
        <w:t xml:space="preserve">  version: 17.1.0</w:t>
      </w:r>
    </w:p>
    <w:p w14:paraId="0276E3F8" w14:textId="77777777" w:rsidR="00116CCC" w:rsidRDefault="00116CCC" w:rsidP="00116CCC">
      <w:pPr>
        <w:pStyle w:val="PL"/>
      </w:pPr>
      <w:r>
        <w:t xml:space="preserve">  description: &gt;-</w:t>
      </w:r>
    </w:p>
    <w:p w14:paraId="26145EFD" w14:textId="77777777" w:rsidR="00116CCC" w:rsidRDefault="00116CCC" w:rsidP="00116CCC">
      <w:pPr>
        <w:pStyle w:val="PL"/>
      </w:pPr>
      <w:r>
        <w:t xml:space="preserve">    OAS 3.0.1 definition of the Performance Threshold Monitoring MnS</w:t>
      </w:r>
    </w:p>
    <w:p w14:paraId="768CC4BC" w14:textId="77777777" w:rsidR="00116CCC" w:rsidRDefault="00116CCC" w:rsidP="00116CCC">
      <w:pPr>
        <w:pStyle w:val="PL"/>
      </w:pPr>
      <w:r>
        <w:t xml:space="preserve">    © 2023, 3GPP Organizational Partners (ARIB, ATIS, CCSA, ETSI, TSDSI, TTA, TTC).</w:t>
      </w:r>
    </w:p>
    <w:p w14:paraId="11645351" w14:textId="77777777" w:rsidR="00116CCC" w:rsidRDefault="00116CCC" w:rsidP="00116CCC">
      <w:pPr>
        <w:pStyle w:val="PL"/>
      </w:pPr>
      <w:r>
        <w:t xml:space="preserve">    All rights reserved.</w:t>
      </w:r>
    </w:p>
    <w:p w14:paraId="50DCF702" w14:textId="77777777" w:rsidR="00116CCC" w:rsidRDefault="00116CCC" w:rsidP="00116CCC">
      <w:pPr>
        <w:pStyle w:val="PL"/>
      </w:pPr>
      <w:r>
        <w:t>externalDocs:</w:t>
      </w:r>
    </w:p>
    <w:p w14:paraId="47FCE47D" w14:textId="77777777" w:rsidR="00116CCC" w:rsidRDefault="00116CCC" w:rsidP="00116CCC">
      <w:pPr>
        <w:pStyle w:val="PL"/>
      </w:pPr>
      <w:r>
        <w:t xml:space="preserve">  description: 3GPP TS 28.532; Generic management services</w:t>
      </w:r>
    </w:p>
    <w:p w14:paraId="4BD6644E" w14:textId="77777777" w:rsidR="00116CCC" w:rsidRDefault="00116CCC" w:rsidP="00116CCC">
      <w:pPr>
        <w:pStyle w:val="PL"/>
      </w:pPr>
      <w:r>
        <w:t xml:space="preserve">  url: http://www.3gpp.org/ftp/Specs/archive/28_series/28.532/</w:t>
      </w:r>
    </w:p>
    <w:p w14:paraId="7AD2D674" w14:textId="77777777" w:rsidR="00116CCC" w:rsidRDefault="00116CCC" w:rsidP="00116CCC">
      <w:pPr>
        <w:pStyle w:val="PL"/>
      </w:pPr>
      <w:r>
        <w:t>servers:</w:t>
      </w:r>
    </w:p>
    <w:p w14:paraId="057A2358" w14:textId="77777777" w:rsidR="00116CCC" w:rsidRDefault="00116CCC" w:rsidP="00116CCC">
      <w:pPr>
        <w:pStyle w:val="PL"/>
      </w:pPr>
      <w:r>
        <w:t xml:space="preserve">  - url: '{root}'</w:t>
      </w:r>
    </w:p>
    <w:p w14:paraId="39AA9C8B" w14:textId="77777777" w:rsidR="00116CCC" w:rsidRDefault="00116CCC" w:rsidP="00116CCC">
      <w:pPr>
        <w:pStyle w:val="PL"/>
      </w:pPr>
      <w:r>
        <w:t xml:space="preserve">    variables:</w:t>
      </w:r>
    </w:p>
    <w:p w14:paraId="61445577" w14:textId="77777777" w:rsidR="00116CCC" w:rsidRDefault="00116CCC" w:rsidP="00116CCC">
      <w:pPr>
        <w:pStyle w:val="PL"/>
      </w:pPr>
      <w:r>
        <w:t xml:space="preserve">      root:</w:t>
      </w:r>
    </w:p>
    <w:p w14:paraId="158F8F53" w14:textId="77777777" w:rsidR="00116CCC" w:rsidRDefault="00116CCC" w:rsidP="00116CCC">
      <w:pPr>
        <w:pStyle w:val="PL"/>
      </w:pPr>
      <w:r>
        <w:t xml:space="preserve">        description: &gt;-</w:t>
      </w:r>
    </w:p>
    <w:p w14:paraId="3F7A1581" w14:textId="77777777" w:rsidR="00116CCC" w:rsidRDefault="00116CCC" w:rsidP="00116CCC">
      <w:pPr>
        <w:pStyle w:val="PL"/>
      </w:pPr>
      <w:r>
        <w:t xml:space="preserve">          The open API server of the performance threshold monitoring service is</w:t>
      </w:r>
    </w:p>
    <w:p w14:paraId="4997D21A" w14:textId="77777777" w:rsidR="00116CCC" w:rsidRDefault="00116CCC" w:rsidP="00116CCC">
      <w:pPr>
        <w:pStyle w:val="PL"/>
      </w:pPr>
      <w:r>
        <w:t xml:space="preserve">          located in the consumer side, see monitoringNotifTarget attribute of</w:t>
      </w:r>
    </w:p>
    <w:p w14:paraId="6063F9EC" w14:textId="77777777" w:rsidR="00116CCC" w:rsidRDefault="00116CCC" w:rsidP="00116CCC">
      <w:pPr>
        <w:pStyle w:val="PL"/>
      </w:pPr>
      <w:r>
        <w:t xml:space="preserve">          the IOC ThresholdMonitor defined in 3GPP TS 28.622 [11]. </w:t>
      </w:r>
    </w:p>
    <w:p w14:paraId="7677C1B3" w14:textId="77777777" w:rsidR="00116CCC" w:rsidRDefault="00116CCC" w:rsidP="00116CCC">
      <w:pPr>
        <w:pStyle w:val="PL"/>
      </w:pPr>
      <w:r>
        <w:t xml:space="preserve">        default: http://example.com/3GPPManagement</w:t>
      </w:r>
    </w:p>
    <w:p w14:paraId="6B4EF09A" w14:textId="77777777" w:rsidR="00116CCC" w:rsidRDefault="00116CCC" w:rsidP="00116CCC">
      <w:pPr>
        <w:pStyle w:val="PL"/>
      </w:pPr>
      <w:r>
        <w:t>paths:</w:t>
      </w:r>
    </w:p>
    <w:p w14:paraId="4E713875" w14:textId="77777777" w:rsidR="00116CCC" w:rsidRDefault="00116CCC" w:rsidP="00116CCC">
      <w:pPr>
        <w:pStyle w:val="PL"/>
      </w:pPr>
      <w:r>
        <w:t xml:space="preserve">  /notificationSink:</w:t>
      </w:r>
    </w:p>
    <w:p w14:paraId="688FCBB9" w14:textId="77777777" w:rsidR="00116CCC" w:rsidRDefault="00116CCC" w:rsidP="00116CCC">
      <w:pPr>
        <w:pStyle w:val="PL"/>
      </w:pPr>
      <w:r>
        <w:t xml:space="preserve">    post:</w:t>
      </w:r>
    </w:p>
    <w:p w14:paraId="6F8775A2" w14:textId="77777777" w:rsidR="00116CCC" w:rsidRDefault="00116CCC" w:rsidP="00116CCC">
      <w:pPr>
        <w:pStyle w:val="PL"/>
      </w:pPr>
      <w:r>
        <w:t xml:space="preserve">      summary: Send notifications about performance threshold crossing</w:t>
      </w:r>
    </w:p>
    <w:p w14:paraId="3AB8CA9A" w14:textId="77777777" w:rsidR="00116CCC" w:rsidRDefault="00116CCC" w:rsidP="00116CCC">
      <w:pPr>
        <w:pStyle w:val="PL"/>
      </w:pPr>
      <w:r>
        <w:t xml:space="preserve">      description: To send a notifyThresholdCrossing notification</w:t>
      </w:r>
    </w:p>
    <w:p w14:paraId="5E414E6F" w14:textId="77777777" w:rsidR="00116CCC" w:rsidRDefault="00116CCC" w:rsidP="00116CCC">
      <w:pPr>
        <w:pStyle w:val="PL"/>
      </w:pPr>
      <w:r>
        <w:t xml:space="preserve">      requestBody:</w:t>
      </w:r>
    </w:p>
    <w:p w14:paraId="0A6AE606" w14:textId="77777777" w:rsidR="00116CCC" w:rsidRDefault="00116CCC" w:rsidP="00116CCC">
      <w:pPr>
        <w:pStyle w:val="PL"/>
      </w:pPr>
      <w:r>
        <w:t xml:space="preserve">        required: true</w:t>
      </w:r>
    </w:p>
    <w:p w14:paraId="420724A9" w14:textId="77777777" w:rsidR="00116CCC" w:rsidRDefault="00116CCC" w:rsidP="00116CCC">
      <w:pPr>
        <w:pStyle w:val="PL"/>
      </w:pPr>
      <w:r>
        <w:t xml:space="preserve">        content:</w:t>
      </w:r>
    </w:p>
    <w:p w14:paraId="27162EE1" w14:textId="77777777" w:rsidR="00116CCC" w:rsidRDefault="00116CCC" w:rsidP="00116CCC">
      <w:pPr>
        <w:pStyle w:val="PL"/>
      </w:pPr>
      <w:r>
        <w:t xml:space="preserve">          application/json:</w:t>
      </w:r>
    </w:p>
    <w:p w14:paraId="19112C28" w14:textId="77777777" w:rsidR="00116CCC" w:rsidRDefault="00116CCC" w:rsidP="00116CCC">
      <w:pPr>
        <w:pStyle w:val="PL"/>
      </w:pPr>
      <w:r>
        <w:t xml:space="preserve">            schema:</w:t>
      </w:r>
    </w:p>
    <w:p w14:paraId="42D7B9C5" w14:textId="77777777" w:rsidR="00116CCC" w:rsidRDefault="00116CCC" w:rsidP="00116CCC">
      <w:pPr>
        <w:pStyle w:val="PL"/>
      </w:pPr>
      <w:r>
        <w:t xml:space="preserve">              $ref: '#/components/schemas/NotifyThresholdCrossing'</w:t>
      </w:r>
    </w:p>
    <w:p w14:paraId="68FEA018" w14:textId="77777777" w:rsidR="00116CCC" w:rsidRDefault="00116CCC" w:rsidP="00116CCC">
      <w:pPr>
        <w:pStyle w:val="PL"/>
      </w:pPr>
      <w:r>
        <w:t xml:space="preserve">      responses:</w:t>
      </w:r>
    </w:p>
    <w:p w14:paraId="0B509748" w14:textId="77777777" w:rsidR="00116CCC" w:rsidRDefault="00116CCC" w:rsidP="00116CCC">
      <w:pPr>
        <w:pStyle w:val="PL"/>
      </w:pPr>
      <w:r>
        <w:t xml:space="preserve">        '204':</w:t>
      </w:r>
    </w:p>
    <w:p w14:paraId="2DC8617A" w14:textId="77777777" w:rsidR="00116CCC" w:rsidRDefault="00116CCC" w:rsidP="00116CCC">
      <w:pPr>
        <w:pStyle w:val="PL"/>
      </w:pPr>
      <w:r>
        <w:t xml:space="preserve">          description: &gt;-</w:t>
      </w:r>
    </w:p>
    <w:p w14:paraId="7B504142" w14:textId="77777777" w:rsidR="00116CCC" w:rsidRDefault="00116CCC" w:rsidP="00116CCC">
      <w:pPr>
        <w:pStyle w:val="PL"/>
      </w:pPr>
      <w:r>
        <w:t xml:space="preserve">            Success case ("204 No Content"). The notification is successfully</w:t>
      </w:r>
    </w:p>
    <w:p w14:paraId="50E48D2B" w14:textId="77777777" w:rsidR="00116CCC" w:rsidRDefault="00116CCC" w:rsidP="00116CCC">
      <w:pPr>
        <w:pStyle w:val="PL"/>
      </w:pPr>
      <w:r>
        <w:t xml:space="preserve">            delivered. The response message body is absent.</w:t>
      </w:r>
    </w:p>
    <w:p w14:paraId="6B087EC3" w14:textId="77777777" w:rsidR="00116CCC" w:rsidRDefault="00116CCC" w:rsidP="00116CCC">
      <w:pPr>
        <w:pStyle w:val="PL"/>
      </w:pPr>
      <w:r>
        <w:t xml:space="preserve">        default:</w:t>
      </w:r>
    </w:p>
    <w:p w14:paraId="3FF3FE5E" w14:textId="77777777" w:rsidR="00116CCC" w:rsidRDefault="00116CCC" w:rsidP="00116CCC">
      <w:pPr>
        <w:pStyle w:val="PL"/>
      </w:pPr>
      <w:r>
        <w:t xml:space="preserve">          description: Error case.</w:t>
      </w:r>
    </w:p>
    <w:p w14:paraId="0E723BFC" w14:textId="77777777" w:rsidR="00116CCC" w:rsidRDefault="00116CCC" w:rsidP="00116CCC">
      <w:pPr>
        <w:pStyle w:val="PL"/>
      </w:pPr>
      <w:r>
        <w:t xml:space="preserve">          content:</w:t>
      </w:r>
    </w:p>
    <w:p w14:paraId="4F73F23C" w14:textId="77777777" w:rsidR="00116CCC" w:rsidRDefault="00116CCC" w:rsidP="00116CCC">
      <w:pPr>
        <w:pStyle w:val="PL"/>
      </w:pPr>
      <w:r>
        <w:t xml:space="preserve">            application/json:</w:t>
      </w:r>
    </w:p>
    <w:p w14:paraId="2E20D0C6" w14:textId="77777777" w:rsidR="00116CCC" w:rsidRDefault="00116CCC" w:rsidP="00116CCC">
      <w:pPr>
        <w:pStyle w:val="PL"/>
      </w:pPr>
      <w:r>
        <w:t xml:space="preserve">              schema:</w:t>
      </w:r>
    </w:p>
    <w:p w14:paraId="3BF601C3" w14:textId="77777777" w:rsidR="00116CCC" w:rsidRDefault="00116CCC" w:rsidP="00116CCC">
      <w:pPr>
        <w:pStyle w:val="PL"/>
      </w:pPr>
      <w:r>
        <w:t xml:space="preserve">                $ref: 'TS28623_ComDefs.yaml#/components/schemas/ErrorResponse'</w:t>
      </w:r>
    </w:p>
    <w:p w14:paraId="67AE7AC4" w14:textId="77777777" w:rsidR="00116CCC" w:rsidRDefault="00116CCC" w:rsidP="00116CCC">
      <w:pPr>
        <w:pStyle w:val="PL"/>
      </w:pPr>
      <w:r>
        <w:t>components:</w:t>
      </w:r>
    </w:p>
    <w:p w14:paraId="2BA8A4BE" w14:textId="77777777" w:rsidR="00116CCC" w:rsidRDefault="00116CCC" w:rsidP="00116CCC">
      <w:pPr>
        <w:pStyle w:val="PL"/>
      </w:pPr>
      <w:r>
        <w:t xml:space="preserve">  schemas:</w:t>
      </w:r>
    </w:p>
    <w:p w14:paraId="7FC4EA4E" w14:textId="77777777" w:rsidR="00116CCC" w:rsidRDefault="00116CCC" w:rsidP="00116CCC">
      <w:pPr>
        <w:pStyle w:val="PL"/>
      </w:pPr>
      <w:r>
        <w:t xml:space="preserve">    PerfNotificationTypes:</w:t>
      </w:r>
    </w:p>
    <w:p w14:paraId="405DB802" w14:textId="77777777" w:rsidR="00116CCC" w:rsidRDefault="00116CCC" w:rsidP="00116CCC">
      <w:pPr>
        <w:pStyle w:val="PL"/>
      </w:pPr>
      <w:r>
        <w:t xml:space="preserve">      type: string</w:t>
      </w:r>
    </w:p>
    <w:p w14:paraId="6669005D" w14:textId="77777777" w:rsidR="00116CCC" w:rsidRDefault="00116CCC" w:rsidP="00116CCC">
      <w:pPr>
        <w:pStyle w:val="PL"/>
      </w:pPr>
      <w:r>
        <w:t xml:space="preserve">      enum:</w:t>
      </w:r>
    </w:p>
    <w:p w14:paraId="653FCF3E" w14:textId="77777777" w:rsidR="00116CCC" w:rsidRDefault="00116CCC" w:rsidP="00116CCC">
      <w:pPr>
        <w:pStyle w:val="PL"/>
      </w:pPr>
      <w:r>
        <w:t xml:space="preserve">        - notifyThresholdCrossing</w:t>
      </w:r>
    </w:p>
    <w:p w14:paraId="5BFE6719" w14:textId="77777777" w:rsidR="00116CCC" w:rsidRDefault="00116CCC" w:rsidP="00116CCC">
      <w:pPr>
        <w:pStyle w:val="PL"/>
      </w:pPr>
      <w:r>
        <w:t xml:space="preserve">    PerfMetricValue:</w:t>
      </w:r>
    </w:p>
    <w:p w14:paraId="49C6014C" w14:textId="77777777" w:rsidR="00116CCC" w:rsidRDefault="00116CCC" w:rsidP="00116CCC">
      <w:pPr>
        <w:pStyle w:val="PL"/>
      </w:pPr>
      <w:r>
        <w:t xml:space="preserve">      oneOf:</w:t>
      </w:r>
    </w:p>
    <w:p w14:paraId="4C2CAAEF" w14:textId="77777777" w:rsidR="00116CCC" w:rsidRDefault="00116CCC" w:rsidP="00116CCC">
      <w:pPr>
        <w:pStyle w:val="PL"/>
      </w:pPr>
      <w:r>
        <w:t xml:space="preserve">        - type: integer</w:t>
      </w:r>
    </w:p>
    <w:p w14:paraId="68A662FF" w14:textId="77777777" w:rsidR="00116CCC" w:rsidRDefault="00116CCC" w:rsidP="00116CCC">
      <w:pPr>
        <w:pStyle w:val="PL"/>
      </w:pPr>
      <w:r>
        <w:t xml:space="preserve">        - $ref: 'TS28623_ComDefs.yaml#/components/schemas/Float'</w:t>
      </w:r>
    </w:p>
    <w:p w14:paraId="5230B81D" w14:textId="77777777" w:rsidR="00116CCC" w:rsidRDefault="00116CCC" w:rsidP="00116CCC">
      <w:pPr>
        <w:pStyle w:val="PL"/>
      </w:pPr>
      <w:r>
        <w:t xml:space="preserve">    PerfMetricDirection:</w:t>
      </w:r>
    </w:p>
    <w:p w14:paraId="32140475" w14:textId="77777777" w:rsidR="00116CCC" w:rsidRDefault="00116CCC" w:rsidP="00116CCC">
      <w:pPr>
        <w:pStyle w:val="PL"/>
      </w:pPr>
      <w:r>
        <w:t xml:space="preserve">      type: string</w:t>
      </w:r>
    </w:p>
    <w:p w14:paraId="44FBC0C3" w14:textId="77777777" w:rsidR="00116CCC" w:rsidRDefault="00116CCC" w:rsidP="00116CCC">
      <w:pPr>
        <w:pStyle w:val="PL"/>
      </w:pPr>
      <w:r>
        <w:t xml:space="preserve">      enum:</w:t>
      </w:r>
    </w:p>
    <w:p w14:paraId="091EE4E4" w14:textId="77777777" w:rsidR="00116CCC" w:rsidRDefault="00116CCC" w:rsidP="00116CCC">
      <w:pPr>
        <w:pStyle w:val="PL"/>
      </w:pPr>
      <w:r>
        <w:t xml:space="preserve">        - UP</w:t>
      </w:r>
    </w:p>
    <w:p w14:paraId="013FAF76" w14:textId="77777777" w:rsidR="00116CCC" w:rsidRDefault="00116CCC" w:rsidP="00116CCC">
      <w:pPr>
        <w:pStyle w:val="PL"/>
      </w:pPr>
      <w:r>
        <w:t xml:space="preserve">        - DOWN</w:t>
      </w:r>
    </w:p>
    <w:p w14:paraId="033AF0ED" w14:textId="77777777" w:rsidR="00116CCC" w:rsidRDefault="00116CCC" w:rsidP="00116CCC">
      <w:pPr>
        <w:pStyle w:val="PL"/>
      </w:pPr>
      <w:r>
        <w:t xml:space="preserve">    NotifyThresholdCrossing:</w:t>
      </w:r>
    </w:p>
    <w:p w14:paraId="07396A47" w14:textId="77777777" w:rsidR="00116CCC" w:rsidRDefault="00116CCC" w:rsidP="00116CCC">
      <w:pPr>
        <w:pStyle w:val="PL"/>
      </w:pPr>
      <w:r>
        <w:t xml:space="preserve">      allOf:</w:t>
      </w:r>
    </w:p>
    <w:p w14:paraId="40AECAEB" w14:textId="77777777" w:rsidR="00116CCC" w:rsidRDefault="00116CCC" w:rsidP="00116CCC">
      <w:pPr>
        <w:pStyle w:val="PL"/>
      </w:pPr>
      <w:r>
        <w:t xml:space="preserve">        - $ref: 'TS28623_ComDefs.yaml#/components/schemas/NotificationHeader'</w:t>
      </w:r>
    </w:p>
    <w:p w14:paraId="0CAB6F84" w14:textId="77777777" w:rsidR="00116CCC" w:rsidRDefault="00116CCC" w:rsidP="00116CCC">
      <w:pPr>
        <w:pStyle w:val="PL"/>
      </w:pPr>
      <w:r>
        <w:t xml:space="preserve">        - type: object</w:t>
      </w:r>
    </w:p>
    <w:p w14:paraId="27E1C2AB" w14:textId="77777777" w:rsidR="00116CCC" w:rsidRDefault="00116CCC" w:rsidP="00116CCC">
      <w:pPr>
        <w:pStyle w:val="PL"/>
      </w:pPr>
      <w:r>
        <w:t xml:space="preserve">          properties:</w:t>
      </w:r>
    </w:p>
    <w:p w14:paraId="1AF5D7F1" w14:textId="77777777" w:rsidR="00116CCC" w:rsidRDefault="00116CCC" w:rsidP="00116CCC">
      <w:pPr>
        <w:pStyle w:val="PL"/>
      </w:pPr>
      <w:r>
        <w:t xml:space="preserve">            observedPerfMetricName:</w:t>
      </w:r>
    </w:p>
    <w:p w14:paraId="6469E668" w14:textId="77777777" w:rsidR="00116CCC" w:rsidRDefault="00116CCC" w:rsidP="00116CCC">
      <w:pPr>
        <w:pStyle w:val="PL"/>
      </w:pPr>
      <w:r>
        <w:t xml:space="preserve">              type: string</w:t>
      </w:r>
    </w:p>
    <w:p w14:paraId="4DB903EA" w14:textId="77777777" w:rsidR="00116CCC" w:rsidRDefault="00116CCC" w:rsidP="00116CCC">
      <w:pPr>
        <w:pStyle w:val="PL"/>
      </w:pPr>
      <w:r>
        <w:t xml:space="preserve">            observedPerfMetricValue:</w:t>
      </w:r>
    </w:p>
    <w:p w14:paraId="4DD80392" w14:textId="77777777" w:rsidR="00116CCC" w:rsidRDefault="00116CCC" w:rsidP="00116CCC">
      <w:pPr>
        <w:pStyle w:val="PL"/>
      </w:pPr>
      <w:r>
        <w:t xml:space="preserve">              $ref: '#/components/schemas/PerfMetricValue'</w:t>
      </w:r>
    </w:p>
    <w:p w14:paraId="730DD087" w14:textId="77777777" w:rsidR="00116CCC" w:rsidRDefault="00116CCC" w:rsidP="00116CCC">
      <w:pPr>
        <w:pStyle w:val="PL"/>
      </w:pPr>
      <w:r>
        <w:t xml:space="preserve">            observedPerfMetricDirection:</w:t>
      </w:r>
    </w:p>
    <w:p w14:paraId="7405B8BC" w14:textId="77777777" w:rsidR="00116CCC" w:rsidRDefault="00116CCC" w:rsidP="00116CCC">
      <w:pPr>
        <w:pStyle w:val="PL"/>
      </w:pPr>
      <w:r>
        <w:t xml:space="preserve">              $ref: '#/components/schemas/PerfMetricDirection'</w:t>
      </w:r>
    </w:p>
    <w:p w14:paraId="1A8D0181" w14:textId="77777777" w:rsidR="00116CCC" w:rsidRDefault="00116CCC" w:rsidP="00116CCC">
      <w:pPr>
        <w:pStyle w:val="PL"/>
      </w:pPr>
      <w:r>
        <w:t xml:space="preserve">            thresholdValue:</w:t>
      </w:r>
    </w:p>
    <w:p w14:paraId="2E7F796C" w14:textId="77777777" w:rsidR="00116CCC" w:rsidRDefault="00116CCC" w:rsidP="00116CCC">
      <w:pPr>
        <w:pStyle w:val="PL"/>
      </w:pPr>
      <w:r>
        <w:t xml:space="preserve">              $ref: '#/components/schemas/PerfMetricValue'</w:t>
      </w:r>
    </w:p>
    <w:p w14:paraId="6B61E99E" w14:textId="77777777" w:rsidR="00116CCC" w:rsidRDefault="00116CCC" w:rsidP="00116CCC">
      <w:pPr>
        <w:pStyle w:val="PL"/>
      </w:pPr>
      <w:r>
        <w:t xml:space="preserve">            hysteresis:</w:t>
      </w:r>
    </w:p>
    <w:p w14:paraId="264C33E2" w14:textId="77777777" w:rsidR="00116CCC" w:rsidRDefault="00116CCC" w:rsidP="00116CCC">
      <w:pPr>
        <w:pStyle w:val="PL"/>
      </w:pPr>
      <w:r>
        <w:t xml:space="preserve">              $ref: '#/components/schemas/PerfMetricValue'</w:t>
      </w:r>
    </w:p>
    <w:p w14:paraId="546F24B7" w14:textId="77777777" w:rsidR="00116CCC" w:rsidRDefault="00116CCC" w:rsidP="00116CCC">
      <w:pPr>
        <w:pStyle w:val="PL"/>
      </w:pPr>
      <w:r>
        <w:t xml:space="preserve">            monitorGranularityPeriod:</w:t>
      </w:r>
    </w:p>
    <w:p w14:paraId="46E0627D" w14:textId="77777777" w:rsidR="00116CCC" w:rsidRDefault="00116CCC" w:rsidP="00116CCC">
      <w:pPr>
        <w:pStyle w:val="PL"/>
      </w:pPr>
      <w:r>
        <w:t xml:space="preserve">              type: integer</w:t>
      </w:r>
    </w:p>
    <w:p w14:paraId="292F1F5E" w14:textId="77777777" w:rsidR="00116CCC" w:rsidRDefault="00116CCC" w:rsidP="00116CCC">
      <w:pPr>
        <w:pStyle w:val="PL"/>
      </w:pPr>
      <w:r>
        <w:t xml:space="preserve">            additionalText:</w:t>
      </w:r>
    </w:p>
    <w:p w14:paraId="0FD31758" w14:textId="77777777" w:rsidR="00116CCC" w:rsidRDefault="00116CCC" w:rsidP="00116CCC">
      <w:pPr>
        <w:pStyle w:val="PL"/>
      </w:pPr>
      <w:r>
        <w:t xml:space="preserve">              type: string</w:t>
      </w:r>
    </w:p>
    <w:p w14:paraId="471C3689" w14:textId="77777777" w:rsidR="00A55355" w:rsidRDefault="00A55355" w:rsidP="00A55355">
      <w:pPr>
        <w:pStyle w:val="Heading2"/>
        <w:rPr>
          <w:lang w:eastAsia="de-DE"/>
        </w:rPr>
      </w:pPr>
      <w:bookmarkStart w:id="4387" w:name="_Toc138323712"/>
      <w:r>
        <w:t>A.4.3</w:t>
      </w:r>
      <w:r>
        <w:tab/>
      </w:r>
      <w:r>
        <w:rPr>
          <w:lang w:eastAsia="de-DE"/>
        </w:rPr>
        <w:t>Integration with ONAP VES</w:t>
      </w:r>
      <w:bookmarkEnd w:id="4387"/>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8" w:name="_Toc532542181"/>
      <w:bookmarkStart w:id="4389" w:name="_Toc26975938"/>
      <w:bookmarkStart w:id="4390" w:name="_Toc35856826"/>
      <w:bookmarkStart w:id="4391" w:name="_Toc44001725"/>
      <w:bookmarkStart w:id="4392" w:name="_Toc51581328"/>
      <w:bookmarkStart w:id="4393" w:name="_Toc52356591"/>
      <w:bookmarkStart w:id="4394" w:name="_Toc55228161"/>
      <w:bookmarkStart w:id="4395" w:name="_Toc138323713"/>
      <w:r>
        <w:t>A.5</w:t>
      </w:r>
      <w:r>
        <w:tab/>
        <w:t>Heartbeat</w:t>
      </w:r>
      <w:bookmarkEnd w:id="4388"/>
      <w:bookmarkEnd w:id="4389"/>
      <w:bookmarkEnd w:id="4390"/>
      <w:bookmarkEnd w:id="4391"/>
      <w:bookmarkEnd w:id="4392"/>
      <w:bookmarkEnd w:id="4393"/>
      <w:bookmarkEnd w:id="4394"/>
      <w:bookmarkEnd w:id="4395"/>
    </w:p>
    <w:p w14:paraId="0B9A1F5D" w14:textId="77777777" w:rsidR="00F755E1" w:rsidRDefault="00F755E1" w:rsidP="00F755E1">
      <w:pPr>
        <w:pStyle w:val="Heading3"/>
        <w:rPr>
          <w:lang w:eastAsia="de-DE"/>
        </w:rPr>
      </w:pPr>
      <w:bookmarkStart w:id="4396" w:name="_Toc35856827"/>
      <w:bookmarkStart w:id="4397" w:name="_Toc44001726"/>
      <w:bookmarkStart w:id="4398" w:name="_Toc51581329"/>
      <w:bookmarkStart w:id="4399" w:name="_Toc52356592"/>
      <w:bookmarkStart w:id="4400" w:name="_Toc55228162"/>
      <w:bookmarkStart w:id="4401" w:name="_Toc138323714"/>
      <w:r>
        <w:rPr>
          <w:lang w:eastAsia="de-DE"/>
        </w:rPr>
        <w:t>A.5.0</w:t>
      </w:r>
      <w:r>
        <w:rPr>
          <w:lang w:eastAsia="de-DE"/>
        </w:rPr>
        <w:tab/>
        <w:t>Introduction</w:t>
      </w:r>
      <w:bookmarkEnd w:id="4396"/>
      <w:bookmarkEnd w:id="4397"/>
      <w:bookmarkEnd w:id="4398"/>
      <w:bookmarkEnd w:id="4399"/>
      <w:bookmarkEnd w:id="4400"/>
      <w:bookmarkEnd w:id="4401"/>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402" w:name="_Toc26975939"/>
      <w:bookmarkStart w:id="4403" w:name="_Toc35856828"/>
      <w:bookmarkStart w:id="4404" w:name="_Toc44001727"/>
      <w:bookmarkStart w:id="4405" w:name="_Toc51581330"/>
      <w:bookmarkStart w:id="4406" w:name="_Toc52356593"/>
      <w:bookmarkStart w:id="4407" w:name="_Toc55228163"/>
      <w:bookmarkStart w:id="4408" w:name="_Toc138323715"/>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402"/>
      <w:bookmarkEnd w:id="4403"/>
      <w:bookmarkEnd w:id="4404"/>
      <w:bookmarkEnd w:id="4405"/>
      <w:bookmarkEnd w:id="4406"/>
      <w:bookmarkEnd w:id="4407"/>
      <w:bookmarkEnd w:id="4408"/>
    </w:p>
    <w:p w14:paraId="0544D32D" w14:textId="77777777" w:rsidR="00CB0027" w:rsidRDefault="00CB0027" w:rsidP="00CB0027">
      <w:pPr>
        <w:pStyle w:val="PL"/>
      </w:pPr>
      <w:r>
        <w:t>openapi: 3.0.1</w:t>
      </w:r>
    </w:p>
    <w:p w14:paraId="3C661BE5" w14:textId="77777777" w:rsidR="00CB0027" w:rsidRDefault="00CB0027" w:rsidP="00CB0027">
      <w:pPr>
        <w:pStyle w:val="PL"/>
      </w:pPr>
      <w:r>
        <w:t>info:</w:t>
      </w:r>
    </w:p>
    <w:p w14:paraId="34490306" w14:textId="77777777" w:rsidR="00CB0027" w:rsidRDefault="00CB0027" w:rsidP="00CB0027">
      <w:pPr>
        <w:pStyle w:val="PL"/>
      </w:pPr>
      <w:r>
        <w:t xml:space="preserve">  title: Heartbeat notification</w:t>
      </w:r>
    </w:p>
    <w:p w14:paraId="7005C70E" w14:textId="77777777" w:rsidR="00CB0027" w:rsidRDefault="00CB0027" w:rsidP="00CB0027">
      <w:pPr>
        <w:pStyle w:val="PL"/>
      </w:pPr>
      <w:r>
        <w:t xml:space="preserve">  version: 17.1.0</w:t>
      </w:r>
    </w:p>
    <w:p w14:paraId="28B26809" w14:textId="77777777" w:rsidR="00CB0027" w:rsidRDefault="00CB0027" w:rsidP="00CB0027">
      <w:pPr>
        <w:pStyle w:val="PL"/>
      </w:pPr>
      <w:r>
        <w:t xml:space="preserve">  description: &gt;-</w:t>
      </w:r>
    </w:p>
    <w:p w14:paraId="5F4DF629" w14:textId="77777777" w:rsidR="00CB0027" w:rsidRDefault="00CB0027" w:rsidP="00CB0027">
      <w:pPr>
        <w:pStyle w:val="PL"/>
      </w:pPr>
      <w:r>
        <w:t xml:space="preserve">    OAS 3.0.1 definition of the heartbeat notification</w:t>
      </w:r>
    </w:p>
    <w:p w14:paraId="4CE97B61" w14:textId="77777777" w:rsidR="00CB0027" w:rsidRDefault="00CB0027" w:rsidP="00CB0027">
      <w:pPr>
        <w:pStyle w:val="PL"/>
      </w:pPr>
      <w:r>
        <w:t xml:space="preserve">    © 2023, 3GPP Organizational Partners (ARIB, ATIS, CCSA, ETSI, TSDSI, TTA, TTC).</w:t>
      </w:r>
    </w:p>
    <w:p w14:paraId="342F1513" w14:textId="77777777" w:rsidR="00CB0027" w:rsidRDefault="00CB0027" w:rsidP="00CB0027">
      <w:pPr>
        <w:pStyle w:val="PL"/>
      </w:pPr>
      <w:r>
        <w:t xml:space="preserve">    All rights reserved.</w:t>
      </w:r>
    </w:p>
    <w:p w14:paraId="0D4855C5" w14:textId="77777777" w:rsidR="00CB0027" w:rsidRDefault="00CB0027" w:rsidP="00CB0027">
      <w:pPr>
        <w:pStyle w:val="PL"/>
      </w:pPr>
      <w:r>
        <w:t>externalDocs:</w:t>
      </w:r>
    </w:p>
    <w:p w14:paraId="2B0F0E35" w14:textId="77777777" w:rsidR="00CB0027" w:rsidRDefault="00CB0027" w:rsidP="00CB0027">
      <w:pPr>
        <w:pStyle w:val="PL"/>
      </w:pPr>
      <w:r>
        <w:t xml:space="preserve">  description: 3GPP TS 28.532; Generic management services</w:t>
      </w:r>
    </w:p>
    <w:p w14:paraId="7BA0BE19" w14:textId="77777777" w:rsidR="00CB0027" w:rsidRDefault="00CB0027" w:rsidP="00CB0027">
      <w:pPr>
        <w:pStyle w:val="PL"/>
      </w:pPr>
      <w:r>
        <w:t xml:space="preserve">  url: http://www.3gpp.org/ftp/Specs/archive/28_series/28.6532/</w:t>
      </w:r>
    </w:p>
    <w:p w14:paraId="60A9C3C9" w14:textId="77777777" w:rsidR="00CB0027" w:rsidRDefault="00CB0027" w:rsidP="00CB0027">
      <w:pPr>
        <w:pStyle w:val="PL"/>
      </w:pPr>
      <w:r>
        <w:t>paths: {}</w:t>
      </w:r>
    </w:p>
    <w:p w14:paraId="6BC8D5DA" w14:textId="77777777" w:rsidR="00CB0027" w:rsidRDefault="00CB0027" w:rsidP="00CB0027">
      <w:pPr>
        <w:pStyle w:val="PL"/>
      </w:pPr>
      <w:r>
        <w:t>components:</w:t>
      </w:r>
    </w:p>
    <w:p w14:paraId="12C0F240" w14:textId="77777777" w:rsidR="00CB0027" w:rsidRDefault="00CB0027" w:rsidP="00CB0027">
      <w:pPr>
        <w:pStyle w:val="PL"/>
      </w:pPr>
      <w:r>
        <w:t xml:space="preserve">  schemas:</w:t>
      </w:r>
    </w:p>
    <w:p w14:paraId="0F1A4404" w14:textId="77777777" w:rsidR="00CB0027" w:rsidRDefault="00CB0027" w:rsidP="00CB0027">
      <w:pPr>
        <w:pStyle w:val="PL"/>
      </w:pPr>
      <w:r>
        <w:t xml:space="preserve">    HeartbeatNotificationTypes:</w:t>
      </w:r>
    </w:p>
    <w:p w14:paraId="7DAFFADB" w14:textId="77777777" w:rsidR="00CB0027" w:rsidRDefault="00CB0027" w:rsidP="00CB0027">
      <w:pPr>
        <w:pStyle w:val="PL"/>
      </w:pPr>
      <w:r>
        <w:t xml:space="preserve">      type: string</w:t>
      </w:r>
    </w:p>
    <w:p w14:paraId="6337A69B" w14:textId="77777777" w:rsidR="00CB0027" w:rsidRDefault="00CB0027" w:rsidP="00CB0027">
      <w:pPr>
        <w:pStyle w:val="PL"/>
      </w:pPr>
      <w:r>
        <w:t xml:space="preserve">      enum:</w:t>
      </w:r>
    </w:p>
    <w:p w14:paraId="68FF7CAC" w14:textId="77777777" w:rsidR="00CB0027" w:rsidRDefault="00CB0027" w:rsidP="00CB0027">
      <w:pPr>
        <w:pStyle w:val="PL"/>
      </w:pPr>
      <w:r>
        <w:t xml:space="preserve">        - notifyHeartbeat</w:t>
      </w:r>
    </w:p>
    <w:p w14:paraId="2C5EAFB2" w14:textId="77777777" w:rsidR="00CB0027" w:rsidRDefault="00CB0027" w:rsidP="00CB0027">
      <w:pPr>
        <w:pStyle w:val="PL"/>
      </w:pPr>
      <w:r>
        <w:t xml:space="preserve">    NotifyHeartbeat:</w:t>
      </w:r>
    </w:p>
    <w:p w14:paraId="47871801" w14:textId="77777777" w:rsidR="00CB0027" w:rsidRDefault="00CB0027" w:rsidP="00CB0027">
      <w:pPr>
        <w:pStyle w:val="PL"/>
      </w:pPr>
      <w:r>
        <w:t xml:space="preserve">      allOf:</w:t>
      </w:r>
    </w:p>
    <w:p w14:paraId="24B0BE20" w14:textId="77777777" w:rsidR="00CB0027" w:rsidRDefault="00CB0027" w:rsidP="00CB0027">
      <w:pPr>
        <w:pStyle w:val="PL"/>
      </w:pPr>
      <w:r>
        <w:t xml:space="preserve">        - $ref: 'TS28623_ComDefs.yaml#/components/schemas/NotificationHeader'</w:t>
      </w:r>
    </w:p>
    <w:p w14:paraId="2B7A8A59" w14:textId="77777777" w:rsidR="00CB0027" w:rsidRDefault="00CB0027" w:rsidP="00CB0027">
      <w:pPr>
        <w:pStyle w:val="PL"/>
      </w:pPr>
      <w:r>
        <w:t xml:space="preserve">        - type: object</w:t>
      </w:r>
    </w:p>
    <w:p w14:paraId="171A3F11" w14:textId="77777777" w:rsidR="00CB0027" w:rsidRDefault="00CB0027" w:rsidP="00CB0027">
      <w:pPr>
        <w:pStyle w:val="PL"/>
      </w:pPr>
      <w:r>
        <w:t xml:space="preserve">          properties:</w:t>
      </w:r>
    </w:p>
    <w:p w14:paraId="64F234A2" w14:textId="77777777" w:rsidR="00CB0027" w:rsidRDefault="00CB0027" w:rsidP="00CB0027">
      <w:pPr>
        <w:pStyle w:val="PL"/>
      </w:pPr>
      <w:r>
        <w:t xml:space="preserve">            heartbeatNtfPeriod:</w:t>
      </w:r>
    </w:p>
    <w:p w14:paraId="3ADA134D" w14:textId="77777777" w:rsidR="00CB0027" w:rsidRDefault="00CB0027" w:rsidP="00CB0027">
      <w:pPr>
        <w:pStyle w:val="PL"/>
      </w:pPr>
      <w:r>
        <w:t xml:space="preserve">              type: integer</w:t>
      </w:r>
    </w:p>
    <w:p w14:paraId="56B8E85E" w14:textId="51A18878" w:rsidR="00223A14" w:rsidRDefault="00223A14" w:rsidP="00075335">
      <w:pPr>
        <w:pStyle w:val="Heading2"/>
        <w:rPr>
          <w:lang w:eastAsia="de-DE"/>
        </w:rPr>
      </w:pPr>
      <w:bookmarkStart w:id="4409" w:name="_Toc26975940"/>
      <w:bookmarkStart w:id="4410" w:name="_Toc35856829"/>
      <w:bookmarkStart w:id="4411" w:name="_Toc44001728"/>
      <w:bookmarkStart w:id="4412" w:name="_Toc51581331"/>
      <w:bookmarkStart w:id="4413" w:name="_Toc52356594"/>
      <w:bookmarkStart w:id="4414" w:name="_Toc55228164"/>
      <w:bookmarkStart w:id="4415" w:name="_Toc138323716"/>
      <w:r>
        <w:rPr>
          <w:lang w:eastAsia="de-DE"/>
        </w:rPr>
        <w:t>A.5.2</w:t>
      </w:r>
      <w:r>
        <w:rPr>
          <w:lang w:eastAsia="de-DE"/>
        </w:rPr>
        <w:tab/>
      </w:r>
      <w:r w:rsidR="00BB2925">
        <w:rPr>
          <w:lang w:eastAsia="de-DE"/>
        </w:rPr>
        <w:t>I</w:t>
      </w:r>
      <w:r>
        <w:rPr>
          <w:lang w:eastAsia="de-DE"/>
        </w:rPr>
        <w:t>ntegration with ONAP VES</w:t>
      </w:r>
      <w:bookmarkEnd w:id="4409"/>
      <w:bookmarkEnd w:id="4410"/>
      <w:bookmarkEnd w:id="4411"/>
      <w:bookmarkEnd w:id="4412"/>
      <w:bookmarkEnd w:id="4413"/>
      <w:bookmarkEnd w:id="4414"/>
      <w:bookmarkEnd w:id="4415"/>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6" w:name="_Toc44001729"/>
      <w:bookmarkStart w:id="4417" w:name="_Toc51581332"/>
      <w:bookmarkStart w:id="4418" w:name="_Toc52356595"/>
      <w:bookmarkStart w:id="4419" w:name="_Toc55228165"/>
      <w:bookmarkStart w:id="4420" w:name="_Toc13832371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6"/>
      <w:bookmarkEnd w:id="4417"/>
      <w:bookmarkEnd w:id="4418"/>
      <w:bookmarkEnd w:id="4419"/>
      <w:bookmarkEnd w:id="4420"/>
    </w:p>
    <w:p w14:paraId="40028067" w14:textId="77777777" w:rsidR="00BF7540" w:rsidRDefault="00BF7540" w:rsidP="00BF7540">
      <w:pPr>
        <w:pStyle w:val="Heading2"/>
        <w:rPr>
          <w:lang w:eastAsia="de-DE"/>
        </w:rPr>
      </w:pPr>
      <w:bookmarkStart w:id="4421" w:name="_Toc44001730"/>
      <w:bookmarkStart w:id="4422" w:name="_Toc51581333"/>
      <w:bookmarkStart w:id="4423" w:name="_Toc52356596"/>
      <w:bookmarkStart w:id="4424" w:name="_Toc55228166"/>
      <w:bookmarkStart w:id="4425" w:name="_Toc138323718"/>
      <w:r>
        <w:rPr>
          <w:lang w:eastAsia="de-DE"/>
        </w:rPr>
        <w:t>A.6.1</w:t>
      </w:r>
      <w:r>
        <w:rPr>
          <w:lang w:eastAsia="de-DE"/>
        </w:rPr>
        <w:tab/>
        <w:t>Introduction</w:t>
      </w:r>
      <w:bookmarkEnd w:id="4421"/>
      <w:bookmarkEnd w:id="4422"/>
      <w:bookmarkEnd w:id="4423"/>
      <w:bookmarkEnd w:id="4424"/>
      <w:bookmarkEnd w:id="4425"/>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26" w:name="_Toc44001731"/>
      <w:bookmarkStart w:id="4427" w:name="_Toc51581334"/>
      <w:bookmarkStart w:id="4428" w:name="_Toc52356597"/>
      <w:bookmarkStart w:id="4429" w:name="_Toc55228167"/>
      <w:bookmarkStart w:id="4430" w:name="_Toc138323719"/>
      <w:r>
        <w:t>A.6.2</w:t>
      </w:r>
      <w:r>
        <w:tab/>
      </w:r>
      <w:r>
        <w:rPr>
          <w:lang w:eastAsia="de-DE"/>
        </w:rPr>
        <w:t>OpenAPI document "</w:t>
      </w:r>
      <w:r w:rsidR="004E6FEB" w:rsidRPr="004E6FEB">
        <w:rPr>
          <w:lang w:eastAsia="de-DE"/>
        </w:rPr>
        <w:t>TS28532_S</w:t>
      </w:r>
      <w:r>
        <w:rPr>
          <w:lang w:eastAsia="de-DE"/>
        </w:rPr>
        <w:t>treamingDataMnS.yaml"</w:t>
      </w:r>
      <w:bookmarkEnd w:id="4426"/>
      <w:bookmarkEnd w:id="4427"/>
      <w:bookmarkEnd w:id="4428"/>
      <w:bookmarkEnd w:id="4429"/>
      <w:bookmarkEnd w:id="4430"/>
    </w:p>
    <w:p w14:paraId="4E5FA59E" w14:textId="77777777" w:rsidR="00CB0027" w:rsidRDefault="00CB0027" w:rsidP="00CB0027">
      <w:pPr>
        <w:pStyle w:val="PL"/>
      </w:pPr>
      <w:r>
        <w:t>openapi: 3.0.1</w:t>
      </w:r>
    </w:p>
    <w:p w14:paraId="466189EC" w14:textId="77777777" w:rsidR="00CB0027" w:rsidRDefault="00CB0027" w:rsidP="00CB0027">
      <w:pPr>
        <w:pStyle w:val="PL"/>
      </w:pPr>
      <w:r>
        <w:t>info:</w:t>
      </w:r>
    </w:p>
    <w:p w14:paraId="26F4EF50" w14:textId="77777777" w:rsidR="00CB0027" w:rsidRDefault="00CB0027" w:rsidP="00CB0027">
      <w:pPr>
        <w:pStyle w:val="PL"/>
      </w:pPr>
      <w:r>
        <w:t xml:space="preserve">  title: TS 28.532 Streaming data reporting service</w:t>
      </w:r>
    </w:p>
    <w:p w14:paraId="1D8D9BF8" w14:textId="77777777" w:rsidR="00CB0027" w:rsidRDefault="00CB0027" w:rsidP="00CB0027">
      <w:pPr>
        <w:pStyle w:val="PL"/>
      </w:pPr>
      <w:r>
        <w:t xml:space="preserve">  version: 17.1.0</w:t>
      </w:r>
    </w:p>
    <w:p w14:paraId="5CA52CA5" w14:textId="77777777" w:rsidR="00CB0027" w:rsidRDefault="00CB0027" w:rsidP="00CB0027">
      <w:pPr>
        <w:pStyle w:val="PL"/>
      </w:pPr>
      <w:r>
        <w:t xml:space="preserve">  description: &gt;-</w:t>
      </w:r>
    </w:p>
    <w:p w14:paraId="47AE8E95" w14:textId="77777777" w:rsidR="00CB0027" w:rsidRDefault="00CB0027" w:rsidP="00CB0027">
      <w:pPr>
        <w:pStyle w:val="PL"/>
      </w:pPr>
      <w:r>
        <w:t xml:space="preserve">    OAS 3.0.1 specification for the Streaming data reporting service (Streaming MnS)</w:t>
      </w:r>
    </w:p>
    <w:p w14:paraId="0EA0BF67" w14:textId="77777777" w:rsidR="00CB0027" w:rsidRDefault="00CB0027" w:rsidP="00CB0027">
      <w:pPr>
        <w:pStyle w:val="PL"/>
      </w:pPr>
      <w:r>
        <w:t xml:space="preserve">    © 2023, 3GPP Organizational Partners (ARIB, ATIS, CCSA, ETSI, TSDSI, TTA, TTC).</w:t>
      </w:r>
    </w:p>
    <w:p w14:paraId="47DB7AA8" w14:textId="77777777" w:rsidR="00CB0027" w:rsidRDefault="00CB0027" w:rsidP="00CB0027">
      <w:pPr>
        <w:pStyle w:val="PL"/>
      </w:pPr>
      <w:r>
        <w:t xml:space="preserve">    All rights reserved.</w:t>
      </w:r>
    </w:p>
    <w:p w14:paraId="49FD4743" w14:textId="77777777" w:rsidR="00CB0027" w:rsidRDefault="00CB0027" w:rsidP="00CB0027">
      <w:pPr>
        <w:pStyle w:val="PL"/>
      </w:pPr>
      <w:r>
        <w:t>servers:</w:t>
      </w:r>
    </w:p>
    <w:p w14:paraId="14A3B314" w14:textId="77777777" w:rsidR="00CB0027" w:rsidRDefault="00CB0027" w:rsidP="00CB0027">
      <w:pPr>
        <w:pStyle w:val="PL"/>
      </w:pPr>
      <w:r>
        <w:t xml:space="preserve">  - url: '{MnSRoot}/StreamingDataReportingMnS/{MnSVersion}'</w:t>
      </w:r>
    </w:p>
    <w:p w14:paraId="6719C2A8" w14:textId="77777777" w:rsidR="00CB0027" w:rsidRDefault="00CB0027" w:rsidP="00CB0027">
      <w:pPr>
        <w:pStyle w:val="PL"/>
      </w:pPr>
      <w:r>
        <w:t xml:space="preserve">    variables:</w:t>
      </w:r>
    </w:p>
    <w:p w14:paraId="624D904E" w14:textId="77777777" w:rsidR="00CB0027" w:rsidRDefault="00CB0027" w:rsidP="00CB0027">
      <w:pPr>
        <w:pStyle w:val="PL"/>
      </w:pPr>
      <w:r>
        <w:t xml:space="preserve">      MnSRoot:</w:t>
      </w:r>
    </w:p>
    <w:p w14:paraId="54A5E20B" w14:textId="77777777" w:rsidR="00CB0027" w:rsidRDefault="00CB0027" w:rsidP="00CB0027">
      <w:pPr>
        <w:pStyle w:val="PL"/>
      </w:pPr>
      <w:r>
        <w:t xml:space="preserve">        description: See clause 4.4.3 of TS 32.158.</w:t>
      </w:r>
    </w:p>
    <w:p w14:paraId="7ADD9470" w14:textId="77777777" w:rsidR="00CB0027" w:rsidRDefault="00CB0027" w:rsidP="00CB0027">
      <w:pPr>
        <w:pStyle w:val="PL"/>
      </w:pPr>
      <w:r>
        <w:t xml:space="preserve">        default: https://example.com/3GPPManagement</w:t>
      </w:r>
    </w:p>
    <w:p w14:paraId="219481BA" w14:textId="77777777" w:rsidR="00CB0027" w:rsidRDefault="00CB0027" w:rsidP="00CB0027">
      <w:pPr>
        <w:pStyle w:val="PL"/>
      </w:pPr>
      <w:r>
        <w:t xml:space="preserve">      MnSVersion:</w:t>
      </w:r>
    </w:p>
    <w:p w14:paraId="59418BEB" w14:textId="77777777" w:rsidR="00CB0027" w:rsidRDefault="00CB0027" w:rsidP="00CB0027">
      <w:pPr>
        <w:pStyle w:val="PL"/>
      </w:pPr>
      <w:r>
        <w:t xml:space="preserve">        description: See clause 4.4.3 of TS 32.158.</w:t>
      </w:r>
    </w:p>
    <w:p w14:paraId="42A19DEC" w14:textId="77777777" w:rsidR="00CB0027" w:rsidRDefault="00CB0027" w:rsidP="00CB0027">
      <w:pPr>
        <w:pStyle w:val="PL"/>
      </w:pPr>
      <w:r>
        <w:t xml:space="preserve">        default: ''</w:t>
      </w:r>
    </w:p>
    <w:p w14:paraId="4D34419F" w14:textId="77777777" w:rsidR="00CB0027" w:rsidRDefault="00CB0027" w:rsidP="00CB0027">
      <w:pPr>
        <w:pStyle w:val="PL"/>
      </w:pPr>
      <w:r>
        <w:t>paths:</w:t>
      </w:r>
    </w:p>
    <w:p w14:paraId="68C65743" w14:textId="77777777" w:rsidR="00CB0027" w:rsidRDefault="00CB0027" w:rsidP="00CB0027">
      <w:pPr>
        <w:pStyle w:val="PL"/>
      </w:pPr>
      <w:r>
        <w:t xml:space="preserve">  '/connections':</w:t>
      </w:r>
    </w:p>
    <w:p w14:paraId="1C0E91C3" w14:textId="77777777" w:rsidR="00CB0027" w:rsidRDefault="00CB0027" w:rsidP="00CB0027">
      <w:pPr>
        <w:pStyle w:val="PL"/>
      </w:pPr>
      <w:r>
        <w:t xml:space="preserve">    post:</w:t>
      </w:r>
    </w:p>
    <w:p w14:paraId="75FAB94F" w14:textId="77777777" w:rsidR="00CB0027" w:rsidRDefault="00CB0027" w:rsidP="00CB0027">
      <w:pPr>
        <w:pStyle w:val="PL"/>
      </w:pPr>
      <w:r>
        <w:t xml:space="preserve">      summary: Inform consumer about reporting streams to be carried by the new connection and receive a new connection id.</w:t>
      </w:r>
    </w:p>
    <w:p w14:paraId="2EA3F2E0" w14:textId="77777777" w:rsidR="00CB0027" w:rsidRDefault="00CB0027" w:rsidP="00CB0027">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62A959DC" w14:textId="77777777" w:rsidR="00CB0027" w:rsidRDefault="00CB0027" w:rsidP="00CB0027">
      <w:pPr>
        <w:pStyle w:val="PL"/>
      </w:pPr>
      <w:r>
        <w:t xml:space="preserve">      requestBody:</w:t>
      </w:r>
    </w:p>
    <w:p w14:paraId="15E928A3" w14:textId="77777777" w:rsidR="00CB0027" w:rsidRDefault="00CB0027" w:rsidP="00CB0027">
      <w:pPr>
        <w:pStyle w:val="PL"/>
      </w:pPr>
      <w:r>
        <w:t xml:space="preserve">        required: true</w:t>
      </w:r>
    </w:p>
    <w:p w14:paraId="2CC8B548" w14:textId="77777777" w:rsidR="00CB0027" w:rsidRDefault="00CB0027" w:rsidP="00CB0027">
      <w:pPr>
        <w:pStyle w:val="PL"/>
      </w:pPr>
      <w:r>
        <w:t xml:space="preserve">        content:</w:t>
      </w:r>
    </w:p>
    <w:p w14:paraId="2ADF4A3F" w14:textId="77777777" w:rsidR="00CB0027" w:rsidRDefault="00CB0027" w:rsidP="00CB0027">
      <w:pPr>
        <w:pStyle w:val="PL"/>
      </w:pPr>
      <w:r>
        <w:t xml:space="preserve">          application/json:</w:t>
      </w:r>
    </w:p>
    <w:p w14:paraId="53302A7A" w14:textId="77777777" w:rsidR="00CB0027" w:rsidRDefault="00CB0027" w:rsidP="00CB0027">
      <w:pPr>
        <w:pStyle w:val="PL"/>
      </w:pPr>
      <w:r>
        <w:t xml:space="preserve">            schema:</w:t>
      </w:r>
    </w:p>
    <w:p w14:paraId="79DA711E" w14:textId="77777777" w:rsidR="00CB0027" w:rsidRDefault="00CB0027" w:rsidP="00CB0027">
      <w:pPr>
        <w:pStyle w:val="PL"/>
      </w:pPr>
      <w:r>
        <w:t xml:space="preserve">              $ref: '#/components/schemas/connectionRequest-Type'</w:t>
      </w:r>
    </w:p>
    <w:p w14:paraId="4C329431" w14:textId="77777777" w:rsidR="00CB0027" w:rsidRDefault="00CB0027" w:rsidP="00CB0027">
      <w:pPr>
        <w:pStyle w:val="PL"/>
      </w:pPr>
      <w:r>
        <w:t xml:space="preserve">      responses:</w:t>
      </w:r>
    </w:p>
    <w:p w14:paraId="4B6C0539" w14:textId="77777777" w:rsidR="00CB0027" w:rsidRDefault="00CB0027" w:rsidP="00CB0027">
      <w:pPr>
        <w:pStyle w:val="PL"/>
      </w:pPr>
      <w:r>
        <w:t xml:space="preserve">        '201':</w:t>
      </w:r>
    </w:p>
    <w:p w14:paraId="0A114B5B" w14:textId="77777777" w:rsidR="00CB0027" w:rsidRDefault="00CB0027" w:rsidP="00CB0027">
      <w:pPr>
        <w:pStyle w:val="PL"/>
      </w:pPr>
      <w:r>
        <w:t xml:space="preserve">          description: Success case (201 Created).</w:t>
      </w:r>
    </w:p>
    <w:p w14:paraId="548487E5" w14:textId="77777777" w:rsidR="00CB0027" w:rsidRDefault="00CB0027" w:rsidP="00CB0027">
      <w:pPr>
        <w:pStyle w:val="PL"/>
      </w:pPr>
      <w:r>
        <w:t xml:space="preserve">          headers:</w:t>
      </w:r>
    </w:p>
    <w:p w14:paraId="7B5E51FA" w14:textId="77777777" w:rsidR="00CB0027" w:rsidRDefault="00CB0027" w:rsidP="00CB0027">
      <w:pPr>
        <w:pStyle w:val="PL"/>
      </w:pPr>
      <w:r>
        <w:t xml:space="preserve">            Location:</w:t>
      </w:r>
    </w:p>
    <w:p w14:paraId="6C7BD256" w14:textId="77777777" w:rsidR="00CB0027" w:rsidRDefault="00CB0027" w:rsidP="00CB0027">
      <w:pPr>
        <w:pStyle w:val="PL"/>
      </w:pPr>
      <w:r>
        <w:t xml:space="preserve">              description: Location of the created connection resource.</w:t>
      </w:r>
    </w:p>
    <w:p w14:paraId="65412A72" w14:textId="77777777" w:rsidR="00CB0027" w:rsidRDefault="00CB0027" w:rsidP="00CB0027">
      <w:pPr>
        <w:pStyle w:val="PL"/>
      </w:pPr>
      <w:r>
        <w:t xml:space="preserve">              schema:</w:t>
      </w:r>
    </w:p>
    <w:p w14:paraId="10064556" w14:textId="77777777" w:rsidR="00CB0027" w:rsidRDefault="00CB0027" w:rsidP="00CB0027">
      <w:pPr>
        <w:pStyle w:val="PL"/>
      </w:pPr>
      <w:r>
        <w:t xml:space="preserve">                $ref: '#/components/schemas/connectionId-Type'</w:t>
      </w:r>
    </w:p>
    <w:p w14:paraId="5B9EB9A0" w14:textId="77777777" w:rsidR="00CB0027" w:rsidRDefault="00CB0027" w:rsidP="00CB0027">
      <w:pPr>
        <w:pStyle w:val="PL"/>
      </w:pPr>
      <w:r>
        <w:t xml:space="preserve">        default:</w:t>
      </w:r>
    </w:p>
    <w:p w14:paraId="7344109B" w14:textId="77777777" w:rsidR="00CB0027" w:rsidRDefault="00CB0027" w:rsidP="00CB0027">
      <w:pPr>
        <w:pStyle w:val="PL"/>
      </w:pPr>
      <w:r>
        <w:t xml:space="preserve">          description: Error case.</w:t>
      </w:r>
    </w:p>
    <w:p w14:paraId="153DF037" w14:textId="77777777" w:rsidR="00CB0027" w:rsidRDefault="00CB0027" w:rsidP="00CB0027">
      <w:pPr>
        <w:pStyle w:val="PL"/>
      </w:pPr>
      <w:r>
        <w:t xml:space="preserve">          content:</w:t>
      </w:r>
    </w:p>
    <w:p w14:paraId="043522A9" w14:textId="77777777" w:rsidR="00CB0027" w:rsidRDefault="00CB0027" w:rsidP="00CB0027">
      <w:pPr>
        <w:pStyle w:val="PL"/>
      </w:pPr>
      <w:r>
        <w:t xml:space="preserve">            application/json:</w:t>
      </w:r>
    </w:p>
    <w:p w14:paraId="057F551C" w14:textId="77777777" w:rsidR="00CB0027" w:rsidRDefault="00CB0027" w:rsidP="00CB0027">
      <w:pPr>
        <w:pStyle w:val="PL"/>
      </w:pPr>
      <w:r>
        <w:t xml:space="preserve">              schema:</w:t>
      </w:r>
    </w:p>
    <w:p w14:paraId="00F0D0FE" w14:textId="77777777" w:rsidR="00CB0027" w:rsidRDefault="00CB0027" w:rsidP="00CB0027">
      <w:pPr>
        <w:pStyle w:val="PL"/>
      </w:pPr>
      <w:r>
        <w:t xml:space="preserve">                $ref: '#/components/schemas/failedConnectionResponse-Type'</w:t>
      </w:r>
    </w:p>
    <w:p w14:paraId="318E4E21" w14:textId="77777777" w:rsidR="00CB0027" w:rsidRDefault="00CB0027" w:rsidP="00CB0027">
      <w:pPr>
        <w:pStyle w:val="PL"/>
      </w:pPr>
      <w:r>
        <w:t xml:space="preserve">    get:</w:t>
      </w:r>
    </w:p>
    <w:p w14:paraId="3B582820" w14:textId="77777777" w:rsidR="00CB0027" w:rsidRDefault="00CB0027" w:rsidP="00CB0027">
      <w:pPr>
        <w:pStyle w:val="PL"/>
      </w:pPr>
      <w:r>
        <w:t xml:space="preserve">      summary: Obtain information about connections.</w:t>
      </w:r>
    </w:p>
    <w:p w14:paraId="40081453" w14:textId="77777777" w:rsidR="00CB0027" w:rsidRDefault="00CB0027" w:rsidP="00CB0027">
      <w:pPr>
        <w:pStyle w:val="PL"/>
      </w:pPr>
      <w:r>
        <w:t xml:space="preserve">      description: Enables the streaming data reporting service producer to obtain information about one or more streaming connections.</w:t>
      </w:r>
    </w:p>
    <w:p w14:paraId="11009B42" w14:textId="77777777" w:rsidR="00CB0027" w:rsidRDefault="00CB0027" w:rsidP="00CB0027">
      <w:pPr>
        <w:pStyle w:val="PL"/>
      </w:pPr>
      <w:r>
        <w:t xml:space="preserve">      parameters: </w:t>
      </w:r>
    </w:p>
    <w:p w14:paraId="5F50E40E" w14:textId="77777777" w:rsidR="00CB0027" w:rsidRDefault="00CB0027" w:rsidP="00CB0027">
      <w:pPr>
        <w:pStyle w:val="PL"/>
      </w:pPr>
      <w:r>
        <w:t xml:space="preserve">        - name: connectionIdList</w:t>
      </w:r>
    </w:p>
    <w:p w14:paraId="3D49C5F4" w14:textId="77777777" w:rsidR="00CB0027" w:rsidRDefault="00CB0027" w:rsidP="00CB0027">
      <w:pPr>
        <w:pStyle w:val="PL"/>
      </w:pPr>
      <w:r>
        <w:t xml:space="preserve">          in: query</w:t>
      </w:r>
    </w:p>
    <w:p w14:paraId="523BE573" w14:textId="77777777" w:rsidR="00CB0027" w:rsidRDefault="00CB0027" w:rsidP="00CB0027">
      <w:pPr>
        <w:pStyle w:val="PL"/>
      </w:pPr>
      <w:r>
        <w:t xml:space="preserve">          description: The list of connectionId for which the connection information is to be returned.</w:t>
      </w:r>
    </w:p>
    <w:p w14:paraId="5EDE5560" w14:textId="77777777" w:rsidR="00CB0027" w:rsidRDefault="00CB0027" w:rsidP="00CB0027">
      <w:pPr>
        <w:pStyle w:val="PL"/>
      </w:pPr>
      <w:r>
        <w:t xml:space="preserve">          required: false</w:t>
      </w:r>
    </w:p>
    <w:p w14:paraId="127E3399" w14:textId="77777777" w:rsidR="00CB0027" w:rsidRDefault="00CB0027" w:rsidP="00CB0027">
      <w:pPr>
        <w:pStyle w:val="PL"/>
      </w:pPr>
      <w:r>
        <w:t xml:space="preserve">          schema:</w:t>
      </w:r>
    </w:p>
    <w:p w14:paraId="0E8E2164" w14:textId="77777777" w:rsidR="00CB0027" w:rsidRDefault="00CB0027" w:rsidP="00CB0027">
      <w:pPr>
        <w:pStyle w:val="PL"/>
      </w:pPr>
      <w:r>
        <w:t xml:space="preserve">            type: array</w:t>
      </w:r>
    </w:p>
    <w:p w14:paraId="7DA3C4A1" w14:textId="77777777" w:rsidR="00CB0027" w:rsidRDefault="00CB0027" w:rsidP="00CB0027">
      <w:pPr>
        <w:pStyle w:val="PL"/>
      </w:pPr>
      <w:r>
        <w:t xml:space="preserve">            items:</w:t>
      </w:r>
    </w:p>
    <w:p w14:paraId="0EBB4363" w14:textId="77777777" w:rsidR="00CB0027" w:rsidRDefault="00CB0027" w:rsidP="00CB0027">
      <w:pPr>
        <w:pStyle w:val="PL"/>
      </w:pPr>
      <w:r>
        <w:t xml:space="preserve">              $ref: '#/components/schemas/connectionId-Type'</w:t>
      </w:r>
    </w:p>
    <w:p w14:paraId="4114D9D9" w14:textId="77777777" w:rsidR="00CB0027" w:rsidRDefault="00CB0027" w:rsidP="00CB0027">
      <w:pPr>
        <w:pStyle w:val="PL"/>
      </w:pPr>
      <w:r>
        <w:t xml:space="preserve">      responses:</w:t>
      </w:r>
    </w:p>
    <w:p w14:paraId="57F62C1A" w14:textId="77777777" w:rsidR="00CB0027" w:rsidRDefault="00CB0027" w:rsidP="00CB0027">
      <w:pPr>
        <w:pStyle w:val="PL"/>
      </w:pPr>
      <w:r>
        <w:t xml:space="preserve">        '200':</w:t>
      </w:r>
    </w:p>
    <w:p w14:paraId="1A06CC39" w14:textId="77777777" w:rsidR="00CB0027" w:rsidRDefault="00CB0027" w:rsidP="00CB0027">
      <w:pPr>
        <w:pStyle w:val="PL"/>
      </w:pPr>
      <w:r>
        <w:t xml:space="preserve">          description: Success case (200 OK). The resources identified in the request for retrieval are returned in the response message body. In case the fields query parameter is used, the selected resources are returned.</w:t>
      </w:r>
    </w:p>
    <w:p w14:paraId="11D553F8" w14:textId="77777777" w:rsidR="00CB0027" w:rsidRDefault="00CB0027" w:rsidP="00CB0027">
      <w:pPr>
        <w:pStyle w:val="PL"/>
      </w:pPr>
      <w:r>
        <w:t xml:space="preserve">          content:</w:t>
      </w:r>
    </w:p>
    <w:p w14:paraId="4002F97B" w14:textId="77777777" w:rsidR="00CB0027" w:rsidRDefault="00CB0027" w:rsidP="00CB0027">
      <w:pPr>
        <w:pStyle w:val="PL"/>
      </w:pPr>
      <w:r>
        <w:t xml:space="preserve">            application/json:</w:t>
      </w:r>
    </w:p>
    <w:p w14:paraId="4D29B9DA" w14:textId="77777777" w:rsidR="00CB0027" w:rsidRDefault="00CB0027" w:rsidP="00CB0027">
      <w:pPr>
        <w:pStyle w:val="PL"/>
      </w:pPr>
      <w:r>
        <w:t xml:space="preserve">              schema:</w:t>
      </w:r>
    </w:p>
    <w:p w14:paraId="54CBB5B0" w14:textId="77777777" w:rsidR="00CB0027" w:rsidRDefault="00CB0027" w:rsidP="00CB0027">
      <w:pPr>
        <w:pStyle w:val="PL"/>
      </w:pPr>
      <w:r>
        <w:t xml:space="preserve">                type: array</w:t>
      </w:r>
    </w:p>
    <w:p w14:paraId="26060472" w14:textId="77777777" w:rsidR="00CB0027" w:rsidRDefault="00CB0027" w:rsidP="00CB0027">
      <w:pPr>
        <w:pStyle w:val="PL"/>
      </w:pPr>
      <w:r>
        <w:t xml:space="preserve">                items:</w:t>
      </w:r>
    </w:p>
    <w:p w14:paraId="4FE54548" w14:textId="77777777" w:rsidR="00CB0027" w:rsidRDefault="00CB0027" w:rsidP="00CB0027">
      <w:pPr>
        <w:pStyle w:val="PL"/>
      </w:pPr>
      <w:r>
        <w:t xml:space="preserve">                  $ref: '#/components/schemas/connectionInfo-Type'</w:t>
      </w:r>
    </w:p>
    <w:p w14:paraId="299FBA04" w14:textId="77777777" w:rsidR="00CB0027" w:rsidRDefault="00CB0027" w:rsidP="00CB0027">
      <w:pPr>
        <w:pStyle w:val="PL"/>
      </w:pPr>
      <w:r>
        <w:t xml:space="preserve">        '202':</w:t>
      </w:r>
    </w:p>
    <w:p w14:paraId="6FB003A4" w14:textId="77777777" w:rsidR="00CB0027" w:rsidRDefault="00CB0027" w:rsidP="00CB0027">
      <w:pPr>
        <w:pStyle w:val="PL"/>
      </w:pPr>
      <w:r>
        <w:t xml:space="preserve">          description: Partial success case (202 Partially retrieved). Subset of the resources identified in the request for retrieval are returned in the response message body.</w:t>
      </w:r>
    </w:p>
    <w:p w14:paraId="4E88A2C3" w14:textId="77777777" w:rsidR="00CB0027" w:rsidRDefault="00CB0027" w:rsidP="00CB0027">
      <w:pPr>
        <w:pStyle w:val="PL"/>
      </w:pPr>
      <w:r>
        <w:t xml:space="preserve">          content:</w:t>
      </w:r>
    </w:p>
    <w:p w14:paraId="6AD8FA2A" w14:textId="77777777" w:rsidR="00CB0027" w:rsidRDefault="00CB0027" w:rsidP="00CB0027">
      <w:pPr>
        <w:pStyle w:val="PL"/>
      </w:pPr>
      <w:r>
        <w:t xml:space="preserve">            application/json:</w:t>
      </w:r>
    </w:p>
    <w:p w14:paraId="2102099B" w14:textId="77777777" w:rsidR="00CB0027" w:rsidRDefault="00CB0027" w:rsidP="00CB0027">
      <w:pPr>
        <w:pStyle w:val="PL"/>
      </w:pPr>
      <w:r>
        <w:t xml:space="preserve">              schema:</w:t>
      </w:r>
    </w:p>
    <w:p w14:paraId="66374BF5" w14:textId="77777777" w:rsidR="00CB0027" w:rsidRDefault="00CB0027" w:rsidP="00CB0027">
      <w:pPr>
        <w:pStyle w:val="PL"/>
      </w:pPr>
      <w:r>
        <w:t xml:space="preserve">                type: array</w:t>
      </w:r>
    </w:p>
    <w:p w14:paraId="7269EF3C" w14:textId="77777777" w:rsidR="00CB0027" w:rsidRDefault="00CB0027" w:rsidP="00CB0027">
      <w:pPr>
        <w:pStyle w:val="PL"/>
      </w:pPr>
      <w:r>
        <w:t xml:space="preserve">                items:</w:t>
      </w:r>
    </w:p>
    <w:p w14:paraId="650BCCF3" w14:textId="77777777" w:rsidR="00CB0027" w:rsidRDefault="00CB0027" w:rsidP="00CB0027">
      <w:pPr>
        <w:pStyle w:val="PL"/>
      </w:pPr>
      <w:r>
        <w:t xml:space="preserve">                  $ref: '#/components/schemas/connectionInfo-Type'</w:t>
      </w:r>
    </w:p>
    <w:p w14:paraId="10C285BC" w14:textId="77777777" w:rsidR="00CB0027" w:rsidRDefault="00CB0027" w:rsidP="00CB0027">
      <w:pPr>
        <w:pStyle w:val="PL"/>
      </w:pPr>
      <w:r>
        <w:t xml:space="preserve">        default:</w:t>
      </w:r>
    </w:p>
    <w:p w14:paraId="11912FA7" w14:textId="77777777" w:rsidR="00CB0027" w:rsidRDefault="00CB0027" w:rsidP="00CB0027">
      <w:pPr>
        <w:pStyle w:val="PL"/>
      </w:pPr>
      <w:r>
        <w:t xml:space="preserve">          description: Error case.</w:t>
      </w:r>
    </w:p>
    <w:p w14:paraId="09DDCF8C" w14:textId="77777777" w:rsidR="00CB0027" w:rsidRDefault="00CB0027" w:rsidP="00CB0027">
      <w:pPr>
        <w:pStyle w:val="PL"/>
      </w:pPr>
      <w:r>
        <w:t xml:space="preserve">          content:</w:t>
      </w:r>
    </w:p>
    <w:p w14:paraId="1D6FD1FA" w14:textId="77777777" w:rsidR="00CB0027" w:rsidRDefault="00CB0027" w:rsidP="00CB0027">
      <w:pPr>
        <w:pStyle w:val="PL"/>
      </w:pPr>
      <w:r>
        <w:t xml:space="preserve">            application/json:</w:t>
      </w:r>
    </w:p>
    <w:p w14:paraId="65D72C6D" w14:textId="77777777" w:rsidR="00CB0027" w:rsidRDefault="00CB0027" w:rsidP="00CB0027">
      <w:pPr>
        <w:pStyle w:val="PL"/>
      </w:pPr>
      <w:r>
        <w:t xml:space="preserve">              schema:</w:t>
      </w:r>
    </w:p>
    <w:p w14:paraId="0AD02BD1" w14:textId="77777777" w:rsidR="00CB0027" w:rsidRDefault="00CB0027" w:rsidP="00CB0027">
      <w:pPr>
        <w:pStyle w:val="PL"/>
      </w:pPr>
      <w:r>
        <w:t xml:space="preserve">                $ref: '#/components/schemas/errorResponse-Type'</w:t>
      </w:r>
    </w:p>
    <w:p w14:paraId="6F2D98B6" w14:textId="77777777" w:rsidR="00CB0027" w:rsidRDefault="00CB0027" w:rsidP="00CB0027">
      <w:pPr>
        <w:pStyle w:val="PL"/>
      </w:pPr>
      <w:r>
        <w:t xml:space="preserve">  '/connections/{connectionId}':</w:t>
      </w:r>
    </w:p>
    <w:p w14:paraId="43486944" w14:textId="77777777" w:rsidR="00CB0027" w:rsidRDefault="00CB0027" w:rsidP="00CB0027">
      <w:pPr>
        <w:pStyle w:val="PL"/>
      </w:pPr>
      <w:r>
        <w:t xml:space="preserve">    get:</w:t>
      </w:r>
    </w:p>
    <w:p w14:paraId="4BFB25F3" w14:textId="77777777" w:rsidR="00CB0027" w:rsidRDefault="00CB0027" w:rsidP="00CB0027">
      <w:pPr>
        <w:pStyle w:val="PL"/>
      </w:pPr>
      <w:r>
        <w:t xml:space="preserve">      summary: Obtain information about a connection.</w:t>
      </w:r>
    </w:p>
    <w:p w14:paraId="7CEBC9B8" w14:textId="77777777" w:rsidR="00CB0027" w:rsidRDefault="00CB0027" w:rsidP="00CB0027">
      <w:pPr>
        <w:pStyle w:val="PL"/>
      </w:pPr>
      <w:r>
        <w:t xml:space="preserve">      description: Enables the streaming data reporting service producer to obtain information about one streaming connection.</w:t>
      </w:r>
    </w:p>
    <w:p w14:paraId="7CA68E01" w14:textId="77777777" w:rsidR="00CB0027" w:rsidRDefault="00CB0027" w:rsidP="00CB0027">
      <w:pPr>
        <w:pStyle w:val="PL"/>
      </w:pPr>
      <w:r>
        <w:t xml:space="preserve">      parameters:</w:t>
      </w:r>
    </w:p>
    <w:p w14:paraId="1CA2A770" w14:textId="77777777" w:rsidR="00CB0027" w:rsidRDefault="00CB0027" w:rsidP="00CB0027">
      <w:pPr>
        <w:pStyle w:val="PL"/>
      </w:pPr>
      <w:r>
        <w:t xml:space="preserve">        - name: connectionId</w:t>
      </w:r>
    </w:p>
    <w:p w14:paraId="26FE3CE5" w14:textId="77777777" w:rsidR="00CB0027" w:rsidRDefault="00CB0027" w:rsidP="00CB0027">
      <w:pPr>
        <w:pStyle w:val="PL"/>
      </w:pPr>
      <w:r>
        <w:t xml:space="preserve">          in: path</w:t>
      </w:r>
    </w:p>
    <w:p w14:paraId="0272E26E" w14:textId="77777777" w:rsidR="00CB0027" w:rsidRDefault="00CB0027" w:rsidP="00CB0027">
      <w:pPr>
        <w:pStyle w:val="PL"/>
      </w:pPr>
      <w:r>
        <w:t xml:space="preserve">          description: Indicate the ID (URI) of the connection for which the information is being retrieved</w:t>
      </w:r>
    </w:p>
    <w:p w14:paraId="0C654325" w14:textId="77777777" w:rsidR="00CB0027" w:rsidRDefault="00CB0027" w:rsidP="00CB0027">
      <w:pPr>
        <w:pStyle w:val="PL"/>
      </w:pPr>
      <w:r>
        <w:t xml:space="preserve">          required: true</w:t>
      </w:r>
    </w:p>
    <w:p w14:paraId="23CDAA3A" w14:textId="77777777" w:rsidR="00CB0027" w:rsidRDefault="00CB0027" w:rsidP="00CB0027">
      <w:pPr>
        <w:pStyle w:val="PL"/>
      </w:pPr>
      <w:r>
        <w:t xml:space="preserve">          schema:</w:t>
      </w:r>
    </w:p>
    <w:p w14:paraId="24083DFE" w14:textId="77777777" w:rsidR="00CB0027" w:rsidRDefault="00CB0027" w:rsidP="00CB0027">
      <w:pPr>
        <w:pStyle w:val="PL"/>
      </w:pPr>
      <w:r>
        <w:t xml:space="preserve">            $ref: '#/components/schemas/connectionId-Type'</w:t>
      </w:r>
    </w:p>
    <w:p w14:paraId="6B3EF613" w14:textId="77777777" w:rsidR="00CB0027" w:rsidRDefault="00CB0027" w:rsidP="00CB0027">
      <w:pPr>
        <w:pStyle w:val="PL"/>
      </w:pPr>
      <w:r>
        <w:t xml:space="preserve">        - name: Connection</w:t>
      </w:r>
    </w:p>
    <w:p w14:paraId="69733352" w14:textId="77777777" w:rsidR="00CB0027" w:rsidRDefault="00CB0027" w:rsidP="00CB0027">
      <w:pPr>
        <w:pStyle w:val="PL"/>
      </w:pPr>
      <w:r>
        <w:t xml:space="preserve">          in: header</w:t>
      </w:r>
    </w:p>
    <w:p w14:paraId="0384AF21" w14:textId="77777777" w:rsidR="00CB0027" w:rsidRDefault="00CB0027" w:rsidP="00CB0027">
      <w:pPr>
        <w:pStyle w:val="PL"/>
      </w:pPr>
      <w:r>
        <w:t xml:space="preserve">          schema:</w:t>
      </w:r>
    </w:p>
    <w:p w14:paraId="143F2C67" w14:textId="77777777" w:rsidR="00CB0027" w:rsidRDefault="00CB0027" w:rsidP="00CB0027">
      <w:pPr>
        <w:pStyle w:val="PL"/>
      </w:pPr>
      <w:r>
        <w:t xml:space="preserve">            $ref: '#/components/schemas/websocketHeaderConnection-Type'</w:t>
      </w:r>
    </w:p>
    <w:p w14:paraId="569733B9" w14:textId="77777777" w:rsidR="00CB0027" w:rsidRDefault="00CB0027" w:rsidP="00CB0027">
      <w:pPr>
        <w:pStyle w:val="PL"/>
      </w:pPr>
      <w:r>
        <w:t xml:space="preserve">        - name: Sec-WebSocket-Extensions</w:t>
      </w:r>
    </w:p>
    <w:p w14:paraId="01A824EA" w14:textId="77777777" w:rsidR="00CB0027" w:rsidRDefault="00CB0027" w:rsidP="00CB0027">
      <w:pPr>
        <w:pStyle w:val="PL"/>
      </w:pPr>
      <w:r>
        <w:t xml:space="preserve">          in: header</w:t>
      </w:r>
    </w:p>
    <w:p w14:paraId="2A9CDD48" w14:textId="77777777" w:rsidR="00CB0027" w:rsidRDefault="00CB0027" w:rsidP="00CB0027">
      <w:pPr>
        <w:pStyle w:val="PL"/>
      </w:pPr>
      <w:r>
        <w:t xml:space="preserve">          schema:</w:t>
      </w:r>
    </w:p>
    <w:p w14:paraId="5EE1D671" w14:textId="77777777" w:rsidR="00CB0027" w:rsidRDefault="00CB0027" w:rsidP="00CB0027">
      <w:pPr>
        <w:pStyle w:val="PL"/>
      </w:pPr>
      <w:r>
        <w:t xml:space="preserve">            $ref: '#/components/schemas/websocketHeader-Sec-WebSocket-Extensions-Type'</w:t>
      </w:r>
    </w:p>
    <w:p w14:paraId="18EC96BD" w14:textId="77777777" w:rsidR="00CB0027" w:rsidRDefault="00CB0027" w:rsidP="00CB0027">
      <w:pPr>
        <w:pStyle w:val="PL"/>
      </w:pPr>
      <w:r>
        <w:t xml:space="preserve">        - name: Sec-WebSocket-Key</w:t>
      </w:r>
    </w:p>
    <w:p w14:paraId="475F9F2F" w14:textId="77777777" w:rsidR="00CB0027" w:rsidRDefault="00CB0027" w:rsidP="00CB0027">
      <w:pPr>
        <w:pStyle w:val="PL"/>
      </w:pPr>
      <w:r>
        <w:t xml:space="preserve">          in: header</w:t>
      </w:r>
    </w:p>
    <w:p w14:paraId="3A6AB5B3" w14:textId="77777777" w:rsidR="00CB0027" w:rsidRDefault="00CB0027" w:rsidP="00CB0027">
      <w:pPr>
        <w:pStyle w:val="PL"/>
      </w:pPr>
      <w:r>
        <w:t xml:space="preserve">          schema:</w:t>
      </w:r>
    </w:p>
    <w:p w14:paraId="2AC975E3" w14:textId="77777777" w:rsidR="00CB0027" w:rsidRDefault="00CB0027" w:rsidP="00CB0027">
      <w:pPr>
        <w:pStyle w:val="PL"/>
      </w:pPr>
      <w:r>
        <w:t xml:space="preserve">            $ref: '#/components/schemas/websocketHeader-Sec-WebSocket-Key-Type'</w:t>
      </w:r>
    </w:p>
    <w:p w14:paraId="0DBC417C" w14:textId="77777777" w:rsidR="00CB0027" w:rsidRDefault="00CB0027" w:rsidP="00CB0027">
      <w:pPr>
        <w:pStyle w:val="PL"/>
      </w:pPr>
      <w:r>
        <w:t xml:space="preserve">        - name: Sec-WebSocket-Protocol</w:t>
      </w:r>
    </w:p>
    <w:p w14:paraId="0A28F87C" w14:textId="77777777" w:rsidR="00CB0027" w:rsidRDefault="00CB0027" w:rsidP="00CB0027">
      <w:pPr>
        <w:pStyle w:val="PL"/>
      </w:pPr>
      <w:r>
        <w:t xml:space="preserve">          in: header</w:t>
      </w:r>
    </w:p>
    <w:p w14:paraId="60D156A1" w14:textId="77777777" w:rsidR="00CB0027" w:rsidRDefault="00CB0027" w:rsidP="00CB0027">
      <w:pPr>
        <w:pStyle w:val="PL"/>
      </w:pPr>
      <w:r>
        <w:t xml:space="preserve">          schema:</w:t>
      </w:r>
    </w:p>
    <w:p w14:paraId="59F5576C" w14:textId="77777777" w:rsidR="00CB0027" w:rsidRDefault="00CB0027" w:rsidP="00CB0027">
      <w:pPr>
        <w:pStyle w:val="PL"/>
      </w:pPr>
      <w:r>
        <w:t xml:space="preserve">            $ref: '#/components/schemas/websocketHeader-Sec-WebSocket-Protocol-Type'</w:t>
      </w:r>
    </w:p>
    <w:p w14:paraId="3427AA85" w14:textId="77777777" w:rsidR="00CB0027" w:rsidRDefault="00CB0027" w:rsidP="00CB0027">
      <w:pPr>
        <w:pStyle w:val="PL"/>
      </w:pPr>
      <w:r>
        <w:t xml:space="preserve">        - name: Sec-WebSocket-Version</w:t>
      </w:r>
    </w:p>
    <w:p w14:paraId="70C57373" w14:textId="77777777" w:rsidR="00CB0027" w:rsidRDefault="00CB0027" w:rsidP="00CB0027">
      <w:pPr>
        <w:pStyle w:val="PL"/>
      </w:pPr>
      <w:r>
        <w:t xml:space="preserve">          in: header</w:t>
      </w:r>
    </w:p>
    <w:p w14:paraId="61EAF963" w14:textId="77777777" w:rsidR="00CB0027" w:rsidRDefault="00CB0027" w:rsidP="00CB0027">
      <w:pPr>
        <w:pStyle w:val="PL"/>
      </w:pPr>
      <w:r>
        <w:t xml:space="preserve">          schema:</w:t>
      </w:r>
    </w:p>
    <w:p w14:paraId="0E6E397D" w14:textId="77777777" w:rsidR="00CB0027" w:rsidRDefault="00CB0027" w:rsidP="00CB0027">
      <w:pPr>
        <w:pStyle w:val="PL"/>
      </w:pPr>
      <w:r>
        <w:t xml:space="preserve">            $ref: '#/components/schemas/websocketHeader-Sec-WebSocket-Version-Type'</w:t>
      </w:r>
    </w:p>
    <w:p w14:paraId="35A020D1" w14:textId="77777777" w:rsidR="00CB0027" w:rsidRDefault="00CB0027" w:rsidP="00CB0027">
      <w:pPr>
        <w:pStyle w:val="PL"/>
      </w:pPr>
      <w:r>
        <w:t xml:space="preserve">      responses:</w:t>
      </w:r>
    </w:p>
    <w:p w14:paraId="5B17B270" w14:textId="77777777" w:rsidR="00CB0027" w:rsidRDefault="00CB0027" w:rsidP="00CB0027">
      <w:pPr>
        <w:pStyle w:val="PL"/>
      </w:pPr>
      <w:r>
        <w:t xml:space="preserve">        '101':</w:t>
      </w:r>
    </w:p>
    <w:p w14:paraId="37255B97" w14:textId="77777777" w:rsidR="00CB0027" w:rsidRDefault="00CB0027" w:rsidP="00CB0027">
      <w:pPr>
        <w:pStyle w:val="PL"/>
      </w:pPr>
      <w:r>
        <w:t xml:space="preserve">          description: Success case (101 Switching Protocols). The connection has been successfully switched to WebSocket. The response message body is absent.</w:t>
      </w:r>
    </w:p>
    <w:p w14:paraId="2F376EB9" w14:textId="77777777" w:rsidR="00CB0027" w:rsidRDefault="00CB0027" w:rsidP="00CB0027">
      <w:pPr>
        <w:pStyle w:val="PL"/>
      </w:pPr>
      <w:r>
        <w:t xml:space="preserve">          headers:</w:t>
      </w:r>
    </w:p>
    <w:p w14:paraId="7C9F71E4" w14:textId="77777777" w:rsidR="00CB0027" w:rsidRDefault="00CB0027" w:rsidP="00CB0027">
      <w:pPr>
        <w:pStyle w:val="PL"/>
      </w:pPr>
      <w:r>
        <w:t xml:space="preserve">            Upgrade:</w:t>
      </w:r>
    </w:p>
    <w:p w14:paraId="0BE12AFF" w14:textId="77777777" w:rsidR="00CB0027" w:rsidRDefault="00CB0027" w:rsidP="00CB0027">
      <w:pPr>
        <w:pStyle w:val="PL"/>
      </w:pPr>
      <w:r>
        <w:t xml:space="preserve">              schema:</w:t>
      </w:r>
    </w:p>
    <w:p w14:paraId="583B3328" w14:textId="77777777" w:rsidR="00CB0027" w:rsidRDefault="00CB0027" w:rsidP="00CB0027">
      <w:pPr>
        <w:pStyle w:val="PL"/>
      </w:pPr>
      <w:r>
        <w:t xml:space="preserve">                $ref: '#/components/schemas/websocketHeaderUpgrade-Type'</w:t>
      </w:r>
    </w:p>
    <w:p w14:paraId="72265A0C" w14:textId="77777777" w:rsidR="00CB0027" w:rsidRDefault="00CB0027" w:rsidP="00CB0027">
      <w:pPr>
        <w:pStyle w:val="PL"/>
      </w:pPr>
      <w:r>
        <w:t xml:space="preserve">            Connection:</w:t>
      </w:r>
    </w:p>
    <w:p w14:paraId="44597A5E" w14:textId="77777777" w:rsidR="00CB0027" w:rsidRDefault="00CB0027" w:rsidP="00CB0027">
      <w:pPr>
        <w:pStyle w:val="PL"/>
      </w:pPr>
      <w:r>
        <w:t xml:space="preserve">              schema:</w:t>
      </w:r>
    </w:p>
    <w:p w14:paraId="37B8334D" w14:textId="77777777" w:rsidR="00CB0027" w:rsidRDefault="00CB0027" w:rsidP="00CB0027">
      <w:pPr>
        <w:pStyle w:val="PL"/>
      </w:pPr>
      <w:r>
        <w:t xml:space="preserve">                $ref: '#/components/schemas/websocketHeaderConnection-Type'</w:t>
      </w:r>
    </w:p>
    <w:p w14:paraId="3094F1EE" w14:textId="77777777" w:rsidR="00CB0027" w:rsidRDefault="00CB0027" w:rsidP="00CB0027">
      <w:pPr>
        <w:pStyle w:val="PL"/>
      </w:pPr>
      <w:r>
        <w:t xml:space="preserve">            Sec-WebSocket-Accept:</w:t>
      </w:r>
    </w:p>
    <w:p w14:paraId="5D1212F2" w14:textId="77777777" w:rsidR="00CB0027" w:rsidRDefault="00CB0027" w:rsidP="00CB0027">
      <w:pPr>
        <w:pStyle w:val="PL"/>
      </w:pPr>
      <w:r>
        <w:t xml:space="preserve">              schema:</w:t>
      </w:r>
    </w:p>
    <w:p w14:paraId="196DC5CD" w14:textId="77777777" w:rsidR="00CB0027" w:rsidRDefault="00CB0027" w:rsidP="00CB0027">
      <w:pPr>
        <w:pStyle w:val="PL"/>
      </w:pPr>
      <w:r>
        <w:t xml:space="preserve">                $ref: '#/components/schemas/websocketHeader-Sec-WebSocket-Accept-Type'</w:t>
      </w:r>
    </w:p>
    <w:p w14:paraId="234A14ED" w14:textId="77777777" w:rsidR="00CB0027" w:rsidRDefault="00CB0027" w:rsidP="00CB0027">
      <w:pPr>
        <w:pStyle w:val="PL"/>
      </w:pPr>
      <w:r>
        <w:t xml:space="preserve">        '200':</w:t>
      </w:r>
    </w:p>
    <w:p w14:paraId="6C119E90" w14:textId="77777777" w:rsidR="00CB0027" w:rsidRDefault="00CB0027" w:rsidP="00CB0027">
      <w:pPr>
        <w:pStyle w:val="PL"/>
      </w:pPr>
      <w:r>
        <w:t xml:space="preserve">          description: Success case (200 OK). The resource identified in the request for retrieval returned in the response message body.</w:t>
      </w:r>
    </w:p>
    <w:p w14:paraId="7AFCEBAD" w14:textId="77777777" w:rsidR="00CB0027" w:rsidRDefault="00CB0027" w:rsidP="00CB0027">
      <w:pPr>
        <w:pStyle w:val="PL"/>
      </w:pPr>
      <w:r>
        <w:t xml:space="preserve">          content:</w:t>
      </w:r>
    </w:p>
    <w:p w14:paraId="53EA454E" w14:textId="77777777" w:rsidR="00CB0027" w:rsidRDefault="00CB0027" w:rsidP="00CB0027">
      <w:pPr>
        <w:pStyle w:val="PL"/>
      </w:pPr>
      <w:r>
        <w:t xml:space="preserve">            application/json:</w:t>
      </w:r>
    </w:p>
    <w:p w14:paraId="5D71AC1B" w14:textId="77777777" w:rsidR="00CB0027" w:rsidRDefault="00CB0027" w:rsidP="00CB0027">
      <w:pPr>
        <w:pStyle w:val="PL"/>
      </w:pPr>
      <w:r>
        <w:t xml:space="preserve">              schema:</w:t>
      </w:r>
    </w:p>
    <w:p w14:paraId="6CE481CA" w14:textId="77777777" w:rsidR="00CB0027" w:rsidRDefault="00CB0027" w:rsidP="00CB0027">
      <w:pPr>
        <w:pStyle w:val="PL"/>
      </w:pPr>
      <w:r>
        <w:t xml:space="preserve">                $ref: '#/components/schemas/connectionInfo-Type'</w:t>
      </w:r>
    </w:p>
    <w:p w14:paraId="15541780" w14:textId="77777777" w:rsidR="00CB0027" w:rsidRDefault="00CB0027" w:rsidP="00CB0027">
      <w:pPr>
        <w:pStyle w:val="PL"/>
      </w:pPr>
      <w:r>
        <w:t xml:space="preserve">        default:</w:t>
      </w:r>
    </w:p>
    <w:p w14:paraId="56163961" w14:textId="77777777" w:rsidR="00CB0027" w:rsidRDefault="00CB0027" w:rsidP="00CB0027">
      <w:pPr>
        <w:pStyle w:val="PL"/>
      </w:pPr>
      <w:r>
        <w:t xml:space="preserve">          description: Error case.</w:t>
      </w:r>
    </w:p>
    <w:p w14:paraId="2DA41AB4" w14:textId="77777777" w:rsidR="00CB0027" w:rsidRDefault="00CB0027" w:rsidP="00CB0027">
      <w:pPr>
        <w:pStyle w:val="PL"/>
      </w:pPr>
      <w:r>
        <w:t xml:space="preserve">          content:</w:t>
      </w:r>
    </w:p>
    <w:p w14:paraId="0BA1246A" w14:textId="77777777" w:rsidR="00CB0027" w:rsidRDefault="00CB0027" w:rsidP="00CB0027">
      <w:pPr>
        <w:pStyle w:val="PL"/>
      </w:pPr>
      <w:r>
        <w:t xml:space="preserve">            application/json:</w:t>
      </w:r>
    </w:p>
    <w:p w14:paraId="3FFEB2C0" w14:textId="77777777" w:rsidR="00CB0027" w:rsidRDefault="00CB0027" w:rsidP="00CB0027">
      <w:pPr>
        <w:pStyle w:val="PL"/>
      </w:pPr>
      <w:r>
        <w:t xml:space="preserve">              schema:</w:t>
      </w:r>
    </w:p>
    <w:p w14:paraId="291C4B17" w14:textId="77777777" w:rsidR="00CB0027" w:rsidRDefault="00CB0027" w:rsidP="00CB0027">
      <w:pPr>
        <w:pStyle w:val="PL"/>
      </w:pPr>
      <w:r>
        <w:t xml:space="preserve">                $ref: '#/components/schemas/errorResponse-Type'</w:t>
      </w:r>
    </w:p>
    <w:p w14:paraId="3D7974F1" w14:textId="77777777" w:rsidR="00CB0027" w:rsidRDefault="00CB0027" w:rsidP="00CB0027">
      <w:pPr>
        <w:pStyle w:val="PL"/>
      </w:pPr>
      <w:r>
        <w:t xml:space="preserve">  '/connections/{connectionId}/streams':</w:t>
      </w:r>
    </w:p>
    <w:p w14:paraId="7788153E" w14:textId="77777777" w:rsidR="00CB0027" w:rsidRDefault="00CB0027" w:rsidP="00CB0027">
      <w:pPr>
        <w:pStyle w:val="PL"/>
      </w:pPr>
      <w:r>
        <w:t xml:space="preserve">    post:</w:t>
      </w:r>
    </w:p>
    <w:p w14:paraId="3AA3E79B" w14:textId="77777777" w:rsidR="00CB0027" w:rsidRDefault="00CB0027" w:rsidP="00CB0027">
      <w:pPr>
        <w:pStyle w:val="PL"/>
      </w:pPr>
      <w:r>
        <w:t xml:space="preserve">      summary: Inform consumer about new reporting streams on an existing connection.</w:t>
      </w:r>
    </w:p>
    <w:p w14:paraId="3CF8F75B" w14:textId="77777777" w:rsidR="00CB0027" w:rsidRDefault="00CB0027" w:rsidP="00CB0027">
      <w:pPr>
        <w:pStyle w:val="PL"/>
      </w:pPr>
      <w:r>
        <w:t xml:space="preserve">      description: Allows the producer to add one or more reporting streams to an already established streaming connection.</w:t>
      </w:r>
    </w:p>
    <w:p w14:paraId="363633ED" w14:textId="77777777" w:rsidR="00CB0027" w:rsidRDefault="00CB0027" w:rsidP="00CB0027">
      <w:pPr>
        <w:pStyle w:val="PL"/>
      </w:pPr>
      <w:r>
        <w:t xml:space="preserve">      parameters:</w:t>
      </w:r>
    </w:p>
    <w:p w14:paraId="5872EB14" w14:textId="77777777" w:rsidR="00CB0027" w:rsidRDefault="00CB0027" w:rsidP="00CB0027">
      <w:pPr>
        <w:pStyle w:val="PL"/>
      </w:pPr>
      <w:r>
        <w:t xml:space="preserve">        - name: connectionId</w:t>
      </w:r>
    </w:p>
    <w:p w14:paraId="4BB15241" w14:textId="77777777" w:rsidR="00CB0027" w:rsidRDefault="00CB0027" w:rsidP="00CB0027">
      <w:pPr>
        <w:pStyle w:val="PL"/>
      </w:pPr>
      <w:r>
        <w:t xml:space="preserve">          in: path</w:t>
      </w:r>
    </w:p>
    <w:p w14:paraId="6CAD6858" w14:textId="77777777" w:rsidR="00CB0027" w:rsidRDefault="00CB0027" w:rsidP="00CB0027">
      <w:pPr>
        <w:pStyle w:val="PL"/>
      </w:pPr>
      <w:r>
        <w:t xml:space="preserve">          description: Indicate the ID (URI) of the connection for which the reporting stream information is being added.</w:t>
      </w:r>
    </w:p>
    <w:p w14:paraId="5388E4EA" w14:textId="77777777" w:rsidR="00CB0027" w:rsidRDefault="00CB0027" w:rsidP="00CB0027">
      <w:pPr>
        <w:pStyle w:val="PL"/>
      </w:pPr>
      <w:r>
        <w:t xml:space="preserve">          required: true</w:t>
      </w:r>
    </w:p>
    <w:p w14:paraId="45C2C30B" w14:textId="77777777" w:rsidR="00CB0027" w:rsidRDefault="00CB0027" w:rsidP="00CB0027">
      <w:pPr>
        <w:pStyle w:val="PL"/>
      </w:pPr>
      <w:r>
        <w:t xml:space="preserve">          schema:</w:t>
      </w:r>
    </w:p>
    <w:p w14:paraId="5BC15543" w14:textId="77777777" w:rsidR="00CB0027" w:rsidRDefault="00CB0027" w:rsidP="00CB0027">
      <w:pPr>
        <w:pStyle w:val="PL"/>
      </w:pPr>
      <w:r>
        <w:t xml:space="preserve">            $ref: '#/components/schemas/connectionId-Type'</w:t>
      </w:r>
    </w:p>
    <w:p w14:paraId="22F0C422" w14:textId="77777777" w:rsidR="00CB0027" w:rsidRDefault="00CB0027" w:rsidP="00CB0027">
      <w:pPr>
        <w:pStyle w:val="PL"/>
      </w:pPr>
      <w:r>
        <w:t xml:space="preserve">      requestBody:</w:t>
      </w:r>
    </w:p>
    <w:p w14:paraId="09A10932" w14:textId="77777777" w:rsidR="00CB0027" w:rsidRDefault="00CB0027" w:rsidP="00CB0027">
      <w:pPr>
        <w:pStyle w:val="PL"/>
      </w:pPr>
      <w:r>
        <w:t xml:space="preserve">        required: true</w:t>
      </w:r>
    </w:p>
    <w:p w14:paraId="01EA8987" w14:textId="77777777" w:rsidR="00CB0027" w:rsidRDefault="00CB0027" w:rsidP="00CB0027">
      <w:pPr>
        <w:pStyle w:val="PL"/>
      </w:pPr>
      <w:r>
        <w:t xml:space="preserve">        content:</w:t>
      </w:r>
    </w:p>
    <w:p w14:paraId="1DAAA2AA" w14:textId="77777777" w:rsidR="00CB0027" w:rsidRDefault="00CB0027" w:rsidP="00CB0027">
      <w:pPr>
        <w:pStyle w:val="PL"/>
      </w:pPr>
      <w:r>
        <w:t xml:space="preserve">          application/json:</w:t>
      </w:r>
    </w:p>
    <w:p w14:paraId="362F0417" w14:textId="77777777" w:rsidR="00CB0027" w:rsidRDefault="00CB0027" w:rsidP="00CB0027">
      <w:pPr>
        <w:pStyle w:val="PL"/>
      </w:pPr>
      <w:r>
        <w:t xml:space="preserve">            schema:</w:t>
      </w:r>
    </w:p>
    <w:p w14:paraId="44BCB6E7" w14:textId="77777777" w:rsidR="00CB0027" w:rsidRDefault="00CB0027" w:rsidP="00CB0027">
      <w:pPr>
        <w:pStyle w:val="PL"/>
      </w:pPr>
      <w:r>
        <w:t xml:space="preserve">              type: array</w:t>
      </w:r>
    </w:p>
    <w:p w14:paraId="16C19FE0" w14:textId="77777777" w:rsidR="00CB0027" w:rsidRDefault="00CB0027" w:rsidP="00CB0027">
      <w:pPr>
        <w:pStyle w:val="PL"/>
      </w:pPr>
      <w:r>
        <w:t xml:space="preserve">              items:</w:t>
      </w:r>
    </w:p>
    <w:p w14:paraId="1D1F13B1" w14:textId="77777777" w:rsidR="00CB0027" w:rsidRDefault="00CB0027" w:rsidP="00CB0027">
      <w:pPr>
        <w:pStyle w:val="PL"/>
      </w:pPr>
      <w:r>
        <w:t xml:space="preserve">                $ref: '#/components/schemas/streamInfo-Type'</w:t>
      </w:r>
    </w:p>
    <w:p w14:paraId="4C43336F" w14:textId="77777777" w:rsidR="00CB0027" w:rsidRDefault="00CB0027" w:rsidP="00CB0027">
      <w:pPr>
        <w:pStyle w:val="PL"/>
      </w:pPr>
      <w:r>
        <w:t xml:space="preserve">      responses:</w:t>
      </w:r>
    </w:p>
    <w:p w14:paraId="491903C3" w14:textId="77777777" w:rsidR="00CB0027" w:rsidRDefault="00CB0027" w:rsidP="00CB0027">
      <w:pPr>
        <w:pStyle w:val="PL"/>
      </w:pPr>
      <w:r>
        <w:t xml:space="preserve">        '201':</w:t>
      </w:r>
    </w:p>
    <w:p w14:paraId="5FB232E5" w14:textId="77777777" w:rsidR="00CB0027" w:rsidRDefault="00CB0027" w:rsidP="00CB0027">
      <w:pPr>
        <w:pStyle w:val="PL"/>
      </w:pPr>
      <w:r>
        <w:t xml:space="preserve">          description: Success case (201 Posted).</w:t>
      </w:r>
    </w:p>
    <w:p w14:paraId="525759FA" w14:textId="77777777" w:rsidR="00CB0027" w:rsidRDefault="00CB0027" w:rsidP="00CB0027">
      <w:pPr>
        <w:pStyle w:val="PL"/>
      </w:pPr>
      <w:r>
        <w:t xml:space="preserve">          content:</w:t>
      </w:r>
    </w:p>
    <w:p w14:paraId="7C239D0A" w14:textId="77777777" w:rsidR="00CB0027" w:rsidRDefault="00CB0027" w:rsidP="00CB0027">
      <w:pPr>
        <w:pStyle w:val="PL"/>
      </w:pPr>
      <w:r>
        <w:t xml:space="preserve">            application/json:</w:t>
      </w:r>
    </w:p>
    <w:p w14:paraId="7D4C84EF" w14:textId="77777777" w:rsidR="00CB0027" w:rsidRDefault="00CB0027" w:rsidP="00CB0027">
      <w:pPr>
        <w:pStyle w:val="PL"/>
      </w:pPr>
      <w:r>
        <w:t xml:space="preserve">              schema:</w:t>
      </w:r>
    </w:p>
    <w:p w14:paraId="7B94D236" w14:textId="77777777" w:rsidR="00CB0027" w:rsidRDefault="00CB0027" w:rsidP="00CB0027">
      <w:pPr>
        <w:pStyle w:val="PL"/>
      </w:pPr>
      <w:r>
        <w:t xml:space="preserve">                type: array</w:t>
      </w:r>
    </w:p>
    <w:p w14:paraId="17515888" w14:textId="77777777" w:rsidR="00CB0027" w:rsidRDefault="00CB0027" w:rsidP="00CB0027">
      <w:pPr>
        <w:pStyle w:val="PL"/>
      </w:pPr>
      <w:r>
        <w:t xml:space="preserve">                items:</w:t>
      </w:r>
    </w:p>
    <w:p w14:paraId="26BE1713" w14:textId="77777777" w:rsidR="00CB0027" w:rsidRDefault="00CB0027" w:rsidP="00CB0027">
      <w:pPr>
        <w:pStyle w:val="PL"/>
      </w:pPr>
      <w:r>
        <w:t xml:space="preserve">                  $ref: '#/components/schemas/streamInfo-Type'</w:t>
      </w:r>
    </w:p>
    <w:p w14:paraId="6587FA2F" w14:textId="77777777" w:rsidR="00CB0027" w:rsidRDefault="00CB0027" w:rsidP="00CB0027">
      <w:pPr>
        <w:pStyle w:val="PL"/>
      </w:pPr>
      <w:r>
        <w:t xml:space="preserve">        '202':</w:t>
      </w:r>
    </w:p>
    <w:p w14:paraId="2C95C573" w14:textId="77777777" w:rsidR="00CB0027" w:rsidRDefault="00CB0027" w:rsidP="00CB0027">
      <w:pPr>
        <w:pStyle w:val="PL"/>
      </w:pPr>
      <w:r>
        <w:t xml:space="preserve">          description: Partial success case (202 Posted).</w:t>
      </w:r>
    </w:p>
    <w:p w14:paraId="08C4A798" w14:textId="77777777" w:rsidR="00CB0027" w:rsidRDefault="00CB0027" w:rsidP="00CB0027">
      <w:pPr>
        <w:pStyle w:val="PL"/>
      </w:pPr>
      <w:r>
        <w:t xml:space="preserve">          content:</w:t>
      </w:r>
    </w:p>
    <w:p w14:paraId="7B5E2B63" w14:textId="77777777" w:rsidR="00CB0027" w:rsidRDefault="00CB0027" w:rsidP="00CB0027">
      <w:pPr>
        <w:pStyle w:val="PL"/>
      </w:pPr>
      <w:r>
        <w:t xml:space="preserve">            application/json:</w:t>
      </w:r>
    </w:p>
    <w:p w14:paraId="66B36581" w14:textId="77777777" w:rsidR="00CB0027" w:rsidRDefault="00CB0027" w:rsidP="00CB0027">
      <w:pPr>
        <w:pStyle w:val="PL"/>
      </w:pPr>
      <w:r>
        <w:t xml:space="preserve">              schema:</w:t>
      </w:r>
    </w:p>
    <w:p w14:paraId="0B49FF7A" w14:textId="77777777" w:rsidR="00CB0027" w:rsidRDefault="00CB0027" w:rsidP="00CB0027">
      <w:pPr>
        <w:pStyle w:val="PL"/>
      </w:pPr>
      <w:r>
        <w:t xml:space="preserve">                type: array</w:t>
      </w:r>
    </w:p>
    <w:p w14:paraId="30DA973B" w14:textId="77777777" w:rsidR="00CB0027" w:rsidRDefault="00CB0027" w:rsidP="00CB0027">
      <w:pPr>
        <w:pStyle w:val="PL"/>
      </w:pPr>
      <w:r>
        <w:t xml:space="preserve">                items:</w:t>
      </w:r>
    </w:p>
    <w:p w14:paraId="4CE876D8" w14:textId="77777777" w:rsidR="00CB0027" w:rsidRDefault="00CB0027" w:rsidP="00CB0027">
      <w:pPr>
        <w:pStyle w:val="PL"/>
      </w:pPr>
      <w:r>
        <w:t xml:space="preserve">                  $ref: '#/components/schemas/streamInfo-Type'</w:t>
      </w:r>
    </w:p>
    <w:p w14:paraId="0D241018" w14:textId="77777777" w:rsidR="00CB0027" w:rsidRDefault="00CB0027" w:rsidP="00CB0027">
      <w:pPr>
        <w:pStyle w:val="PL"/>
      </w:pPr>
      <w:r>
        <w:t xml:space="preserve">        default:</w:t>
      </w:r>
    </w:p>
    <w:p w14:paraId="3B8A111B" w14:textId="77777777" w:rsidR="00CB0027" w:rsidRDefault="00CB0027" w:rsidP="00CB0027">
      <w:pPr>
        <w:pStyle w:val="PL"/>
      </w:pPr>
      <w:r>
        <w:t xml:space="preserve">          description: Error case.</w:t>
      </w:r>
    </w:p>
    <w:p w14:paraId="3ABF0EFA" w14:textId="77777777" w:rsidR="00CB0027" w:rsidRDefault="00CB0027" w:rsidP="00CB0027">
      <w:pPr>
        <w:pStyle w:val="PL"/>
      </w:pPr>
      <w:r>
        <w:t xml:space="preserve">          content:</w:t>
      </w:r>
    </w:p>
    <w:p w14:paraId="4EAE6250" w14:textId="77777777" w:rsidR="00CB0027" w:rsidRDefault="00CB0027" w:rsidP="00CB0027">
      <w:pPr>
        <w:pStyle w:val="PL"/>
      </w:pPr>
      <w:r>
        <w:t xml:space="preserve">            application/json:</w:t>
      </w:r>
    </w:p>
    <w:p w14:paraId="12FE7A92" w14:textId="77777777" w:rsidR="00CB0027" w:rsidRDefault="00CB0027" w:rsidP="00CB0027">
      <w:pPr>
        <w:pStyle w:val="PL"/>
      </w:pPr>
      <w:r>
        <w:t xml:space="preserve">              schema:</w:t>
      </w:r>
    </w:p>
    <w:p w14:paraId="47B0EEE8" w14:textId="77777777" w:rsidR="00CB0027" w:rsidRDefault="00CB0027" w:rsidP="00CB0027">
      <w:pPr>
        <w:pStyle w:val="PL"/>
      </w:pPr>
      <w:r>
        <w:t xml:space="preserve">                $ref: '#/components/schemas/errorResponse-Type'</w:t>
      </w:r>
    </w:p>
    <w:p w14:paraId="69CA1923" w14:textId="77777777" w:rsidR="00CB0027" w:rsidRDefault="00CB0027" w:rsidP="00CB0027">
      <w:pPr>
        <w:pStyle w:val="PL"/>
      </w:pPr>
      <w:r>
        <w:t xml:space="preserve">    delete:</w:t>
      </w:r>
    </w:p>
    <w:p w14:paraId="09335246" w14:textId="77777777" w:rsidR="00CB0027" w:rsidRDefault="00CB0027" w:rsidP="00CB0027">
      <w:pPr>
        <w:pStyle w:val="PL"/>
      </w:pPr>
      <w:r>
        <w:t xml:space="preserve">      summary: Remove reporting streams from an existing connection</w:t>
      </w:r>
    </w:p>
    <w:p w14:paraId="10E7F2E4" w14:textId="77777777" w:rsidR="00CB0027" w:rsidRDefault="00CB0027" w:rsidP="00CB0027">
      <w:pPr>
        <w:pStyle w:val="PL"/>
      </w:pPr>
      <w:r>
        <w:t xml:space="preserve">      description: Allows the producer to remove one or more reporting streams from an already established streaming connection.</w:t>
      </w:r>
    </w:p>
    <w:p w14:paraId="2D5DD5CB" w14:textId="77777777" w:rsidR="00CB0027" w:rsidRDefault="00CB0027" w:rsidP="00CB0027">
      <w:pPr>
        <w:pStyle w:val="PL"/>
      </w:pPr>
      <w:r>
        <w:t xml:space="preserve">      parameters:</w:t>
      </w:r>
    </w:p>
    <w:p w14:paraId="03DF92BC" w14:textId="77777777" w:rsidR="00CB0027" w:rsidRDefault="00CB0027" w:rsidP="00CB0027">
      <w:pPr>
        <w:pStyle w:val="PL"/>
      </w:pPr>
      <w:r>
        <w:t xml:space="preserve">        - name: connectionId</w:t>
      </w:r>
    </w:p>
    <w:p w14:paraId="330CDC70" w14:textId="77777777" w:rsidR="00CB0027" w:rsidRDefault="00CB0027" w:rsidP="00CB0027">
      <w:pPr>
        <w:pStyle w:val="PL"/>
      </w:pPr>
      <w:r>
        <w:t xml:space="preserve">          in: path</w:t>
      </w:r>
    </w:p>
    <w:p w14:paraId="0F7179A0" w14:textId="77777777" w:rsidR="00CB0027" w:rsidRDefault="00CB0027" w:rsidP="00CB0027">
      <w:pPr>
        <w:pStyle w:val="PL"/>
      </w:pPr>
      <w:r>
        <w:t xml:space="preserve">          description: Indicate the ID (URI) of the connection for which the reporting stream information is being removed.</w:t>
      </w:r>
    </w:p>
    <w:p w14:paraId="0F53A6CD" w14:textId="77777777" w:rsidR="00CB0027" w:rsidRDefault="00CB0027" w:rsidP="00CB0027">
      <w:pPr>
        <w:pStyle w:val="PL"/>
      </w:pPr>
      <w:r>
        <w:t xml:space="preserve">          required: true</w:t>
      </w:r>
    </w:p>
    <w:p w14:paraId="1732B861" w14:textId="77777777" w:rsidR="00CB0027" w:rsidRDefault="00CB0027" w:rsidP="00CB0027">
      <w:pPr>
        <w:pStyle w:val="PL"/>
      </w:pPr>
      <w:r>
        <w:t xml:space="preserve">          schema:</w:t>
      </w:r>
    </w:p>
    <w:p w14:paraId="0FD813AB" w14:textId="77777777" w:rsidR="00CB0027" w:rsidRDefault="00CB0027" w:rsidP="00CB0027">
      <w:pPr>
        <w:pStyle w:val="PL"/>
      </w:pPr>
      <w:r>
        <w:t xml:space="preserve">            $ref: '#/components/schemas/connectionId-Type'</w:t>
      </w:r>
    </w:p>
    <w:p w14:paraId="6F7743F6" w14:textId="77777777" w:rsidR="00CB0027" w:rsidRDefault="00CB0027" w:rsidP="00CB0027">
      <w:pPr>
        <w:pStyle w:val="PL"/>
      </w:pPr>
      <w:r>
        <w:t xml:space="preserve">        - name: streamIds</w:t>
      </w:r>
    </w:p>
    <w:p w14:paraId="4D772116" w14:textId="77777777" w:rsidR="00CB0027" w:rsidRDefault="00CB0027" w:rsidP="00CB0027">
      <w:pPr>
        <w:pStyle w:val="PL"/>
      </w:pPr>
      <w:r>
        <w:t xml:space="preserve">          in: query</w:t>
      </w:r>
    </w:p>
    <w:p w14:paraId="6E3D3868" w14:textId="77777777" w:rsidR="00CB0027" w:rsidRDefault="00CB0027" w:rsidP="00CB0027">
      <w:pPr>
        <w:pStyle w:val="PL"/>
      </w:pPr>
      <w:r>
        <w:t xml:space="preserve">          description: The list of streamId for the stream(s) to be deleted.</w:t>
      </w:r>
    </w:p>
    <w:p w14:paraId="3DA9F1CE" w14:textId="77777777" w:rsidR="00CB0027" w:rsidRDefault="00CB0027" w:rsidP="00CB0027">
      <w:pPr>
        <w:pStyle w:val="PL"/>
      </w:pPr>
      <w:r>
        <w:t xml:space="preserve">          required: true</w:t>
      </w:r>
    </w:p>
    <w:p w14:paraId="3BAE47C6" w14:textId="77777777" w:rsidR="00CB0027" w:rsidRDefault="00CB0027" w:rsidP="00CB0027">
      <w:pPr>
        <w:pStyle w:val="PL"/>
      </w:pPr>
      <w:r>
        <w:t xml:space="preserve">          schema:</w:t>
      </w:r>
    </w:p>
    <w:p w14:paraId="28044BE6" w14:textId="77777777" w:rsidR="00CB0027" w:rsidRDefault="00CB0027" w:rsidP="00CB0027">
      <w:pPr>
        <w:pStyle w:val="PL"/>
      </w:pPr>
      <w:r>
        <w:t xml:space="preserve">            type: array</w:t>
      </w:r>
    </w:p>
    <w:p w14:paraId="47E08FA5" w14:textId="77777777" w:rsidR="00CB0027" w:rsidRDefault="00CB0027" w:rsidP="00CB0027">
      <w:pPr>
        <w:pStyle w:val="PL"/>
      </w:pPr>
      <w:r>
        <w:t xml:space="preserve">            items:</w:t>
      </w:r>
    </w:p>
    <w:p w14:paraId="0CF385A9" w14:textId="77777777" w:rsidR="00CB0027" w:rsidRDefault="00CB0027" w:rsidP="00CB0027">
      <w:pPr>
        <w:pStyle w:val="PL"/>
      </w:pPr>
      <w:r>
        <w:t xml:space="preserve">              $ref: '#/components/schemas/streamId-Type'</w:t>
      </w:r>
    </w:p>
    <w:p w14:paraId="755B5A44" w14:textId="77777777" w:rsidR="00CB0027" w:rsidRDefault="00CB0027" w:rsidP="00CB0027">
      <w:pPr>
        <w:pStyle w:val="PL"/>
      </w:pPr>
      <w:r>
        <w:t xml:space="preserve">      responses:</w:t>
      </w:r>
    </w:p>
    <w:p w14:paraId="4CA2D38B" w14:textId="77777777" w:rsidR="00CB0027" w:rsidRDefault="00CB0027" w:rsidP="00CB0027">
      <w:pPr>
        <w:pStyle w:val="PL"/>
      </w:pPr>
      <w:r>
        <w:t xml:space="preserve">        '204':</w:t>
      </w:r>
    </w:p>
    <w:p w14:paraId="1D9A6A9E" w14:textId="77777777" w:rsidR="00CB0027" w:rsidRDefault="00CB0027" w:rsidP="00CB0027">
      <w:pPr>
        <w:pStyle w:val="PL"/>
      </w:pPr>
      <w:r>
        <w:t xml:space="preserve">          description: Success case (204 No Content). The stream information resource has been deleted. The response message body is absent.</w:t>
      </w:r>
    </w:p>
    <w:p w14:paraId="47F8F12F" w14:textId="77777777" w:rsidR="00CB0027" w:rsidRDefault="00CB0027" w:rsidP="00CB0027">
      <w:pPr>
        <w:pStyle w:val="PL"/>
      </w:pPr>
      <w:r>
        <w:t xml:space="preserve">        default:</w:t>
      </w:r>
    </w:p>
    <w:p w14:paraId="34498459" w14:textId="77777777" w:rsidR="00CB0027" w:rsidRDefault="00CB0027" w:rsidP="00CB0027">
      <w:pPr>
        <w:pStyle w:val="PL"/>
      </w:pPr>
      <w:r>
        <w:t xml:space="preserve">          description: Error case.</w:t>
      </w:r>
    </w:p>
    <w:p w14:paraId="03670FDF" w14:textId="77777777" w:rsidR="00CB0027" w:rsidRDefault="00CB0027" w:rsidP="00CB0027">
      <w:pPr>
        <w:pStyle w:val="PL"/>
      </w:pPr>
      <w:r>
        <w:t xml:space="preserve">          content:</w:t>
      </w:r>
    </w:p>
    <w:p w14:paraId="23D880B5" w14:textId="77777777" w:rsidR="00CB0027" w:rsidRDefault="00CB0027" w:rsidP="00CB0027">
      <w:pPr>
        <w:pStyle w:val="PL"/>
      </w:pPr>
      <w:r>
        <w:t xml:space="preserve">            application/json:</w:t>
      </w:r>
    </w:p>
    <w:p w14:paraId="43CE570D" w14:textId="77777777" w:rsidR="00CB0027" w:rsidRDefault="00CB0027" w:rsidP="00CB0027">
      <w:pPr>
        <w:pStyle w:val="PL"/>
      </w:pPr>
      <w:r>
        <w:t xml:space="preserve">              schema:</w:t>
      </w:r>
    </w:p>
    <w:p w14:paraId="5DEE6982" w14:textId="77777777" w:rsidR="00CB0027" w:rsidRDefault="00CB0027" w:rsidP="00CB0027">
      <w:pPr>
        <w:pStyle w:val="PL"/>
      </w:pPr>
      <w:r>
        <w:t xml:space="preserve">                $ref: '#/components/schemas/errorResponse-Type'</w:t>
      </w:r>
    </w:p>
    <w:p w14:paraId="1E528DA0" w14:textId="77777777" w:rsidR="00CB0027" w:rsidRDefault="00CB0027" w:rsidP="00CB0027">
      <w:pPr>
        <w:pStyle w:val="PL"/>
      </w:pPr>
      <w:r>
        <w:t xml:space="preserve">    get:</w:t>
      </w:r>
    </w:p>
    <w:p w14:paraId="600FEE18" w14:textId="77777777" w:rsidR="00CB0027" w:rsidRDefault="00CB0027" w:rsidP="00CB0027">
      <w:pPr>
        <w:pStyle w:val="PL"/>
      </w:pPr>
      <w:r>
        <w:t xml:space="preserve">      summary: Obtain information about streams.</w:t>
      </w:r>
    </w:p>
    <w:p w14:paraId="5E2DE6AF" w14:textId="77777777" w:rsidR="00CB0027" w:rsidRDefault="00CB0027" w:rsidP="00CB0027">
      <w:pPr>
        <w:pStyle w:val="PL"/>
      </w:pPr>
      <w:r>
        <w:t xml:space="preserve">      description: Enables the streaming data reporting service producer to obtain information about one or more reporting streams.</w:t>
      </w:r>
    </w:p>
    <w:p w14:paraId="21F7AADB" w14:textId="77777777" w:rsidR="00CB0027" w:rsidRDefault="00CB0027" w:rsidP="00CB0027">
      <w:pPr>
        <w:pStyle w:val="PL"/>
      </w:pPr>
      <w:r>
        <w:t xml:space="preserve">      parameters:</w:t>
      </w:r>
    </w:p>
    <w:p w14:paraId="356260E3" w14:textId="77777777" w:rsidR="00CB0027" w:rsidRDefault="00CB0027" w:rsidP="00CB0027">
      <w:pPr>
        <w:pStyle w:val="PL"/>
      </w:pPr>
      <w:r>
        <w:t xml:space="preserve">        - name: connectionId</w:t>
      </w:r>
    </w:p>
    <w:p w14:paraId="1A2BA954" w14:textId="77777777" w:rsidR="00CB0027" w:rsidRDefault="00CB0027" w:rsidP="00CB0027">
      <w:pPr>
        <w:pStyle w:val="PL"/>
      </w:pPr>
      <w:r>
        <w:t xml:space="preserve">          in: path</w:t>
      </w:r>
    </w:p>
    <w:p w14:paraId="180BAC39" w14:textId="77777777" w:rsidR="00CB0027" w:rsidRDefault="00CB0027" w:rsidP="00CB0027">
      <w:pPr>
        <w:pStyle w:val="PL"/>
      </w:pPr>
      <w:r>
        <w:t xml:space="preserve">          description: Indicate the ID (URI) of the connection for which the information is being retrieved</w:t>
      </w:r>
    </w:p>
    <w:p w14:paraId="12DABCBC" w14:textId="77777777" w:rsidR="00CB0027" w:rsidRDefault="00CB0027" w:rsidP="00CB0027">
      <w:pPr>
        <w:pStyle w:val="PL"/>
      </w:pPr>
      <w:r>
        <w:t xml:space="preserve">          required: true</w:t>
      </w:r>
    </w:p>
    <w:p w14:paraId="6C872A59" w14:textId="77777777" w:rsidR="00CB0027" w:rsidRDefault="00CB0027" w:rsidP="00CB0027">
      <w:pPr>
        <w:pStyle w:val="PL"/>
      </w:pPr>
      <w:r>
        <w:t xml:space="preserve">          schema:</w:t>
      </w:r>
    </w:p>
    <w:p w14:paraId="18707F10" w14:textId="77777777" w:rsidR="00CB0027" w:rsidRDefault="00CB0027" w:rsidP="00CB0027">
      <w:pPr>
        <w:pStyle w:val="PL"/>
      </w:pPr>
      <w:r>
        <w:t xml:space="preserve">            $ref: '#/components/schemas/connectionId-Type'</w:t>
      </w:r>
    </w:p>
    <w:p w14:paraId="2EC73D7D" w14:textId="77777777" w:rsidR="00CB0027" w:rsidRDefault="00CB0027" w:rsidP="00CB0027">
      <w:pPr>
        <w:pStyle w:val="PL"/>
      </w:pPr>
      <w:r>
        <w:t xml:space="preserve">        - name: streamIds</w:t>
      </w:r>
    </w:p>
    <w:p w14:paraId="2C8EB27D" w14:textId="77777777" w:rsidR="00CB0027" w:rsidRDefault="00CB0027" w:rsidP="00CB0027">
      <w:pPr>
        <w:pStyle w:val="PL"/>
      </w:pPr>
      <w:r>
        <w:t xml:space="preserve">          in: query</w:t>
      </w:r>
    </w:p>
    <w:p w14:paraId="79622339" w14:textId="77777777" w:rsidR="00CB0027" w:rsidRDefault="00CB0027" w:rsidP="00CB0027">
      <w:pPr>
        <w:pStyle w:val="PL"/>
      </w:pPr>
      <w:r>
        <w:t xml:space="preserve">          description: The list of streamId for which the stream information is to be retrieved.</w:t>
      </w:r>
    </w:p>
    <w:p w14:paraId="44EE3C4A" w14:textId="77777777" w:rsidR="00CB0027" w:rsidRDefault="00CB0027" w:rsidP="00CB0027">
      <w:pPr>
        <w:pStyle w:val="PL"/>
      </w:pPr>
      <w:r>
        <w:t xml:space="preserve">          required: true</w:t>
      </w:r>
    </w:p>
    <w:p w14:paraId="028BC305" w14:textId="77777777" w:rsidR="00CB0027" w:rsidRDefault="00CB0027" w:rsidP="00CB0027">
      <w:pPr>
        <w:pStyle w:val="PL"/>
      </w:pPr>
      <w:r>
        <w:t xml:space="preserve">          schema:</w:t>
      </w:r>
    </w:p>
    <w:p w14:paraId="46C54C04" w14:textId="77777777" w:rsidR="00CB0027" w:rsidRDefault="00CB0027" w:rsidP="00CB0027">
      <w:pPr>
        <w:pStyle w:val="PL"/>
      </w:pPr>
      <w:r>
        <w:t xml:space="preserve">            type: array</w:t>
      </w:r>
    </w:p>
    <w:p w14:paraId="1A020DF3" w14:textId="77777777" w:rsidR="00CB0027" w:rsidRDefault="00CB0027" w:rsidP="00CB0027">
      <w:pPr>
        <w:pStyle w:val="PL"/>
      </w:pPr>
      <w:r>
        <w:t xml:space="preserve">            items:</w:t>
      </w:r>
    </w:p>
    <w:p w14:paraId="5BDDDB3F" w14:textId="77777777" w:rsidR="00CB0027" w:rsidRDefault="00CB0027" w:rsidP="00CB0027">
      <w:pPr>
        <w:pStyle w:val="PL"/>
      </w:pPr>
      <w:r>
        <w:t xml:space="preserve">              $ref: '#/components/schemas/streamId-Type'</w:t>
      </w:r>
    </w:p>
    <w:p w14:paraId="6930F406" w14:textId="77777777" w:rsidR="00CB0027" w:rsidRDefault="00CB0027" w:rsidP="00CB0027">
      <w:pPr>
        <w:pStyle w:val="PL"/>
      </w:pPr>
      <w:r>
        <w:t xml:space="preserve">      responses:</w:t>
      </w:r>
    </w:p>
    <w:p w14:paraId="160E78DA" w14:textId="77777777" w:rsidR="00CB0027" w:rsidRDefault="00CB0027" w:rsidP="00CB0027">
      <w:pPr>
        <w:pStyle w:val="PL"/>
      </w:pPr>
      <w:r>
        <w:t xml:space="preserve">        '200':</w:t>
      </w:r>
    </w:p>
    <w:p w14:paraId="443F0189" w14:textId="77777777" w:rsidR="00CB0027" w:rsidRDefault="00CB0027" w:rsidP="00CB0027">
      <w:pPr>
        <w:pStyle w:val="PL"/>
      </w:pPr>
      <w:r>
        <w:t xml:space="preserve">          description: Success case (200 OK).</w:t>
      </w:r>
    </w:p>
    <w:p w14:paraId="402AC367" w14:textId="77777777" w:rsidR="00CB0027" w:rsidRDefault="00CB0027" w:rsidP="00CB0027">
      <w:pPr>
        <w:pStyle w:val="PL"/>
      </w:pPr>
      <w:r>
        <w:t xml:space="preserve">          content:</w:t>
      </w:r>
    </w:p>
    <w:p w14:paraId="43973011" w14:textId="77777777" w:rsidR="00CB0027" w:rsidRDefault="00CB0027" w:rsidP="00CB0027">
      <w:pPr>
        <w:pStyle w:val="PL"/>
      </w:pPr>
      <w:r>
        <w:t xml:space="preserve">            application/json:</w:t>
      </w:r>
    </w:p>
    <w:p w14:paraId="1A1BDA5D" w14:textId="77777777" w:rsidR="00CB0027" w:rsidRDefault="00CB0027" w:rsidP="00CB0027">
      <w:pPr>
        <w:pStyle w:val="PL"/>
      </w:pPr>
      <w:r>
        <w:t xml:space="preserve">              schema:</w:t>
      </w:r>
    </w:p>
    <w:p w14:paraId="3994E1A0" w14:textId="77777777" w:rsidR="00CB0027" w:rsidRDefault="00CB0027" w:rsidP="00CB0027">
      <w:pPr>
        <w:pStyle w:val="PL"/>
      </w:pPr>
      <w:r>
        <w:t xml:space="preserve">                type: array</w:t>
      </w:r>
    </w:p>
    <w:p w14:paraId="1FA087AD" w14:textId="77777777" w:rsidR="00CB0027" w:rsidRDefault="00CB0027" w:rsidP="00CB0027">
      <w:pPr>
        <w:pStyle w:val="PL"/>
      </w:pPr>
      <w:r>
        <w:t xml:space="preserve">                items:</w:t>
      </w:r>
    </w:p>
    <w:p w14:paraId="6C81B570" w14:textId="77777777" w:rsidR="00CB0027" w:rsidRDefault="00CB0027" w:rsidP="00CB0027">
      <w:pPr>
        <w:pStyle w:val="PL"/>
      </w:pPr>
      <w:r>
        <w:t xml:space="preserve">                  $ref: '#/components/schemas/streamInfoWithReporters-Type'</w:t>
      </w:r>
    </w:p>
    <w:p w14:paraId="471A6F5D" w14:textId="77777777" w:rsidR="00CB0027" w:rsidRDefault="00CB0027" w:rsidP="00CB0027">
      <w:pPr>
        <w:pStyle w:val="PL"/>
      </w:pPr>
      <w:r>
        <w:t xml:space="preserve">        '202':</w:t>
      </w:r>
    </w:p>
    <w:p w14:paraId="5C2F2F5B" w14:textId="77777777" w:rsidR="00CB0027" w:rsidRDefault="00CB0027" w:rsidP="00CB0027">
      <w:pPr>
        <w:pStyle w:val="PL"/>
      </w:pPr>
      <w:r>
        <w:t xml:space="preserve">          description: Partial success case (202 Partially retrieved).</w:t>
      </w:r>
    </w:p>
    <w:p w14:paraId="19389778" w14:textId="77777777" w:rsidR="00CB0027" w:rsidRDefault="00CB0027" w:rsidP="00CB0027">
      <w:pPr>
        <w:pStyle w:val="PL"/>
      </w:pPr>
      <w:r>
        <w:t xml:space="preserve">          content:</w:t>
      </w:r>
    </w:p>
    <w:p w14:paraId="2B178F2B" w14:textId="77777777" w:rsidR="00CB0027" w:rsidRDefault="00CB0027" w:rsidP="00CB0027">
      <w:pPr>
        <w:pStyle w:val="PL"/>
      </w:pPr>
      <w:r>
        <w:t xml:space="preserve">            application/json:</w:t>
      </w:r>
    </w:p>
    <w:p w14:paraId="41DC1D6B" w14:textId="77777777" w:rsidR="00CB0027" w:rsidRDefault="00CB0027" w:rsidP="00CB0027">
      <w:pPr>
        <w:pStyle w:val="PL"/>
      </w:pPr>
      <w:r>
        <w:t xml:space="preserve">              schema:</w:t>
      </w:r>
    </w:p>
    <w:p w14:paraId="34615F93" w14:textId="77777777" w:rsidR="00CB0027" w:rsidRDefault="00CB0027" w:rsidP="00CB0027">
      <w:pPr>
        <w:pStyle w:val="PL"/>
      </w:pPr>
      <w:r>
        <w:t xml:space="preserve">                type: array</w:t>
      </w:r>
    </w:p>
    <w:p w14:paraId="169C4BBE" w14:textId="77777777" w:rsidR="00CB0027" w:rsidRDefault="00CB0027" w:rsidP="00CB0027">
      <w:pPr>
        <w:pStyle w:val="PL"/>
      </w:pPr>
      <w:r>
        <w:t xml:space="preserve">                items:</w:t>
      </w:r>
    </w:p>
    <w:p w14:paraId="05127A7D" w14:textId="77777777" w:rsidR="00CB0027" w:rsidRDefault="00CB0027" w:rsidP="00CB0027">
      <w:pPr>
        <w:pStyle w:val="PL"/>
      </w:pPr>
      <w:r>
        <w:t xml:space="preserve">                  $ref: '#/components/schemas/streamInfoWithReporters-Type'</w:t>
      </w:r>
    </w:p>
    <w:p w14:paraId="30F1C54F" w14:textId="77777777" w:rsidR="00CB0027" w:rsidRDefault="00CB0027" w:rsidP="00CB0027">
      <w:pPr>
        <w:pStyle w:val="PL"/>
      </w:pPr>
      <w:r>
        <w:t xml:space="preserve">        default:</w:t>
      </w:r>
    </w:p>
    <w:p w14:paraId="462B2E82" w14:textId="77777777" w:rsidR="00CB0027" w:rsidRDefault="00CB0027" w:rsidP="00CB0027">
      <w:pPr>
        <w:pStyle w:val="PL"/>
      </w:pPr>
      <w:r>
        <w:t xml:space="preserve">          description: Error case.</w:t>
      </w:r>
    </w:p>
    <w:p w14:paraId="01A3FDA8" w14:textId="77777777" w:rsidR="00CB0027" w:rsidRDefault="00CB0027" w:rsidP="00CB0027">
      <w:pPr>
        <w:pStyle w:val="PL"/>
      </w:pPr>
      <w:r>
        <w:t xml:space="preserve">          content:</w:t>
      </w:r>
    </w:p>
    <w:p w14:paraId="0B46D400" w14:textId="77777777" w:rsidR="00CB0027" w:rsidRDefault="00CB0027" w:rsidP="00CB0027">
      <w:pPr>
        <w:pStyle w:val="PL"/>
      </w:pPr>
      <w:r>
        <w:t xml:space="preserve">            application/json:</w:t>
      </w:r>
    </w:p>
    <w:p w14:paraId="373FBFCB" w14:textId="77777777" w:rsidR="00CB0027" w:rsidRDefault="00CB0027" w:rsidP="00CB0027">
      <w:pPr>
        <w:pStyle w:val="PL"/>
      </w:pPr>
      <w:r>
        <w:t xml:space="preserve">              schema:</w:t>
      </w:r>
    </w:p>
    <w:p w14:paraId="23ADB224" w14:textId="77777777" w:rsidR="00CB0027" w:rsidRDefault="00CB0027" w:rsidP="00CB0027">
      <w:pPr>
        <w:pStyle w:val="PL"/>
      </w:pPr>
      <w:r>
        <w:t xml:space="preserve">                $ref: '#/components/schemas/errorResponse-Type'</w:t>
      </w:r>
    </w:p>
    <w:p w14:paraId="5997D3B6" w14:textId="77777777" w:rsidR="00CB0027" w:rsidRDefault="00CB0027" w:rsidP="00CB0027">
      <w:pPr>
        <w:pStyle w:val="PL"/>
      </w:pPr>
      <w:r>
        <w:t xml:space="preserve">  '/connections/{connectionId}/streams/{streamId}':</w:t>
      </w:r>
    </w:p>
    <w:p w14:paraId="30A1D5A5" w14:textId="77777777" w:rsidR="00CB0027" w:rsidRDefault="00CB0027" w:rsidP="00CB0027">
      <w:pPr>
        <w:pStyle w:val="PL"/>
      </w:pPr>
      <w:r>
        <w:t xml:space="preserve">    get:</w:t>
      </w:r>
    </w:p>
    <w:p w14:paraId="4B8DDD54" w14:textId="77777777" w:rsidR="00CB0027" w:rsidRDefault="00CB0027" w:rsidP="00CB0027">
      <w:pPr>
        <w:pStyle w:val="PL"/>
      </w:pPr>
      <w:r>
        <w:t xml:space="preserve">      summary: Obtain information about stream</w:t>
      </w:r>
    </w:p>
    <w:p w14:paraId="1C70B6CF" w14:textId="77777777" w:rsidR="00CB0027" w:rsidRDefault="00CB0027" w:rsidP="00CB0027">
      <w:pPr>
        <w:pStyle w:val="PL"/>
      </w:pPr>
      <w:r>
        <w:t xml:space="preserve">      description: Enables the streaming data reporting service producer to obtain information about a reporting stream.</w:t>
      </w:r>
    </w:p>
    <w:p w14:paraId="2B21EE21" w14:textId="77777777" w:rsidR="00CB0027" w:rsidRDefault="00CB0027" w:rsidP="00CB0027">
      <w:pPr>
        <w:pStyle w:val="PL"/>
      </w:pPr>
      <w:r>
        <w:t xml:space="preserve">      parameters:</w:t>
      </w:r>
    </w:p>
    <w:p w14:paraId="4FB9340A" w14:textId="77777777" w:rsidR="00CB0027" w:rsidRDefault="00CB0027" w:rsidP="00CB0027">
      <w:pPr>
        <w:pStyle w:val="PL"/>
      </w:pPr>
      <w:r>
        <w:t xml:space="preserve">        - name: connectionId</w:t>
      </w:r>
    </w:p>
    <w:p w14:paraId="0F0E4B7D" w14:textId="77777777" w:rsidR="00CB0027" w:rsidRDefault="00CB0027" w:rsidP="00CB0027">
      <w:pPr>
        <w:pStyle w:val="PL"/>
      </w:pPr>
      <w:r>
        <w:t xml:space="preserve">          in: path</w:t>
      </w:r>
    </w:p>
    <w:p w14:paraId="3272A472" w14:textId="77777777" w:rsidR="00CB0027" w:rsidRDefault="00CB0027" w:rsidP="00CB0027">
      <w:pPr>
        <w:pStyle w:val="PL"/>
      </w:pPr>
      <w:r>
        <w:t xml:space="preserve">          description: Indicate the ID (URI) of the connection for which the information is being retrieved</w:t>
      </w:r>
    </w:p>
    <w:p w14:paraId="731B7F6E" w14:textId="77777777" w:rsidR="00CB0027" w:rsidRDefault="00CB0027" w:rsidP="00CB0027">
      <w:pPr>
        <w:pStyle w:val="PL"/>
      </w:pPr>
      <w:r>
        <w:t xml:space="preserve">          required: true</w:t>
      </w:r>
    </w:p>
    <w:p w14:paraId="00F48CE3" w14:textId="77777777" w:rsidR="00CB0027" w:rsidRDefault="00CB0027" w:rsidP="00CB0027">
      <w:pPr>
        <w:pStyle w:val="PL"/>
      </w:pPr>
      <w:r>
        <w:t xml:space="preserve">          schema:</w:t>
      </w:r>
    </w:p>
    <w:p w14:paraId="40CD7F8F" w14:textId="77777777" w:rsidR="00CB0027" w:rsidRDefault="00CB0027" w:rsidP="00CB0027">
      <w:pPr>
        <w:pStyle w:val="PL"/>
      </w:pPr>
      <w:r>
        <w:t xml:space="preserve">            $ref: '#/components/schemas/connectionId-Type'</w:t>
      </w:r>
    </w:p>
    <w:p w14:paraId="26A37967" w14:textId="77777777" w:rsidR="00CB0027" w:rsidRDefault="00CB0027" w:rsidP="00CB0027">
      <w:pPr>
        <w:pStyle w:val="PL"/>
      </w:pPr>
      <w:r>
        <w:t xml:space="preserve">        - name: streamId</w:t>
      </w:r>
    </w:p>
    <w:p w14:paraId="68752B4C" w14:textId="77777777" w:rsidR="00CB0027" w:rsidRDefault="00CB0027" w:rsidP="00CB0027">
      <w:pPr>
        <w:pStyle w:val="PL"/>
      </w:pPr>
      <w:r>
        <w:t xml:space="preserve">          in: path</w:t>
      </w:r>
    </w:p>
    <w:p w14:paraId="720AFC5D" w14:textId="77777777" w:rsidR="00CB0027" w:rsidRDefault="00CB0027" w:rsidP="00CB0027">
      <w:pPr>
        <w:pStyle w:val="PL"/>
      </w:pPr>
      <w:r>
        <w:t xml:space="preserve">          description: Indicate the ID of the reporting stream for which the information is being retrieved</w:t>
      </w:r>
    </w:p>
    <w:p w14:paraId="2A80825C" w14:textId="77777777" w:rsidR="00CB0027" w:rsidRDefault="00CB0027" w:rsidP="00CB0027">
      <w:pPr>
        <w:pStyle w:val="PL"/>
      </w:pPr>
      <w:r>
        <w:t xml:space="preserve">          required: true</w:t>
      </w:r>
    </w:p>
    <w:p w14:paraId="1F15BF97" w14:textId="77777777" w:rsidR="00CB0027" w:rsidRDefault="00CB0027" w:rsidP="00CB0027">
      <w:pPr>
        <w:pStyle w:val="PL"/>
      </w:pPr>
      <w:r>
        <w:t xml:space="preserve">          schema:</w:t>
      </w:r>
    </w:p>
    <w:p w14:paraId="2063D83A" w14:textId="77777777" w:rsidR="00CB0027" w:rsidRDefault="00CB0027" w:rsidP="00CB0027">
      <w:pPr>
        <w:pStyle w:val="PL"/>
      </w:pPr>
      <w:r>
        <w:t xml:space="preserve">            $ref: '#/components/schemas/streamId-Type'</w:t>
      </w:r>
    </w:p>
    <w:p w14:paraId="316AF0C7" w14:textId="77777777" w:rsidR="00CB0027" w:rsidRDefault="00CB0027" w:rsidP="00CB0027">
      <w:pPr>
        <w:pStyle w:val="PL"/>
      </w:pPr>
      <w:r>
        <w:t xml:space="preserve">      responses:</w:t>
      </w:r>
    </w:p>
    <w:p w14:paraId="6EA3D59C" w14:textId="77777777" w:rsidR="00CB0027" w:rsidRDefault="00CB0027" w:rsidP="00CB0027">
      <w:pPr>
        <w:pStyle w:val="PL"/>
      </w:pPr>
      <w:r>
        <w:t xml:space="preserve">        '200':</w:t>
      </w:r>
    </w:p>
    <w:p w14:paraId="1E46C147" w14:textId="77777777" w:rsidR="00CB0027" w:rsidRDefault="00CB0027" w:rsidP="00CB0027">
      <w:pPr>
        <w:pStyle w:val="PL"/>
      </w:pPr>
      <w:r>
        <w:t xml:space="preserve">          description: Success case (200 OK).</w:t>
      </w:r>
    </w:p>
    <w:p w14:paraId="1B718129" w14:textId="77777777" w:rsidR="00CB0027" w:rsidRDefault="00CB0027" w:rsidP="00CB0027">
      <w:pPr>
        <w:pStyle w:val="PL"/>
      </w:pPr>
      <w:r>
        <w:t xml:space="preserve">          content:</w:t>
      </w:r>
    </w:p>
    <w:p w14:paraId="6C74B67E" w14:textId="77777777" w:rsidR="00CB0027" w:rsidRDefault="00CB0027" w:rsidP="00CB0027">
      <w:pPr>
        <w:pStyle w:val="PL"/>
      </w:pPr>
      <w:r>
        <w:t xml:space="preserve">            application/json:</w:t>
      </w:r>
    </w:p>
    <w:p w14:paraId="5489ED3E" w14:textId="77777777" w:rsidR="00CB0027" w:rsidRDefault="00CB0027" w:rsidP="00CB0027">
      <w:pPr>
        <w:pStyle w:val="PL"/>
      </w:pPr>
      <w:r>
        <w:t xml:space="preserve">              schema:</w:t>
      </w:r>
    </w:p>
    <w:p w14:paraId="4A5F4BE6" w14:textId="77777777" w:rsidR="00CB0027" w:rsidRDefault="00CB0027" w:rsidP="00CB0027">
      <w:pPr>
        <w:pStyle w:val="PL"/>
      </w:pPr>
      <w:r>
        <w:t xml:space="preserve">                $ref: '#/components/schemas/streamInfoWithReporters-Type'</w:t>
      </w:r>
    </w:p>
    <w:p w14:paraId="44EF915E" w14:textId="77777777" w:rsidR="00CB0027" w:rsidRDefault="00CB0027" w:rsidP="00CB0027">
      <w:pPr>
        <w:pStyle w:val="PL"/>
      </w:pPr>
      <w:r>
        <w:t xml:space="preserve">        default:</w:t>
      </w:r>
    </w:p>
    <w:p w14:paraId="35A8A2AF" w14:textId="77777777" w:rsidR="00CB0027" w:rsidRDefault="00CB0027" w:rsidP="00CB0027">
      <w:pPr>
        <w:pStyle w:val="PL"/>
      </w:pPr>
      <w:r>
        <w:t xml:space="preserve">          description: Error case.</w:t>
      </w:r>
    </w:p>
    <w:p w14:paraId="2175DDC1" w14:textId="77777777" w:rsidR="00CB0027" w:rsidRDefault="00CB0027" w:rsidP="00CB0027">
      <w:pPr>
        <w:pStyle w:val="PL"/>
      </w:pPr>
      <w:r>
        <w:t xml:space="preserve">          content:</w:t>
      </w:r>
    </w:p>
    <w:p w14:paraId="41C90835" w14:textId="77777777" w:rsidR="00CB0027" w:rsidRDefault="00CB0027" w:rsidP="00CB0027">
      <w:pPr>
        <w:pStyle w:val="PL"/>
      </w:pPr>
      <w:r>
        <w:t xml:space="preserve">            application/json:</w:t>
      </w:r>
    </w:p>
    <w:p w14:paraId="584CC3F3" w14:textId="77777777" w:rsidR="00CB0027" w:rsidRDefault="00CB0027" w:rsidP="00CB0027">
      <w:pPr>
        <w:pStyle w:val="PL"/>
      </w:pPr>
      <w:r>
        <w:t xml:space="preserve">              schema:</w:t>
      </w:r>
    </w:p>
    <w:p w14:paraId="1406344C" w14:textId="77777777" w:rsidR="00CB0027" w:rsidRDefault="00CB0027" w:rsidP="00CB0027">
      <w:pPr>
        <w:pStyle w:val="PL"/>
      </w:pPr>
      <w:r>
        <w:t xml:space="preserve">                $ref: '#/components/schemas/errorResponse-Type'</w:t>
      </w:r>
    </w:p>
    <w:p w14:paraId="4D10F41E" w14:textId="77777777" w:rsidR="00CB0027" w:rsidRDefault="00CB0027" w:rsidP="00CB0027">
      <w:pPr>
        <w:pStyle w:val="PL"/>
      </w:pPr>
      <w:r>
        <w:t>components:</w:t>
      </w:r>
    </w:p>
    <w:p w14:paraId="1E71F8B2" w14:textId="77777777" w:rsidR="00CB0027" w:rsidRDefault="00CB0027" w:rsidP="00CB0027">
      <w:pPr>
        <w:pStyle w:val="PL"/>
      </w:pPr>
      <w:r>
        <w:t xml:space="preserve">  schemas:</w:t>
      </w:r>
    </w:p>
    <w:p w14:paraId="155E7752" w14:textId="77777777" w:rsidR="00CB0027" w:rsidRDefault="00CB0027" w:rsidP="00CB0027">
      <w:pPr>
        <w:pStyle w:val="PL"/>
      </w:pPr>
      <w:r>
        <w:t xml:space="preserve">    analyticsInfo-Type:</w:t>
      </w:r>
    </w:p>
    <w:p w14:paraId="6414302C" w14:textId="77777777" w:rsidR="00CB0027" w:rsidRDefault="00CB0027" w:rsidP="00CB0027">
      <w:pPr>
        <w:pStyle w:val="PL"/>
      </w:pPr>
      <w:r>
        <w:t xml:space="preserve">      description: Information specific to analytics reporting.</w:t>
      </w:r>
    </w:p>
    <w:p w14:paraId="7588E857" w14:textId="77777777" w:rsidR="00CB0027" w:rsidRDefault="00CB0027" w:rsidP="00CB0027">
      <w:pPr>
        <w:pStyle w:val="PL"/>
      </w:pPr>
      <w:r>
        <w:t xml:space="preserve">      type: object</w:t>
      </w:r>
    </w:p>
    <w:p w14:paraId="20464213" w14:textId="77777777" w:rsidR="00CB0027" w:rsidRDefault="00CB0027" w:rsidP="00CB0027">
      <w:pPr>
        <w:pStyle w:val="PL"/>
      </w:pPr>
      <w:r>
        <w:t xml:space="preserve">      properties:</w:t>
      </w:r>
    </w:p>
    <w:p w14:paraId="42619F1B" w14:textId="77777777" w:rsidR="00CB0027" w:rsidRDefault="00CB0027" w:rsidP="00CB0027">
      <w:pPr>
        <w:pStyle w:val="PL"/>
      </w:pPr>
      <w:r>
        <w:t xml:space="preserve">        activityDetails:</w:t>
      </w:r>
    </w:p>
    <w:p w14:paraId="36219E3C" w14:textId="77777777" w:rsidR="00CB0027" w:rsidRDefault="00CB0027" w:rsidP="00CB0027">
      <w:pPr>
        <w:pStyle w:val="PL"/>
      </w:pPr>
      <w:r>
        <w:t xml:space="preserve">          type: string</w:t>
      </w:r>
    </w:p>
    <w:p w14:paraId="42C02BF4" w14:textId="77777777" w:rsidR="00CB0027" w:rsidRDefault="00CB0027" w:rsidP="00CB0027">
      <w:pPr>
        <w:pStyle w:val="PL"/>
      </w:pPr>
      <w:r>
        <w:t xml:space="preserve">    connectionId-Type:</w:t>
      </w:r>
    </w:p>
    <w:p w14:paraId="61630668" w14:textId="77777777" w:rsidR="00CB0027" w:rsidRDefault="00CB0027" w:rsidP="00CB0027">
      <w:pPr>
        <w:pStyle w:val="PL"/>
      </w:pPr>
      <w:r>
        <w:t xml:space="preserve">      $ref: '#/components/schemas/uri-Type'</w:t>
      </w:r>
    </w:p>
    <w:p w14:paraId="2EF9AAA9" w14:textId="77777777" w:rsidR="00CB0027" w:rsidRDefault="00CB0027" w:rsidP="00CB0027">
      <w:pPr>
        <w:pStyle w:val="PL"/>
      </w:pPr>
      <w:r>
        <w:t xml:space="preserve">    connectionInfo-Type:</w:t>
      </w:r>
    </w:p>
    <w:p w14:paraId="3B14D7EE" w14:textId="77777777" w:rsidR="00CB0027" w:rsidRDefault="00CB0027" w:rsidP="00CB0027">
      <w:pPr>
        <w:pStyle w:val="PL"/>
      </w:pPr>
      <w:r>
        <w:t xml:space="preserve">      type: object</w:t>
      </w:r>
    </w:p>
    <w:p w14:paraId="29ACAAB1" w14:textId="77777777" w:rsidR="00CB0027" w:rsidRDefault="00CB0027" w:rsidP="00CB0027">
      <w:pPr>
        <w:pStyle w:val="PL"/>
      </w:pPr>
      <w:r>
        <w:t xml:space="preserve">      properties:</w:t>
      </w:r>
    </w:p>
    <w:p w14:paraId="601D0AFC" w14:textId="77777777" w:rsidR="00CB0027" w:rsidRDefault="00CB0027" w:rsidP="00CB0027">
      <w:pPr>
        <w:pStyle w:val="PL"/>
      </w:pPr>
      <w:r>
        <w:t xml:space="preserve">        connection:</w:t>
      </w:r>
    </w:p>
    <w:p w14:paraId="553B58B6" w14:textId="77777777" w:rsidR="00CB0027" w:rsidRDefault="00CB0027" w:rsidP="00CB0027">
      <w:pPr>
        <w:pStyle w:val="PL"/>
      </w:pPr>
      <w:r>
        <w:t xml:space="preserve">          $ref: '#/components/schemas/connectionId-Type'</w:t>
      </w:r>
    </w:p>
    <w:p w14:paraId="60C71EEC" w14:textId="77777777" w:rsidR="00CB0027" w:rsidRDefault="00CB0027" w:rsidP="00CB0027">
      <w:pPr>
        <w:pStyle w:val="PL"/>
      </w:pPr>
      <w:r>
        <w:t xml:space="preserve">        producer:</w:t>
      </w:r>
    </w:p>
    <w:p w14:paraId="51FA37A6" w14:textId="77777777" w:rsidR="00CB0027" w:rsidRDefault="00CB0027" w:rsidP="00CB0027">
      <w:pPr>
        <w:pStyle w:val="PL"/>
      </w:pPr>
      <w:r>
        <w:t xml:space="preserve">          $ref: '#/components/schemas/producerId-Type'</w:t>
      </w:r>
    </w:p>
    <w:p w14:paraId="0735B513" w14:textId="77777777" w:rsidR="00CB0027" w:rsidRDefault="00CB0027" w:rsidP="00CB0027">
      <w:pPr>
        <w:pStyle w:val="PL"/>
      </w:pPr>
      <w:r>
        <w:t xml:space="preserve">        streams:</w:t>
      </w:r>
    </w:p>
    <w:p w14:paraId="32703E3E" w14:textId="77777777" w:rsidR="00CB0027" w:rsidRDefault="00CB0027" w:rsidP="00CB0027">
      <w:pPr>
        <w:pStyle w:val="PL"/>
      </w:pPr>
      <w:r>
        <w:t xml:space="preserve">          type: array</w:t>
      </w:r>
    </w:p>
    <w:p w14:paraId="1710AE09" w14:textId="77777777" w:rsidR="00CB0027" w:rsidRDefault="00CB0027" w:rsidP="00CB0027">
      <w:pPr>
        <w:pStyle w:val="PL"/>
      </w:pPr>
      <w:r>
        <w:t xml:space="preserve">          items:</w:t>
      </w:r>
    </w:p>
    <w:p w14:paraId="75F15D1E" w14:textId="77777777" w:rsidR="00CB0027" w:rsidRDefault="00CB0027" w:rsidP="00CB0027">
      <w:pPr>
        <w:pStyle w:val="PL"/>
      </w:pPr>
      <w:r>
        <w:t xml:space="preserve">            $ref: '#/components/schemas/streamId-Type'</w:t>
      </w:r>
    </w:p>
    <w:p w14:paraId="478E3D89" w14:textId="77777777" w:rsidR="00CB0027" w:rsidRDefault="00CB0027" w:rsidP="00CB0027">
      <w:pPr>
        <w:pStyle w:val="PL"/>
      </w:pPr>
      <w:r>
        <w:t xml:space="preserve">    connectionRequest-Type:</w:t>
      </w:r>
    </w:p>
    <w:p w14:paraId="36DB9181" w14:textId="77777777" w:rsidR="00CB0027" w:rsidRDefault="00CB0027" w:rsidP="00CB0027">
      <w:pPr>
        <w:pStyle w:val="PL"/>
      </w:pPr>
      <w:r>
        <w:t xml:space="preserve">      type: object</w:t>
      </w:r>
    </w:p>
    <w:p w14:paraId="2069C873" w14:textId="77777777" w:rsidR="00CB0027" w:rsidRDefault="00CB0027" w:rsidP="00CB0027">
      <w:pPr>
        <w:pStyle w:val="PL"/>
      </w:pPr>
      <w:r>
        <w:t xml:space="preserve">      properties:</w:t>
      </w:r>
    </w:p>
    <w:p w14:paraId="153B9B4D" w14:textId="77777777" w:rsidR="00CB0027" w:rsidRDefault="00CB0027" w:rsidP="00CB0027">
      <w:pPr>
        <w:pStyle w:val="PL"/>
      </w:pPr>
      <w:r>
        <w:t xml:space="preserve">        producer:</w:t>
      </w:r>
    </w:p>
    <w:p w14:paraId="2AC1A34E" w14:textId="77777777" w:rsidR="00CB0027" w:rsidRDefault="00CB0027" w:rsidP="00CB0027">
      <w:pPr>
        <w:pStyle w:val="PL"/>
      </w:pPr>
      <w:r>
        <w:t xml:space="preserve">          $ref: '#/components/schemas/producerId-Type'</w:t>
      </w:r>
    </w:p>
    <w:p w14:paraId="61A2A201" w14:textId="77777777" w:rsidR="00CB0027" w:rsidRDefault="00CB0027" w:rsidP="00CB0027">
      <w:pPr>
        <w:pStyle w:val="PL"/>
      </w:pPr>
      <w:r>
        <w:t xml:space="preserve">        streams:</w:t>
      </w:r>
    </w:p>
    <w:p w14:paraId="372DE2D2" w14:textId="77777777" w:rsidR="00CB0027" w:rsidRDefault="00CB0027" w:rsidP="00CB0027">
      <w:pPr>
        <w:pStyle w:val="PL"/>
      </w:pPr>
      <w:r>
        <w:t xml:space="preserve">          type: array</w:t>
      </w:r>
    </w:p>
    <w:p w14:paraId="76635FB0" w14:textId="77777777" w:rsidR="00CB0027" w:rsidRDefault="00CB0027" w:rsidP="00CB0027">
      <w:pPr>
        <w:pStyle w:val="PL"/>
      </w:pPr>
      <w:r>
        <w:t xml:space="preserve">          items:</w:t>
      </w:r>
    </w:p>
    <w:p w14:paraId="5D5AD520" w14:textId="77777777" w:rsidR="00CB0027" w:rsidRDefault="00CB0027" w:rsidP="00CB0027">
      <w:pPr>
        <w:pStyle w:val="PL"/>
      </w:pPr>
      <w:r>
        <w:t xml:space="preserve">            $ref: '#/components/schemas/streamInfo-Type'</w:t>
      </w:r>
    </w:p>
    <w:p w14:paraId="00AF25F0" w14:textId="77777777" w:rsidR="00CB0027" w:rsidRDefault="00CB0027" w:rsidP="00CB0027">
      <w:pPr>
        <w:pStyle w:val="PL"/>
      </w:pPr>
      <w:r>
        <w:t xml:space="preserve">    errorResponse-Type:</w:t>
      </w:r>
    </w:p>
    <w:p w14:paraId="5A4F1E96" w14:textId="77777777" w:rsidR="00CB0027" w:rsidRDefault="00CB0027" w:rsidP="00CB0027">
      <w:pPr>
        <w:pStyle w:val="PL"/>
      </w:pPr>
      <w:r>
        <w:t xml:space="preserve">      type: object</w:t>
      </w:r>
    </w:p>
    <w:p w14:paraId="28553564" w14:textId="77777777" w:rsidR="00CB0027" w:rsidRDefault="00CB0027" w:rsidP="00CB0027">
      <w:pPr>
        <w:pStyle w:val="PL"/>
      </w:pPr>
      <w:r>
        <w:t xml:space="preserve">      properties:</w:t>
      </w:r>
    </w:p>
    <w:p w14:paraId="67EDF48C" w14:textId="77777777" w:rsidR="00CB0027" w:rsidRDefault="00CB0027" w:rsidP="00CB0027">
      <w:pPr>
        <w:pStyle w:val="PL"/>
      </w:pPr>
      <w:r>
        <w:t xml:space="preserve">        error:</w:t>
      </w:r>
    </w:p>
    <w:p w14:paraId="2ECB9A0B" w14:textId="77777777" w:rsidR="00CB0027" w:rsidRDefault="00CB0027" w:rsidP="00CB0027">
      <w:pPr>
        <w:pStyle w:val="PL"/>
      </w:pPr>
      <w:r>
        <w:t xml:space="preserve">          type: object</w:t>
      </w:r>
    </w:p>
    <w:p w14:paraId="53E16326" w14:textId="77777777" w:rsidR="00CB0027" w:rsidRDefault="00CB0027" w:rsidP="00CB0027">
      <w:pPr>
        <w:pStyle w:val="PL"/>
      </w:pPr>
      <w:r>
        <w:t xml:space="preserve">          properties:</w:t>
      </w:r>
    </w:p>
    <w:p w14:paraId="08A589C4" w14:textId="77777777" w:rsidR="00CB0027" w:rsidRDefault="00CB0027" w:rsidP="00CB0027">
      <w:pPr>
        <w:pStyle w:val="PL"/>
      </w:pPr>
      <w:r>
        <w:t xml:space="preserve">            errorInfo:</w:t>
      </w:r>
    </w:p>
    <w:p w14:paraId="51A2D954" w14:textId="77777777" w:rsidR="00CB0027" w:rsidRDefault="00CB0027" w:rsidP="00CB0027">
      <w:pPr>
        <w:pStyle w:val="PL"/>
      </w:pPr>
      <w:r>
        <w:t xml:space="preserve">              type: string</w:t>
      </w:r>
    </w:p>
    <w:p w14:paraId="6F783D09" w14:textId="77777777" w:rsidR="00CB0027" w:rsidRDefault="00CB0027" w:rsidP="00CB0027">
      <w:pPr>
        <w:pStyle w:val="PL"/>
      </w:pPr>
      <w:r>
        <w:t xml:space="preserve">    failedConnectionResponse-Type:</w:t>
      </w:r>
    </w:p>
    <w:p w14:paraId="72CA7415" w14:textId="77777777" w:rsidR="00CB0027" w:rsidRDefault="00CB0027" w:rsidP="00CB0027">
      <w:pPr>
        <w:pStyle w:val="PL"/>
      </w:pPr>
      <w:r>
        <w:t xml:space="preserve">      type: object</w:t>
      </w:r>
    </w:p>
    <w:p w14:paraId="5BD44688" w14:textId="77777777" w:rsidR="00CB0027" w:rsidRDefault="00CB0027" w:rsidP="00CB0027">
      <w:pPr>
        <w:pStyle w:val="PL"/>
      </w:pPr>
      <w:r>
        <w:t xml:space="preserve">      properties:</w:t>
      </w:r>
    </w:p>
    <w:p w14:paraId="79A2C7D0" w14:textId="77777777" w:rsidR="00CB0027" w:rsidRDefault="00CB0027" w:rsidP="00CB0027">
      <w:pPr>
        <w:pStyle w:val="PL"/>
      </w:pPr>
      <w:r>
        <w:t xml:space="preserve">        error:</w:t>
      </w:r>
    </w:p>
    <w:p w14:paraId="74D872CA" w14:textId="77777777" w:rsidR="00CB0027" w:rsidRDefault="00CB0027" w:rsidP="00CB0027">
      <w:pPr>
        <w:pStyle w:val="PL"/>
      </w:pPr>
      <w:r>
        <w:t xml:space="preserve">          type: array</w:t>
      </w:r>
    </w:p>
    <w:p w14:paraId="2EB8B5E1" w14:textId="77777777" w:rsidR="00CB0027" w:rsidRDefault="00CB0027" w:rsidP="00CB0027">
      <w:pPr>
        <w:pStyle w:val="PL"/>
      </w:pPr>
      <w:r>
        <w:t xml:space="preserve">          items:</w:t>
      </w:r>
    </w:p>
    <w:p w14:paraId="7F26545F" w14:textId="77777777" w:rsidR="00CB0027" w:rsidRDefault="00CB0027" w:rsidP="00CB0027">
      <w:pPr>
        <w:pStyle w:val="PL"/>
      </w:pPr>
      <w:r>
        <w:t xml:space="preserve">            type: object</w:t>
      </w:r>
    </w:p>
    <w:p w14:paraId="7C7FC655" w14:textId="77777777" w:rsidR="00CB0027" w:rsidRDefault="00CB0027" w:rsidP="00CB0027">
      <w:pPr>
        <w:pStyle w:val="PL"/>
      </w:pPr>
      <w:r>
        <w:t xml:space="preserve">            properties:</w:t>
      </w:r>
    </w:p>
    <w:p w14:paraId="4CE8949A" w14:textId="77777777" w:rsidR="00CB0027" w:rsidRDefault="00CB0027" w:rsidP="00CB0027">
      <w:pPr>
        <w:pStyle w:val="PL"/>
      </w:pPr>
      <w:r>
        <w:t xml:space="preserve">              streamId:</w:t>
      </w:r>
    </w:p>
    <w:p w14:paraId="1199BD2D" w14:textId="77777777" w:rsidR="00CB0027" w:rsidRDefault="00CB0027" w:rsidP="00CB0027">
      <w:pPr>
        <w:pStyle w:val="PL"/>
      </w:pPr>
      <w:r>
        <w:t xml:space="preserve">                $ref: '#/components/schemas/streamId-Type'</w:t>
      </w:r>
    </w:p>
    <w:p w14:paraId="51FB2A08" w14:textId="77777777" w:rsidR="00CB0027" w:rsidRDefault="00CB0027" w:rsidP="00CB0027">
      <w:pPr>
        <w:pStyle w:val="PL"/>
      </w:pPr>
      <w:r>
        <w:t xml:space="preserve">              errorReason:</w:t>
      </w:r>
    </w:p>
    <w:p w14:paraId="2B886813" w14:textId="77777777" w:rsidR="00CB0027" w:rsidRDefault="00CB0027" w:rsidP="00CB0027">
      <w:pPr>
        <w:pStyle w:val="PL"/>
      </w:pPr>
      <w:r>
        <w:t xml:space="preserve">                type: string</w:t>
      </w:r>
    </w:p>
    <w:p w14:paraId="2B0D5B59" w14:textId="77777777" w:rsidR="00CB0027" w:rsidRDefault="00CB0027" w:rsidP="00CB0027">
      <w:pPr>
        <w:pStyle w:val="PL"/>
      </w:pPr>
      <w:r>
        <w:t xml:space="preserve">    measObjDn-Type:</w:t>
      </w:r>
    </w:p>
    <w:p w14:paraId="3A7632E2" w14:textId="77777777" w:rsidR="00CB0027" w:rsidRDefault="00CB0027" w:rsidP="00CB0027">
      <w:pPr>
        <w:pStyle w:val="PL"/>
      </w:pPr>
      <w:r>
        <w:t xml:space="preserve">      description: DN of the measured object instance (see 3GPP TS 28.550)</w:t>
      </w:r>
    </w:p>
    <w:p w14:paraId="638AE1DD" w14:textId="77777777" w:rsidR="00CB0027" w:rsidRDefault="00CB0027" w:rsidP="00CB0027">
      <w:pPr>
        <w:pStyle w:val="PL"/>
      </w:pPr>
      <w:r>
        <w:t xml:space="preserve">      allOf:</w:t>
      </w:r>
    </w:p>
    <w:p w14:paraId="6207CC5A" w14:textId="77777777" w:rsidR="00CB0027" w:rsidRDefault="00CB0027" w:rsidP="00CB0027">
      <w:pPr>
        <w:pStyle w:val="PL"/>
      </w:pPr>
      <w:r>
        <w:t xml:space="preserve">        - $ref: '#/components/schemas/systemDN-Type'</w:t>
      </w:r>
    </w:p>
    <w:p w14:paraId="60377634" w14:textId="77777777" w:rsidR="00CB0027" w:rsidRDefault="00CB0027" w:rsidP="00CB0027">
      <w:pPr>
        <w:pStyle w:val="PL"/>
      </w:pPr>
      <w:r>
        <w:t xml:space="preserve">    performanceMetrics-Type:</w:t>
      </w:r>
    </w:p>
    <w:p w14:paraId="4ABE9D1B" w14:textId="77777777" w:rsidR="00CB0027" w:rsidRDefault="00CB0027" w:rsidP="00CB0027">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0D9DE416" w14:textId="77777777" w:rsidR="00CB0027" w:rsidRDefault="00CB0027" w:rsidP="00CB0027">
      <w:pPr>
        <w:pStyle w:val="PL"/>
      </w:pPr>
      <w:r>
        <w:t xml:space="preserve">      type: array</w:t>
      </w:r>
    </w:p>
    <w:p w14:paraId="7D43DA35" w14:textId="77777777" w:rsidR="00CB0027" w:rsidRDefault="00CB0027" w:rsidP="00CB0027">
      <w:pPr>
        <w:pStyle w:val="PL"/>
      </w:pPr>
      <w:r>
        <w:t xml:space="preserve">      items:</w:t>
      </w:r>
    </w:p>
    <w:p w14:paraId="2F1728A1" w14:textId="77777777" w:rsidR="00CB0027" w:rsidRDefault="00CB0027" w:rsidP="00CB0027">
      <w:pPr>
        <w:pStyle w:val="PL"/>
      </w:pPr>
      <w:r>
        <w:t xml:space="preserve">        type: string</w:t>
      </w:r>
    </w:p>
    <w:p w14:paraId="267E6841" w14:textId="77777777" w:rsidR="00CB0027" w:rsidRDefault="00CB0027" w:rsidP="00CB0027">
      <w:pPr>
        <w:pStyle w:val="PL"/>
      </w:pPr>
      <w:r>
        <w:t xml:space="preserve">    performanceInfo-Type:</w:t>
      </w:r>
    </w:p>
    <w:p w14:paraId="5A724F31" w14:textId="77777777" w:rsidR="00CB0027" w:rsidRDefault="00CB0027" w:rsidP="00CB0027">
      <w:pPr>
        <w:pStyle w:val="PL"/>
      </w:pPr>
      <w:r>
        <w:t xml:space="preserve">      description: Information specific to performance data reporting</w:t>
      </w:r>
    </w:p>
    <w:p w14:paraId="6E54F2E0" w14:textId="77777777" w:rsidR="00CB0027" w:rsidRDefault="00CB0027" w:rsidP="00CB0027">
      <w:pPr>
        <w:pStyle w:val="PL"/>
      </w:pPr>
      <w:r>
        <w:t xml:space="preserve">      type: object</w:t>
      </w:r>
    </w:p>
    <w:p w14:paraId="4BF660AD" w14:textId="77777777" w:rsidR="00CB0027" w:rsidRDefault="00CB0027" w:rsidP="00CB0027">
      <w:pPr>
        <w:pStyle w:val="PL"/>
      </w:pPr>
      <w:r>
        <w:t xml:space="preserve">      properties:</w:t>
      </w:r>
    </w:p>
    <w:p w14:paraId="45E7BCDE" w14:textId="77777777" w:rsidR="00CB0027" w:rsidRDefault="00CB0027" w:rsidP="00CB0027">
      <w:pPr>
        <w:pStyle w:val="PL"/>
      </w:pPr>
      <w:r>
        <w:t xml:space="preserve">        measObjDn:</w:t>
      </w:r>
    </w:p>
    <w:p w14:paraId="66455954" w14:textId="77777777" w:rsidR="00CB0027" w:rsidRDefault="00CB0027" w:rsidP="00CB0027">
      <w:pPr>
        <w:pStyle w:val="PL"/>
      </w:pPr>
      <w:r>
        <w:t xml:space="preserve">          $ref: '#/components/schemas/measObjDn-Type'</w:t>
      </w:r>
    </w:p>
    <w:p w14:paraId="0D80CCB3" w14:textId="77777777" w:rsidR="00CB0027" w:rsidRDefault="00CB0027" w:rsidP="00CB0027">
      <w:pPr>
        <w:pStyle w:val="PL"/>
      </w:pPr>
      <w:r>
        <w:t xml:space="preserve">        performanceMetrics:</w:t>
      </w:r>
    </w:p>
    <w:p w14:paraId="2139B90F" w14:textId="77777777" w:rsidR="00CB0027" w:rsidRDefault="00CB0027" w:rsidP="00CB0027">
      <w:pPr>
        <w:pStyle w:val="PL"/>
      </w:pPr>
      <w:r>
        <w:t xml:space="preserve">          $ref: '#/components/schemas/performanceMetrics-Type'</w:t>
      </w:r>
    </w:p>
    <w:p w14:paraId="3E7D399C" w14:textId="77777777" w:rsidR="00CB0027" w:rsidRDefault="00CB0027" w:rsidP="00CB0027">
      <w:pPr>
        <w:pStyle w:val="PL"/>
      </w:pPr>
      <w:r>
        <w:t xml:space="preserve">        jobId:</w:t>
      </w:r>
    </w:p>
    <w:p w14:paraId="6517E23F" w14:textId="77777777" w:rsidR="00CB0027" w:rsidRDefault="00CB0027" w:rsidP="00CB0027">
      <w:pPr>
        <w:pStyle w:val="PL"/>
      </w:pPr>
      <w:r>
        <w:t xml:space="preserve">          type: string</w:t>
      </w:r>
    </w:p>
    <w:p w14:paraId="604F7D27" w14:textId="77777777" w:rsidR="00CB0027" w:rsidRDefault="00CB0027" w:rsidP="00CB0027">
      <w:pPr>
        <w:pStyle w:val="PL"/>
      </w:pPr>
      <w:r>
        <w:t xml:space="preserve">      required:</w:t>
      </w:r>
    </w:p>
    <w:p w14:paraId="64811B14" w14:textId="77777777" w:rsidR="00CB0027" w:rsidRDefault="00CB0027" w:rsidP="00CB0027">
      <w:pPr>
        <w:pStyle w:val="PL"/>
      </w:pPr>
      <w:r>
        <w:t xml:space="preserve">        - measObjDn</w:t>
      </w:r>
    </w:p>
    <w:p w14:paraId="47F8CD45" w14:textId="77777777" w:rsidR="00CB0027" w:rsidRDefault="00CB0027" w:rsidP="00CB0027">
      <w:pPr>
        <w:pStyle w:val="PL"/>
      </w:pPr>
      <w:r>
        <w:t xml:space="preserve">        - performanceMetrics</w:t>
      </w:r>
    </w:p>
    <w:p w14:paraId="2EE7A556" w14:textId="77777777" w:rsidR="00CB0027" w:rsidRDefault="00CB0027" w:rsidP="00CB0027">
      <w:pPr>
        <w:pStyle w:val="PL"/>
      </w:pPr>
      <w:r>
        <w:t xml:space="preserve">    producerId-Type:</w:t>
      </w:r>
    </w:p>
    <w:p w14:paraId="07BEA2D9" w14:textId="77777777" w:rsidR="00CB0027" w:rsidRDefault="00CB0027" w:rsidP="00CB0027">
      <w:pPr>
        <w:pStyle w:val="PL"/>
      </w:pPr>
      <w:r>
        <w:t xml:space="preserve">      description: DN of the streaming data reporting MnS producer.</w:t>
      </w:r>
    </w:p>
    <w:p w14:paraId="377A00B3" w14:textId="77777777" w:rsidR="00CB0027" w:rsidRDefault="00CB0027" w:rsidP="00CB0027">
      <w:pPr>
        <w:pStyle w:val="PL"/>
      </w:pPr>
      <w:r>
        <w:t xml:space="preserve">      allOf:</w:t>
      </w:r>
    </w:p>
    <w:p w14:paraId="5E79B0C3" w14:textId="77777777" w:rsidR="00CB0027" w:rsidRDefault="00CB0027" w:rsidP="00CB0027">
      <w:pPr>
        <w:pStyle w:val="PL"/>
      </w:pPr>
      <w:r>
        <w:t xml:space="preserve">        - $ref: '#/components/schemas/systemDN-Type'</w:t>
      </w:r>
    </w:p>
    <w:p w14:paraId="7D7F0B98" w14:textId="77777777" w:rsidR="00CB0027" w:rsidRDefault="00CB0027" w:rsidP="00CB0027">
      <w:pPr>
        <w:pStyle w:val="PL"/>
      </w:pPr>
      <w:r>
        <w:t xml:space="preserve">    serializationFormat-Type:</w:t>
      </w:r>
    </w:p>
    <w:p w14:paraId="0DECAF7F" w14:textId="77777777" w:rsidR="00CB0027" w:rsidRDefault="00CB0027" w:rsidP="00CB0027">
      <w:pPr>
        <w:pStyle w:val="PL"/>
      </w:pPr>
      <w:r>
        <w:t xml:space="preserve">      type: string</w:t>
      </w:r>
    </w:p>
    <w:p w14:paraId="4C15568E" w14:textId="77777777" w:rsidR="00CB0027" w:rsidRDefault="00CB0027" w:rsidP="00CB0027">
      <w:pPr>
        <w:pStyle w:val="PL"/>
      </w:pPr>
      <w:r>
        <w:t xml:space="preserve">      enum:</w:t>
      </w:r>
    </w:p>
    <w:p w14:paraId="69A660FF" w14:textId="77777777" w:rsidR="00CB0027" w:rsidRDefault="00CB0027" w:rsidP="00CB0027">
      <w:pPr>
        <w:pStyle w:val="PL"/>
      </w:pPr>
      <w:r>
        <w:t xml:space="preserve">        - GPB</w:t>
      </w:r>
    </w:p>
    <w:p w14:paraId="2EE4078E" w14:textId="77777777" w:rsidR="00CB0027" w:rsidRDefault="00CB0027" w:rsidP="00CB0027">
      <w:pPr>
        <w:pStyle w:val="PL"/>
      </w:pPr>
      <w:r>
        <w:t xml:space="preserve">        - ASN1</w:t>
      </w:r>
    </w:p>
    <w:p w14:paraId="7D02A228" w14:textId="77777777" w:rsidR="00CB0027" w:rsidRDefault="00CB0027" w:rsidP="00CB0027">
      <w:pPr>
        <w:pStyle w:val="PL"/>
      </w:pPr>
      <w:r>
        <w:t xml:space="preserve">    streamId-Type:</w:t>
      </w:r>
    </w:p>
    <w:p w14:paraId="6913D4FC" w14:textId="77777777" w:rsidR="00CB0027" w:rsidRDefault="00CB0027" w:rsidP="00CB0027">
      <w:pPr>
        <w:pStyle w:val="PL"/>
      </w:pPr>
      <w:r>
        <w:t xml:space="preserve">      description: globally unique stream identifier</w:t>
      </w:r>
    </w:p>
    <w:p w14:paraId="38DEBC83" w14:textId="77777777" w:rsidR="00CB0027" w:rsidRDefault="00CB0027" w:rsidP="00CB0027">
      <w:pPr>
        <w:pStyle w:val="PL"/>
      </w:pPr>
      <w:r>
        <w:t xml:space="preserve">      type: string</w:t>
      </w:r>
    </w:p>
    <w:p w14:paraId="53F2B5D2" w14:textId="77777777" w:rsidR="00CB0027" w:rsidRDefault="00CB0027" w:rsidP="00CB0027">
      <w:pPr>
        <w:pStyle w:val="PL"/>
      </w:pPr>
      <w:r>
        <w:t xml:space="preserve">      example: '26F452550021'</w:t>
      </w:r>
    </w:p>
    <w:p w14:paraId="21361707" w14:textId="77777777" w:rsidR="00CB0027" w:rsidRDefault="00CB0027" w:rsidP="00CB0027">
      <w:pPr>
        <w:pStyle w:val="PL"/>
      </w:pPr>
      <w:r>
        <w:t xml:space="preserve">    streamInfo-Type:</w:t>
      </w:r>
    </w:p>
    <w:p w14:paraId="331E23F0" w14:textId="77777777" w:rsidR="00CB0027" w:rsidRDefault="00CB0027" w:rsidP="00CB0027">
      <w:pPr>
        <w:pStyle w:val="PL"/>
      </w:pPr>
      <w:r>
        <w:t xml:space="preserve">      description: Reporting stream meta-data.</w:t>
      </w:r>
    </w:p>
    <w:p w14:paraId="2655711A" w14:textId="77777777" w:rsidR="00CB0027" w:rsidRDefault="00CB0027" w:rsidP="00CB0027">
      <w:pPr>
        <w:pStyle w:val="PL"/>
      </w:pPr>
      <w:r>
        <w:t xml:space="preserve">      type: object</w:t>
      </w:r>
    </w:p>
    <w:p w14:paraId="36E0ADCA" w14:textId="77777777" w:rsidR="00CB0027" w:rsidRDefault="00CB0027" w:rsidP="00CB0027">
      <w:pPr>
        <w:pStyle w:val="PL"/>
      </w:pPr>
      <w:r>
        <w:t xml:space="preserve">      properties:</w:t>
      </w:r>
    </w:p>
    <w:p w14:paraId="6477F2D3" w14:textId="77777777" w:rsidR="00CB0027" w:rsidRDefault="00CB0027" w:rsidP="00CB0027">
      <w:pPr>
        <w:pStyle w:val="PL"/>
      </w:pPr>
      <w:r>
        <w:t xml:space="preserve">        streamType:</w:t>
      </w:r>
    </w:p>
    <w:p w14:paraId="68AB7DB0" w14:textId="77777777" w:rsidR="00CB0027" w:rsidRDefault="00CB0027" w:rsidP="00CB0027">
      <w:pPr>
        <w:pStyle w:val="PL"/>
      </w:pPr>
      <w:r>
        <w:t xml:space="preserve">          $ref: '#/components/schemas/streamType-Type'</w:t>
      </w:r>
    </w:p>
    <w:p w14:paraId="1601BE81" w14:textId="77777777" w:rsidR="00CB0027" w:rsidRDefault="00CB0027" w:rsidP="00CB0027">
      <w:pPr>
        <w:pStyle w:val="PL"/>
      </w:pPr>
      <w:r>
        <w:t xml:space="preserve">        serializationFormat:</w:t>
      </w:r>
    </w:p>
    <w:p w14:paraId="5BF60E1D" w14:textId="77777777" w:rsidR="00CB0027" w:rsidRDefault="00CB0027" w:rsidP="00CB0027">
      <w:pPr>
        <w:pStyle w:val="PL"/>
      </w:pPr>
      <w:r>
        <w:t xml:space="preserve">          $ref: '#/components/schemas/serializationFormat-Type'</w:t>
      </w:r>
    </w:p>
    <w:p w14:paraId="098851AB" w14:textId="77777777" w:rsidR="00CB0027" w:rsidRDefault="00CB0027" w:rsidP="00CB0027">
      <w:pPr>
        <w:pStyle w:val="PL"/>
      </w:pPr>
      <w:r>
        <w:t xml:space="preserve">        streamId:</w:t>
      </w:r>
    </w:p>
    <w:p w14:paraId="4DB1CC83" w14:textId="77777777" w:rsidR="00CB0027" w:rsidRDefault="00CB0027" w:rsidP="00CB0027">
      <w:pPr>
        <w:pStyle w:val="PL"/>
      </w:pPr>
      <w:r>
        <w:t xml:space="preserve">          oneOf:</w:t>
      </w:r>
    </w:p>
    <w:p w14:paraId="38FF8AB1" w14:textId="77777777" w:rsidR="00CB0027" w:rsidRDefault="00CB0027" w:rsidP="00CB0027">
      <w:pPr>
        <w:pStyle w:val="PL"/>
      </w:pPr>
      <w:r>
        <w:t xml:space="preserve">            - $ref: '#/components/schemas/streamId-Type'</w:t>
      </w:r>
    </w:p>
    <w:p w14:paraId="3E787E9E" w14:textId="77777777" w:rsidR="00CB0027" w:rsidRDefault="00CB0027" w:rsidP="00CB0027">
      <w:pPr>
        <w:pStyle w:val="PL"/>
      </w:pPr>
      <w:r>
        <w:t xml:space="preserve">            - $ref: '#/components/schemas/traceReference-Type'</w:t>
      </w:r>
    </w:p>
    <w:p w14:paraId="2F9E56D4" w14:textId="77777777" w:rsidR="00CB0027" w:rsidRDefault="00CB0027" w:rsidP="00CB0027">
      <w:pPr>
        <w:pStyle w:val="PL"/>
      </w:pPr>
      <w:r>
        <w:t xml:space="preserve">        additionalInfo:</w:t>
      </w:r>
    </w:p>
    <w:p w14:paraId="6875DE47" w14:textId="77777777" w:rsidR="00CB0027" w:rsidRDefault="00CB0027" w:rsidP="00CB0027">
      <w:pPr>
        <w:pStyle w:val="PL"/>
      </w:pPr>
      <w:r>
        <w:t xml:space="preserve">          oneOf:</w:t>
      </w:r>
    </w:p>
    <w:p w14:paraId="0CDD2CC7" w14:textId="77777777" w:rsidR="00CB0027" w:rsidRDefault="00CB0027" w:rsidP="00CB0027">
      <w:pPr>
        <w:pStyle w:val="PL"/>
      </w:pPr>
      <w:r>
        <w:t xml:space="preserve">            - $ref: '#/components/schemas/traceInfo-Type'</w:t>
      </w:r>
    </w:p>
    <w:p w14:paraId="1C0B7FC0" w14:textId="77777777" w:rsidR="00CB0027" w:rsidRDefault="00CB0027" w:rsidP="00CB0027">
      <w:pPr>
        <w:pStyle w:val="PL"/>
      </w:pPr>
      <w:r>
        <w:t xml:space="preserve">            - $ref: '#/components/schemas/performanceInfo-Type'</w:t>
      </w:r>
    </w:p>
    <w:p w14:paraId="003097BC" w14:textId="77777777" w:rsidR="00CB0027" w:rsidRDefault="00CB0027" w:rsidP="00CB0027">
      <w:pPr>
        <w:pStyle w:val="PL"/>
      </w:pPr>
      <w:r>
        <w:t xml:space="preserve">            - $ref: '#/components/schemas/analyticsInfo-Type'</w:t>
      </w:r>
    </w:p>
    <w:p w14:paraId="6339B680" w14:textId="77777777" w:rsidR="00CB0027" w:rsidRDefault="00CB0027" w:rsidP="00CB0027">
      <w:pPr>
        <w:pStyle w:val="PL"/>
      </w:pPr>
      <w:r>
        <w:t xml:space="preserve">            - $ref: '#/components/schemas/vsDataContainer-Type'</w:t>
      </w:r>
    </w:p>
    <w:p w14:paraId="381B36FA" w14:textId="77777777" w:rsidR="00CB0027" w:rsidRDefault="00CB0027" w:rsidP="00CB0027">
      <w:pPr>
        <w:pStyle w:val="PL"/>
      </w:pPr>
      <w:r>
        <w:t xml:space="preserve">      required:</w:t>
      </w:r>
    </w:p>
    <w:p w14:paraId="0718DAF5" w14:textId="77777777" w:rsidR="00CB0027" w:rsidRDefault="00CB0027" w:rsidP="00CB0027">
      <w:pPr>
        <w:pStyle w:val="PL"/>
      </w:pPr>
      <w:r>
        <w:t xml:space="preserve">        - streamType</w:t>
      </w:r>
    </w:p>
    <w:p w14:paraId="5F949D14" w14:textId="77777777" w:rsidR="00CB0027" w:rsidRDefault="00CB0027" w:rsidP="00CB0027">
      <w:pPr>
        <w:pStyle w:val="PL"/>
      </w:pPr>
      <w:r>
        <w:t xml:space="preserve">        - serializationFormat</w:t>
      </w:r>
    </w:p>
    <w:p w14:paraId="635AEB52" w14:textId="77777777" w:rsidR="00CB0027" w:rsidRDefault="00CB0027" w:rsidP="00CB0027">
      <w:pPr>
        <w:pStyle w:val="PL"/>
      </w:pPr>
      <w:r>
        <w:t xml:space="preserve">        - streamId</w:t>
      </w:r>
    </w:p>
    <w:p w14:paraId="32028793" w14:textId="77777777" w:rsidR="00CB0027" w:rsidRDefault="00CB0027" w:rsidP="00CB0027">
      <w:pPr>
        <w:pStyle w:val="PL"/>
      </w:pPr>
      <w:r>
        <w:t xml:space="preserve">    streamInfoWithReporters-Type:</w:t>
      </w:r>
    </w:p>
    <w:p w14:paraId="2617E3A0" w14:textId="77777777" w:rsidR="00CB0027" w:rsidRDefault="00CB0027" w:rsidP="00CB0027">
      <w:pPr>
        <w:pStyle w:val="PL"/>
      </w:pPr>
      <w:r>
        <w:t xml:space="preserve">      description: Reporting stream meta-data with added information about reporters.</w:t>
      </w:r>
    </w:p>
    <w:p w14:paraId="7D844710" w14:textId="77777777" w:rsidR="00CB0027" w:rsidRDefault="00CB0027" w:rsidP="00CB0027">
      <w:pPr>
        <w:pStyle w:val="PL"/>
      </w:pPr>
      <w:r>
        <w:t xml:space="preserve">      type: object</w:t>
      </w:r>
    </w:p>
    <w:p w14:paraId="56A73E20" w14:textId="77777777" w:rsidR="00CB0027" w:rsidRDefault="00CB0027" w:rsidP="00CB0027">
      <w:pPr>
        <w:pStyle w:val="PL"/>
      </w:pPr>
      <w:r>
        <w:t xml:space="preserve">      properties:</w:t>
      </w:r>
    </w:p>
    <w:p w14:paraId="690741A4" w14:textId="77777777" w:rsidR="00CB0027" w:rsidRDefault="00CB0027" w:rsidP="00CB0027">
      <w:pPr>
        <w:pStyle w:val="PL"/>
      </w:pPr>
      <w:r>
        <w:t xml:space="preserve">        streamInfo:</w:t>
      </w:r>
    </w:p>
    <w:p w14:paraId="566E1F9F" w14:textId="77777777" w:rsidR="00CB0027" w:rsidRDefault="00CB0027" w:rsidP="00CB0027">
      <w:pPr>
        <w:pStyle w:val="PL"/>
      </w:pPr>
      <w:r>
        <w:t xml:space="preserve">          $ref: '#/components/schemas/streamInfo-Type'</w:t>
      </w:r>
    </w:p>
    <w:p w14:paraId="59BFF7F1" w14:textId="77777777" w:rsidR="00CB0027" w:rsidRDefault="00CB0027" w:rsidP="00CB0027">
      <w:pPr>
        <w:pStyle w:val="PL"/>
      </w:pPr>
      <w:r>
        <w:t xml:space="preserve">        reporters:</w:t>
      </w:r>
    </w:p>
    <w:p w14:paraId="3497C8F2" w14:textId="77777777" w:rsidR="00CB0027" w:rsidRDefault="00CB0027" w:rsidP="00CB0027">
      <w:pPr>
        <w:pStyle w:val="PL"/>
      </w:pPr>
      <w:r>
        <w:t xml:space="preserve">          type: array</w:t>
      </w:r>
    </w:p>
    <w:p w14:paraId="3E04B113" w14:textId="77777777" w:rsidR="00CB0027" w:rsidRDefault="00CB0027" w:rsidP="00CB0027">
      <w:pPr>
        <w:pStyle w:val="PL"/>
      </w:pPr>
      <w:r>
        <w:t xml:space="preserve">          items:</w:t>
      </w:r>
    </w:p>
    <w:p w14:paraId="5509F27A" w14:textId="77777777" w:rsidR="00CB0027" w:rsidRDefault="00CB0027" w:rsidP="00CB0027">
      <w:pPr>
        <w:pStyle w:val="PL"/>
      </w:pPr>
      <w:r>
        <w:t xml:space="preserve">            $ref: '#/components/schemas/producerId-Type'</w:t>
      </w:r>
    </w:p>
    <w:p w14:paraId="79A82495" w14:textId="77777777" w:rsidR="00CB0027" w:rsidRDefault="00CB0027" w:rsidP="00CB0027">
      <w:pPr>
        <w:pStyle w:val="PL"/>
      </w:pPr>
      <w:r>
        <w:t xml:space="preserve">    systemDN-Type:</w:t>
      </w:r>
    </w:p>
    <w:p w14:paraId="42906868" w14:textId="77777777" w:rsidR="00CB0027" w:rsidRDefault="00CB0027" w:rsidP="00CB0027">
      <w:pPr>
        <w:pStyle w:val="PL"/>
      </w:pPr>
      <w:r>
        <w:t xml:space="preserve">      description: See 3GPP TS 32.300 for details</w:t>
      </w:r>
    </w:p>
    <w:p w14:paraId="3902366C" w14:textId="77777777" w:rsidR="00CB0027" w:rsidRDefault="00CB0027" w:rsidP="00CB0027">
      <w:pPr>
        <w:pStyle w:val="PL"/>
      </w:pPr>
      <w:r>
        <w:t xml:space="preserve">      type: string</w:t>
      </w:r>
    </w:p>
    <w:p w14:paraId="24EEA281" w14:textId="77777777" w:rsidR="00CB0027" w:rsidRDefault="00CB0027" w:rsidP="00CB0027">
      <w:pPr>
        <w:pStyle w:val="PL"/>
      </w:pPr>
      <w:r>
        <w:t xml:space="preserve">      example: 'SubNetwork=ABCNetwork,SubNetwork=MUC01,GNBDUFunction=XYZ0100'</w:t>
      </w:r>
    </w:p>
    <w:p w14:paraId="71DCFD76" w14:textId="77777777" w:rsidR="00CB0027" w:rsidRDefault="00CB0027" w:rsidP="00CB0027">
      <w:pPr>
        <w:pStyle w:val="PL"/>
      </w:pPr>
      <w:r>
        <w:t xml:space="preserve">    streamType-Type:</w:t>
      </w:r>
    </w:p>
    <w:p w14:paraId="45F48676" w14:textId="77777777" w:rsidR="00CB0027" w:rsidRDefault="00CB0027" w:rsidP="00CB0027">
      <w:pPr>
        <w:pStyle w:val="PL"/>
      </w:pPr>
      <w:r>
        <w:t xml:space="preserve">      type: string</w:t>
      </w:r>
    </w:p>
    <w:p w14:paraId="50D73A9A" w14:textId="77777777" w:rsidR="00CB0027" w:rsidRDefault="00CB0027" w:rsidP="00CB0027">
      <w:pPr>
        <w:pStyle w:val="PL"/>
      </w:pPr>
      <w:r>
        <w:t xml:space="preserve">      enum:</w:t>
      </w:r>
    </w:p>
    <w:p w14:paraId="6BF008B3" w14:textId="77777777" w:rsidR="00CB0027" w:rsidRDefault="00CB0027" w:rsidP="00CB0027">
      <w:pPr>
        <w:pStyle w:val="PL"/>
      </w:pPr>
      <w:r>
        <w:t xml:space="preserve">        - TRACE</w:t>
      </w:r>
    </w:p>
    <w:p w14:paraId="728AA44D" w14:textId="77777777" w:rsidR="00CB0027" w:rsidRDefault="00CB0027" w:rsidP="00CB0027">
      <w:pPr>
        <w:pStyle w:val="PL"/>
      </w:pPr>
      <w:r>
        <w:t xml:space="preserve">        - PERFORMANCE</w:t>
      </w:r>
    </w:p>
    <w:p w14:paraId="4BCDFFC1" w14:textId="77777777" w:rsidR="00CB0027" w:rsidRDefault="00CB0027" w:rsidP="00CB0027">
      <w:pPr>
        <w:pStyle w:val="PL"/>
      </w:pPr>
      <w:r>
        <w:t xml:space="preserve">        - ANALYTICS</w:t>
      </w:r>
    </w:p>
    <w:p w14:paraId="38D96A9A" w14:textId="77777777" w:rsidR="00CB0027" w:rsidRDefault="00CB0027" w:rsidP="00CB0027">
      <w:pPr>
        <w:pStyle w:val="PL"/>
      </w:pPr>
      <w:r>
        <w:t xml:space="preserve">        - PROPRIETARY</w:t>
      </w:r>
    </w:p>
    <w:p w14:paraId="07DB6779" w14:textId="77777777" w:rsidR="00CB0027" w:rsidRDefault="00CB0027" w:rsidP="00CB0027">
      <w:pPr>
        <w:pStyle w:val="PL"/>
      </w:pPr>
      <w:r>
        <w:t xml:space="preserve">    traceInfo-Type:</w:t>
      </w:r>
    </w:p>
    <w:p w14:paraId="071D320D" w14:textId="77777777" w:rsidR="00CB0027" w:rsidRDefault="00CB0027" w:rsidP="00CB0027">
      <w:pPr>
        <w:pStyle w:val="PL"/>
      </w:pPr>
      <w:r>
        <w:t xml:space="preserve">      description: Information specific to trace data reporting</w:t>
      </w:r>
    </w:p>
    <w:p w14:paraId="0615CCD5" w14:textId="77777777" w:rsidR="00CB0027" w:rsidRDefault="00CB0027" w:rsidP="00CB0027">
      <w:pPr>
        <w:pStyle w:val="PL"/>
      </w:pPr>
      <w:r>
        <w:t xml:space="preserve">      allOf:</w:t>
      </w:r>
    </w:p>
    <w:p w14:paraId="0D5FAC06" w14:textId="77777777" w:rsidR="00CB0027" w:rsidRDefault="00CB0027" w:rsidP="00CB0027">
      <w:pPr>
        <w:pStyle w:val="PL"/>
      </w:pPr>
      <w:r>
        <w:t xml:space="preserve">        - $ref: 'TS28623_GenericNrm.yaml#/components/schemas/TraceJob-Attr'</w:t>
      </w:r>
    </w:p>
    <w:p w14:paraId="2A570ED7" w14:textId="77777777" w:rsidR="00CB0027" w:rsidRDefault="00CB0027" w:rsidP="00CB0027">
      <w:pPr>
        <w:pStyle w:val="PL"/>
      </w:pPr>
      <w:r>
        <w:t xml:space="preserve">    traceReference-Type:</w:t>
      </w:r>
    </w:p>
    <w:p w14:paraId="68E10B78" w14:textId="77777777" w:rsidR="00CB0027" w:rsidRDefault="00CB0027" w:rsidP="00CB0027">
      <w:pPr>
        <w:pStyle w:val="PL"/>
      </w:pPr>
      <w:r>
        <w:t xml:space="preserve">      description: Trace Reference (see clause 5.6 of 3GPP TS 32.422) as stream identifier for streaming trace data reporting</w:t>
      </w:r>
    </w:p>
    <w:p w14:paraId="1C81F1BB" w14:textId="77777777" w:rsidR="00CB0027" w:rsidRDefault="00CB0027" w:rsidP="00CB0027">
      <w:pPr>
        <w:pStyle w:val="PL"/>
      </w:pPr>
      <w:r>
        <w:t xml:space="preserve">      type: string</w:t>
      </w:r>
    </w:p>
    <w:p w14:paraId="4023656E" w14:textId="77777777" w:rsidR="00CB0027" w:rsidRDefault="00CB0027" w:rsidP="00CB0027">
      <w:pPr>
        <w:pStyle w:val="PL"/>
      </w:pPr>
      <w:r>
        <w:t xml:space="preserve">      example: '4358070034D7'</w:t>
      </w:r>
    </w:p>
    <w:p w14:paraId="28F70647" w14:textId="77777777" w:rsidR="00CB0027" w:rsidRDefault="00CB0027" w:rsidP="00CB0027">
      <w:pPr>
        <w:pStyle w:val="PL"/>
      </w:pPr>
      <w:r>
        <w:t xml:space="preserve">    uri-Type:</w:t>
      </w:r>
    </w:p>
    <w:p w14:paraId="27B8990D" w14:textId="77777777" w:rsidR="00CB0027" w:rsidRDefault="00CB0027" w:rsidP="00CB0027">
      <w:pPr>
        <w:pStyle w:val="PL"/>
      </w:pPr>
      <w:r>
        <w:t xml:space="preserve">      description: Resource URI</w:t>
      </w:r>
    </w:p>
    <w:p w14:paraId="6FD45798" w14:textId="77777777" w:rsidR="00CB0027" w:rsidRDefault="00CB0027" w:rsidP="00CB0027">
      <w:pPr>
        <w:pStyle w:val="PL"/>
      </w:pPr>
      <w:r>
        <w:t xml:space="preserve">      type: string</w:t>
      </w:r>
    </w:p>
    <w:p w14:paraId="4031542F" w14:textId="77777777" w:rsidR="00CB0027" w:rsidRDefault="00CB0027" w:rsidP="00CB0027">
      <w:pPr>
        <w:pStyle w:val="PL"/>
      </w:pPr>
      <w:r>
        <w:t xml:space="preserve">    vsDataContainer-Type:</w:t>
      </w:r>
    </w:p>
    <w:p w14:paraId="3F77738E" w14:textId="77777777" w:rsidR="00CB0027" w:rsidRDefault="00CB0027" w:rsidP="00CB0027">
      <w:pPr>
        <w:pStyle w:val="PL"/>
      </w:pPr>
      <w:r>
        <w:t xml:space="preserve">      description: container for vendor specific data (see 3GPP TS 28.622)</w:t>
      </w:r>
    </w:p>
    <w:p w14:paraId="6498D850" w14:textId="77777777" w:rsidR="00CB0027" w:rsidRDefault="00CB0027" w:rsidP="00CB0027">
      <w:pPr>
        <w:pStyle w:val="PL"/>
      </w:pPr>
      <w:r>
        <w:t xml:space="preserve">      type: object</w:t>
      </w:r>
    </w:p>
    <w:p w14:paraId="56AF6B13" w14:textId="77777777" w:rsidR="00CB0027" w:rsidRDefault="00CB0027" w:rsidP="00CB0027">
      <w:pPr>
        <w:pStyle w:val="PL"/>
      </w:pPr>
      <w:r>
        <w:t xml:space="preserve">      properties:</w:t>
      </w:r>
    </w:p>
    <w:p w14:paraId="22AB94F7" w14:textId="77777777" w:rsidR="00CB0027" w:rsidRDefault="00CB0027" w:rsidP="00CB0027">
      <w:pPr>
        <w:pStyle w:val="PL"/>
      </w:pPr>
      <w:r>
        <w:t xml:space="preserve">        vsDataType:</w:t>
      </w:r>
    </w:p>
    <w:p w14:paraId="2B7E9223" w14:textId="77777777" w:rsidR="00CB0027" w:rsidRDefault="00CB0027" w:rsidP="00CB0027">
      <w:pPr>
        <w:pStyle w:val="PL"/>
      </w:pPr>
      <w:r>
        <w:t xml:space="preserve">          type: string</w:t>
      </w:r>
    </w:p>
    <w:p w14:paraId="31B90A5A" w14:textId="77777777" w:rsidR="00CB0027" w:rsidRDefault="00CB0027" w:rsidP="00CB0027">
      <w:pPr>
        <w:pStyle w:val="PL"/>
      </w:pPr>
      <w:r>
        <w:t xml:space="preserve">        vsData:</w:t>
      </w:r>
    </w:p>
    <w:p w14:paraId="22CEFD08" w14:textId="77777777" w:rsidR="00CB0027" w:rsidRDefault="00CB0027" w:rsidP="00CB0027">
      <w:pPr>
        <w:pStyle w:val="PL"/>
      </w:pPr>
      <w:r>
        <w:t xml:space="preserve">          type: string</w:t>
      </w:r>
    </w:p>
    <w:p w14:paraId="79CDE9AE" w14:textId="77777777" w:rsidR="00CB0027" w:rsidRDefault="00CB0027" w:rsidP="00CB0027">
      <w:pPr>
        <w:pStyle w:val="PL"/>
      </w:pPr>
      <w:r>
        <w:t xml:space="preserve">        vsDataFormatVersion:</w:t>
      </w:r>
    </w:p>
    <w:p w14:paraId="6B8AA6E1" w14:textId="77777777" w:rsidR="00CB0027" w:rsidRDefault="00CB0027" w:rsidP="00CB0027">
      <w:pPr>
        <w:pStyle w:val="PL"/>
      </w:pPr>
      <w:r>
        <w:t xml:space="preserve">          type: string</w:t>
      </w:r>
    </w:p>
    <w:p w14:paraId="4130EA84" w14:textId="77777777" w:rsidR="00CB0027" w:rsidRDefault="00CB0027" w:rsidP="00CB0027">
      <w:pPr>
        <w:pStyle w:val="PL"/>
      </w:pPr>
      <w:r>
        <w:t xml:space="preserve">    websocketHeaderConnection-Type:</w:t>
      </w:r>
    </w:p>
    <w:p w14:paraId="0CA1AFA2" w14:textId="77777777" w:rsidR="00CB0027" w:rsidRDefault="00CB0027" w:rsidP="00CB0027">
      <w:pPr>
        <w:pStyle w:val="PL"/>
      </w:pPr>
      <w:r>
        <w:t xml:space="preserve">      description: Header value for the upgrade request and response.</w:t>
      </w:r>
    </w:p>
    <w:p w14:paraId="31DB9FFC" w14:textId="77777777" w:rsidR="00CB0027" w:rsidRDefault="00CB0027" w:rsidP="00CB0027">
      <w:pPr>
        <w:pStyle w:val="PL"/>
      </w:pPr>
      <w:r>
        <w:t xml:space="preserve">      type: string</w:t>
      </w:r>
    </w:p>
    <w:p w14:paraId="519560FC" w14:textId="77777777" w:rsidR="00CB0027" w:rsidRDefault="00CB0027" w:rsidP="00CB0027">
      <w:pPr>
        <w:pStyle w:val="PL"/>
      </w:pPr>
      <w:r>
        <w:t xml:space="preserve">      enum:</w:t>
      </w:r>
    </w:p>
    <w:p w14:paraId="6AB6869A" w14:textId="77777777" w:rsidR="00CB0027" w:rsidRDefault="00CB0027" w:rsidP="00CB0027">
      <w:pPr>
        <w:pStyle w:val="PL"/>
      </w:pPr>
      <w:r>
        <w:t xml:space="preserve">        - Upgrade</w:t>
      </w:r>
    </w:p>
    <w:p w14:paraId="7756A0BA" w14:textId="77777777" w:rsidR="00CB0027" w:rsidRDefault="00CB0027" w:rsidP="00CB0027">
      <w:pPr>
        <w:pStyle w:val="PL"/>
      </w:pPr>
      <w:r>
        <w:t xml:space="preserve">    websocketHeaderUpgrade-Type:</w:t>
      </w:r>
    </w:p>
    <w:p w14:paraId="5160F728" w14:textId="77777777" w:rsidR="00CB0027" w:rsidRDefault="00CB0027" w:rsidP="00CB0027">
      <w:pPr>
        <w:pStyle w:val="PL"/>
      </w:pPr>
      <w:r>
        <w:t xml:space="preserve">      description: Header value for the upgrade to WebSocket request and response.</w:t>
      </w:r>
    </w:p>
    <w:p w14:paraId="0FF68F7A" w14:textId="77777777" w:rsidR="00CB0027" w:rsidRDefault="00CB0027" w:rsidP="00CB0027">
      <w:pPr>
        <w:pStyle w:val="PL"/>
      </w:pPr>
      <w:r>
        <w:t xml:space="preserve">      type: string</w:t>
      </w:r>
    </w:p>
    <w:p w14:paraId="00EAFBEA" w14:textId="77777777" w:rsidR="00CB0027" w:rsidRDefault="00CB0027" w:rsidP="00CB0027">
      <w:pPr>
        <w:pStyle w:val="PL"/>
      </w:pPr>
      <w:r>
        <w:t xml:space="preserve">      enum:</w:t>
      </w:r>
    </w:p>
    <w:p w14:paraId="51CEE326" w14:textId="77777777" w:rsidR="00CB0027" w:rsidRDefault="00CB0027" w:rsidP="00CB0027">
      <w:pPr>
        <w:pStyle w:val="PL"/>
      </w:pPr>
      <w:r>
        <w:t xml:space="preserve">        - websocket</w:t>
      </w:r>
    </w:p>
    <w:p w14:paraId="08ED09EB" w14:textId="77777777" w:rsidR="00CB0027" w:rsidRDefault="00CB0027" w:rsidP="00CB0027">
      <w:pPr>
        <w:pStyle w:val="PL"/>
      </w:pPr>
      <w:r>
        <w:t xml:space="preserve">    websocketHeader-Sec-WebSocket-Accept-Type:</w:t>
      </w:r>
    </w:p>
    <w:p w14:paraId="08A22489" w14:textId="77777777" w:rsidR="00CB0027" w:rsidRDefault="00CB0027" w:rsidP="00CB0027">
      <w:pPr>
        <w:pStyle w:val="PL"/>
      </w:pPr>
      <w:r>
        <w:t xml:space="preserve">      description: Header value for secure WebSocket response. Carries hash.</w:t>
      </w:r>
    </w:p>
    <w:p w14:paraId="4F605D08" w14:textId="77777777" w:rsidR="00CB0027" w:rsidRDefault="00CB0027" w:rsidP="00CB0027">
      <w:pPr>
        <w:pStyle w:val="PL"/>
      </w:pPr>
      <w:r>
        <w:t xml:space="preserve">      type: string</w:t>
      </w:r>
    </w:p>
    <w:p w14:paraId="3EDDDDC3" w14:textId="77777777" w:rsidR="00CB0027" w:rsidRDefault="00CB0027" w:rsidP="00CB0027">
      <w:pPr>
        <w:pStyle w:val="PL"/>
      </w:pPr>
      <w:r>
        <w:t xml:space="preserve">    websocketHeader-Sec-WebSocket-Extensions-Type:</w:t>
      </w:r>
    </w:p>
    <w:p w14:paraId="60916438" w14:textId="77777777" w:rsidR="00CB0027" w:rsidRDefault="00CB0027" w:rsidP="00CB0027">
      <w:pPr>
        <w:pStyle w:val="PL"/>
      </w:pPr>
      <w:r>
        <w:t xml:space="preserve">      description: Header value for secure WebSocket request. Carries protocol extensions.</w:t>
      </w:r>
    </w:p>
    <w:p w14:paraId="44BEA524" w14:textId="77777777" w:rsidR="00CB0027" w:rsidRDefault="00CB0027" w:rsidP="00CB0027">
      <w:pPr>
        <w:pStyle w:val="PL"/>
      </w:pPr>
      <w:r>
        <w:t xml:space="preserve">      type: string</w:t>
      </w:r>
    </w:p>
    <w:p w14:paraId="60D22606" w14:textId="77777777" w:rsidR="00CB0027" w:rsidRDefault="00CB0027" w:rsidP="00CB0027">
      <w:pPr>
        <w:pStyle w:val="PL"/>
      </w:pPr>
      <w:r>
        <w:t xml:space="preserve">    websocketHeader-Sec-WebSocket-Key-Type:</w:t>
      </w:r>
    </w:p>
    <w:p w14:paraId="7909AD1C" w14:textId="77777777" w:rsidR="00CB0027" w:rsidRDefault="00CB0027" w:rsidP="00CB0027">
      <w:pPr>
        <w:pStyle w:val="PL"/>
      </w:pPr>
      <w:r>
        <w:t xml:space="preserve">      description: Header value for secure WebSocket request. Provides information to the server which is needed in order to confirm that the client is entitled to request an upgrade to WebSocket.</w:t>
      </w:r>
    </w:p>
    <w:p w14:paraId="034311D2" w14:textId="77777777" w:rsidR="00CB0027" w:rsidRDefault="00CB0027" w:rsidP="00CB0027">
      <w:pPr>
        <w:pStyle w:val="PL"/>
      </w:pPr>
      <w:r>
        <w:t xml:space="preserve">      type: string</w:t>
      </w:r>
    </w:p>
    <w:p w14:paraId="3F0F6880" w14:textId="77777777" w:rsidR="00CB0027" w:rsidRDefault="00CB0027" w:rsidP="00CB0027">
      <w:pPr>
        <w:pStyle w:val="PL"/>
      </w:pPr>
      <w:r>
        <w:t xml:space="preserve">    websocketHeader-Sec-WebSocket-Protocol-Type:</w:t>
      </w:r>
    </w:p>
    <w:p w14:paraId="4D28CDB8" w14:textId="77777777" w:rsidR="00CB0027" w:rsidRDefault="00CB0027" w:rsidP="00CB0027">
      <w:pPr>
        <w:pStyle w:val="PL"/>
      </w:pPr>
      <w:r>
        <w:t xml:space="preserve">      description: Header value for secure WebSocket request. Carries a comma-separated list of subprotocol names, in the order of preference.</w:t>
      </w:r>
    </w:p>
    <w:p w14:paraId="3168E6CF" w14:textId="77777777" w:rsidR="00CB0027" w:rsidRDefault="00CB0027" w:rsidP="00CB0027">
      <w:pPr>
        <w:pStyle w:val="PL"/>
      </w:pPr>
      <w:r>
        <w:t xml:space="preserve">      type: string</w:t>
      </w:r>
    </w:p>
    <w:p w14:paraId="206B5A4F" w14:textId="77777777" w:rsidR="00CB0027" w:rsidRDefault="00CB0027" w:rsidP="00CB0027">
      <w:pPr>
        <w:pStyle w:val="PL"/>
      </w:pPr>
      <w:r>
        <w:t xml:space="preserve">    websocketHeader-Sec-WebSocket-Version-Type:</w:t>
      </w:r>
    </w:p>
    <w:p w14:paraId="51744AA3" w14:textId="77777777" w:rsidR="00CB0027" w:rsidRDefault="00CB0027" w:rsidP="00CB0027">
      <w:pPr>
        <w:pStyle w:val="PL"/>
      </w:pPr>
      <w:r>
        <w:t xml:space="preserve">      description: Header value for secure WebSocket request and response. Carries the WebSocket protocol version to be used.</w:t>
      </w:r>
    </w:p>
    <w:p w14:paraId="7560230F" w14:textId="77777777" w:rsidR="00CB0027" w:rsidRDefault="00CB0027" w:rsidP="00CB0027">
      <w:pPr>
        <w:pStyle w:val="PL"/>
      </w:pPr>
      <w: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31" w:name="_Toc51581335"/>
      <w:bookmarkStart w:id="4432" w:name="_Toc52356598"/>
      <w:bookmarkStart w:id="4433" w:name="_Toc55228168"/>
      <w:bookmarkStart w:id="4434" w:name="_Toc138323720"/>
      <w:r>
        <w:t>A.7</w:t>
      </w:r>
      <w:r>
        <w:tab/>
      </w:r>
      <w:r>
        <w:rPr>
          <w:lang w:eastAsia="de-DE"/>
        </w:rPr>
        <w:t>File data reporting management service</w:t>
      </w:r>
      <w:bookmarkEnd w:id="4431"/>
      <w:bookmarkEnd w:id="4432"/>
      <w:bookmarkEnd w:id="4433"/>
      <w:bookmarkEnd w:id="4434"/>
    </w:p>
    <w:p w14:paraId="4DB36ABA" w14:textId="77777777" w:rsidR="00413497" w:rsidRDefault="00413497" w:rsidP="00413497">
      <w:pPr>
        <w:pStyle w:val="Heading2"/>
        <w:rPr>
          <w:lang w:eastAsia="de-DE"/>
        </w:rPr>
      </w:pPr>
      <w:bookmarkStart w:id="4435" w:name="_Toc51581336"/>
      <w:bookmarkStart w:id="4436" w:name="_Toc52356599"/>
      <w:bookmarkStart w:id="4437" w:name="_Toc55228169"/>
      <w:bookmarkStart w:id="4438" w:name="_Toc138323721"/>
      <w:r>
        <w:rPr>
          <w:lang w:eastAsia="de-DE"/>
        </w:rPr>
        <w:t>A.7.1</w:t>
      </w:r>
      <w:r>
        <w:rPr>
          <w:lang w:eastAsia="de-DE"/>
        </w:rPr>
        <w:tab/>
        <w:t>Introduction</w:t>
      </w:r>
      <w:bookmarkEnd w:id="4435"/>
      <w:bookmarkEnd w:id="4436"/>
      <w:bookmarkEnd w:id="4437"/>
      <w:bookmarkEnd w:id="4438"/>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9" w:name="_Toc51581337"/>
      <w:bookmarkStart w:id="4440" w:name="_Toc52356600"/>
      <w:bookmarkStart w:id="4441"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42" w:name="_Toc138323722"/>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9"/>
      <w:bookmarkEnd w:id="4440"/>
      <w:bookmarkEnd w:id="4441"/>
      <w:bookmarkEnd w:id="4442"/>
    </w:p>
    <w:p w14:paraId="68EF4408" w14:textId="77777777" w:rsidR="00143AAF" w:rsidRDefault="00143AAF" w:rsidP="00143AAF">
      <w:pPr>
        <w:pStyle w:val="PL"/>
      </w:pPr>
      <w:bookmarkStart w:id="4443" w:name="OLE_LINK40"/>
      <w:r>
        <w:t>openapi: 3.0.1</w:t>
      </w:r>
    </w:p>
    <w:p w14:paraId="3E11E71C" w14:textId="77777777" w:rsidR="00143AAF" w:rsidRDefault="00143AAF" w:rsidP="00143AAF">
      <w:pPr>
        <w:pStyle w:val="PL"/>
      </w:pPr>
      <w:r>
        <w:t>info:</w:t>
      </w:r>
    </w:p>
    <w:p w14:paraId="4FDBEED8" w14:textId="77777777" w:rsidR="00143AAF" w:rsidRDefault="00143AAF" w:rsidP="00143AAF">
      <w:pPr>
        <w:pStyle w:val="PL"/>
      </w:pPr>
      <w:r>
        <w:t xml:space="preserve">  title: File Data Reporting MnS</w:t>
      </w:r>
    </w:p>
    <w:p w14:paraId="4366ADDC" w14:textId="77777777" w:rsidR="00143AAF" w:rsidRDefault="00143AAF" w:rsidP="00143AAF">
      <w:pPr>
        <w:pStyle w:val="PL"/>
      </w:pPr>
      <w:r>
        <w:t xml:space="preserve">  version: 17.1.0</w:t>
      </w:r>
    </w:p>
    <w:p w14:paraId="55289F25" w14:textId="77777777" w:rsidR="00143AAF" w:rsidRDefault="00143AAF" w:rsidP="00143AAF">
      <w:pPr>
        <w:pStyle w:val="PL"/>
      </w:pPr>
      <w:r>
        <w:t xml:space="preserve">  description: &gt;-</w:t>
      </w:r>
    </w:p>
    <w:p w14:paraId="126E408F" w14:textId="77777777" w:rsidR="00143AAF" w:rsidRDefault="00143AAF" w:rsidP="00143AAF">
      <w:pPr>
        <w:pStyle w:val="PL"/>
      </w:pPr>
      <w:r>
        <w:t xml:space="preserve">    OAS 3.0.1 definition of the File Data Reporting MnS</w:t>
      </w:r>
    </w:p>
    <w:p w14:paraId="2AAF79EE" w14:textId="77777777" w:rsidR="00143AAF" w:rsidRDefault="00143AAF" w:rsidP="00143AAF">
      <w:pPr>
        <w:pStyle w:val="PL"/>
      </w:pPr>
      <w:r>
        <w:t xml:space="preserve">    © 2023, 3GPP Organizational Partners (ARIB, ATIS, CCSA, ETSI, TSDSI, TTA, TTC).</w:t>
      </w:r>
    </w:p>
    <w:p w14:paraId="28E559FB" w14:textId="77777777" w:rsidR="00143AAF" w:rsidRDefault="00143AAF" w:rsidP="00143AAF">
      <w:pPr>
        <w:pStyle w:val="PL"/>
      </w:pPr>
      <w:r>
        <w:t xml:space="preserve">    All rights reserved.</w:t>
      </w:r>
    </w:p>
    <w:p w14:paraId="01B9C6B5" w14:textId="77777777" w:rsidR="00143AAF" w:rsidRDefault="00143AAF" w:rsidP="00143AAF">
      <w:pPr>
        <w:pStyle w:val="PL"/>
      </w:pPr>
      <w:r>
        <w:t>externalDocs:</w:t>
      </w:r>
    </w:p>
    <w:p w14:paraId="4F08BD08" w14:textId="77777777" w:rsidR="00143AAF" w:rsidRDefault="00143AAF" w:rsidP="00143AAF">
      <w:pPr>
        <w:pStyle w:val="PL"/>
      </w:pPr>
      <w:r>
        <w:t xml:space="preserve">  description: 3GPP TS 28.532; Generic management services</w:t>
      </w:r>
    </w:p>
    <w:p w14:paraId="1D48CD5A" w14:textId="77777777" w:rsidR="00143AAF" w:rsidRDefault="00143AAF" w:rsidP="00143AAF">
      <w:pPr>
        <w:pStyle w:val="PL"/>
      </w:pPr>
      <w:r>
        <w:t xml:space="preserve">  url: http://www.3gpp.org/ftp/Specs/archive/28_series/28.532/</w:t>
      </w:r>
    </w:p>
    <w:p w14:paraId="0CFAC054" w14:textId="77777777" w:rsidR="00143AAF" w:rsidRDefault="00143AAF" w:rsidP="00143AAF">
      <w:pPr>
        <w:pStyle w:val="PL"/>
      </w:pPr>
      <w:r>
        <w:t>servers:</w:t>
      </w:r>
    </w:p>
    <w:p w14:paraId="0AB106B3" w14:textId="77777777" w:rsidR="00143AAF" w:rsidRDefault="00143AAF" w:rsidP="00143AAF">
      <w:pPr>
        <w:pStyle w:val="PL"/>
      </w:pPr>
      <w:r>
        <w:t xml:space="preserve">  - url: '{MnSRoot}/fileDataReportingMnS/{MnSVersion}'</w:t>
      </w:r>
    </w:p>
    <w:p w14:paraId="445AACA3" w14:textId="77777777" w:rsidR="00143AAF" w:rsidRDefault="00143AAF" w:rsidP="00143AAF">
      <w:pPr>
        <w:pStyle w:val="PL"/>
      </w:pPr>
      <w:r>
        <w:t xml:space="preserve">    variables:</w:t>
      </w:r>
    </w:p>
    <w:p w14:paraId="659DB81D" w14:textId="77777777" w:rsidR="00143AAF" w:rsidRDefault="00143AAF" w:rsidP="00143AAF">
      <w:pPr>
        <w:pStyle w:val="PL"/>
      </w:pPr>
      <w:r>
        <w:t xml:space="preserve">      MnSRoot:</w:t>
      </w:r>
    </w:p>
    <w:p w14:paraId="6EAD14A3" w14:textId="77777777" w:rsidR="00143AAF" w:rsidRDefault="00143AAF" w:rsidP="00143AAF">
      <w:pPr>
        <w:pStyle w:val="PL"/>
      </w:pPr>
      <w:r>
        <w:t xml:space="preserve">        description: See clause 4.4.3 of TS 32.158</w:t>
      </w:r>
    </w:p>
    <w:p w14:paraId="00FDA4D5" w14:textId="77777777" w:rsidR="00143AAF" w:rsidRDefault="00143AAF" w:rsidP="00143AAF">
      <w:pPr>
        <w:pStyle w:val="PL"/>
      </w:pPr>
      <w:r>
        <w:t xml:space="preserve">        default: http://example.com/3GPPManagement</w:t>
      </w:r>
    </w:p>
    <w:p w14:paraId="1DA93D59" w14:textId="77777777" w:rsidR="00143AAF" w:rsidRDefault="00143AAF" w:rsidP="00143AAF">
      <w:pPr>
        <w:pStyle w:val="PL"/>
      </w:pPr>
      <w:r>
        <w:t xml:space="preserve">      MnSVersion:</w:t>
      </w:r>
    </w:p>
    <w:p w14:paraId="00A33B21" w14:textId="77777777" w:rsidR="00143AAF" w:rsidRDefault="00143AAF" w:rsidP="00143AAF">
      <w:pPr>
        <w:pStyle w:val="PL"/>
      </w:pPr>
      <w:r>
        <w:t xml:space="preserve">        description: Version number of the OpenAPI definition</w:t>
      </w:r>
    </w:p>
    <w:p w14:paraId="11201E05" w14:textId="77777777" w:rsidR="00143AAF" w:rsidRDefault="00143AAF" w:rsidP="00143AAF">
      <w:pPr>
        <w:pStyle w:val="PL"/>
      </w:pPr>
      <w:r>
        <w:t xml:space="preserve">        default: XXX</w:t>
      </w:r>
    </w:p>
    <w:p w14:paraId="182C6A6B" w14:textId="77777777" w:rsidR="00143AAF" w:rsidRDefault="00143AAF" w:rsidP="00143AAF">
      <w:pPr>
        <w:pStyle w:val="PL"/>
      </w:pPr>
      <w:r>
        <w:t>paths:</w:t>
      </w:r>
    </w:p>
    <w:p w14:paraId="7AFB41DD" w14:textId="77777777" w:rsidR="00143AAF" w:rsidRDefault="00143AAF" w:rsidP="00143AAF">
      <w:pPr>
        <w:pStyle w:val="PL"/>
      </w:pPr>
      <w:r>
        <w:t xml:space="preserve">  /files:</w:t>
      </w:r>
    </w:p>
    <w:p w14:paraId="141AC7EE" w14:textId="77777777" w:rsidR="00143AAF" w:rsidRDefault="00143AAF" w:rsidP="00143AAF">
      <w:pPr>
        <w:pStyle w:val="PL"/>
      </w:pPr>
      <w:r>
        <w:t xml:space="preserve">    get:</w:t>
      </w:r>
    </w:p>
    <w:p w14:paraId="6274A6B0" w14:textId="77777777" w:rsidR="00143AAF" w:rsidRDefault="00143AAF" w:rsidP="00143AAF">
      <w:pPr>
        <w:pStyle w:val="PL"/>
      </w:pPr>
      <w:r>
        <w:t xml:space="preserve">      summary: Read information about available files</w:t>
      </w:r>
    </w:p>
    <w:p w14:paraId="302B94BE" w14:textId="77777777" w:rsidR="00143AAF" w:rsidRDefault="00143AAF" w:rsidP="00143AAF">
      <w:pPr>
        <w:pStyle w:val="PL"/>
      </w:pPr>
      <w:r>
        <w:t xml:space="preserve">      description: &gt;-</w:t>
      </w:r>
    </w:p>
    <w:p w14:paraId="12F5F898" w14:textId="77777777" w:rsidR="00143AAF" w:rsidRDefault="00143AAF" w:rsidP="00143AAF">
      <w:pPr>
        <w:pStyle w:val="PL"/>
      </w:pPr>
      <w:r>
        <w:t xml:space="preserve">        Information about available files is read with HTTP GET. The files for</w:t>
      </w:r>
    </w:p>
    <w:p w14:paraId="014EA235" w14:textId="77777777" w:rsidR="00143AAF" w:rsidRDefault="00143AAF" w:rsidP="00143AAF">
      <w:pPr>
        <w:pStyle w:val="PL"/>
      </w:pPr>
      <w:r>
        <w:t xml:space="preserve">        which information shall be returned are identified with the path</w:t>
      </w:r>
    </w:p>
    <w:p w14:paraId="40B18D91" w14:textId="77777777" w:rsidR="00143AAF" w:rsidRDefault="00143AAF" w:rsidP="00143AAF">
      <w:pPr>
        <w:pStyle w:val="PL"/>
      </w:pPr>
      <w:r>
        <w:t xml:space="preserve">        component (base resource) and the query component (fileDataType, beginTime,</w:t>
      </w:r>
    </w:p>
    <w:p w14:paraId="7690C3FF" w14:textId="77777777" w:rsidR="00143AAF" w:rsidRDefault="00143AAF" w:rsidP="00143AAF">
      <w:pPr>
        <w:pStyle w:val="PL"/>
      </w:pPr>
      <w:r>
        <w:t xml:space="preserve">        endTime) of the URI.</w:t>
      </w:r>
    </w:p>
    <w:p w14:paraId="2ABC0E84" w14:textId="77777777" w:rsidR="00143AAF" w:rsidRDefault="00143AAF" w:rsidP="00143AAF">
      <w:pPr>
        <w:pStyle w:val="PL"/>
      </w:pPr>
      <w:r>
        <w:t xml:space="preserve">      parameters:</w:t>
      </w:r>
    </w:p>
    <w:p w14:paraId="0B85A19E" w14:textId="77777777" w:rsidR="00143AAF" w:rsidRDefault="00143AAF" w:rsidP="00143AAF">
      <w:pPr>
        <w:pStyle w:val="PL"/>
      </w:pPr>
      <w:r>
        <w:t xml:space="preserve">        - name: fileDataType</w:t>
      </w:r>
    </w:p>
    <w:p w14:paraId="2095DEB3" w14:textId="77777777" w:rsidR="00143AAF" w:rsidRDefault="00143AAF" w:rsidP="00143AAF">
      <w:pPr>
        <w:pStyle w:val="PL"/>
      </w:pPr>
      <w:r>
        <w:t xml:space="preserve">          in: query</w:t>
      </w:r>
    </w:p>
    <w:p w14:paraId="308D4AA0" w14:textId="77777777" w:rsidR="00143AAF" w:rsidRDefault="00143AAF" w:rsidP="00143AAF">
      <w:pPr>
        <w:pStyle w:val="PL"/>
      </w:pPr>
      <w:r>
        <w:t xml:space="preserve">          description: &gt;-</w:t>
      </w:r>
    </w:p>
    <w:p w14:paraId="3774AE8C" w14:textId="77777777" w:rsidR="00143AAF" w:rsidRDefault="00143AAF" w:rsidP="00143AAF">
      <w:pPr>
        <w:pStyle w:val="PL"/>
      </w:pPr>
      <w:r>
        <w:t xml:space="preserve">            This parameter selects files based on the file data type.</w:t>
      </w:r>
    </w:p>
    <w:p w14:paraId="12590335" w14:textId="77777777" w:rsidR="00143AAF" w:rsidRDefault="00143AAF" w:rsidP="00143AAF">
      <w:pPr>
        <w:pStyle w:val="PL"/>
      </w:pPr>
      <w:r>
        <w:t xml:space="preserve">          required: true</w:t>
      </w:r>
    </w:p>
    <w:p w14:paraId="7BDCD3A1" w14:textId="77777777" w:rsidR="00143AAF" w:rsidRDefault="00143AAF" w:rsidP="00143AAF">
      <w:pPr>
        <w:pStyle w:val="PL"/>
      </w:pPr>
      <w:r>
        <w:t xml:space="preserve">          schema:</w:t>
      </w:r>
    </w:p>
    <w:p w14:paraId="61AFBD59" w14:textId="77777777" w:rsidR="00143AAF" w:rsidRDefault="00143AAF" w:rsidP="00143AAF">
      <w:pPr>
        <w:pStyle w:val="PL"/>
      </w:pPr>
      <w:r>
        <w:t xml:space="preserve">            $ref: '#/components/schemas/FileDataType'</w:t>
      </w:r>
    </w:p>
    <w:p w14:paraId="2DFFF4E5" w14:textId="77777777" w:rsidR="00143AAF" w:rsidRDefault="00143AAF" w:rsidP="00143AAF">
      <w:pPr>
        <w:pStyle w:val="PL"/>
      </w:pPr>
      <w:r>
        <w:t xml:space="preserve">        - name: beginTime</w:t>
      </w:r>
    </w:p>
    <w:p w14:paraId="4F62CECE" w14:textId="77777777" w:rsidR="00143AAF" w:rsidRDefault="00143AAF" w:rsidP="00143AAF">
      <w:pPr>
        <w:pStyle w:val="PL"/>
      </w:pPr>
      <w:r>
        <w:t xml:space="preserve">          in: query</w:t>
      </w:r>
    </w:p>
    <w:p w14:paraId="1CA497F8" w14:textId="77777777" w:rsidR="00143AAF" w:rsidRDefault="00143AAF" w:rsidP="00143AAF">
      <w:pPr>
        <w:pStyle w:val="PL"/>
      </w:pPr>
      <w:r>
        <w:t xml:space="preserve">          description: &gt;-</w:t>
      </w:r>
    </w:p>
    <w:p w14:paraId="7166C47B" w14:textId="77777777" w:rsidR="00143AAF" w:rsidRDefault="00143AAF" w:rsidP="00143AAF">
      <w:pPr>
        <w:pStyle w:val="PL"/>
      </w:pPr>
      <w:r>
        <w:t xml:space="preserve">            This parameter selects files based on the earliest time they</w:t>
      </w:r>
    </w:p>
    <w:p w14:paraId="0E8C9627" w14:textId="77777777" w:rsidR="00143AAF" w:rsidRDefault="00143AAF" w:rsidP="00143AAF">
      <w:pPr>
        <w:pStyle w:val="PL"/>
      </w:pPr>
      <w:r>
        <w:t xml:space="preserve">            became available</w:t>
      </w:r>
    </w:p>
    <w:p w14:paraId="42690632" w14:textId="77777777" w:rsidR="00143AAF" w:rsidRDefault="00143AAF" w:rsidP="00143AAF">
      <w:pPr>
        <w:pStyle w:val="PL"/>
      </w:pPr>
      <w:r>
        <w:t xml:space="preserve">          required: false</w:t>
      </w:r>
    </w:p>
    <w:p w14:paraId="521F9690" w14:textId="77777777" w:rsidR="00143AAF" w:rsidRDefault="00143AAF" w:rsidP="00143AAF">
      <w:pPr>
        <w:pStyle w:val="PL"/>
      </w:pPr>
      <w:r>
        <w:t xml:space="preserve">          schema:</w:t>
      </w:r>
    </w:p>
    <w:p w14:paraId="20DFE975" w14:textId="77777777" w:rsidR="00143AAF" w:rsidRDefault="00143AAF" w:rsidP="00143AAF">
      <w:pPr>
        <w:pStyle w:val="PL"/>
      </w:pPr>
      <w:r>
        <w:t xml:space="preserve">            $ref: 'TS28623_ComDefs.yaml#/components/schemas/DateTime'</w:t>
      </w:r>
    </w:p>
    <w:p w14:paraId="490BEA7F" w14:textId="77777777" w:rsidR="00143AAF" w:rsidRDefault="00143AAF" w:rsidP="00143AAF">
      <w:pPr>
        <w:pStyle w:val="PL"/>
      </w:pPr>
      <w:r>
        <w:t xml:space="preserve">        - name: endTime</w:t>
      </w:r>
    </w:p>
    <w:p w14:paraId="692FDE6E" w14:textId="77777777" w:rsidR="00143AAF" w:rsidRDefault="00143AAF" w:rsidP="00143AAF">
      <w:pPr>
        <w:pStyle w:val="PL"/>
      </w:pPr>
      <w:r>
        <w:t xml:space="preserve">          in: query</w:t>
      </w:r>
    </w:p>
    <w:p w14:paraId="6C75090F" w14:textId="77777777" w:rsidR="00143AAF" w:rsidRDefault="00143AAF" w:rsidP="00143AAF">
      <w:pPr>
        <w:pStyle w:val="PL"/>
      </w:pPr>
      <w:r>
        <w:t xml:space="preserve">          description: &gt;-</w:t>
      </w:r>
    </w:p>
    <w:p w14:paraId="60E98241" w14:textId="77777777" w:rsidR="00143AAF" w:rsidRDefault="00143AAF" w:rsidP="00143AAF">
      <w:pPr>
        <w:pStyle w:val="PL"/>
      </w:pPr>
      <w:r>
        <w:t xml:space="preserve">            This parameter selects files based on the latest time they</w:t>
      </w:r>
    </w:p>
    <w:p w14:paraId="7936D08D" w14:textId="77777777" w:rsidR="00143AAF" w:rsidRDefault="00143AAF" w:rsidP="00143AAF">
      <w:pPr>
        <w:pStyle w:val="PL"/>
      </w:pPr>
      <w:r>
        <w:t xml:space="preserve">            became available</w:t>
      </w:r>
    </w:p>
    <w:p w14:paraId="46EBA25D" w14:textId="77777777" w:rsidR="00143AAF" w:rsidRDefault="00143AAF" w:rsidP="00143AAF">
      <w:pPr>
        <w:pStyle w:val="PL"/>
      </w:pPr>
      <w:r>
        <w:t xml:space="preserve">          required: false</w:t>
      </w:r>
    </w:p>
    <w:p w14:paraId="58C0AE6A" w14:textId="77777777" w:rsidR="00143AAF" w:rsidRDefault="00143AAF" w:rsidP="00143AAF">
      <w:pPr>
        <w:pStyle w:val="PL"/>
      </w:pPr>
      <w:r>
        <w:t xml:space="preserve">          schema:</w:t>
      </w:r>
    </w:p>
    <w:p w14:paraId="72EFF02C" w14:textId="77777777" w:rsidR="00143AAF" w:rsidRDefault="00143AAF" w:rsidP="00143AAF">
      <w:pPr>
        <w:pStyle w:val="PL"/>
      </w:pPr>
      <w:r>
        <w:t xml:space="preserve">            $ref: 'TS28623_ComDefs.yaml#/components/schemas/DateTime'</w:t>
      </w:r>
    </w:p>
    <w:p w14:paraId="79DDB5C0" w14:textId="77777777" w:rsidR="00143AAF" w:rsidRDefault="00143AAF" w:rsidP="00143AAF">
      <w:pPr>
        <w:pStyle w:val="PL"/>
      </w:pPr>
      <w:r>
        <w:t xml:space="preserve">      responses:</w:t>
      </w:r>
    </w:p>
    <w:p w14:paraId="49928B00" w14:textId="77777777" w:rsidR="00143AAF" w:rsidRDefault="00143AAF" w:rsidP="00143AAF">
      <w:pPr>
        <w:pStyle w:val="PL"/>
      </w:pPr>
      <w:r>
        <w:t xml:space="preserve">        '200':</w:t>
      </w:r>
    </w:p>
    <w:p w14:paraId="15EB4968" w14:textId="77777777" w:rsidR="00143AAF" w:rsidRDefault="00143AAF" w:rsidP="00143AAF">
      <w:pPr>
        <w:pStyle w:val="PL"/>
      </w:pPr>
      <w:r>
        <w:t xml:space="preserve">          description: &gt;-</w:t>
      </w:r>
    </w:p>
    <w:p w14:paraId="7E6BDC6A" w14:textId="77777777" w:rsidR="00143AAF" w:rsidRDefault="00143AAF" w:rsidP="00143AAF">
      <w:pPr>
        <w:pStyle w:val="PL"/>
      </w:pPr>
      <w:r>
        <w:t xml:space="preserve">            'Success case ("200 OK").</w:t>
      </w:r>
    </w:p>
    <w:p w14:paraId="0AF3D336" w14:textId="77777777" w:rsidR="00143AAF" w:rsidRDefault="00143AAF" w:rsidP="00143AAF">
      <w:pPr>
        <w:pStyle w:val="PL"/>
      </w:pPr>
      <w:r>
        <w:t xml:space="preserve">            The resources identified in the request for retrieval are returned</w:t>
      </w:r>
    </w:p>
    <w:p w14:paraId="46FA661B" w14:textId="77777777" w:rsidR="00143AAF" w:rsidRDefault="00143AAF" w:rsidP="00143AAF">
      <w:pPr>
        <w:pStyle w:val="PL"/>
      </w:pPr>
      <w:r>
        <w:t xml:space="preserve">            in the response message body.'</w:t>
      </w:r>
    </w:p>
    <w:p w14:paraId="0F2BE916" w14:textId="77777777" w:rsidR="00143AAF" w:rsidRDefault="00143AAF" w:rsidP="00143AAF">
      <w:pPr>
        <w:pStyle w:val="PL"/>
      </w:pPr>
      <w:r>
        <w:t xml:space="preserve">          content:</w:t>
      </w:r>
    </w:p>
    <w:p w14:paraId="2299AB37" w14:textId="77777777" w:rsidR="00143AAF" w:rsidRDefault="00143AAF" w:rsidP="00143AAF">
      <w:pPr>
        <w:pStyle w:val="PL"/>
      </w:pPr>
      <w:r>
        <w:t xml:space="preserve">            application/json:</w:t>
      </w:r>
    </w:p>
    <w:p w14:paraId="7C4A159F" w14:textId="77777777" w:rsidR="00143AAF" w:rsidRDefault="00143AAF" w:rsidP="00143AAF">
      <w:pPr>
        <w:pStyle w:val="PL"/>
      </w:pPr>
      <w:r>
        <w:t xml:space="preserve">              schema:</w:t>
      </w:r>
    </w:p>
    <w:p w14:paraId="412C8141" w14:textId="77777777" w:rsidR="00143AAF" w:rsidRDefault="00143AAF" w:rsidP="00143AAF">
      <w:pPr>
        <w:pStyle w:val="PL"/>
      </w:pPr>
      <w:r>
        <w:t xml:space="preserve">                type: array</w:t>
      </w:r>
    </w:p>
    <w:p w14:paraId="63676444" w14:textId="77777777" w:rsidR="00143AAF" w:rsidRDefault="00143AAF" w:rsidP="00143AAF">
      <w:pPr>
        <w:pStyle w:val="PL"/>
      </w:pPr>
      <w:r>
        <w:t xml:space="preserve">                items:</w:t>
      </w:r>
    </w:p>
    <w:p w14:paraId="107E73C0" w14:textId="77777777" w:rsidR="00143AAF" w:rsidRDefault="00143AAF" w:rsidP="00143AAF">
      <w:pPr>
        <w:pStyle w:val="PL"/>
      </w:pPr>
      <w:r>
        <w:t xml:space="preserve">                  $ref: '#/components/schemas/FileInfo'</w:t>
      </w:r>
    </w:p>
    <w:p w14:paraId="5E2B4791" w14:textId="77777777" w:rsidR="00143AAF" w:rsidRDefault="00143AAF" w:rsidP="00143AAF">
      <w:pPr>
        <w:pStyle w:val="PL"/>
      </w:pPr>
      <w:r>
        <w:t xml:space="preserve">        default:</w:t>
      </w:r>
    </w:p>
    <w:p w14:paraId="3D657612" w14:textId="77777777" w:rsidR="00143AAF" w:rsidRDefault="00143AAF" w:rsidP="00143AAF">
      <w:pPr>
        <w:pStyle w:val="PL"/>
      </w:pPr>
      <w:r>
        <w:t xml:space="preserve">          description: Error case.</w:t>
      </w:r>
    </w:p>
    <w:p w14:paraId="786F55B2" w14:textId="77777777" w:rsidR="00143AAF" w:rsidRDefault="00143AAF" w:rsidP="00143AAF">
      <w:pPr>
        <w:pStyle w:val="PL"/>
      </w:pPr>
      <w:r>
        <w:t xml:space="preserve">          content:</w:t>
      </w:r>
    </w:p>
    <w:p w14:paraId="6237809A" w14:textId="77777777" w:rsidR="00143AAF" w:rsidRDefault="00143AAF" w:rsidP="00143AAF">
      <w:pPr>
        <w:pStyle w:val="PL"/>
      </w:pPr>
      <w:r>
        <w:t xml:space="preserve">            application/json:</w:t>
      </w:r>
    </w:p>
    <w:p w14:paraId="064D865D" w14:textId="77777777" w:rsidR="00143AAF" w:rsidRDefault="00143AAF" w:rsidP="00143AAF">
      <w:pPr>
        <w:pStyle w:val="PL"/>
      </w:pPr>
      <w:r>
        <w:t xml:space="preserve">              schema:</w:t>
      </w:r>
    </w:p>
    <w:p w14:paraId="67285F45" w14:textId="77777777" w:rsidR="00143AAF" w:rsidRDefault="00143AAF" w:rsidP="00143AAF">
      <w:pPr>
        <w:pStyle w:val="PL"/>
      </w:pPr>
      <w:r>
        <w:t xml:space="preserve">                $ref: 'TS28623_ComDefs.yaml#/components/schemas/ErrorResponse'</w:t>
      </w:r>
    </w:p>
    <w:p w14:paraId="12DBD0D5" w14:textId="77777777" w:rsidR="00143AAF" w:rsidRDefault="00143AAF" w:rsidP="00143AAF">
      <w:pPr>
        <w:pStyle w:val="PL"/>
      </w:pPr>
      <w:r>
        <w:t xml:space="preserve">  /subscriptions:</w:t>
      </w:r>
    </w:p>
    <w:p w14:paraId="15E72B09" w14:textId="77777777" w:rsidR="00143AAF" w:rsidRDefault="00143AAF" w:rsidP="00143AAF">
      <w:pPr>
        <w:pStyle w:val="PL"/>
      </w:pPr>
      <w:r>
        <w:t xml:space="preserve">    post:</w:t>
      </w:r>
    </w:p>
    <w:p w14:paraId="606ABFD3" w14:textId="77777777" w:rsidR="00143AAF" w:rsidRDefault="00143AAF" w:rsidP="00143AAF">
      <w:pPr>
        <w:pStyle w:val="PL"/>
      </w:pPr>
      <w:r>
        <w:t xml:space="preserve">      summary: Create a subscription</w:t>
      </w:r>
    </w:p>
    <w:p w14:paraId="7A4DED65" w14:textId="77777777" w:rsidR="00143AAF" w:rsidRDefault="00143AAF" w:rsidP="00143AAF">
      <w:pPr>
        <w:pStyle w:val="PL"/>
      </w:pPr>
      <w:r>
        <w:t xml:space="preserve">      description: &gt;-</w:t>
      </w:r>
    </w:p>
    <w:p w14:paraId="1A99438A" w14:textId="77777777" w:rsidR="00143AAF" w:rsidRDefault="00143AAF" w:rsidP="00143AAF">
      <w:pPr>
        <w:pStyle w:val="PL"/>
      </w:pPr>
      <w:r>
        <w:t xml:space="preserve">        To create a subscription the representation of the subscription is</w:t>
      </w:r>
    </w:p>
    <w:p w14:paraId="04C0C4C0" w14:textId="77777777" w:rsidR="00143AAF" w:rsidRDefault="00143AAF" w:rsidP="00143AAF">
      <w:pPr>
        <w:pStyle w:val="PL"/>
      </w:pPr>
      <w:r>
        <w:t xml:space="preserve">        POSTed on the /subscriptions collection resource.</w:t>
      </w:r>
    </w:p>
    <w:p w14:paraId="7248B564" w14:textId="77777777" w:rsidR="00143AAF" w:rsidRDefault="00143AAF" w:rsidP="00143AAF">
      <w:pPr>
        <w:pStyle w:val="PL"/>
      </w:pPr>
      <w:r>
        <w:t xml:space="preserve">      requestBody:</w:t>
      </w:r>
    </w:p>
    <w:p w14:paraId="6A63ADA5" w14:textId="77777777" w:rsidR="00143AAF" w:rsidRDefault="00143AAF" w:rsidP="00143AAF">
      <w:pPr>
        <w:pStyle w:val="PL"/>
      </w:pPr>
      <w:r>
        <w:t xml:space="preserve">        required: true</w:t>
      </w:r>
    </w:p>
    <w:p w14:paraId="0D097793" w14:textId="77777777" w:rsidR="00143AAF" w:rsidRDefault="00143AAF" w:rsidP="00143AAF">
      <w:pPr>
        <w:pStyle w:val="PL"/>
      </w:pPr>
      <w:r>
        <w:t xml:space="preserve">        content:</w:t>
      </w:r>
    </w:p>
    <w:p w14:paraId="3F3CF3B5" w14:textId="77777777" w:rsidR="00143AAF" w:rsidRDefault="00143AAF" w:rsidP="00143AAF">
      <w:pPr>
        <w:pStyle w:val="PL"/>
      </w:pPr>
      <w:r>
        <w:t xml:space="preserve">          application/json:</w:t>
      </w:r>
    </w:p>
    <w:p w14:paraId="205E2E2A" w14:textId="77777777" w:rsidR="00143AAF" w:rsidRDefault="00143AAF" w:rsidP="00143AAF">
      <w:pPr>
        <w:pStyle w:val="PL"/>
      </w:pPr>
      <w:r>
        <w:t xml:space="preserve">            schema:</w:t>
      </w:r>
    </w:p>
    <w:p w14:paraId="581DB8B4" w14:textId="77777777" w:rsidR="00143AAF" w:rsidRDefault="00143AAF" w:rsidP="00143AAF">
      <w:pPr>
        <w:pStyle w:val="PL"/>
      </w:pPr>
      <w:r>
        <w:t xml:space="preserve">              $ref: 'TS28532_FaultMnS.yaml#/components/schemas/Subscription'</w:t>
      </w:r>
    </w:p>
    <w:p w14:paraId="0743BB1E" w14:textId="77777777" w:rsidR="00143AAF" w:rsidRDefault="00143AAF" w:rsidP="00143AAF">
      <w:pPr>
        <w:pStyle w:val="PL"/>
      </w:pPr>
      <w:r>
        <w:t xml:space="preserve">      responses:</w:t>
      </w:r>
    </w:p>
    <w:p w14:paraId="4C6E2CB0" w14:textId="77777777" w:rsidR="00143AAF" w:rsidRDefault="00143AAF" w:rsidP="00143AAF">
      <w:pPr>
        <w:pStyle w:val="PL"/>
      </w:pPr>
      <w:r>
        <w:t xml:space="preserve">        '201':</w:t>
      </w:r>
    </w:p>
    <w:p w14:paraId="39B53E05" w14:textId="77777777" w:rsidR="00143AAF" w:rsidRDefault="00143AAF" w:rsidP="00143AAF">
      <w:pPr>
        <w:pStyle w:val="PL"/>
      </w:pPr>
      <w:r>
        <w:t xml:space="preserve">          description: &gt;-</w:t>
      </w:r>
    </w:p>
    <w:p w14:paraId="791916BC" w14:textId="77777777" w:rsidR="00143AAF" w:rsidRDefault="00143AAF" w:rsidP="00143AAF">
      <w:pPr>
        <w:pStyle w:val="PL"/>
      </w:pPr>
      <w:r>
        <w:t xml:space="preserve">            Success case ("201 Created").</w:t>
      </w:r>
    </w:p>
    <w:p w14:paraId="528A3118" w14:textId="77777777" w:rsidR="00143AAF" w:rsidRDefault="00143AAF" w:rsidP="00143AAF">
      <w:pPr>
        <w:pStyle w:val="PL"/>
      </w:pPr>
      <w:r>
        <w:t xml:space="preserve">            The representation of the newly created subscription resource shall</w:t>
      </w:r>
    </w:p>
    <w:p w14:paraId="1A8A36DE" w14:textId="77777777" w:rsidR="00143AAF" w:rsidRDefault="00143AAF" w:rsidP="00143AAF">
      <w:pPr>
        <w:pStyle w:val="PL"/>
      </w:pPr>
      <w:r>
        <w:t xml:space="preserve">            be returned.</w:t>
      </w:r>
    </w:p>
    <w:p w14:paraId="4367B19F" w14:textId="77777777" w:rsidR="00143AAF" w:rsidRDefault="00143AAF" w:rsidP="00143AAF">
      <w:pPr>
        <w:pStyle w:val="PL"/>
      </w:pPr>
      <w:r>
        <w:t xml:space="preserve">          content:</w:t>
      </w:r>
    </w:p>
    <w:p w14:paraId="7C160BD5" w14:textId="77777777" w:rsidR="00143AAF" w:rsidRDefault="00143AAF" w:rsidP="00143AAF">
      <w:pPr>
        <w:pStyle w:val="PL"/>
      </w:pPr>
      <w:r>
        <w:t xml:space="preserve">            application/json:</w:t>
      </w:r>
    </w:p>
    <w:p w14:paraId="74D0D9DF" w14:textId="77777777" w:rsidR="00143AAF" w:rsidRDefault="00143AAF" w:rsidP="00143AAF">
      <w:pPr>
        <w:pStyle w:val="PL"/>
      </w:pPr>
      <w:r>
        <w:t xml:space="preserve">              schema:</w:t>
      </w:r>
    </w:p>
    <w:p w14:paraId="0B4324A5" w14:textId="77777777" w:rsidR="00143AAF" w:rsidRDefault="00143AAF" w:rsidP="00143AAF">
      <w:pPr>
        <w:pStyle w:val="PL"/>
      </w:pPr>
      <w:r>
        <w:t xml:space="preserve">                $ref: 'TS28532_FaultMnS.yaml#/components/schemas/Subscription'</w:t>
      </w:r>
    </w:p>
    <w:p w14:paraId="29E17F52" w14:textId="77777777" w:rsidR="00143AAF" w:rsidRDefault="00143AAF" w:rsidP="00143AAF">
      <w:pPr>
        <w:pStyle w:val="PL"/>
      </w:pPr>
      <w:r>
        <w:t xml:space="preserve">          headers:</w:t>
      </w:r>
    </w:p>
    <w:p w14:paraId="4ADE3B2A" w14:textId="77777777" w:rsidR="00143AAF" w:rsidRDefault="00143AAF" w:rsidP="00143AAF">
      <w:pPr>
        <w:pStyle w:val="PL"/>
      </w:pPr>
      <w:r>
        <w:t xml:space="preserve">            Location:</w:t>
      </w:r>
    </w:p>
    <w:p w14:paraId="4A9093F2" w14:textId="77777777" w:rsidR="00143AAF" w:rsidRDefault="00143AAF" w:rsidP="00143AAF">
      <w:pPr>
        <w:pStyle w:val="PL"/>
      </w:pPr>
      <w:r>
        <w:t xml:space="preserve">              description: URI of the newly created subscription resource</w:t>
      </w:r>
    </w:p>
    <w:p w14:paraId="27889504" w14:textId="77777777" w:rsidR="00143AAF" w:rsidRDefault="00143AAF" w:rsidP="00143AAF">
      <w:pPr>
        <w:pStyle w:val="PL"/>
      </w:pPr>
      <w:r>
        <w:t xml:space="preserve">              required: true</w:t>
      </w:r>
    </w:p>
    <w:p w14:paraId="3DC975B9" w14:textId="77777777" w:rsidR="00143AAF" w:rsidRDefault="00143AAF" w:rsidP="00143AAF">
      <w:pPr>
        <w:pStyle w:val="PL"/>
      </w:pPr>
      <w:r>
        <w:t xml:space="preserve">              schema:</w:t>
      </w:r>
    </w:p>
    <w:p w14:paraId="74B607AE" w14:textId="77777777" w:rsidR="00143AAF" w:rsidRDefault="00143AAF" w:rsidP="00143AAF">
      <w:pPr>
        <w:pStyle w:val="PL"/>
      </w:pPr>
      <w:r>
        <w:t xml:space="preserve">                type: string</w:t>
      </w:r>
    </w:p>
    <w:p w14:paraId="06519760" w14:textId="77777777" w:rsidR="00143AAF" w:rsidRDefault="00143AAF" w:rsidP="00143AAF">
      <w:pPr>
        <w:pStyle w:val="PL"/>
      </w:pPr>
      <w:r>
        <w:t xml:space="preserve">        default:</w:t>
      </w:r>
    </w:p>
    <w:p w14:paraId="0328E66A" w14:textId="77777777" w:rsidR="00143AAF" w:rsidRDefault="00143AAF" w:rsidP="00143AAF">
      <w:pPr>
        <w:pStyle w:val="PL"/>
      </w:pPr>
      <w:r>
        <w:t xml:space="preserve">          description: Error case.</w:t>
      </w:r>
    </w:p>
    <w:p w14:paraId="531C2E3F" w14:textId="77777777" w:rsidR="00143AAF" w:rsidRDefault="00143AAF" w:rsidP="00143AAF">
      <w:pPr>
        <w:pStyle w:val="PL"/>
      </w:pPr>
      <w:r>
        <w:t xml:space="preserve">          content:</w:t>
      </w:r>
    </w:p>
    <w:p w14:paraId="7B271A80" w14:textId="77777777" w:rsidR="00143AAF" w:rsidRDefault="00143AAF" w:rsidP="00143AAF">
      <w:pPr>
        <w:pStyle w:val="PL"/>
      </w:pPr>
      <w:r>
        <w:t xml:space="preserve">            application/json:</w:t>
      </w:r>
    </w:p>
    <w:p w14:paraId="26309BC2" w14:textId="77777777" w:rsidR="00143AAF" w:rsidRDefault="00143AAF" w:rsidP="00143AAF">
      <w:pPr>
        <w:pStyle w:val="PL"/>
      </w:pPr>
      <w:r>
        <w:t xml:space="preserve">              schema:</w:t>
      </w:r>
    </w:p>
    <w:p w14:paraId="31D433AD" w14:textId="77777777" w:rsidR="00143AAF" w:rsidRDefault="00143AAF" w:rsidP="00143AAF">
      <w:pPr>
        <w:pStyle w:val="PL"/>
      </w:pPr>
      <w:r>
        <w:t xml:space="preserve">                $ref: 'TS28623_ComDefs.yaml#/components/schemas/ErrorResponse'</w:t>
      </w:r>
    </w:p>
    <w:p w14:paraId="34CF314A" w14:textId="77777777" w:rsidR="00143AAF" w:rsidRDefault="00143AAF" w:rsidP="00143AAF">
      <w:pPr>
        <w:pStyle w:val="PL"/>
      </w:pPr>
      <w:r>
        <w:t xml:space="preserve">      callbacks:</w:t>
      </w:r>
    </w:p>
    <w:p w14:paraId="0BA2BBA1" w14:textId="77777777" w:rsidR="00143AAF" w:rsidRDefault="00143AAF" w:rsidP="00143AAF">
      <w:pPr>
        <w:pStyle w:val="PL"/>
      </w:pPr>
      <w:r>
        <w:t xml:space="preserve">        notifyFileReady:</w:t>
      </w:r>
    </w:p>
    <w:p w14:paraId="7D04B77F" w14:textId="77777777" w:rsidR="00143AAF" w:rsidRDefault="00143AAF" w:rsidP="00143AAF">
      <w:pPr>
        <w:pStyle w:val="PL"/>
      </w:pPr>
      <w:r>
        <w:t xml:space="preserve">          '{request.body#/consumerReference}':</w:t>
      </w:r>
    </w:p>
    <w:p w14:paraId="39008331" w14:textId="77777777" w:rsidR="00143AAF" w:rsidRDefault="00143AAF" w:rsidP="00143AAF">
      <w:pPr>
        <w:pStyle w:val="PL"/>
      </w:pPr>
      <w:r>
        <w:t xml:space="preserve">            post:</w:t>
      </w:r>
    </w:p>
    <w:p w14:paraId="63B5B29C" w14:textId="77777777" w:rsidR="00143AAF" w:rsidRDefault="00143AAF" w:rsidP="00143AAF">
      <w:pPr>
        <w:pStyle w:val="PL"/>
      </w:pPr>
      <w:r>
        <w:t xml:space="preserve">              requestBody:</w:t>
      </w:r>
    </w:p>
    <w:p w14:paraId="4C91F345" w14:textId="77777777" w:rsidR="00143AAF" w:rsidRDefault="00143AAF" w:rsidP="00143AAF">
      <w:pPr>
        <w:pStyle w:val="PL"/>
      </w:pPr>
      <w:r>
        <w:t xml:space="preserve">                required: true</w:t>
      </w:r>
    </w:p>
    <w:p w14:paraId="162E8DCA" w14:textId="77777777" w:rsidR="00143AAF" w:rsidRDefault="00143AAF" w:rsidP="00143AAF">
      <w:pPr>
        <w:pStyle w:val="PL"/>
      </w:pPr>
      <w:r>
        <w:t xml:space="preserve">                content:</w:t>
      </w:r>
    </w:p>
    <w:p w14:paraId="13022B31" w14:textId="77777777" w:rsidR="00143AAF" w:rsidRDefault="00143AAF" w:rsidP="00143AAF">
      <w:pPr>
        <w:pStyle w:val="PL"/>
      </w:pPr>
      <w:r>
        <w:t xml:space="preserve">                  application/json:</w:t>
      </w:r>
    </w:p>
    <w:p w14:paraId="553FC21A" w14:textId="77777777" w:rsidR="00143AAF" w:rsidRDefault="00143AAF" w:rsidP="00143AAF">
      <w:pPr>
        <w:pStyle w:val="PL"/>
      </w:pPr>
      <w:r>
        <w:t xml:space="preserve">                    schema:</w:t>
      </w:r>
    </w:p>
    <w:p w14:paraId="0A064E58" w14:textId="77777777" w:rsidR="00143AAF" w:rsidRDefault="00143AAF" w:rsidP="00143AAF">
      <w:pPr>
        <w:pStyle w:val="PL"/>
      </w:pPr>
      <w:r>
        <w:t xml:space="preserve">                      $ref: '#/components/schemas/NotifyFileReady'</w:t>
      </w:r>
    </w:p>
    <w:p w14:paraId="2EF832DA" w14:textId="77777777" w:rsidR="00143AAF" w:rsidRDefault="00143AAF" w:rsidP="00143AAF">
      <w:pPr>
        <w:pStyle w:val="PL"/>
      </w:pPr>
      <w:r>
        <w:t xml:space="preserve">              responses:</w:t>
      </w:r>
    </w:p>
    <w:p w14:paraId="02C3A778" w14:textId="77777777" w:rsidR="00143AAF" w:rsidRDefault="00143AAF" w:rsidP="00143AAF">
      <w:pPr>
        <w:pStyle w:val="PL"/>
      </w:pPr>
      <w:r>
        <w:t xml:space="preserve">                '204':</w:t>
      </w:r>
    </w:p>
    <w:p w14:paraId="26FC6B01" w14:textId="77777777" w:rsidR="00143AAF" w:rsidRDefault="00143AAF" w:rsidP="00143AAF">
      <w:pPr>
        <w:pStyle w:val="PL"/>
      </w:pPr>
      <w:r>
        <w:t xml:space="preserve">                  description: &gt;-</w:t>
      </w:r>
    </w:p>
    <w:p w14:paraId="3CA1D8FC" w14:textId="77777777" w:rsidR="00143AAF" w:rsidRDefault="00143AAF" w:rsidP="00143AAF">
      <w:pPr>
        <w:pStyle w:val="PL"/>
      </w:pPr>
      <w:r>
        <w:t xml:space="preserve">                    Success case ("204 No Content").</w:t>
      </w:r>
    </w:p>
    <w:p w14:paraId="280E214D" w14:textId="77777777" w:rsidR="00143AAF" w:rsidRDefault="00143AAF" w:rsidP="00143AAF">
      <w:pPr>
        <w:pStyle w:val="PL"/>
      </w:pPr>
      <w:r>
        <w:t xml:space="preserve">                    The notification is successfully delivered. The response message</w:t>
      </w:r>
    </w:p>
    <w:p w14:paraId="41205413" w14:textId="77777777" w:rsidR="00143AAF" w:rsidRDefault="00143AAF" w:rsidP="00143AAF">
      <w:pPr>
        <w:pStyle w:val="PL"/>
      </w:pPr>
      <w:r>
        <w:t xml:space="preserve">                    body is absent.</w:t>
      </w:r>
    </w:p>
    <w:p w14:paraId="10463339" w14:textId="77777777" w:rsidR="00143AAF" w:rsidRDefault="00143AAF" w:rsidP="00143AAF">
      <w:pPr>
        <w:pStyle w:val="PL"/>
      </w:pPr>
      <w:r>
        <w:t xml:space="preserve">                default:</w:t>
      </w:r>
    </w:p>
    <w:p w14:paraId="7027CEC5" w14:textId="77777777" w:rsidR="00143AAF" w:rsidRDefault="00143AAF" w:rsidP="00143AAF">
      <w:pPr>
        <w:pStyle w:val="PL"/>
      </w:pPr>
      <w:r>
        <w:t xml:space="preserve">                  description: Error case.</w:t>
      </w:r>
    </w:p>
    <w:p w14:paraId="42345D31" w14:textId="77777777" w:rsidR="00143AAF" w:rsidRDefault="00143AAF" w:rsidP="00143AAF">
      <w:pPr>
        <w:pStyle w:val="PL"/>
      </w:pPr>
      <w:r>
        <w:t xml:space="preserve">                  content:</w:t>
      </w:r>
    </w:p>
    <w:p w14:paraId="6DE803EE" w14:textId="77777777" w:rsidR="00143AAF" w:rsidRDefault="00143AAF" w:rsidP="00143AAF">
      <w:pPr>
        <w:pStyle w:val="PL"/>
      </w:pPr>
      <w:r>
        <w:t xml:space="preserve">                    application/json:</w:t>
      </w:r>
    </w:p>
    <w:p w14:paraId="78EBA736" w14:textId="77777777" w:rsidR="00143AAF" w:rsidRDefault="00143AAF" w:rsidP="00143AAF">
      <w:pPr>
        <w:pStyle w:val="PL"/>
      </w:pPr>
      <w:r>
        <w:t xml:space="preserve">                      schema:</w:t>
      </w:r>
    </w:p>
    <w:p w14:paraId="037AB63C" w14:textId="77777777" w:rsidR="00143AAF" w:rsidRDefault="00143AAF" w:rsidP="00143AAF">
      <w:pPr>
        <w:pStyle w:val="PL"/>
      </w:pPr>
      <w:r>
        <w:t xml:space="preserve">                        $ref: 'TS28623_ComDefs.yaml#/components/schemas/ErrorResponse'</w:t>
      </w:r>
    </w:p>
    <w:p w14:paraId="15ADD9C4" w14:textId="77777777" w:rsidR="00143AAF" w:rsidRDefault="00143AAF" w:rsidP="00143AAF">
      <w:pPr>
        <w:pStyle w:val="PL"/>
      </w:pPr>
      <w:r>
        <w:t xml:space="preserve">        notifyFilePreparationError:</w:t>
      </w:r>
    </w:p>
    <w:p w14:paraId="4987EFFF" w14:textId="77777777" w:rsidR="00143AAF" w:rsidRDefault="00143AAF" w:rsidP="00143AAF">
      <w:pPr>
        <w:pStyle w:val="PL"/>
      </w:pPr>
      <w:r>
        <w:t xml:space="preserve">          '{request.body#/consumerReference}':</w:t>
      </w:r>
    </w:p>
    <w:p w14:paraId="7F0EE186" w14:textId="77777777" w:rsidR="00143AAF" w:rsidRDefault="00143AAF" w:rsidP="00143AAF">
      <w:pPr>
        <w:pStyle w:val="PL"/>
      </w:pPr>
      <w:r>
        <w:t xml:space="preserve">            post:</w:t>
      </w:r>
    </w:p>
    <w:p w14:paraId="78EED45A" w14:textId="77777777" w:rsidR="00143AAF" w:rsidRDefault="00143AAF" w:rsidP="00143AAF">
      <w:pPr>
        <w:pStyle w:val="PL"/>
      </w:pPr>
      <w:r>
        <w:t xml:space="preserve">              requestBody:</w:t>
      </w:r>
    </w:p>
    <w:p w14:paraId="7D557881" w14:textId="77777777" w:rsidR="00143AAF" w:rsidRDefault="00143AAF" w:rsidP="00143AAF">
      <w:pPr>
        <w:pStyle w:val="PL"/>
      </w:pPr>
      <w:r>
        <w:t xml:space="preserve">                required: true</w:t>
      </w:r>
    </w:p>
    <w:p w14:paraId="52FCD7C9" w14:textId="77777777" w:rsidR="00143AAF" w:rsidRDefault="00143AAF" w:rsidP="00143AAF">
      <w:pPr>
        <w:pStyle w:val="PL"/>
      </w:pPr>
      <w:r>
        <w:t xml:space="preserve">                content:</w:t>
      </w:r>
    </w:p>
    <w:p w14:paraId="48EF1BA7" w14:textId="77777777" w:rsidR="00143AAF" w:rsidRDefault="00143AAF" w:rsidP="00143AAF">
      <w:pPr>
        <w:pStyle w:val="PL"/>
      </w:pPr>
      <w:r>
        <w:t xml:space="preserve">                  application/json:</w:t>
      </w:r>
    </w:p>
    <w:p w14:paraId="1804A326" w14:textId="77777777" w:rsidR="00143AAF" w:rsidRDefault="00143AAF" w:rsidP="00143AAF">
      <w:pPr>
        <w:pStyle w:val="PL"/>
      </w:pPr>
      <w:r>
        <w:t xml:space="preserve">                    schema:</w:t>
      </w:r>
    </w:p>
    <w:p w14:paraId="04F3953E" w14:textId="77777777" w:rsidR="00143AAF" w:rsidRDefault="00143AAF" w:rsidP="00143AAF">
      <w:pPr>
        <w:pStyle w:val="PL"/>
      </w:pPr>
      <w:r>
        <w:t xml:space="preserve">                      $ref: '#/components/schemas/NotifyFilePreparationError'</w:t>
      </w:r>
    </w:p>
    <w:p w14:paraId="0FB113FD" w14:textId="77777777" w:rsidR="00143AAF" w:rsidRDefault="00143AAF" w:rsidP="00143AAF">
      <w:pPr>
        <w:pStyle w:val="PL"/>
      </w:pPr>
      <w:r>
        <w:t xml:space="preserve">              responses:</w:t>
      </w:r>
    </w:p>
    <w:p w14:paraId="175887B0" w14:textId="77777777" w:rsidR="00143AAF" w:rsidRDefault="00143AAF" w:rsidP="00143AAF">
      <w:pPr>
        <w:pStyle w:val="PL"/>
      </w:pPr>
      <w:r>
        <w:t xml:space="preserve">                '204':</w:t>
      </w:r>
    </w:p>
    <w:p w14:paraId="3A5A15F2" w14:textId="77777777" w:rsidR="00143AAF" w:rsidRDefault="00143AAF" w:rsidP="00143AAF">
      <w:pPr>
        <w:pStyle w:val="PL"/>
      </w:pPr>
      <w:r>
        <w:t xml:space="preserve">                  description: &gt;-</w:t>
      </w:r>
    </w:p>
    <w:p w14:paraId="2D08C8CC" w14:textId="77777777" w:rsidR="00143AAF" w:rsidRDefault="00143AAF" w:rsidP="00143AAF">
      <w:pPr>
        <w:pStyle w:val="PL"/>
      </w:pPr>
      <w:r>
        <w:t xml:space="preserve">                    Success case ("204 No Content").</w:t>
      </w:r>
    </w:p>
    <w:p w14:paraId="450BF275" w14:textId="77777777" w:rsidR="00143AAF" w:rsidRDefault="00143AAF" w:rsidP="00143AAF">
      <w:pPr>
        <w:pStyle w:val="PL"/>
      </w:pPr>
      <w:r>
        <w:t xml:space="preserve">                    The notification is successfully delivered. The response message</w:t>
      </w:r>
    </w:p>
    <w:p w14:paraId="76613CC1" w14:textId="77777777" w:rsidR="00143AAF" w:rsidRDefault="00143AAF" w:rsidP="00143AAF">
      <w:pPr>
        <w:pStyle w:val="PL"/>
      </w:pPr>
      <w:r>
        <w:t xml:space="preserve">                    body is absent.</w:t>
      </w:r>
    </w:p>
    <w:p w14:paraId="0B64B88B" w14:textId="77777777" w:rsidR="00143AAF" w:rsidRDefault="00143AAF" w:rsidP="00143AAF">
      <w:pPr>
        <w:pStyle w:val="PL"/>
      </w:pPr>
      <w:r>
        <w:t xml:space="preserve">                default:</w:t>
      </w:r>
    </w:p>
    <w:p w14:paraId="32086CDC" w14:textId="77777777" w:rsidR="00143AAF" w:rsidRDefault="00143AAF" w:rsidP="00143AAF">
      <w:pPr>
        <w:pStyle w:val="PL"/>
      </w:pPr>
      <w:r>
        <w:t xml:space="preserve">                  description: Error case.</w:t>
      </w:r>
    </w:p>
    <w:p w14:paraId="08450EE3" w14:textId="77777777" w:rsidR="00143AAF" w:rsidRDefault="00143AAF" w:rsidP="00143AAF">
      <w:pPr>
        <w:pStyle w:val="PL"/>
      </w:pPr>
      <w:r>
        <w:t xml:space="preserve">                  content:</w:t>
      </w:r>
    </w:p>
    <w:p w14:paraId="5C58E192" w14:textId="77777777" w:rsidR="00143AAF" w:rsidRDefault="00143AAF" w:rsidP="00143AAF">
      <w:pPr>
        <w:pStyle w:val="PL"/>
      </w:pPr>
      <w:r>
        <w:t xml:space="preserve">                    application/json:</w:t>
      </w:r>
    </w:p>
    <w:p w14:paraId="58D28657" w14:textId="77777777" w:rsidR="00143AAF" w:rsidRDefault="00143AAF" w:rsidP="00143AAF">
      <w:pPr>
        <w:pStyle w:val="PL"/>
      </w:pPr>
      <w:r>
        <w:t xml:space="preserve">                      schema:</w:t>
      </w:r>
    </w:p>
    <w:p w14:paraId="1F788B74" w14:textId="77777777" w:rsidR="00143AAF" w:rsidRDefault="00143AAF" w:rsidP="00143AAF">
      <w:pPr>
        <w:pStyle w:val="PL"/>
      </w:pPr>
      <w:r>
        <w:t xml:space="preserve">                        $ref: 'TS28623_ComDefs.yaml#/components/schemas/ErrorResponse'</w:t>
      </w:r>
    </w:p>
    <w:p w14:paraId="6E8A9E6E" w14:textId="77777777" w:rsidR="00143AAF" w:rsidRDefault="00143AAF" w:rsidP="00143AAF">
      <w:pPr>
        <w:pStyle w:val="PL"/>
      </w:pPr>
      <w:r>
        <w:t xml:space="preserve">  /subscriptions/{subscriptionId}:</w:t>
      </w:r>
    </w:p>
    <w:p w14:paraId="56ECD221" w14:textId="77777777" w:rsidR="00143AAF" w:rsidRDefault="00143AAF" w:rsidP="00143AAF">
      <w:pPr>
        <w:pStyle w:val="PL"/>
      </w:pPr>
      <w:r>
        <w:t xml:space="preserve">    delete:</w:t>
      </w:r>
    </w:p>
    <w:p w14:paraId="564612AE" w14:textId="77777777" w:rsidR="00143AAF" w:rsidRDefault="00143AAF" w:rsidP="00143AAF">
      <w:pPr>
        <w:pStyle w:val="PL"/>
      </w:pPr>
      <w:r>
        <w:t xml:space="preserve">      summary: Delete a subscription</w:t>
      </w:r>
    </w:p>
    <w:p w14:paraId="59477D1E" w14:textId="77777777" w:rsidR="00143AAF" w:rsidRDefault="00143AAF" w:rsidP="00143AAF">
      <w:pPr>
        <w:pStyle w:val="PL"/>
      </w:pPr>
      <w:r>
        <w:t xml:space="preserve">      description: &gt;-</w:t>
      </w:r>
    </w:p>
    <w:p w14:paraId="2697D4EC" w14:textId="77777777" w:rsidR="00143AAF" w:rsidRDefault="00143AAF" w:rsidP="00143AAF">
      <w:pPr>
        <w:pStyle w:val="PL"/>
      </w:pPr>
      <w:r>
        <w:t xml:space="preserve">        The subscription is deleted by deleting the corresponding subscription</w:t>
      </w:r>
    </w:p>
    <w:p w14:paraId="29D0203A" w14:textId="77777777" w:rsidR="00143AAF" w:rsidRDefault="00143AAF" w:rsidP="00143AAF">
      <w:pPr>
        <w:pStyle w:val="PL"/>
      </w:pPr>
      <w:r>
        <w:t xml:space="preserve">        resource. The resource to be deleted is identified with the path</w:t>
      </w:r>
    </w:p>
    <w:p w14:paraId="30711748" w14:textId="77777777" w:rsidR="00143AAF" w:rsidRDefault="00143AAF" w:rsidP="00143AAF">
      <w:pPr>
        <w:pStyle w:val="PL"/>
      </w:pPr>
      <w:r>
        <w:t xml:space="preserve">        component of the URI.</w:t>
      </w:r>
    </w:p>
    <w:p w14:paraId="7D96E032" w14:textId="77777777" w:rsidR="00143AAF" w:rsidRDefault="00143AAF" w:rsidP="00143AAF">
      <w:pPr>
        <w:pStyle w:val="PL"/>
      </w:pPr>
      <w:r>
        <w:t xml:space="preserve">      parameters:</w:t>
      </w:r>
    </w:p>
    <w:p w14:paraId="2023E377" w14:textId="77777777" w:rsidR="00143AAF" w:rsidRDefault="00143AAF" w:rsidP="00143AAF">
      <w:pPr>
        <w:pStyle w:val="PL"/>
      </w:pPr>
      <w:r>
        <w:t xml:space="preserve">        - name: subscriptionId</w:t>
      </w:r>
    </w:p>
    <w:p w14:paraId="1BDA051B" w14:textId="77777777" w:rsidR="00143AAF" w:rsidRDefault="00143AAF" w:rsidP="00143AAF">
      <w:pPr>
        <w:pStyle w:val="PL"/>
      </w:pPr>
      <w:r>
        <w:t xml:space="preserve">          in: path</w:t>
      </w:r>
    </w:p>
    <w:p w14:paraId="16028B1E" w14:textId="77777777" w:rsidR="00143AAF" w:rsidRDefault="00143AAF" w:rsidP="00143AAF">
      <w:pPr>
        <w:pStyle w:val="PL"/>
      </w:pPr>
      <w:r>
        <w:t xml:space="preserve">          description: Identifies the subscription to be deleted.</w:t>
      </w:r>
    </w:p>
    <w:p w14:paraId="7A9FBB1D" w14:textId="77777777" w:rsidR="00143AAF" w:rsidRDefault="00143AAF" w:rsidP="00143AAF">
      <w:pPr>
        <w:pStyle w:val="PL"/>
      </w:pPr>
      <w:r>
        <w:t xml:space="preserve">          required: true</w:t>
      </w:r>
    </w:p>
    <w:p w14:paraId="5CDA30BC" w14:textId="77777777" w:rsidR="00143AAF" w:rsidRDefault="00143AAF" w:rsidP="00143AAF">
      <w:pPr>
        <w:pStyle w:val="PL"/>
      </w:pPr>
      <w:r>
        <w:t xml:space="preserve">          schema:</w:t>
      </w:r>
    </w:p>
    <w:p w14:paraId="398C7709" w14:textId="77777777" w:rsidR="00143AAF" w:rsidRDefault="00143AAF" w:rsidP="00143AAF">
      <w:pPr>
        <w:pStyle w:val="PL"/>
      </w:pPr>
      <w:r>
        <w:t xml:space="preserve">            type: string</w:t>
      </w:r>
    </w:p>
    <w:p w14:paraId="5CBF6CD5" w14:textId="77777777" w:rsidR="00143AAF" w:rsidRDefault="00143AAF" w:rsidP="00143AAF">
      <w:pPr>
        <w:pStyle w:val="PL"/>
      </w:pPr>
      <w:r>
        <w:t xml:space="preserve">      responses:</w:t>
      </w:r>
    </w:p>
    <w:p w14:paraId="36BF1C0B" w14:textId="77777777" w:rsidR="00143AAF" w:rsidRDefault="00143AAF" w:rsidP="00143AAF">
      <w:pPr>
        <w:pStyle w:val="PL"/>
      </w:pPr>
      <w:r>
        <w:t xml:space="preserve">        '204':</w:t>
      </w:r>
    </w:p>
    <w:p w14:paraId="5CA3A4B7" w14:textId="77777777" w:rsidR="00143AAF" w:rsidRDefault="00143AAF" w:rsidP="00143AAF">
      <w:pPr>
        <w:pStyle w:val="PL"/>
      </w:pPr>
      <w:r>
        <w:t xml:space="preserve">          description: &gt;-</w:t>
      </w:r>
    </w:p>
    <w:p w14:paraId="0CF2EEB4" w14:textId="77777777" w:rsidR="00143AAF" w:rsidRDefault="00143AAF" w:rsidP="00143AAF">
      <w:pPr>
        <w:pStyle w:val="PL"/>
      </w:pPr>
      <w:r>
        <w:t xml:space="preserve">            Success case ("204 No Content").</w:t>
      </w:r>
    </w:p>
    <w:p w14:paraId="5EBC2A48" w14:textId="77777777" w:rsidR="00143AAF" w:rsidRDefault="00143AAF" w:rsidP="00143AAF">
      <w:pPr>
        <w:pStyle w:val="PL"/>
      </w:pPr>
      <w:r>
        <w:t xml:space="preserve">            The subscription resource has been deleted. The response message body</w:t>
      </w:r>
    </w:p>
    <w:p w14:paraId="73AF0384" w14:textId="77777777" w:rsidR="00143AAF" w:rsidRDefault="00143AAF" w:rsidP="00143AAF">
      <w:pPr>
        <w:pStyle w:val="PL"/>
      </w:pPr>
      <w:r>
        <w:t xml:space="preserve">            is absent.</w:t>
      </w:r>
    </w:p>
    <w:p w14:paraId="1C26C65B" w14:textId="77777777" w:rsidR="00143AAF" w:rsidRDefault="00143AAF" w:rsidP="00143AAF">
      <w:pPr>
        <w:pStyle w:val="PL"/>
      </w:pPr>
      <w:r>
        <w:t xml:space="preserve">        default:</w:t>
      </w:r>
    </w:p>
    <w:p w14:paraId="16945E03" w14:textId="77777777" w:rsidR="00143AAF" w:rsidRDefault="00143AAF" w:rsidP="00143AAF">
      <w:pPr>
        <w:pStyle w:val="PL"/>
      </w:pPr>
      <w:r>
        <w:t xml:space="preserve">          description: Error case.</w:t>
      </w:r>
    </w:p>
    <w:p w14:paraId="54E76178" w14:textId="77777777" w:rsidR="00143AAF" w:rsidRDefault="00143AAF" w:rsidP="00143AAF">
      <w:pPr>
        <w:pStyle w:val="PL"/>
      </w:pPr>
      <w:r>
        <w:t xml:space="preserve">          content:</w:t>
      </w:r>
    </w:p>
    <w:p w14:paraId="4B932444" w14:textId="77777777" w:rsidR="00143AAF" w:rsidRDefault="00143AAF" w:rsidP="00143AAF">
      <w:pPr>
        <w:pStyle w:val="PL"/>
      </w:pPr>
      <w:r>
        <w:t xml:space="preserve">            application/json:</w:t>
      </w:r>
    </w:p>
    <w:p w14:paraId="66E31F37" w14:textId="77777777" w:rsidR="00143AAF" w:rsidRDefault="00143AAF" w:rsidP="00143AAF">
      <w:pPr>
        <w:pStyle w:val="PL"/>
      </w:pPr>
      <w:r>
        <w:t xml:space="preserve">              schema:</w:t>
      </w:r>
    </w:p>
    <w:p w14:paraId="32316B01" w14:textId="77777777" w:rsidR="00143AAF" w:rsidRDefault="00143AAF" w:rsidP="00143AAF">
      <w:pPr>
        <w:pStyle w:val="PL"/>
      </w:pPr>
      <w:r>
        <w:t xml:space="preserve">                $ref: 'TS28623_ComDefs.yaml#/components/schemas/ErrorResponse'</w:t>
      </w:r>
    </w:p>
    <w:p w14:paraId="2CE2E007" w14:textId="77777777" w:rsidR="00143AAF" w:rsidRDefault="00143AAF" w:rsidP="00143AAF">
      <w:pPr>
        <w:pStyle w:val="PL"/>
      </w:pPr>
      <w:r>
        <w:t>components:</w:t>
      </w:r>
    </w:p>
    <w:p w14:paraId="16B93E25" w14:textId="77777777" w:rsidR="00143AAF" w:rsidRDefault="00143AAF" w:rsidP="00143AAF">
      <w:pPr>
        <w:pStyle w:val="PL"/>
      </w:pPr>
      <w:r>
        <w:t xml:space="preserve">  schemas:</w:t>
      </w:r>
    </w:p>
    <w:p w14:paraId="5B91BD7F" w14:textId="77777777" w:rsidR="00143AAF" w:rsidRDefault="00143AAF" w:rsidP="00143AAF">
      <w:pPr>
        <w:pStyle w:val="PL"/>
      </w:pPr>
      <w:r>
        <w:t xml:space="preserve">    FileDataType:</w:t>
      </w:r>
    </w:p>
    <w:p w14:paraId="011FA9DA" w14:textId="77777777" w:rsidR="00143AAF" w:rsidRDefault="00143AAF" w:rsidP="00143AAF">
      <w:pPr>
        <w:pStyle w:val="PL"/>
      </w:pPr>
      <w:r>
        <w:t xml:space="preserve">      type: string</w:t>
      </w:r>
    </w:p>
    <w:p w14:paraId="36C3B536" w14:textId="77777777" w:rsidR="00143AAF" w:rsidRDefault="00143AAF" w:rsidP="00143AAF">
      <w:pPr>
        <w:pStyle w:val="PL"/>
      </w:pPr>
      <w:r>
        <w:t xml:space="preserve">      enum:</w:t>
      </w:r>
    </w:p>
    <w:p w14:paraId="0D0BA81F" w14:textId="77777777" w:rsidR="00143AAF" w:rsidRDefault="00143AAF" w:rsidP="00143AAF">
      <w:pPr>
        <w:pStyle w:val="PL"/>
      </w:pPr>
      <w:r>
        <w:t xml:space="preserve">        - Performance</w:t>
      </w:r>
    </w:p>
    <w:p w14:paraId="133D617D" w14:textId="77777777" w:rsidR="00143AAF" w:rsidRDefault="00143AAF" w:rsidP="00143AAF">
      <w:pPr>
        <w:pStyle w:val="PL"/>
      </w:pPr>
      <w:r>
        <w:t xml:space="preserve">        - Trace</w:t>
      </w:r>
    </w:p>
    <w:p w14:paraId="34D1C30A" w14:textId="77777777" w:rsidR="00143AAF" w:rsidRDefault="00143AAF" w:rsidP="00143AAF">
      <w:pPr>
        <w:pStyle w:val="PL"/>
      </w:pPr>
      <w:r>
        <w:t xml:space="preserve">        - Anatytics</w:t>
      </w:r>
    </w:p>
    <w:p w14:paraId="6E342D2C" w14:textId="77777777" w:rsidR="00143AAF" w:rsidRDefault="00143AAF" w:rsidP="00143AAF">
      <w:pPr>
        <w:pStyle w:val="PL"/>
      </w:pPr>
      <w:r>
        <w:t xml:space="preserve">        - Proprietary</w:t>
      </w:r>
    </w:p>
    <w:p w14:paraId="62B5E951" w14:textId="77777777" w:rsidR="00143AAF" w:rsidRDefault="00143AAF" w:rsidP="00143AAF">
      <w:pPr>
        <w:pStyle w:val="PL"/>
      </w:pPr>
      <w:r>
        <w:t xml:space="preserve">    FileNotificationTypes:</w:t>
      </w:r>
    </w:p>
    <w:p w14:paraId="77C4BDD6" w14:textId="77777777" w:rsidR="00143AAF" w:rsidRDefault="00143AAF" w:rsidP="00143AAF">
      <w:pPr>
        <w:pStyle w:val="PL"/>
      </w:pPr>
      <w:r>
        <w:t xml:space="preserve">      type: string</w:t>
      </w:r>
    </w:p>
    <w:p w14:paraId="51B3ACC8" w14:textId="77777777" w:rsidR="00143AAF" w:rsidRDefault="00143AAF" w:rsidP="00143AAF">
      <w:pPr>
        <w:pStyle w:val="PL"/>
      </w:pPr>
      <w:r>
        <w:t xml:space="preserve">      enum:</w:t>
      </w:r>
    </w:p>
    <w:p w14:paraId="74F8602D" w14:textId="77777777" w:rsidR="00143AAF" w:rsidRDefault="00143AAF" w:rsidP="00143AAF">
      <w:pPr>
        <w:pStyle w:val="PL"/>
      </w:pPr>
      <w:r>
        <w:t xml:space="preserve">        - notifyFileReady</w:t>
      </w:r>
    </w:p>
    <w:p w14:paraId="778E9149" w14:textId="77777777" w:rsidR="00143AAF" w:rsidRDefault="00143AAF" w:rsidP="00143AAF">
      <w:pPr>
        <w:pStyle w:val="PL"/>
      </w:pPr>
      <w:r>
        <w:t xml:space="preserve">        - notifyFilePreparationError</w:t>
      </w:r>
    </w:p>
    <w:p w14:paraId="33688FF0" w14:textId="77777777" w:rsidR="00143AAF" w:rsidRDefault="00143AAF" w:rsidP="00143AAF">
      <w:pPr>
        <w:pStyle w:val="PL"/>
      </w:pPr>
      <w:r>
        <w:t xml:space="preserve">    FileInfo:</w:t>
      </w:r>
    </w:p>
    <w:p w14:paraId="4D66ABC0" w14:textId="77777777" w:rsidR="00143AAF" w:rsidRDefault="00143AAF" w:rsidP="00143AAF">
      <w:pPr>
        <w:pStyle w:val="PL"/>
      </w:pPr>
      <w:r>
        <w:t xml:space="preserve">      type: object</w:t>
      </w:r>
    </w:p>
    <w:p w14:paraId="76D7BC1D" w14:textId="77777777" w:rsidR="00143AAF" w:rsidRDefault="00143AAF" w:rsidP="00143AAF">
      <w:pPr>
        <w:pStyle w:val="PL"/>
      </w:pPr>
      <w:r>
        <w:t xml:space="preserve">      properties:</w:t>
      </w:r>
    </w:p>
    <w:p w14:paraId="4D589CCB" w14:textId="77777777" w:rsidR="00143AAF" w:rsidRDefault="00143AAF" w:rsidP="00143AAF">
      <w:pPr>
        <w:pStyle w:val="PL"/>
      </w:pPr>
      <w:r>
        <w:t xml:space="preserve">        fileLocation:</w:t>
      </w:r>
    </w:p>
    <w:p w14:paraId="5B84061D" w14:textId="77777777" w:rsidR="00143AAF" w:rsidRDefault="00143AAF" w:rsidP="00143AAF">
      <w:pPr>
        <w:pStyle w:val="PL"/>
      </w:pPr>
      <w:r>
        <w:t xml:space="preserve">          $ref: 'TS28623_ComDefs.yaml#/components/schemas/Uri'</w:t>
      </w:r>
    </w:p>
    <w:p w14:paraId="72EB75BA" w14:textId="77777777" w:rsidR="00143AAF" w:rsidRDefault="00143AAF" w:rsidP="00143AAF">
      <w:pPr>
        <w:pStyle w:val="PL"/>
      </w:pPr>
      <w:r>
        <w:t xml:space="preserve">        fileSize:</w:t>
      </w:r>
    </w:p>
    <w:p w14:paraId="4E104FB0" w14:textId="77777777" w:rsidR="00143AAF" w:rsidRDefault="00143AAF" w:rsidP="00143AAF">
      <w:pPr>
        <w:pStyle w:val="PL"/>
      </w:pPr>
      <w:r>
        <w:t xml:space="preserve">          type: integer</w:t>
      </w:r>
    </w:p>
    <w:p w14:paraId="62CDFB29" w14:textId="77777777" w:rsidR="00143AAF" w:rsidRDefault="00143AAF" w:rsidP="00143AAF">
      <w:pPr>
        <w:pStyle w:val="PL"/>
      </w:pPr>
      <w:r>
        <w:t xml:space="preserve">        fileReadyTime:</w:t>
      </w:r>
    </w:p>
    <w:p w14:paraId="13294723" w14:textId="77777777" w:rsidR="00143AAF" w:rsidRDefault="00143AAF" w:rsidP="00143AAF">
      <w:pPr>
        <w:pStyle w:val="PL"/>
      </w:pPr>
      <w:r>
        <w:t xml:space="preserve">          $ref: 'TS28623_ComDefs.yaml#/components/schemas/DateTime'</w:t>
      </w:r>
    </w:p>
    <w:p w14:paraId="319ACB21" w14:textId="77777777" w:rsidR="00143AAF" w:rsidRDefault="00143AAF" w:rsidP="00143AAF">
      <w:pPr>
        <w:pStyle w:val="PL"/>
      </w:pPr>
      <w:r>
        <w:t xml:space="preserve">        fileExpirationTime:</w:t>
      </w:r>
    </w:p>
    <w:p w14:paraId="1A6F7A6C" w14:textId="77777777" w:rsidR="00143AAF" w:rsidRDefault="00143AAF" w:rsidP="00143AAF">
      <w:pPr>
        <w:pStyle w:val="PL"/>
      </w:pPr>
      <w:r>
        <w:t xml:space="preserve">          $ref: 'TS28623_ComDefs.yaml#/components/schemas/DateTime'</w:t>
      </w:r>
    </w:p>
    <w:p w14:paraId="41B83503" w14:textId="77777777" w:rsidR="00143AAF" w:rsidRDefault="00143AAF" w:rsidP="00143AAF">
      <w:pPr>
        <w:pStyle w:val="PL"/>
      </w:pPr>
      <w:r>
        <w:t xml:space="preserve">        fileCompression:</w:t>
      </w:r>
    </w:p>
    <w:p w14:paraId="52D67B45" w14:textId="77777777" w:rsidR="00143AAF" w:rsidRDefault="00143AAF" w:rsidP="00143AAF">
      <w:pPr>
        <w:pStyle w:val="PL"/>
      </w:pPr>
      <w:r>
        <w:t xml:space="preserve">          type: string</w:t>
      </w:r>
    </w:p>
    <w:p w14:paraId="0943F557" w14:textId="77777777" w:rsidR="00143AAF" w:rsidRDefault="00143AAF" w:rsidP="00143AAF">
      <w:pPr>
        <w:pStyle w:val="PL"/>
      </w:pPr>
      <w:r>
        <w:t xml:space="preserve">        fileFormat:</w:t>
      </w:r>
    </w:p>
    <w:p w14:paraId="0F27B3F8" w14:textId="77777777" w:rsidR="00143AAF" w:rsidRDefault="00143AAF" w:rsidP="00143AAF">
      <w:pPr>
        <w:pStyle w:val="PL"/>
      </w:pPr>
      <w:r>
        <w:t xml:space="preserve">          type: string</w:t>
      </w:r>
    </w:p>
    <w:p w14:paraId="012FEEC4" w14:textId="77777777" w:rsidR="00143AAF" w:rsidRDefault="00143AAF" w:rsidP="00143AAF">
      <w:pPr>
        <w:pStyle w:val="PL"/>
      </w:pPr>
      <w:r>
        <w:t xml:space="preserve">        fileDataType:</w:t>
      </w:r>
    </w:p>
    <w:p w14:paraId="26E77520" w14:textId="77777777" w:rsidR="00143AAF" w:rsidRDefault="00143AAF" w:rsidP="00143AAF">
      <w:pPr>
        <w:pStyle w:val="PL"/>
      </w:pPr>
      <w:r>
        <w:t xml:space="preserve">           $ref: '#/components/schemas/FileDataType'</w:t>
      </w:r>
    </w:p>
    <w:p w14:paraId="18850EA4" w14:textId="77777777" w:rsidR="00143AAF" w:rsidRDefault="00143AAF" w:rsidP="00143AAF">
      <w:pPr>
        <w:pStyle w:val="PL"/>
      </w:pPr>
      <w:r>
        <w:t xml:space="preserve">    NotifyFileReady:</w:t>
      </w:r>
    </w:p>
    <w:p w14:paraId="438F6988" w14:textId="77777777" w:rsidR="00143AAF" w:rsidRDefault="00143AAF" w:rsidP="00143AAF">
      <w:pPr>
        <w:pStyle w:val="PL"/>
      </w:pPr>
      <w:r>
        <w:t xml:space="preserve">      allOf:</w:t>
      </w:r>
    </w:p>
    <w:p w14:paraId="6FD04E39" w14:textId="77777777" w:rsidR="00143AAF" w:rsidRDefault="00143AAF" w:rsidP="00143AAF">
      <w:pPr>
        <w:pStyle w:val="PL"/>
      </w:pPr>
      <w:r>
        <w:t xml:space="preserve">        - $ref: 'TS28623_ComDefs.yaml#/components/schemas/NotificationHeader'</w:t>
      </w:r>
    </w:p>
    <w:p w14:paraId="2555D1B3" w14:textId="77777777" w:rsidR="00143AAF" w:rsidRDefault="00143AAF" w:rsidP="00143AAF">
      <w:pPr>
        <w:pStyle w:val="PL"/>
      </w:pPr>
      <w:r>
        <w:t xml:space="preserve">        - type: object</w:t>
      </w:r>
    </w:p>
    <w:p w14:paraId="685A9691" w14:textId="77777777" w:rsidR="00143AAF" w:rsidRDefault="00143AAF" w:rsidP="00143AAF">
      <w:pPr>
        <w:pStyle w:val="PL"/>
      </w:pPr>
      <w:r>
        <w:t xml:space="preserve">          properties:</w:t>
      </w:r>
    </w:p>
    <w:p w14:paraId="764F3102" w14:textId="77777777" w:rsidR="00143AAF" w:rsidRDefault="00143AAF" w:rsidP="00143AAF">
      <w:pPr>
        <w:pStyle w:val="PL"/>
      </w:pPr>
      <w:r>
        <w:t xml:space="preserve">            fileInfoList:</w:t>
      </w:r>
    </w:p>
    <w:p w14:paraId="57180EFD" w14:textId="77777777" w:rsidR="00143AAF" w:rsidRDefault="00143AAF" w:rsidP="00143AAF">
      <w:pPr>
        <w:pStyle w:val="PL"/>
      </w:pPr>
      <w:r>
        <w:t xml:space="preserve">              type: array</w:t>
      </w:r>
    </w:p>
    <w:p w14:paraId="5103E417" w14:textId="77777777" w:rsidR="00143AAF" w:rsidRDefault="00143AAF" w:rsidP="00143AAF">
      <w:pPr>
        <w:pStyle w:val="PL"/>
      </w:pPr>
      <w:r>
        <w:t xml:space="preserve">              items:</w:t>
      </w:r>
    </w:p>
    <w:p w14:paraId="1D521A94" w14:textId="77777777" w:rsidR="00143AAF" w:rsidRDefault="00143AAF" w:rsidP="00143AAF">
      <w:pPr>
        <w:pStyle w:val="PL"/>
      </w:pPr>
      <w:r>
        <w:t xml:space="preserve">                $ref: '#/components/schemas/FileInfo'</w:t>
      </w:r>
    </w:p>
    <w:p w14:paraId="71D25988" w14:textId="77777777" w:rsidR="00143AAF" w:rsidRDefault="00143AAF" w:rsidP="00143AAF">
      <w:pPr>
        <w:pStyle w:val="PL"/>
      </w:pPr>
      <w:r>
        <w:t xml:space="preserve">            additionalText:</w:t>
      </w:r>
    </w:p>
    <w:p w14:paraId="2DC1B855" w14:textId="77777777" w:rsidR="00143AAF" w:rsidRDefault="00143AAF" w:rsidP="00143AAF">
      <w:pPr>
        <w:pStyle w:val="PL"/>
      </w:pPr>
      <w:r>
        <w:t xml:space="preserve">              type: string</w:t>
      </w:r>
    </w:p>
    <w:p w14:paraId="7BC96D84" w14:textId="77777777" w:rsidR="00143AAF" w:rsidRDefault="00143AAF" w:rsidP="00143AAF">
      <w:pPr>
        <w:pStyle w:val="PL"/>
      </w:pPr>
      <w:r>
        <w:t xml:space="preserve">    NotifyFilePreparationError:</w:t>
      </w:r>
    </w:p>
    <w:p w14:paraId="797B5C95" w14:textId="77777777" w:rsidR="00143AAF" w:rsidRDefault="00143AAF" w:rsidP="00143AAF">
      <w:pPr>
        <w:pStyle w:val="PL"/>
      </w:pPr>
      <w:r>
        <w:t xml:space="preserve">      allOf:</w:t>
      </w:r>
    </w:p>
    <w:p w14:paraId="0C9BB53F" w14:textId="77777777" w:rsidR="00143AAF" w:rsidRDefault="00143AAF" w:rsidP="00143AAF">
      <w:pPr>
        <w:pStyle w:val="PL"/>
      </w:pPr>
      <w:r>
        <w:t xml:space="preserve">        - $ref: 'TS28623_ComDefs.yaml#/components/schemas/NotificationHeader'</w:t>
      </w:r>
    </w:p>
    <w:p w14:paraId="4C84E1C4" w14:textId="77777777" w:rsidR="00143AAF" w:rsidRDefault="00143AAF" w:rsidP="00143AAF">
      <w:pPr>
        <w:pStyle w:val="PL"/>
      </w:pPr>
      <w:r>
        <w:t xml:space="preserve">        - type: object</w:t>
      </w:r>
    </w:p>
    <w:p w14:paraId="20D5F8AB" w14:textId="77777777" w:rsidR="00143AAF" w:rsidRDefault="00143AAF" w:rsidP="00143AAF">
      <w:pPr>
        <w:pStyle w:val="PL"/>
      </w:pPr>
      <w:r>
        <w:t xml:space="preserve">          properties:</w:t>
      </w:r>
    </w:p>
    <w:p w14:paraId="4BB17124" w14:textId="77777777" w:rsidR="00143AAF" w:rsidRDefault="00143AAF" w:rsidP="00143AAF">
      <w:pPr>
        <w:pStyle w:val="PL"/>
      </w:pPr>
      <w:r>
        <w:t xml:space="preserve">            fileInfoList:</w:t>
      </w:r>
    </w:p>
    <w:p w14:paraId="714E54AE" w14:textId="77777777" w:rsidR="00143AAF" w:rsidRDefault="00143AAF" w:rsidP="00143AAF">
      <w:pPr>
        <w:pStyle w:val="PL"/>
      </w:pPr>
      <w:r>
        <w:t xml:space="preserve">              type: array</w:t>
      </w:r>
    </w:p>
    <w:p w14:paraId="651398E9" w14:textId="77777777" w:rsidR="00143AAF" w:rsidRDefault="00143AAF" w:rsidP="00143AAF">
      <w:pPr>
        <w:pStyle w:val="PL"/>
      </w:pPr>
      <w:r>
        <w:t xml:space="preserve">              items:</w:t>
      </w:r>
    </w:p>
    <w:p w14:paraId="3BDE0CAB" w14:textId="77777777" w:rsidR="00143AAF" w:rsidRDefault="00143AAF" w:rsidP="00143AAF">
      <w:pPr>
        <w:pStyle w:val="PL"/>
      </w:pPr>
      <w:r>
        <w:t xml:space="preserve">                $ref: '#/components/schemas/FileInfo'</w:t>
      </w:r>
    </w:p>
    <w:p w14:paraId="5098D6C9" w14:textId="77777777" w:rsidR="00143AAF" w:rsidRDefault="00143AAF" w:rsidP="00143AAF">
      <w:pPr>
        <w:pStyle w:val="PL"/>
      </w:pPr>
      <w:r>
        <w:t xml:space="preserve">            reason:</w:t>
      </w:r>
    </w:p>
    <w:p w14:paraId="1274AE9F" w14:textId="77777777" w:rsidR="00143AAF" w:rsidRDefault="00143AAF" w:rsidP="00143AAF">
      <w:pPr>
        <w:pStyle w:val="PL"/>
      </w:pPr>
      <w:r>
        <w:t xml:space="preserve">              type: string</w:t>
      </w:r>
    </w:p>
    <w:p w14:paraId="215BB5D2" w14:textId="77777777" w:rsidR="00143AAF" w:rsidRDefault="00143AAF" w:rsidP="00143AAF">
      <w:pPr>
        <w:pStyle w:val="PL"/>
      </w:pPr>
      <w:r>
        <w:t xml:space="preserve">            additionalText:</w:t>
      </w:r>
    </w:p>
    <w:p w14:paraId="565B0BA2" w14:textId="77777777" w:rsidR="00143AAF" w:rsidRDefault="00143AAF" w:rsidP="00143AAF">
      <w:pPr>
        <w:pStyle w:val="PL"/>
      </w:pPr>
      <w:r>
        <w:t xml:space="preserve">              type: string</w:t>
      </w:r>
    </w:p>
    <w:bookmarkEnd w:id="4443"/>
    <w:p w14:paraId="57F339AC" w14:textId="78AB4413" w:rsidR="00413497" w:rsidRDefault="00413497" w:rsidP="009C51BC"/>
    <w:p w14:paraId="375303EF" w14:textId="77777777" w:rsidR="00EC02EF" w:rsidRDefault="00EC02EF" w:rsidP="00EC02EF">
      <w:pPr>
        <w:pStyle w:val="Heading2"/>
        <w:rPr>
          <w:lang w:eastAsia="de-DE"/>
        </w:rPr>
      </w:pPr>
      <w:bookmarkStart w:id="4444" w:name="_Toc138323723"/>
      <w:r>
        <w:t>A.7.3</w:t>
      </w:r>
      <w:r>
        <w:tab/>
      </w:r>
      <w:r>
        <w:rPr>
          <w:lang w:eastAsia="de-DE"/>
        </w:rPr>
        <w:t>Integration with ONAP VES</w:t>
      </w:r>
      <w:bookmarkEnd w:id="4444"/>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45" w:name="_Toc35856830"/>
      <w:bookmarkStart w:id="4446" w:name="_Toc44001732"/>
      <w:bookmarkStart w:id="4447" w:name="_Toc51581338"/>
      <w:bookmarkStart w:id="4448" w:name="_Toc52356601"/>
      <w:bookmarkStart w:id="4449" w:name="_Toc55228171"/>
      <w:bookmarkStart w:id="4450" w:name="_Toc13832372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45"/>
      <w:bookmarkEnd w:id="4446"/>
      <w:bookmarkEnd w:id="4447"/>
      <w:bookmarkEnd w:id="4448"/>
      <w:bookmarkEnd w:id="4449"/>
      <w:bookmarkEnd w:id="4450"/>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51" w:name="historyclause"/>
      <w:r w:rsidRPr="00215D3C">
        <w:br w:type="page"/>
      </w:r>
      <w:bookmarkStart w:id="4452" w:name="_Toc20494861"/>
      <w:bookmarkStart w:id="4453" w:name="_Toc26975941"/>
      <w:bookmarkStart w:id="4454" w:name="_Toc35856831"/>
      <w:bookmarkStart w:id="4455" w:name="_Toc44001733"/>
      <w:bookmarkStart w:id="4456" w:name="_Toc51581339"/>
      <w:bookmarkStart w:id="4457" w:name="_Toc52356602"/>
      <w:bookmarkStart w:id="4458" w:name="_Toc55228172"/>
      <w:bookmarkStart w:id="4459" w:name="_Toc138323725"/>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52"/>
      <w:bookmarkEnd w:id="4453"/>
      <w:bookmarkEnd w:id="4454"/>
      <w:bookmarkEnd w:id="4455"/>
      <w:bookmarkEnd w:id="4456"/>
      <w:bookmarkEnd w:id="4457"/>
      <w:bookmarkEnd w:id="4458"/>
      <w:bookmarkEnd w:id="4459"/>
    </w:p>
    <w:p w14:paraId="27310CFB" w14:textId="77777777" w:rsidR="009C315A" w:rsidRPr="00215D3C" w:rsidRDefault="009C315A" w:rsidP="009C315A">
      <w:pPr>
        <w:pStyle w:val="TH"/>
      </w:pPr>
      <w:bookmarkStart w:id="4460" w:name="OLE_LINK18"/>
      <w:bookmarkEnd w:id="4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743001"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743001"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43001" w:rsidP="00335F34">
            <w:pPr>
              <w:pStyle w:val="TAL"/>
            </w:pPr>
            <w:r>
              <w:fldChar w:fldCharType="begin"/>
            </w:r>
            <w:r>
              <w:instrText xml:space="preserve"> DOCPROPERTY  CrTitle  \* MERGEFORMAT </w:instrText>
            </w:r>
            <w:r>
              <w:fldChar w:fldCharType="separate"/>
            </w:r>
            <w:r w:rsidR="003C35F6">
              <w:t xml:space="preserve">Correct definitions for the File </w:t>
            </w:r>
            <w:proofErr w:type="spellStart"/>
            <w:r w:rsidR="003C35F6">
              <w:t>MnS</w:t>
            </w:r>
            <w:proofErr w:type="spellEnd"/>
            <w:r w:rsidR="003C35F6">
              <w:t xml:space="preserve">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743001"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tr w:rsidR="0014302C" w:rsidRPr="00215D3C" w14:paraId="65363077" w14:textId="77777777" w:rsidTr="007D6BE8">
        <w:tc>
          <w:tcPr>
            <w:tcW w:w="800" w:type="dxa"/>
            <w:shd w:val="solid" w:color="FFFFFF" w:fill="auto"/>
          </w:tcPr>
          <w:p w14:paraId="54C36DF2" w14:textId="20110601" w:rsidR="0014302C" w:rsidRDefault="0014302C" w:rsidP="00920327">
            <w:pPr>
              <w:pStyle w:val="TAL"/>
              <w:rPr>
                <w:noProof/>
              </w:rPr>
            </w:pPr>
            <w:r>
              <w:rPr>
                <w:noProof/>
              </w:rPr>
              <w:t>2022-09</w:t>
            </w:r>
          </w:p>
        </w:tc>
        <w:tc>
          <w:tcPr>
            <w:tcW w:w="901" w:type="dxa"/>
            <w:shd w:val="solid" w:color="FFFFFF" w:fill="auto"/>
          </w:tcPr>
          <w:p w14:paraId="685DBD7F" w14:textId="3853B620" w:rsidR="0014302C" w:rsidRDefault="0014302C" w:rsidP="00920327">
            <w:pPr>
              <w:pStyle w:val="TAL"/>
              <w:rPr>
                <w:noProof/>
              </w:rPr>
            </w:pPr>
            <w:r>
              <w:rPr>
                <w:noProof/>
              </w:rPr>
              <w:t>SA#97e</w:t>
            </w:r>
          </w:p>
        </w:tc>
        <w:tc>
          <w:tcPr>
            <w:tcW w:w="993" w:type="dxa"/>
            <w:shd w:val="solid" w:color="FFFFFF" w:fill="auto"/>
          </w:tcPr>
          <w:p w14:paraId="6F3B9025" w14:textId="12852BBF" w:rsidR="0014302C" w:rsidRDefault="0014302C" w:rsidP="00920327">
            <w:pPr>
              <w:pStyle w:val="TAL"/>
              <w:rPr>
                <w:noProof/>
              </w:rPr>
            </w:pPr>
            <w:r>
              <w:rPr>
                <w:noProof/>
              </w:rPr>
              <w:t>SP-220849</w:t>
            </w:r>
          </w:p>
        </w:tc>
        <w:tc>
          <w:tcPr>
            <w:tcW w:w="567" w:type="dxa"/>
            <w:shd w:val="solid" w:color="FFFFFF" w:fill="auto"/>
          </w:tcPr>
          <w:p w14:paraId="5B15C191" w14:textId="007EE076" w:rsidR="0014302C" w:rsidRDefault="0014302C" w:rsidP="00920327">
            <w:pPr>
              <w:pStyle w:val="TAL"/>
              <w:rPr>
                <w:noProof/>
              </w:rPr>
            </w:pPr>
            <w:r>
              <w:rPr>
                <w:noProof/>
              </w:rPr>
              <w:t>0219</w:t>
            </w:r>
          </w:p>
        </w:tc>
        <w:tc>
          <w:tcPr>
            <w:tcW w:w="425" w:type="dxa"/>
            <w:shd w:val="solid" w:color="FFFFFF" w:fill="auto"/>
          </w:tcPr>
          <w:p w14:paraId="6CAFC7B1" w14:textId="5954B317" w:rsidR="0014302C" w:rsidRDefault="0014302C" w:rsidP="00920327">
            <w:pPr>
              <w:pStyle w:val="TAL"/>
              <w:rPr>
                <w:noProof/>
              </w:rPr>
            </w:pPr>
            <w:r>
              <w:rPr>
                <w:noProof/>
              </w:rPr>
              <w:t>-</w:t>
            </w:r>
          </w:p>
        </w:tc>
        <w:tc>
          <w:tcPr>
            <w:tcW w:w="567" w:type="dxa"/>
            <w:shd w:val="solid" w:color="FFFFFF" w:fill="auto"/>
          </w:tcPr>
          <w:p w14:paraId="2E8CC059" w14:textId="55C0AA4A" w:rsidR="0014302C" w:rsidRDefault="0014302C" w:rsidP="00920327">
            <w:pPr>
              <w:pStyle w:val="TAL"/>
              <w:rPr>
                <w:noProof/>
              </w:rPr>
            </w:pPr>
            <w:r>
              <w:rPr>
                <w:noProof/>
              </w:rPr>
              <w:t>F</w:t>
            </w:r>
          </w:p>
        </w:tc>
        <w:tc>
          <w:tcPr>
            <w:tcW w:w="4678" w:type="dxa"/>
            <w:shd w:val="solid" w:color="FFFFFF" w:fill="auto"/>
          </w:tcPr>
          <w:p w14:paraId="68BBD14C" w14:textId="0D271A06" w:rsidR="0014302C" w:rsidRDefault="0014302C" w:rsidP="00920327">
            <w:pPr>
              <w:pStyle w:val="TAL"/>
            </w:pPr>
            <w:r>
              <w:t>Updating Hysteresis from M to O in notifyThresholdCrossing</w:t>
            </w:r>
          </w:p>
        </w:tc>
        <w:tc>
          <w:tcPr>
            <w:tcW w:w="708" w:type="dxa"/>
            <w:shd w:val="solid" w:color="FFFFFF" w:fill="auto"/>
          </w:tcPr>
          <w:p w14:paraId="08594EF1" w14:textId="298F8429" w:rsidR="0014302C" w:rsidRDefault="0014302C" w:rsidP="00920327">
            <w:pPr>
              <w:pStyle w:val="TAL"/>
              <w:rPr>
                <w:noProof/>
              </w:rPr>
            </w:pPr>
            <w:r>
              <w:rPr>
                <w:noProof/>
              </w:rPr>
              <w:t>17.2.0</w:t>
            </w:r>
          </w:p>
        </w:tc>
      </w:tr>
      <w:tr w:rsidR="00111E9E" w:rsidRPr="00215D3C" w14:paraId="672BC280" w14:textId="77777777" w:rsidTr="007D6BE8">
        <w:tc>
          <w:tcPr>
            <w:tcW w:w="800" w:type="dxa"/>
            <w:shd w:val="solid" w:color="FFFFFF" w:fill="auto"/>
          </w:tcPr>
          <w:p w14:paraId="4AA928B0" w14:textId="14D196F2" w:rsidR="00111E9E" w:rsidRDefault="00111E9E" w:rsidP="00920327">
            <w:pPr>
              <w:pStyle w:val="TAL"/>
              <w:rPr>
                <w:noProof/>
              </w:rPr>
            </w:pPr>
            <w:r>
              <w:rPr>
                <w:noProof/>
              </w:rPr>
              <w:t>2022-09</w:t>
            </w:r>
          </w:p>
        </w:tc>
        <w:tc>
          <w:tcPr>
            <w:tcW w:w="901" w:type="dxa"/>
            <w:shd w:val="solid" w:color="FFFFFF" w:fill="auto"/>
          </w:tcPr>
          <w:p w14:paraId="568AC9CB" w14:textId="479891B6" w:rsidR="00111E9E" w:rsidRDefault="00111E9E" w:rsidP="00920327">
            <w:pPr>
              <w:pStyle w:val="TAL"/>
              <w:rPr>
                <w:noProof/>
              </w:rPr>
            </w:pPr>
            <w:r>
              <w:rPr>
                <w:noProof/>
              </w:rPr>
              <w:t>SA#97e</w:t>
            </w:r>
          </w:p>
        </w:tc>
        <w:tc>
          <w:tcPr>
            <w:tcW w:w="993" w:type="dxa"/>
            <w:shd w:val="solid" w:color="FFFFFF" w:fill="auto"/>
          </w:tcPr>
          <w:p w14:paraId="256C5321" w14:textId="01B3D7AD" w:rsidR="00111E9E" w:rsidRDefault="00111E9E" w:rsidP="00920327">
            <w:pPr>
              <w:pStyle w:val="TAL"/>
              <w:rPr>
                <w:noProof/>
              </w:rPr>
            </w:pPr>
            <w:r>
              <w:rPr>
                <w:noProof/>
              </w:rPr>
              <w:t>SP-220858</w:t>
            </w:r>
          </w:p>
        </w:tc>
        <w:tc>
          <w:tcPr>
            <w:tcW w:w="567" w:type="dxa"/>
            <w:shd w:val="solid" w:color="FFFFFF" w:fill="auto"/>
          </w:tcPr>
          <w:p w14:paraId="47BDDF6C" w14:textId="576F5FB0" w:rsidR="00111E9E" w:rsidRDefault="00111E9E" w:rsidP="00920327">
            <w:pPr>
              <w:pStyle w:val="TAL"/>
              <w:rPr>
                <w:noProof/>
              </w:rPr>
            </w:pPr>
            <w:r>
              <w:rPr>
                <w:noProof/>
              </w:rPr>
              <w:t>0221</w:t>
            </w:r>
          </w:p>
        </w:tc>
        <w:tc>
          <w:tcPr>
            <w:tcW w:w="425" w:type="dxa"/>
            <w:shd w:val="solid" w:color="FFFFFF" w:fill="auto"/>
          </w:tcPr>
          <w:p w14:paraId="5A31022E" w14:textId="0D80186E" w:rsidR="00111E9E" w:rsidRDefault="00111E9E" w:rsidP="00920327">
            <w:pPr>
              <w:pStyle w:val="TAL"/>
              <w:rPr>
                <w:noProof/>
              </w:rPr>
            </w:pPr>
            <w:r>
              <w:rPr>
                <w:noProof/>
              </w:rPr>
              <w:t>-</w:t>
            </w:r>
          </w:p>
        </w:tc>
        <w:tc>
          <w:tcPr>
            <w:tcW w:w="567" w:type="dxa"/>
            <w:shd w:val="solid" w:color="FFFFFF" w:fill="auto"/>
          </w:tcPr>
          <w:p w14:paraId="252D97A6" w14:textId="5F806864" w:rsidR="00111E9E" w:rsidRDefault="00111E9E" w:rsidP="00920327">
            <w:pPr>
              <w:pStyle w:val="TAL"/>
              <w:rPr>
                <w:noProof/>
              </w:rPr>
            </w:pPr>
            <w:r>
              <w:rPr>
                <w:noProof/>
              </w:rPr>
              <w:t>A</w:t>
            </w:r>
          </w:p>
        </w:tc>
        <w:tc>
          <w:tcPr>
            <w:tcW w:w="4678" w:type="dxa"/>
            <w:shd w:val="solid" w:color="FFFFFF" w:fill="auto"/>
          </w:tcPr>
          <w:p w14:paraId="611F7539" w14:textId="76206E34" w:rsidR="00111E9E" w:rsidRDefault="00111E9E" w:rsidP="00920327">
            <w:pPr>
              <w:pStyle w:val="TAL"/>
            </w:pPr>
            <w:r>
              <w:t xml:space="preserve">Update provMnS yaml to include resources-coslaNrm </w:t>
            </w:r>
          </w:p>
        </w:tc>
        <w:tc>
          <w:tcPr>
            <w:tcW w:w="708" w:type="dxa"/>
            <w:shd w:val="solid" w:color="FFFFFF" w:fill="auto"/>
          </w:tcPr>
          <w:p w14:paraId="0EE0F536" w14:textId="30B29CF6" w:rsidR="00111E9E" w:rsidRDefault="00111E9E" w:rsidP="00920327">
            <w:pPr>
              <w:pStyle w:val="TAL"/>
              <w:rPr>
                <w:noProof/>
              </w:rPr>
            </w:pPr>
            <w:r>
              <w:rPr>
                <w:noProof/>
              </w:rPr>
              <w:t>17.2.0</w:t>
            </w:r>
          </w:p>
        </w:tc>
      </w:tr>
      <w:tr w:rsidR="003337CE" w:rsidRPr="00215D3C" w14:paraId="29F0DAC6" w14:textId="77777777" w:rsidTr="007D6BE8">
        <w:tc>
          <w:tcPr>
            <w:tcW w:w="800" w:type="dxa"/>
            <w:shd w:val="solid" w:color="FFFFFF" w:fill="auto"/>
          </w:tcPr>
          <w:p w14:paraId="71D123B8" w14:textId="18059767" w:rsidR="003337CE" w:rsidRDefault="003337CE" w:rsidP="00920327">
            <w:pPr>
              <w:pStyle w:val="TAL"/>
              <w:rPr>
                <w:noProof/>
              </w:rPr>
            </w:pPr>
            <w:r>
              <w:rPr>
                <w:noProof/>
              </w:rPr>
              <w:t>2022-09</w:t>
            </w:r>
          </w:p>
        </w:tc>
        <w:tc>
          <w:tcPr>
            <w:tcW w:w="901" w:type="dxa"/>
            <w:shd w:val="solid" w:color="FFFFFF" w:fill="auto"/>
          </w:tcPr>
          <w:p w14:paraId="7F5430A4" w14:textId="298E0A1C" w:rsidR="003337CE" w:rsidRDefault="003337CE" w:rsidP="00920327">
            <w:pPr>
              <w:pStyle w:val="TAL"/>
              <w:rPr>
                <w:noProof/>
              </w:rPr>
            </w:pPr>
            <w:r>
              <w:rPr>
                <w:noProof/>
              </w:rPr>
              <w:t>SA#97e</w:t>
            </w:r>
          </w:p>
        </w:tc>
        <w:tc>
          <w:tcPr>
            <w:tcW w:w="993" w:type="dxa"/>
            <w:shd w:val="solid" w:color="FFFFFF" w:fill="auto"/>
          </w:tcPr>
          <w:p w14:paraId="5BDB0BDF" w14:textId="196A951E" w:rsidR="003337CE" w:rsidRDefault="003337CE" w:rsidP="00920327">
            <w:pPr>
              <w:pStyle w:val="TAL"/>
              <w:rPr>
                <w:noProof/>
              </w:rPr>
            </w:pPr>
            <w:r>
              <w:rPr>
                <w:noProof/>
              </w:rPr>
              <w:t>SP-220851</w:t>
            </w:r>
          </w:p>
        </w:tc>
        <w:tc>
          <w:tcPr>
            <w:tcW w:w="567" w:type="dxa"/>
            <w:shd w:val="solid" w:color="FFFFFF" w:fill="auto"/>
          </w:tcPr>
          <w:p w14:paraId="7D63536F" w14:textId="7E6AC6A7" w:rsidR="003337CE" w:rsidRDefault="003337CE" w:rsidP="00920327">
            <w:pPr>
              <w:pStyle w:val="TAL"/>
              <w:rPr>
                <w:noProof/>
              </w:rPr>
            </w:pPr>
            <w:r>
              <w:rPr>
                <w:noProof/>
              </w:rPr>
              <w:t>0222</w:t>
            </w:r>
          </w:p>
        </w:tc>
        <w:tc>
          <w:tcPr>
            <w:tcW w:w="425" w:type="dxa"/>
            <w:shd w:val="solid" w:color="FFFFFF" w:fill="auto"/>
          </w:tcPr>
          <w:p w14:paraId="6684B8F7" w14:textId="6DBD7722" w:rsidR="003337CE" w:rsidRDefault="003337CE" w:rsidP="00920327">
            <w:pPr>
              <w:pStyle w:val="TAL"/>
              <w:rPr>
                <w:noProof/>
              </w:rPr>
            </w:pPr>
            <w:r>
              <w:rPr>
                <w:noProof/>
              </w:rPr>
              <w:t>-</w:t>
            </w:r>
          </w:p>
        </w:tc>
        <w:tc>
          <w:tcPr>
            <w:tcW w:w="567" w:type="dxa"/>
            <w:shd w:val="solid" w:color="FFFFFF" w:fill="auto"/>
          </w:tcPr>
          <w:p w14:paraId="0CB8CE73" w14:textId="6FD48F17" w:rsidR="003337CE" w:rsidRDefault="003337CE" w:rsidP="00920327">
            <w:pPr>
              <w:pStyle w:val="TAL"/>
              <w:rPr>
                <w:noProof/>
              </w:rPr>
            </w:pPr>
            <w:r>
              <w:rPr>
                <w:noProof/>
              </w:rPr>
              <w:t>F</w:t>
            </w:r>
          </w:p>
        </w:tc>
        <w:tc>
          <w:tcPr>
            <w:tcW w:w="4678" w:type="dxa"/>
            <w:shd w:val="solid" w:color="FFFFFF" w:fill="auto"/>
          </w:tcPr>
          <w:p w14:paraId="28D4C8C7" w14:textId="4E3F881B" w:rsidR="003337CE" w:rsidRDefault="003337CE" w:rsidP="00920327">
            <w:pPr>
              <w:pStyle w:val="TAL"/>
            </w:pPr>
            <w:r>
              <w:t xml:space="preserve">Update provMnS yaml to include MDA NRM related resources </w:t>
            </w:r>
          </w:p>
        </w:tc>
        <w:tc>
          <w:tcPr>
            <w:tcW w:w="708" w:type="dxa"/>
            <w:shd w:val="solid" w:color="FFFFFF" w:fill="auto"/>
          </w:tcPr>
          <w:p w14:paraId="06273A36" w14:textId="6C06C7C2" w:rsidR="003337CE" w:rsidRDefault="003337CE" w:rsidP="00920327">
            <w:pPr>
              <w:pStyle w:val="TAL"/>
              <w:rPr>
                <w:noProof/>
              </w:rPr>
            </w:pPr>
            <w:r>
              <w:rPr>
                <w:noProof/>
              </w:rPr>
              <w:t>17.2.0</w:t>
            </w:r>
          </w:p>
        </w:tc>
      </w:tr>
      <w:tr w:rsidR="007933DD" w:rsidRPr="00215D3C" w14:paraId="52613FB1" w14:textId="77777777" w:rsidTr="007D6BE8">
        <w:tc>
          <w:tcPr>
            <w:tcW w:w="800" w:type="dxa"/>
            <w:shd w:val="solid" w:color="FFFFFF" w:fill="auto"/>
          </w:tcPr>
          <w:p w14:paraId="22329BCA" w14:textId="77D54C0E" w:rsidR="007933DD" w:rsidRDefault="007933DD" w:rsidP="00920327">
            <w:pPr>
              <w:pStyle w:val="TAL"/>
              <w:rPr>
                <w:noProof/>
              </w:rPr>
            </w:pPr>
            <w:r>
              <w:rPr>
                <w:noProof/>
              </w:rPr>
              <w:t>2022-09</w:t>
            </w:r>
          </w:p>
        </w:tc>
        <w:tc>
          <w:tcPr>
            <w:tcW w:w="901" w:type="dxa"/>
            <w:shd w:val="solid" w:color="FFFFFF" w:fill="auto"/>
          </w:tcPr>
          <w:p w14:paraId="0A8F60F7" w14:textId="4CD39E5C" w:rsidR="007933DD" w:rsidRDefault="007933DD" w:rsidP="00920327">
            <w:pPr>
              <w:pStyle w:val="TAL"/>
              <w:rPr>
                <w:noProof/>
              </w:rPr>
            </w:pPr>
            <w:r>
              <w:rPr>
                <w:noProof/>
              </w:rPr>
              <w:t>SA#97e</w:t>
            </w:r>
          </w:p>
        </w:tc>
        <w:tc>
          <w:tcPr>
            <w:tcW w:w="993" w:type="dxa"/>
            <w:shd w:val="solid" w:color="FFFFFF" w:fill="auto"/>
          </w:tcPr>
          <w:p w14:paraId="39878945" w14:textId="01713910" w:rsidR="007933DD" w:rsidRDefault="007933DD" w:rsidP="00920327">
            <w:pPr>
              <w:pStyle w:val="TAL"/>
              <w:rPr>
                <w:noProof/>
              </w:rPr>
            </w:pPr>
            <w:r>
              <w:rPr>
                <w:noProof/>
              </w:rPr>
              <w:t>SP-220859</w:t>
            </w:r>
          </w:p>
        </w:tc>
        <w:tc>
          <w:tcPr>
            <w:tcW w:w="567" w:type="dxa"/>
            <w:shd w:val="solid" w:color="FFFFFF" w:fill="auto"/>
          </w:tcPr>
          <w:p w14:paraId="1FA9F5FC" w14:textId="3D97F029" w:rsidR="007933DD" w:rsidRDefault="007933DD" w:rsidP="00920327">
            <w:pPr>
              <w:pStyle w:val="TAL"/>
              <w:rPr>
                <w:noProof/>
              </w:rPr>
            </w:pPr>
            <w:r>
              <w:rPr>
                <w:noProof/>
              </w:rPr>
              <w:t>0223</w:t>
            </w:r>
          </w:p>
        </w:tc>
        <w:tc>
          <w:tcPr>
            <w:tcW w:w="425" w:type="dxa"/>
            <w:shd w:val="solid" w:color="FFFFFF" w:fill="auto"/>
          </w:tcPr>
          <w:p w14:paraId="564E76D3" w14:textId="5C725198" w:rsidR="007933DD" w:rsidRDefault="007933DD" w:rsidP="00920327">
            <w:pPr>
              <w:pStyle w:val="TAL"/>
              <w:rPr>
                <w:noProof/>
              </w:rPr>
            </w:pPr>
            <w:r>
              <w:rPr>
                <w:noProof/>
              </w:rPr>
              <w:t>-</w:t>
            </w:r>
          </w:p>
        </w:tc>
        <w:tc>
          <w:tcPr>
            <w:tcW w:w="567" w:type="dxa"/>
            <w:shd w:val="solid" w:color="FFFFFF" w:fill="auto"/>
          </w:tcPr>
          <w:p w14:paraId="1B3151EC" w14:textId="2D18D43E" w:rsidR="007933DD" w:rsidRDefault="007933DD" w:rsidP="00920327">
            <w:pPr>
              <w:pStyle w:val="TAL"/>
              <w:rPr>
                <w:noProof/>
              </w:rPr>
            </w:pPr>
            <w:r>
              <w:rPr>
                <w:noProof/>
              </w:rPr>
              <w:t>F</w:t>
            </w:r>
          </w:p>
        </w:tc>
        <w:tc>
          <w:tcPr>
            <w:tcW w:w="4678" w:type="dxa"/>
            <w:shd w:val="solid" w:color="FFFFFF" w:fill="auto"/>
          </w:tcPr>
          <w:p w14:paraId="4E209955" w14:textId="2080F780" w:rsidR="007933DD" w:rsidRDefault="007933DD" w:rsidP="00920327">
            <w:pPr>
              <w:pStyle w:val="TAL"/>
            </w:pPr>
            <w:r>
              <w:t>Correct notifyMOIChanges handling for YANG leaf-lists</w:t>
            </w:r>
          </w:p>
        </w:tc>
        <w:tc>
          <w:tcPr>
            <w:tcW w:w="708" w:type="dxa"/>
            <w:shd w:val="solid" w:color="FFFFFF" w:fill="auto"/>
          </w:tcPr>
          <w:p w14:paraId="53A74079" w14:textId="752E0082" w:rsidR="007933DD" w:rsidRDefault="007933DD" w:rsidP="00920327">
            <w:pPr>
              <w:pStyle w:val="TAL"/>
              <w:rPr>
                <w:noProof/>
              </w:rPr>
            </w:pPr>
            <w:r>
              <w:rPr>
                <w:noProof/>
              </w:rPr>
              <w:t>17.2.0</w:t>
            </w:r>
          </w:p>
        </w:tc>
      </w:tr>
      <w:tr w:rsidR="004F2D58" w:rsidRPr="00215D3C" w14:paraId="47A683C0" w14:textId="77777777" w:rsidTr="007D6BE8">
        <w:tc>
          <w:tcPr>
            <w:tcW w:w="800" w:type="dxa"/>
            <w:shd w:val="solid" w:color="FFFFFF" w:fill="auto"/>
          </w:tcPr>
          <w:p w14:paraId="1CE0E0B9" w14:textId="71690015" w:rsidR="004F2D58" w:rsidRDefault="004F2D58" w:rsidP="004F2D58">
            <w:pPr>
              <w:pStyle w:val="TAL"/>
              <w:rPr>
                <w:noProof/>
              </w:rPr>
            </w:pPr>
            <w:r>
              <w:rPr>
                <w:noProof/>
              </w:rPr>
              <w:t>2022-09</w:t>
            </w:r>
          </w:p>
        </w:tc>
        <w:tc>
          <w:tcPr>
            <w:tcW w:w="901" w:type="dxa"/>
            <w:shd w:val="solid" w:color="FFFFFF" w:fill="auto"/>
          </w:tcPr>
          <w:p w14:paraId="7A19DD3D" w14:textId="643516D8" w:rsidR="004F2D58" w:rsidRDefault="004F2D58" w:rsidP="004F2D58">
            <w:pPr>
              <w:pStyle w:val="TAL"/>
              <w:rPr>
                <w:noProof/>
              </w:rPr>
            </w:pPr>
            <w:r>
              <w:rPr>
                <w:noProof/>
              </w:rPr>
              <w:t>SA#97e</w:t>
            </w:r>
          </w:p>
        </w:tc>
        <w:tc>
          <w:tcPr>
            <w:tcW w:w="993" w:type="dxa"/>
            <w:shd w:val="solid" w:color="FFFFFF" w:fill="auto"/>
          </w:tcPr>
          <w:p w14:paraId="4D496AAA" w14:textId="77777777" w:rsidR="004F2D58" w:rsidRDefault="004F2D58" w:rsidP="004F2D58">
            <w:pPr>
              <w:pStyle w:val="TAL"/>
              <w:rPr>
                <w:noProof/>
              </w:rPr>
            </w:pPr>
          </w:p>
        </w:tc>
        <w:tc>
          <w:tcPr>
            <w:tcW w:w="567" w:type="dxa"/>
            <w:shd w:val="solid" w:color="FFFFFF" w:fill="auto"/>
          </w:tcPr>
          <w:p w14:paraId="148DDF31" w14:textId="77777777" w:rsidR="004F2D58" w:rsidRDefault="004F2D58" w:rsidP="004F2D58">
            <w:pPr>
              <w:pStyle w:val="TAL"/>
              <w:rPr>
                <w:noProof/>
              </w:rPr>
            </w:pPr>
          </w:p>
        </w:tc>
        <w:tc>
          <w:tcPr>
            <w:tcW w:w="425" w:type="dxa"/>
            <w:shd w:val="solid" w:color="FFFFFF" w:fill="auto"/>
          </w:tcPr>
          <w:p w14:paraId="21B80FB4" w14:textId="77777777" w:rsidR="004F2D58" w:rsidRDefault="004F2D58" w:rsidP="004F2D58">
            <w:pPr>
              <w:pStyle w:val="TAL"/>
              <w:rPr>
                <w:noProof/>
              </w:rPr>
            </w:pPr>
          </w:p>
        </w:tc>
        <w:tc>
          <w:tcPr>
            <w:tcW w:w="567" w:type="dxa"/>
            <w:shd w:val="solid" w:color="FFFFFF" w:fill="auto"/>
          </w:tcPr>
          <w:p w14:paraId="2D3F2902" w14:textId="77777777" w:rsidR="004F2D58" w:rsidRDefault="004F2D58" w:rsidP="004F2D58">
            <w:pPr>
              <w:pStyle w:val="TAL"/>
              <w:rPr>
                <w:noProof/>
              </w:rPr>
            </w:pPr>
          </w:p>
        </w:tc>
        <w:tc>
          <w:tcPr>
            <w:tcW w:w="4678" w:type="dxa"/>
            <w:shd w:val="solid" w:color="FFFFFF" w:fill="auto"/>
          </w:tcPr>
          <w:p w14:paraId="6B15098A" w14:textId="65DBCAE4" w:rsidR="004F2D58" w:rsidRDefault="007127E2" w:rsidP="004F2D58">
            <w:pPr>
              <w:pStyle w:val="TAL"/>
            </w:pPr>
            <w:r>
              <w:t>Annex A.1.1 aligned with FORGE content</w:t>
            </w:r>
          </w:p>
        </w:tc>
        <w:tc>
          <w:tcPr>
            <w:tcW w:w="708" w:type="dxa"/>
            <w:shd w:val="solid" w:color="FFFFFF" w:fill="auto"/>
          </w:tcPr>
          <w:p w14:paraId="211BEED7" w14:textId="2EDA90A7" w:rsidR="004F2D58" w:rsidRDefault="007127E2" w:rsidP="004F2D58">
            <w:pPr>
              <w:pStyle w:val="TAL"/>
              <w:rPr>
                <w:noProof/>
              </w:rPr>
            </w:pPr>
            <w:r>
              <w:rPr>
                <w:noProof/>
              </w:rPr>
              <w:t>17.2.1</w:t>
            </w:r>
          </w:p>
        </w:tc>
      </w:tr>
      <w:tr w:rsidR="001829DF" w:rsidRPr="00215D3C" w14:paraId="39FC0080" w14:textId="77777777" w:rsidTr="007D6BE8">
        <w:tc>
          <w:tcPr>
            <w:tcW w:w="800" w:type="dxa"/>
            <w:shd w:val="solid" w:color="FFFFFF" w:fill="auto"/>
          </w:tcPr>
          <w:p w14:paraId="0CA01B6C" w14:textId="231694EA" w:rsidR="001829DF" w:rsidRDefault="001829DF" w:rsidP="004F2D58">
            <w:pPr>
              <w:pStyle w:val="TAL"/>
              <w:rPr>
                <w:noProof/>
              </w:rPr>
            </w:pPr>
            <w:r>
              <w:rPr>
                <w:noProof/>
              </w:rPr>
              <w:t>2022-12</w:t>
            </w:r>
          </w:p>
        </w:tc>
        <w:tc>
          <w:tcPr>
            <w:tcW w:w="901" w:type="dxa"/>
            <w:shd w:val="solid" w:color="FFFFFF" w:fill="auto"/>
          </w:tcPr>
          <w:p w14:paraId="7548C45D" w14:textId="40666E1F" w:rsidR="001829DF" w:rsidRDefault="001829DF" w:rsidP="004F2D58">
            <w:pPr>
              <w:pStyle w:val="TAL"/>
              <w:rPr>
                <w:noProof/>
              </w:rPr>
            </w:pPr>
            <w:r>
              <w:rPr>
                <w:noProof/>
              </w:rPr>
              <w:t>SA#98e</w:t>
            </w:r>
          </w:p>
        </w:tc>
        <w:tc>
          <w:tcPr>
            <w:tcW w:w="993" w:type="dxa"/>
            <w:shd w:val="solid" w:color="FFFFFF" w:fill="auto"/>
          </w:tcPr>
          <w:p w14:paraId="03A22497" w14:textId="0093F792" w:rsidR="001829DF" w:rsidRDefault="001829DF" w:rsidP="004F2D58">
            <w:pPr>
              <w:pStyle w:val="TAL"/>
              <w:rPr>
                <w:noProof/>
              </w:rPr>
            </w:pPr>
            <w:r>
              <w:rPr>
                <w:noProof/>
              </w:rPr>
              <w:t>SP-221169</w:t>
            </w:r>
          </w:p>
        </w:tc>
        <w:tc>
          <w:tcPr>
            <w:tcW w:w="567" w:type="dxa"/>
            <w:shd w:val="solid" w:color="FFFFFF" w:fill="auto"/>
          </w:tcPr>
          <w:p w14:paraId="7E62719E" w14:textId="7F19AD0E" w:rsidR="001829DF" w:rsidRDefault="001829DF" w:rsidP="004F2D58">
            <w:pPr>
              <w:pStyle w:val="TAL"/>
              <w:rPr>
                <w:noProof/>
              </w:rPr>
            </w:pPr>
            <w:r>
              <w:rPr>
                <w:noProof/>
              </w:rPr>
              <w:t>0227</w:t>
            </w:r>
          </w:p>
        </w:tc>
        <w:tc>
          <w:tcPr>
            <w:tcW w:w="425" w:type="dxa"/>
            <w:shd w:val="solid" w:color="FFFFFF" w:fill="auto"/>
          </w:tcPr>
          <w:p w14:paraId="21ADC684" w14:textId="1710E301" w:rsidR="001829DF" w:rsidRDefault="001829DF" w:rsidP="004F2D58">
            <w:pPr>
              <w:pStyle w:val="TAL"/>
              <w:rPr>
                <w:noProof/>
              </w:rPr>
            </w:pPr>
            <w:r>
              <w:rPr>
                <w:noProof/>
              </w:rPr>
              <w:t>1</w:t>
            </w:r>
          </w:p>
        </w:tc>
        <w:tc>
          <w:tcPr>
            <w:tcW w:w="567" w:type="dxa"/>
            <w:shd w:val="solid" w:color="FFFFFF" w:fill="auto"/>
          </w:tcPr>
          <w:p w14:paraId="22A58335" w14:textId="7DE16D02" w:rsidR="001829DF" w:rsidRDefault="001829DF" w:rsidP="004F2D58">
            <w:pPr>
              <w:pStyle w:val="TAL"/>
              <w:rPr>
                <w:noProof/>
              </w:rPr>
            </w:pPr>
            <w:r>
              <w:rPr>
                <w:noProof/>
              </w:rPr>
              <w:t>A</w:t>
            </w:r>
          </w:p>
        </w:tc>
        <w:tc>
          <w:tcPr>
            <w:tcW w:w="4678" w:type="dxa"/>
            <w:shd w:val="solid" w:color="FFFFFF" w:fill="auto"/>
          </w:tcPr>
          <w:p w14:paraId="42A74625" w14:textId="764732A7" w:rsidR="001829DF" w:rsidRDefault="001829DF" w:rsidP="004F2D58">
            <w:pPr>
              <w:pStyle w:val="TAL"/>
            </w:pPr>
            <w:r>
              <w:t>Correct OpenAPI definition of HTTP DELETE</w:t>
            </w:r>
          </w:p>
        </w:tc>
        <w:tc>
          <w:tcPr>
            <w:tcW w:w="708" w:type="dxa"/>
            <w:shd w:val="solid" w:color="FFFFFF" w:fill="auto"/>
          </w:tcPr>
          <w:p w14:paraId="263AD4A2" w14:textId="3196F2B8" w:rsidR="001829DF" w:rsidRDefault="001829DF" w:rsidP="004F2D58">
            <w:pPr>
              <w:pStyle w:val="TAL"/>
              <w:rPr>
                <w:noProof/>
              </w:rPr>
            </w:pPr>
            <w:r>
              <w:rPr>
                <w:noProof/>
              </w:rPr>
              <w:t>17.3.0</w:t>
            </w:r>
          </w:p>
        </w:tc>
      </w:tr>
      <w:tr w:rsidR="002222D8" w:rsidRPr="00215D3C" w14:paraId="35E181B0" w14:textId="77777777" w:rsidTr="007D6BE8">
        <w:tc>
          <w:tcPr>
            <w:tcW w:w="800" w:type="dxa"/>
            <w:shd w:val="solid" w:color="FFFFFF" w:fill="auto"/>
          </w:tcPr>
          <w:p w14:paraId="09509C8C" w14:textId="27391607" w:rsidR="002222D8" w:rsidRDefault="002222D8" w:rsidP="002222D8">
            <w:pPr>
              <w:pStyle w:val="TAL"/>
              <w:rPr>
                <w:noProof/>
              </w:rPr>
            </w:pPr>
            <w:r>
              <w:rPr>
                <w:noProof/>
              </w:rPr>
              <w:t>2022-12</w:t>
            </w:r>
          </w:p>
        </w:tc>
        <w:tc>
          <w:tcPr>
            <w:tcW w:w="901" w:type="dxa"/>
            <w:shd w:val="solid" w:color="FFFFFF" w:fill="auto"/>
          </w:tcPr>
          <w:p w14:paraId="74924F65" w14:textId="540EE342" w:rsidR="002222D8" w:rsidRDefault="002222D8" w:rsidP="002222D8">
            <w:pPr>
              <w:pStyle w:val="TAL"/>
              <w:rPr>
                <w:noProof/>
              </w:rPr>
            </w:pPr>
            <w:r>
              <w:rPr>
                <w:noProof/>
              </w:rPr>
              <w:t>SA#98e</w:t>
            </w:r>
          </w:p>
        </w:tc>
        <w:tc>
          <w:tcPr>
            <w:tcW w:w="993" w:type="dxa"/>
            <w:shd w:val="solid" w:color="FFFFFF" w:fill="auto"/>
          </w:tcPr>
          <w:p w14:paraId="2BFCB9CC" w14:textId="65B9BEA2" w:rsidR="002222D8" w:rsidRDefault="002222D8" w:rsidP="002222D8">
            <w:pPr>
              <w:pStyle w:val="TAL"/>
              <w:rPr>
                <w:noProof/>
              </w:rPr>
            </w:pPr>
            <w:r>
              <w:rPr>
                <w:noProof/>
              </w:rPr>
              <w:t>SP-221169</w:t>
            </w:r>
          </w:p>
        </w:tc>
        <w:tc>
          <w:tcPr>
            <w:tcW w:w="567" w:type="dxa"/>
            <w:shd w:val="solid" w:color="FFFFFF" w:fill="auto"/>
          </w:tcPr>
          <w:p w14:paraId="1970945D" w14:textId="54B805BF" w:rsidR="002222D8" w:rsidRDefault="002222D8" w:rsidP="002222D8">
            <w:pPr>
              <w:pStyle w:val="TAL"/>
              <w:rPr>
                <w:noProof/>
              </w:rPr>
            </w:pPr>
            <w:r>
              <w:rPr>
                <w:noProof/>
              </w:rPr>
              <w:t>0229</w:t>
            </w:r>
          </w:p>
        </w:tc>
        <w:tc>
          <w:tcPr>
            <w:tcW w:w="425" w:type="dxa"/>
            <w:shd w:val="solid" w:color="FFFFFF" w:fill="auto"/>
          </w:tcPr>
          <w:p w14:paraId="0EF871AE" w14:textId="3F5FE12E" w:rsidR="002222D8" w:rsidRDefault="002222D8" w:rsidP="002222D8">
            <w:pPr>
              <w:pStyle w:val="TAL"/>
              <w:rPr>
                <w:noProof/>
              </w:rPr>
            </w:pPr>
            <w:r>
              <w:rPr>
                <w:noProof/>
              </w:rPr>
              <w:t>1</w:t>
            </w:r>
          </w:p>
        </w:tc>
        <w:tc>
          <w:tcPr>
            <w:tcW w:w="567" w:type="dxa"/>
            <w:shd w:val="solid" w:color="FFFFFF" w:fill="auto"/>
          </w:tcPr>
          <w:p w14:paraId="6C2DD508" w14:textId="46B9267E" w:rsidR="002222D8" w:rsidRDefault="002222D8" w:rsidP="002222D8">
            <w:pPr>
              <w:pStyle w:val="TAL"/>
              <w:rPr>
                <w:noProof/>
              </w:rPr>
            </w:pPr>
            <w:r>
              <w:rPr>
                <w:noProof/>
              </w:rPr>
              <w:t>A</w:t>
            </w:r>
          </w:p>
        </w:tc>
        <w:tc>
          <w:tcPr>
            <w:tcW w:w="4678" w:type="dxa"/>
            <w:shd w:val="solid" w:color="FFFFFF" w:fill="auto"/>
          </w:tcPr>
          <w:p w14:paraId="35529648" w14:textId="2C19C0A1" w:rsidR="002222D8" w:rsidRDefault="002222D8" w:rsidP="002222D8">
            <w:pPr>
              <w:pStyle w:val="TAL"/>
            </w:pPr>
            <w:r>
              <w:t>Correct type of observedValue attribute</w:t>
            </w:r>
          </w:p>
        </w:tc>
        <w:tc>
          <w:tcPr>
            <w:tcW w:w="708" w:type="dxa"/>
            <w:shd w:val="solid" w:color="FFFFFF" w:fill="auto"/>
          </w:tcPr>
          <w:p w14:paraId="3C5C2418" w14:textId="7D7B7022" w:rsidR="002222D8" w:rsidRDefault="002222D8" w:rsidP="002222D8">
            <w:pPr>
              <w:pStyle w:val="TAL"/>
              <w:rPr>
                <w:noProof/>
              </w:rPr>
            </w:pPr>
            <w:r>
              <w:rPr>
                <w:noProof/>
              </w:rPr>
              <w:t>17.3.0</w:t>
            </w:r>
          </w:p>
        </w:tc>
      </w:tr>
      <w:tr w:rsidR="00285DA0" w:rsidRPr="00215D3C" w14:paraId="5E62B963" w14:textId="77777777" w:rsidTr="007D6BE8">
        <w:tc>
          <w:tcPr>
            <w:tcW w:w="800" w:type="dxa"/>
            <w:shd w:val="solid" w:color="FFFFFF" w:fill="auto"/>
          </w:tcPr>
          <w:p w14:paraId="4316CA7D" w14:textId="0C6F0481" w:rsidR="00285DA0" w:rsidRDefault="00285DA0" w:rsidP="00285DA0">
            <w:pPr>
              <w:pStyle w:val="TAL"/>
              <w:rPr>
                <w:noProof/>
              </w:rPr>
            </w:pPr>
            <w:r>
              <w:rPr>
                <w:noProof/>
              </w:rPr>
              <w:t>2022-12</w:t>
            </w:r>
          </w:p>
        </w:tc>
        <w:tc>
          <w:tcPr>
            <w:tcW w:w="901" w:type="dxa"/>
            <w:shd w:val="solid" w:color="FFFFFF" w:fill="auto"/>
          </w:tcPr>
          <w:p w14:paraId="5C62EF9B" w14:textId="1A0C6DCE" w:rsidR="00285DA0" w:rsidRDefault="00285DA0" w:rsidP="00285DA0">
            <w:pPr>
              <w:pStyle w:val="TAL"/>
              <w:rPr>
                <w:noProof/>
              </w:rPr>
            </w:pPr>
            <w:r>
              <w:rPr>
                <w:noProof/>
              </w:rPr>
              <w:t>SA#98e</w:t>
            </w:r>
          </w:p>
        </w:tc>
        <w:tc>
          <w:tcPr>
            <w:tcW w:w="993" w:type="dxa"/>
            <w:shd w:val="solid" w:color="FFFFFF" w:fill="auto"/>
          </w:tcPr>
          <w:p w14:paraId="5A8EF11D" w14:textId="257944C3" w:rsidR="00285DA0" w:rsidRDefault="00285DA0" w:rsidP="00285DA0">
            <w:pPr>
              <w:pStyle w:val="TAL"/>
              <w:rPr>
                <w:noProof/>
              </w:rPr>
            </w:pPr>
            <w:r>
              <w:rPr>
                <w:noProof/>
              </w:rPr>
              <w:t>SP-221169</w:t>
            </w:r>
          </w:p>
        </w:tc>
        <w:tc>
          <w:tcPr>
            <w:tcW w:w="567" w:type="dxa"/>
            <w:shd w:val="solid" w:color="FFFFFF" w:fill="auto"/>
          </w:tcPr>
          <w:p w14:paraId="38C4BD47" w14:textId="0FF42E77" w:rsidR="00285DA0" w:rsidRDefault="00285DA0" w:rsidP="00285DA0">
            <w:pPr>
              <w:pStyle w:val="TAL"/>
              <w:rPr>
                <w:noProof/>
              </w:rPr>
            </w:pPr>
            <w:r>
              <w:rPr>
                <w:noProof/>
              </w:rPr>
              <w:t>0231</w:t>
            </w:r>
          </w:p>
        </w:tc>
        <w:tc>
          <w:tcPr>
            <w:tcW w:w="425" w:type="dxa"/>
            <w:shd w:val="solid" w:color="FFFFFF" w:fill="auto"/>
          </w:tcPr>
          <w:p w14:paraId="6E9E1B2A" w14:textId="1B76BEEE" w:rsidR="00285DA0" w:rsidRDefault="00285DA0" w:rsidP="00285DA0">
            <w:pPr>
              <w:pStyle w:val="TAL"/>
              <w:rPr>
                <w:noProof/>
              </w:rPr>
            </w:pPr>
            <w:r>
              <w:rPr>
                <w:noProof/>
              </w:rPr>
              <w:t>1</w:t>
            </w:r>
          </w:p>
        </w:tc>
        <w:tc>
          <w:tcPr>
            <w:tcW w:w="567" w:type="dxa"/>
            <w:shd w:val="solid" w:color="FFFFFF" w:fill="auto"/>
          </w:tcPr>
          <w:p w14:paraId="42851A4F" w14:textId="2753B160" w:rsidR="00285DA0" w:rsidRDefault="00285DA0" w:rsidP="00285DA0">
            <w:pPr>
              <w:pStyle w:val="TAL"/>
              <w:rPr>
                <w:noProof/>
              </w:rPr>
            </w:pPr>
            <w:r>
              <w:rPr>
                <w:noProof/>
              </w:rPr>
              <w:t>A</w:t>
            </w:r>
          </w:p>
        </w:tc>
        <w:tc>
          <w:tcPr>
            <w:tcW w:w="4678" w:type="dxa"/>
            <w:shd w:val="solid" w:color="FFFFFF" w:fill="auto"/>
          </w:tcPr>
          <w:p w14:paraId="074F32E0" w14:textId="6898918A" w:rsidR="00285DA0" w:rsidRDefault="00285DA0" w:rsidP="00285DA0">
            <w:pPr>
              <w:pStyle w:val="TAL"/>
            </w:pPr>
            <w:r>
              <w:t>Correct definition of the HTTP GET response</w:t>
            </w:r>
          </w:p>
        </w:tc>
        <w:tc>
          <w:tcPr>
            <w:tcW w:w="708" w:type="dxa"/>
            <w:shd w:val="solid" w:color="FFFFFF" w:fill="auto"/>
          </w:tcPr>
          <w:p w14:paraId="045F7D9E" w14:textId="62DE41B2" w:rsidR="00285DA0" w:rsidRDefault="00285DA0" w:rsidP="00285DA0">
            <w:pPr>
              <w:pStyle w:val="TAL"/>
              <w:rPr>
                <w:noProof/>
              </w:rPr>
            </w:pPr>
            <w:r>
              <w:rPr>
                <w:noProof/>
              </w:rPr>
              <w:t>17.3.0</w:t>
            </w:r>
          </w:p>
        </w:tc>
      </w:tr>
      <w:tr w:rsidR="00220A31" w:rsidRPr="00215D3C" w14:paraId="5B3AB6F0" w14:textId="77777777" w:rsidTr="007D6BE8">
        <w:tc>
          <w:tcPr>
            <w:tcW w:w="800" w:type="dxa"/>
            <w:shd w:val="solid" w:color="FFFFFF" w:fill="auto"/>
          </w:tcPr>
          <w:p w14:paraId="34786637" w14:textId="7688E9EE" w:rsidR="00220A31" w:rsidRDefault="00220A31" w:rsidP="00220A31">
            <w:pPr>
              <w:pStyle w:val="TAL"/>
              <w:rPr>
                <w:noProof/>
              </w:rPr>
            </w:pPr>
            <w:r>
              <w:rPr>
                <w:noProof/>
              </w:rPr>
              <w:t>2022-12</w:t>
            </w:r>
          </w:p>
        </w:tc>
        <w:tc>
          <w:tcPr>
            <w:tcW w:w="901" w:type="dxa"/>
            <w:shd w:val="solid" w:color="FFFFFF" w:fill="auto"/>
          </w:tcPr>
          <w:p w14:paraId="09F622AD" w14:textId="7D833A01" w:rsidR="00220A31" w:rsidRDefault="00220A31" w:rsidP="00220A31">
            <w:pPr>
              <w:pStyle w:val="TAL"/>
              <w:rPr>
                <w:noProof/>
              </w:rPr>
            </w:pPr>
            <w:r>
              <w:rPr>
                <w:noProof/>
              </w:rPr>
              <w:t>SA#98e</w:t>
            </w:r>
          </w:p>
        </w:tc>
        <w:tc>
          <w:tcPr>
            <w:tcW w:w="993" w:type="dxa"/>
            <w:shd w:val="solid" w:color="FFFFFF" w:fill="auto"/>
          </w:tcPr>
          <w:p w14:paraId="429D0065" w14:textId="78163935" w:rsidR="00220A31" w:rsidRDefault="00220A31" w:rsidP="00220A31">
            <w:pPr>
              <w:pStyle w:val="TAL"/>
              <w:rPr>
                <w:noProof/>
              </w:rPr>
            </w:pPr>
            <w:r>
              <w:rPr>
                <w:noProof/>
              </w:rPr>
              <w:t>SP-221169</w:t>
            </w:r>
          </w:p>
        </w:tc>
        <w:tc>
          <w:tcPr>
            <w:tcW w:w="567" w:type="dxa"/>
            <w:shd w:val="solid" w:color="FFFFFF" w:fill="auto"/>
          </w:tcPr>
          <w:p w14:paraId="1C24E95A" w14:textId="3C28B8CA" w:rsidR="00220A31" w:rsidRDefault="00220A31" w:rsidP="00220A31">
            <w:pPr>
              <w:pStyle w:val="TAL"/>
              <w:rPr>
                <w:noProof/>
              </w:rPr>
            </w:pPr>
            <w:r>
              <w:rPr>
                <w:noProof/>
              </w:rPr>
              <w:t>0233</w:t>
            </w:r>
          </w:p>
        </w:tc>
        <w:tc>
          <w:tcPr>
            <w:tcW w:w="425" w:type="dxa"/>
            <w:shd w:val="solid" w:color="FFFFFF" w:fill="auto"/>
          </w:tcPr>
          <w:p w14:paraId="4F18E02F" w14:textId="74FECDCE" w:rsidR="00220A31" w:rsidRDefault="00220A31" w:rsidP="00220A31">
            <w:pPr>
              <w:pStyle w:val="TAL"/>
              <w:rPr>
                <w:noProof/>
              </w:rPr>
            </w:pPr>
            <w:r>
              <w:rPr>
                <w:noProof/>
              </w:rPr>
              <w:t>2</w:t>
            </w:r>
          </w:p>
        </w:tc>
        <w:tc>
          <w:tcPr>
            <w:tcW w:w="567" w:type="dxa"/>
            <w:shd w:val="solid" w:color="FFFFFF" w:fill="auto"/>
          </w:tcPr>
          <w:p w14:paraId="085D57A6" w14:textId="69B9D254" w:rsidR="00220A31" w:rsidRDefault="00220A31" w:rsidP="00220A31">
            <w:pPr>
              <w:pStyle w:val="TAL"/>
              <w:rPr>
                <w:noProof/>
              </w:rPr>
            </w:pPr>
            <w:r>
              <w:rPr>
                <w:noProof/>
              </w:rPr>
              <w:t>A</w:t>
            </w:r>
          </w:p>
        </w:tc>
        <w:tc>
          <w:tcPr>
            <w:tcW w:w="4678" w:type="dxa"/>
            <w:shd w:val="solid" w:color="FFFFFF" w:fill="auto"/>
          </w:tcPr>
          <w:p w14:paraId="7FF83658" w14:textId="10E0B7DD" w:rsidR="00220A31" w:rsidRDefault="00220A31" w:rsidP="00220A31">
            <w:pPr>
              <w:pStyle w:val="TAL"/>
            </w:pPr>
            <w:r>
              <w:t>Add missing definition of the JSON Patch document</w:t>
            </w:r>
          </w:p>
        </w:tc>
        <w:tc>
          <w:tcPr>
            <w:tcW w:w="708" w:type="dxa"/>
            <w:shd w:val="solid" w:color="FFFFFF" w:fill="auto"/>
          </w:tcPr>
          <w:p w14:paraId="7049D343" w14:textId="2316045E" w:rsidR="00220A31" w:rsidRDefault="00220A31" w:rsidP="00220A31">
            <w:pPr>
              <w:pStyle w:val="TAL"/>
              <w:rPr>
                <w:noProof/>
              </w:rPr>
            </w:pPr>
            <w:r>
              <w:rPr>
                <w:noProof/>
              </w:rPr>
              <w:t>17.3.0</w:t>
            </w:r>
          </w:p>
        </w:tc>
      </w:tr>
      <w:tr w:rsidR="00EC53B4" w:rsidRPr="00215D3C" w14:paraId="5C006D47" w14:textId="77777777" w:rsidTr="007D6BE8">
        <w:tc>
          <w:tcPr>
            <w:tcW w:w="800" w:type="dxa"/>
            <w:shd w:val="solid" w:color="FFFFFF" w:fill="auto"/>
          </w:tcPr>
          <w:p w14:paraId="6AC18DD3" w14:textId="176D2EB0" w:rsidR="00EC53B4" w:rsidRDefault="00EC53B4" w:rsidP="00EC53B4">
            <w:pPr>
              <w:pStyle w:val="TAL"/>
              <w:rPr>
                <w:noProof/>
              </w:rPr>
            </w:pPr>
            <w:r>
              <w:rPr>
                <w:noProof/>
              </w:rPr>
              <w:t>2022-12</w:t>
            </w:r>
          </w:p>
        </w:tc>
        <w:tc>
          <w:tcPr>
            <w:tcW w:w="901" w:type="dxa"/>
            <w:shd w:val="solid" w:color="FFFFFF" w:fill="auto"/>
          </w:tcPr>
          <w:p w14:paraId="1E6ACBDE" w14:textId="52A4CD02" w:rsidR="00EC53B4" w:rsidRDefault="00EC53B4" w:rsidP="00EC53B4">
            <w:pPr>
              <w:pStyle w:val="TAL"/>
              <w:rPr>
                <w:noProof/>
              </w:rPr>
            </w:pPr>
            <w:r>
              <w:rPr>
                <w:noProof/>
              </w:rPr>
              <w:t>SA#98e</w:t>
            </w:r>
          </w:p>
        </w:tc>
        <w:tc>
          <w:tcPr>
            <w:tcW w:w="993" w:type="dxa"/>
            <w:shd w:val="solid" w:color="FFFFFF" w:fill="auto"/>
          </w:tcPr>
          <w:p w14:paraId="021BD2ED" w14:textId="3D3A6B72" w:rsidR="00EC53B4" w:rsidRDefault="00EC53B4" w:rsidP="00EC53B4">
            <w:pPr>
              <w:pStyle w:val="TAL"/>
              <w:rPr>
                <w:noProof/>
              </w:rPr>
            </w:pPr>
            <w:r>
              <w:rPr>
                <w:noProof/>
              </w:rPr>
              <w:t>SP-221169</w:t>
            </w:r>
          </w:p>
        </w:tc>
        <w:tc>
          <w:tcPr>
            <w:tcW w:w="567" w:type="dxa"/>
            <w:shd w:val="solid" w:color="FFFFFF" w:fill="auto"/>
          </w:tcPr>
          <w:p w14:paraId="00778852" w14:textId="3D929527" w:rsidR="00EC53B4" w:rsidRDefault="00EC53B4" w:rsidP="00EC53B4">
            <w:pPr>
              <w:pStyle w:val="TAL"/>
              <w:rPr>
                <w:noProof/>
              </w:rPr>
            </w:pPr>
            <w:r>
              <w:rPr>
                <w:noProof/>
              </w:rPr>
              <w:t>0235</w:t>
            </w:r>
          </w:p>
        </w:tc>
        <w:tc>
          <w:tcPr>
            <w:tcW w:w="425" w:type="dxa"/>
            <w:shd w:val="solid" w:color="FFFFFF" w:fill="auto"/>
          </w:tcPr>
          <w:p w14:paraId="04B56A71" w14:textId="710894A8" w:rsidR="00EC53B4" w:rsidRDefault="00EC53B4" w:rsidP="00EC53B4">
            <w:pPr>
              <w:pStyle w:val="TAL"/>
              <w:rPr>
                <w:noProof/>
              </w:rPr>
            </w:pPr>
            <w:r>
              <w:rPr>
                <w:noProof/>
              </w:rPr>
              <w:t>-</w:t>
            </w:r>
          </w:p>
        </w:tc>
        <w:tc>
          <w:tcPr>
            <w:tcW w:w="567" w:type="dxa"/>
            <w:shd w:val="solid" w:color="FFFFFF" w:fill="auto"/>
          </w:tcPr>
          <w:p w14:paraId="3EC12173" w14:textId="21B3F2CA" w:rsidR="00EC53B4" w:rsidRDefault="00EC53B4" w:rsidP="00EC53B4">
            <w:pPr>
              <w:pStyle w:val="TAL"/>
              <w:rPr>
                <w:noProof/>
              </w:rPr>
            </w:pPr>
            <w:r>
              <w:rPr>
                <w:noProof/>
              </w:rPr>
              <w:t>A</w:t>
            </w:r>
          </w:p>
        </w:tc>
        <w:tc>
          <w:tcPr>
            <w:tcW w:w="4678" w:type="dxa"/>
            <w:shd w:val="solid" w:color="FFFFFF" w:fill="auto"/>
          </w:tcPr>
          <w:p w14:paraId="122D0C88" w14:textId="72F54026" w:rsidR="00EC53B4" w:rsidRDefault="00EC53B4" w:rsidP="00EC53B4">
            <w:pPr>
              <w:pStyle w:val="TAL"/>
            </w:pPr>
            <w:r>
              <w:t>Remove duplicated message flows (REST SS of ProvMnS)</w:t>
            </w:r>
          </w:p>
        </w:tc>
        <w:tc>
          <w:tcPr>
            <w:tcW w:w="708" w:type="dxa"/>
            <w:shd w:val="solid" w:color="FFFFFF" w:fill="auto"/>
          </w:tcPr>
          <w:p w14:paraId="65467B98" w14:textId="470CCFA6" w:rsidR="00EC53B4" w:rsidRDefault="00EC53B4" w:rsidP="00EC53B4">
            <w:pPr>
              <w:pStyle w:val="TAL"/>
              <w:rPr>
                <w:noProof/>
              </w:rPr>
            </w:pPr>
            <w:r>
              <w:rPr>
                <w:noProof/>
              </w:rPr>
              <w:t>17.3.0</w:t>
            </w:r>
          </w:p>
        </w:tc>
      </w:tr>
      <w:tr w:rsidR="005F6243" w:rsidRPr="00215D3C" w14:paraId="18A9973B" w14:textId="77777777" w:rsidTr="007D6BE8">
        <w:tc>
          <w:tcPr>
            <w:tcW w:w="800" w:type="dxa"/>
            <w:shd w:val="solid" w:color="FFFFFF" w:fill="auto"/>
          </w:tcPr>
          <w:p w14:paraId="315E656F" w14:textId="3D1B6071" w:rsidR="005F6243" w:rsidRDefault="005F6243" w:rsidP="005F6243">
            <w:pPr>
              <w:pStyle w:val="TAL"/>
              <w:rPr>
                <w:noProof/>
              </w:rPr>
            </w:pPr>
            <w:r>
              <w:rPr>
                <w:noProof/>
              </w:rPr>
              <w:t>2022-12</w:t>
            </w:r>
          </w:p>
        </w:tc>
        <w:tc>
          <w:tcPr>
            <w:tcW w:w="901" w:type="dxa"/>
            <w:shd w:val="solid" w:color="FFFFFF" w:fill="auto"/>
          </w:tcPr>
          <w:p w14:paraId="0D661185" w14:textId="5E4F96C1" w:rsidR="005F6243" w:rsidRDefault="005F6243" w:rsidP="005F6243">
            <w:pPr>
              <w:pStyle w:val="TAL"/>
              <w:rPr>
                <w:noProof/>
              </w:rPr>
            </w:pPr>
            <w:r>
              <w:rPr>
                <w:noProof/>
              </w:rPr>
              <w:t>SA#98e</w:t>
            </w:r>
          </w:p>
        </w:tc>
        <w:tc>
          <w:tcPr>
            <w:tcW w:w="993" w:type="dxa"/>
            <w:shd w:val="solid" w:color="FFFFFF" w:fill="auto"/>
          </w:tcPr>
          <w:p w14:paraId="1FBAC5A7" w14:textId="584E2B7B" w:rsidR="005F6243" w:rsidRDefault="005F6243" w:rsidP="005F6243">
            <w:pPr>
              <w:pStyle w:val="TAL"/>
              <w:rPr>
                <w:noProof/>
              </w:rPr>
            </w:pPr>
            <w:r>
              <w:rPr>
                <w:noProof/>
              </w:rPr>
              <w:t>SP-221169</w:t>
            </w:r>
          </w:p>
        </w:tc>
        <w:tc>
          <w:tcPr>
            <w:tcW w:w="567" w:type="dxa"/>
            <w:shd w:val="solid" w:color="FFFFFF" w:fill="auto"/>
          </w:tcPr>
          <w:p w14:paraId="5B3D6332" w14:textId="2CC5ECCB" w:rsidR="005F6243" w:rsidRDefault="005F6243" w:rsidP="005F6243">
            <w:pPr>
              <w:pStyle w:val="TAL"/>
              <w:rPr>
                <w:noProof/>
              </w:rPr>
            </w:pPr>
            <w:r>
              <w:rPr>
                <w:noProof/>
              </w:rPr>
              <w:t>0237</w:t>
            </w:r>
          </w:p>
        </w:tc>
        <w:tc>
          <w:tcPr>
            <w:tcW w:w="425" w:type="dxa"/>
            <w:shd w:val="solid" w:color="FFFFFF" w:fill="auto"/>
          </w:tcPr>
          <w:p w14:paraId="5D135299" w14:textId="40964AD8" w:rsidR="005F6243" w:rsidRDefault="005F6243" w:rsidP="005F6243">
            <w:pPr>
              <w:pStyle w:val="TAL"/>
              <w:rPr>
                <w:noProof/>
              </w:rPr>
            </w:pPr>
            <w:r>
              <w:rPr>
                <w:noProof/>
              </w:rPr>
              <w:t>2</w:t>
            </w:r>
          </w:p>
        </w:tc>
        <w:tc>
          <w:tcPr>
            <w:tcW w:w="567" w:type="dxa"/>
            <w:shd w:val="solid" w:color="FFFFFF" w:fill="auto"/>
          </w:tcPr>
          <w:p w14:paraId="4954A4D4" w14:textId="13AE60E6" w:rsidR="005F6243" w:rsidRDefault="005F6243" w:rsidP="005F6243">
            <w:pPr>
              <w:pStyle w:val="TAL"/>
              <w:rPr>
                <w:noProof/>
              </w:rPr>
            </w:pPr>
            <w:r>
              <w:rPr>
                <w:noProof/>
              </w:rPr>
              <w:t>A</w:t>
            </w:r>
          </w:p>
        </w:tc>
        <w:tc>
          <w:tcPr>
            <w:tcW w:w="4678" w:type="dxa"/>
            <w:shd w:val="solid" w:color="FFFFFF" w:fill="auto"/>
          </w:tcPr>
          <w:p w14:paraId="4F442C69" w14:textId="0C8CF4FF" w:rsidR="005F6243" w:rsidRDefault="005F6243" w:rsidP="005F6243">
            <w:pPr>
              <w:pStyle w:val="TAL"/>
            </w:pPr>
            <w:r>
              <w:t>Add introduction clause to the Prov MnS definition</w:t>
            </w:r>
          </w:p>
        </w:tc>
        <w:tc>
          <w:tcPr>
            <w:tcW w:w="708" w:type="dxa"/>
            <w:shd w:val="solid" w:color="FFFFFF" w:fill="auto"/>
          </w:tcPr>
          <w:p w14:paraId="0568985B" w14:textId="6B6F80B9" w:rsidR="005F6243" w:rsidRDefault="005F6243" w:rsidP="005F6243">
            <w:pPr>
              <w:pStyle w:val="TAL"/>
              <w:rPr>
                <w:noProof/>
              </w:rPr>
            </w:pPr>
            <w:r>
              <w:rPr>
                <w:noProof/>
              </w:rPr>
              <w:t>17.3.0</w:t>
            </w:r>
          </w:p>
        </w:tc>
      </w:tr>
      <w:tr w:rsidR="00214A31" w:rsidRPr="00215D3C" w14:paraId="7D2BDAE8" w14:textId="77777777" w:rsidTr="007D6BE8">
        <w:tc>
          <w:tcPr>
            <w:tcW w:w="800" w:type="dxa"/>
            <w:shd w:val="solid" w:color="FFFFFF" w:fill="auto"/>
          </w:tcPr>
          <w:p w14:paraId="67BEAC02" w14:textId="167A0266" w:rsidR="00214A31" w:rsidRDefault="00214A31" w:rsidP="005F6243">
            <w:pPr>
              <w:pStyle w:val="TAL"/>
              <w:rPr>
                <w:noProof/>
              </w:rPr>
            </w:pPr>
            <w:r>
              <w:rPr>
                <w:noProof/>
              </w:rPr>
              <w:t>2022-12</w:t>
            </w:r>
          </w:p>
        </w:tc>
        <w:tc>
          <w:tcPr>
            <w:tcW w:w="901" w:type="dxa"/>
            <w:shd w:val="solid" w:color="FFFFFF" w:fill="auto"/>
          </w:tcPr>
          <w:p w14:paraId="18D9C27D" w14:textId="61BAD04E" w:rsidR="00214A31" w:rsidRDefault="00214A31" w:rsidP="005F6243">
            <w:pPr>
              <w:pStyle w:val="TAL"/>
              <w:rPr>
                <w:noProof/>
              </w:rPr>
            </w:pPr>
            <w:r>
              <w:rPr>
                <w:noProof/>
              </w:rPr>
              <w:t>SA#98e</w:t>
            </w:r>
          </w:p>
        </w:tc>
        <w:tc>
          <w:tcPr>
            <w:tcW w:w="993" w:type="dxa"/>
            <w:shd w:val="solid" w:color="FFFFFF" w:fill="auto"/>
          </w:tcPr>
          <w:p w14:paraId="7506EF40" w14:textId="75F5F437" w:rsidR="00214A31" w:rsidRDefault="00214A31" w:rsidP="005F6243">
            <w:pPr>
              <w:pStyle w:val="TAL"/>
              <w:rPr>
                <w:noProof/>
              </w:rPr>
            </w:pPr>
            <w:r>
              <w:rPr>
                <w:noProof/>
              </w:rPr>
              <w:t>SP-221167</w:t>
            </w:r>
          </w:p>
        </w:tc>
        <w:tc>
          <w:tcPr>
            <w:tcW w:w="567" w:type="dxa"/>
            <w:shd w:val="solid" w:color="FFFFFF" w:fill="auto"/>
          </w:tcPr>
          <w:p w14:paraId="26157325" w14:textId="65A57C1C" w:rsidR="00214A31" w:rsidRDefault="00214A31" w:rsidP="005F6243">
            <w:pPr>
              <w:pStyle w:val="TAL"/>
              <w:rPr>
                <w:noProof/>
              </w:rPr>
            </w:pPr>
            <w:r>
              <w:rPr>
                <w:noProof/>
              </w:rPr>
              <w:t>0238</w:t>
            </w:r>
          </w:p>
        </w:tc>
        <w:tc>
          <w:tcPr>
            <w:tcW w:w="425" w:type="dxa"/>
            <w:shd w:val="solid" w:color="FFFFFF" w:fill="auto"/>
          </w:tcPr>
          <w:p w14:paraId="1FEF26E3" w14:textId="77DCF89F" w:rsidR="00214A31" w:rsidRDefault="00214A31" w:rsidP="005F6243">
            <w:pPr>
              <w:pStyle w:val="TAL"/>
              <w:rPr>
                <w:noProof/>
              </w:rPr>
            </w:pPr>
            <w:r>
              <w:rPr>
                <w:noProof/>
              </w:rPr>
              <w:t>1</w:t>
            </w:r>
          </w:p>
        </w:tc>
        <w:tc>
          <w:tcPr>
            <w:tcW w:w="567" w:type="dxa"/>
            <w:shd w:val="solid" w:color="FFFFFF" w:fill="auto"/>
          </w:tcPr>
          <w:p w14:paraId="34B3A124" w14:textId="33E61239" w:rsidR="00214A31" w:rsidRDefault="00214A31" w:rsidP="005F6243">
            <w:pPr>
              <w:pStyle w:val="TAL"/>
              <w:rPr>
                <w:noProof/>
              </w:rPr>
            </w:pPr>
            <w:r>
              <w:rPr>
                <w:noProof/>
              </w:rPr>
              <w:t>F</w:t>
            </w:r>
          </w:p>
        </w:tc>
        <w:tc>
          <w:tcPr>
            <w:tcW w:w="4678" w:type="dxa"/>
            <w:shd w:val="solid" w:color="FFFFFF" w:fill="auto"/>
          </w:tcPr>
          <w:p w14:paraId="6A39B146" w14:textId="20C86ACD" w:rsidR="00214A31" w:rsidRDefault="00214A31" w:rsidP="005F6243">
            <w:pPr>
              <w:pStyle w:val="TAL"/>
            </w:pPr>
            <w:r>
              <w:t>Add missing insert attribute to the data type MoiChange</w:t>
            </w:r>
          </w:p>
        </w:tc>
        <w:tc>
          <w:tcPr>
            <w:tcW w:w="708" w:type="dxa"/>
            <w:shd w:val="solid" w:color="FFFFFF" w:fill="auto"/>
          </w:tcPr>
          <w:p w14:paraId="4252CA68" w14:textId="571CB8BA" w:rsidR="00214A31" w:rsidRDefault="00214A31" w:rsidP="005F6243">
            <w:pPr>
              <w:pStyle w:val="TAL"/>
              <w:rPr>
                <w:noProof/>
              </w:rPr>
            </w:pPr>
            <w:r>
              <w:rPr>
                <w:noProof/>
              </w:rPr>
              <w:t>17.3.0</w:t>
            </w:r>
          </w:p>
        </w:tc>
      </w:tr>
      <w:tr w:rsidR="003F2ADE" w:rsidRPr="00215D3C" w14:paraId="381C9413" w14:textId="77777777" w:rsidTr="007D6BE8">
        <w:tc>
          <w:tcPr>
            <w:tcW w:w="800" w:type="dxa"/>
            <w:shd w:val="solid" w:color="FFFFFF" w:fill="auto"/>
          </w:tcPr>
          <w:p w14:paraId="354B5B74" w14:textId="3B697E3C" w:rsidR="003F2ADE" w:rsidRDefault="003F2ADE" w:rsidP="003F2ADE">
            <w:pPr>
              <w:pStyle w:val="TAL"/>
              <w:rPr>
                <w:noProof/>
              </w:rPr>
            </w:pPr>
            <w:r>
              <w:rPr>
                <w:noProof/>
              </w:rPr>
              <w:t>2022-12</w:t>
            </w:r>
          </w:p>
        </w:tc>
        <w:tc>
          <w:tcPr>
            <w:tcW w:w="901" w:type="dxa"/>
            <w:shd w:val="solid" w:color="FFFFFF" w:fill="auto"/>
          </w:tcPr>
          <w:p w14:paraId="270051BA" w14:textId="591C9BC3" w:rsidR="003F2ADE" w:rsidRDefault="003F2ADE" w:rsidP="003F2ADE">
            <w:pPr>
              <w:pStyle w:val="TAL"/>
              <w:rPr>
                <w:noProof/>
              </w:rPr>
            </w:pPr>
            <w:r>
              <w:rPr>
                <w:noProof/>
              </w:rPr>
              <w:t>SA#98e</w:t>
            </w:r>
          </w:p>
        </w:tc>
        <w:tc>
          <w:tcPr>
            <w:tcW w:w="993" w:type="dxa"/>
            <w:shd w:val="solid" w:color="FFFFFF" w:fill="auto"/>
          </w:tcPr>
          <w:p w14:paraId="524C0537" w14:textId="35BB1128" w:rsidR="003F2ADE" w:rsidRDefault="003F2ADE" w:rsidP="003F2ADE">
            <w:pPr>
              <w:pStyle w:val="TAL"/>
              <w:rPr>
                <w:noProof/>
              </w:rPr>
            </w:pPr>
            <w:r>
              <w:rPr>
                <w:noProof/>
              </w:rPr>
              <w:t>SP-221167</w:t>
            </w:r>
          </w:p>
        </w:tc>
        <w:tc>
          <w:tcPr>
            <w:tcW w:w="567" w:type="dxa"/>
            <w:shd w:val="solid" w:color="FFFFFF" w:fill="auto"/>
          </w:tcPr>
          <w:p w14:paraId="4970F51C" w14:textId="1932D5E8" w:rsidR="003F2ADE" w:rsidRDefault="003F2ADE" w:rsidP="003F2ADE">
            <w:pPr>
              <w:pStyle w:val="TAL"/>
              <w:rPr>
                <w:noProof/>
              </w:rPr>
            </w:pPr>
            <w:r>
              <w:rPr>
                <w:noProof/>
              </w:rPr>
              <w:t>0239</w:t>
            </w:r>
          </w:p>
        </w:tc>
        <w:tc>
          <w:tcPr>
            <w:tcW w:w="425" w:type="dxa"/>
            <w:shd w:val="solid" w:color="FFFFFF" w:fill="auto"/>
          </w:tcPr>
          <w:p w14:paraId="0D77FCC1" w14:textId="41E06049" w:rsidR="003F2ADE" w:rsidRDefault="003F2ADE" w:rsidP="003F2ADE">
            <w:pPr>
              <w:pStyle w:val="TAL"/>
              <w:rPr>
                <w:noProof/>
              </w:rPr>
            </w:pPr>
            <w:r>
              <w:rPr>
                <w:noProof/>
              </w:rPr>
              <w:t>-</w:t>
            </w:r>
          </w:p>
        </w:tc>
        <w:tc>
          <w:tcPr>
            <w:tcW w:w="567" w:type="dxa"/>
            <w:shd w:val="solid" w:color="FFFFFF" w:fill="auto"/>
          </w:tcPr>
          <w:p w14:paraId="4F2839D3" w14:textId="7D3900E6" w:rsidR="003F2ADE" w:rsidRDefault="003F2ADE" w:rsidP="003F2ADE">
            <w:pPr>
              <w:pStyle w:val="TAL"/>
              <w:rPr>
                <w:noProof/>
              </w:rPr>
            </w:pPr>
            <w:r>
              <w:rPr>
                <w:noProof/>
              </w:rPr>
              <w:t>F</w:t>
            </w:r>
          </w:p>
        </w:tc>
        <w:tc>
          <w:tcPr>
            <w:tcW w:w="4678" w:type="dxa"/>
            <w:shd w:val="solid" w:color="FFFFFF" w:fill="auto"/>
          </w:tcPr>
          <w:p w14:paraId="553F38F4" w14:textId="29D9F688" w:rsidR="003F2ADE" w:rsidRDefault="003F2ADE" w:rsidP="003F2ADE">
            <w:pPr>
              <w:pStyle w:val="TAL"/>
            </w:pPr>
            <w:r>
              <w:t>Clarify allowed values for href parameter in notifyMOIChanges (NETCONF/YANG)</w:t>
            </w:r>
          </w:p>
        </w:tc>
        <w:tc>
          <w:tcPr>
            <w:tcW w:w="708" w:type="dxa"/>
            <w:shd w:val="solid" w:color="FFFFFF" w:fill="auto"/>
          </w:tcPr>
          <w:p w14:paraId="7578D8A8" w14:textId="566DF01E" w:rsidR="003F2ADE" w:rsidRDefault="003F2ADE" w:rsidP="003F2ADE">
            <w:pPr>
              <w:pStyle w:val="TAL"/>
              <w:rPr>
                <w:noProof/>
              </w:rPr>
            </w:pPr>
            <w:r>
              <w:rPr>
                <w:noProof/>
              </w:rPr>
              <w:t>17.3.0</w:t>
            </w:r>
          </w:p>
        </w:tc>
      </w:tr>
      <w:tr w:rsidR="00FD2FDE" w:rsidRPr="00215D3C" w14:paraId="094D75DB" w14:textId="77777777" w:rsidTr="007D6BE8">
        <w:tc>
          <w:tcPr>
            <w:tcW w:w="800" w:type="dxa"/>
            <w:shd w:val="solid" w:color="FFFFFF" w:fill="auto"/>
          </w:tcPr>
          <w:p w14:paraId="37289A03" w14:textId="501FC609" w:rsidR="00FD2FDE" w:rsidRDefault="00FD2FDE" w:rsidP="003F2ADE">
            <w:pPr>
              <w:pStyle w:val="TAL"/>
              <w:rPr>
                <w:noProof/>
              </w:rPr>
            </w:pPr>
            <w:r>
              <w:rPr>
                <w:noProof/>
              </w:rPr>
              <w:t>2023-03</w:t>
            </w:r>
          </w:p>
        </w:tc>
        <w:tc>
          <w:tcPr>
            <w:tcW w:w="901" w:type="dxa"/>
            <w:shd w:val="solid" w:color="FFFFFF" w:fill="auto"/>
          </w:tcPr>
          <w:p w14:paraId="2BA93F01" w14:textId="56DF6E59" w:rsidR="00FD2FDE" w:rsidRDefault="00FD2FDE" w:rsidP="003F2ADE">
            <w:pPr>
              <w:pStyle w:val="TAL"/>
              <w:rPr>
                <w:noProof/>
              </w:rPr>
            </w:pPr>
            <w:r>
              <w:rPr>
                <w:noProof/>
              </w:rPr>
              <w:t>SA#99</w:t>
            </w:r>
          </w:p>
        </w:tc>
        <w:tc>
          <w:tcPr>
            <w:tcW w:w="993" w:type="dxa"/>
            <w:shd w:val="solid" w:color="FFFFFF" w:fill="auto"/>
          </w:tcPr>
          <w:p w14:paraId="16E2E202" w14:textId="1E53916C" w:rsidR="00FD2FDE" w:rsidRDefault="00FD2FDE" w:rsidP="003F2ADE">
            <w:pPr>
              <w:pStyle w:val="TAL"/>
              <w:rPr>
                <w:noProof/>
              </w:rPr>
            </w:pPr>
            <w:r>
              <w:rPr>
                <w:noProof/>
              </w:rPr>
              <w:t>SP-230199</w:t>
            </w:r>
          </w:p>
        </w:tc>
        <w:tc>
          <w:tcPr>
            <w:tcW w:w="567" w:type="dxa"/>
            <w:shd w:val="solid" w:color="FFFFFF" w:fill="auto"/>
          </w:tcPr>
          <w:p w14:paraId="190515A2" w14:textId="0D8808E3" w:rsidR="00FD2FDE" w:rsidRDefault="00FD2FDE" w:rsidP="003F2ADE">
            <w:pPr>
              <w:pStyle w:val="TAL"/>
              <w:rPr>
                <w:noProof/>
              </w:rPr>
            </w:pPr>
            <w:r>
              <w:rPr>
                <w:noProof/>
              </w:rPr>
              <w:t>0241</w:t>
            </w:r>
          </w:p>
        </w:tc>
        <w:tc>
          <w:tcPr>
            <w:tcW w:w="425" w:type="dxa"/>
            <w:shd w:val="solid" w:color="FFFFFF" w:fill="auto"/>
          </w:tcPr>
          <w:p w14:paraId="731BB673" w14:textId="6E38072C" w:rsidR="00FD2FDE" w:rsidRDefault="00FD2FDE" w:rsidP="003F2ADE">
            <w:pPr>
              <w:pStyle w:val="TAL"/>
              <w:rPr>
                <w:noProof/>
              </w:rPr>
            </w:pPr>
            <w:r>
              <w:rPr>
                <w:noProof/>
              </w:rPr>
              <w:t>-</w:t>
            </w:r>
          </w:p>
        </w:tc>
        <w:tc>
          <w:tcPr>
            <w:tcW w:w="567" w:type="dxa"/>
            <w:shd w:val="solid" w:color="FFFFFF" w:fill="auto"/>
          </w:tcPr>
          <w:p w14:paraId="09334860" w14:textId="7669E288" w:rsidR="00FD2FDE" w:rsidRDefault="00FD2FDE" w:rsidP="003F2ADE">
            <w:pPr>
              <w:pStyle w:val="TAL"/>
              <w:rPr>
                <w:noProof/>
              </w:rPr>
            </w:pPr>
            <w:r>
              <w:rPr>
                <w:noProof/>
              </w:rPr>
              <w:t>A</w:t>
            </w:r>
          </w:p>
        </w:tc>
        <w:tc>
          <w:tcPr>
            <w:tcW w:w="4678" w:type="dxa"/>
            <w:shd w:val="solid" w:color="FFFFFF" w:fill="auto"/>
          </w:tcPr>
          <w:p w14:paraId="0F6C4240" w14:textId="6CF29F8B" w:rsidR="00FD2FDE" w:rsidRDefault="00FD2FDE" w:rsidP="003F2ADE">
            <w:pPr>
              <w:pStyle w:val="TAL"/>
            </w:pPr>
            <w:r>
              <w:t>Align media type names with TS 32.158</w:t>
            </w:r>
          </w:p>
        </w:tc>
        <w:tc>
          <w:tcPr>
            <w:tcW w:w="708" w:type="dxa"/>
            <w:shd w:val="solid" w:color="FFFFFF" w:fill="auto"/>
          </w:tcPr>
          <w:p w14:paraId="47364DA4" w14:textId="4A95DCF9" w:rsidR="00FD2FDE" w:rsidRDefault="00FD2FDE" w:rsidP="003F2ADE">
            <w:pPr>
              <w:pStyle w:val="TAL"/>
              <w:rPr>
                <w:noProof/>
              </w:rPr>
            </w:pPr>
            <w:r>
              <w:rPr>
                <w:noProof/>
              </w:rPr>
              <w:t>17.4.0</w:t>
            </w:r>
          </w:p>
        </w:tc>
      </w:tr>
      <w:tr w:rsidR="00F63195" w:rsidRPr="00215D3C" w14:paraId="3190DE91" w14:textId="77777777" w:rsidTr="007D6BE8">
        <w:tc>
          <w:tcPr>
            <w:tcW w:w="800" w:type="dxa"/>
            <w:shd w:val="solid" w:color="FFFFFF" w:fill="auto"/>
          </w:tcPr>
          <w:p w14:paraId="6D45F9BE" w14:textId="1DB73D4A" w:rsidR="00F63195" w:rsidRDefault="00F63195" w:rsidP="00F63195">
            <w:pPr>
              <w:pStyle w:val="TAL"/>
              <w:rPr>
                <w:noProof/>
              </w:rPr>
            </w:pPr>
            <w:r>
              <w:rPr>
                <w:noProof/>
              </w:rPr>
              <w:t>2023-03</w:t>
            </w:r>
          </w:p>
        </w:tc>
        <w:tc>
          <w:tcPr>
            <w:tcW w:w="901" w:type="dxa"/>
            <w:shd w:val="solid" w:color="FFFFFF" w:fill="auto"/>
          </w:tcPr>
          <w:p w14:paraId="308AF1F9" w14:textId="19B706D8" w:rsidR="00F63195" w:rsidRDefault="00F63195" w:rsidP="00F63195">
            <w:pPr>
              <w:pStyle w:val="TAL"/>
              <w:rPr>
                <w:noProof/>
              </w:rPr>
            </w:pPr>
            <w:r>
              <w:rPr>
                <w:noProof/>
              </w:rPr>
              <w:t>SA#99</w:t>
            </w:r>
          </w:p>
        </w:tc>
        <w:tc>
          <w:tcPr>
            <w:tcW w:w="993" w:type="dxa"/>
            <w:shd w:val="solid" w:color="FFFFFF" w:fill="auto"/>
          </w:tcPr>
          <w:p w14:paraId="5D71B259" w14:textId="52B842D6" w:rsidR="00F63195" w:rsidRDefault="00F63195" w:rsidP="00F63195">
            <w:pPr>
              <w:pStyle w:val="TAL"/>
              <w:rPr>
                <w:noProof/>
              </w:rPr>
            </w:pPr>
            <w:r>
              <w:rPr>
                <w:noProof/>
              </w:rPr>
              <w:t>SP-230199</w:t>
            </w:r>
          </w:p>
        </w:tc>
        <w:tc>
          <w:tcPr>
            <w:tcW w:w="567" w:type="dxa"/>
            <w:shd w:val="solid" w:color="FFFFFF" w:fill="auto"/>
          </w:tcPr>
          <w:p w14:paraId="6DD3F8D0" w14:textId="1469A042" w:rsidR="00F63195" w:rsidRDefault="00F63195" w:rsidP="00F63195">
            <w:pPr>
              <w:pStyle w:val="TAL"/>
              <w:rPr>
                <w:noProof/>
              </w:rPr>
            </w:pPr>
            <w:r>
              <w:rPr>
                <w:noProof/>
              </w:rPr>
              <w:t>0243</w:t>
            </w:r>
          </w:p>
        </w:tc>
        <w:tc>
          <w:tcPr>
            <w:tcW w:w="425" w:type="dxa"/>
            <w:shd w:val="solid" w:color="FFFFFF" w:fill="auto"/>
          </w:tcPr>
          <w:p w14:paraId="77FD46C2" w14:textId="32A5A274" w:rsidR="00F63195" w:rsidRDefault="00F63195" w:rsidP="00F63195">
            <w:pPr>
              <w:pStyle w:val="TAL"/>
              <w:rPr>
                <w:noProof/>
              </w:rPr>
            </w:pPr>
            <w:r>
              <w:rPr>
                <w:noProof/>
              </w:rPr>
              <w:t>1</w:t>
            </w:r>
          </w:p>
        </w:tc>
        <w:tc>
          <w:tcPr>
            <w:tcW w:w="567" w:type="dxa"/>
            <w:shd w:val="solid" w:color="FFFFFF" w:fill="auto"/>
          </w:tcPr>
          <w:p w14:paraId="4A9082C7" w14:textId="5D67E66A" w:rsidR="00F63195" w:rsidRDefault="00F63195" w:rsidP="00F63195">
            <w:pPr>
              <w:pStyle w:val="TAL"/>
              <w:rPr>
                <w:noProof/>
              </w:rPr>
            </w:pPr>
            <w:r>
              <w:rPr>
                <w:noProof/>
              </w:rPr>
              <w:t>A</w:t>
            </w:r>
          </w:p>
        </w:tc>
        <w:tc>
          <w:tcPr>
            <w:tcW w:w="4678" w:type="dxa"/>
            <w:shd w:val="solid" w:color="FFFFFF" w:fill="auto"/>
          </w:tcPr>
          <w:p w14:paraId="24F5E157" w14:textId="2858E089" w:rsidR="00F63195" w:rsidRDefault="00F63195" w:rsidP="00F63195">
            <w:pPr>
              <w:pStyle w:val="TAL"/>
            </w:pPr>
            <w:r>
              <w:t>Add examples for notifyMOICreation, notifyMOIDeletion and notifyAttributeValueChanges</w:t>
            </w:r>
          </w:p>
        </w:tc>
        <w:tc>
          <w:tcPr>
            <w:tcW w:w="708" w:type="dxa"/>
            <w:shd w:val="solid" w:color="FFFFFF" w:fill="auto"/>
          </w:tcPr>
          <w:p w14:paraId="07D2804E" w14:textId="52D6C4DA" w:rsidR="00F63195" w:rsidRDefault="00F63195" w:rsidP="00F63195">
            <w:pPr>
              <w:pStyle w:val="TAL"/>
              <w:rPr>
                <w:noProof/>
              </w:rPr>
            </w:pPr>
            <w:r>
              <w:rPr>
                <w:noProof/>
              </w:rPr>
              <w:t>17.4.0</w:t>
            </w:r>
          </w:p>
        </w:tc>
      </w:tr>
      <w:tr w:rsidR="007E2DE3" w:rsidRPr="00215D3C" w14:paraId="213951A7" w14:textId="77777777" w:rsidTr="007D6BE8">
        <w:tc>
          <w:tcPr>
            <w:tcW w:w="800" w:type="dxa"/>
            <w:shd w:val="solid" w:color="FFFFFF" w:fill="auto"/>
          </w:tcPr>
          <w:p w14:paraId="73CDD4F8" w14:textId="2EFE35D5" w:rsidR="007E2DE3" w:rsidRDefault="007E2DE3" w:rsidP="00F63195">
            <w:pPr>
              <w:pStyle w:val="TAL"/>
              <w:rPr>
                <w:noProof/>
              </w:rPr>
            </w:pPr>
            <w:r>
              <w:rPr>
                <w:noProof/>
              </w:rPr>
              <w:t>2023-03</w:t>
            </w:r>
          </w:p>
        </w:tc>
        <w:tc>
          <w:tcPr>
            <w:tcW w:w="901" w:type="dxa"/>
            <w:shd w:val="solid" w:color="FFFFFF" w:fill="auto"/>
          </w:tcPr>
          <w:p w14:paraId="3A701605" w14:textId="6963EEC3" w:rsidR="007E2DE3" w:rsidRDefault="007E2DE3" w:rsidP="00F63195">
            <w:pPr>
              <w:pStyle w:val="TAL"/>
              <w:rPr>
                <w:noProof/>
              </w:rPr>
            </w:pPr>
            <w:r>
              <w:rPr>
                <w:noProof/>
              </w:rPr>
              <w:t>SA#99</w:t>
            </w:r>
          </w:p>
        </w:tc>
        <w:tc>
          <w:tcPr>
            <w:tcW w:w="993" w:type="dxa"/>
            <w:shd w:val="solid" w:color="FFFFFF" w:fill="auto"/>
          </w:tcPr>
          <w:p w14:paraId="79099541" w14:textId="094D88F6" w:rsidR="007E2DE3" w:rsidRDefault="00C24717" w:rsidP="00F63195">
            <w:pPr>
              <w:pStyle w:val="TAL"/>
              <w:rPr>
                <w:noProof/>
              </w:rPr>
            </w:pPr>
            <w:r>
              <w:rPr>
                <w:noProof/>
              </w:rPr>
              <w:t>SP-230196</w:t>
            </w:r>
          </w:p>
        </w:tc>
        <w:tc>
          <w:tcPr>
            <w:tcW w:w="567" w:type="dxa"/>
            <w:shd w:val="solid" w:color="FFFFFF" w:fill="auto"/>
          </w:tcPr>
          <w:p w14:paraId="7FAFDDD7" w14:textId="2AE86AF1" w:rsidR="007E2DE3" w:rsidRDefault="007E2DE3" w:rsidP="00F63195">
            <w:pPr>
              <w:pStyle w:val="TAL"/>
              <w:rPr>
                <w:noProof/>
              </w:rPr>
            </w:pPr>
            <w:r>
              <w:rPr>
                <w:noProof/>
              </w:rPr>
              <w:t>0244</w:t>
            </w:r>
          </w:p>
        </w:tc>
        <w:tc>
          <w:tcPr>
            <w:tcW w:w="425" w:type="dxa"/>
            <w:shd w:val="solid" w:color="FFFFFF" w:fill="auto"/>
          </w:tcPr>
          <w:p w14:paraId="18DE6B6E" w14:textId="199DED6C" w:rsidR="007E2DE3" w:rsidRDefault="007E2DE3" w:rsidP="00F63195">
            <w:pPr>
              <w:pStyle w:val="TAL"/>
              <w:rPr>
                <w:noProof/>
              </w:rPr>
            </w:pPr>
            <w:r>
              <w:rPr>
                <w:noProof/>
              </w:rPr>
              <w:t>1</w:t>
            </w:r>
          </w:p>
        </w:tc>
        <w:tc>
          <w:tcPr>
            <w:tcW w:w="567" w:type="dxa"/>
            <w:shd w:val="solid" w:color="FFFFFF" w:fill="auto"/>
          </w:tcPr>
          <w:p w14:paraId="27CC2B36" w14:textId="4771F80C" w:rsidR="007E2DE3" w:rsidRDefault="007E2DE3" w:rsidP="00F63195">
            <w:pPr>
              <w:pStyle w:val="TAL"/>
              <w:rPr>
                <w:noProof/>
              </w:rPr>
            </w:pPr>
            <w:r>
              <w:rPr>
                <w:noProof/>
              </w:rPr>
              <w:t>F</w:t>
            </w:r>
          </w:p>
        </w:tc>
        <w:tc>
          <w:tcPr>
            <w:tcW w:w="4678" w:type="dxa"/>
            <w:shd w:val="solid" w:color="FFFFFF" w:fill="auto"/>
          </w:tcPr>
          <w:p w14:paraId="5EA27EB2" w14:textId="4426AB4A" w:rsidR="007E2DE3" w:rsidRDefault="007E2DE3" w:rsidP="00F63195">
            <w:pPr>
              <w:pStyle w:val="TAL"/>
            </w:pPr>
            <w:r>
              <w:t>Clarify definitions related to attributes</w:t>
            </w:r>
          </w:p>
        </w:tc>
        <w:tc>
          <w:tcPr>
            <w:tcW w:w="708" w:type="dxa"/>
            <w:shd w:val="solid" w:color="FFFFFF" w:fill="auto"/>
          </w:tcPr>
          <w:p w14:paraId="1AE368D4" w14:textId="508F0922" w:rsidR="007E2DE3" w:rsidRDefault="007E2DE3" w:rsidP="00F63195">
            <w:pPr>
              <w:pStyle w:val="TAL"/>
              <w:rPr>
                <w:noProof/>
              </w:rPr>
            </w:pPr>
            <w:r>
              <w:rPr>
                <w:noProof/>
              </w:rPr>
              <w:t>17.4.0</w:t>
            </w:r>
          </w:p>
        </w:tc>
      </w:tr>
      <w:tr w:rsidR="00D91E1D" w:rsidRPr="00215D3C" w14:paraId="60BDEE59" w14:textId="77777777" w:rsidTr="007D6BE8">
        <w:tc>
          <w:tcPr>
            <w:tcW w:w="800" w:type="dxa"/>
            <w:shd w:val="solid" w:color="FFFFFF" w:fill="auto"/>
          </w:tcPr>
          <w:p w14:paraId="62B356F4" w14:textId="716DB0CF" w:rsidR="00D91E1D" w:rsidRDefault="00D91E1D" w:rsidP="00F63195">
            <w:pPr>
              <w:pStyle w:val="TAL"/>
              <w:rPr>
                <w:noProof/>
              </w:rPr>
            </w:pPr>
            <w:r>
              <w:rPr>
                <w:noProof/>
              </w:rPr>
              <w:t>2023-03</w:t>
            </w:r>
          </w:p>
        </w:tc>
        <w:tc>
          <w:tcPr>
            <w:tcW w:w="901" w:type="dxa"/>
            <w:shd w:val="solid" w:color="FFFFFF" w:fill="auto"/>
          </w:tcPr>
          <w:p w14:paraId="151BBC1D" w14:textId="1824E54B" w:rsidR="00D91E1D" w:rsidRDefault="00D91E1D" w:rsidP="00F63195">
            <w:pPr>
              <w:pStyle w:val="TAL"/>
              <w:rPr>
                <w:noProof/>
              </w:rPr>
            </w:pPr>
            <w:r>
              <w:rPr>
                <w:noProof/>
              </w:rPr>
              <w:t>SA#99</w:t>
            </w:r>
          </w:p>
        </w:tc>
        <w:tc>
          <w:tcPr>
            <w:tcW w:w="993" w:type="dxa"/>
            <w:shd w:val="solid" w:color="FFFFFF" w:fill="auto"/>
          </w:tcPr>
          <w:p w14:paraId="640C6678" w14:textId="068A3440" w:rsidR="00D91E1D" w:rsidRDefault="00D91E1D" w:rsidP="00F63195">
            <w:pPr>
              <w:pStyle w:val="TAL"/>
              <w:rPr>
                <w:noProof/>
              </w:rPr>
            </w:pPr>
            <w:r>
              <w:rPr>
                <w:noProof/>
              </w:rPr>
              <w:t>SP-230200</w:t>
            </w:r>
          </w:p>
        </w:tc>
        <w:tc>
          <w:tcPr>
            <w:tcW w:w="567" w:type="dxa"/>
            <w:shd w:val="solid" w:color="FFFFFF" w:fill="auto"/>
          </w:tcPr>
          <w:p w14:paraId="4AC403CD" w14:textId="66C21989" w:rsidR="00D91E1D" w:rsidRDefault="00D91E1D" w:rsidP="00F63195">
            <w:pPr>
              <w:pStyle w:val="TAL"/>
              <w:rPr>
                <w:noProof/>
              </w:rPr>
            </w:pPr>
            <w:r>
              <w:rPr>
                <w:noProof/>
              </w:rPr>
              <w:t>0245</w:t>
            </w:r>
          </w:p>
        </w:tc>
        <w:tc>
          <w:tcPr>
            <w:tcW w:w="425" w:type="dxa"/>
            <w:shd w:val="solid" w:color="FFFFFF" w:fill="auto"/>
          </w:tcPr>
          <w:p w14:paraId="5CD2B320" w14:textId="0FEEE908" w:rsidR="00D91E1D" w:rsidRDefault="00D91E1D" w:rsidP="00F63195">
            <w:pPr>
              <w:pStyle w:val="TAL"/>
              <w:rPr>
                <w:noProof/>
              </w:rPr>
            </w:pPr>
            <w:r>
              <w:rPr>
                <w:noProof/>
              </w:rPr>
              <w:t>-</w:t>
            </w:r>
          </w:p>
        </w:tc>
        <w:tc>
          <w:tcPr>
            <w:tcW w:w="567" w:type="dxa"/>
            <w:shd w:val="solid" w:color="FFFFFF" w:fill="auto"/>
          </w:tcPr>
          <w:p w14:paraId="1A2EC2CC" w14:textId="3CCEAA4A" w:rsidR="00D91E1D" w:rsidRDefault="00D91E1D" w:rsidP="00F63195">
            <w:pPr>
              <w:pStyle w:val="TAL"/>
              <w:rPr>
                <w:noProof/>
              </w:rPr>
            </w:pPr>
            <w:r>
              <w:rPr>
                <w:noProof/>
              </w:rPr>
              <w:t>A</w:t>
            </w:r>
          </w:p>
        </w:tc>
        <w:tc>
          <w:tcPr>
            <w:tcW w:w="4678" w:type="dxa"/>
            <w:shd w:val="solid" w:color="FFFFFF" w:fill="auto"/>
          </w:tcPr>
          <w:p w14:paraId="0EF3BC5E" w14:textId="26ADC6FD" w:rsidR="00D91E1D" w:rsidRDefault="00D91E1D" w:rsidP="00F63195">
            <w:pPr>
              <w:pStyle w:val="TAL"/>
            </w:pPr>
            <w:r>
              <w:t>Updates for generic management services</w:t>
            </w:r>
          </w:p>
        </w:tc>
        <w:tc>
          <w:tcPr>
            <w:tcW w:w="708" w:type="dxa"/>
            <w:shd w:val="solid" w:color="FFFFFF" w:fill="auto"/>
          </w:tcPr>
          <w:p w14:paraId="378E14BA" w14:textId="00EA987B" w:rsidR="00D91E1D" w:rsidRDefault="00D91E1D" w:rsidP="00F63195">
            <w:pPr>
              <w:pStyle w:val="TAL"/>
              <w:rPr>
                <w:noProof/>
              </w:rPr>
            </w:pPr>
            <w:r>
              <w:rPr>
                <w:noProof/>
              </w:rPr>
              <w:t>17.4.0</w:t>
            </w:r>
          </w:p>
        </w:tc>
      </w:tr>
      <w:tr w:rsidR="00EA5965" w:rsidRPr="00215D3C" w14:paraId="4EC09407" w14:textId="77777777" w:rsidTr="007D6BE8">
        <w:tc>
          <w:tcPr>
            <w:tcW w:w="800" w:type="dxa"/>
            <w:shd w:val="solid" w:color="FFFFFF" w:fill="auto"/>
          </w:tcPr>
          <w:p w14:paraId="0776D737" w14:textId="0E395243" w:rsidR="00EA5965" w:rsidRDefault="00EA5965" w:rsidP="00F63195">
            <w:pPr>
              <w:pStyle w:val="TAL"/>
              <w:rPr>
                <w:noProof/>
              </w:rPr>
            </w:pPr>
            <w:r>
              <w:rPr>
                <w:noProof/>
              </w:rPr>
              <w:t>2023-0</w:t>
            </w:r>
            <w:r w:rsidR="00014966">
              <w:rPr>
                <w:noProof/>
              </w:rPr>
              <w:t>6</w:t>
            </w:r>
          </w:p>
        </w:tc>
        <w:tc>
          <w:tcPr>
            <w:tcW w:w="901" w:type="dxa"/>
            <w:shd w:val="solid" w:color="FFFFFF" w:fill="auto"/>
          </w:tcPr>
          <w:p w14:paraId="752B008A" w14:textId="5B0C69BC" w:rsidR="00EA5965" w:rsidRDefault="00EA5965" w:rsidP="00F63195">
            <w:pPr>
              <w:pStyle w:val="TAL"/>
              <w:rPr>
                <w:noProof/>
              </w:rPr>
            </w:pPr>
            <w:r>
              <w:rPr>
                <w:noProof/>
              </w:rPr>
              <w:t>SA#100</w:t>
            </w:r>
          </w:p>
        </w:tc>
        <w:tc>
          <w:tcPr>
            <w:tcW w:w="993" w:type="dxa"/>
            <w:shd w:val="solid" w:color="FFFFFF" w:fill="auto"/>
          </w:tcPr>
          <w:p w14:paraId="0DC0AABE" w14:textId="14AC9E2B" w:rsidR="00EA5965" w:rsidRDefault="00EA5965" w:rsidP="00F63195">
            <w:pPr>
              <w:pStyle w:val="TAL"/>
              <w:rPr>
                <w:noProof/>
              </w:rPr>
            </w:pPr>
            <w:r>
              <w:rPr>
                <w:noProof/>
              </w:rPr>
              <w:t>SP-230648</w:t>
            </w:r>
          </w:p>
        </w:tc>
        <w:tc>
          <w:tcPr>
            <w:tcW w:w="567" w:type="dxa"/>
            <w:shd w:val="solid" w:color="FFFFFF" w:fill="auto"/>
          </w:tcPr>
          <w:p w14:paraId="3362F133" w14:textId="69132B1C" w:rsidR="00EA5965" w:rsidRDefault="00EA5965" w:rsidP="00F63195">
            <w:pPr>
              <w:pStyle w:val="TAL"/>
              <w:rPr>
                <w:noProof/>
              </w:rPr>
            </w:pPr>
            <w:r>
              <w:rPr>
                <w:noProof/>
              </w:rPr>
              <w:t>0249</w:t>
            </w:r>
          </w:p>
        </w:tc>
        <w:tc>
          <w:tcPr>
            <w:tcW w:w="425" w:type="dxa"/>
            <w:shd w:val="solid" w:color="FFFFFF" w:fill="auto"/>
          </w:tcPr>
          <w:p w14:paraId="75CBF183" w14:textId="36C381E1" w:rsidR="00EA5965" w:rsidRDefault="00EA5965" w:rsidP="00F63195">
            <w:pPr>
              <w:pStyle w:val="TAL"/>
              <w:rPr>
                <w:noProof/>
              </w:rPr>
            </w:pPr>
            <w:r>
              <w:rPr>
                <w:noProof/>
              </w:rPr>
              <w:t>1</w:t>
            </w:r>
          </w:p>
        </w:tc>
        <w:tc>
          <w:tcPr>
            <w:tcW w:w="567" w:type="dxa"/>
            <w:shd w:val="solid" w:color="FFFFFF" w:fill="auto"/>
          </w:tcPr>
          <w:p w14:paraId="2BFD3370" w14:textId="786AFFC8" w:rsidR="00EA5965" w:rsidRDefault="00EA5965" w:rsidP="00F63195">
            <w:pPr>
              <w:pStyle w:val="TAL"/>
              <w:rPr>
                <w:noProof/>
              </w:rPr>
            </w:pPr>
            <w:r>
              <w:rPr>
                <w:noProof/>
              </w:rPr>
              <w:t>A</w:t>
            </w:r>
          </w:p>
        </w:tc>
        <w:tc>
          <w:tcPr>
            <w:tcW w:w="4678" w:type="dxa"/>
            <w:shd w:val="solid" w:color="FFFFFF" w:fill="auto"/>
          </w:tcPr>
          <w:p w14:paraId="2BAB2B7A" w14:textId="2377F459" w:rsidR="00EA5965" w:rsidRDefault="00EA5965" w:rsidP="00F63195">
            <w:pPr>
              <w:pStyle w:val="TAL"/>
            </w:pPr>
            <w:r>
              <w:t>Netconf with-defaults</w:t>
            </w:r>
          </w:p>
        </w:tc>
        <w:tc>
          <w:tcPr>
            <w:tcW w:w="708" w:type="dxa"/>
            <w:shd w:val="solid" w:color="FFFFFF" w:fill="auto"/>
          </w:tcPr>
          <w:p w14:paraId="60AFAE5A" w14:textId="4E5AC92C" w:rsidR="00EA5965" w:rsidRDefault="00EA5965" w:rsidP="00F63195">
            <w:pPr>
              <w:pStyle w:val="TAL"/>
              <w:rPr>
                <w:noProof/>
              </w:rPr>
            </w:pPr>
            <w:r>
              <w:rPr>
                <w:noProof/>
              </w:rPr>
              <w:t>17.5.0</w:t>
            </w:r>
          </w:p>
        </w:tc>
      </w:tr>
      <w:tr w:rsidR="00014966" w:rsidRPr="00215D3C" w14:paraId="1578203F" w14:textId="77777777" w:rsidTr="007D6BE8">
        <w:tc>
          <w:tcPr>
            <w:tcW w:w="800" w:type="dxa"/>
            <w:shd w:val="solid" w:color="FFFFFF" w:fill="auto"/>
          </w:tcPr>
          <w:p w14:paraId="6D14C1E7" w14:textId="02693212" w:rsidR="00014966" w:rsidRDefault="00014966" w:rsidP="00014966">
            <w:pPr>
              <w:pStyle w:val="TAL"/>
              <w:rPr>
                <w:noProof/>
              </w:rPr>
            </w:pPr>
            <w:r w:rsidRPr="008A1F11">
              <w:rPr>
                <w:noProof/>
              </w:rPr>
              <w:t>2023-06</w:t>
            </w:r>
          </w:p>
        </w:tc>
        <w:tc>
          <w:tcPr>
            <w:tcW w:w="901" w:type="dxa"/>
            <w:shd w:val="solid" w:color="FFFFFF" w:fill="auto"/>
          </w:tcPr>
          <w:p w14:paraId="505FAD1C" w14:textId="26BC91F8" w:rsidR="00014966" w:rsidRDefault="00014966" w:rsidP="00014966">
            <w:pPr>
              <w:pStyle w:val="TAL"/>
              <w:rPr>
                <w:noProof/>
              </w:rPr>
            </w:pPr>
            <w:r>
              <w:rPr>
                <w:noProof/>
              </w:rPr>
              <w:t>SA#100</w:t>
            </w:r>
          </w:p>
        </w:tc>
        <w:tc>
          <w:tcPr>
            <w:tcW w:w="993" w:type="dxa"/>
            <w:shd w:val="solid" w:color="FFFFFF" w:fill="auto"/>
          </w:tcPr>
          <w:p w14:paraId="0180DE1F" w14:textId="73ADEBEE" w:rsidR="00014966" w:rsidRDefault="00014966" w:rsidP="00014966">
            <w:pPr>
              <w:pStyle w:val="TAL"/>
              <w:rPr>
                <w:noProof/>
              </w:rPr>
            </w:pPr>
            <w:r>
              <w:rPr>
                <w:noProof/>
              </w:rPr>
              <w:t>SP-230648</w:t>
            </w:r>
          </w:p>
        </w:tc>
        <w:tc>
          <w:tcPr>
            <w:tcW w:w="567" w:type="dxa"/>
            <w:shd w:val="solid" w:color="FFFFFF" w:fill="auto"/>
          </w:tcPr>
          <w:p w14:paraId="47D601A9" w14:textId="4D6EF774" w:rsidR="00014966" w:rsidRDefault="00014966" w:rsidP="00014966">
            <w:pPr>
              <w:pStyle w:val="TAL"/>
              <w:rPr>
                <w:noProof/>
              </w:rPr>
            </w:pPr>
            <w:r>
              <w:rPr>
                <w:noProof/>
              </w:rPr>
              <w:t>0253</w:t>
            </w:r>
          </w:p>
        </w:tc>
        <w:tc>
          <w:tcPr>
            <w:tcW w:w="425" w:type="dxa"/>
            <w:shd w:val="solid" w:color="FFFFFF" w:fill="auto"/>
          </w:tcPr>
          <w:p w14:paraId="780A8549" w14:textId="749B7F25" w:rsidR="00014966" w:rsidRDefault="00014966" w:rsidP="00014966">
            <w:pPr>
              <w:pStyle w:val="TAL"/>
              <w:rPr>
                <w:noProof/>
              </w:rPr>
            </w:pPr>
            <w:r>
              <w:rPr>
                <w:noProof/>
              </w:rPr>
              <w:t>-</w:t>
            </w:r>
          </w:p>
        </w:tc>
        <w:tc>
          <w:tcPr>
            <w:tcW w:w="567" w:type="dxa"/>
            <w:shd w:val="solid" w:color="FFFFFF" w:fill="auto"/>
          </w:tcPr>
          <w:p w14:paraId="46A84578" w14:textId="4B135C12" w:rsidR="00014966" w:rsidRDefault="00014966" w:rsidP="00014966">
            <w:pPr>
              <w:pStyle w:val="TAL"/>
              <w:rPr>
                <w:noProof/>
              </w:rPr>
            </w:pPr>
            <w:r>
              <w:rPr>
                <w:noProof/>
              </w:rPr>
              <w:t>A</w:t>
            </w:r>
          </w:p>
        </w:tc>
        <w:tc>
          <w:tcPr>
            <w:tcW w:w="4678" w:type="dxa"/>
            <w:shd w:val="solid" w:color="FFFFFF" w:fill="auto"/>
          </w:tcPr>
          <w:p w14:paraId="407DE17D" w14:textId="20240D5A" w:rsidR="00014966" w:rsidRDefault="00014966" w:rsidP="00014966">
            <w:pPr>
              <w:pStyle w:val="TAL"/>
            </w:pPr>
            <w:r>
              <w:t>Add missing definition of the JSON Patch document</w:t>
            </w:r>
          </w:p>
        </w:tc>
        <w:tc>
          <w:tcPr>
            <w:tcW w:w="708" w:type="dxa"/>
            <w:shd w:val="solid" w:color="FFFFFF" w:fill="auto"/>
          </w:tcPr>
          <w:p w14:paraId="38404A88" w14:textId="1EC40980" w:rsidR="00014966" w:rsidRDefault="00014966" w:rsidP="00014966">
            <w:pPr>
              <w:pStyle w:val="TAL"/>
              <w:rPr>
                <w:noProof/>
              </w:rPr>
            </w:pPr>
            <w:r>
              <w:rPr>
                <w:noProof/>
              </w:rPr>
              <w:t>17.5.0</w:t>
            </w:r>
          </w:p>
        </w:tc>
      </w:tr>
      <w:tr w:rsidR="00014966" w:rsidRPr="00215D3C" w14:paraId="6AF31385" w14:textId="77777777" w:rsidTr="007D6BE8">
        <w:tc>
          <w:tcPr>
            <w:tcW w:w="800" w:type="dxa"/>
            <w:shd w:val="solid" w:color="FFFFFF" w:fill="auto"/>
          </w:tcPr>
          <w:p w14:paraId="01D3178E" w14:textId="14FE1E9F" w:rsidR="00014966" w:rsidRDefault="00014966" w:rsidP="00014966">
            <w:pPr>
              <w:pStyle w:val="TAL"/>
              <w:rPr>
                <w:noProof/>
              </w:rPr>
            </w:pPr>
            <w:r w:rsidRPr="008A1F11">
              <w:rPr>
                <w:noProof/>
              </w:rPr>
              <w:t>2023-06</w:t>
            </w:r>
          </w:p>
        </w:tc>
        <w:tc>
          <w:tcPr>
            <w:tcW w:w="901" w:type="dxa"/>
            <w:shd w:val="solid" w:color="FFFFFF" w:fill="auto"/>
          </w:tcPr>
          <w:p w14:paraId="1A3B4235" w14:textId="747FDEBC" w:rsidR="00014966" w:rsidRDefault="00014966" w:rsidP="00014966">
            <w:pPr>
              <w:pStyle w:val="TAL"/>
              <w:rPr>
                <w:noProof/>
              </w:rPr>
            </w:pPr>
            <w:r>
              <w:rPr>
                <w:noProof/>
              </w:rPr>
              <w:t>SA#100</w:t>
            </w:r>
          </w:p>
        </w:tc>
        <w:tc>
          <w:tcPr>
            <w:tcW w:w="993" w:type="dxa"/>
            <w:shd w:val="solid" w:color="FFFFFF" w:fill="auto"/>
          </w:tcPr>
          <w:p w14:paraId="6E67B7C1" w14:textId="7A1E5A92" w:rsidR="00014966" w:rsidRDefault="00014966" w:rsidP="00014966">
            <w:pPr>
              <w:pStyle w:val="TAL"/>
              <w:rPr>
                <w:noProof/>
              </w:rPr>
            </w:pPr>
            <w:r>
              <w:rPr>
                <w:noProof/>
              </w:rPr>
              <w:t>SP-230681</w:t>
            </w:r>
          </w:p>
        </w:tc>
        <w:tc>
          <w:tcPr>
            <w:tcW w:w="567" w:type="dxa"/>
            <w:shd w:val="solid" w:color="FFFFFF" w:fill="auto"/>
          </w:tcPr>
          <w:p w14:paraId="1C01696B" w14:textId="5B17641D" w:rsidR="00014966" w:rsidRDefault="00014966" w:rsidP="00014966">
            <w:pPr>
              <w:pStyle w:val="TAL"/>
              <w:rPr>
                <w:noProof/>
              </w:rPr>
            </w:pPr>
            <w:r>
              <w:rPr>
                <w:noProof/>
              </w:rPr>
              <w:t>0255</w:t>
            </w:r>
          </w:p>
        </w:tc>
        <w:tc>
          <w:tcPr>
            <w:tcW w:w="425" w:type="dxa"/>
            <w:shd w:val="solid" w:color="FFFFFF" w:fill="auto"/>
          </w:tcPr>
          <w:p w14:paraId="7D35DC8C" w14:textId="6545538B" w:rsidR="00014966" w:rsidRDefault="00014966" w:rsidP="00014966">
            <w:pPr>
              <w:pStyle w:val="TAL"/>
              <w:rPr>
                <w:noProof/>
              </w:rPr>
            </w:pPr>
            <w:r>
              <w:rPr>
                <w:noProof/>
              </w:rPr>
              <w:t>1</w:t>
            </w:r>
          </w:p>
        </w:tc>
        <w:tc>
          <w:tcPr>
            <w:tcW w:w="567" w:type="dxa"/>
            <w:shd w:val="solid" w:color="FFFFFF" w:fill="auto"/>
          </w:tcPr>
          <w:p w14:paraId="165AED49" w14:textId="17E73300" w:rsidR="00014966" w:rsidRDefault="00014966" w:rsidP="00014966">
            <w:pPr>
              <w:pStyle w:val="TAL"/>
              <w:rPr>
                <w:noProof/>
              </w:rPr>
            </w:pPr>
            <w:r>
              <w:rPr>
                <w:noProof/>
              </w:rPr>
              <w:t>A</w:t>
            </w:r>
          </w:p>
        </w:tc>
        <w:tc>
          <w:tcPr>
            <w:tcW w:w="4678" w:type="dxa"/>
            <w:shd w:val="solid" w:color="FFFFFF" w:fill="auto"/>
          </w:tcPr>
          <w:p w14:paraId="394DB7E7" w14:textId="7A5DEDD3" w:rsidR="00014966" w:rsidRDefault="00014966" w:rsidP="00014966">
            <w:pPr>
              <w:pStyle w:val="TAL"/>
            </w:pPr>
            <w:r>
              <w:t xml:space="preserve">Correction the Information Type for objectClass and objectInstance </w:t>
            </w:r>
          </w:p>
        </w:tc>
        <w:tc>
          <w:tcPr>
            <w:tcW w:w="708" w:type="dxa"/>
            <w:shd w:val="solid" w:color="FFFFFF" w:fill="auto"/>
          </w:tcPr>
          <w:p w14:paraId="7594DD1A" w14:textId="3398B7FF" w:rsidR="00014966" w:rsidRDefault="00014966" w:rsidP="00014966">
            <w:pPr>
              <w:pStyle w:val="TAL"/>
              <w:rPr>
                <w:noProof/>
              </w:rPr>
            </w:pPr>
            <w:r>
              <w:rPr>
                <w:noProof/>
              </w:rPr>
              <w:t>17.5.0</w:t>
            </w:r>
          </w:p>
        </w:tc>
      </w:tr>
      <w:tr w:rsidR="00014966" w:rsidRPr="00215D3C" w14:paraId="6C9CAE87" w14:textId="77777777" w:rsidTr="007D6BE8">
        <w:tc>
          <w:tcPr>
            <w:tcW w:w="800" w:type="dxa"/>
            <w:shd w:val="solid" w:color="FFFFFF" w:fill="auto"/>
          </w:tcPr>
          <w:p w14:paraId="188F675F" w14:textId="5FDF2E80" w:rsidR="00014966" w:rsidRDefault="00014966" w:rsidP="00014966">
            <w:pPr>
              <w:pStyle w:val="TAL"/>
              <w:rPr>
                <w:noProof/>
              </w:rPr>
            </w:pPr>
            <w:r w:rsidRPr="008A1F11">
              <w:rPr>
                <w:noProof/>
              </w:rPr>
              <w:t>2023-06</w:t>
            </w:r>
          </w:p>
        </w:tc>
        <w:tc>
          <w:tcPr>
            <w:tcW w:w="901" w:type="dxa"/>
            <w:shd w:val="solid" w:color="FFFFFF" w:fill="auto"/>
          </w:tcPr>
          <w:p w14:paraId="507D5EE2" w14:textId="28B34317" w:rsidR="00014966" w:rsidRDefault="00014966" w:rsidP="00014966">
            <w:pPr>
              <w:pStyle w:val="TAL"/>
              <w:rPr>
                <w:noProof/>
              </w:rPr>
            </w:pPr>
            <w:r>
              <w:rPr>
                <w:noProof/>
              </w:rPr>
              <w:t>SA#100</w:t>
            </w:r>
          </w:p>
        </w:tc>
        <w:tc>
          <w:tcPr>
            <w:tcW w:w="993" w:type="dxa"/>
            <w:shd w:val="solid" w:color="FFFFFF" w:fill="auto"/>
          </w:tcPr>
          <w:p w14:paraId="74ADE6DB" w14:textId="1469A6EE" w:rsidR="00014966" w:rsidRDefault="00014966" w:rsidP="00014966">
            <w:pPr>
              <w:pStyle w:val="TAL"/>
              <w:rPr>
                <w:noProof/>
              </w:rPr>
            </w:pPr>
            <w:r>
              <w:rPr>
                <w:noProof/>
              </w:rPr>
              <w:t>SP-230649</w:t>
            </w:r>
          </w:p>
        </w:tc>
        <w:tc>
          <w:tcPr>
            <w:tcW w:w="567" w:type="dxa"/>
            <w:shd w:val="solid" w:color="FFFFFF" w:fill="auto"/>
          </w:tcPr>
          <w:p w14:paraId="4E7E48D5" w14:textId="6616C094" w:rsidR="00014966" w:rsidRDefault="00014966" w:rsidP="00014966">
            <w:pPr>
              <w:pStyle w:val="TAL"/>
              <w:rPr>
                <w:noProof/>
              </w:rPr>
            </w:pPr>
            <w:r>
              <w:rPr>
                <w:noProof/>
              </w:rPr>
              <w:t>0256</w:t>
            </w:r>
          </w:p>
        </w:tc>
        <w:tc>
          <w:tcPr>
            <w:tcW w:w="425" w:type="dxa"/>
            <w:shd w:val="solid" w:color="FFFFFF" w:fill="auto"/>
          </w:tcPr>
          <w:p w14:paraId="5DBCF529" w14:textId="5F4A828C" w:rsidR="00014966" w:rsidRDefault="00014966" w:rsidP="00014966">
            <w:pPr>
              <w:pStyle w:val="TAL"/>
              <w:rPr>
                <w:noProof/>
              </w:rPr>
            </w:pPr>
            <w:r>
              <w:rPr>
                <w:noProof/>
              </w:rPr>
              <w:t>-</w:t>
            </w:r>
          </w:p>
        </w:tc>
        <w:tc>
          <w:tcPr>
            <w:tcW w:w="567" w:type="dxa"/>
            <w:shd w:val="solid" w:color="FFFFFF" w:fill="auto"/>
          </w:tcPr>
          <w:p w14:paraId="3516014F" w14:textId="4D7AB9AA" w:rsidR="00014966" w:rsidRDefault="00014966" w:rsidP="00014966">
            <w:pPr>
              <w:pStyle w:val="TAL"/>
              <w:rPr>
                <w:noProof/>
              </w:rPr>
            </w:pPr>
            <w:r>
              <w:rPr>
                <w:noProof/>
              </w:rPr>
              <w:t>F</w:t>
            </w:r>
          </w:p>
        </w:tc>
        <w:tc>
          <w:tcPr>
            <w:tcW w:w="4678" w:type="dxa"/>
            <w:shd w:val="solid" w:color="FFFFFF" w:fill="auto"/>
          </w:tcPr>
          <w:p w14:paraId="283CFE41" w14:textId="227764FB" w:rsidR="00014966" w:rsidRDefault="00014966" w:rsidP="00014966">
            <w:pPr>
              <w:pStyle w:val="TAL"/>
            </w:pPr>
            <w:r>
              <w:t>Resources-edgeNrm is missing in resource schema</w:t>
            </w:r>
          </w:p>
        </w:tc>
        <w:tc>
          <w:tcPr>
            <w:tcW w:w="708" w:type="dxa"/>
            <w:shd w:val="solid" w:color="FFFFFF" w:fill="auto"/>
          </w:tcPr>
          <w:p w14:paraId="46F2D330" w14:textId="7966D73E" w:rsidR="00014966" w:rsidRDefault="00014966" w:rsidP="00014966">
            <w:pPr>
              <w:pStyle w:val="TAL"/>
              <w:rPr>
                <w:noProof/>
              </w:rPr>
            </w:pPr>
            <w:r>
              <w:rPr>
                <w:noProof/>
              </w:rPr>
              <w:t>17.5.0</w:t>
            </w:r>
          </w:p>
        </w:tc>
      </w:tr>
      <w:tr w:rsidR="00014966" w:rsidRPr="00215D3C" w14:paraId="366563C3" w14:textId="77777777" w:rsidTr="007D6BE8">
        <w:tc>
          <w:tcPr>
            <w:tcW w:w="800" w:type="dxa"/>
            <w:shd w:val="solid" w:color="FFFFFF" w:fill="auto"/>
          </w:tcPr>
          <w:p w14:paraId="2DB6B774" w14:textId="14E1587C" w:rsidR="00014966" w:rsidRDefault="00014966" w:rsidP="00014966">
            <w:pPr>
              <w:pStyle w:val="TAL"/>
              <w:rPr>
                <w:noProof/>
              </w:rPr>
            </w:pPr>
            <w:r w:rsidRPr="008A1F11">
              <w:rPr>
                <w:noProof/>
              </w:rPr>
              <w:t>2023-06</w:t>
            </w:r>
          </w:p>
        </w:tc>
        <w:tc>
          <w:tcPr>
            <w:tcW w:w="901" w:type="dxa"/>
            <w:shd w:val="solid" w:color="FFFFFF" w:fill="auto"/>
          </w:tcPr>
          <w:p w14:paraId="55A8A6A5" w14:textId="21019599" w:rsidR="00014966" w:rsidRDefault="00014966" w:rsidP="00014966">
            <w:pPr>
              <w:pStyle w:val="TAL"/>
              <w:rPr>
                <w:noProof/>
              </w:rPr>
            </w:pPr>
            <w:r>
              <w:rPr>
                <w:noProof/>
              </w:rPr>
              <w:t>SA#100</w:t>
            </w:r>
          </w:p>
        </w:tc>
        <w:tc>
          <w:tcPr>
            <w:tcW w:w="993" w:type="dxa"/>
            <w:shd w:val="solid" w:color="FFFFFF" w:fill="auto"/>
          </w:tcPr>
          <w:p w14:paraId="420DE90C" w14:textId="2996BECE" w:rsidR="00014966" w:rsidRDefault="00014966" w:rsidP="00014966">
            <w:pPr>
              <w:pStyle w:val="TAL"/>
              <w:rPr>
                <w:noProof/>
              </w:rPr>
            </w:pPr>
            <w:r>
              <w:rPr>
                <w:noProof/>
              </w:rPr>
              <w:t>SP-230648</w:t>
            </w:r>
          </w:p>
        </w:tc>
        <w:tc>
          <w:tcPr>
            <w:tcW w:w="567" w:type="dxa"/>
            <w:shd w:val="solid" w:color="FFFFFF" w:fill="auto"/>
          </w:tcPr>
          <w:p w14:paraId="2AB25AC9" w14:textId="6AD43F9F" w:rsidR="00014966" w:rsidRDefault="00014966" w:rsidP="00014966">
            <w:pPr>
              <w:pStyle w:val="TAL"/>
              <w:rPr>
                <w:noProof/>
              </w:rPr>
            </w:pPr>
            <w:r>
              <w:rPr>
                <w:noProof/>
              </w:rPr>
              <w:t>0258</w:t>
            </w:r>
          </w:p>
        </w:tc>
        <w:tc>
          <w:tcPr>
            <w:tcW w:w="425" w:type="dxa"/>
            <w:shd w:val="solid" w:color="FFFFFF" w:fill="auto"/>
          </w:tcPr>
          <w:p w14:paraId="17519A4D" w14:textId="7DD72F7B" w:rsidR="00014966" w:rsidRDefault="00014966" w:rsidP="00014966">
            <w:pPr>
              <w:pStyle w:val="TAL"/>
              <w:rPr>
                <w:noProof/>
              </w:rPr>
            </w:pPr>
            <w:r>
              <w:rPr>
                <w:noProof/>
              </w:rPr>
              <w:t>-</w:t>
            </w:r>
          </w:p>
        </w:tc>
        <w:tc>
          <w:tcPr>
            <w:tcW w:w="567" w:type="dxa"/>
            <w:shd w:val="solid" w:color="FFFFFF" w:fill="auto"/>
          </w:tcPr>
          <w:p w14:paraId="3099482D" w14:textId="5CABB22D" w:rsidR="00014966" w:rsidRDefault="00014966" w:rsidP="00014966">
            <w:pPr>
              <w:pStyle w:val="TAL"/>
              <w:rPr>
                <w:noProof/>
              </w:rPr>
            </w:pPr>
            <w:r>
              <w:rPr>
                <w:noProof/>
              </w:rPr>
              <w:t>A</w:t>
            </w:r>
          </w:p>
        </w:tc>
        <w:tc>
          <w:tcPr>
            <w:tcW w:w="4678" w:type="dxa"/>
            <w:shd w:val="solid" w:color="FFFFFF" w:fill="auto"/>
          </w:tcPr>
          <w:p w14:paraId="0372B5C7" w14:textId="128DF829" w:rsidR="00014966" w:rsidRDefault="00014966" w:rsidP="00014966">
            <w:pPr>
              <w:pStyle w:val="TAL"/>
            </w:pPr>
            <w:r>
              <w:t>Correct media types used with HTTP Patch</w:t>
            </w:r>
          </w:p>
        </w:tc>
        <w:tc>
          <w:tcPr>
            <w:tcW w:w="708" w:type="dxa"/>
            <w:shd w:val="solid" w:color="FFFFFF" w:fill="auto"/>
          </w:tcPr>
          <w:p w14:paraId="62B43515" w14:textId="1CFABD09" w:rsidR="00014966" w:rsidRDefault="00014966" w:rsidP="00014966">
            <w:pPr>
              <w:pStyle w:val="TAL"/>
              <w:rPr>
                <w:noProof/>
              </w:rPr>
            </w:pPr>
            <w:r>
              <w:rPr>
                <w:noProof/>
              </w:rPr>
              <w:t>17.5.0</w:t>
            </w:r>
          </w:p>
        </w:tc>
      </w:tr>
      <w:tr w:rsidR="00014966" w:rsidRPr="00215D3C" w14:paraId="0943AFC4" w14:textId="77777777" w:rsidTr="007D6BE8">
        <w:tc>
          <w:tcPr>
            <w:tcW w:w="800" w:type="dxa"/>
            <w:shd w:val="solid" w:color="FFFFFF" w:fill="auto"/>
          </w:tcPr>
          <w:p w14:paraId="18B2F6E1" w14:textId="09023917" w:rsidR="00014966" w:rsidRDefault="00014966" w:rsidP="00014966">
            <w:pPr>
              <w:pStyle w:val="TAL"/>
              <w:rPr>
                <w:noProof/>
              </w:rPr>
            </w:pPr>
            <w:r w:rsidRPr="008A1F11">
              <w:rPr>
                <w:noProof/>
              </w:rPr>
              <w:t>2023-06</w:t>
            </w:r>
          </w:p>
        </w:tc>
        <w:tc>
          <w:tcPr>
            <w:tcW w:w="901" w:type="dxa"/>
            <w:shd w:val="solid" w:color="FFFFFF" w:fill="auto"/>
          </w:tcPr>
          <w:p w14:paraId="24B5D894" w14:textId="086FCA81" w:rsidR="00014966" w:rsidRDefault="00014966" w:rsidP="00014966">
            <w:pPr>
              <w:pStyle w:val="TAL"/>
              <w:rPr>
                <w:noProof/>
              </w:rPr>
            </w:pPr>
            <w:r>
              <w:rPr>
                <w:noProof/>
              </w:rPr>
              <w:t>SA#100</w:t>
            </w:r>
          </w:p>
        </w:tc>
        <w:tc>
          <w:tcPr>
            <w:tcW w:w="993" w:type="dxa"/>
            <w:shd w:val="solid" w:color="FFFFFF" w:fill="auto"/>
          </w:tcPr>
          <w:p w14:paraId="6F425A23" w14:textId="0C1282A2" w:rsidR="00014966" w:rsidRDefault="00014966" w:rsidP="00014966">
            <w:pPr>
              <w:pStyle w:val="TAL"/>
              <w:rPr>
                <w:noProof/>
              </w:rPr>
            </w:pPr>
            <w:r>
              <w:rPr>
                <w:noProof/>
              </w:rPr>
              <w:t>SP-230648</w:t>
            </w:r>
          </w:p>
        </w:tc>
        <w:tc>
          <w:tcPr>
            <w:tcW w:w="567" w:type="dxa"/>
            <w:shd w:val="solid" w:color="FFFFFF" w:fill="auto"/>
          </w:tcPr>
          <w:p w14:paraId="5F88EFA4" w14:textId="6EA7A4EE" w:rsidR="00014966" w:rsidRDefault="00014966" w:rsidP="00014966">
            <w:pPr>
              <w:pStyle w:val="TAL"/>
              <w:rPr>
                <w:noProof/>
              </w:rPr>
            </w:pPr>
            <w:r>
              <w:rPr>
                <w:noProof/>
              </w:rPr>
              <w:t>0260</w:t>
            </w:r>
          </w:p>
        </w:tc>
        <w:tc>
          <w:tcPr>
            <w:tcW w:w="425" w:type="dxa"/>
            <w:shd w:val="solid" w:color="FFFFFF" w:fill="auto"/>
          </w:tcPr>
          <w:p w14:paraId="235E5B65" w14:textId="36B85206" w:rsidR="00014966" w:rsidRDefault="00014966" w:rsidP="00014966">
            <w:pPr>
              <w:pStyle w:val="TAL"/>
              <w:rPr>
                <w:noProof/>
              </w:rPr>
            </w:pPr>
            <w:r>
              <w:rPr>
                <w:noProof/>
              </w:rPr>
              <w:t>-</w:t>
            </w:r>
          </w:p>
        </w:tc>
        <w:tc>
          <w:tcPr>
            <w:tcW w:w="567" w:type="dxa"/>
            <w:shd w:val="solid" w:color="FFFFFF" w:fill="auto"/>
          </w:tcPr>
          <w:p w14:paraId="75E4EBFC" w14:textId="30816E00" w:rsidR="00014966" w:rsidRDefault="00014966" w:rsidP="00014966">
            <w:pPr>
              <w:pStyle w:val="TAL"/>
              <w:rPr>
                <w:noProof/>
              </w:rPr>
            </w:pPr>
            <w:r>
              <w:rPr>
                <w:noProof/>
              </w:rPr>
              <w:t>A</w:t>
            </w:r>
          </w:p>
        </w:tc>
        <w:tc>
          <w:tcPr>
            <w:tcW w:w="4678" w:type="dxa"/>
            <w:shd w:val="solid" w:color="FFFFFF" w:fill="auto"/>
          </w:tcPr>
          <w:p w14:paraId="6A3E0886" w14:textId="0CF19C22" w:rsidR="00014966" w:rsidRDefault="00014966" w:rsidP="00014966">
            <w:pPr>
              <w:pStyle w:val="TAL"/>
            </w:pPr>
            <w:r>
              <w:t xml:space="preserve">Clarification on notification target </w:t>
            </w:r>
          </w:p>
        </w:tc>
        <w:tc>
          <w:tcPr>
            <w:tcW w:w="708" w:type="dxa"/>
            <w:shd w:val="solid" w:color="FFFFFF" w:fill="auto"/>
          </w:tcPr>
          <w:p w14:paraId="68D9DEC2" w14:textId="5332A3D4" w:rsidR="00014966" w:rsidRDefault="00014966" w:rsidP="00014966">
            <w:pPr>
              <w:pStyle w:val="TAL"/>
              <w:rPr>
                <w:noProof/>
              </w:rPr>
            </w:pPr>
            <w:r>
              <w:rPr>
                <w:noProof/>
              </w:rPr>
              <w:t>17.5.0</w:t>
            </w:r>
          </w:p>
        </w:tc>
      </w:tr>
      <w:tr w:rsidR="00014966" w:rsidRPr="00215D3C" w14:paraId="05590063" w14:textId="77777777" w:rsidTr="007D6BE8">
        <w:tc>
          <w:tcPr>
            <w:tcW w:w="800" w:type="dxa"/>
            <w:shd w:val="solid" w:color="FFFFFF" w:fill="auto"/>
          </w:tcPr>
          <w:p w14:paraId="785E8502" w14:textId="159AD530" w:rsidR="00014966" w:rsidRDefault="00014966" w:rsidP="00014966">
            <w:pPr>
              <w:pStyle w:val="TAL"/>
              <w:rPr>
                <w:noProof/>
              </w:rPr>
            </w:pPr>
            <w:r w:rsidRPr="008A1F11">
              <w:rPr>
                <w:noProof/>
              </w:rPr>
              <w:t>2023-06</w:t>
            </w:r>
          </w:p>
        </w:tc>
        <w:tc>
          <w:tcPr>
            <w:tcW w:w="901" w:type="dxa"/>
            <w:shd w:val="solid" w:color="FFFFFF" w:fill="auto"/>
          </w:tcPr>
          <w:p w14:paraId="5D218A25" w14:textId="74B9CA2C" w:rsidR="00014966" w:rsidRDefault="00014966" w:rsidP="00014966">
            <w:pPr>
              <w:pStyle w:val="TAL"/>
              <w:rPr>
                <w:noProof/>
              </w:rPr>
            </w:pPr>
            <w:r>
              <w:rPr>
                <w:noProof/>
              </w:rPr>
              <w:t>SA#100</w:t>
            </w:r>
          </w:p>
        </w:tc>
        <w:tc>
          <w:tcPr>
            <w:tcW w:w="993" w:type="dxa"/>
            <w:shd w:val="solid" w:color="FFFFFF" w:fill="auto"/>
          </w:tcPr>
          <w:p w14:paraId="6ABDA759" w14:textId="1B2CB81C" w:rsidR="00014966" w:rsidRDefault="00014966" w:rsidP="00014966">
            <w:pPr>
              <w:pStyle w:val="TAL"/>
              <w:rPr>
                <w:noProof/>
              </w:rPr>
            </w:pPr>
            <w:r>
              <w:rPr>
                <w:noProof/>
              </w:rPr>
              <w:t>SP-230647</w:t>
            </w:r>
          </w:p>
        </w:tc>
        <w:tc>
          <w:tcPr>
            <w:tcW w:w="567" w:type="dxa"/>
            <w:shd w:val="solid" w:color="FFFFFF" w:fill="auto"/>
          </w:tcPr>
          <w:p w14:paraId="08C9EF7B" w14:textId="78294550" w:rsidR="00014966" w:rsidRDefault="00014966" w:rsidP="00014966">
            <w:pPr>
              <w:pStyle w:val="TAL"/>
              <w:rPr>
                <w:noProof/>
              </w:rPr>
            </w:pPr>
            <w:r>
              <w:rPr>
                <w:noProof/>
              </w:rPr>
              <w:t>0263</w:t>
            </w:r>
          </w:p>
        </w:tc>
        <w:tc>
          <w:tcPr>
            <w:tcW w:w="425" w:type="dxa"/>
            <w:shd w:val="solid" w:color="FFFFFF" w:fill="auto"/>
          </w:tcPr>
          <w:p w14:paraId="45F4F59C" w14:textId="7378BF60" w:rsidR="00014966" w:rsidRDefault="00014966" w:rsidP="00014966">
            <w:pPr>
              <w:pStyle w:val="TAL"/>
              <w:rPr>
                <w:noProof/>
              </w:rPr>
            </w:pPr>
            <w:r>
              <w:rPr>
                <w:noProof/>
              </w:rPr>
              <w:t>-</w:t>
            </w:r>
          </w:p>
        </w:tc>
        <w:tc>
          <w:tcPr>
            <w:tcW w:w="567" w:type="dxa"/>
            <w:shd w:val="solid" w:color="FFFFFF" w:fill="auto"/>
          </w:tcPr>
          <w:p w14:paraId="617F36CA" w14:textId="54C7DC1D" w:rsidR="00014966" w:rsidRDefault="00014966" w:rsidP="00014966">
            <w:pPr>
              <w:pStyle w:val="TAL"/>
              <w:rPr>
                <w:noProof/>
              </w:rPr>
            </w:pPr>
            <w:r>
              <w:rPr>
                <w:noProof/>
              </w:rPr>
              <w:t>A</w:t>
            </w:r>
          </w:p>
        </w:tc>
        <w:tc>
          <w:tcPr>
            <w:tcW w:w="4678" w:type="dxa"/>
            <w:shd w:val="solid" w:color="FFFFFF" w:fill="auto"/>
          </w:tcPr>
          <w:p w14:paraId="6865CA68" w14:textId="3F71A24F" w:rsidR="00014966" w:rsidRDefault="00014966" w:rsidP="00014966">
            <w:pPr>
              <w:pStyle w:val="TAL"/>
            </w:pPr>
            <w:r>
              <w:t>Correction of RFC references, and alarm information</w:t>
            </w:r>
          </w:p>
        </w:tc>
        <w:tc>
          <w:tcPr>
            <w:tcW w:w="708" w:type="dxa"/>
            <w:shd w:val="solid" w:color="FFFFFF" w:fill="auto"/>
          </w:tcPr>
          <w:p w14:paraId="2412EE9F" w14:textId="7B0DC595" w:rsidR="00014966" w:rsidRDefault="00014966" w:rsidP="00014966">
            <w:pPr>
              <w:pStyle w:val="TAL"/>
              <w:rPr>
                <w:noProof/>
              </w:rPr>
            </w:pPr>
            <w:r>
              <w:rPr>
                <w:noProof/>
              </w:rPr>
              <w:t>17.5.0</w:t>
            </w:r>
          </w:p>
        </w:tc>
      </w:tr>
      <w:tr w:rsidR="00014966" w:rsidRPr="00215D3C" w14:paraId="290F86AA" w14:textId="77777777" w:rsidTr="007D6BE8">
        <w:tc>
          <w:tcPr>
            <w:tcW w:w="800" w:type="dxa"/>
            <w:shd w:val="solid" w:color="FFFFFF" w:fill="auto"/>
          </w:tcPr>
          <w:p w14:paraId="528E7AC7" w14:textId="6FF1593E" w:rsidR="00014966" w:rsidRDefault="00014966" w:rsidP="00014966">
            <w:pPr>
              <w:pStyle w:val="TAL"/>
              <w:rPr>
                <w:noProof/>
              </w:rPr>
            </w:pPr>
            <w:r w:rsidRPr="008A1F11">
              <w:rPr>
                <w:noProof/>
              </w:rPr>
              <w:t>2023-06</w:t>
            </w:r>
          </w:p>
        </w:tc>
        <w:tc>
          <w:tcPr>
            <w:tcW w:w="901" w:type="dxa"/>
            <w:shd w:val="solid" w:color="FFFFFF" w:fill="auto"/>
          </w:tcPr>
          <w:p w14:paraId="3F090F37" w14:textId="6F493D7B" w:rsidR="00014966" w:rsidRDefault="00014966" w:rsidP="00014966">
            <w:pPr>
              <w:pStyle w:val="TAL"/>
              <w:rPr>
                <w:noProof/>
              </w:rPr>
            </w:pPr>
            <w:r>
              <w:rPr>
                <w:noProof/>
              </w:rPr>
              <w:t>SA#100</w:t>
            </w:r>
          </w:p>
        </w:tc>
        <w:tc>
          <w:tcPr>
            <w:tcW w:w="993" w:type="dxa"/>
            <w:shd w:val="solid" w:color="FFFFFF" w:fill="auto"/>
          </w:tcPr>
          <w:p w14:paraId="59999289" w14:textId="77777777" w:rsidR="00014966" w:rsidRDefault="00014966" w:rsidP="00014966">
            <w:pPr>
              <w:pStyle w:val="TAL"/>
              <w:rPr>
                <w:noProof/>
              </w:rPr>
            </w:pPr>
          </w:p>
        </w:tc>
        <w:tc>
          <w:tcPr>
            <w:tcW w:w="567" w:type="dxa"/>
            <w:shd w:val="solid" w:color="FFFFFF" w:fill="auto"/>
          </w:tcPr>
          <w:p w14:paraId="73977EA3" w14:textId="77777777" w:rsidR="00014966" w:rsidRDefault="00014966" w:rsidP="00014966">
            <w:pPr>
              <w:pStyle w:val="TAL"/>
              <w:rPr>
                <w:noProof/>
              </w:rPr>
            </w:pPr>
          </w:p>
        </w:tc>
        <w:tc>
          <w:tcPr>
            <w:tcW w:w="425" w:type="dxa"/>
            <w:shd w:val="solid" w:color="FFFFFF" w:fill="auto"/>
          </w:tcPr>
          <w:p w14:paraId="15E2307F" w14:textId="77777777" w:rsidR="00014966" w:rsidRDefault="00014966" w:rsidP="00014966">
            <w:pPr>
              <w:pStyle w:val="TAL"/>
              <w:rPr>
                <w:noProof/>
              </w:rPr>
            </w:pPr>
          </w:p>
        </w:tc>
        <w:tc>
          <w:tcPr>
            <w:tcW w:w="567" w:type="dxa"/>
            <w:shd w:val="solid" w:color="FFFFFF" w:fill="auto"/>
          </w:tcPr>
          <w:p w14:paraId="216B4697" w14:textId="77777777" w:rsidR="00014966" w:rsidRDefault="00014966" w:rsidP="00014966">
            <w:pPr>
              <w:pStyle w:val="TAL"/>
              <w:rPr>
                <w:noProof/>
              </w:rPr>
            </w:pPr>
          </w:p>
        </w:tc>
        <w:tc>
          <w:tcPr>
            <w:tcW w:w="4678" w:type="dxa"/>
            <w:shd w:val="solid" w:color="FFFFFF" w:fill="auto"/>
          </w:tcPr>
          <w:p w14:paraId="2B7FC927" w14:textId="391DF53F" w:rsidR="00014966" w:rsidRDefault="00014966" w:rsidP="00014966">
            <w:pPr>
              <w:pStyle w:val="TAL"/>
            </w:pPr>
            <w:r>
              <w:t>Adding code files to the zip</w:t>
            </w:r>
          </w:p>
        </w:tc>
        <w:tc>
          <w:tcPr>
            <w:tcW w:w="708" w:type="dxa"/>
            <w:shd w:val="solid" w:color="FFFFFF" w:fill="auto"/>
          </w:tcPr>
          <w:p w14:paraId="60549CC8" w14:textId="1DF3958C" w:rsidR="00014966" w:rsidRDefault="00014966" w:rsidP="00014966">
            <w:pPr>
              <w:pStyle w:val="TAL"/>
              <w:rPr>
                <w:noProof/>
              </w:rPr>
            </w:pPr>
            <w:r>
              <w:rPr>
                <w:noProof/>
              </w:rPr>
              <w:t>17.5.1</w:t>
            </w:r>
          </w:p>
        </w:tc>
      </w:tr>
      <w:bookmarkEnd w:id="4460"/>
    </w:tbl>
    <w:p w14:paraId="3AB4A6C5" w14:textId="77777777" w:rsidR="009C315A" w:rsidRPr="00215D3C" w:rsidRDefault="009C315A" w:rsidP="009C315A"/>
    <w:sectPr w:rsidR="009C315A" w:rsidRPr="00215D3C" w:rsidSect="00D11B57">
      <w:headerReference w:type="default" r:id="rId33"/>
      <w:footerReference w:type="default" r:id="rId34"/>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6A5E7" w14:textId="77777777" w:rsidR="00114010" w:rsidRDefault="00114010">
      <w:r>
        <w:separator/>
      </w:r>
    </w:p>
  </w:endnote>
  <w:endnote w:type="continuationSeparator" w:id="0">
    <w:p w14:paraId="448F6294" w14:textId="77777777" w:rsidR="00114010" w:rsidRDefault="00114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6BD420" w14:textId="77777777" w:rsidR="00114010" w:rsidRDefault="00114010">
      <w:r>
        <w:separator/>
      </w:r>
    </w:p>
  </w:footnote>
  <w:footnote w:type="continuationSeparator" w:id="0">
    <w:p w14:paraId="2023D313" w14:textId="77777777" w:rsidR="00114010" w:rsidRDefault="001140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98693755">
    <w:abstractNumId w:val="12"/>
  </w:num>
  <w:num w:numId="2" w16cid:durableId="1185246992">
    <w:abstractNumId w:val="24"/>
  </w:num>
  <w:num w:numId="3" w16cid:durableId="1077481448">
    <w:abstractNumId w:val="18"/>
  </w:num>
  <w:num w:numId="4" w16cid:durableId="1767648495">
    <w:abstractNumId w:val="11"/>
  </w:num>
  <w:num w:numId="5" w16cid:durableId="10534270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954463">
    <w:abstractNumId w:val="19"/>
  </w:num>
  <w:num w:numId="7" w16cid:durableId="1072461846">
    <w:abstractNumId w:val="9"/>
  </w:num>
  <w:num w:numId="8" w16cid:durableId="888541294">
    <w:abstractNumId w:val="21"/>
  </w:num>
  <w:num w:numId="9" w16cid:durableId="1654220096">
    <w:abstractNumId w:val="22"/>
  </w:num>
  <w:num w:numId="10" w16cid:durableId="1819876191">
    <w:abstractNumId w:val="14"/>
  </w:num>
  <w:num w:numId="11" w16cid:durableId="1134519334">
    <w:abstractNumId w:val="23"/>
  </w:num>
  <w:num w:numId="12" w16cid:durableId="503592170">
    <w:abstractNumId w:val="10"/>
  </w:num>
  <w:num w:numId="13" w16cid:durableId="86780195">
    <w:abstractNumId w:val="16"/>
  </w:num>
  <w:num w:numId="14" w16cid:durableId="308752476">
    <w:abstractNumId w:val="17"/>
  </w:num>
  <w:num w:numId="15" w16cid:durableId="412047874">
    <w:abstractNumId w:val="2"/>
  </w:num>
  <w:num w:numId="16" w16cid:durableId="259997856">
    <w:abstractNumId w:val="0"/>
  </w:num>
  <w:num w:numId="17" w16cid:durableId="2124955761">
    <w:abstractNumId w:val="15"/>
  </w:num>
  <w:num w:numId="18" w16cid:durableId="1025712119">
    <w:abstractNumId w:val="20"/>
  </w:num>
  <w:num w:numId="19" w16cid:durableId="468019531">
    <w:abstractNumId w:val="8"/>
  </w:num>
  <w:num w:numId="20" w16cid:durableId="670106288">
    <w:abstractNumId w:val="6"/>
  </w:num>
  <w:num w:numId="21" w16cid:durableId="1225795328">
    <w:abstractNumId w:val="5"/>
  </w:num>
  <w:num w:numId="22" w16cid:durableId="1807166010">
    <w:abstractNumId w:val="4"/>
  </w:num>
  <w:num w:numId="23" w16cid:durableId="652149770">
    <w:abstractNumId w:val="7"/>
  </w:num>
  <w:num w:numId="24" w16cid:durableId="438109245">
    <w:abstractNumId w:val="3"/>
  </w:num>
  <w:num w:numId="25" w16cid:durableId="1162547495">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removePersonalInformation/>
  <w:removeDateAndTim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966"/>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0BC1"/>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1E9E"/>
    <w:rsid w:val="00114010"/>
    <w:rsid w:val="001142BC"/>
    <w:rsid w:val="00114CF2"/>
    <w:rsid w:val="001150B9"/>
    <w:rsid w:val="00115D00"/>
    <w:rsid w:val="00116CCC"/>
    <w:rsid w:val="00116DDA"/>
    <w:rsid w:val="00117D8F"/>
    <w:rsid w:val="001203FF"/>
    <w:rsid w:val="00120BA9"/>
    <w:rsid w:val="00120BE4"/>
    <w:rsid w:val="00122423"/>
    <w:rsid w:val="00123B87"/>
    <w:rsid w:val="0012553F"/>
    <w:rsid w:val="00125984"/>
    <w:rsid w:val="00126106"/>
    <w:rsid w:val="0013112B"/>
    <w:rsid w:val="00131701"/>
    <w:rsid w:val="00131C35"/>
    <w:rsid w:val="001329B9"/>
    <w:rsid w:val="00133511"/>
    <w:rsid w:val="0014051D"/>
    <w:rsid w:val="00141A44"/>
    <w:rsid w:val="0014302C"/>
    <w:rsid w:val="0014382A"/>
    <w:rsid w:val="00143AAF"/>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29DF"/>
    <w:rsid w:val="00186F54"/>
    <w:rsid w:val="001876CB"/>
    <w:rsid w:val="0019001E"/>
    <w:rsid w:val="00191365"/>
    <w:rsid w:val="00193A0A"/>
    <w:rsid w:val="0019633F"/>
    <w:rsid w:val="0019675C"/>
    <w:rsid w:val="00197A1A"/>
    <w:rsid w:val="00197CC6"/>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6310"/>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4A31"/>
    <w:rsid w:val="00215D3C"/>
    <w:rsid w:val="00216F44"/>
    <w:rsid w:val="00220A05"/>
    <w:rsid w:val="00220A31"/>
    <w:rsid w:val="002222D8"/>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5DA0"/>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ABB"/>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37CE"/>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3F82"/>
    <w:rsid w:val="00395B94"/>
    <w:rsid w:val="003966FD"/>
    <w:rsid w:val="003968D2"/>
    <w:rsid w:val="00397685"/>
    <w:rsid w:val="003A05E2"/>
    <w:rsid w:val="003A08C4"/>
    <w:rsid w:val="003A1A3E"/>
    <w:rsid w:val="003A238A"/>
    <w:rsid w:val="003A65AC"/>
    <w:rsid w:val="003B1319"/>
    <w:rsid w:val="003B1414"/>
    <w:rsid w:val="003B26D1"/>
    <w:rsid w:val="003B2D5A"/>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4CA3"/>
    <w:rsid w:val="003E629C"/>
    <w:rsid w:val="003E6B43"/>
    <w:rsid w:val="003F027E"/>
    <w:rsid w:val="003F1C0F"/>
    <w:rsid w:val="003F2ADE"/>
    <w:rsid w:val="003F501B"/>
    <w:rsid w:val="003F5DEC"/>
    <w:rsid w:val="003F7D8D"/>
    <w:rsid w:val="0040196B"/>
    <w:rsid w:val="0040197A"/>
    <w:rsid w:val="0040403C"/>
    <w:rsid w:val="00404721"/>
    <w:rsid w:val="0040686D"/>
    <w:rsid w:val="00410C56"/>
    <w:rsid w:val="004125DA"/>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370C"/>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2D58"/>
    <w:rsid w:val="004F5885"/>
    <w:rsid w:val="004F6C63"/>
    <w:rsid w:val="004F791B"/>
    <w:rsid w:val="00503193"/>
    <w:rsid w:val="00503AF1"/>
    <w:rsid w:val="005044AE"/>
    <w:rsid w:val="00506969"/>
    <w:rsid w:val="00510A0C"/>
    <w:rsid w:val="00510E78"/>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243"/>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2D7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4D0D"/>
    <w:rsid w:val="006774D0"/>
    <w:rsid w:val="006802E1"/>
    <w:rsid w:val="00680641"/>
    <w:rsid w:val="0068305C"/>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970"/>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3FFD"/>
    <w:rsid w:val="006D4E4F"/>
    <w:rsid w:val="006D6585"/>
    <w:rsid w:val="006D68FD"/>
    <w:rsid w:val="006D7A97"/>
    <w:rsid w:val="006E007A"/>
    <w:rsid w:val="006E0673"/>
    <w:rsid w:val="006E0AC5"/>
    <w:rsid w:val="006E37C9"/>
    <w:rsid w:val="006E40C2"/>
    <w:rsid w:val="006E5917"/>
    <w:rsid w:val="006F1B8D"/>
    <w:rsid w:val="006F1E2F"/>
    <w:rsid w:val="006F3E70"/>
    <w:rsid w:val="006F47ED"/>
    <w:rsid w:val="006F6E30"/>
    <w:rsid w:val="006F72D1"/>
    <w:rsid w:val="006F76AA"/>
    <w:rsid w:val="007005B3"/>
    <w:rsid w:val="0070128E"/>
    <w:rsid w:val="0070161B"/>
    <w:rsid w:val="007056CE"/>
    <w:rsid w:val="0071026E"/>
    <w:rsid w:val="007127E2"/>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3001"/>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17EA"/>
    <w:rsid w:val="00772E8A"/>
    <w:rsid w:val="00774E33"/>
    <w:rsid w:val="00775A4D"/>
    <w:rsid w:val="0077774D"/>
    <w:rsid w:val="00781E31"/>
    <w:rsid w:val="00782CC1"/>
    <w:rsid w:val="00783069"/>
    <w:rsid w:val="00784C38"/>
    <w:rsid w:val="00786D3D"/>
    <w:rsid w:val="00786F68"/>
    <w:rsid w:val="00786F6E"/>
    <w:rsid w:val="007901A1"/>
    <w:rsid w:val="007933DD"/>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2DE3"/>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1CE"/>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4772B"/>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357DC"/>
    <w:rsid w:val="00943788"/>
    <w:rsid w:val="00945284"/>
    <w:rsid w:val="00947826"/>
    <w:rsid w:val="00951864"/>
    <w:rsid w:val="00951B7A"/>
    <w:rsid w:val="0095265D"/>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44F3"/>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5F"/>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245F"/>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5F46"/>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0EC9"/>
    <w:rsid w:val="00B5445D"/>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4717"/>
    <w:rsid w:val="00C26077"/>
    <w:rsid w:val="00C2707E"/>
    <w:rsid w:val="00C3228E"/>
    <w:rsid w:val="00C365BC"/>
    <w:rsid w:val="00C40ED2"/>
    <w:rsid w:val="00C43824"/>
    <w:rsid w:val="00C43C83"/>
    <w:rsid w:val="00C459DD"/>
    <w:rsid w:val="00C554D8"/>
    <w:rsid w:val="00C56088"/>
    <w:rsid w:val="00C5715A"/>
    <w:rsid w:val="00C61D68"/>
    <w:rsid w:val="00C631C3"/>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A42B9"/>
    <w:rsid w:val="00CB0027"/>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1E1D"/>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525D"/>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965"/>
    <w:rsid w:val="00EA5F53"/>
    <w:rsid w:val="00EA6BE0"/>
    <w:rsid w:val="00EA77B6"/>
    <w:rsid w:val="00EB2017"/>
    <w:rsid w:val="00EB2A7B"/>
    <w:rsid w:val="00EB2B41"/>
    <w:rsid w:val="00EB5948"/>
    <w:rsid w:val="00EB61AE"/>
    <w:rsid w:val="00EB71B2"/>
    <w:rsid w:val="00EB7B5A"/>
    <w:rsid w:val="00EC02EF"/>
    <w:rsid w:val="00EC308E"/>
    <w:rsid w:val="00EC4F8E"/>
    <w:rsid w:val="00EC53B4"/>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6051"/>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3195"/>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1D04"/>
    <w:rsid w:val="00FB70BD"/>
    <w:rsid w:val="00FC0D95"/>
    <w:rsid w:val="00FC106D"/>
    <w:rsid w:val="00FC1A8C"/>
    <w:rsid w:val="00FC1FB1"/>
    <w:rsid w:val="00FC3304"/>
    <w:rsid w:val="00FC534B"/>
    <w:rsid w:val="00FC6578"/>
    <w:rsid w:val="00FC7A86"/>
    <w:rsid w:val="00FD011F"/>
    <w:rsid w:val="00FD05AE"/>
    <w:rsid w:val="00FD2FDE"/>
    <w:rsid w:val="00FD31A6"/>
    <w:rsid w:val="00FD3602"/>
    <w:rsid w:val="00FD4E9E"/>
    <w:rsid w:val="00FD586B"/>
    <w:rsid w:val="00FD7660"/>
    <w:rsid w:val="00FD793B"/>
    <w:rsid w:val="00FE04D9"/>
    <w:rsid w:val="00FE127C"/>
    <w:rsid w:val="00FE2714"/>
    <w:rsid w:val="00FE3DFC"/>
    <w:rsid w:val="00FE4BFA"/>
    <w:rsid w:val="00FE65D1"/>
    <w:rsid w:val="00FE7625"/>
    <w:rsid w:val="00FE778F"/>
    <w:rsid w:val="00FE7E3E"/>
    <w:rsid w:val="00FF1970"/>
    <w:rsid w:val="00FF2246"/>
    <w:rsid w:val="00FF2CB4"/>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uiPriority w:val="99"/>
    <w:rsid w:val="00BF35D2"/>
    <w:pPr>
      <w:spacing w:after="120"/>
      <w:ind w:left="283"/>
      <w:contextualSpacing/>
    </w:pPr>
  </w:style>
  <w:style w:type="paragraph" w:styleId="ListContinue2">
    <w:name w:val="List Continue 2"/>
    <w:basedOn w:val="Normal"/>
    <w:uiPriority w:val="99"/>
    <w:rsid w:val="00BF35D2"/>
    <w:pPr>
      <w:spacing w:after="120"/>
      <w:ind w:left="566"/>
      <w:contextualSpacing/>
    </w:pPr>
  </w:style>
  <w:style w:type="paragraph" w:styleId="ListContinue3">
    <w:name w:val="List Continue 3"/>
    <w:basedOn w:val="Normal"/>
    <w:uiPriority w:val="99"/>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uiPriority w:val="99"/>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uiPriority w:val="99"/>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uiPriority w:val="11"/>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uiPriority w:val="10"/>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 w:type="character" w:styleId="SubtleEmphasis">
    <w:name w:val="Subtle Emphasis"/>
    <w:basedOn w:val="DefaultParagraphFont"/>
    <w:uiPriority w:val="19"/>
    <w:qFormat/>
    <w:rsid w:val="008231CE"/>
    <w:rPr>
      <w:i/>
      <w:iCs/>
      <w:color w:val="808080" w:themeColor="text1" w:themeTint="7F"/>
    </w:rPr>
  </w:style>
  <w:style w:type="character" w:styleId="IntenseEmphasis">
    <w:name w:val="Intense Emphasis"/>
    <w:basedOn w:val="DefaultParagraphFont"/>
    <w:uiPriority w:val="21"/>
    <w:qFormat/>
    <w:rsid w:val="008231CE"/>
    <w:rPr>
      <w:b/>
      <w:bCs/>
      <w:i/>
      <w:iCs/>
      <w:color w:val="4472C4" w:themeColor="accent1"/>
    </w:rPr>
  </w:style>
  <w:style w:type="character" w:styleId="SubtleReference">
    <w:name w:val="Subtle Reference"/>
    <w:basedOn w:val="DefaultParagraphFont"/>
    <w:uiPriority w:val="31"/>
    <w:qFormat/>
    <w:rsid w:val="008231CE"/>
    <w:rPr>
      <w:smallCaps/>
      <w:color w:val="ED7D31" w:themeColor="accent2"/>
      <w:u w:val="single"/>
    </w:rPr>
  </w:style>
  <w:style w:type="character" w:styleId="IntenseReference">
    <w:name w:val="Intense Reference"/>
    <w:basedOn w:val="DefaultParagraphFont"/>
    <w:uiPriority w:val="32"/>
    <w:qFormat/>
    <w:rsid w:val="008231CE"/>
    <w:rPr>
      <w:b/>
      <w:bCs/>
      <w:smallCaps/>
      <w:color w:val="ED7D31" w:themeColor="accent2"/>
      <w:spacing w:val="5"/>
      <w:u w:val="single"/>
    </w:rPr>
  </w:style>
  <w:style w:type="character" w:styleId="BookTitle">
    <w:name w:val="Book Title"/>
    <w:basedOn w:val="DefaultParagraphFont"/>
    <w:uiPriority w:val="33"/>
    <w:qFormat/>
    <w:rsid w:val="008231CE"/>
    <w:rPr>
      <w:b/>
      <w:bCs/>
      <w:smallCaps/>
      <w:spacing w:val="5"/>
    </w:rPr>
  </w:style>
  <w:style w:type="table" w:styleId="LightShading">
    <w:name w:val="Light Shading"/>
    <w:basedOn w:val="TableNormal"/>
    <w:uiPriority w:val="60"/>
    <w:rsid w:val="008231CE"/>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8231CE"/>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8231CE"/>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8231CE"/>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8231CE"/>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8231CE"/>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8231CE"/>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8231CE"/>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s://example.com/3gpp/ClassA=1" TargetMode="External"/><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example.com/3gpp/ClassA=1" TargetMode="External"/><Relationship Id="rId28" Type="http://schemas.openxmlformats.org/officeDocument/2006/relationships/image" Target="media/image14.emf"/><Relationship Id="rId36" Type="http://schemas.openxmlformats.org/officeDocument/2006/relationships/theme" Target="theme/theme1.xml"/><Relationship Id="rId10" Type="http://schemas.openxmlformats.org/officeDocument/2006/relationships/hyperlink" Target="https://forge.3gpp.org/rep/sa5/MnS/tree/Rel-16/OpenAPI" TargetMode="External"/><Relationship Id="rId19" Type="http://schemas.openxmlformats.org/officeDocument/2006/relationships/image" Target="media/image8.emf"/><Relationship Id="rId31" Type="http://schemas.openxmlformats.org/officeDocument/2006/relationships/image" Target="media/image16.emf"/><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hyperlink" Target="https://example.com/3gpp/ClassA=1" TargetMode="External"/><Relationship Id="rId27" Type="http://schemas.openxmlformats.org/officeDocument/2006/relationships/image" Target="media/image13.emf"/><Relationship Id="rId30" Type="http://schemas.openxmlformats.org/officeDocument/2006/relationships/package" Target="embeddings/Microsoft_Word_Document.docx"/><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78071</Words>
  <Characters>445007</Characters>
  <Application>Microsoft Office Word</Application>
  <DocSecurity>0</DocSecurity>
  <Lines>3708</Lines>
  <Paragraphs>1044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522034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2023-06-22T13:28:00Z</dcterms:created>
  <dcterms:modified xsi:type="dcterms:W3CDTF">2023-06-22T14:18:00Z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