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54ED3634"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510437">
        <w:rPr>
          <w:noProof w:val="0"/>
          <w:lang w:eastAsia="zh-CN"/>
        </w:rPr>
        <w:t>15</w:t>
      </w:r>
      <w:r w:rsidR="00122423" w:rsidRPr="00215D3C">
        <w:rPr>
          <w:noProof w:val="0"/>
        </w:rPr>
        <w:t>.</w:t>
      </w:r>
      <w:r w:rsidR="004C5889">
        <w:rPr>
          <w:noProof w:val="0"/>
        </w:rPr>
        <w:t>0</w:t>
      </w:r>
      <w:r w:rsidR="004C5889"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r w:rsidR="00510437">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701158D3" w14:textId="0F9FAAC0" w:rsidR="00B8024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80243">
        <w:rPr>
          <w:noProof/>
        </w:rPr>
        <w:t>Foreword</w:t>
      </w:r>
      <w:r w:rsidR="00B80243">
        <w:rPr>
          <w:noProof/>
        </w:rPr>
        <w:tab/>
      </w:r>
      <w:r w:rsidR="00B80243">
        <w:rPr>
          <w:noProof/>
        </w:rPr>
        <w:fldChar w:fldCharType="begin" w:fldLock="1"/>
      </w:r>
      <w:r w:rsidR="00B80243">
        <w:rPr>
          <w:noProof/>
        </w:rPr>
        <w:instrText xml:space="preserve"> PAGEREF _Toc138079660 \h </w:instrText>
      </w:r>
      <w:r w:rsidR="00B80243">
        <w:rPr>
          <w:noProof/>
        </w:rPr>
      </w:r>
      <w:r w:rsidR="00B80243">
        <w:rPr>
          <w:noProof/>
        </w:rPr>
        <w:fldChar w:fldCharType="separate"/>
      </w:r>
      <w:r w:rsidR="00B80243">
        <w:rPr>
          <w:noProof/>
        </w:rPr>
        <w:t>14</w:t>
      </w:r>
      <w:r w:rsidR="00B80243">
        <w:rPr>
          <w:noProof/>
        </w:rPr>
        <w:fldChar w:fldCharType="end"/>
      </w:r>
    </w:p>
    <w:p w14:paraId="64897B47" w14:textId="00CEA303" w:rsidR="00B80243" w:rsidRDefault="00B8024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_Toc138079661 \h </w:instrText>
      </w:r>
      <w:r>
        <w:rPr>
          <w:noProof/>
        </w:rPr>
      </w:r>
      <w:r>
        <w:rPr>
          <w:noProof/>
        </w:rPr>
        <w:fldChar w:fldCharType="separate"/>
      </w:r>
      <w:r>
        <w:rPr>
          <w:noProof/>
        </w:rPr>
        <w:t>15</w:t>
      </w:r>
      <w:r>
        <w:rPr>
          <w:noProof/>
        </w:rPr>
        <w:fldChar w:fldCharType="end"/>
      </w:r>
    </w:p>
    <w:p w14:paraId="094B50E7" w14:textId="5B9D3004" w:rsidR="00B80243" w:rsidRDefault="00B8024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_Toc138079662 \h </w:instrText>
      </w:r>
      <w:r>
        <w:rPr>
          <w:noProof/>
        </w:rPr>
      </w:r>
      <w:r>
        <w:rPr>
          <w:noProof/>
        </w:rPr>
        <w:fldChar w:fldCharType="separate"/>
      </w:r>
      <w:r>
        <w:rPr>
          <w:noProof/>
        </w:rPr>
        <w:t>15</w:t>
      </w:r>
      <w:r>
        <w:rPr>
          <w:noProof/>
        </w:rPr>
        <w:fldChar w:fldCharType="end"/>
      </w:r>
    </w:p>
    <w:p w14:paraId="296B55EE" w14:textId="7D1EBD42" w:rsidR="00B80243" w:rsidRDefault="00B8024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_Toc138079663 \h </w:instrText>
      </w:r>
      <w:r>
        <w:rPr>
          <w:noProof/>
        </w:rPr>
      </w:r>
      <w:r>
        <w:rPr>
          <w:noProof/>
        </w:rPr>
        <w:fldChar w:fldCharType="separate"/>
      </w:r>
      <w:r>
        <w:rPr>
          <w:noProof/>
        </w:rPr>
        <w:t>17</w:t>
      </w:r>
      <w:r>
        <w:rPr>
          <w:noProof/>
        </w:rPr>
        <w:fldChar w:fldCharType="end"/>
      </w:r>
    </w:p>
    <w:p w14:paraId="15CC6527" w14:textId="1CFCC478" w:rsidR="00B80243" w:rsidRDefault="00B8024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_Toc138079664 \h </w:instrText>
      </w:r>
      <w:r>
        <w:rPr>
          <w:noProof/>
        </w:rPr>
      </w:r>
      <w:r>
        <w:rPr>
          <w:noProof/>
        </w:rPr>
        <w:fldChar w:fldCharType="separate"/>
      </w:r>
      <w:r>
        <w:rPr>
          <w:noProof/>
        </w:rPr>
        <w:t>17</w:t>
      </w:r>
      <w:r>
        <w:rPr>
          <w:noProof/>
        </w:rPr>
        <w:fldChar w:fldCharType="end"/>
      </w:r>
    </w:p>
    <w:p w14:paraId="5D514CE7" w14:textId="643896AA" w:rsidR="00B80243" w:rsidRDefault="00B8024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_Toc138079665 \h </w:instrText>
      </w:r>
      <w:r>
        <w:rPr>
          <w:noProof/>
        </w:rPr>
      </w:r>
      <w:r>
        <w:rPr>
          <w:noProof/>
        </w:rPr>
        <w:fldChar w:fldCharType="separate"/>
      </w:r>
      <w:r>
        <w:rPr>
          <w:noProof/>
        </w:rPr>
        <w:t>17</w:t>
      </w:r>
      <w:r>
        <w:rPr>
          <w:noProof/>
        </w:rPr>
        <w:fldChar w:fldCharType="end"/>
      </w:r>
    </w:p>
    <w:p w14:paraId="13001B8D" w14:textId="1A3C4742" w:rsidR="00B80243" w:rsidRDefault="00B8024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_Toc138079666 \h </w:instrText>
      </w:r>
      <w:r>
        <w:rPr>
          <w:noProof/>
        </w:rPr>
      </w:r>
      <w:r>
        <w:rPr>
          <w:noProof/>
        </w:rPr>
        <w:fldChar w:fldCharType="separate"/>
      </w:r>
      <w:r>
        <w:rPr>
          <w:noProof/>
        </w:rPr>
        <w:t>17</w:t>
      </w:r>
      <w:r>
        <w:rPr>
          <w:noProof/>
        </w:rPr>
        <w:fldChar w:fldCharType="end"/>
      </w:r>
    </w:p>
    <w:p w14:paraId="062DBDB4" w14:textId="2F614615" w:rsidR="00B80243" w:rsidRDefault="00B8024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_Toc138079667 \h </w:instrText>
      </w:r>
      <w:r>
        <w:rPr>
          <w:noProof/>
        </w:rPr>
      </w:r>
      <w:r>
        <w:rPr>
          <w:noProof/>
        </w:rPr>
        <w:fldChar w:fldCharType="separate"/>
      </w:r>
      <w:r>
        <w:rPr>
          <w:noProof/>
        </w:rPr>
        <w:t>17</w:t>
      </w:r>
      <w:r>
        <w:rPr>
          <w:noProof/>
        </w:rPr>
        <w:fldChar w:fldCharType="end"/>
      </w:r>
    </w:p>
    <w:p w14:paraId="23D34ED3" w14:textId="36AD1BA9" w:rsidR="00B80243" w:rsidRDefault="00B8024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_Toc138079668 \h </w:instrText>
      </w:r>
      <w:r>
        <w:rPr>
          <w:noProof/>
        </w:rPr>
      </w:r>
      <w:r>
        <w:rPr>
          <w:noProof/>
        </w:rPr>
        <w:fldChar w:fldCharType="separate"/>
      </w:r>
      <w:r>
        <w:rPr>
          <w:noProof/>
        </w:rPr>
        <w:t>17</w:t>
      </w:r>
      <w:r>
        <w:rPr>
          <w:noProof/>
        </w:rPr>
        <w:fldChar w:fldCharType="end"/>
      </w:r>
    </w:p>
    <w:p w14:paraId="7C83C379" w14:textId="7B1530D1" w:rsidR="00B80243" w:rsidRDefault="00B8024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_Toc138079669 \h </w:instrText>
      </w:r>
      <w:r>
        <w:rPr>
          <w:noProof/>
        </w:rPr>
      </w:r>
      <w:r>
        <w:rPr>
          <w:noProof/>
        </w:rPr>
        <w:fldChar w:fldCharType="separate"/>
      </w:r>
      <w:r>
        <w:rPr>
          <w:noProof/>
        </w:rPr>
        <w:t>17</w:t>
      </w:r>
      <w:r>
        <w:rPr>
          <w:noProof/>
        </w:rPr>
        <w:fldChar w:fldCharType="end"/>
      </w:r>
    </w:p>
    <w:p w14:paraId="65EEFC74" w14:textId="7BC1F51D" w:rsidR="00B80243" w:rsidRDefault="00B8024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_Toc138079670 \h </w:instrText>
      </w:r>
      <w:r>
        <w:rPr>
          <w:noProof/>
        </w:rPr>
      </w:r>
      <w:r>
        <w:rPr>
          <w:noProof/>
        </w:rPr>
        <w:fldChar w:fldCharType="separate"/>
      </w:r>
      <w:r>
        <w:rPr>
          <w:noProof/>
        </w:rPr>
        <w:t>17</w:t>
      </w:r>
      <w:r>
        <w:rPr>
          <w:noProof/>
        </w:rPr>
        <w:fldChar w:fldCharType="end"/>
      </w:r>
    </w:p>
    <w:p w14:paraId="1C57E5F4" w14:textId="70D3680F" w:rsidR="00B80243" w:rsidRDefault="00B8024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_Toc138079671 \h </w:instrText>
      </w:r>
      <w:r>
        <w:rPr>
          <w:noProof/>
        </w:rPr>
      </w:r>
      <w:r>
        <w:rPr>
          <w:noProof/>
        </w:rPr>
        <w:fldChar w:fldCharType="separate"/>
      </w:r>
      <w:r>
        <w:rPr>
          <w:noProof/>
        </w:rPr>
        <w:t>17</w:t>
      </w:r>
      <w:r>
        <w:rPr>
          <w:noProof/>
        </w:rPr>
        <w:fldChar w:fldCharType="end"/>
      </w:r>
    </w:p>
    <w:p w14:paraId="731D861F" w14:textId="503BE629" w:rsidR="00B80243" w:rsidRDefault="00B8024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_Toc138079672 \h </w:instrText>
      </w:r>
      <w:r>
        <w:rPr>
          <w:noProof/>
        </w:rPr>
      </w:r>
      <w:r>
        <w:rPr>
          <w:noProof/>
        </w:rPr>
        <w:fldChar w:fldCharType="separate"/>
      </w:r>
      <w:r>
        <w:rPr>
          <w:noProof/>
        </w:rPr>
        <w:t>18</w:t>
      </w:r>
      <w:r>
        <w:rPr>
          <w:noProof/>
        </w:rPr>
        <w:fldChar w:fldCharType="end"/>
      </w:r>
    </w:p>
    <w:p w14:paraId="4EAF5436" w14:textId="0046BA44" w:rsidR="00B80243" w:rsidRDefault="00B8024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_Toc138079673 \h </w:instrText>
      </w:r>
      <w:r>
        <w:rPr>
          <w:noProof/>
        </w:rPr>
      </w:r>
      <w:r>
        <w:rPr>
          <w:noProof/>
        </w:rPr>
        <w:fldChar w:fldCharType="separate"/>
      </w:r>
      <w:r>
        <w:rPr>
          <w:noProof/>
        </w:rPr>
        <w:t>18</w:t>
      </w:r>
      <w:r>
        <w:rPr>
          <w:noProof/>
        </w:rPr>
        <w:fldChar w:fldCharType="end"/>
      </w:r>
    </w:p>
    <w:p w14:paraId="373E8CAF" w14:textId="1D306F3B" w:rsidR="00B80243" w:rsidRDefault="00B8024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_Toc138079674 \h </w:instrText>
      </w:r>
      <w:r>
        <w:rPr>
          <w:noProof/>
        </w:rPr>
      </w:r>
      <w:r>
        <w:rPr>
          <w:noProof/>
        </w:rPr>
        <w:fldChar w:fldCharType="separate"/>
      </w:r>
      <w:r>
        <w:rPr>
          <w:noProof/>
        </w:rPr>
        <w:t>18</w:t>
      </w:r>
      <w:r>
        <w:rPr>
          <w:noProof/>
        </w:rPr>
        <w:fldChar w:fldCharType="end"/>
      </w:r>
    </w:p>
    <w:p w14:paraId="75A7F315" w14:textId="6A99F310" w:rsidR="00B80243" w:rsidRDefault="00B8024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_Toc138079675 \h </w:instrText>
      </w:r>
      <w:r>
        <w:rPr>
          <w:noProof/>
        </w:rPr>
      </w:r>
      <w:r>
        <w:rPr>
          <w:noProof/>
        </w:rPr>
        <w:fldChar w:fldCharType="separate"/>
      </w:r>
      <w:r>
        <w:rPr>
          <w:noProof/>
        </w:rPr>
        <w:t>18</w:t>
      </w:r>
      <w:r>
        <w:rPr>
          <w:noProof/>
        </w:rPr>
        <w:fldChar w:fldCharType="end"/>
      </w:r>
    </w:p>
    <w:p w14:paraId="472560D8" w14:textId="216CF634" w:rsidR="00B80243" w:rsidRDefault="00B8024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_Toc138079676 \h </w:instrText>
      </w:r>
      <w:r>
        <w:rPr>
          <w:noProof/>
        </w:rPr>
      </w:r>
      <w:r>
        <w:rPr>
          <w:noProof/>
        </w:rPr>
        <w:fldChar w:fldCharType="separate"/>
      </w:r>
      <w:r>
        <w:rPr>
          <w:noProof/>
        </w:rPr>
        <w:t>18</w:t>
      </w:r>
      <w:r>
        <w:rPr>
          <w:noProof/>
        </w:rPr>
        <w:fldChar w:fldCharType="end"/>
      </w:r>
    </w:p>
    <w:p w14:paraId="00010DD2" w14:textId="1BEFD5AB" w:rsidR="00B80243" w:rsidRDefault="00B8024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351333">
        <w:rPr>
          <w:rFonts w:cs="Arial"/>
          <w:noProof/>
        </w:rPr>
        <w:t>createMOI</w:t>
      </w:r>
      <w:r>
        <w:rPr>
          <w:noProof/>
        </w:rPr>
        <w:t xml:space="preserve"> operation</w:t>
      </w:r>
      <w:r>
        <w:rPr>
          <w:noProof/>
        </w:rPr>
        <w:tab/>
      </w:r>
      <w:r>
        <w:rPr>
          <w:noProof/>
        </w:rPr>
        <w:fldChar w:fldCharType="begin" w:fldLock="1"/>
      </w:r>
      <w:r>
        <w:rPr>
          <w:noProof/>
        </w:rPr>
        <w:instrText xml:space="preserve"> PAGEREF _Toc138079677 \h </w:instrText>
      </w:r>
      <w:r>
        <w:rPr>
          <w:noProof/>
        </w:rPr>
      </w:r>
      <w:r>
        <w:rPr>
          <w:noProof/>
        </w:rPr>
        <w:fldChar w:fldCharType="separate"/>
      </w:r>
      <w:r>
        <w:rPr>
          <w:noProof/>
        </w:rPr>
        <w:t>18</w:t>
      </w:r>
      <w:r>
        <w:rPr>
          <w:noProof/>
        </w:rPr>
        <w:fldChar w:fldCharType="end"/>
      </w:r>
    </w:p>
    <w:p w14:paraId="437BF27A" w14:textId="734E61CB" w:rsidR="00B80243" w:rsidRDefault="00B8024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_Toc138079678 \h </w:instrText>
      </w:r>
      <w:r>
        <w:rPr>
          <w:noProof/>
        </w:rPr>
      </w:r>
      <w:r>
        <w:rPr>
          <w:noProof/>
        </w:rPr>
        <w:fldChar w:fldCharType="separate"/>
      </w:r>
      <w:r>
        <w:rPr>
          <w:noProof/>
        </w:rPr>
        <w:t>18</w:t>
      </w:r>
      <w:r>
        <w:rPr>
          <w:noProof/>
        </w:rPr>
        <w:fldChar w:fldCharType="end"/>
      </w:r>
    </w:p>
    <w:p w14:paraId="05120D37" w14:textId="138C887B" w:rsidR="00B80243" w:rsidRDefault="00B8024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_Toc138079679 \h </w:instrText>
      </w:r>
      <w:r>
        <w:rPr>
          <w:noProof/>
        </w:rPr>
      </w:r>
      <w:r>
        <w:rPr>
          <w:noProof/>
        </w:rPr>
        <w:fldChar w:fldCharType="separate"/>
      </w:r>
      <w:r>
        <w:rPr>
          <w:noProof/>
        </w:rPr>
        <w:t>18</w:t>
      </w:r>
      <w:r>
        <w:rPr>
          <w:noProof/>
        </w:rPr>
        <w:fldChar w:fldCharType="end"/>
      </w:r>
    </w:p>
    <w:p w14:paraId="20919E9F" w14:textId="5BD7B4BB"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_Toc138079680 \h </w:instrText>
      </w:r>
      <w:r>
        <w:rPr>
          <w:noProof/>
        </w:rPr>
      </w:r>
      <w:r>
        <w:rPr>
          <w:noProof/>
        </w:rPr>
        <w:fldChar w:fldCharType="separate"/>
      </w:r>
      <w:r>
        <w:rPr>
          <w:noProof/>
        </w:rPr>
        <w:t>19</w:t>
      </w:r>
      <w:r>
        <w:rPr>
          <w:noProof/>
        </w:rPr>
        <w:fldChar w:fldCharType="end"/>
      </w:r>
    </w:p>
    <w:p w14:paraId="0D7EF09D" w14:textId="6A394FA5"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_Toc138079681 \h </w:instrText>
      </w:r>
      <w:r>
        <w:rPr>
          <w:noProof/>
        </w:rPr>
      </w:r>
      <w:r>
        <w:rPr>
          <w:noProof/>
        </w:rPr>
        <w:fldChar w:fldCharType="separate"/>
      </w:r>
      <w:r>
        <w:rPr>
          <w:noProof/>
        </w:rPr>
        <w:t>19</w:t>
      </w:r>
      <w:r>
        <w:rPr>
          <w:noProof/>
        </w:rPr>
        <w:fldChar w:fldCharType="end"/>
      </w:r>
    </w:p>
    <w:p w14:paraId="59E16903" w14:textId="3B15F9DF"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351333">
        <w:rPr>
          <w:rFonts w:cs="Arial"/>
          <w:noProof/>
        </w:rPr>
        <w:t>getMOIAttributes</w:t>
      </w:r>
      <w:r>
        <w:rPr>
          <w:noProof/>
        </w:rPr>
        <w:t xml:space="preserve"> operation</w:t>
      </w:r>
      <w:r>
        <w:rPr>
          <w:noProof/>
        </w:rPr>
        <w:tab/>
      </w:r>
      <w:r>
        <w:rPr>
          <w:noProof/>
        </w:rPr>
        <w:fldChar w:fldCharType="begin" w:fldLock="1"/>
      </w:r>
      <w:r>
        <w:rPr>
          <w:noProof/>
        </w:rPr>
        <w:instrText xml:space="preserve"> PAGEREF _Toc138079682 \h </w:instrText>
      </w:r>
      <w:r>
        <w:rPr>
          <w:noProof/>
        </w:rPr>
      </w:r>
      <w:r>
        <w:rPr>
          <w:noProof/>
        </w:rPr>
        <w:fldChar w:fldCharType="separate"/>
      </w:r>
      <w:r>
        <w:rPr>
          <w:noProof/>
        </w:rPr>
        <w:t>20</w:t>
      </w:r>
      <w:r>
        <w:rPr>
          <w:noProof/>
        </w:rPr>
        <w:fldChar w:fldCharType="end"/>
      </w:r>
    </w:p>
    <w:p w14:paraId="378677D9" w14:textId="296FEFC0"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_Toc138079683 \h </w:instrText>
      </w:r>
      <w:r>
        <w:rPr>
          <w:noProof/>
        </w:rPr>
      </w:r>
      <w:r>
        <w:rPr>
          <w:noProof/>
        </w:rPr>
        <w:fldChar w:fldCharType="separate"/>
      </w:r>
      <w:r>
        <w:rPr>
          <w:noProof/>
        </w:rPr>
        <w:t>20</w:t>
      </w:r>
      <w:r>
        <w:rPr>
          <w:noProof/>
        </w:rPr>
        <w:fldChar w:fldCharType="end"/>
      </w:r>
    </w:p>
    <w:p w14:paraId="3CB09EEB" w14:textId="3A1C0AF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_Toc138079684 \h </w:instrText>
      </w:r>
      <w:r>
        <w:rPr>
          <w:noProof/>
        </w:rPr>
      </w:r>
      <w:r>
        <w:rPr>
          <w:noProof/>
        </w:rPr>
        <w:fldChar w:fldCharType="separate"/>
      </w:r>
      <w:r>
        <w:rPr>
          <w:noProof/>
        </w:rPr>
        <w:t>20</w:t>
      </w:r>
      <w:r>
        <w:rPr>
          <w:noProof/>
        </w:rPr>
        <w:fldChar w:fldCharType="end"/>
      </w:r>
    </w:p>
    <w:p w14:paraId="5ECD641A" w14:textId="3C95B83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_Toc138079685 \h </w:instrText>
      </w:r>
      <w:r>
        <w:rPr>
          <w:noProof/>
        </w:rPr>
      </w:r>
      <w:r>
        <w:rPr>
          <w:noProof/>
        </w:rPr>
        <w:fldChar w:fldCharType="separate"/>
      </w:r>
      <w:r>
        <w:rPr>
          <w:noProof/>
        </w:rPr>
        <w:t>22</w:t>
      </w:r>
      <w:r>
        <w:rPr>
          <w:noProof/>
        </w:rPr>
        <w:fldChar w:fldCharType="end"/>
      </w:r>
    </w:p>
    <w:p w14:paraId="08862545" w14:textId="4637F42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_Toc138079686 \h </w:instrText>
      </w:r>
      <w:r>
        <w:rPr>
          <w:noProof/>
        </w:rPr>
      </w:r>
      <w:r>
        <w:rPr>
          <w:noProof/>
        </w:rPr>
        <w:fldChar w:fldCharType="separate"/>
      </w:r>
      <w:r>
        <w:rPr>
          <w:noProof/>
        </w:rPr>
        <w:t>22</w:t>
      </w:r>
      <w:r>
        <w:rPr>
          <w:noProof/>
        </w:rPr>
        <w:fldChar w:fldCharType="end"/>
      </w:r>
    </w:p>
    <w:p w14:paraId="1D508A28" w14:textId="16A9D44D"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351333">
        <w:rPr>
          <w:rFonts w:cs="Arial"/>
          <w:noProof/>
        </w:rPr>
        <w:t>modifyMOIAttributes</w:t>
      </w:r>
      <w:r>
        <w:rPr>
          <w:noProof/>
        </w:rPr>
        <w:t xml:space="preserve"> operation</w:t>
      </w:r>
      <w:r>
        <w:rPr>
          <w:noProof/>
        </w:rPr>
        <w:tab/>
      </w:r>
      <w:r>
        <w:rPr>
          <w:noProof/>
        </w:rPr>
        <w:fldChar w:fldCharType="begin" w:fldLock="1"/>
      </w:r>
      <w:r>
        <w:rPr>
          <w:noProof/>
        </w:rPr>
        <w:instrText xml:space="preserve"> PAGEREF _Toc138079687 \h </w:instrText>
      </w:r>
      <w:r>
        <w:rPr>
          <w:noProof/>
        </w:rPr>
      </w:r>
      <w:r>
        <w:rPr>
          <w:noProof/>
        </w:rPr>
        <w:fldChar w:fldCharType="separate"/>
      </w:r>
      <w:r>
        <w:rPr>
          <w:noProof/>
        </w:rPr>
        <w:t>22</w:t>
      </w:r>
      <w:r>
        <w:rPr>
          <w:noProof/>
        </w:rPr>
        <w:fldChar w:fldCharType="end"/>
      </w:r>
    </w:p>
    <w:p w14:paraId="35D0DBF3" w14:textId="5BCFE63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_Toc138079688 \h </w:instrText>
      </w:r>
      <w:r>
        <w:rPr>
          <w:noProof/>
        </w:rPr>
      </w:r>
      <w:r>
        <w:rPr>
          <w:noProof/>
        </w:rPr>
        <w:fldChar w:fldCharType="separate"/>
      </w:r>
      <w:r>
        <w:rPr>
          <w:noProof/>
        </w:rPr>
        <w:t>22</w:t>
      </w:r>
      <w:r>
        <w:rPr>
          <w:noProof/>
        </w:rPr>
        <w:fldChar w:fldCharType="end"/>
      </w:r>
    </w:p>
    <w:p w14:paraId="2892D4B1" w14:textId="16F8F6FF"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_Toc138079689 \h </w:instrText>
      </w:r>
      <w:r>
        <w:rPr>
          <w:noProof/>
        </w:rPr>
      </w:r>
      <w:r>
        <w:rPr>
          <w:noProof/>
        </w:rPr>
        <w:fldChar w:fldCharType="separate"/>
      </w:r>
      <w:r>
        <w:rPr>
          <w:noProof/>
        </w:rPr>
        <w:t>23</w:t>
      </w:r>
      <w:r>
        <w:rPr>
          <w:noProof/>
        </w:rPr>
        <w:fldChar w:fldCharType="end"/>
      </w:r>
    </w:p>
    <w:p w14:paraId="23F654DB" w14:textId="279BFE8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_Toc138079690 \h </w:instrText>
      </w:r>
      <w:r>
        <w:rPr>
          <w:noProof/>
        </w:rPr>
      </w:r>
      <w:r>
        <w:rPr>
          <w:noProof/>
        </w:rPr>
        <w:fldChar w:fldCharType="separate"/>
      </w:r>
      <w:r>
        <w:rPr>
          <w:noProof/>
        </w:rPr>
        <w:t>25</w:t>
      </w:r>
      <w:r>
        <w:rPr>
          <w:noProof/>
        </w:rPr>
        <w:fldChar w:fldCharType="end"/>
      </w:r>
    </w:p>
    <w:p w14:paraId="3C222522" w14:textId="65451A8A"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_Toc138079691 \h </w:instrText>
      </w:r>
      <w:r>
        <w:rPr>
          <w:noProof/>
        </w:rPr>
      </w:r>
      <w:r>
        <w:rPr>
          <w:noProof/>
        </w:rPr>
        <w:fldChar w:fldCharType="separate"/>
      </w:r>
      <w:r>
        <w:rPr>
          <w:noProof/>
        </w:rPr>
        <w:t>25</w:t>
      </w:r>
      <w:r>
        <w:rPr>
          <w:noProof/>
        </w:rPr>
        <w:fldChar w:fldCharType="end"/>
      </w:r>
    </w:p>
    <w:p w14:paraId="04F75F73" w14:textId="2A770246"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351333">
        <w:rPr>
          <w:rFonts w:cs="Arial"/>
          <w:noProof/>
        </w:rPr>
        <w:t>deleteMOI</w:t>
      </w:r>
      <w:r>
        <w:rPr>
          <w:noProof/>
        </w:rPr>
        <w:t xml:space="preserve"> operation</w:t>
      </w:r>
      <w:r>
        <w:rPr>
          <w:noProof/>
        </w:rPr>
        <w:tab/>
      </w:r>
      <w:r>
        <w:rPr>
          <w:noProof/>
        </w:rPr>
        <w:fldChar w:fldCharType="begin" w:fldLock="1"/>
      </w:r>
      <w:r>
        <w:rPr>
          <w:noProof/>
        </w:rPr>
        <w:instrText xml:space="preserve"> PAGEREF _Toc138079692 \h </w:instrText>
      </w:r>
      <w:r>
        <w:rPr>
          <w:noProof/>
        </w:rPr>
      </w:r>
      <w:r>
        <w:rPr>
          <w:noProof/>
        </w:rPr>
        <w:fldChar w:fldCharType="separate"/>
      </w:r>
      <w:r>
        <w:rPr>
          <w:noProof/>
        </w:rPr>
        <w:t>25</w:t>
      </w:r>
      <w:r>
        <w:rPr>
          <w:noProof/>
        </w:rPr>
        <w:fldChar w:fldCharType="end"/>
      </w:r>
    </w:p>
    <w:p w14:paraId="211566F1" w14:textId="45E6F37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_Toc138079693 \h </w:instrText>
      </w:r>
      <w:r>
        <w:rPr>
          <w:noProof/>
        </w:rPr>
      </w:r>
      <w:r>
        <w:rPr>
          <w:noProof/>
        </w:rPr>
        <w:fldChar w:fldCharType="separate"/>
      </w:r>
      <w:r>
        <w:rPr>
          <w:noProof/>
        </w:rPr>
        <w:t>25</w:t>
      </w:r>
      <w:r>
        <w:rPr>
          <w:noProof/>
        </w:rPr>
        <w:fldChar w:fldCharType="end"/>
      </w:r>
    </w:p>
    <w:p w14:paraId="4D1AECD0" w14:textId="1469DDF2"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_Toc138079694 \h </w:instrText>
      </w:r>
      <w:r>
        <w:rPr>
          <w:noProof/>
        </w:rPr>
      </w:r>
      <w:r>
        <w:rPr>
          <w:noProof/>
        </w:rPr>
        <w:fldChar w:fldCharType="separate"/>
      </w:r>
      <w:r>
        <w:rPr>
          <w:noProof/>
        </w:rPr>
        <w:t>25</w:t>
      </w:r>
      <w:r>
        <w:rPr>
          <w:noProof/>
        </w:rPr>
        <w:fldChar w:fldCharType="end"/>
      </w:r>
    </w:p>
    <w:p w14:paraId="1CFBC96C" w14:textId="3EA8194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_Toc138079695 \h </w:instrText>
      </w:r>
      <w:r>
        <w:rPr>
          <w:noProof/>
        </w:rPr>
      </w:r>
      <w:r>
        <w:rPr>
          <w:noProof/>
        </w:rPr>
        <w:fldChar w:fldCharType="separate"/>
      </w:r>
      <w:r>
        <w:rPr>
          <w:noProof/>
        </w:rPr>
        <w:t>26</w:t>
      </w:r>
      <w:r>
        <w:rPr>
          <w:noProof/>
        </w:rPr>
        <w:fldChar w:fldCharType="end"/>
      </w:r>
    </w:p>
    <w:p w14:paraId="026AF042" w14:textId="329BA45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_Toc138079696 \h </w:instrText>
      </w:r>
      <w:r>
        <w:rPr>
          <w:noProof/>
        </w:rPr>
      </w:r>
      <w:r>
        <w:rPr>
          <w:noProof/>
        </w:rPr>
        <w:fldChar w:fldCharType="separate"/>
      </w:r>
      <w:r>
        <w:rPr>
          <w:noProof/>
        </w:rPr>
        <w:t>26</w:t>
      </w:r>
      <w:r>
        <w:rPr>
          <w:noProof/>
        </w:rPr>
        <w:fldChar w:fldCharType="end"/>
      </w:r>
    </w:p>
    <w:p w14:paraId="5B8FB40B" w14:textId="5C91E7FE"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_Toc138079697 \h </w:instrText>
      </w:r>
      <w:r>
        <w:rPr>
          <w:noProof/>
        </w:rPr>
      </w:r>
      <w:r>
        <w:rPr>
          <w:noProof/>
        </w:rPr>
        <w:fldChar w:fldCharType="separate"/>
      </w:r>
      <w:r>
        <w:rPr>
          <w:noProof/>
        </w:rPr>
        <w:t>26</w:t>
      </w:r>
      <w:r>
        <w:rPr>
          <w:noProof/>
        </w:rPr>
        <w:fldChar w:fldCharType="end"/>
      </w:r>
    </w:p>
    <w:p w14:paraId="32FB0050" w14:textId="07091793"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_Toc138079698 \h </w:instrText>
      </w:r>
      <w:r>
        <w:rPr>
          <w:noProof/>
        </w:rPr>
      </w:r>
      <w:r>
        <w:rPr>
          <w:noProof/>
        </w:rPr>
        <w:fldChar w:fldCharType="separate"/>
      </w:r>
      <w:r>
        <w:rPr>
          <w:noProof/>
        </w:rPr>
        <w:t>26</w:t>
      </w:r>
      <w:r>
        <w:rPr>
          <w:noProof/>
        </w:rPr>
        <w:fldChar w:fldCharType="end"/>
      </w:r>
    </w:p>
    <w:p w14:paraId="6247C045" w14:textId="17C9F81B" w:rsidR="00B80243" w:rsidRDefault="00B8024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notifyMOICreation</w:t>
      </w:r>
      <w:r>
        <w:rPr>
          <w:noProof/>
        </w:rPr>
        <w:tab/>
      </w:r>
      <w:r>
        <w:rPr>
          <w:noProof/>
        </w:rPr>
        <w:fldChar w:fldCharType="begin" w:fldLock="1"/>
      </w:r>
      <w:r>
        <w:rPr>
          <w:noProof/>
        </w:rPr>
        <w:instrText xml:space="preserve"> PAGEREF _Toc138079699 \h </w:instrText>
      </w:r>
      <w:r>
        <w:rPr>
          <w:noProof/>
        </w:rPr>
      </w:r>
      <w:r>
        <w:rPr>
          <w:noProof/>
        </w:rPr>
        <w:fldChar w:fldCharType="separate"/>
      </w:r>
      <w:r>
        <w:rPr>
          <w:noProof/>
        </w:rPr>
        <w:t>26</w:t>
      </w:r>
      <w:r>
        <w:rPr>
          <w:noProof/>
        </w:rPr>
        <w:fldChar w:fldCharType="end"/>
      </w:r>
    </w:p>
    <w:p w14:paraId="75A814A5" w14:textId="1513C32A" w:rsidR="00B80243" w:rsidRDefault="00B8024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_Toc138079700 \h </w:instrText>
      </w:r>
      <w:r>
        <w:rPr>
          <w:noProof/>
        </w:rPr>
      </w:r>
      <w:r>
        <w:rPr>
          <w:noProof/>
        </w:rPr>
        <w:fldChar w:fldCharType="separate"/>
      </w:r>
      <w:r>
        <w:rPr>
          <w:noProof/>
        </w:rPr>
        <w:t>26</w:t>
      </w:r>
      <w:r>
        <w:rPr>
          <w:noProof/>
        </w:rPr>
        <w:fldChar w:fldCharType="end"/>
      </w:r>
    </w:p>
    <w:p w14:paraId="4C2CE844" w14:textId="5A9E201E" w:rsidR="00B80243" w:rsidRDefault="00B8024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_Toc138079701 \h </w:instrText>
      </w:r>
      <w:r>
        <w:rPr>
          <w:noProof/>
        </w:rPr>
      </w:r>
      <w:r>
        <w:rPr>
          <w:noProof/>
        </w:rPr>
        <w:fldChar w:fldCharType="separate"/>
      </w:r>
      <w:r>
        <w:rPr>
          <w:noProof/>
        </w:rPr>
        <w:t>27</w:t>
      </w:r>
      <w:r>
        <w:rPr>
          <w:noProof/>
        </w:rPr>
        <w:fldChar w:fldCharType="end"/>
      </w:r>
    </w:p>
    <w:p w14:paraId="71D748F3" w14:textId="49D6866C" w:rsidR="00B80243" w:rsidRDefault="00B8024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_Toc138079702 \h </w:instrText>
      </w:r>
      <w:r>
        <w:rPr>
          <w:noProof/>
        </w:rPr>
      </w:r>
      <w:r>
        <w:rPr>
          <w:noProof/>
        </w:rPr>
        <w:fldChar w:fldCharType="separate"/>
      </w:r>
      <w:r>
        <w:rPr>
          <w:noProof/>
        </w:rPr>
        <w:t>28</w:t>
      </w:r>
      <w:r>
        <w:rPr>
          <w:noProof/>
        </w:rPr>
        <w:fldChar w:fldCharType="end"/>
      </w:r>
    </w:p>
    <w:p w14:paraId="6B1680B8" w14:textId="0E3260F6" w:rsidR="00B80243" w:rsidRDefault="00B8024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_Toc138079703 \h </w:instrText>
      </w:r>
      <w:r>
        <w:rPr>
          <w:noProof/>
        </w:rPr>
      </w:r>
      <w:r>
        <w:rPr>
          <w:noProof/>
        </w:rPr>
        <w:fldChar w:fldCharType="separate"/>
      </w:r>
      <w:r>
        <w:rPr>
          <w:noProof/>
        </w:rPr>
        <w:t>28</w:t>
      </w:r>
      <w:r>
        <w:rPr>
          <w:noProof/>
        </w:rPr>
        <w:fldChar w:fldCharType="end"/>
      </w:r>
    </w:p>
    <w:p w14:paraId="59550928" w14:textId="01ED5D4A" w:rsidR="00B80243" w:rsidRDefault="00B8024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_Toc138079704 \h </w:instrText>
      </w:r>
      <w:r>
        <w:rPr>
          <w:noProof/>
        </w:rPr>
      </w:r>
      <w:r>
        <w:rPr>
          <w:noProof/>
        </w:rPr>
        <w:fldChar w:fldCharType="separate"/>
      </w:r>
      <w:r>
        <w:rPr>
          <w:noProof/>
        </w:rPr>
        <w:t>28</w:t>
      </w:r>
      <w:r>
        <w:rPr>
          <w:noProof/>
        </w:rPr>
        <w:fldChar w:fldCharType="end"/>
      </w:r>
    </w:p>
    <w:p w14:paraId="2E4D162E" w14:textId="2DE7181C"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notifyMOIDeletion</w:t>
      </w:r>
      <w:r>
        <w:rPr>
          <w:noProof/>
        </w:rPr>
        <w:tab/>
      </w:r>
      <w:r>
        <w:rPr>
          <w:noProof/>
        </w:rPr>
        <w:fldChar w:fldCharType="begin" w:fldLock="1"/>
      </w:r>
      <w:r>
        <w:rPr>
          <w:noProof/>
        </w:rPr>
        <w:instrText xml:space="preserve"> PAGEREF _Toc138079705 \h </w:instrText>
      </w:r>
      <w:r>
        <w:rPr>
          <w:noProof/>
        </w:rPr>
      </w:r>
      <w:r>
        <w:rPr>
          <w:noProof/>
        </w:rPr>
        <w:fldChar w:fldCharType="separate"/>
      </w:r>
      <w:r>
        <w:rPr>
          <w:noProof/>
        </w:rPr>
        <w:t>28</w:t>
      </w:r>
      <w:r>
        <w:rPr>
          <w:noProof/>
        </w:rPr>
        <w:fldChar w:fldCharType="end"/>
      </w:r>
    </w:p>
    <w:p w14:paraId="5E58A399" w14:textId="057CD4C0" w:rsidR="00B80243" w:rsidRDefault="00B8024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_Toc138079706 \h </w:instrText>
      </w:r>
      <w:r>
        <w:rPr>
          <w:noProof/>
        </w:rPr>
      </w:r>
      <w:r>
        <w:rPr>
          <w:noProof/>
        </w:rPr>
        <w:fldChar w:fldCharType="separate"/>
      </w:r>
      <w:r>
        <w:rPr>
          <w:noProof/>
        </w:rPr>
        <w:t>28</w:t>
      </w:r>
      <w:r>
        <w:rPr>
          <w:noProof/>
        </w:rPr>
        <w:fldChar w:fldCharType="end"/>
      </w:r>
    </w:p>
    <w:p w14:paraId="098909F7" w14:textId="19C3F8FC" w:rsidR="00B80243" w:rsidRDefault="00B8024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_Toc138079707 \h </w:instrText>
      </w:r>
      <w:r>
        <w:rPr>
          <w:noProof/>
        </w:rPr>
      </w:r>
      <w:r>
        <w:rPr>
          <w:noProof/>
        </w:rPr>
        <w:fldChar w:fldCharType="separate"/>
      </w:r>
      <w:r>
        <w:rPr>
          <w:noProof/>
        </w:rPr>
        <w:t>29</w:t>
      </w:r>
      <w:r>
        <w:rPr>
          <w:noProof/>
        </w:rPr>
        <w:fldChar w:fldCharType="end"/>
      </w:r>
    </w:p>
    <w:p w14:paraId="694FF2FD" w14:textId="541E2274" w:rsidR="00B80243" w:rsidRDefault="00B8024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_Toc138079708 \h </w:instrText>
      </w:r>
      <w:r>
        <w:rPr>
          <w:noProof/>
        </w:rPr>
      </w:r>
      <w:r>
        <w:rPr>
          <w:noProof/>
        </w:rPr>
        <w:fldChar w:fldCharType="separate"/>
      </w:r>
      <w:r>
        <w:rPr>
          <w:noProof/>
        </w:rPr>
        <w:t>30</w:t>
      </w:r>
      <w:r>
        <w:rPr>
          <w:noProof/>
        </w:rPr>
        <w:fldChar w:fldCharType="end"/>
      </w:r>
    </w:p>
    <w:p w14:paraId="3B29BED5" w14:textId="33AC3C33" w:rsidR="00B80243" w:rsidRDefault="00B8024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_Toc138079709 \h </w:instrText>
      </w:r>
      <w:r>
        <w:rPr>
          <w:noProof/>
        </w:rPr>
      </w:r>
      <w:r>
        <w:rPr>
          <w:noProof/>
        </w:rPr>
        <w:fldChar w:fldCharType="separate"/>
      </w:r>
      <w:r>
        <w:rPr>
          <w:noProof/>
        </w:rPr>
        <w:t>30</w:t>
      </w:r>
      <w:r>
        <w:rPr>
          <w:noProof/>
        </w:rPr>
        <w:fldChar w:fldCharType="end"/>
      </w:r>
    </w:p>
    <w:p w14:paraId="4B8AD2EF" w14:textId="0EF550F5" w:rsidR="00B80243" w:rsidRDefault="00B8024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_Toc138079710 \h </w:instrText>
      </w:r>
      <w:r>
        <w:rPr>
          <w:noProof/>
        </w:rPr>
      </w:r>
      <w:r>
        <w:rPr>
          <w:noProof/>
        </w:rPr>
        <w:fldChar w:fldCharType="separate"/>
      </w:r>
      <w:r>
        <w:rPr>
          <w:noProof/>
        </w:rPr>
        <w:t>30</w:t>
      </w:r>
      <w:r>
        <w:rPr>
          <w:noProof/>
        </w:rPr>
        <w:fldChar w:fldCharType="end"/>
      </w:r>
    </w:p>
    <w:p w14:paraId="27CB07B2" w14:textId="2234F64A"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notifyMOIAttributeValueChanges</w:t>
      </w:r>
      <w:r>
        <w:rPr>
          <w:noProof/>
        </w:rPr>
        <w:tab/>
      </w:r>
      <w:r>
        <w:rPr>
          <w:noProof/>
        </w:rPr>
        <w:fldChar w:fldCharType="begin" w:fldLock="1"/>
      </w:r>
      <w:r>
        <w:rPr>
          <w:noProof/>
        </w:rPr>
        <w:instrText xml:space="preserve"> PAGEREF _Toc138079711 \h </w:instrText>
      </w:r>
      <w:r>
        <w:rPr>
          <w:noProof/>
        </w:rPr>
      </w:r>
      <w:r>
        <w:rPr>
          <w:noProof/>
        </w:rPr>
        <w:fldChar w:fldCharType="separate"/>
      </w:r>
      <w:r>
        <w:rPr>
          <w:noProof/>
        </w:rPr>
        <w:t>30</w:t>
      </w:r>
      <w:r>
        <w:rPr>
          <w:noProof/>
        </w:rPr>
        <w:fldChar w:fldCharType="end"/>
      </w:r>
    </w:p>
    <w:p w14:paraId="32F30E95" w14:textId="4AD12A2C" w:rsidR="00B80243" w:rsidRDefault="00B8024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_Toc138079712 \h </w:instrText>
      </w:r>
      <w:r>
        <w:rPr>
          <w:noProof/>
        </w:rPr>
      </w:r>
      <w:r>
        <w:rPr>
          <w:noProof/>
        </w:rPr>
        <w:fldChar w:fldCharType="separate"/>
      </w:r>
      <w:r>
        <w:rPr>
          <w:noProof/>
        </w:rPr>
        <w:t>30</w:t>
      </w:r>
      <w:r>
        <w:rPr>
          <w:noProof/>
        </w:rPr>
        <w:fldChar w:fldCharType="end"/>
      </w:r>
    </w:p>
    <w:p w14:paraId="31833894" w14:textId="3ABF4CB9" w:rsidR="00B80243" w:rsidRDefault="00B8024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_Toc138079713 \h </w:instrText>
      </w:r>
      <w:r>
        <w:rPr>
          <w:noProof/>
        </w:rPr>
      </w:r>
      <w:r>
        <w:rPr>
          <w:noProof/>
        </w:rPr>
        <w:fldChar w:fldCharType="separate"/>
      </w:r>
      <w:r>
        <w:rPr>
          <w:noProof/>
        </w:rPr>
        <w:t>31</w:t>
      </w:r>
      <w:r>
        <w:rPr>
          <w:noProof/>
        </w:rPr>
        <w:fldChar w:fldCharType="end"/>
      </w:r>
    </w:p>
    <w:p w14:paraId="121E666D" w14:textId="5DCBB531" w:rsidR="00B80243" w:rsidRDefault="00B8024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_Toc138079714 \h </w:instrText>
      </w:r>
      <w:r>
        <w:rPr>
          <w:noProof/>
        </w:rPr>
      </w:r>
      <w:r>
        <w:rPr>
          <w:noProof/>
        </w:rPr>
        <w:fldChar w:fldCharType="separate"/>
      </w:r>
      <w:r>
        <w:rPr>
          <w:noProof/>
        </w:rPr>
        <w:t>33</w:t>
      </w:r>
      <w:r>
        <w:rPr>
          <w:noProof/>
        </w:rPr>
        <w:fldChar w:fldCharType="end"/>
      </w:r>
    </w:p>
    <w:p w14:paraId="334C2336" w14:textId="6E070A0B" w:rsidR="00B80243" w:rsidRDefault="00B8024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_Toc138079715 \h </w:instrText>
      </w:r>
      <w:r>
        <w:rPr>
          <w:noProof/>
        </w:rPr>
      </w:r>
      <w:r>
        <w:rPr>
          <w:noProof/>
        </w:rPr>
        <w:fldChar w:fldCharType="separate"/>
      </w:r>
      <w:r>
        <w:rPr>
          <w:noProof/>
        </w:rPr>
        <w:t>33</w:t>
      </w:r>
      <w:r>
        <w:rPr>
          <w:noProof/>
        </w:rPr>
        <w:fldChar w:fldCharType="end"/>
      </w:r>
    </w:p>
    <w:p w14:paraId="0AEFB0A1" w14:textId="212B06A2" w:rsidR="00B80243" w:rsidRDefault="00B8024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_Toc138079716 \h </w:instrText>
      </w:r>
      <w:r>
        <w:rPr>
          <w:noProof/>
        </w:rPr>
      </w:r>
      <w:r>
        <w:rPr>
          <w:noProof/>
        </w:rPr>
        <w:fldChar w:fldCharType="separate"/>
      </w:r>
      <w:r>
        <w:rPr>
          <w:noProof/>
        </w:rPr>
        <w:t>33</w:t>
      </w:r>
      <w:r>
        <w:rPr>
          <w:noProof/>
        </w:rPr>
        <w:fldChar w:fldCharType="end"/>
      </w:r>
    </w:p>
    <w:p w14:paraId="2857B415" w14:textId="59D9ACC0" w:rsidR="00B80243" w:rsidRDefault="00B8024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notifyEvent</w:t>
      </w:r>
      <w:r>
        <w:rPr>
          <w:noProof/>
        </w:rPr>
        <w:tab/>
      </w:r>
      <w:r>
        <w:rPr>
          <w:noProof/>
        </w:rPr>
        <w:fldChar w:fldCharType="begin" w:fldLock="1"/>
      </w:r>
      <w:r>
        <w:rPr>
          <w:noProof/>
        </w:rPr>
        <w:instrText xml:space="preserve"> PAGEREF _Toc138079717 \h </w:instrText>
      </w:r>
      <w:r>
        <w:rPr>
          <w:noProof/>
        </w:rPr>
      </w:r>
      <w:r>
        <w:rPr>
          <w:noProof/>
        </w:rPr>
        <w:fldChar w:fldCharType="separate"/>
      </w:r>
      <w:r>
        <w:rPr>
          <w:noProof/>
        </w:rPr>
        <w:t>33</w:t>
      </w:r>
      <w:r>
        <w:rPr>
          <w:noProof/>
        </w:rPr>
        <w:fldChar w:fldCharType="end"/>
      </w:r>
    </w:p>
    <w:p w14:paraId="47A447D2" w14:textId="768CADEB" w:rsidR="00B80243" w:rsidRDefault="00B8024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_Toc138079718 \h </w:instrText>
      </w:r>
      <w:r>
        <w:rPr>
          <w:noProof/>
        </w:rPr>
      </w:r>
      <w:r>
        <w:rPr>
          <w:noProof/>
        </w:rPr>
        <w:fldChar w:fldCharType="separate"/>
      </w:r>
      <w:r>
        <w:rPr>
          <w:noProof/>
        </w:rPr>
        <w:t>33</w:t>
      </w:r>
      <w:r>
        <w:rPr>
          <w:noProof/>
        </w:rPr>
        <w:fldChar w:fldCharType="end"/>
      </w:r>
    </w:p>
    <w:p w14:paraId="046413FE" w14:textId="7C7F0086" w:rsidR="00B80243" w:rsidRDefault="00B8024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_Toc138079719 \h </w:instrText>
      </w:r>
      <w:r>
        <w:rPr>
          <w:noProof/>
        </w:rPr>
      </w:r>
      <w:r>
        <w:rPr>
          <w:noProof/>
        </w:rPr>
        <w:fldChar w:fldCharType="separate"/>
      </w:r>
      <w:r>
        <w:rPr>
          <w:noProof/>
        </w:rPr>
        <w:t>34</w:t>
      </w:r>
      <w:r>
        <w:rPr>
          <w:noProof/>
        </w:rPr>
        <w:fldChar w:fldCharType="end"/>
      </w:r>
    </w:p>
    <w:p w14:paraId="0E5F9C71" w14:textId="35FD560A"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notifyMOIChanges</w:t>
      </w:r>
      <w:r>
        <w:rPr>
          <w:noProof/>
        </w:rPr>
        <w:tab/>
      </w:r>
      <w:r>
        <w:rPr>
          <w:noProof/>
        </w:rPr>
        <w:fldChar w:fldCharType="begin" w:fldLock="1"/>
      </w:r>
      <w:r>
        <w:rPr>
          <w:noProof/>
        </w:rPr>
        <w:instrText xml:space="preserve"> PAGEREF _Toc138079720 \h </w:instrText>
      </w:r>
      <w:r>
        <w:rPr>
          <w:noProof/>
        </w:rPr>
      </w:r>
      <w:r>
        <w:rPr>
          <w:noProof/>
        </w:rPr>
        <w:fldChar w:fldCharType="separate"/>
      </w:r>
      <w:r>
        <w:rPr>
          <w:noProof/>
        </w:rPr>
        <w:t>34</w:t>
      </w:r>
      <w:r>
        <w:rPr>
          <w:noProof/>
        </w:rPr>
        <w:fldChar w:fldCharType="end"/>
      </w:r>
    </w:p>
    <w:p w14:paraId="05015221" w14:textId="2B457C12" w:rsidR="00B80243" w:rsidRDefault="00B8024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_Toc138079721 \h </w:instrText>
      </w:r>
      <w:r>
        <w:rPr>
          <w:noProof/>
        </w:rPr>
      </w:r>
      <w:r>
        <w:rPr>
          <w:noProof/>
        </w:rPr>
        <w:fldChar w:fldCharType="separate"/>
      </w:r>
      <w:r>
        <w:rPr>
          <w:noProof/>
        </w:rPr>
        <w:t>34</w:t>
      </w:r>
      <w:r>
        <w:rPr>
          <w:noProof/>
        </w:rPr>
        <w:fldChar w:fldCharType="end"/>
      </w:r>
    </w:p>
    <w:p w14:paraId="1EB85C82" w14:textId="515945EB" w:rsidR="00B80243" w:rsidRDefault="00B8024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_Toc138079722 \h </w:instrText>
      </w:r>
      <w:r>
        <w:rPr>
          <w:noProof/>
        </w:rPr>
      </w:r>
      <w:r>
        <w:rPr>
          <w:noProof/>
        </w:rPr>
        <w:fldChar w:fldCharType="separate"/>
      </w:r>
      <w:r>
        <w:rPr>
          <w:noProof/>
        </w:rPr>
        <w:t>35</w:t>
      </w:r>
      <w:r>
        <w:rPr>
          <w:noProof/>
        </w:rPr>
        <w:fldChar w:fldCharType="end"/>
      </w:r>
    </w:p>
    <w:p w14:paraId="21C1BAA0" w14:textId="109411B1" w:rsidR="00B80243" w:rsidRDefault="00B8024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_Toc138079723 \h </w:instrText>
      </w:r>
      <w:r>
        <w:rPr>
          <w:noProof/>
        </w:rPr>
      </w:r>
      <w:r>
        <w:rPr>
          <w:noProof/>
        </w:rPr>
        <w:fldChar w:fldCharType="separate"/>
      </w:r>
      <w:r>
        <w:rPr>
          <w:noProof/>
        </w:rPr>
        <w:t>35</w:t>
      </w:r>
      <w:r>
        <w:rPr>
          <w:noProof/>
        </w:rPr>
        <w:fldChar w:fldCharType="end"/>
      </w:r>
    </w:p>
    <w:p w14:paraId="202145F9" w14:textId="3E74711B" w:rsidR="00B80243" w:rsidRDefault="00B8024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351333">
        <w:rPr>
          <w:rFonts w:cs="Arial"/>
          <w:noProof/>
        </w:rPr>
        <w:t xml:space="preserve">ManagedEntity </w:t>
      </w:r>
      <w:r w:rsidRPr="00351333">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_Toc138079724 \h </w:instrText>
      </w:r>
      <w:r>
        <w:rPr>
          <w:noProof/>
        </w:rPr>
      </w:r>
      <w:r>
        <w:rPr>
          <w:noProof/>
        </w:rPr>
        <w:fldChar w:fldCharType="separate"/>
      </w:r>
      <w:r>
        <w:rPr>
          <w:noProof/>
        </w:rPr>
        <w:t>35</w:t>
      </w:r>
      <w:r>
        <w:rPr>
          <w:noProof/>
        </w:rPr>
        <w:fldChar w:fldCharType="end"/>
      </w:r>
    </w:p>
    <w:p w14:paraId="37861DA0" w14:textId="5109E51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_Toc138079725 \h </w:instrText>
      </w:r>
      <w:r>
        <w:rPr>
          <w:noProof/>
        </w:rPr>
      </w:r>
      <w:r>
        <w:rPr>
          <w:noProof/>
        </w:rPr>
        <w:fldChar w:fldCharType="separate"/>
      </w:r>
      <w:r>
        <w:rPr>
          <w:noProof/>
        </w:rPr>
        <w:t>35</w:t>
      </w:r>
      <w:r>
        <w:rPr>
          <w:noProof/>
        </w:rPr>
        <w:fldChar w:fldCharType="end"/>
      </w:r>
    </w:p>
    <w:p w14:paraId="2F2B577F" w14:textId="6BC53B65" w:rsidR="00B80243" w:rsidRDefault="00B8024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_Toc138079726 \h </w:instrText>
      </w:r>
      <w:r>
        <w:rPr>
          <w:noProof/>
        </w:rPr>
      </w:r>
      <w:r>
        <w:rPr>
          <w:noProof/>
        </w:rPr>
        <w:fldChar w:fldCharType="separate"/>
      </w:r>
      <w:r>
        <w:rPr>
          <w:noProof/>
        </w:rPr>
        <w:t>36</w:t>
      </w:r>
      <w:r>
        <w:rPr>
          <w:noProof/>
        </w:rPr>
        <w:fldChar w:fldCharType="end"/>
      </w:r>
    </w:p>
    <w:p w14:paraId="2CC86AD8" w14:textId="5A87C720" w:rsidR="00B80243" w:rsidRDefault="00B8024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_Toc138079727 \h </w:instrText>
      </w:r>
      <w:r>
        <w:rPr>
          <w:noProof/>
        </w:rPr>
      </w:r>
      <w:r>
        <w:rPr>
          <w:noProof/>
        </w:rPr>
        <w:fldChar w:fldCharType="separate"/>
      </w:r>
      <w:r>
        <w:rPr>
          <w:noProof/>
        </w:rPr>
        <w:t>36</w:t>
      </w:r>
      <w:r>
        <w:rPr>
          <w:noProof/>
        </w:rPr>
        <w:fldChar w:fldCharType="end"/>
      </w:r>
    </w:p>
    <w:p w14:paraId="1FB7B3CB" w14:textId="29782743" w:rsidR="00B80243" w:rsidRDefault="00B8024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_Toc138079728 \h </w:instrText>
      </w:r>
      <w:r>
        <w:rPr>
          <w:noProof/>
        </w:rPr>
      </w:r>
      <w:r>
        <w:rPr>
          <w:noProof/>
        </w:rPr>
        <w:fldChar w:fldCharType="separate"/>
      </w:r>
      <w:r>
        <w:rPr>
          <w:noProof/>
        </w:rPr>
        <w:t>36</w:t>
      </w:r>
      <w:r>
        <w:rPr>
          <w:noProof/>
        </w:rPr>
        <w:fldChar w:fldCharType="end"/>
      </w:r>
    </w:p>
    <w:p w14:paraId="6579259F" w14:textId="070CEA9E" w:rsidR="00B80243" w:rsidRDefault="00B8024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351333">
        <w:rPr>
          <w:rFonts w:cs="Arial"/>
          <w:noProof/>
        </w:rPr>
        <w:t>subscribe</w:t>
      </w:r>
      <w:r>
        <w:rPr>
          <w:noProof/>
        </w:rPr>
        <w:tab/>
      </w:r>
      <w:r>
        <w:rPr>
          <w:noProof/>
        </w:rPr>
        <w:fldChar w:fldCharType="begin" w:fldLock="1"/>
      </w:r>
      <w:r>
        <w:rPr>
          <w:noProof/>
        </w:rPr>
        <w:instrText xml:space="preserve"> PAGEREF _Toc138079729 \h </w:instrText>
      </w:r>
      <w:r>
        <w:rPr>
          <w:noProof/>
        </w:rPr>
      </w:r>
      <w:r>
        <w:rPr>
          <w:noProof/>
        </w:rPr>
        <w:fldChar w:fldCharType="separate"/>
      </w:r>
      <w:r>
        <w:rPr>
          <w:noProof/>
        </w:rPr>
        <w:t>36</w:t>
      </w:r>
      <w:r>
        <w:rPr>
          <w:noProof/>
        </w:rPr>
        <w:fldChar w:fldCharType="end"/>
      </w:r>
    </w:p>
    <w:p w14:paraId="73A52B69" w14:textId="24144721" w:rsidR="00B80243" w:rsidRDefault="00B8024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_Toc138079730 \h </w:instrText>
      </w:r>
      <w:r>
        <w:rPr>
          <w:noProof/>
        </w:rPr>
      </w:r>
      <w:r>
        <w:rPr>
          <w:noProof/>
        </w:rPr>
        <w:fldChar w:fldCharType="separate"/>
      </w:r>
      <w:r>
        <w:rPr>
          <w:noProof/>
        </w:rPr>
        <w:t>36</w:t>
      </w:r>
      <w:r>
        <w:rPr>
          <w:noProof/>
        </w:rPr>
        <w:fldChar w:fldCharType="end"/>
      </w:r>
    </w:p>
    <w:p w14:paraId="227F5581" w14:textId="0B15A224" w:rsidR="00B80243" w:rsidRDefault="00B8024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_Toc138079731 \h </w:instrText>
      </w:r>
      <w:r>
        <w:rPr>
          <w:noProof/>
        </w:rPr>
      </w:r>
      <w:r>
        <w:rPr>
          <w:noProof/>
        </w:rPr>
        <w:fldChar w:fldCharType="separate"/>
      </w:r>
      <w:r>
        <w:rPr>
          <w:noProof/>
        </w:rPr>
        <w:t>36</w:t>
      </w:r>
      <w:r>
        <w:rPr>
          <w:noProof/>
        </w:rPr>
        <w:fldChar w:fldCharType="end"/>
      </w:r>
    </w:p>
    <w:p w14:paraId="0A00012B" w14:textId="17C9AF2D" w:rsidR="00B80243" w:rsidRDefault="00B8024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_Toc138079732 \h </w:instrText>
      </w:r>
      <w:r>
        <w:rPr>
          <w:noProof/>
        </w:rPr>
      </w:r>
      <w:r>
        <w:rPr>
          <w:noProof/>
        </w:rPr>
        <w:fldChar w:fldCharType="separate"/>
      </w:r>
      <w:r>
        <w:rPr>
          <w:noProof/>
        </w:rPr>
        <w:t>36</w:t>
      </w:r>
      <w:r>
        <w:rPr>
          <w:noProof/>
        </w:rPr>
        <w:fldChar w:fldCharType="end"/>
      </w:r>
    </w:p>
    <w:p w14:paraId="3D399727" w14:textId="23B0D68F" w:rsidR="00B80243" w:rsidRDefault="00B80243">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_Toc138079733 \h </w:instrText>
      </w:r>
      <w:r>
        <w:rPr>
          <w:noProof/>
        </w:rPr>
      </w:r>
      <w:r>
        <w:rPr>
          <w:noProof/>
        </w:rPr>
        <w:fldChar w:fldCharType="separate"/>
      </w:r>
      <w:r>
        <w:rPr>
          <w:noProof/>
        </w:rPr>
        <w:t>37</w:t>
      </w:r>
      <w:r>
        <w:rPr>
          <w:noProof/>
        </w:rPr>
        <w:fldChar w:fldCharType="end"/>
      </w:r>
    </w:p>
    <w:p w14:paraId="65688669" w14:textId="2A648E49" w:rsidR="00B80243" w:rsidRDefault="00B80243">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_Toc138079734 \h </w:instrText>
      </w:r>
      <w:r>
        <w:rPr>
          <w:noProof/>
        </w:rPr>
      </w:r>
      <w:r>
        <w:rPr>
          <w:noProof/>
        </w:rPr>
        <w:fldChar w:fldCharType="separate"/>
      </w:r>
      <w:r>
        <w:rPr>
          <w:noProof/>
        </w:rPr>
        <w:t>37</w:t>
      </w:r>
      <w:r>
        <w:rPr>
          <w:noProof/>
        </w:rPr>
        <w:fldChar w:fldCharType="end"/>
      </w:r>
    </w:p>
    <w:p w14:paraId="75F962C7" w14:textId="0B1D6F32" w:rsidR="00B80243" w:rsidRDefault="00B80243">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_Toc138079735 \h </w:instrText>
      </w:r>
      <w:r>
        <w:rPr>
          <w:noProof/>
        </w:rPr>
      </w:r>
      <w:r>
        <w:rPr>
          <w:noProof/>
        </w:rPr>
        <w:fldChar w:fldCharType="separate"/>
      </w:r>
      <w:r>
        <w:rPr>
          <w:noProof/>
        </w:rPr>
        <w:t>37</w:t>
      </w:r>
      <w:r>
        <w:rPr>
          <w:noProof/>
        </w:rPr>
        <w:fldChar w:fldCharType="end"/>
      </w:r>
    </w:p>
    <w:p w14:paraId="7B4F5710" w14:textId="1F30A065" w:rsidR="00B80243" w:rsidRDefault="00B8024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351333">
        <w:rPr>
          <w:rFonts w:cs="Arial"/>
          <w:noProof/>
        </w:rPr>
        <w:t>unsubscribe</w:t>
      </w:r>
      <w:r>
        <w:rPr>
          <w:noProof/>
        </w:rPr>
        <w:tab/>
      </w:r>
      <w:r>
        <w:rPr>
          <w:noProof/>
        </w:rPr>
        <w:fldChar w:fldCharType="begin" w:fldLock="1"/>
      </w:r>
      <w:r>
        <w:rPr>
          <w:noProof/>
        </w:rPr>
        <w:instrText xml:space="preserve"> PAGEREF _Toc138079736 \h </w:instrText>
      </w:r>
      <w:r>
        <w:rPr>
          <w:noProof/>
        </w:rPr>
      </w:r>
      <w:r>
        <w:rPr>
          <w:noProof/>
        </w:rPr>
        <w:fldChar w:fldCharType="separate"/>
      </w:r>
      <w:r>
        <w:rPr>
          <w:noProof/>
        </w:rPr>
        <w:t>38</w:t>
      </w:r>
      <w:r>
        <w:rPr>
          <w:noProof/>
        </w:rPr>
        <w:fldChar w:fldCharType="end"/>
      </w:r>
    </w:p>
    <w:p w14:paraId="2DCBFADF" w14:textId="21A7B8C7" w:rsidR="00B80243" w:rsidRDefault="00B8024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_Toc138079737 \h </w:instrText>
      </w:r>
      <w:r>
        <w:rPr>
          <w:noProof/>
        </w:rPr>
      </w:r>
      <w:r>
        <w:rPr>
          <w:noProof/>
        </w:rPr>
        <w:fldChar w:fldCharType="separate"/>
      </w:r>
      <w:r>
        <w:rPr>
          <w:noProof/>
        </w:rPr>
        <w:t>38</w:t>
      </w:r>
      <w:r>
        <w:rPr>
          <w:noProof/>
        </w:rPr>
        <w:fldChar w:fldCharType="end"/>
      </w:r>
    </w:p>
    <w:p w14:paraId="056412CF" w14:textId="6DF8E223" w:rsidR="00B80243" w:rsidRDefault="00B8024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_Toc138079738 \h </w:instrText>
      </w:r>
      <w:r>
        <w:rPr>
          <w:noProof/>
        </w:rPr>
      </w:r>
      <w:r>
        <w:rPr>
          <w:noProof/>
        </w:rPr>
        <w:fldChar w:fldCharType="separate"/>
      </w:r>
      <w:r>
        <w:rPr>
          <w:noProof/>
        </w:rPr>
        <w:t>38</w:t>
      </w:r>
      <w:r>
        <w:rPr>
          <w:noProof/>
        </w:rPr>
        <w:fldChar w:fldCharType="end"/>
      </w:r>
    </w:p>
    <w:p w14:paraId="6B3241D9" w14:textId="69349E16" w:rsidR="00B80243" w:rsidRDefault="00B8024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_Toc138079739 \h </w:instrText>
      </w:r>
      <w:r>
        <w:rPr>
          <w:noProof/>
        </w:rPr>
      </w:r>
      <w:r>
        <w:rPr>
          <w:noProof/>
        </w:rPr>
        <w:fldChar w:fldCharType="separate"/>
      </w:r>
      <w:r>
        <w:rPr>
          <w:noProof/>
        </w:rPr>
        <w:t>38</w:t>
      </w:r>
      <w:r>
        <w:rPr>
          <w:noProof/>
        </w:rPr>
        <w:fldChar w:fldCharType="end"/>
      </w:r>
    </w:p>
    <w:p w14:paraId="021519F2" w14:textId="33968C68" w:rsidR="00B80243" w:rsidRDefault="00B80243">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_Toc138079740 \h </w:instrText>
      </w:r>
      <w:r>
        <w:rPr>
          <w:noProof/>
        </w:rPr>
      </w:r>
      <w:r>
        <w:rPr>
          <w:noProof/>
        </w:rPr>
        <w:fldChar w:fldCharType="separate"/>
      </w:r>
      <w:r>
        <w:rPr>
          <w:noProof/>
        </w:rPr>
        <w:t>38</w:t>
      </w:r>
      <w:r>
        <w:rPr>
          <w:noProof/>
        </w:rPr>
        <w:fldChar w:fldCharType="end"/>
      </w:r>
    </w:p>
    <w:p w14:paraId="7E9112FB" w14:textId="3338A011" w:rsidR="00B80243" w:rsidRDefault="00B80243">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_Toc138079741 \h </w:instrText>
      </w:r>
      <w:r>
        <w:rPr>
          <w:noProof/>
        </w:rPr>
      </w:r>
      <w:r>
        <w:rPr>
          <w:noProof/>
        </w:rPr>
        <w:fldChar w:fldCharType="separate"/>
      </w:r>
      <w:r>
        <w:rPr>
          <w:noProof/>
        </w:rPr>
        <w:t>38</w:t>
      </w:r>
      <w:r>
        <w:rPr>
          <w:noProof/>
        </w:rPr>
        <w:fldChar w:fldCharType="end"/>
      </w:r>
    </w:p>
    <w:p w14:paraId="1E921EA0" w14:textId="04E8BEC1" w:rsidR="00B80243" w:rsidRDefault="00B80243">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_Toc138079742 \h </w:instrText>
      </w:r>
      <w:r>
        <w:rPr>
          <w:noProof/>
        </w:rPr>
      </w:r>
      <w:r>
        <w:rPr>
          <w:noProof/>
        </w:rPr>
        <w:fldChar w:fldCharType="separate"/>
      </w:r>
      <w:r>
        <w:rPr>
          <w:noProof/>
        </w:rPr>
        <w:t>38</w:t>
      </w:r>
      <w:r>
        <w:rPr>
          <w:noProof/>
        </w:rPr>
        <w:fldChar w:fldCharType="end"/>
      </w:r>
    </w:p>
    <w:p w14:paraId="66AD98D8" w14:textId="30902638" w:rsidR="00B80243" w:rsidRDefault="00B8024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351333">
        <w:rPr>
          <w:rFonts w:cs="Arial"/>
          <w:noProof/>
        </w:rPr>
        <w:t>getAlarmList</w:t>
      </w:r>
      <w:r>
        <w:rPr>
          <w:noProof/>
        </w:rPr>
        <w:tab/>
      </w:r>
      <w:r>
        <w:rPr>
          <w:noProof/>
        </w:rPr>
        <w:fldChar w:fldCharType="begin" w:fldLock="1"/>
      </w:r>
      <w:r>
        <w:rPr>
          <w:noProof/>
        </w:rPr>
        <w:instrText xml:space="preserve"> PAGEREF _Toc138079743 \h </w:instrText>
      </w:r>
      <w:r>
        <w:rPr>
          <w:noProof/>
        </w:rPr>
      </w:r>
      <w:r>
        <w:rPr>
          <w:noProof/>
        </w:rPr>
        <w:fldChar w:fldCharType="separate"/>
      </w:r>
      <w:r>
        <w:rPr>
          <w:noProof/>
        </w:rPr>
        <w:t>39</w:t>
      </w:r>
      <w:r>
        <w:rPr>
          <w:noProof/>
        </w:rPr>
        <w:fldChar w:fldCharType="end"/>
      </w:r>
    </w:p>
    <w:p w14:paraId="2CCD8391" w14:textId="6F362112" w:rsidR="00B80243" w:rsidRDefault="00B8024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_Toc138079744 \h </w:instrText>
      </w:r>
      <w:r>
        <w:rPr>
          <w:noProof/>
        </w:rPr>
      </w:r>
      <w:r>
        <w:rPr>
          <w:noProof/>
        </w:rPr>
        <w:fldChar w:fldCharType="separate"/>
      </w:r>
      <w:r>
        <w:rPr>
          <w:noProof/>
        </w:rPr>
        <w:t>39</w:t>
      </w:r>
      <w:r>
        <w:rPr>
          <w:noProof/>
        </w:rPr>
        <w:fldChar w:fldCharType="end"/>
      </w:r>
    </w:p>
    <w:p w14:paraId="633D1722" w14:textId="6736235A" w:rsidR="00B80243" w:rsidRDefault="00B8024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_Toc138079745 \h </w:instrText>
      </w:r>
      <w:r>
        <w:rPr>
          <w:noProof/>
        </w:rPr>
      </w:r>
      <w:r>
        <w:rPr>
          <w:noProof/>
        </w:rPr>
        <w:fldChar w:fldCharType="separate"/>
      </w:r>
      <w:r>
        <w:rPr>
          <w:noProof/>
        </w:rPr>
        <w:t>39</w:t>
      </w:r>
      <w:r>
        <w:rPr>
          <w:noProof/>
        </w:rPr>
        <w:fldChar w:fldCharType="end"/>
      </w:r>
    </w:p>
    <w:p w14:paraId="39AD5BCD" w14:textId="282A1399" w:rsidR="00B80243" w:rsidRDefault="00B8024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_Toc138079746 \h </w:instrText>
      </w:r>
      <w:r>
        <w:rPr>
          <w:noProof/>
        </w:rPr>
      </w:r>
      <w:r>
        <w:rPr>
          <w:noProof/>
        </w:rPr>
        <w:fldChar w:fldCharType="separate"/>
      </w:r>
      <w:r>
        <w:rPr>
          <w:noProof/>
        </w:rPr>
        <w:t>40</w:t>
      </w:r>
      <w:r>
        <w:rPr>
          <w:noProof/>
        </w:rPr>
        <w:fldChar w:fldCharType="end"/>
      </w:r>
    </w:p>
    <w:p w14:paraId="4AA7A941" w14:textId="6ECB4E71" w:rsidR="00B80243" w:rsidRDefault="00B8024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_Toc138079747 \h </w:instrText>
      </w:r>
      <w:r>
        <w:rPr>
          <w:noProof/>
        </w:rPr>
      </w:r>
      <w:r>
        <w:rPr>
          <w:noProof/>
        </w:rPr>
        <w:fldChar w:fldCharType="separate"/>
      </w:r>
      <w:r>
        <w:rPr>
          <w:noProof/>
        </w:rPr>
        <w:t>43</w:t>
      </w:r>
      <w:r>
        <w:rPr>
          <w:noProof/>
        </w:rPr>
        <w:fldChar w:fldCharType="end"/>
      </w:r>
    </w:p>
    <w:p w14:paraId="1D14FE07" w14:textId="72EAD961" w:rsidR="00B80243" w:rsidRDefault="00B8024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351333">
        <w:rPr>
          <w:rFonts w:cs="Arial"/>
          <w:noProof/>
        </w:rPr>
        <w:t>notifyNewAlarm</w:t>
      </w:r>
      <w:r>
        <w:rPr>
          <w:noProof/>
        </w:rPr>
        <w:tab/>
      </w:r>
      <w:r>
        <w:rPr>
          <w:noProof/>
        </w:rPr>
        <w:fldChar w:fldCharType="begin" w:fldLock="1"/>
      </w:r>
      <w:r>
        <w:rPr>
          <w:noProof/>
        </w:rPr>
        <w:instrText xml:space="preserve"> PAGEREF _Toc138079748 \h </w:instrText>
      </w:r>
      <w:r>
        <w:rPr>
          <w:noProof/>
        </w:rPr>
      </w:r>
      <w:r>
        <w:rPr>
          <w:noProof/>
        </w:rPr>
        <w:fldChar w:fldCharType="separate"/>
      </w:r>
      <w:r>
        <w:rPr>
          <w:noProof/>
        </w:rPr>
        <w:t>43</w:t>
      </w:r>
      <w:r>
        <w:rPr>
          <w:noProof/>
        </w:rPr>
        <w:fldChar w:fldCharType="end"/>
      </w:r>
    </w:p>
    <w:p w14:paraId="49621D19" w14:textId="7BE61A1D" w:rsidR="00B80243" w:rsidRDefault="00B8024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_Toc138079749 \h </w:instrText>
      </w:r>
      <w:r>
        <w:rPr>
          <w:noProof/>
        </w:rPr>
      </w:r>
      <w:r>
        <w:rPr>
          <w:noProof/>
        </w:rPr>
        <w:fldChar w:fldCharType="separate"/>
      </w:r>
      <w:r>
        <w:rPr>
          <w:noProof/>
        </w:rPr>
        <w:t>43</w:t>
      </w:r>
      <w:r>
        <w:rPr>
          <w:noProof/>
        </w:rPr>
        <w:fldChar w:fldCharType="end"/>
      </w:r>
    </w:p>
    <w:p w14:paraId="540317A8" w14:textId="18625763" w:rsidR="00B80243" w:rsidRDefault="00B8024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_Toc138079750 \h </w:instrText>
      </w:r>
      <w:r>
        <w:rPr>
          <w:noProof/>
        </w:rPr>
      </w:r>
      <w:r>
        <w:rPr>
          <w:noProof/>
        </w:rPr>
        <w:fldChar w:fldCharType="separate"/>
      </w:r>
      <w:r>
        <w:rPr>
          <w:noProof/>
        </w:rPr>
        <w:t>43</w:t>
      </w:r>
      <w:r>
        <w:rPr>
          <w:noProof/>
        </w:rPr>
        <w:fldChar w:fldCharType="end"/>
      </w:r>
    </w:p>
    <w:p w14:paraId="15AF5E20" w14:textId="47F749D0" w:rsidR="00B80243" w:rsidRDefault="00B8024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security alarms</w:t>
      </w:r>
      <w:r>
        <w:rPr>
          <w:noProof/>
        </w:rPr>
        <w:tab/>
      </w:r>
      <w:r>
        <w:rPr>
          <w:noProof/>
        </w:rPr>
        <w:fldChar w:fldCharType="begin" w:fldLock="1"/>
      </w:r>
      <w:r>
        <w:rPr>
          <w:noProof/>
        </w:rPr>
        <w:instrText xml:space="preserve"> PAGEREF _Toc138079751 \h </w:instrText>
      </w:r>
      <w:r>
        <w:rPr>
          <w:noProof/>
        </w:rPr>
      </w:r>
      <w:r>
        <w:rPr>
          <w:noProof/>
        </w:rPr>
        <w:fldChar w:fldCharType="separate"/>
      </w:r>
      <w:r>
        <w:rPr>
          <w:noProof/>
        </w:rPr>
        <w:t>45</w:t>
      </w:r>
      <w:r>
        <w:rPr>
          <w:noProof/>
        </w:rPr>
        <w:fldChar w:fldCharType="end"/>
      </w:r>
    </w:p>
    <w:p w14:paraId="03BAC027" w14:textId="1B846DDF" w:rsidR="00B80243" w:rsidRDefault="00B8024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_Toc138079752 \h </w:instrText>
      </w:r>
      <w:r>
        <w:rPr>
          <w:noProof/>
        </w:rPr>
      </w:r>
      <w:r>
        <w:rPr>
          <w:noProof/>
        </w:rPr>
        <w:fldChar w:fldCharType="separate"/>
      </w:r>
      <w:r>
        <w:rPr>
          <w:noProof/>
        </w:rPr>
        <w:t>45</w:t>
      </w:r>
      <w:r>
        <w:rPr>
          <w:noProof/>
        </w:rPr>
        <w:fldChar w:fldCharType="end"/>
      </w:r>
    </w:p>
    <w:p w14:paraId="2E6A596F" w14:textId="31A2190A"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_Toc138079753 \h </w:instrText>
      </w:r>
      <w:r>
        <w:rPr>
          <w:noProof/>
        </w:rPr>
      </w:r>
      <w:r>
        <w:rPr>
          <w:noProof/>
        </w:rPr>
        <w:fldChar w:fldCharType="separate"/>
      </w:r>
      <w:r>
        <w:rPr>
          <w:noProof/>
        </w:rPr>
        <w:t>45</w:t>
      </w:r>
      <w:r>
        <w:rPr>
          <w:noProof/>
        </w:rPr>
        <w:fldChar w:fldCharType="end"/>
      </w:r>
    </w:p>
    <w:p w14:paraId="40F5B2D1" w14:textId="6A0FB3E5"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_Toc138079754 \h </w:instrText>
      </w:r>
      <w:r>
        <w:rPr>
          <w:noProof/>
        </w:rPr>
      </w:r>
      <w:r>
        <w:rPr>
          <w:noProof/>
        </w:rPr>
        <w:fldChar w:fldCharType="separate"/>
      </w:r>
      <w:r>
        <w:rPr>
          <w:noProof/>
        </w:rPr>
        <w:t>46</w:t>
      </w:r>
      <w:r>
        <w:rPr>
          <w:noProof/>
        </w:rPr>
        <w:fldChar w:fldCharType="end"/>
      </w:r>
    </w:p>
    <w:p w14:paraId="2CD9DE4F" w14:textId="1E19295B" w:rsidR="00B80243" w:rsidRDefault="00B8024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351333">
        <w:rPr>
          <w:rFonts w:cs="Arial"/>
          <w:noProof/>
        </w:rPr>
        <w:t>notifyChangedAlarm</w:t>
      </w:r>
      <w:r>
        <w:rPr>
          <w:noProof/>
        </w:rPr>
        <w:tab/>
      </w:r>
      <w:r>
        <w:rPr>
          <w:noProof/>
        </w:rPr>
        <w:fldChar w:fldCharType="begin" w:fldLock="1"/>
      </w:r>
      <w:r>
        <w:rPr>
          <w:noProof/>
        </w:rPr>
        <w:instrText xml:space="preserve"> PAGEREF _Toc138079755 \h </w:instrText>
      </w:r>
      <w:r>
        <w:rPr>
          <w:noProof/>
        </w:rPr>
      </w:r>
      <w:r>
        <w:rPr>
          <w:noProof/>
        </w:rPr>
        <w:fldChar w:fldCharType="separate"/>
      </w:r>
      <w:r>
        <w:rPr>
          <w:noProof/>
        </w:rPr>
        <w:t>46</w:t>
      </w:r>
      <w:r>
        <w:rPr>
          <w:noProof/>
        </w:rPr>
        <w:fldChar w:fldCharType="end"/>
      </w:r>
    </w:p>
    <w:p w14:paraId="3D324322" w14:textId="63538FC7" w:rsidR="00B80243" w:rsidRDefault="00B8024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_Toc138079756 \h </w:instrText>
      </w:r>
      <w:r>
        <w:rPr>
          <w:noProof/>
        </w:rPr>
      </w:r>
      <w:r>
        <w:rPr>
          <w:noProof/>
        </w:rPr>
        <w:fldChar w:fldCharType="separate"/>
      </w:r>
      <w:r>
        <w:rPr>
          <w:noProof/>
        </w:rPr>
        <w:t>46</w:t>
      </w:r>
      <w:r>
        <w:rPr>
          <w:noProof/>
        </w:rPr>
        <w:fldChar w:fldCharType="end"/>
      </w:r>
    </w:p>
    <w:p w14:paraId="4C463F4D" w14:textId="3BCE882E" w:rsidR="00B80243" w:rsidRDefault="00B8024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_Toc138079757 \h </w:instrText>
      </w:r>
      <w:r>
        <w:rPr>
          <w:noProof/>
        </w:rPr>
      </w:r>
      <w:r>
        <w:rPr>
          <w:noProof/>
        </w:rPr>
        <w:fldChar w:fldCharType="separate"/>
      </w:r>
      <w:r>
        <w:rPr>
          <w:noProof/>
        </w:rPr>
        <w:t>46</w:t>
      </w:r>
      <w:r>
        <w:rPr>
          <w:noProof/>
        </w:rPr>
        <w:fldChar w:fldCharType="end"/>
      </w:r>
    </w:p>
    <w:p w14:paraId="3DF73F8B" w14:textId="2FE95B93" w:rsidR="00B80243" w:rsidRDefault="00B8024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_Toc138079758 \h </w:instrText>
      </w:r>
      <w:r>
        <w:rPr>
          <w:noProof/>
        </w:rPr>
      </w:r>
      <w:r>
        <w:rPr>
          <w:noProof/>
        </w:rPr>
        <w:fldChar w:fldCharType="separate"/>
      </w:r>
      <w:r>
        <w:rPr>
          <w:noProof/>
        </w:rPr>
        <w:t>46</w:t>
      </w:r>
      <w:r>
        <w:rPr>
          <w:noProof/>
        </w:rPr>
        <w:fldChar w:fldCharType="end"/>
      </w:r>
    </w:p>
    <w:p w14:paraId="514D97C7" w14:textId="23454AE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_Toc138079759 \h </w:instrText>
      </w:r>
      <w:r>
        <w:rPr>
          <w:noProof/>
        </w:rPr>
      </w:r>
      <w:r>
        <w:rPr>
          <w:noProof/>
        </w:rPr>
        <w:fldChar w:fldCharType="separate"/>
      </w:r>
      <w:r>
        <w:rPr>
          <w:noProof/>
        </w:rPr>
        <w:t>46</w:t>
      </w:r>
      <w:r>
        <w:rPr>
          <w:noProof/>
        </w:rPr>
        <w:fldChar w:fldCharType="end"/>
      </w:r>
    </w:p>
    <w:p w14:paraId="28C496CB" w14:textId="7DB44402"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_Toc138079760 \h </w:instrText>
      </w:r>
      <w:r>
        <w:rPr>
          <w:noProof/>
        </w:rPr>
      </w:r>
      <w:r>
        <w:rPr>
          <w:noProof/>
        </w:rPr>
        <w:fldChar w:fldCharType="separate"/>
      </w:r>
      <w:r>
        <w:rPr>
          <w:noProof/>
        </w:rPr>
        <w:t>47</w:t>
      </w:r>
      <w:r>
        <w:rPr>
          <w:noProof/>
        </w:rPr>
        <w:fldChar w:fldCharType="end"/>
      </w:r>
    </w:p>
    <w:p w14:paraId="18D9B9FF" w14:textId="6BC22B21" w:rsidR="00B80243" w:rsidRDefault="00B8024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351333">
        <w:rPr>
          <w:rFonts w:cs="Arial"/>
          <w:noProof/>
        </w:rPr>
        <w:t>notifyAlarmListRebuilt</w:t>
      </w:r>
      <w:r>
        <w:rPr>
          <w:noProof/>
        </w:rPr>
        <w:tab/>
      </w:r>
      <w:r>
        <w:rPr>
          <w:noProof/>
        </w:rPr>
        <w:fldChar w:fldCharType="begin" w:fldLock="1"/>
      </w:r>
      <w:r>
        <w:rPr>
          <w:noProof/>
        </w:rPr>
        <w:instrText xml:space="preserve"> PAGEREF _Toc138079761 \h </w:instrText>
      </w:r>
      <w:r>
        <w:rPr>
          <w:noProof/>
        </w:rPr>
      </w:r>
      <w:r>
        <w:rPr>
          <w:noProof/>
        </w:rPr>
        <w:fldChar w:fldCharType="separate"/>
      </w:r>
      <w:r>
        <w:rPr>
          <w:noProof/>
        </w:rPr>
        <w:t>47</w:t>
      </w:r>
      <w:r>
        <w:rPr>
          <w:noProof/>
        </w:rPr>
        <w:fldChar w:fldCharType="end"/>
      </w:r>
    </w:p>
    <w:p w14:paraId="73C133B7" w14:textId="0EF732E5" w:rsidR="00B80243" w:rsidRDefault="00B8024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_Toc138079762 \h </w:instrText>
      </w:r>
      <w:r>
        <w:rPr>
          <w:noProof/>
        </w:rPr>
      </w:r>
      <w:r>
        <w:rPr>
          <w:noProof/>
        </w:rPr>
        <w:fldChar w:fldCharType="separate"/>
      </w:r>
      <w:r>
        <w:rPr>
          <w:noProof/>
        </w:rPr>
        <w:t>47</w:t>
      </w:r>
      <w:r>
        <w:rPr>
          <w:noProof/>
        </w:rPr>
        <w:fldChar w:fldCharType="end"/>
      </w:r>
    </w:p>
    <w:p w14:paraId="55E9E9A4" w14:textId="34A1B38E" w:rsidR="00B80243" w:rsidRDefault="00B8024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_Toc138079763 \h </w:instrText>
      </w:r>
      <w:r>
        <w:rPr>
          <w:noProof/>
        </w:rPr>
      </w:r>
      <w:r>
        <w:rPr>
          <w:noProof/>
        </w:rPr>
        <w:fldChar w:fldCharType="separate"/>
      </w:r>
      <w:r>
        <w:rPr>
          <w:noProof/>
        </w:rPr>
        <w:t>47</w:t>
      </w:r>
      <w:r>
        <w:rPr>
          <w:noProof/>
        </w:rPr>
        <w:fldChar w:fldCharType="end"/>
      </w:r>
    </w:p>
    <w:p w14:paraId="09B523A7" w14:textId="36589F6F" w:rsidR="00B80243" w:rsidRDefault="00B8024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_Toc138079764 \h </w:instrText>
      </w:r>
      <w:r>
        <w:rPr>
          <w:noProof/>
        </w:rPr>
      </w:r>
      <w:r>
        <w:rPr>
          <w:noProof/>
        </w:rPr>
        <w:fldChar w:fldCharType="separate"/>
      </w:r>
      <w:r>
        <w:rPr>
          <w:noProof/>
        </w:rPr>
        <w:t>48</w:t>
      </w:r>
      <w:r>
        <w:rPr>
          <w:noProof/>
        </w:rPr>
        <w:fldChar w:fldCharType="end"/>
      </w:r>
    </w:p>
    <w:p w14:paraId="052586CD" w14:textId="1D86E5B9"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_Toc138079765 \h </w:instrText>
      </w:r>
      <w:r>
        <w:rPr>
          <w:noProof/>
        </w:rPr>
      </w:r>
      <w:r>
        <w:rPr>
          <w:noProof/>
        </w:rPr>
        <w:fldChar w:fldCharType="separate"/>
      </w:r>
      <w:r>
        <w:rPr>
          <w:noProof/>
        </w:rPr>
        <w:t>48</w:t>
      </w:r>
      <w:r>
        <w:rPr>
          <w:noProof/>
        </w:rPr>
        <w:fldChar w:fldCharType="end"/>
      </w:r>
    </w:p>
    <w:p w14:paraId="0BB124BE" w14:textId="411F39D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_Toc138079766 \h </w:instrText>
      </w:r>
      <w:r>
        <w:rPr>
          <w:noProof/>
        </w:rPr>
      </w:r>
      <w:r>
        <w:rPr>
          <w:noProof/>
        </w:rPr>
        <w:fldChar w:fldCharType="separate"/>
      </w:r>
      <w:r>
        <w:rPr>
          <w:noProof/>
        </w:rPr>
        <w:t>48</w:t>
      </w:r>
      <w:r>
        <w:rPr>
          <w:noProof/>
        </w:rPr>
        <w:fldChar w:fldCharType="end"/>
      </w:r>
    </w:p>
    <w:p w14:paraId="25DB3E54" w14:textId="133E1F94" w:rsidR="00B80243" w:rsidRDefault="00B8024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351333">
        <w:rPr>
          <w:rFonts w:cs="Arial"/>
          <w:noProof/>
        </w:rPr>
        <w:t>notifyCorrelatedNotificationChanged</w:t>
      </w:r>
      <w:r>
        <w:rPr>
          <w:noProof/>
        </w:rPr>
        <w:tab/>
      </w:r>
      <w:r>
        <w:rPr>
          <w:noProof/>
        </w:rPr>
        <w:fldChar w:fldCharType="begin" w:fldLock="1"/>
      </w:r>
      <w:r>
        <w:rPr>
          <w:noProof/>
        </w:rPr>
        <w:instrText xml:space="preserve"> PAGEREF _Toc138079767 \h </w:instrText>
      </w:r>
      <w:r>
        <w:rPr>
          <w:noProof/>
        </w:rPr>
      </w:r>
      <w:r>
        <w:rPr>
          <w:noProof/>
        </w:rPr>
        <w:fldChar w:fldCharType="separate"/>
      </w:r>
      <w:r>
        <w:rPr>
          <w:noProof/>
        </w:rPr>
        <w:t>48</w:t>
      </w:r>
      <w:r>
        <w:rPr>
          <w:noProof/>
        </w:rPr>
        <w:fldChar w:fldCharType="end"/>
      </w:r>
    </w:p>
    <w:p w14:paraId="66F2E3EC" w14:textId="07AB6952" w:rsidR="00B80243" w:rsidRDefault="00B8024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_Toc138079768 \h </w:instrText>
      </w:r>
      <w:r>
        <w:rPr>
          <w:noProof/>
        </w:rPr>
      </w:r>
      <w:r>
        <w:rPr>
          <w:noProof/>
        </w:rPr>
        <w:fldChar w:fldCharType="separate"/>
      </w:r>
      <w:r>
        <w:rPr>
          <w:noProof/>
        </w:rPr>
        <w:t>48</w:t>
      </w:r>
      <w:r>
        <w:rPr>
          <w:noProof/>
        </w:rPr>
        <w:fldChar w:fldCharType="end"/>
      </w:r>
    </w:p>
    <w:p w14:paraId="0F1EB28C" w14:textId="51187C0C" w:rsidR="00B80243" w:rsidRDefault="00B8024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_Toc138079769 \h </w:instrText>
      </w:r>
      <w:r>
        <w:rPr>
          <w:noProof/>
        </w:rPr>
      </w:r>
      <w:r>
        <w:rPr>
          <w:noProof/>
        </w:rPr>
        <w:fldChar w:fldCharType="separate"/>
      </w:r>
      <w:r>
        <w:rPr>
          <w:noProof/>
        </w:rPr>
        <w:t>48</w:t>
      </w:r>
      <w:r>
        <w:rPr>
          <w:noProof/>
        </w:rPr>
        <w:fldChar w:fldCharType="end"/>
      </w:r>
    </w:p>
    <w:p w14:paraId="27B46839" w14:textId="588E23C5" w:rsidR="00B80243" w:rsidRDefault="00B8024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_Toc138079770 \h </w:instrText>
      </w:r>
      <w:r>
        <w:rPr>
          <w:noProof/>
        </w:rPr>
      </w:r>
      <w:r>
        <w:rPr>
          <w:noProof/>
        </w:rPr>
        <w:fldChar w:fldCharType="separate"/>
      </w:r>
      <w:r>
        <w:rPr>
          <w:noProof/>
        </w:rPr>
        <w:t>48</w:t>
      </w:r>
      <w:r>
        <w:rPr>
          <w:noProof/>
        </w:rPr>
        <w:fldChar w:fldCharType="end"/>
      </w:r>
    </w:p>
    <w:p w14:paraId="4F0F117F" w14:textId="4FDB7CC9" w:rsidR="00B80243" w:rsidRDefault="00B8024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_Toc138079771 \h </w:instrText>
      </w:r>
      <w:r>
        <w:rPr>
          <w:noProof/>
        </w:rPr>
      </w:r>
      <w:r>
        <w:rPr>
          <w:noProof/>
        </w:rPr>
        <w:fldChar w:fldCharType="separate"/>
      </w:r>
      <w:r>
        <w:rPr>
          <w:noProof/>
        </w:rPr>
        <w:t>48</w:t>
      </w:r>
      <w:r>
        <w:rPr>
          <w:noProof/>
        </w:rPr>
        <w:fldChar w:fldCharType="end"/>
      </w:r>
    </w:p>
    <w:p w14:paraId="101F1739" w14:textId="6D2DB5D0" w:rsidR="00B80243" w:rsidRDefault="00B8024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_Toc138079772 \h </w:instrText>
      </w:r>
      <w:r>
        <w:rPr>
          <w:noProof/>
        </w:rPr>
      </w:r>
      <w:r>
        <w:rPr>
          <w:noProof/>
        </w:rPr>
        <w:fldChar w:fldCharType="separate"/>
      </w:r>
      <w:r>
        <w:rPr>
          <w:noProof/>
        </w:rPr>
        <w:t>49</w:t>
      </w:r>
      <w:r>
        <w:rPr>
          <w:noProof/>
        </w:rPr>
        <w:fldChar w:fldCharType="end"/>
      </w:r>
    </w:p>
    <w:p w14:paraId="13CA9045" w14:textId="1ECBBE97" w:rsidR="00B80243" w:rsidRDefault="00B80243">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_Toc138079773 \h </w:instrText>
      </w:r>
      <w:r>
        <w:rPr>
          <w:noProof/>
        </w:rPr>
      </w:r>
      <w:r>
        <w:rPr>
          <w:noProof/>
        </w:rPr>
        <w:fldChar w:fldCharType="separate"/>
      </w:r>
      <w:r>
        <w:rPr>
          <w:noProof/>
        </w:rPr>
        <w:t>49</w:t>
      </w:r>
      <w:r>
        <w:rPr>
          <w:noProof/>
        </w:rPr>
        <w:fldChar w:fldCharType="end"/>
      </w:r>
    </w:p>
    <w:p w14:paraId="5D0D6122" w14:textId="242EDD71" w:rsidR="00B80243" w:rsidRDefault="00B8024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_Toc138079774 \h </w:instrText>
      </w:r>
      <w:r>
        <w:rPr>
          <w:noProof/>
        </w:rPr>
      </w:r>
      <w:r>
        <w:rPr>
          <w:noProof/>
        </w:rPr>
        <w:fldChar w:fldCharType="separate"/>
      </w:r>
      <w:r>
        <w:rPr>
          <w:noProof/>
        </w:rPr>
        <w:t>49</w:t>
      </w:r>
      <w:r>
        <w:rPr>
          <w:noProof/>
        </w:rPr>
        <w:fldChar w:fldCharType="end"/>
      </w:r>
    </w:p>
    <w:p w14:paraId="65544CC9" w14:textId="3FDBDDE3" w:rsidR="00B80243" w:rsidRDefault="00B8024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_Toc138079775 \h </w:instrText>
      </w:r>
      <w:r>
        <w:rPr>
          <w:noProof/>
        </w:rPr>
      </w:r>
      <w:r>
        <w:rPr>
          <w:noProof/>
        </w:rPr>
        <w:fldChar w:fldCharType="separate"/>
      </w:r>
      <w:r>
        <w:rPr>
          <w:noProof/>
        </w:rPr>
        <w:t>49</w:t>
      </w:r>
      <w:r>
        <w:rPr>
          <w:noProof/>
        </w:rPr>
        <w:fldChar w:fldCharType="end"/>
      </w:r>
    </w:p>
    <w:p w14:paraId="6E12A963" w14:textId="72A47F24" w:rsidR="00B80243" w:rsidRDefault="00B8024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_Toc138079776 \h </w:instrText>
      </w:r>
      <w:r>
        <w:rPr>
          <w:noProof/>
        </w:rPr>
      </w:r>
      <w:r>
        <w:rPr>
          <w:noProof/>
        </w:rPr>
        <w:fldChar w:fldCharType="separate"/>
      </w:r>
      <w:r>
        <w:rPr>
          <w:noProof/>
        </w:rPr>
        <w:t>50</w:t>
      </w:r>
      <w:r>
        <w:rPr>
          <w:noProof/>
        </w:rPr>
        <w:fldChar w:fldCharType="end"/>
      </w:r>
    </w:p>
    <w:p w14:paraId="5CF92A28" w14:textId="6F22A03F" w:rsidR="00B80243" w:rsidRDefault="00B80243">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_Toc138079777 \h </w:instrText>
      </w:r>
      <w:r>
        <w:rPr>
          <w:noProof/>
        </w:rPr>
      </w:r>
      <w:r>
        <w:rPr>
          <w:noProof/>
        </w:rPr>
        <w:fldChar w:fldCharType="separate"/>
      </w:r>
      <w:r>
        <w:rPr>
          <w:noProof/>
        </w:rPr>
        <w:t>50</w:t>
      </w:r>
      <w:r>
        <w:rPr>
          <w:noProof/>
        </w:rPr>
        <w:fldChar w:fldCharType="end"/>
      </w:r>
    </w:p>
    <w:p w14:paraId="5DD32FA6" w14:textId="5B211D53" w:rsidR="00B80243" w:rsidRDefault="00B80243">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_Toc138079778 \h </w:instrText>
      </w:r>
      <w:r>
        <w:rPr>
          <w:noProof/>
        </w:rPr>
      </w:r>
      <w:r>
        <w:rPr>
          <w:noProof/>
        </w:rPr>
        <w:fldChar w:fldCharType="separate"/>
      </w:r>
      <w:r>
        <w:rPr>
          <w:noProof/>
        </w:rPr>
        <w:t>50</w:t>
      </w:r>
      <w:r>
        <w:rPr>
          <w:noProof/>
        </w:rPr>
        <w:fldChar w:fldCharType="end"/>
      </w:r>
    </w:p>
    <w:p w14:paraId="09D7DB75" w14:textId="018A2BF2" w:rsidR="00B80243" w:rsidRDefault="00B80243">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_Toc138079779 \h </w:instrText>
      </w:r>
      <w:r>
        <w:rPr>
          <w:noProof/>
        </w:rPr>
      </w:r>
      <w:r>
        <w:rPr>
          <w:noProof/>
        </w:rPr>
        <w:fldChar w:fldCharType="separate"/>
      </w:r>
      <w:r>
        <w:rPr>
          <w:noProof/>
        </w:rPr>
        <w:t>50</w:t>
      </w:r>
      <w:r>
        <w:rPr>
          <w:noProof/>
        </w:rPr>
        <w:fldChar w:fldCharType="end"/>
      </w:r>
    </w:p>
    <w:p w14:paraId="390ADD6A" w14:textId="63C939F6" w:rsidR="00B80243" w:rsidRDefault="00B8024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351333">
        <w:rPr>
          <w:rFonts w:cs="Arial"/>
          <w:noProof/>
        </w:rPr>
        <w:t>setComment</w:t>
      </w:r>
      <w:r>
        <w:rPr>
          <w:noProof/>
        </w:rPr>
        <w:tab/>
      </w:r>
      <w:r>
        <w:rPr>
          <w:noProof/>
        </w:rPr>
        <w:fldChar w:fldCharType="begin" w:fldLock="1"/>
      </w:r>
      <w:r>
        <w:rPr>
          <w:noProof/>
        </w:rPr>
        <w:instrText xml:space="preserve"> PAGEREF _Toc138079780 \h </w:instrText>
      </w:r>
      <w:r>
        <w:rPr>
          <w:noProof/>
        </w:rPr>
      </w:r>
      <w:r>
        <w:rPr>
          <w:noProof/>
        </w:rPr>
        <w:fldChar w:fldCharType="separate"/>
      </w:r>
      <w:r>
        <w:rPr>
          <w:noProof/>
        </w:rPr>
        <w:t>50</w:t>
      </w:r>
      <w:r>
        <w:rPr>
          <w:noProof/>
        </w:rPr>
        <w:fldChar w:fldCharType="end"/>
      </w:r>
    </w:p>
    <w:p w14:paraId="70DCF10A" w14:textId="57BF0162" w:rsidR="00B80243" w:rsidRDefault="00B8024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_Toc138079781 \h </w:instrText>
      </w:r>
      <w:r>
        <w:rPr>
          <w:noProof/>
        </w:rPr>
      </w:r>
      <w:r>
        <w:rPr>
          <w:noProof/>
        </w:rPr>
        <w:fldChar w:fldCharType="separate"/>
      </w:r>
      <w:r>
        <w:rPr>
          <w:noProof/>
        </w:rPr>
        <w:t>50</w:t>
      </w:r>
      <w:r>
        <w:rPr>
          <w:noProof/>
        </w:rPr>
        <w:fldChar w:fldCharType="end"/>
      </w:r>
    </w:p>
    <w:p w14:paraId="6717FC0D" w14:textId="1505F55F" w:rsidR="00B80243" w:rsidRDefault="00B8024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_Toc138079782 \h </w:instrText>
      </w:r>
      <w:r>
        <w:rPr>
          <w:noProof/>
        </w:rPr>
      </w:r>
      <w:r>
        <w:rPr>
          <w:noProof/>
        </w:rPr>
        <w:fldChar w:fldCharType="separate"/>
      </w:r>
      <w:r>
        <w:rPr>
          <w:noProof/>
        </w:rPr>
        <w:t>51</w:t>
      </w:r>
      <w:r>
        <w:rPr>
          <w:noProof/>
        </w:rPr>
        <w:fldChar w:fldCharType="end"/>
      </w:r>
    </w:p>
    <w:p w14:paraId="1E2D5C76" w14:textId="4A63E74C" w:rsidR="00B80243" w:rsidRDefault="00B8024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_Toc138079783 \h </w:instrText>
      </w:r>
      <w:r>
        <w:rPr>
          <w:noProof/>
        </w:rPr>
      </w:r>
      <w:r>
        <w:rPr>
          <w:noProof/>
        </w:rPr>
        <w:fldChar w:fldCharType="separate"/>
      </w:r>
      <w:r>
        <w:rPr>
          <w:noProof/>
        </w:rPr>
        <w:t>51</w:t>
      </w:r>
      <w:r>
        <w:rPr>
          <w:noProof/>
        </w:rPr>
        <w:fldChar w:fldCharType="end"/>
      </w:r>
    </w:p>
    <w:p w14:paraId="4D40D742" w14:textId="3D60A71A" w:rsidR="00B80243" w:rsidRDefault="00B8024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_Toc138079784 \h </w:instrText>
      </w:r>
      <w:r>
        <w:rPr>
          <w:noProof/>
        </w:rPr>
      </w:r>
      <w:r>
        <w:rPr>
          <w:noProof/>
        </w:rPr>
        <w:fldChar w:fldCharType="separate"/>
      </w:r>
      <w:r>
        <w:rPr>
          <w:noProof/>
        </w:rPr>
        <w:t>51</w:t>
      </w:r>
      <w:r>
        <w:rPr>
          <w:noProof/>
        </w:rPr>
        <w:fldChar w:fldCharType="end"/>
      </w:r>
    </w:p>
    <w:p w14:paraId="4B8EE840" w14:textId="779B7446" w:rsidR="00B80243" w:rsidRDefault="00B8024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351333">
        <w:rPr>
          <w:rFonts w:cs="Arial"/>
          <w:noProof/>
        </w:rPr>
        <w:t>acknowledgeAlarms</w:t>
      </w:r>
      <w:r>
        <w:rPr>
          <w:noProof/>
        </w:rPr>
        <w:tab/>
      </w:r>
      <w:r>
        <w:rPr>
          <w:noProof/>
        </w:rPr>
        <w:fldChar w:fldCharType="begin" w:fldLock="1"/>
      </w:r>
      <w:r>
        <w:rPr>
          <w:noProof/>
        </w:rPr>
        <w:instrText xml:space="preserve"> PAGEREF _Toc138079785 \h </w:instrText>
      </w:r>
      <w:r>
        <w:rPr>
          <w:noProof/>
        </w:rPr>
      </w:r>
      <w:r>
        <w:rPr>
          <w:noProof/>
        </w:rPr>
        <w:fldChar w:fldCharType="separate"/>
      </w:r>
      <w:r>
        <w:rPr>
          <w:noProof/>
        </w:rPr>
        <w:t>51</w:t>
      </w:r>
      <w:r>
        <w:rPr>
          <w:noProof/>
        </w:rPr>
        <w:fldChar w:fldCharType="end"/>
      </w:r>
    </w:p>
    <w:p w14:paraId="4470C0F5" w14:textId="7B330D45" w:rsidR="00B80243" w:rsidRDefault="00B8024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_Toc138079786 \h </w:instrText>
      </w:r>
      <w:r>
        <w:rPr>
          <w:noProof/>
        </w:rPr>
      </w:r>
      <w:r>
        <w:rPr>
          <w:noProof/>
        </w:rPr>
        <w:fldChar w:fldCharType="separate"/>
      </w:r>
      <w:r>
        <w:rPr>
          <w:noProof/>
        </w:rPr>
        <w:t>51</w:t>
      </w:r>
      <w:r>
        <w:rPr>
          <w:noProof/>
        </w:rPr>
        <w:fldChar w:fldCharType="end"/>
      </w:r>
    </w:p>
    <w:p w14:paraId="34A74B73" w14:textId="321E36AD" w:rsidR="00B80243" w:rsidRDefault="00B8024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_Toc138079787 \h </w:instrText>
      </w:r>
      <w:r>
        <w:rPr>
          <w:noProof/>
        </w:rPr>
      </w:r>
      <w:r>
        <w:rPr>
          <w:noProof/>
        </w:rPr>
        <w:fldChar w:fldCharType="separate"/>
      </w:r>
      <w:r>
        <w:rPr>
          <w:noProof/>
        </w:rPr>
        <w:t>51</w:t>
      </w:r>
      <w:r>
        <w:rPr>
          <w:noProof/>
        </w:rPr>
        <w:fldChar w:fldCharType="end"/>
      </w:r>
    </w:p>
    <w:p w14:paraId="11064975" w14:textId="37F61349" w:rsidR="00B80243" w:rsidRDefault="00B8024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_Toc138079788 \h </w:instrText>
      </w:r>
      <w:r>
        <w:rPr>
          <w:noProof/>
        </w:rPr>
      </w:r>
      <w:r>
        <w:rPr>
          <w:noProof/>
        </w:rPr>
        <w:fldChar w:fldCharType="separate"/>
      </w:r>
      <w:r>
        <w:rPr>
          <w:noProof/>
        </w:rPr>
        <w:t>52</w:t>
      </w:r>
      <w:r>
        <w:rPr>
          <w:noProof/>
        </w:rPr>
        <w:fldChar w:fldCharType="end"/>
      </w:r>
    </w:p>
    <w:p w14:paraId="393CB657" w14:textId="2F969E61" w:rsidR="00B80243" w:rsidRDefault="00B8024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_Toc138079789 \h </w:instrText>
      </w:r>
      <w:r>
        <w:rPr>
          <w:noProof/>
        </w:rPr>
      </w:r>
      <w:r>
        <w:rPr>
          <w:noProof/>
        </w:rPr>
        <w:fldChar w:fldCharType="separate"/>
      </w:r>
      <w:r>
        <w:rPr>
          <w:noProof/>
        </w:rPr>
        <w:t>52</w:t>
      </w:r>
      <w:r>
        <w:rPr>
          <w:noProof/>
        </w:rPr>
        <w:fldChar w:fldCharType="end"/>
      </w:r>
    </w:p>
    <w:p w14:paraId="692C0138" w14:textId="141640CD" w:rsidR="00B80243" w:rsidRDefault="00B8024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351333">
        <w:rPr>
          <w:rFonts w:cs="Arial"/>
          <w:noProof/>
        </w:rPr>
        <w:t>unacknowledgeAlarms</w:t>
      </w:r>
      <w:r>
        <w:rPr>
          <w:noProof/>
        </w:rPr>
        <w:tab/>
      </w:r>
      <w:r>
        <w:rPr>
          <w:noProof/>
        </w:rPr>
        <w:fldChar w:fldCharType="begin" w:fldLock="1"/>
      </w:r>
      <w:r>
        <w:rPr>
          <w:noProof/>
        </w:rPr>
        <w:instrText xml:space="preserve"> PAGEREF _Toc138079790 \h </w:instrText>
      </w:r>
      <w:r>
        <w:rPr>
          <w:noProof/>
        </w:rPr>
      </w:r>
      <w:r>
        <w:rPr>
          <w:noProof/>
        </w:rPr>
        <w:fldChar w:fldCharType="separate"/>
      </w:r>
      <w:r>
        <w:rPr>
          <w:noProof/>
        </w:rPr>
        <w:t>52</w:t>
      </w:r>
      <w:r>
        <w:rPr>
          <w:noProof/>
        </w:rPr>
        <w:fldChar w:fldCharType="end"/>
      </w:r>
    </w:p>
    <w:p w14:paraId="5837A479" w14:textId="7B8E44CA" w:rsidR="00B80243" w:rsidRDefault="00B8024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_Toc138079791 \h </w:instrText>
      </w:r>
      <w:r>
        <w:rPr>
          <w:noProof/>
        </w:rPr>
      </w:r>
      <w:r>
        <w:rPr>
          <w:noProof/>
        </w:rPr>
        <w:fldChar w:fldCharType="separate"/>
      </w:r>
      <w:r>
        <w:rPr>
          <w:noProof/>
        </w:rPr>
        <w:t>52</w:t>
      </w:r>
      <w:r>
        <w:rPr>
          <w:noProof/>
        </w:rPr>
        <w:fldChar w:fldCharType="end"/>
      </w:r>
    </w:p>
    <w:p w14:paraId="69AD9BB5" w14:textId="075DB03A" w:rsidR="00B80243" w:rsidRDefault="00B8024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_Toc138079792 \h </w:instrText>
      </w:r>
      <w:r>
        <w:rPr>
          <w:noProof/>
        </w:rPr>
      </w:r>
      <w:r>
        <w:rPr>
          <w:noProof/>
        </w:rPr>
        <w:fldChar w:fldCharType="separate"/>
      </w:r>
      <w:r>
        <w:rPr>
          <w:noProof/>
        </w:rPr>
        <w:t>53</w:t>
      </w:r>
      <w:r>
        <w:rPr>
          <w:noProof/>
        </w:rPr>
        <w:fldChar w:fldCharType="end"/>
      </w:r>
    </w:p>
    <w:p w14:paraId="443B6238" w14:textId="23AE1EA2" w:rsidR="00B80243" w:rsidRDefault="00B8024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_Toc138079793 \h </w:instrText>
      </w:r>
      <w:r>
        <w:rPr>
          <w:noProof/>
        </w:rPr>
      </w:r>
      <w:r>
        <w:rPr>
          <w:noProof/>
        </w:rPr>
        <w:fldChar w:fldCharType="separate"/>
      </w:r>
      <w:r>
        <w:rPr>
          <w:noProof/>
        </w:rPr>
        <w:t>53</w:t>
      </w:r>
      <w:r>
        <w:rPr>
          <w:noProof/>
        </w:rPr>
        <w:fldChar w:fldCharType="end"/>
      </w:r>
    </w:p>
    <w:p w14:paraId="3533D4AA" w14:textId="293A1103" w:rsidR="00B80243" w:rsidRDefault="00B8024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_Toc138079794 \h </w:instrText>
      </w:r>
      <w:r>
        <w:rPr>
          <w:noProof/>
        </w:rPr>
      </w:r>
      <w:r>
        <w:rPr>
          <w:noProof/>
        </w:rPr>
        <w:fldChar w:fldCharType="separate"/>
      </w:r>
      <w:r>
        <w:rPr>
          <w:noProof/>
        </w:rPr>
        <w:t>54</w:t>
      </w:r>
      <w:r>
        <w:rPr>
          <w:noProof/>
        </w:rPr>
        <w:fldChar w:fldCharType="end"/>
      </w:r>
    </w:p>
    <w:p w14:paraId="20723AD4" w14:textId="7624608B" w:rsidR="00B80243" w:rsidRDefault="00B8024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351333">
        <w:rPr>
          <w:rFonts w:cs="Arial"/>
          <w:noProof/>
        </w:rPr>
        <w:t>clearAlarms</w:t>
      </w:r>
      <w:r>
        <w:rPr>
          <w:noProof/>
        </w:rPr>
        <w:tab/>
      </w:r>
      <w:r>
        <w:rPr>
          <w:noProof/>
        </w:rPr>
        <w:fldChar w:fldCharType="begin" w:fldLock="1"/>
      </w:r>
      <w:r>
        <w:rPr>
          <w:noProof/>
        </w:rPr>
        <w:instrText xml:space="preserve"> PAGEREF _Toc138079795 \h </w:instrText>
      </w:r>
      <w:r>
        <w:rPr>
          <w:noProof/>
        </w:rPr>
      </w:r>
      <w:r>
        <w:rPr>
          <w:noProof/>
        </w:rPr>
        <w:fldChar w:fldCharType="separate"/>
      </w:r>
      <w:r>
        <w:rPr>
          <w:noProof/>
        </w:rPr>
        <w:t>54</w:t>
      </w:r>
      <w:r>
        <w:rPr>
          <w:noProof/>
        </w:rPr>
        <w:fldChar w:fldCharType="end"/>
      </w:r>
    </w:p>
    <w:p w14:paraId="59478BEA" w14:textId="3024F07F" w:rsidR="00B80243" w:rsidRDefault="00B8024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_Toc138079796 \h </w:instrText>
      </w:r>
      <w:r>
        <w:rPr>
          <w:noProof/>
        </w:rPr>
      </w:r>
      <w:r>
        <w:rPr>
          <w:noProof/>
        </w:rPr>
        <w:fldChar w:fldCharType="separate"/>
      </w:r>
      <w:r>
        <w:rPr>
          <w:noProof/>
        </w:rPr>
        <w:t>54</w:t>
      </w:r>
      <w:r>
        <w:rPr>
          <w:noProof/>
        </w:rPr>
        <w:fldChar w:fldCharType="end"/>
      </w:r>
    </w:p>
    <w:p w14:paraId="28CF72FD" w14:textId="5F29BB05" w:rsidR="00B80243" w:rsidRDefault="00B8024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_Toc138079797 \h </w:instrText>
      </w:r>
      <w:r>
        <w:rPr>
          <w:noProof/>
        </w:rPr>
      </w:r>
      <w:r>
        <w:rPr>
          <w:noProof/>
        </w:rPr>
        <w:fldChar w:fldCharType="separate"/>
      </w:r>
      <w:r>
        <w:rPr>
          <w:noProof/>
        </w:rPr>
        <w:t>54</w:t>
      </w:r>
      <w:r>
        <w:rPr>
          <w:noProof/>
        </w:rPr>
        <w:fldChar w:fldCharType="end"/>
      </w:r>
    </w:p>
    <w:p w14:paraId="397B2BBA" w14:textId="74000607" w:rsidR="00B80243" w:rsidRDefault="00B8024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_Toc138079798 \h </w:instrText>
      </w:r>
      <w:r>
        <w:rPr>
          <w:noProof/>
        </w:rPr>
      </w:r>
      <w:r>
        <w:rPr>
          <w:noProof/>
        </w:rPr>
        <w:fldChar w:fldCharType="separate"/>
      </w:r>
      <w:r>
        <w:rPr>
          <w:noProof/>
        </w:rPr>
        <w:t>54</w:t>
      </w:r>
      <w:r>
        <w:rPr>
          <w:noProof/>
        </w:rPr>
        <w:fldChar w:fldCharType="end"/>
      </w:r>
    </w:p>
    <w:p w14:paraId="454953EA" w14:textId="331A96CA" w:rsidR="00B80243" w:rsidRDefault="00B8024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_Toc138079799 \h </w:instrText>
      </w:r>
      <w:r>
        <w:rPr>
          <w:noProof/>
        </w:rPr>
      </w:r>
      <w:r>
        <w:rPr>
          <w:noProof/>
        </w:rPr>
        <w:fldChar w:fldCharType="separate"/>
      </w:r>
      <w:r>
        <w:rPr>
          <w:noProof/>
        </w:rPr>
        <w:t>54</w:t>
      </w:r>
      <w:r>
        <w:rPr>
          <w:noProof/>
        </w:rPr>
        <w:fldChar w:fldCharType="end"/>
      </w:r>
    </w:p>
    <w:p w14:paraId="29250D94" w14:textId="73AA7A0F" w:rsidR="00B80243" w:rsidRDefault="00B8024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351333">
        <w:rPr>
          <w:rFonts w:cs="Arial"/>
          <w:noProof/>
        </w:rPr>
        <w:t>notifyClearedAlarm</w:t>
      </w:r>
      <w:r>
        <w:rPr>
          <w:noProof/>
        </w:rPr>
        <w:tab/>
      </w:r>
      <w:r>
        <w:rPr>
          <w:noProof/>
        </w:rPr>
        <w:fldChar w:fldCharType="begin" w:fldLock="1"/>
      </w:r>
      <w:r>
        <w:rPr>
          <w:noProof/>
        </w:rPr>
        <w:instrText xml:space="preserve"> PAGEREF _Toc138079800 \h </w:instrText>
      </w:r>
      <w:r>
        <w:rPr>
          <w:noProof/>
        </w:rPr>
      </w:r>
      <w:r>
        <w:rPr>
          <w:noProof/>
        </w:rPr>
        <w:fldChar w:fldCharType="separate"/>
      </w:r>
      <w:r>
        <w:rPr>
          <w:noProof/>
        </w:rPr>
        <w:t>54</w:t>
      </w:r>
      <w:r>
        <w:rPr>
          <w:noProof/>
        </w:rPr>
        <w:fldChar w:fldCharType="end"/>
      </w:r>
    </w:p>
    <w:p w14:paraId="0D86AAE1" w14:textId="11B1DF34" w:rsidR="00B80243" w:rsidRDefault="00B8024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_Toc138079801 \h </w:instrText>
      </w:r>
      <w:r>
        <w:rPr>
          <w:noProof/>
        </w:rPr>
      </w:r>
      <w:r>
        <w:rPr>
          <w:noProof/>
        </w:rPr>
        <w:fldChar w:fldCharType="separate"/>
      </w:r>
      <w:r>
        <w:rPr>
          <w:noProof/>
        </w:rPr>
        <w:t>54</w:t>
      </w:r>
      <w:r>
        <w:rPr>
          <w:noProof/>
        </w:rPr>
        <w:fldChar w:fldCharType="end"/>
      </w:r>
    </w:p>
    <w:p w14:paraId="0256317D" w14:textId="4AC3903C" w:rsidR="00B80243" w:rsidRDefault="00B8024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_Toc138079802 \h </w:instrText>
      </w:r>
      <w:r>
        <w:rPr>
          <w:noProof/>
        </w:rPr>
      </w:r>
      <w:r>
        <w:rPr>
          <w:noProof/>
        </w:rPr>
        <w:fldChar w:fldCharType="separate"/>
      </w:r>
      <w:r>
        <w:rPr>
          <w:noProof/>
        </w:rPr>
        <w:t>55</w:t>
      </w:r>
      <w:r>
        <w:rPr>
          <w:noProof/>
        </w:rPr>
        <w:fldChar w:fldCharType="end"/>
      </w:r>
    </w:p>
    <w:p w14:paraId="3FB54148" w14:textId="43805A11" w:rsidR="00B80243" w:rsidRDefault="00B8024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_Toc138079803 \h </w:instrText>
      </w:r>
      <w:r>
        <w:rPr>
          <w:noProof/>
        </w:rPr>
      </w:r>
      <w:r>
        <w:rPr>
          <w:noProof/>
        </w:rPr>
        <w:fldChar w:fldCharType="separate"/>
      </w:r>
      <w:r>
        <w:rPr>
          <w:noProof/>
        </w:rPr>
        <w:t>55</w:t>
      </w:r>
      <w:r>
        <w:rPr>
          <w:noProof/>
        </w:rPr>
        <w:fldChar w:fldCharType="end"/>
      </w:r>
    </w:p>
    <w:p w14:paraId="27963BD4" w14:textId="3AB162FC" w:rsidR="00B80243" w:rsidRDefault="00B8024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_Toc138079804 \h </w:instrText>
      </w:r>
      <w:r>
        <w:rPr>
          <w:noProof/>
        </w:rPr>
      </w:r>
      <w:r>
        <w:rPr>
          <w:noProof/>
        </w:rPr>
        <w:fldChar w:fldCharType="separate"/>
      </w:r>
      <w:r>
        <w:rPr>
          <w:noProof/>
        </w:rPr>
        <w:t>55</w:t>
      </w:r>
      <w:r>
        <w:rPr>
          <w:noProof/>
        </w:rPr>
        <w:fldChar w:fldCharType="end"/>
      </w:r>
    </w:p>
    <w:p w14:paraId="4982083C" w14:textId="39492668" w:rsidR="00B80243" w:rsidRDefault="00B8024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_Toc138079805 \h </w:instrText>
      </w:r>
      <w:r>
        <w:rPr>
          <w:noProof/>
        </w:rPr>
      </w:r>
      <w:r>
        <w:rPr>
          <w:noProof/>
        </w:rPr>
        <w:fldChar w:fldCharType="separate"/>
      </w:r>
      <w:r>
        <w:rPr>
          <w:noProof/>
        </w:rPr>
        <w:t>55</w:t>
      </w:r>
      <w:r>
        <w:rPr>
          <w:noProof/>
        </w:rPr>
        <w:fldChar w:fldCharType="end"/>
      </w:r>
    </w:p>
    <w:p w14:paraId="1C82C5EF" w14:textId="4DFE89A4" w:rsidR="00B80243" w:rsidRDefault="00B8024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351333">
        <w:rPr>
          <w:rFonts w:cs="Arial"/>
          <w:noProof/>
        </w:rPr>
        <w:t>notifyAckStateChanged</w:t>
      </w:r>
      <w:r>
        <w:rPr>
          <w:noProof/>
        </w:rPr>
        <w:tab/>
      </w:r>
      <w:r>
        <w:rPr>
          <w:noProof/>
        </w:rPr>
        <w:fldChar w:fldCharType="begin" w:fldLock="1"/>
      </w:r>
      <w:r>
        <w:rPr>
          <w:noProof/>
        </w:rPr>
        <w:instrText xml:space="preserve"> PAGEREF _Toc138079806 \h </w:instrText>
      </w:r>
      <w:r>
        <w:rPr>
          <w:noProof/>
        </w:rPr>
      </w:r>
      <w:r>
        <w:rPr>
          <w:noProof/>
        </w:rPr>
        <w:fldChar w:fldCharType="separate"/>
      </w:r>
      <w:r>
        <w:rPr>
          <w:noProof/>
        </w:rPr>
        <w:t>56</w:t>
      </w:r>
      <w:r>
        <w:rPr>
          <w:noProof/>
        </w:rPr>
        <w:fldChar w:fldCharType="end"/>
      </w:r>
    </w:p>
    <w:p w14:paraId="5FF01706" w14:textId="3460DE6A" w:rsidR="00B80243" w:rsidRDefault="00B8024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_Toc138079807 \h </w:instrText>
      </w:r>
      <w:r>
        <w:rPr>
          <w:noProof/>
        </w:rPr>
      </w:r>
      <w:r>
        <w:rPr>
          <w:noProof/>
        </w:rPr>
        <w:fldChar w:fldCharType="separate"/>
      </w:r>
      <w:r>
        <w:rPr>
          <w:noProof/>
        </w:rPr>
        <w:t>56</w:t>
      </w:r>
      <w:r>
        <w:rPr>
          <w:noProof/>
        </w:rPr>
        <w:fldChar w:fldCharType="end"/>
      </w:r>
    </w:p>
    <w:p w14:paraId="18B019AC" w14:textId="1019D35E" w:rsidR="00B80243" w:rsidRDefault="00B8024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_Toc138079808 \h </w:instrText>
      </w:r>
      <w:r>
        <w:rPr>
          <w:noProof/>
        </w:rPr>
      </w:r>
      <w:r>
        <w:rPr>
          <w:noProof/>
        </w:rPr>
        <w:fldChar w:fldCharType="separate"/>
      </w:r>
      <w:r>
        <w:rPr>
          <w:noProof/>
        </w:rPr>
        <w:t>56</w:t>
      </w:r>
      <w:r>
        <w:rPr>
          <w:noProof/>
        </w:rPr>
        <w:fldChar w:fldCharType="end"/>
      </w:r>
    </w:p>
    <w:p w14:paraId="36D5A2D1" w14:textId="2E2423D0" w:rsidR="00B80243" w:rsidRDefault="00B8024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_Toc138079809 \h </w:instrText>
      </w:r>
      <w:r>
        <w:rPr>
          <w:noProof/>
        </w:rPr>
      </w:r>
      <w:r>
        <w:rPr>
          <w:noProof/>
        </w:rPr>
        <w:fldChar w:fldCharType="separate"/>
      </w:r>
      <w:r>
        <w:rPr>
          <w:noProof/>
        </w:rPr>
        <w:t>56</w:t>
      </w:r>
      <w:r>
        <w:rPr>
          <w:noProof/>
        </w:rPr>
        <w:fldChar w:fldCharType="end"/>
      </w:r>
    </w:p>
    <w:p w14:paraId="3CD402C5" w14:textId="14249641" w:rsidR="00B80243" w:rsidRDefault="00B8024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_Toc138079810 \h </w:instrText>
      </w:r>
      <w:r>
        <w:rPr>
          <w:noProof/>
        </w:rPr>
      </w:r>
      <w:r>
        <w:rPr>
          <w:noProof/>
        </w:rPr>
        <w:fldChar w:fldCharType="separate"/>
      </w:r>
      <w:r>
        <w:rPr>
          <w:noProof/>
        </w:rPr>
        <w:t>56</w:t>
      </w:r>
      <w:r>
        <w:rPr>
          <w:noProof/>
        </w:rPr>
        <w:fldChar w:fldCharType="end"/>
      </w:r>
    </w:p>
    <w:p w14:paraId="2C7B070D" w14:textId="6B2BD379" w:rsidR="00B80243" w:rsidRDefault="00B8024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_Toc138079811 \h </w:instrText>
      </w:r>
      <w:r>
        <w:rPr>
          <w:noProof/>
        </w:rPr>
      </w:r>
      <w:r>
        <w:rPr>
          <w:noProof/>
        </w:rPr>
        <w:fldChar w:fldCharType="separate"/>
      </w:r>
      <w:r>
        <w:rPr>
          <w:noProof/>
        </w:rPr>
        <w:t>56</w:t>
      </w:r>
      <w:r>
        <w:rPr>
          <w:noProof/>
        </w:rPr>
        <w:fldChar w:fldCharType="end"/>
      </w:r>
    </w:p>
    <w:p w14:paraId="06CA3C24" w14:textId="4A85EA69" w:rsidR="00B80243" w:rsidRDefault="00B8024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351333">
        <w:rPr>
          <w:rFonts w:cs="Arial"/>
          <w:noProof/>
        </w:rPr>
        <w:t>notifyComments</w:t>
      </w:r>
      <w:r>
        <w:rPr>
          <w:noProof/>
        </w:rPr>
        <w:tab/>
      </w:r>
      <w:r>
        <w:rPr>
          <w:noProof/>
        </w:rPr>
        <w:fldChar w:fldCharType="begin" w:fldLock="1"/>
      </w:r>
      <w:r>
        <w:rPr>
          <w:noProof/>
        </w:rPr>
        <w:instrText xml:space="preserve"> PAGEREF _Toc138079812 \h </w:instrText>
      </w:r>
      <w:r>
        <w:rPr>
          <w:noProof/>
        </w:rPr>
      </w:r>
      <w:r>
        <w:rPr>
          <w:noProof/>
        </w:rPr>
        <w:fldChar w:fldCharType="separate"/>
      </w:r>
      <w:r>
        <w:rPr>
          <w:noProof/>
        </w:rPr>
        <w:t>56</w:t>
      </w:r>
      <w:r>
        <w:rPr>
          <w:noProof/>
        </w:rPr>
        <w:fldChar w:fldCharType="end"/>
      </w:r>
    </w:p>
    <w:p w14:paraId="1771F052" w14:textId="0A58BA8C" w:rsidR="00B80243" w:rsidRDefault="00B8024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_Toc138079813 \h </w:instrText>
      </w:r>
      <w:r>
        <w:rPr>
          <w:noProof/>
        </w:rPr>
      </w:r>
      <w:r>
        <w:rPr>
          <w:noProof/>
        </w:rPr>
        <w:fldChar w:fldCharType="separate"/>
      </w:r>
      <w:r>
        <w:rPr>
          <w:noProof/>
        </w:rPr>
        <w:t>56</w:t>
      </w:r>
      <w:r>
        <w:rPr>
          <w:noProof/>
        </w:rPr>
        <w:fldChar w:fldCharType="end"/>
      </w:r>
    </w:p>
    <w:p w14:paraId="091D38F5" w14:textId="17E0396C" w:rsidR="00B80243" w:rsidRDefault="00B8024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_Toc138079814 \h </w:instrText>
      </w:r>
      <w:r>
        <w:rPr>
          <w:noProof/>
        </w:rPr>
      </w:r>
      <w:r>
        <w:rPr>
          <w:noProof/>
        </w:rPr>
        <w:fldChar w:fldCharType="separate"/>
      </w:r>
      <w:r>
        <w:rPr>
          <w:noProof/>
        </w:rPr>
        <w:t>57</w:t>
      </w:r>
      <w:r>
        <w:rPr>
          <w:noProof/>
        </w:rPr>
        <w:fldChar w:fldCharType="end"/>
      </w:r>
    </w:p>
    <w:p w14:paraId="411EC733" w14:textId="06897ACF" w:rsidR="00B80243" w:rsidRDefault="00B8024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_Toc138079815 \h </w:instrText>
      </w:r>
      <w:r>
        <w:rPr>
          <w:noProof/>
        </w:rPr>
      </w:r>
      <w:r>
        <w:rPr>
          <w:noProof/>
        </w:rPr>
        <w:fldChar w:fldCharType="separate"/>
      </w:r>
      <w:r>
        <w:rPr>
          <w:noProof/>
        </w:rPr>
        <w:t>57</w:t>
      </w:r>
      <w:r>
        <w:rPr>
          <w:noProof/>
        </w:rPr>
        <w:fldChar w:fldCharType="end"/>
      </w:r>
    </w:p>
    <w:p w14:paraId="54CCD235" w14:textId="32B1C4D0" w:rsidR="00B80243" w:rsidRDefault="00B8024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_Toc138079816 \h </w:instrText>
      </w:r>
      <w:r>
        <w:rPr>
          <w:noProof/>
        </w:rPr>
      </w:r>
      <w:r>
        <w:rPr>
          <w:noProof/>
        </w:rPr>
        <w:fldChar w:fldCharType="separate"/>
      </w:r>
      <w:r>
        <w:rPr>
          <w:noProof/>
        </w:rPr>
        <w:t>57</w:t>
      </w:r>
      <w:r>
        <w:rPr>
          <w:noProof/>
        </w:rPr>
        <w:fldChar w:fldCharType="end"/>
      </w:r>
    </w:p>
    <w:p w14:paraId="50A91D8F" w14:textId="69A0E63E" w:rsidR="00B80243" w:rsidRDefault="00B8024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_Toc138079817 \h </w:instrText>
      </w:r>
      <w:r>
        <w:rPr>
          <w:noProof/>
        </w:rPr>
      </w:r>
      <w:r>
        <w:rPr>
          <w:noProof/>
        </w:rPr>
        <w:fldChar w:fldCharType="separate"/>
      </w:r>
      <w:r>
        <w:rPr>
          <w:noProof/>
        </w:rPr>
        <w:t>57</w:t>
      </w:r>
      <w:r>
        <w:rPr>
          <w:noProof/>
        </w:rPr>
        <w:fldChar w:fldCharType="end"/>
      </w:r>
    </w:p>
    <w:p w14:paraId="02DFDCC8" w14:textId="6F7B1A5D" w:rsidR="00B80243" w:rsidRDefault="00B8024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351333">
        <w:rPr>
          <w:rFonts w:cs="Arial"/>
          <w:noProof/>
        </w:rPr>
        <w:t>notifyPotentialFaultyAlarmList</w:t>
      </w:r>
      <w:r>
        <w:rPr>
          <w:noProof/>
        </w:rPr>
        <w:tab/>
      </w:r>
      <w:r>
        <w:rPr>
          <w:noProof/>
        </w:rPr>
        <w:fldChar w:fldCharType="begin" w:fldLock="1"/>
      </w:r>
      <w:r>
        <w:rPr>
          <w:noProof/>
        </w:rPr>
        <w:instrText xml:space="preserve"> PAGEREF _Toc138079818 \h </w:instrText>
      </w:r>
      <w:r>
        <w:rPr>
          <w:noProof/>
        </w:rPr>
      </w:r>
      <w:r>
        <w:rPr>
          <w:noProof/>
        </w:rPr>
        <w:fldChar w:fldCharType="separate"/>
      </w:r>
      <w:r>
        <w:rPr>
          <w:noProof/>
        </w:rPr>
        <w:t>57</w:t>
      </w:r>
      <w:r>
        <w:rPr>
          <w:noProof/>
        </w:rPr>
        <w:fldChar w:fldCharType="end"/>
      </w:r>
    </w:p>
    <w:p w14:paraId="6125925C" w14:textId="47E45F9A" w:rsidR="00B80243" w:rsidRDefault="00B8024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_Toc138079819 \h </w:instrText>
      </w:r>
      <w:r>
        <w:rPr>
          <w:noProof/>
        </w:rPr>
      </w:r>
      <w:r>
        <w:rPr>
          <w:noProof/>
        </w:rPr>
        <w:fldChar w:fldCharType="separate"/>
      </w:r>
      <w:r>
        <w:rPr>
          <w:noProof/>
        </w:rPr>
        <w:t>57</w:t>
      </w:r>
      <w:r>
        <w:rPr>
          <w:noProof/>
        </w:rPr>
        <w:fldChar w:fldCharType="end"/>
      </w:r>
    </w:p>
    <w:p w14:paraId="796CCBFB" w14:textId="455855C2" w:rsidR="00B80243" w:rsidRDefault="00B8024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_Toc138079820 \h </w:instrText>
      </w:r>
      <w:r>
        <w:rPr>
          <w:noProof/>
        </w:rPr>
      </w:r>
      <w:r>
        <w:rPr>
          <w:noProof/>
        </w:rPr>
        <w:fldChar w:fldCharType="separate"/>
      </w:r>
      <w:r>
        <w:rPr>
          <w:noProof/>
        </w:rPr>
        <w:t>58</w:t>
      </w:r>
      <w:r>
        <w:rPr>
          <w:noProof/>
        </w:rPr>
        <w:fldChar w:fldCharType="end"/>
      </w:r>
    </w:p>
    <w:p w14:paraId="5DDA56FD" w14:textId="56DCD7BE" w:rsidR="00B80243" w:rsidRDefault="00B8024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_Toc138079821 \h </w:instrText>
      </w:r>
      <w:r>
        <w:rPr>
          <w:noProof/>
        </w:rPr>
      </w:r>
      <w:r>
        <w:rPr>
          <w:noProof/>
        </w:rPr>
        <w:fldChar w:fldCharType="separate"/>
      </w:r>
      <w:r>
        <w:rPr>
          <w:noProof/>
        </w:rPr>
        <w:t>58</w:t>
      </w:r>
      <w:r>
        <w:rPr>
          <w:noProof/>
        </w:rPr>
        <w:fldChar w:fldCharType="end"/>
      </w:r>
    </w:p>
    <w:p w14:paraId="1C481D07" w14:textId="759381AD" w:rsidR="00B80243" w:rsidRDefault="00B8024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_Toc138079822 \h </w:instrText>
      </w:r>
      <w:r>
        <w:rPr>
          <w:noProof/>
        </w:rPr>
      </w:r>
      <w:r>
        <w:rPr>
          <w:noProof/>
        </w:rPr>
        <w:fldChar w:fldCharType="separate"/>
      </w:r>
      <w:r>
        <w:rPr>
          <w:noProof/>
        </w:rPr>
        <w:t>58</w:t>
      </w:r>
      <w:r>
        <w:rPr>
          <w:noProof/>
        </w:rPr>
        <w:fldChar w:fldCharType="end"/>
      </w:r>
    </w:p>
    <w:p w14:paraId="158E455A" w14:textId="1F1A532D" w:rsidR="00B80243" w:rsidRDefault="00B8024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_Toc138079823 \h </w:instrText>
      </w:r>
      <w:r>
        <w:rPr>
          <w:noProof/>
        </w:rPr>
      </w:r>
      <w:r>
        <w:rPr>
          <w:noProof/>
        </w:rPr>
        <w:fldChar w:fldCharType="separate"/>
      </w:r>
      <w:r>
        <w:rPr>
          <w:noProof/>
        </w:rPr>
        <w:t>58</w:t>
      </w:r>
      <w:r>
        <w:rPr>
          <w:noProof/>
        </w:rPr>
        <w:fldChar w:fldCharType="end"/>
      </w:r>
    </w:p>
    <w:p w14:paraId="0E073CD4" w14:textId="5A15FB56" w:rsidR="00B80243" w:rsidRDefault="00B8024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351333">
        <w:rPr>
          <w:rFonts w:cs="Arial"/>
          <w:noProof/>
        </w:rPr>
        <w:t>notifyChangedAlarmGeneral</w:t>
      </w:r>
      <w:r>
        <w:rPr>
          <w:noProof/>
        </w:rPr>
        <w:tab/>
      </w:r>
      <w:r>
        <w:rPr>
          <w:noProof/>
        </w:rPr>
        <w:fldChar w:fldCharType="begin" w:fldLock="1"/>
      </w:r>
      <w:r>
        <w:rPr>
          <w:noProof/>
        </w:rPr>
        <w:instrText xml:space="preserve"> PAGEREF _Toc138079824 \h </w:instrText>
      </w:r>
      <w:r>
        <w:rPr>
          <w:noProof/>
        </w:rPr>
      </w:r>
      <w:r>
        <w:rPr>
          <w:noProof/>
        </w:rPr>
        <w:fldChar w:fldCharType="separate"/>
      </w:r>
      <w:r>
        <w:rPr>
          <w:noProof/>
        </w:rPr>
        <w:t>59</w:t>
      </w:r>
      <w:r>
        <w:rPr>
          <w:noProof/>
        </w:rPr>
        <w:fldChar w:fldCharType="end"/>
      </w:r>
    </w:p>
    <w:p w14:paraId="46B54E28" w14:textId="5C90463B" w:rsidR="00B80243" w:rsidRDefault="00B8024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_Toc138079825 \h </w:instrText>
      </w:r>
      <w:r>
        <w:rPr>
          <w:noProof/>
        </w:rPr>
      </w:r>
      <w:r>
        <w:rPr>
          <w:noProof/>
        </w:rPr>
        <w:fldChar w:fldCharType="separate"/>
      </w:r>
      <w:r>
        <w:rPr>
          <w:noProof/>
        </w:rPr>
        <w:t>59</w:t>
      </w:r>
      <w:r>
        <w:rPr>
          <w:noProof/>
        </w:rPr>
        <w:fldChar w:fldCharType="end"/>
      </w:r>
    </w:p>
    <w:p w14:paraId="348436C3" w14:textId="5E51DF61" w:rsidR="00B80243" w:rsidRDefault="00B8024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_Toc138079826 \h </w:instrText>
      </w:r>
      <w:r>
        <w:rPr>
          <w:noProof/>
        </w:rPr>
      </w:r>
      <w:r>
        <w:rPr>
          <w:noProof/>
        </w:rPr>
        <w:fldChar w:fldCharType="separate"/>
      </w:r>
      <w:r>
        <w:rPr>
          <w:noProof/>
        </w:rPr>
        <w:t>59</w:t>
      </w:r>
      <w:r>
        <w:rPr>
          <w:noProof/>
        </w:rPr>
        <w:fldChar w:fldCharType="end"/>
      </w:r>
    </w:p>
    <w:p w14:paraId="4F35B5B3" w14:textId="3C71C598" w:rsidR="00B80243" w:rsidRDefault="00B8024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_Toc138079827 \h </w:instrText>
      </w:r>
      <w:r>
        <w:rPr>
          <w:noProof/>
        </w:rPr>
      </w:r>
      <w:r>
        <w:rPr>
          <w:noProof/>
        </w:rPr>
        <w:fldChar w:fldCharType="separate"/>
      </w:r>
      <w:r>
        <w:rPr>
          <w:noProof/>
        </w:rPr>
        <w:t>59</w:t>
      </w:r>
      <w:r>
        <w:rPr>
          <w:noProof/>
        </w:rPr>
        <w:fldChar w:fldCharType="end"/>
      </w:r>
    </w:p>
    <w:p w14:paraId="5A886C37" w14:textId="47353BAE" w:rsidR="00B80243" w:rsidRDefault="00B8024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_Toc138079828 \h </w:instrText>
      </w:r>
      <w:r>
        <w:rPr>
          <w:noProof/>
        </w:rPr>
      </w:r>
      <w:r>
        <w:rPr>
          <w:noProof/>
        </w:rPr>
        <w:fldChar w:fldCharType="separate"/>
      </w:r>
      <w:r>
        <w:rPr>
          <w:noProof/>
        </w:rPr>
        <w:t>60</w:t>
      </w:r>
      <w:r>
        <w:rPr>
          <w:noProof/>
        </w:rPr>
        <w:fldChar w:fldCharType="end"/>
      </w:r>
    </w:p>
    <w:p w14:paraId="3EAC722A" w14:textId="19114CA3" w:rsidR="00B80243" w:rsidRDefault="00B8024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_Toc138079829 \h </w:instrText>
      </w:r>
      <w:r>
        <w:rPr>
          <w:noProof/>
        </w:rPr>
      </w:r>
      <w:r>
        <w:rPr>
          <w:noProof/>
        </w:rPr>
        <w:fldChar w:fldCharType="separate"/>
      </w:r>
      <w:r>
        <w:rPr>
          <w:noProof/>
        </w:rPr>
        <w:t>60</w:t>
      </w:r>
      <w:r>
        <w:rPr>
          <w:noProof/>
        </w:rPr>
        <w:fldChar w:fldCharType="end"/>
      </w:r>
    </w:p>
    <w:p w14:paraId="78A49C95" w14:textId="2695DE89" w:rsidR="00B80243" w:rsidRDefault="00B8024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_Toc138079830 \h </w:instrText>
      </w:r>
      <w:r>
        <w:rPr>
          <w:noProof/>
        </w:rPr>
      </w:r>
      <w:r>
        <w:rPr>
          <w:noProof/>
        </w:rPr>
        <w:fldChar w:fldCharType="separate"/>
      </w:r>
      <w:r>
        <w:rPr>
          <w:noProof/>
        </w:rPr>
        <w:t>61</w:t>
      </w:r>
      <w:r>
        <w:rPr>
          <w:noProof/>
        </w:rPr>
        <w:fldChar w:fldCharType="end"/>
      </w:r>
    </w:p>
    <w:p w14:paraId="5E17EC79" w14:textId="33B609BC" w:rsidR="00B80243" w:rsidRDefault="00B8024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_Toc138079831 \h </w:instrText>
      </w:r>
      <w:r>
        <w:rPr>
          <w:noProof/>
        </w:rPr>
      </w:r>
      <w:r>
        <w:rPr>
          <w:noProof/>
        </w:rPr>
        <w:fldChar w:fldCharType="separate"/>
      </w:r>
      <w:r>
        <w:rPr>
          <w:noProof/>
        </w:rPr>
        <w:t>61</w:t>
      </w:r>
      <w:r>
        <w:rPr>
          <w:noProof/>
        </w:rPr>
        <w:fldChar w:fldCharType="end"/>
      </w:r>
    </w:p>
    <w:p w14:paraId="56D7D0F9" w14:textId="50C2EE09" w:rsidR="00B80243" w:rsidRDefault="00B8024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_Toc138079832 \h </w:instrText>
      </w:r>
      <w:r>
        <w:rPr>
          <w:noProof/>
        </w:rPr>
      </w:r>
      <w:r>
        <w:rPr>
          <w:noProof/>
        </w:rPr>
        <w:fldChar w:fldCharType="separate"/>
      </w:r>
      <w:r>
        <w:rPr>
          <w:noProof/>
        </w:rPr>
        <w:t>61</w:t>
      </w:r>
      <w:r>
        <w:rPr>
          <w:noProof/>
        </w:rPr>
        <w:fldChar w:fldCharType="end"/>
      </w:r>
    </w:p>
    <w:p w14:paraId="3078B354" w14:textId="6AD22D3F" w:rsidR="00B80243" w:rsidRDefault="00B8024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_Toc138079833 \h </w:instrText>
      </w:r>
      <w:r>
        <w:rPr>
          <w:noProof/>
        </w:rPr>
      </w:r>
      <w:r>
        <w:rPr>
          <w:noProof/>
        </w:rPr>
        <w:fldChar w:fldCharType="separate"/>
      </w:r>
      <w:r>
        <w:rPr>
          <w:noProof/>
        </w:rPr>
        <w:t>61</w:t>
      </w:r>
      <w:r>
        <w:rPr>
          <w:noProof/>
        </w:rPr>
        <w:fldChar w:fldCharType="end"/>
      </w:r>
    </w:p>
    <w:p w14:paraId="21847350" w14:textId="32A8AD7B" w:rsidR="00B80243" w:rsidRDefault="00B8024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_Toc138079834 \h </w:instrText>
      </w:r>
      <w:r>
        <w:rPr>
          <w:noProof/>
        </w:rPr>
      </w:r>
      <w:r>
        <w:rPr>
          <w:noProof/>
        </w:rPr>
        <w:fldChar w:fldCharType="separate"/>
      </w:r>
      <w:r>
        <w:rPr>
          <w:noProof/>
        </w:rPr>
        <w:t>61</w:t>
      </w:r>
      <w:r>
        <w:rPr>
          <w:noProof/>
        </w:rPr>
        <w:fldChar w:fldCharType="end"/>
      </w:r>
    </w:p>
    <w:p w14:paraId="714876B6" w14:textId="2080487C" w:rsidR="00B80243" w:rsidRDefault="00B80243">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_Toc138079835 \h </w:instrText>
      </w:r>
      <w:r>
        <w:rPr>
          <w:noProof/>
        </w:rPr>
      </w:r>
      <w:r>
        <w:rPr>
          <w:noProof/>
        </w:rPr>
        <w:fldChar w:fldCharType="separate"/>
      </w:r>
      <w:r>
        <w:rPr>
          <w:noProof/>
        </w:rPr>
        <w:t>62</w:t>
      </w:r>
      <w:r>
        <w:rPr>
          <w:noProof/>
        </w:rPr>
        <w:fldChar w:fldCharType="end"/>
      </w:r>
    </w:p>
    <w:p w14:paraId="03FF1C3B" w14:textId="0C7BE220" w:rsidR="00B80243" w:rsidRDefault="00B8024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_Toc138079836 \h </w:instrText>
      </w:r>
      <w:r>
        <w:rPr>
          <w:noProof/>
        </w:rPr>
      </w:r>
      <w:r>
        <w:rPr>
          <w:noProof/>
        </w:rPr>
        <w:fldChar w:fldCharType="separate"/>
      </w:r>
      <w:r>
        <w:rPr>
          <w:noProof/>
        </w:rPr>
        <w:t>62</w:t>
      </w:r>
      <w:r>
        <w:rPr>
          <w:noProof/>
        </w:rPr>
        <w:fldChar w:fldCharType="end"/>
      </w:r>
    </w:p>
    <w:p w14:paraId="6CEABD80" w14:textId="55E9B446" w:rsidR="00B80243" w:rsidRDefault="00B8024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_Toc138079837 \h </w:instrText>
      </w:r>
      <w:r>
        <w:rPr>
          <w:noProof/>
        </w:rPr>
      </w:r>
      <w:r>
        <w:rPr>
          <w:noProof/>
        </w:rPr>
        <w:fldChar w:fldCharType="separate"/>
      </w:r>
      <w:r>
        <w:rPr>
          <w:noProof/>
        </w:rPr>
        <w:t>62</w:t>
      </w:r>
      <w:r>
        <w:rPr>
          <w:noProof/>
        </w:rPr>
        <w:fldChar w:fldCharType="end"/>
      </w:r>
    </w:p>
    <w:p w14:paraId="0474CEF1" w14:textId="1B4329EF" w:rsidR="00B80243" w:rsidRDefault="00B8024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_Toc138079838 \h </w:instrText>
      </w:r>
      <w:r>
        <w:rPr>
          <w:noProof/>
        </w:rPr>
      </w:r>
      <w:r>
        <w:rPr>
          <w:noProof/>
        </w:rPr>
        <w:fldChar w:fldCharType="separate"/>
      </w:r>
      <w:r>
        <w:rPr>
          <w:noProof/>
        </w:rPr>
        <w:t>62</w:t>
      </w:r>
      <w:r>
        <w:rPr>
          <w:noProof/>
        </w:rPr>
        <w:fldChar w:fldCharType="end"/>
      </w:r>
    </w:p>
    <w:p w14:paraId="10339559" w14:textId="6467593D" w:rsidR="00B80243" w:rsidRDefault="00B8024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_Toc138079839 \h </w:instrText>
      </w:r>
      <w:r>
        <w:rPr>
          <w:noProof/>
        </w:rPr>
      </w:r>
      <w:r>
        <w:rPr>
          <w:noProof/>
        </w:rPr>
        <w:fldChar w:fldCharType="separate"/>
      </w:r>
      <w:r>
        <w:rPr>
          <w:noProof/>
        </w:rPr>
        <w:t>63</w:t>
      </w:r>
      <w:r>
        <w:rPr>
          <w:noProof/>
        </w:rPr>
        <w:fldChar w:fldCharType="end"/>
      </w:r>
    </w:p>
    <w:p w14:paraId="25F527BD" w14:textId="121B5752" w:rsidR="00B80243" w:rsidRDefault="00B8024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_Toc138079840 \h </w:instrText>
      </w:r>
      <w:r>
        <w:rPr>
          <w:noProof/>
        </w:rPr>
      </w:r>
      <w:r>
        <w:rPr>
          <w:noProof/>
        </w:rPr>
        <w:fldChar w:fldCharType="separate"/>
      </w:r>
      <w:r>
        <w:rPr>
          <w:noProof/>
        </w:rPr>
        <w:t>63</w:t>
      </w:r>
      <w:r>
        <w:rPr>
          <w:noProof/>
        </w:rPr>
        <w:fldChar w:fldCharType="end"/>
      </w:r>
    </w:p>
    <w:p w14:paraId="49023E2C" w14:textId="4CA435D7" w:rsidR="00B80243" w:rsidRDefault="00B8024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351333">
        <w:rPr>
          <w:rFonts w:cs="Arial"/>
          <w:noProof/>
        </w:rPr>
        <w:t>AlarmList</w:t>
      </w:r>
      <w:r>
        <w:rPr>
          <w:noProof/>
        </w:rPr>
        <w:tab/>
      </w:r>
      <w:r>
        <w:rPr>
          <w:noProof/>
        </w:rPr>
        <w:fldChar w:fldCharType="begin" w:fldLock="1"/>
      </w:r>
      <w:r>
        <w:rPr>
          <w:noProof/>
        </w:rPr>
        <w:instrText xml:space="preserve"> PAGEREF _Toc138079841 \h </w:instrText>
      </w:r>
      <w:r>
        <w:rPr>
          <w:noProof/>
        </w:rPr>
      </w:r>
      <w:r>
        <w:rPr>
          <w:noProof/>
        </w:rPr>
        <w:fldChar w:fldCharType="separate"/>
      </w:r>
      <w:r>
        <w:rPr>
          <w:noProof/>
        </w:rPr>
        <w:t>65</w:t>
      </w:r>
      <w:r>
        <w:rPr>
          <w:noProof/>
        </w:rPr>
        <w:fldChar w:fldCharType="end"/>
      </w:r>
    </w:p>
    <w:p w14:paraId="761806E2" w14:textId="543D5B82" w:rsidR="00B80243" w:rsidRDefault="00B8024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_Toc138079842 \h </w:instrText>
      </w:r>
      <w:r>
        <w:rPr>
          <w:noProof/>
        </w:rPr>
      </w:r>
      <w:r>
        <w:rPr>
          <w:noProof/>
        </w:rPr>
        <w:fldChar w:fldCharType="separate"/>
      </w:r>
      <w:r>
        <w:rPr>
          <w:noProof/>
        </w:rPr>
        <w:t>65</w:t>
      </w:r>
      <w:r>
        <w:rPr>
          <w:noProof/>
        </w:rPr>
        <w:fldChar w:fldCharType="end"/>
      </w:r>
    </w:p>
    <w:p w14:paraId="12CCF155" w14:textId="1D63A551" w:rsidR="00B80243" w:rsidRDefault="00B8024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_Toc138079843 \h </w:instrText>
      </w:r>
      <w:r>
        <w:rPr>
          <w:noProof/>
        </w:rPr>
      </w:r>
      <w:r>
        <w:rPr>
          <w:noProof/>
        </w:rPr>
        <w:fldChar w:fldCharType="separate"/>
      </w:r>
      <w:r>
        <w:rPr>
          <w:noProof/>
        </w:rPr>
        <w:t>65</w:t>
      </w:r>
      <w:r>
        <w:rPr>
          <w:noProof/>
        </w:rPr>
        <w:fldChar w:fldCharType="end"/>
      </w:r>
    </w:p>
    <w:p w14:paraId="5B530CA4" w14:textId="700C7997" w:rsidR="00B80243" w:rsidRDefault="00B8024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351333">
        <w:rPr>
          <w:rFonts w:cs="Arial"/>
          <w:noProof/>
          <w:lang w:eastAsia="zh-CN"/>
        </w:rPr>
        <w:t>FSMnSProducer</w:t>
      </w:r>
      <w:r>
        <w:rPr>
          <w:noProof/>
        </w:rPr>
        <w:tab/>
      </w:r>
      <w:r>
        <w:rPr>
          <w:noProof/>
        </w:rPr>
        <w:fldChar w:fldCharType="begin" w:fldLock="1"/>
      </w:r>
      <w:r>
        <w:rPr>
          <w:noProof/>
        </w:rPr>
        <w:instrText xml:space="preserve"> PAGEREF _Toc138079844 \h </w:instrText>
      </w:r>
      <w:r>
        <w:rPr>
          <w:noProof/>
        </w:rPr>
      </w:r>
      <w:r>
        <w:rPr>
          <w:noProof/>
        </w:rPr>
        <w:fldChar w:fldCharType="separate"/>
      </w:r>
      <w:r>
        <w:rPr>
          <w:noProof/>
        </w:rPr>
        <w:t>66</w:t>
      </w:r>
      <w:r>
        <w:rPr>
          <w:noProof/>
        </w:rPr>
        <w:fldChar w:fldCharType="end"/>
      </w:r>
    </w:p>
    <w:p w14:paraId="1C18C35A" w14:textId="5C866F10" w:rsidR="00B80243" w:rsidRDefault="00B8024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_Toc138079845 \h </w:instrText>
      </w:r>
      <w:r>
        <w:rPr>
          <w:noProof/>
        </w:rPr>
      </w:r>
      <w:r>
        <w:rPr>
          <w:noProof/>
        </w:rPr>
        <w:fldChar w:fldCharType="separate"/>
      </w:r>
      <w:r>
        <w:rPr>
          <w:noProof/>
        </w:rPr>
        <w:t>66</w:t>
      </w:r>
      <w:r>
        <w:rPr>
          <w:noProof/>
        </w:rPr>
        <w:fldChar w:fldCharType="end"/>
      </w:r>
    </w:p>
    <w:p w14:paraId="7D0B0A04" w14:textId="45CD5C59" w:rsidR="00B80243" w:rsidRDefault="00B8024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_Toc138079846 \h </w:instrText>
      </w:r>
      <w:r>
        <w:rPr>
          <w:noProof/>
        </w:rPr>
      </w:r>
      <w:r>
        <w:rPr>
          <w:noProof/>
        </w:rPr>
        <w:fldChar w:fldCharType="separate"/>
      </w:r>
      <w:r>
        <w:rPr>
          <w:noProof/>
        </w:rPr>
        <w:t>66</w:t>
      </w:r>
      <w:r>
        <w:rPr>
          <w:noProof/>
        </w:rPr>
        <w:fldChar w:fldCharType="end"/>
      </w:r>
    </w:p>
    <w:p w14:paraId="2B8C2FBE" w14:textId="3CFA4123" w:rsidR="00B80243" w:rsidRDefault="00B8024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_Toc138079847 \h </w:instrText>
      </w:r>
      <w:r>
        <w:rPr>
          <w:noProof/>
        </w:rPr>
      </w:r>
      <w:r>
        <w:rPr>
          <w:noProof/>
        </w:rPr>
        <w:fldChar w:fldCharType="separate"/>
      </w:r>
      <w:r>
        <w:rPr>
          <w:noProof/>
        </w:rPr>
        <w:t>66</w:t>
      </w:r>
      <w:r>
        <w:rPr>
          <w:noProof/>
        </w:rPr>
        <w:fldChar w:fldCharType="end"/>
      </w:r>
    </w:p>
    <w:p w14:paraId="3C106244" w14:textId="6D03F9CB" w:rsidR="00B80243" w:rsidRDefault="00B8024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351333">
        <w:rPr>
          <w:rFonts w:ascii="Courier New" w:hAnsi="Courier New" w:cs="Courier New"/>
          <w:noProof/>
        </w:rPr>
        <w:t>Comment</w:t>
      </w:r>
      <w:r>
        <w:rPr>
          <w:noProof/>
        </w:rPr>
        <w:tab/>
      </w:r>
      <w:r>
        <w:rPr>
          <w:noProof/>
        </w:rPr>
        <w:fldChar w:fldCharType="begin" w:fldLock="1"/>
      </w:r>
      <w:r>
        <w:rPr>
          <w:noProof/>
        </w:rPr>
        <w:instrText xml:space="preserve"> PAGEREF _Toc138079848 \h </w:instrText>
      </w:r>
      <w:r>
        <w:rPr>
          <w:noProof/>
        </w:rPr>
      </w:r>
      <w:r>
        <w:rPr>
          <w:noProof/>
        </w:rPr>
        <w:fldChar w:fldCharType="separate"/>
      </w:r>
      <w:r>
        <w:rPr>
          <w:noProof/>
        </w:rPr>
        <w:t>66</w:t>
      </w:r>
      <w:r>
        <w:rPr>
          <w:noProof/>
        </w:rPr>
        <w:fldChar w:fldCharType="end"/>
      </w:r>
    </w:p>
    <w:p w14:paraId="5B96A72A" w14:textId="236CF997" w:rsidR="00B80243" w:rsidRDefault="00B8024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_Toc138079849 \h </w:instrText>
      </w:r>
      <w:r>
        <w:rPr>
          <w:noProof/>
        </w:rPr>
      </w:r>
      <w:r>
        <w:rPr>
          <w:noProof/>
        </w:rPr>
        <w:fldChar w:fldCharType="separate"/>
      </w:r>
      <w:r>
        <w:rPr>
          <w:noProof/>
        </w:rPr>
        <w:t>66</w:t>
      </w:r>
      <w:r>
        <w:rPr>
          <w:noProof/>
        </w:rPr>
        <w:fldChar w:fldCharType="end"/>
      </w:r>
    </w:p>
    <w:p w14:paraId="3D97D5A4" w14:textId="6BE147E8" w:rsidR="00B80243" w:rsidRDefault="00B8024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_Toc138079850 \h </w:instrText>
      </w:r>
      <w:r>
        <w:rPr>
          <w:noProof/>
        </w:rPr>
      </w:r>
      <w:r>
        <w:rPr>
          <w:noProof/>
        </w:rPr>
        <w:fldChar w:fldCharType="separate"/>
      </w:r>
      <w:r>
        <w:rPr>
          <w:noProof/>
        </w:rPr>
        <w:t>66</w:t>
      </w:r>
      <w:r>
        <w:rPr>
          <w:noProof/>
        </w:rPr>
        <w:fldChar w:fldCharType="end"/>
      </w:r>
    </w:p>
    <w:p w14:paraId="04EBD730" w14:textId="69B8C354" w:rsidR="00B80243" w:rsidRDefault="00B8024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351333">
        <w:rPr>
          <w:rFonts w:cs="Arial"/>
          <w:noProof/>
        </w:rPr>
        <w:t>CorrelatedNotification</w:t>
      </w:r>
      <w:r>
        <w:rPr>
          <w:noProof/>
        </w:rPr>
        <w:tab/>
      </w:r>
      <w:r>
        <w:rPr>
          <w:noProof/>
        </w:rPr>
        <w:fldChar w:fldCharType="begin" w:fldLock="1"/>
      </w:r>
      <w:r>
        <w:rPr>
          <w:noProof/>
        </w:rPr>
        <w:instrText xml:space="preserve"> PAGEREF _Toc138079851 \h </w:instrText>
      </w:r>
      <w:r>
        <w:rPr>
          <w:noProof/>
        </w:rPr>
      </w:r>
      <w:r>
        <w:rPr>
          <w:noProof/>
        </w:rPr>
        <w:fldChar w:fldCharType="separate"/>
      </w:r>
      <w:r>
        <w:rPr>
          <w:noProof/>
        </w:rPr>
        <w:t>66</w:t>
      </w:r>
      <w:r>
        <w:rPr>
          <w:noProof/>
        </w:rPr>
        <w:fldChar w:fldCharType="end"/>
      </w:r>
    </w:p>
    <w:p w14:paraId="66AB0169" w14:textId="32F6011D" w:rsidR="00B80243" w:rsidRDefault="00B8024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_Toc138079852 \h </w:instrText>
      </w:r>
      <w:r>
        <w:rPr>
          <w:noProof/>
        </w:rPr>
      </w:r>
      <w:r>
        <w:rPr>
          <w:noProof/>
        </w:rPr>
        <w:fldChar w:fldCharType="separate"/>
      </w:r>
      <w:r>
        <w:rPr>
          <w:noProof/>
        </w:rPr>
        <w:t>66</w:t>
      </w:r>
      <w:r>
        <w:rPr>
          <w:noProof/>
        </w:rPr>
        <w:fldChar w:fldCharType="end"/>
      </w:r>
    </w:p>
    <w:p w14:paraId="49620318" w14:textId="393F8C1A" w:rsidR="00B80243" w:rsidRDefault="00B8024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_Toc138079853 \h </w:instrText>
      </w:r>
      <w:r>
        <w:rPr>
          <w:noProof/>
        </w:rPr>
      </w:r>
      <w:r>
        <w:rPr>
          <w:noProof/>
        </w:rPr>
        <w:fldChar w:fldCharType="separate"/>
      </w:r>
      <w:r>
        <w:rPr>
          <w:noProof/>
        </w:rPr>
        <w:t>67</w:t>
      </w:r>
      <w:r>
        <w:rPr>
          <w:noProof/>
        </w:rPr>
        <w:fldChar w:fldCharType="end"/>
      </w:r>
    </w:p>
    <w:p w14:paraId="501D836A" w14:textId="6EDF916E" w:rsidR="00B80243" w:rsidRDefault="00B8024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351333">
        <w:rPr>
          <w:rFonts w:cs="Arial"/>
          <w:noProof/>
        </w:rPr>
        <w:t>MonitoredEntity</w:t>
      </w:r>
      <w:r>
        <w:rPr>
          <w:noProof/>
        </w:rPr>
        <w:tab/>
      </w:r>
      <w:r>
        <w:rPr>
          <w:noProof/>
        </w:rPr>
        <w:fldChar w:fldCharType="begin" w:fldLock="1"/>
      </w:r>
      <w:r>
        <w:rPr>
          <w:noProof/>
        </w:rPr>
        <w:instrText xml:space="preserve"> PAGEREF _Toc138079854 \h </w:instrText>
      </w:r>
      <w:r>
        <w:rPr>
          <w:noProof/>
        </w:rPr>
      </w:r>
      <w:r>
        <w:rPr>
          <w:noProof/>
        </w:rPr>
        <w:fldChar w:fldCharType="separate"/>
      </w:r>
      <w:r>
        <w:rPr>
          <w:noProof/>
        </w:rPr>
        <w:t>67</w:t>
      </w:r>
      <w:r>
        <w:rPr>
          <w:noProof/>
        </w:rPr>
        <w:fldChar w:fldCharType="end"/>
      </w:r>
    </w:p>
    <w:p w14:paraId="17474F3B" w14:textId="739B540D" w:rsidR="00B80243" w:rsidRDefault="00B8024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_Toc138079855 \h </w:instrText>
      </w:r>
      <w:r>
        <w:rPr>
          <w:noProof/>
        </w:rPr>
      </w:r>
      <w:r>
        <w:rPr>
          <w:noProof/>
        </w:rPr>
        <w:fldChar w:fldCharType="separate"/>
      </w:r>
      <w:r>
        <w:rPr>
          <w:noProof/>
        </w:rPr>
        <w:t>67</w:t>
      </w:r>
      <w:r>
        <w:rPr>
          <w:noProof/>
        </w:rPr>
        <w:fldChar w:fldCharType="end"/>
      </w:r>
    </w:p>
    <w:p w14:paraId="25B7361E" w14:textId="5FA5E8C9" w:rsidR="00B80243" w:rsidRDefault="00B8024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_Toc138079856 \h </w:instrText>
      </w:r>
      <w:r>
        <w:rPr>
          <w:noProof/>
        </w:rPr>
      </w:r>
      <w:r>
        <w:rPr>
          <w:noProof/>
        </w:rPr>
        <w:fldChar w:fldCharType="separate"/>
      </w:r>
      <w:r>
        <w:rPr>
          <w:noProof/>
        </w:rPr>
        <w:t>67</w:t>
      </w:r>
      <w:r>
        <w:rPr>
          <w:noProof/>
        </w:rPr>
        <w:fldChar w:fldCharType="end"/>
      </w:r>
    </w:p>
    <w:p w14:paraId="00A3F2C5" w14:textId="73D80F94" w:rsidR="00B80243" w:rsidRDefault="00B8024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_Toc138079857 \h </w:instrText>
      </w:r>
      <w:r>
        <w:rPr>
          <w:noProof/>
        </w:rPr>
      </w:r>
      <w:r>
        <w:rPr>
          <w:noProof/>
        </w:rPr>
        <w:fldChar w:fldCharType="separate"/>
      </w:r>
      <w:r>
        <w:rPr>
          <w:noProof/>
        </w:rPr>
        <w:t>68</w:t>
      </w:r>
      <w:r>
        <w:rPr>
          <w:noProof/>
        </w:rPr>
        <w:fldChar w:fldCharType="end"/>
      </w:r>
    </w:p>
    <w:p w14:paraId="2CA52930" w14:textId="55001300" w:rsidR="00B80243" w:rsidRDefault="00B8024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_Toc138079858 \h </w:instrText>
      </w:r>
      <w:r>
        <w:rPr>
          <w:noProof/>
        </w:rPr>
      </w:r>
      <w:r>
        <w:rPr>
          <w:noProof/>
        </w:rPr>
        <w:fldChar w:fldCharType="separate"/>
      </w:r>
      <w:r>
        <w:rPr>
          <w:noProof/>
        </w:rPr>
        <w:t>68</w:t>
      </w:r>
      <w:r>
        <w:rPr>
          <w:noProof/>
        </w:rPr>
        <w:fldChar w:fldCharType="end"/>
      </w:r>
    </w:p>
    <w:p w14:paraId="5729E410" w14:textId="63DC1E08" w:rsidR="00B80243" w:rsidRDefault="00B8024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_Toc138079859 \h </w:instrText>
      </w:r>
      <w:r>
        <w:rPr>
          <w:noProof/>
        </w:rPr>
      </w:r>
      <w:r>
        <w:rPr>
          <w:noProof/>
        </w:rPr>
        <w:fldChar w:fldCharType="separate"/>
      </w:r>
      <w:r>
        <w:rPr>
          <w:noProof/>
        </w:rPr>
        <w:t>68</w:t>
      </w:r>
      <w:r>
        <w:rPr>
          <w:noProof/>
        </w:rPr>
        <w:fldChar w:fldCharType="end"/>
      </w:r>
    </w:p>
    <w:p w14:paraId="7D1F260B" w14:textId="20566583" w:rsidR="00B80243" w:rsidRDefault="00B8024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_Toc138079860 \h </w:instrText>
      </w:r>
      <w:r>
        <w:rPr>
          <w:noProof/>
        </w:rPr>
      </w:r>
      <w:r>
        <w:rPr>
          <w:noProof/>
        </w:rPr>
        <w:fldChar w:fldCharType="separate"/>
      </w:r>
      <w:r>
        <w:rPr>
          <w:noProof/>
        </w:rPr>
        <w:t>68</w:t>
      </w:r>
      <w:r>
        <w:rPr>
          <w:noProof/>
        </w:rPr>
        <w:fldChar w:fldCharType="end"/>
      </w:r>
    </w:p>
    <w:p w14:paraId="2F036FA1" w14:textId="6B9DBC8C" w:rsidR="00B80243" w:rsidRDefault="00B8024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_Toc138079861 \h </w:instrText>
      </w:r>
      <w:r>
        <w:rPr>
          <w:noProof/>
        </w:rPr>
      </w:r>
      <w:r>
        <w:rPr>
          <w:noProof/>
        </w:rPr>
        <w:fldChar w:fldCharType="separate"/>
      </w:r>
      <w:r>
        <w:rPr>
          <w:noProof/>
        </w:rPr>
        <w:t>68</w:t>
      </w:r>
      <w:r>
        <w:rPr>
          <w:noProof/>
        </w:rPr>
        <w:fldChar w:fldCharType="end"/>
      </w:r>
    </w:p>
    <w:p w14:paraId="31DE423D" w14:textId="636A47F0" w:rsidR="00B80243" w:rsidRDefault="00B8024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_Toc138079862 \h </w:instrText>
      </w:r>
      <w:r>
        <w:rPr>
          <w:noProof/>
        </w:rPr>
      </w:r>
      <w:r>
        <w:rPr>
          <w:noProof/>
        </w:rPr>
        <w:fldChar w:fldCharType="separate"/>
      </w:r>
      <w:r>
        <w:rPr>
          <w:noProof/>
        </w:rPr>
        <w:t>68</w:t>
      </w:r>
      <w:r>
        <w:rPr>
          <w:noProof/>
        </w:rPr>
        <w:fldChar w:fldCharType="end"/>
      </w:r>
    </w:p>
    <w:p w14:paraId="369FF454" w14:textId="7B34D9E8" w:rsidR="00B80243" w:rsidRDefault="00B8024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_Toc138079863 \h </w:instrText>
      </w:r>
      <w:r>
        <w:rPr>
          <w:noProof/>
        </w:rPr>
      </w:r>
      <w:r>
        <w:rPr>
          <w:noProof/>
        </w:rPr>
        <w:fldChar w:fldCharType="separate"/>
      </w:r>
      <w:r>
        <w:rPr>
          <w:noProof/>
        </w:rPr>
        <w:t>68</w:t>
      </w:r>
      <w:r>
        <w:rPr>
          <w:noProof/>
        </w:rPr>
        <w:fldChar w:fldCharType="end"/>
      </w:r>
    </w:p>
    <w:p w14:paraId="316D1003" w14:textId="0601D094" w:rsidR="00B80243" w:rsidRDefault="00B8024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_Toc138079864 \h </w:instrText>
      </w:r>
      <w:r>
        <w:rPr>
          <w:noProof/>
        </w:rPr>
      </w:r>
      <w:r>
        <w:rPr>
          <w:noProof/>
        </w:rPr>
        <w:fldChar w:fldCharType="separate"/>
      </w:r>
      <w:r>
        <w:rPr>
          <w:noProof/>
        </w:rPr>
        <w:t>68</w:t>
      </w:r>
      <w:r>
        <w:rPr>
          <w:noProof/>
        </w:rPr>
        <w:fldChar w:fldCharType="end"/>
      </w:r>
    </w:p>
    <w:p w14:paraId="400C003B" w14:textId="2C714394" w:rsidR="00B80243" w:rsidRDefault="00B8024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_Toc138079865 \h </w:instrText>
      </w:r>
      <w:r>
        <w:rPr>
          <w:noProof/>
        </w:rPr>
      </w:r>
      <w:r>
        <w:rPr>
          <w:noProof/>
        </w:rPr>
        <w:fldChar w:fldCharType="separate"/>
      </w:r>
      <w:r>
        <w:rPr>
          <w:noProof/>
        </w:rPr>
        <w:t>68</w:t>
      </w:r>
      <w:r>
        <w:rPr>
          <w:noProof/>
        </w:rPr>
        <w:fldChar w:fldCharType="end"/>
      </w:r>
    </w:p>
    <w:p w14:paraId="2771B9AB" w14:textId="59DFD9AE" w:rsidR="00B80243" w:rsidRDefault="00B8024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_Toc138079866 \h </w:instrText>
      </w:r>
      <w:r>
        <w:rPr>
          <w:noProof/>
        </w:rPr>
      </w:r>
      <w:r>
        <w:rPr>
          <w:noProof/>
        </w:rPr>
        <w:fldChar w:fldCharType="separate"/>
      </w:r>
      <w:r>
        <w:rPr>
          <w:noProof/>
        </w:rPr>
        <w:t>68</w:t>
      </w:r>
      <w:r>
        <w:rPr>
          <w:noProof/>
        </w:rPr>
        <w:fldChar w:fldCharType="end"/>
      </w:r>
    </w:p>
    <w:p w14:paraId="50EC8D9E" w14:textId="20D31BBF" w:rsidR="00B80243" w:rsidRDefault="00B8024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_Toc138079867 \h </w:instrText>
      </w:r>
      <w:r>
        <w:rPr>
          <w:noProof/>
        </w:rPr>
      </w:r>
      <w:r>
        <w:rPr>
          <w:noProof/>
        </w:rPr>
        <w:fldChar w:fldCharType="separate"/>
      </w:r>
      <w:r>
        <w:rPr>
          <w:noProof/>
        </w:rPr>
        <w:t>68</w:t>
      </w:r>
      <w:r>
        <w:rPr>
          <w:noProof/>
        </w:rPr>
        <w:fldChar w:fldCharType="end"/>
      </w:r>
    </w:p>
    <w:p w14:paraId="1E01BE97" w14:textId="67F83067" w:rsidR="00B80243" w:rsidRDefault="00B8024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_Toc138079868 \h </w:instrText>
      </w:r>
      <w:r>
        <w:rPr>
          <w:noProof/>
        </w:rPr>
      </w:r>
      <w:r>
        <w:rPr>
          <w:noProof/>
        </w:rPr>
        <w:fldChar w:fldCharType="separate"/>
      </w:r>
      <w:r>
        <w:rPr>
          <w:noProof/>
        </w:rPr>
        <w:t>68</w:t>
      </w:r>
      <w:r>
        <w:rPr>
          <w:noProof/>
        </w:rPr>
        <w:fldChar w:fldCharType="end"/>
      </w:r>
    </w:p>
    <w:p w14:paraId="43F978AD" w14:textId="727E82A6" w:rsidR="00B80243" w:rsidRDefault="00B8024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_Toc138079869 \h </w:instrText>
      </w:r>
      <w:r>
        <w:rPr>
          <w:noProof/>
        </w:rPr>
      </w:r>
      <w:r>
        <w:rPr>
          <w:noProof/>
        </w:rPr>
        <w:fldChar w:fldCharType="separate"/>
      </w:r>
      <w:r>
        <w:rPr>
          <w:noProof/>
        </w:rPr>
        <w:t>68</w:t>
      </w:r>
      <w:r>
        <w:rPr>
          <w:noProof/>
        </w:rPr>
        <w:fldChar w:fldCharType="end"/>
      </w:r>
    </w:p>
    <w:p w14:paraId="54976C2C" w14:textId="17CC349B" w:rsidR="00B80243" w:rsidRDefault="00B8024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_Toc138079870 \h </w:instrText>
      </w:r>
      <w:r>
        <w:rPr>
          <w:noProof/>
        </w:rPr>
      </w:r>
      <w:r>
        <w:rPr>
          <w:noProof/>
        </w:rPr>
        <w:fldChar w:fldCharType="separate"/>
      </w:r>
      <w:r>
        <w:rPr>
          <w:noProof/>
        </w:rPr>
        <w:t>68</w:t>
      </w:r>
      <w:r>
        <w:rPr>
          <w:noProof/>
        </w:rPr>
        <w:fldChar w:fldCharType="end"/>
      </w:r>
    </w:p>
    <w:p w14:paraId="501DC054" w14:textId="25D9C816" w:rsidR="00B80243" w:rsidRDefault="00B8024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_Toc138079871 \h </w:instrText>
      </w:r>
      <w:r>
        <w:rPr>
          <w:noProof/>
        </w:rPr>
      </w:r>
      <w:r>
        <w:rPr>
          <w:noProof/>
        </w:rPr>
        <w:fldChar w:fldCharType="separate"/>
      </w:r>
      <w:r>
        <w:rPr>
          <w:noProof/>
        </w:rPr>
        <w:t>68</w:t>
      </w:r>
      <w:r>
        <w:rPr>
          <w:noProof/>
        </w:rPr>
        <w:fldChar w:fldCharType="end"/>
      </w:r>
    </w:p>
    <w:p w14:paraId="20684962" w14:textId="37CD2203" w:rsidR="00B80243" w:rsidRDefault="00B8024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_Toc138079872 \h </w:instrText>
      </w:r>
      <w:r>
        <w:rPr>
          <w:noProof/>
        </w:rPr>
      </w:r>
      <w:r>
        <w:rPr>
          <w:noProof/>
        </w:rPr>
        <w:fldChar w:fldCharType="separate"/>
      </w:r>
      <w:r>
        <w:rPr>
          <w:noProof/>
        </w:rPr>
        <w:t>69</w:t>
      </w:r>
      <w:r>
        <w:rPr>
          <w:noProof/>
        </w:rPr>
        <w:fldChar w:fldCharType="end"/>
      </w:r>
    </w:p>
    <w:p w14:paraId="5BD3F989" w14:textId="26EE5E3A" w:rsidR="00B80243" w:rsidRDefault="00B8024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_Toc138079873 \h </w:instrText>
      </w:r>
      <w:r>
        <w:rPr>
          <w:noProof/>
        </w:rPr>
      </w:r>
      <w:r>
        <w:rPr>
          <w:noProof/>
        </w:rPr>
        <w:fldChar w:fldCharType="separate"/>
      </w:r>
      <w:r>
        <w:rPr>
          <w:noProof/>
        </w:rPr>
        <w:t>69</w:t>
      </w:r>
      <w:r>
        <w:rPr>
          <w:noProof/>
        </w:rPr>
        <w:fldChar w:fldCharType="end"/>
      </w:r>
    </w:p>
    <w:p w14:paraId="6E18DACD" w14:textId="1536902E" w:rsidR="00B80243" w:rsidRDefault="00B8024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_Toc138079874 \h </w:instrText>
      </w:r>
      <w:r>
        <w:rPr>
          <w:noProof/>
        </w:rPr>
      </w:r>
      <w:r>
        <w:rPr>
          <w:noProof/>
        </w:rPr>
        <w:fldChar w:fldCharType="separate"/>
      </w:r>
      <w:r>
        <w:rPr>
          <w:noProof/>
        </w:rPr>
        <w:t>69</w:t>
      </w:r>
      <w:r>
        <w:rPr>
          <w:noProof/>
        </w:rPr>
        <w:fldChar w:fldCharType="end"/>
      </w:r>
    </w:p>
    <w:p w14:paraId="4A8EE91A" w14:textId="5587C264" w:rsidR="00B80243" w:rsidRDefault="00B8024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_Toc138079875 \h </w:instrText>
      </w:r>
      <w:r>
        <w:rPr>
          <w:noProof/>
        </w:rPr>
      </w:r>
      <w:r>
        <w:rPr>
          <w:noProof/>
        </w:rPr>
        <w:fldChar w:fldCharType="separate"/>
      </w:r>
      <w:r>
        <w:rPr>
          <w:noProof/>
        </w:rPr>
        <w:t>69</w:t>
      </w:r>
      <w:r>
        <w:rPr>
          <w:noProof/>
        </w:rPr>
        <w:fldChar w:fldCharType="end"/>
      </w:r>
    </w:p>
    <w:p w14:paraId="67916362" w14:textId="775D77BD" w:rsidR="00B80243" w:rsidRDefault="00B8024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_Toc138079876 \h </w:instrText>
      </w:r>
      <w:r>
        <w:rPr>
          <w:noProof/>
        </w:rPr>
      </w:r>
      <w:r>
        <w:rPr>
          <w:noProof/>
        </w:rPr>
        <w:fldChar w:fldCharType="separate"/>
      </w:r>
      <w:r>
        <w:rPr>
          <w:noProof/>
        </w:rPr>
        <w:t>69</w:t>
      </w:r>
      <w:r>
        <w:rPr>
          <w:noProof/>
        </w:rPr>
        <w:fldChar w:fldCharType="end"/>
      </w:r>
    </w:p>
    <w:p w14:paraId="4F9E97BE" w14:textId="015F858E" w:rsidR="00B80243" w:rsidRDefault="00B8024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_Toc138079877 \h </w:instrText>
      </w:r>
      <w:r>
        <w:rPr>
          <w:noProof/>
        </w:rPr>
      </w:r>
      <w:r>
        <w:rPr>
          <w:noProof/>
        </w:rPr>
        <w:fldChar w:fldCharType="separate"/>
      </w:r>
      <w:r>
        <w:rPr>
          <w:noProof/>
        </w:rPr>
        <w:t>69</w:t>
      </w:r>
      <w:r>
        <w:rPr>
          <w:noProof/>
        </w:rPr>
        <w:fldChar w:fldCharType="end"/>
      </w:r>
    </w:p>
    <w:p w14:paraId="12303881" w14:textId="636D76FF" w:rsidR="00B80243" w:rsidRDefault="00B8024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_Toc138079878 \h </w:instrText>
      </w:r>
      <w:r>
        <w:rPr>
          <w:noProof/>
        </w:rPr>
      </w:r>
      <w:r>
        <w:rPr>
          <w:noProof/>
        </w:rPr>
        <w:fldChar w:fldCharType="separate"/>
      </w:r>
      <w:r>
        <w:rPr>
          <w:noProof/>
        </w:rPr>
        <w:t>69</w:t>
      </w:r>
      <w:r>
        <w:rPr>
          <w:noProof/>
        </w:rPr>
        <w:fldChar w:fldCharType="end"/>
      </w:r>
    </w:p>
    <w:p w14:paraId="5EF47697" w14:textId="3AA32BF0" w:rsidR="00B80243" w:rsidRDefault="00B8024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_Toc138079879 \h </w:instrText>
      </w:r>
      <w:r>
        <w:rPr>
          <w:noProof/>
        </w:rPr>
      </w:r>
      <w:r>
        <w:rPr>
          <w:noProof/>
        </w:rPr>
        <w:fldChar w:fldCharType="separate"/>
      </w:r>
      <w:r>
        <w:rPr>
          <w:noProof/>
        </w:rPr>
        <w:t>69</w:t>
      </w:r>
      <w:r>
        <w:rPr>
          <w:noProof/>
        </w:rPr>
        <w:fldChar w:fldCharType="end"/>
      </w:r>
    </w:p>
    <w:p w14:paraId="637674DE" w14:textId="6449757F" w:rsidR="00B80243" w:rsidRDefault="00B8024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_Toc138079880 \h </w:instrText>
      </w:r>
      <w:r>
        <w:rPr>
          <w:noProof/>
        </w:rPr>
      </w:r>
      <w:r>
        <w:rPr>
          <w:noProof/>
        </w:rPr>
        <w:fldChar w:fldCharType="separate"/>
      </w:r>
      <w:r>
        <w:rPr>
          <w:noProof/>
        </w:rPr>
        <w:t>69</w:t>
      </w:r>
      <w:r>
        <w:rPr>
          <w:noProof/>
        </w:rPr>
        <w:fldChar w:fldCharType="end"/>
      </w:r>
    </w:p>
    <w:p w14:paraId="526E45B5" w14:textId="3D72A0D3" w:rsidR="00B80243" w:rsidRDefault="00B8024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_Toc138079881 \h </w:instrText>
      </w:r>
      <w:r>
        <w:rPr>
          <w:noProof/>
        </w:rPr>
      </w:r>
      <w:r>
        <w:rPr>
          <w:noProof/>
        </w:rPr>
        <w:fldChar w:fldCharType="separate"/>
      </w:r>
      <w:r>
        <w:rPr>
          <w:noProof/>
        </w:rPr>
        <w:t>69</w:t>
      </w:r>
      <w:r>
        <w:rPr>
          <w:noProof/>
        </w:rPr>
        <w:fldChar w:fldCharType="end"/>
      </w:r>
    </w:p>
    <w:p w14:paraId="6B752185" w14:textId="24727C84" w:rsidR="00B80243" w:rsidRDefault="00B8024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_Toc138079882 \h </w:instrText>
      </w:r>
      <w:r>
        <w:rPr>
          <w:noProof/>
        </w:rPr>
      </w:r>
      <w:r>
        <w:rPr>
          <w:noProof/>
        </w:rPr>
        <w:fldChar w:fldCharType="separate"/>
      </w:r>
      <w:r>
        <w:rPr>
          <w:noProof/>
        </w:rPr>
        <w:t>70</w:t>
      </w:r>
      <w:r>
        <w:rPr>
          <w:noProof/>
        </w:rPr>
        <w:fldChar w:fldCharType="end"/>
      </w:r>
    </w:p>
    <w:p w14:paraId="0793D352" w14:textId="627A9BAC" w:rsidR="00B80243" w:rsidRDefault="00B8024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_Toc138079883 \h </w:instrText>
      </w:r>
      <w:r>
        <w:rPr>
          <w:noProof/>
        </w:rPr>
      </w:r>
      <w:r>
        <w:rPr>
          <w:noProof/>
        </w:rPr>
        <w:fldChar w:fldCharType="separate"/>
      </w:r>
      <w:r>
        <w:rPr>
          <w:noProof/>
        </w:rPr>
        <w:t>70</w:t>
      </w:r>
      <w:r>
        <w:rPr>
          <w:noProof/>
        </w:rPr>
        <w:fldChar w:fldCharType="end"/>
      </w:r>
    </w:p>
    <w:p w14:paraId="4D1EA8C3" w14:textId="60D6A01B" w:rsidR="00B80243" w:rsidRDefault="00B8024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_Toc138079884 \h </w:instrText>
      </w:r>
      <w:r>
        <w:rPr>
          <w:noProof/>
        </w:rPr>
      </w:r>
      <w:r>
        <w:rPr>
          <w:noProof/>
        </w:rPr>
        <w:fldChar w:fldCharType="separate"/>
      </w:r>
      <w:r>
        <w:rPr>
          <w:noProof/>
        </w:rPr>
        <w:t>73</w:t>
      </w:r>
      <w:r>
        <w:rPr>
          <w:noProof/>
        </w:rPr>
        <w:fldChar w:fldCharType="end"/>
      </w:r>
    </w:p>
    <w:p w14:paraId="2C3D0E9E" w14:textId="5A8FE17A" w:rsidR="00B80243" w:rsidRDefault="00B8024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_Toc138079885 \h </w:instrText>
      </w:r>
      <w:r>
        <w:rPr>
          <w:noProof/>
        </w:rPr>
      </w:r>
      <w:r>
        <w:rPr>
          <w:noProof/>
        </w:rPr>
        <w:fldChar w:fldCharType="separate"/>
      </w:r>
      <w:r>
        <w:rPr>
          <w:noProof/>
        </w:rPr>
        <w:t>74</w:t>
      </w:r>
      <w:r>
        <w:rPr>
          <w:noProof/>
        </w:rPr>
        <w:fldChar w:fldCharType="end"/>
      </w:r>
    </w:p>
    <w:p w14:paraId="3D668BB4" w14:textId="1A6CA059" w:rsidR="00B80243" w:rsidRDefault="00B8024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_Toc138079886 \h </w:instrText>
      </w:r>
      <w:r>
        <w:rPr>
          <w:noProof/>
        </w:rPr>
      </w:r>
      <w:r>
        <w:rPr>
          <w:noProof/>
        </w:rPr>
        <w:fldChar w:fldCharType="separate"/>
      </w:r>
      <w:r>
        <w:rPr>
          <w:noProof/>
        </w:rPr>
        <w:t>74</w:t>
      </w:r>
      <w:r>
        <w:rPr>
          <w:noProof/>
        </w:rPr>
        <w:fldChar w:fldCharType="end"/>
      </w:r>
    </w:p>
    <w:p w14:paraId="220A5D19" w14:textId="1F03D2C5" w:rsidR="00B80243" w:rsidRDefault="00B8024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_Toc138079887 \h </w:instrText>
      </w:r>
      <w:r>
        <w:rPr>
          <w:noProof/>
        </w:rPr>
      </w:r>
      <w:r>
        <w:rPr>
          <w:noProof/>
        </w:rPr>
        <w:fldChar w:fldCharType="separate"/>
      </w:r>
      <w:r>
        <w:rPr>
          <w:noProof/>
        </w:rPr>
        <w:t>74</w:t>
      </w:r>
      <w:r>
        <w:rPr>
          <w:noProof/>
        </w:rPr>
        <w:fldChar w:fldCharType="end"/>
      </w:r>
    </w:p>
    <w:p w14:paraId="02A2405B" w14:textId="4EA8C76D" w:rsidR="00B80243" w:rsidRDefault="00B8024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_Toc138079888 \h </w:instrText>
      </w:r>
      <w:r>
        <w:rPr>
          <w:noProof/>
        </w:rPr>
      </w:r>
      <w:r>
        <w:rPr>
          <w:noProof/>
        </w:rPr>
        <w:fldChar w:fldCharType="separate"/>
      </w:r>
      <w:r>
        <w:rPr>
          <w:noProof/>
        </w:rPr>
        <w:t>74</w:t>
      </w:r>
      <w:r>
        <w:rPr>
          <w:noProof/>
        </w:rPr>
        <w:fldChar w:fldCharType="end"/>
      </w:r>
    </w:p>
    <w:p w14:paraId="258BA659" w14:textId="6B692829" w:rsidR="00B80243" w:rsidRDefault="00B8024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_Toc138079889 \h </w:instrText>
      </w:r>
      <w:r>
        <w:rPr>
          <w:noProof/>
        </w:rPr>
      </w:r>
      <w:r>
        <w:rPr>
          <w:noProof/>
        </w:rPr>
        <w:fldChar w:fldCharType="separate"/>
      </w:r>
      <w:r>
        <w:rPr>
          <w:noProof/>
        </w:rPr>
        <w:t>74</w:t>
      </w:r>
      <w:r>
        <w:rPr>
          <w:noProof/>
        </w:rPr>
        <w:fldChar w:fldCharType="end"/>
      </w:r>
    </w:p>
    <w:p w14:paraId="79795C27" w14:textId="38D12C20" w:rsidR="00B80243" w:rsidRDefault="00B8024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_Toc138079890 \h </w:instrText>
      </w:r>
      <w:r>
        <w:rPr>
          <w:noProof/>
        </w:rPr>
      </w:r>
      <w:r>
        <w:rPr>
          <w:noProof/>
        </w:rPr>
        <w:fldChar w:fldCharType="separate"/>
      </w:r>
      <w:r>
        <w:rPr>
          <w:noProof/>
        </w:rPr>
        <w:t>75</w:t>
      </w:r>
      <w:r>
        <w:rPr>
          <w:noProof/>
        </w:rPr>
        <w:fldChar w:fldCharType="end"/>
      </w:r>
    </w:p>
    <w:p w14:paraId="3FD14160" w14:textId="43533A04" w:rsidR="00B80243" w:rsidRDefault="00B8024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351333">
        <w:rPr>
          <w:rFonts w:ascii="Courier New" w:hAnsi="Courier New" w:cs="Courier New"/>
          <w:noProof/>
        </w:rPr>
        <w:t>NtfSubscriber</w:t>
      </w:r>
      <w:r>
        <w:rPr>
          <w:noProof/>
        </w:rPr>
        <w:tab/>
      </w:r>
      <w:r>
        <w:rPr>
          <w:noProof/>
        </w:rPr>
        <w:fldChar w:fldCharType="begin" w:fldLock="1"/>
      </w:r>
      <w:r>
        <w:rPr>
          <w:noProof/>
        </w:rPr>
        <w:instrText xml:space="preserve"> PAGEREF _Toc138079891 \h </w:instrText>
      </w:r>
      <w:r>
        <w:rPr>
          <w:noProof/>
        </w:rPr>
      </w:r>
      <w:r>
        <w:rPr>
          <w:noProof/>
        </w:rPr>
        <w:fldChar w:fldCharType="separate"/>
      </w:r>
      <w:r>
        <w:rPr>
          <w:noProof/>
        </w:rPr>
        <w:t>75</w:t>
      </w:r>
      <w:r>
        <w:rPr>
          <w:noProof/>
        </w:rPr>
        <w:fldChar w:fldCharType="end"/>
      </w:r>
    </w:p>
    <w:p w14:paraId="59C5C76E" w14:textId="686D0961" w:rsidR="00B80243" w:rsidRDefault="00B8024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_Toc138079892 \h </w:instrText>
      </w:r>
      <w:r>
        <w:rPr>
          <w:noProof/>
        </w:rPr>
      </w:r>
      <w:r>
        <w:rPr>
          <w:noProof/>
        </w:rPr>
        <w:fldChar w:fldCharType="separate"/>
      </w:r>
      <w:r>
        <w:rPr>
          <w:noProof/>
        </w:rPr>
        <w:t>75</w:t>
      </w:r>
      <w:r>
        <w:rPr>
          <w:noProof/>
        </w:rPr>
        <w:fldChar w:fldCharType="end"/>
      </w:r>
    </w:p>
    <w:p w14:paraId="1380B2B6" w14:textId="07298350" w:rsidR="00B80243" w:rsidRDefault="00B8024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_Toc138079893 \h </w:instrText>
      </w:r>
      <w:r>
        <w:rPr>
          <w:noProof/>
        </w:rPr>
      </w:r>
      <w:r>
        <w:rPr>
          <w:noProof/>
        </w:rPr>
        <w:fldChar w:fldCharType="separate"/>
      </w:r>
      <w:r>
        <w:rPr>
          <w:noProof/>
        </w:rPr>
        <w:t>75</w:t>
      </w:r>
      <w:r>
        <w:rPr>
          <w:noProof/>
        </w:rPr>
        <w:fldChar w:fldCharType="end"/>
      </w:r>
    </w:p>
    <w:p w14:paraId="4B54AB3C" w14:textId="1D196828" w:rsidR="00B80243" w:rsidRDefault="00B8024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_Toc138079894 \h </w:instrText>
      </w:r>
      <w:r>
        <w:rPr>
          <w:noProof/>
        </w:rPr>
      </w:r>
      <w:r>
        <w:rPr>
          <w:noProof/>
        </w:rPr>
        <w:fldChar w:fldCharType="separate"/>
      </w:r>
      <w:r>
        <w:rPr>
          <w:noProof/>
        </w:rPr>
        <w:t>75</w:t>
      </w:r>
      <w:r>
        <w:rPr>
          <w:noProof/>
        </w:rPr>
        <w:fldChar w:fldCharType="end"/>
      </w:r>
    </w:p>
    <w:p w14:paraId="0A3A02B4" w14:textId="2BDEF329" w:rsidR="00B80243" w:rsidRDefault="00B8024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_Toc138079895 \h </w:instrText>
      </w:r>
      <w:r>
        <w:rPr>
          <w:noProof/>
        </w:rPr>
      </w:r>
      <w:r>
        <w:rPr>
          <w:noProof/>
        </w:rPr>
        <w:fldChar w:fldCharType="separate"/>
      </w:r>
      <w:r>
        <w:rPr>
          <w:noProof/>
        </w:rPr>
        <w:t>75</w:t>
      </w:r>
      <w:r>
        <w:rPr>
          <w:noProof/>
        </w:rPr>
        <w:fldChar w:fldCharType="end"/>
      </w:r>
    </w:p>
    <w:p w14:paraId="6E866810" w14:textId="6D7DC6E6" w:rsidR="00B80243" w:rsidRDefault="00B80243">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_Toc138079896 \h </w:instrText>
      </w:r>
      <w:r>
        <w:rPr>
          <w:noProof/>
        </w:rPr>
      </w:r>
      <w:r>
        <w:rPr>
          <w:noProof/>
        </w:rPr>
        <w:fldChar w:fldCharType="separate"/>
      </w:r>
      <w:r>
        <w:rPr>
          <w:noProof/>
        </w:rPr>
        <w:t>75</w:t>
      </w:r>
      <w:r>
        <w:rPr>
          <w:noProof/>
        </w:rPr>
        <w:fldChar w:fldCharType="end"/>
      </w:r>
    </w:p>
    <w:p w14:paraId="35532241" w14:textId="0DB19A1E" w:rsidR="00B80243" w:rsidRDefault="00B8024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_Toc138079897 \h </w:instrText>
      </w:r>
      <w:r>
        <w:rPr>
          <w:noProof/>
        </w:rPr>
      </w:r>
      <w:r>
        <w:rPr>
          <w:noProof/>
        </w:rPr>
        <w:fldChar w:fldCharType="separate"/>
      </w:r>
      <w:r>
        <w:rPr>
          <w:noProof/>
        </w:rPr>
        <w:t>75</w:t>
      </w:r>
      <w:r>
        <w:rPr>
          <w:noProof/>
        </w:rPr>
        <w:fldChar w:fldCharType="end"/>
      </w:r>
    </w:p>
    <w:p w14:paraId="5155D594" w14:textId="67E28588" w:rsidR="00B80243" w:rsidRDefault="00B8024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_Toc138079898 \h </w:instrText>
      </w:r>
      <w:r>
        <w:rPr>
          <w:noProof/>
        </w:rPr>
      </w:r>
      <w:r>
        <w:rPr>
          <w:noProof/>
        </w:rPr>
        <w:fldChar w:fldCharType="separate"/>
      </w:r>
      <w:r>
        <w:rPr>
          <w:noProof/>
        </w:rPr>
        <w:t>75</w:t>
      </w:r>
      <w:r>
        <w:rPr>
          <w:noProof/>
        </w:rPr>
        <w:fldChar w:fldCharType="end"/>
      </w:r>
    </w:p>
    <w:p w14:paraId="64EF70EB" w14:textId="0723BECA" w:rsidR="00B80243" w:rsidRDefault="00B8024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_Toc138079899 \h </w:instrText>
      </w:r>
      <w:r>
        <w:rPr>
          <w:noProof/>
        </w:rPr>
      </w:r>
      <w:r>
        <w:rPr>
          <w:noProof/>
        </w:rPr>
        <w:fldChar w:fldCharType="separate"/>
      </w:r>
      <w:r>
        <w:rPr>
          <w:noProof/>
        </w:rPr>
        <w:t>75</w:t>
      </w:r>
      <w:r>
        <w:rPr>
          <w:noProof/>
        </w:rPr>
        <w:fldChar w:fldCharType="end"/>
      </w:r>
    </w:p>
    <w:p w14:paraId="50CBE5A0" w14:textId="20075715" w:rsidR="00B80243" w:rsidRDefault="00B8024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_Toc138079900 \h </w:instrText>
      </w:r>
      <w:r>
        <w:rPr>
          <w:noProof/>
        </w:rPr>
      </w:r>
      <w:r>
        <w:rPr>
          <w:noProof/>
        </w:rPr>
        <w:fldChar w:fldCharType="separate"/>
      </w:r>
      <w:r>
        <w:rPr>
          <w:noProof/>
        </w:rPr>
        <w:t>76</w:t>
      </w:r>
      <w:r>
        <w:rPr>
          <w:noProof/>
        </w:rPr>
        <w:fldChar w:fldCharType="end"/>
      </w:r>
    </w:p>
    <w:p w14:paraId="39350770" w14:textId="35AC57A2" w:rsidR="00B80243" w:rsidRDefault="00B8024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_Toc138079901 \h </w:instrText>
      </w:r>
      <w:r>
        <w:rPr>
          <w:noProof/>
        </w:rPr>
      </w:r>
      <w:r>
        <w:rPr>
          <w:noProof/>
        </w:rPr>
        <w:fldChar w:fldCharType="separate"/>
      </w:r>
      <w:r>
        <w:rPr>
          <w:noProof/>
        </w:rPr>
        <w:t>76</w:t>
      </w:r>
      <w:r>
        <w:rPr>
          <w:noProof/>
        </w:rPr>
        <w:fldChar w:fldCharType="end"/>
      </w:r>
    </w:p>
    <w:p w14:paraId="426B2522" w14:textId="650FF741" w:rsidR="00B80243" w:rsidRDefault="00B8024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_Toc138079902 \h </w:instrText>
      </w:r>
      <w:r>
        <w:rPr>
          <w:noProof/>
        </w:rPr>
      </w:r>
      <w:r>
        <w:rPr>
          <w:noProof/>
        </w:rPr>
        <w:fldChar w:fldCharType="separate"/>
      </w:r>
      <w:r>
        <w:rPr>
          <w:noProof/>
        </w:rPr>
        <w:t>76</w:t>
      </w:r>
      <w:r>
        <w:rPr>
          <w:noProof/>
        </w:rPr>
        <w:fldChar w:fldCharType="end"/>
      </w:r>
    </w:p>
    <w:p w14:paraId="237C7434" w14:textId="4456ADF0" w:rsidR="00B80243" w:rsidRDefault="00B8024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_Toc138079903 \h </w:instrText>
      </w:r>
      <w:r>
        <w:rPr>
          <w:noProof/>
        </w:rPr>
      </w:r>
      <w:r>
        <w:rPr>
          <w:noProof/>
        </w:rPr>
        <w:fldChar w:fldCharType="separate"/>
      </w:r>
      <w:r>
        <w:rPr>
          <w:noProof/>
        </w:rPr>
        <w:t>76</w:t>
      </w:r>
      <w:r>
        <w:rPr>
          <w:noProof/>
        </w:rPr>
        <w:fldChar w:fldCharType="end"/>
      </w:r>
    </w:p>
    <w:p w14:paraId="7882A31D" w14:textId="258EDA40" w:rsidR="00B80243" w:rsidRDefault="00B8024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_Toc138079904 \h </w:instrText>
      </w:r>
      <w:r>
        <w:rPr>
          <w:noProof/>
        </w:rPr>
      </w:r>
      <w:r>
        <w:rPr>
          <w:noProof/>
        </w:rPr>
        <w:fldChar w:fldCharType="separate"/>
      </w:r>
      <w:r>
        <w:rPr>
          <w:noProof/>
        </w:rPr>
        <w:t>76</w:t>
      </w:r>
      <w:r>
        <w:rPr>
          <w:noProof/>
        </w:rPr>
        <w:fldChar w:fldCharType="end"/>
      </w:r>
    </w:p>
    <w:p w14:paraId="46B88087" w14:textId="150D4827" w:rsidR="00B80243" w:rsidRDefault="00B8024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_Toc138079905 \h </w:instrText>
      </w:r>
      <w:r>
        <w:rPr>
          <w:noProof/>
        </w:rPr>
      </w:r>
      <w:r>
        <w:rPr>
          <w:noProof/>
        </w:rPr>
        <w:fldChar w:fldCharType="separate"/>
      </w:r>
      <w:r>
        <w:rPr>
          <w:noProof/>
        </w:rPr>
        <w:t>76</w:t>
      </w:r>
      <w:r>
        <w:rPr>
          <w:noProof/>
        </w:rPr>
        <w:fldChar w:fldCharType="end"/>
      </w:r>
    </w:p>
    <w:p w14:paraId="2F279196" w14:textId="74879578" w:rsidR="00B80243" w:rsidRDefault="00B8024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_Toc138079906 \h </w:instrText>
      </w:r>
      <w:r>
        <w:rPr>
          <w:noProof/>
        </w:rPr>
      </w:r>
      <w:r>
        <w:rPr>
          <w:noProof/>
        </w:rPr>
        <w:fldChar w:fldCharType="separate"/>
      </w:r>
      <w:r>
        <w:rPr>
          <w:noProof/>
        </w:rPr>
        <w:t>76</w:t>
      </w:r>
      <w:r>
        <w:rPr>
          <w:noProof/>
        </w:rPr>
        <w:fldChar w:fldCharType="end"/>
      </w:r>
    </w:p>
    <w:p w14:paraId="1C08F977" w14:textId="3ED25F1A" w:rsidR="00B80243" w:rsidRDefault="00B8024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_Toc138079907 \h </w:instrText>
      </w:r>
      <w:r>
        <w:rPr>
          <w:noProof/>
        </w:rPr>
      </w:r>
      <w:r>
        <w:rPr>
          <w:noProof/>
        </w:rPr>
        <w:fldChar w:fldCharType="separate"/>
      </w:r>
      <w:r>
        <w:rPr>
          <w:noProof/>
        </w:rPr>
        <w:t>76</w:t>
      </w:r>
      <w:r>
        <w:rPr>
          <w:noProof/>
        </w:rPr>
        <w:fldChar w:fldCharType="end"/>
      </w:r>
    </w:p>
    <w:p w14:paraId="1F571922" w14:textId="7C8E0B1A" w:rsidR="00B80243" w:rsidRDefault="00B8024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_Toc138079908 \h </w:instrText>
      </w:r>
      <w:r>
        <w:rPr>
          <w:noProof/>
        </w:rPr>
      </w:r>
      <w:r>
        <w:rPr>
          <w:noProof/>
        </w:rPr>
        <w:fldChar w:fldCharType="separate"/>
      </w:r>
      <w:r>
        <w:rPr>
          <w:noProof/>
        </w:rPr>
        <w:t>76</w:t>
      </w:r>
      <w:r>
        <w:rPr>
          <w:noProof/>
        </w:rPr>
        <w:fldChar w:fldCharType="end"/>
      </w:r>
    </w:p>
    <w:p w14:paraId="6B6BEB17" w14:textId="3EAA0386" w:rsidR="00B80243" w:rsidRDefault="00B8024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_Toc138079909 \h </w:instrText>
      </w:r>
      <w:r>
        <w:rPr>
          <w:noProof/>
        </w:rPr>
      </w:r>
      <w:r>
        <w:rPr>
          <w:noProof/>
        </w:rPr>
        <w:fldChar w:fldCharType="separate"/>
      </w:r>
      <w:r>
        <w:rPr>
          <w:noProof/>
        </w:rPr>
        <w:t>77</w:t>
      </w:r>
      <w:r>
        <w:rPr>
          <w:noProof/>
        </w:rPr>
        <w:fldChar w:fldCharType="end"/>
      </w:r>
    </w:p>
    <w:p w14:paraId="2626C4F9" w14:textId="621AC9F9" w:rsidR="00B80243" w:rsidRDefault="00B8024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_Toc138079910 \h </w:instrText>
      </w:r>
      <w:r>
        <w:rPr>
          <w:noProof/>
        </w:rPr>
      </w:r>
      <w:r>
        <w:rPr>
          <w:noProof/>
        </w:rPr>
        <w:fldChar w:fldCharType="separate"/>
      </w:r>
      <w:r>
        <w:rPr>
          <w:noProof/>
        </w:rPr>
        <w:t>77</w:t>
      </w:r>
      <w:r>
        <w:rPr>
          <w:noProof/>
        </w:rPr>
        <w:fldChar w:fldCharType="end"/>
      </w:r>
    </w:p>
    <w:p w14:paraId="385F426C" w14:textId="50363FDD" w:rsidR="00B80243" w:rsidRDefault="00B8024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_Toc138079911 \h </w:instrText>
      </w:r>
      <w:r>
        <w:rPr>
          <w:noProof/>
        </w:rPr>
      </w:r>
      <w:r>
        <w:rPr>
          <w:noProof/>
        </w:rPr>
        <w:fldChar w:fldCharType="separate"/>
      </w:r>
      <w:r>
        <w:rPr>
          <w:noProof/>
        </w:rPr>
        <w:t>77</w:t>
      </w:r>
      <w:r>
        <w:rPr>
          <w:noProof/>
        </w:rPr>
        <w:fldChar w:fldCharType="end"/>
      </w:r>
    </w:p>
    <w:p w14:paraId="39840B64" w14:textId="1A599987" w:rsidR="00B80243" w:rsidRDefault="00B8024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_Toc138079912 \h </w:instrText>
      </w:r>
      <w:r>
        <w:rPr>
          <w:noProof/>
        </w:rPr>
      </w:r>
      <w:r>
        <w:rPr>
          <w:noProof/>
        </w:rPr>
        <w:fldChar w:fldCharType="separate"/>
      </w:r>
      <w:r>
        <w:rPr>
          <w:noProof/>
        </w:rPr>
        <w:t>77</w:t>
      </w:r>
      <w:r>
        <w:rPr>
          <w:noProof/>
        </w:rPr>
        <w:fldChar w:fldCharType="end"/>
      </w:r>
    </w:p>
    <w:p w14:paraId="19B5D339" w14:textId="177136D5" w:rsidR="00B80243" w:rsidRDefault="00B8024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_Toc138079913 \h </w:instrText>
      </w:r>
      <w:r>
        <w:rPr>
          <w:noProof/>
        </w:rPr>
      </w:r>
      <w:r>
        <w:rPr>
          <w:noProof/>
        </w:rPr>
        <w:fldChar w:fldCharType="separate"/>
      </w:r>
      <w:r>
        <w:rPr>
          <w:noProof/>
        </w:rPr>
        <w:t>77</w:t>
      </w:r>
      <w:r>
        <w:rPr>
          <w:noProof/>
        </w:rPr>
        <w:fldChar w:fldCharType="end"/>
      </w:r>
    </w:p>
    <w:p w14:paraId="6F74E7A7" w14:textId="73E0BA84" w:rsidR="00B80243" w:rsidRDefault="00B8024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_Toc138079914 \h </w:instrText>
      </w:r>
      <w:r>
        <w:rPr>
          <w:noProof/>
        </w:rPr>
      </w:r>
      <w:r>
        <w:rPr>
          <w:noProof/>
        </w:rPr>
        <w:fldChar w:fldCharType="separate"/>
      </w:r>
      <w:r>
        <w:rPr>
          <w:noProof/>
        </w:rPr>
        <w:t>77</w:t>
      </w:r>
      <w:r>
        <w:rPr>
          <w:noProof/>
        </w:rPr>
        <w:fldChar w:fldCharType="end"/>
      </w:r>
    </w:p>
    <w:p w14:paraId="72E7E97A" w14:textId="600D721A" w:rsidR="00B80243" w:rsidRDefault="00B8024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_Toc138079915 \h </w:instrText>
      </w:r>
      <w:r>
        <w:rPr>
          <w:noProof/>
        </w:rPr>
      </w:r>
      <w:r>
        <w:rPr>
          <w:noProof/>
        </w:rPr>
        <w:fldChar w:fldCharType="separate"/>
      </w:r>
      <w:r>
        <w:rPr>
          <w:noProof/>
        </w:rPr>
        <w:t>77</w:t>
      </w:r>
      <w:r>
        <w:rPr>
          <w:noProof/>
        </w:rPr>
        <w:fldChar w:fldCharType="end"/>
      </w:r>
    </w:p>
    <w:p w14:paraId="45F4D83E" w14:textId="0E650638" w:rsidR="00B80243" w:rsidRDefault="00B8024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_Toc138079916 \h </w:instrText>
      </w:r>
      <w:r>
        <w:rPr>
          <w:noProof/>
        </w:rPr>
      </w:r>
      <w:r>
        <w:rPr>
          <w:noProof/>
        </w:rPr>
        <w:fldChar w:fldCharType="separate"/>
      </w:r>
      <w:r>
        <w:rPr>
          <w:noProof/>
        </w:rPr>
        <w:t>77</w:t>
      </w:r>
      <w:r>
        <w:rPr>
          <w:noProof/>
        </w:rPr>
        <w:fldChar w:fldCharType="end"/>
      </w:r>
    </w:p>
    <w:p w14:paraId="5D18A427" w14:textId="29DC0CC1" w:rsidR="00B80243" w:rsidRDefault="00B8024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_Toc138079917 \h </w:instrText>
      </w:r>
      <w:r>
        <w:rPr>
          <w:noProof/>
        </w:rPr>
      </w:r>
      <w:r>
        <w:rPr>
          <w:noProof/>
        </w:rPr>
        <w:fldChar w:fldCharType="separate"/>
      </w:r>
      <w:r>
        <w:rPr>
          <w:noProof/>
        </w:rPr>
        <w:t>77</w:t>
      </w:r>
      <w:r>
        <w:rPr>
          <w:noProof/>
        </w:rPr>
        <w:fldChar w:fldCharType="end"/>
      </w:r>
    </w:p>
    <w:p w14:paraId="155E6003" w14:textId="7F161878" w:rsidR="00B80243" w:rsidRDefault="00B8024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_Toc138079918 \h </w:instrText>
      </w:r>
      <w:r>
        <w:rPr>
          <w:noProof/>
        </w:rPr>
      </w:r>
      <w:r>
        <w:rPr>
          <w:noProof/>
        </w:rPr>
        <w:fldChar w:fldCharType="separate"/>
      </w:r>
      <w:r>
        <w:rPr>
          <w:noProof/>
        </w:rPr>
        <w:t>77</w:t>
      </w:r>
      <w:r>
        <w:rPr>
          <w:noProof/>
        </w:rPr>
        <w:fldChar w:fldCharType="end"/>
      </w:r>
    </w:p>
    <w:p w14:paraId="6095FF85" w14:textId="4B0AF2C9" w:rsidR="00B80243" w:rsidRDefault="00B8024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_Toc138079919 \h </w:instrText>
      </w:r>
      <w:r>
        <w:rPr>
          <w:noProof/>
        </w:rPr>
      </w:r>
      <w:r>
        <w:rPr>
          <w:noProof/>
        </w:rPr>
        <w:fldChar w:fldCharType="separate"/>
      </w:r>
      <w:r>
        <w:rPr>
          <w:noProof/>
        </w:rPr>
        <w:t>78</w:t>
      </w:r>
      <w:r>
        <w:rPr>
          <w:noProof/>
        </w:rPr>
        <w:fldChar w:fldCharType="end"/>
      </w:r>
    </w:p>
    <w:p w14:paraId="75788680" w14:textId="0F9284F6" w:rsidR="00B80243" w:rsidRDefault="00B8024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_Toc138079920 \h </w:instrText>
      </w:r>
      <w:r>
        <w:rPr>
          <w:noProof/>
        </w:rPr>
      </w:r>
      <w:r>
        <w:rPr>
          <w:noProof/>
        </w:rPr>
        <w:fldChar w:fldCharType="separate"/>
      </w:r>
      <w:r>
        <w:rPr>
          <w:noProof/>
        </w:rPr>
        <w:t>78</w:t>
      </w:r>
      <w:r>
        <w:rPr>
          <w:noProof/>
        </w:rPr>
        <w:fldChar w:fldCharType="end"/>
      </w:r>
    </w:p>
    <w:p w14:paraId="2BCCE000" w14:textId="6CA69024" w:rsidR="00B80243" w:rsidRDefault="00B8024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_Toc138079921 \h </w:instrText>
      </w:r>
      <w:r>
        <w:rPr>
          <w:noProof/>
        </w:rPr>
      </w:r>
      <w:r>
        <w:rPr>
          <w:noProof/>
        </w:rPr>
        <w:fldChar w:fldCharType="separate"/>
      </w:r>
      <w:r>
        <w:rPr>
          <w:noProof/>
        </w:rPr>
        <w:t>78</w:t>
      </w:r>
      <w:r>
        <w:rPr>
          <w:noProof/>
        </w:rPr>
        <w:fldChar w:fldCharType="end"/>
      </w:r>
    </w:p>
    <w:p w14:paraId="6DBA3172" w14:textId="77A615DD" w:rsidR="00B80243" w:rsidRDefault="00B8024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_Toc138079922 \h </w:instrText>
      </w:r>
      <w:r>
        <w:rPr>
          <w:noProof/>
        </w:rPr>
      </w:r>
      <w:r>
        <w:rPr>
          <w:noProof/>
        </w:rPr>
        <w:fldChar w:fldCharType="separate"/>
      </w:r>
      <w:r>
        <w:rPr>
          <w:noProof/>
        </w:rPr>
        <w:t>78</w:t>
      </w:r>
      <w:r>
        <w:rPr>
          <w:noProof/>
        </w:rPr>
        <w:fldChar w:fldCharType="end"/>
      </w:r>
    </w:p>
    <w:p w14:paraId="1B07CD44" w14:textId="4B6D0C8C" w:rsidR="00B80243" w:rsidRDefault="00B8024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_Toc138079923 \h </w:instrText>
      </w:r>
      <w:r>
        <w:rPr>
          <w:noProof/>
        </w:rPr>
      </w:r>
      <w:r>
        <w:rPr>
          <w:noProof/>
        </w:rPr>
        <w:fldChar w:fldCharType="separate"/>
      </w:r>
      <w:r>
        <w:rPr>
          <w:noProof/>
        </w:rPr>
        <w:t>78</w:t>
      </w:r>
      <w:r>
        <w:rPr>
          <w:noProof/>
        </w:rPr>
        <w:fldChar w:fldCharType="end"/>
      </w:r>
    </w:p>
    <w:p w14:paraId="155A5E15" w14:textId="527C07AB" w:rsidR="00B80243" w:rsidRDefault="00B8024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_Toc138079924 \h </w:instrText>
      </w:r>
      <w:r>
        <w:rPr>
          <w:noProof/>
        </w:rPr>
      </w:r>
      <w:r>
        <w:rPr>
          <w:noProof/>
        </w:rPr>
        <w:fldChar w:fldCharType="separate"/>
      </w:r>
      <w:r>
        <w:rPr>
          <w:noProof/>
        </w:rPr>
        <w:t>80</w:t>
      </w:r>
      <w:r>
        <w:rPr>
          <w:noProof/>
        </w:rPr>
        <w:fldChar w:fldCharType="end"/>
      </w:r>
    </w:p>
    <w:p w14:paraId="46D7FDD5" w14:textId="2BE66750"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_Toc138079925 \h </w:instrText>
      </w:r>
      <w:r>
        <w:rPr>
          <w:noProof/>
        </w:rPr>
      </w:r>
      <w:r>
        <w:rPr>
          <w:noProof/>
        </w:rPr>
        <w:fldChar w:fldCharType="separate"/>
      </w:r>
      <w:r>
        <w:rPr>
          <w:noProof/>
        </w:rPr>
        <w:t>80</w:t>
      </w:r>
      <w:r>
        <w:rPr>
          <w:noProof/>
        </w:rPr>
        <w:fldChar w:fldCharType="end"/>
      </w:r>
    </w:p>
    <w:p w14:paraId="6731A2AD" w14:textId="60B68D07"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_Toc138079926 \h </w:instrText>
      </w:r>
      <w:r>
        <w:rPr>
          <w:noProof/>
        </w:rPr>
      </w:r>
      <w:r>
        <w:rPr>
          <w:noProof/>
        </w:rPr>
        <w:fldChar w:fldCharType="separate"/>
      </w:r>
      <w:r>
        <w:rPr>
          <w:noProof/>
        </w:rPr>
        <w:t>80</w:t>
      </w:r>
      <w:r>
        <w:rPr>
          <w:noProof/>
        </w:rPr>
        <w:fldChar w:fldCharType="end"/>
      </w:r>
    </w:p>
    <w:p w14:paraId="763ABFEE" w14:textId="6C5F1FC1" w:rsidR="00B80243" w:rsidRDefault="00B8024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_Toc138079927 \h </w:instrText>
      </w:r>
      <w:r>
        <w:rPr>
          <w:noProof/>
        </w:rPr>
      </w:r>
      <w:r>
        <w:rPr>
          <w:noProof/>
        </w:rPr>
        <w:fldChar w:fldCharType="separate"/>
      </w:r>
      <w:r>
        <w:rPr>
          <w:noProof/>
        </w:rPr>
        <w:t>80</w:t>
      </w:r>
      <w:r>
        <w:rPr>
          <w:noProof/>
        </w:rPr>
        <w:fldChar w:fldCharType="end"/>
      </w:r>
    </w:p>
    <w:p w14:paraId="46E1FBAE" w14:textId="07994C1E" w:rsidR="00B80243" w:rsidRDefault="00B8024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_Toc138079928 \h </w:instrText>
      </w:r>
      <w:r>
        <w:rPr>
          <w:noProof/>
        </w:rPr>
      </w:r>
      <w:r>
        <w:rPr>
          <w:noProof/>
        </w:rPr>
        <w:fldChar w:fldCharType="separate"/>
      </w:r>
      <w:r>
        <w:rPr>
          <w:noProof/>
        </w:rPr>
        <w:t>81</w:t>
      </w:r>
      <w:r>
        <w:rPr>
          <w:noProof/>
        </w:rPr>
        <w:fldChar w:fldCharType="end"/>
      </w:r>
    </w:p>
    <w:p w14:paraId="6681238A" w14:textId="38415366" w:rsidR="00B80243" w:rsidRDefault="00B8024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_Toc138079929 \h </w:instrText>
      </w:r>
      <w:r>
        <w:rPr>
          <w:noProof/>
        </w:rPr>
      </w:r>
      <w:r>
        <w:rPr>
          <w:noProof/>
        </w:rPr>
        <w:fldChar w:fldCharType="separate"/>
      </w:r>
      <w:r>
        <w:rPr>
          <w:noProof/>
        </w:rPr>
        <w:t>81</w:t>
      </w:r>
      <w:r>
        <w:rPr>
          <w:noProof/>
        </w:rPr>
        <w:fldChar w:fldCharType="end"/>
      </w:r>
    </w:p>
    <w:p w14:paraId="033D6377" w14:textId="665E6765" w:rsidR="00B80243" w:rsidRDefault="00B8024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_Toc138079930 \h </w:instrText>
      </w:r>
      <w:r>
        <w:rPr>
          <w:noProof/>
        </w:rPr>
      </w:r>
      <w:r>
        <w:rPr>
          <w:noProof/>
        </w:rPr>
        <w:fldChar w:fldCharType="separate"/>
      </w:r>
      <w:r>
        <w:rPr>
          <w:noProof/>
        </w:rPr>
        <w:t>81</w:t>
      </w:r>
      <w:r>
        <w:rPr>
          <w:noProof/>
        </w:rPr>
        <w:fldChar w:fldCharType="end"/>
      </w:r>
    </w:p>
    <w:p w14:paraId="651D8925" w14:textId="3540194D" w:rsidR="00B80243" w:rsidRDefault="00B8024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notifyHeartbeat</w:t>
      </w:r>
      <w:r>
        <w:rPr>
          <w:noProof/>
        </w:rPr>
        <w:tab/>
      </w:r>
      <w:r>
        <w:rPr>
          <w:noProof/>
        </w:rPr>
        <w:fldChar w:fldCharType="begin" w:fldLock="1"/>
      </w:r>
      <w:r>
        <w:rPr>
          <w:noProof/>
        </w:rPr>
        <w:instrText xml:space="preserve"> PAGEREF _Toc138079931 \h </w:instrText>
      </w:r>
      <w:r>
        <w:rPr>
          <w:noProof/>
        </w:rPr>
      </w:r>
      <w:r>
        <w:rPr>
          <w:noProof/>
        </w:rPr>
        <w:fldChar w:fldCharType="separate"/>
      </w:r>
      <w:r>
        <w:rPr>
          <w:noProof/>
        </w:rPr>
        <w:t>81</w:t>
      </w:r>
      <w:r>
        <w:rPr>
          <w:noProof/>
        </w:rPr>
        <w:fldChar w:fldCharType="end"/>
      </w:r>
    </w:p>
    <w:p w14:paraId="39234422" w14:textId="69003854" w:rsidR="00B80243" w:rsidRDefault="00B8024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_Toc138079932 \h </w:instrText>
      </w:r>
      <w:r>
        <w:rPr>
          <w:noProof/>
        </w:rPr>
      </w:r>
      <w:r>
        <w:rPr>
          <w:noProof/>
        </w:rPr>
        <w:fldChar w:fldCharType="separate"/>
      </w:r>
      <w:r>
        <w:rPr>
          <w:noProof/>
        </w:rPr>
        <w:t>81</w:t>
      </w:r>
      <w:r>
        <w:rPr>
          <w:noProof/>
        </w:rPr>
        <w:fldChar w:fldCharType="end"/>
      </w:r>
    </w:p>
    <w:p w14:paraId="18F9A837" w14:textId="05A1FE81" w:rsidR="00B80243" w:rsidRDefault="00B8024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_Toc138079933 \h </w:instrText>
      </w:r>
      <w:r>
        <w:rPr>
          <w:noProof/>
        </w:rPr>
      </w:r>
      <w:r>
        <w:rPr>
          <w:noProof/>
        </w:rPr>
        <w:fldChar w:fldCharType="separate"/>
      </w:r>
      <w:r>
        <w:rPr>
          <w:noProof/>
        </w:rPr>
        <w:t>82</w:t>
      </w:r>
      <w:r>
        <w:rPr>
          <w:noProof/>
        </w:rPr>
        <w:fldChar w:fldCharType="end"/>
      </w:r>
    </w:p>
    <w:p w14:paraId="3CB713FB" w14:textId="215724FE" w:rsidR="00B80243" w:rsidRDefault="00B8024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_Toc138079934 \h </w:instrText>
      </w:r>
      <w:r>
        <w:rPr>
          <w:noProof/>
        </w:rPr>
      </w:r>
      <w:r>
        <w:rPr>
          <w:noProof/>
        </w:rPr>
        <w:fldChar w:fldCharType="separate"/>
      </w:r>
      <w:r>
        <w:rPr>
          <w:noProof/>
        </w:rPr>
        <w:t>82</w:t>
      </w:r>
      <w:r>
        <w:rPr>
          <w:noProof/>
        </w:rPr>
        <w:fldChar w:fldCharType="end"/>
      </w:r>
    </w:p>
    <w:p w14:paraId="56866165" w14:textId="3EC26BA4" w:rsidR="00B80243" w:rsidRDefault="00B8024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_Toc138079935 \h </w:instrText>
      </w:r>
      <w:r>
        <w:rPr>
          <w:noProof/>
        </w:rPr>
      </w:r>
      <w:r>
        <w:rPr>
          <w:noProof/>
        </w:rPr>
        <w:fldChar w:fldCharType="separate"/>
      </w:r>
      <w:r>
        <w:rPr>
          <w:noProof/>
        </w:rPr>
        <w:t>82</w:t>
      </w:r>
      <w:r>
        <w:rPr>
          <w:noProof/>
        </w:rPr>
        <w:fldChar w:fldCharType="end"/>
      </w:r>
    </w:p>
    <w:p w14:paraId="7C533807" w14:textId="6DF70BE9" w:rsidR="00B80243" w:rsidRDefault="00B8024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_Toc138079936 \h </w:instrText>
      </w:r>
      <w:r>
        <w:rPr>
          <w:noProof/>
        </w:rPr>
      </w:r>
      <w:r>
        <w:rPr>
          <w:noProof/>
        </w:rPr>
        <w:fldChar w:fldCharType="separate"/>
      </w:r>
      <w:r>
        <w:rPr>
          <w:noProof/>
        </w:rPr>
        <w:t>82</w:t>
      </w:r>
      <w:r>
        <w:rPr>
          <w:noProof/>
        </w:rPr>
        <w:fldChar w:fldCharType="end"/>
      </w:r>
    </w:p>
    <w:p w14:paraId="1F996AAB" w14:textId="18184819" w:rsidR="00B80243" w:rsidRDefault="00B8024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_Toc138079937 \h </w:instrText>
      </w:r>
      <w:r>
        <w:rPr>
          <w:noProof/>
        </w:rPr>
      </w:r>
      <w:r>
        <w:rPr>
          <w:noProof/>
        </w:rPr>
        <w:fldChar w:fldCharType="separate"/>
      </w:r>
      <w:r>
        <w:rPr>
          <w:noProof/>
        </w:rPr>
        <w:t>82</w:t>
      </w:r>
      <w:r>
        <w:rPr>
          <w:noProof/>
        </w:rPr>
        <w:fldChar w:fldCharType="end"/>
      </w:r>
    </w:p>
    <w:p w14:paraId="5B9DDAFE" w14:textId="16E70CB2" w:rsidR="00B80243" w:rsidRDefault="00B8024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_Toc138079938 \h </w:instrText>
      </w:r>
      <w:r>
        <w:rPr>
          <w:noProof/>
        </w:rPr>
      </w:r>
      <w:r>
        <w:rPr>
          <w:noProof/>
        </w:rPr>
        <w:fldChar w:fldCharType="separate"/>
      </w:r>
      <w:r>
        <w:rPr>
          <w:noProof/>
        </w:rPr>
        <w:t>82</w:t>
      </w:r>
      <w:r>
        <w:rPr>
          <w:noProof/>
        </w:rPr>
        <w:fldChar w:fldCharType="end"/>
      </w:r>
    </w:p>
    <w:p w14:paraId="51E716F1" w14:textId="214A72A8" w:rsidR="00B80243" w:rsidRDefault="00B8024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_Toc138079939 \h </w:instrText>
      </w:r>
      <w:r>
        <w:rPr>
          <w:noProof/>
        </w:rPr>
      </w:r>
      <w:r>
        <w:rPr>
          <w:noProof/>
        </w:rPr>
        <w:fldChar w:fldCharType="separate"/>
      </w:r>
      <w:r>
        <w:rPr>
          <w:noProof/>
        </w:rPr>
        <w:t>82</w:t>
      </w:r>
      <w:r>
        <w:rPr>
          <w:noProof/>
        </w:rPr>
        <w:fldChar w:fldCharType="end"/>
      </w:r>
    </w:p>
    <w:p w14:paraId="2967FF22" w14:textId="26CE9167" w:rsidR="00B80243" w:rsidRDefault="00B8024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_Toc138079940 \h </w:instrText>
      </w:r>
      <w:r>
        <w:rPr>
          <w:noProof/>
        </w:rPr>
      </w:r>
      <w:r>
        <w:rPr>
          <w:noProof/>
        </w:rPr>
        <w:fldChar w:fldCharType="separate"/>
      </w:r>
      <w:r>
        <w:rPr>
          <w:noProof/>
        </w:rPr>
        <w:t>82</w:t>
      </w:r>
      <w:r>
        <w:rPr>
          <w:noProof/>
        </w:rPr>
        <w:fldChar w:fldCharType="end"/>
      </w:r>
    </w:p>
    <w:p w14:paraId="15B37E31" w14:textId="651D6FE6" w:rsidR="00B80243" w:rsidRDefault="00B8024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_Toc138079941 \h </w:instrText>
      </w:r>
      <w:r>
        <w:rPr>
          <w:noProof/>
        </w:rPr>
      </w:r>
      <w:r>
        <w:rPr>
          <w:noProof/>
        </w:rPr>
        <w:fldChar w:fldCharType="separate"/>
      </w:r>
      <w:r>
        <w:rPr>
          <w:noProof/>
        </w:rPr>
        <w:t>83</w:t>
      </w:r>
      <w:r>
        <w:rPr>
          <w:noProof/>
        </w:rPr>
        <w:fldChar w:fldCharType="end"/>
      </w:r>
    </w:p>
    <w:p w14:paraId="21FCD22E" w14:textId="2D90403C" w:rsidR="00B80243" w:rsidRDefault="00B8024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_Toc138079942 \h </w:instrText>
      </w:r>
      <w:r>
        <w:rPr>
          <w:noProof/>
        </w:rPr>
      </w:r>
      <w:r>
        <w:rPr>
          <w:noProof/>
        </w:rPr>
        <w:fldChar w:fldCharType="separate"/>
      </w:r>
      <w:r>
        <w:rPr>
          <w:noProof/>
        </w:rPr>
        <w:t>83</w:t>
      </w:r>
      <w:r>
        <w:rPr>
          <w:noProof/>
        </w:rPr>
        <w:fldChar w:fldCharType="end"/>
      </w:r>
    </w:p>
    <w:p w14:paraId="7B17E0E9" w14:textId="3DB24908" w:rsidR="00B80243" w:rsidRDefault="00B8024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_Toc138079943 \h </w:instrText>
      </w:r>
      <w:r>
        <w:rPr>
          <w:noProof/>
        </w:rPr>
      </w:r>
      <w:r>
        <w:rPr>
          <w:noProof/>
        </w:rPr>
        <w:fldChar w:fldCharType="separate"/>
      </w:r>
      <w:r>
        <w:rPr>
          <w:noProof/>
        </w:rPr>
        <w:t>84</w:t>
      </w:r>
      <w:r>
        <w:rPr>
          <w:noProof/>
        </w:rPr>
        <w:fldChar w:fldCharType="end"/>
      </w:r>
    </w:p>
    <w:p w14:paraId="5E1C3F4E" w14:textId="479068CE" w:rsidR="00B80243" w:rsidRDefault="00B8024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_Toc138079944 \h </w:instrText>
      </w:r>
      <w:r>
        <w:rPr>
          <w:noProof/>
        </w:rPr>
      </w:r>
      <w:r>
        <w:rPr>
          <w:noProof/>
        </w:rPr>
        <w:fldChar w:fldCharType="separate"/>
      </w:r>
      <w:r>
        <w:rPr>
          <w:noProof/>
        </w:rPr>
        <w:t>84</w:t>
      </w:r>
      <w:r>
        <w:rPr>
          <w:noProof/>
        </w:rPr>
        <w:fldChar w:fldCharType="end"/>
      </w:r>
    </w:p>
    <w:p w14:paraId="7CB58C7E" w14:textId="7DF7B9EF" w:rsidR="00B80243" w:rsidRDefault="00B8024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_Toc138079945 \h </w:instrText>
      </w:r>
      <w:r>
        <w:rPr>
          <w:noProof/>
        </w:rPr>
      </w:r>
      <w:r>
        <w:rPr>
          <w:noProof/>
        </w:rPr>
        <w:fldChar w:fldCharType="separate"/>
      </w:r>
      <w:r>
        <w:rPr>
          <w:noProof/>
        </w:rPr>
        <w:t>84</w:t>
      </w:r>
      <w:r>
        <w:rPr>
          <w:noProof/>
        </w:rPr>
        <w:fldChar w:fldCharType="end"/>
      </w:r>
    </w:p>
    <w:p w14:paraId="5BDBB2F6" w14:textId="4DE31B5E" w:rsidR="00B80243" w:rsidRDefault="00B8024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_Toc138079946 \h </w:instrText>
      </w:r>
      <w:r>
        <w:rPr>
          <w:noProof/>
        </w:rPr>
      </w:r>
      <w:r>
        <w:rPr>
          <w:noProof/>
        </w:rPr>
        <w:fldChar w:fldCharType="separate"/>
      </w:r>
      <w:r>
        <w:rPr>
          <w:noProof/>
        </w:rPr>
        <w:t>84</w:t>
      </w:r>
      <w:r>
        <w:rPr>
          <w:noProof/>
        </w:rPr>
        <w:fldChar w:fldCharType="end"/>
      </w:r>
    </w:p>
    <w:p w14:paraId="166D6482" w14:textId="50B5561E" w:rsidR="00B80243" w:rsidRDefault="00B8024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_Toc138079947 \h </w:instrText>
      </w:r>
      <w:r>
        <w:rPr>
          <w:noProof/>
        </w:rPr>
      </w:r>
      <w:r>
        <w:rPr>
          <w:noProof/>
        </w:rPr>
        <w:fldChar w:fldCharType="separate"/>
      </w:r>
      <w:r>
        <w:rPr>
          <w:noProof/>
        </w:rPr>
        <w:t>84</w:t>
      </w:r>
      <w:r>
        <w:rPr>
          <w:noProof/>
        </w:rPr>
        <w:fldChar w:fldCharType="end"/>
      </w:r>
    </w:p>
    <w:p w14:paraId="7DB57A3B" w14:textId="1ACF2F16" w:rsidR="00B80243" w:rsidRDefault="00B8024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_Toc138079948 \h </w:instrText>
      </w:r>
      <w:r>
        <w:rPr>
          <w:noProof/>
        </w:rPr>
      </w:r>
      <w:r>
        <w:rPr>
          <w:noProof/>
        </w:rPr>
        <w:fldChar w:fldCharType="separate"/>
      </w:r>
      <w:r>
        <w:rPr>
          <w:noProof/>
        </w:rPr>
        <w:t>84</w:t>
      </w:r>
      <w:r>
        <w:rPr>
          <w:noProof/>
        </w:rPr>
        <w:fldChar w:fldCharType="end"/>
      </w:r>
    </w:p>
    <w:p w14:paraId="361F33AD" w14:textId="0C75AC03" w:rsidR="00B80243" w:rsidRDefault="00B8024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_Toc138079949 \h </w:instrText>
      </w:r>
      <w:r>
        <w:rPr>
          <w:noProof/>
        </w:rPr>
      </w:r>
      <w:r>
        <w:rPr>
          <w:noProof/>
        </w:rPr>
        <w:fldChar w:fldCharType="separate"/>
      </w:r>
      <w:r>
        <w:rPr>
          <w:noProof/>
        </w:rPr>
        <w:t>84</w:t>
      </w:r>
      <w:r>
        <w:rPr>
          <w:noProof/>
        </w:rPr>
        <w:fldChar w:fldCharType="end"/>
      </w:r>
    </w:p>
    <w:p w14:paraId="660E52A1" w14:textId="6004B336" w:rsidR="00B80243" w:rsidRDefault="00B8024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_Toc138079950 \h </w:instrText>
      </w:r>
      <w:r>
        <w:rPr>
          <w:noProof/>
        </w:rPr>
      </w:r>
      <w:r>
        <w:rPr>
          <w:noProof/>
        </w:rPr>
        <w:fldChar w:fldCharType="separate"/>
      </w:r>
      <w:r>
        <w:rPr>
          <w:noProof/>
        </w:rPr>
        <w:t>84</w:t>
      </w:r>
      <w:r>
        <w:rPr>
          <w:noProof/>
        </w:rPr>
        <w:fldChar w:fldCharType="end"/>
      </w:r>
    </w:p>
    <w:p w14:paraId="4E84E213" w14:textId="7BF8681D" w:rsidR="00B80243" w:rsidRDefault="00B8024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_Toc138079951 \h </w:instrText>
      </w:r>
      <w:r>
        <w:rPr>
          <w:noProof/>
        </w:rPr>
      </w:r>
      <w:r>
        <w:rPr>
          <w:noProof/>
        </w:rPr>
        <w:fldChar w:fldCharType="separate"/>
      </w:r>
      <w:r>
        <w:rPr>
          <w:noProof/>
        </w:rPr>
        <w:t>84</w:t>
      </w:r>
      <w:r>
        <w:rPr>
          <w:noProof/>
        </w:rPr>
        <w:fldChar w:fldCharType="end"/>
      </w:r>
    </w:p>
    <w:p w14:paraId="5AE1C8D8" w14:textId="25ED2EDA" w:rsidR="00B80243" w:rsidRDefault="00B8024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_Toc138079952 \h </w:instrText>
      </w:r>
      <w:r>
        <w:rPr>
          <w:noProof/>
        </w:rPr>
      </w:r>
      <w:r>
        <w:rPr>
          <w:noProof/>
        </w:rPr>
        <w:fldChar w:fldCharType="separate"/>
      </w:r>
      <w:r>
        <w:rPr>
          <w:noProof/>
        </w:rPr>
        <w:t>85</w:t>
      </w:r>
      <w:r>
        <w:rPr>
          <w:noProof/>
        </w:rPr>
        <w:fldChar w:fldCharType="end"/>
      </w:r>
    </w:p>
    <w:p w14:paraId="22E2ED6C" w14:textId="0B27D67F" w:rsidR="00B80243" w:rsidRDefault="00B8024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_Toc138079953 \h </w:instrText>
      </w:r>
      <w:r>
        <w:rPr>
          <w:noProof/>
        </w:rPr>
      </w:r>
      <w:r>
        <w:rPr>
          <w:noProof/>
        </w:rPr>
        <w:fldChar w:fldCharType="separate"/>
      </w:r>
      <w:r>
        <w:rPr>
          <w:noProof/>
        </w:rPr>
        <w:t>85</w:t>
      </w:r>
      <w:r>
        <w:rPr>
          <w:noProof/>
        </w:rPr>
        <w:fldChar w:fldCharType="end"/>
      </w:r>
    </w:p>
    <w:p w14:paraId="76BB11BC" w14:textId="08E60BCC" w:rsidR="00B80243" w:rsidRDefault="00B8024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_Toc138079954 \h </w:instrText>
      </w:r>
      <w:r>
        <w:rPr>
          <w:noProof/>
        </w:rPr>
      </w:r>
      <w:r>
        <w:rPr>
          <w:noProof/>
        </w:rPr>
        <w:fldChar w:fldCharType="separate"/>
      </w:r>
      <w:r>
        <w:rPr>
          <w:noProof/>
        </w:rPr>
        <w:t>85</w:t>
      </w:r>
      <w:r>
        <w:rPr>
          <w:noProof/>
        </w:rPr>
        <w:fldChar w:fldCharType="end"/>
      </w:r>
    </w:p>
    <w:p w14:paraId="01A460C5" w14:textId="3B2C81EB" w:rsidR="00B80243" w:rsidRDefault="00B8024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_Toc138079955 \h </w:instrText>
      </w:r>
      <w:r>
        <w:rPr>
          <w:noProof/>
        </w:rPr>
      </w:r>
      <w:r>
        <w:rPr>
          <w:noProof/>
        </w:rPr>
        <w:fldChar w:fldCharType="separate"/>
      </w:r>
      <w:r>
        <w:rPr>
          <w:noProof/>
        </w:rPr>
        <w:t>85</w:t>
      </w:r>
      <w:r>
        <w:rPr>
          <w:noProof/>
        </w:rPr>
        <w:fldChar w:fldCharType="end"/>
      </w:r>
    </w:p>
    <w:p w14:paraId="1A2128A1" w14:textId="30D04965" w:rsidR="00B80243" w:rsidRDefault="00B8024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_Toc138079956 \h </w:instrText>
      </w:r>
      <w:r>
        <w:rPr>
          <w:noProof/>
        </w:rPr>
      </w:r>
      <w:r>
        <w:rPr>
          <w:noProof/>
        </w:rPr>
        <w:fldChar w:fldCharType="separate"/>
      </w:r>
      <w:r>
        <w:rPr>
          <w:noProof/>
        </w:rPr>
        <w:t>86</w:t>
      </w:r>
      <w:r>
        <w:rPr>
          <w:noProof/>
        </w:rPr>
        <w:fldChar w:fldCharType="end"/>
      </w:r>
    </w:p>
    <w:p w14:paraId="052071C6" w14:textId="5CFD823C" w:rsidR="00B80243" w:rsidRDefault="00B8024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_Toc138079957 \h </w:instrText>
      </w:r>
      <w:r>
        <w:rPr>
          <w:noProof/>
        </w:rPr>
      </w:r>
      <w:r>
        <w:rPr>
          <w:noProof/>
        </w:rPr>
        <w:fldChar w:fldCharType="separate"/>
      </w:r>
      <w:r>
        <w:rPr>
          <w:noProof/>
        </w:rPr>
        <w:t>87</w:t>
      </w:r>
      <w:r>
        <w:rPr>
          <w:noProof/>
        </w:rPr>
        <w:fldChar w:fldCharType="end"/>
      </w:r>
    </w:p>
    <w:p w14:paraId="48B96A45" w14:textId="6391DFB4" w:rsidR="00B80243" w:rsidRDefault="00B80243">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_Toc138079958 \h </w:instrText>
      </w:r>
      <w:r>
        <w:rPr>
          <w:noProof/>
        </w:rPr>
      </w:r>
      <w:r>
        <w:rPr>
          <w:noProof/>
        </w:rPr>
        <w:fldChar w:fldCharType="separate"/>
      </w:r>
      <w:r>
        <w:rPr>
          <w:noProof/>
        </w:rPr>
        <w:t>87</w:t>
      </w:r>
      <w:r>
        <w:rPr>
          <w:noProof/>
        </w:rPr>
        <w:fldChar w:fldCharType="end"/>
      </w:r>
    </w:p>
    <w:p w14:paraId="0C2EB724" w14:textId="12FC1977" w:rsidR="00B80243" w:rsidRDefault="00B8024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_Toc138079959 \h </w:instrText>
      </w:r>
      <w:r>
        <w:rPr>
          <w:noProof/>
        </w:rPr>
      </w:r>
      <w:r>
        <w:rPr>
          <w:noProof/>
        </w:rPr>
        <w:fldChar w:fldCharType="separate"/>
      </w:r>
      <w:r>
        <w:rPr>
          <w:noProof/>
        </w:rPr>
        <w:t>88</w:t>
      </w:r>
      <w:r>
        <w:rPr>
          <w:noProof/>
        </w:rPr>
        <w:fldChar w:fldCharType="end"/>
      </w:r>
    </w:p>
    <w:p w14:paraId="7734A89B" w14:textId="031F29B8" w:rsidR="00B80243" w:rsidRDefault="00B8024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_Toc138079960 \h </w:instrText>
      </w:r>
      <w:r>
        <w:rPr>
          <w:noProof/>
        </w:rPr>
      </w:r>
      <w:r>
        <w:rPr>
          <w:noProof/>
        </w:rPr>
        <w:fldChar w:fldCharType="separate"/>
      </w:r>
      <w:r>
        <w:rPr>
          <w:noProof/>
        </w:rPr>
        <w:t>88</w:t>
      </w:r>
      <w:r>
        <w:rPr>
          <w:noProof/>
        </w:rPr>
        <w:fldChar w:fldCharType="end"/>
      </w:r>
    </w:p>
    <w:p w14:paraId="3A353BEB" w14:textId="361BFF3E" w:rsidR="00B80243" w:rsidRDefault="00B8024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_Toc138079961 \h </w:instrText>
      </w:r>
      <w:r>
        <w:rPr>
          <w:noProof/>
        </w:rPr>
      </w:r>
      <w:r>
        <w:rPr>
          <w:noProof/>
        </w:rPr>
        <w:fldChar w:fldCharType="separate"/>
      </w:r>
      <w:r>
        <w:rPr>
          <w:noProof/>
        </w:rPr>
        <w:t>88</w:t>
      </w:r>
      <w:r>
        <w:rPr>
          <w:noProof/>
        </w:rPr>
        <w:fldChar w:fldCharType="end"/>
      </w:r>
    </w:p>
    <w:p w14:paraId="274878B8" w14:textId="5D01CC09" w:rsidR="00B80243" w:rsidRDefault="00B8024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_Toc138079962 \h </w:instrText>
      </w:r>
      <w:r>
        <w:rPr>
          <w:noProof/>
        </w:rPr>
      </w:r>
      <w:r>
        <w:rPr>
          <w:noProof/>
        </w:rPr>
        <w:fldChar w:fldCharType="separate"/>
      </w:r>
      <w:r>
        <w:rPr>
          <w:noProof/>
        </w:rPr>
        <w:t>88</w:t>
      </w:r>
      <w:r>
        <w:rPr>
          <w:noProof/>
        </w:rPr>
        <w:fldChar w:fldCharType="end"/>
      </w:r>
    </w:p>
    <w:p w14:paraId="224BF639" w14:textId="5E28FE7B" w:rsidR="00B80243" w:rsidRDefault="00B8024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_Toc138079963 \h </w:instrText>
      </w:r>
      <w:r>
        <w:rPr>
          <w:noProof/>
        </w:rPr>
      </w:r>
      <w:r>
        <w:rPr>
          <w:noProof/>
        </w:rPr>
        <w:fldChar w:fldCharType="separate"/>
      </w:r>
      <w:r>
        <w:rPr>
          <w:noProof/>
        </w:rPr>
        <w:t>88</w:t>
      </w:r>
      <w:r>
        <w:rPr>
          <w:noProof/>
        </w:rPr>
        <w:fldChar w:fldCharType="end"/>
      </w:r>
    </w:p>
    <w:p w14:paraId="5731B834" w14:textId="14C5381A" w:rsidR="00B80243" w:rsidRDefault="00B8024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_Toc138079964 \h </w:instrText>
      </w:r>
      <w:r>
        <w:rPr>
          <w:noProof/>
        </w:rPr>
      </w:r>
      <w:r>
        <w:rPr>
          <w:noProof/>
        </w:rPr>
        <w:fldChar w:fldCharType="separate"/>
      </w:r>
      <w:r>
        <w:rPr>
          <w:noProof/>
        </w:rPr>
        <w:t>88</w:t>
      </w:r>
      <w:r>
        <w:rPr>
          <w:noProof/>
        </w:rPr>
        <w:fldChar w:fldCharType="end"/>
      </w:r>
    </w:p>
    <w:p w14:paraId="29749861" w14:textId="536DAB35" w:rsidR="00B80243" w:rsidRDefault="00B8024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_Toc138079965 \h </w:instrText>
      </w:r>
      <w:r>
        <w:rPr>
          <w:noProof/>
        </w:rPr>
      </w:r>
      <w:r>
        <w:rPr>
          <w:noProof/>
        </w:rPr>
        <w:fldChar w:fldCharType="separate"/>
      </w:r>
      <w:r>
        <w:rPr>
          <w:noProof/>
        </w:rPr>
        <w:t>88</w:t>
      </w:r>
      <w:r>
        <w:rPr>
          <w:noProof/>
        </w:rPr>
        <w:fldChar w:fldCharType="end"/>
      </w:r>
    </w:p>
    <w:p w14:paraId="790693E2" w14:textId="1BF77945" w:rsidR="00B80243" w:rsidRDefault="00B8024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_Toc138079966 \h </w:instrText>
      </w:r>
      <w:r>
        <w:rPr>
          <w:noProof/>
        </w:rPr>
      </w:r>
      <w:r>
        <w:rPr>
          <w:noProof/>
        </w:rPr>
        <w:fldChar w:fldCharType="separate"/>
      </w:r>
      <w:r>
        <w:rPr>
          <w:noProof/>
        </w:rPr>
        <w:t>88</w:t>
      </w:r>
      <w:r>
        <w:rPr>
          <w:noProof/>
        </w:rPr>
        <w:fldChar w:fldCharType="end"/>
      </w:r>
    </w:p>
    <w:p w14:paraId="0C642C5B" w14:textId="1E48B8DB" w:rsidR="00B80243" w:rsidRDefault="00B8024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_Toc138079967 \h </w:instrText>
      </w:r>
      <w:r>
        <w:rPr>
          <w:noProof/>
        </w:rPr>
      </w:r>
      <w:r>
        <w:rPr>
          <w:noProof/>
        </w:rPr>
        <w:fldChar w:fldCharType="separate"/>
      </w:r>
      <w:r>
        <w:rPr>
          <w:noProof/>
        </w:rPr>
        <w:t>89</w:t>
      </w:r>
      <w:r>
        <w:rPr>
          <w:noProof/>
        </w:rPr>
        <w:fldChar w:fldCharType="end"/>
      </w:r>
    </w:p>
    <w:p w14:paraId="7A065E38" w14:textId="1BE8D3FF" w:rsidR="00B80243" w:rsidRDefault="00B8024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_Toc138079968 \h </w:instrText>
      </w:r>
      <w:r>
        <w:rPr>
          <w:noProof/>
        </w:rPr>
      </w:r>
      <w:r>
        <w:rPr>
          <w:noProof/>
        </w:rPr>
        <w:fldChar w:fldCharType="separate"/>
      </w:r>
      <w:r>
        <w:rPr>
          <w:noProof/>
        </w:rPr>
        <w:t>89</w:t>
      </w:r>
      <w:r>
        <w:rPr>
          <w:noProof/>
        </w:rPr>
        <w:fldChar w:fldCharType="end"/>
      </w:r>
    </w:p>
    <w:p w14:paraId="61598F44" w14:textId="3B65EED9" w:rsidR="00B80243" w:rsidRDefault="00B8024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_Toc138079969 \h </w:instrText>
      </w:r>
      <w:r>
        <w:rPr>
          <w:noProof/>
        </w:rPr>
      </w:r>
      <w:r>
        <w:rPr>
          <w:noProof/>
        </w:rPr>
        <w:fldChar w:fldCharType="separate"/>
      </w:r>
      <w:r>
        <w:rPr>
          <w:noProof/>
        </w:rPr>
        <w:t>89</w:t>
      </w:r>
      <w:r>
        <w:rPr>
          <w:noProof/>
        </w:rPr>
        <w:fldChar w:fldCharType="end"/>
      </w:r>
    </w:p>
    <w:p w14:paraId="43DA0689" w14:textId="7B4674CE" w:rsidR="00B80243" w:rsidRDefault="00B8024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_Toc138079970 \h </w:instrText>
      </w:r>
      <w:r>
        <w:rPr>
          <w:noProof/>
        </w:rPr>
      </w:r>
      <w:r>
        <w:rPr>
          <w:noProof/>
        </w:rPr>
        <w:fldChar w:fldCharType="separate"/>
      </w:r>
      <w:r>
        <w:rPr>
          <w:noProof/>
        </w:rPr>
        <w:t>89</w:t>
      </w:r>
      <w:r>
        <w:rPr>
          <w:noProof/>
        </w:rPr>
        <w:fldChar w:fldCharType="end"/>
      </w:r>
    </w:p>
    <w:p w14:paraId="1E397FA7" w14:textId="4FF79101" w:rsidR="00B80243" w:rsidRDefault="00B8024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_Toc138079971 \h </w:instrText>
      </w:r>
      <w:r>
        <w:rPr>
          <w:noProof/>
        </w:rPr>
      </w:r>
      <w:r>
        <w:rPr>
          <w:noProof/>
        </w:rPr>
        <w:fldChar w:fldCharType="separate"/>
      </w:r>
      <w:r>
        <w:rPr>
          <w:noProof/>
        </w:rPr>
        <w:t>89</w:t>
      </w:r>
      <w:r>
        <w:rPr>
          <w:noProof/>
        </w:rPr>
        <w:fldChar w:fldCharType="end"/>
      </w:r>
    </w:p>
    <w:p w14:paraId="1EE2E0E4" w14:textId="5319EEB3" w:rsidR="00B80243" w:rsidRDefault="00B8024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_Toc138079972 \h </w:instrText>
      </w:r>
      <w:r>
        <w:rPr>
          <w:noProof/>
        </w:rPr>
      </w:r>
      <w:r>
        <w:rPr>
          <w:noProof/>
        </w:rPr>
        <w:fldChar w:fldCharType="separate"/>
      </w:r>
      <w:r>
        <w:rPr>
          <w:noProof/>
        </w:rPr>
        <w:t>90</w:t>
      </w:r>
      <w:r>
        <w:rPr>
          <w:noProof/>
        </w:rPr>
        <w:fldChar w:fldCharType="end"/>
      </w:r>
    </w:p>
    <w:p w14:paraId="00DA5FA7" w14:textId="15E07E26" w:rsidR="00B80243" w:rsidRDefault="00B8024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_Toc138079973 \h </w:instrText>
      </w:r>
      <w:r>
        <w:rPr>
          <w:noProof/>
        </w:rPr>
      </w:r>
      <w:r>
        <w:rPr>
          <w:noProof/>
        </w:rPr>
        <w:fldChar w:fldCharType="separate"/>
      </w:r>
      <w:r>
        <w:rPr>
          <w:noProof/>
        </w:rPr>
        <w:t>91</w:t>
      </w:r>
      <w:r>
        <w:rPr>
          <w:noProof/>
        </w:rPr>
        <w:fldChar w:fldCharType="end"/>
      </w:r>
    </w:p>
    <w:p w14:paraId="54942E75" w14:textId="4C719221" w:rsidR="00B80243" w:rsidRDefault="00B8024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_Toc138079974 \h </w:instrText>
      </w:r>
      <w:r>
        <w:rPr>
          <w:noProof/>
        </w:rPr>
      </w:r>
      <w:r>
        <w:rPr>
          <w:noProof/>
        </w:rPr>
        <w:fldChar w:fldCharType="separate"/>
      </w:r>
      <w:r>
        <w:rPr>
          <w:noProof/>
        </w:rPr>
        <w:t>91</w:t>
      </w:r>
      <w:r>
        <w:rPr>
          <w:noProof/>
        </w:rPr>
        <w:fldChar w:fldCharType="end"/>
      </w:r>
    </w:p>
    <w:p w14:paraId="53C71F76" w14:textId="238D77DE" w:rsidR="00B80243" w:rsidRDefault="00B8024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_Toc138079975 \h </w:instrText>
      </w:r>
      <w:r>
        <w:rPr>
          <w:noProof/>
        </w:rPr>
      </w:r>
      <w:r>
        <w:rPr>
          <w:noProof/>
        </w:rPr>
        <w:fldChar w:fldCharType="separate"/>
      </w:r>
      <w:r>
        <w:rPr>
          <w:noProof/>
        </w:rPr>
        <w:t>91</w:t>
      </w:r>
      <w:r>
        <w:rPr>
          <w:noProof/>
        </w:rPr>
        <w:fldChar w:fldCharType="end"/>
      </w:r>
    </w:p>
    <w:p w14:paraId="190ED8D2" w14:textId="3DA31DB4" w:rsidR="00B80243" w:rsidRDefault="00B8024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_Toc138079976 \h </w:instrText>
      </w:r>
      <w:r>
        <w:rPr>
          <w:noProof/>
        </w:rPr>
      </w:r>
      <w:r>
        <w:rPr>
          <w:noProof/>
        </w:rPr>
        <w:fldChar w:fldCharType="separate"/>
      </w:r>
      <w:r>
        <w:rPr>
          <w:noProof/>
        </w:rPr>
        <w:t>91</w:t>
      </w:r>
      <w:r>
        <w:rPr>
          <w:noProof/>
        </w:rPr>
        <w:fldChar w:fldCharType="end"/>
      </w:r>
    </w:p>
    <w:p w14:paraId="69A0B9CB" w14:textId="37D8B279" w:rsidR="00B80243" w:rsidRDefault="00B8024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_Toc138079977 \h </w:instrText>
      </w:r>
      <w:r>
        <w:rPr>
          <w:noProof/>
        </w:rPr>
      </w:r>
      <w:r>
        <w:rPr>
          <w:noProof/>
        </w:rPr>
        <w:fldChar w:fldCharType="separate"/>
      </w:r>
      <w:r>
        <w:rPr>
          <w:noProof/>
        </w:rPr>
        <w:t>91</w:t>
      </w:r>
      <w:r>
        <w:rPr>
          <w:noProof/>
        </w:rPr>
        <w:fldChar w:fldCharType="end"/>
      </w:r>
    </w:p>
    <w:p w14:paraId="560481DA" w14:textId="2243A666" w:rsidR="00B80243" w:rsidRDefault="00B80243">
      <w:pPr>
        <w:pStyle w:val="TOC5"/>
        <w:rPr>
          <w:rFonts w:asciiTheme="minorHAnsi" w:eastAsiaTheme="minorEastAsia" w:hAnsiTheme="minorHAnsi" w:cstheme="minorBidi"/>
          <w:noProof/>
          <w:sz w:val="22"/>
          <w:szCs w:val="22"/>
          <w:lang w:eastAsia="en-GB"/>
        </w:rPr>
      </w:pPr>
      <w:r w:rsidRPr="00351333">
        <w:rPr>
          <w:noProof/>
          <w:lang w:val="fr-FR"/>
        </w:rPr>
        <w:t>11.6.1.1.2</w:t>
      </w:r>
      <w:r>
        <w:rPr>
          <w:rFonts w:asciiTheme="minorHAnsi" w:eastAsiaTheme="minorEastAsia" w:hAnsiTheme="minorHAnsi" w:cstheme="minorBidi"/>
          <w:noProof/>
          <w:sz w:val="22"/>
          <w:szCs w:val="22"/>
          <w:lang w:eastAsia="en-GB"/>
        </w:rPr>
        <w:tab/>
      </w:r>
      <w:r w:rsidRPr="00351333">
        <w:rPr>
          <w:noProof/>
          <w:lang w:val="en-US"/>
        </w:rPr>
        <w:t>Input parameters</w:t>
      </w:r>
      <w:r>
        <w:rPr>
          <w:noProof/>
        </w:rPr>
        <w:tab/>
      </w:r>
      <w:r>
        <w:rPr>
          <w:noProof/>
        </w:rPr>
        <w:fldChar w:fldCharType="begin" w:fldLock="1"/>
      </w:r>
      <w:r>
        <w:rPr>
          <w:noProof/>
        </w:rPr>
        <w:instrText xml:space="preserve"> PAGEREF _Toc138079978 \h </w:instrText>
      </w:r>
      <w:r>
        <w:rPr>
          <w:noProof/>
        </w:rPr>
      </w:r>
      <w:r>
        <w:rPr>
          <w:noProof/>
        </w:rPr>
        <w:fldChar w:fldCharType="separate"/>
      </w:r>
      <w:r>
        <w:rPr>
          <w:noProof/>
        </w:rPr>
        <w:t>92</w:t>
      </w:r>
      <w:r>
        <w:rPr>
          <w:noProof/>
        </w:rPr>
        <w:fldChar w:fldCharType="end"/>
      </w:r>
    </w:p>
    <w:p w14:paraId="05F671A0" w14:textId="0121466A" w:rsidR="00B80243" w:rsidRDefault="00B8024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_Toc138079979 \h </w:instrText>
      </w:r>
      <w:r>
        <w:rPr>
          <w:noProof/>
        </w:rPr>
      </w:r>
      <w:r>
        <w:rPr>
          <w:noProof/>
        </w:rPr>
        <w:fldChar w:fldCharType="separate"/>
      </w:r>
      <w:r>
        <w:rPr>
          <w:noProof/>
        </w:rPr>
        <w:t>94</w:t>
      </w:r>
      <w:r>
        <w:rPr>
          <w:noProof/>
        </w:rPr>
        <w:fldChar w:fldCharType="end"/>
      </w:r>
    </w:p>
    <w:p w14:paraId="5A71AA0A" w14:textId="03F1E010" w:rsidR="00B80243" w:rsidRDefault="00B8024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_Toc138079980 \h </w:instrText>
      </w:r>
      <w:r>
        <w:rPr>
          <w:noProof/>
        </w:rPr>
      </w:r>
      <w:r>
        <w:rPr>
          <w:noProof/>
        </w:rPr>
        <w:fldChar w:fldCharType="separate"/>
      </w:r>
      <w:r>
        <w:rPr>
          <w:noProof/>
        </w:rPr>
        <w:t>94</w:t>
      </w:r>
      <w:r>
        <w:rPr>
          <w:noProof/>
        </w:rPr>
        <w:fldChar w:fldCharType="end"/>
      </w:r>
    </w:p>
    <w:p w14:paraId="55953432" w14:textId="21A9EFE1" w:rsidR="00B80243" w:rsidRDefault="00B8024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_Toc138079981 \h </w:instrText>
      </w:r>
      <w:r>
        <w:rPr>
          <w:noProof/>
        </w:rPr>
      </w:r>
      <w:r>
        <w:rPr>
          <w:noProof/>
        </w:rPr>
        <w:fldChar w:fldCharType="separate"/>
      </w:r>
      <w:r>
        <w:rPr>
          <w:noProof/>
        </w:rPr>
        <w:t>95</w:t>
      </w:r>
      <w:r>
        <w:rPr>
          <w:noProof/>
        </w:rPr>
        <w:fldChar w:fldCharType="end"/>
      </w:r>
    </w:p>
    <w:p w14:paraId="580057F3" w14:textId="4F6B2AE1" w:rsidR="00B80243" w:rsidRDefault="00B8024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_Toc138079982 \h </w:instrText>
      </w:r>
      <w:r>
        <w:rPr>
          <w:noProof/>
        </w:rPr>
      </w:r>
      <w:r>
        <w:rPr>
          <w:noProof/>
        </w:rPr>
        <w:fldChar w:fldCharType="separate"/>
      </w:r>
      <w:r>
        <w:rPr>
          <w:noProof/>
        </w:rPr>
        <w:t>95</w:t>
      </w:r>
      <w:r>
        <w:rPr>
          <w:noProof/>
        </w:rPr>
        <w:fldChar w:fldCharType="end"/>
      </w:r>
    </w:p>
    <w:p w14:paraId="203AF3CD" w14:textId="097C141B" w:rsidR="00B80243" w:rsidRDefault="00B8024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_Toc138079983 \h </w:instrText>
      </w:r>
      <w:r>
        <w:rPr>
          <w:noProof/>
        </w:rPr>
      </w:r>
      <w:r>
        <w:rPr>
          <w:noProof/>
        </w:rPr>
        <w:fldChar w:fldCharType="separate"/>
      </w:r>
      <w:r>
        <w:rPr>
          <w:noProof/>
        </w:rPr>
        <w:t>95</w:t>
      </w:r>
      <w:r>
        <w:rPr>
          <w:noProof/>
        </w:rPr>
        <w:fldChar w:fldCharType="end"/>
      </w:r>
    </w:p>
    <w:p w14:paraId="10A7AFE1" w14:textId="3EDB0D37" w:rsidR="00B80243" w:rsidRDefault="00B8024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_Toc138079984 \h </w:instrText>
      </w:r>
      <w:r>
        <w:rPr>
          <w:noProof/>
        </w:rPr>
      </w:r>
      <w:r>
        <w:rPr>
          <w:noProof/>
        </w:rPr>
        <w:fldChar w:fldCharType="separate"/>
      </w:r>
      <w:r>
        <w:rPr>
          <w:noProof/>
        </w:rPr>
        <w:t>95</w:t>
      </w:r>
      <w:r>
        <w:rPr>
          <w:noProof/>
        </w:rPr>
        <w:fldChar w:fldCharType="end"/>
      </w:r>
    </w:p>
    <w:p w14:paraId="0C130B41" w14:textId="30D121F1" w:rsidR="00B80243" w:rsidRDefault="00B8024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_Toc138079985 \h </w:instrText>
      </w:r>
      <w:r>
        <w:rPr>
          <w:noProof/>
        </w:rPr>
      </w:r>
      <w:r>
        <w:rPr>
          <w:noProof/>
        </w:rPr>
        <w:fldChar w:fldCharType="separate"/>
      </w:r>
      <w:r>
        <w:rPr>
          <w:noProof/>
        </w:rPr>
        <w:t>96</w:t>
      </w:r>
      <w:r>
        <w:rPr>
          <w:noProof/>
        </w:rPr>
        <w:fldChar w:fldCharType="end"/>
      </w:r>
    </w:p>
    <w:p w14:paraId="51A37F26" w14:textId="09F78CB8" w:rsidR="00B80243" w:rsidRDefault="00B8024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_Toc138079986 \h </w:instrText>
      </w:r>
      <w:r>
        <w:rPr>
          <w:noProof/>
        </w:rPr>
      </w:r>
      <w:r>
        <w:rPr>
          <w:noProof/>
        </w:rPr>
        <w:fldChar w:fldCharType="separate"/>
      </w:r>
      <w:r>
        <w:rPr>
          <w:noProof/>
        </w:rPr>
        <w:t>96</w:t>
      </w:r>
      <w:r>
        <w:rPr>
          <w:noProof/>
        </w:rPr>
        <w:fldChar w:fldCharType="end"/>
      </w:r>
    </w:p>
    <w:p w14:paraId="0851BA09" w14:textId="6ACF22D9" w:rsidR="00B80243" w:rsidRDefault="00B8024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_Toc138079987 \h </w:instrText>
      </w:r>
      <w:r>
        <w:rPr>
          <w:noProof/>
        </w:rPr>
      </w:r>
      <w:r>
        <w:rPr>
          <w:noProof/>
        </w:rPr>
        <w:fldChar w:fldCharType="separate"/>
      </w:r>
      <w:r>
        <w:rPr>
          <w:noProof/>
        </w:rPr>
        <w:t>96</w:t>
      </w:r>
      <w:r>
        <w:rPr>
          <w:noProof/>
        </w:rPr>
        <w:fldChar w:fldCharType="end"/>
      </w:r>
    </w:p>
    <w:p w14:paraId="425AADF5" w14:textId="3104FC9F" w:rsidR="00B80243" w:rsidRDefault="00B8024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_Toc138079988 \h </w:instrText>
      </w:r>
      <w:r>
        <w:rPr>
          <w:noProof/>
        </w:rPr>
      </w:r>
      <w:r>
        <w:rPr>
          <w:noProof/>
        </w:rPr>
        <w:fldChar w:fldCharType="separate"/>
      </w:r>
      <w:r>
        <w:rPr>
          <w:noProof/>
        </w:rPr>
        <w:t>96</w:t>
      </w:r>
      <w:r>
        <w:rPr>
          <w:noProof/>
        </w:rPr>
        <w:fldChar w:fldCharType="end"/>
      </w:r>
    </w:p>
    <w:p w14:paraId="2BD05CCF" w14:textId="223863D3" w:rsidR="00B80243" w:rsidRDefault="00B8024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_Toc138079989 \h </w:instrText>
      </w:r>
      <w:r>
        <w:rPr>
          <w:noProof/>
        </w:rPr>
      </w:r>
      <w:r>
        <w:rPr>
          <w:noProof/>
        </w:rPr>
        <w:fldChar w:fldCharType="separate"/>
      </w:r>
      <w:r>
        <w:rPr>
          <w:noProof/>
        </w:rPr>
        <w:t>96</w:t>
      </w:r>
      <w:r>
        <w:rPr>
          <w:noProof/>
        </w:rPr>
        <w:fldChar w:fldCharType="end"/>
      </w:r>
    </w:p>
    <w:p w14:paraId="73852BA4" w14:textId="7977CEE6" w:rsidR="00B80243" w:rsidRDefault="00B8024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_Toc138079990 \h </w:instrText>
      </w:r>
      <w:r>
        <w:rPr>
          <w:noProof/>
        </w:rPr>
      </w:r>
      <w:r>
        <w:rPr>
          <w:noProof/>
        </w:rPr>
        <w:fldChar w:fldCharType="separate"/>
      </w:r>
      <w:r>
        <w:rPr>
          <w:noProof/>
        </w:rPr>
        <w:t>96</w:t>
      </w:r>
      <w:r>
        <w:rPr>
          <w:noProof/>
        </w:rPr>
        <w:fldChar w:fldCharType="end"/>
      </w:r>
    </w:p>
    <w:p w14:paraId="56E8267E" w14:textId="79F36991" w:rsidR="00B80243" w:rsidRDefault="00B8024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_Toc138079991 \h </w:instrText>
      </w:r>
      <w:r>
        <w:rPr>
          <w:noProof/>
        </w:rPr>
      </w:r>
      <w:r>
        <w:rPr>
          <w:noProof/>
        </w:rPr>
        <w:fldChar w:fldCharType="separate"/>
      </w:r>
      <w:r>
        <w:rPr>
          <w:noProof/>
        </w:rPr>
        <w:t>96</w:t>
      </w:r>
      <w:r>
        <w:rPr>
          <w:noProof/>
        </w:rPr>
        <w:fldChar w:fldCharType="end"/>
      </w:r>
    </w:p>
    <w:p w14:paraId="2319899D" w14:textId="732C37DD" w:rsidR="00B80243" w:rsidRDefault="00B8024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_Toc138079992 \h </w:instrText>
      </w:r>
      <w:r>
        <w:rPr>
          <w:noProof/>
        </w:rPr>
      </w:r>
      <w:r>
        <w:rPr>
          <w:noProof/>
        </w:rPr>
        <w:fldChar w:fldCharType="separate"/>
      </w:r>
      <w:r>
        <w:rPr>
          <w:noProof/>
        </w:rPr>
        <w:t>97</w:t>
      </w:r>
      <w:r>
        <w:rPr>
          <w:noProof/>
        </w:rPr>
        <w:fldChar w:fldCharType="end"/>
      </w:r>
    </w:p>
    <w:p w14:paraId="25C11DB5" w14:textId="74BBEC30" w:rsidR="00B80243" w:rsidRDefault="00B8024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_Toc138079993 \h </w:instrText>
      </w:r>
      <w:r>
        <w:rPr>
          <w:noProof/>
        </w:rPr>
      </w:r>
      <w:r>
        <w:rPr>
          <w:noProof/>
        </w:rPr>
        <w:fldChar w:fldCharType="separate"/>
      </w:r>
      <w:r>
        <w:rPr>
          <w:noProof/>
        </w:rPr>
        <w:t>97</w:t>
      </w:r>
      <w:r>
        <w:rPr>
          <w:noProof/>
        </w:rPr>
        <w:fldChar w:fldCharType="end"/>
      </w:r>
    </w:p>
    <w:p w14:paraId="7C9D8224" w14:textId="614BAE94" w:rsidR="00B80243" w:rsidRDefault="00B8024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_Toc138079994 \h </w:instrText>
      </w:r>
      <w:r>
        <w:rPr>
          <w:noProof/>
        </w:rPr>
      </w:r>
      <w:r>
        <w:rPr>
          <w:noProof/>
        </w:rPr>
        <w:fldChar w:fldCharType="separate"/>
      </w:r>
      <w:r>
        <w:rPr>
          <w:noProof/>
        </w:rPr>
        <w:t>97</w:t>
      </w:r>
      <w:r>
        <w:rPr>
          <w:noProof/>
        </w:rPr>
        <w:fldChar w:fldCharType="end"/>
      </w:r>
    </w:p>
    <w:p w14:paraId="419693AB" w14:textId="3477B54D" w:rsidR="00B80243" w:rsidRDefault="00B8024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_Toc138079995 \h </w:instrText>
      </w:r>
      <w:r>
        <w:rPr>
          <w:noProof/>
        </w:rPr>
      </w:r>
      <w:r>
        <w:rPr>
          <w:noProof/>
        </w:rPr>
        <w:fldChar w:fldCharType="separate"/>
      </w:r>
      <w:r>
        <w:rPr>
          <w:noProof/>
        </w:rPr>
        <w:t>97</w:t>
      </w:r>
      <w:r>
        <w:rPr>
          <w:noProof/>
        </w:rPr>
        <w:fldChar w:fldCharType="end"/>
      </w:r>
    </w:p>
    <w:p w14:paraId="48ABD2E0" w14:textId="4F9B1CCB" w:rsidR="00B80243" w:rsidRDefault="00B8024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_Toc138079996 \h </w:instrText>
      </w:r>
      <w:r>
        <w:rPr>
          <w:noProof/>
        </w:rPr>
      </w:r>
      <w:r>
        <w:rPr>
          <w:noProof/>
        </w:rPr>
        <w:fldChar w:fldCharType="separate"/>
      </w:r>
      <w:r>
        <w:rPr>
          <w:noProof/>
        </w:rPr>
        <w:t>97</w:t>
      </w:r>
      <w:r>
        <w:rPr>
          <w:noProof/>
        </w:rPr>
        <w:fldChar w:fldCharType="end"/>
      </w:r>
    </w:p>
    <w:p w14:paraId="02C5A75B" w14:textId="6F466F29" w:rsidR="00B80243" w:rsidRDefault="00B8024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_Toc138079997 \h </w:instrText>
      </w:r>
      <w:r>
        <w:rPr>
          <w:noProof/>
        </w:rPr>
      </w:r>
      <w:r>
        <w:rPr>
          <w:noProof/>
        </w:rPr>
        <w:fldChar w:fldCharType="separate"/>
      </w:r>
      <w:r>
        <w:rPr>
          <w:noProof/>
        </w:rPr>
        <w:t>97</w:t>
      </w:r>
      <w:r>
        <w:rPr>
          <w:noProof/>
        </w:rPr>
        <w:fldChar w:fldCharType="end"/>
      </w:r>
    </w:p>
    <w:p w14:paraId="73B20893" w14:textId="1EC2DBFC" w:rsidR="00B80243" w:rsidRDefault="00B8024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_Toc138079998 \h </w:instrText>
      </w:r>
      <w:r>
        <w:rPr>
          <w:noProof/>
        </w:rPr>
      </w:r>
      <w:r>
        <w:rPr>
          <w:noProof/>
        </w:rPr>
        <w:fldChar w:fldCharType="separate"/>
      </w:r>
      <w:r>
        <w:rPr>
          <w:noProof/>
        </w:rPr>
        <w:t>98</w:t>
      </w:r>
      <w:r>
        <w:rPr>
          <w:noProof/>
        </w:rPr>
        <w:fldChar w:fldCharType="end"/>
      </w:r>
    </w:p>
    <w:p w14:paraId="0FFFEA4A" w14:textId="6C8F22EE" w:rsidR="00B80243" w:rsidRDefault="00B8024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_Toc138079999 \h </w:instrText>
      </w:r>
      <w:r>
        <w:rPr>
          <w:noProof/>
        </w:rPr>
      </w:r>
      <w:r>
        <w:rPr>
          <w:noProof/>
        </w:rPr>
        <w:fldChar w:fldCharType="separate"/>
      </w:r>
      <w:r>
        <w:rPr>
          <w:noProof/>
        </w:rPr>
        <w:t>98</w:t>
      </w:r>
      <w:r>
        <w:rPr>
          <w:noProof/>
        </w:rPr>
        <w:fldChar w:fldCharType="end"/>
      </w:r>
    </w:p>
    <w:p w14:paraId="67CBDF3D" w14:textId="0614B5C5" w:rsidR="00B80243" w:rsidRDefault="00B8024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_Toc138080000 \h </w:instrText>
      </w:r>
      <w:r>
        <w:rPr>
          <w:noProof/>
        </w:rPr>
      </w:r>
      <w:r>
        <w:rPr>
          <w:noProof/>
        </w:rPr>
        <w:fldChar w:fldCharType="separate"/>
      </w:r>
      <w:r>
        <w:rPr>
          <w:noProof/>
        </w:rPr>
        <w:t>98</w:t>
      </w:r>
      <w:r>
        <w:rPr>
          <w:noProof/>
        </w:rPr>
        <w:fldChar w:fldCharType="end"/>
      </w:r>
    </w:p>
    <w:p w14:paraId="13401682" w14:textId="42E669A0" w:rsidR="00B80243" w:rsidRDefault="00B8024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_Toc138080001 \h </w:instrText>
      </w:r>
      <w:r>
        <w:rPr>
          <w:noProof/>
        </w:rPr>
      </w:r>
      <w:r>
        <w:rPr>
          <w:noProof/>
        </w:rPr>
        <w:fldChar w:fldCharType="separate"/>
      </w:r>
      <w:r>
        <w:rPr>
          <w:noProof/>
        </w:rPr>
        <w:t>98</w:t>
      </w:r>
      <w:r>
        <w:rPr>
          <w:noProof/>
        </w:rPr>
        <w:fldChar w:fldCharType="end"/>
      </w:r>
    </w:p>
    <w:p w14:paraId="1CAC298F" w14:textId="66D5B464" w:rsidR="00B80243" w:rsidRDefault="00B8024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_Toc138080002 \h </w:instrText>
      </w:r>
      <w:r>
        <w:rPr>
          <w:noProof/>
        </w:rPr>
      </w:r>
      <w:r>
        <w:rPr>
          <w:noProof/>
        </w:rPr>
        <w:fldChar w:fldCharType="separate"/>
      </w:r>
      <w:r>
        <w:rPr>
          <w:noProof/>
        </w:rPr>
        <w:t>98</w:t>
      </w:r>
      <w:r>
        <w:rPr>
          <w:noProof/>
        </w:rPr>
        <w:fldChar w:fldCharType="end"/>
      </w:r>
    </w:p>
    <w:p w14:paraId="13C30C7F" w14:textId="7E22AF7A" w:rsidR="00B80243" w:rsidRDefault="00B8024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_Toc138080003 \h </w:instrText>
      </w:r>
      <w:r>
        <w:rPr>
          <w:noProof/>
        </w:rPr>
      </w:r>
      <w:r>
        <w:rPr>
          <w:noProof/>
        </w:rPr>
        <w:fldChar w:fldCharType="separate"/>
      </w:r>
      <w:r>
        <w:rPr>
          <w:noProof/>
        </w:rPr>
        <w:t>98</w:t>
      </w:r>
      <w:r>
        <w:rPr>
          <w:noProof/>
        </w:rPr>
        <w:fldChar w:fldCharType="end"/>
      </w:r>
    </w:p>
    <w:p w14:paraId="3CC32ACB" w14:textId="53F51100" w:rsidR="00B80243" w:rsidRDefault="00B8024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_Toc138080004 \h </w:instrText>
      </w:r>
      <w:r>
        <w:rPr>
          <w:noProof/>
        </w:rPr>
      </w:r>
      <w:r>
        <w:rPr>
          <w:noProof/>
        </w:rPr>
        <w:fldChar w:fldCharType="separate"/>
      </w:r>
      <w:r>
        <w:rPr>
          <w:noProof/>
        </w:rPr>
        <w:t>98</w:t>
      </w:r>
      <w:r>
        <w:rPr>
          <w:noProof/>
        </w:rPr>
        <w:fldChar w:fldCharType="end"/>
      </w:r>
    </w:p>
    <w:p w14:paraId="264D929A" w14:textId="21786C86" w:rsidR="00B80243" w:rsidRDefault="00B8024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_Toc138080005 \h </w:instrText>
      </w:r>
      <w:r>
        <w:rPr>
          <w:noProof/>
        </w:rPr>
      </w:r>
      <w:r>
        <w:rPr>
          <w:noProof/>
        </w:rPr>
        <w:fldChar w:fldCharType="separate"/>
      </w:r>
      <w:r>
        <w:rPr>
          <w:noProof/>
        </w:rPr>
        <w:t>99</w:t>
      </w:r>
      <w:r>
        <w:rPr>
          <w:noProof/>
        </w:rPr>
        <w:fldChar w:fldCharType="end"/>
      </w:r>
    </w:p>
    <w:p w14:paraId="08FDE428" w14:textId="3128A878" w:rsidR="00B80243" w:rsidRDefault="00B8024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_Toc138080006 \h </w:instrText>
      </w:r>
      <w:r>
        <w:rPr>
          <w:noProof/>
        </w:rPr>
      </w:r>
      <w:r>
        <w:rPr>
          <w:noProof/>
        </w:rPr>
        <w:fldChar w:fldCharType="separate"/>
      </w:r>
      <w:r>
        <w:rPr>
          <w:noProof/>
        </w:rPr>
        <w:t>99</w:t>
      </w:r>
      <w:r>
        <w:rPr>
          <w:noProof/>
        </w:rPr>
        <w:fldChar w:fldCharType="end"/>
      </w:r>
    </w:p>
    <w:p w14:paraId="0F268D94" w14:textId="78C4AFFB" w:rsidR="00B80243" w:rsidRDefault="00B8024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_Toc138080007 \h </w:instrText>
      </w:r>
      <w:r>
        <w:rPr>
          <w:noProof/>
        </w:rPr>
      </w:r>
      <w:r>
        <w:rPr>
          <w:noProof/>
        </w:rPr>
        <w:fldChar w:fldCharType="separate"/>
      </w:r>
      <w:r>
        <w:rPr>
          <w:noProof/>
        </w:rPr>
        <w:t>100</w:t>
      </w:r>
      <w:r>
        <w:rPr>
          <w:noProof/>
        </w:rPr>
        <w:fldChar w:fldCharType="end"/>
      </w:r>
    </w:p>
    <w:p w14:paraId="55121F56" w14:textId="654D2909" w:rsidR="00B80243" w:rsidRDefault="00B8024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_Toc138080008 \h </w:instrText>
      </w:r>
      <w:r>
        <w:rPr>
          <w:noProof/>
        </w:rPr>
      </w:r>
      <w:r>
        <w:rPr>
          <w:noProof/>
        </w:rPr>
        <w:fldChar w:fldCharType="separate"/>
      </w:r>
      <w:r>
        <w:rPr>
          <w:noProof/>
        </w:rPr>
        <w:t>100</w:t>
      </w:r>
      <w:r>
        <w:rPr>
          <w:noProof/>
        </w:rPr>
        <w:fldChar w:fldCharType="end"/>
      </w:r>
    </w:p>
    <w:p w14:paraId="33490567" w14:textId="7FB557A6"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_Toc138080009 \h </w:instrText>
      </w:r>
      <w:r>
        <w:rPr>
          <w:noProof/>
        </w:rPr>
      </w:r>
      <w:r>
        <w:rPr>
          <w:noProof/>
        </w:rPr>
        <w:fldChar w:fldCharType="separate"/>
      </w:r>
      <w:r>
        <w:rPr>
          <w:noProof/>
        </w:rPr>
        <w:t>101</w:t>
      </w:r>
      <w:r>
        <w:rPr>
          <w:noProof/>
        </w:rPr>
        <w:fldChar w:fldCharType="end"/>
      </w:r>
    </w:p>
    <w:p w14:paraId="13610E1F" w14:textId="2390BE9E"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_Toc138080010 \h </w:instrText>
      </w:r>
      <w:r>
        <w:rPr>
          <w:noProof/>
        </w:rPr>
      </w:r>
      <w:r>
        <w:rPr>
          <w:noProof/>
        </w:rPr>
        <w:fldChar w:fldCharType="separate"/>
      </w:r>
      <w:r>
        <w:rPr>
          <w:noProof/>
        </w:rPr>
        <w:t>101</w:t>
      </w:r>
      <w:r>
        <w:rPr>
          <w:noProof/>
        </w:rPr>
        <w:fldChar w:fldCharType="end"/>
      </w:r>
    </w:p>
    <w:p w14:paraId="0D677C9A" w14:textId="154097E1" w:rsidR="00B80243" w:rsidRDefault="00B8024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_Toc138080011 \h </w:instrText>
      </w:r>
      <w:r>
        <w:rPr>
          <w:noProof/>
        </w:rPr>
      </w:r>
      <w:r>
        <w:rPr>
          <w:noProof/>
        </w:rPr>
        <w:fldChar w:fldCharType="separate"/>
      </w:r>
      <w:r>
        <w:rPr>
          <w:noProof/>
        </w:rPr>
        <w:t>101</w:t>
      </w:r>
      <w:r>
        <w:rPr>
          <w:noProof/>
        </w:rPr>
        <w:fldChar w:fldCharType="end"/>
      </w:r>
    </w:p>
    <w:p w14:paraId="5623E268" w14:textId="4E36EBE2" w:rsidR="00B80243" w:rsidRDefault="00B8024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_Toc138080012 \h </w:instrText>
      </w:r>
      <w:r>
        <w:rPr>
          <w:noProof/>
        </w:rPr>
      </w:r>
      <w:r>
        <w:rPr>
          <w:noProof/>
        </w:rPr>
        <w:fldChar w:fldCharType="separate"/>
      </w:r>
      <w:r>
        <w:rPr>
          <w:noProof/>
        </w:rPr>
        <w:t>101</w:t>
      </w:r>
      <w:r>
        <w:rPr>
          <w:noProof/>
        </w:rPr>
        <w:fldChar w:fldCharType="end"/>
      </w:r>
    </w:p>
    <w:p w14:paraId="39B18E0B" w14:textId="0B89A002" w:rsidR="00B80243" w:rsidRDefault="00B8024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_Toc138080013 \h </w:instrText>
      </w:r>
      <w:r>
        <w:rPr>
          <w:noProof/>
        </w:rPr>
      </w:r>
      <w:r>
        <w:rPr>
          <w:noProof/>
        </w:rPr>
        <w:fldChar w:fldCharType="separate"/>
      </w:r>
      <w:r>
        <w:rPr>
          <w:noProof/>
        </w:rPr>
        <w:t>101</w:t>
      </w:r>
      <w:r>
        <w:rPr>
          <w:noProof/>
        </w:rPr>
        <w:fldChar w:fldCharType="end"/>
      </w:r>
    </w:p>
    <w:p w14:paraId="6BA302CD" w14:textId="3ACACB2F" w:rsidR="00B80243" w:rsidRDefault="00B8024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_Toc138080014 \h </w:instrText>
      </w:r>
      <w:r>
        <w:rPr>
          <w:noProof/>
        </w:rPr>
      </w:r>
      <w:r>
        <w:rPr>
          <w:noProof/>
        </w:rPr>
        <w:fldChar w:fldCharType="separate"/>
      </w:r>
      <w:r>
        <w:rPr>
          <w:noProof/>
        </w:rPr>
        <w:t>102</w:t>
      </w:r>
      <w:r>
        <w:rPr>
          <w:noProof/>
        </w:rPr>
        <w:fldChar w:fldCharType="end"/>
      </w:r>
    </w:p>
    <w:p w14:paraId="67AF6543" w14:textId="2C6283F8" w:rsidR="00B80243" w:rsidRDefault="00B8024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_Toc138080015 \h </w:instrText>
      </w:r>
      <w:r>
        <w:rPr>
          <w:noProof/>
        </w:rPr>
      </w:r>
      <w:r>
        <w:rPr>
          <w:noProof/>
        </w:rPr>
        <w:fldChar w:fldCharType="separate"/>
      </w:r>
      <w:r>
        <w:rPr>
          <w:noProof/>
        </w:rPr>
        <w:t>102</w:t>
      </w:r>
      <w:r>
        <w:rPr>
          <w:noProof/>
        </w:rPr>
        <w:fldChar w:fldCharType="end"/>
      </w:r>
    </w:p>
    <w:p w14:paraId="4ECC9FAB" w14:textId="0290A45C" w:rsidR="00B80243" w:rsidRDefault="00B8024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_Toc138080016 \h </w:instrText>
      </w:r>
      <w:r>
        <w:rPr>
          <w:noProof/>
        </w:rPr>
      </w:r>
      <w:r>
        <w:rPr>
          <w:noProof/>
        </w:rPr>
        <w:fldChar w:fldCharType="separate"/>
      </w:r>
      <w:r>
        <w:rPr>
          <w:noProof/>
        </w:rPr>
        <w:t>102</w:t>
      </w:r>
      <w:r>
        <w:rPr>
          <w:noProof/>
        </w:rPr>
        <w:fldChar w:fldCharType="end"/>
      </w:r>
    </w:p>
    <w:p w14:paraId="1B164548" w14:textId="43A3938D" w:rsidR="00B80243" w:rsidRDefault="00B8024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_Toc138080017 \h </w:instrText>
      </w:r>
      <w:r>
        <w:rPr>
          <w:noProof/>
        </w:rPr>
      </w:r>
      <w:r>
        <w:rPr>
          <w:noProof/>
        </w:rPr>
        <w:fldChar w:fldCharType="separate"/>
      </w:r>
      <w:r>
        <w:rPr>
          <w:noProof/>
        </w:rPr>
        <w:t>102</w:t>
      </w:r>
      <w:r>
        <w:rPr>
          <w:noProof/>
        </w:rPr>
        <w:fldChar w:fldCharType="end"/>
      </w:r>
    </w:p>
    <w:p w14:paraId="406C8CAF" w14:textId="6B82FCD4" w:rsidR="00B80243" w:rsidRDefault="00B8024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_Toc138080018 \h </w:instrText>
      </w:r>
      <w:r>
        <w:rPr>
          <w:noProof/>
        </w:rPr>
      </w:r>
      <w:r>
        <w:rPr>
          <w:noProof/>
        </w:rPr>
        <w:fldChar w:fldCharType="separate"/>
      </w:r>
      <w:r>
        <w:rPr>
          <w:noProof/>
        </w:rPr>
        <w:t>102</w:t>
      </w:r>
      <w:r>
        <w:rPr>
          <w:noProof/>
        </w:rPr>
        <w:fldChar w:fldCharType="end"/>
      </w:r>
    </w:p>
    <w:p w14:paraId="1F5DF1E3" w14:textId="5BC61D0B" w:rsidR="00B80243" w:rsidRDefault="00B8024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_Toc138080019 \h </w:instrText>
      </w:r>
      <w:r>
        <w:rPr>
          <w:noProof/>
        </w:rPr>
      </w:r>
      <w:r>
        <w:rPr>
          <w:noProof/>
        </w:rPr>
        <w:fldChar w:fldCharType="separate"/>
      </w:r>
      <w:r>
        <w:rPr>
          <w:noProof/>
        </w:rPr>
        <w:t>103</w:t>
      </w:r>
      <w:r>
        <w:rPr>
          <w:noProof/>
        </w:rPr>
        <w:fldChar w:fldCharType="end"/>
      </w:r>
    </w:p>
    <w:p w14:paraId="721562E9" w14:textId="66D965E0" w:rsidR="00B80243" w:rsidRDefault="00B8024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_Toc138080020 \h </w:instrText>
      </w:r>
      <w:r>
        <w:rPr>
          <w:noProof/>
        </w:rPr>
      </w:r>
      <w:r>
        <w:rPr>
          <w:noProof/>
        </w:rPr>
        <w:fldChar w:fldCharType="separate"/>
      </w:r>
      <w:r>
        <w:rPr>
          <w:noProof/>
        </w:rPr>
        <w:t>103</w:t>
      </w:r>
      <w:r>
        <w:rPr>
          <w:noProof/>
        </w:rPr>
        <w:fldChar w:fldCharType="end"/>
      </w:r>
    </w:p>
    <w:p w14:paraId="39806F7E" w14:textId="30A938DE" w:rsidR="00B80243" w:rsidRDefault="00B8024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_Toc138080021 \h </w:instrText>
      </w:r>
      <w:r>
        <w:rPr>
          <w:noProof/>
        </w:rPr>
      </w:r>
      <w:r>
        <w:rPr>
          <w:noProof/>
        </w:rPr>
        <w:fldChar w:fldCharType="separate"/>
      </w:r>
      <w:r>
        <w:rPr>
          <w:noProof/>
        </w:rPr>
        <w:t>103</w:t>
      </w:r>
      <w:r>
        <w:rPr>
          <w:noProof/>
        </w:rPr>
        <w:fldChar w:fldCharType="end"/>
      </w:r>
    </w:p>
    <w:p w14:paraId="0F420F84" w14:textId="36F6F9F5" w:rsidR="00B80243" w:rsidRDefault="00B8024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_Toc138080022 \h </w:instrText>
      </w:r>
      <w:r>
        <w:rPr>
          <w:noProof/>
        </w:rPr>
      </w:r>
      <w:r>
        <w:rPr>
          <w:noProof/>
        </w:rPr>
        <w:fldChar w:fldCharType="separate"/>
      </w:r>
      <w:r>
        <w:rPr>
          <w:noProof/>
        </w:rPr>
        <w:t>103</w:t>
      </w:r>
      <w:r>
        <w:rPr>
          <w:noProof/>
        </w:rPr>
        <w:fldChar w:fldCharType="end"/>
      </w:r>
    </w:p>
    <w:p w14:paraId="7459ED27" w14:textId="030D0A19" w:rsidR="00B80243" w:rsidRDefault="00B8024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_Toc138080023 \h </w:instrText>
      </w:r>
      <w:r>
        <w:rPr>
          <w:noProof/>
        </w:rPr>
      </w:r>
      <w:r>
        <w:rPr>
          <w:noProof/>
        </w:rPr>
        <w:fldChar w:fldCharType="separate"/>
      </w:r>
      <w:r>
        <w:rPr>
          <w:noProof/>
        </w:rPr>
        <w:t>103</w:t>
      </w:r>
      <w:r>
        <w:rPr>
          <w:noProof/>
        </w:rPr>
        <w:fldChar w:fldCharType="end"/>
      </w:r>
    </w:p>
    <w:p w14:paraId="38EBE5D5" w14:textId="630A8751" w:rsidR="00B80243" w:rsidRDefault="00B8024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_Toc138080024 \h </w:instrText>
      </w:r>
      <w:r>
        <w:rPr>
          <w:noProof/>
        </w:rPr>
      </w:r>
      <w:r>
        <w:rPr>
          <w:noProof/>
        </w:rPr>
        <w:fldChar w:fldCharType="separate"/>
      </w:r>
      <w:r>
        <w:rPr>
          <w:noProof/>
        </w:rPr>
        <w:t>104</w:t>
      </w:r>
      <w:r>
        <w:rPr>
          <w:noProof/>
        </w:rPr>
        <w:fldChar w:fldCharType="end"/>
      </w:r>
    </w:p>
    <w:p w14:paraId="4CDCEF2D" w14:textId="5DE8293E"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_Toc138080025 \h </w:instrText>
      </w:r>
      <w:r>
        <w:rPr>
          <w:noProof/>
        </w:rPr>
      </w:r>
      <w:r>
        <w:rPr>
          <w:noProof/>
        </w:rPr>
        <w:fldChar w:fldCharType="separate"/>
      </w:r>
      <w:r>
        <w:rPr>
          <w:noProof/>
        </w:rPr>
        <w:t>106</w:t>
      </w:r>
      <w:r>
        <w:rPr>
          <w:noProof/>
        </w:rPr>
        <w:fldChar w:fldCharType="end"/>
      </w:r>
    </w:p>
    <w:p w14:paraId="52D0602C" w14:textId="6954E397"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_Toc138080026 \h </w:instrText>
      </w:r>
      <w:r>
        <w:rPr>
          <w:noProof/>
        </w:rPr>
      </w:r>
      <w:r>
        <w:rPr>
          <w:noProof/>
        </w:rPr>
        <w:fldChar w:fldCharType="separate"/>
      </w:r>
      <w:r>
        <w:rPr>
          <w:noProof/>
        </w:rPr>
        <w:t>106</w:t>
      </w:r>
      <w:r>
        <w:rPr>
          <w:noProof/>
        </w:rPr>
        <w:fldChar w:fldCharType="end"/>
      </w:r>
    </w:p>
    <w:p w14:paraId="1F06551F" w14:textId="74A71AEE" w:rsidR="00B80243" w:rsidRDefault="00B8024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_Toc138080027 \h </w:instrText>
      </w:r>
      <w:r>
        <w:rPr>
          <w:noProof/>
        </w:rPr>
      </w:r>
      <w:r>
        <w:rPr>
          <w:noProof/>
        </w:rPr>
        <w:fldChar w:fldCharType="separate"/>
      </w:r>
      <w:r>
        <w:rPr>
          <w:noProof/>
        </w:rPr>
        <w:t>106</w:t>
      </w:r>
      <w:r>
        <w:rPr>
          <w:noProof/>
        </w:rPr>
        <w:fldChar w:fldCharType="end"/>
      </w:r>
    </w:p>
    <w:p w14:paraId="50FC57A2" w14:textId="11D8B176" w:rsidR="00B80243" w:rsidRDefault="00B8024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_Toc138080028 \h </w:instrText>
      </w:r>
      <w:r>
        <w:rPr>
          <w:noProof/>
        </w:rPr>
      </w:r>
      <w:r>
        <w:rPr>
          <w:noProof/>
        </w:rPr>
        <w:fldChar w:fldCharType="separate"/>
      </w:r>
      <w:r>
        <w:rPr>
          <w:noProof/>
        </w:rPr>
        <w:t>106</w:t>
      </w:r>
      <w:r>
        <w:rPr>
          <w:noProof/>
        </w:rPr>
        <w:fldChar w:fldCharType="end"/>
      </w:r>
    </w:p>
    <w:p w14:paraId="7BBAC5BA" w14:textId="28EDBA33"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_Toc138080029 \h </w:instrText>
      </w:r>
      <w:r>
        <w:rPr>
          <w:noProof/>
        </w:rPr>
      </w:r>
      <w:r>
        <w:rPr>
          <w:noProof/>
        </w:rPr>
        <w:fldChar w:fldCharType="separate"/>
      </w:r>
      <w:r>
        <w:rPr>
          <w:noProof/>
        </w:rPr>
        <w:t>106</w:t>
      </w:r>
      <w:r>
        <w:rPr>
          <w:noProof/>
        </w:rPr>
        <w:fldChar w:fldCharType="end"/>
      </w:r>
    </w:p>
    <w:p w14:paraId="474075A5" w14:textId="2A8605B9"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_Toc138080030 \h </w:instrText>
      </w:r>
      <w:r>
        <w:rPr>
          <w:noProof/>
        </w:rPr>
      </w:r>
      <w:r>
        <w:rPr>
          <w:noProof/>
        </w:rPr>
        <w:fldChar w:fldCharType="separate"/>
      </w:r>
      <w:r>
        <w:rPr>
          <w:noProof/>
        </w:rPr>
        <w:t>106</w:t>
      </w:r>
      <w:r>
        <w:rPr>
          <w:noProof/>
        </w:rPr>
        <w:fldChar w:fldCharType="end"/>
      </w:r>
    </w:p>
    <w:p w14:paraId="0EEE0533" w14:textId="7604BEA0" w:rsidR="00B80243" w:rsidRDefault="00B8024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_Toc138080031 \h </w:instrText>
      </w:r>
      <w:r>
        <w:rPr>
          <w:noProof/>
        </w:rPr>
      </w:r>
      <w:r>
        <w:rPr>
          <w:noProof/>
        </w:rPr>
        <w:fldChar w:fldCharType="separate"/>
      </w:r>
      <w:r>
        <w:rPr>
          <w:noProof/>
        </w:rPr>
        <w:t>107</w:t>
      </w:r>
      <w:r>
        <w:rPr>
          <w:noProof/>
        </w:rPr>
        <w:fldChar w:fldCharType="end"/>
      </w:r>
    </w:p>
    <w:p w14:paraId="5C4A293A" w14:textId="1BB7161C" w:rsidR="00B80243" w:rsidRDefault="00B8024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_Toc138080032 \h </w:instrText>
      </w:r>
      <w:r>
        <w:rPr>
          <w:noProof/>
        </w:rPr>
      </w:r>
      <w:r>
        <w:rPr>
          <w:noProof/>
        </w:rPr>
        <w:fldChar w:fldCharType="separate"/>
      </w:r>
      <w:r>
        <w:rPr>
          <w:noProof/>
        </w:rPr>
        <w:t>107</w:t>
      </w:r>
      <w:r>
        <w:rPr>
          <w:noProof/>
        </w:rPr>
        <w:fldChar w:fldCharType="end"/>
      </w:r>
    </w:p>
    <w:p w14:paraId="241C7CA6" w14:textId="0CEC24F1" w:rsidR="00B80243" w:rsidRDefault="00B8024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_Toc138080033 \h </w:instrText>
      </w:r>
      <w:r>
        <w:rPr>
          <w:noProof/>
        </w:rPr>
      </w:r>
      <w:r>
        <w:rPr>
          <w:noProof/>
        </w:rPr>
        <w:fldChar w:fldCharType="separate"/>
      </w:r>
      <w:r>
        <w:rPr>
          <w:noProof/>
        </w:rPr>
        <w:t>108</w:t>
      </w:r>
      <w:r>
        <w:rPr>
          <w:noProof/>
        </w:rPr>
        <w:fldChar w:fldCharType="end"/>
      </w:r>
    </w:p>
    <w:p w14:paraId="73E6B954" w14:textId="587A5CED" w:rsidR="00B80243" w:rsidRDefault="00B8024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_Toc138080034 \h </w:instrText>
      </w:r>
      <w:r>
        <w:rPr>
          <w:noProof/>
        </w:rPr>
      </w:r>
      <w:r>
        <w:rPr>
          <w:noProof/>
        </w:rPr>
        <w:fldChar w:fldCharType="separate"/>
      </w:r>
      <w:r>
        <w:rPr>
          <w:noProof/>
        </w:rPr>
        <w:t>108</w:t>
      </w:r>
      <w:r>
        <w:rPr>
          <w:noProof/>
        </w:rPr>
        <w:fldChar w:fldCharType="end"/>
      </w:r>
    </w:p>
    <w:p w14:paraId="7560C13A" w14:textId="0D63BA01" w:rsidR="00B80243" w:rsidRDefault="00B8024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_Toc138080035 \h </w:instrText>
      </w:r>
      <w:r>
        <w:rPr>
          <w:noProof/>
        </w:rPr>
      </w:r>
      <w:r>
        <w:rPr>
          <w:noProof/>
        </w:rPr>
        <w:fldChar w:fldCharType="separate"/>
      </w:r>
      <w:r>
        <w:rPr>
          <w:noProof/>
        </w:rPr>
        <w:t>108</w:t>
      </w:r>
      <w:r>
        <w:rPr>
          <w:noProof/>
        </w:rPr>
        <w:fldChar w:fldCharType="end"/>
      </w:r>
    </w:p>
    <w:p w14:paraId="1BE1B5B3" w14:textId="304E0515" w:rsidR="00B80243" w:rsidRDefault="00B8024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_Toc138080036 \h </w:instrText>
      </w:r>
      <w:r>
        <w:rPr>
          <w:noProof/>
        </w:rPr>
      </w:r>
      <w:r>
        <w:rPr>
          <w:noProof/>
        </w:rPr>
        <w:fldChar w:fldCharType="separate"/>
      </w:r>
      <w:r>
        <w:rPr>
          <w:noProof/>
        </w:rPr>
        <w:t>108</w:t>
      </w:r>
      <w:r>
        <w:rPr>
          <w:noProof/>
        </w:rPr>
        <w:fldChar w:fldCharType="end"/>
      </w:r>
    </w:p>
    <w:p w14:paraId="3D044F99" w14:textId="191B7D00" w:rsidR="00B80243" w:rsidRDefault="00B80243">
      <w:pPr>
        <w:pStyle w:val="TOC6"/>
        <w:rPr>
          <w:rFonts w:asciiTheme="minorHAnsi" w:eastAsiaTheme="minorEastAsia" w:hAnsiTheme="minorHAnsi" w:cstheme="minorBidi"/>
          <w:noProof/>
          <w:sz w:val="22"/>
          <w:szCs w:val="22"/>
          <w:lang w:eastAsia="en-GB"/>
        </w:rPr>
      </w:pPr>
      <w:r w:rsidRPr="00351333">
        <w:rPr>
          <w:noProof/>
          <w:lang w:val="en-US" w:eastAsia="zh-CN"/>
        </w:rPr>
        <w:t>12.1.1.4.1a.4</w:t>
      </w:r>
      <w:r>
        <w:rPr>
          <w:rFonts w:asciiTheme="minorHAnsi" w:eastAsiaTheme="minorEastAsia" w:hAnsiTheme="minorHAnsi" w:cstheme="minorBidi"/>
          <w:noProof/>
          <w:sz w:val="22"/>
          <w:szCs w:val="22"/>
          <w:lang w:eastAsia="en-GB"/>
        </w:rPr>
        <w:tab/>
      </w:r>
      <w:r w:rsidRPr="00351333">
        <w:rPr>
          <w:noProof/>
          <w:lang w:val="en-US"/>
        </w:rPr>
        <w:t>Type MoiChange</w:t>
      </w:r>
      <w:r>
        <w:rPr>
          <w:noProof/>
        </w:rPr>
        <w:tab/>
      </w:r>
      <w:r>
        <w:rPr>
          <w:noProof/>
        </w:rPr>
        <w:fldChar w:fldCharType="begin" w:fldLock="1"/>
      </w:r>
      <w:r>
        <w:rPr>
          <w:noProof/>
        </w:rPr>
        <w:instrText xml:space="preserve"> PAGEREF _Toc138080037 \h </w:instrText>
      </w:r>
      <w:r>
        <w:rPr>
          <w:noProof/>
        </w:rPr>
      </w:r>
      <w:r>
        <w:rPr>
          <w:noProof/>
        </w:rPr>
        <w:fldChar w:fldCharType="separate"/>
      </w:r>
      <w:r>
        <w:rPr>
          <w:noProof/>
        </w:rPr>
        <w:t>109</w:t>
      </w:r>
      <w:r>
        <w:rPr>
          <w:noProof/>
        </w:rPr>
        <w:fldChar w:fldCharType="end"/>
      </w:r>
    </w:p>
    <w:p w14:paraId="696E6391" w14:textId="3573F727" w:rsidR="00B80243" w:rsidRDefault="00B8024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_Toc138080038 \h </w:instrText>
      </w:r>
      <w:r>
        <w:rPr>
          <w:noProof/>
        </w:rPr>
      </w:r>
      <w:r>
        <w:rPr>
          <w:noProof/>
        </w:rPr>
        <w:fldChar w:fldCharType="separate"/>
      </w:r>
      <w:r>
        <w:rPr>
          <w:noProof/>
        </w:rPr>
        <w:t>110</w:t>
      </w:r>
      <w:r>
        <w:rPr>
          <w:noProof/>
        </w:rPr>
        <w:fldChar w:fldCharType="end"/>
      </w:r>
    </w:p>
    <w:p w14:paraId="4AEE9A5A" w14:textId="07D7A6D0" w:rsidR="00B80243" w:rsidRDefault="00B8024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_Toc138080039 \h </w:instrText>
      </w:r>
      <w:r>
        <w:rPr>
          <w:noProof/>
        </w:rPr>
      </w:r>
      <w:r>
        <w:rPr>
          <w:noProof/>
        </w:rPr>
        <w:fldChar w:fldCharType="separate"/>
      </w:r>
      <w:r>
        <w:rPr>
          <w:noProof/>
        </w:rPr>
        <w:t>111</w:t>
      </w:r>
      <w:r>
        <w:rPr>
          <w:noProof/>
        </w:rPr>
        <w:fldChar w:fldCharType="end"/>
      </w:r>
    </w:p>
    <w:p w14:paraId="3EA43F05" w14:textId="4F16B5A3" w:rsidR="00B80243" w:rsidRDefault="00B8024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_Toc138080040 \h </w:instrText>
      </w:r>
      <w:r>
        <w:rPr>
          <w:noProof/>
        </w:rPr>
      </w:r>
      <w:r>
        <w:rPr>
          <w:noProof/>
        </w:rPr>
        <w:fldChar w:fldCharType="separate"/>
      </w:r>
      <w:r>
        <w:rPr>
          <w:noProof/>
        </w:rPr>
        <w:t>112</w:t>
      </w:r>
      <w:r>
        <w:rPr>
          <w:noProof/>
        </w:rPr>
        <w:fldChar w:fldCharType="end"/>
      </w:r>
    </w:p>
    <w:p w14:paraId="3E1271DE" w14:textId="1C1411CB" w:rsidR="00B80243" w:rsidRDefault="00B8024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NotifyMoiChanges</w:t>
      </w:r>
      <w:r>
        <w:rPr>
          <w:noProof/>
        </w:rPr>
        <w:tab/>
      </w:r>
      <w:r>
        <w:rPr>
          <w:noProof/>
        </w:rPr>
        <w:fldChar w:fldCharType="begin" w:fldLock="1"/>
      </w:r>
      <w:r>
        <w:rPr>
          <w:noProof/>
        </w:rPr>
        <w:instrText xml:space="preserve"> PAGEREF _Toc138080041 \h </w:instrText>
      </w:r>
      <w:r>
        <w:rPr>
          <w:noProof/>
        </w:rPr>
      </w:r>
      <w:r>
        <w:rPr>
          <w:noProof/>
        </w:rPr>
        <w:fldChar w:fldCharType="separate"/>
      </w:r>
      <w:r>
        <w:rPr>
          <w:noProof/>
        </w:rPr>
        <w:t>113</w:t>
      </w:r>
      <w:r>
        <w:rPr>
          <w:noProof/>
        </w:rPr>
        <w:fldChar w:fldCharType="end"/>
      </w:r>
    </w:p>
    <w:p w14:paraId="64A71D53" w14:textId="4D6FA930" w:rsidR="00B80243" w:rsidRDefault="00B8024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PatchItem</w:t>
      </w:r>
      <w:r>
        <w:rPr>
          <w:noProof/>
        </w:rPr>
        <w:tab/>
      </w:r>
      <w:r>
        <w:rPr>
          <w:noProof/>
        </w:rPr>
        <w:fldChar w:fldCharType="begin" w:fldLock="1"/>
      </w:r>
      <w:r>
        <w:rPr>
          <w:noProof/>
        </w:rPr>
        <w:instrText xml:space="preserve"> PAGEREF _Toc138080042 \h </w:instrText>
      </w:r>
      <w:r>
        <w:rPr>
          <w:noProof/>
        </w:rPr>
      </w:r>
      <w:r>
        <w:rPr>
          <w:noProof/>
        </w:rPr>
        <w:fldChar w:fldCharType="separate"/>
      </w:r>
      <w:r>
        <w:rPr>
          <w:noProof/>
        </w:rPr>
        <w:t>113</w:t>
      </w:r>
      <w:r>
        <w:rPr>
          <w:noProof/>
        </w:rPr>
        <w:fldChar w:fldCharType="end"/>
      </w:r>
    </w:p>
    <w:p w14:paraId="7A1CE485" w14:textId="38081D47" w:rsidR="00B80243" w:rsidRDefault="00B8024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_Toc138080043 \h </w:instrText>
      </w:r>
      <w:r>
        <w:rPr>
          <w:noProof/>
        </w:rPr>
      </w:r>
      <w:r>
        <w:rPr>
          <w:noProof/>
        </w:rPr>
        <w:fldChar w:fldCharType="separate"/>
      </w:r>
      <w:r>
        <w:rPr>
          <w:noProof/>
        </w:rPr>
        <w:t>113</w:t>
      </w:r>
      <w:r>
        <w:rPr>
          <w:noProof/>
        </w:rPr>
        <w:fldChar w:fldCharType="end"/>
      </w:r>
    </w:p>
    <w:p w14:paraId="4177CDAF" w14:textId="55D7334F" w:rsidR="00B80243" w:rsidRDefault="00B8024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_Toc138080044 \h </w:instrText>
      </w:r>
      <w:r>
        <w:rPr>
          <w:noProof/>
        </w:rPr>
      </w:r>
      <w:r>
        <w:rPr>
          <w:noProof/>
        </w:rPr>
        <w:fldChar w:fldCharType="separate"/>
      </w:r>
      <w:r>
        <w:rPr>
          <w:noProof/>
        </w:rPr>
        <w:t>113</w:t>
      </w:r>
      <w:r>
        <w:rPr>
          <w:noProof/>
        </w:rPr>
        <w:fldChar w:fldCharType="end"/>
      </w:r>
    </w:p>
    <w:p w14:paraId="2C1A86B8" w14:textId="07C2595B" w:rsidR="00B80243" w:rsidRDefault="00B8024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_Toc138080045 \h </w:instrText>
      </w:r>
      <w:r>
        <w:rPr>
          <w:noProof/>
        </w:rPr>
      </w:r>
      <w:r>
        <w:rPr>
          <w:noProof/>
        </w:rPr>
        <w:fldChar w:fldCharType="separate"/>
      </w:r>
      <w:r>
        <w:rPr>
          <w:noProof/>
        </w:rPr>
        <w:t>113</w:t>
      </w:r>
      <w:r>
        <w:rPr>
          <w:noProof/>
        </w:rPr>
        <w:fldChar w:fldCharType="end"/>
      </w:r>
    </w:p>
    <w:p w14:paraId="10AF1A03" w14:textId="089538E9" w:rsidR="00B80243" w:rsidRDefault="00B80243">
      <w:pPr>
        <w:pStyle w:val="TOC6"/>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_Toc138080046 \h </w:instrText>
      </w:r>
      <w:r>
        <w:rPr>
          <w:noProof/>
        </w:rPr>
      </w:r>
      <w:r>
        <w:rPr>
          <w:noProof/>
        </w:rPr>
        <w:fldChar w:fldCharType="separate"/>
      </w:r>
      <w:r>
        <w:rPr>
          <w:noProof/>
        </w:rPr>
        <w:t>114</w:t>
      </w:r>
      <w:r>
        <w:rPr>
          <w:noProof/>
        </w:rPr>
        <w:fldChar w:fldCharType="end"/>
      </w:r>
    </w:p>
    <w:p w14:paraId="28859E69" w14:textId="10299381" w:rsidR="00B80243" w:rsidRDefault="00B8024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_Toc138080047 \h </w:instrText>
      </w:r>
      <w:r>
        <w:rPr>
          <w:noProof/>
        </w:rPr>
      </w:r>
      <w:r>
        <w:rPr>
          <w:noProof/>
        </w:rPr>
        <w:fldChar w:fldCharType="separate"/>
      </w:r>
      <w:r>
        <w:rPr>
          <w:noProof/>
        </w:rPr>
        <w:t>115</w:t>
      </w:r>
      <w:r>
        <w:rPr>
          <w:noProof/>
        </w:rPr>
        <w:fldChar w:fldCharType="end"/>
      </w:r>
    </w:p>
    <w:p w14:paraId="291AFA43" w14:textId="479EE8A2" w:rsidR="00B80243" w:rsidRDefault="00B8024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_Toc138080048 \h </w:instrText>
      </w:r>
      <w:r>
        <w:rPr>
          <w:noProof/>
        </w:rPr>
      </w:r>
      <w:r>
        <w:rPr>
          <w:noProof/>
        </w:rPr>
        <w:fldChar w:fldCharType="separate"/>
      </w:r>
      <w:r>
        <w:rPr>
          <w:noProof/>
        </w:rPr>
        <w:t>115</w:t>
      </w:r>
      <w:r>
        <w:rPr>
          <w:noProof/>
        </w:rPr>
        <w:fldChar w:fldCharType="end"/>
      </w:r>
    </w:p>
    <w:p w14:paraId="0AFFA732" w14:textId="5AFF82FB" w:rsidR="00B80243" w:rsidRDefault="00B8024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_Toc138080049 \h </w:instrText>
      </w:r>
      <w:r>
        <w:rPr>
          <w:noProof/>
        </w:rPr>
      </w:r>
      <w:r>
        <w:rPr>
          <w:noProof/>
        </w:rPr>
        <w:fldChar w:fldCharType="separate"/>
      </w:r>
      <w:r>
        <w:rPr>
          <w:noProof/>
        </w:rPr>
        <w:t>115</w:t>
      </w:r>
      <w:r>
        <w:rPr>
          <w:noProof/>
        </w:rPr>
        <w:fldChar w:fldCharType="end"/>
      </w:r>
    </w:p>
    <w:p w14:paraId="0CBDEE40" w14:textId="2AB8DA41" w:rsidR="00B80243" w:rsidRDefault="00B8024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_Toc138080050 \h </w:instrText>
      </w:r>
      <w:r>
        <w:rPr>
          <w:noProof/>
        </w:rPr>
      </w:r>
      <w:r>
        <w:rPr>
          <w:noProof/>
        </w:rPr>
        <w:fldChar w:fldCharType="separate"/>
      </w:r>
      <w:r>
        <w:rPr>
          <w:noProof/>
        </w:rPr>
        <w:t>115</w:t>
      </w:r>
      <w:r>
        <w:rPr>
          <w:noProof/>
        </w:rPr>
        <w:fldChar w:fldCharType="end"/>
      </w:r>
    </w:p>
    <w:p w14:paraId="6D69D2DB" w14:textId="5A92502E" w:rsidR="00B80243" w:rsidRDefault="00B8024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_Toc138080051 \h </w:instrText>
      </w:r>
      <w:r>
        <w:rPr>
          <w:noProof/>
        </w:rPr>
      </w:r>
      <w:r>
        <w:rPr>
          <w:noProof/>
        </w:rPr>
        <w:fldChar w:fldCharType="separate"/>
      </w:r>
      <w:r>
        <w:rPr>
          <w:noProof/>
        </w:rPr>
        <w:t>115</w:t>
      </w:r>
      <w:r>
        <w:rPr>
          <w:noProof/>
        </w:rPr>
        <w:fldChar w:fldCharType="end"/>
      </w:r>
    </w:p>
    <w:p w14:paraId="0FCB11F3" w14:textId="542F05B7" w:rsidR="00B80243" w:rsidRDefault="00B8024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_Toc138080052 \h </w:instrText>
      </w:r>
      <w:r>
        <w:rPr>
          <w:noProof/>
        </w:rPr>
      </w:r>
      <w:r>
        <w:rPr>
          <w:noProof/>
        </w:rPr>
        <w:fldChar w:fldCharType="separate"/>
      </w:r>
      <w:r>
        <w:rPr>
          <w:noProof/>
        </w:rPr>
        <w:t>115</w:t>
      </w:r>
      <w:r>
        <w:rPr>
          <w:noProof/>
        </w:rPr>
        <w:fldChar w:fldCharType="end"/>
      </w:r>
    </w:p>
    <w:p w14:paraId="7C7C4A73" w14:textId="3227B8D7" w:rsidR="00B80243" w:rsidRDefault="00B8024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_Toc138080053 \h </w:instrText>
      </w:r>
      <w:r>
        <w:rPr>
          <w:noProof/>
        </w:rPr>
      </w:r>
      <w:r>
        <w:rPr>
          <w:noProof/>
        </w:rPr>
        <w:fldChar w:fldCharType="separate"/>
      </w:r>
      <w:r>
        <w:rPr>
          <w:noProof/>
        </w:rPr>
        <w:t>115</w:t>
      </w:r>
      <w:r>
        <w:rPr>
          <w:noProof/>
        </w:rPr>
        <w:fldChar w:fldCharType="end"/>
      </w:r>
    </w:p>
    <w:p w14:paraId="4741204D" w14:textId="758C7181" w:rsidR="00B80243" w:rsidRDefault="00B8024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_Toc138080054 \h </w:instrText>
      </w:r>
      <w:r>
        <w:rPr>
          <w:noProof/>
        </w:rPr>
      </w:r>
      <w:r>
        <w:rPr>
          <w:noProof/>
        </w:rPr>
        <w:fldChar w:fldCharType="separate"/>
      </w:r>
      <w:r>
        <w:rPr>
          <w:noProof/>
        </w:rPr>
        <w:t>115</w:t>
      </w:r>
      <w:r>
        <w:rPr>
          <w:noProof/>
        </w:rPr>
        <w:fldChar w:fldCharType="end"/>
      </w:r>
    </w:p>
    <w:p w14:paraId="288113FF" w14:textId="571AB64D" w:rsidR="00B80243" w:rsidRDefault="00B8024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_Toc138080055 \h </w:instrText>
      </w:r>
      <w:r>
        <w:rPr>
          <w:noProof/>
        </w:rPr>
      </w:r>
      <w:r>
        <w:rPr>
          <w:noProof/>
        </w:rPr>
        <w:fldChar w:fldCharType="separate"/>
      </w:r>
      <w:r>
        <w:rPr>
          <w:noProof/>
        </w:rPr>
        <w:t>115</w:t>
      </w:r>
      <w:r>
        <w:rPr>
          <w:noProof/>
        </w:rPr>
        <w:fldChar w:fldCharType="end"/>
      </w:r>
    </w:p>
    <w:p w14:paraId="7AE8F84C" w14:textId="60D1FD88" w:rsidR="00B80243" w:rsidRDefault="00B8024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_Toc138080056 \h </w:instrText>
      </w:r>
      <w:r>
        <w:rPr>
          <w:noProof/>
        </w:rPr>
      </w:r>
      <w:r>
        <w:rPr>
          <w:noProof/>
        </w:rPr>
        <w:fldChar w:fldCharType="separate"/>
      </w:r>
      <w:r>
        <w:rPr>
          <w:noProof/>
        </w:rPr>
        <w:t>115</w:t>
      </w:r>
      <w:r>
        <w:rPr>
          <w:noProof/>
        </w:rPr>
        <w:fldChar w:fldCharType="end"/>
      </w:r>
    </w:p>
    <w:p w14:paraId="568A7392" w14:textId="01559810" w:rsidR="00B80243" w:rsidRDefault="00B8024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_Toc138080057 \h </w:instrText>
      </w:r>
      <w:r>
        <w:rPr>
          <w:noProof/>
        </w:rPr>
      </w:r>
      <w:r>
        <w:rPr>
          <w:noProof/>
        </w:rPr>
        <w:fldChar w:fldCharType="separate"/>
      </w:r>
      <w:r>
        <w:rPr>
          <w:noProof/>
        </w:rPr>
        <w:t>115</w:t>
      </w:r>
      <w:r>
        <w:rPr>
          <w:noProof/>
        </w:rPr>
        <w:fldChar w:fldCharType="end"/>
      </w:r>
    </w:p>
    <w:p w14:paraId="18807A8A" w14:textId="1E69ACDD" w:rsidR="00B80243" w:rsidRDefault="00B8024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_Toc138080058 \h </w:instrText>
      </w:r>
      <w:r>
        <w:rPr>
          <w:noProof/>
        </w:rPr>
      </w:r>
      <w:r>
        <w:rPr>
          <w:noProof/>
        </w:rPr>
        <w:fldChar w:fldCharType="separate"/>
      </w:r>
      <w:r>
        <w:rPr>
          <w:noProof/>
        </w:rPr>
        <w:t>115</w:t>
      </w:r>
      <w:r>
        <w:rPr>
          <w:noProof/>
        </w:rPr>
        <w:fldChar w:fldCharType="end"/>
      </w:r>
    </w:p>
    <w:p w14:paraId="13E9B316" w14:textId="6B7B17C0" w:rsidR="00B80243" w:rsidRDefault="00B8024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_Toc138080059 \h </w:instrText>
      </w:r>
      <w:r>
        <w:rPr>
          <w:noProof/>
        </w:rPr>
      </w:r>
      <w:r>
        <w:rPr>
          <w:noProof/>
        </w:rPr>
        <w:fldChar w:fldCharType="separate"/>
      </w:r>
      <w:r>
        <w:rPr>
          <w:noProof/>
        </w:rPr>
        <w:t>116</w:t>
      </w:r>
      <w:r>
        <w:rPr>
          <w:noProof/>
        </w:rPr>
        <w:fldChar w:fldCharType="end"/>
      </w:r>
    </w:p>
    <w:p w14:paraId="07881A41" w14:textId="47C6F898" w:rsidR="00B80243" w:rsidRDefault="00B8024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_Toc138080060 \h </w:instrText>
      </w:r>
      <w:r>
        <w:rPr>
          <w:noProof/>
        </w:rPr>
      </w:r>
      <w:r>
        <w:rPr>
          <w:noProof/>
        </w:rPr>
        <w:fldChar w:fldCharType="separate"/>
      </w:r>
      <w:r>
        <w:rPr>
          <w:noProof/>
        </w:rPr>
        <w:t>116</w:t>
      </w:r>
      <w:r>
        <w:rPr>
          <w:noProof/>
        </w:rPr>
        <w:fldChar w:fldCharType="end"/>
      </w:r>
    </w:p>
    <w:p w14:paraId="0B63D921" w14:textId="45ACDB25" w:rsidR="00B80243" w:rsidRDefault="00B8024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_Toc138080061 \h </w:instrText>
      </w:r>
      <w:r>
        <w:rPr>
          <w:noProof/>
        </w:rPr>
      </w:r>
      <w:r>
        <w:rPr>
          <w:noProof/>
        </w:rPr>
        <w:fldChar w:fldCharType="separate"/>
      </w:r>
      <w:r>
        <w:rPr>
          <w:noProof/>
        </w:rPr>
        <w:t>116</w:t>
      </w:r>
      <w:r>
        <w:rPr>
          <w:noProof/>
        </w:rPr>
        <w:fldChar w:fldCharType="end"/>
      </w:r>
    </w:p>
    <w:p w14:paraId="108D6C3B" w14:textId="40A17CC7" w:rsidR="00B80243" w:rsidRDefault="00B8024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_Toc138080062 \h </w:instrText>
      </w:r>
      <w:r>
        <w:rPr>
          <w:noProof/>
        </w:rPr>
      </w:r>
      <w:r>
        <w:rPr>
          <w:noProof/>
        </w:rPr>
        <w:fldChar w:fldCharType="separate"/>
      </w:r>
      <w:r>
        <w:rPr>
          <w:noProof/>
        </w:rPr>
        <w:t>116</w:t>
      </w:r>
      <w:r>
        <w:rPr>
          <w:noProof/>
        </w:rPr>
        <w:fldChar w:fldCharType="end"/>
      </w:r>
    </w:p>
    <w:p w14:paraId="1C7DD17A" w14:textId="2BFACD65" w:rsidR="00B80243" w:rsidRDefault="00B8024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_Toc138080063 \h </w:instrText>
      </w:r>
      <w:r>
        <w:rPr>
          <w:noProof/>
        </w:rPr>
      </w:r>
      <w:r>
        <w:rPr>
          <w:noProof/>
        </w:rPr>
        <w:fldChar w:fldCharType="separate"/>
      </w:r>
      <w:r>
        <w:rPr>
          <w:noProof/>
        </w:rPr>
        <w:t>116</w:t>
      </w:r>
      <w:r>
        <w:rPr>
          <w:noProof/>
        </w:rPr>
        <w:fldChar w:fldCharType="end"/>
      </w:r>
    </w:p>
    <w:p w14:paraId="21D9F815" w14:textId="52CACABB" w:rsidR="00B80243" w:rsidRDefault="00B8024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createMOI</w:t>
      </w:r>
      <w:r>
        <w:rPr>
          <w:noProof/>
        </w:rPr>
        <w:tab/>
      </w:r>
      <w:r>
        <w:rPr>
          <w:noProof/>
        </w:rPr>
        <w:fldChar w:fldCharType="begin" w:fldLock="1"/>
      </w:r>
      <w:r>
        <w:rPr>
          <w:noProof/>
        </w:rPr>
        <w:instrText xml:space="preserve"> PAGEREF _Toc138080064 \h </w:instrText>
      </w:r>
      <w:r>
        <w:rPr>
          <w:noProof/>
        </w:rPr>
      </w:r>
      <w:r>
        <w:rPr>
          <w:noProof/>
        </w:rPr>
        <w:fldChar w:fldCharType="separate"/>
      </w:r>
      <w:r>
        <w:rPr>
          <w:noProof/>
        </w:rPr>
        <w:t>116</w:t>
      </w:r>
      <w:r>
        <w:rPr>
          <w:noProof/>
        </w:rPr>
        <w:fldChar w:fldCharType="end"/>
      </w:r>
    </w:p>
    <w:p w14:paraId="420F1166" w14:textId="3C42F0C3" w:rsidR="00B80243" w:rsidRDefault="00B8024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getMOIAttributes</w:t>
      </w:r>
      <w:r>
        <w:rPr>
          <w:noProof/>
        </w:rPr>
        <w:tab/>
      </w:r>
      <w:r>
        <w:rPr>
          <w:noProof/>
        </w:rPr>
        <w:fldChar w:fldCharType="begin" w:fldLock="1"/>
      </w:r>
      <w:r>
        <w:rPr>
          <w:noProof/>
        </w:rPr>
        <w:instrText xml:space="preserve"> PAGEREF _Toc138080065 \h </w:instrText>
      </w:r>
      <w:r>
        <w:rPr>
          <w:noProof/>
        </w:rPr>
      </w:r>
      <w:r>
        <w:rPr>
          <w:noProof/>
        </w:rPr>
        <w:fldChar w:fldCharType="separate"/>
      </w:r>
      <w:r>
        <w:rPr>
          <w:noProof/>
        </w:rPr>
        <w:t>117</w:t>
      </w:r>
      <w:r>
        <w:rPr>
          <w:noProof/>
        </w:rPr>
        <w:fldChar w:fldCharType="end"/>
      </w:r>
    </w:p>
    <w:p w14:paraId="571B52BD" w14:textId="36FA4FB3" w:rsidR="00B80243" w:rsidRDefault="00B8024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modifyMOIAttributes</w:t>
      </w:r>
      <w:r>
        <w:rPr>
          <w:noProof/>
        </w:rPr>
        <w:tab/>
      </w:r>
      <w:r>
        <w:rPr>
          <w:noProof/>
        </w:rPr>
        <w:fldChar w:fldCharType="begin" w:fldLock="1"/>
      </w:r>
      <w:r>
        <w:rPr>
          <w:noProof/>
        </w:rPr>
        <w:instrText xml:space="preserve"> PAGEREF _Toc138080066 \h </w:instrText>
      </w:r>
      <w:r>
        <w:rPr>
          <w:noProof/>
        </w:rPr>
      </w:r>
      <w:r>
        <w:rPr>
          <w:noProof/>
        </w:rPr>
        <w:fldChar w:fldCharType="separate"/>
      </w:r>
      <w:r>
        <w:rPr>
          <w:noProof/>
        </w:rPr>
        <w:t>120</w:t>
      </w:r>
      <w:r>
        <w:rPr>
          <w:noProof/>
        </w:rPr>
        <w:fldChar w:fldCharType="end"/>
      </w:r>
    </w:p>
    <w:p w14:paraId="4E4210F3" w14:textId="441F8567" w:rsidR="00B80243" w:rsidRDefault="00B8024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deleteMOI</w:t>
      </w:r>
      <w:r>
        <w:rPr>
          <w:noProof/>
        </w:rPr>
        <w:tab/>
      </w:r>
      <w:r>
        <w:rPr>
          <w:noProof/>
        </w:rPr>
        <w:fldChar w:fldCharType="begin" w:fldLock="1"/>
      </w:r>
      <w:r>
        <w:rPr>
          <w:noProof/>
        </w:rPr>
        <w:instrText xml:space="preserve"> PAGEREF _Toc138080067 \h </w:instrText>
      </w:r>
      <w:r>
        <w:rPr>
          <w:noProof/>
        </w:rPr>
      </w:r>
      <w:r>
        <w:rPr>
          <w:noProof/>
        </w:rPr>
        <w:fldChar w:fldCharType="separate"/>
      </w:r>
      <w:r>
        <w:rPr>
          <w:noProof/>
        </w:rPr>
        <w:t>120</w:t>
      </w:r>
      <w:r>
        <w:rPr>
          <w:noProof/>
        </w:rPr>
        <w:fldChar w:fldCharType="end"/>
      </w:r>
    </w:p>
    <w:p w14:paraId="57911085" w14:textId="3699B50C" w:rsidR="00B80243" w:rsidRDefault="00B8024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Netconf Server behavior</w:t>
      </w:r>
      <w:r>
        <w:rPr>
          <w:noProof/>
        </w:rPr>
        <w:tab/>
      </w:r>
      <w:r>
        <w:rPr>
          <w:noProof/>
        </w:rPr>
        <w:fldChar w:fldCharType="begin" w:fldLock="1"/>
      </w:r>
      <w:r>
        <w:rPr>
          <w:noProof/>
        </w:rPr>
        <w:instrText xml:space="preserve"> PAGEREF _Toc138080068 \h </w:instrText>
      </w:r>
      <w:r>
        <w:rPr>
          <w:noProof/>
        </w:rPr>
      </w:r>
      <w:r>
        <w:rPr>
          <w:noProof/>
        </w:rPr>
        <w:fldChar w:fldCharType="separate"/>
      </w:r>
      <w:r>
        <w:rPr>
          <w:noProof/>
        </w:rPr>
        <w:t>121</w:t>
      </w:r>
      <w:r>
        <w:rPr>
          <w:noProof/>
        </w:rPr>
        <w:fldChar w:fldCharType="end"/>
      </w:r>
    </w:p>
    <w:p w14:paraId="73339AC6" w14:textId="7D133FA7" w:rsidR="00B80243" w:rsidRDefault="00B80243">
      <w:pPr>
        <w:pStyle w:val="TOC4"/>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_Toc138080069 \h </w:instrText>
      </w:r>
      <w:r>
        <w:rPr>
          <w:noProof/>
        </w:rPr>
      </w:r>
      <w:r>
        <w:rPr>
          <w:noProof/>
        </w:rPr>
        <w:fldChar w:fldCharType="separate"/>
      </w:r>
      <w:r>
        <w:rPr>
          <w:noProof/>
        </w:rPr>
        <w:t>121</w:t>
      </w:r>
      <w:r>
        <w:rPr>
          <w:noProof/>
        </w:rPr>
        <w:fldChar w:fldCharType="end"/>
      </w:r>
    </w:p>
    <w:p w14:paraId="1DC5A3AE" w14:textId="3EC76C6B" w:rsidR="00B80243" w:rsidRDefault="00B80243">
      <w:pPr>
        <w:pStyle w:val="TOC4"/>
        <w:rPr>
          <w:rFonts w:asciiTheme="minorHAnsi" w:eastAsiaTheme="minorEastAsia" w:hAnsiTheme="minorHAnsi" w:cstheme="minorBidi"/>
          <w:noProof/>
          <w:sz w:val="22"/>
          <w:szCs w:val="22"/>
          <w:lang w:eastAsia="en-GB"/>
        </w:rPr>
      </w:pPr>
      <w:r>
        <w:rPr>
          <w:noProof/>
        </w:rPr>
        <w:t>12.1.3.2.2</w:t>
      </w:r>
      <w:r>
        <w:rPr>
          <w:rFonts w:asciiTheme="minorHAnsi" w:eastAsiaTheme="minorEastAsia" w:hAnsiTheme="minorHAnsi" w:cstheme="minorBidi"/>
          <w:noProof/>
          <w:sz w:val="22"/>
          <w:szCs w:val="22"/>
          <w:lang w:eastAsia="en-GB"/>
        </w:rPr>
        <w:tab/>
      </w:r>
      <w:r>
        <w:rPr>
          <w:noProof/>
        </w:rPr>
        <w:t>Implement IETF RFC 6243: “With-defaults Capability for NETCONF”</w:t>
      </w:r>
      <w:r>
        <w:rPr>
          <w:noProof/>
        </w:rPr>
        <w:tab/>
      </w:r>
      <w:r>
        <w:rPr>
          <w:noProof/>
        </w:rPr>
        <w:fldChar w:fldCharType="begin" w:fldLock="1"/>
      </w:r>
      <w:r>
        <w:rPr>
          <w:noProof/>
        </w:rPr>
        <w:instrText xml:space="preserve"> PAGEREF _Toc138080070 \h </w:instrText>
      </w:r>
      <w:r>
        <w:rPr>
          <w:noProof/>
        </w:rPr>
      </w:r>
      <w:r>
        <w:rPr>
          <w:noProof/>
        </w:rPr>
        <w:fldChar w:fldCharType="separate"/>
      </w:r>
      <w:r>
        <w:rPr>
          <w:noProof/>
        </w:rPr>
        <w:t>121</w:t>
      </w:r>
      <w:r>
        <w:rPr>
          <w:noProof/>
        </w:rPr>
        <w:fldChar w:fldCharType="end"/>
      </w:r>
    </w:p>
    <w:p w14:paraId="42250687" w14:textId="0BD631B5" w:rsidR="00B80243" w:rsidRDefault="00B8024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_Toc138080071 \h </w:instrText>
      </w:r>
      <w:r>
        <w:rPr>
          <w:noProof/>
        </w:rPr>
      </w:r>
      <w:r>
        <w:rPr>
          <w:noProof/>
        </w:rPr>
        <w:fldChar w:fldCharType="separate"/>
      </w:r>
      <w:r>
        <w:rPr>
          <w:noProof/>
        </w:rPr>
        <w:t>121</w:t>
      </w:r>
      <w:r>
        <w:rPr>
          <w:noProof/>
        </w:rPr>
        <w:fldChar w:fldCharType="end"/>
      </w:r>
    </w:p>
    <w:p w14:paraId="21784B5A" w14:textId="5F022ED7" w:rsidR="00B80243" w:rsidRDefault="00B8024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_Toc138080072 \h </w:instrText>
      </w:r>
      <w:r>
        <w:rPr>
          <w:noProof/>
        </w:rPr>
      </w:r>
      <w:r>
        <w:rPr>
          <w:noProof/>
        </w:rPr>
        <w:fldChar w:fldCharType="separate"/>
      </w:r>
      <w:r>
        <w:rPr>
          <w:noProof/>
        </w:rPr>
        <w:t>121</w:t>
      </w:r>
      <w:r>
        <w:rPr>
          <w:noProof/>
        </w:rPr>
        <w:fldChar w:fldCharType="end"/>
      </w:r>
    </w:p>
    <w:p w14:paraId="1EEF7B29" w14:textId="4DC16E0A" w:rsidR="00B80243" w:rsidRDefault="00B8024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_Toc138080073 \h </w:instrText>
      </w:r>
      <w:r>
        <w:rPr>
          <w:noProof/>
        </w:rPr>
      </w:r>
      <w:r>
        <w:rPr>
          <w:noProof/>
        </w:rPr>
        <w:fldChar w:fldCharType="separate"/>
      </w:r>
      <w:r>
        <w:rPr>
          <w:noProof/>
        </w:rPr>
        <w:t>121</w:t>
      </w:r>
      <w:r>
        <w:rPr>
          <w:noProof/>
        </w:rPr>
        <w:fldChar w:fldCharType="end"/>
      </w:r>
    </w:p>
    <w:p w14:paraId="6454A7F6" w14:textId="2A494DA0" w:rsidR="00B80243" w:rsidRDefault="00B8024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_Toc138080074 \h </w:instrText>
      </w:r>
      <w:r>
        <w:rPr>
          <w:noProof/>
        </w:rPr>
      </w:r>
      <w:r>
        <w:rPr>
          <w:noProof/>
        </w:rPr>
        <w:fldChar w:fldCharType="separate"/>
      </w:r>
      <w:r>
        <w:rPr>
          <w:noProof/>
        </w:rPr>
        <w:t>121</w:t>
      </w:r>
      <w:r>
        <w:rPr>
          <w:noProof/>
        </w:rPr>
        <w:fldChar w:fldCharType="end"/>
      </w:r>
    </w:p>
    <w:p w14:paraId="1EBC80EE" w14:textId="536BB989" w:rsidR="00B80243" w:rsidRDefault="00B8024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getAlarmList</w:t>
      </w:r>
      <w:r>
        <w:rPr>
          <w:noProof/>
        </w:rPr>
        <w:tab/>
      </w:r>
      <w:r>
        <w:rPr>
          <w:noProof/>
        </w:rPr>
        <w:fldChar w:fldCharType="begin" w:fldLock="1"/>
      </w:r>
      <w:r>
        <w:rPr>
          <w:noProof/>
        </w:rPr>
        <w:instrText xml:space="preserve"> PAGEREF _Toc138080075 \h </w:instrText>
      </w:r>
      <w:r>
        <w:rPr>
          <w:noProof/>
        </w:rPr>
      </w:r>
      <w:r>
        <w:rPr>
          <w:noProof/>
        </w:rPr>
        <w:fldChar w:fldCharType="separate"/>
      </w:r>
      <w:r>
        <w:rPr>
          <w:noProof/>
        </w:rPr>
        <w:t>122</w:t>
      </w:r>
      <w:r>
        <w:rPr>
          <w:noProof/>
        </w:rPr>
        <w:fldChar w:fldCharType="end"/>
      </w:r>
    </w:p>
    <w:p w14:paraId="40AAE7E7" w14:textId="253AA0EC" w:rsidR="00B80243" w:rsidRDefault="00B8024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getAlarmCount</w:t>
      </w:r>
      <w:r>
        <w:rPr>
          <w:noProof/>
        </w:rPr>
        <w:tab/>
      </w:r>
      <w:r>
        <w:rPr>
          <w:noProof/>
        </w:rPr>
        <w:fldChar w:fldCharType="begin" w:fldLock="1"/>
      </w:r>
      <w:r>
        <w:rPr>
          <w:noProof/>
        </w:rPr>
        <w:instrText xml:space="preserve"> PAGEREF _Toc138080076 \h </w:instrText>
      </w:r>
      <w:r>
        <w:rPr>
          <w:noProof/>
        </w:rPr>
      </w:r>
      <w:r>
        <w:rPr>
          <w:noProof/>
        </w:rPr>
        <w:fldChar w:fldCharType="separate"/>
      </w:r>
      <w:r>
        <w:rPr>
          <w:noProof/>
        </w:rPr>
        <w:t>122</w:t>
      </w:r>
      <w:r>
        <w:rPr>
          <w:noProof/>
        </w:rPr>
        <w:fldChar w:fldCharType="end"/>
      </w:r>
    </w:p>
    <w:p w14:paraId="778F60A8" w14:textId="4BAE68F1" w:rsidR="00B80243" w:rsidRDefault="00B8024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setComment</w:t>
      </w:r>
      <w:r>
        <w:rPr>
          <w:noProof/>
        </w:rPr>
        <w:tab/>
      </w:r>
      <w:r>
        <w:rPr>
          <w:noProof/>
        </w:rPr>
        <w:fldChar w:fldCharType="begin" w:fldLock="1"/>
      </w:r>
      <w:r>
        <w:rPr>
          <w:noProof/>
        </w:rPr>
        <w:instrText xml:space="preserve"> PAGEREF _Toc138080077 \h </w:instrText>
      </w:r>
      <w:r>
        <w:rPr>
          <w:noProof/>
        </w:rPr>
      </w:r>
      <w:r>
        <w:rPr>
          <w:noProof/>
        </w:rPr>
        <w:fldChar w:fldCharType="separate"/>
      </w:r>
      <w:r>
        <w:rPr>
          <w:noProof/>
        </w:rPr>
        <w:t>123</w:t>
      </w:r>
      <w:r>
        <w:rPr>
          <w:noProof/>
        </w:rPr>
        <w:fldChar w:fldCharType="end"/>
      </w:r>
    </w:p>
    <w:p w14:paraId="527C01C5" w14:textId="09EBF6B6" w:rsidR="00B80243" w:rsidRDefault="00B8024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acknowledgeAlarms</w:t>
      </w:r>
      <w:r>
        <w:rPr>
          <w:noProof/>
        </w:rPr>
        <w:tab/>
      </w:r>
      <w:r>
        <w:rPr>
          <w:noProof/>
        </w:rPr>
        <w:fldChar w:fldCharType="begin" w:fldLock="1"/>
      </w:r>
      <w:r>
        <w:rPr>
          <w:noProof/>
        </w:rPr>
        <w:instrText xml:space="preserve"> PAGEREF _Toc138080078 \h </w:instrText>
      </w:r>
      <w:r>
        <w:rPr>
          <w:noProof/>
        </w:rPr>
      </w:r>
      <w:r>
        <w:rPr>
          <w:noProof/>
        </w:rPr>
        <w:fldChar w:fldCharType="separate"/>
      </w:r>
      <w:r>
        <w:rPr>
          <w:noProof/>
        </w:rPr>
        <w:t>124</w:t>
      </w:r>
      <w:r>
        <w:rPr>
          <w:noProof/>
        </w:rPr>
        <w:fldChar w:fldCharType="end"/>
      </w:r>
    </w:p>
    <w:p w14:paraId="7A5CBC67" w14:textId="74A8E72A" w:rsidR="00B80243" w:rsidRDefault="00B8024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_Toc138080079 \h </w:instrText>
      </w:r>
      <w:r>
        <w:rPr>
          <w:noProof/>
        </w:rPr>
      </w:r>
      <w:r>
        <w:rPr>
          <w:noProof/>
        </w:rPr>
        <w:fldChar w:fldCharType="separate"/>
      </w:r>
      <w:r>
        <w:rPr>
          <w:noProof/>
        </w:rPr>
        <w:t>125</w:t>
      </w:r>
      <w:r>
        <w:rPr>
          <w:noProof/>
        </w:rPr>
        <w:fldChar w:fldCharType="end"/>
      </w:r>
    </w:p>
    <w:p w14:paraId="52B4B374" w14:textId="381A97E4" w:rsidR="00B80243" w:rsidRDefault="00B8024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clearAlarms</w:t>
      </w:r>
      <w:r>
        <w:rPr>
          <w:noProof/>
        </w:rPr>
        <w:tab/>
      </w:r>
      <w:r>
        <w:rPr>
          <w:noProof/>
        </w:rPr>
        <w:fldChar w:fldCharType="begin" w:fldLock="1"/>
      </w:r>
      <w:r>
        <w:rPr>
          <w:noProof/>
        </w:rPr>
        <w:instrText xml:space="preserve"> PAGEREF _Toc138080080 \h </w:instrText>
      </w:r>
      <w:r>
        <w:rPr>
          <w:noProof/>
        </w:rPr>
      </w:r>
      <w:r>
        <w:rPr>
          <w:noProof/>
        </w:rPr>
        <w:fldChar w:fldCharType="separate"/>
      </w:r>
      <w:r>
        <w:rPr>
          <w:noProof/>
        </w:rPr>
        <w:t>126</w:t>
      </w:r>
      <w:r>
        <w:rPr>
          <w:noProof/>
        </w:rPr>
        <w:fldChar w:fldCharType="end"/>
      </w:r>
    </w:p>
    <w:p w14:paraId="795542AD" w14:textId="39DA9C88" w:rsidR="00B80243" w:rsidRDefault="00B8024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subscribe</w:t>
      </w:r>
      <w:r>
        <w:rPr>
          <w:noProof/>
        </w:rPr>
        <w:tab/>
      </w:r>
      <w:r>
        <w:rPr>
          <w:noProof/>
        </w:rPr>
        <w:fldChar w:fldCharType="begin" w:fldLock="1"/>
      </w:r>
      <w:r>
        <w:rPr>
          <w:noProof/>
        </w:rPr>
        <w:instrText xml:space="preserve"> PAGEREF _Toc138080081 \h </w:instrText>
      </w:r>
      <w:r>
        <w:rPr>
          <w:noProof/>
        </w:rPr>
      </w:r>
      <w:r>
        <w:rPr>
          <w:noProof/>
        </w:rPr>
        <w:fldChar w:fldCharType="separate"/>
      </w:r>
      <w:r>
        <w:rPr>
          <w:noProof/>
        </w:rPr>
        <w:t>128</w:t>
      </w:r>
      <w:r>
        <w:rPr>
          <w:noProof/>
        </w:rPr>
        <w:fldChar w:fldCharType="end"/>
      </w:r>
    </w:p>
    <w:p w14:paraId="56EBE95F" w14:textId="6F1E3B2F" w:rsidR="00B80243" w:rsidRDefault="00B8024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351333">
        <w:rPr>
          <w:rFonts w:cs="Arial"/>
          <w:noProof/>
          <w:lang w:eastAsia="zh-CN"/>
        </w:rPr>
        <w:t xml:space="preserve"> unsubscribe</w:t>
      </w:r>
      <w:r>
        <w:rPr>
          <w:noProof/>
        </w:rPr>
        <w:tab/>
      </w:r>
      <w:r>
        <w:rPr>
          <w:noProof/>
        </w:rPr>
        <w:fldChar w:fldCharType="begin" w:fldLock="1"/>
      </w:r>
      <w:r>
        <w:rPr>
          <w:noProof/>
        </w:rPr>
        <w:instrText xml:space="preserve"> PAGEREF _Toc138080082 \h </w:instrText>
      </w:r>
      <w:r>
        <w:rPr>
          <w:noProof/>
        </w:rPr>
      </w:r>
      <w:r>
        <w:rPr>
          <w:noProof/>
        </w:rPr>
        <w:fldChar w:fldCharType="separate"/>
      </w:r>
      <w:r>
        <w:rPr>
          <w:noProof/>
        </w:rPr>
        <w:t>128</w:t>
      </w:r>
      <w:r>
        <w:rPr>
          <w:noProof/>
        </w:rPr>
        <w:fldChar w:fldCharType="end"/>
      </w:r>
    </w:p>
    <w:p w14:paraId="3364CB89" w14:textId="28F21ACE" w:rsidR="00B80243" w:rsidRDefault="00B8024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_Toc138080083 \h </w:instrText>
      </w:r>
      <w:r>
        <w:rPr>
          <w:noProof/>
        </w:rPr>
      </w:r>
      <w:r>
        <w:rPr>
          <w:noProof/>
        </w:rPr>
        <w:fldChar w:fldCharType="separate"/>
      </w:r>
      <w:r>
        <w:rPr>
          <w:noProof/>
        </w:rPr>
        <w:t>129</w:t>
      </w:r>
      <w:r>
        <w:rPr>
          <w:noProof/>
        </w:rPr>
        <w:fldChar w:fldCharType="end"/>
      </w:r>
    </w:p>
    <w:p w14:paraId="3CE1216F" w14:textId="681C6ACA" w:rsidR="00B80243" w:rsidRDefault="00B8024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_Toc138080084 \h </w:instrText>
      </w:r>
      <w:r>
        <w:rPr>
          <w:noProof/>
        </w:rPr>
      </w:r>
      <w:r>
        <w:rPr>
          <w:noProof/>
        </w:rPr>
        <w:fldChar w:fldCharType="separate"/>
      </w:r>
      <w:r>
        <w:rPr>
          <w:noProof/>
        </w:rPr>
        <w:t>129</w:t>
      </w:r>
      <w:r>
        <w:rPr>
          <w:noProof/>
        </w:rPr>
        <w:fldChar w:fldCharType="end"/>
      </w:r>
    </w:p>
    <w:p w14:paraId="23CC70EC" w14:textId="087600EE" w:rsidR="00B80243" w:rsidRDefault="00B8024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(non-security alarm)</w:t>
      </w:r>
      <w:r>
        <w:rPr>
          <w:noProof/>
        </w:rPr>
        <w:tab/>
      </w:r>
      <w:r>
        <w:rPr>
          <w:noProof/>
        </w:rPr>
        <w:fldChar w:fldCharType="begin" w:fldLock="1"/>
      </w:r>
      <w:r>
        <w:rPr>
          <w:noProof/>
        </w:rPr>
        <w:instrText xml:space="preserve"> PAGEREF _Toc138080085 \h </w:instrText>
      </w:r>
      <w:r>
        <w:rPr>
          <w:noProof/>
        </w:rPr>
      </w:r>
      <w:r>
        <w:rPr>
          <w:noProof/>
        </w:rPr>
        <w:fldChar w:fldCharType="separate"/>
      </w:r>
      <w:r>
        <w:rPr>
          <w:noProof/>
        </w:rPr>
        <w:t>129</w:t>
      </w:r>
      <w:r>
        <w:rPr>
          <w:noProof/>
        </w:rPr>
        <w:fldChar w:fldCharType="end"/>
      </w:r>
    </w:p>
    <w:p w14:paraId="7514E027" w14:textId="5D074FC0" w:rsidR="00B80243" w:rsidRDefault="00B8024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(security alarm)</w:t>
      </w:r>
      <w:r>
        <w:rPr>
          <w:noProof/>
        </w:rPr>
        <w:tab/>
      </w:r>
      <w:r>
        <w:rPr>
          <w:noProof/>
        </w:rPr>
        <w:fldChar w:fldCharType="begin" w:fldLock="1"/>
      </w:r>
      <w:r>
        <w:rPr>
          <w:noProof/>
        </w:rPr>
        <w:instrText xml:space="preserve"> PAGEREF _Toc138080086 \h </w:instrText>
      </w:r>
      <w:r>
        <w:rPr>
          <w:noProof/>
        </w:rPr>
      </w:r>
      <w:r>
        <w:rPr>
          <w:noProof/>
        </w:rPr>
        <w:fldChar w:fldCharType="separate"/>
      </w:r>
      <w:r>
        <w:rPr>
          <w:noProof/>
        </w:rPr>
        <w:t>130</w:t>
      </w:r>
      <w:r>
        <w:rPr>
          <w:noProof/>
        </w:rPr>
        <w:fldChar w:fldCharType="end"/>
      </w:r>
    </w:p>
    <w:p w14:paraId="3CE830E1" w14:textId="71034477" w:rsidR="00B80243" w:rsidRDefault="00B8024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notifyAckStateChanged</w:t>
      </w:r>
      <w:r>
        <w:rPr>
          <w:noProof/>
        </w:rPr>
        <w:tab/>
      </w:r>
      <w:r>
        <w:rPr>
          <w:noProof/>
        </w:rPr>
        <w:fldChar w:fldCharType="begin" w:fldLock="1"/>
      </w:r>
      <w:r>
        <w:rPr>
          <w:noProof/>
        </w:rPr>
        <w:instrText xml:space="preserve"> PAGEREF _Toc138080087 \h </w:instrText>
      </w:r>
      <w:r>
        <w:rPr>
          <w:noProof/>
        </w:rPr>
      </w:r>
      <w:r>
        <w:rPr>
          <w:noProof/>
        </w:rPr>
        <w:fldChar w:fldCharType="separate"/>
      </w:r>
      <w:r>
        <w:rPr>
          <w:noProof/>
        </w:rPr>
        <w:t>130</w:t>
      </w:r>
      <w:r>
        <w:rPr>
          <w:noProof/>
        </w:rPr>
        <w:fldChar w:fldCharType="end"/>
      </w:r>
    </w:p>
    <w:p w14:paraId="32A7F331" w14:textId="3EF836E1" w:rsidR="00B80243" w:rsidRDefault="00B8024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notifyClearedAlarm</w:t>
      </w:r>
      <w:r>
        <w:rPr>
          <w:noProof/>
        </w:rPr>
        <w:tab/>
      </w:r>
      <w:r>
        <w:rPr>
          <w:noProof/>
        </w:rPr>
        <w:fldChar w:fldCharType="begin" w:fldLock="1"/>
      </w:r>
      <w:r>
        <w:rPr>
          <w:noProof/>
        </w:rPr>
        <w:instrText xml:space="preserve"> PAGEREF _Toc138080088 \h </w:instrText>
      </w:r>
      <w:r>
        <w:rPr>
          <w:noProof/>
        </w:rPr>
      </w:r>
      <w:r>
        <w:rPr>
          <w:noProof/>
        </w:rPr>
        <w:fldChar w:fldCharType="separate"/>
      </w:r>
      <w:r>
        <w:rPr>
          <w:noProof/>
        </w:rPr>
        <w:t>130</w:t>
      </w:r>
      <w:r>
        <w:rPr>
          <w:noProof/>
        </w:rPr>
        <w:fldChar w:fldCharType="end"/>
      </w:r>
    </w:p>
    <w:p w14:paraId="70297544" w14:textId="4114DA9C" w:rsidR="00B80243" w:rsidRDefault="00B8024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notifyAlarmListRebuilt</w:t>
      </w:r>
      <w:r>
        <w:rPr>
          <w:noProof/>
        </w:rPr>
        <w:tab/>
      </w:r>
      <w:r>
        <w:rPr>
          <w:noProof/>
        </w:rPr>
        <w:fldChar w:fldCharType="begin" w:fldLock="1"/>
      </w:r>
      <w:r>
        <w:rPr>
          <w:noProof/>
        </w:rPr>
        <w:instrText xml:space="preserve"> PAGEREF _Toc138080089 \h </w:instrText>
      </w:r>
      <w:r>
        <w:rPr>
          <w:noProof/>
        </w:rPr>
      </w:r>
      <w:r>
        <w:rPr>
          <w:noProof/>
        </w:rPr>
        <w:fldChar w:fldCharType="separate"/>
      </w:r>
      <w:r>
        <w:rPr>
          <w:noProof/>
        </w:rPr>
        <w:t>131</w:t>
      </w:r>
      <w:r>
        <w:rPr>
          <w:noProof/>
        </w:rPr>
        <w:fldChar w:fldCharType="end"/>
      </w:r>
    </w:p>
    <w:p w14:paraId="0184A313" w14:textId="450FC258" w:rsidR="00B80243" w:rsidRDefault="00B8024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notifyChangedAlarm</w:t>
      </w:r>
      <w:r>
        <w:rPr>
          <w:noProof/>
        </w:rPr>
        <w:tab/>
      </w:r>
      <w:r>
        <w:rPr>
          <w:noProof/>
        </w:rPr>
        <w:fldChar w:fldCharType="begin" w:fldLock="1"/>
      </w:r>
      <w:r>
        <w:rPr>
          <w:noProof/>
        </w:rPr>
        <w:instrText xml:space="preserve"> PAGEREF _Toc138080090 \h </w:instrText>
      </w:r>
      <w:r>
        <w:rPr>
          <w:noProof/>
        </w:rPr>
      </w:r>
      <w:r>
        <w:rPr>
          <w:noProof/>
        </w:rPr>
        <w:fldChar w:fldCharType="separate"/>
      </w:r>
      <w:r>
        <w:rPr>
          <w:noProof/>
        </w:rPr>
        <w:t>131</w:t>
      </w:r>
      <w:r>
        <w:rPr>
          <w:noProof/>
        </w:rPr>
        <w:fldChar w:fldCharType="end"/>
      </w:r>
    </w:p>
    <w:p w14:paraId="5870BCA2" w14:textId="0D047266" w:rsidR="00B80243" w:rsidRDefault="00B8024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notifyComments</w:t>
      </w:r>
      <w:r>
        <w:rPr>
          <w:noProof/>
        </w:rPr>
        <w:tab/>
      </w:r>
      <w:r>
        <w:rPr>
          <w:noProof/>
        </w:rPr>
        <w:fldChar w:fldCharType="begin" w:fldLock="1"/>
      </w:r>
      <w:r>
        <w:rPr>
          <w:noProof/>
        </w:rPr>
        <w:instrText xml:space="preserve"> PAGEREF _Toc138080091 \h </w:instrText>
      </w:r>
      <w:r>
        <w:rPr>
          <w:noProof/>
        </w:rPr>
      </w:r>
      <w:r>
        <w:rPr>
          <w:noProof/>
        </w:rPr>
        <w:fldChar w:fldCharType="separate"/>
      </w:r>
      <w:r>
        <w:rPr>
          <w:noProof/>
        </w:rPr>
        <w:t>131</w:t>
      </w:r>
      <w:r>
        <w:rPr>
          <w:noProof/>
        </w:rPr>
        <w:fldChar w:fldCharType="end"/>
      </w:r>
    </w:p>
    <w:p w14:paraId="78017D8C" w14:textId="56D4D1AE" w:rsidR="00B80243" w:rsidRDefault="00B8024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notifyPotentialFaultyAlarmList</w:t>
      </w:r>
      <w:r>
        <w:rPr>
          <w:noProof/>
        </w:rPr>
        <w:tab/>
      </w:r>
      <w:r>
        <w:rPr>
          <w:noProof/>
        </w:rPr>
        <w:fldChar w:fldCharType="begin" w:fldLock="1"/>
      </w:r>
      <w:r>
        <w:rPr>
          <w:noProof/>
        </w:rPr>
        <w:instrText xml:space="preserve"> PAGEREF _Toc138080092 \h </w:instrText>
      </w:r>
      <w:r>
        <w:rPr>
          <w:noProof/>
        </w:rPr>
      </w:r>
      <w:r>
        <w:rPr>
          <w:noProof/>
        </w:rPr>
        <w:fldChar w:fldCharType="separate"/>
      </w:r>
      <w:r>
        <w:rPr>
          <w:noProof/>
        </w:rPr>
        <w:t>132</w:t>
      </w:r>
      <w:r>
        <w:rPr>
          <w:noProof/>
        </w:rPr>
        <w:fldChar w:fldCharType="end"/>
      </w:r>
    </w:p>
    <w:p w14:paraId="6C3A6256" w14:textId="132A48A1" w:rsidR="00B80243" w:rsidRDefault="00B8024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notifyCorrelatedNotificationChanged</w:t>
      </w:r>
      <w:r>
        <w:rPr>
          <w:noProof/>
        </w:rPr>
        <w:tab/>
      </w:r>
      <w:r>
        <w:rPr>
          <w:noProof/>
        </w:rPr>
        <w:fldChar w:fldCharType="begin" w:fldLock="1"/>
      </w:r>
      <w:r>
        <w:rPr>
          <w:noProof/>
        </w:rPr>
        <w:instrText xml:space="preserve"> PAGEREF _Toc138080093 \h </w:instrText>
      </w:r>
      <w:r>
        <w:rPr>
          <w:noProof/>
        </w:rPr>
      </w:r>
      <w:r>
        <w:rPr>
          <w:noProof/>
        </w:rPr>
        <w:fldChar w:fldCharType="separate"/>
      </w:r>
      <w:r>
        <w:rPr>
          <w:noProof/>
        </w:rPr>
        <w:t>132</w:t>
      </w:r>
      <w:r>
        <w:rPr>
          <w:noProof/>
        </w:rPr>
        <w:fldChar w:fldCharType="end"/>
      </w:r>
    </w:p>
    <w:p w14:paraId="16DB6E76" w14:textId="11EA1083" w:rsidR="00B80243" w:rsidRDefault="00B8024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w:t>
      </w:r>
      <w:r w:rsidRPr="00351333">
        <w:rPr>
          <w:rFonts w:ascii="Courier New" w:hAnsi="Courier New" w:cs="Courier New"/>
          <w:noProof/>
          <w:lang w:eastAsia="zh-CN"/>
        </w:rPr>
        <w:t xml:space="preserve"> </w:t>
      </w:r>
      <w:r w:rsidRPr="00351333">
        <w:rPr>
          <w:rFonts w:cs="Arial"/>
          <w:noProof/>
          <w:lang w:eastAsia="zh-CN"/>
        </w:rPr>
        <w:t>(non-security alarm)</w:t>
      </w:r>
      <w:r>
        <w:rPr>
          <w:noProof/>
        </w:rPr>
        <w:tab/>
      </w:r>
      <w:r>
        <w:rPr>
          <w:noProof/>
        </w:rPr>
        <w:fldChar w:fldCharType="begin" w:fldLock="1"/>
      </w:r>
      <w:r>
        <w:rPr>
          <w:noProof/>
        </w:rPr>
        <w:instrText xml:space="preserve"> PAGEREF _Toc138080094 \h </w:instrText>
      </w:r>
      <w:r>
        <w:rPr>
          <w:noProof/>
        </w:rPr>
      </w:r>
      <w:r>
        <w:rPr>
          <w:noProof/>
        </w:rPr>
        <w:fldChar w:fldCharType="separate"/>
      </w:r>
      <w:r>
        <w:rPr>
          <w:noProof/>
        </w:rPr>
        <w:t>132</w:t>
      </w:r>
      <w:r>
        <w:rPr>
          <w:noProof/>
        </w:rPr>
        <w:fldChar w:fldCharType="end"/>
      </w:r>
    </w:p>
    <w:p w14:paraId="7B296A06" w14:textId="4785CB80" w:rsidR="00B80243" w:rsidRDefault="00B8024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 (security alarm)</w:t>
      </w:r>
      <w:r>
        <w:rPr>
          <w:noProof/>
        </w:rPr>
        <w:tab/>
      </w:r>
      <w:r>
        <w:rPr>
          <w:noProof/>
        </w:rPr>
        <w:fldChar w:fldCharType="begin" w:fldLock="1"/>
      </w:r>
      <w:r>
        <w:rPr>
          <w:noProof/>
        </w:rPr>
        <w:instrText xml:space="preserve"> PAGEREF _Toc138080095 \h </w:instrText>
      </w:r>
      <w:r>
        <w:rPr>
          <w:noProof/>
        </w:rPr>
      </w:r>
      <w:r>
        <w:rPr>
          <w:noProof/>
        </w:rPr>
        <w:fldChar w:fldCharType="separate"/>
      </w:r>
      <w:r>
        <w:rPr>
          <w:noProof/>
        </w:rPr>
        <w:t>133</w:t>
      </w:r>
      <w:r>
        <w:rPr>
          <w:noProof/>
        </w:rPr>
        <w:fldChar w:fldCharType="end"/>
      </w:r>
    </w:p>
    <w:p w14:paraId="7ED55B1E" w14:textId="1C30EAA1" w:rsidR="00B80243" w:rsidRDefault="00B8024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_Toc138080096 \h </w:instrText>
      </w:r>
      <w:r>
        <w:rPr>
          <w:noProof/>
        </w:rPr>
      </w:r>
      <w:r>
        <w:rPr>
          <w:noProof/>
        </w:rPr>
        <w:fldChar w:fldCharType="separate"/>
      </w:r>
      <w:r>
        <w:rPr>
          <w:noProof/>
        </w:rPr>
        <w:t>133</w:t>
      </w:r>
      <w:r>
        <w:rPr>
          <w:noProof/>
        </w:rPr>
        <w:fldChar w:fldCharType="end"/>
      </w:r>
    </w:p>
    <w:p w14:paraId="5A158050" w14:textId="7842CE61" w:rsidR="00B80243" w:rsidRDefault="00B8024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_Toc138080097 \h </w:instrText>
      </w:r>
      <w:r>
        <w:rPr>
          <w:noProof/>
        </w:rPr>
      </w:r>
      <w:r>
        <w:rPr>
          <w:noProof/>
        </w:rPr>
        <w:fldChar w:fldCharType="separate"/>
      </w:r>
      <w:r>
        <w:rPr>
          <w:noProof/>
        </w:rPr>
        <w:t>133</w:t>
      </w:r>
      <w:r>
        <w:rPr>
          <w:noProof/>
        </w:rPr>
        <w:fldChar w:fldCharType="end"/>
      </w:r>
    </w:p>
    <w:p w14:paraId="05E864FE" w14:textId="7789FA50" w:rsidR="00B80243" w:rsidRDefault="00B8024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_Toc138080098 \h </w:instrText>
      </w:r>
      <w:r>
        <w:rPr>
          <w:noProof/>
        </w:rPr>
      </w:r>
      <w:r>
        <w:rPr>
          <w:noProof/>
        </w:rPr>
        <w:fldChar w:fldCharType="separate"/>
      </w:r>
      <w:r>
        <w:rPr>
          <w:noProof/>
        </w:rPr>
        <w:t>134</w:t>
      </w:r>
      <w:r>
        <w:rPr>
          <w:noProof/>
        </w:rPr>
        <w:fldChar w:fldCharType="end"/>
      </w:r>
    </w:p>
    <w:p w14:paraId="3F771547" w14:textId="35DFAC51" w:rsidR="00B80243" w:rsidRDefault="00B8024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_Toc138080099 \h </w:instrText>
      </w:r>
      <w:r>
        <w:rPr>
          <w:noProof/>
        </w:rPr>
      </w:r>
      <w:r>
        <w:rPr>
          <w:noProof/>
        </w:rPr>
        <w:fldChar w:fldCharType="separate"/>
      </w:r>
      <w:r>
        <w:rPr>
          <w:noProof/>
        </w:rPr>
        <w:t>134</w:t>
      </w:r>
      <w:r>
        <w:rPr>
          <w:noProof/>
        </w:rPr>
        <w:fldChar w:fldCharType="end"/>
      </w:r>
    </w:p>
    <w:p w14:paraId="567816B0" w14:textId="2FB03299" w:rsidR="00B80243" w:rsidRDefault="00B8024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w:t>
      </w:r>
      <w:r>
        <w:rPr>
          <w:noProof/>
        </w:rPr>
        <w:t>"</w:t>
      </w:r>
      <w:r>
        <w:rPr>
          <w:noProof/>
        </w:rPr>
        <w:tab/>
      </w:r>
      <w:r>
        <w:rPr>
          <w:noProof/>
        </w:rPr>
        <w:fldChar w:fldCharType="begin" w:fldLock="1"/>
      </w:r>
      <w:r>
        <w:rPr>
          <w:noProof/>
        </w:rPr>
        <w:instrText xml:space="preserve"> PAGEREF _Toc138080100 \h </w:instrText>
      </w:r>
      <w:r>
        <w:rPr>
          <w:noProof/>
        </w:rPr>
      </w:r>
      <w:r>
        <w:rPr>
          <w:noProof/>
        </w:rPr>
        <w:fldChar w:fldCharType="separate"/>
      </w:r>
      <w:r>
        <w:rPr>
          <w:noProof/>
        </w:rPr>
        <w:t>134</w:t>
      </w:r>
      <w:r>
        <w:rPr>
          <w:noProof/>
        </w:rPr>
        <w:fldChar w:fldCharType="end"/>
      </w:r>
    </w:p>
    <w:p w14:paraId="580B4C3B" w14:textId="2D36EE09" w:rsidR="00B80243" w:rsidRDefault="00B8024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_Toc138080101 \h </w:instrText>
      </w:r>
      <w:r>
        <w:rPr>
          <w:noProof/>
        </w:rPr>
      </w:r>
      <w:r>
        <w:rPr>
          <w:noProof/>
        </w:rPr>
        <w:fldChar w:fldCharType="separate"/>
      </w:r>
      <w:r>
        <w:rPr>
          <w:noProof/>
        </w:rPr>
        <w:t>134</w:t>
      </w:r>
      <w:r>
        <w:rPr>
          <w:noProof/>
        </w:rPr>
        <w:fldChar w:fldCharType="end"/>
      </w:r>
    </w:p>
    <w:p w14:paraId="44785BA9" w14:textId="365DAFAC" w:rsidR="00B80243" w:rsidRDefault="00B8024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_Toc138080102 \h </w:instrText>
      </w:r>
      <w:r>
        <w:rPr>
          <w:noProof/>
        </w:rPr>
      </w:r>
      <w:r>
        <w:rPr>
          <w:noProof/>
        </w:rPr>
        <w:fldChar w:fldCharType="separate"/>
      </w:r>
      <w:r>
        <w:rPr>
          <w:noProof/>
        </w:rPr>
        <w:t>134</w:t>
      </w:r>
      <w:r>
        <w:rPr>
          <w:noProof/>
        </w:rPr>
        <w:fldChar w:fldCharType="end"/>
      </w:r>
    </w:p>
    <w:p w14:paraId="58612F45" w14:textId="626F9220" w:rsidR="00B80243" w:rsidRDefault="00B8024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_Toc138080103 \h </w:instrText>
      </w:r>
      <w:r>
        <w:rPr>
          <w:noProof/>
        </w:rPr>
      </w:r>
      <w:r>
        <w:rPr>
          <w:noProof/>
        </w:rPr>
        <w:fldChar w:fldCharType="separate"/>
      </w:r>
      <w:r>
        <w:rPr>
          <w:noProof/>
        </w:rPr>
        <w:t>134</w:t>
      </w:r>
      <w:r>
        <w:rPr>
          <w:noProof/>
        </w:rPr>
        <w:fldChar w:fldCharType="end"/>
      </w:r>
    </w:p>
    <w:p w14:paraId="235F51D8" w14:textId="20EAA1D2" w:rsidR="00B80243" w:rsidRDefault="00B8024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 /{alarmId}</w:t>
      </w:r>
      <w:r>
        <w:rPr>
          <w:noProof/>
        </w:rPr>
        <w:t>"</w:t>
      </w:r>
      <w:r>
        <w:rPr>
          <w:noProof/>
        </w:rPr>
        <w:tab/>
      </w:r>
      <w:r>
        <w:rPr>
          <w:noProof/>
        </w:rPr>
        <w:fldChar w:fldCharType="begin" w:fldLock="1"/>
      </w:r>
      <w:r>
        <w:rPr>
          <w:noProof/>
        </w:rPr>
        <w:instrText xml:space="preserve"> PAGEREF _Toc138080104 \h </w:instrText>
      </w:r>
      <w:r>
        <w:rPr>
          <w:noProof/>
        </w:rPr>
      </w:r>
      <w:r>
        <w:rPr>
          <w:noProof/>
        </w:rPr>
        <w:fldChar w:fldCharType="separate"/>
      </w:r>
      <w:r>
        <w:rPr>
          <w:noProof/>
        </w:rPr>
        <w:t>135</w:t>
      </w:r>
      <w:r>
        <w:rPr>
          <w:noProof/>
        </w:rPr>
        <w:fldChar w:fldCharType="end"/>
      </w:r>
    </w:p>
    <w:p w14:paraId="1AD394E7" w14:textId="1D1C10AB" w:rsidR="00B80243" w:rsidRDefault="00B8024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_Toc138080105 \h </w:instrText>
      </w:r>
      <w:r>
        <w:rPr>
          <w:noProof/>
        </w:rPr>
      </w:r>
      <w:r>
        <w:rPr>
          <w:noProof/>
        </w:rPr>
        <w:fldChar w:fldCharType="separate"/>
      </w:r>
      <w:r>
        <w:rPr>
          <w:noProof/>
        </w:rPr>
        <w:t>135</w:t>
      </w:r>
      <w:r>
        <w:rPr>
          <w:noProof/>
        </w:rPr>
        <w:fldChar w:fldCharType="end"/>
      </w:r>
    </w:p>
    <w:p w14:paraId="420415B2" w14:textId="25FF4D6A" w:rsidR="00B80243" w:rsidRDefault="00B8024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_Toc138080106 \h </w:instrText>
      </w:r>
      <w:r>
        <w:rPr>
          <w:noProof/>
        </w:rPr>
      </w:r>
      <w:r>
        <w:rPr>
          <w:noProof/>
        </w:rPr>
        <w:fldChar w:fldCharType="separate"/>
      </w:r>
      <w:r>
        <w:rPr>
          <w:noProof/>
        </w:rPr>
        <w:t>136</w:t>
      </w:r>
      <w:r>
        <w:rPr>
          <w:noProof/>
        </w:rPr>
        <w:fldChar w:fldCharType="end"/>
      </w:r>
    </w:p>
    <w:p w14:paraId="31C114D9" w14:textId="3F4EF9BB" w:rsidR="00B80243" w:rsidRDefault="00B8024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_Toc138080107 \h </w:instrText>
      </w:r>
      <w:r>
        <w:rPr>
          <w:noProof/>
        </w:rPr>
      </w:r>
      <w:r>
        <w:rPr>
          <w:noProof/>
        </w:rPr>
        <w:fldChar w:fldCharType="separate"/>
      </w:r>
      <w:r>
        <w:rPr>
          <w:noProof/>
        </w:rPr>
        <w:t>136</w:t>
      </w:r>
      <w:r>
        <w:rPr>
          <w:noProof/>
        </w:rPr>
        <w:fldChar w:fldCharType="end"/>
      </w:r>
    </w:p>
    <w:p w14:paraId="574991BC" w14:textId="158A6638" w:rsidR="00B80243" w:rsidRDefault="00B8024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…/alarms/alarmCount</w:t>
      </w:r>
      <w:r>
        <w:rPr>
          <w:noProof/>
        </w:rPr>
        <w:t>"</w:t>
      </w:r>
      <w:r>
        <w:rPr>
          <w:noProof/>
        </w:rPr>
        <w:tab/>
      </w:r>
      <w:r>
        <w:rPr>
          <w:noProof/>
        </w:rPr>
        <w:fldChar w:fldCharType="begin" w:fldLock="1"/>
      </w:r>
      <w:r>
        <w:rPr>
          <w:noProof/>
        </w:rPr>
        <w:instrText xml:space="preserve"> PAGEREF _Toc138080108 \h </w:instrText>
      </w:r>
      <w:r>
        <w:rPr>
          <w:noProof/>
        </w:rPr>
      </w:r>
      <w:r>
        <w:rPr>
          <w:noProof/>
        </w:rPr>
        <w:fldChar w:fldCharType="separate"/>
      </w:r>
      <w:r>
        <w:rPr>
          <w:noProof/>
        </w:rPr>
        <w:t>136</w:t>
      </w:r>
      <w:r>
        <w:rPr>
          <w:noProof/>
        </w:rPr>
        <w:fldChar w:fldCharType="end"/>
      </w:r>
    </w:p>
    <w:p w14:paraId="3C68CF62" w14:textId="24A2EF2C" w:rsidR="00B80243" w:rsidRDefault="00B8024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_Toc138080109 \h </w:instrText>
      </w:r>
      <w:r>
        <w:rPr>
          <w:noProof/>
        </w:rPr>
      </w:r>
      <w:r>
        <w:rPr>
          <w:noProof/>
        </w:rPr>
        <w:fldChar w:fldCharType="separate"/>
      </w:r>
      <w:r>
        <w:rPr>
          <w:noProof/>
        </w:rPr>
        <w:t>136</w:t>
      </w:r>
      <w:r>
        <w:rPr>
          <w:noProof/>
        </w:rPr>
        <w:fldChar w:fldCharType="end"/>
      </w:r>
    </w:p>
    <w:p w14:paraId="1BE8C6A2" w14:textId="0BDD9FF4" w:rsidR="00B80243" w:rsidRDefault="00B8024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_Toc138080110 \h </w:instrText>
      </w:r>
      <w:r>
        <w:rPr>
          <w:noProof/>
        </w:rPr>
      </w:r>
      <w:r>
        <w:rPr>
          <w:noProof/>
        </w:rPr>
        <w:fldChar w:fldCharType="separate"/>
      </w:r>
      <w:r>
        <w:rPr>
          <w:noProof/>
        </w:rPr>
        <w:t>136</w:t>
      </w:r>
      <w:r>
        <w:rPr>
          <w:noProof/>
        </w:rPr>
        <w:fldChar w:fldCharType="end"/>
      </w:r>
    </w:p>
    <w:p w14:paraId="4C18FB22" w14:textId="1A719881" w:rsidR="00B80243" w:rsidRDefault="00B8024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_Toc138080111 \h </w:instrText>
      </w:r>
      <w:r>
        <w:rPr>
          <w:noProof/>
        </w:rPr>
      </w:r>
      <w:r>
        <w:rPr>
          <w:noProof/>
        </w:rPr>
        <w:fldChar w:fldCharType="separate"/>
      </w:r>
      <w:r>
        <w:rPr>
          <w:noProof/>
        </w:rPr>
        <w:t>137</w:t>
      </w:r>
      <w:r>
        <w:rPr>
          <w:noProof/>
        </w:rPr>
        <w:fldChar w:fldCharType="end"/>
      </w:r>
    </w:p>
    <w:p w14:paraId="75672FB9" w14:textId="724A2A72" w:rsidR="00B80243" w:rsidRDefault="00B8024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…/alarms/{alarmId}/comments</w:t>
      </w:r>
      <w:r>
        <w:rPr>
          <w:noProof/>
        </w:rPr>
        <w:t>"</w:t>
      </w:r>
      <w:r>
        <w:rPr>
          <w:noProof/>
        </w:rPr>
        <w:tab/>
      </w:r>
      <w:r>
        <w:rPr>
          <w:noProof/>
        </w:rPr>
        <w:fldChar w:fldCharType="begin" w:fldLock="1"/>
      </w:r>
      <w:r>
        <w:rPr>
          <w:noProof/>
        </w:rPr>
        <w:instrText xml:space="preserve"> PAGEREF _Toc138080112 \h </w:instrText>
      </w:r>
      <w:r>
        <w:rPr>
          <w:noProof/>
        </w:rPr>
      </w:r>
      <w:r>
        <w:rPr>
          <w:noProof/>
        </w:rPr>
        <w:fldChar w:fldCharType="separate"/>
      </w:r>
      <w:r>
        <w:rPr>
          <w:noProof/>
        </w:rPr>
        <w:t>137</w:t>
      </w:r>
      <w:r>
        <w:rPr>
          <w:noProof/>
        </w:rPr>
        <w:fldChar w:fldCharType="end"/>
      </w:r>
    </w:p>
    <w:p w14:paraId="129ECD63" w14:textId="134C1812"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_Toc138080113 \h </w:instrText>
      </w:r>
      <w:r>
        <w:rPr>
          <w:noProof/>
        </w:rPr>
      </w:r>
      <w:r>
        <w:rPr>
          <w:noProof/>
        </w:rPr>
        <w:fldChar w:fldCharType="separate"/>
      </w:r>
      <w:r>
        <w:rPr>
          <w:noProof/>
        </w:rPr>
        <w:t>137</w:t>
      </w:r>
      <w:r>
        <w:rPr>
          <w:noProof/>
        </w:rPr>
        <w:fldChar w:fldCharType="end"/>
      </w:r>
    </w:p>
    <w:p w14:paraId="713A0822" w14:textId="27A97865"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_Toc138080114 \h </w:instrText>
      </w:r>
      <w:r>
        <w:rPr>
          <w:noProof/>
        </w:rPr>
      </w:r>
      <w:r>
        <w:rPr>
          <w:noProof/>
        </w:rPr>
        <w:fldChar w:fldCharType="separate"/>
      </w:r>
      <w:r>
        <w:rPr>
          <w:noProof/>
        </w:rPr>
        <w:t>137</w:t>
      </w:r>
      <w:r>
        <w:rPr>
          <w:noProof/>
        </w:rPr>
        <w:fldChar w:fldCharType="end"/>
      </w:r>
    </w:p>
    <w:p w14:paraId="5A56F0E5" w14:textId="139C185E"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_Toc138080115 \h </w:instrText>
      </w:r>
      <w:r>
        <w:rPr>
          <w:noProof/>
        </w:rPr>
      </w:r>
      <w:r>
        <w:rPr>
          <w:noProof/>
        </w:rPr>
        <w:fldChar w:fldCharType="separate"/>
      </w:r>
      <w:r>
        <w:rPr>
          <w:noProof/>
        </w:rPr>
        <w:t>137</w:t>
      </w:r>
      <w:r>
        <w:rPr>
          <w:noProof/>
        </w:rPr>
        <w:fldChar w:fldCharType="end"/>
      </w:r>
    </w:p>
    <w:p w14:paraId="54645470" w14:textId="2EEE460F" w:rsidR="00B80243" w:rsidRDefault="00B8024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351333">
        <w:rPr>
          <w:rFonts w:cs="Arial"/>
          <w:noProof/>
        </w:rPr>
        <w:t>…/comments/{commentId}</w:t>
      </w:r>
      <w:r>
        <w:rPr>
          <w:noProof/>
        </w:rPr>
        <w:t>"</w:t>
      </w:r>
      <w:r>
        <w:rPr>
          <w:noProof/>
        </w:rPr>
        <w:tab/>
      </w:r>
      <w:r>
        <w:rPr>
          <w:noProof/>
        </w:rPr>
        <w:fldChar w:fldCharType="begin" w:fldLock="1"/>
      </w:r>
      <w:r>
        <w:rPr>
          <w:noProof/>
        </w:rPr>
        <w:instrText xml:space="preserve"> PAGEREF _Toc138080116 \h </w:instrText>
      </w:r>
      <w:r>
        <w:rPr>
          <w:noProof/>
        </w:rPr>
      </w:r>
      <w:r>
        <w:rPr>
          <w:noProof/>
        </w:rPr>
        <w:fldChar w:fldCharType="separate"/>
      </w:r>
      <w:r>
        <w:rPr>
          <w:noProof/>
        </w:rPr>
        <w:t>138</w:t>
      </w:r>
      <w:r>
        <w:rPr>
          <w:noProof/>
        </w:rPr>
        <w:fldChar w:fldCharType="end"/>
      </w:r>
    </w:p>
    <w:p w14:paraId="28081EF6" w14:textId="7DFC0FA5"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_Toc138080117 \h </w:instrText>
      </w:r>
      <w:r>
        <w:rPr>
          <w:noProof/>
        </w:rPr>
      </w:r>
      <w:r>
        <w:rPr>
          <w:noProof/>
        </w:rPr>
        <w:fldChar w:fldCharType="separate"/>
      </w:r>
      <w:r>
        <w:rPr>
          <w:noProof/>
        </w:rPr>
        <w:t>138</w:t>
      </w:r>
      <w:r>
        <w:rPr>
          <w:noProof/>
        </w:rPr>
        <w:fldChar w:fldCharType="end"/>
      </w:r>
    </w:p>
    <w:p w14:paraId="5A9887C7" w14:textId="392F994E"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_Toc138080118 \h </w:instrText>
      </w:r>
      <w:r>
        <w:rPr>
          <w:noProof/>
        </w:rPr>
      </w:r>
      <w:r>
        <w:rPr>
          <w:noProof/>
        </w:rPr>
        <w:fldChar w:fldCharType="separate"/>
      </w:r>
      <w:r>
        <w:rPr>
          <w:noProof/>
        </w:rPr>
        <w:t>138</w:t>
      </w:r>
      <w:r>
        <w:rPr>
          <w:noProof/>
        </w:rPr>
        <w:fldChar w:fldCharType="end"/>
      </w:r>
    </w:p>
    <w:p w14:paraId="289DB0EA" w14:textId="584AEA1C"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_Toc138080119 \h </w:instrText>
      </w:r>
      <w:r>
        <w:rPr>
          <w:noProof/>
        </w:rPr>
      </w:r>
      <w:r>
        <w:rPr>
          <w:noProof/>
        </w:rPr>
        <w:fldChar w:fldCharType="separate"/>
      </w:r>
      <w:r>
        <w:rPr>
          <w:noProof/>
        </w:rPr>
        <w:t>138</w:t>
      </w:r>
      <w:r>
        <w:rPr>
          <w:noProof/>
        </w:rPr>
        <w:fldChar w:fldCharType="end"/>
      </w:r>
    </w:p>
    <w:p w14:paraId="4498CFC2" w14:textId="4986C0B7" w:rsidR="00B80243" w:rsidRDefault="00B8024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351333">
        <w:rPr>
          <w:rFonts w:cs="Arial"/>
          <w:noProof/>
        </w:rPr>
        <w:t>…/subscriptions</w:t>
      </w:r>
      <w:r>
        <w:rPr>
          <w:noProof/>
        </w:rPr>
        <w:t>"</w:t>
      </w:r>
      <w:r>
        <w:rPr>
          <w:noProof/>
        </w:rPr>
        <w:tab/>
      </w:r>
      <w:r>
        <w:rPr>
          <w:noProof/>
        </w:rPr>
        <w:fldChar w:fldCharType="begin" w:fldLock="1"/>
      </w:r>
      <w:r>
        <w:rPr>
          <w:noProof/>
        </w:rPr>
        <w:instrText xml:space="preserve"> PAGEREF _Toc138080120 \h </w:instrText>
      </w:r>
      <w:r>
        <w:rPr>
          <w:noProof/>
        </w:rPr>
      </w:r>
      <w:r>
        <w:rPr>
          <w:noProof/>
        </w:rPr>
        <w:fldChar w:fldCharType="separate"/>
      </w:r>
      <w:r>
        <w:rPr>
          <w:noProof/>
        </w:rPr>
        <w:t>138</w:t>
      </w:r>
      <w:r>
        <w:rPr>
          <w:noProof/>
        </w:rPr>
        <w:fldChar w:fldCharType="end"/>
      </w:r>
    </w:p>
    <w:p w14:paraId="35671BA5" w14:textId="0831DEA5" w:rsidR="00B80243" w:rsidRDefault="00B8024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_Toc138080121 \h </w:instrText>
      </w:r>
      <w:r>
        <w:rPr>
          <w:noProof/>
        </w:rPr>
      </w:r>
      <w:r>
        <w:rPr>
          <w:noProof/>
        </w:rPr>
        <w:fldChar w:fldCharType="separate"/>
      </w:r>
      <w:r>
        <w:rPr>
          <w:noProof/>
        </w:rPr>
        <w:t>138</w:t>
      </w:r>
      <w:r>
        <w:rPr>
          <w:noProof/>
        </w:rPr>
        <w:fldChar w:fldCharType="end"/>
      </w:r>
    </w:p>
    <w:p w14:paraId="4F9C5E6F" w14:textId="3B4D9E9D"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_Toc138080122 \h </w:instrText>
      </w:r>
      <w:r>
        <w:rPr>
          <w:noProof/>
        </w:rPr>
      </w:r>
      <w:r>
        <w:rPr>
          <w:noProof/>
        </w:rPr>
        <w:fldChar w:fldCharType="separate"/>
      </w:r>
      <w:r>
        <w:rPr>
          <w:noProof/>
        </w:rPr>
        <w:t>138</w:t>
      </w:r>
      <w:r>
        <w:rPr>
          <w:noProof/>
        </w:rPr>
        <w:fldChar w:fldCharType="end"/>
      </w:r>
    </w:p>
    <w:p w14:paraId="3CDFABD4" w14:textId="7503884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_Toc138080123 \h </w:instrText>
      </w:r>
      <w:r>
        <w:rPr>
          <w:noProof/>
        </w:rPr>
      </w:r>
      <w:r>
        <w:rPr>
          <w:noProof/>
        </w:rPr>
        <w:fldChar w:fldCharType="separate"/>
      </w:r>
      <w:r>
        <w:rPr>
          <w:noProof/>
        </w:rPr>
        <w:t>139</w:t>
      </w:r>
      <w:r>
        <w:rPr>
          <w:noProof/>
        </w:rPr>
        <w:fldChar w:fldCharType="end"/>
      </w:r>
    </w:p>
    <w:p w14:paraId="6BCFC63F" w14:textId="5AD569B4" w:rsidR="00B80243" w:rsidRDefault="00B8024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_Toc138080124 \h </w:instrText>
      </w:r>
      <w:r>
        <w:rPr>
          <w:noProof/>
        </w:rPr>
      </w:r>
      <w:r>
        <w:rPr>
          <w:noProof/>
        </w:rPr>
        <w:fldChar w:fldCharType="separate"/>
      </w:r>
      <w:r>
        <w:rPr>
          <w:noProof/>
        </w:rPr>
        <w:t>139</w:t>
      </w:r>
      <w:r>
        <w:rPr>
          <w:noProof/>
        </w:rPr>
        <w:fldChar w:fldCharType="end"/>
      </w:r>
    </w:p>
    <w:p w14:paraId="1CF53DC0" w14:textId="26629267" w:rsidR="00B80243" w:rsidRDefault="00B8024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_Toc138080125 \h </w:instrText>
      </w:r>
      <w:r>
        <w:rPr>
          <w:noProof/>
        </w:rPr>
      </w:r>
      <w:r>
        <w:rPr>
          <w:noProof/>
        </w:rPr>
        <w:fldChar w:fldCharType="separate"/>
      </w:r>
      <w:r>
        <w:rPr>
          <w:noProof/>
        </w:rPr>
        <w:t>139</w:t>
      </w:r>
      <w:r>
        <w:rPr>
          <w:noProof/>
        </w:rPr>
        <w:fldChar w:fldCharType="end"/>
      </w:r>
    </w:p>
    <w:p w14:paraId="074EA0BB" w14:textId="10023993"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_Toc138080126 \h </w:instrText>
      </w:r>
      <w:r>
        <w:rPr>
          <w:noProof/>
        </w:rPr>
      </w:r>
      <w:r>
        <w:rPr>
          <w:noProof/>
        </w:rPr>
        <w:fldChar w:fldCharType="separate"/>
      </w:r>
      <w:r>
        <w:rPr>
          <w:noProof/>
        </w:rPr>
        <w:t>139</w:t>
      </w:r>
      <w:r>
        <w:rPr>
          <w:noProof/>
        </w:rPr>
        <w:fldChar w:fldCharType="end"/>
      </w:r>
    </w:p>
    <w:p w14:paraId="6E78DF53" w14:textId="05033BB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_Toc138080127 \h </w:instrText>
      </w:r>
      <w:r>
        <w:rPr>
          <w:noProof/>
        </w:rPr>
      </w:r>
      <w:r>
        <w:rPr>
          <w:noProof/>
        </w:rPr>
        <w:fldChar w:fldCharType="separate"/>
      </w:r>
      <w:r>
        <w:rPr>
          <w:noProof/>
        </w:rPr>
        <w:t>139</w:t>
      </w:r>
      <w:r>
        <w:rPr>
          <w:noProof/>
        </w:rPr>
        <w:fldChar w:fldCharType="end"/>
      </w:r>
    </w:p>
    <w:p w14:paraId="2E1C789A" w14:textId="77388A2C" w:rsidR="00B80243" w:rsidRDefault="00B8024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_Toc138080128 \h </w:instrText>
      </w:r>
      <w:r>
        <w:rPr>
          <w:noProof/>
        </w:rPr>
      </w:r>
      <w:r>
        <w:rPr>
          <w:noProof/>
        </w:rPr>
        <w:fldChar w:fldCharType="separate"/>
      </w:r>
      <w:r>
        <w:rPr>
          <w:noProof/>
        </w:rPr>
        <w:t>140</w:t>
      </w:r>
      <w:r>
        <w:rPr>
          <w:noProof/>
        </w:rPr>
        <w:fldChar w:fldCharType="end"/>
      </w:r>
    </w:p>
    <w:p w14:paraId="154B72C1" w14:textId="7277E4D7" w:rsidR="00B80243" w:rsidRDefault="00B8024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_Toc138080129 \h </w:instrText>
      </w:r>
      <w:r>
        <w:rPr>
          <w:noProof/>
        </w:rPr>
      </w:r>
      <w:r>
        <w:rPr>
          <w:noProof/>
        </w:rPr>
        <w:fldChar w:fldCharType="separate"/>
      </w:r>
      <w:r>
        <w:rPr>
          <w:noProof/>
        </w:rPr>
        <w:t>140</w:t>
      </w:r>
      <w:r>
        <w:rPr>
          <w:noProof/>
        </w:rPr>
        <w:fldChar w:fldCharType="end"/>
      </w:r>
    </w:p>
    <w:p w14:paraId="0A7E228B" w14:textId="3A83FED7"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_Toc138080130 \h </w:instrText>
      </w:r>
      <w:r>
        <w:rPr>
          <w:noProof/>
        </w:rPr>
      </w:r>
      <w:r>
        <w:rPr>
          <w:noProof/>
        </w:rPr>
        <w:fldChar w:fldCharType="separate"/>
      </w:r>
      <w:r>
        <w:rPr>
          <w:noProof/>
        </w:rPr>
        <w:t>140</w:t>
      </w:r>
      <w:r>
        <w:rPr>
          <w:noProof/>
        </w:rPr>
        <w:fldChar w:fldCharType="end"/>
      </w:r>
    </w:p>
    <w:p w14:paraId="23FFEC77" w14:textId="587557C0"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_Toc138080131 \h </w:instrText>
      </w:r>
      <w:r>
        <w:rPr>
          <w:noProof/>
        </w:rPr>
      </w:r>
      <w:r>
        <w:rPr>
          <w:noProof/>
        </w:rPr>
        <w:fldChar w:fldCharType="separate"/>
      </w:r>
      <w:r>
        <w:rPr>
          <w:noProof/>
        </w:rPr>
        <w:t>140</w:t>
      </w:r>
      <w:r>
        <w:rPr>
          <w:noProof/>
        </w:rPr>
        <w:fldChar w:fldCharType="end"/>
      </w:r>
    </w:p>
    <w:p w14:paraId="2C1F4D06" w14:textId="35238E35" w:rsidR="00B80243" w:rsidRDefault="00B8024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_Toc138080132 \h </w:instrText>
      </w:r>
      <w:r>
        <w:rPr>
          <w:noProof/>
        </w:rPr>
      </w:r>
      <w:r>
        <w:rPr>
          <w:noProof/>
        </w:rPr>
        <w:fldChar w:fldCharType="separate"/>
      </w:r>
      <w:r>
        <w:rPr>
          <w:noProof/>
        </w:rPr>
        <w:t>141</w:t>
      </w:r>
      <w:r>
        <w:rPr>
          <w:noProof/>
        </w:rPr>
        <w:fldChar w:fldCharType="end"/>
      </w:r>
    </w:p>
    <w:p w14:paraId="47DAB712" w14:textId="62C5707D" w:rsidR="00B80243" w:rsidRDefault="00B8024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_Toc138080133 \h </w:instrText>
      </w:r>
      <w:r>
        <w:rPr>
          <w:noProof/>
        </w:rPr>
      </w:r>
      <w:r>
        <w:rPr>
          <w:noProof/>
        </w:rPr>
        <w:fldChar w:fldCharType="separate"/>
      </w:r>
      <w:r>
        <w:rPr>
          <w:noProof/>
        </w:rPr>
        <w:t>141</w:t>
      </w:r>
      <w:r>
        <w:rPr>
          <w:noProof/>
        </w:rPr>
        <w:fldChar w:fldCharType="end"/>
      </w:r>
    </w:p>
    <w:p w14:paraId="2CAE09DA" w14:textId="49BA7FE1" w:rsidR="00B80243" w:rsidRDefault="00B8024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_Toc138080134 \h </w:instrText>
      </w:r>
      <w:r>
        <w:rPr>
          <w:noProof/>
        </w:rPr>
      </w:r>
      <w:r>
        <w:rPr>
          <w:noProof/>
        </w:rPr>
        <w:fldChar w:fldCharType="separate"/>
      </w:r>
      <w:r>
        <w:rPr>
          <w:noProof/>
        </w:rPr>
        <w:t>143</w:t>
      </w:r>
      <w:r>
        <w:rPr>
          <w:noProof/>
        </w:rPr>
        <w:fldChar w:fldCharType="end"/>
      </w:r>
    </w:p>
    <w:p w14:paraId="2BBCC1A5" w14:textId="49B956C7" w:rsidR="00B80243" w:rsidRDefault="00B8024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_Toc138080135 \h </w:instrText>
      </w:r>
      <w:r>
        <w:rPr>
          <w:noProof/>
        </w:rPr>
      </w:r>
      <w:r>
        <w:rPr>
          <w:noProof/>
        </w:rPr>
        <w:fldChar w:fldCharType="separate"/>
      </w:r>
      <w:r>
        <w:rPr>
          <w:noProof/>
        </w:rPr>
        <w:t>143</w:t>
      </w:r>
      <w:r>
        <w:rPr>
          <w:noProof/>
        </w:rPr>
        <w:fldChar w:fldCharType="end"/>
      </w:r>
    </w:p>
    <w:p w14:paraId="035D9B6E" w14:textId="33A1DB08" w:rsidR="00B80243" w:rsidRDefault="00B8024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_Toc138080136 \h </w:instrText>
      </w:r>
      <w:r>
        <w:rPr>
          <w:noProof/>
        </w:rPr>
      </w:r>
      <w:r>
        <w:rPr>
          <w:noProof/>
        </w:rPr>
        <w:fldChar w:fldCharType="separate"/>
      </w:r>
      <w:r>
        <w:rPr>
          <w:noProof/>
        </w:rPr>
        <w:t>143</w:t>
      </w:r>
      <w:r>
        <w:rPr>
          <w:noProof/>
        </w:rPr>
        <w:fldChar w:fldCharType="end"/>
      </w:r>
    </w:p>
    <w:p w14:paraId="39207F30" w14:textId="1B412923" w:rsidR="00B80243" w:rsidRDefault="00B8024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_Toc138080137 \h </w:instrText>
      </w:r>
      <w:r>
        <w:rPr>
          <w:noProof/>
        </w:rPr>
      </w:r>
      <w:r>
        <w:rPr>
          <w:noProof/>
        </w:rPr>
        <w:fldChar w:fldCharType="separate"/>
      </w:r>
      <w:r>
        <w:rPr>
          <w:noProof/>
        </w:rPr>
        <w:t>144</w:t>
      </w:r>
      <w:r>
        <w:rPr>
          <w:noProof/>
        </w:rPr>
        <w:fldChar w:fldCharType="end"/>
      </w:r>
    </w:p>
    <w:p w14:paraId="2EBC1F11" w14:textId="46E6EBCB" w:rsidR="00B80243" w:rsidRDefault="00B8024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_Toc138080138 \h </w:instrText>
      </w:r>
      <w:r>
        <w:rPr>
          <w:noProof/>
        </w:rPr>
      </w:r>
      <w:r>
        <w:rPr>
          <w:noProof/>
        </w:rPr>
        <w:fldChar w:fldCharType="separate"/>
      </w:r>
      <w:r>
        <w:rPr>
          <w:noProof/>
        </w:rPr>
        <w:t>144</w:t>
      </w:r>
      <w:r>
        <w:rPr>
          <w:noProof/>
        </w:rPr>
        <w:fldChar w:fldCharType="end"/>
      </w:r>
    </w:p>
    <w:p w14:paraId="0200A5B9" w14:textId="557A05CA" w:rsidR="00B80243" w:rsidRDefault="00B8024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_Toc138080139 \h </w:instrText>
      </w:r>
      <w:r>
        <w:rPr>
          <w:noProof/>
        </w:rPr>
      </w:r>
      <w:r>
        <w:rPr>
          <w:noProof/>
        </w:rPr>
        <w:fldChar w:fldCharType="separate"/>
      </w:r>
      <w:r>
        <w:rPr>
          <w:noProof/>
        </w:rPr>
        <w:t>145</w:t>
      </w:r>
      <w:r>
        <w:rPr>
          <w:noProof/>
        </w:rPr>
        <w:fldChar w:fldCharType="end"/>
      </w:r>
    </w:p>
    <w:p w14:paraId="6DE255D0" w14:textId="3851A74B" w:rsidR="00B80243" w:rsidRDefault="00B8024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_Toc138080140 \h </w:instrText>
      </w:r>
      <w:r>
        <w:rPr>
          <w:noProof/>
        </w:rPr>
      </w:r>
      <w:r>
        <w:rPr>
          <w:noProof/>
        </w:rPr>
        <w:fldChar w:fldCharType="separate"/>
      </w:r>
      <w:r>
        <w:rPr>
          <w:noProof/>
        </w:rPr>
        <w:t>147</w:t>
      </w:r>
      <w:r>
        <w:rPr>
          <w:noProof/>
        </w:rPr>
        <w:fldChar w:fldCharType="end"/>
      </w:r>
    </w:p>
    <w:p w14:paraId="1F0301D4" w14:textId="2ACB8C63" w:rsidR="00B80243" w:rsidRDefault="00B80243">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_Toc138080141 \h </w:instrText>
      </w:r>
      <w:r>
        <w:rPr>
          <w:noProof/>
        </w:rPr>
      </w:r>
      <w:r>
        <w:rPr>
          <w:noProof/>
        </w:rPr>
        <w:fldChar w:fldCharType="separate"/>
      </w:r>
      <w:r>
        <w:rPr>
          <w:noProof/>
        </w:rPr>
        <w:t>147</w:t>
      </w:r>
      <w:r>
        <w:rPr>
          <w:noProof/>
        </w:rPr>
        <w:fldChar w:fldCharType="end"/>
      </w:r>
    </w:p>
    <w:p w14:paraId="5169F6C2" w14:textId="199759BB" w:rsidR="00B80243" w:rsidRDefault="00B80243">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_Toc138080142 \h </w:instrText>
      </w:r>
      <w:r>
        <w:rPr>
          <w:noProof/>
        </w:rPr>
      </w:r>
      <w:r>
        <w:rPr>
          <w:noProof/>
        </w:rPr>
        <w:fldChar w:fldCharType="separate"/>
      </w:r>
      <w:r>
        <w:rPr>
          <w:noProof/>
        </w:rPr>
        <w:t>147</w:t>
      </w:r>
      <w:r>
        <w:rPr>
          <w:noProof/>
        </w:rPr>
        <w:fldChar w:fldCharType="end"/>
      </w:r>
    </w:p>
    <w:p w14:paraId="692C5B06" w14:textId="261C1FE8" w:rsidR="00B80243" w:rsidRDefault="00B8024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_Toc138080143 \h </w:instrText>
      </w:r>
      <w:r>
        <w:rPr>
          <w:noProof/>
        </w:rPr>
      </w:r>
      <w:r>
        <w:rPr>
          <w:noProof/>
        </w:rPr>
        <w:fldChar w:fldCharType="separate"/>
      </w:r>
      <w:r>
        <w:rPr>
          <w:noProof/>
        </w:rPr>
        <w:t>147</w:t>
      </w:r>
      <w:r>
        <w:rPr>
          <w:noProof/>
        </w:rPr>
        <w:fldChar w:fldCharType="end"/>
      </w:r>
    </w:p>
    <w:p w14:paraId="65ACDA42" w14:textId="7AB3700E" w:rsidR="00B80243" w:rsidRDefault="00B8024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_Toc138080144 \h </w:instrText>
      </w:r>
      <w:r>
        <w:rPr>
          <w:noProof/>
        </w:rPr>
      </w:r>
      <w:r>
        <w:rPr>
          <w:noProof/>
        </w:rPr>
        <w:fldChar w:fldCharType="separate"/>
      </w:r>
      <w:r>
        <w:rPr>
          <w:noProof/>
        </w:rPr>
        <w:t>147</w:t>
      </w:r>
      <w:r>
        <w:rPr>
          <w:noProof/>
        </w:rPr>
        <w:fldChar w:fldCharType="end"/>
      </w:r>
    </w:p>
    <w:p w14:paraId="333DF117" w14:textId="2B3416E1" w:rsidR="00B80243" w:rsidRDefault="00B8024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_Toc138080145 \h </w:instrText>
      </w:r>
      <w:r>
        <w:rPr>
          <w:noProof/>
        </w:rPr>
      </w:r>
      <w:r>
        <w:rPr>
          <w:noProof/>
        </w:rPr>
        <w:fldChar w:fldCharType="separate"/>
      </w:r>
      <w:r>
        <w:rPr>
          <w:noProof/>
        </w:rPr>
        <w:t>148</w:t>
      </w:r>
      <w:r>
        <w:rPr>
          <w:noProof/>
        </w:rPr>
        <w:fldChar w:fldCharType="end"/>
      </w:r>
    </w:p>
    <w:p w14:paraId="6A56D466" w14:textId="6523D8EA" w:rsidR="00B80243" w:rsidRDefault="00B8024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_Toc138080146 \h </w:instrText>
      </w:r>
      <w:r>
        <w:rPr>
          <w:noProof/>
        </w:rPr>
      </w:r>
      <w:r>
        <w:rPr>
          <w:noProof/>
        </w:rPr>
        <w:fldChar w:fldCharType="separate"/>
      </w:r>
      <w:r>
        <w:rPr>
          <w:noProof/>
        </w:rPr>
        <w:t>148</w:t>
      </w:r>
      <w:r>
        <w:rPr>
          <w:noProof/>
        </w:rPr>
        <w:fldChar w:fldCharType="end"/>
      </w:r>
    </w:p>
    <w:p w14:paraId="201F2D1D" w14:textId="2B6B516E"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12.2.1.4.1a.13</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_Toc138080147 \h </w:instrText>
      </w:r>
      <w:r>
        <w:rPr>
          <w:noProof/>
        </w:rPr>
      </w:r>
      <w:r>
        <w:rPr>
          <w:noProof/>
        </w:rPr>
        <w:fldChar w:fldCharType="separate"/>
      </w:r>
      <w:r>
        <w:rPr>
          <w:noProof/>
        </w:rPr>
        <w:t>149</w:t>
      </w:r>
      <w:r>
        <w:rPr>
          <w:noProof/>
        </w:rPr>
        <w:fldChar w:fldCharType="end"/>
      </w:r>
    </w:p>
    <w:p w14:paraId="67128621" w14:textId="2939B3A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12.2.1.4.1a.14</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_Toc138080148 \h </w:instrText>
      </w:r>
      <w:r>
        <w:rPr>
          <w:noProof/>
        </w:rPr>
      </w:r>
      <w:r>
        <w:rPr>
          <w:noProof/>
        </w:rPr>
        <w:fldChar w:fldCharType="separate"/>
      </w:r>
      <w:r>
        <w:rPr>
          <w:noProof/>
        </w:rPr>
        <w:t>149</w:t>
      </w:r>
      <w:r>
        <w:rPr>
          <w:noProof/>
        </w:rPr>
        <w:fldChar w:fldCharType="end"/>
      </w:r>
    </w:p>
    <w:p w14:paraId="4CB07C99" w14:textId="4072E4E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12.2.1.4.1a.15</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_Toc138080149 \h </w:instrText>
      </w:r>
      <w:r>
        <w:rPr>
          <w:noProof/>
        </w:rPr>
      </w:r>
      <w:r>
        <w:rPr>
          <w:noProof/>
        </w:rPr>
        <w:fldChar w:fldCharType="separate"/>
      </w:r>
      <w:r>
        <w:rPr>
          <w:noProof/>
        </w:rPr>
        <w:t>150</w:t>
      </w:r>
      <w:r>
        <w:rPr>
          <w:noProof/>
        </w:rPr>
        <w:fldChar w:fldCharType="end"/>
      </w:r>
    </w:p>
    <w:p w14:paraId="29A8E6E7" w14:textId="2B3BDA20"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12.2.1.4.1a.16</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_Toc138080150 \h </w:instrText>
      </w:r>
      <w:r>
        <w:rPr>
          <w:noProof/>
        </w:rPr>
      </w:r>
      <w:r>
        <w:rPr>
          <w:noProof/>
        </w:rPr>
        <w:fldChar w:fldCharType="separate"/>
      </w:r>
      <w:r>
        <w:rPr>
          <w:noProof/>
        </w:rPr>
        <w:t>150</w:t>
      </w:r>
      <w:r>
        <w:rPr>
          <w:noProof/>
        </w:rPr>
        <w:fldChar w:fldCharType="end"/>
      </w:r>
    </w:p>
    <w:p w14:paraId="4FAF0648" w14:textId="784D294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12.2.1.4.1a.17</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_Toc138080151 \h </w:instrText>
      </w:r>
      <w:r>
        <w:rPr>
          <w:noProof/>
        </w:rPr>
      </w:r>
      <w:r>
        <w:rPr>
          <w:noProof/>
        </w:rPr>
        <w:fldChar w:fldCharType="separate"/>
      </w:r>
      <w:r>
        <w:rPr>
          <w:noProof/>
        </w:rPr>
        <w:t>151</w:t>
      </w:r>
      <w:r>
        <w:rPr>
          <w:noProof/>
        </w:rPr>
        <w:fldChar w:fldCharType="end"/>
      </w:r>
    </w:p>
    <w:p w14:paraId="0890D43F" w14:textId="5F5DA42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12.2.1.4.1a.18</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_Toc138080152 \h </w:instrText>
      </w:r>
      <w:r>
        <w:rPr>
          <w:noProof/>
        </w:rPr>
      </w:r>
      <w:r>
        <w:rPr>
          <w:noProof/>
        </w:rPr>
        <w:fldChar w:fldCharType="separate"/>
      </w:r>
      <w:r>
        <w:rPr>
          <w:noProof/>
        </w:rPr>
        <w:t>151</w:t>
      </w:r>
      <w:r>
        <w:rPr>
          <w:noProof/>
        </w:rPr>
        <w:fldChar w:fldCharType="end"/>
      </w:r>
    </w:p>
    <w:p w14:paraId="372B316E" w14:textId="051C5516" w:rsidR="00B80243" w:rsidRDefault="00B8024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_Toc138080153 \h </w:instrText>
      </w:r>
      <w:r>
        <w:rPr>
          <w:noProof/>
        </w:rPr>
      </w:r>
      <w:r>
        <w:rPr>
          <w:noProof/>
        </w:rPr>
        <w:fldChar w:fldCharType="separate"/>
      </w:r>
      <w:r>
        <w:rPr>
          <w:noProof/>
        </w:rPr>
        <w:t>152</w:t>
      </w:r>
      <w:r>
        <w:rPr>
          <w:noProof/>
        </w:rPr>
        <w:fldChar w:fldCharType="end"/>
      </w:r>
    </w:p>
    <w:p w14:paraId="0F1419D0" w14:textId="462EC986"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12.2.1.4.1a.20</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_Toc138080154 \h </w:instrText>
      </w:r>
      <w:r>
        <w:rPr>
          <w:noProof/>
        </w:rPr>
      </w:r>
      <w:r>
        <w:rPr>
          <w:noProof/>
        </w:rPr>
        <w:fldChar w:fldCharType="separate"/>
      </w:r>
      <w:r>
        <w:rPr>
          <w:noProof/>
        </w:rPr>
        <w:t>152</w:t>
      </w:r>
      <w:r>
        <w:rPr>
          <w:noProof/>
        </w:rPr>
        <w:fldChar w:fldCharType="end"/>
      </w:r>
    </w:p>
    <w:p w14:paraId="112EF3AB" w14:textId="1F71647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12.2.1.4.1a.21</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_Toc138080155 \h </w:instrText>
      </w:r>
      <w:r>
        <w:rPr>
          <w:noProof/>
        </w:rPr>
      </w:r>
      <w:r>
        <w:rPr>
          <w:noProof/>
        </w:rPr>
        <w:fldChar w:fldCharType="separate"/>
      </w:r>
      <w:r>
        <w:rPr>
          <w:noProof/>
        </w:rPr>
        <w:t>152</w:t>
      </w:r>
      <w:r>
        <w:rPr>
          <w:noProof/>
        </w:rPr>
        <w:fldChar w:fldCharType="end"/>
      </w:r>
    </w:p>
    <w:p w14:paraId="514695F3" w14:textId="5053865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12.2.1.4.1a.22</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_Toc138080156 \h </w:instrText>
      </w:r>
      <w:r>
        <w:rPr>
          <w:noProof/>
        </w:rPr>
      </w:r>
      <w:r>
        <w:rPr>
          <w:noProof/>
        </w:rPr>
        <w:fldChar w:fldCharType="separate"/>
      </w:r>
      <w:r>
        <w:rPr>
          <w:noProof/>
        </w:rPr>
        <w:t>153</w:t>
      </w:r>
      <w:r>
        <w:rPr>
          <w:noProof/>
        </w:rPr>
        <w:fldChar w:fldCharType="end"/>
      </w:r>
    </w:p>
    <w:p w14:paraId="1BF37946" w14:textId="2058AE85" w:rsidR="00B80243" w:rsidRDefault="00B8024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_Toc138080157 \h </w:instrText>
      </w:r>
      <w:r>
        <w:rPr>
          <w:noProof/>
        </w:rPr>
      </w:r>
      <w:r>
        <w:rPr>
          <w:noProof/>
        </w:rPr>
        <w:fldChar w:fldCharType="separate"/>
      </w:r>
      <w:r>
        <w:rPr>
          <w:noProof/>
        </w:rPr>
        <w:t>153</w:t>
      </w:r>
      <w:r>
        <w:rPr>
          <w:noProof/>
        </w:rPr>
        <w:fldChar w:fldCharType="end"/>
      </w:r>
    </w:p>
    <w:p w14:paraId="66803EC8" w14:textId="365F4663" w:rsidR="00B80243" w:rsidRDefault="00B8024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_Toc138080158 \h </w:instrText>
      </w:r>
      <w:r>
        <w:rPr>
          <w:noProof/>
        </w:rPr>
      </w:r>
      <w:r>
        <w:rPr>
          <w:noProof/>
        </w:rPr>
        <w:fldChar w:fldCharType="separate"/>
      </w:r>
      <w:r>
        <w:rPr>
          <w:noProof/>
        </w:rPr>
        <w:t>153</w:t>
      </w:r>
      <w:r>
        <w:rPr>
          <w:noProof/>
        </w:rPr>
        <w:fldChar w:fldCharType="end"/>
      </w:r>
    </w:p>
    <w:p w14:paraId="60F55C04" w14:textId="64D66167" w:rsidR="00B80243" w:rsidRDefault="00B8024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_Toc138080159 \h </w:instrText>
      </w:r>
      <w:r>
        <w:rPr>
          <w:noProof/>
        </w:rPr>
      </w:r>
      <w:r>
        <w:rPr>
          <w:noProof/>
        </w:rPr>
        <w:fldChar w:fldCharType="separate"/>
      </w:r>
      <w:r>
        <w:rPr>
          <w:noProof/>
        </w:rPr>
        <w:t>153</w:t>
      </w:r>
      <w:r>
        <w:rPr>
          <w:noProof/>
        </w:rPr>
        <w:fldChar w:fldCharType="end"/>
      </w:r>
    </w:p>
    <w:p w14:paraId="3FD7EBBB" w14:textId="61F140F3" w:rsidR="00B80243" w:rsidRDefault="00B8024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_Toc138080160 \h </w:instrText>
      </w:r>
      <w:r>
        <w:rPr>
          <w:noProof/>
        </w:rPr>
      </w:r>
      <w:r>
        <w:rPr>
          <w:noProof/>
        </w:rPr>
        <w:fldChar w:fldCharType="separate"/>
      </w:r>
      <w:r>
        <w:rPr>
          <w:noProof/>
        </w:rPr>
        <w:t>153</w:t>
      </w:r>
      <w:r>
        <w:rPr>
          <w:noProof/>
        </w:rPr>
        <w:fldChar w:fldCharType="end"/>
      </w:r>
    </w:p>
    <w:p w14:paraId="597B3C73" w14:textId="5DBFC486" w:rsidR="00B80243" w:rsidRDefault="00B8024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_Toc138080161 \h </w:instrText>
      </w:r>
      <w:r>
        <w:rPr>
          <w:noProof/>
        </w:rPr>
      </w:r>
      <w:r>
        <w:rPr>
          <w:noProof/>
        </w:rPr>
        <w:fldChar w:fldCharType="separate"/>
      </w:r>
      <w:r>
        <w:rPr>
          <w:noProof/>
        </w:rPr>
        <w:t>153</w:t>
      </w:r>
      <w:r>
        <w:rPr>
          <w:noProof/>
        </w:rPr>
        <w:fldChar w:fldCharType="end"/>
      </w:r>
    </w:p>
    <w:p w14:paraId="67CAE79C" w14:textId="3C8369BA" w:rsidR="00B80243" w:rsidRDefault="00B8024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_Toc138080162 \h </w:instrText>
      </w:r>
      <w:r>
        <w:rPr>
          <w:noProof/>
        </w:rPr>
      </w:r>
      <w:r>
        <w:rPr>
          <w:noProof/>
        </w:rPr>
        <w:fldChar w:fldCharType="separate"/>
      </w:r>
      <w:r>
        <w:rPr>
          <w:noProof/>
        </w:rPr>
        <w:t>153</w:t>
      </w:r>
      <w:r>
        <w:rPr>
          <w:noProof/>
        </w:rPr>
        <w:fldChar w:fldCharType="end"/>
      </w:r>
    </w:p>
    <w:p w14:paraId="6E2431B9" w14:textId="5E52A45F" w:rsidR="00B80243" w:rsidRDefault="00B8024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_Toc138080163 \h </w:instrText>
      </w:r>
      <w:r>
        <w:rPr>
          <w:noProof/>
        </w:rPr>
      </w:r>
      <w:r>
        <w:rPr>
          <w:noProof/>
        </w:rPr>
        <w:fldChar w:fldCharType="separate"/>
      </w:r>
      <w:r>
        <w:rPr>
          <w:noProof/>
        </w:rPr>
        <w:t>154</w:t>
      </w:r>
      <w:r>
        <w:rPr>
          <w:noProof/>
        </w:rPr>
        <w:fldChar w:fldCharType="end"/>
      </w:r>
    </w:p>
    <w:p w14:paraId="7D946F2E" w14:textId="4EFBECD2" w:rsidR="00B80243" w:rsidRDefault="00B8024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_Toc138080164 \h </w:instrText>
      </w:r>
      <w:r>
        <w:rPr>
          <w:noProof/>
        </w:rPr>
      </w:r>
      <w:r>
        <w:rPr>
          <w:noProof/>
        </w:rPr>
        <w:fldChar w:fldCharType="separate"/>
      </w:r>
      <w:r>
        <w:rPr>
          <w:noProof/>
        </w:rPr>
        <w:t>154</w:t>
      </w:r>
      <w:r>
        <w:rPr>
          <w:noProof/>
        </w:rPr>
        <w:fldChar w:fldCharType="end"/>
      </w:r>
    </w:p>
    <w:p w14:paraId="427A23FC" w14:textId="7C457AD6" w:rsidR="00B80243" w:rsidRDefault="00B8024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_Toc138080165 \h </w:instrText>
      </w:r>
      <w:r>
        <w:rPr>
          <w:noProof/>
        </w:rPr>
      </w:r>
      <w:r>
        <w:rPr>
          <w:noProof/>
        </w:rPr>
        <w:fldChar w:fldCharType="separate"/>
      </w:r>
      <w:r>
        <w:rPr>
          <w:noProof/>
        </w:rPr>
        <w:t>154</w:t>
      </w:r>
      <w:r>
        <w:rPr>
          <w:noProof/>
        </w:rPr>
        <w:fldChar w:fldCharType="end"/>
      </w:r>
    </w:p>
    <w:p w14:paraId="62C34027" w14:textId="292B8027" w:rsidR="00B80243" w:rsidRDefault="00B8024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_Toc138080166 \h </w:instrText>
      </w:r>
      <w:r>
        <w:rPr>
          <w:noProof/>
        </w:rPr>
      </w:r>
      <w:r>
        <w:rPr>
          <w:noProof/>
        </w:rPr>
        <w:fldChar w:fldCharType="separate"/>
      </w:r>
      <w:r>
        <w:rPr>
          <w:noProof/>
        </w:rPr>
        <w:t>155</w:t>
      </w:r>
      <w:r>
        <w:rPr>
          <w:noProof/>
        </w:rPr>
        <w:fldChar w:fldCharType="end"/>
      </w:r>
    </w:p>
    <w:p w14:paraId="77810E8D" w14:textId="673576B7" w:rsidR="00B80243" w:rsidRDefault="00B8024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_Toc138080167 \h </w:instrText>
      </w:r>
      <w:r>
        <w:rPr>
          <w:noProof/>
        </w:rPr>
      </w:r>
      <w:r>
        <w:rPr>
          <w:noProof/>
        </w:rPr>
        <w:fldChar w:fldCharType="separate"/>
      </w:r>
      <w:r>
        <w:rPr>
          <w:noProof/>
        </w:rPr>
        <w:t>155</w:t>
      </w:r>
      <w:r>
        <w:rPr>
          <w:noProof/>
        </w:rPr>
        <w:fldChar w:fldCharType="end"/>
      </w:r>
    </w:p>
    <w:p w14:paraId="2D183720" w14:textId="3C51B3A0" w:rsidR="00B80243" w:rsidRDefault="00B8024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_Toc138080168 \h </w:instrText>
      </w:r>
      <w:r>
        <w:rPr>
          <w:noProof/>
        </w:rPr>
      </w:r>
      <w:r>
        <w:rPr>
          <w:noProof/>
        </w:rPr>
        <w:fldChar w:fldCharType="separate"/>
      </w:r>
      <w:r>
        <w:rPr>
          <w:noProof/>
        </w:rPr>
        <w:t>155</w:t>
      </w:r>
      <w:r>
        <w:rPr>
          <w:noProof/>
        </w:rPr>
        <w:fldChar w:fldCharType="end"/>
      </w:r>
    </w:p>
    <w:p w14:paraId="1507A2DD" w14:textId="2B166CC7" w:rsidR="00B80243" w:rsidRDefault="00B8024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_Toc138080169 \h </w:instrText>
      </w:r>
      <w:r>
        <w:rPr>
          <w:noProof/>
        </w:rPr>
      </w:r>
      <w:r>
        <w:rPr>
          <w:noProof/>
        </w:rPr>
        <w:fldChar w:fldCharType="separate"/>
      </w:r>
      <w:r>
        <w:rPr>
          <w:noProof/>
        </w:rPr>
        <w:t>155</w:t>
      </w:r>
      <w:r>
        <w:rPr>
          <w:noProof/>
        </w:rPr>
        <w:fldChar w:fldCharType="end"/>
      </w:r>
    </w:p>
    <w:p w14:paraId="60FFC2C3" w14:textId="53D8C6A9" w:rsidR="00B80243" w:rsidRDefault="00B8024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_Toc138080170 \h </w:instrText>
      </w:r>
      <w:r>
        <w:rPr>
          <w:noProof/>
        </w:rPr>
      </w:r>
      <w:r>
        <w:rPr>
          <w:noProof/>
        </w:rPr>
        <w:fldChar w:fldCharType="separate"/>
      </w:r>
      <w:r>
        <w:rPr>
          <w:noProof/>
        </w:rPr>
        <w:t>156</w:t>
      </w:r>
      <w:r>
        <w:rPr>
          <w:noProof/>
        </w:rPr>
        <w:fldChar w:fldCharType="end"/>
      </w:r>
    </w:p>
    <w:p w14:paraId="4EDFA1CF" w14:textId="3054376B" w:rsidR="00B80243" w:rsidRDefault="00B8024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_Toc138080171 \h </w:instrText>
      </w:r>
      <w:r>
        <w:rPr>
          <w:noProof/>
        </w:rPr>
      </w:r>
      <w:r>
        <w:rPr>
          <w:noProof/>
        </w:rPr>
        <w:fldChar w:fldCharType="separate"/>
      </w:r>
      <w:r>
        <w:rPr>
          <w:noProof/>
        </w:rPr>
        <w:t>156</w:t>
      </w:r>
      <w:r>
        <w:rPr>
          <w:noProof/>
        </w:rPr>
        <w:fldChar w:fldCharType="end"/>
      </w:r>
    </w:p>
    <w:p w14:paraId="744F5C69" w14:textId="056177D5" w:rsidR="00B80243" w:rsidRDefault="00B8024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_Toc138080172 \h </w:instrText>
      </w:r>
      <w:r>
        <w:rPr>
          <w:noProof/>
        </w:rPr>
      </w:r>
      <w:r>
        <w:rPr>
          <w:noProof/>
        </w:rPr>
        <w:fldChar w:fldCharType="separate"/>
      </w:r>
      <w:r>
        <w:rPr>
          <w:noProof/>
        </w:rPr>
        <w:t>156</w:t>
      </w:r>
      <w:r>
        <w:rPr>
          <w:noProof/>
        </w:rPr>
        <w:fldChar w:fldCharType="end"/>
      </w:r>
    </w:p>
    <w:p w14:paraId="23991CA9" w14:textId="14E41918" w:rsidR="00B80243" w:rsidRDefault="00B8024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_Toc138080173 \h </w:instrText>
      </w:r>
      <w:r>
        <w:rPr>
          <w:noProof/>
        </w:rPr>
      </w:r>
      <w:r>
        <w:rPr>
          <w:noProof/>
        </w:rPr>
        <w:fldChar w:fldCharType="separate"/>
      </w:r>
      <w:r>
        <w:rPr>
          <w:noProof/>
        </w:rPr>
        <w:t>156</w:t>
      </w:r>
      <w:r>
        <w:rPr>
          <w:noProof/>
        </w:rPr>
        <w:fldChar w:fldCharType="end"/>
      </w:r>
    </w:p>
    <w:p w14:paraId="43ED4441" w14:textId="13EFBB6D" w:rsidR="00B80243" w:rsidRDefault="00B8024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_Toc138080174 \h </w:instrText>
      </w:r>
      <w:r>
        <w:rPr>
          <w:noProof/>
        </w:rPr>
      </w:r>
      <w:r>
        <w:rPr>
          <w:noProof/>
        </w:rPr>
        <w:fldChar w:fldCharType="separate"/>
      </w:r>
      <w:r>
        <w:rPr>
          <w:noProof/>
        </w:rPr>
        <w:t>156</w:t>
      </w:r>
      <w:r>
        <w:rPr>
          <w:noProof/>
        </w:rPr>
        <w:fldChar w:fldCharType="end"/>
      </w:r>
    </w:p>
    <w:p w14:paraId="006048AF" w14:textId="3ED1733D" w:rsidR="00B80243" w:rsidRDefault="00B8024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_Toc138080175 \h </w:instrText>
      </w:r>
      <w:r>
        <w:rPr>
          <w:noProof/>
        </w:rPr>
      </w:r>
      <w:r>
        <w:rPr>
          <w:noProof/>
        </w:rPr>
        <w:fldChar w:fldCharType="separate"/>
      </w:r>
      <w:r>
        <w:rPr>
          <w:noProof/>
        </w:rPr>
        <w:t>156</w:t>
      </w:r>
      <w:r>
        <w:rPr>
          <w:noProof/>
        </w:rPr>
        <w:fldChar w:fldCharType="end"/>
      </w:r>
    </w:p>
    <w:p w14:paraId="08D1179A" w14:textId="3EFE2055" w:rsidR="00B80243" w:rsidRDefault="00B8024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_Toc138080176 \h </w:instrText>
      </w:r>
      <w:r>
        <w:rPr>
          <w:noProof/>
        </w:rPr>
      </w:r>
      <w:r>
        <w:rPr>
          <w:noProof/>
        </w:rPr>
        <w:fldChar w:fldCharType="separate"/>
      </w:r>
      <w:r>
        <w:rPr>
          <w:noProof/>
        </w:rPr>
        <w:t>156</w:t>
      </w:r>
      <w:r>
        <w:rPr>
          <w:noProof/>
        </w:rPr>
        <w:fldChar w:fldCharType="end"/>
      </w:r>
    </w:p>
    <w:p w14:paraId="588320FF" w14:textId="47BF8089" w:rsidR="00B80243" w:rsidRDefault="00B8024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_Toc138080177 \h </w:instrText>
      </w:r>
      <w:r>
        <w:rPr>
          <w:noProof/>
        </w:rPr>
      </w:r>
      <w:r>
        <w:rPr>
          <w:noProof/>
        </w:rPr>
        <w:fldChar w:fldCharType="separate"/>
      </w:r>
      <w:r>
        <w:rPr>
          <w:noProof/>
        </w:rPr>
        <w:t>156</w:t>
      </w:r>
      <w:r>
        <w:rPr>
          <w:noProof/>
        </w:rPr>
        <w:fldChar w:fldCharType="end"/>
      </w:r>
    </w:p>
    <w:p w14:paraId="3995CBBE" w14:textId="4D51B141" w:rsidR="00B80243" w:rsidRDefault="00B8024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_Toc138080178 \h </w:instrText>
      </w:r>
      <w:r>
        <w:rPr>
          <w:noProof/>
        </w:rPr>
      </w:r>
      <w:r>
        <w:rPr>
          <w:noProof/>
        </w:rPr>
        <w:fldChar w:fldCharType="separate"/>
      </w:r>
      <w:r>
        <w:rPr>
          <w:noProof/>
        </w:rPr>
        <w:t>156</w:t>
      </w:r>
      <w:r>
        <w:rPr>
          <w:noProof/>
        </w:rPr>
        <w:fldChar w:fldCharType="end"/>
      </w:r>
    </w:p>
    <w:p w14:paraId="42B5FEE8" w14:textId="21C5D35F" w:rsidR="00B80243" w:rsidRDefault="00B8024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_Toc138080179 \h </w:instrText>
      </w:r>
      <w:r>
        <w:rPr>
          <w:noProof/>
        </w:rPr>
      </w:r>
      <w:r>
        <w:rPr>
          <w:noProof/>
        </w:rPr>
        <w:fldChar w:fldCharType="separate"/>
      </w:r>
      <w:r>
        <w:rPr>
          <w:noProof/>
        </w:rPr>
        <w:t>156</w:t>
      </w:r>
      <w:r>
        <w:rPr>
          <w:noProof/>
        </w:rPr>
        <w:fldChar w:fldCharType="end"/>
      </w:r>
    </w:p>
    <w:p w14:paraId="5B00DDAD" w14:textId="162B8684" w:rsidR="00B80243" w:rsidRDefault="00B8024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_Toc138080180 \h </w:instrText>
      </w:r>
      <w:r>
        <w:rPr>
          <w:noProof/>
        </w:rPr>
      </w:r>
      <w:r>
        <w:rPr>
          <w:noProof/>
        </w:rPr>
        <w:fldChar w:fldCharType="separate"/>
      </w:r>
      <w:r>
        <w:rPr>
          <w:noProof/>
        </w:rPr>
        <w:t>156</w:t>
      </w:r>
      <w:r>
        <w:rPr>
          <w:noProof/>
        </w:rPr>
        <w:fldChar w:fldCharType="end"/>
      </w:r>
    </w:p>
    <w:p w14:paraId="4B45160E" w14:textId="337CD122" w:rsidR="00B80243" w:rsidRDefault="00B8024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_Toc138080181 \h </w:instrText>
      </w:r>
      <w:r>
        <w:rPr>
          <w:noProof/>
        </w:rPr>
      </w:r>
      <w:r>
        <w:rPr>
          <w:noProof/>
        </w:rPr>
        <w:fldChar w:fldCharType="separate"/>
      </w:r>
      <w:r>
        <w:rPr>
          <w:noProof/>
        </w:rPr>
        <w:t>156</w:t>
      </w:r>
      <w:r>
        <w:rPr>
          <w:noProof/>
        </w:rPr>
        <w:fldChar w:fldCharType="end"/>
      </w:r>
    </w:p>
    <w:p w14:paraId="346BF99E" w14:textId="23295CAA" w:rsidR="00B80243" w:rsidRDefault="00B8024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_Toc138080182 \h </w:instrText>
      </w:r>
      <w:r>
        <w:rPr>
          <w:noProof/>
        </w:rPr>
      </w:r>
      <w:r>
        <w:rPr>
          <w:noProof/>
        </w:rPr>
        <w:fldChar w:fldCharType="separate"/>
      </w:r>
      <w:r>
        <w:rPr>
          <w:noProof/>
        </w:rPr>
        <w:t>156</w:t>
      </w:r>
      <w:r>
        <w:rPr>
          <w:noProof/>
        </w:rPr>
        <w:fldChar w:fldCharType="end"/>
      </w:r>
    </w:p>
    <w:p w14:paraId="2D53F6C5" w14:textId="561D2696" w:rsidR="00B80243" w:rsidRDefault="00B8024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_Toc138080183 \h </w:instrText>
      </w:r>
      <w:r>
        <w:rPr>
          <w:noProof/>
        </w:rPr>
      </w:r>
      <w:r>
        <w:rPr>
          <w:noProof/>
        </w:rPr>
        <w:fldChar w:fldCharType="separate"/>
      </w:r>
      <w:r>
        <w:rPr>
          <w:noProof/>
        </w:rPr>
        <w:t>157</w:t>
      </w:r>
      <w:r>
        <w:rPr>
          <w:noProof/>
        </w:rPr>
        <w:fldChar w:fldCharType="end"/>
      </w:r>
    </w:p>
    <w:p w14:paraId="092EAB47" w14:textId="66D0F36E" w:rsidR="00B80243" w:rsidRDefault="00B8024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_Toc138080184 \h </w:instrText>
      </w:r>
      <w:r>
        <w:rPr>
          <w:noProof/>
        </w:rPr>
      </w:r>
      <w:r>
        <w:rPr>
          <w:noProof/>
        </w:rPr>
        <w:fldChar w:fldCharType="separate"/>
      </w:r>
      <w:r>
        <w:rPr>
          <w:noProof/>
        </w:rPr>
        <w:t>157</w:t>
      </w:r>
      <w:r>
        <w:rPr>
          <w:noProof/>
        </w:rPr>
        <w:fldChar w:fldCharType="end"/>
      </w:r>
    </w:p>
    <w:p w14:paraId="5E6D6FC0" w14:textId="202D91F0" w:rsidR="00B80243" w:rsidRDefault="00B8024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_Toc138080185 \h </w:instrText>
      </w:r>
      <w:r>
        <w:rPr>
          <w:noProof/>
        </w:rPr>
      </w:r>
      <w:r>
        <w:rPr>
          <w:noProof/>
        </w:rPr>
        <w:fldChar w:fldCharType="separate"/>
      </w:r>
      <w:r>
        <w:rPr>
          <w:noProof/>
        </w:rPr>
        <w:t>157</w:t>
      </w:r>
      <w:r>
        <w:rPr>
          <w:noProof/>
        </w:rPr>
        <w:fldChar w:fldCharType="end"/>
      </w:r>
    </w:p>
    <w:p w14:paraId="2764F1FE" w14:textId="17FDB13A" w:rsidR="00B80243" w:rsidRDefault="00B8024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_Toc138080186 \h </w:instrText>
      </w:r>
      <w:r>
        <w:rPr>
          <w:noProof/>
        </w:rPr>
      </w:r>
      <w:r>
        <w:rPr>
          <w:noProof/>
        </w:rPr>
        <w:fldChar w:fldCharType="separate"/>
      </w:r>
      <w:r>
        <w:rPr>
          <w:noProof/>
        </w:rPr>
        <w:t>157</w:t>
      </w:r>
      <w:r>
        <w:rPr>
          <w:noProof/>
        </w:rPr>
        <w:fldChar w:fldCharType="end"/>
      </w:r>
    </w:p>
    <w:p w14:paraId="66A45D8F" w14:textId="3A27E034" w:rsidR="00B80243" w:rsidRDefault="00B8024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_Toc138080187 \h </w:instrText>
      </w:r>
      <w:r>
        <w:rPr>
          <w:noProof/>
        </w:rPr>
      </w:r>
      <w:r>
        <w:rPr>
          <w:noProof/>
        </w:rPr>
        <w:fldChar w:fldCharType="separate"/>
      </w:r>
      <w:r>
        <w:rPr>
          <w:noProof/>
        </w:rPr>
        <w:t>157</w:t>
      </w:r>
      <w:r>
        <w:rPr>
          <w:noProof/>
        </w:rPr>
        <w:fldChar w:fldCharType="end"/>
      </w:r>
    </w:p>
    <w:p w14:paraId="4AA6314F" w14:textId="35DD668C" w:rsidR="00B80243" w:rsidRDefault="00B8024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_Toc138080188 \h </w:instrText>
      </w:r>
      <w:r>
        <w:rPr>
          <w:noProof/>
        </w:rPr>
      </w:r>
      <w:r>
        <w:rPr>
          <w:noProof/>
        </w:rPr>
        <w:fldChar w:fldCharType="separate"/>
      </w:r>
      <w:r>
        <w:rPr>
          <w:noProof/>
        </w:rPr>
        <w:t>157</w:t>
      </w:r>
      <w:r>
        <w:rPr>
          <w:noProof/>
        </w:rPr>
        <w:fldChar w:fldCharType="end"/>
      </w:r>
    </w:p>
    <w:p w14:paraId="64BE6EED" w14:textId="496350AB" w:rsidR="00B80243" w:rsidRDefault="00B8024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_Toc138080189 \h </w:instrText>
      </w:r>
      <w:r>
        <w:rPr>
          <w:noProof/>
        </w:rPr>
      </w:r>
      <w:r>
        <w:rPr>
          <w:noProof/>
        </w:rPr>
        <w:fldChar w:fldCharType="separate"/>
      </w:r>
      <w:r>
        <w:rPr>
          <w:noProof/>
        </w:rPr>
        <w:t>157</w:t>
      </w:r>
      <w:r>
        <w:rPr>
          <w:noProof/>
        </w:rPr>
        <w:fldChar w:fldCharType="end"/>
      </w:r>
    </w:p>
    <w:p w14:paraId="78B26205" w14:textId="026E773B" w:rsidR="00B80243" w:rsidRDefault="00B8024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_Toc138080190 \h </w:instrText>
      </w:r>
      <w:r>
        <w:rPr>
          <w:noProof/>
        </w:rPr>
      </w:r>
      <w:r>
        <w:rPr>
          <w:noProof/>
        </w:rPr>
        <w:fldChar w:fldCharType="separate"/>
      </w:r>
      <w:r>
        <w:rPr>
          <w:noProof/>
        </w:rPr>
        <w:t>157</w:t>
      </w:r>
      <w:r>
        <w:rPr>
          <w:noProof/>
        </w:rPr>
        <w:fldChar w:fldCharType="end"/>
      </w:r>
    </w:p>
    <w:p w14:paraId="6E67578B" w14:textId="10EDCF34" w:rsidR="00B80243" w:rsidRDefault="00B8024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_Toc138080191 \h </w:instrText>
      </w:r>
      <w:r>
        <w:rPr>
          <w:noProof/>
        </w:rPr>
      </w:r>
      <w:r>
        <w:rPr>
          <w:noProof/>
        </w:rPr>
        <w:fldChar w:fldCharType="separate"/>
      </w:r>
      <w:r>
        <w:rPr>
          <w:noProof/>
        </w:rPr>
        <w:t>158</w:t>
      </w:r>
      <w:r>
        <w:rPr>
          <w:noProof/>
        </w:rPr>
        <w:fldChar w:fldCharType="end"/>
      </w:r>
    </w:p>
    <w:p w14:paraId="0D9667E9" w14:textId="09982FD4" w:rsidR="00B80243" w:rsidRDefault="00B8024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_Toc138080192 \h </w:instrText>
      </w:r>
      <w:r>
        <w:rPr>
          <w:noProof/>
        </w:rPr>
      </w:r>
      <w:r>
        <w:rPr>
          <w:noProof/>
        </w:rPr>
        <w:fldChar w:fldCharType="separate"/>
      </w:r>
      <w:r>
        <w:rPr>
          <w:noProof/>
        </w:rPr>
        <w:t>158</w:t>
      </w:r>
      <w:r>
        <w:rPr>
          <w:noProof/>
        </w:rPr>
        <w:fldChar w:fldCharType="end"/>
      </w:r>
    </w:p>
    <w:p w14:paraId="5E1D0539" w14:textId="2A5B1677" w:rsidR="00B80243" w:rsidRDefault="00B8024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_Toc138080193 \h </w:instrText>
      </w:r>
      <w:r>
        <w:rPr>
          <w:noProof/>
        </w:rPr>
      </w:r>
      <w:r>
        <w:rPr>
          <w:noProof/>
        </w:rPr>
        <w:fldChar w:fldCharType="separate"/>
      </w:r>
      <w:r>
        <w:rPr>
          <w:noProof/>
        </w:rPr>
        <w:t>158</w:t>
      </w:r>
      <w:r>
        <w:rPr>
          <w:noProof/>
        </w:rPr>
        <w:fldChar w:fldCharType="end"/>
      </w:r>
    </w:p>
    <w:p w14:paraId="1A5E42A9" w14:textId="79DFC939" w:rsidR="00B80243" w:rsidRDefault="00B8024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_Toc138080194 \h </w:instrText>
      </w:r>
      <w:r>
        <w:rPr>
          <w:noProof/>
        </w:rPr>
      </w:r>
      <w:r>
        <w:rPr>
          <w:noProof/>
        </w:rPr>
        <w:fldChar w:fldCharType="separate"/>
      </w:r>
      <w:r>
        <w:rPr>
          <w:noProof/>
        </w:rPr>
        <w:t>158</w:t>
      </w:r>
      <w:r>
        <w:rPr>
          <w:noProof/>
        </w:rPr>
        <w:fldChar w:fldCharType="end"/>
      </w:r>
    </w:p>
    <w:p w14:paraId="2D3016E7" w14:textId="05C0BED1" w:rsidR="00B80243" w:rsidRDefault="00B8024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_Toc138080195 \h </w:instrText>
      </w:r>
      <w:r>
        <w:rPr>
          <w:noProof/>
        </w:rPr>
      </w:r>
      <w:r>
        <w:rPr>
          <w:noProof/>
        </w:rPr>
        <w:fldChar w:fldCharType="separate"/>
      </w:r>
      <w:r>
        <w:rPr>
          <w:noProof/>
        </w:rPr>
        <w:t>158</w:t>
      </w:r>
      <w:r>
        <w:rPr>
          <w:noProof/>
        </w:rPr>
        <w:fldChar w:fldCharType="end"/>
      </w:r>
    </w:p>
    <w:p w14:paraId="28EB56AA" w14:textId="46AC3A55" w:rsidR="00B80243" w:rsidRDefault="00B8024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_Toc138080196 \h </w:instrText>
      </w:r>
      <w:r>
        <w:rPr>
          <w:noProof/>
        </w:rPr>
      </w:r>
      <w:r>
        <w:rPr>
          <w:noProof/>
        </w:rPr>
        <w:fldChar w:fldCharType="separate"/>
      </w:r>
      <w:r>
        <w:rPr>
          <w:noProof/>
        </w:rPr>
        <w:t>158</w:t>
      </w:r>
      <w:r>
        <w:rPr>
          <w:noProof/>
        </w:rPr>
        <w:fldChar w:fldCharType="end"/>
      </w:r>
    </w:p>
    <w:p w14:paraId="67687AD1" w14:textId="7860B943" w:rsidR="00B80243" w:rsidRDefault="00B8024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_Toc138080197 \h </w:instrText>
      </w:r>
      <w:r>
        <w:rPr>
          <w:noProof/>
        </w:rPr>
      </w:r>
      <w:r>
        <w:rPr>
          <w:noProof/>
        </w:rPr>
        <w:fldChar w:fldCharType="separate"/>
      </w:r>
      <w:r>
        <w:rPr>
          <w:noProof/>
        </w:rPr>
        <w:t>158</w:t>
      </w:r>
      <w:r>
        <w:rPr>
          <w:noProof/>
        </w:rPr>
        <w:fldChar w:fldCharType="end"/>
      </w:r>
    </w:p>
    <w:p w14:paraId="2E3C9392" w14:textId="3F571E71" w:rsidR="00B80243" w:rsidRDefault="00B8024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_Toc138080198 \h </w:instrText>
      </w:r>
      <w:r>
        <w:rPr>
          <w:noProof/>
        </w:rPr>
      </w:r>
      <w:r>
        <w:rPr>
          <w:noProof/>
        </w:rPr>
        <w:fldChar w:fldCharType="separate"/>
      </w:r>
      <w:r>
        <w:rPr>
          <w:noProof/>
        </w:rPr>
        <w:t>158</w:t>
      </w:r>
      <w:r>
        <w:rPr>
          <w:noProof/>
        </w:rPr>
        <w:fldChar w:fldCharType="end"/>
      </w:r>
    </w:p>
    <w:p w14:paraId="64F6143D" w14:textId="565405AB" w:rsidR="00B80243" w:rsidRDefault="00B8024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_Toc138080199 \h </w:instrText>
      </w:r>
      <w:r>
        <w:rPr>
          <w:noProof/>
        </w:rPr>
      </w:r>
      <w:r>
        <w:rPr>
          <w:noProof/>
        </w:rPr>
        <w:fldChar w:fldCharType="separate"/>
      </w:r>
      <w:r>
        <w:rPr>
          <w:noProof/>
        </w:rPr>
        <w:t>158</w:t>
      </w:r>
      <w:r>
        <w:rPr>
          <w:noProof/>
        </w:rPr>
        <w:fldChar w:fldCharType="end"/>
      </w:r>
    </w:p>
    <w:p w14:paraId="4F735DF2" w14:textId="651CD3F8"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_Toc138080200 \h </w:instrText>
      </w:r>
      <w:r>
        <w:rPr>
          <w:noProof/>
        </w:rPr>
      </w:r>
      <w:r>
        <w:rPr>
          <w:noProof/>
        </w:rPr>
        <w:fldChar w:fldCharType="separate"/>
      </w:r>
      <w:r>
        <w:rPr>
          <w:noProof/>
        </w:rPr>
        <w:t>158</w:t>
      </w:r>
      <w:r>
        <w:rPr>
          <w:noProof/>
        </w:rPr>
        <w:fldChar w:fldCharType="end"/>
      </w:r>
    </w:p>
    <w:p w14:paraId="17E7FB70" w14:textId="35EA3D9D"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_Toc138080201 \h </w:instrText>
      </w:r>
      <w:r>
        <w:rPr>
          <w:noProof/>
        </w:rPr>
      </w:r>
      <w:r>
        <w:rPr>
          <w:noProof/>
        </w:rPr>
        <w:fldChar w:fldCharType="separate"/>
      </w:r>
      <w:r>
        <w:rPr>
          <w:noProof/>
        </w:rPr>
        <w:t>159</w:t>
      </w:r>
      <w:r>
        <w:rPr>
          <w:noProof/>
        </w:rPr>
        <w:fldChar w:fldCharType="end"/>
      </w:r>
    </w:p>
    <w:p w14:paraId="39A5A818" w14:textId="11EBA919" w:rsidR="00B80243" w:rsidRDefault="00B8024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_Toc138080202 \h </w:instrText>
      </w:r>
      <w:r>
        <w:rPr>
          <w:noProof/>
        </w:rPr>
      </w:r>
      <w:r>
        <w:rPr>
          <w:noProof/>
        </w:rPr>
        <w:fldChar w:fldCharType="separate"/>
      </w:r>
      <w:r>
        <w:rPr>
          <w:noProof/>
        </w:rPr>
        <w:t>159</w:t>
      </w:r>
      <w:r>
        <w:rPr>
          <w:noProof/>
        </w:rPr>
        <w:fldChar w:fldCharType="end"/>
      </w:r>
    </w:p>
    <w:p w14:paraId="232E613C" w14:textId="6643AAD1" w:rsidR="00B80243" w:rsidRDefault="00B8024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_Toc138080203 \h </w:instrText>
      </w:r>
      <w:r>
        <w:rPr>
          <w:noProof/>
        </w:rPr>
      </w:r>
      <w:r>
        <w:rPr>
          <w:noProof/>
        </w:rPr>
        <w:fldChar w:fldCharType="separate"/>
      </w:r>
      <w:r>
        <w:rPr>
          <w:noProof/>
        </w:rPr>
        <w:t>159</w:t>
      </w:r>
      <w:r>
        <w:rPr>
          <w:noProof/>
        </w:rPr>
        <w:fldChar w:fldCharType="end"/>
      </w:r>
    </w:p>
    <w:p w14:paraId="4554FD55" w14:textId="584DDD16" w:rsidR="00B80243" w:rsidRDefault="00B8024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_Toc138080204 \h </w:instrText>
      </w:r>
      <w:r>
        <w:rPr>
          <w:noProof/>
        </w:rPr>
      </w:r>
      <w:r>
        <w:rPr>
          <w:noProof/>
        </w:rPr>
        <w:fldChar w:fldCharType="separate"/>
      </w:r>
      <w:r>
        <w:rPr>
          <w:noProof/>
        </w:rPr>
        <w:t>159</w:t>
      </w:r>
      <w:r>
        <w:rPr>
          <w:noProof/>
        </w:rPr>
        <w:fldChar w:fldCharType="end"/>
      </w:r>
    </w:p>
    <w:p w14:paraId="68878B1B" w14:textId="42CFC8A1" w:rsidR="00B80243" w:rsidRDefault="00B8024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_Toc138080205 \h </w:instrText>
      </w:r>
      <w:r>
        <w:rPr>
          <w:noProof/>
        </w:rPr>
      </w:r>
      <w:r>
        <w:rPr>
          <w:noProof/>
        </w:rPr>
        <w:fldChar w:fldCharType="separate"/>
      </w:r>
      <w:r>
        <w:rPr>
          <w:noProof/>
        </w:rPr>
        <w:t>160</w:t>
      </w:r>
      <w:r>
        <w:rPr>
          <w:noProof/>
        </w:rPr>
        <w:fldChar w:fldCharType="end"/>
      </w:r>
    </w:p>
    <w:p w14:paraId="32F073DC" w14:textId="5F68B35C" w:rsidR="00B80243" w:rsidRDefault="00B8024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351333">
        <w:rPr>
          <w:rFonts w:cs="Arial"/>
          <w:noProof/>
          <w:lang w:eastAsia="zh-CN"/>
        </w:rPr>
        <w:t>NotifyThresholdCrossing</w:t>
      </w:r>
      <w:r>
        <w:rPr>
          <w:noProof/>
        </w:rPr>
        <w:tab/>
      </w:r>
      <w:r>
        <w:rPr>
          <w:noProof/>
        </w:rPr>
        <w:fldChar w:fldCharType="begin" w:fldLock="1"/>
      </w:r>
      <w:r>
        <w:rPr>
          <w:noProof/>
        </w:rPr>
        <w:instrText xml:space="preserve"> PAGEREF _Toc138080206 \h </w:instrText>
      </w:r>
      <w:r>
        <w:rPr>
          <w:noProof/>
        </w:rPr>
      </w:r>
      <w:r>
        <w:rPr>
          <w:noProof/>
        </w:rPr>
        <w:fldChar w:fldCharType="separate"/>
      </w:r>
      <w:r>
        <w:rPr>
          <w:noProof/>
        </w:rPr>
        <w:t>160</w:t>
      </w:r>
      <w:r>
        <w:rPr>
          <w:noProof/>
        </w:rPr>
        <w:fldChar w:fldCharType="end"/>
      </w:r>
    </w:p>
    <w:p w14:paraId="4D998BB9" w14:textId="0448FE19" w:rsidR="00B80243" w:rsidRDefault="00B8024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_Toc138080207 \h </w:instrText>
      </w:r>
      <w:r>
        <w:rPr>
          <w:noProof/>
        </w:rPr>
      </w:r>
      <w:r>
        <w:rPr>
          <w:noProof/>
        </w:rPr>
        <w:fldChar w:fldCharType="separate"/>
      </w:r>
      <w:r>
        <w:rPr>
          <w:noProof/>
        </w:rPr>
        <w:t>160</w:t>
      </w:r>
      <w:r>
        <w:rPr>
          <w:noProof/>
        </w:rPr>
        <w:fldChar w:fldCharType="end"/>
      </w:r>
    </w:p>
    <w:p w14:paraId="16921904" w14:textId="3F109D4B" w:rsidR="00B80243" w:rsidRDefault="00B8024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_Toc138080208 \h </w:instrText>
      </w:r>
      <w:r>
        <w:rPr>
          <w:noProof/>
        </w:rPr>
      </w:r>
      <w:r>
        <w:rPr>
          <w:noProof/>
        </w:rPr>
        <w:fldChar w:fldCharType="separate"/>
      </w:r>
      <w:r>
        <w:rPr>
          <w:noProof/>
        </w:rPr>
        <w:t>160</w:t>
      </w:r>
      <w:r>
        <w:rPr>
          <w:noProof/>
        </w:rPr>
        <w:fldChar w:fldCharType="end"/>
      </w:r>
    </w:p>
    <w:p w14:paraId="7DD67C00" w14:textId="155047D7" w:rsidR="00B80243" w:rsidRDefault="00B8024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_Toc138080209 \h </w:instrText>
      </w:r>
      <w:r>
        <w:rPr>
          <w:noProof/>
        </w:rPr>
      </w:r>
      <w:r>
        <w:rPr>
          <w:noProof/>
        </w:rPr>
        <w:fldChar w:fldCharType="separate"/>
      </w:r>
      <w:r>
        <w:rPr>
          <w:noProof/>
        </w:rPr>
        <w:t>160</w:t>
      </w:r>
      <w:r>
        <w:rPr>
          <w:noProof/>
        </w:rPr>
        <w:fldChar w:fldCharType="end"/>
      </w:r>
    </w:p>
    <w:p w14:paraId="28600C21" w14:textId="73465F93" w:rsidR="00B80243" w:rsidRDefault="00B8024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_Toc138080210 \h </w:instrText>
      </w:r>
      <w:r>
        <w:rPr>
          <w:noProof/>
        </w:rPr>
      </w:r>
      <w:r>
        <w:rPr>
          <w:noProof/>
        </w:rPr>
        <w:fldChar w:fldCharType="separate"/>
      </w:r>
      <w:r>
        <w:rPr>
          <w:noProof/>
        </w:rPr>
        <w:t>160</w:t>
      </w:r>
      <w:r>
        <w:rPr>
          <w:noProof/>
        </w:rPr>
        <w:fldChar w:fldCharType="end"/>
      </w:r>
    </w:p>
    <w:p w14:paraId="07BE18D8" w14:textId="71A08BEE" w:rsidR="00B80243" w:rsidRDefault="00B8024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_Toc138080211 \h </w:instrText>
      </w:r>
      <w:r>
        <w:rPr>
          <w:noProof/>
        </w:rPr>
      </w:r>
      <w:r>
        <w:rPr>
          <w:noProof/>
        </w:rPr>
        <w:fldChar w:fldCharType="separate"/>
      </w:r>
      <w:r>
        <w:rPr>
          <w:noProof/>
        </w:rPr>
        <w:t>161</w:t>
      </w:r>
      <w:r>
        <w:rPr>
          <w:noProof/>
        </w:rPr>
        <w:fldChar w:fldCharType="end"/>
      </w:r>
    </w:p>
    <w:p w14:paraId="22CBDB8E" w14:textId="687FA0A5"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_Toc138080212 \h </w:instrText>
      </w:r>
      <w:r>
        <w:rPr>
          <w:noProof/>
        </w:rPr>
      </w:r>
      <w:r>
        <w:rPr>
          <w:noProof/>
        </w:rPr>
        <w:fldChar w:fldCharType="separate"/>
      </w:r>
      <w:r>
        <w:rPr>
          <w:noProof/>
        </w:rPr>
        <w:t>161</w:t>
      </w:r>
      <w:r>
        <w:rPr>
          <w:noProof/>
        </w:rPr>
        <w:fldChar w:fldCharType="end"/>
      </w:r>
    </w:p>
    <w:p w14:paraId="01B29C33" w14:textId="161C8913"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_Toc138080213 \h </w:instrText>
      </w:r>
      <w:r>
        <w:rPr>
          <w:noProof/>
        </w:rPr>
      </w:r>
      <w:r>
        <w:rPr>
          <w:noProof/>
        </w:rPr>
        <w:fldChar w:fldCharType="separate"/>
      </w:r>
      <w:r>
        <w:rPr>
          <w:noProof/>
        </w:rPr>
        <w:t>161</w:t>
      </w:r>
      <w:r>
        <w:rPr>
          <w:noProof/>
        </w:rPr>
        <w:fldChar w:fldCharType="end"/>
      </w:r>
    </w:p>
    <w:p w14:paraId="3C1EFA30" w14:textId="3D993B33" w:rsidR="00B80243" w:rsidRDefault="00B8024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_Toc138080214 \h </w:instrText>
      </w:r>
      <w:r>
        <w:rPr>
          <w:noProof/>
        </w:rPr>
      </w:r>
      <w:r>
        <w:rPr>
          <w:noProof/>
        </w:rPr>
        <w:fldChar w:fldCharType="separate"/>
      </w:r>
      <w:r>
        <w:rPr>
          <w:noProof/>
        </w:rPr>
        <w:t>161</w:t>
      </w:r>
      <w:r>
        <w:rPr>
          <w:noProof/>
        </w:rPr>
        <w:fldChar w:fldCharType="end"/>
      </w:r>
    </w:p>
    <w:p w14:paraId="0B70DCFC" w14:textId="0CF4816A" w:rsidR="00B80243" w:rsidRDefault="00B8024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_Toc138080215 \h </w:instrText>
      </w:r>
      <w:r>
        <w:rPr>
          <w:noProof/>
        </w:rPr>
      </w:r>
      <w:r>
        <w:rPr>
          <w:noProof/>
        </w:rPr>
        <w:fldChar w:fldCharType="separate"/>
      </w:r>
      <w:r>
        <w:rPr>
          <w:noProof/>
        </w:rPr>
        <w:t>161</w:t>
      </w:r>
      <w:r>
        <w:rPr>
          <w:noProof/>
        </w:rPr>
        <w:fldChar w:fldCharType="end"/>
      </w:r>
    </w:p>
    <w:p w14:paraId="03DA55FD" w14:textId="3D5F7A5B" w:rsidR="00B80243" w:rsidRDefault="00B8024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_Toc138080216 \h </w:instrText>
      </w:r>
      <w:r>
        <w:rPr>
          <w:noProof/>
        </w:rPr>
      </w:r>
      <w:r>
        <w:rPr>
          <w:noProof/>
        </w:rPr>
        <w:fldChar w:fldCharType="separate"/>
      </w:r>
      <w:r>
        <w:rPr>
          <w:noProof/>
        </w:rPr>
        <w:t>161</w:t>
      </w:r>
      <w:r>
        <w:rPr>
          <w:noProof/>
        </w:rPr>
        <w:fldChar w:fldCharType="end"/>
      </w:r>
    </w:p>
    <w:p w14:paraId="6A21855A" w14:textId="70C97888" w:rsidR="00B80243" w:rsidRDefault="00B8024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_Toc138080217 \h </w:instrText>
      </w:r>
      <w:r>
        <w:rPr>
          <w:noProof/>
        </w:rPr>
      </w:r>
      <w:r>
        <w:rPr>
          <w:noProof/>
        </w:rPr>
        <w:fldChar w:fldCharType="separate"/>
      </w:r>
      <w:r>
        <w:rPr>
          <w:noProof/>
        </w:rPr>
        <w:t>162</w:t>
      </w:r>
      <w:r>
        <w:rPr>
          <w:noProof/>
        </w:rPr>
        <w:fldChar w:fldCharType="end"/>
      </w:r>
    </w:p>
    <w:p w14:paraId="2305C19D" w14:textId="2D3C96A6" w:rsidR="00B80243" w:rsidRDefault="00B8024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_Toc138080218 \h </w:instrText>
      </w:r>
      <w:r>
        <w:rPr>
          <w:noProof/>
        </w:rPr>
      </w:r>
      <w:r>
        <w:rPr>
          <w:noProof/>
        </w:rPr>
        <w:fldChar w:fldCharType="separate"/>
      </w:r>
      <w:r>
        <w:rPr>
          <w:noProof/>
        </w:rPr>
        <w:t>162</w:t>
      </w:r>
      <w:r>
        <w:rPr>
          <w:noProof/>
        </w:rPr>
        <w:fldChar w:fldCharType="end"/>
      </w:r>
    </w:p>
    <w:p w14:paraId="2EE15770" w14:textId="22E8996D" w:rsidR="00B80243" w:rsidRDefault="00B8024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_Toc138080219 \h </w:instrText>
      </w:r>
      <w:r>
        <w:rPr>
          <w:noProof/>
        </w:rPr>
      </w:r>
      <w:r>
        <w:rPr>
          <w:noProof/>
        </w:rPr>
        <w:fldChar w:fldCharType="separate"/>
      </w:r>
      <w:r>
        <w:rPr>
          <w:noProof/>
        </w:rPr>
        <w:t>162</w:t>
      </w:r>
      <w:r>
        <w:rPr>
          <w:noProof/>
        </w:rPr>
        <w:fldChar w:fldCharType="end"/>
      </w:r>
    </w:p>
    <w:p w14:paraId="15E42E65" w14:textId="1658BC57" w:rsidR="00B80243" w:rsidRDefault="00B8024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_Toc138080220 \h </w:instrText>
      </w:r>
      <w:r>
        <w:rPr>
          <w:noProof/>
        </w:rPr>
      </w:r>
      <w:r>
        <w:rPr>
          <w:noProof/>
        </w:rPr>
        <w:fldChar w:fldCharType="separate"/>
      </w:r>
      <w:r>
        <w:rPr>
          <w:noProof/>
        </w:rPr>
        <w:t>162</w:t>
      </w:r>
      <w:r>
        <w:rPr>
          <w:noProof/>
        </w:rPr>
        <w:fldChar w:fldCharType="end"/>
      </w:r>
    </w:p>
    <w:p w14:paraId="6DD48FD6" w14:textId="4DA4F3FA" w:rsidR="00B80243" w:rsidRDefault="00B8024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_Toc138080221 \h </w:instrText>
      </w:r>
      <w:r>
        <w:rPr>
          <w:noProof/>
        </w:rPr>
      </w:r>
      <w:r>
        <w:rPr>
          <w:noProof/>
        </w:rPr>
        <w:fldChar w:fldCharType="separate"/>
      </w:r>
      <w:r>
        <w:rPr>
          <w:noProof/>
        </w:rPr>
        <w:t>165</w:t>
      </w:r>
      <w:r>
        <w:rPr>
          <w:noProof/>
        </w:rPr>
        <w:fldChar w:fldCharType="end"/>
      </w:r>
    </w:p>
    <w:p w14:paraId="0E9EF8F6" w14:textId="1F3F5793" w:rsidR="00B80243" w:rsidRDefault="00B8024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_Toc138080222 \h </w:instrText>
      </w:r>
      <w:r>
        <w:rPr>
          <w:noProof/>
        </w:rPr>
      </w:r>
      <w:r>
        <w:rPr>
          <w:noProof/>
        </w:rPr>
        <w:fldChar w:fldCharType="separate"/>
      </w:r>
      <w:r>
        <w:rPr>
          <w:noProof/>
        </w:rPr>
        <w:t>165</w:t>
      </w:r>
      <w:r>
        <w:rPr>
          <w:noProof/>
        </w:rPr>
        <w:fldChar w:fldCharType="end"/>
      </w:r>
    </w:p>
    <w:p w14:paraId="03C19E5B" w14:textId="487128AC" w:rsidR="00B80243" w:rsidRDefault="00B8024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_Toc138080223 \h </w:instrText>
      </w:r>
      <w:r>
        <w:rPr>
          <w:noProof/>
        </w:rPr>
      </w:r>
      <w:r>
        <w:rPr>
          <w:noProof/>
        </w:rPr>
        <w:fldChar w:fldCharType="separate"/>
      </w:r>
      <w:r>
        <w:rPr>
          <w:noProof/>
        </w:rPr>
        <w:t>165</w:t>
      </w:r>
      <w:r>
        <w:rPr>
          <w:noProof/>
        </w:rPr>
        <w:fldChar w:fldCharType="end"/>
      </w:r>
    </w:p>
    <w:p w14:paraId="35E4CA3F" w14:textId="72DBEF12" w:rsidR="00B80243" w:rsidRDefault="00B8024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_Toc138080224 \h </w:instrText>
      </w:r>
      <w:r>
        <w:rPr>
          <w:noProof/>
        </w:rPr>
      </w:r>
      <w:r>
        <w:rPr>
          <w:noProof/>
        </w:rPr>
        <w:fldChar w:fldCharType="separate"/>
      </w:r>
      <w:r>
        <w:rPr>
          <w:noProof/>
        </w:rPr>
        <w:t>165</w:t>
      </w:r>
      <w:r>
        <w:rPr>
          <w:noProof/>
        </w:rPr>
        <w:fldChar w:fldCharType="end"/>
      </w:r>
    </w:p>
    <w:p w14:paraId="252FADC7" w14:textId="3A4C3BFF" w:rsidR="00B80243" w:rsidRDefault="00B8024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_Toc138080225 \h </w:instrText>
      </w:r>
      <w:r>
        <w:rPr>
          <w:noProof/>
        </w:rPr>
      </w:r>
      <w:r>
        <w:rPr>
          <w:noProof/>
        </w:rPr>
        <w:fldChar w:fldCharType="separate"/>
      </w:r>
      <w:r>
        <w:rPr>
          <w:noProof/>
        </w:rPr>
        <w:t>165</w:t>
      </w:r>
      <w:r>
        <w:rPr>
          <w:noProof/>
        </w:rPr>
        <w:fldChar w:fldCharType="end"/>
      </w:r>
    </w:p>
    <w:p w14:paraId="312A6B6F" w14:textId="3252BB77" w:rsidR="00B80243" w:rsidRDefault="00B8024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_Toc138080226 \h </w:instrText>
      </w:r>
      <w:r>
        <w:rPr>
          <w:noProof/>
        </w:rPr>
      </w:r>
      <w:r>
        <w:rPr>
          <w:noProof/>
        </w:rPr>
        <w:fldChar w:fldCharType="separate"/>
      </w:r>
      <w:r>
        <w:rPr>
          <w:noProof/>
        </w:rPr>
        <w:t>165</w:t>
      </w:r>
      <w:r>
        <w:rPr>
          <w:noProof/>
        </w:rPr>
        <w:fldChar w:fldCharType="end"/>
      </w:r>
    </w:p>
    <w:p w14:paraId="43684762" w14:textId="36FF2AEF" w:rsidR="00B80243" w:rsidRDefault="00B8024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_Toc138080227 \h </w:instrText>
      </w:r>
      <w:r>
        <w:rPr>
          <w:noProof/>
        </w:rPr>
      </w:r>
      <w:r>
        <w:rPr>
          <w:noProof/>
        </w:rPr>
        <w:fldChar w:fldCharType="separate"/>
      </w:r>
      <w:r>
        <w:rPr>
          <w:noProof/>
        </w:rPr>
        <w:t>165</w:t>
      </w:r>
      <w:r>
        <w:rPr>
          <w:noProof/>
        </w:rPr>
        <w:fldChar w:fldCharType="end"/>
      </w:r>
    </w:p>
    <w:p w14:paraId="12874E13" w14:textId="45F13310" w:rsidR="00B80243" w:rsidRDefault="00B8024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_Toc138080228 \h </w:instrText>
      </w:r>
      <w:r>
        <w:rPr>
          <w:noProof/>
        </w:rPr>
      </w:r>
      <w:r>
        <w:rPr>
          <w:noProof/>
        </w:rPr>
        <w:fldChar w:fldCharType="separate"/>
      </w:r>
      <w:r>
        <w:rPr>
          <w:noProof/>
        </w:rPr>
        <w:t>165</w:t>
      </w:r>
      <w:r>
        <w:rPr>
          <w:noProof/>
        </w:rPr>
        <w:fldChar w:fldCharType="end"/>
      </w:r>
    </w:p>
    <w:p w14:paraId="6BCAEFB7" w14:textId="1F1390FC" w:rsidR="00B80243" w:rsidRDefault="00B8024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_Toc138080229 \h </w:instrText>
      </w:r>
      <w:r>
        <w:rPr>
          <w:noProof/>
        </w:rPr>
      </w:r>
      <w:r>
        <w:rPr>
          <w:noProof/>
        </w:rPr>
        <w:fldChar w:fldCharType="separate"/>
      </w:r>
      <w:r>
        <w:rPr>
          <w:noProof/>
        </w:rPr>
        <w:t>165</w:t>
      </w:r>
      <w:r>
        <w:rPr>
          <w:noProof/>
        </w:rPr>
        <w:fldChar w:fldCharType="end"/>
      </w:r>
    </w:p>
    <w:p w14:paraId="635B1DE3" w14:textId="22B0E177" w:rsidR="00B80243" w:rsidRDefault="00B8024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_Toc138080230 \h </w:instrText>
      </w:r>
      <w:r>
        <w:rPr>
          <w:noProof/>
        </w:rPr>
      </w:r>
      <w:r>
        <w:rPr>
          <w:noProof/>
        </w:rPr>
        <w:fldChar w:fldCharType="separate"/>
      </w:r>
      <w:r>
        <w:rPr>
          <w:noProof/>
        </w:rPr>
        <w:t>165</w:t>
      </w:r>
      <w:r>
        <w:rPr>
          <w:noProof/>
        </w:rPr>
        <w:fldChar w:fldCharType="end"/>
      </w:r>
    </w:p>
    <w:p w14:paraId="39968893" w14:textId="3468FA68" w:rsidR="00B80243" w:rsidRDefault="00B8024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_Toc138080231 \h </w:instrText>
      </w:r>
      <w:r>
        <w:rPr>
          <w:noProof/>
        </w:rPr>
      </w:r>
      <w:r>
        <w:rPr>
          <w:noProof/>
        </w:rPr>
        <w:fldChar w:fldCharType="separate"/>
      </w:r>
      <w:r>
        <w:rPr>
          <w:noProof/>
        </w:rPr>
        <w:t>166</w:t>
      </w:r>
      <w:r>
        <w:rPr>
          <w:noProof/>
        </w:rPr>
        <w:fldChar w:fldCharType="end"/>
      </w:r>
    </w:p>
    <w:p w14:paraId="5F023396" w14:textId="21300724" w:rsidR="00B80243" w:rsidRDefault="00B8024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_Toc138080232 \h </w:instrText>
      </w:r>
      <w:r>
        <w:rPr>
          <w:noProof/>
        </w:rPr>
      </w:r>
      <w:r>
        <w:rPr>
          <w:noProof/>
        </w:rPr>
        <w:fldChar w:fldCharType="separate"/>
      </w:r>
      <w:r>
        <w:rPr>
          <w:noProof/>
        </w:rPr>
        <w:t>166</w:t>
      </w:r>
      <w:r>
        <w:rPr>
          <w:noProof/>
        </w:rPr>
        <w:fldChar w:fldCharType="end"/>
      </w:r>
    </w:p>
    <w:p w14:paraId="7281E691" w14:textId="670A8771" w:rsidR="00B80243" w:rsidRDefault="00B8024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_Toc138080233 \h </w:instrText>
      </w:r>
      <w:r>
        <w:rPr>
          <w:noProof/>
        </w:rPr>
      </w:r>
      <w:r>
        <w:rPr>
          <w:noProof/>
        </w:rPr>
        <w:fldChar w:fldCharType="separate"/>
      </w:r>
      <w:r>
        <w:rPr>
          <w:noProof/>
        </w:rPr>
        <w:t>166</w:t>
      </w:r>
      <w:r>
        <w:rPr>
          <w:noProof/>
        </w:rPr>
        <w:fldChar w:fldCharType="end"/>
      </w:r>
    </w:p>
    <w:p w14:paraId="7C774A26" w14:textId="23CF6C2C" w:rsidR="00B80243" w:rsidRDefault="00B8024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_Toc138080234 \h </w:instrText>
      </w:r>
      <w:r>
        <w:rPr>
          <w:noProof/>
        </w:rPr>
      </w:r>
      <w:r>
        <w:rPr>
          <w:noProof/>
        </w:rPr>
        <w:fldChar w:fldCharType="separate"/>
      </w:r>
      <w:r>
        <w:rPr>
          <w:noProof/>
        </w:rPr>
        <w:t>166</w:t>
      </w:r>
      <w:r>
        <w:rPr>
          <w:noProof/>
        </w:rPr>
        <w:fldChar w:fldCharType="end"/>
      </w:r>
    </w:p>
    <w:p w14:paraId="07648F37" w14:textId="328673D1" w:rsidR="00B80243" w:rsidRDefault="00B8024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351333">
        <w:rPr>
          <w:noProof/>
          <w:lang w:val="en" w:eastAsia="zh-CN"/>
        </w:rPr>
        <w:t>HeartbeatNotificationTypes</w:t>
      </w:r>
      <w:r>
        <w:rPr>
          <w:noProof/>
        </w:rPr>
        <w:tab/>
      </w:r>
      <w:r>
        <w:rPr>
          <w:noProof/>
        </w:rPr>
        <w:fldChar w:fldCharType="begin" w:fldLock="1"/>
      </w:r>
      <w:r>
        <w:rPr>
          <w:noProof/>
        </w:rPr>
        <w:instrText xml:space="preserve"> PAGEREF _Toc138080235 \h </w:instrText>
      </w:r>
      <w:r>
        <w:rPr>
          <w:noProof/>
        </w:rPr>
      </w:r>
      <w:r>
        <w:rPr>
          <w:noProof/>
        </w:rPr>
        <w:fldChar w:fldCharType="separate"/>
      </w:r>
      <w:r>
        <w:rPr>
          <w:noProof/>
        </w:rPr>
        <w:t>166</w:t>
      </w:r>
      <w:r>
        <w:rPr>
          <w:noProof/>
        </w:rPr>
        <w:fldChar w:fldCharType="end"/>
      </w:r>
    </w:p>
    <w:p w14:paraId="37D6EAC0" w14:textId="1A418A34" w:rsidR="00B80243" w:rsidRDefault="00B8024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_Toc138080236 \h </w:instrText>
      </w:r>
      <w:r>
        <w:rPr>
          <w:noProof/>
        </w:rPr>
      </w:r>
      <w:r>
        <w:rPr>
          <w:noProof/>
        </w:rPr>
        <w:fldChar w:fldCharType="separate"/>
      </w:r>
      <w:r>
        <w:rPr>
          <w:noProof/>
        </w:rPr>
        <w:t>166</w:t>
      </w:r>
      <w:r>
        <w:rPr>
          <w:noProof/>
        </w:rPr>
        <w:fldChar w:fldCharType="end"/>
      </w:r>
    </w:p>
    <w:p w14:paraId="4AF8A350" w14:textId="3F089A45" w:rsidR="00B80243" w:rsidRDefault="00B8024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_Toc138080237 \h </w:instrText>
      </w:r>
      <w:r>
        <w:rPr>
          <w:noProof/>
        </w:rPr>
      </w:r>
      <w:r>
        <w:rPr>
          <w:noProof/>
        </w:rPr>
        <w:fldChar w:fldCharType="separate"/>
      </w:r>
      <w:r>
        <w:rPr>
          <w:noProof/>
        </w:rPr>
        <w:t>166</w:t>
      </w:r>
      <w:r>
        <w:rPr>
          <w:noProof/>
        </w:rPr>
        <w:fldChar w:fldCharType="end"/>
      </w:r>
    </w:p>
    <w:p w14:paraId="3F9E0C8E" w14:textId="4A1E4FA7" w:rsidR="00B80243" w:rsidRDefault="00B8024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_Toc138080238 \h </w:instrText>
      </w:r>
      <w:r>
        <w:rPr>
          <w:noProof/>
        </w:rPr>
      </w:r>
      <w:r>
        <w:rPr>
          <w:noProof/>
        </w:rPr>
        <w:fldChar w:fldCharType="separate"/>
      </w:r>
      <w:r>
        <w:rPr>
          <w:noProof/>
        </w:rPr>
        <w:t>166</w:t>
      </w:r>
      <w:r>
        <w:rPr>
          <w:noProof/>
        </w:rPr>
        <w:fldChar w:fldCharType="end"/>
      </w:r>
    </w:p>
    <w:p w14:paraId="2D546AEB" w14:textId="7CCF6007" w:rsidR="00B80243" w:rsidRDefault="00B8024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_Toc138080239 \h </w:instrText>
      </w:r>
      <w:r>
        <w:rPr>
          <w:noProof/>
        </w:rPr>
      </w:r>
      <w:r>
        <w:rPr>
          <w:noProof/>
        </w:rPr>
        <w:fldChar w:fldCharType="separate"/>
      </w:r>
      <w:r>
        <w:rPr>
          <w:noProof/>
        </w:rPr>
        <w:t>166</w:t>
      </w:r>
      <w:r>
        <w:rPr>
          <w:noProof/>
        </w:rPr>
        <w:fldChar w:fldCharType="end"/>
      </w:r>
    </w:p>
    <w:p w14:paraId="1A969037" w14:textId="597CCD0D" w:rsidR="00B80243" w:rsidRDefault="00B8024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_Toc138080240 \h </w:instrText>
      </w:r>
      <w:r>
        <w:rPr>
          <w:noProof/>
        </w:rPr>
      </w:r>
      <w:r>
        <w:rPr>
          <w:noProof/>
        </w:rPr>
        <w:fldChar w:fldCharType="separate"/>
      </w:r>
      <w:r>
        <w:rPr>
          <w:noProof/>
        </w:rPr>
        <w:t>166</w:t>
      </w:r>
      <w:r>
        <w:rPr>
          <w:noProof/>
        </w:rPr>
        <w:fldChar w:fldCharType="end"/>
      </w:r>
    </w:p>
    <w:p w14:paraId="1D275577" w14:textId="2AD2CEA3" w:rsidR="00B80243" w:rsidRDefault="00B8024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_Toc138080241 \h </w:instrText>
      </w:r>
      <w:r>
        <w:rPr>
          <w:noProof/>
        </w:rPr>
      </w:r>
      <w:r>
        <w:rPr>
          <w:noProof/>
        </w:rPr>
        <w:fldChar w:fldCharType="separate"/>
      </w:r>
      <w:r>
        <w:rPr>
          <w:noProof/>
        </w:rPr>
        <w:t>167</w:t>
      </w:r>
      <w:r>
        <w:rPr>
          <w:noProof/>
        </w:rPr>
        <w:fldChar w:fldCharType="end"/>
      </w:r>
    </w:p>
    <w:p w14:paraId="090674A6" w14:textId="59CE4A25" w:rsidR="00B80243" w:rsidRDefault="00B8024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_Toc138080242 \h </w:instrText>
      </w:r>
      <w:r>
        <w:rPr>
          <w:noProof/>
        </w:rPr>
      </w:r>
      <w:r>
        <w:rPr>
          <w:noProof/>
        </w:rPr>
        <w:fldChar w:fldCharType="separate"/>
      </w:r>
      <w:r>
        <w:rPr>
          <w:noProof/>
        </w:rPr>
        <w:t>167</w:t>
      </w:r>
      <w:r>
        <w:rPr>
          <w:noProof/>
        </w:rPr>
        <w:fldChar w:fldCharType="end"/>
      </w:r>
    </w:p>
    <w:p w14:paraId="57B5C38B" w14:textId="26D1B5AA" w:rsidR="00B80243" w:rsidRDefault="00B8024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_Toc138080243 \h </w:instrText>
      </w:r>
      <w:r>
        <w:rPr>
          <w:noProof/>
        </w:rPr>
      </w:r>
      <w:r>
        <w:rPr>
          <w:noProof/>
        </w:rPr>
        <w:fldChar w:fldCharType="separate"/>
      </w:r>
      <w:r>
        <w:rPr>
          <w:noProof/>
        </w:rPr>
        <w:t>167</w:t>
      </w:r>
      <w:r>
        <w:rPr>
          <w:noProof/>
        </w:rPr>
        <w:fldChar w:fldCharType="end"/>
      </w:r>
    </w:p>
    <w:p w14:paraId="731B9105" w14:textId="35102F34" w:rsidR="00B80243" w:rsidRDefault="00B8024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_Toc138080244 \h </w:instrText>
      </w:r>
      <w:r>
        <w:rPr>
          <w:noProof/>
        </w:rPr>
      </w:r>
      <w:r>
        <w:rPr>
          <w:noProof/>
        </w:rPr>
        <w:fldChar w:fldCharType="separate"/>
      </w:r>
      <w:r>
        <w:rPr>
          <w:noProof/>
        </w:rPr>
        <w:t>167</w:t>
      </w:r>
      <w:r>
        <w:rPr>
          <w:noProof/>
        </w:rPr>
        <w:fldChar w:fldCharType="end"/>
      </w:r>
    </w:p>
    <w:p w14:paraId="039771BE" w14:textId="13CAE270" w:rsidR="00B80243" w:rsidRDefault="00B8024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_Toc138080245 \h </w:instrText>
      </w:r>
      <w:r>
        <w:rPr>
          <w:noProof/>
        </w:rPr>
      </w:r>
      <w:r>
        <w:rPr>
          <w:noProof/>
        </w:rPr>
        <w:fldChar w:fldCharType="separate"/>
      </w:r>
      <w:r>
        <w:rPr>
          <w:noProof/>
        </w:rPr>
        <w:t>167</w:t>
      </w:r>
      <w:r>
        <w:rPr>
          <w:noProof/>
        </w:rPr>
        <w:fldChar w:fldCharType="end"/>
      </w:r>
    </w:p>
    <w:p w14:paraId="63F3427D" w14:textId="44189090" w:rsidR="00B80243" w:rsidRDefault="00B8024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_Toc138080246 \h </w:instrText>
      </w:r>
      <w:r>
        <w:rPr>
          <w:noProof/>
        </w:rPr>
      </w:r>
      <w:r>
        <w:rPr>
          <w:noProof/>
        </w:rPr>
        <w:fldChar w:fldCharType="separate"/>
      </w:r>
      <w:r>
        <w:rPr>
          <w:noProof/>
        </w:rPr>
        <w:t>167</w:t>
      </w:r>
      <w:r>
        <w:rPr>
          <w:noProof/>
        </w:rPr>
        <w:fldChar w:fldCharType="end"/>
      </w:r>
    </w:p>
    <w:p w14:paraId="064AA5A8" w14:textId="1AE87CF6" w:rsidR="00B80243" w:rsidRDefault="00B8024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_Toc138080247 \h </w:instrText>
      </w:r>
      <w:r>
        <w:rPr>
          <w:noProof/>
        </w:rPr>
      </w:r>
      <w:r>
        <w:rPr>
          <w:noProof/>
        </w:rPr>
        <w:fldChar w:fldCharType="separate"/>
      </w:r>
      <w:r>
        <w:rPr>
          <w:noProof/>
        </w:rPr>
        <w:t>167</w:t>
      </w:r>
      <w:r>
        <w:rPr>
          <w:noProof/>
        </w:rPr>
        <w:fldChar w:fldCharType="end"/>
      </w:r>
    </w:p>
    <w:p w14:paraId="78C1D540" w14:textId="387ED7C7" w:rsidR="00B80243" w:rsidRDefault="00B8024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_Toc138080248 \h </w:instrText>
      </w:r>
      <w:r>
        <w:rPr>
          <w:noProof/>
        </w:rPr>
      </w:r>
      <w:r>
        <w:rPr>
          <w:noProof/>
        </w:rPr>
        <w:fldChar w:fldCharType="separate"/>
      </w:r>
      <w:r>
        <w:rPr>
          <w:noProof/>
        </w:rPr>
        <w:t>170</w:t>
      </w:r>
      <w:r>
        <w:rPr>
          <w:noProof/>
        </w:rPr>
        <w:fldChar w:fldCharType="end"/>
      </w:r>
    </w:p>
    <w:p w14:paraId="3F1EF36F" w14:textId="3C51EE26" w:rsidR="00B80243" w:rsidRDefault="00B8024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_Toc138080249 \h </w:instrText>
      </w:r>
      <w:r>
        <w:rPr>
          <w:noProof/>
        </w:rPr>
      </w:r>
      <w:r>
        <w:rPr>
          <w:noProof/>
        </w:rPr>
        <w:fldChar w:fldCharType="separate"/>
      </w:r>
      <w:r>
        <w:rPr>
          <w:noProof/>
        </w:rPr>
        <w:t>170</w:t>
      </w:r>
      <w:r>
        <w:rPr>
          <w:noProof/>
        </w:rPr>
        <w:fldChar w:fldCharType="end"/>
      </w:r>
    </w:p>
    <w:p w14:paraId="216DB47B" w14:textId="59C2AE39" w:rsidR="00B80243" w:rsidRDefault="00B8024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_Toc138080250 \h </w:instrText>
      </w:r>
      <w:r>
        <w:rPr>
          <w:noProof/>
        </w:rPr>
      </w:r>
      <w:r>
        <w:rPr>
          <w:noProof/>
        </w:rPr>
        <w:fldChar w:fldCharType="separate"/>
      </w:r>
      <w:r>
        <w:rPr>
          <w:noProof/>
        </w:rPr>
        <w:t>171</w:t>
      </w:r>
      <w:r>
        <w:rPr>
          <w:noProof/>
        </w:rPr>
        <w:fldChar w:fldCharType="end"/>
      </w:r>
    </w:p>
    <w:p w14:paraId="08B18D48" w14:textId="2C9040BE" w:rsidR="00B80243" w:rsidRDefault="00B8024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_Toc138080251 \h </w:instrText>
      </w:r>
      <w:r>
        <w:rPr>
          <w:noProof/>
        </w:rPr>
      </w:r>
      <w:r>
        <w:rPr>
          <w:noProof/>
        </w:rPr>
        <w:fldChar w:fldCharType="separate"/>
      </w:r>
      <w:r>
        <w:rPr>
          <w:noProof/>
        </w:rPr>
        <w:t>171</w:t>
      </w:r>
      <w:r>
        <w:rPr>
          <w:noProof/>
        </w:rPr>
        <w:fldChar w:fldCharType="end"/>
      </w:r>
    </w:p>
    <w:p w14:paraId="1E85B848" w14:textId="186D5809" w:rsidR="00B80243" w:rsidRDefault="00B8024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_Toc138080252 \h </w:instrText>
      </w:r>
      <w:r>
        <w:rPr>
          <w:noProof/>
        </w:rPr>
      </w:r>
      <w:r>
        <w:rPr>
          <w:noProof/>
        </w:rPr>
        <w:fldChar w:fldCharType="separate"/>
      </w:r>
      <w:r>
        <w:rPr>
          <w:noProof/>
        </w:rPr>
        <w:t>172</w:t>
      </w:r>
      <w:r>
        <w:rPr>
          <w:noProof/>
        </w:rPr>
        <w:fldChar w:fldCharType="end"/>
      </w:r>
    </w:p>
    <w:p w14:paraId="0AFB73AF" w14:textId="413591FE" w:rsidR="00B80243" w:rsidRDefault="00B8024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_Toc138080253 \h </w:instrText>
      </w:r>
      <w:r>
        <w:rPr>
          <w:noProof/>
        </w:rPr>
      </w:r>
      <w:r>
        <w:rPr>
          <w:noProof/>
        </w:rPr>
        <w:fldChar w:fldCharType="separate"/>
      </w:r>
      <w:r>
        <w:rPr>
          <w:noProof/>
        </w:rPr>
        <w:t>172</w:t>
      </w:r>
      <w:r>
        <w:rPr>
          <w:noProof/>
        </w:rPr>
        <w:fldChar w:fldCharType="end"/>
      </w:r>
    </w:p>
    <w:p w14:paraId="6B91A5A9" w14:textId="168BAF63" w:rsidR="00B80243" w:rsidRDefault="00B8024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_Toc138080254 \h </w:instrText>
      </w:r>
      <w:r>
        <w:rPr>
          <w:noProof/>
        </w:rPr>
      </w:r>
      <w:r>
        <w:rPr>
          <w:noProof/>
        </w:rPr>
        <w:fldChar w:fldCharType="separate"/>
      </w:r>
      <w:r>
        <w:rPr>
          <w:noProof/>
        </w:rPr>
        <w:t>173</w:t>
      </w:r>
      <w:r>
        <w:rPr>
          <w:noProof/>
        </w:rPr>
        <w:fldChar w:fldCharType="end"/>
      </w:r>
    </w:p>
    <w:p w14:paraId="4D8D4139" w14:textId="5FE2CC3A" w:rsidR="00B80243" w:rsidRDefault="00B8024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_Toc138080255 \h </w:instrText>
      </w:r>
      <w:r>
        <w:rPr>
          <w:noProof/>
        </w:rPr>
      </w:r>
      <w:r>
        <w:rPr>
          <w:noProof/>
        </w:rPr>
        <w:fldChar w:fldCharType="separate"/>
      </w:r>
      <w:r>
        <w:rPr>
          <w:noProof/>
        </w:rPr>
        <w:t>173</w:t>
      </w:r>
      <w:r>
        <w:rPr>
          <w:noProof/>
        </w:rPr>
        <w:fldChar w:fldCharType="end"/>
      </w:r>
    </w:p>
    <w:p w14:paraId="3F0C1939" w14:textId="58CD97CA" w:rsidR="00B80243" w:rsidRDefault="00B8024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_Toc138080256 \h </w:instrText>
      </w:r>
      <w:r>
        <w:rPr>
          <w:noProof/>
        </w:rPr>
      </w:r>
      <w:r>
        <w:rPr>
          <w:noProof/>
        </w:rPr>
        <w:fldChar w:fldCharType="separate"/>
      </w:r>
      <w:r>
        <w:rPr>
          <w:noProof/>
        </w:rPr>
        <w:t>173</w:t>
      </w:r>
      <w:r>
        <w:rPr>
          <w:noProof/>
        </w:rPr>
        <w:fldChar w:fldCharType="end"/>
      </w:r>
    </w:p>
    <w:p w14:paraId="4E3080AA" w14:textId="2A16106F" w:rsidR="00B80243" w:rsidRDefault="00B8024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_Toc138080257 \h </w:instrText>
      </w:r>
      <w:r>
        <w:rPr>
          <w:noProof/>
        </w:rPr>
      </w:r>
      <w:r>
        <w:rPr>
          <w:noProof/>
        </w:rPr>
        <w:fldChar w:fldCharType="separate"/>
      </w:r>
      <w:r>
        <w:rPr>
          <w:noProof/>
        </w:rPr>
        <w:t>173</w:t>
      </w:r>
      <w:r>
        <w:rPr>
          <w:noProof/>
        </w:rPr>
        <w:fldChar w:fldCharType="end"/>
      </w:r>
    </w:p>
    <w:p w14:paraId="35C4D53F" w14:textId="73CE85C7" w:rsidR="00B80243" w:rsidRDefault="00B8024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_Toc138080258 \h </w:instrText>
      </w:r>
      <w:r>
        <w:rPr>
          <w:noProof/>
        </w:rPr>
      </w:r>
      <w:r>
        <w:rPr>
          <w:noProof/>
        </w:rPr>
        <w:fldChar w:fldCharType="separate"/>
      </w:r>
      <w:r>
        <w:rPr>
          <w:noProof/>
        </w:rPr>
        <w:t>180</w:t>
      </w:r>
      <w:r>
        <w:rPr>
          <w:noProof/>
        </w:rPr>
        <w:fldChar w:fldCharType="end"/>
      </w:r>
    </w:p>
    <w:p w14:paraId="5B35A368" w14:textId="2507733C" w:rsidR="00B80243" w:rsidRDefault="00B8024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_Toc138080259 \h </w:instrText>
      </w:r>
      <w:r>
        <w:rPr>
          <w:noProof/>
        </w:rPr>
      </w:r>
      <w:r>
        <w:rPr>
          <w:noProof/>
        </w:rPr>
        <w:fldChar w:fldCharType="separate"/>
      </w:r>
      <w:r>
        <w:rPr>
          <w:noProof/>
        </w:rPr>
        <w:t>180</w:t>
      </w:r>
      <w:r>
        <w:rPr>
          <w:noProof/>
        </w:rPr>
        <w:fldChar w:fldCharType="end"/>
      </w:r>
    </w:p>
    <w:p w14:paraId="33CABE99" w14:textId="3442B7C7" w:rsidR="00B80243" w:rsidRDefault="00B8024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_Toc138080260 \h </w:instrText>
      </w:r>
      <w:r>
        <w:rPr>
          <w:noProof/>
        </w:rPr>
      </w:r>
      <w:r>
        <w:rPr>
          <w:noProof/>
        </w:rPr>
        <w:fldChar w:fldCharType="separate"/>
      </w:r>
      <w:r>
        <w:rPr>
          <w:noProof/>
        </w:rPr>
        <w:t>181</w:t>
      </w:r>
      <w:r>
        <w:rPr>
          <w:noProof/>
        </w:rPr>
        <w:fldChar w:fldCharType="end"/>
      </w:r>
    </w:p>
    <w:p w14:paraId="03FECA0E" w14:textId="111EC148" w:rsidR="00B80243" w:rsidRDefault="00B8024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_Toc138080261 \h </w:instrText>
      </w:r>
      <w:r>
        <w:rPr>
          <w:noProof/>
        </w:rPr>
      </w:r>
      <w:r>
        <w:rPr>
          <w:noProof/>
        </w:rPr>
        <w:fldChar w:fldCharType="separate"/>
      </w:r>
      <w:r>
        <w:rPr>
          <w:noProof/>
        </w:rPr>
        <w:t>182</w:t>
      </w:r>
      <w:r>
        <w:rPr>
          <w:noProof/>
        </w:rPr>
        <w:fldChar w:fldCharType="end"/>
      </w:r>
    </w:p>
    <w:p w14:paraId="609A1FB9" w14:textId="56325E0D" w:rsidR="00B80243" w:rsidRDefault="00B8024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_Toc138080262 \h </w:instrText>
      </w:r>
      <w:r>
        <w:rPr>
          <w:noProof/>
        </w:rPr>
      </w:r>
      <w:r>
        <w:rPr>
          <w:noProof/>
        </w:rPr>
        <w:fldChar w:fldCharType="separate"/>
      </w:r>
      <w:r>
        <w:rPr>
          <w:noProof/>
        </w:rPr>
        <w:t>183</w:t>
      </w:r>
      <w:r>
        <w:rPr>
          <w:noProof/>
        </w:rPr>
        <w:fldChar w:fldCharType="end"/>
      </w:r>
    </w:p>
    <w:p w14:paraId="13BFF598" w14:textId="012200D1" w:rsidR="00B80243" w:rsidRDefault="00B8024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_Toc138080263 \h </w:instrText>
      </w:r>
      <w:r>
        <w:rPr>
          <w:noProof/>
        </w:rPr>
      </w:r>
      <w:r>
        <w:rPr>
          <w:noProof/>
        </w:rPr>
        <w:fldChar w:fldCharType="separate"/>
      </w:r>
      <w:r>
        <w:rPr>
          <w:noProof/>
        </w:rPr>
        <w:t>183</w:t>
      </w:r>
      <w:r>
        <w:rPr>
          <w:noProof/>
        </w:rPr>
        <w:fldChar w:fldCharType="end"/>
      </w:r>
    </w:p>
    <w:p w14:paraId="463D8596" w14:textId="4C423891" w:rsidR="00B80243" w:rsidRDefault="00B8024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_Toc138080264 \h </w:instrText>
      </w:r>
      <w:r>
        <w:rPr>
          <w:noProof/>
        </w:rPr>
      </w:r>
      <w:r>
        <w:rPr>
          <w:noProof/>
        </w:rPr>
        <w:fldChar w:fldCharType="separate"/>
      </w:r>
      <w:r>
        <w:rPr>
          <w:noProof/>
        </w:rPr>
        <w:t>183</w:t>
      </w:r>
      <w:r>
        <w:rPr>
          <w:noProof/>
        </w:rPr>
        <w:fldChar w:fldCharType="end"/>
      </w:r>
    </w:p>
    <w:p w14:paraId="413A9C44" w14:textId="33E8EEAD" w:rsidR="00B80243" w:rsidRDefault="00B8024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_Toc138080265 \h </w:instrText>
      </w:r>
      <w:r>
        <w:rPr>
          <w:noProof/>
        </w:rPr>
      </w:r>
      <w:r>
        <w:rPr>
          <w:noProof/>
        </w:rPr>
        <w:fldChar w:fldCharType="separate"/>
      </w:r>
      <w:r>
        <w:rPr>
          <w:noProof/>
        </w:rPr>
        <w:t>183</w:t>
      </w:r>
      <w:r>
        <w:rPr>
          <w:noProof/>
        </w:rPr>
        <w:fldChar w:fldCharType="end"/>
      </w:r>
    </w:p>
    <w:p w14:paraId="0089AF34" w14:textId="231360CA" w:rsidR="00B80243" w:rsidRDefault="00B8024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_Toc138080266 \h </w:instrText>
      </w:r>
      <w:r>
        <w:rPr>
          <w:noProof/>
        </w:rPr>
      </w:r>
      <w:r>
        <w:rPr>
          <w:noProof/>
        </w:rPr>
        <w:fldChar w:fldCharType="separate"/>
      </w:r>
      <w:r>
        <w:rPr>
          <w:noProof/>
        </w:rPr>
        <w:t>183</w:t>
      </w:r>
      <w:r>
        <w:rPr>
          <w:noProof/>
        </w:rPr>
        <w:fldChar w:fldCharType="end"/>
      </w:r>
    </w:p>
    <w:p w14:paraId="3D1310D8" w14:textId="53AE258A" w:rsidR="00B80243" w:rsidRDefault="00B8024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_Toc138080267 \h </w:instrText>
      </w:r>
      <w:r>
        <w:rPr>
          <w:noProof/>
        </w:rPr>
      </w:r>
      <w:r>
        <w:rPr>
          <w:noProof/>
        </w:rPr>
        <w:fldChar w:fldCharType="separate"/>
      </w:r>
      <w:r>
        <w:rPr>
          <w:noProof/>
        </w:rPr>
        <w:t>184</w:t>
      </w:r>
      <w:r>
        <w:rPr>
          <w:noProof/>
        </w:rPr>
        <w:fldChar w:fldCharType="end"/>
      </w:r>
    </w:p>
    <w:p w14:paraId="1F79F5BB" w14:textId="4871EB44" w:rsidR="00B80243" w:rsidRDefault="00B8024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_Toc138080268 \h </w:instrText>
      </w:r>
      <w:r>
        <w:rPr>
          <w:noProof/>
        </w:rPr>
      </w:r>
      <w:r>
        <w:rPr>
          <w:noProof/>
        </w:rPr>
        <w:fldChar w:fldCharType="separate"/>
      </w:r>
      <w:r>
        <w:rPr>
          <w:noProof/>
        </w:rPr>
        <w:t>184</w:t>
      </w:r>
      <w:r>
        <w:rPr>
          <w:noProof/>
        </w:rPr>
        <w:fldChar w:fldCharType="end"/>
      </w:r>
    </w:p>
    <w:p w14:paraId="24D4BBE9" w14:textId="5F32DA55" w:rsidR="00B80243" w:rsidRDefault="00B8024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_Toc138080269 \h </w:instrText>
      </w:r>
      <w:r>
        <w:rPr>
          <w:noProof/>
        </w:rPr>
      </w:r>
      <w:r>
        <w:rPr>
          <w:noProof/>
        </w:rPr>
        <w:fldChar w:fldCharType="separate"/>
      </w:r>
      <w:r>
        <w:rPr>
          <w:noProof/>
        </w:rPr>
        <w:t>184</w:t>
      </w:r>
      <w:r>
        <w:rPr>
          <w:noProof/>
        </w:rPr>
        <w:fldChar w:fldCharType="end"/>
      </w:r>
    </w:p>
    <w:p w14:paraId="10399D3C" w14:textId="7FA481F1" w:rsidR="00B80243" w:rsidRDefault="00B8024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_Toc138080270 \h </w:instrText>
      </w:r>
      <w:r>
        <w:rPr>
          <w:noProof/>
        </w:rPr>
      </w:r>
      <w:r>
        <w:rPr>
          <w:noProof/>
        </w:rPr>
        <w:fldChar w:fldCharType="separate"/>
      </w:r>
      <w:r>
        <w:rPr>
          <w:noProof/>
        </w:rPr>
        <w:t>184</w:t>
      </w:r>
      <w:r>
        <w:rPr>
          <w:noProof/>
        </w:rPr>
        <w:fldChar w:fldCharType="end"/>
      </w:r>
    </w:p>
    <w:p w14:paraId="0D51B422" w14:textId="4C649511" w:rsidR="00B80243" w:rsidRDefault="00B8024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_Toc138080271 \h </w:instrText>
      </w:r>
      <w:r>
        <w:rPr>
          <w:noProof/>
        </w:rPr>
      </w:r>
      <w:r>
        <w:rPr>
          <w:noProof/>
        </w:rPr>
        <w:fldChar w:fldCharType="separate"/>
      </w:r>
      <w:r>
        <w:rPr>
          <w:noProof/>
        </w:rPr>
        <w:t>184</w:t>
      </w:r>
      <w:r>
        <w:rPr>
          <w:noProof/>
        </w:rPr>
        <w:fldChar w:fldCharType="end"/>
      </w:r>
    </w:p>
    <w:p w14:paraId="12782BB6" w14:textId="3474079E" w:rsidR="00B80243" w:rsidRDefault="00B8024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_Toc138080272 \h </w:instrText>
      </w:r>
      <w:r>
        <w:rPr>
          <w:noProof/>
        </w:rPr>
      </w:r>
      <w:r>
        <w:rPr>
          <w:noProof/>
        </w:rPr>
        <w:fldChar w:fldCharType="separate"/>
      </w:r>
      <w:r>
        <w:rPr>
          <w:noProof/>
        </w:rPr>
        <w:t>184</w:t>
      </w:r>
      <w:r>
        <w:rPr>
          <w:noProof/>
        </w:rPr>
        <w:fldChar w:fldCharType="end"/>
      </w:r>
    </w:p>
    <w:p w14:paraId="273190CD" w14:textId="319ED1B0" w:rsidR="00B80243" w:rsidRDefault="00B8024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_Toc138080273 \h </w:instrText>
      </w:r>
      <w:r>
        <w:rPr>
          <w:noProof/>
        </w:rPr>
      </w:r>
      <w:r>
        <w:rPr>
          <w:noProof/>
        </w:rPr>
        <w:fldChar w:fldCharType="separate"/>
      </w:r>
      <w:r>
        <w:rPr>
          <w:noProof/>
        </w:rPr>
        <w:t>185</w:t>
      </w:r>
      <w:r>
        <w:rPr>
          <w:noProof/>
        </w:rPr>
        <w:fldChar w:fldCharType="end"/>
      </w:r>
    </w:p>
    <w:p w14:paraId="338CDE57" w14:textId="6E6E26AC"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_Toc138080274 \h </w:instrText>
      </w:r>
      <w:r>
        <w:rPr>
          <w:noProof/>
        </w:rPr>
      </w:r>
      <w:r>
        <w:rPr>
          <w:noProof/>
        </w:rPr>
        <w:fldChar w:fldCharType="separate"/>
      </w:r>
      <w:r>
        <w:rPr>
          <w:noProof/>
        </w:rPr>
        <w:t>185</w:t>
      </w:r>
      <w:r>
        <w:rPr>
          <w:noProof/>
        </w:rPr>
        <w:fldChar w:fldCharType="end"/>
      </w:r>
    </w:p>
    <w:p w14:paraId="3E3A8F97" w14:textId="55DF2696" w:rsidR="00B80243" w:rsidRDefault="00B8024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_Toc138080275 \h </w:instrText>
      </w:r>
      <w:r>
        <w:rPr>
          <w:noProof/>
        </w:rPr>
      </w:r>
      <w:r>
        <w:rPr>
          <w:noProof/>
        </w:rPr>
        <w:fldChar w:fldCharType="separate"/>
      </w:r>
      <w:r>
        <w:rPr>
          <w:noProof/>
        </w:rPr>
        <w:t>185</w:t>
      </w:r>
      <w:r>
        <w:rPr>
          <w:noProof/>
        </w:rPr>
        <w:fldChar w:fldCharType="end"/>
      </w:r>
    </w:p>
    <w:p w14:paraId="67A3617B" w14:textId="76176802" w:rsidR="00B80243" w:rsidRDefault="00B8024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_Toc138080276 \h </w:instrText>
      </w:r>
      <w:r>
        <w:rPr>
          <w:noProof/>
        </w:rPr>
      </w:r>
      <w:r>
        <w:rPr>
          <w:noProof/>
        </w:rPr>
        <w:fldChar w:fldCharType="separate"/>
      </w:r>
      <w:r>
        <w:rPr>
          <w:noProof/>
        </w:rPr>
        <w:t>185</w:t>
      </w:r>
      <w:r>
        <w:rPr>
          <w:noProof/>
        </w:rPr>
        <w:fldChar w:fldCharType="end"/>
      </w:r>
    </w:p>
    <w:p w14:paraId="01DF8C6C" w14:textId="38E1FE69"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_Toc138080277 \h </w:instrText>
      </w:r>
      <w:r>
        <w:rPr>
          <w:noProof/>
        </w:rPr>
      </w:r>
      <w:r>
        <w:rPr>
          <w:noProof/>
        </w:rPr>
        <w:fldChar w:fldCharType="separate"/>
      </w:r>
      <w:r>
        <w:rPr>
          <w:noProof/>
        </w:rPr>
        <w:t>185</w:t>
      </w:r>
      <w:r>
        <w:rPr>
          <w:noProof/>
        </w:rPr>
        <w:fldChar w:fldCharType="end"/>
      </w:r>
    </w:p>
    <w:p w14:paraId="781AAB73" w14:textId="5D0FE6B9" w:rsidR="00B80243" w:rsidRDefault="00B8024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_Toc138080278 \h </w:instrText>
      </w:r>
      <w:r>
        <w:rPr>
          <w:noProof/>
        </w:rPr>
      </w:r>
      <w:r>
        <w:rPr>
          <w:noProof/>
        </w:rPr>
        <w:fldChar w:fldCharType="separate"/>
      </w:r>
      <w:r>
        <w:rPr>
          <w:noProof/>
        </w:rPr>
        <w:t>189</w:t>
      </w:r>
      <w:r>
        <w:rPr>
          <w:noProof/>
        </w:rPr>
        <w:fldChar w:fldCharType="end"/>
      </w:r>
    </w:p>
    <w:p w14:paraId="32305F07" w14:textId="37FF7F44" w:rsidR="00B80243" w:rsidRDefault="00B8024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_Toc138080279 \h </w:instrText>
      </w:r>
      <w:r>
        <w:rPr>
          <w:noProof/>
        </w:rPr>
      </w:r>
      <w:r>
        <w:rPr>
          <w:noProof/>
        </w:rPr>
        <w:fldChar w:fldCharType="separate"/>
      </w:r>
      <w:r>
        <w:rPr>
          <w:noProof/>
        </w:rPr>
        <w:t>189</w:t>
      </w:r>
      <w:r>
        <w:rPr>
          <w:noProof/>
        </w:rPr>
        <w:fldChar w:fldCharType="end"/>
      </w:r>
    </w:p>
    <w:p w14:paraId="04BA70E1" w14:textId="38373882" w:rsidR="00B80243" w:rsidRDefault="00B8024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_Toc138080280 \h </w:instrText>
      </w:r>
      <w:r>
        <w:rPr>
          <w:noProof/>
        </w:rPr>
      </w:r>
      <w:r>
        <w:rPr>
          <w:noProof/>
        </w:rPr>
        <w:fldChar w:fldCharType="separate"/>
      </w:r>
      <w:r>
        <w:rPr>
          <w:noProof/>
        </w:rPr>
        <w:t>189</w:t>
      </w:r>
      <w:r>
        <w:rPr>
          <w:noProof/>
        </w:rPr>
        <w:fldChar w:fldCharType="end"/>
      </w:r>
    </w:p>
    <w:p w14:paraId="7F891956" w14:textId="36B31BAC" w:rsidR="00B80243" w:rsidRDefault="00B8024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_Toc138080281 \h </w:instrText>
      </w:r>
      <w:r>
        <w:rPr>
          <w:noProof/>
        </w:rPr>
      </w:r>
      <w:r>
        <w:rPr>
          <w:noProof/>
        </w:rPr>
        <w:fldChar w:fldCharType="separate"/>
      </w:r>
      <w:r>
        <w:rPr>
          <w:noProof/>
        </w:rPr>
        <w:t>190</w:t>
      </w:r>
      <w:r>
        <w:rPr>
          <w:noProof/>
        </w:rPr>
        <w:fldChar w:fldCharType="end"/>
      </w:r>
    </w:p>
    <w:p w14:paraId="499E01E3" w14:textId="61A05808" w:rsidR="00B80243" w:rsidRDefault="00B8024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_Toc138080282 \h </w:instrText>
      </w:r>
      <w:r>
        <w:rPr>
          <w:noProof/>
        </w:rPr>
      </w:r>
      <w:r>
        <w:rPr>
          <w:noProof/>
        </w:rPr>
        <w:fldChar w:fldCharType="separate"/>
      </w:r>
      <w:r>
        <w:rPr>
          <w:noProof/>
        </w:rPr>
        <w:t>190</w:t>
      </w:r>
      <w:r>
        <w:rPr>
          <w:noProof/>
        </w:rPr>
        <w:fldChar w:fldCharType="end"/>
      </w:r>
    </w:p>
    <w:p w14:paraId="4DBB2EDE" w14:textId="677010CB" w:rsidR="00B80243" w:rsidRDefault="00B8024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_Toc138080283 \h </w:instrText>
      </w:r>
      <w:r>
        <w:rPr>
          <w:noProof/>
        </w:rPr>
      </w:r>
      <w:r>
        <w:rPr>
          <w:noProof/>
        </w:rPr>
        <w:fldChar w:fldCharType="separate"/>
      </w:r>
      <w:r>
        <w:rPr>
          <w:noProof/>
        </w:rPr>
        <w:t>190</w:t>
      </w:r>
      <w:r>
        <w:rPr>
          <w:noProof/>
        </w:rPr>
        <w:fldChar w:fldCharType="end"/>
      </w:r>
    </w:p>
    <w:p w14:paraId="2101C67A" w14:textId="7C0D0360" w:rsidR="00B80243" w:rsidRDefault="00B8024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_Toc138080284 \h </w:instrText>
      </w:r>
      <w:r>
        <w:rPr>
          <w:noProof/>
        </w:rPr>
      </w:r>
      <w:r>
        <w:rPr>
          <w:noProof/>
        </w:rPr>
        <w:fldChar w:fldCharType="separate"/>
      </w:r>
      <w:r>
        <w:rPr>
          <w:noProof/>
        </w:rPr>
        <w:t>190</w:t>
      </w:r>
      <w:r>
        <w:rPr>
          <w:noProof/>
        </w:rPr>
        <w:fldChar w:fldCharType="end"/>
      </w:r>
    </w:p>
    <w:p w14:paraId="5C280944" w14:textId="204051DF" w:rsidR="00B80243" w:rsidRDefault="00B80243">
      <w:pPr>
        <w:pStyle w:val="TOC8"/>
        <w:rPr>
          <w:rFonts w:asciiTheme="minorHAnsi" w:eastAsiaTheme="minorEastAsia" w:hAnsiTheme="minorHAnsi" w:cstheme="minorBidi"/>
          <w:b w:val="0"/>
          <w:noProof/>
          <w:szCs w:val="22"/>
          <w:lang w:eastAsia="en-GB"/>
        </w:rPr>
      </w:pPr>
      <w:r>
        <w:rPr>
          <w:noProof/>
        </w:rPr>
        <w:t xml:space="preserve">Annex A (normative): </w:t>
      </w:r>
      <w:r w:rsidRPr="00351333">
        <w:rPr>
          <w:rFonts w:cs="Arial"/>
          <w:noProof/>
        </w:rPr>
        <w:t>OpenAPI specification</w:t>
      </w:r>
      <w:r>
        <w:rPr>
          <w:noProof/>
        </w:rPr>
        <w:tab/>
      </w:r>
      <w:r>
        <w:rPr>
          <w:noProof/>
        </w:rPr>
        <w:fldChar w:fldCharType="begin" w:fldLock="1"/>
      </w:r>
      <w:r>
        <w:rPr>
          <w:noProof/>
        </w:rPr>
        <w:instrText xml:space="preserve"> PAGEREF _Toc138080285 \h </w:instrText>
      </w:r>
      <w:r>
        <w:rPr>
          <w:noProof/>
        </w:rPr>
      </w:r>
      <w:r>
        <w:rPr>
          <w:noProof/>
        </w:rPr>
        <w:fldChar w:fldCharType="separate"/>
      </w:r>
      <w:r>
        <w:rPr>
          <w:noProof/>
        </w:rPr>
        <w:t>192</w:t>
      </w:r>
      <w:r>
        <w:rPr>
          <w:noProof/>
        </w:rPr>
        <w:fldChar w:fldCharType="end"/>
      </w:r>
    </w:p>
    <w:p w14:paraId="06F85278" w14:textId="7999C3BC" w:rsidR="00B80243" w:rsidRDefault="00B8024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_Toc138080286 \h </w:instrText>
      </w:r>
      <w:r>
        <w:rPr>
          <w:noProof/>
        </w:rPr>
      </w:r>
      <w:r>
        <w:rPr>
          <w:noProof/>
        </w:rPr>
        <w:fldChar w:fldCharType="separate"/>
      </w:r>
      <w:r>
        <w:rPr>
          <w:noProof/>
        </w:rPr>
        <w:t>192</w:t>
      </w:r>
      <w:r>
        <w:rPr>
          <w:noProof/>
        </w:rPr>
        <w:fldChar w:fldCharType="end"/>
      </w:r>
    </w:p>
    <w:p w14:paraId="7F80741F" w14:textId="54817AA9" w:rsidR="00B80243" w:rsidRDefault="00B8024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_Toc138080287 \h </w:instrText>
      </w:r>
      <w:r>
        <w:rPr>
          <w:noProof/>
        </w:rPr>
      </w:r>
      <w:r>
        <w:rPr>
          <w:noProof/>
        </w:rPr>
        <w:fldChar w:fldCharType="separate"/>
      </w:r>
      <w:r>
        <w:rPr>
          <w:noProof/>
        </w:rPr>
        <w:t>192</w:t>
      </w:r>
      <w:r>
        <w:rPr>
          <w:noProof/>
        </w:rPr>
        <w:fldChar w:fldCharType="end"/>
      </w:r>
    </w:p>
    <w:p w14:paraId="7DF3C1BE" w14:textId="3EDE92B6" w:rsidR="00B80243" w:rsidRDefault="00B8024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_Toc138080288 \h </w:instrText>
      </w:r>
      <w:r>
        <w:rPr>
          <w:noProof/>
        </w:rPr>
      </w:r>
      <w:r>
        <w:rPr>
          <w:noProof/>
        </w:rPr>
        <w:fldChar w:fldCharType="separate"/>
      </w:r>
      <w:r>
        <w:rPr>
          <w:noProof/>
        </w:rPr>
        <w:t>192</w:t>
      </w:r>
      <w:r>
        <w:rPr>
          <w:noProof/>
        </w:rPr>
        <w:fldChar w:fldCharType="end"/>
      </w:r>
    </w:p>
    <w:p w14:paraId="0B5C993A" w14:textId="2226D4DC" w:rsidR="00B80243" w:rsidRDefault="00B8024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_Toc138080289 \h </w:instrText>
      </w:r>
      <w:r>
        <w:rPr>
          <w:noProof/>
        </w:rPr>
      </w:r>
      <w:r>
        <w:rPr>
          <w:noProof/>
        </w:rPr>
        <w:fldChar w:fldCharType="separate"/>
      </w:r>
      <w:r>
        <w:rPr>
          <w:noProof/>
        </w:rPr>
        <w:t>192</w:t>
      </w:r>
      <w:r>
        <w:rPr>
          <w:noProof/>
        </w:rPr>
        <w:fldChar w:fldCharType="end"/>
      </w:r>
    </w:p>
    <w:p w14:paraId="7A6EFBA4" w14:textId="3A98007B" w:rsidR="00B80243" w:rsidRDefault="00B8024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_Toc138080290 \h </w:instrText>
      </w:r>
      <w:r>
        <w:rPr>
          <w:noProof/>
        </w:rPr>
      </w:r>
      <w:r>
        <w:rPr>
          <w:noProof/>
        </w:rPr>
        <w:fldChar w:fldCharType="separate"/>
      </w:r>
      <w:r>
        <w:rPr>
          <w:noProof/>
        </w:rPr>
        <w:t>198</w:t>
      </w:r>
      <w:r>
        <w:rPr>
          <w:noProof/>
        </w:rPr>
        <w:fldChar w:fldCharType="end"/>
      </w:r>
    </w:p>
    <w:p w14:paraId="0EB8BDEA" w14:textId="2DD2AF9D" w:rsidR="00B80243" w:rsidRDefault="00B8024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_Toc138080291 \h </w:instrText>
      </w:r>
      <w:r>
        <w:rPr>
          <w:noProof/>
        </w:rPr>
      </w:r>
      <w:r>
        <w:rPr>
          <w:noProof/>
        </w:rPr>
        <w:fldChar w:fldCharType="separate"/>
      </w:r>
      <w:r>
        <w:rPr>
          <w:noProof/>
        </w:rPr>
        <w:t>199</w:t>
      </w:r>
      <w:r>
        <w:rPr>
          <w:noProof/>
        </w:rPr>
        <w:fldChar w:fldCharType="end"/>
      </w:r>
    </w:p>
    <w:p w14:paraId="605A6CE2" w14:textId="53C76458" w:rsidR="00B80243" w:rsidRDefault="00B8024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_Toc138080292 \h </w:instrText>
      </w:r>
      <w:r>
        <w:rPr>
          <w:noProof/>
        </w:rPr>
      </w:r>
      <w:r>
        <w:rPr>
          <w:noProof/>
        </w:rPr>
        <w:fldChar w:fldCharType="separate"/>
      </w:r>
      <w:r>
        <w:rPr>
          <w:noProof/>
        </w:rPr>
        <w:t>199</w:t>
      </w:r>
      <w:r>
        <w:rPr>
          <w:noProof/>
        </w:rPr>
        <w:fldChar w:fldCharType="end"/>
      </w:r>
    </w:p>
    <w:p w14:paraId="081000C2" w14:textId="2B2EF968" w:rsidR="00B80243" w:rsidRDefault="00B8024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_Toc138080293 \h </w:instrText>
      </w:r>
      <w:r>
        <w:rPr>
          <w:noProof/>
        </w:rPr>
      </w:r>
      <w:r>
        <w:rPr>
          <w:noProof/>
        </w:rPr>
        <w:fldChar w:fldCharType="separate"/>
      </w:r>
      <w:r>
        <w:rPr>
          <w:noProof/>
        </w:rPr>
        <w:t>199</w:t>
      </w:r>
      <w:r>
        <w:rPr>
          <w:noProof/>
        </w:rPr>
        <w:fldChar w:fldCharType="end"/>
      </w:r>
    </w:p>
    <w:p w14:paraId="68F9C01B" w14:textId="127DAF8F" w:rsidR="00B80243" w:rsidRDefault="00B8024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_Toc138080294 \h </w:instrText>
      </w:r>
      <w:r>
        <w:rPr>
          <w:noProof/>
        </w:rPr>
      </w:r>
      <w:r>
        <w:rPr>
          <w:noProof/>
        </w:rPr>
        <w:fldChar w:fldCharType="separate"/>
      </w:r>
      <w:r>
        <w:rPr>
          <w:noProof/>
        </w:rPr>
        <w:t>212</w:t>
      </w:r>
      <w:r>
        <w:rPr>
          <w:noProof/>
        </w:rPr>
        <w:fldChar w:fldCharType="end"/>
      </w:r>
    </w:p>
    <w:p w14:paraId="504BBD66" w14:textId="7A3D94B5" w:rsidR="00B80243" w:rsidRDefault="00B8024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_Toc138080295 \h </w:instrText>
      </w:r>
      <w:r>
        <w:rPr>
          <w:noProof/>
        </w:rPr>
      </w:r>
      <w:r>
        <w:rPr>
          <w:noProof/>
        </w:rPr>
        <w:fldChar w:fldCharType="separate"/>
      </w:r>
      <w:r>
        <w:rPr>
          <w:noProof/>
        </w:rPr>
        <w:t>212</w:t>
      </w:r>
      <w:r>
        <w:rPr>
          <w:noProof/>
        </w:rPr>
        <w:fldChar w:fldCharType="end"/>
      </w:r>
    </w:p>
    <w:p w14:paraId="04ADD9FC" w14:textId="7F06ADE0" w:rsidR="00B80243" w:rsidRDefault="00B8024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_Toc138080296 \h </w:instrText>
      </w:r>
      <w:r>
        <w:rPr>
          <w:noProof/>
        </w:rPr>
      </w:r>
      <w:r>
        <w:rPr>
          <w:noProof/>
        </w:rPr>
        <w:fldChar w:fldCharType="separate"/>
      </w:r>
      <w:r>
        <w:rPr>
          <w:noProof/>
        </w:rPr>
        <w:t>213</w:t>
      </w:r>
      <w:r>
        <w:rPr>
          <w:noProof/>
        </w:rPr>
        <w:fldChar w:fldCharType="end"/>
      </w:r>
    </w:p>
    <w:p w14:paraId="1C90498D" w14:textId="1E58991C" w:rsidR="00B80243" w:rsidRDefault="00B8024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_Toc138080297 \h </w:instrText>
      </w:r>
      <w:r>
        <w:rPr>
          <w:noProof/>
        </w:rPr>
      </w:r>
      <w:r>
        <w:rPr>
          <w:noProof/>
        </w:rPr>
        <w:fldChar w:fldCharType="separate"/>
      </w:r>
      <w:r>
        <w:rPr>
          <w:noProof/>
        </w:rPr>
        <w:t>213</w:t>
      </w:r>
      <w:r>
        <w:rPr>
          <w:noProof/>
        </w:rPr>
        <w:fldChar w:fldCharType="end"/>
      </w:r>
    </w:p>
    <w:p w14:paraId="6662781E" w14:textId="70C4ACF7" w:rsidR="00B80243" w:rsidRDefault="00B8024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_Toc138080298 \h </w:instrText>
      </w:r>
      <w:r>
        <w:rPr>
          <w:noProof/>
        </w:rPr>
      </w:r>
      <w:r>
        <w:rPr>
          <w:noProof/>
        </w:rPr>
        <w:fldChar w:fldCharType="separate"/>
      </w:r>
      <w:r>
        <w:rPr>
          <w:noProof/>
        </w:rPr>
        <w:t>213</w:t>
      </w:r>
      <w:r>
        <w:rPr>
          <w:noProof/>
        </w:rPr>
        <w:fldChar w:fldCharType="end"/>
      </w:r>
    </w:p>
    <w:p w14:paraId="6AA70531" w14:textId="6150223A" w:rsidR="00B80243" w:rsidRDefault="00B8024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_Toc138080299 \h </w:instrText>
      </w:r>
      <w:r>
        <w:rPr>
          <w:noProof/>
        </w:rPr>
      </w:r>
      <w:r>
        <w:rPr>
          <w:noProof/>
        </w:rPr>
        <w:fldChar w:fldCharType="separate"/>
      </w:r>
      <w:r>
        <w:rPr>
          <w:noProof/>
        </w:rPr>
        <w:t>214</w:t>
      </w:r>
      <w:r>
        <w:rPr>
          <w:noProof/>
        </w:rPr>
        <w:fldChar w:fldCharType="end"/>
      </w:r>
    </w:p>
    <w:p w14:paraId="247F1107" w14:textId="18E43A16" w:rsidR="00B80243" w:rsidRDefault="00B8024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_Toc138080300 \h </w:instrText>
      </w:r>
      <w:r>
        <w:rPr>
          <w:noProof/>
        </w:rPr>
      </w:r>
      <w:r>
        <w:rPr>
          <w:noProof/>
        </w:rPr>
        <w:fldChar w:fldCharType="separate"/>
      </w:r>
      <w:r>
        <w:rPr>
          <w:noProof/>
        </w:rPr>
        <w:t>214</w:t>
      </w:r>
      <w:r>
        <w:rPr>
          <w:noProof/>
        </w:rPr>
        <w:fldChar w:fldCharType="end"/>
      </w:r>
    </w:p>
    <w:p w14:paraId="39BD066C" w14:textId="557B414D" w:rsidR="00B80243" w:rsidRDefault="00B8024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_Toc138080301 \h </w:instrText>
      </w:r>
      <w:r>
        <w:rPr>
          <w:noProof/>
        </w:rPr>
      </w:r>
      <w:r>
        <w:rPr>
          <w:noProof/>
        </w:rPr>
        <w:fldChar w:fldCharType="separate"/>
      </w:r>
      <w:r>
        <w:rPr>
          <w:noProof/>
        </w:rPr>
        <w:t>214</w:t>
      </w:r>
      <w:r>
        <w:rPr>
          <w:noProof/>
        </w:rPr>
        <w:fldChar w:fldCharType="end"/>
      </w:r>
    </w:p>
    <w:p w14:paraId="23AC1EA6" w14:textId="5C7DD527" w:rsidR="00B80243" w:rsidRDefault="00B8024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_Toc138080302 \h </w:instrText>
      </w:r>
      <w:r>
        <w:rPr>
          <w:noProof/>
        </w:rPr>
      </w:r>
      <w:r>
        <w:rPr>
          <w:noProof/>
        </w:rPr>
        <w:fldChar w:fldCharType="separate"/>
      </w:r>
      <w:r>
        <w:rPr>
          <w:noProof/>
        </w:rPr>
        <w:t>214</w:t>
      </w:r>
      <w:r>
        <w:rPr>
          <w:noProof/>
        </w:rPr>
        <w:fldChar w:fldCharType="end"/>
      </w:r>
    </w:p>
    <w:p w14:paraId="1D208FBD" w14:textId="15B5073E" w:rsidR="00B80243" w:rsidRDefault="00B8024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_Toc138080303 \h </w:instrText>
      </w:r>
      <w:r>
        <w:rPr>
          <w:noProof/>
        </w:rPr>
      </w:r>
      <w:r>
        <w:rPr>
          <w:noProof/>
        </w:rPr>
        <w:fldChar w:fldCharType="separate"/>
      </w:r>
      <w:r>
        <w:rPr>
          <w:noProof/>
        </w:rPr>
        <w:t>214</w:t>
      </w:r>
      <w:r>
        <w:rPr>
          <w:noProof/>
        </w:rPr>
        <w:fldChar w:fldCharType="end"/>
      </w:r>
    </w:p>
    <w:p w14:paraId="0536F971" w14:textId="18EE2BD1" w:rsidR="00B80243" w:rsidRDefault="00B8024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_Toc138080304 \h </w:instrText>
      </w:r>
      <w:r>
        <w:rPr>
          <w:noProof/>
        </w:rPr>
      </w:r>
      <w:r>
        <w:rPr>
          <w:noProof/>
        </w:rPr>
        <w:fldChar w:fldCharType="separate"/>
      </w:r>
      <w:r>
        <w:rPr>
          <w:noProof/>
        </w:rPr>
        <w:t>215</w:t>
      </w:r>
      <w:r>
        <w:rPr>
          <w:noProof/>
        </w:rPr>
        <w:fldChar w:fldCharType="end"/>
      </w:r>
    </w:p>
    <w:p w14:paraId="290C04DF" w14:textId="175DD566" w:rsidR="00B80243" w:rsidRDefault="00B8024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_Toc138080305 \h </w:instrText>
      </w:r>
      <w:r>
        <w:rPr>
          <w:noProof/>
        </w:rPr>
      </w:r>
      <w:r>
        <w:rPr>
          <w:noProof/>
        </w:rPr>
        <w:fldChar w:fldCharType="separate"/>
      </w:r>
      <w:r>
        <w:rPr>
          <w:noProof/>
        </w:rPr>
        <w:t>215</w:t>
      </w:r>
      <w:r>
        <w:rPr>
          <w:noProof/>
        </w:rPr>
        <w:fldChar w:fldCharType="end"/>
      </w:r>
    </w:p>
    <w:p w14:paraId="4D23A7EB" w14:textId="371E82D3" w:rsidR="00B80243" w:rsidRDefault="00B8024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_Toc138080306 \h </w:instrText>
      </w:r>
      <w:r>
        <w:rPr>
          <w:noProof/>
        </w:rPr>
      </w:r>
      <w:r>
        <w:rPr>
          <w:noProof/>
        </w:rPr>
        <w:fldChar w:fldCharType="separate"/>
      </w:r>
      <w:r>
        <w:rPr>
          <w:noProof/>
        </w:rPr>
        <w:t>215</w:t>
      </w:r>
      <w:r>
        <w:rPr>
          <w:noProof/>
        </w:rPr>
        <w:fldChar w:fldCharType="end"/>
      </w:r>
    </w:p>
    <w:p w14:paraId="6BEDB218" w14:textId="3898D98A" w:rsidR="00B80243" w:rsidRDefault="00B8024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_Toc138080307 \h </w:instrText>
      </w:r>
      <w:r>
        <w:rPr>
          <w:noProof/>
        </w:rPr>
      </w:r>
      <w:r>
        <w:rPr>
          <w:noProof/>
        </w:rPr>
        <w:fldChar w:fldCharType="separate"/>
      </w:r>
      <w:r>
        <w:rPr>
          <w:noProof/>
        </w:rPr>
        <w:t>221</w:t>
      </w:r>
      <w:r>
        <w:rPr>
          <w:noProof/>
        </w:rPr>
        <w:fldChar w:fldCharType="end"/>
      </w:r>
    </w:p>
    <w:p w14:paraId="18D626C0" w14:textId="4ED6ED01" w:rsidR="00B80243" w:rsidRDefault="00B8024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_Toc138080308 \h </w:instrText>
      </w:r>
      <w:r>
        <w:rPr>
          <w:noProof/>
        </w:rPr>
      </w:r>
      <w:r>
        <w:rPr>
          <w:noProof/>
        </w:rPr>
        <w:fldChar w:fldCharType="separate"/>
      </w:r>
      <w:r>
        <w:rPr>
          <w:noProof/>
        </w:rPr>
        <w:t>221</w:t>
      </w:r>
      <w:r>
        <w:rPr>
          <w:noProof/>
        </w:rPr>
        <w:fldChar w:fldCharType="end"/>
      </w:r>
    </w:p>
    <w:p w14:paraId="6A995A1B" w14:textId="03B757C9" w:rsidR="00B80243" w:rsidRDefault="00B8024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_Toc138080309 \h </w:instrText>
      </w:r>
      <w:r>
        <w:rPr>
          <w:noProof/>
        </w:rPr>
      </w:r>
      <w:r>
        <w:rPr>
          <w:noProof/>
        </w:rPr>
        <w:fldChar w:fldCharType="separate"/>
      </w:r>
      <w:r>
        <w:rPr>
          <w:noProof/>
        </w:rPr>
        <w:t>221</w:t>
      </w:r>
      <w:r>
        <w:rPr>
          <w:noProof/>
        </w:rPr>
        <w:fldChar w:fldCharType="end"/>
      </w:r>
    </w:p>
    <w:p w14:paraId="1822AD28" w14:textId="7A6A3CEF" w:rsidR="00B80243" w:rsidRDefault="00B8024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_Toc138080310 \h </w:instrText>
      </w:r>
      <w:r>
        <w:rPr>
          <w:noProof/>
        </w:rPr>
      </w:r>
      <w:r>
        <w:rPr>
          <w:noProof/>
        </w:rPr>
        <w:fldChar w:fldCharType="separate"/>
      </w:r>
      <w:r>
        <w:rPr>
          <w:noProof/>
        </w:rPr>
        <w:t>224</w:t>
      </w:r>
      <w:r>
        <w:rPr>
          <w:noProof/>
        </w:rPr>
        <w:fldChar w:fldCharType="end"/>
      </w:r>
    </w:p>
    <w:p w14:paraId="055987DD" w14:textId="1A7BA2C6" w:rsidR="00B80243" w:rsidRDefault="00B80243">
      <w:pPr>
        <w:pStyle w:val="TOC8"/>
        <w:rPr>
          <w:rFonts w:asciiTheme="minorHAnsi" w:eastAsiaTheme="minorEastAsia" w:hAnsiTheme="minorHAnsi" w:cstheme="minorBidi"/>
          <w:b w:val="0"/>
          <w:noProof/>
          <w:szCs w:val="22"/>
          <w:lang w:eastAsia="en-GB"/>
        </w:rPr>
      </w:pPr>
      <w:r>
        <w:rPr>
          <w:noProof/>
        </w:rPr>
        <w:t xml:space="preserve">Annex B (Informative): </w:t>
      </w:r>
      <w:r w:rsidRPr="00351333">
        <w:rPr>
          <w:rFonts w:cs="Arial"/>
          <w:noProof/>
        </w:rPr>
        <w:t>Guidelines for the integration of 3GPP MnS notifications with ONAP VES</w:t>
      </w:r>
      <w:r>
        <w:rPr>
          <w:noProof/>
        </w:rPr>
        <w:tab/>
      </w:r>
      <w:r>
        <w:rPr>
          <w:noProof/>
        </w:rPr>
        <w:fldChar w:fldCharType="begin" w:fldLock="1"/>
      </w:r>
      <w:r>
        <w:rPr>
          <w:noProof/>
        </w:rPr>
        <w:instrText xml:space="preserve"> PAGEREF _Toc138080311 \h </w:instrText>
      </w:r>
      <w:r>
        <w:rPr>
          <w:noProof/>
        </w:rPr>
      </w:r>
      <w:r>
        <w:rPr>
          <w:noProof/>
        </w:rPr>
        <w:fldChar w:fldCharType="separate"/>
      </w:r>
      <w:r>
        <w:rPr>
          <w:noProof/>
        </w:rPr>
        <w:t>225</w:t>
      </w:r>
      <w:r>
        <w:rPr>
          <w:noProof/>
        </w:rPr>
        <w:fldChar w:fldCharType="end"/>
      </w:r>
    </w:p>
    <w:p w14:paraId="56BDE2D4" w14:textId="14914DE2" w:rsidR="00B80243" w:rsidRDefault="00B8024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_Toc138080312 \h </w:instrText>
      </w:r>
      <w:r>
        <w:rPr>
          <w:noProof/>
        </w:rPr>
      </w:r>
      <w:r>
        <w:rPr>
          <w:noProof/>
        </w:rPr>
        <w:fldChar w:fldCharType="separate"/>
      </w:r>
      <w:r>
        <w:rPr>
          <w:noProof/>
        </w:rPr>
        <w:t>226</w:t>
      </w:r>
      <w:r>
        <w:rPr>
          <w:noProof/>
        </w:rPr>
        <w:fldChar w:fldCharType="end"/>
      </w:r>
    </w:p>
    <w:p w14:paraId="6FD0F529" w14:textId="4DB3CC09"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807966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807966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07966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0"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5BA9C23A" w:rsidR="00A35BBA" w:rsidRDefault="00A35BBA" w:rsidP="00A35BBA">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1A8D0343" w14:textId="74FADF03" w:rsidR="009421EC" w:rsidRDefault="009421EC" w:rsidP="00A35BBA">
      <w:pPr>
        <w:pStyle w:val="EX"/>
      </w:pPr>
      <w:r w:rsidRPr="00B11C95">
        <w:t>[</w:t>
      </w:r>
      <w:r>
        <w:t>49</w:t>
      </w:r>
      <w:r w:rsidRPr="00B11C95">
        <w:t>]</w:t>
      </w:r>
      <w:r w:rsidRPr="00B11C95">
        <w:tab/>
        <w:t xml:space="preserve">IETF RFC 6243: </w:t>
      </w:r>
      <w:r>
        <w:t>"</w:t>
      </w:r>
      <w:r w:rsidRPr="00B11C95">
        <w:t>With-defaults Capability for NETCONF</w:t>
      </w:r>
      <w:r>
        <w:t>".</w:t>
      </w:r>
    </w:p>
    <w:p w14:paraId="574A6C8D" w14:textId="50EC040F" w:rsidR="003511E1" w:rsidRPr="009730A0" w:rsidRDefault="003511E1" w:rsidP="00A35BBA">
      <w:pPr>
        <w:pStyle w:val="EX"/>
        <w:rPr>
          <w:lang w:val="en-US" w:eastAsia="zh-CN"/>
        </w:rPr>
      </w:pPr>
      <w:r>
        <w:t>[50]</w:t>
      </w:r>
      <w:r>
        <w:tab/>
        <w:t>IETF RFC 3339: "</w:t>
      </w:r>
      <w:r w:rsidRPr="00A7219E">
        <w:t>Date and Time on the Internet: Timestamps</w:t>
      </w:r>
      <w:r>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807966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807966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807966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807966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807966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807966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807966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807967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807967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807967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807967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807967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38079675"/>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77777777"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38079676"/>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807967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8079678"/>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8079679"/>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8079680"/>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8079681"/>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807968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8079683"/>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8079684"/>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8079685"/>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8079686"/>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807968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8079688"/>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8079689"/>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8079690"/>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8079691"/>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807969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8079693"/>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8079694"/>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8079695"/>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8079696"/>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8079697"/>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8079698"/>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807969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8079700"/>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8079701"/>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8079702"/>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8079703"/>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8079704"/>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8079705"/>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8079706"/>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8079707"/>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8079708"/>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8079709"/>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8079710"/>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8079711"/>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8079712"/>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8079713"/>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8079714"/>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8079715"/>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8079716"/>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807971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8079718"/>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8079719"/>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8079720"/>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8079721"/>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8079722"/>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8079723"/>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8079724"/>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8079725"/>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8079726"/>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8079727"/>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8079728"/>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8079729"/>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8079730"/>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8079731"/>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8079732"/>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8079733"/>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8079734"/>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8079735"/>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8079736"/>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8079737"/>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8079738"/>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8079739"/>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8079740"/>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8079741"/>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8079742"/>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8079743"/>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8079744"/>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8079745"/>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8079746"/>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8079747"/>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8079748"/>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8079749"/>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8079750"/>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3807975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8079752"/>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807975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807975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8079755"/>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8079756"/>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8079757"/>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8079758"/>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807975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807976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8079761"/>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8079762"/>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8079763"/>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8079764"/>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807976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807976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8079767"/>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8079768"/>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8079769"/>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8079770"/>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8079771"/>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8079772"/>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8079773"/>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8079774"/>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8079775"/>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8079776"/>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8079777"/>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8079778"/>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8079779"/>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807978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8079781"/>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8079782"/>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8079783"/>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807978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807978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807978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807978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807978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807978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8079790"/>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807979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807979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807979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807979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807979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807979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807979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807979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807979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807980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807980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807980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807980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807980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807980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807980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807980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807980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807980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807981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807981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8079812"/>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8079813"/>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8079814"/>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8079815"/>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8079816"/>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8079817"/>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8079818"/>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8079819"/>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8079820"/>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807982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807982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8079823"/>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807982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8079825"/>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807982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807982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807982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807982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8079830"/>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807983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807983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807983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807983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807983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89.95pt" o:ole="">
            <v:imagedata r:id="rId11" o:title=""/>
          </v:shape>
          <o:OLEObject Type="Embed" ProgID="VisioViewer.Viewer.1" ShapeID="_x0000_i1025" DrawAspect="Content" ObjectID="_1748952951"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807983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807983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807983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807983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807984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807984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807984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807984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807984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807984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807984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807984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807984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807984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807985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807985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807985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807985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807985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807985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807985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807985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07985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807985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807986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807986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807986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8079863"/>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807986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807986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807986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807986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807986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807986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8079870"/>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807987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807987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8079873"/>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807987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807987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807987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807987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807987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807987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8079880"/>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8079881"/>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8079882"/>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8079883"/>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8079884"/>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807988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807988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8079887"/>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8079888"/>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8079889"/>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8079890"/>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8079891"/>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8079892"/>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8079893"/>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8079894"/>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8079895"/>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8079896"/>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8079897"/>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8079898"/>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8079899"/>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8079900"/>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8079901"/>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8079902"/>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8079903"/>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8079904"/>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8079905"/>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8079906"/>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8079907"/>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8079908"/>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8079909"/>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8079910"/>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8079911"/>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8079912"/>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8079913"/>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8079914"/>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8079915"/>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8079916"/>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8079917"/>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8079918"/>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8079919"/>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8079920"/>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807992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807992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807992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8079924"/>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807992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8079926"/>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8079927"/>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8079928"/>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8079929"/>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8079930"/>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807993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8079932"/>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8079933"/>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8079934"/>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8079935"/>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8079936"/>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8079937"/>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8079938"/>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8079939"/>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8079940"/>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8079941"/>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8079942"/>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8079943"/>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8079944"/>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8079945"/>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8079946"/>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8079947"/>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8079948"/>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8079949"/>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8079950"/>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8079951"/>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8079952"/>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8079953"/>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8079954"/>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8079955"/>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8079956"/>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8079957"/>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8079958"/>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8079959"/>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8079960"/>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8079961"/>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8079962"/>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8079963"/>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8079964"/>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8079965"/>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8079966"/>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8079967"/>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8079968"/>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8079969"/>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8079970"/>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8079971"/>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8079972"/>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8079973"/>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8079974"/>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8079975"/>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8079976"/>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8079977"/>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807997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8079979"/>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8079980"/>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8079981"/>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8079982"/>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8079983"/>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8079984"/>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8079985"/>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8079986"/>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8079987"/>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8079988"/>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8079989"/>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8079990"/>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8079991"/>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8079992"/>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8079993"/>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8079994"/>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8079995"/>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8079996"/>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807999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8079998"/>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8079999"/>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8080000"/>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8080001"/>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8080002"/>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8080003"/>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808000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8080005"/>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8080006"/>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8080007"/>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8080008"/>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8080009"/>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8080010"/>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8080011"/>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8080012"/>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808001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8080014"/>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808001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808001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8080017"/>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8080018"/>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8080019"/>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8080020"/>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808002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808002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808002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808002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808002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808002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808002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808002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808002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808003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8080031"/>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8080032"/>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8080033"/>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808003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808003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808003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8080037"/>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38080038"/>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8" w:name="_Toc13808003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79" w:name="_Toc13808004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0"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0"/>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B96499">
        <w:tc>
          <w:tcPr>
            <w:tcW w:w="977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4C3E7BDE" w14:textId="77777777" w:rsidR="000C0D94" w:rsidRDefault="000C0D94" w:rsidP="00B96499">
            <w:pPr>
              <w:pStyle w:val="PL"/>
            </w:pPr>
            <w:r>
              <w:t xml:space="preserve">    }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1" w:name="_Toc13808004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1"/>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2" w:name="_Toc1380800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2"/>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3" w:name="_Toc20494638"/>
      <w:bookmarkStart w:id="2684" w:name="_Toc26975693"/>
      <w:bookmarkStart w:id="2685" w:name="_Toc35856566"/>
      <w:bookmarkStart w:id="2686" w:name="_Toc44001449"/>
      <w:bookmarkStart w:id="2687" w:name="_Toc51581050"/>
      <w:bookmarkStart w:id="2688" w:name="_Toc52356313"/>
      <w:bookmarkStart w:id="2689" w:name="_Toc55227883"/>
      <w:bookmarkStart w:id="2690" w:name="_Toc138080043"/>
      <w:r>
        <w:t>12.1.1.4</w:t>
      </w:r>
      <w:r w:rsidRPr="00275641">
        <w:t>.2</w:t>
      </w:r>
      <w:r w:rsidRPr="00275641">
        <w:tab/>
      </w:r>
      <w:bookmarkEnd w:id="2683"/>
      <w:bookmarkEnd w:id="2684"/>
      <w:bookmarkEnd w:id="2685"/>
      <w:bookmarkEnd w:id="2686"/>
      <w:bookmarkEnd w:id="2687"/>
      <w:bookmarkEnd w:id="2688"/>
      <w:bookmarkEnd w:id="2689"/>
      <w:r w:rsidR="001329B9">
        <w:t>Void</w:t>
      </w:r>
      <w:bookmarkEnd w:id="2690"/>
    </w:p>
    <w:p w14:paraId="38F615F0" w14:textId="526C7FB7" w:rsidR="006A5594" w:rsidRDefault="006A5594" w:rsidP="006A5594">
      <w:pPr>
        <w:pStyle w:val="Heading5"/>
      </w:pPr>
      <w:bookmarkStart w:id="2691" w:name="_Toc20494656"/>
      <w:bookmarkStart w:id="2692" w:name="_Toc26975714"/>
      <w:bookmarkStart w:id="2693" w:name="_Toc35856588"/>
      <w:bookmarkStart w:id="2694" w:name="_Toc44001472"/>
      <w:bookmarkStart w:id="2695" w:name="_Toc51581073"/>
      <w:bookmarkStart w:id="2696" w:name="_Toc52356336"/>
      <w:bookmarkStart w:id="2697" w:name="_Toc55227906"/>
      <w:bookmarkStart w:id="2698" w:name="_Toc138080044"/>
      <w:r>
        <w:t>12.1.1.4</w:t>
      </w:r>
      <w:r w:rsidRPr="00275641">
        <w:t>.3</w:t>
      </w:r>
      <w:r w:rsidRPr="00275641">
        <w:tab/>
      </w:r>
      <w:bookmarkEnd w:id="2691"/>
      <w:bookmarkEnd w:id="2692"/>
      <w:bookmarkEnd w:id="2693"/>
      <w:bookmarkEnd w:id="2694"/>
      <w:bookmarkEnd w:id="2695"/>
      <w:bookmarkEnd w:id="2696"/>
      <w:bookmarkEnd w:id="2697"/>
      <w:r w:rsidR="001329B9">
        <w:t>Void</w:t>
      </w:r>
      <w:bookmarkEnd w:id="2698"/>
    </w:p>
    <w:p w14:paraId="1FEF97CE" w14:textId="77777777" w:rsidR="006A5594" w:rsidRPr="00275641" w:rsidRDefault="006A5594" w:rsidP="00075335">
      <w:pPr>
        <w:pStyle w:val="Heading5"/>
      </w:pPr>
      <w:bookmarkStart w:id="2699" w:name="_Toc20494659"/>
      <w:bookmarkStart w:id="2700" w:name="_Toc26975717"/>
      <w:bookmarkStart w:id="2701" w:name="_Toc35856591"/>
      <w:bookmarkStart w:id="2702" w:name="_Toc44001476"/>
      <w:bookmarkStart w:id="2703" w:name="_Toc51581077"/>
      <w:bookmarkStart w:id="2704" w:name="_Toc52356340"/>
      <w:bookmarkStart w:id="2705" w:name="_Toc55227910"/>
      <w:bookmarkStart w:id="2706" w:name="_Toc138080045"/>
      <w:r>
        <w:t>12.1.1.4</w:t>
      </w:r>
      <w:r w:rsidRPr="00275641">
        <w:t>.4</w:t>
      </w:r>
      <w:r w:rsidRPr="00275641">
        <w:tab/>
        <w:t>Simple data types and enumerations</w:t>
      </w:r>
      <w:bookmarkEnd w:id="2699"/>
      <w:bookmarkEnd w:id="2700"/>
      <w:bookmarkEnd w:id="2701"/>
      <w:bookmarkEnd w:id="2702"/>
      <w:bookmarkEnd w:id="2703"/>
      <w:bookmarkEnd w:id="2704"/>
      <w:bookmarkEnd w:id="2705"/>
      <w:bookmarkEnd w:id="2706"/>
    </w:p>
    <w:p w14:paraId="459F848A" w14:textId="77777777" w:rsidR="006A5594" w:rsidRPr="00275641" w:rsidRDefault="006A5594" w:rsidP="00075335">
      <w:pPr>
        <w:pStyle w:val="H6"/>
        <w:rPr>
          <w:lang w:eastAsia="zh-CN"/>
        </w:rPr>
      </w:pPr>
      <w:bookmarkStart w:id="270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7"/>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8"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8"/>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9"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9"/>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0" w:name="_Toc20494663"/>
      <w:r>
        <w:rPr>
          <w:lang w:eastAsia="zh-CN"/>
        </w:rPr>
        <w:t>12.1.1.4.4.4</w:t>
      </w:r>
      <w:r>
        <w:rPr>
          <w:lang w:eastAsia="zh-CN"/>
        </w:rPr>
        <w:tab/>
        <w:t xml:space="preserve">Enumeration </w:t>
      </w:r>
      <w:r w:rsidR="00D77F32">
        <w:rPr>
          <w:lang w:eastAsia="zh-CN"/>
        </w:rPr>
        <w:t>SourceIndicator</w:t>
      </w:r>
      <w:bookmarkEnd w:id="2710"/>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1"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1"/>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2" w:name="_Toc44001477"/>
      <w:bookmarkStart w:id="2713" w:name="_Toc51581078"/>
      <w:bookmarkStart w:id="2714" w:name="_Toc52356341"/>
      <w:bookmarkStart w:id="2715" w:name="_Toc55227911"/>
      <w:bookmarkStart w:id="2716" w:name="_Toc138080046"/>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2"/>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7" w:name="_Toc26975719"/>
      <w:bookmarkStart w:id="2718" w:name="_Toc35856592"/>
      <w:bookmarkStart w:id="2719" w:name="_Toc44001478"/>
      <w:bookmarkStart w:id="2720" w:name="_Toc51581079"/>
      <w:bookmarkStart w:id="2721" w:name="_Toc52356342"/>
      <w:bookmarkStart w:id="2722" w:name="_Toc55227912"/>
      <w:bookmarkStart w:id="2723" w:name="_Toc138080047"/>
      <w:r w:rsidRPr="00EF5A96">
        <w:t>12.1.</w:t>
      </w:r>
      <w:r>
        <w:t>2</w:t>
      </w:r>
      <w:r w:rsidRPr="00EF5A96">
        <w:tab/>
        <w:t>RESTful HTTP-based solution set for integration with ONAP VES API</w:t>
      </w:r>
      <w:bookmarkEnd w:id="2717"/>
      <w:bookmarkEnd w:id="2718"/>
      <w:bookmarkEnd w:id="2719"/>
      <w:bookmarkEnd w:id="2720"/>
      <w:bookmarkEnd w:id="2721"/>
      <w:bookmarkEnd w:id="2722"/>
      <w:bookmarkEnd w:id="2723"/>
    </w:p>
    <w:p w14:paraId="49271CD9" w14:textId="77777777" w:rsidR="00EF5A96" w:rsidRPr="00EF5A96" w:rsidRDefault="00EF5A96" w:rsidP="00EF5A96">
      <w:pPr>
        <w:pStyle w:val="Heading4"/>
      </w:pPr>
      <w:bookmarkStart w:id="2724" w:name="_Toc26975720"/>
      <w:bookmarkStart w:id="2725" w:name="_Toc35856593"/>
      <w:bookmarkStart w:id="2726" w:name="_Toc44001479"/>
      <w:bookmarkStart w:id="2727" w:name="_Toc51581080"/>
      <w:bookmarkStart w:id="2728" w:name="_Toc52356343"/>
      <w:bookmarkStart w:id="2729" w:name="_Toc55227913"/>
      <w:bookmarkStart w:id="2730" w:name="_Toc138080048"/>
      <w:r w:rsidRPr="00EF5A96">
        <w:t>12.1.</w:t>
      </w:r>
      <w:r>
        <w:t>2</w:t>
      </w:r>
      <w:r w:rsidRPr="00EF5A96">
        <w:t>.1</w:t>
      </w:r>
      <w:r w:rsidRPr="00EF5A96">
        <w:tab/>
        <w:t>Mapping of operations</w:t>
      </w:r>
      <w:bookmarkEnd w:id="2724"/>
      <w:bookmarkEnd w:id="2725"/>
      <w:bookmarkEnd w:id="2726"/>
      <w:bookmarkEnd w:id="2727"/>
      <w:bookmarkEnd w:id="2728"/>
      <w:bookmarkEnd w:id="2729"/>
      <w:bookmarkEnd w:id="2730"/>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1" w:name="_Toc26975721"/>
      <w:bookmarkStart w:id="2732" w:name="_Toc35856594"/>
      <w:bookmarkStart w:id="2733" w:name="_Toc44001480"/>
      <w:bookmarkStart w:id="2734" w:name="_Toc51581081"/>
      <w:bookmarkStart w:id="2735" w:name="_Toc52356344"/>
      <w:bookmarkStart w:id="2736" w:name="_Toc55227914"/>
      <w:bookmarkStart w:id="2737" w:name="_Toc138080049"/>
      <w:r w:rsidRPr="00EF5A96">
        <w:t>12.1.</w:t>
      </w:r>
      <w:r>
        <w:t>2</w:t>
      </w:r>
      <w:r w:rsidRPr="00EF5A96">
        <w:t>.2</w:t>
      </w:r>
      <w:r w:rsidRPr="00EF5A96">
        <w:tab/>
        <w:t>Mapping of notifications</w:t>
      </w:r>
      <w:bookmarkEnd w:id="2731"/>
      <w:bookmarkEnd w:id="2732"/>
      <w:bookmarkEnd w:id="2733"/>
      <w:bookmarkEnd w:id="2734"/>
      <w:bookmarkEnd w:id="2735"/>
      <w:bookmarkEnd w:id="2736"/>
      <w:bookmarkEnd w:id="2737"/>
    </w:p>
    <w:p w14:paraId="120F7594" w14:textId="77777777" w:rsidR="00EF5A96" w:rsidRPr="00EF5A96" w:rsidRDefault="00EF5A96" w:rsidP="00EF5A96">
      <w:pPr>
        <w:pStyle w:val="Heading5"/>
      </w:pPr>
      <w:bookmarkStart w:id="2738" w:name="_Toc26975722"/>
      <w:bookmarkStart w:id="2739" w:name="_Toc35856595"/>
      <w:bookmarkStart w:id="2740" w:name="_Toc44001481"/>
      <w:bookmarkStart w:id="2741" w:name="_Toc51581082"/>
      <w:bookmarkStart w:id="2742" w:name="_Toc52356345"/>
      <w:bookmarkStart w:id="2743" w:name="_Toc55227915"/>
      <w:bookmarkStart w:id="2744" w:name="_Toc138080050"/>
      <w:r w:rsidRPr="00EF5A96">
        <w:t>12.1.</w:t>
      </w:r>
      <w:r>
        <w:t>2</w:t>
      </w:r>
      <w:r w:rsidRPr="00EF5A96">
        <w:t>.2.1</w:t>
      </w:r>
      <w:r w:rsidRPr="00EF5A96">
        <w:tab/>
        <w:t>Introduction</w:t>
      </w:r>
      <w:bookmarkEnd w:id="2738"/>
      <w:bookmarkEnd w:id="2739"/>
      <w:bookmarkEnd w:id="2740"/>
      <w:bookmarkEnd w:id="2741"/>
      <w:bookmarkEnd w:id="2742"/>
      <w:bookmarkEnd w:id="2743"/>
      <w:bookmarkEnd w:id="2744"/>
    </w:p>
    <w:p w14:paraId="761E62C3" w14:textId="77777777" w:rsidR="00EF5A96" w:rsidRPr="00EF5A96" w:rsidRDefault="00EF5A96" w:rsidP="00EF5A96">
      <w:pPr>
        <w:pStyle w:val="Heading6"/>
      </w:pPr>
      <w:bookmarkStart w:id="2745" w:name="_Toc26975723"/>
      <w:bookmarkStart w:id="2746" w:name="_Toc35856596"/>
      <w:bookmarkStart w:id="2747" w:name="_Toc44001482"/>
      <w:bookmarkStart w:id="2748" w:name="_Toc51581083"/>
      <w:bookmarkStart w:id="2749" w:name="_Toc52356346"/>
      <w:bookmarkStart w:id="2750" w:name="_Toc55227916"/>
      <w:bookmarkStart w:id="2751" w:name="_Toc138080051"/>
      <w:r w:rsidRPr="00EF5A96">
        <w:t>12.1.</w:t>
      </w:r>
      <w:r>
        <w:t>2</w:t>
      </w:r>
      <w:r w:rsidRPr="00EF5A96">
        <w:t>.2.1.1</w:t>
      </w:r>
      <w:r w:rsidRPr="00EF5A96">
        <w:tab/>
        <w:t>General</w:t>
      </w:r>
      <w:bookmarkEnd w:id="2745"/>
      <w:bookmarkEnd w:id="2746"/>
      <w:bookmarkEnd w:id="2747"/>
      <w:bookmarkEnd w:id="2748"/>
      <w:bookmarkEnd w:id="2749"/>
      <w:bookmarkEnd w:id="2750"/>
      <w:bookmarkEnd w:id="2751"/>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2" w:name="_Toc26975724"/>
      <w:bookmarkStart w:id="2753" w:name="_Toc35856597"/>
      <w:bookmarkStart w:id="2754" w:name="_Toc44001483"/>
      <w:bookmarkStart w:id="2755" w:name="_Toc51581084"/>
      <w:bookmarkStart w:id="2756" w:name="_Toc52356347"/>
      <w:bookmarkStart w:id="2757" w:name="_Toc55227917"/>
      <w:bookmarkStart w:id="2758" w:name="_Toc138080052"/>
      <w:r w:rsidRPr="00EF5A96">
        <w:t>12.1.</w:t>
      </w:r>
      <w:r>
        <w:t>2</w:t>
      </w:r>
      <w:r w:rsidRPr="00EF5A96">
        <w:t>.2.1.2</w:t>
      </w:r>
      <w:r w:rsidRPr="00EF5A96">
        <w:tab/>
      </w:r>
      <w:bookmarkEnd w:id="2752"/>
      <w:bookmarkEnd w:id="2753"/>
      <w:r w:rsidR="00BE0707">
        <w:t>Void</w:t>
      </w:r>
      <w:bookmarkEnd w:id="2754"/>
      <w:bookmarkEnd w:id="2755"/>
      <w:bookmarkEnd w:id="2756"/>
      <w:bookmarkEnd w:id="2757"/>
      <w:bookmarkEnd w:id="2758"/>
    </w:p>
    <w:p w14:paraId="040104CF" w14:textId="77777777" w:rsidR="00EF5A96" w:rsidRPr="00EF5A96" w:rsidRDefault="00EF5A96" w:rsidP="00EF5A96">
      <w:pPr>
        <w:pStyle w:val="Heading5"/>
      </w:pPr>
      <w:bookmarkStart w:id="2759" w:name="_Toc26975725"/>
      <w:bookmarkStart w:id="2760" w:name="_Toc35856598"/>
      <w:bookmarkStart w:id="2761" w:name="_Toc44001484"/>
      <w:bookmarkStart w:id="2762" w:name="_Toc51581085"/>
      <w:bookmarkStart w:id="2763" w:name="_Toc52356348"/>
      <w:bookmarkStart w:id="2764" w:name="_Toc55227918"/>
      <w:bookmarkStart w:id="2765" w:name="_Toc138080053"/>
      <w:r w:rsidRPr="00EF5A96">
        <w:t>12.1.</w:t>
      </w:r>
      <w:r>
        <w:t>2</w:t>
      </w:r>
      <w:r w:rsidRPr="00EF5A96">
        <w:t>.2.2</w:t>
      </w:r>
      <w:r w:rsidRPr="00EF5A96">
        <w:tab/>
        <w:t>Notification notifyMOICreation</w:t>
      </w:r>
      <w:bookmarkEnd w:id="2759"/>
      <w:bookmarkEnd w:id="2760"/>
      <w:bookmarkEnd w:id="2761"/>
      <w:bookmarkEnd w:id="2762"/>
      <w:bookmarkEnd w:id="2763"/>
      <w:bookmarkEnd w:id="2764"/>
      <w:bookmarkEnd w:id="2765"/>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6" w:name="_Toc26975726"/>
      <w:bookmarkStart w:id="2767" w:name="_Toc35856599"/>
      <w:bookmarkStart w:id="2768" w:name="_Toc44001485"/>
      <w:bookmarkStart w:id="2769" w:name="_Toc51581086"/>
      <w:bookmarkStart w:id="2770" w:name="_Toc52356349"/>
      <w:bookmarkStart w:id="2771" w:name="_Toc55227919"/>
      <w:bookmarkStart w:id="2772" w:name="_Toc138080054"/>
      <w:r w:rsidRPr="00EF5A96">
        <w:t>12.1.</w:t>
      </w:r>
      <w:r>
        <w:t>2</w:t>
      </w:r>
      <w:r w:rsidRPr="00EF5A96">
        <w:t>.2.3</w:t>
      </w:r>
      <w:r w:rsidRPr="00EF5A96">
        <w:tab/>
        <w:t>Notification notifyMOIDeletion</w:t>
      </w:r>
      <w:bookmarkEnd w:id="2766"/>
      <w:bookmarkEnd w:id="2767"/>
      <w:bookmarkEnd w:id="2768"/>
      <w:bookmarkEnd w:id="2769"/>
      <w:bookmarkEnd w:id="2770"/>
      <w:bookmarkEnd w:id="2771"/>
      <w:bookmarkEnd w:id="277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3" w:name="_Toc26975727"/>
      <w:bookmarkStart w:id="2774" w:name="_Toc35856600"/>
      <w:bookmarkStart w:id="2775" w:name="_Toc44001486"/>
      <w:bookmarkStart w:id="2776" w:name="_Toc51581087"/>
      <w:bookmarkStart w:id="2777" w:name="_Toc52356350"/>
      <w:bookmarkStart w:id="2778" w:name="_Toc55227920"/>
      <w:bookmarkStart w:id="2779" w:name="_Toc138080055"/>
      <w:r w:rsidRPr="00EF5A96">
        <w:t>12.1.</w:t>
      </w:r>
      <w:r>
        <w:t>2</w:t>
      </w:r>
      <w:r w:rsidRPr="00EF5A96">
        <w:t>.2.4</w:t>
      </w:r>
      <w:r w:rsidRPr="00EF5A96">
        <w:tab/>
        <w:t>Notification notifyMOIAttributeValueChange</w:t>
      </w:r>
      <w:bookmarkEnd w:id="2773"/>
      <w:bookmarkEnd w:id="2774"/>
      <w:bookmarkEnd w:id="2775"/>
      <w:bookmarkEnd w:id="2776"/>
      <w:bookmarkEnd w:id="2777"/>
      <w:bookmarkEnd w:id="2778"/>
      <w:bookmarkEnd w:id="2779"/>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0" w:name="_Toc138080056"/>
      <w:r w:rsidRPr="00EF5A96">
        <w:t>12.1.</w:t>
      </w:r>
      <w:r>
        <w:t>2</w:t>
      </w:r>
      <w:r w:rsidRPr="00EF5A96">
        <w:t>.2.</w:t>
      </w:r>
      <w:r>
        <w:t>5</w:t>
      </w:r>
      <w:r w:rsidRPr="00EF5A96">
        <w:tab/>
        <w:t>Notification notifyMOIChange</w:t>
      </w:r>
      <w:r>
        <w:t>s</w:t>
      </w:r>
      <w:bookmarkEnd w:id="2780"/>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1" w:name="_Toc26975728"/>
      <w:bookmarkStart w:id="2782" w:name="_Toc35856601"/>
      <w:bookmarkStart w:id="2783" w:name="_Toc44001487"/>
      <w:bookmarkStart w:id="2784" w:name="_Toc51581088"/>
      <w:bookmarkStart w:id="2785" w:name="_Toc52356351"/>
      <w:bookmarkStart w:id="2786" w:name="_Toc55227921"/>
      <w:bookmarkStart w:id="2787" w:name="_Toc138080057"/>
      <w:r w:rsidRPr="00EF5A96">
        <w:t>12.1.</w:t>
      </w:r>
      <w:r>
        <w:t>2</w:t>
      </w:r>
      <w:r w:rsidRPr="00EF5A96">
        <w:t>.3</w:t>
      </w:r>
      <w:r w:rsidRPr="00EF5A96">
        <w:tab/>
        <w:t>Resources</w:t>
      </w:r>
      <w:bookmarkEnd w:id="2781"/>
      <w:bookmarkEnd w:id="2782"/>
      <w:bookmarkEnd w:id="2783"/>
      <w:bookmarkEnd w:id="2784"/>
      <w:bookmarkEnd w:id="2785"/>
      <w:bookmarkEnd w:id="2786"/>
      <w:bookmarkEnd w:id="2787"/>
    </w:p>
    <w:p w14:paraId="05EFE33A" w14:textId="77777777" w:rsidR="00EF5A96" w:rsidRPr="00EF5A96" w:rsidRDefault="00EF5A96" w:rsidP="00EF5A96">
      <w:pPr>
        <w:pStyle w:val="Heading5"/>
      </w:pPr>
      <w:bookmarkStart w:id="2788" w:name="_Toc26975729"/>
      <w:bookmarkStart w:id="2789" w:name="_Toc35856602"/>
      <w:bookmarkStart w:id="2790" w:name="_Toc44001488"/>
      <w:bookmarkStart w:id="2791" w:name="_Toc51581089"/>
      <w:bookmarkStart w:id="2792" w:name="_Toc52356352"/>
      <w:bookmarkStart w:id="2793" w:name="_Toc55227922"/>
      <w:bookmarkStart w:id="2794" w:name="_Toc138080058"/>
      <w:r w:rsidRPr="00EF5A96">
        <w:t>12.1.</w:t>
      </w:r>
      <w:r>
        <w:t>2</w:t>
      </w:r>
      <w:r w:rsidRPr="00EF5A96">
        <w:t>.3.1</w:t>
      </w:r>
      <w:r w:rsidRPr="00EF5A96">
        <w:tab/>
        <w:t>Resource structure</w:t>
      </w:r>
      <w:bookmarkEnd w:id="2788"/>
      <w:bookmarkEnd w:id="2789"/>
      <w:bookmarkEnd w:id="2790"/>
      <w:bookmarkEnd w:id="2791"/>
      <w:bookmarkEnd w:id="2792"/>
      <w:bookmarkEnd w:id="2793"/>
      <w:bookmarkEnd w:id="2794"/>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5" w:name="_Toc26975730"/>
      <w:bookmarkStart w:id="2796" w:name="_Toc35856603"/>
      <w:bookmarkStart w:id="2797" w:name="_Toc44001489"/>
      <w:bookmarkStart w:id="2798" w:name="_Toc51581090"/>
      <w:bookmarkStart w:id="2799" w:name="_Toc52356353"/>
      <w:bookmarkStart w:id="2800" w:name="_Toc55227923"/>
      <w:bookmarkStart w:id="2801" w:name="_Toc138080059"/>
      <w:r w:rsidRPr="00EF5A96">
        <w:t>12.1.</w:t>
      </w:r>
      <w:r>
        <w:t>2</w:t>
      </w:r>
      <w:r w:rsidRPr="00EF5A96">
        <w:t>.3.2</w:t>
      </w:r>
      <w:r w:rsidRPr="00EF5A96">
        <w:tab/>
        <w:t>Resource definitions</w:t>
      </w:r>
      <w:bookmarkEnd w:id="2795"/>
      <w:bookmarkEnd w:id="2796"/>
      <w:bookmarkEnd w:id="2797"/>
      <w:bookmarkEnd w:id="2798"/>
      <w:bookmarkEnd w:id="2799"/>
      <w:bookmarkEnd w:id="2800"/>
      <w:bookmarkEnd w:id="2801"/>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2" w:name="_Toc26975731"/>
      <w:bookmarkStart w:id="2803" w:name="_Toc35856604"/>
      <w:bookmarkStart w:id="2804" w:name="_Toc44001490"/>
      <w:bookmarkStart w:id="2805" w:name="_Toc51581091"/>
      <w:bookmarkStart w:id="2806" w:name="_Toc52356354"/>
      <w:bookmarkStart w:id="2807" w:name="_Toc55227924"/>
      <w:bookmarkStart w:id="2808" w:name="_Toc138080060"/>
      <w:r w:rsidRPr="00EF5A96">
        <w:t>12.1.</w:t>
      </w:r>
      <w:r>
        <w:t>2</w:t>
      </w:r>
      <w:r w:rsidRPr="00EF5A96">
        <w:t>.4</w:t>
      </w:r>
      <w:r w:rsidRPr="00EF5A96">
        <w:tab/>
        <w:t>Data type definitions</w:t>
      </w:r>
      <w:bookmarkEnd w:id="2802"/>
      <w:bookmarkEnd w:id="2803"/>
      <w:bookmarkEnd w:id="2804"/>
      <w:bookmarkEnd w:id="2805"/>
      <w:bookmarkEnd w:id="2806"/>
      <w:bookmarkEnd w:id="2807"/>
      <w:bookmarkEnd w:id="2808"/>
    </w:p>
    <w:p w14:paraId="7BBDADCA" w14:textId="77777777" w:rsidR="00EF5A96" w:rsidRDefault="00EF5A96" w:rsidP="006A5594">
      <w:r>
        <w:t>See clause 12.1.1.4.</w:t>
      </w:r>
    </w:p>
    <w:p w14:paraId="36C10C9A" w14:textId="77777777" w:rsidR="001D2BFF" w:rsidRDefault="001D2BFF" w:rsidP="001D2BFF">
      <w:pPr>
        <w:pStyle w:val="Heading3"/>
      </w:pPr>
      <w:bookmarkStart w:id="2809" w:name="_Toc11244599"/>
      <w:bookmarkStart w:id="2810" w:name="_Toc35856605"/>
      <w:bookmarkStart w:id="2811" w:name="_Toc44001491"/>
      <w:bookmarkStart w:id="2812" w:name="_Toc51581092"/>
      <w:bookmarkStart w:id="2813" w:name="_Toc52356355"/>
      <w:bookmarkStart w:id="2814" w:name="_Toc55227925"/>
      <w:bookmarkStart w:id="2815" w:name="_Toc138080061"/>
      <w:bookmarkStart w:id="2816" w:name="_Toc11244600"/>
      <w:bookmarkStart w:id="2817" w:name="_Hlk23433710"/>
      <w:r w:rsidRPr="00CA32DA">
        <w:t>12.1.</w:t>
      </w:r>
      <w:r>
        <w:t>3</w:t>
      </w:r>
      <w:r w:rsidRPr="00CA32DA">
        <w:tab/>
        <w:t>YANG/Netconf-based solution set</w:t>
      </w:r>
      <w:bookmarkEnd w:id="2809"/>
      <w:bookmarkEnd w:id="2810"/>
      <w:bookmarkEnd w:id="2811"/>
      <w:bookmarkEnd w:id="2812"/>
      <w:bookmarkEnd w:id="2813"/>
      <w:bookmarkEnd w:id="2814"/>
      <w:bookmarkEnd w:id="2815"/>
    </w:p>
    <w:p w14:paraId="270D5147" w14:textId="77777777" w:rsidR="001D2BFF" w:rsidRPr="00CA32DA" w:rsidRDefault="001D2BFF" w:rsidP="001D2BFF">
      <w:pPr>
        <w:pStyle w:val="Heading4"/>
      </w:pPr>
      <w:bookmarkStart w:id="2818" w:name="_Toc35856606"/>
      <w:bookmarkStart w:id="2819" w:name="_Toc44001492"/>
      <w:bookmarkStart w:id="2820" w:name="_Toc51581093"/>
      <w:bookmarkStart w:id="2821" w:name="_Toc52356356"/>
      <w:bookmarkStart w:id="2822" w:name="_Toc55227926"/>
      <w:bookmarkStart w:id="2823" w:name="_Toc138080062"/>
      <w:r w:rsidRPr="00CA32DA">
        <w:t>12.1.</w:t>
      </w:r>
      <w:r>
        <w:t>3</w:t>
      </w:r>
      <w:r w:rsidRPr="00CA32DA">
        <w:t>.1</w:t>
      </w:r>
      <w:r w:rsidRPr="00CA32DA">
        <w:tab/>
        <w:t>Mapping of operations</w:t>
      </w:r>
      <w:bookmarkEnd w:id="2816"/>
      <w:bookmarkEnd w:id="2818"/>
      <w:bookmarkEnd w:id="2819"/>
      <w:bookmarkEnd w:id="2820"/>
      <w:bookmarkEnd w:id="2821"/>
      <w:bookmarkEnd w:id="2822"/>
      <w:bookmarkEnd w:id="2823"/>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4" w:name="_Toc35856607"/>
      <w:bookmarkStart w:id="2825" w:name="_Toc44001493"/>
      <w:bookmarkStart w:id="2826" w:name="_Toc51581094"/>
      <w:bookmarkStart w:id="2827" w:name="_Toc52356357"/>
      <w:bookmarkStart w:id="2828" w:name="_Toc55227927"/>
      <w:bookmarkStart w:id="2829" w:name="_Toc138080063"/>
      <w:r>
        <w:t>12.</w:t>
      </w:r>
      <w:r w:rsidRPr="000D52DF">
        <w:t>1.</w:t>
      </w:r>
      <w:r>
        <w:t>3</w:t>
      </w:r>
      <w:r w:rsidRPr="000D52DF">
        <w:t>.1</w:t>
      </w:r>
      <w:r w:rsidRPr="000D52DF">
        <w:rPr>
          <w:rFonts w:hint="eastAsia"/>
        </w:rPr>
        <w:t>.1</w:t>
      </w:r>
      <w:r w:rsidRPr="000D52DF">
        <w:tab/>
        <w:t>Introduction</w:t>
      </w:r>
      <w:bookmarkEnd w:id="2824"/>
      <w:bookmarkEnd w:id="2825"/>
      <w:bookmarkEnd w:id="2826"/>
      <w:bookmarkEnd w:id="2827"/>
      <w:bookmarkEnd w:id="2828"/>
      <w:bookmarkEnd w:id="2829"/>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0" w:name="_Hlk20828920"/>
      <w:bookmarkStart w:id="2831" w:name="_Toc35856608"/>
      <w:bookmarkStart w:id="2832" w:name="_Toc44001494"/>
      <w:bookmarkStart w:id="2833" w:name="_Toc51581095"/>
      <w:bookmarkStart w:id="2834" w:name="_Toc52356358"/>
      <w:bookmarkStart w:id="2835" w:name="_Toc55227928"/>
      <w:bookmarkStart w:id="2836" w:name="_Toc138080064"/>
      <w:r w:rsidRPr="00E40818">
        <w:t>12.1.</w:t>
      </w:r>
      <w:r>
        <w:t>3</w:t>
      </w:r>
      <w:r w:rsidRPr="00E40818">
        <w:t>.1.2</w:t>
      </w:r>
      <w:bookmarkEnd w:id="2830"/>
      <w:r w:rsidRPr="00E40818">
        <w:tab/>
        <w:t xml:space="preserve">Operation </w:t>
      </w:r>
      <w:r w:rsidRPr="00506269">
        <w:rPr>
          <w:rFonts w:ascii="Courier New" w:hAnsi="Courier New" w:cs="Courier New"/>
        </w:rPr>
        <w:t>createMOI</w:t>
      </w:r>
      <w:bookmarkEnd w:id="2831"/>
      <w:bookmarkEnd w:id="2832"/>
      <w:bookmarkEnd w:id="2833"/>
      <w:bookmarkEnd w:id="2834"/>
      <w:bookmarkEnd w:id="2835"/>
      <w:bookmarkEnd w:id="283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8" w:name="_Hlk21682885"/>
      <w:r>
        <w:rPr>
          <w:lang w:eastAsia="zh-CN"/>
        </w:rPr>
        <w:t>12.1.3.1.2-2</w:t>
      </w:r>
      <w:bookmarkEnd w:id="283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9" w:name="OLE_LINK11"/>
            <w:bookmarkStart w:id="28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9"/>
            <w:bookmarkEnd w:id="284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1" w:name="_Hlk16869974"/>
      <w:r w:rsidRPr="00506269">
        <w:rPr>
          <w:rFonts w:ascii="Courier New" w:eastAsia="SimSun" w:hAnsi="Courier New" w:cs="Courier New"/>
        </w:rPr>
        <w:t>ManagedElement</w:t>
      </w:r>
      <w:bookmarkEnd w:id="28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2" w:name="_Toc35856609"/>
      <w:bookmarkStart w:id="2843" w:name="_Toc44001495"/>
      <w:bookmarkStart w:id="2844" w:name="_Toc51581096"/>
      <w:bookmarkStart w:id="2845" w:name="_Toc52356359"/>
      <w:bookmarkStart w:id="2846" w:name="_Toc55227929"/>
      <w:bookmarkStart w:id="2847" w:name="_Toc138080065"/>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2"/>
      <w:bookmarkEnd w:id="2843"/>
      <w:bookmarkEnd w:id="2844"/>
      <w:bookmarkEnd w:id="2845"/>
      <w:bookmarkEnd w:id="2846"/>
      <w:bookmarkEnd w:id="2847"/>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8"/>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9"/>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0" w:name="_Hlk17128137"/>
      <w:r w:rsidRPr="00AA0BEE">
        <w:rPr>
          <w:rFonts w:ascii="Courier New" w:hAnsi="Courier New" w:cs="Courier New"/>
        </w:rPr>
        <w:t>pMAdministrativeState</w:t>
      </w:r>
      <w:bookmarkEnd w:id="2850"/>
      <w:r w:rsidRPr="00AA0BEE">
        <w:rPr>
          <w:rFonts w:ascii="Courier New" w:hAnsi="Courier New" w:cs="Courier New"/>
        </w:rPr>
        <w:t>=</w:t>
      </w:r>
      <w:bookmarkStart w:id="2851" w:name="_Hlk17128240"/>
      <w:r w:rsidRPr="00AA0BEE">
        <w:rPr>
          <w:rFonts w:ascii="Courier New" w:hAnsi="Courier New" w:cs="Courier New"/>
        </w:rPr>
        <w:t>UNLOCKED</w:t>
      </w:r>
      <w:bookmarkEnd w:id="2851"/>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2" w:name="_Toc35856610"/>
      <w:bookmarkStart w:id="2853" w:name="_Toc44001496"/>
      <w:bookmarkStart w:id="2854" w:name="_Toc51581097"/>
      <w:bookmarkStart w:id="2855" w:name="_Toc52356360"/>
      <w:bookmarkStart w:id="2856" w:name="_Toc55227930"/>
      <w:bookmarkStart w:id="2857" w:name="_Toc138080066"/>
      <w:r w:rsidRPr="00DA2CEE">
        <w:t>12.1.</w:t>
      </w:r>
      <w:r>
        <w:t>3</w:t>
      </w:r>
      <w:r w:rsidRPr="00DA2CEE">
        <w:t>.1.4</w:t>
      </w:r>
      <w:r w:rsidRPr="00DA2CEE">
        <w:tab/>
        <w:t xml:space="preserve">Operation </w:t>
      </w:r>
      <w:r w:rsidRPr="00AA0BEE">
        <w:rPr>
          <w:rFonts w:ascii="Courier New" w:hAnsi="Courier New" w:cs="Courier New"/>
        </w:rPr>
        <w:t>modifyMOIAttributes</w:t>
      </w:r>
      <w:bookmarkEnd w:id="2852"/>
      <w:bookmarkEnd w:id="2853"/>
      <w:bookmarkEnd w:id="2854"/>
      <w:bookmarkEnd w:id="2855"/>
      <w:bookmarkEnd w:id="2856"/>
      <w:bookmarkEnd w:id="2857"/>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8" w:name="_Hlk21681673"/>
      <w:r>
        <w:rPr>
          <w:rFonts w:eastAsia="SimSun"/>
        </w:rPr>
        <w:t>12.1.3.1.4-2</w:t>
      </w:r>
      <w:bookmarkEnd w:id="2858"/>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9" w:name="_Toc35856611"/>
      <w:bookmarkStart w:id="2860" w:name="_Toc44001497"/>
      <w:bookmarkStart w:id="2861" w:name="_Toc51581098"/>
      <w:bookmarkStart w:id="2862" w:name="_Toc52356361"/>
      <w:bookmarkStart w:id="2863" w:name="_Toc55227931"/>
      <w:bookmarkStart w:id="2864" w:name="_Toc138080067"/>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9"/>
      <w:bookmarkEnd w:id="2860"/>
      <w:bookmarkEnd w:id="2861"/>
      <w:bookmarkEnd w:id="2862"/>
      <w:bookmarkEnd w:id="2863"/>
      <w:bookmarkEnd w:id="2864"/>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5" w:name="_Hlk21682386"/>
      <w:r>
        <w:rPr>
          <w:rFonts w:eastAsia="SimSun"/>
        </w:rPr>
        <w:t>12.1.</w:t>
      </w:r>
      <w:r w:rsidR="00062579">
        <w:rPr>
          <w:rFonts w:eastAsia="SimSun"/>
        </w:rPr>
        <w:t>3</w:t>
      </w:r>
      <w:r>
        <w:rPr>
          <w:rFonts w:eastAsia="SimSun"/>
        </w:rPr>
        <w:t>.1.5-2</w:t>
      </w:r>
      <w:bookmarkEnd w:id="2865"/>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6" w:name="_Hlk31808864"/>
            <w:r w:rsidRPr="00AF18E4">
              <w:rPr>
                <w:rFonts w:ascii="Arial" w:eastAsia="SimSun" w:hAnsi="Arial" w:cs="Arial"/>
                <w:sz w:val="18"/>
                <w:szCs w:val="18"/>
                <w:lang w:eastAsia="zh-CN"/>
              </w:rPr>
              <w:t>deletionList</w:t>
            </w:r>
            <w:bookmarkEnd w:id="2866"/>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7" w:name="_Toc122452394"/>
      <w:bookmarkStart w:id="2868" w:name="_Toc138080068"/>
      <w:bookmarkEnd w:id="2817"/>
      <w:r w:rsidRPr="00B11C95">
        <w:t>12.1.3.</w:t>
      </w:r>
      <w:r>
        <w:t>2</w:t>
      </w:r>
      <w:r w:rsidRPr="00B11C95">
        <w:tab/>
      </w:r>
      <w:bookmarkEnd w:id="2867"/>
      <w:r w:rsidRPr="00B11C95">
        <w:t>Netconf Server behavior</w:t>
      </w:r>
      <w:bookmarkEnd w:id="2868"/>
    </w:p>
    <w:p w14:paraId="26EB2A86" w14:textId="578FB20D" w:rsidR="009421EC" w:rsidRPr="00B11C95" w:rsidRDefault="009421EC" w:rsidP="009421EC">
      <w:pPr>
        <w:pStyle w:val="Heading4"/>
      </w:pPr>
      <w:bookmarkStart w:id="2869" w:name="_Toc122452395"/>
      <w:bookmarkStart w:id="2870" w:name="_Toc138080069"/>
      <w:r w:rsidRPr="00B11C95">
        <w:t>12.1.3.</w:t>
      </w:r>
      <w:r>
        <w:t>2</w:t>
      </w:r>
      <w:r w:rsidRPr="00B11C95">
        <w:t>.1</w:t>
      </w:r>
      <w:r w:rsidRPr="00B11C95">
        <w:tab/>
        <w:t>Introduction</w:t>
      </w:r>
      <w:bookmarkEnd w:id="2869"/>
      <w:bookmarkEnd w:id="2870"/>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1" w:name="_Toc138080070"/>
      <w:r w:rsidRPr="00B11C95">
        <w:t>12.1.3.</w:t>
      </w:r>
      <w:r>
        <w:t>2</w:t>
      </w:r>
      <w:r w:rsidRPr="00B11C95">
        <w:t>.</w:t>
      </w:r>
      <w:r>
        <w:t>2</w:t>
      </w:r>
      <w:r w:rsidRPr="00B11C95">
        <w:tab/>
        <w:t>Implement IETF RFC 6243: “With-defaults Capability for NETCONF”</w:t>
      </w:r>
      <w:bookmarkEnd w:id="2871"/>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2" w:name="_Toc20494664"/>
      <w:bookmarkStart w:id="2873" w:name="_Toc26975732"/>
      <w:bookmarkStart w:id="2874" w:name="_Toc35856612"/>
      <w:bookmarkStart w:id="2875" w:name="_Toc44001498"/>
      <w:bookmarkStart w:id="2876" w:name="_Toc51581099"/>
      <w:bookmarkStart w:id="2877" w:name="_Toc52356362"/>
      <w:bookmarkStart w:id="2878" w:name="_Toc55227932"/>
      <w:bookmarkStart w:id="2879" w:name="_Toc138080071"/>
      <w:r>
        <w:rPr>
          <w:lang w:eastAsia="zh-CN"/>
        </w:rPr>
        <w:t>12.2</w:t>
      </w:r>
      <w:r w:rsidRPr="00215D3C">
        <w:rPr>
          <w:lang w:eastAsia="zh-CN"/>
        </w:rPr>
        <w:tab/>
      </w:r>
      <w:r>
        <w:rPr>
          <w:lang w:eastAsia="zh-CN"/>
        </w:rPr>
        <w:t>Generic fault supervision management service</w:t>
      </w:r>
      <w:bookmarkEnd w:id="2872"/>
      <w:bookmarkEnd w:id="2873"/>
      <w:bookmarkEnd w:id="2874"/>
      <w:bookmarkEnd w:id="2875"/>
      <w:bookmarkEnd w:id="2876"/>
      <w:bookmarkEnd w:id="2877"/>
      <w:bookmarkEnd w:id="2878"/>
      <w:bookmarkEnd w:id="2879"/>
    </w:p>
    <w:p w14:paraId="3DFB60DF" w14:textId="77777777" w:rsidR="006A5594" w:rsidRDefault="006A5594" w:rsidP="006A5594">
      <w:pPr>
        <w:pStyle w:val="Heading3"/>
      </w:pPr>
      <w:bookmarkStart w:id="2880" w:name="_Toc20494665"/>
      <w:bookmarkStart w:id="2881" w:name="_Toc26975733"/>
      <w:bookmarkStart w:id="2882" w:name="_Toc35856613"/>
      <w:bookmarkStart w:id="2883" w:name="_Toc44001499"/>
      <w:bookmarkStart w:id="2884" w:name="_Toc51581100"/>
      <w:bookmarkStart w:id="2885" w:name="_Toc52356363"/>
      <w:bookmarkStart w:id="2886" w:name="_Toc55227933"/>
      <w:bookmarkStart w:id="2887" w:name="_Toc138080072"/>
      <w:r>
        <w:t>12.2</w:t>
      </w:r>
      <w:r w:rsidRPr="00215D3C">
        <w:t>.1</w:t>
      </w:r>
      <w:r w:rsidRPr="00215D3C">
        <w:tab/>
      </w:r>
      <w:r>
        <w:t>RESTful HTTP-based solution set</w:t>
      </w:r>
      <w:bookmarkEnd w:id="2880"/>
      <w:bookmarkEnd w:id="2881"/>
      <w:bookmarkEnd w:id="2882"/>
      <w:bookmarkEnd w:id="2883"/>
      <w:bookmarkEnd w:id="2884"/>
      <w:bookmarkEnd w:id="2885"/>
      <w:bookmarkEnd w:id="2886"/>
      <w:bookmarkEnd w:id="2887"/>
    </w:p>
    <w:p w14:paraId="6FC022E6" w14:textId="77777777" w:rsidR="006A5594" w:rsidRPr="00215D3C" w:rsidRDefault="006A5594" w:rsidP="006A5594">
      <w:pPr>
        <w:pStyle w:val="Heading4"/>
      </w:pPr>
      <w:bookmarkStart w:id="2888" w:name="_Toc20494666"/>
      <w:bookmarkStart w:id="2889" w:name="_Toc26975734"/>
      <w:bookmarkStart w:id="2890" w:name="_Toc35856614"/>
      <w:bookmarkStart w:id="2891" w:name="_Toc44001500"/>
      <w:bookmarkStart w:id="2892" w:name="_Toc51581101"/>
      <w:bookmarkStart w:id="2893" w:name="_Toc52356364"/>
      <w:bookmarkStart w:id="2894" w:name="_Toc55227934"/>
      <w:bookmarkStart w:id="2895" w:name="_Toc138080073"/>
      <w:r>
        <w:t>12.</w:t>
      </w:r>
      <w:r w:rsidRPr="00E4679E">
        <w:t>2.1</w:t>
      </w:r>
      <w:r>
        <w:t>.</w:t>
      </w:r>
      <w:r w:rsidRPr="00215D3C">
        <w:t>1</w:t>
      </w:r>
      <w:r w:rsidRPr="00215D3C">
        <w:tab/>
        <w:t>Mapping of operations</w:t>
      </w:r>
      <w:bookmarkEnd w:id="2888"/>
      <w:bookmarkEnd w:id="2889"/>
      <w:bookmarkEnd w:id="2890"/>
      <w:bookmarkEnd w:id="2891"/>
      <w:bookmarkEnd w:id="2892"/>
      <w:bookmarkEnd w:id="2893"/>
      <w:bookmarkEnd w:id="2894"/>
      <w:bookmarkEnd w:id="2895"/>
    </w:p>
    <w:p w14:paraId="3907D43B" w14:textId="77777777" w:rsidR="006A5594" w:rsidRPr="00215D3C" w:rsidRDefault="006A5594" w:rsidP="006A5594">
      <w:pPr>
        <w:pStyle w:val="Heading5"/>
      </w:pPr>
      <w:bookmarkStart w:id="2896" w:name="_Toc20494667"/>
      <w:bookmarkStart w:id="2897" w:name="_Toc26975735"/>
      <w:bookmarkStart w:id="2898" w:name="_Toc35856615"/>
      <w:bookmarkStart w:id="2899" w:name="_Toc44001501"/>
      <w:bookmarkStart w:id="2900" w:name="_Toc51581102"/>
      <w:bookmarkStart w:id="2901" w:name="_Toc52356365"/>
      <w:bookmarkStart w:id="2902" w:name="_Toc55227935"/>
      <w:bookmarkStart w:id="2903" w:name="_Toc138080074"/>
      <w:r>
        <w:rPr>
          <w:lang w:eastAsia="zh-CN"/>
        </w:rPr>
        <w:t>12.</w:t>
      </w:r>
      <w:r w:rsidRPr="00E4679E">
        <w:rPr>
          <w:lang w:eastAsia="zh-CN"/>
        </w:rPr>
        <w:t>2.1</w:t>
      </w:r>
      <w:r w:rsidRPr="00215D3C">
        <w:t>.1.1</w:t>
      </w:r>
      <w:r w:rsidRPr="00215D3C">
        <w:tab/>
        <w:t>Introduction</w:t>
      </w:r>
      <w:bookmarkEnd w:id="2896"/>
      <w:bookmarkEnd w:id="2897"/>
      <w:bookmarkEnd w:id="2898"/>
      <w:bookmarkEnd w:id="2899"/>
      <w:bookmarkEnd w:id="2900"/>
      <w:bookmarkEnd w:id="2901"/>
      <w:bookmarkEnd w:id="2902"/>
      <w:bookmarkEnd w:id="2903"/>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4" w:name="_Toc20494668"/>
      <w:bookmarkStart w:id="2905" w:name="_Toc26975736"/>
      <w:bookmarkStart w:id="2906" w:name="_Toc35856616"/>
      <w:bookmarkStart w:id="2907" w:name="_Toc44001502"/>
      <w:bookmarkStart w:id="2908" w:name="_Toc51581103"/>
      <w:bookmarkStart w:id="2909" w:name="_Toc52356366"/>
      <w:bookmarkStart w:id="2910" w:name="_Toc55227936"/>
      <w:bookmarkStart w:id="2911" w:name="_Toc13808007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4"/>
      <w:bookmarkEnd w:id="2905"/>
      <w:bookmarkEnd w:id="2906"/>
      <w:bookmarkEnd w:id="2907"/>
      <w:bookmarkEnd w:id="2908"/>
      <w:bookmarkEnd w:id="2909"/>
      <w:bookmarkEnd w:id="2910"/>
      <w:bookmarkEnd w:id="2911"/>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2" w:name="_Toc20494669"/>
      <w:bookmarkStart w:id="2913" w:name="_Toc26975737"/>
      <w:bookmarkStart w:id="2914" w:name="_Toc35856617"/>
      <w:bookmarkStart w:id="2915" w:name="_Toc44001503"/>
      <w:bookmarkStart w:id="2916" w:name="_Toc51581104"/>
      <w:bookmarkStart w:id="2917" w:name="_Toc52356367"/>
      <w:bookmarkStart w:id="2918" w:name="_Toc55227937"/>
      <w:bookmarkStart w:id="2919" w:name="_Toc13808007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2"/>
      <w:bookmarkEnd w:id="2913"/>
      <w:bookmarkEnd w:id="2914"/>
      <w:bookmarkEnd w:id="2915"/>
      <w:bookmarkEnd w:id="2916"/>
      <w:bookmarkEnd w:id="2917"/>
      <w:bookmarkEnd w:id="2918"/>
      <w:bookmarkEnd w:id="2919"/>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0" w:name="_Toc20494670"/>
      <w:bookmarkStart w:id="2921" w:name="_Toc26975738"/>
      <w:bookmarkStart w:id="2922" w:name="_Toc35856618"/>
      <w:bookmarkStart w:id="2923" w:name="_Toc44001504"/>
      <w:bookmarkStart w:id="2924" w:name="_Toc51581105"/>
      <w:bookmarkStart w:id="2925" w:name="_Toc52356368"/>
      <w:bookmarkStart w:id="2926" w:name="_Toc55227938"/>
      <w:bookmarkStart w:id="2927" w:name="_Toc13808007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0"/>
      <w:bookmarkEnd w:id="2921"/>
      <w:bookmarkEnd w:id="2922"/>
      <w:bookmarkEnd w:id="2923"/>
      <w:bookmarkEnd w:id="2924"/>
      <w:bookmarkEnd w:id="2925"/>
      <w:bookmarkEnd w:id="2926"/>
      <w:bookmarkEnd w:id="2927"/>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8" w:name="_Toc20494671"/>
      <w:bookmarkStart w:id="2929" w:name="_Toc26975739"/>
      <w:bookmarkStart w:id="2930" w:name="_Toc35856619"/>
      <w:bookmarkStart w:id="2931" w:name="_Toc44001505"/>
      <w:bookmarkStart w:id="2932" w:name="_Toc51581106"/>
      <w:bookmarkStart w:id="2933" w:name="_Toc52356369"/>
      <w:bookmarkStart w:id="2934" w:name="_Toc55227939"/>
      <w:bookmarkStart w:id="2935" w:name="_Toc13808007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8"/>
      <w:bookmarkEnd w:id="2929"/>
      <w:bookmarkEnd w:id="2930"/>
      <w:bookmarkEnd w:id="2931"/>
      <w:bookmarkEnd w:id="2932"/>
      <w:bookmarkEnd w:id="2933"/>
      <w:bookmarkEnd w:id="2934"/>
      <w:bookmarkEnd w:id="2935"/>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6" w:name="_Toc20494672"/>
      <w:bookmarkStart w:id="2937" w:name="_Toc26975740"/>
      <w:bookmarkStart w:id="2938" w:name="_Toc35856620"/>
      <w:bookmarkStart w:id="2939" w:name="_Toc44001506"/>
      <w:bookmarkStart w:id="2940" w:name="_Toc51581107"/>
      <w:bookmarkStart w:id="2941" w:name="_Toc52356370"/>
      <w:bookmarkStart w:id="2942" w:name="_Toc55227940"/>
      <w:bookmarkStart w:id="2943" w:name="_Toc13808007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6"/>
      <w:bookmarkEnd w:id="2937"/>
      <w:bookmarkEnd w:id="2938"/>
      <w:bookmarkEnd w:id="2939"/>
      <w:bookmarkEnd w:id="2940"/>
      <w:bookmarkEnd w:id="2941"/>
      <w:bookmarkEnd w:id="2942"/>
      <w:bookmarkEnd w:id="2943"/>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4" w:name="_Toc20494673"/>
      <w:bookmarkStart w:id="2945" w:name="_Toc26975741"/>
      <w:bookmarkStart w:id="2946" w:name="_Toc35856621"/>
      <w:bookmarkStart w:id="2947" w:name="_Toc44001507"/>
      <w:bookmarkStart w:id="2948" w:name="_Toc51581108"/>
      <w:bookmarkStart w:id="2949" w:name="_Toc52356371"/>
      <w:bookmarkStart w:id="2950" w:name="_Toc55227941"/>
      <w:bookmarkStart w:id="2951" w:name="_Toc13808008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4"/>
      <w:bookmarkEnd w:id="2945"/>
      <w:bookmarkEnd w:id="2946"/>
      <w:bookmarkEnd w:id="2947"/>
      <w:bookmarkEnd w:id="2948"/>
      <w:bookmarkEnd w:id="2949"/>
      <w:bookmarkEnd w:id="2950"/>
      <w:bookmarkEnd w:id="2951"/>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2" w:name="_Toc20494674"/>
      <w:bookmarkStart w:id="2953" w:name="_Toc26975742"/>
      <w:bookmarkStart w:id="2954" w:name="_Toc35856622"/>
      <w:bookmarkStart w:id="2955" w:name="_Toc44001508"/>
      <w:bookmarkStart w:id="2956" w:name="_Toc51581109"/>
      <w:bookmarkStart w:id="2957" w:name="_Toc52356372"/>
      <w:bookmarkStart w:id="2958" w:name="_Toc55227942"/>
      <w:bookmarkStart w:id="2959" w:name="_Toc13808008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2"/>
      <w:bookmarkEnd w:id="2953"/>
      <w:bookmarkEnd w:id="2954"/>
      <w:bookmarkEnd w:id="2955"/>
      <w:bookmarkEnd w:id="2956"/>
      <w:bookmarkEnd w:id="2957"/>
      <w:bookmarkEnd w:id="2958"/>
      <w:bookmarkEnd w:id="2959"/>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0" w:name="_Toc20494675"/>
      <w:bookmarkStart w:id="2961" w:name="_Toc26975743"/>
      <w:bookmarkStart w:id="2962" w:name="_Toc35856623"/>
      <w:bookmarkStart w:id="2963" w:name="_Toc44001509"/>
      <w:bookmarkStart w:id="2964" w:name="_Toc51581110"/>
      <w:bookmarkStart w:id="2965" w:name="_Toc52356373"/>
      <w:bookmarkStart w:id="2966" w:name="_Toc55227943"/>
      <w:bookmarkStart w:id="2967" w:name="_Toc13808008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0"/>
      <w:bookmarkEnd w:id="2961"/>
      <w:bookmarkEnd w:id="2962"/>
      <w:bookmarkEnd w:id="2963"/>
      <w:bookmarkEnd w:id="2964"/>
      <w:bookmarkEnd w:id="2965"/>
      <w:bookmarkEnd w:id="2966"/>
      <w:bookmarkEnd w:id="2967"/>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8" w:name="_Toc20494676"/>
      <w:bookmarkStart w:id="2969" w:name="_Toc26975744"/>
      <w:bookmarkStart w:id="2970" w:name="_Toc35856624"/>
      <w:bookmarkStart w:id="2971" w:name="_Toc44001510"/>
      <w:bookmarkStart w:id="2972" w:name="_Toc51581111"/>
      <w:bookmarkStart w:id="2973" w:name="_Toc52356374"/>
      <w:bookmarkStart w:id="2974" w:name="_Toc55227944"/>
      <w:bookmarkStart w:id="2975" w:name="_Toc138080083"/>
      <w:r>
        <w:t>12.</w:t>
      </w:r>
      <w:r w:rsidRPr="00493578">
        <w:t>2.1</w:t>
      </w:r>
      <w:r w:rsidRPr="00215D3C">
        <w:t>.2</w:t>
      </w:r>
      <w:r w:rsidRPr="00215D3C">
        <w:tab/>
        <w:t>Mapping of notifications</w:t>
      </w:r>
      <w:bookmarkEnd w:id="2968"/>
      <w:bookmarkEnd w:id="2969"/>
      <w:bookmarkEnd w:id="2970"/>
      <w:bookmarkEnd w:id="2971"/>
      <w:bookmarkEnd w:id="2972"/>
      <w:bookmarkEnd w:id="2973"/>
      <w:bookmarkEnd w:id="2974"/>
      <w:bookmarkEnd w:id="2975"/>
    </w:p>
    <w:p w14:paraId="4FE4C6CC" w14:textId="77777777" w:rsidR="006A5594" w:rsidRPr="00215D3C" w:rsidRDefault="006A5594" w:rsidP="006A5594">
      <w:pPr>
        <w:pStyle w:val="Heading5"/>
      </w:pPr>
      <w:bookmarkStart w:id="2976" w:name="_Toc20494677"/>
      <w:bookmarkStart w:id="2977" w:name="_Toc26975745"/>
      <w:bookmarkStart w:id="2978" w:name="_Toc35856625"/>
      <w:bookmarkStart w:id="2979" w:name="_Toc44001511"/>
      <w:bookmarkStart w:id="2980" w:name="_Toc51581112"/>
      <w:bookmarkStart w:id="2981" w:name="_Toc52356375"/>
      <w:bookmarkStart w:id="2982" w:name="_Toc55227945"/>
      <w:bookmarkStart w:id="2983" w:name="_Toc138080084"/>
      <w:r>
        <w:t>12.</w:t>
      </w:r>
      <w:r w:rsidRPr="00493578">
        <w:t>2.1</w:t>
      </w:r>
      <w:r w:rsidRPr="00215D3C">
        <w:t>.2.1</w:t>
      </w:r>
      <w:r w:rsidRPr="00215D3C">
        <w:tab/>
        <w:t>Introduction</w:t>
      </w:r>
      <w:bookmarkEnd w:id="2976"/>
      <w:bookmarkEnd w:id="2977"/>
      <w:bookmarkEnd w:id="2978"/>
      <w:bookmarkEnd w:id="2979"/>
      <w:bookmarkEnd w:id="2980"/>
      <w:bookmarkEnd w:id="2981"/>
      <w:bookmarkEnd w:id="2982"/>
      <w:bookmarkEnd w:id="2983"/>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4" w:name="_Toc20494678"/>
      <w:bookmarkStart w:id="2985" w:name="_Toc26975746"/>
      <w:bookmarkStart w:id="2986" w:name="_Toc35856626"/>
      <w:bookmarkStart w:id="2987" w:name="_Toc44001512"/>
      <w:bookmarkStart w:id="2988" w:name="_Toc51581113"/>
      <w:bookmarkStart w:id="2989" w:name="_Toc52356376"/>
      <w:bookmarkStart w:id="2990" w:name="_Toc55227946"/>
      <w:bookmarkStart w:id="2991" w:name="_Toc138080085"/>
      <w:r>
        <w:t>12.</w:t>
      </w:r>
      <w:r w:rsidRPr="00493578">
        <w:t>2.1</w:t>
      </w:r>
      <w:r w:rsidRPr="00215D3C">
        <w:t>.2.2</w:t>
      </w:r>
      <w:r w:rsidRPr="00215D3C">
        <w:tab/>
        <w:t xml:space="preserve">Notification </w:t>
      </w:r>
      <w:r w:rsidR="00A1162F" w:rsidRPr="00971FE6">
        <w:rPr>
          <w:rFonts w:cs="Arial"/>
        </w:rPr>
        <w:t>notifyNewAlarm</w:t>
      </w:r>
      <w:bookmarkEnd w:id="2984"/>
      <w:bookmarkEnd w:id="2985"/>
      <w:bookmarkEnd w:id="2986"/>
      <w:r w:rsidR="00A549A6" w:rsidRPr="00027185">
        <w:rPr>
          <w:rFonts w:cs="Arial"/>
        </w:rPr>
        <w:t xml:space="preserve"> (</w:t>
      </w:r>
      <w:r w:rsidR="00A549A6">
        <w:rPr>
          <w:rFonts w:cs="Arial"/>
        </w:rPr>
        <w:t>non-security alarm</w:t>
      </w:r>
      <w:r w:rsidR="00A549A6" w:rsidRPr="00027185">
        <w:rPr>
          <w:rFonts w:cs="Arial"/>
        </w:rPr>
        <w:t>)</w:t>
      </w:r>
      <w:bookmarkEnd w:id="2987"/>
      <w:bookmarkEnd w:id="2988"/>
      <w:bookmarkEnd w:id="2989"/>
      <w:bookmarkEnd w:id="2990"/>
      <w:bookmarkEnd w:id="2991"/>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2" w:name="_Toc20494679"/>
      <w:bookmarkStart w:id="2993" w:name="_Toc26975747"/>
      <w:bookmarkStart w:id="2994" w:name="_Toc35856627"/>
      <w:bookmarkStart w:id="2995" w:name="_Toc44001513"/>
      <w:bookmarkStart w:id="2996" w:name="_Toc51581114"/>
      <w:bookmarkStart w:id="2997" w:name="_Toc52356377"/>
      <w:bookmarkStart w:id="2998" w:name="_Toc55227947"/>
      <w:bookmarkStart w:id="2999" w:name="_Toc138080086"/>
      <w:r>
        <w:t>12.</w:t>
      </w:r>
      <w:r w:rsidRPr="009F6FEC">
        <w:t>2.1</w:t>
      </w:r>
      <w:r w:rsidRPr="00215D3C">
        <w:t>.2.3</w:t>
      </w:r>
      <w:r w:rsidRPr="00215D3C">
        <w:tab/>
        <w:t xml:space="preserve">Notification </w:t>
      </w:r>
      <w:r w:rsidR="00A1162F" w:rsidRPr="00971FE6">
        <w:rPr>
          <w:rFonts w:cs="Arial"/>
        </w:rPr>
        <w:t>notifyNewAlarm</w:t>
      </w:r>
      <w:bookmarkEnd w:id="2992"/>
      <w:bookmarkEnd w:id="2993"/>
      <w:bookmarkEnd w:id="2994"/>
      <w:r w:rsidR="00B078CF" w:rsidRPr="00027185">
        <w:rPr>
          <w:rFonts w:cs="Arial"/>
        </w:rPr>
        <w:t xml:space="preserve"> (</w:t>
      </w:r>
      <w:r w:rsidR="00B078CF">
        <w:rPr>
          <w:rFonts w:cs="Arial"/>
        </w:rPr>
        <w:t>security alarm</w:t>
      </w:r>
      <w:r w:rsidR="00B078CF" w:rsidRPr="00027185">
        <w:rPr>
          <w:rFonts w:cs="Arial"/>
        </w:rPr>
        <w:t>)</w:t>
      </w:r>
      <w:bookmarkEnd w:id="2995"/>
      <w:bookmarkEnd w:id="2996"/>
      <w:bookmarkEnd w:id="2997"/>
      <w:bookmarkEnd w:id="2998"/>
      <w:bookmarkEnd w:id="2999"/>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0" w:name="_Toc20494680"/>
      <w:bookmarkStart w:id="3001" w:name="_Toc26975748"/>
      <w:bookmarkStart w:id="3002" w:name="_Toc35856628"/>
      <w:bookmarkStart w:id="3003" w:name="_Toc44001514"/>
      <w:bookmarkStart w:id="3004" w:name="_Toc51581115"/>
      <w:bookmarkStart w:id="3005" w:name="_Toc52356378"/>
      <w:bookmarkStart w:id="3006" w:name="_Toc55227948"/>
      <w:bookmarkStart w:id="3007" w:name="_Toc138080087"/>
      <w:r>
        <w:t>12.</w:t>
      </w:r>
      <w:r w:rsidRPr="009F6FEC">
        <w:t>2.1</w:t>
      </w:r>
      <w:r w:rsidRPr="00215D3C">
        <w:t>.2.4</w:t>
      </w:r>
      <w:r w:rsidRPr="00215D3C">
        <w:tab/>
        <w:t xml:space="preserve">Notification </w:t>
      </w:r>
      <w:r w:rsidR="00A1162F" w:rsidRPr="00971FE6">
        <w:rPr>
          <w:rFonts w:cs="Arial"/>
        </w:rPr>
        <w:t>notifyAckStateChanged</w:t>
      </w:r>
      <w:bookmarkEnd w:id="3000"/>
      <w:bookmarkEnd w:id="3001"/>
      <w:bookmarkEnd w:id="3002"/>
      <w:bookmarkEnd w:id="3003"/>
      <w:bookmarkEnd w:id="3004"/>
      <w:bookmarkEnd w:id="3005"/>
      <w:bookmarkEnd w:id="3006"/>
      <w:bookmarkEnd w:id="3007"/>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8" w:name="_Toc20494681"/>
      <w:bookmarkStart w:id="3009" w:name="_Toc26975749"/>
      <w:bookmarkStart w:id="3010" w:name="_Toc35856629"/>
      <w:bookmarkStart w:id="3011" w:name="_Toc44001515"/>
      <w:bookmarkStart w:id="3012" w:name="_Toc51581116"/>
      <w:bookmarkStart w:id="3013" w:name="_Toc52356379"/>
      <w:bookmarkStart w:id="3014" w:name="_Toc55227949"/>
      <w:bookmarkStart w:id="3015" w:name="_Toc138080088"/>
      <w:r>
        <w:t>12.</w:t>
      </w:r>
      <w:r w:rsidRPr="009F6FEC">
        <w:t>2.1</w:t>
      </w:r>
      <w:r w:rsidRPr="00215D3C">
        <w:t>.2.5</w:t>
      </w:r>
      <w:r w:rsidRPr="00215D3C">
        <w:tab/>
        <w:t xml:space="preserve">Notification </w:t>
      </w:r>
      <w:r w:rsidR="00A1162F" w:rsidRPr="00971FE6">
        <w:rPr>
          <w:rFonts w:cs="Arial"/>
        </w:rPr>
        <w:t>notifyClearedAlarm</w:t>
      </w:r>
      <w:bookmarkEnd w:id="3008"/>
      <w:bookmarkEnd w:id="3009"/>
      <w:bookmarkEnd w:id="3010"/>
      <w:bookmarkEnd w:id="3011"/>
      <w:bookmarkEnd w:id="3012"/>
      <w:bookmarkEnd w:id="3013"/>
      <w:bookmarkEnd w:id="3014"/>
      <w:bookmarkEnd w:id="3015"/>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6" w:name="_Toc20494682"/>
      <w:bookmarkStart w:id="3017" w:name="_Toc26975750"/>
      <w:bookmarkStart w:id="3018" w:name="_Toc35856630"/>
      <w:bookmarkStart w:id="3019" w:name="_Toc44001516"/>
      <w:bookmarkStart w:id="3020" w:name="_Toc51581117"/>
      <w:bookmarkStart w:id="3021" w:name="_Toc52356380"/>
      <w:bookmarkStart w:id="3022" w:name="_Toc55227950"/>
      <w:bookmarkStart w:id="3023" w:name="_Toc138080089"/>
      <w:r>
        <w:t>12.</w:t>
      </w:r>
      <w:r w:rsidRPr="00F9767E">
        <w:t>2.1</w:t>
      </w:r>
      <w:r w:rsidRPr="00215D3C">
        <w:t>.2.6</w:t>
      </w:r>
      <w:r w:rsidRPr="00215D3C">
        <w:tab/>
        <w:t xml:space="preserve">Notification </w:t>
      </w:r>
      <w:r w:rsidR="00A1162F" w:rsidRPr="00971FE6">
        <w:rPr>
          <w:rFonts w:cs="Arial"/>
        </w:rPr>
        <w:t>notifyAlarmListRebuilt</w:t>
      </w:r>
      <w:bookmarkEnd w:id="3016"/>
      <w:bookmarkEnd w:id="3017"/>
      <w:bookmarkEnd w:id="3018"/>
      <w:bookmarkEnd w:id="3019"/>
      <w:bookmarkEnd w:id="3020"/>
      <w:bookmarkEnd w:id="3021"/>
      <w:bookmarkEnd w:id="3022"/>
      <w:bookmarkEnd w:id="3023"/>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4" w:name="_Toc20494683"/>
      <w:bookmarkStart w:id="3025" w:name="_Toc26975751"/>
      <w:bookmarkStart w:id="3026" w:name="_Toc35856631"/>
      <w:bookmarkStart w:id="3027" w:name="_Toc44001517"/>
      <w:bookmarkStart w:id="3028" w:name="_Toc51581118"/>
      <w:bookmarkStart w:id="3029" w:name="_Toc52356381"/>
      <w:bookmarkStart w:id="3030" w:name="_Toc55227951"/>
      <w:bookmarkStart w:id="3031" w:name="_Toc138080090"/>
      <w:r>
        <w:t>12.</w:t>
      </w:r>
      <w:r w:rsidRPr="00F9767E">
        <w:t>2.1</w:t>
      </w:r>
      <w:r w:rsidRPr="00215D3C">
        <w:t>.2.7</w:t>
      </w:r>
      <w:r w:rsidRPr="00215D3C">
        <w:tab/>
        <w:t xml:space="preserve">Notification </w:t>
      </w:r>
      <w:r w:rsidR="00A1162F" w:rsidRPr="00971FE6">
        <w:rPr>
          <w:rFonts w:cs="Arial"/>
        </w:rPr>
        <w:t>notifyChangedAlarm</w:t>
      </w:r>
      <w:bookmarkEnd w:id="3024"/>
      <w:bookmarkEnd w:id="3025"/>
      <w:bookmarkEnd w:id="3026"/>
      <w:bookmarkEnd w:id="3027"/>
      <w:bookmarkEnd w:id="3028"/>
      <w:bookmarkEnd w:id="3029"/>
      <w:bookmarkEnd w:id="3030"/>
      <w:bookmarkEnd w:id="3031"/>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2" w:name="_Toc20494684"/>
      <w:bookmarkStart w:id="3033" w:name="_Toc26975752"/>
      <w:bookmarkStart w:id="3034" w:name="_Toc35856632"/>
      <w:bookmarkStart w:id="3035" w:name="_Toc44001518"/>
      <w:bookmarkStart w:id="3036" w:name="_Toc51581119"/>
      <w:bookmarkStart w:id="3037" w:name="_Toc52356382"/>
      <w:bookmarkStart w:id="3038" w:name="_Toc55227952"/>
      <w:bookmarkStart w:id="3039" w:name="_Toc138080091"/>
      <w:r>
        <w:t>12.</w:t>
      </w:r>
      <w:r w:rsidRPr="00F9767E">
        <w:t>2.1</w:t>
      </w:r>
      <w:r w:rsidRPr="00215D3C">
        <w:t>.2.8</w:t>
      </w:r>
      <w:r w:rsidRPr="00215D3C">
        <w:tab/>
        <w:t xml:space="preserve">Notification </w:t>
      </w:r>
      <w:r w:rsidR="00A1162F" w:rsidRPr="00971FE6">
        <w:rPr>
          <w:rFonts w:cs="Arial"/>
        </w:rPr>
        <w:t>notifyComments</w:t>
      </w:r>
      <w:bookmarkEnd w:id="3032"/>
      <w:bookmarkEnd w:id="3033"/>
      <w:bookmarkEnd w:id="3034"/>
      <w:bookmarkEnd w:id="3035"/>
      <w:bookmarkEnd w:id="3036"/>
      <w:bookmarkEnd w:id="3037"/>
      <w:bookmarkEnd w:id="3038"/>
      <w:bookmarkEnd w:id="3039"/>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0" w:name="_Toc20494685"/>
      <w:bookmarkStart w:id="3041" w:name="_Toc26975753"/>
      <w:bookmarkStart w:id="3042" w:name="_Toc35856633"/>
      <w:bookmarkStart w:id="3043" w:name="_Toc44001519"/>
      <w:bookmarkStart w:id="3044" w:name="_Toc51581120"/>
      <w:bookmarkStart w:id="3045" w:name="_Toc52356383"/>
      <w:bookmarkStart w:id="3046" w:name="_Toc55227953"/>
      <w:bookmarkStart w:id="3047" w:name="_Toc138080092"/>
      <w:r>
        <w:t>12.</w:t>
      </w:r>
      <w:r w:rsidRPr="00067505">
        <w:t>2.1</w:t>
      </w:r>
      <w:r w:rsidRPr="00215D3C">
        <w:t>.2.9</w:t>
      </w:r>
      <w:r w:rsidRPr="00215D3C">
        <w:tab/>
        <w:t xml:space="preserve">Notification </w:t>
      </w:r>
      <w:r w:rsidR="00A1162F" w:rsidRPr="00971FE6">
        <w:rPr>
          <w:rFonts w:cs="Arial"/>
        </w:rPr>
        <w:t>notifyPotentialFaultyAlarmList</w:t>
      </w:r>
      <w:bookmarkEnd w:id="3040"/>
      <w:bookmarkEnd w:id="3041"/>
      <w:bookmarkEnd w:id="3042"/>
      <w:bookmarkEnd w:id="3043"/>
      <w:bookmarkEnd w:id="3044"/>
      <w:bookmarkEnd w:id="3045"/>
      <w:bookmarkEnd w:id="3046"/>
      <w:bookmarkEnd w:id="3047"/>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8" w:name="_Toc20494686"/>
      <w:bookmarkStart w:id="3049" w:name="_Toc26975754"/>
      <w:bookmarkStart w:id="3050" w:name="_Toc35856634"/>
      <w:bookmarkStart w:id="3051" w:name="_Toc44001520"/>
      <w:bookmarkStart w:id="3052" w:name="_Toc51581121"/>
      <w:bookmarkStart w:id="3053" w:name="_Toc52356384"/>
      <w:bookmarkStart w:id="3054" w:name="_Toc55227954"/>
      <w:bookmarkStart w:id="3055" w:name="_Toc138080093"/>
      <w:r>
        <w:t>12.</w:t>
      </w:r>
      <w:r w:rsidRPr="00067505">
        <w:t>2.1</w:t>
      </w:r>
      <w:r w:rsidRPr="00215D3C">
        <w:t>.2.10</w:t>
      </w:r>
      <w:r w:rsidRPr="00215D3C">
        <w:tab/>
        <w:t xml:space="preserve">Notification </w:t>
      </w:r>
      <w:r w:rsidR="00A1162F" w:rsidRPr="00971FE6">
        <w:rPr>
          <w:rFonts w:cs="Arial"/>
        </w:rPr>
        <w:t>notifyCorrelatedNotificationChanged</w:t>
      </w:r>
      <w:bookmarkEnd w:id="3048"/>
      <w:bookmarkEnd w:id="3049"/>
      <w:bookmarkEnd w:id="3050"/>
      <w:bookmarkEnd w:id="3051"/>
      <w:bookmarkEnd w:id="3052"/>
      <w:bookmarkEnd w:id="3053"/>
      <w:bookmarkEnd w:id="3054"/>
      <w:bookmarkEnd w:id="3055"/>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6" w:name="_Toc20494687"/>
      <w:bookmarkStart w:id="3057" w:name="_Toc26975755"/>
      <w:bookmarkStart w:id="3058" w:name="_Toc35856635"/>
      <w:bookmarkStart w:id="3059" w:name="_Toc44001521"/>
      <w:bookmarkStart w:id="3060" w:name="_Toc51581122"/>
      <w:bookmarkStart w:id="3061" w:name="_Toc52356385"/>
      <w:bookmarkStart w:id="3062" w:name="_Toc55227955"/>
      <w:bookmarkStart w:id="3063" w:name="_Toc13808009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6"/>
      <w:bookmarkEnd w:id="3057"/>
      <w:bookmarkEnd w:id="3058"/>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9"/>
      <w:bookmarkEnd w:id="3060"/>
      <w:bookmarkEnd w:id="3061"/>
      <w:bookmarkEnd w:id="3062"/>
      <w:bookmarkEnd w:id="3063"/>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4" w:name="_Toc44001522"/>
      <w:bookmarkStart w:id="3065" w:name="_Toc51581123"/>
      <w:bookmarkStart w:id="3066" w:name="_Toc52356386"/>
      <w:bookmarkStart w:id="3067" w:name="_Toc55227956"/>
      <w:bookmarkStart w:id="3068" w:name="_Toc13808009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4"/>
      <w:bookmarkEnd w:id="3065"/>
      <w:bookmarkEnd w:id="3066"/>
      <w:bookmarkEnd w:id="3067"/>
      <w:bookmarkEnd w:id="3068"/>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9" w:name="_Toc20494688"/>
      <w:bookmarkStart w:id="3070" w:name="_Toc26975756"/>
      <w:bookmarkStart w:id="3071" w:name="_Toc35856636"/>
      <w:bookmarkStart w:id="3072" w:name="_Toc44001523"/>
      <w:bookmarkStart w:id="3073" w:name="_Toc51581124"/>
      <w:bookmarkStart w:id="3074" w:name="_Toc52356387"/>
      <w:bookmarkStart w:id="3075" w:name="_Toc55227957"/>
      <w:bookmarkStart w:id="3076" w:name="_Toc138080096"/>
      <w:r>
        <w:t>12.</w:t>
      </w:r>
      <w:r w:rsidRPr="00543D98">
        <w:t>2.1</w:t>
      </w:r>
      <w:r>
        <w:t>.</w:t>
      </w:r>
      <w:r w:rsidRPr="00215D3C">
        <w:t>3</w:t>
      </w:r>
      <w:r w:rsidRPr="00215D3C">
        <w:tab/>
        <w:t>Resources</w:t>
      </w:r>
      <w:bookmarkEnd w:id="3069"/>
      <w:bookmarkEnd w:id="3070"/>
      <w:bookmarkEnd w:id="3071"/>
      <w:bookmarkEnd w:id="3072"/>
      <w:bookmarkEnd w:id="3073"/>
      <w:bookmarkEnd w:id="3074"/>
      <w:bookmarkEnd w:id="3075"/>
      <w:bookmarkEnd w:id="3076"/>
    </w:p>
    <w:p w14:paraId="00D405BE" w14:textId="2EF2BA78" w:rsidR="006A5594" w:rsidRDefault="006A5594" w:rsidP="006A5594">
      <w:pPr>
        <w:pStyle w:val="Heading5"/>
      </w:pPr>
      <w:bookmarkStart w:id="3077" w:name="_Toc20494689"/>
      <w:bookmarkStart w:id="3078" w:name="_Toc26975757"/>
      <w:bookmarkStart w:id="3079" w:name="_Toc35856637"/>
      <w:bookmarkStart w:id="3080" w:name="_Toc44001524"/>
      <w:bookmarkStart w:id="3081" w:name="_Toc51581125"/>
      <w:bookmarkStart w:id="3082" w:name="_Toc52356388"/>
      <w:bookmarkStart w:id="3083" w:name="_Toc55227958"/>
      <w:bookmarkStart w:id="3084" w:name="_Toc138080097"/>
      <w:r>
        <w:t>12.</w:t>
      </w:r>
      <w:r w:rsidRPr="00543D98">
        <w:t>2.1</w:t>
      </w:r>
      <w:r w:rsidRPr="00215D3C">
        <w:t>.3.1</w:t>
      </w:r>
      <w:r w:rsidRPr="00215D3C">
        <w:tab/>
        <w:t>Resource structure</w:t>
      </w:r>
      <w:bookmarkEnd w:id="3077"/>
      <w:bookmarkEnd w:id="3078"/>
      <w:bookmarkEnd w:id="3079"/>
      <w:bookmarkEnd w:id="3080"/>
      <w:bookmarkEnd w:id="3081"/>
      <w:bookmarkEnd w:id="3082"/>
      <w:bookmarkEnd w:id="3083"/>
      <w:bookmarkEnd w:id="3084"/>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5" w:name="_Toc138080098"/>
      <w:r>
        <w:t>12.</w:t>
      </w:r>
      <w:r w:rsidRPr="00543D98">
        <w:t>2.1</w:t>
      </w:r>
      <w:r w:rsidRPr="00215D3C">
        <w:t>.3.1</w:t>
      </w:r>
      <w:r>
        <w:t>.2</w:t>
      </w:r>
      <w:r>
        <w:tab/>
        <w:t>Resource structure on the MnS consumer</w:t>
      </w:r>
      <w:bookmarkEnd w:id="3085"/>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6" w:name="_Toc20494690"/>
      <w:bookmarkStart w:id="3087" w:name="_Toc26975758"/>
      <w:bookmarkStart w:id="3088" w:name="_Toc35856638"/>
      <w:bookmarkStart w:id="3089" w:name="_Toc44001525"/>
      <w:bookmarkStart w:id="3090" w:name="_Toc51581126"/>
      <w:bookmarkStart w:id="3091" w:name="_Toc52356389"/>
      <w:bookmarkStart w:id="3092" w:name="_Toc55227959"/>
      <w:bookmarkStart w:id="3093" w:name="_Toc138080099"/>
      <w:r>
        <w:t>12.</w:t>
      </w:r>
      <w:r w:rsidRPr="00375D3F">
        <w:t>2.1</w:t>
      </w:r>
      <w:r w:rsidRPr="00215D3C">
        <w:t>.3.2</w:t>
      </w:r>
      <w:r w:rsidRPr="00215D3C">
        <w:tab/>
        <w:t>Resource definitions</w:t>
      </w:r>
      <w:bookmarkEnd w:id="3086"/>
      <w:bookmarkEnd w:id="3087"/>
      <w:bookmarkEnd w:id="3088"/>
      <w:bookmarkEnd w:id="3089"/>
      <w:bookmarkEnd w:id="3090"/>
      <w:bookmarkEnd w:id="3091"/>
      <w:bookmarkEnd w:id="3092"/>
      <w:bookmarkEnd w:id="3093"/>
    </w:p>
    <w:p w14:paraId="2E60CA00" w14:textId="4B701F39" w:rsidR="006A5594" w:rsidRPr="00215D3C" w:rsidRDefault="006A5594" w:rsidP="006A5594">
      <w:pPr>
        <w:pStyle w:val="Heading6"/>
      </w:pPr>
      <w:bookmarkStart w:id="3094" w:name="_Toc20494691"/>
      <w:bookmarkStart w:id="3095" w:name="_Toc26975759"/>
      <w:bookmarkStart w:id="3096" w:name="_Toc35856639"/>
      <w:bookmarkStart w:id="3097" w:name="_Toc44001526"/>
      <w:bookmarkStart w:id="3098" w:name="_Toc51581127"/>
      <w:bookmarkStart w:id="3099" w:name="_Toc52356390"/>
      <w:bookmarkStart w:id="3100" w:name="_Toc55227960"/>
      <w:bookmarkStart w:id="3101" w:name="_Toc13808010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4"/>
      <w:bookmarkEnd w:id="3095"/>
      <w:bookmarkEnd w:id="3096"/>
      <w:bookmarkEnd w:id="3097"/>
      <w:bookmarkEnd w:id="3098"/>
      <w:bookmarkEnd w:id="3099"/>
      <w:bookmarkEnd w:id="3100"/>
      <w:bookmarkEnd w:id="3101"/>
    </w:p>
    <w:p w14:paraId="52322403" w14:textId="77777777" w:rsidR="006A5594" w:rsidRPr="00215D3C" w:rsidRDefault="006A5594" w:rsidP="006A5594">
      <w:pPr>
        <w:pStyle w:val="Heading7"/>
      </w:pPr>
      <w:bookmarkStart w:id="3102" w:name="_Toc20494692"/>
      <w:bookmarkStart w:id="3103" w:name="_Toc26975760"/>
      <w:bookmarkStart w:id="3104" w:name="_Toc35856640"/>
      <w:bookmarkStart w:id="3105" w:name="_Toc44001527"/>
      <w:bookmarkStart w:id="3106" w:name="_Toc51581128"/>
      <w:bookmarkStart w:id="3107" w:name="_Toc52356391"/>
      <w:bookmarkStart w:id="3108" w:name="_Toc55227961"/>
      <w:bookmarkStart w:id="3109" w:name="_Toc138080101"/>
      <w:r>
        <w:t>12.</w:t>
      </w:r>
      <w:r w:rsidRPr="00375D3F">
        <w:t>2.1</w:t>
      </w:r>
      <w:r w:rsidRPr="00215D3C">
        <w:t>.3.2.1.1</w:t>
      </w:r>
      <w:r w:rsidRPr="00215D3C">
        <w:tab/>
        <w:t>Description</w:t>
      </w:r>
      <w:bookmarkEnd w:id="3102"/>
      <w:bookmarkEnd w:id="3103"/>
      <w:bookmarkEnd w:id="3104"/>
      <w:bookmarkEnd w:id="3105"/>
      <w:bookmarkEnd w:id="3106"/>
      <w:bookmarkEnd w:id="3107"/>
      <w:bookmarkEnd w:id="3108"/>
      <w:bookmarkEnd w:id="3109"/>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0" w:name="_Toc20494693"/>
      <w:bookmarkStart w:id="3111" w:name="_Toc26975761"/>
      <w:bookmarkStart w:id="3112" w:name="_Toc35856641"/>
      <w:bookmarkStart w:id="3113" w:name="_Toc44001528"/>
      <w:bookmarkStart w:id="3114" w:name="_Toc51581129"/>
      <w:bookmarkStart w:id="3115" w:name="_Toc52356392"/>
      <w:bookmarkStart w:id="3116" w:name="_Toc55227962"/>
      <w:bookmarkStart w:id="3117" w:name="_Toc138080102"/>
      <w:r>
        <w:t>12.</w:t>
      </w:r>
      <w:r w:rsidRPr="00375D3F">
        <w:t>2.1</w:t>
      </w:r>
      <w:r w:rsidRPr="00215D3C">
        <w:t>.3.2.1.2</w:t>
      </w:r>
      <w:r w:rsidRPr="00215D3C">
        <w:tab/>
        <w:t>URI</w:t>
      </w:r>
      <w:bookmarkEnd w:id="3110"/>
      <w:bookmarkEnd w:id="3111"/>
      <w:bookmarkEnd w:id="3112"/>
      <w:bookmarkEnd w:id="3113"/>
      <w:bookmarkEnd w:id="3114"/>
      <w:bookmarkEnd w:id="3115"/>
      <w:bookmarkEnd w:id="3116"/>
      <w:bookmarkEnd w:id="3117"/>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8" w:name="_Toc20494694"/>
      <w:bookmarkStart w:id="3119" w:name="_Toc26975762"/>
      <w:bookmarkStart w:id="3120" w:name="_Toc35856642"/>
      <w:bookmarkStart w:id="3121" w:name="_Toc44001529"/>
      <w:bookmarkStart w:id="3122" w:name="_Toc51581130"/>
      <w:bookmarkStart w:id="3123" w:name="_Toc52356393"/>
      <w:bookmarkStart w:id="3124" w:name="_Toc55227963"/>
      <w:bookmarkStart w:id="3125" w:name="_Toc138080103"/>
      <w:r>
        <w:t>12.</w:t>
      </w:r>
      <w:r w:rsidRPr="00375D3F">
        <w:t>2.1</w:t>
      </w:r>
      <w:r w:rsidRPr="00215D3C">
        <w:t>.3.2.1.3</w:t>
      </w:r>
      <w:r w:rsidRPr="00215D3C">
        <w:tab/>
        <w:t>HTTP methods</w:t>
      </w:r>
      <w:bookmarkEnd w:id="3118"/>
      <w:bookmarkEnd w:id="3119"/>
      <w:bookmarkEnd w:id="3120"/>
      <w:bookmarkEnd w:id="3121"/>
      <w:bookmarkEnd w:id="3122"/>
      <w:bookmarkEnd w:id="3123"/>
      <w:bookmarkEnd w:id="3124"/>
      <w:bookmarkEnd w:id="3125"/>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6" w:name="_Toc20494695"/>
      <w:bookmarkStart w:id="3127" w:name="_Toc26975763"/>
      <w:bookmarkStart w:id="3128" w:name="_Toc35856643"/>
      <w:bookmarkStart w:id="3129" w:name="_Toc44001530"/>
      <w:bookmarkStart w:id="3130" w:name="_Toc51581131"/>
      <w:bookmarkStart w:id="3131" w:name="_Toc52356394"/>
      <w:bookmarkStart w:id="3132" w:name="_Toc55227964"/>
      <w:bookmarkStart w:id="3133" w:name="_Toc13808010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6"/>
      <w:bookmarkEnd w:id="3127"/>
      <w:bookmarkEnd w:id="3128"/>
      <w:bookmarkEnd w:id="3129"/>
      <w:bookmarkEnd w:id="3130"/>
      <w:bookmarkEnd w:id="3131"/>
      <w:bookmarkEnd w:id="3132"/>
      <w:bookmarkEnd w:id="3133"/>
    </w:p>
    <w:p w14:paraId="69EB1A18" w14:textId="77777777" w:rsidR="006A5594" w:rsidRPr="00215D3C" w:rsidRDefault="006A5594" w:rsidP="006A5594">
      <w:pPr>
        <w:pStyle w:val="Heading7"/>
      </w:pPr>
      <w:bookmarkStart w:id="3134" w:name="_Toc20494696"/>
      <w:bookmarkStart w:id="3135" w:name="_Toc26975764"/>
      <w:bookmarkStart w:id="3136" w:name="_Toc35856644"/>
      <w:bookmarkStart w:id="3137" w:name="_Toc44001531"/>
      <w:bookmarkStart w:id="3138" w:name="_Toc51581132"/>
      <w:bookmarkStart w:id="3139" w:name="_Toc52356395"/>
      <w:bookmarkStart w:id="3140" w:name="_Toc55227965"/>
      <w:bookmarkStart w:id="3141" w:name="_Toc138080105"/>
      <w:r>
        <w:t>12.</w:t>
      </w:r>
      <w:r w:rsidRPr="00C75C4A">
        <w:t>2.1</w:t>
      </w:r>
      <w:r w:rsidRPr="00215D3C">
        <w:t>.3.2.2.1</w:t>
      </w:r>
      <w:r w:rsidRPr="00215D3C">
        <w:tab/>
        <w:t>Description</w:t>
      </w:r>
      <w:bookmarkEnd w:id="3134"/>
      <w:bookmarkEnd w:id="3135"/>
      <w:bookmarkEnd w:id="3136"/>
      <w:bookmarkEnd w:id="3137"/>
      <w:bookmarkEnd w:id="3138"/>
      <w:bookmarkEnd w:id="3139"/>
      <w:bookmarkEnd w:id="3140"/>
      <w:bookmarkEnd w:id="3141"/>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2" w:name="_Toc20494697"/>
      <w:bookmarkStart w:id="3143" w:name="_Toc26975765"/>
      <w:bookmarkStart w:id="3144" w:name="_Toc35856645"/>
      <w:bookmarkStart w:id="3145" w:name="_Toc44001532"/>
      <w:bookmarkStart w:id="3146" w:name="_Toc51581133"/>
      <w:bookmarkStart w:id="3147" w:name="_Toc52356396"/>
      <w:bookmarkStart w:id="3148" w:name="_Toc55227966"/>
      <w:bookmarkStart w:id="3149" w:name="_Toc138080106"/>
      <w:r>
        <w:t>12.</w:t>
      </w:r>
      <w:r w:rsidRPr="00C75C4A">
        <w:t>2.1</w:t>
      </w:r>
      <w:r w:rsidRPr="00215D3C">
        <w:t>.3.2.2.2</w:t>
      </w:r>
      <w:r w:rsidRPr="00215D3C">
        <w:tab/>
        <w:t>URI</w:t>
      </w:r>
      <w:bookmarkEnd w:id="3142"/>
      <w:bookmarkEnd w:id="3143"/>
      <w:bookmarkEnd w:id="3144"/>
      <w:bookmarkEnd w:id="3145"/>
      <w:bookmarkEnd w:id="3146"/>
      <w:bookmarkEnd w:id="3147"/>
      <w:bookmarkEnd w:id="3148"/>
      <w:bookmarkEnd w:id="3149"/>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0" w:name="_Toc20494698"/>
      <w:bookmarkStart w:id="3151" w:name="_Toc26975766"/>
      <w:bookmarkStart w:id="3152" w:name="_Toc35856646"/>
      <w:bookmarkStart w:id="3153" w:name="_Toc44001533"/>
      <w:bookmarkStart w:id="3154" w:name="_Toc51581134"/>
      <w:bookmarkStart w:id="3155" w:name="_Toc52356397"/>
      <w:bookmarkStart w:id="3156" w:name="_Toc55227967"/>
      <w:bookmarkStart w:id="3157" w:name="_Toc138080107"/>
      <w:r>
        <w:t>12.</w:t>
      </w:r>
      <w:r w:rsidRPr="00C75C4A">
        <w:t>2.1</w:t>
      </w:r>
      <w:r w:rsidRPr="00215D3C">
        <w:t>.3.2.2.3</w:t>
      </w:r>
      <w:r w:rsidRPr="00215D3C">
        <w:tab/>
        <w:t>HTTP methods</w:t>
      </w:r>
      <w:bookmarkEnd w:id="3150"/>
      <w:bookmarkEnd w:id="3151"/>
      <w:bookmarkEnd w:id="3152"/>
      <w:bookmarkEnd w:id="3153"/>
      <w:bookmarkEnd w:id="3154"/>
      <w:bookmarkEnd w:id="3155"/>
      <w:bookmarkEnd w:id="3156"/>
      <w:bookmarkEnd w:id="3157"/>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8" w:name="_Toc20494699"/>
      <w:bookmarkStart w:id="3159" w:name="_Toc26975767"/>
      <w:bookmarkStart w:id="3160" w:name="_Toc35856647"/>
      <w:bookmarkStart w:id="3161" w:name="_Toc44001534"/>
      <w:bookmarkStart w:id="3162" w:name="_Toc51581135"/>
      <w:bookmarkStart w:id="3163" w:name="_Toc52356398"/>
      <w:bookmarkStart w:id="3164" w:name="_Toc55227968"/>
      <w:bookmarkStart w:id="3165" w:name="_Toc13808010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8"/>
      <w:bookmarkEnd w:id="3159"/>
      <w:bookmarkEnd w:id="3160"/>
      <w:bookmarkEnd w:id="3161"/>
      <w:bookmarkEnd w:id="3162"/>
      <w:bookmarkEnd w:id="3163"/>
      <w:bookmarkEnd w:id="3164"/>
      <w:bookmarkEnd w:id="3165"/>
    </w:p>
    <w:p w14:paraId="6589DCF5" w14:textId="77777777" w:rsidR="006A5594" w:rsidRPr="00215D3C" w:rsidRDefault="006A5594" w:rsidP="006A5594">
      <w:pPr>
        <w:pStyle w:val="Heading7"/>
      </w:pPr>
      <w:bookmarkStart w:id="3166" w:name="_Toc20494700"/>
      <w:bookmarkStart w:id="3167" w:name="_Toc26975768"/>
      <w:bookmarkStart w:id="3168" w:name="_Toc35856648"/>
      <w:bookmarkStart w:id="3169" w:name="_Toc44001535"/>
      <w:bookmarkStart w:id="3170" w:name="_Toc51581136"/>
      <w:bookmarkStart w:id="3171" w:name="_Toc52356399"/>
      <w:bookmarkStart w:id="3172" w:name="_Toc55227969"/>
      <w:bookmarkStart w:id="3173" w:name="_Toc138080109"/>
      <w:r>
        <w:t>12.</w:t>
      </w:r>
      <w:r w:rsidRPr="00B464F4">
        <w:t>2.1</w:t>
      </w:r>
      <w:r w:rsidRPr="00215D3C">
        <w:t>.3.2.3.1</w:t>
      </w:r>
      <w:r w:rsidRPr="00215D3C">
        <w:tab/>
        <w:t>Definition</w:t>
      </w:r>
      <w:bookmarkEnd w:id="3166"/>
      <w:bookmarkEnd w:id="3167"/>
      <w:bookmarkEnd w:id="3168"/>
      <w:bookmarkEnd w:id="3169"/>
      <w:bookmarkEnd w:id="3170"/>
      <w:bookmarkEnd w:id="3171"/>
      <w:bookmarkEnd w:id="3172"/>
      <w:bookmarkEnd w:id="3173"/>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4" w:name="_Toc20494701"/>
      <w:bookmarkStart w:id="3175" w:name="_Toc26975769"/>
      <w:bookmarkStart w:id="3176" w:name="_Toc35856649"/>
      <w:bookmarkStart w:id="3177" w:name="_Toc44001536"/>
      <w:bookmarkStart w:id="3178" w:name="_Toc51581137"/>
      <w:bookmarkStart w:id="3179" w:name="_Toc52356400"/>
      <w:bookmarkStart w:id="3180" w:name="_Toc55227970"/>
      <w:bookmarkStart w:id="3181" w:name="_Toc138080110"/>
      <w:r>
        <w:t>12.</w:t>
      </w:r>
      <w:r w:rsidRPr="00B464F4">
        <w:t>2.1</w:t>
      </w:r>
      <w:r w:rsidRPr="00215D3C">
        <w:t>.3.2.3.2</w:t>
      </w:r>
      <w:r w:rsidRPr="00215D3C">
        <w:tab/>
        <w:t>URI</w:t>
      </w:r>
      <w:bookmarkEnd w:id="3174"/>
      <w:bookmarkEnd w:id="3175"/>
      <w:bookmarkEnd w:id="3176"/>
      <w:bookmarkEnd w:id="3177"/>
      <w:bookmarkEnd w:id="3178"/>
      <w:bookmarkEnd w:id="3179"/>
      <w:bookmarkEnd w:id="3180"/>
      <w:bookmarkEnd w:id="3181"/>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2" w:name="_Toc20494702"/>
      <w:bookmarkStart w:id="3183" w:name="_Toc26975770"/>
      <w:bookmarkStart w:id="3184" w:name="_Toc35856650"/>
      <w:bookmarkStart w:id="3185" w:name="_Toc44001537"/>
      <w:bookmarkStart w:id="3186" w:name="_Toc51581138"/>
      <w:bookmarkStart w:id="3187" w:name="_Toc52356401"/>
      <w:bookmarkStart w:id="3188" w:name="_Toc55227971"/>
      <w:bookmarkStart w:id="3189" w:name="_Toc138080111"/>
      <w:r>
        <w:t>12.</w:t>
      </w:r>
      <w:r w:rsidRPr="00B464F4">
        <w:t>2.1</w:t>
      </w:r>
      <w:r w:rsidRPr="00215D3C">
        <w:t>.3.2.3.3</w:t>
      </w:r>
      <w:r w:rsidRPr="00215D3C">
        <w:tab/>
        <w:t>HTTP methods</w:t>
      </w:r>
      <w:bookmarkEnd w:id="3182"/>
      <w:bookmarkEnd w:id="3183"/>
      <w:bookmarkEnd w:id="3184"/>
      <w:bookmarkEnd w:id="3185"/>
      <w:bookmarkEnd w:id="3186"/>
      <w:bookmarkEnd w:id="3187"/>
      <w:bookmarkEnd w:id="3188"/>
      <w:bookmarkEnd w:id="3189"/>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0" w:name="_Toc20494703"/>
      <w:bookmarkStart w:id="3191" w:name="_Toc26975771"/>
      <w:bookmarkStart w:id="3192" w:name="_Toc35856651"/>
      <w:bookmarkStart w:id="3193" w:name="_Toc44001538"/>
      <w:bookmarkStart w:id="3194" w:name="_Toc51581139"/>
      <w:bookmarkStart w:id="3195" w:name="_Toc52356402"/>
      <w:bookmarkStart w:id="3196" w:name="_Toc55227972"/>
      <w:bookmarkStart w:id="3197" w:name="_Toc13808011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0"/>
      <w:bookmarkEnd w:id="3191"/>
      <w:bookmarkEnd w:id="3192"/>
      <w:bookmarkEnd w:id="3193"/>
      <w:bookmarkEnd w:id="3194"/>
      <w:bookmarkEnd w:id="3195"/>
      <w:bookmarkEnd w:id="3196"/>
      <w:bookmarkEnd w:id="3197"/>
    </w:p>
    <w:p w14:paraId="7A5CB5D2" w14:textId="77777777" w:rsidR="006A5594" w:rsidRPr="00215D3C" w:rsidRDefault="006A5594" w:rsidP="006A5594">
      <w:pPr>
        <w:pStyle w:val="Heading7"/>
      </w:pPr>
      <w:bookmarkStart w:id="3198" w:name="_Toc20494704"/>
      <w:bookmarkStart w:id="3199" w:name="_Toc26975772"/>
      <w:bookmarkStart w:id="3200" w:name="_Toc35856652"/>
      <w:bookmarkStart w:id="3201" w:name="_Toc44001539"/>
      <w:bookmarkStart w:id="3202" w:name="_Toc51581140"/>
      <w:bookmarkStart w:id="3203" w:name="_Toc52356403"/>
      <w:bookmarkStart w:id="3204" w:name="_Toc55227973"/>
      <w:bookmarkStart w:id="3205" w:name="_Toc138080113"/>
      <w:r>
        <w:t>12.</w:t>
      </w:r>
      <w:r w:rsidRPr="00B464F4">
        <w:t>2.1</w:t>
      </w:r>
      <w:r w:rsidRPr="00215D3C">
        <w:t>.3.2.</w:t>
      </w:r>
      <w:r w:rsidRPr="00215D3C">
        <w:rPr>
          <w:rFonts w:hint="eastAsia"/>
          <w:lang w:eastAsia="zh-CN"/>
        </w:rPr>
        <w:t>4</w:t>
      </w:r>
      <w:r w:rsidRPr="00215D3C">
        <w:t>.1</w:t>
      </w:r>
      <w:r w:rsidRPr="00215D3C">
        <w:tab/>
        <w:t>Definition</w:t>
      </w:r>
      <w:bookmarkEnd w:id="3198"/>
      <w:bookmarkEnd w:id="3199"/>
      <w:bookmarkEnd w:id="3200"/>
      <w:bookmarkEnd w:id="3201"/>
      <w:bookmarkEnd w:id="3202"/>
      <w:bookmarkEnd w:id="3203"/>
      <w:bookmarkEnd w:id="3204"/>
      <w:bookmarkEnd w:id="3205"/>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6" w:name="_Toc20494705"/>
      <w:bookmarkStart w:id="3207" w:name="_Toc26975773"/>
      <w:bookmarkStart w:id="3208" w:name="_Toc35856653"/>
      <w:bookmarkStart w:id="3209" w:name="_Toc44001540"/>
      <w:bookmarkStart w:id="3210" w:name="_Toc51581141"/>
      <w:bookmarkStart w:id="3211" w:name="_Toc52356404"/>
      <w:bookmarkStart w:id="3212" w:name="_Toc55227974"/>
      <w:bookmarkStart w:id="3213" w:name="_Toc138080114"/>
      <w:r>
        <w:t>12.</w:t>
      </w:r>
      <w:r w:rsidRPr="00B464F4">
        <w:t>2.1</w:t>
      </w:r>
      <w:r w:rsidRPr="00215D3C">
        <w:t>.3.2.</w:t>
      </w:r>
      <w:r w:rsidRPr="00215D3C">
        <w:rPr>
          <w:rFonts w:hint="eastAsia"/>
          <w:lang w:eastAsia="zh-CN"/>
        </w:rPr>
        <w:t>4</w:t>
      </w:r>
      <w:r w:rsidRPr="00215D3C">
        <w:t>.2</w:t>
      </w:r>
      <w:r w:rsidRPr="00215D3C">
        <w:tab/>
        <w:t>URI</w:t>
      </w:r>
      <w:bookmarkEnd w:id="3206"/>
      <w:bookmarkEnd w:id="3207"/>
      <w:bookmarkEnd w:id="3208"/>
      <w:bookmarkEnd w:id="3209"/>
      <w:bookmarkEnd w:id="3210"/>
      <w:bookmarkEnd w:id="3211"/>
      <w:bookmarkEnd w:id="3212"/>
      <w:bookmarkEnd w:id="3213"/>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4" w:name="_Toc20494706"/>
      <w:bookmarkStart w:id="3215" w:name="_Toc26975774"/>
      <w:bookmarkStart w:id="3216" w:name="_Toc35856654"/>
      <w:bookmarkStart w:id="3217" w:name="_Toc44001541"/>
      <w:bookmarkStart w:id="3218" w:name="_Toc51581142"/>
      <w:bookmarkStart w:id="3219" w:name="_Toc52356405"/>
      <w:bookmarkStart w:id="3220" w:name="_Toc55227975"/>
      <w:bookmarkStart w:id="3221" w:name="_Toc138080115"/>
      <w:r>
        <w:t>12.</w:t>
      </w:r>
      <w:r w:rsidRPr="00B464F4">
        <w:t>2.1</w:t>
      </w:r>
      <w:r w:rsidRPr="00215D3C">
        <w:t>.3.2.</w:t>
      </w:r>
      <w:r w:rsidRPr="00215D3C">
        <w:rPr>
          <w:rFonts w:hint="eastAsia"/>
          <w:lang w:eastAsia="zh-CN"/>
        </w:rPr>
        <w:t>4</w:t>
      </w:r>
      <w:r w:rsidRPr="00215D3C">
        <w:t>.3</w:t>
      </w:r>
      <w:r w:rsidRPr="00215D3C">
        <w:tab/>
        <w:t>HTTP methods</w:t>
      </w:r>
      <w:bookmarkEnd w:id="3214"/>
      <w:bookmarkEnd w:id="3215"/>
      <w:bookmarkEnd w:id="3216"/>
      <w:bookmarkEnd w:id="3217"/>
      <w:bookmarkEnd w:id="3218"/>
      <w:bookmarkEnd w:id="3219"/>
      <w:bookmarkEnd w:id="3220"/>
      <w:bookmarkEnd w:id="3221"/>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2" w:name="_Toc20494707"/>
      <w:bookmarkStart w:id="3223" w:name="_Toc26975775"/>
      <w:bookmarkStart w:id="3224" w:name="_Toc35856655"/>
      <w:bookmarkStart w:id="3225" w:name="_Toc44001542"/>
      <w:bookmarkStart w:id="3226" w:name="_Toc51581143"/>
      <w:bookmarkStart w:id="3227" w:name="_Toc52356406"/>
      <w:bookmarkStart w:id="3228" w:name="_Toc55227976"/>
      <w:bookmarkStart w:id="3229" w:name="_Toc13808011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2"/>
      <w:bookmarkEnd w:id="3223"/>
      <w:bookmarkEnd w:id="3224"/>
      <w:bookmarkEnd w:id="3225"/>
      <w:bookmarkEnd w:id="3226"/>
      <w:bookmarkEnd w:id="3227"/>
      <w:bookmarkEnd w:id="3228"/>
      <w:bookmarkEnd w:id="3229"/>
    </w:p>
    <w:p w14:paraId="2BE983D5" w14:textId="77777777" w:rsidR="006A5594" w:rsidRPr="00215D3C" w:rsidRDefault="006A5594" w:rsidP="006A5594">
      <w:pPr>
        <w:pStyle w:val="Heading7"/>
      </w:pPr>
      <w:bookmarkStart w:id="3230" w:name="_Toc20494708"/>
      <w:bookmarkStart w:id="3231" w:name="_Toc26975776"/>
      <w:bookmarkStart w:id="3232" w:name="_Toc35856656"/>
      <w:bookmarkStart w:id="3233" w:name="_Toc44001543"/>
      <w:bookmarkStart w:id="3234" w:name="_Toc51581144"/>
      <w:bookmarkStart w:id="3235" w:name="_Toc52356407"/>
      <w:bookmarkStart w:id="3236" w:name="_Toc55227977"/>
      <w:bookmarkStart w:id="3237" w:name="_Toc13808011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0"/>
      <w:bookmarkEnd w:id="3231"/>
      <w:bookmarkEnd w:id="3232"/>
      <w:bookmarkEnd w:id="3233"/>
      <w:bookmarkEnd w:id="3234"/>
      <w:bookmarkEnd w:id="3235"/>
      <w:bookmarkEnd w:id="3236"/>
      <w:bookmarkEnd w:id="3237"/>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8" w:name="_Toc20494709"/>
      <w:bookmarkStart w:id="3239" w:name="_Toc26975777"/>
      <w:bookmarkStart w:id="3240" w:name="_Toc35856657"/>
      <w:bookmarkStart w:id="3241" w:name="_Toc44001544"/>
      <w:bookmarkStart w:id="3242" w:name="_Toc51581145"/>
      <w:bookmarkStart w:id="3243" w:name="_Toc52356408"/>
      <w:bookmarkStart w:id="3244" w:name="_Toc55227978"/>
      <w:bookmarkStart w:id="3245" w:name="_Toc13808011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8"/>
      <w:bookmarkEnd w:id="3239"/>
      <w:bookmarkEnd w:id="3240"/>
      <w:bookmarkEnd w:id="3241"/>
      <w:bookmarkEnd w:id="3242"/>
      <w:bookmarkEnd w:id="3243"/>
      <w:bookmarkEnd w:id="3244"/>
      <w:bookmarkEnd w:id="3245"/>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6" w:name="_Toc20494710"/>
      <w:bookmarkStart w:id="3247" w:name="_Toc26975778"/>
      <w:bookmarkStart w:id="3248" w:name="_Toc35856658"/>
      <w:bookmarkStart w:id="3249" w:name="_Toc44001545"/>
      <w:bookmarkStart w:id="3250" w:name="_Toc51581146"/>
      <w:bookmarkStart w:id="3251" w:name="_Toc52356409"/>
      <w:bookmarkStart w:id="3252" w:name="_Toc55227979"/>
      <w:bookmarkStart w:id="3253" w:name="_Toc13808011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6"/>
      <w:bookmarkEnd w:id="3247"/>
      <w:bookmarkEnd w:id="3248"/>
      <w:bookmarkEnd w:id="3249"/>
      <w:bookmarkEnd w:id="3250"/>
      <w:bookmarkEnd w:id="3251"/>
      <w:bookmarkEnd w:id="3252"/>
      <w:bookmarkEnd w:id="3253"/>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4" w:name="_Toc20494711"/>
      <w:bookmarkStart w:id="3255" w:name="_Toc26975779"/>
      <w:bookmarkStart w:id="3256" w:name="_Toc35856659"/>
      <w:bookmarkStart w:id="3257" w:name="_Toc44001546"/>
      <w:bookmarkStart w:id="3258" w:name="_Toc51581147"/>
      <w:bookmarkStart w:id="3259" w:name="_Toc52356410"/>
      <w:bookmarkStart w:id="3260" w:name="_Toc55227980"/>
      <w:bookmarkStart w:id="3261" w:name="_Toc13808012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4"/>
      <w:bookmarkEnd w:id="3255"/>
      <w:bookmarkEnd w:id="3256"/>
      <w:bookmarkEnd w:id="3257"/>
      <w:bookmarkEnd w:id="3258"/>
      <w:bookmarkEnd w:id="3259"/>
      <w:bookmarkEnd w:id="3260"/>
      <w:bookmarkEnd w:id="3261"/>
    </w:p>
    <w:p w14:paraId="3594556E" w14:textId="77777777" w:rsidR="006A5594" w:rsidRPr="00215D3C" w:rsidRDefault="006A5594" w:rsidP="006A5594">
      <w:pPr>
        <w:pStyle w:val="Heading7"/>
        <w:rPr>
          <w:lang w:eastAsia="zh-CN"/>
        </w:rPr>
      </w:pPr>
      <w:bookmarkStart w:id="3262" w:name="_Toc20494712"/>
      <w:bookmarkStart w:id="3263" w:name="_Toc26975780"/>
      <w:bookmarkStart w:id="3264" w:name="_Toc35856660"/>
      <w:bookmarkStart w:id="3265" w:name="_Toc44001547"/>
      <w:bookmarkStart w:id="3266" w:name="_Toc51581148"/>
      <w:bookmarkStart w:id="3267" w:name="_Toc52356411"/>
      <w:bookmarkStart w:id="3268" w:name="_Toc55227981"/>
      <w:bookmarkStart w:id="3269" w:name="_Toc13808012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2"/>
      <w:bookmarkEnd w:id="3263"/>
      <w:bookmarkEnd w:id="3264"/>
      <w:bookmarkEnd w:id="3265"/>
      <w:bookmarkEnd w:id="3266"/>
      <w:bookmarkEnd w:id="3267"/>
      <w:bookmarkEnd w:id="3268"/>
      <w:bookmarkEnd w:id="3269"/>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0" w:name="_Toc20494713"/>
      <w:bookmarkStart w:id="3271" w:name="_Toc26975781"/>
      <w:bookmarkStart w:id="3272" w:name="_Toc35856661"/>
      <w:bookmarkStart w:id="3273" w:name="_Toc44001548"/>
      <w:bookmarkStart w:id="3274" w:name="_Toc51581149"/>
      <w:bookmarkStart w:id="3275" w:name="_Toc52356412"/>
      <w:bookmarkStart w:id="3276" w:name="_Toc55227982"/>
      <w:bookmarkStart w:id="3277" w:name="_Toc13808012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0"/>
      <w:bookmarkEnd w:id="3271"/>
      <w:bookmarkEnd w:id="3272"/>
      <w:bookmarkEnd w:id="3273"/>
      <w:bookmarkEnd w:id="3274"/>
      <w:bookmarkEnd w:id="3275"/>
      <w:bookmarkEnd w:id="3276"/>
      <w:bookmarkEnd w:id="3277"/>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8" w:name="_Toc20494714"/>
      <w:bookmarkStart w:id="3279" w:name="_Toc26975782"/>
      <w:bookmarkStart w:id="3280" w:name="_Toc35856662"/>
      <w:bookmarkStart w:id="3281" w:name="_Toc44001549"/>
      <w:bookmarkStart w:id="3282" w:name="_Toc51581150"/>
      <w:bookmarkStart w:id="3283" w:name="_Toc52356413"/>
      <w:bookmarkStart w:id="3284" w:name="_Toc55227983"/>
      <w:bookmarkStart w:id="3285" w:name="_Toc13808012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8"/>
      <w:bookmarkEnd w:id="3279"/>
      <w:bookmarkEnd w:id="3280"/>
      <w:bookmarkEnd w:id="3281"/>
      <w:bookmarkEnd w:id="3282"/>
      <w:bookmarkEnd w:id="3283"/>
      <w:bookmarkEnd w:id="3284"/>
      <w:bookmarkEnd w:id="3285"/>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6" w:name="_Toc20494715"/>
      <w:bookmarkStart w:id="3287" w:name="_Toc26975783"/>
      <w:bookmarkStart w:id="3288" w:name="_Toc35856663"/>
      <w:bookmarkStart w:id="3289" w:name="_Toc44001550"/>
      <w:bookmarkStart w:id="3290" w:name="_Toc51581151"/>
      <w:bookmarkStart w:id="3291" w:name="_Toc52356414"/>
      <w:bookmarkStart w:id="3292" w:name="_Toc55227984"/>
      <w:bookmarkStart w:id="3293" w:name="_Toc13808012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6"/>
      <w:bookmarkEnd w:id="3287"/>
      <w:bookmarkEnd w:id="3288"/>
      <w:bookmarkEnd w:id="3289"/>
      <w:bookmarkEnd w:id="3290"/>
      <w:bookmarkEnd w:id="3291"/>
      <w:bookmarkEnd w:id="3292"/>
      <w:bookmarkEnd w:id="3293"/>
    </w:p>
    <w:p w14:paraId="4E16BA9C" w14:textId="77777777" w:rsidR="006A5594" w:rsidRPr="00215D3C" w:rsidRDefault="006A5594" w:rsidP="006A5594">
      <w:pPr>
        <w:pStyle w:val="Heading7"/>
        <w:rPr>
          <w:lang w:eastAsia="zh-CN"/>
        </w:rPr>
      </w:pPr>
      <w:bookmarkStart w:id="3294" w:name="_Toc20494716"/>
      <w:bookmarkStart w:id="3295" w:name="_Toc26975784"/>
      <w:bookmarkStart w:id="3296" w:name="_Toc35856664"/>
      <w:bookmarkStart w:id="3297" w:name="_Toc44001551"/>
      <w:bookmarkStart w:id="3298" w:name="_Toc51581152"/>
      <w:bookmarkStart w:id="3299" w:name="_Toc52356415"/>
      <w:bookmarkStart w:id="3300" w:name="_Toc55227985"/>
      <w:bookmarkStart w:id="3301" w:name="_Toc13808012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4"/>
      <w:bookmarkEnd w:id="3295"/>
      <w:bookmarkEnd w:id="3296"/>
      <w:bookmarkEnd w:id="3297"/>
      <w:bookmarkEnd w:id="3298"/>
      <w:bookmarkEnd w:id="3299"/>
      <w:bookmarkEnd w:id="3300"/>
      <w:bookmarkEnd w:id="3301"/>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2" w:name="_Toc20494717"/>
      <w:bookmarkStart w:id="3303" w:name="_Toc26975785"/>
      <w:bookmarkStart w:id="3304" w:name="_Toc35856665"/>
      <w:bookmarkStart w:id="3305" w:name="_Toc44001552"/>
      <w:bookmarkStart w:id="3306" w:name="_Toc51581153"/>
      <w:bookmarkStart w:id="3307" w:name="_Toc52356416"/>
      <w:bookmarkStart w:id="3308" w:name="_Toc55227986"/>
      <w:bookmarkStart w:id="3309" w:name="_Toc138080126"/>
      <w:r>
        <w:rPr>
          <w:lang w:eastAsia="zh-CN"/>
        </w:rPr>
        <w:t>12.</w:t>
      </w:r>
      <w:r w:rsidRPr="005F12B1">
        <w:rPr>
          <w:lang w:eastAsia="zh-CN"/>
        </w:rPr>
        <w:t>2.1</w:t>
      </w:r>
      <w:r w:rsidRPr="00215D3C">
        <w:rPr>
          <w:rFonts w:hint="eastAsia"/>
          <w:lang w:eastAsia="zh-CN"/>
        </w:rPr>
        <w:t>.3</w:t>
      </w:r>
      <w:r w:rsidRPr="00215D3C">
        <w:t>.2.7.2</w:t>
      </w:r>
      <w:r w:rsidRPr="00215D3C">
        <w:tab/>
        <w:t>URI</w:t>
      </w:r>
      <w:bookmarkEnd w:id="3302"/>
      <w:bookmarkEnd w:id="3303"/>
      <w:bookmarkEnd w:id="3304"/>
      <w:bookmarkEnd w:id="3305"/>
      <w:bookmarkEnd w:id="3306"/>
      <w:bookmarkEnd w:id="3307"/>
      <w:bookmarkEnd w:id="3308"/>
      <w:bookmarkEnd w:id="3309"/>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0" w:name="_Toc20494718"/>
      <w:bookmarkStart w:id="3311" w:name="_Toc26975786"/>
      <w:bookmarkStart w:id="3312" w:name="_Toc35856666"/>
      <w:bookmarkStart w:id="3313" w:name="_Toc44001553"/>
      <w:bookmarkStart w:id="3314" w:name="_Toc51581154"/>
      <w:bookmarkStart w:id="3315" w:name="_Toc52356417"/>
      <w:bookmarkStart w:id="3316" w:name="_Toc55227987"/>
      <w:bookmarkStart w:id="3317" w:name="_Toc13808012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0"/>
      <w:bookmarkEnd w:id="3311"/>
      <w:bookmarkEnd w:id="3312"/>
      <w:bookmarkEnd w:id="3313"/>
      <w:bookmarkEnd w:id="3314"/>
      <w:bookmarkEnd w:id="3315"/>
      <w:bookmarkEnd w:id="3316"/>
      <w:bookmarkEnd w:id="3317"/>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8" w:name="_Toc20494719"/>
      <w:bookmarkStart w:id="3319" w:name="_Toc26975787"/>
      <w:bookmarkStart w:id="3320" w:name="_Toc35856667"/>
      <w:bookmarkStart w:id="3321" w:name="_Toc44001554"/>
      <w:bookmarkStart w:id="3322" w:name="_Toc51581155"/>
      <w:bookmarkStart w:id="3323" w:name="_Toc52356418"/>
      <w:bookmarkStart w:id="3324" w:name="_Toc55227988"/>
      <w:bookmarkStart w:id="3325" w:name="_Toc13808012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8"/>
      <w:bookmarkEnd w:id="3319"/>
      <w:bookmarkEnd w:id="3320"/>
      <w:bookmarkEnd w:id="3321"/>
      <w:bookmarkEnd w:id="3322"/>
      <w:bookmarkEnd w:id="3323"/>
      <w:bookmarkEnd w:id="3324"/>
      <w:bookmarkEnd w:id="3325"/>
    </w:p>
    <w:p w14:paraId="0646FE8D" w14:textId="77777777" w:rsidR="006A5594" w:rsidRPr="00215D3C" w:rsidRDefault="006A5594" w:rsidP="006A5594">
      <w:pPr>
        <w:pStyle w:val="Heading7"/>
        <w:rPr>
          <w:lang w:eastAsia="zh-CN"/>
        </w:rPr>
      </w:pPr>
      <w:bookmarkStart w:id="3326" w:name="_Toc20494720"/>
      <w:bookmarkStart w:id="3327" w:name="_Toc26975788"/>
      <w:bookmarkStart w:id="3328" w:name="_Toc35856668"/>
      <w:bookmarkStart w:id="3329" w:name="_Toc44001555"/>
      <w:bookmarkStart w:id="3330" w:name="_Toc51581156"/>
      <w:bookmarkStart w:id="3331" w:name="_Toc52356419"/>
      <w:bookmarkStart w:id="3332" w:name="_Toc55227989"/>
      <w:bookmarkStart w:id="3333" w:name="_Toc13808012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6"/>
      <w:bookmarkEnd w:id="3327"/>
      <w:bookmarkEnd w:id="3328"/>
      <w:bookmarkEnd w:id="3329"/>
      <w:bookmarkEnd w:id="3330"/>
      <w:bookmarkEnd w:id="3331"/>
      <w:bookmarkEnd w:id="3332"/>
      <w:bookmarkEnd w:id="3333"/>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4" w:name="_Toc20494721"/>
      <w:bookmarkStart w:id="3335" w:name="_Toc26975789"/>
      <w:bookmarkStart w:id="3336" w:name="_Toc35856669"/>
      <w:bookmarkStart w:id="3337" w:name="_Toc44001556"/>
      <w:bookmarkStart w:id="3338" w:name="_Toc51581157"/>
      <w:bookmarkStart w:id="3339" w:name="_Toc52356420"/>
      <w:bookmarkStart w:id="3340" w:name="_Toc55227990"/>
      <w:bookmarkStart w:id="3341" w:name="_Toc138080130"/>
      <w:r>
        <w:rPr>
          <w:lang w:eastAsia="zh-CN"/>
        </w:rPr>
        <w:t>12.</w:t>
      </w:r>
      <w:r w:rsidRPr="0012050D">
        <w:rPr>
          <w:lang w:eastAsia="zh-CN"/>
        </w:rPr>
        <w:t>2.1</w:t>
      </w:r>
      <w:r w:rsidRPr="00215D3C">
        <w:rPr>
          <w:rFonts w:hint="eastAsia"/>
          <w:lang w:eastAsia="zh-CN"/>
        </w:rPr>
        <w:t>.3</w:t>
      </w:r>
      <w:r w:rsidRPr="00215D3C">
        <w:t>.2.8.2</w:t>
      </w:r>
      <w:r w:rsidRPr="00215D3C">
        <w:tab/>
        <w:t>URI</w:t>
      </w:r>
      <w:bookmarkEnd w:id="3334"/>
      <w:bookmarkEnd w:id="3335"/>
      <w:bookmarkEnd w:id="3336"/>
      <w:bookmarkEnd w:id="3337"/>
      <w:bookmarkEnd w:id="3338"/>
      <w:bookmarkEnd w:id="3339"/>
      <w:bookmarkEnd w:id="3340"/>
      <w:bookmarkEnd w:id="3341"/>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2" w:name="_Toc20494722"/>
      <w:bookmarkStart w:id="3343" w:name="_Toc26975790"/>
      <w:bookmarkStart w:id="3344" w:name="_Toc35856670"/>
      <w:bookmarkStart w:id="3345" w:name="_Toc44001557"/>
      <w:bookmarkStart w:id="3346" w:name="_Toc51581158"/>
      <w:bookmarkStart w:id="3347" w:name="_Toc52356421"/>
      <w:bookmarkStart w:id="3348" w:name="_Toc55227991"/>
      <w:bookmarkStart w:id="3349" w:name="_Toc13808013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2"/>
      <w:bookmarkEnd w:id="3343"/>
      <w:bookmarkEnd w:id="3344"/>
      <w:bookmarkEnd w:id="3345"/>
      <w:bookmarkEnd w:id="3346"/>
      <w:bookmarkEnd w:id="3347"/>
      <w:bookmarkEnd w:id="3348"/>
      <w:bookmarkEnd w:id="3349"/>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0" w:name="_Toc20494723"/>
      <w:bookmarkStart w:id="3351" w:name="_Toc26975791"/>
      <w:bookmarkStart w:id="3352" w:name="_Toc35856671"/>
      <w:bookmarkStart w:id="3353" w:name="_Toc44001558"/>
      <w:bookmarkStart w:id="3354" w:name="_Toc51581159"/>
      <w:bookmarkStart w:id="3355" w:name="_Toc52356422"/>
      <w:bookmarkStart w:id="3356" w:name="_Toc55227992"/>
      <w:bookmarkStart w:id="3357" w:name="_Toc138080132"/>
      <w:r>
        <w:t>12.</w:t>
      </w:r>
      <w:r w:rsidRPr="0012050D">
        <w:t>2.1</w:t>
      </w:r>
      <w:r w:rsidRPr="00215D3C">
        <w:t>.4</w:t>
      </w:r>
      <w:r w:rsidRPr="00215D3C">
        <w:tab/>
        <w:t>Data type definitions</w:t>
      </w:r>
      <w:bookmarkEnd w:id="3350"/>
      <w:bookmarkEnd w:id="3351"/>
      <w:bookmarkEnd w:id="3352"/>
      <w:bookmarkEnd w:id="3353"/>
      <w:bookmarkEnd w:id="3354"/>
      <w:bookmarkEnd w:id="3355"/>
      <w:bookmarkEnd w:id="3356"/>
      <w:bookmarkEnd w:id="3357"/>
    </w:p>
    <w:p w14:paraId="74275F1C" w14:textId="6620BCE8" w:rsidR="006A5594" w:rsidRDefault="006A5594" w:rsidP="006A5594">
      <w:pPr>
        <w:pStyle w:val="Heading5"/>
      </w:pPr>
      <w:bookmarkStart w:id="3358" w:name="_Toc20494724"/>
      <w:bookmarkStart w:id="3359" w:name="_Toc26975792"/>
      <w:bookmarkStart w:id="3360" w:name="_Toc35856672"/>
      <w:bookmarkStart w:id="3361" w:name="_Toc44001559"/>
      <w:bookmarkStart w:id="3362" w:name="_Toc51581160"/>
      <w:bookmarkStart w:id="3363" w:name="_Toc52356423"/>
      <w:bookmarkStart w:id="3364" w:name="_Toc55227993"/>
      <w:bookmarkStart w:id="3365" w:name="_Toc138080133"/>
      <w:r>
        <w:t>12.</w:t>
      </w:r>
      <w:r w:rsidRPr="0012050D">
        <w:t>2.1</w:t>
      </w:r>
      <w:r w:rsidRPr="00215D3C">
        <w:t>.4.1</w:t>
      </w:r>
      <w:r w:rsidRPr="00215D3C">
        <w:tab/>
        <w:t>General</w:t>
      </w:r>
      <w:bookmarkEnd w:id="3358"/>
      <w:bookmarkEnd w:id="3359"/>
      <w:bookmarkEnd w:id="3360"/>
      <w:bookmarkEnd w:id="3361"/>
      <w:bookmarkEnd w:id="3362"/>
      <w:bookmarkEnd w:id="3363"/>
      <w:bookmarkEnd w:id="3364"/>
      <w:bookmarkEnd w:id="3365"/>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6" w:name="_Toc44001560"/>
      <w:bookmarkStart w:id="3367" w:name="_Toc51581161"/>
      <w:bookmarkStart w:id="3368" w:name="_Toc52356424"/>
      <w:bookmarkStart w:id="3369" w:name="_Toc55227994"/>
      <w:bookmarkStart w:id="3370" w:name="_Toc138080134"/>
      <w:r>
        <w:t>12.</w:t>
      </w:r>
      <w:r w:rsidRPr="00AF5085">
        <w:t>2.1</w:t>
      </w:r>
      <w:r w:rsidRPr="00215D3C">
        <w:t>.4.</w:t>
      </w:r>
      <w:r>
        <w:t>1a</w:t>
      </w:r>
      <w:r w:rsidRPr="00215D3C">
        <w:tab/>
      </w:r>
      <w:r>
        <w:t>Structured</w:t>
      </w:r>
      <w:r w:rsidRPr="00215D3C">
        <w:t xml:space="preserve"> data types</w:t>
      </w:r>
      <w:bookmarkEnd w:id="3366"/>
      <w:bookmarkEnd w:id="3367"/>
      <w:bookmarkEnd w:id="3368"/>
      <w:bookmarkEnd w:id="3369"/>
      <w:bookmarkEnd w:id="3370"/>
    </w:p>
    <w:p w14:paraId="1958C157" w14:textId="77777777" w:rsidR="00DB6ABC" w:rsidRPr="00215D3C" w:rsidRDefault="00DB6ABC" w:rsidP="00DB6ABC">
      <w:pPr>
        <w:pStyle w:val="Heading6"/>
        <w:rPr>
          <w:lang w:eastAsia="zh-CN"/>
        </w:rPr>
      </w:pPr>
      <w:bookmarkStart w:id="3371" w:name="_Toc44001561"/>
      <w:bookmarkStart w:id="3372" w:name="_Toc51581162"/>
      <w:bookmarkStart w:id="3373" w:name="_Toc52356425"/>
      <w:bookmarkStart w:id="3374" w:name="_Toc55227995"/>
      <w:bookmarkStart w:id="3375" w:name="_Toc13808013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1"/>
      <w:bookmarkEnd w:id="3372"/>
      <w:bookmarkEnd w:id="3373"/>
      <w:bookmarkEnd w:id="3374"/>
      <w:bookmarkEnd w:id="3375"/>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6" w:name="_Toc44001562"/>
      <w:bookmarkStart w:id="3377" w:name="_Toc51581163"/>
      <w:bookmarkStart w:id="3378" w:name="_Toc52356426"/>
      <w:bookmarkStart w:id="3379" w:name="_Toc55227996"/>
      <w:bookmarkStart w:id="3380" w:name="_Toc13808013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6"/>
      <w:bookmarkEnd w:id="3377"/>
      <w:bookmarkEnd w:id="3378"/>
      <w:bookmarkEnd w:id="3379"/>
      <w:bookmarkEnd w:id="3380"/>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1" w:name="_Toc44001563"/>
      <w:bookmarkStart w:id="3382" w:name="_Toc51581164"/>
      <w:bookmarkStart w:id="3383" w:name="_Toc52356427"/>
      <w:bookmarkStart w:id="3384" w:name="_Toc55227997"/>
      <w:bookmarkStart w:id="3385" w:name="_Toc138080137"/>
      <w:r>
        <w:t>12.</w:t>
      </w:r>
      <w:r w:rsidRPr="00AD75DD">
        <w:t>2.1</w:t>
      </w:r>
      <w:r w:rsidRPr="00215D3C">
        <w:t>.4.</w:t>
      </w:r>
      <w:r>
        <w:t>1a</w:t>
      </w:r>
      <w:r w:rsidRPr="00215D3C">
        <w:t>.</w:t>
      </w:r>
      <w:r>
        <w:t>3</w:t>
      </w:r>
      <w:r w:rsidRPr="00215D3C">
        <w:tab/>
        <w:t xml:space="preserve">Type </w:t>
      </w:r>
      <w:r>
        <w:t>T</w:t>
      </w:r>
      <w:r w:rsidRPr="00215D3C">
        <w:t>hresholdInfo</w:t>
      </w:r>
      <w:bookmarkEnd w:id="3381"/>
      <w:bookmarkEnd w:id="3382"/>
      <w:bookmarkEnd w:id="3383"/>
      <w:bookmarkEnd w:id="3384"/>
      <w:bookmarkEnd w:id="3385"/>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6" w:name="_Toc44001564"/>
      <w:bookmarkStart w:id="3387" w:name="_Toc51581165"/>
      <w:bookmarkStart w:id="3388" w:name="_Toc52356428"/>
      <w:bookmarkStart w:id="3389" w:name="_Toc55227998"/>
      <w:bookmarkStart w:id="3390" w:name="_Toc138080138"/>
      <w:r>
        <w:t>12.</w:t>
      </w:r>
      <w:r w:rsidRPr="00F0359A">
        <w:t>2.1</w:t>
      </w:r>
      <w:r w:rsidRPr="00215D3C">
        <w:t>.4.</w:t>
      </w:r>
      <w:r>
        <w:t>1a</w:t>
      </w:r>
      <w:r w:rsidRPr="00215D3C">
        <w:t>.</w:t>
      </w:r>
      <w:r>
        <w:t>4</w:t>
      </w:r>
      <w:r w:rsidRPr="00215D3C">
        <w:tab/>
        <w:t xml:space="preserve">Type </w:t>
      </w:r>
      <w:r>
        <w:t>C</w:t>
      </w:r>
      <w:r w:rsidRPr="00215D3C">
        <w:t>orrelatedNotification</w:t>
      </w:r>
      <w:bookmarkEnd w:id="3386"/>
      <w:bookmarkEnd w:id="3387"/>
      <w:bookmarkEnd w:id="3388"/>
      <w:bookmarkEnd w:id="3389"/>
      <w:bookmarkEnd w:id="3390"/>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1" w:name="_Toc44001565"/>
      <w:bookmarkStart w:id="3392" w:name="_Toc51581166"/>
      <w:bookmarkStart w:id="3393" w:name="_Toc52356429"/>
      <w:bookmarkStart w:id="3394" w:name="_Toc55227999"/>
      <w:bookmarkStart w:id="3395" w:name="_Toc13808013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1"/>
      <w:bookmarkEnd w:id="3392"/>
      <w:bookmarkEnd w:id="3393"/>
      <w:bookmarkEnd w:id="3394"/>
      <w:bookmarkEnd w:id="3395"/>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6" w:name="_Toc44001566"/>
      <w:bookmarkStart w:id="3397" w:name="_Toc51581167"/>
      <w:bookmarkStart w:id="3398" w:name="_Toc52356430"/>
      <w:bookmarkStart w:id="3399" w:name="_Toc55228000"/>
      <w:bookmarkStart w:id="3400" w:name="_Toc138080140"/>
      <w:r>
        <w:t>12.</w:t>
      </w:r>
      <w:r w:rsidRPr="00F0359A">
        <w:t>2.1</w:t>
      </w:r>
      <w:r w:rsidRPr="00215D3C">
        <w:t>.4.</w:t>
      </w:r>
      <w:r>
        <w:t>1a</w:t>
      </w:r>
      <w:r w:rsidRPr="00215D3C">
        <w:t>.</w:t>
      </w:r>
      <w:r>
        <w:t>6</w:t>
      </w:r>
      <w:r w:rsidRPr="00215D3C">
        <w:tab/>
        <w:t xml:space="preserve">Type </w:t>
      </w:r>
      <w:r>
        <w:t>A</w:t>
      </w:r>
      <w:r w:rsidRPr="00215D3C">
        <w:t>larmCount</w:t>
      </w:r>
      <w:bookmarkEnd w:id="3396"/>
      <w:bookmarkEnd w:id="3397"/>
      <w:bookmarkEnd w:id="3398"/>
      <w:bookmarkEnd w:id="3399"/>
      <w:bookmarkEnd w:id="3400"/>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1" w:name="_Toc44001567"/>
      <w:bookmarkStart w:id="3402" w:name="_Toc51581168"/>
      <w:bookmarkStart w:id="3403" w:name="_Toc52356431"/>
      <w:bookmarkStart w:id="3404" w:name="_Toc55228001"/>
      <w:bookmarkStart w:id="3405" w:name="_Toc13808014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1"/>
      <w:bookmarkEnd w:id="3402"/>
      <w:bookmarkEnd w:id="3403"/>
      <w:bookmarkEnd w:id="3404"/>
      <w:bookmarkEnd w:id="3405"/>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6" w:name="_Toc44001568"/>
      <w:bookmarkStart w:id="3407" w:name="_Toc51581169"/>
      <w:bookmarkStart w:id="3408" w:name="_Toc52356432"/>
      <w:bookmarkStart w:id="3409" w:name="_Toc55228002"/>
      <w:bookmarkStart w:id="3410" w:name="_Toc13808014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6"/>
      <w:bookmarkEnd w:id="3407"/>
      <w:bookmarkEnd w:id="3408"/>
      <w:bookmarkEnd w:id="3409"/>
      <w:bookmarkEnd w:id="3410"/>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1" w:name="_Toc44001569"/>
      <w:bookmarkStart w:id="3412" w:name="_Toc51581170"/>
      <w:bookmarkStart w:id="3413" w:name="_Toc52356433"/>
      <w:bookmarkStart w:id="3414" w:name="_Toc55228003"/>
      <w:bookmarkStart w:id="3415" w:name="_Toc13808014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1"/>
      <w:bookmarkEnd w:id="3412"/>
      <w:bookmarkEnd w:id="3413"/>
      <w:bookmarkEnd w:id="3414"/>
      <w:bookmarkEnd w:id="3415"/>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6" w:name="_Toc44001570"/>
      <w:bookmarkStart w:id="3417" w:name="_Toc51581171"/>
      <w:bookmarkStart w:id="3418" w:name="_Toc52356434"/>
      <w:bookmarkStart w:id="3419" w:name="_Toc55228004"/>
      <w:bookmarkStart w:id="3420" w:name="_Toc13808014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6"/>
      <w:bookmarkEnd w:id="3417"/>
      <w:bookmarkEnd w:id="3418"/>
      <w:bookmarkEnd w:id="3419"/>
      <w:bookmarkEnd w:id="3420"/>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1" w:name="_Toc44001571"/>
      <w:bookmarkStart w:id="3422" w:name="_Toc51581172"/>
      <w:bookmarkStart w:id="3423" w:name="_Toc52356435"/>
      <w:bookmarkStart w:id="3424" w:name="_Toc55228005"/>
      <w:bookmarkStart w:id="3425" w:name="_Toc13808014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1"/>
      <w:bookmarkEnd w:id="3422"/>
      <w:bookmarkEnd w:id="3423"/>
      <w:bookmarkEnd w:id="3424"/>
      <w:bookmarkEnd w:id="3425"/>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6" w:name="_Toc44001572"/>
      <w:bookmarkStart w:id="3427" w:name="_Toc51581173"/>
      <w:bookmarkStart w:id="3428" w:name="_Toc52356436"/>
      <w:bookmarkStart w:id="3429" w:name="_Toc55228006"/>
      <w:bookmarkStart w:id="3430" w:name="_Toc13808014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6"/>
      <w:bookmarkEnd w:id="3427"/>
      <w:bookmarkEnd w:id="3428"/>
      <w:bookmarkEnd w:id="3429"/>
      <w:bookmarkEnd w:id="3430"/>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1" w:name="_Toc44001573"/>
      <w:bookmarkStart w:id="3432" w:name="_Toc51581174"/>
      <w:bookmarkStart w:id="3433" w:name="_Toc52356437"/>
      <w:bookmarkStart w:id="3434" w:name="_Toc55228007"/>
      <w:bookmarkStart w:id="3435" w:name="_Toc13808014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1"/>
      <w:bookmarkEnd w:id="3432"/>
      <w:bookmarkEnd w:id="3433"/>
      <w:bookmarkEnd w:id="3434"/>
      <w:bookmarkEnd w:id="3435"/>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6" w:name="_Toc44001574"/>
      <w:bookmarkStart w:id="3437" w:name="_Toc51581175"/>
      <w:bookmarkStart w:id="3438" w:name="_Toc52356438"/>
      <w:bookmarkStart w:id="3439" w:name="_Toc55228008"/>
      <w:bookmarkStart w:id="3440" w:name="_Toc13808014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6"/>
      <w:bookmarkEnd w:id="3437"/>
      <w:bookmarkEnd w:id="3438"/>
      <w:bookmarkEnd w:id="3439"/>
      <w:bookmarkEnd w:id="3440"/>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1" w:name="_Toc44001575"/>
      <w:bookmarkStart w:id="3442" w:name="_Toc51581176"/>
      <w:bookmarkStart w:id="3443" w:name="_Toc52356439"/>
      <w:bookmarkStart w:id="3444" w:name="_Toc55228009"/>
      <w:bookmarkStart w:id="3445" w:name="_Toc13808014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1"/>
      <w:bookmarkEnd w:id="3442"/>
      <w:bookmarkEnd w:id="3443"/>
      <w:bookmarkEnd w:id="3444"/>
      <w:bookmarkEnd w:id="3445"/>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6" w:name="_Toc44001576"/>
      <w:bookmarkStart w:id="3447" w:name="_Toc51581177"/>
      <w:bookmarkStart w:id="3448" w:name="_Toc52356440"/>
      <w:bookmarkStart w:id="3449" w:name="_Toc55228010"/>
      <w:bookmarkStart w:id="3450" w:name="_Toc13808015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6"/>
      <w:bookmarkEnd w:id="3447"/>
      <w:bookmarkEnd w:id="3448"/>
      <w:bookmarkEnd w:id="3449"/>
      <w:bookmarkEnd w:id="3450"/>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1" w:name="_Toc44001577"/>
      <w:bookmarkStart w:id="3452" w:name="_Toc51581178"/>
      <w:bookmarkStart w:id="3453" w:name="_Toc52356441"/>
      <w:bookmarkStart w:id="3454" w:name="_Toc55228011"/>
      <w:bookmarkStart w:id="3455" w:name="_Toc13808015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1"/>
      <w:bookmarkEnd w:id="3452"/>
      <w:bookmarkEnd w:id="3453"/>
      <w:bookmarkEnd w:id="3454"/>
      <w:bookmarkEnd w:id="3455"/>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6" w:name="_Toc44001578"/>
      <w:bookmarkStart w:id="3457" w:name="_Toc51581179"/>
      <w:bookmarkStart w:id="3458" w:name="_Toc52356442"/>
      <w:bookmarkStart w:id="3459" w:name="_Toc55228012"/>
      <w:bookmarkStart w:id="3460" w:name="_Toc13808015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6"/>
      <w:bookmarkEnd w:id="3457"/>
      <w:bookmarkEnd w:id="3458"/>
      <w:bookmarkEnd w:id="3459"/>
      <w:bookmarkEnd w:id="3460"/>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1" w:name="_Toc44001579"/>
      <w:bookmarkStart w:id="3462" w:name="_Toc51581180"/>
      <w:bookmarkStart w:id="3463" w:name="_Toc52356443"/>
      <w:bookmarkStart w:id="3464" w:name="_Toc55228013"/>
      <w:bookmarkStart w:id="3465" w:name="_Toc13808015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1"/>
      <w:bookmarkEnd w:id="3462"/>
      <w:bookmarkEnd w:id="3463"/>
      <w:bookmarkEnd w:id="3464"/>
      <w:bookmarkEnd w:id="3465"/>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6"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7"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7"/>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8" w:name="_Toc44001580"/>
      <w:bookmarkStart w:id="3469" w:name="_Toc51581181"/>
      <w:bookmarkStart w:id="3470" w:name="_Toc52356444"/>
      <w:bookmarkStart w:id="3471" w:name="_Toc55228014"/>
      <w:bookmarkStart w:id="3472" w:name="_Toc13808015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8"/>
      <w:bookmarkEnd w:id="3469"/>
      <w:bookmarkEnd w:id="3470"/>
      <w:bookmarkEnd w:id="3471"/>
      <w:bookmarkEnd w:id="3472"/>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3" w:name="_Toc44001581"/>
      <w:bookmarkStart w:id="3474" w:name="_Toc51581182"/>
      <w:bookmarkStart w:id="3475" w:name="_Toc52356445"/>
      <w:bookmarkStart w:id="3476" w:name="_Toc55228015"/>
      <w:bookmarkStart w:id="3477" w:name="_Toc13808015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3"/>
      <w:bookmarkEnd w:id="3474"/>
      <w:bookmarkEnd w:id="3475"/>
      <w:bookmarkEnd w:id="3476"/>
      <w:bookmarkEnd w:id="3477"/>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8" w:name="_Toc44001582"/>
      <w:bookmarkStart w:id="3479" w:name="_Toc51581183"/>
      <w:bookmarkStart w:id="3480" w:name="_Toc52356446"/>
      <w:bookmarkStart w:id="3481" w:name="_Toc55228016"/>
      <w:bookmarkStart w:id="3482" w:name="_Toc138080156"/>
      <w:bookmarkEnd w:id="346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8"/>
      <w:bookmarkEnd w:id="3479"/>
      <w:bookmarkEnd w:id="3480"/>
      <w:bookmarkEnd w:id="3481"/>
      <w:bookmarkEnd w:id="3482"/>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3" w:name="_Toc20494725"/>
      <w:bookmarkStart w:id="3484" w:name="_Toc26975793"/>
      <w:bookmarkStart w:id="3485" w:name="_Toc35856673"/>
      <w:bookmarkStart w:id="3486" w:name="_Toc44001583"/>
      <w:bookmarkStart w:id="3487" w:name="_Toc51581184"/>
      <w:bookmarkStart w:id="3488" w:name="_Toc52356447"/>
      <w:bookmarkStart w:id="3489" w:name="_Toc55228017"/>
      <w:bookmarkStart w:id="3490" w:name="_Toc138080157"/>
      <w:r>
        <w:t>12.</w:t>
      </w:r>
      <w:r w:rsidRPr="00AF5085">
        <w:t>2.1</w:t>
      </w:r>
      <w:r w:rsidRPr="00215D3C">
        <w:t>.4.2</w:t>
      </w:r>
      <w:r w:rsidRPr="00215D3C">
        <w:tab/>
      </w:r>
      <w:bookmarkEnd w:id="3483"/>
      <w:bookmarkEnd w:id="3484"/>
      <w:bookmarkEnd w:id="3485"/>
      <w:r w:rsidR="007250B8">
        <w:t>Void</w:t>
      </w:r>
      <w:bookmarkEnd w:id="3486"/>
      <w:bookmarkEnd w:id="3487"/>
      <w:bookmarkEnd w:id="3488"/>
      <w:bookmarkEnd w:id="3489"/>
      <w:bookmarkEnd w:id="3490"/>
    </w:p>
    <w:p w14:paraId="2C7E7633" w14:textId="77777777" w:rsidR="006A5594" w:rsidRPr="00215D3C" w:rsidRDefault="006A5594" w:rsidP="006A5594"/>
    <w:p w14:paraId="0A89504E" w14:textId="77777777" w:rsidR="006A5594" w:rsidRPr="00215D3C" w:rsidRDefault="006A5594" w:rsidP="006A5594">
      <w:pPr>
        <w:pStyle w:val="Heading5"/>
      </w:pPr>
      <w:bookmarkStart w:id="3491" w:name="_Toc20494753"/>
      <w:bookmarkStart w:id="3492" w:name="_Toc26975821"/>
      <w:bookmarkStart w:id="3493" w:name="_Toc35856701"/>
      <w:bookmarkStart w:id="3494" w:name="_Toc44001584"/>
      <w:bookmarkStart w:id="3495" w:name="_Toc51581185"/>
      <w:bookmarkStart w:id="3496" w:name="_Toc52356448"/>
      <w:bookmarkStart w:id="3497" w:name="_Toc55228018"/>
      <w:bookmarkStart w:id="3498" w:name="_Toc138080158"/>
      <w:r>
        <w:t>12.</w:t>
      </w:r>
      <w:r w:rsidRPr="00F0359A">
        <w:t>2.1</w:t>
      </w:r>
      <w:r w:rsidRPr="00215D3C">
        <w:t>.4.3</w:t>
      </w:r>
      <w:r w:rsidRPr="00215D3C">
        <w:tab/>
      </w:r>
      <w:bookmarkEnd w:id="3491"/>
      <w:bookmarkEnd w:id="3492"/>
      <w:bookmarkEnd w:id="3493"/>
      <w:r w:rsidR="007250B8">
        <w:t>Void</w:t>
      </w:r>
      <w:bookmarkEnd w:id="3494"/>
      <w:bookmarkEnd w:id="3495"/>
      <w:bookmarkEnd w:id="3496"/>
      <w:bookmarkEnd w:id="3497"/>
      <w:bookmarkEnd w:id="3498"/>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9" w:name="_Toc20494762"/>
      <w:bookmarkStart w:id="3500" w:name="_Toc26975830"/>
      <w:bookmarkStart w:id="3501" w:name="_Toc35856710"/>
      <w:bookmarkStart w:id="3502" w:name="_Toc44001585"/>
      <w:bookmarkStart w:id="3503" w:name="_Toc51581186"/>
      <w:bookmarkStart w:id="3504" w:name="_Toc52356449"/>
      <w:bookmarkStart w:id="3505" w:name="_Toc55228019"/>
      <w:bookmarkStart w:id="3506" w:name="_Toc138080159"/>
      <w:r>
        <w:t>12.</w:t>
      </w:r>
      <w:r w:rsidRPr="00AD75DD">
        <w:t>2.1</w:t>
      </w:r>
      <w:r w:rsidRPr="00215D3C">
        <w:t>.4.</w:t>
      </w:r>
      <w:r w:rsidRPr="00215D3C">
        <w:rPr>
          <w:rFonts w:hint="eastAsia"/>
        </w:rPr>
        <w:t>4</w:t>
      </w:r>
      <w:r w:rsidRPr="00215D3C">
        <w:tab/>
        <w:t>Simple data types and enumerations</w:t>
      </w:r>
      <w:bookmarkEnd w:id="3499"/>
      <w:bookmarkEnd w:id="3500"/>
      <w:bookmarkEnd w:id="3501"/>
      <w:bookmarkEnd w:id="3502"/>
      <w:bookmarkEnd w:id="3503"/>
      <w:bookmarkEnd w:id="3504"/>
      <w:bookmarkEnd w:id="3505"/>
      <w:bookmarkEnd w:id="3506"/>
    </w:p>
    <w:p w14:paraId="518108CA" w14:textId="77777777" w:rsidR="006A5594" w:rsidRPr="00215D3C" w:rsidRDefault="006A5594" w:rsidP="006A5594">
      <w:pPr>
        <w:pStyle w:val="Heading6"/>
        <w:rPr>
          <w:lang w:eastAsia="zh-CN"/>
        </w:rPr>
      </w:pPr>
      <w:bookmarkStart w:id="3507" w:name="_Toc20494763"/>
      <w:bookmarkStart w:id="3508" w:name="_Toc26975831"/>
      <w:bookmarkStart w:id="3509" w:name="_Toc35856711"/>
      <w:bookmarkStart w:id="3510" w:name="_Toc44001586"/>
      <w:bookmarkStart w:id="3511" w:name="_Toc51581187"/>
      <w:bookmarkStart w:id="3512" w:name="_Toc52356450"/>
      <w:bookmarkStart w:id="3513" w:name="_Toc55228020"/>
      <w:bookmarkStart w:id="3514" w:name="_Toc13808016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7"/>
      <w:bookmarkEnd w:id="3508"/>
      <w:bookmarkEnd w:id="3509"/>
      <w:bookmarkEnd w:id="3510"/>
      <w:bookmarkEnd w:id="3511"/>
      <w:bookmarkEnd w:id="3512"/>
      <w:bookmarkEnd w:id="3513"/>
      <w:bookmarkEnd w:id="3514"/>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5" w:name="_Toc20494764"/>
      <w:bookmarkStart w:id="3516" w:name="_Toc26975832"/>
      <w:bookmarkStart w:id="3517" w:name="_Toc35856712"/>
      <w:bookmarkStart w:id="3518" w:name="_Toc44001587"/>
      <w:bookmarkStart w:id="3519" w:name="_Toc51581188"/>
      <w:bookmarkStart w:id="3520" w:name="_Toc52356451"/>
      <w:bookmarkStart w:id="3521" w:name="_Toc55228021"/>
      <w:bookmarkStart w:id="3522" w:name="_Toc13808016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5"/>
      <w:bookmarkEnd w:id="3516"/>
      <w:bookmarkEnd w:id="3517"/>
      <w:bookmarkEnd w:id="3518"/>
      <w:bookmarkEnd w:id="3519"/>
      <w:bookmarkEnd w:id="3520"/>
      <w:bookmarkEnd w:id="3521"/>
      <w:bookmarkEnd w:id="3522"/>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3" w:name="_Toc20494765"/>
      <w:bookmarkStart w:id="3524" w:name="_Toc26975833"/>
      <w:bookmarkStart w:id="3525" w:name="_Toc35856713"/>
      <w:bookmarkStart w:id="3526" w:name="_Toc44001588"/>
      <w:bookmarkStart w:id="3527" w:name="_Toc51581189"/>
      <w:bookmarkStart w:id="3528" w:name="_Toc52356452"/>
      <w:bookmarkStart w:id="3529" w:name="_Toc55228022"/>
      <w:bookmarkStart w:id="3530" w:name="_Toc13808016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3"/>
      <w:bookmarkEnd w:id="3524"/>
      <w:bookmarkEnd w:id="3525"/>
      <w:bookmarkEnd w:id="3526"/>
      <w:bookmarkEnd w:id="3527"/>
      <w:bookmarkEnd w:id="3528"/>
      <w:bookmarkEnd w:id="3529"/>
      <w:bookmarkEnd w:id="3530"/>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1" w:name="_Toc20494766"/>
      <w:bookmarkStart w:id="3532" w:name="_Toc26975834"/>
      <w:bookmarkStart w:id="3533" w:name="_Toc35856714"/>
      <w:bookmarkStart w:id="3534" w:name="_Toc44001589"/>
      <w:bookmarkStart w:id="3535" w:name="_Toc51581190"/>
      <w:bookmarkStart w:id="3536" w:name="_Toc52356453"/>
      <w:bookmarkStart w:id="3537" w:name="_Toc55228023"/>
      <w:bookmarkStart w:id="3538" w:name="_Toc13808016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1"/>
      <w:bookmarkEnd w:id="3532"/>
      <w:bookmarkEnd w:id="3533"/>
      <w:bookmarkEnd w:id="3534"/>
      <w:bookmarkEnd w:id="3535"/>
      <w:bookmarkEnd w:id="3536"/>
      <w:bookmarkEnd w:id="3537"/>
      <w:bookmarkEnd w:id="3538"/>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9" w:name="_Toc20494767"/>
      <w:bookmarkStart w:id="3540" w:name="_Toc26975835"/>
      <w:bookmarkStart w:id="3541" w:name="_Toc35856715"/>
      <w:bookmarkStart w:id="3542" w:name="_Toc44001590"/>
      <w:bookmarkStart w:id="3543" w:name="_Toc51581191"/>
      <w:bookmarkStart w:id="3544" w:name="_Toc52356454"/>
      <w:bookmarkStart w:id="3545" w:name="_Toc55228024"/>
      <w:bookmarkStart w:id="3546" w:name="_Toc13808016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9"/>
      <w:bookmarkEnd w:id="3540"/>
      <w:bookmarkEnd w:id="3541"/>
      <w:bookmarkEnd w:id="3542"/>
      <w:bookmarkEnd w:id="3543"/>
      <w:bookmarkEnd w:id="3544"/>
      <w:bookmarkEnd w:id="3545"/>
      <w:bookmarkEnd w:id="3546"/>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7" w:name="_Toc20494768"/>
      <w:bookmarkStart w:id="3548" w:name="_Toc26975836"/>
      <w:bookmarkStart w:id="3549" w:name="_Toc35856716"/>
      <w:bookmarkStart w:id="3550" w:name="_Toc44001591"/>
      <w:bookmarkStart w:id="3551" w:name="_Toc51581192"/>
      <w:bookmarkStart w:id="3552" w:name="_Toc52356455"/>
      <w:bookmarkStart w:id="3553" w:name="_Toc55228025"/>
      <w:bookmarkStart w:id="3554" w:name="_Toc13808016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7"/>
      <w:bookmarkEnd w:id="3548"/>
      <w:bookmarkEnd w:id="3549"/>
      <w:bookmarkEnd w:id="3550"/>
      <w:bookmarkEnd w:id="3551"/>
      <w:bookmarkEnd w:id="3552"/>
      <w:bookmarkEnd w:id="3553"/>
      <w:bookmarkEnd w:id="3554"/>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5" w:name="_Toc20494769"/>
      <w:bookmarkStart w:id="3556" w:name="_Toc26975837"/>
      <w:bookmarkStart w:id="3557" w:name="_Toc35856717"/>
      <w:bookmarkStart w:id="3558" w:name="_Toc44001592"/>
      <w:bookmarkStart w:id="3559" w:name="_Toc51581193"/>
      <w:bookmarkStart w:id="3560" w:name="_Toc52356456"/>
      <w:bookmarkStart w:id="3561" w:name="_Toc55228026"/>
      <w:bookmarkStart w:id="3562" w:name="_Toc13808016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5"/>
      <w:bookmarkEnd w:id="3556"/>
      <w:bookmarkEnd w:id="3557"/>
      <w:bookmarkEnd w:id="3558"/>
      <w:bookmarkEnd w:id="3559"/>
      <w:bookmarkEnd w:id="3560"/>
      <w:bookmarkEnd w:id="3561"/>
      <w:bookmarkEnd w:id="3562"/>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3" w:name="_Toc20494770"/>
      <w:bookmarkStart w:id="3564" w:name="_Toc26975838"/>
      <w:bookmarkStart w:id="3565" w:name="_Toc35856718"/>
      <w:bookmarkStart w:id="3566" w:name="_Toc44001593"/>
      <w:bookmarkStart w:id="3567" w:name="_Toc51581194"/>
      <w:bookmarkStart w:id="3568" w:name="_Toc52356457"/>
      <w:bookmarkStart w:id="3569" w:name="_Toc55228027"/>
      <w:bookmarkStart w:id="3570" w:name="_Toc13808016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3"/>
      <w:bookmarkEnd w:id="3564"/>
      <w:bookmarkEnd w:id="3565"/>
      <w:bookmarkEnd w:id="3566"/>
      <w:bookmarkEnd w:id="3567"/>
      <w:bookmarkEnd w:id="3568"/>
      <w:bookmarkEnd w:id="3569"/>
      <w:r w:rsidR="0015206E">
        <w:rPr>
          <w:lang w:eastAsia="zh-CN"/>
        </w:rPr>
        <w:t>s</w:t>
      </w:r>
      <w:bookmarkEnd w:id="3570"/>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1" w:name="_Toc20494771"/>
      <w:bookmarkStart w:id="3572" w:name="_Toc26975839"/>
      <w:bookmarkStart w:id="3573" w:name="_Toc35856719"/>
      <w:bookmarkStart w:id="3574" w:name="_Toc44001594"/>
      <w:bookmarkStart w:id="3575" w:name="_Toc51581195"/>
      <w:bookmarkStart w:id="3576" w:name="_Toc52356458"/>
      <w:bookmarkStart w:id="3577" w:name="_Toc55228028"/>
      <w:bookmarkStart w:id="3578" w:name="_Toc13808016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1"/>
      <w:bookmarkEnd w:id="3572"/>
      <w:bookmarkEnd w:id="3573"/>
      <w:bookmarkEnd w:id="3574"/>
      <w:bookmarkEnd w:id="3575"/>
      <w:bookmarkEnd w:id="3576"/>
      <w:bookmarkEnd w:id="3577"/>
      <w:bookmarkEnd w:id="3578"/>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9" w:name="_Toc20494772"/>
      <w:bookmarkStart w:id="3580" w:name="_Toc26975840"/>
      <w:bookmarkStart w:id="3581" w:name="_Toc35856720"/>
      <w:bookmarkStart w:id="3582" w:name="_Toc44001595"/>
      <w:bookmarkStart w:id="3583" w:name="_Toc51581196"/>
      <w:bookmarkStart w:id="3584" w:name="_Toc52356459"/>
      <w:bookmarkStart w:id="3585" w:name="_Toc55228029"/>
      <w:bookmarkStart w:id="3586" w:name="_Toc13808016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9"/>
      <w:bookmarkEnd w:id="3580"/>
      <w:bookmarkEnd w:id="3581"/>
      <w:bookmarkEnd w:id="3582"/>
      <w:bookmarkEnd w:id="3583"/>
      <w:bookmarkEnd w:id="3584"/>
      <w:bookmarkEnd w:id="3585"/>
      <w:bookmarkEnd w:id="3586"/>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7" w:name="_Toc20494773"/>
      <w:bookmarkStart w:id="3588" w:name="_Toc26975841"/>
      <w:bookmarkStart w:id="3589" w:name="_Toc35856721"/>
      <w:bookmarkStart w:id="3590" w:name="_Toc44001596"/>
      <w:bookmarkStart w:id="3591" w:name="_Toc51581197"/>
      <w:bookmarkStart w:id="3592" w:name="_Toc52356460"/>
      <w:bookmarkStart w:id="3593" w:name="_Toc55228030"/>
      <w:bookmarkStart w:id="3594" w:name="_Toc138080170"/>
      <w:r>
        <w:t>12.2</w:t>
      </w:r>
      <w:r w:rsidRPr="00215D3C">
        <w:t>.</w:t>
      </w:r>
      <w:r>
        <w:t>2</w:t>
      </w:r>
      <w:r w:rsidRPr="00215D3C">
        <w:tab/>
      </w:r>
      <w:r>
        <w:t>RESTful HTTP-based solution set for integration with ONAP VES API</w:t>
      </w:r>
      <w:bookmarkEnd w:id="3587"/>
      <w:bookmarkEnd w:id="3588"/>
      <w:bookmarkEnd w:id="3589"/>
      <w:bookmarkEnd w:id="3590"/>
      <w:bookmarkEnd w:id="3591"/>
      <w:bookmarkEnd w:id="3592"/>
      <w:bookmarkEnd w:id="3593"/>
      <w:bookmarkEnd w:id="3594"/>
    </w:p>
    <w:p w14:paraId="00E8E3A6" w14:textId="77777777" w:rsidR="006A5594" w:rsidRDefault="006A5594" w:rsidP="006A5594">
      <w:pPr>
        <w:pStyle w:val="Heading4"/>
      </w:pPr>
      <w:bookmarkStart w:id="3595" w:name="_Toc20494774"/>
      <w:bookmarkStart w:id="3596" w:name="_Toc26975842"/>
      <w:bookmarkStart w:id="3597" w:name="_Toc35856722"/>
      <w:bookmarkStart w:id="3598" w:name="_Toc44001597"/>
      <w:bookmarkStart w:id="3599" w:name="_Toc51581198"/>
      <w:bookmarkStart w:id="3600" w:name="_Toc52356461"/>
      <w:bookmarkStart w:id="3601" w:name="_Toc55228031"/>
      <w:bookmarkStart w:id="3602" w:name="_Toc138080171"/>
      <w:r>
        <w:t>12.2.2</w:t>
      </w:r>
      <w:r w:rsidRPr="00215D3C">
        <w:t>.</w:t>
      </w:r>
      <w:r>
        <w:t>1</w:t>
      </w:r>
      <w:r w:rsidRPr="00215D3C">
        <w:tab/>
      </w:r>
      <w:r>
        <w:t>Mapping of operations</w:t>
      </w:r>
      <w:bookmarkEnd w:id="3595"/>
      <w:bookmarkEnd w:id="3596"/>
      <w:bookmarkEnd w:id="3597"/>
      <w:bookmarkEnd w:id="3598"/>
      <w:bookmarkEnd w:id="3599"/>
      <w:bookmarkEnd w:id="3600"/>
      <w:bookmarkEnd w:id="3601"/>
      <w:bookmarkEnd w:id="3602"/>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3" w:name="_Toc20494775"/>
      <w:bookmarkStart w:id="3604" w:name="_Toc26975843"/>
      <w:bookmarkStart w:id="3605" w:name="_Toc35856723"/>
      <w:bookmarkStart w:id="3606" w:name="_Toc44001598"/>
      <w:bookmarkStart w:id="3607" w:name="_Toc51581199"/>
      <w:bookmarkStart w:id="3608" w:name="_Toc52356462"/>
      <w:bookmarkStart w:id="3609" w:name="_Toc55228032"/>
      <w:bookmarkStart w:id="3610" w:name="_Toc138080172"/>
      <w:r>
        <w:t>12.2.2</w:t>
      </w:r>
      <w:r w:rsidRPr="00215D3C">
        <w:t>.</w:t>
      </w:r>
      <w:r>
        <w:t>2</w:t>
      </w:r>
      <w:r w:rsidRPr="00215D3C">
        <w:tab/>
        <w:t>Mapping of notifications</w:t>
      </w:r>
      <w:bookmarkEnd w:id="3603"/>
      <w:bookmarkEnd w:id="3604"/>
      <w:bookmarkEnd w:id="3605"/>
      <w:bookmarkEnd w:id="3606"/>
      <w:bookmarkEnd w:id="3607"/>
      <w:bookmarkEnd w:id="3608"/>
      <w:bookmarkEnd w:id="3609"/>
      <w:bookmarkEnd w:id="3610"/>
    </w:p>
    <w:p w14:paraId="0B75C9FA" w14:textId="77777777" w:rsidR="006A5594" w:rsidRDefault="006A5594" w:rsidP="006A5594">
      <w:pPr>
        <w:pStyle w:val="Heading5"/>
      </w:pPr>
      <w:bookmarkStart w:id="3611" w:name="_Toc20494776"/>
      <w:bookmarkStart w:id="3612" w:name="_Toc26975844"/>
      <w:bookmarkStart w:id="3613" w:name="_Toc35856724"/>
      <w:bookmarkStart w:id="3614" w:name="_Toc44001599"/>
      <w:bookmarkStart w:id="3615" w:name="_Toc51581200"/>
      <w:bookmarkStart w:id="3616" w:name="_Toc52356463"/>
      <w:bookmarkStart w:id="3617" w:name="_Toc55228033"/>
      <w:bookmarkStart w:id="3618" w:name="_Toc138080173"/>
      <w:r>
        <w:t>12.2.2</w:t>
      </w:r>
      <w:r w:rsidRPr="00215D3C">
        <w:t>.</w:t>
      </w:r>
      <w:r>
        <w:t>2</w:t>
      </w:r>
      <w:r w:rsidRPr="00215D3C">
        <w:t>.1</w:t>
      </w:r>
      <w:r w:rsidRPr="00215D3C">
        <w:tab/>
        <w:t>Introduction</w:t>
      </w:r>
      <w:bookmarkEnd w:id="3611"/>
      <w:bookmarkEnd w:id="3612"/>
      <w:bookmarkEnd w:id="3613"/>
      <w:bookmarkEnd w:id="3614"/>
      <w:bookmarkEnd w:id="3615"/>
      <w:bookmarkEnd w:id="3616"/>
      <w:bookmarkEnd w:id="3617"/>
      <w:bookmarkEnd w:id="3618"/>
    </w:p>
    <w:p w14:paraId="40D23E65" w14:textId="77777777" w:rsidR="006A5594" w:rsidRPr="000E2A8D" w:rsidRDefault="006A5594" w:rsidP="006A5594">
      <w:pPr>
        <w:pStyle w:val="Heading6"/>
      </w:pPr>
      <w:bookmarkStart w:id="3619" w:name="_Toc20494777"/>
      <w:bookmarkStart w:id="3620" w:name="_Toc26975845"/>
      <w:bookmarkStart w:id="3621" w:name="_Toc35856725"/>
      <w:bookmarkStart w:id="3622" w:name="_Toc44001600"/>
      <w:bookmarkStart w:id="3623" w:name="_Toc51581201"/>
      <w:bookmarkStart w:id="3624" w:name="_Toc52356464"/>
      <w:bookmarkStart w:id="3625" w:name="_Toc55228034"/>
      <w:bookmarkStart w:id="3626" w:name="_Toc138080174"/>
      <w:r>
        <w:t>12.</w:t>
      </w:r>
      <w:r w:rsidRPr="000E2A8D">
        <w:t>2.2.2.1.1</w:t>
      </w:r>
      <w:r w:rsidRPr="000E2A8D">
        <w:tab/>
        <w:t>General</w:t>
      </w:r>
      <w:bookmarkEnd w:id="3619"/>
      <w:bookmarkEnd w:id="3620"/>
      <w:bookmarkEnd w:id="3621"/>
      <w:bookmarkEnd w:id="3622"/>
      <w:bookmarkEnd w:id="3623"/>
      <w:bookmarkEnd w:id="3624"/>
      <w:bookmarkEnd w:id="3625"/>
      <w:bookmarkEnd w:id="3626"/>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7" w:name="_Toc20494778"/>
      <w:bookmarkStart w:id="3628" w:name="_Toc26975846"/>
      <w:bookmarkStart w:id="3629" w:name="_Toc35856726"/>
      <w:bookmarkStart w:id="3630" w:name="_Toc44001601"/>
      <w:bookmarkStart w:id="3631" w:name="_Toc51581202"/>
      <w:bookmarkStart w:id="3632" w:name="_Toc52356465"/>
      <w:bookmarkStart w:id="3633" w:name="_Toc55228035"/>
      <w:bookmarkStart w:id="3634" w:name="_Toc138080175"/>
      <w:r>
        <w:t>12.2.2.2.1.2</w:t>
      </w:r>
      <w:r>
        <w:tab/>
      </w:r>
      <w:bookmarkEnd w:id="3627"/>
      <w:bookmarkEnd w:id="3628"/>
      <w:bookmarkEnd w:id="3629"/>
      <w:r w:rsidR="005D4349">
        <w:t>Void</w:t>
      </w:r>
      <w:bookmarkEnd w:id="3630"/>
      <w:bookmarkEnd w:id="3631"/>
      <w:bookmarkEnd w:id="3632"/>
      <w:bookmarkEnd w:id="3633"/>
      <w:bookmarkEnd w:id="3634"/>
    </w:p>
    <w:p w14:paraId="255D39F2" w14:textId="0963212D" w:rsidR="006A5594" w:rsidRPr="00215D3C" w:rsidRDefault="006A5594" w:rsidP="007B5E64">
      <w:pPr>
        <w:pStyle w:val="Heading5"/>
      </w:pPr>
      <w:bookmarkStart w:id="3635" w:name="_Toc20494779"/>
      <w:bookmarkStart w:id="3636" w:name="_Toc26975847"/>
      <w:bookmarkStart w:id="3637" w:name="_Toc35856727"/>
      <w:bookmarkStart w:id="3638" w:name="_Toc138080176"/>
      <w:r>
        <w:t>12.2</w:t>
      </w:r>
      <w:r w:rsidRPr="00215D3C">
        <w:t>.2</w:t>
      </w:r>
      <w:r>
        <w:t>.2.2</w:t>
      </w:r>
      <w:r w:rsidRPr="00215D3C">
        <w:tab/>
        <w:t>Notification notifyNewAlarm</w:t>
      </w:r>
      <w:bookmarkEnd w:id="3635"/>
      <w:bookmarkEnd w:id="3636"/>
      <w:bookmarkEnd w:id="3637"/>
      <w:r w:rsidR="00294CD6">
        <w:t xml:space="preserve"> (non-security alarm)</w:t>
      </w:r>
      <w:bookmarkEnd w:id="3638"/>
    </w:p>
    <w:p w14:paraId="0484C4D2" w14:textId="77777777" w:rsidR="005D4349" w:rsidRDefault="005F6197" w:rsidP="00027185">
      <w:r>
        <w:t>See clause 12.2.1.2.2.</w:t>
      </w:r>
      <w:bookmarkStart w:id="3639" w:name="_Toc20494780"/>
      <w:bookmarkStart w:id="3640" w:name="_Toc26975848"/>
      <w:bookmarkStart w:id="3641" w:name="_Toc35856728"/>
    </w:p>
    <w:p w14:paraId="747F5FD6" w14:textId="76EF13E7" w:rsidR="006A5594" w:rsidRDefault="006A5594" w:rsidP="006A5594">
      <w:pPr>
        <w:pStyle w:val="Heading5"/>
      </w:pPr>
      <w:bookmarkStart w:id="3642" w:name="_Toc44001602"/>
      <w:bookmarkStart w:id="3643" w:name="_Toc51581203"/>
      <w:bookmarkStart w:id="3644" w:name="_Toc52356466"/>
      <w:bookmarkStart w:id="3645" w:name="_Toc55228036"/>
      <w:bookmarkStart w:id="3646" w:name="_Toc138080177"/>
      <w:r>
        <w:t>12.2</w:t>
      </w:r>
      <w:r w:rsidRPr="00215D3C">
        <w:t>.2.</w:t>
      </w:r>
      <w:r>
        <w:t>2.3</w:t>
      </w:r>
      <w:r w:rsidRPr="00215D3C">
        <w:tab/>
        <w:t xml:space="preserve">Notification </w:t>
      </w:r>
      <w:r w:rsidR="00294CD6" w:rsidRPr="00215D3C">
        <w:t>notifyNewAlarm</w:t>
      </w:r>
      <w:r w:rsidR="00294CD6">
        <w:t xml:space="preserve"> (security alarm)</w:t>
      </w:r>
      <w:bookmarkEnd w:id="3639"/>
      <w:bookmarkEnd w:id="3640"/>
      <w:bookmarkEnd w:id="3641"/>
      <w:bookmarkEnd w:id="3642"/>
      <w:bookmarkEnd w:id="3643"/>
      <w:bookmarkEnd w:id="3644"/>
      <w:bookmarkEnd w:id="3645"/>
      <w:bookmarkEnd w:id="3646"/>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7" w:name="_Toc20494781"/>
      <w:bookmarkStart w:id="3648" w:name="_Toc26975849"/>
      <w:bookmarkStart w:id="3649" w:name="_Toc35856729"/>
      <w:bookmarkStart w:id="3650" w:name="_Toc44001603"/>
      <w:bookmarkStart w:id="3651" w:name="_Toc51581204"/>
      <w:bookmarkStart w:id="3652" w:name="_Toc52356467"/>
      <w:bookmarkStart w:id="3653" w:name="_Toc55228037"/>
      <w:bookmarkStart w:id="3654" w:name="_Toc138080178"/>
      <w:r>
        <w:t>12.2</w:t>
      </w:r>
      <w:r w:rsidRPr="00215D3C">
        <w:t>.2.</w:t>
      </w:r>
      <w:r>
        <w:t>2.4</w:t>
      </w:r>
      <w:r w:rsidRPr="00215D3C">
        <w:tab/>
        <w:t>Notification notifyAckStateChanged</w:t>
      </w:r>
      <w:bookmarkEnd w:id="3647"/>
      <w:bookmarkEnd w:id="3648"/>
      <w:bookmarkEnd w:id="3649"/>
      <w:bookmarkEnd w:id="3650"/>
      <w:bookmarkEnd w:id="3651"/>
      <w:bookmarkEnd w:id="3652"/>
      <w:bookmarkEnd w:id="3653"/>
      <w:bookmarkEnd w:id="3654"/>
    </w:p>
    <w:p w14:paraId="41566A80" w14:textId="77777777" w:rsidR="006A5594" w:rsidRDefault="005F6197" w:rsidP="006A5594">
      <w:r>
        <w:t>See clause 12.2.1.2.4.</w:t>
      </w:r>
    </w:p>
    <w:p w14:paraId="2B409AFA" w14:textId="77777777" w:rsidR="006A5594" w:rsidRDefault="006A5594" w:rsidP="006A5594">
      <w:pPr>
        <w:pStyle w:val="Heading5"/>
      </w:pPr>
      <w:bookmarkStart w:id="3655" w:name="_Toc20494782"/>
      <w:bookmarkStart w:id="3656" w:name="_Toc26975850"/>
      <w:bookmarkStart w:id="3657" w:name="_Toc35856730"/>
      <w:bookmarkStart w:id="3658" w:name="_Toc44001604"/>
      <w:bookmarkStart w:id="3659" w:name="_Toc51581205"/>
      <w:bookmarkStart w:id="3660" w:name="_Toc52356468"/>
      <w:bookmarkStart w:id="3661" w:name="_Toc55228038"/>
      <w:bookmarkStart w:id="3662" w:name="_Toc138080179"/>
      <w:r>
        <w:t>12.2</w:t>
      </w:r>
      <w:r w:rsidRPr="00215D3C">
        <w:t>.2.</w:t>
      </w:r>
      <w:r>
        <w:t>2.5</w:t>
      </w:r>
      <w:r w:rsidRPr="00215D3C">
        <w:tab/>
        <w:t>Notification notifyClearedAlarm</w:t>
      </w:r>
      <w:bookmarkEnd w:id="3655"/>
      <w:bookmarkEnd w:id="3656"/>
      <w:bookmarkEnd w:id="3657"/>
      <w:bookmarkEnd w:id="3658"/>
      <w:bookmarkEnd w:id="3659"/>
      <w:bookmarkEnd w:id="3660"/>
      <w:bookmarkEnd w:id="3661"/>
      <w:bookmarkEnd w:id="3662"/>
    </w:p>
    <w:p w14:paraId="68862091" w14:textId="77777777" w:rsidR="006A5594" w:rsidRDefault="005F6197" w:rsidP="006A5594">
      <w:r>
        <w:t>See clause 12.2.1.2.5.</w:t>
      </w:r>
    </w:p>
    <w:p w14:paraId="7C9C39E8" w14:textId="77777777" w:rsidR="006A5594" w:rsidRDefault="006A5594" w:rsidP="006A5594">
      <w:pPr>
        <w:pStyle w:val="Heading5"/>
      </w:pPr>
      <w:bookmarkStart w:id="3663" w:name="_Toc20494783"/>
      <w:bookmarkStart w:id="3664" w:name="_Toc26975851"/>
      <w:bookmarkStart w:id="3665" w:name="_Toc35856731"/>
      <w:bookmarkStart w:id="3666" w:name="_Toc44001605"/>
      <w:bookmarkStart w:id="3667" w:name="_Toc51581206"/>
      <w:bookmarkStart w:id="3668" w:name="_Toc52356469"/>
      <w:bookmarkStart w:id="3669" w:name="_Toc55228039"/>
      <w:bookmarkStart w:id="3670" w:name="_Toc138080180"/>
      <w:r>
        <w:t>12.2</w:t>
      </w:r>
      <w:r w:rsidRPr="00215D3C">
        <w:t>.2.</w:t>
      </w:r>
      <w:r>
        <w:t>2.6</w:t>
      </w:r>
      <w:r w:rsidRPr="00215D3C">
        <w:tab/>
        <w:t>Notification notifyAlarmListRebuilt</w:t>
      </w:r>
      <w:bookmarkEnd w:id="3663"/>
      <w:bookmarkEnd w:id="3664"/>
      <w:bookmarkEnd w:id="3665"/>
      <w:bookmarkEnd w:id="3666"/>
      <w:bookmarkEnd w:id="3667"/>
      <w:bookmarkEnd w:id="3668"/>
      <w:bookmarkEnd w:id="3669"/>
      <w:bookmarkEnd w:id="3670"/>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1" w:name="_Toc20494784"/>
      <w:bookmarkStart w:id="3672" w:name="_Toc26975852"/>
      <w:bookmarkStart w:id="3673" w:name="_Toc35856732"/>
      <w:bookmarkStart w:id="3674" w:name="_Toc44001606"/>
      <w:bookmarkStart w:id="3675" w:name="_Toc51581207"/>
      <w:bookmarkStart w:id="3676" w:name="_Toc52356470"/>
      <w:bookmarkStart w:id="3677" w:name="_Toc55228040"/>
      <w:bookmarkStart w:id="3678" w:name="_Toc138080181"/>
      <w:r>
        <w:t>12.2</w:t>
      </w:r>
      <w:r w:rsidRPr="00215D3C">
        <w:t>.2.</w:t>
      </w:r>
      <w:r>
        <w:t>2.7</w:t>
      </w:r>
      <w:r w:rsidRPr="00215D3C">
        <w:tab/>
        <w:t>Notification notifyChangedAlarm</w:t>
      </w:r>
      <w:bookmarkEnd w:id="3671"/>
      <w:bookmarkEnd w:id="3672"/>
      <w:bookmarkEnd w:id="3673"/>
      <w:bookmarkEnd w:id="3674"/>
      <w:bookmarkEnd w:id="3675"/>
      <w:bookmarkEnd w:id="3676"/>
      <w:bookmarkEnd w:id="3677"/>
      <w:bookmarkEnd w:id="3678"/>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9" w:name="_Toc20494785"/>
      <w:bookmarkStart w:id="3680" w:name="_Toc26975853"/>
      <w:bookmarkStart w:id="3681" w:name="_Toc35856733"/>
      <w:bookmarkStart w:id="3682" w:name="_Toc44001607"/>
      <w:bookmarkStart w:id="3683" w:name="_Toc51581208"/>
      <w:bookmarkStart w:id="3684" w:name="_Toc52356471"/>
      <w:bookmarkStart w:id="3685" w:name="_Toc55228041"/>
      <w:bookmarkStart w:id="3686" w:name="_Toc138080182"/>
      <w:r>
        <w:t>12.2.2</w:t>
      </w:r>
      <w:r w:rsidRPr="00215D3C">
        <w:t>.2.8</w:t>
      </w:r>
      <w:r w:rsidRPr="00215D3C">
        <w:tab/>
        <w:t>Notification notifyComments</w:t>
      </w:r>
      <w:bookmarkEnd w:id="3679"/>
      <w:bookmarkEnd w:id="3680"/>
      <w:bookmarkEnd w:id="3681"/>
      <w:bookmarkEnd w:id="3682"/>
      <w:bookmarkEnd w:id="3683"/>
      <w:bookmarkEnd w:id="3684"/>
      <w:bookmarkEnd w:id="3685"/>
      <w:bookmarkEnd w:id="3686"/>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7" w:name="_Toc20494786"/>
      <w:bookmarkStart w:id="3688" w:name="_Toc26975854"/>
      <w:bookmarkStart w:id="3689" w:name="_Toc35856734"/>
      <w:bookmarkStart w:id="3690" w:name="_Toc44001608"/>
      <w:bookmarkStart w:id="3691" w:name="_Toc51581209"/>
      <w:bookmarkStart w:id="3692" w:name="_Toc52356472"/>
      <w:bookmarkStart w:id="3693" w:name="_Toc55228042"/>
      <w:bookmarkStart w:id="3694" w:name="_Toc138080183"/>
      <w:r>
        <w:t>12.2.2</w:t>
      </w:r>
      <w:r w:rsidRPr="00215D3C">
        <w:t>.2.9</w:t>
      </w:r>
      <w:r w:rsidRPr="00215D3C">
        <w:tab/>
        <w:t>Notification notifyPotentialFaultyAlarmList</w:t>
      </w:r>
      <w:bookmarkEnd w:id="3687"/>
      <w:bookmarkEnd w:id="3688"/>
      <w:bookmarkEnd w:id="3689"/>
      <w:bookmarkEnd w:id="3690"/>
      <w:bookmarkEnd w:id="3691"/>
      <w:bookmarkEnd w:id="3692"/>
      <w:bookmarkEnd w:id="3693"/>
      <w:bookmarkEnd w:id="3694"/>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5" w:name="_Toc20494787"/>
      <w:bookmarkStart w:id="3696" w:name="_Toc26975855"/>
      <w:bookmarkStart w:id="3697" w:name="_Toc35856735"/>
      <w:bookmarkStart w:id="3698" w:name="_Toc44001609"/>
      <w:bookmarkStart w:id="3699" w:name="_Toc51581210"/>
      <w:bookmarkStart w:id="3700" w:name="_Toc52356473"/>
      <w:bookmarkStart w:id="3701" w:name="_Toc55228043"/>
      <w:bookmarkStart w:id="3702" w:name="_Toc138080184"/>
      <w:r>
        <w:t>12.2.2</w:t>
      </w:r>
      <w:r w:rsidRPr="00215D3C">
        <w:t>.2.10</w:t>
      </w:r>
      <w:r w:rsidRPr="00215D3C">
        <w:tab/>
        <w:t>Notification notifyCorrelatedNotificationChanged</w:t>
      </w:r>
      <w:bookmarkEnd w:id="3695"/>
      <w:bookmarkEnd w:id="3696"/>
      <w:bookmarkEnd w:id="3697"/>
      <w:bookmarkEnd w:id="3698"/>
      <w:bookmarkEnd w:id="3699"/>
      <w:bookmarkEnd w:id="3700"/>
      <w:bookmarkEnd w:id="3701"/>
      <w:bookmarkEnd w:id="3702"/>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3" w:name="_Toc20494788"/>
      <w:bookmarkStart w:id="3704" w:name="_Toc26975856"/>
      <w:bookmarkStart w:id="3705" w:name="_Toc35856736"/>
      <w:bookmarkStart w:id="3706" w:name="_Toc44001610"/>
      <w:bookmarkStart w:id="3707" w:name="_Toc51581211"/>
      <w:bookmarkStart w:id="3708" w:name="_Toc52356474"/>
      <w:bookmarkStart w:id="3709" w:name="_Toc55228044"/>
      <w:bookmarkStart w:id="3710" w:name="_Toc138080185"/>
      <w:r>
        <w:t>12.2.2</w:t>
      </w:r>
      <w:r w:rsidRPr="00215D3C">
        <w:t>.2.11</w:t>
      </w:r>
      <w:r w:rsidRPr="00215D3C">
        <w:tab/>
        <w:t>Notification notifyChanged</w:t>
      </w:r>
      <w:r w:rsidRPr="00215D3C">
        <w:rPr>
          <w:rFonts w:hint="eastAsia"/>
          <w:lang w:eastAsia="zh-CN"/>
        </w:rPr>
        <w:t>AlarmGeneral</w:t>
      </w:r>
      <w:bookmarkEnd w:id="3703"/>
      <w:bookmarkEnd w:id="3704"/>
      <w:bookmarkEnd w:id="3705"/>
      <w:bookmarkEnd w:id="3706"/>
      <w:bookmarkEnd w:id="3707"/>
      <w:bookmarkEnd w:id="3708"/>
      <w:bookmarkEnd w:id="3709"/>
      <w:r w:rsidR="00294CD6">
        <w:rPr>
          <w:lang w:eastAsia="zh-CN"/>
        </w:rPr>
        <w:t xml:space="preserve"> (non-security alarm)</w:t>
      </w:r>
      <w:bookmarkEnd w:id="3710"/>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1" w:name="_Toc13808018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1"/>
    </w:p>
    <w:p w14:paraId="1AFF3D49" w14:textId="4353C271" w:rsidR="00294CD6" w:rsidRDefault="00294CD6" w:rsidP="00294CD6">
      <w:r>
        <w:t>See clause 12.2.1.2.12.</w:t>
      </w:r>
    </w:p>
    <w:p w14:paraId="38A03D44" w14:textId="77777777" w:rsidR="006A5594" w:rsidRDefault="006A5594" w:rsidP="006A5594">
      <w:pPr>
        <w:pStyle w:val="Heading4"/>
      </w:pPr>
      <w:bookmarkStart w:id="3712" w:name="_Toc20494789"/>
      <w:bookmarkStart w:id="3713" w:name="_Toc26975857"/>
      <w:bookmarkStart w:id="3714" w:name="_Toc35856737"/>
      <w:bookmarkStart w:id="3715" w:name="_Toc44001611"/>
      <w:bookmarkStart w:id="3716" w:name="_Toc51581212"/>
      <w:bookmarkStart w:id="3717" w:name="_Toc52356475"/>
      <w:bookmarkStart w:id="3718" w:name="_Toc55228045"/>
      <w:bookmarkStart w:id="3719" w:name="_Toc138080187"/>
      <w:r>
        <w:t>12.2.2.3</w:t>
      </w:r>
      <w:r w:rsidRPr="00215D3C">
        <w:tab/>
        <w:t>Resources</w:t>
      </w:r>
      <w:bookmarkEnd w:id="3712"/>
      <w:bookmarkEnd w:id="3713"/>
      <w:bookmarkEnd w:id="3714"/>
      <w:bookmarkEnd w:id="3715"/>
      <w:bookmarkEnd w:id="3716"/>
      <w:bookmarkEnd w:id="3717"/>
      <w:bookmarkEnd w:id="3718"/>
      <w:bookmarkEnd w:id="3719"/>
    </w:p>
    <w:p w14:paraId="765B3124" w14:textId="77777777" w:rsidR="006A5594" w:rsidRDefault="006A5594" w:rsidP="006A5594">
      <w:pPr>
        <w:pStyle w:val="Heading5"/>
      </w:pPr>
      <w:bookmarkStart w:id="3720" w:name="_Toc20494790"/>
      <w:bookmarkStart w:id="3721" w:name="_Toc26975858"/>
      <w:bookmarkStart w:id="3722" w:name="_Toc35856738"/>
      <w:bookmarkStart w:id="3723" w:name="_Toc44001612"/>
      <w:bookmarkStart w:id="3724" w:name="_Toc51581213"/>
      <w:bookmarkStart w:id="3725" w:name="_Toc52356476"/>
      <w:bookmarkStart w:id="3726" w:name="_Toc55228046"/>
      <w:bookmarkStart w:id="3727" w:name="_Toc138080188"/>
      <w:r>
        <w:t>12.2.2.3.1</w:t>
      </w:r>
      <w:r>
        <w:tab/>
        <w:t>Resource structure</w:t>
      </w:r>
      <w:bookmarkEnd w:id="3720"/>
      <w:bookmarkEnd w:id="3721"/>
      <w:bookmarkEnd w:id="3722"/>
      <w:bookmarkEnd w:id="3723"/>
      <w:bookmarkEnd w:id="3724"/>
      <w:bookmarkEnd w:id="3725"/>
      <w:bookmarkEnd w:id="3726"/>
      <w:bookmarkEnd w:id="3727"/>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8" w:name="_Toc20494791"/>
      <w:bookmarkStart w:id="3729" w:name="_Toc26975859"/>
      <w:bookmarkStart w:id="3730" w:name="_Toc35856739"/>
      <w:bookmarkStart w:id="3731" w:name="_Toc44001613"/>
      <w:bookmarkStart w:id="3732" w:name="_Toc51581214"/>
      <w:bookmarkStart w:id="3733" w:name="_Toc52356477"/>
      <w:bookmarkStart w:id="3734" w:name="_Toc55228047"/>
      <w:bookmarkStart w:id="3735" w:name="_Toc138080189"/>
      <w:r>
        <w:t>12.2.2.3.2</w:t>
      </w:r>
      <w:r>
        <w:tab/>
        <w:t>Resource definitions</w:t>
      </w:r>
      <w:bookmarkEnd w:id="3728"/>
      <w:bookmarkEnd w:id="3729"/>
      <w:bookmarkEnd w:id="3730"/>
      <w:bookmarkEnd w:id="3731"/>
      <w:bookmarkEnd w:id="3732"/>
      <w:bookmarkEnd w:id="3733"/>
      <w:bookmarkEnd w:id="3734"/>
      <w:bookmarkEnd w:id="3735"/>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6" w:name="_Toc20494792"/>
      <w:bookmarkStart w:id="3737" w:name="_Toc26975860"/>
      <w:bookmarkStart w:id="3738" w:name="_Toc35856740"/>
      <w:bookmarkStart w:id="3739" w:name="_Toc44001614"/>
      <w:bookmarkStart w:id="3740" w:name="_Toc51581215"/>
      <w:bookmarkStart w:id="3741" w:name="_Toc52356478"/>
      <w:bookmarkStart w:id="3742" w:name="_Toc55228048"/>
      <w:bookmarkStart w:id="3743" w:name="_Toc138080190"/>
      <w:r>
        <w:t>12.2.2</w:t>
      </w:r>
      <w:r w:rsidRPr="00215D3C">
        <w:t>.4</w:t>
      </w:r>
      <w:r w:rsidRPr="00215D3C">
        <w:tab/>
        <w:t>Data type definitions</w:t>
      </w:r>
      <w:bookmarkEnd w:id="3736"/>
      <w:bookmarkEnd w:id="3737"/>
      <w:bookmarkEnd w:id="3738"/>
      <w:bookmarkEnd w:id="3739"/>
      <w:bookmarkEnd w:id="3740"/>
      <w:bookmarkEnd w:id="3741"/>
      <w:bookmarkEnd w:id="3742"/>
      <w:bookmarkEnd w:id="3743"/>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4" w:name="_Toc20494793"/>
      <w:bookmarkStart w:id="3745" w:name="_Toc26975861"/>
      <w:bookmarkStart w:id="3746" w:name="_Toc35856741"/>
      <w:bookmarkStart w:id="3747" w:name="_Toc44001615"/>
      <w:bookmarkStart w:id="3748" w:name="_Toc51581216"/>
      <w:bookmarkStart w:id="3749" w:name="_Toc52356479"/>
      <w:bookmarkStart w:id="3750" w:name="_Toc55228049"/>
      <w:bookmarkStart w:id="3751" w:name="_Toc138080191"/>
      <w:r>
        <w:rPr>
          <w:lang w:eastAsia="zh-CN"/>
        </w:rPr>
        <w:t>12.3</w:t>
      </w:r>
      <w:r w:rsidRPr="00215D3C">
        <w:rPr>
          <w:lang w:eastAsia="zh-CN"/>
        </w:rPr>
        <w:tab/>
      </w:r>
      <w:r>
        <w:rPr>
          <w:lang w:eastAsia="zh-CN"/>
        </w:rPr>
        <w:t>Generic performance assurance management service</w:t>
      </w:r>
      <w:bookmarkEnd w:id="3744"/>
      <w:bookmarkEnd w:id="3745"/>
      <w:bookmarkEnd w:id="3746"/>
      <w:bookmarkEnd w:id="3747"/>
      <w:bookmarkEnd w:id="3748"/>
      <w:bookmarkEnd w:id="3749"/>
      <w:bookmarkEnd w:id="3750"/>
      <w:bookmarkEnd w:id="3751"/>
    </w:p>
    <w:p w14:paraId="1EB03FF8" w14:textId="77777777" w:rsidR="006A5594" w:rsidRPr="00215D3C" w:rsidRDefault="006A5594" w:rsidP="006A5594">
      <w:pPr>
        <w:pStyle w:val="Heading3"/>
      </w:pPr>
      <w:bookmarkStart w:id="3752" w:name="_Toc20494794"/>
      <w:bookmarkStart w:id="3753" w:name="_Toc26975862"/>
      <w:bookmarkStart w:id="3754" w:name="_Toc35856742"/>
      <w:bookmarkStart w:id="3755" w:name="_Toc44001616"/>
      <w:bookmarkStart w:id="3756" w:name="_Toc51581217"/>
      <w:bookmarkStart w:id="3757" w:name="_Toc52356480"/>
      <w:bookmarkStart w:id="3758" w:name="_Toc55228050"/>
      <w:bookmarkStart w:id="3759" w:name="_Toc138080192"/>
      <w:r>
        <w:t>12.3</w:t>
      </w:r>
      <w:r w:rsidRPr="00215D3C">
        <w:t>.1</w:t>
      </w:r>
      <w:r w:rsidRPr="00215D3C">
        <w:tab/>
      </w:r>
      <w:r>
        <w:t>RESTful HTTP-based solution set</w:t>
      </w:r>
      <w:bookmarkEnd w:id="3752"/>
      <w:bookmarkEnd w:id="3753"/>
      <w:bookmarkEnd w:id="3754"/>
      <w:bookmarkEnd w:id="3755"/>
      <w:bookmarkEnd w:id="3756"/>
      <w:bookmarkEnd w:id="3757"/>
      <w:bookmarkEnd w:id="3758"/>
      <w:bookmarkEnd w:id="3759"/>
    </w:p>
    <w:p w14:paraId="6A92DEB0" w14:textId="77777777" w:rsidR="006A5594" w:rsidRPr="00151328" w:rsidRDefault="006A5594" w:rsidP="006A5594">
      <w:pPr>
        <w:pStyle w:val="Heading4"/>
        <w:rPr>
          <w:lang w:eastAsia="zh-CN"/>
        </w:rPr>
      </w:pPr>
      <w:bookmarkStart w:id="3760" w:name="_Toc20494795"/>
      <w:bookmarkStart w:id="3761" w:name="_Toc26975863"/>
      <w:bookmarkStart w:id="3762" w:name="_Toc35856743"/>
      <w:bookmarkStart w:id="3763" w:name="_Toc44001617"/>
      <w:bookmarkStart w:id="3764" w:name="_Toc51581218"/>
      <w:bookmarkStart w:id="3765" w:name="_Toc52356481"/>
      <w:bookmarkStart w:id="3766" w:name="_Toc55228051"/>
      <w:bookmarkStart w:id="3767" w:name="_Toc138080193"/>
      <w:r>
        <w:rPr>
          <w:lang w:eastAsia="zh-CN"/>
        </w:rPr>
        <w:t>12.3.1.1</w:t>
      </w:r>
      <w:r w:rsidRPr="00151328">
        <w:tab/>
      </w:r>
      <w:bookmarkEnd w:id="3760"/>
      <w:bookmarkEnd w:id="3761"/>
      <w:bookmarkEnd w:id="3762"/>
      <w:bookmarkEnd w:id="3763"/>
      <w:r w:rsidR="000B2C16">
        <w:t>Void</w:t>
      </w:r>
      <w:bookmarkEnd w:id="3764"/>
      <w:bookmarkEnd w:id="3765"/>
      <w:bookmarkEnd w:id="3766"/>
      <w:bookmarkEnd w:id="3767"/>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8" w:name="_Toc20494830"/>
      <w:bookmarkStart w:id="3769" w:name="_Toc26975898"/>
      <w:bookmarkStart w:id="3770" w:name="_Toc35856778"/>
      <w:bookmarkStart w:id="3771" w:name="_Toc44001652"/>
      <w:bookmarkStart w:id="3772" w:name="_Toc51581219"/>
      <w:bookmarkStart w:id="3773" w:name="_Toc52356482"/>
      <w:bookmarkStart w:id="3774" w:name="_Toc55228052"/>
      <w:bookmarkStart w:id="3775" w:name="_Toc138080194"/>
      <w:r>
        <w:rPr>
          <w:lang w:eastAsia="zh-CN"/>
        </w:rPr>
        <w:t>12.3.1.2</w:t>
      </w:r>
      <w:r w:rsidRPr="00151328">
        <w:tab/>
      </w:r>
      <w:r>
        <w:t>Performance threshold monitoring service</w:t>
      </w:r>
      <w:bookmarkEnd w:id="3768"/>
      <w:bookmarkEnd w:id="3769"/>
      <w:bookmarkEnd w:id="3770"/>
      <w:bookmarkEnd w:id="3771"/>
      <w:bookmarkEnd w:id="3772"/>
      <w:bookmarkEnd w:id="3773"/>
      <w:bookmarkEnd w:id="3774"/>
      <w:bookmarkEnd w:id="3775"/>
    </w:p>
    <w:p w14:paraId="4FA8FFF7" w14:textId="77777777" w:rsidR="006A5594" w:rsidRDefault="006A5594" w:rsidP="006A5594">
      <w:pPr>
        <w:pStyle w:val="Heading5"/>
      </w:pPr>
      <w:bookmarkStart w:id="3776" w:name="_Toc20494831"/>
      <w:bookmarkStart w:id="3777" w:name="_Toc26975899"/>
      <w:bookmarkStart w:id="3778" w:name="_Toc35856779"/>
      <w:bookmarkStart w:id="3779" w:name="_Toc44001653"/>
      <w:bookmarkStart w:id="3780" w:name="_Toc51581220"/>
      <w:bookmarkStart w:id="3781" w:name="_Toc52356483"/>
      <w:bookmarkStart w:id="3782" w:name="_Toc55228053"/>
      <w:bookmarkStart w:id="3783" w:name="_Toc138080195"/>
      <w:r>
        <w:rPr>
          <w:lang w:eastAsia="zh-CN"/>
        </w:rPr>
        <w:t>12.3.1.2.1</w:t>
      </w:r>
      <w:r w:rsidRPr="00151328">
        <w:tab/>
        <w:t>Mapping of operations</w:t>
      </w:r>
      <w:bookmarkEnd w:id="3776"/>
      <w:bookmarkEnd w:id="3777"/>
      <w:bookmarkEnd w:id="3778"/>
      <w:bookmarkEnd w:id="3779"/>
      <w:bookmarkEnd w:id="3780"/>
      <w:bookmarkEnd w:id="3781"/>
      <w:bookmarkEnd w:id="3782"/>
      <w:bookmarkEnd w:id="3783"/>
    </w:p>
    <w:p w14:paraId="2170763B" w14:textId="77777777" w:rsidR="006A5594" w:rsidRPr="00E027A9" w:rsidRDefault="006A5594" w:rsidP="006A5594">
      <w:r>
        <w:t>None.</w:t>
      </w:r>
    </w:p>
    <w:p w14:paraId="7274848E" w14:textId="77777777" w:rsidR="006A5594" w:rsidRDefault="006A5594" w:rsidP="006A5594">
      <w:pPr>
        <w:pStyle w:val="Heading5"/>
      </w:pPr>
      <w:bookmarkStart w:id="3784" w:name="_Toc20494832"/>
      <w:bookmarkStart w:id="3785" w:name="_Toc26975900"/>
      <w:bookmarkStart w:id="3786" w:name="_Toc35856780"/>
      <w:bookmarkStart w:id="3787" w:name="_Toc44001654"/>
      <w:bookmarkStart w:id="3788" w:name="_Toc51581221"/>
      <w:bookmarkStart w:id="3789" w:name="_Toc52356484"/>
      <w:bookmarkStart w:id="3790" w:name="_Toc55228054"/>
      <w:bookmarkStart w:id="3791" w:name="_Toc138080196"/>
      <w:r>
        <w:rPr>
          <w:lang w:eastAsia="zh-CN"/>
        </w:rPr>
        <w:t>12.3.1.2.2</w:t>
      </w:r>
      <w:r w:rsidRPr="00151328">
        <w:tab/>
      </w:r>
      <w:r w:rsidRPr="00092693">
        <w:t>Mapping</w:t>
      </w:r>
      <w:r>
        <w:t xml:space="preserve"> of notifications</w:t>
      </w:r>
      <w:bookmarkEnd w:id="3784"/>
      <w:bookmarkEnd w:id="3785"/>
      <w:bookmarkEnd w:id="3786"/>
      <w:bookmarkEnd w:id="3787"/>
      <w:bookmarkEnd w:id="3788"/>
      <w:bookmarkEnd w:id="3789"/>
      <w:bookmarkEnd w:id="3790"/>
      <w:bookmarkEnd w:id="3791"/>
    </w:p>
    <w:p w14:paraId="7B0E3498" w14:textId="381DDD1A" w:rsidR="006A5594" w:rsidRPr="00603DA9" w:rsidRDefault="006A5594" w:rsidP="006A5594">
      <w:pPr>
        <w:pStyle w:val="Heading6"/>
      </w:pPr>
      <w:bookmarkStart w:id="3792" w:name="_Toc20494833"/>
      <w:bookmarkStart w:id="3793" w:name="_Toc26975901"/>
      <w:bookmarkStart w:id="3794" w:name="_Toc35856781"/>
      <w:bookmarkStart w:id="3795" w:name="_Toc44001655"/>
      <w:bookmarkStart w:id="3796" w:name="_Toc51581222"/>
      <w:bookmarkStart w:id="3797" w:name="_Toc52356485"/>
      <w:bookmarkStart w:id="3798" w:name="_Toc55228055"/>
      <w:bookmarkStart w:id="3799" w:name="_Toc138080197"/>
      <w:r>
        <w:t>12.3.1.2.2.1</w:t>
      </w:r>
      <w:r w:rsidRPr="00151328">
        <w:tab/>
      </w:r>
      <w:r>
        <w:t>Introduction</w:t>
      </w:r>
      <w:bookmarkEnd w:id="3792"/>
      <w:bookmarkEnd w:id="3793"/>
      <w:bookmarkEnd w:id="3794"/>
      <w:bookmarkEnd w:id="3795"/>
      <w:bookmarkEnd w:id="3796"/>
      <w:bookmarkEnd w:id="3797"/>
      <w:bookmarkEnd w:id="3798"/>
      <w:bookmarkEnd w:id="3799"/>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0" w:name="_Toc20494834"/>
      <w:bookmarkStart w:id="3801" w:name="_Toc26975902"/>
      <w:bookmarkStart w:id="3802" w:name="_Toc35856782"/>
      <w:bookmarkStart w:id="3803" w:name="_Toc44001656"/>
      <w:bookmarkStart w:id="3804" w:name="_Toc51581223"/>
      <w:bookmarkStart w:id="3805" w:name="_Toc52356486"/>
      <w:bookmarkStart w:id="3806" w:name="_Toc55228056"/>
      <w:bookmarkStart w:id="3807" w:name="_Toc138080198"/>
      <w:r>
        <w:t>12.3.1.2.2.2</w:t>
      </w:r>
      <w:r w:rsidRPr="00151328">
        <w:tab/>
      </w:r>
      <w:r>
        <w:t>Notification</w:t>
      </w:r>
      <w:r w:rsidRPr="00215D3C">
        <w:t xml:space="preserve"> </w:t>
      </w:r>
      <w:r w:rsidRPr="00311DB3">
        <w:rPr>
          <w:rFonts w:cs="Arial"/>
        </w:rPr>
        <w:t>notifyThresholdCrossing</w:t>
      </w:r>
      <w:bookmarkEnd w:id="3800"/>
      <w:bookmarkEnd w:id="3801"/>
      <w:bookmarkEnd w:id="3802"/>
      <w:bookmarkEnd w:id="3803"/>
      <w:bookmarkEnd w:id="3804"/>
      <w:bookmarkEnd w:id="3805"/>
      <w:bookmarkEnd w:id="3806"/>
      <w:bookmarkEnd w:id="3807"/>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8" w:name="_Toc20494835"/>
      <w:bookmarkStart w:id="3809" w:name="_Toc26975903"/>
      <w:bookmarkStart w:id="3810" w:name="_Toc35856783"/>
      <w:bookmarkStart w:id="3811" w:name="_Toc44001657"/>
      <w:bookmarkStart w:id="3812" w:name="_Toc51581224"/>
      <w:bookmarkStart w:id="3813" w:name="_Toc52356487"/>
      <w:bookmarkStart w:id="3814" w:name="_Toc55228057"/>
      <w:bookmarkStart w:id="3815" w:name="_Toc138080199"/>
      <w:r>
        <w:rPr>
          <w:lang w:eastAsia="zh-CN"/>
        </w:rPr>
        <w:t>12.3.1.2.3</w:t>
      </w:r>
      <w:r w:rsidRPr="00151328">
        <w:tab/>
        <w:t>Resources</w:t>
      </w:r>
      <w:bookmarkEnd w:id="3808"/>
      <w:bookmarkEnd w:id="3809"/>
      <w:bookmarkEnd w:id="3810"/>
      <w:bookmarkEnd w:id="3811"/>
      <w:bookmarkEnd w:id="3812"/>
      <w:bookmarkEnd w:id="3813"/>
      <w:bookmarkEnd w:id="3814"/>
      <w:bookmarkEnd w:id="3815"/>
    </w:p>
    <w:p w14:paraId="68C25456" w14:textId="77777777" w:rsidR="006A5594" w:rsidRDefault="006A5594" w:rsidP="006A5594">
      <w:pPr>
        <w:pStyle w:val="Heading6"/>
      </w:pPr>
      <w:bookmarkStart w:id="3816" w:name="_Toc20494836"/>
      <w:bookmarkStart w:id="3817" w:name="_Toc26975904"/>
      <w:bookmarkStart w:id="3818" w:name="_Toc35856784"/>
      <w:bookmarkStart w:id="3819" w:name="_Toc44001658"/>
      <w:bookmarkStart w:id="3820" w:name="_Toc51581225"/>
      <w:bookmarkStart w:id="3821" w:name="_Toc52356488"/>
      <w:bookmarkStart w:id="3822" w:name="_Toc55228058"/>
      <w:bookmarkStart w:id="3823" w:name="_Toc138080200"/>
      <w:r>
        <w:rPr>
          <w:lang w:eastAsia="zh-CN"/>
        </w:rPr>
        <w:t>12.3.1.2.3.</w:t>
      </w:r>
      <w:r>
        <w:t>1</w:t>
      </w:r>
      <w:r>
        <w:tab/>
        <w:t>Resource structure</w:t>
      </w:r>
      <w:bookmarkEnd w:id="3816"/>
      <w:bookmarkEnd w:id="3817"/>
      <w:bookmarkEnd w:id="3818"/>
      <w:bookmarkEnd w:id="3819"/>
      <w:bookmarkEnd w:id="3820"/>
      <w:bookmarkEnd w:id="3821"/>
      <w:bookmarkEnd w:id="3822"/>
      <w:bookmarkEnd w:id="3823"/>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4" w:name="_Toc20494837"/>
      <w:bookmarkStart w:id="3825" w:name="_Toc26975905"/>
      <w:bookmarkStart w:id="3826" w:name="_Toc35856785"/>
      <w:bookmarkStart w:id="3827" w:name="_Toc44001659"/>
      <w:bookmarkStart w:id="3828" w:name="_Toc51581226"/>
      <w:bookmarkStart w:id="3829" w:name="_Toc52356489"/>
      <w:bookmarkStart w:id="3830" w:name="_Toc55228059"/>
      <w:bookmarkStart w:id="3831" w:name="_Toc138080201"/>
      <w:r>
        <w:rPr>
          <w:lang w:eastAsia="zh-CN"/>
        </w:rPr>
        <w:t>12.3.1.2.3.</w:t>
      </w:r>
      <w:r>
        <w:t>2</w:t>
      </w:r>
      <w:r w:rsidRPr="00151328">
        <w:tab/>
        <w:t>Resource definitions</w:t>
      </w:r>
      <w:bookmarkEnd w:id="3824"/>
      <w:bookmarkEnd w:id="3825"/>
      <w:bookmarkEnd w:id="3826"/>
      <w:bookmarkEnd w:id="3827"/>
      <w:bookmarkEnd w:id="3828"/>
      <w:bookmarkEnd w:id="3829"/>
      <w:bookmarkEnd w:id="3830"/>
      <w:bookmarkEnd w:id="3831"/>
    </w:p>
    <w:p w14:paraId="719F3B20" w14:textId="77777777" w:rsidR="006A5594" w:rsidRPr="00215D3C" w:rsidRDefault="006A5594" w:rsidP="006A5594">
      <w:pPr>
        <w:pStyle w:val="Heading7"/>
      </w:pPr>
      <w:bookmarkStart w:id="3832" w:name="_Toc20494838"/>
      <w:bookmarkStart w:id="3833" w:name="_Toc26975906"/>
      <w:bookmarkStart w:id="3834" w:name="_Toc35856786"/>
      <w:bookmarkStart w:id="3835" w:name="_Toc44001660"/>
      <w:bookmarkStart w:id="3836" w:name="_Toc51581227"/>
      <w:bookmarkStart w:id="3837" w:name="_Toc52356490"/>
      <w:bookmarkStart w:id="3838" w:name="_Toc55228060"/>
      <w:bookmarkStart w:id="3839" w:name="_Toc13808020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2"/>
      <w:bookmarkEnd w:id="3833"/>
      <w:bookmarkEnd w:id="3834"/>
      <w:bookmarkEnd w:id="3835"/>
      <w:bookmarkEnd w:id="3836"/>
      <w:bookmarkEnd w:id="3837"/>
      <w:bookmarkEnd w:id="3838"/>
      <w:bookmarkEnd w:id="3839"/>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0" w:name="_Toc20494839"/>
      <w:bookmarkStart w:id="3841" w:name="_Toc26975907"/>
      <w:bookmarkStart w:id="3842" w:name="_Toc35856787"/>
      <w:bookmarkStart w:id="3843" w:name="_Toc44001661"/>
      <w:bookmarkStart w:id="3844" w:name="_Toc51581228"/>
      <w:bookmarkStart w:id="3845" w:name="_Toc52356491"/>
      <w:bookmarkStart w:id="3846" w:name="_Toc55228061"/>
      <w:bookmarkStart w:id="3847" w:name="_Toc138080203"/>
      <w:r>
        <w:rPr>
          <w:lang w:eastAsia="zh-CN"/>
        </w:rPr>
        <w:t>12.3.1.2.4</w:t>
      </w:r>
      <w:r w:rsidRPr="00151328">
        <w:tab/>
        <w:t>Data type definitions</w:t>
      </w:r>
      <w:bookmarkEnd w:id="3840"/>
      <w:bookmarkEnd w:id="3841"/>
      <w:bookmarkEnd w:id="3842"/>
      <w:bookmarkEnd w:id="3843"/>
      <w:bookmarkEnd w:id="3844"/>
      <w:bookmarkEnd w:id="3845"/>
      <w:bookmarkEnd w:id="3846"/>
      <w:bookmarkEnd w:id="3847"/>
    </w:p>
    <w:p w14:paraId="38D328A1" w14:textId="77777777" w:rsidR="006A5594" w:rsidRPr="00151328" w:rsidRDefault="006A5594" w:rsidP="006A5594">
      <w:pPr>
        <w:pStyle w:val="Heading6"/>
        <w:rPr>
          <w:lang w:eastAsia="zh-CN"/>
        </w:rPr>
      </w:pPr>
      <w:bookmarkStart w:id="3848" w:name="_Toc20494840"/>
      <w:bookmarkStart w:id="3849" w:name="_Toc26975908"/>
      <w:bookmarkStart w:id="3850" w:name="_Toc35856788"/>
      <w:bookmarkStart w:id="3851" w:name="_Toc44001662"/>
      <w:bookmarkStart w:id="3852" w:name="_Toc51581229"/>
      <w:bookmarkStart w:id="3853" w:name="_Toc52356492"/>
      <w:bookmarkStart w:id="3854" w:name="_Toc55228062"/>
      <w:bookmarkStart w:id="3855" w:name="_Toc138080204"/>
      <w:r>
        <w:rPr>
          <w:lang w:eastAsia="zh-CN"/>
        </w:rPr>
        <w:t>12.3.1.2.4</w:t>
      </w:r>
      <w:r w:rsidRPr="00151328">
        <w:rPr>
          <w:lang w:eastAsia="zh-CN"/>
        </w:rPr>
        <w:t>.1</w:t>
      </w:r>
      <w:r w:rsidRPr="00151328">
        <w:rPr>
          <w:lang w:eastAsia="zh-CN"/>
        </w:rPr>
        <w:tab/>
      </w:r>
      <w:r w:rsidRPr="00151328">
        <w:t>General</w:t>
      </w:r>
      <w:bookmarkEnd w:id="3848"/>
      <w:bookmarkEnd w:id="3849"/>
      <w:bookmarkEnd w:id="3850"/>
      <w:bookmarkEnd w:id="3851"/>
      <w:bookmarkEnd w:id="3852"/>
      <w:bookmarkEnd w:id="3853"/>
      <w:bookmarkEnd w:id="3854"/>
      <w:bookmarkEnd w:id="3855"/>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6" w:name="_Toc20494841"/>
      <w:bookmarkStart w:id="3857" w:name="_Toc26975909"/>
      <w:bookmarkStart w:id="3858" w:name="_Toc35856789"/>
      <w:bookmarkStart w:id="3859" w:name="_Toc44001663"/>
      <w:bookmarkStart w:id="3860" w:name="_Toc51581230"/>
      <w:bookmarkStart w:id="3861" w:name="_Toc52356493"/>
      <w:bookmarkStart w:id="3862" w:name="_Toc55228063"/>
      <w:bookmarkStart w:id="3863" w:name="_Toc138080205"/>
      <w:r>
        <w:rPr>
          <w:lang w:eastAsia="zh-CN"/>
        </w:rPr>
        <w:t>12.3.1.2.4.2</w:t>
      </w:r>
      <w:r>
        <w:rPr>
          <w:lang w:eastAsia="zh-CN"/>
        </w:rPr>
        <w:tab/>
      </w:r>
      <w:r>
        <w:t>Structured</w:t>
      </w:r>
      <w:r>
        <w:rPr>
          <w:lang w:eastAsia="zh-CN"/>
        </w:rPr>
        <w:t xml:space="preserve"> </w:t>
      </w:r>
      <w:r>
        <w:t>data types</w:t>
      </w:r>
      <w:bookmarkEnd w:id="3856"/>
      <w:bookmarkEnd w:id="3857"/>
      <w:bookmarkEnd w:id="3858"/>
      <w:bookmarkEnd w:id="3859"/>
      <w:bookmarkEnd w:id="3860"/>
      <w:bookmarkEnd w:id="3861"/>
      <w:bookmarkEnd w:id="3862"/>
      <w:bookmarkEnd w:id="3863"/>
    </w:p>
    <w:p w14:paraId="32F58054" w14:textId="77777777" w:rsidR="00F85852" w:rsidRDefault="00F85852" w:rsidP="00F85852">
      <w:pPr>
        <w:pStyle w:val="Heading7"/>
      </w:pPr>
      <w:bookmarkStart w:id="3864" w:name="_Toc13808020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4"/>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5" w:name="_Toc20494842"/>
      <w:bookmarkStart w:id="3866" w:name="_Toc26975910"/>
      <w:bookmarkStart w:id="3867" w:name="_Toc35856790"/>
      <w:bookmarkStart w:id="3868" w:name="_Toc44001664"/>
      <w:bookmarkStart w:id="3869" w:name="_Toc51581231"/>
      <w:bookmarkStart w:id="3870" w:name="_Toc52356494"/>
      <w:bookmarkStart w:id="3871" w:name="_Toc55228064"/>
      <w:r>
        <w:rPr>
          <w:lang w:eastAsia="zh-CN"/>
        </w:rPr>
        <w:t>12.3.1.2.4.3</w:t>
      </w:r>
      <w:r>
        <w:rPr>
          <w:lang w:eastAsia="zh-CN"/>
        </w:rPr>
        <w:tab/>
      </w:r>
      <w:bookmarkEnd w:id="3865"/>
      <w:bookmarkEnd w:id="3866"/>
      <w:bookmarkEnd w:id="3867"/>
      <w:bookmarkEnd w:id="3868"/>
      <w:bookmarkEnd w:id="3869"/>
      <w:bookmarkEnd w:id="3870"/>
      <w:bookmarkEnd w:id="3871"/>
      <w:r w:rsidR="007D4B6A">
        <w:t>Void</w:t>
      </w:r>
    </w:p>
    <w:p w14:paraId="2BD70290" w14:textId="7117AF19" w:rsidR="006A5594" w:rsidRDefault="006A5594" w:rsidP="006A5594"/>
    <w:p w14:paraId="728A28D3" w14:textId="34A5489F" w:rsidR="006A5594" w:rsidRDefault="006A5594" w:rsidP="006A5594">
      <w:pPr>
        <w:pStyle w:val="Heading6"/>
      </w:pPr>
      <w:bookmarkStart w:id="3872" w:name="_Toc20494843"/>
      <w:bookmarkStart w:id="3873" w:name="_Toc26975911"/>
      <w:bookmarkStart w:id="3874" w:name="_Toc35856791"/>
      <w:bookmarkStart w:id="3875" w:name="_Toc44001665"/>
      <w:bookmarkStart w:id="3876" w:name="_Toc51581232"/>
      <w:bookmarkStart w:id="3877" w:name="_Toc52356495"/>
      <w:bookmarkStart w:id="3878" w:name="_Toc55228065"/>
      <w:bookmarkStart w:id="3879" w:name="_Toc138080207"/>
      <w:r>
        <w:rPr>
          <w:lang w:eastAsia="zh-CN"/>
        </w:rPr>
        <w:t>12.3.1.2.4.4</w:t>
      </w:r>
      <w:r>
        <w:rPr>
          <w:lang w:eastAsia="zh-CN"/>
        </w:rPr>
        <w:tab/>
      </w:r>
      <w:bookmarkEnd w:id="3872"/>
      <w:bookmarkEnd w:id="3873"/>
      <w:bookmarkEnd w:id="3874"/>
      <w:bookmarkEnd w:id="3875"/>
      <w:bookmarkEnd w:id="3876"/>
      <w:bookmarkEnd w:id="3877"/>
      <w:bookmarkEnd w:id="3878"/>
      <w:r w:rsidR="007D4B6A">
        <w:t>Void</w:t>
      </w:r>
      <w:bookmarkEnd w:id="3879"/>
    </w:p>
    <w:p w14:paraId="07667EA7" w14:textId="77777777" w:rsidR="006A5594" w:rsidRDefault="006A5594" w:rsidP="006A5594"/>
    <w:p w14:paraId="021571B0" w14:textId="6EBA470C" w:rsidR="006A5594" w:rsidRDefault="006A5594" w:rsidP="006A5594">
      <w:pPr>
        <w:pStyle w:val="Heading6"/>
      </w:pPr>
      <w:bookmarkStart w:id="3880" w:name="_Toc20494845"/>
      <w:bookmarkStart w:id="3881" w:name="_Toc26975913"/>
      <w:bookmarkStart w:id="3882" w:name="_Toc35856793"/>
      <w:bookmarkStart w:id="3883" w:name="_Toc44001667"/>
      <w:bookmarkStart w:id="3884" w:name="_Toc51581234"/>
      <w:bookmarkStart w:id="3885" w:name="_Toc52356497"/>
      <w:bookmarkStart w:id="3886" w:name="_Toc55228067"/>
      <w:bookmarkStart w:id="3887" w:name="_Toc138080208"/>
      <w:r>
        <w:rPr>
          <w:lang w:eastAsia="zh-CN"/>
        </w:rPr>
        <w:t>12.3.1.2.4.5</w:t>
      </w:r>
      <w:r>
        <w:rPr>
          <w:lang w:eastAsia="zh-CN"/>
        </w:rPr>
        <w:tab/>
      </w:r>
      <w:bookmarkEnd w:id="3880"/>
      <w:bookmarkEnd w:id="3881"/>
      <w:bookmarkEnd w:id="3882"/>
      <w:bookmarkEnd w:id="3883"/>
      <w:bookmarkEnd w:id="3884"/>
      <w:bookmarkEnd w:id="3885"/>
      <w:bookmarkEnd w:id="3886"/>
      <w:r w:rsidR="007D4B6A">
        <w:t>Void</w:t>
      </w:r>
      <w:bookmarkEnd w:id="3887"/>
    </w:p>
    <w:p w14:paraId="1E9DED8B" w14:textId="77777777" w:rsidR="006A5594" w:rsidRDefault="006A5594" w:rsidP="006A5594"/>
    <w:p w14:paraId="2BAEA565" w14:textId="77777777" w:rsidR="006A5594" w:rsidRDefault="006A5594" w:rsidP="006A5594">
      <w:pPr>
        <w:pStyle w:val="Heading6"/>
      </w:pPr>
      <w:bookmarkStart w:id="3888" w:name="_Toc20494847"/>
      <w:bookmarkStart w:id="3889" w:name="_Toc26975915"/>
      <w:bookmarkStart w:id="3890" w:name="_Toc35856795"/>
      <w:bookmarkStart w:id="3891" w:name="_Toc44001669"/>
      <w:bookmarkStart w:id="3892" w:name="_Toc51581236"/>
      <w:bookmarkStart w:id="3893" w:name="_Toc52356499"/>
      <w:bookmarkStart w:id="3894" w:name="_Toc55228069"/>
      <w:bookmarkStart w:id="3895" w:name="_Toc138080209"/>
      <w:r>
        <w:rPr>
          <w:lang w:eastAsia="zh-CN"/>
        </w:rPr>
        <w:t>12.3.1.2.4.6</w:t>
      </w:r>
      <w:r>
        <w:rPr>
          <w:lang w:eastAsia="zh-CN"/>
        </w:rPr>
        <w:tab/>
      </w:r>
      <w:r>
        <w:t>Simple data types and enumerations</w:t>
      </w:r>
      <w:bookmarkEnd w:id="3888"/>
      <w:bookmarkEnd w:id="3889"/>
      <w:bookmarkEnd w:id="3890"/>
      <w:bookmarkEnd w:id="3891"/>
      <w:bookmarkEnd w:id="3892"/>
      <w:bookmarkEnd w:id="3893"/>
      <w:bookmarkEnd w:id="3894"/>
      <w:bookmarkEnd w:id="3895"/>
    </w:p>
    <w:p w14:paraId="660BDA7F" w14:textId="77777777" w:rsidR="006A5594" w:rsidRDefault="006A5594" w:rsidP="006A5594">
      <w:pPr>
        <w:pStyle w:val="Heading7"/>
        <w:rPr>
          <w:lang w:eastAsia="zh-CN"/>
        </w:rPr>
      </w:pPr>
      <w:bookmarkStart w:id="3896" w:name="_Toc20494848"/>
      <w:bookmarkStart w:id="3897" w:name="_Toc26975916"/>
      <w:bookmarkStart w:id="3898" w:name="_Toc35856796"/>
      <w:bookmarkStart w:id="3899" w:name="_Toc44001670"/>
      <w:bookmarkStart w:id="3900" w:name="_Toc51581237"/>
      <w:bookmarkStart w:id="3901" w:name="_Toc52356500"/>
      <w:bookmarkStart w:id="3902" w:name="_Toc55228070"/>
      <w:bookmarkStart w:id="3903" w:name="_Toc138080210"/>
      <w:r>
        <w:rPr>
          <w:lang w:eastAsia="zh-CN"/>
        </w:rPr>
        <w:t>12.3.1.2.4.6.1</w:t>
      </w:r>
      <w:r>
        <w:rPr>
          <w:lang w:eastAsia="zh-CN"/>
        </w:rPr>
        <w:tab/>
      </w:r>
      <w:r>
        <w:t>General</w:t>
      </w:r>
      <w:bookmarkEnd w:id="3896"/>
      <w:bookmarkEnd w:id="3897"/>
      <w:bookmarkEnd w:id="3898"/>
      <w:bookmarkEnd w:id="3899"/>
      <w:bookmarkEnd w:id="3900"/>
      <w:bookmarkEnd w:id="3901"/>
      <w:bookmarkEnd w:id="3902"/>
      <w:bookmarkEnd w:id="3903"/>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4" w:name="_Toc20494849"/>
      <w:bookmarkStart w:id="3905" w:name="_Toc26975917"/>
      <w:bookmarkStart w:id="3906" w:name="_Toc35856797"/>
      <w:bookmarkStart w:id="3907" w:name="_Toc44001671"/>
      <w:bookmarkStart w:id="3908" w:name="_Toc51581238"/>
      <w:bookmarkStart w:id="3909" w:name="_Toc52356501"/>
      <w:bookmarkStart w:id="3910" w:name="_Toc55228071"/>
      <w:bookmarkStart w:id="3911" w:name="_Toc138080211"/>
      <w:r>
        <w:rPr>
          <w:lang w:eastAsia="zh-CN"/>
        </w:rPr>
        <w:t>12.3.1.2.4.6.2</w:t>
      </w:r>
      <w:r>
        <w:rPr>
          <w:lang w:eastAsia="zh-CN"/>
        </w:rPr>
        <w:tab/>
        <w:t>Simple data types</w:t>
      </w:r>
      <w:bookmarkEnd w:id="3904"/>
      <w:bookmarkEnd w:id="3905"/>
      <w:bookmarkEnd w:id="3906"/>
      <w:bookmarkEnd w:id="3907"/>
      <w:bookmarkEnd w:id="3908"/>
      <w:bookmarkEnd w:id="3909"/>
      <w:bookmarkEnd w:id="3910"/>
      <w:bookmarkEnd w:id="3911"/>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2" w:name="_Toc20494850"/>
      <w:bookmarkStart w:id="3913" w:name="_Toc26975918"/>
      <w:bookmarkStart w:id="3914" w:name="_Toc35856798"/>
      <w:bookmarkStart w:id="3915" w:name="_Toc44001672"/>
      <w:bookmarkStart w:id="3916" w:name="_Toc51581239"/>
      <w:bookmarkStart w:id="3917" w:name="_Toc52356502"/>
      <w:bookmarkStart w:id="3918" w:name="_Toc55228072"/>
      <w:bookmarkStart w:id="3919" w:name="_Toc13808021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2"/>
      <w:bookmarkEnd w:id="3913"/>
      <w:bookmarkEnd w:id="3914"/>
      <w:bookmarkEnd w:id="3915"/>
      <w:bookmarkEnd w:id="3916"/>
      <w:bookmarkEnd w:id="3917"/>
      <w:bookmarkEnd w:id="3918"/>
      <w:bookmarkEnd w:id="3919"/>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0" w:name="_Toc13808021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0"/>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1" w:name="_Toc44001673"/>
      <w:bookmarkStart w:id="3922" w:name="_Toc51581240"/>
      <w:bookmarkStart w:id="3923" w:name="_Toc52356503"/>
      <w:bookmarkStart w:id="3924" w:name="_Toc55228073"/>
      <w:bookmarkStart w:id="3925" w:name="_Toc138080214"/>
      <w:r w:rsidRPr="00971FE6">
        <w:t>12.3.2</w:t>
      </w:r>
      <w:r w:rsidRPr="00971FE6">
        <w:tab/>
      </w:r>
      <w:r w:rsidR="00DA6951">
        <w:t xml:space="preserve">Performance data </w:t>
      </w:r>
      <w:r w:rsidRPr="00971FE6">
        <w:t>XML file format definition</w:t>
      </w:r>
      <w:bookmarkEnd w:id="3921"/>
      <w:bookmarkEnd w:id="3922"/>
      <w:bookmarkEnd w:id="3923"/>
      <w:bookmarkEnd w:id="3924"/>
      <w:bookmarkEnd w:id="3925"/>
    </w:p>
    <w:p w14:paraId="4C8E9B39" w14:textId="77777777" w:rsidR="007F5DFC" w:rsidRPr="00971FE6" w:rsidRDefault="007F5DFC" w:rsidP="007F5DFC">
      <w:pPr>
        <w:pStyle w:val="Heading4"/>
      </w:pPr>
      <w:bookmarkStart w:id="3926" w:name="_Toc44001674"/>
      <w:bookmarkStart w:id="3927" w:name="_Toc51581241"/>
      <w:bookmarkStart w:id="3928" w:name="_Toc52356504"/>
      <w:bookmarkStart w:id="3929" w:name="_Toc55228074"/>
      <w:bookmarkStart w:id="3930" w:name="_Toc138080215"/>
      <w:r w:rsidRPr="00971FE6">
        <w:t>12.3.2.1</w:t>
      </w:r>
      <w:r w:rsidRPr="00971FE6">
        <w:tab/>
        <w:t>Introduction</w:t>
      </w:r>
      <w:bookmarkEnd w:id="3926"/>
      <w:bookmarkEnd w:id="3927"/>
      <w:bookmarkEnd w:id="3928"/>
      <w:bookmarkEnd w:id="3929"/>
      <w:bookmarkEnd w:id="3930"/>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1" w:name="_Toc44001675"/>
      <w:bookmarkStart w:id="3932" w:name="_Toc51581242"/>
      <w:bookmarkStart w:id="3933" w:name="_Toc52356505"/>
      <w:bookmarkStart w:id="3934" w:name="_Toc55228075"/>
      <w:bookmarkStart w:id="3935" w:name="_Toc138080216"/>
      <w:r>
        <w:t>12.3.2.2</w:t>
      </w:r>
      <w:r>
        <w:tab/>
        <w:t>Mapping table</w:t>
      </w:r>
      <w:bookmarkEnd w:id="3931"/>
      <w:bookmarkEnd w:id="3932"/>
      <w:bookmarkEnd w:id="3933"/>
      <w:bookmarkEnd w:id="3934"/>
      <w:bookmarkEnd w:id="3935"/>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6" w:name="_Toc44001676"/>
      <w:bookmarkStart w:id="3937" w:name="_Toc51581243"/>
      <w:bookmarkStart w:id="3938" w:name="_Toc52356506"/>
      <w:bookmarkStart w:id="3939" w:name="_Toc55228076"/>
      <w:bookmarkStart w:id="3940" w:name="_Toc138080217"/>
      <w:r>
        <w:t>1</w:t>
      </w:r>
      <w:r w:rsidR="00024453">
        <w:t>2</w:t>
      </w:r>
      <w:r>
        <w:t>.3.</w:t>
      </w:r>
      <w:r w:rsidR="00024453">
        <w:t>2</w:t>
      </w:r>
      <w:r>
        <w:t>.3</w:t>
      </w:r>
      <w:r>
        <w:tab/>
      </w:r>
      <w:bookmarkEnd w:id="3936"/>
      <w:bookmarkEnd w:id="3937"/>
      <w:bookmarkEnd w:id="3938"/>
      <w:bookmarkEnd w:id="3939"/>
      <w:r w:rsidR="003C4F14">
        <w:t>Void</w:t>
      </w:r>
      <w:bookmarkEnd w:id="3940"/>
    </w:p>
    <w:p w14:paraId="4893B86F" w14:textId="77777777" w:rsidR="00DA6951" w:rsidRPr="00DA6951" w:rsidRDefault="00DA6951" w:rsidP="00311DB3"/>
    <w:p w14:paraId="4EF40A17" w14:textId="423BE90D" w:rsidR="007F5DFC" w:rsidRDefault="001F398E" w:rsidP="007F5DFC">
      <w:pPr>
        <w:pStyle w:val="Heading5"/>
      </w:pPr>
      <w:bookmarkStart w:id="3941" w:name="_Toc44001677"/>
      <w:bookmarkStart w:id="3942" w:name="_Toc51581244"/>
      <w:bookmarkStart w:id="3943" w:name="_Toc52356507"/>
      <w:bookmarkStart w:id="3944" w:name="_Toc55228077"/>
      <w:bookmarkStart w:id="3945" w:name="_Toc138080218"/>
      <w:r>
        <w:t>12</w:t>
      </w:r>
      <w:r w:rsidR="007F5DFC">
        <w:t>.3.</w:t>
      </w:r>
      <w:r w:rsidR="00024453">
        <w:t>2</w:t>
      </w:r>
      <w:r w:rsidR="007F5DFC">
        <w:t>.3.1</w:t>
      </w:r>
      <w:r w:rsidR="007F5DFC">
        <w:tab/>
      </w:r>
      <w:bookmarkEnd w:id="3941"/>
      <w:bookmarkEnd w:id="3942"/>
      <w:bookmarkEnd w:id="3943"/>
      <w:bookmarkEnd w:id="3944"/>
      <w:r w:rsidR="00DA6951">
        <w:t>Void</w:t>
      </w:r>
      <w:bookmarkEnd w:id="3945"/>
    </w:p>
    <w:p w14:paraId="0DCF4395" w14:textId="77777777" w:rsidR="007F5DFC" w:rsidRDefault="007F5DFC" w:rsidP="007F5DFC">
      <w:pPr>
        <w:pStyle w:val="PL"/>
      </w:pPr>
    </w:p>
    <w:p w14:paraId="63605BD5" w14:textId="34325163" w:rsidR="007F5DFC" w:rsidRDefault="007F5DFC" w:rsidP="007F5DFC">
      <w:pPr>
        <w:pStyle w:val="Heading5"/>
      </w:pPr>
      <w:bookmarkStart w:id="3946" w:name="_Toc44001678"/>
      <w:bookmarkStart w:id="3947" w:name="_Toc51581245"/>
      <w:bookmarkStart w:id="3948" w:name="_Toc52356508"/>
      <w:bookmarkStart w:id="3949" w:name="_Toc55228078"/>
      <w:bookmarkStart w:id="3950" w:name="_Toc138080219"/>
      <w:r>
        <w:t>1</w:t>
      </w:r>
      <w:r w:rsidR="00024453">
        <w:t>2</w:t>
      </w:r>
      <w:r>
        <w:t>.3.</w:t>
      </w:r>
      <w:r w:rsidR="00024453">
        <w:t>2</w:t>
      </w:r>
      <w:r>
        <w:t>.3.2</w:t>
      </w:r>
      <w:r>
        <w:tab/>
      </w:r>
      <w:bookmarkEnd w:id="3946"/>
      <w:bookmarkEnd w:id="3947"/>
      <w:bookmarkEnd w:id="3948"/>
      <w:bookmarkEnd w:id="3949"/>
      <w:r w:rsidR="00DA6951">
        <w:t>Void</w:t>
      </w:r>
      <w:bookmarkEnd w:id="3950"/>
    </w:p>
    <w:p w14:paraId="35A66B92" w14:textId="77777777" w:rsidR="003C4F14" w:rsidRDefault="003C4F14" w:rsidP="003C4F14">
      <w:pPr>
        <w:pStyle w:val="Heading4"/>
      </w:pPr>
      <w:bookmarkStart w:id="3951" w:name="_Toc138080220"/>
      <w:r>
        <w:t>12.3.2.4</w:t>
      </w:r>
      <w:r>
        <w:tab/>
        <w:t>XML schema</w:t>
      </w:r>
      <w:bookmarkEnd w:id="3951"/>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2" w:name="_Toc26975919"/>
      <w:bookmarkStart w:id="3953" w:name="_Toc35856799"/>
      <w:bookmarkStart w:id="3954" w:name="_Toc44001679"/>
      <w:bookmarkStart w:id="3955" w:name="_Toc51581246"/>
      <w:bookmarkStart w:id="3956" w:name="_Toc52356509"/>
      <w:bookmarkStart w:id="3957" w:name="_Toc55228079"/>
      <w:bookmarkStart w:id="3958" w:name="_Toc138080221"/>
      <w:r>
        <w:rPr>
          <w:lang w:eastAsia="zh-CN"/>
        </w:rPr>
        <w:t>12.4</w:t>
      </w:r>
      <w:r w:rsidRPr="00215D3C">
        <w:rPr>
          <w:lang w:eastAsia="zh-CN"/>
        </w:rPr>
        <w:tab/>
      </w:r>
      <w:r>
        <w:rPr>
          <w:lang w:eastAsia="zh-CN"/>
        </w:rPr>
        <w:t>Heartbeat</w:t>
      </w:r>
      <w:bookmarkEnd w:id="3952"/>
      <w:bookmarkEnd w:id="3953"/>
      <w:bookmarkEnd w:id="3954"/>
      <w:bookmarkEnd w:id="3955"/>
      <w:bookmarkEnd w:id="3956"/>
      <w:bookmarkEnd w:id="3957"/>
      <w:bookmarkEnd w:id="3958"/>
    </w:p>
    <w:p w14:paraId="58122B42" w14:textId="77777777" w:rsidR="002C5325" w:rsidRDefault="002C5325" w:rsidP="002C5325">
      <w:pPr>
        <w:pStyle w:val="Heading3"/>
      </w:pPr>
      <w:bookmarkStart w:id="3959" w:name="_Toc532541830"/>
      <w:bookmarkStart w:id="3960" w:name="_Toc26975920"/>
      <w:bookmarkStart w:id="3961" w:name="_Toc35856800"/>
      <w:bookmarkStart w:id="3962" w:name="_Toc44001680"/>
      <w:bookmarkStart w:id="3963" w:name="_Toc51581247"/>
      <w:bookmarkStart w:id="3964" w:name="_Toc52356510"/>
      <w:bookmarkStart w:id="3965" w:name="_Toc55228080"/>
      <w:bookmarkStart w:id="3966" w:name="_Toc138080222"/>
      <w:r>
        <w:t>12.4</w:t>
      </w:r>
      <w:r w:rsidRPr="00215D3C">
        <w:t>.1</w:t>
      </w:r>
      <w:r w:rsidRPr="00215D3C">
        <w:tab/>
      </w:r>
      <w:bookmarkEnd w:id="3959"/>
      <w:r>
        <w:t>RESTful HTTP-based solution set</w:t>
      </w:r>
      <w:bookmarkEnd w:id="3960"/>
      <w:bookmarkEnd w:id="3961"/>
      <w:bookmarkEnd w:id="3962"/>
      <w:bookmarkEnd w:id="3963"/>
      <w:bookmarkEnd w:id="3964"/>
      <w:bookmarkEnd w:id="3965"/>
      <w:bookmarkEnd w:id="3966"/>
    </w:p>
    <w:p w14:paraId="4C126C1A" w14:textId="77777777" w:rsidR="002C5325" w:rsidRPr="00215D3C" w:rsidRDefault="002C5325" w:rsidP="002C5325">
      <w:pPr>
        <w:pStyle w:val="Heading4"/>
      </w:pPr>
      <w:bookmarkStart w:id="3967" w:name="_Toc532542013"/>
      <w:bookmarkStart w:id="3968" w:name="_Toc26975921"/>
      <w:bookmarkStart w:id="3969" w:name="_Toc35856801"/>
      <w:bookmarkStart w:id="3970" w:name="_Toc44001681"/>
      <w:bookmarkStart w:id="3971" w:name="_Toc51581248"/>
      <w:bookmarkStart w:id="3972" w:name="_Toc52356511"/>
      <w:bookmarkStart w:id="3973" w:name="_Toc55228081"/>
      <w:bookmarkStart w:id="3974" w:name="_Toc138080223"/>
      <w:r>
        <w:t>12.4.1</w:t>
      </w:r>
      <w:r w:rsidRPr="00215D3C">
        <w:t>.</w:t>
      </w:r>
      <w:r w:rsidRPr="00215D3C">
        <w:rPr>
          <w:rFonts w:hint="eastAsia"/>
        </w:rPr>
        <w:t>1</w:t>
      </w:r>
      <w:r w:rsidRPr="00215D3C">
        <w:tab/>
        <w:t>Mapping of operations</w:t>
      </w:r>
      <w:bookmarkEnd w:id="3967"/>
      <w:bookmarkEnd w:id="3968"/>
      <w:bookmarkEnd w:id="3969"/>
      <w:bookmarkEnd w:id="3970"/>
      <w:bookmarkEnd w:id="3971"/>
      <w:bookmarkEnd w:id="3972"/>
      <w:bookmarkEnd w:id="3973"/>
      <w:bookmarkEnd w:id="3974"/>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5" w:name="_Toc532542022"/>
      <w:bookmarkStart w:id="3976" w:name="_Toc26975922"/>
      <w:bookmarkStart w:id="3977" w:name="_Toc35856802"/>
      <w:bookmarkStart w:id="3978" w:name="_Toc44001682"/>
      <w:bookmarkStart w:id="3979" w:name="_Toc51581249"/>
      <w:bookmarkStart w:id="3980" w:name="_Toc52356512"/>
      <w:bookmarkStart w:id="3981" w:name="_Toc55228082"/>
      <w:bookmarkStart w:id="3982" w:name="_Toc138080224"/>
      <w:r>
        <w:t>12.4.1.2</w:t>
      </w:r>
      <w:r>
        <w:tab/>
        <w:t>Mapping of notifications</w:t>
      </w:r>
      <w:bookmarkEnd w:id="3975"/>
      <w:bookmarkEnd w:id="3976"/>
      <w:bookmarkEnd w:id="3977"/>
      <w:bookmarkEnd w:id="3978"/>
      <w:bookmarkEnd w:id="3979"/>
      <w:bookmarkEnd w:id="3980"/>
      <w:bookmarkEnd w:id="3981"/>
      <w:bookmarkEnd w:id="3982"/>
    </w:p>
    <w:p w14:paraId="181F3D20" w14:textId="77777777" w:rsidR="002C5325" w:rsidRPr="00603DA9" w:rsidRDefault="002C5325" w:rsidP="002C5325">
      <w:pPr>
        <w:pStyle w:val="Heading5"/>
      </w:pPr>
      <w:bookmarkStart w:id="3983" w:name="_Toc532542023"/>
      <w:bookmarkStart w:id="3984" w:name="_Toc26975923"/>
      <w:bookmarkStart w:id="3985" w:name="_Toc35856803"/>
      <w:bookmarkStart w:id="3986" w:name="_Toc44001683"/>
      <w:bookmarkStart w:id="3987" w:name="_Toc51581250"/>
      <w:bookmarkStart w:id="3988" w:name="_Toc52356513"/>
      <w:bookmarkStart w:id="3989" w:name="_Toc55228083"/>
      <w:bookmarkStart w:id="3990" w:name="_Toc138080225"/>
      <w:r>
        <w:t>12.4</w:t>
      </w:r>
      <w:r w:rsidRPr="00A420B8">
        <w:t>.1</w:t>
      </w:r>
      <w:r>
        <w:t>.2.1</w:t>
      </w:r>
      <w:r>
        <w:tab/>
        <w:t>Introduction</w:t>
      </w:r>
      <w:bookmarkEnd w:id="3983"/>
      <w:bookmarkEnd w:id="3984"/>
      <w:bookmarkEnd w:id="3985"/>
      <w:bookmarkEnd w:id="3986"/>
      <w:bookmarkEnd w:id="3987"/>
      <w:bookmarkEnd w:id="3988"/>
      <w:bookmarkEnd w:id="3989"/>
      <w:bookmarkEnd w:id="3990"/>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1" w:name="_Toc532542024"/>
      <w:bookmarkStart w:id="3992" w:name="_Toc26975924"/>
      <w:bookmarkStart w:id="3993" w:name="_Toc35856804"/>
      <w:bookmarkStart w:id="3994" w:name="_Toc44001684"/>
      <w:bookmarkStart w:id="3995" w:name="_Toc51581251"/>
      <w:bookmarkStart w:id="3996" w:name="_Toc52356514"/>
      <w:bookmarkStart w:id="3997" w:name="_Toc55228084"/>
      <w:bookmarkStart w:id="3998" w:name="_Toc138080226"/>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1"/>
      <w:bookmarkEnd w:id="3992"/>
      <w:bookmarkEnd w:id="3993"/>
      <w:bookmarkEnd w:id="3994"/>
      <w:bookmarkEnd w:id="3995"/>
      <w:bookmarkEnd w:id="3996"/>
      <w:bookmarkEnd w:id="3997"/>
      <w:bookmarkEnd w:id="399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9" w:name="_Toc138080227"/>
      <w:r>
        <w:t>12.4.1.3</w:t>
      </w:r>
      <w:r>
        <w:tab/>
        <w:t>Usage of HTTP</w:t>
      </w:r>
      <w:bookmarkEnd w:id="3999"/>
    </w:p>
    <w:p w14:paraId="2FFEA32E" w14:textId="77777777" w:rsidR="00873E62" w:rsidRPr="00C824F1" w:rsidRDefault="00873E62" w:rsidP="007B5E64">
      <w:r>
        <w:t>N/A.</w:t>
      </w:r>
    </w:p>
    <w:p w14:paraId="56C6F8EC" w14:textId="77777777" w:rsidR="00873E62" w:rsidRDefault="00873E62" w:rsidP="00873E62">
      <w:pPr>
        <w:pStyle w:val="Heading4"/>
      </w:pPr>
      <w:bookmarkStart w:id="4000" w:name="_Toc138080228"/>
      <w:r>
        <w:t>12.4.1.4</w:t>
      </w:r>
      <w:r>
        <w:tab/>
        <w:t>Resources</w:t>
      </w:r>
      <w:bookmarkEnd w:id="4000"/>
    </w:p>
    <w:p w14:paraId="2A484E14" w14:textId="77777777" w:rsidR="00873E62" w:rsidRPr="00C824F1" w:rsidRDefault="00873E62" w:rsidP="00873E62">
      <w:r>
        <w:t>N/A.</w:t>
      </w:r>
    </w:p>
    <w:p w14:paraId="32E80EA9" w14:textId="77777777" w:rsidR="00873E62" w:rsidRDefault="00873E62" w:rsidP="00873E62">
      <w:pPr>
        <w:pStyle w:val="Heading4"/>
      </w:pPr>
      <w:bookmarkStart w:id="4001" w:name="_Toc138080229"/>
      <w:r>
        <w:t>12.4.1.5</w:t>
      </w:r>
      <w:r>
        <w:tab/>
        <w:t>Data type definitions</w:t>
      </w:r>
      <w:bookmarkEnd w:id="4001"/>
    </w:p>
    <w:p w14:paraId="0B87487B" w14:textId="77777777" w:rsidR="00873E62" w:rsidRDefault="00873E62" w:rsidP="00873E62">
      <w:pPr>
        <w:pStyle w:val="Heading5"/>
      </w:pPr>
      <w:bookmarkStart w:id="4002" w:name="_Toc138080230"/>
      <w:r>
        <w:t>12.4.1.5.1</w:t>
      </w:r>
      <w:r>
        <w:tab/>
        <w:t>General</w:t>
      </w:r>
      <w:bookmarkEnd w:id="4002"/>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3" w:name="_Toc138080231"/>
      <w:r>
        <w:t>12.4.1.5.2</w:t>
      </w:r>
      <w:r>
        <w:tab/>
        <w:t>Structured data types</w:t>
      </w:r>
      <w:bookmarkEnd w:id="4003"/>
    </w:p>
    <w:p w14:paraId="732BFB32" w14:textId="77777777" w:rsidR="00873E62" w:rsidRPr="00632AF1" w:rsidRDefault="00873E62" w:rsidP="00873E62">
      <w:r>
        <w:t>None.</w:t>
      </w:r>
    </w:p>
    <w:p w14:paraId="7950940A" w14:textId="77777777" w:rsidR="00873E62" w:rsidRDefault="00873E62" w:rsidP="00873E62">
      <w:pPr>
        <w:pStyle w:val="Heading5"/>
      </w:pPr>
      <w:bookmarkStart w:id="4004" w:name="_Toc138080232"/>
      <w:r>
        <w:t>12.4.1.5.3</w:t>
      </w:r>
      <w:r>
        <w:tab/>
        <w:t>Simple data types and enumerations</w:t>
      </w:r>
      <w:bookmarkEnd w:id="4004"/>
    </w:p>
    <w:p w14:paraId="234C2C9C" w14:textId="77777777" w:rsidR="00873E62" w:rsidRPr="00592A06" w:rsidRDefault="00873E62" w:rsidP="007B5E64">
      <w:pPr>
        <w:pStyle w:val="Heading6"/>
      </w:pPr>
      <w:bookmarkStart w:id="4005" w:name="_Toc138080233"/>
      <w:r>
        <w:t>12.4.1.5.3.1</w:t>
      </w:r>
      <w:r>
        <w:tab/>
        <w:t>General</w:t>
      </w:r>
      <w:bookmarkEnd w:id="4005"/>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6" w:name="_Toc138080234"/>
      <w:r>
        <w:t>12.4.1.5.3.2</w:t>
      </w:r>
      <w:r>
        <w:tab/>
        <w:t>Simple data types</w:t>
      </w:r>
      <w:bookmarkEnd w:id="4006"/>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7" w:name="_Toc138080235"/>
      <w:r>
        <w:t>12.4.1.5.3.3</w:t>
      </w:r>
      <w:r>
        <w:tab/>
        <w:t xml:space="preserve">Enumeration </w:t>
      </w:r>
      <w:r>
        <w:rPr>
          <w:lang w:val="en" w:eastAsia="zh-CN"/>
        </w:rPr>
        <w:t>HeartbeatNotificationTypes</w:t>
      </w:r>
      <w:bookmarkEnd w:id="4007"/>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8" w:name="_Toc26975925"/>
      <w:bookmarkStart w:id="4009" w:name="_Toc35856805"/>
      <w:bookmarkStart w:id="4010" w:name="_Toc44001685"/>
      <w:bookmarkStart w:id="4011" w:name="_Toc51581252"/>
      <w:bookmarkStart w:id="4012" w:name="_Toc52356515"/>
      <w:bookmarkStart w:id="4013" w:name="_Toc55228085"/>
      <w:bookmarkStart w:id="4014" w:name="_Toc138080236"/>
      <w:r>
        <w:t>12.4</w:t>
      </w:r>
      <w:r w:rsidRPr="00215D3C">
        <w:t>.</w:t>
      </w:r>
      <w:r>
        <w:t>2</w:t>
      </w:r>
      <w:r w:rsidRPr="00215D3C">
        <w:tab/>
      </w:r>
      <w:r>
        <w:t>RESTful HTTP-based solution set for integration with ONAP VES API</w:t>
      </w:r>
      <w:bookmarkEnd w:id="4008"/>
      <w:bookmarkEnd w:id="4009"/>
      <w:bookmarkEnd w:id="4010"/>
      <w:bookmarkEnd w:id="4011"/>
      <w:bookmarkEnd w:id="4012"/>
      <w:bookmarkEnd w:id="4013"/>
      <w:bookmarkEnd w:id="401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5" w:name="_Toc35856806"/>
      <w:bookmarkStart w:id="4016" w:name="_Toc44001686"/>
      <w:bookmarkStart w:id="4017" w:name="_Toc51581253"/>
      <w:bookmarkStart w:id="4018" w:name="_Toc52356516"/>
      <w:bookmarkStart w:id="4019" w:name="_Toc55228086"/>
      <w:bookmarkStart w:id="4020" w:name="_Toc138080237"/>
      <w:r>
        <w:t>12.4.2</w:t>
      </w:r>
      <w:r w:rsidRPr="00215D3C">
        <w:t>.</w:t>
      </w:r>
      <w:r>
        <w:t>1</w:t>
      </w:r>
      <w:r w:rsidRPr="00215D3C">
        <w:tab/>
      </w:r>
      <w:r>
        <w:t>Mapping of operations</w:t>
      </w:r>
      <w:bookmarkEnd w:id="4015"/>
      <w:bookmarkEnd w:id="4016"/>
      <w:bookmarkEnd w:id="4017"/>
      <w:bookmarkEnd w:id="4018"/>
      <w:bookmarkEnd w:id="4019"/>
      <w:bookmarkEnd w:id="4020"/>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1" w:name="_Toc35856807"/>
      <w:bookmarkStart w:id="4022" w:name="_Toc44001687"/>
      <w:bookmarkStart w:id="4023" w:name="_Toc51581254"/>
      <w:bookmarkStart w:id="4024" w:name="_Toc52356517"/>
      <w:bookmarkStart w:id="4025" w:name="_Toc55228087"/>
      <w:bookmarkStart w:id="4026" w:name="_Toc138080238"/>
      <w:r>
        <w:t>12.4.2</w:t>
      </w:r>
      <w:r w:rsidRPr="00215D3C">
        <w:t>.</w:t>
      </w:r>
      <w:r>
        <w:t>2</w:t>
      </w:r>
      <w:r w:rsidRPr="00215D3C">
        <w:tab/>
        <w:t>Mapping of notifications</w:t>
      </w:r>
      <w:bookmarkEnd w:id="4021"/>
      <w:bookmarkEnd w:id="4022"/>
      <w:bookmarkEnd w:id="4023"/>
      <w:bookmarkEnd w:id="4024"/>
      <w:bookmarkEnd w:id="4025"/>
      <w:bookmarkEnd w:id="4026"/>
    </w:p>
    <w:p w14:paraId="0C06D376" w14:textId="77777777" w:rsidR="00B35EF8" w:rsidRDefault="00B35EF8" w:rsidP="00B35EF8">
      <w:pPr>
        <w:pStyle w:val="Heading5"/>
      </w:pPr>
      <w:bookmarkStart w:id="4027" w:name="_Toc35856808"/>
      <w:bookmarkStart w:id="4028" w:name="_Toc44001688"/>
      <w:bookmarkStart w:id="4029" w:name="_Toc51581255"/>
      <w:bookmarkStart w:id="4030" w:name="_Toc52356518"/>
      <w:bookmarkStart w:id="4031" w:name="_Toc55228088"/>
      <w:bookmarkStart w:id="4032" w:name="_Toc138080239"/>
      <w:r>
        <w:t>12.4.2</w:t>
      </w:r>
      <w:r w:rsidRPr="00215D3C">
        <w:t>.</w:t>
      </w:r>
      <w:r>
        <w:t>2</w:t>
      </w:r>
      <w:r w:rsidRPr="00215D3C">
        <w:t>.1</w:t>
      </w:r>
      <w:r w:rsidRPr="00215D3C">
        <w:tab/>
        <w:t>Introduction</w:t>
      </w:r>
      <w:bookmarkEnd w:id="4027"/>
      <w:bookmarkEnd w:id="4028"/>
      <w:bookmarkEnd w:id="4029"/>
      <w:bookmarkEnd w:id="4030"/>
      <w:bookmarkEnd w:id="4031"/>
      <w:bookmarkEnd w:id="4032"/>
    </w:p>
    <w:p w14:paraId="7CEB1E78" w14:textId="77777777" w:rsidR="00B35EF8" w:rsidRPr="000E2A8D" w:rsidRDefault="00B35EF8" w:rsidP="00B35EF8">
      <w:pPr>
        <w:pStyle w:val="Heading6"/>
      </w:pPr>
      <w:bookmarkStart w:id="4033" w:name="_Toc35856809"/>
      <w:bookmarkStart w:id="4034" w:name="_Toc44001689"/>
      <w:bookmarkStart w:id="4035" w:name="_Toc51581256"/>
      <w:bookmarkStart w:id="4036" w:name="_Toc52356519"/>
      <w:bookmarkStart w:id="4037" w:name="_Toc55228089"/>
      <w:bookmarkStart w:id="4038" w:name="_Toc138080240"/>
      <w:r>
        <w:t>12.4.</w:t>
      </w:r>
      <w:r w:rsidRPr="000E2A8D">
        <w:t>2.2.1.1</w:t>
      </w:r>
      <w:r w:rsidRPr="000E2A8D">
        <w:tab/>
        <w:t>General</w:t>
      </w:r>
      <w:bookmarkEnd w:id="4033"/>
      <w:bookmarkEnd w:id="4034"/>
      <w:bookmarkEnd w:id="4035"/>
      <w:bookmarkEnd w:id="4036"/>
      <w:bookmarkEnd w:id="4037"/>
      <w:bookmarkEnd w:id="4038"/>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9" w:name="_Toc35856810"/>
      <w:bookmarkStart w:id="4040" w:name="_Toc44001690"/>
      <w:bookmarkStart w:id="4041" w:name="_Toc51581257"/>
      <w:bookmarkStart w:id="4042" w:name="_Toc52356520"/>
      <w:bookmarkStart w:id="4043" w:name="_Toc55228090"/>
      <w:bookmarkStart w:id="4044" w:name="_Toc138080241"/>
      <w:r>
        <w:t>12.4.2.2.1.2</w:t>
      </w:r>
      <w:r>
        <w:tab/>
        <w:t>Notification parameter mapping principles</w:t>
      </w:r>
      <w:bookmarkEnd w:id="4039"/>
      <w:bookmarkEnd w:id="4040"/>
      <w:bookmarkEnd w:id="4041"/>
      <w:bookmarkEnd w:id="4042"/>
      <w:bookmarkEnd w:id="4043"/>
      <w:bookmarkEnd w:id="4044"/>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5" w:name="_Toc35856811"/>
      <w:bookmarkStart w:id="4046" w:name="_Toc44001691"/>
      <w:bookmarkStart w:id="4047" w:name="_Toc51581258"/>
      <w:bookmarkStart w:id="4048" w:name="_Toc52356521"/>
      <w:bookmarkStart w:id="4049" w:name="_Toc55228091"/>
      <w:bookmarkStart w:id="4050" w:name="_Toc138080242"/>
      <w:r>
        <w:t>12.4.2.2.2</w:t>
      </w:r>
      <w:r w:rsidRPr="00215D3C">
        <w:tab/>
        <w:t>Notification notify</w:t>
      </w:r>
      <w:r>
        <w:t>Heartbeat</w:t>
      </w:r>
      <w:bookmarkEnd w:id="4045"/>
      <w:bookmarkEnd w:id="4046"/>
      <w:bookmarkEnd w:id="4047"/>
      <w:bookmarkEnd w:id="4048"/>
      <w:bookmarkEnd w:id="4049"/>
      <w:bookmarkEnd w:id="4050"/>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1" w:name="_Toc44001692"/>
      <w:bookmarkStart w:id="4052" w:name="_Toc51581259"/>
      <w:bookmarkStart w:id="4053" w:name="_Toc52356522"/>
      <w:bookmarkStart w:id="4054" w:name="_Toc55228092"/>
      <w:bookmarkStart w:id="4055" w:name="_Toc138080243"/>
      <w:r>
        <w:rPr>
          <w:lang w:eastAsia="de-DE"/>
        </w:rPr>
        <w:t>12.5</w:t>
      </w:r>
      <w:r>
        <w:rPr>
          <w:lang w:eastAsia="de-DE"/>
        </w:rPr>
        <w:tab/>
        <w:t>Streaming data reporting service</w:t>
      </w:r>
      <w:bookmarkEnd w:id="4051"/>
      <w:bookmarkEnd w:id="4052"/>
      <w:bookmarkEnd w:id="4053"/>
      <w:bookmarkEnd w:id="4054"/>
      <w:bookmarkEnd w:id="4055"/>
    </w:p>
    <w:p w14:paraId="7FCFA8F0" w14:textId="77777777" w:rsidR="002A7060" w:rsidRDefault="002A7060" w:rsidP="002A7060">
      <w:pPr>
        <w:pStyle w:val="Heading3"/>
        <w:rPr>
          <w:lang w:eastAsia="de-DE"/>
        </w:rPr>
      </w:pPr>
      <w:bookmarkStart w:id="4056" w:name="_Toc44001693"/>
      <w:bookmarkStart w:id="4057" w:name="_Toc51581260"/>
      <w:bookmarkStart w:id="4058" w:name="_Toc52356523"/>
      <w:bookmarkStart w:id="4059" w:name="_Toc55228093"/>
      <w:bookmarkStart w:id="4060" w:name="_Toc138080244"/>
      <w:r>
        <w:rPr>
          <w:lang w:eastAsia="de-DE"/>
        </w:rPr>
        <w:t>12.5.1</w:t>
      </w:r>
      <w:r>
        <w:rPr>
          <w:lang w:eastAsia="de-DE"/>
        </w:rPr>
        <w:tab/>
        <w:t>RESTful HTTP-based solution set</w:t>
      </w:r>
      <w:bookmarkEnd w:id="4056"/>
      <w:bookmarkEnd w:id="4057"/>
      <w:bookmarkEnd w:id="4058"/>
      <w:bookmarkEnd w:id="4059"/>
      <w:bookmarkEnd w:id="4060"/>
    </w:p>
    <w:p w14:paraId="5C910515" w14:textId="77777777" w:rsidR="002A7060" w:rsidRDefault="002A7060" w:rsidP="002A7060">
      <w:pPr>
        <w:pStyle w:val="Heading4"/>
        <w:rPr>
          <w:lang w:eastAsia="de-DE"/>
        </w:rPr>
      </w:pPr>
      <w:bookmarkStart w:id="4061" w:name="_Toc44001694"/>
      <w:bookmarkStart w:id="4062" w:name="_Toc51581261"/>
      <w:bookmarkStart w:id="4063" w:name="_Toc52356524"/>
      <w:bookmarkStart w:id="4064" w:name="_Toc55228094"/>
      <w:bookmarkStart w:id="4065" w:name="_Toc138080245"/>
      <w:r>
        <w:rPr>
          <w:lang w:eastAsia="de-DE"/>
        </w:rPr>
        <w:t>12.5.1.1</w:t>
      </w:r>
      <w:r>
        <w:rPr>
          <w:lang w:eastAsia="de-DE"/>
        </w:rPr>
        <w:tab/>
        <w:t>Mapping of operations</w:t>
      </w:r>
      <w:bookmarkEnd w:id="4061"/>
      <w:bookmarkEnd w:id="4062"/>
      <w:bookmarkEnd w:id="4063"/>
      <w:bookmarkEnd w:id="4064"/>
      <w:bookmarkEnd w:id="4065"/>
    </w:p>
    <w:p w14:paraId="427CE73F" w14:textId="77777777" w:rsidR="002A7060" w:rsidRDefault="002A7060" w:rsidP="002A7060">
      <w:pPr>
        <w:pStyle w:val="Heading5"/>
        <w:rPr>
          <w:lang w:eastAsia="de-DE"/>
        </w:rPr>
      </w:pPr>
      <w:bookmarkStart w:id="4066" w:name="_Toc44001695"/>
      <w:bookmarkStart w:id="4067" w:name="_Toc51581262"/>
      <w:bookmarkStart w:id="4068" w:name="_Toc52356525"/>
      <w:bookmarkStart w:id="4069" w:name="_Toc55228095"/>
      <w:bookmarkStart w:id="4070" w:name="_Toc138080246"/>
      <w:r>
        <w:rPr>
          <w:lang w:eastAsia="de-DE"/>
        </w:rPr>
        <w:t>12.5.1.1.1</w:t>
      </w:r>
      <w:r>
        <w:rPr>
          <w:lang w:eastAsia="de-DE"/>
        </w:rPr>
        <w:tab/>
        <w:t>Introduction</w:t>
      </w:r>
      <w:bookmarkEnd w:id="4066"/>
      <w:bookmarkEnd w:id="4067"/>
      <w:bookmarkEnd w:id="4068"/>
      <w:bookmarkEnd w:id="4069"/>
      <w:bookmarkEnd w:id="407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1" w:name="_Toc44001696"/>
      <w:bookmarkStart w:id="4072" w:name="_Toc51581263"/>
      <w:bookmarkStart w:id="4073" w:name="_Toc52356526"/>
      <w:bookmarkStart w:id="4074" w:name="_Toc55228096"/>
      <w:bookmarkStart w:id="4075" w:name="_Toc138080247"/>
      <w:r>
        <w:rPr>
          <w:lang w:eastAsia="de-DE"/>
        </w:rPr>
        <w:t>12.5.1.1.2</w:t>
      </w:r>
      <w:r>
        <w:rPr>
          <w:lang w:eastAsia="de-DE"/>
        </w:rPr>
        <w:tab/>
        <w:t>Operation "establishStreamingConnection"</w:t>
      </w:r>
      <w:bookmarkEnd w:id="4071"/>
      <w:bookmarkEnd w:id="4072"/>
      <w:bookmarkEnd w:id="4073"/>
      <w:bookmarkEnd w:id="4074"/>
      <w:bookmarkEnd w:id="407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6" w:name="_Toc44001697"/>
      <w:bookmarkStart w:id="4077" w:name="_Toc51581264"/>
      <w:bookmarkStart w:id="4078" w:name="_Toc52356527"/>
      <w:bookmarkStart w:id="4079" w:name="_Toc55228097"/>
      <w:bookmarkStart w:id="4080" w:name="_Toc138080248"/>
      <w:r>
        <w:rPr>
          <w:lang w:eastAsia="de-DE"/>
        </w:rPr>
        <w:t>12.5.1.1.3</w:t>
      </w:r>
      <w:r>
        <w:rPr>
          <w:lang w:eastAsia="de-DE"/>
        </w:rPr>
        <w:tab/>
        <w:t>Operation "terminateStreamingConnection"</w:t>
      </w:r>
      <w:bookmarkEnd w:id="4076"/>
      <w:bookmarkEnd w:id="4077"/>
      <w:bookmarkEnd w:id="4078"/>
      <w:bookmarkEnd w:id="4079"/>
      <w:bookmarkEnd w:id="4080"/>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1" w:name="_Toc44001698"/>
      <w:bookmarkStart w:id="4082" w:name="_Toc51581265"/>
      <w:bookmarkStart w:id="4083" w:name="_Toc52356528"/>
      <w:bookmarkStart w:id="4084" w:name="_Toc55228098"/>
      <w:bookmarkStart w:id="4085" w:name="_Toc138080249"/>
      <w:r>
        <w:rPr>
          <w:lang w:eastAsia="de-DE"/>
        </w:rPr>
        <w:t>12.5.1.1.4</w:t>
      </w:r>
      <w:r>
        <w:rPr>
          <w:lang w:eastAsia="de-DE"/>
        </w:rPr>
        <w:tab/>
        <w:t>Operation "reportStreamData"</w:t>
      </w:r>
      <w:bookmarkEnd w:id="4081"/>
      <w:bookmarkEnd w:id="4082"/>
      <w:bookmarkEnd w:id="4083"/>
      <w:bookmarkEnd w:id="4084"/>
      <w:bookmarkEnd w:id="4085"/>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6" w:name="_Toc44001699"/>
      <w:bookmarkStart w:id="4087" w:name="_Toc51581266"/>
      <w:bookmarkStart w:id="4088" w:name="_Toc52356529"/>
      <w:bookmarkStart w:id="4089" w:name="_Toc55228099"/>
      <w:bookmarkStart w:id="4090" w:name="_Toc138080250"/>
      <w:r>
        <w:rPr>
          <w:lang w:eastAsia="de-DE"/>
        </w:rPr>
        <w:t>12.5.1.1.5</w:t>
      </w:r>
      <w:r>
        <w:rPr>
          <w:lang w:eastAsia="de-DE"/>
        </w:rPr>
        <w:tab/>
        <w:t>Operation "addStream"</w:t>
      </w:r>
      <w:bookmarkEnd w:id="4086"/>
      <w:bookmarkEnd w:id="4087"/>
      <w:bookmarkEnd w:id="4088"/>
      <w:bookmarkEnd w:id="4089"/>
      <w:bookmarkEnd w:id="4090"/>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1" w:name="_Toc44001700"/>
      <w:bookmarkStart w:id="4092" w:name="_Toc51581267"/>
      <w:bookmarkStart w:id="4093" w:name="_Toc52356530"/>
      <w:bookmarkStart w:id="4094" w:name="_Toc55228100"/>
      <w:bookmarkStart w:id="4095" w:name="_Toc138080251"/>
      <w:r>
        <w:rPr>
          <w:lang w:eastAsia="de-DE"/>
        </w:rPr>
        <w:t>12.5.1.1.6</w:t>
      </w:r>
      <w:r>
        <w:rPr>
          <w:lang w:eastAsia="de-DE"/>
        </w:rPr>
        <w:tab/>
        <w:t>Operation "deleteStream"</w:t>
      </w:r>
      <w:bookmarkEnd w:id="4091"/>
      <w:bookmarkEnd w:id="4092"/>
      <w:bookmarkEnd w:id="4093"/>
      <w:bookmarkEnd w:id="4094"/>
      <w:bookmarkEnd w:id="409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6" w:name="_Toc44001701"/>
      <w:bookmarkStart w:id="4097" w:name="_Toc51581268"/>
      <w:bookmarkStart w:id="4098" w:name="_Toc52356531"/>
      <w:bookmarkStart w:id="4099" w:name="_Toc55228101"/>
      <w:bookmarkStart w:id="4100" w:name="_Toc138080252"/>
      <w:r>
        <w:rPr>
          <w:lang w:eastAsia="de-DE"/>
        </w:rPr>
        <w:t>12.5.1.1.7</w:t>
      </w:r>
      <w:r>
        <w:rPr>
          <w:lang w:eastAsia="de-DE"/>
        </w:rPr>
        <w:tab/>
        <w:t>Operation "getConnectionInfo"</w:t>
      </w:r>
      <w:bookmarkEnd w:id="4096"/>
      <w:bookmarkEnd w:id="4097"/>
      <w:bookmarkEnd w:id="4098"/>
      <w:bookmarkEnd w:id="4099"/>
      <w:bookmarkEnd w:id="4100"/>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1" w:name="_Toc44001702"/>
      <w:bookmarkStart w:id="4102" w:name="_Toc51581269"/>
      <w:bookmarkStart w:id="4103" w:name="_Toc52356532"/>
      <w:bookmarkStart w:id="4104" w:name="_Toc55228102"/>
      <w:bookmarkStart w:id="4105" w:name="_Toc138080253"/>
      <w:r>
        <w:rPr>
          <w:lang w:eastAsia="de-DE"/>
        </w:rPr>
        <w:t>12.5.1.1.8</w:t>
      </w:r>
      <w:r>
        <w:rPr>
          <w:lang w:eastAsia="de-DE"/>
        </w:rPr>
        <w:tab/>
        <w:t>Operation "getStreamInfo"</w:t>
      </w:r>
      <w:bookmarkEnd w:id="4101"/>
      <w:bookmarkEnd w:id="4102"/>
      <w:bookmarkEnd w:id="4103"/>
      <w:bookmarkEnd w:id="4104"/>
      <w:bookmarkEnd w:id="4105"/>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6" w:name="_Toc44001703"/>
      <w:bookmarkStart w:id="4107" w:name="_Toc51581270"/>
      <w:bookmarkStart w:id="4108" w:name="_Toc52356533"/>
      <w:bookmarkStart w:id="4109" w:name="_Toc55228103"/>
      <w:bookmarkStart w:id="4110" w:name="_Toc138080254"/>
      <w:r>
        <w:rPr>
          <w:lang w:eastAsia="de-DE"/>
        </w:rPr>
        <w:t>12.5.1.2</w:t>
      </w:r>
      <w:r>
        <w:rPr>
          <w:lang w:eastAsia="de-DE"/>
        </w:rPr>
        <w:tab/>
        <w:t>Mapping of notifications</w:t>
      </w:r>
      <w:bookmarkEnd w:id="4106"/>
      <w:bookmarkEnd w:id="4107"/>
      <w:bookmarkEnd w:id="4108"/>
      <w:bookmarkEnd w:id="4109"/>
      <w:bookmarkEnd w:id="4110"/>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1" w:name="_Toc44001704"/>
      <w:bookmarkStart w:id="4112" w:name="_Toc51581271"/>
      <w:bookmarkStart w:id="4113" w:name="_Toc52356534"/>
      <w:bookmarkStart w:id="4114" w:name="_Toc55228104"/>
      <w:bookmarkStart w:id="4115" w:name="_Toc138080255"/>
      <w:r>
        <w:rPr>
          <w:lang w:eastAsia="de-DE"/>
        </w:rPr>
        <w:t>12.5.1.3</w:t>
      </w:r>
      <w:r>
        <w:rPr>
          <w:lang w:eastAsia="de-DE"/>
        </w:rPr>
        <w:tab/>
        <w:t>Resources</w:t>
      </w:r>
      <w:bookmarkEnd w:id="4111"/>
      <w:bookmarkEnd w:id="4112"/>
      <w:bookmarkEnd w:id="4113"/>
      <w:bookmarkEnd w:id="4114"/>
      <w:bookmarkEnd w:id="4115"/>
    </w:p>
    <w:p w14:paraId="6620C630" w14:textId="77777777" w:rsidR="000306C5" w:rsidRDefault="000306C5" w:rsidP="000306C5">
      <w:pPr>
        <w:pStyle w:val="Heading5"/>
        <w:rPr>
          <w:lang w:eastAsia="de-DE"/>
        </w:rPr>
      </w:pPr>
      <w:bookmarkStart w:id="4116" w:name="_Toc44001705"/>
      <w:bookmarkStart w:id="4117" w:name="_Toc51581272"/>
      <w:bookmarkStart w:id="4118" w:name="_Toc52356535"/>
      <w:bookmarkStart w:id="4119" w:name="_Toc55228105"/>
      <w:bookmarkStart w:id="4120" w:name="_Toc138080256"/>
      <w:r>
        <w:rPr>
          <w:lang w:eastAsia="de-DE"/>
        </w:rPr>
        <w:t>12.5.1.3.1</w:t>
      </w:r>
      <w:r>
        <w:rPr>
          <w:lang w:eastAsia="de-DE"/>
        </w:rPr>
        <w:tab/>
        <w:t>Resources structure</w:t>
      </w:r>
      <w:bookmarkEnd w:id="4116"/>
      <w:bookmarkEnd w:id="4117"/>
      <w:bookmarkEnd w:id="4118"/>
      <w:bookmarkEnd w:id="4119"/>
      <w:bookmarkEnd w:id="412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1" w:name="_MON_1700634637"/>
    <w:bookmarkEnd w:id="4121"/>
    <w:p w14:paraId="084F5A6F" w14:textId="1930477E" w:rsidR="000306C5" w:rsidRDefault="00115D00" w:rsidP="00E07E21">
      <w:pPr>
        <w:pStyle w:val="TH"/>
        <w:jc w:val="both"/>
      </w:pPr>
      <w:r>
        <w:object w:dxaOrig="9026" w:dyaOrig="3361" w14:anchorId="0E06C3AC">
          <v:shape id="_x0000_i1026" type="#_x0000_t75" style="width:451pt;height:167.6pt" o:ole="">
            <v:imagedata r:id="rId26" o:title=""/>
          </v:shape>
          <o:OLEObject Type="Embed" ProgID="Word.Document.12" ShapeID="_x0000_i1026" DrawAspect="Content" ObjectID="_1748952952"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2" w:name="_Toc44001706"/>
      <w:bookmarkStart w:id="4123" w:name="_Toc51581273"/>
      <w:bookmarkStart w:id="4124" w:name="_Toc52356536"/>
      <w:bookmarkStart w:id="4125" w:name="_Toc55228106"/>
      <w:bookmarkStart w:id="4126" w:name="_Toc138080257"/>
      <w:r>
        <w:rPr>
          <w:lang w:eastAsia="de-DE"/>
        </w:rPr>
        <w:t>12.5.1.3.2</w:t>
      </w:r>
      <w:r>
        <w:rPr>
          <w:lang w:eastAsia="de-DE"/>
        </w:rPr>
        <w:tab/>
        <w:t>Resources definitions</w:t>
      </w:r>
      <w:bookmarkEnd w:id="4122"/>
      <w:bookmarkEnd w:id="4123"/>
      <w:bookmarkEnd w:id="4124"/>
      <w:bookmarkEnd w:id="4125"/>
      <w:bookmarkEnd w:id="4126"/>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7" w:name="_Toc44001707"/>
      <w:bookmarkStart w:id="4128" w:name="_Toc51581274"/>
      <w:bookmarkStart w:id="4129" w:name="_Toc52356537"/>
      <w:bookmarkStart w:id="4130" w:name="_Toc55228107"/>
      <w:bookmarkStart w:id="4131" w:name="_Toc138080258"/>
      <w:r>
        <w:rPr>
          <w:lang w:eastAsia="de-DE"/>
        </w:rPr>
        <w:t>12.</w:t>
      </w:r>
      <w:r w:rsidR="006B4C0A">
        <w:rPr>
          <w:lang w:eastAsia="de-DE"/>
        </w:rPr>
        <w:t>5</w:t>
      </w:r>
      <w:r>
        <w:rPr>
          <w:lang w:eastAsia="de-DE"/>
        </w:rPr>
        <w:t>.1.4</w:t>
      </w:r>
      <w:r>
        <w:rPr>
          <w:lang w:eastAsia="de-DE"/>
        </w:rPr>
        <w:tab/>
        <w:t>Data type definitions</w:t>
      </w:r>
      <w:bookmarkEnd w:id="4127"/>
      <w:bookmarkEnd w:id="4128"/>
      <w:bookmarkEnd w:id="4129"/>
      <w:bookmarkEnd w:id="4130"/>
      <w:bookmarkEnd w:id="4131"/>
    </w:p>
    <w:p w14:paraId="4CEA3C35" w14:textId="77777777" w:rsidR="006C2448" w:rsidRDefault="006C2448" w:rsidP="006C2448">
      <w:pPr>
        <w:pStyle w:val="Heading5"/>
        <w:rPr>
          <w:lang w:eastAsia="de-DE"/>
        </w:rPr>
      </w:pPr>
      <w:bookmarkStart w:id="4132" w:name="_Toc44001708"/>
      <w:bookmarkStart w:id="4133" w:name="_Toc51581275"/>
      <w:bookmarkStart w:id="4134" w:name="_Toc52356538"/>
      <w:bookmarkStart w:id="4135" w:name="_Toc55228108"/>
      <w:bookmarkStart w:id="4136" w:name="_Toc138080259"/>
      <w:r>
        <w:rPr>
          <w:lang w:eastAsia="de-DE"/>
        </w:rPr>
        <w:t>12.</w:t>
      </w:r>
      <w:r w:rsidR="006B4C0A">
        <w:rPr>
          <w:lang w:eastAsia="de-DE"/>
        </w:rPr>
        <w:t>5</w:t>
      </w:r>
      <w:r>
        <w:rPr>
          <w:lang w:eastAsia="de-DE"/>
        </w:rPr>
        <w:t>.1.4.1</w:t>
      </w:r>
      <w:r>
        <w:rPr>
          <w:lang w:eastAsia="de-DE"/>
        </w:rPr>
        <w:tab/>
        <w:t>General</w:t>
      </w:r>
      <w:bookmarkEnd w:id="4132"/>
      <w:bookmarkEnd w:id="4133"/>
      <w:bookmarkEnd w:id="4134"/>
      <w:bookmarkEnd w:id="4135"/>
      <w:bookmarkEnd w:id="4136"/>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7" w:name="_Toc44001709"/>
      <w:bookmarkStart w:id="4138" w:name="_Toc51581276"/>
      <w:bookmarkStart w:id="4139" w:name="_Toc52356539"/>
      <w:bookmarkStart w:id="4140" w:name="_Toc55228109"/>
      <w:bookmarkStart w:id="4141" w:name="_Toc138080260"/>
      <w:r>
        <w:rPr>
          <w:lang w:eastAsia="de-DE"/>
        </w:rPr>
        <w:t>12.</w:t>
      </w:r>
      <w:r w:rsidR="006B4C0A">
        <w:rPr>
          <w:lang w:eastAsia="de-DE"/>
        </w:rPr>
        <w:t>5</w:t>
      </w:r>
      <w:r>
        <w:rPr>
          <w:lang w:eastAsia="de-DE"/>
        </w:rPr>
        <w:t>.1.4.2</w:t>
      </w:r>
      <w:r>
        <w:rPr>
          <w:lang w:eastAsia="de-DE"/>
        </w:rPr>
        <w:tab/>
        <w:t>Query, message body and resource data types</w:t>
      </w:r>
      <w:bookmarkEnd w:id="4137"/>
      <w:bookmarkEnd w:id="4138"/>
      <w:bookmarkEnd w:id="4139"/>
      <w:bookmarkEnd w:id="4140"/>
      <w:bookmarkEnd w:id="4141"/>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2" w:name="_Toc44001710"/>
      <w:bookmarkStart w:id="4143" w:name="_Toc51581277"/>
      <w:bookmarkStart w:id="4144" w:name="_Toc52356540"/>
      <w:bookmarkStart w:id="4145" w:name="_Toc55228110"/>
      <w:bookmarkStart w:id="4146" w:name="_Toc138080261"/>
      <w:r>
        <w:rPr>
          <w:lang w:eastAsia="de-DE"/>
        </w:rPr>
        <w:t>12.</w:t>
      </w:r>
      <w:r w:rsidR="006B4C0A">
        <w:rPr>
          <w:lang w:eastAsia="de-DE"/>
        </w:rPr>
        <w:t>5</w:t>
      </w:r>
      <w:r>
        <w:rPr>
          <w:lang w:eastAsia="de-DE"/>
        </w:rPr>
        <w:t>.1.4.3</w:t>
      </w:r>
      <w:r>
        <w:rPr>
          <w:lang w:eastAsia="de-DE"/>
        </w:rPr>
        <w:tab/>
        <w:t>Simple data types and enumerations</w:t>
      </w:r>
      <w:bookmarkEnd w:id="4142"/>
      <w:bookmarkEnd w:id="4143"/>
      <w:bookmarkEnd w:id="4144"/>
      <w:bookmarkEnd w:id="4145"/>
      <w:bookmarkEnd w:id="4146"/>
    </w:p>
    <w:p w14:paraId="24DA36D5" w14:textId="77777777" w:rsidR="006C2448" w:rsidRDefault="006C2448" w:rsidP="006C2448">
      <w:pPr>
        <w:pStyle w:val="H6"/>
        <w:rPr>
          <w:lang w:eastAsia="zh-CN"/>
        </w:rPr>
      </w:pPr>
      <w:bookmarkStart w:id="4147" w:name="_Toc19894185"/>
      <w:bookmarkStart w:id="4148" w:name="_Toc27411402"/>
      <w:bookmarkStart w:id="4149" w:name="_Toc35938384"/>
      <w:r>
        <w:rPr>
          <w:lang w:eastAsia="de-DE"/>
        </w:rPr>
        <w:t>12.</w:t>
      </w:r>
      <w:r w:rsidR="006B4C0A">
        <w:rPr>
          <w:lang w:eastAsia="de-DE"/>
        </w:rPr>
        <w:t>5</w:t>
      </w:r>
      <w:r>
        <w:rPr>
          <w:lang w:eastAsia="de-DE"/>
        </w:rPr>
        <w:t>.1.4.3</w:t>
      </w:r>
      <w:r>
        <w:rPr>
          <w:lang w:eastAsia="zh-CN"/>
        </w:rPr>
        <w:t>.1</w:t>
      </w:r>
      <w:r>
        <w:rPr>
          <w:lang w:eastAsia="zh-CN"/>
        </w:rPr>
        <w:tab/>
        <w:t>General</w:t>
      </w:r>
      <w:bookmarkEnd w:id="4147"/>
      <w:bookmarkEnd w:id="4148"/>
      <w:bookmarkEnd w:id="4149"/>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0" w:name="_Toc19894186"/>
      <w:bookmarkStart w:id="4151" w:name="_Toc27411403"/>
      <w:bookmarkStart w:id="4152"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0"/>
      <w:bookmarkEnd w:id="4151"/>
      <w:bookmarkEnd w:id="4152"/>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3" w:name="_Toc51581278"/>
      <w:bookmarkStart w:id="4154" w:name="_Toc52356541"/>
      <w:bookmarkStart w:id="4155" w:name="_Toc55228111"/>
      <w:bookmarkStart w:id="4156" w:name="_Toc138080262"/>
      <w:r>
        <w:rPr>
          <w:lang w:eastAsia="zh-CN"/>
        </w:rPr>
        <w:t>12.6</w:t>
      </w:r>
      <w:r w:rsidR="00B71622">
        <w:tab/>
        <w:t>File data reporting service</w:t>
      </w:r>
      <w:bookmarkEnd w:id="4153"/>
      <w:bookmarkEnd w:id="4154"/>
      <w:bookmarkEnd w:id="4155"/>
      <w:bookmarkEnd w:id="4156"/>
    </w:p>
    <w:p w14:paraId="1DDD2914" w14:textId="77777777" w:rsidR="00B71622" w:rsidRDefault="006B4C0A" w:rsidP="00B71622">
      <w:pPr>
        <w:pStyle w:val="Heading3"/>
        <w:rPr>
          <w:lang w:eastAsia="de-DE"/>
        </w:rPr>
      </w:pPr>
      <w:bookmarkStart w:id="4157" w:name="_Toc51581279"/>
      <w:bookmarkStart w:id="4158" w:name="_Toc52356542"/>
      <w:bookmarkStart w:id="4159" w:name="_Toc55228112"/>
      <w:bookmarkStart w:id="4160" w:name="_Toc138080263"/>
      <w:r>
        <w:rPr>
          <w:lang w:eastAsia="zh-CN"/>
        </w:rPr>
        <w:t>12.6</w:t>
      </w:r>
      <w:r w:rsidR="00B71622">
        <w:rPr>
          <w:lang w:eastAsia="zh-CN"/>
        </w:rPr>
        <w:t>.1</w:t>
      </w:r>
      <w:r w:rsidR="00B71622">
        <w:tab/>
      </w:r>
      <w:r w:rsidR="00B71622">
        <w:rPr>
          <w:lang w:eastAsia="de-DE"/>
        </w:rPr>
        <w:t>RESTful HTTP-based solution set</w:t>
      </w:r>
      <w:bookmarkEnd w:id="4157"/>
      <w:bookmarkEnd w:id="4158"/>
      <w:bookmarkEnd w:id="4159"/>
      <w:bookmarkEnd w:id="4160"/>
    </w:p>
    <w:p w14:paraId="487D981E" w14:textId="77777777" w:rsidR="00B71622" w:rsidRPr="00FE5F5D" w:rsidRDefault="006B4C0A" w:rsidP="00B71622">
      <w:pPr>
        <w:pStyle w:val="Heading4"/>
        <w:rPr>
          <w:lang w:eastAsia="de-DE"/>
        </w:rPr>
      </w:pPr>
      <w:bookmarkStart w:id="4161" w:name="_Toc51581280"/>
      <w:bookmarkStart w:id="4162" w:name="_Toc52356543"/>
      <w:bookmarkStart w:id="4163" w:name="_Toc55228113"/>
      <w:bookmarkStart w:id="4164" w:name="_Toc138080264"/>
      <w:r>
        <w:rPr>
          <w:lang w:eastAsia="de-DE"/>
        </w:rPr>
        <w:t>12.6</w:t>
      </w:r>
      <w:r w:rsidR="00B71622">
        <w:rPr>
          <w:lang w:eastAsia="de-DE"/>
        </w:rPr>
        <w:t>.1.1</w:t>
      </w:r>
      <w:r w:rsidR="00B71622">
        <w:rPr>
          <w:lang w:eastAsia="de-DE"/>
        </w:rPr>
        <w:tab/>
        <w:t>Mapping of operations</w:t>
      </w:r>
      <w:bookmarkEnd w:id="4161"/>
      <w:bookmarkEnd w:id="4162"/>
      <w:bookmarkEnd w:id="4163"/>
      <w:bookmarkEnd w:id="4164"/>
    </w:p>
    <w:p w14:paraId="1541850D" w14:textId="77777777" w:rsidR="00B71622" w:rsidRDefault="006B4C0A" w:rsidP="00B71622">
      <w:pPr>
        <w:pStyle w:val="Heading5"/>
      </w:pPr>
      <w:bookmarkStart w:id="4165" w:name="_Toc51581281"/>
      <w:bookmarkStart w:id="4166" w:name="_Toc52356544"/>
      <w:bookmarkStart w:id="4167" w:name="_Toc55228114"/>
      <w:bookmarkStart w:id="4168" w:name="_Toc138080265"/>
      <w:r>
        <w:rPr>
          <w:lang w:eastAsia="zh-CN"/>
        </w:rPr>
        <w:t>12.6</w:t>
      </w:r>
      <w:r w:rsidR="00B71622">
        <w:rPr>
          <w:lang w:eastAsia="zh-CN"/>
        </w:rPr>
        <w:t>.1.1.1</w:t>
      </w:r>
      <w:r w:rsidR="00B71622">
        <w:tab/>
        <w:t>Introduction</w:t>
      </w:r>
      <w:bookmarkEnd w:id="4165"/>
      <w:bookmarkEnd w:id="4166"/>
      <w:bookmarkEnd w:id="4167"/>
      <w:bookmarkEnd w:id="4168"/>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9" w:name="_Toc51581282"/>
      <w:bookmarkStart w:id="4170" w:name="_Toc52356545"/>
      <w:bookmarkStart w:id="4171" w:name="_Toc55228115"/>
      <w:bookmarkStart w:id="4172" w:name="_Toc138080266"/>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9"/>
      <w:bookmarkEnd w:id="4170"/>
      <w:bookmarkEnd w:id="4171"/>
      <w:bookmarkEnd w:id="417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3" w:name="OLE_LINK5"/>
      <w:bookmarkStart w:id="4174" w:name="OLE_LINK6"/>
      <w:r>
        <w:rPr>
          <w:lang w:eastAsia="zh-CN"/>
        </w:rPr>
        <w:t xml:space="preserve">Table </w:t>
      </w:r>
      <w:r w:rsidR="006B4C0A">
        <w:t>12.6</w:t>
      </w:r>
      <w:r>
        <w:t>.1.1.2</w:t>
      </w:r>
      <w:r>
        <w:rPr>
          <w:lang w:eastAsia="zh-CN"/>
        </w:rPr>
        <w:t>-1</w:t>
      </w:r>
      <w:bookmarkEnd w:id="4173"/>
      <w:bookmarkEnd w:id="4174"/>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5" w:name="_Toc51581283"/>
      <w:bookmarkStart w:id="4176" w:name="_Toc52356546"/>
      <w:bookmarkStart w:id="4177" w:name="_Toc55228116"/>
      <w:bookmarkStart w:id="4178" w:name="_Toc138080267"/>
      <w:r>
        <w:t>12.6</w:t>
      </w:r>
      <w:r w:rsidR="00B71622">
        <w:t>.1.1.3</w:t>
      </w:r>
      <w:r w:rsidR="00B71622">
        <w:tab/>
        <w:t xml:space="preserve">Operation </w:t>
      </w:r>
      <w:r w:rsidR="00B71622" w:rsidRPr="00971FE6">
        <w:rPr>
          <w:rFonts w:cs="Arial"/>
        </w:rPr>
        <w:t>subscribe</w:t>
      </w:r>
      <w:bookmarkEnd w:id="4175"/>
      <w:bookmarkEnd w:id="4176"/>
      <w:bookmarkEnd w:id="4177"/>
      <w:bookmarkEnd w:id="4178"/>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9" w:name="_Toc51581284"/>
      <w:bookmarkStart w:id="4180" w:name="_Toc52356547"/>
      <w:bookmarkStart w:id="4181" w:name="_Toc55228117"/>
      <w:bookmarkStart w:id="4182" w:name="_Toc138080268"/>
      <w:r>
        <w:t>12.6</w:t>
      </w:r>
      <w:r w:rsidR="00B71622">
        <w:t>.1.1.4</w:t>
      </w:r>
      <w:r w:rsidR="00B71622">
        <w:tab/>
        <w:t xml:space="preserve">Operation </w:t>
      </w:r>
      <w:r w:rsidR="00B71622" w:rsidRPr="00971FE6">
        <w:rPr>
          <w:rFonts w:cs="Arial"/>
        </w:rPr>
        <w:t>unsubscribe</w:t>
      </w:r>
      <w:bookmarkEnd w:id="4179"/>
      <w:bookmarkEnd w:id="4180"/>
      <w:bookmarkEnd w:id="4181"/>
      <w:bookmarkEnd w:id="4182"/>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3" w:name="_Toc51581285"/>
      <w:bookmarkStart w:id="4184" w:name="_Toc52356548"/>
      <w:bookmarkStart w:id="4185" w:name="_Toc55228118"/>
      <w:bookmarkStart w:id="4186" w:name="_Toc138080269"/>
      <w:r>
        <w:rPr>
          <w:lang w:eastAsia="zh-CN"/>
        </w:rPr>
        <w:t>12.6</w:t>
      </w:r>
      <w:r w:rsidR="00B71622">
        <w:rPr>
          <w:lang w:eastAsia="zh-CN"/>
        </w:rPr>
        <w:t>.1.2</w:t>
      </w:r>
      <w:r w:rsidR="00B71622">
        <w:tab/>
        <w:t>Mapping of notifications</w:t>
      </w:r>
      <w:bookmarkEnd w:id="4183"/>
      <w:bookmarkEnd w:id="4184"/>
      <w:bookmarkEnd w:id="4185"/>
      <w:bookmarkEnd w:id="4186"/>
    </w:p>
    <w:p w14:paraId="2F45EBD1" w14:textId="3F7D0775" w:rsidR="00B71622" w:rsidRDefault="006B4C0A" w:rsidP="00B71622">
      <w:pPr>
        <w:pStyle w:val="Heading5"/>
      </w:pPr>
      <w:bookmarkStart w:id="4187" w:name="_Toc51581286"/>
      <w:bookmarkStart w:id="4188" w:name="_Toc52356549"/>
      <w:bookmarkStart w:id="4189" w:name="_Toc55228119"/>
      <w:bookmarkStart w:id="4190" w:name="_Toc138080270"/>
      <w:r>
        <w:t>12.6</w:t>
      </w:r>
      <w:r w:rsidR="00B71622">
        <w:t>.1.2.1</w:t>
      </w:r>
      <w:r w:rsidR="00B71622">
        <w:tab/>
        <w:t>Introduction</w:t>
      </w:r>
      <w:bookmarkEnd w:id="4187"/>
      <w:bookmarkEnd w:id="4188"/>
      <w:bookmarkEnd w:id="4189"/>
      <w:bookmarkEnd w:id="4190"/>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1" w:name="_Toc51581287"/>
      <w:bookmarkStart w:id="4192" w:name="_Toc52356550"/>
      <w:bookmarkStart w:id="4193" w:name="_Toc55228120"/>
      <w:bookmarkStart w:id="4194" w:name="_Toc138080271"/>
      <w:r>
        <w:t>12.6</w:t>
      </w:r>
      <w:r w:rsidR="00B71622">
        <w:t>.1.2.</w:t>
      </w:r>
      <w:r w:rsidR="00F97C5B">
        <w:t>2</w:t>
      </w:r>
      <w:r w:rsidR="00B71622">
        <w:tab/>
        <w:t xml:space="preserve">Notification </w:t>
      </w:r>
      <w:r w:rsidR="00B71622" w:rsidRPr="00971FE6">
        <w:rPr>
          <w:rFonts w:cs="Arial"/>
        </w:rPr>
        <w:t>notifyFileReady</w:t>
      </w:r>
      <w:bookmarkEnd w:id="4191"/>
      <w:bookmarkEnd w:id="4192"/>
      <w:bookmarkEnd w:id="4193"/>
      <w:bookmarkEnd w:id="4194"/>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5" w:name="_Toc51581288"/>
      <w:bookmarkStart w:id="4196" w:name="_Toc52356551"/>
      <w:bookmarkStart w:id="4197" w:name="_Toc55228121"/>
      <w:bookmarkStart w:id="4198" w:name="_Toc138080272"/>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5"/>
      <w:bookmarkEnd w:id="4196"/>
      <w:bookmarkEnd w:id="4197"/>
      <w:bookmarkEnd w:id="4198"/>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9" w:name="_Toc51581289"/>
      <w:bookmarkStart w:id="4200" w:name="_Toc52356552"/>
      <w:bookmarkStart w:id="4201" w:name="_Toc55228122"/>
      <w:bookmarkStart w:id="4202" w:name="_Toc138080273"/>
      <w:r>
        <w:rPr>
          <w:lang w:eastAsia="zh-CN"/>
        </w:rPr>
        <w:t>12.6</w:t>
      </w:r>
      <w:r w:rsidR="00B71622">
        <w:rPr>
          <w:lang w:eastAsia="zh-CN"/>
        </w:rPr>
        <w:t>.1.3</w:t>
      </w:r>
      <w:r w:rsidR="00B71622">
        <w:tab/>
        <w:t>Resources</w:t>
      </w:r>
      <w:bookmarkEnd w:id="4199"/>
      <w:bookmarkEnd w:id="4200"/>
      <w:bookmarkEnd w:id="4201"/>
      <w:bookmarkEnd w:id="4202"/>
    </w:p>
    <w:p w14:paraId="0E993214" w14:textId="77777777" w:rsidR="00B71622" w:rsidRDefault="006B4C0A" w:rsidP="00B71622">
      <w:pPr>
        <w:pStyle w:val="Heading5"/>
      </w:pPr>
      <w:bookmarkStart w:id="4203" w:name="_Toc51581290"/>
      <w:bookmarkStart w:id="4204" w:name="_Toc52356553"/>
      <w:bookmarkStart w:id="4205" w:name="_Toc55228123"/>
      <w:bookmarkStart w:id="4206" w:name="_Toc138080274"/>
      <w:r>
        <w:rPr>
          <w:lang w:eastAsia="zh-CN"/>
        </w:rPr>
        <w:t>12.6</w:t>
      </w:r>
      <w:r w:rsidR="00B71622">
        <w:rPr>
          <w:lang w:eastAsia="zh-CN"/>
        </w:rPr>
        <w:t>.1.3.</w:t>
      </w:r>
      <w:r w:rsidR="00B71622">
        <w:t>1</w:t>
      </w:r>
      <w:r w:rsidR="00B71622">
        <w:tab/>
        <w:t>Resource structure</w:t>
      </w:r>
      <w:bookmarkEnd w:id="4203"/>
      <w:bookmarkEnd w:id="4204"/>
      <w:bookmarkEnd w:id="4205"/>
      <w:bookmarkEnd w:id="4206"/>
    </w:p>
    <w:p w14:paraId="5ED00134" w14:textId="77777777" w:rsidR="00F10401" w:rsidRPr="00851E6D" w:rsidRDefault="00F10401" w:rsidP="00F10401">
      <w:pPr>
        <w:pStyle w:val="Heading6"/>
      </w:pPr>
      <w:bookmarkStart w:id="4207" w:name="_Toc138080275"/>
      <w:r>
        <w:t>12.6.1.3.1.1</w:t>
      </w:r>
      <w:r>
        <w:tab/>
        <w:t>Resource structure on the MnS producer</w:t>
      </w:r>
      <w:bookmarkEnd w:id="4207"/>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8" w:name="_Toc138080276"/>
      <w:r>
        <w:rPr>
          <w:lang w:eastAsia="zh-CN"/>
        </w:rPr>
        <w:t>12.6.1.3.</w:t>
      </w:r>
      <w:r>
        <w:t>1.2</w:t>
      </w:r>
      <w:r>
        <w:tab/>
        <w:t>Resource structure on the MnS consumer</w:t>
      </w:r>
      <w:bookmarkEnd w:id="4208"/>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9" w:name="_Toc51581291"/>
      <w:bookmarkStart w:id="4210" w:name="_Toc52356554"/>
      <w:bookmarkStart w:id="4211" w:name="_Toc55228124"/>
      <w:bookmarkStart w:id="4212" w:name="_Toc138080277"/>
      <w:r w:rsidRPr="006F72D1">
        <w:rPr>
          <w:lang w:eastAsia="zh-CN"/>
        </w:rPr>
        <w:t>12.6</w:t>
      </w:r>
      <w:r w:rsidR="00B71622" w:rsidRPr="00820A1B">
        <w:rPr>
          <w:lang w:eastAsia="zh-CN"/>
        </w:rPr>
        <w:t>.1.3.</w:t>
      </w:r>
      <w:r w:rsidR="00B71622" w:rsidRPr="00820A1B">
        <w:t>2</w:t>
      </w:r>
      <w:r w:rsidR="00B71622" w:rsidRPr="00820A1B">
        <w:tab/>
        <w:t>Resource definitions</w:t>
      </w:r>
      <w:bookmarkEnd w:id="4209"/>
      <w:bookmarkEnd w:id="4210"/>
      <w:bookmarkEnd w:id="4211"/>
      <w:bookmarkEnd w:id="4212"/>
    </w:p>
    <w:p w14:paraId="03126CD3" w14:textId="2374EFF1" w:rsidR="00B71622" w:rsidRPr="00820A1B" w:rsidRDefault="006B4C0A" w:rsidP="007B5E64">
      <w:pPr>
        <w:pStyle w:val="H6"/>
      </w:pPr>
      <w:bookmarkStart w:id="4213" w:name="_Toc51581292"/>
      <w:bookmarkStart w:id="4214" w:name="_Toc52356555"/>
      <w:bookmarkStart w:id="4215"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3"/>
      <w:bookmarkEnd w:id="4214"/>
      <w:bookmarkEnd w:id="4215"/>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6" w:name="_Toc51581293"/>
      <w:bookmarkStart w:id="4217" w:name="_Toc52356556"/>
      <w:bookmarkStart w:id="4218"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6"/>
      <w:bookmarkEnd w:id="4217"/>
      <w:bookmarkEnd w:id="421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9" w:name="_Toc51581294"/>
      <w:bookmarkStart w:id="4220" w:name="_Toc52356557"/>
      <w:bookmarkStart w:id="422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9"/>
      <w:bookmarkEnd w:id="4220"/>
      <w:bookmarkEnd w:id="422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2" w:name="OLE_LINK7"/>
      <w:r>
        <w:rPr>
          <w:lang w:eastAsia="zh-CN"/>
        </w:rPr>
        <w:t>12.6</w:t>
      </w:r>
      <w:r w:rsidR="00B71622">
        <w:rPr>
          <w:lang w:eastAsia="zh-CN"/>
        </w:rPr>
        <w:t>.1.3</w:t>
      </w:r>
      <w:r w:rsidR="00B71622">
        <w:t>.2.3</w:t>
      </w:r>
      <w:r w:rsidR="00B71622">
        <w:rPr>
          <w:lang w:eastAsia="zh-CN"/>
        </w:rPr>
        <w:t>.2</w:t>
      </w:r>
      <w:bookmarkEnd w:id="4222"/>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3" w:name="_Toc51581295"/>
      <w:bookmarkStart w:id="4224" w:name="_Toc52356558"/>
      <w:bookmarkStart w:id="422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3"/>
      <w:bookmarkEnd w:id="4224"/>
      <w:bookmarkEnd w:id="422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6" w:name="_Toc51581296"/>
      <w:bookmarkStart w:id="4227" w:name="_Toc52356559"/>
      <w:bookmarkStart w:id="4228" w:name="_Toc55228129"/>
      <w:bookmarkStart w:id="4229" w:name="_Toc138080278"/>
      <w:r>
        <w:rPr>
          <w:lang w:eastAsia="zh-CN"/>
        </w:rPr>
        <w:t>12.6</w:t>
      </w:r>
      <w:r w:rsidR="00B71622">
        <w:rPr>
          <w:lang w:eastAsia="zh-CN"/>
        </w:rPr>
        <w:t>.1.4</w:t>
      </w:r>
      <w:r w:rsidR="00B71622">
        <w:tab/>
        <w:t>Data type definitions</w:t>
      </w:r>
      <w:bookmarkEnd w:id="4226"/>
      <w:bookmarkEnd w:id="4227"/>
      <w:bookmarkEnd w:id="4228"/>
      <w:bookmarkEnd w:id="4229"/>
    </w:p>
    <w:p w14:paraId="61D59412" w14:textId="77777777" w:rsidR="00B71622" w:rsidRDefault="006B4C0A" w:rsidP="007B5E64">
      <w:pPr>
        <w:pStyle w:val="Heading5"/>
        <w:rPr>
          <w:lang w:eastAsia="zh-CN"/>
        </w:rPr>
      </w:pPr>
      <w:bookmarkStart w:id="4230" w:name="_Toc51581297"/>
      <w:bookmarkStart w:id="4231" w:name="_Toc52356560"/>
      <w:bookmarkStart w:id="4232" w:name="_Toc55228130"/>
      <w:bookmarkStart w:id="4233" w:name="_Toc138080279"/>
      <w:r>
        <w:rPr>
          <w:lang w:eastAsia="zh-CN"/>
        </w:rPr>
        <w:t>12.6</w:t>
      </w:r>
      <w:r w:rsidR="00B71622">
        <w:rPr>
          <w:lang w:eastAsia="zh-CN"/>
        </w:rPr>
        <w:t>.1.4.1</w:t>
      </w:r>
      <w:r w:rsidR="00B71622">
        <w:rPr>
          <w:lang w:eastAsia="zh-CN"/>
        </w:rPr>
        <w:tab/>
      </w:r>
      <w:r w:rsidR="00B71622">
        <w:t>General</w:t>
      </w:r>
      <w:bookmarkEnd w:id="4230"/>
      <w:bookmarkEnd w:id="4231"/>
      <w:bookmarkEnd w:id="4232"/>
      <w:bookmarkEnd w:id="423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4" w:name="_Toc51581298"/>
      <w:bookmarkStart w:id="4235" w:name="_Toc52356561"/>
      <w:bookmarkStart w:id="4236" w:name="_Toc55228131"/>
      <w:bookmarkStart w:id="4237" w:name="_Toc138080280"/>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4"/>
      <w:bookmarkEnd w:id="4235"/>
      <w:bookmarkEnd w:id="4236"/>
      <w:bookmarkEnd w:id="4237"/>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8" w:name="_Toc51581299"/>
      <w:bookmarkStart w:id="4239" w:name="_Toc52356562"/>
      <w:bookmarkStart w:id="4240" w:name="_Toc55228132"/>
      <w:bookmarkStart w:id="4241" w:name="_Toc138080281"/>
      <w:r>
        <w:rPr>
          <w:lang w:eastAsia="zh-CN"/>
        </w:rPr>
        <w:t>12.6</w:t>
      </w:r>
      <w:r w:rsidR="00B71622">
        <w:rPr>
          <w:lang w:eastAsia="zh-CN"/>
        </w:rPr>
        <w:t>.1.4.3</w:t>
      </w:r>
      <w:r w:rsidR="00B71622">
        <w:rPr>
          <w:lang w:eastAsia="zh-CN"/>
        </w:rPr>
        <w:tab/>
      </w:r>
      <w:bookmarkEnd w:id="4238"/>
      <w:bookmarkEnd w:id="4239"/>
      <w:bookmarkEnd w:id="4240"/>
      <w:r w:rsidR="009D587C">
        <w:t>Void</w:t>
      </w:r>
      <w:bookmarkEnd w:id="4241"/>
    </w:p>
    <w:p w14:paraId="59C5EB4E" w14:textId="62C00F97" w:rsidR="00B71622" w:rsidRDefault="00B71622" w:rsidP="00B71622"/>
    <w:p w14:paraId="18E0E3EF" w14:textId="7D22F735" w:rsidR="00B71622" w:rsidRDefault="006B4C0A" w:rsidP="007B5E64">
      <w:pPr>
        <w:pStyle w:val="Heading5"/>
      </w:pPr>
      <w:bookmarkStart w:id="4242" w:name="_Toc51581300"/>
      <w:bookmarkStart w:id="4243" w:name="_Toc52356563"/>
      <w:bookmarkStart w:id="4244" w:name="_Toc55228133"/>
      <w:bookmarkStart w:id="4245" w:name="_Toc138080282"/>
      <w:r>
        <w:rPr>
          <w:lang w:eastAsia="zh-CN"/>
        </w:rPr>
        <w:t>12.6</w:t>
      </w:r>
      <w:r w:rsidR="00B71622">
        <w:rPr>
          <w:lang w:eastAsia="zh-CN"/>
        </w:rPr>
        <w:t>.1.4.4</w:t>
      </w:r>
      <w:r w:rsidR="00B71622">
        <w:rPr>
          <w:lang w:eastAsia="zh-CN"/>
        </w:rPr>
        <w:tab/>
      </w:r>
      <w:bookmarkEnd w:id="4242"/>
      <w:bookmarkEnd w:id="4243"/>
      <w:bookmarkEnd w:id="4244"/>
      <w:r w:rsidR="009D587C">
        <w:t>Void</w:t>
      </w:r>
      <w:bookmarkEnd w:id="4245"/>
    </w:p>
    <w:p w14:paraId="40291DFD" w14:textId="77777777" w:rsidR="00B71622" w:rsidRDefault="00B71622" w:rsidP="00B71622"/>
    <w:p w14:paraId="04705692" w14:textId="2A926FC5" w:rsidR="00B71622" w:rsidRDefault="006B4C0A" w:rsidP="007B5E64">
      <w:pPr>
        <w:pStyle w:val="Heading5"/>
      </w:pPr>
      <w:bookmarkStart w:id="4246" w:name="_Toc51581307"/>
      <w:bookmarkStart w:id="4247" w:name="_Toc52356570"/>
      <w:bookmarkStart w:id="4248" w:name="_Toc55228140"/>
      <w:bookmarkStart w:id="4249" w:name="_Toc138080283"/>
      <w:r>
        <w:rPr>
          <w:lang w:eastAsia="zh-CN"/>
        </w:rPr>
        <w:t>12.6</w:t>
      </w:r>
      <w:r w:rsidR="00B71622">
        <w:rPr>
          <w:lang w:eastAsia="zh-CN"/>
        </w:rPr>
        <w:t>.1.4.5</w:t>
      </w:r>
      <w:r w:rsidR="00B71622">
        <w:rPr>
          <w:lang w:eastAsia="zh-CN"/>
        </w:rPr>
        <w:tab/>
      </w:r>
      <w:bookmarkEnd w:id="4246"/>
      <w:bookmarkEnd w:id="4247"/>
      <w:bookmarkEnd w:id="4248"/>
      <w:r w:rsidR="009D587C">
        <w:t>Void</w:t>
      </w:r>
      <w:bookmarkEnd w:id="4249"/>
    </w:p>
    <w:p w14:paraId="2A895B05" w14:textId="77777777" w:rsidR="00B71622" w:rsidRDefault="00B71622" w:rsidP="00B71622"/>
    <w:p w14:paraId="72759971" w14:textId="77777777" w:rsidR="00B71622" w:rsidRDefault="006B4C0A" w:rsidP="007B5E64">
      <w:pPr>
        <w:pStyle w:val="Heading5"/>
      </w:pPr>
      <w:bookmarkStart w:id="4250" w:name="_Toc51581309"/>
      <w:bookmarkStart w:id="4251" w:name="_Toc52356572"/>
      <w:bookmarkStart w:id="4252" w:name="_Toc55228142"/>
      <w:bookmarkStart w:id="4253" w:name="_Toc138080284"/>
      <w:r>
        <w:rPr>
          <w:lang w:eastAsia="zh-CN"/>
        </w:rPr>
        <w:t>12.6</w:t>
      </w:r>
      <w:r w:rsidR="00B71622">
        <w:rPr>
          <w:lang w:eastAsia="zh-CN"/>
        </w:rPr>
        <w:t>.1.4.6</w:t>
      </w:r>
      <w:r w:rsidR="00B71622">
        <w:rPr>
          <w:lang w:eastAsia="zh-CN"/>
        </w:rPr>
        <w:tab/>
      </w:r>
      <w:r w:rsidR="00B71622">
        <w:t>Simple data types and enumerations</w:t>
      </w:r>
      <w:bookmarkEnd w:id="4250"/>
      <w:bookmarkEnd w:id="4251"/>
      <w:bookmarkEnd w:id="4252"/>
      <w:bookmarkEnd w:id="4253"/>
    </w:p>
    <w:p w14:paraId="248C80F5" w14:textId="77777777" w:rsidR="00B71622" w:rsidRDefault="006B4C0A" w:rsidP="007B5E64">
      <w:pPr>
        <w:pStyle w:val="H6"/>
        <w:rPr>
          <w:lang w:eastAsia="zh-CN"/>
        </w:rPr>
      </w:pPr>
      <w:bookmarkStart w:id="4254" w:name="_Toc51581310"/>
      <w:bookmarkStart w:id="4255" w:name="_Toc52356573"/>
      <w:bookmarkStart w:id="4256" w:name="_Toc55228143"/>
      <w:r>
        <w:rPr>
          <w:lang w:eastAsia="zh-CN"/>
        </w:rPr>
        <w:t>12.6</w:t>
      </w:r>
      <w:r w:rsidR="00B71622">
        <w:rPr>
          <w:lang w:eastAsia="zh-CN"/>
        </w:rPr>
        <w:t>.1.4.6.1</w:t>
      </w:r>
      <w:r w:rsidR="00B71622">
        <w:rPr>
          <w:lang w:eastAsia="zh-CN"/>
        </w:rPr>
        <w:tab/>
      </w:r>
      <w:r w:rsidR="00B71622">
        <w:t>General</w:t>
      </w:r>
      <w:bookmarkEnd w:id="4254"/>
      <w:bookmarkEnd w:id="4255"/>
      <w:bookmarkEnd w:id="4256"/>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7" w:name="_Toc51581311"/>
      <w:bookmarkStart w:id="4258" w:name="_Toc52356574"/>
      <w:bookmarkStart w:id="4259" w:name="_Toc55228144"/>
      <w:r>
        <w:rPr>
          <w:lang w:eastAsia="zh-CN"/>
        </w:rPr>
        <w:t>12.6</w:t>
      </w:r>
      <w:r w:rsidR="00B71622">
        <w:rPr>
          <w:lang w:eastAsia="zh-CN"/>
        </w:rPr>
        <w:t>.1.4.6.2</w:t>
      </w:r>
      <w:r w:rsidR="00B71622">
        <w:rPr>
          <w:lang w:eastAsia="zh-CN"/>
        </w:rPr>
        <w:tab/>
        <w:t>Simple data types</w:t>
      </w:r>
      <w:bookmarkEnd w:id="4257"/>
      <w:bookmarkEnd w:id="4258"/>
      <w:bookmarkEnd w:id="4259"/>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0" w:name="_Toc51581312"/>
      <w:bookmarkStart w:id="4261" w:name="_Toc52356575"/>
      <w:bookmarkStart w:id="4262"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0"/>
      <w:bookmarkEnd w:id="4261"/>
      <w:bookmarkEnd w:id="4262"/>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3" w:name="_Toc51581313"/>
      <w:bookmarkStart w:id="4264" w:name="_Toc52356576"/>
      <w:bookmarkStart w:id="4265"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3"/>
      <w:bookmarkEnd w:id="4264"/>
      <w:bookmarkEnd w:id="4265"/>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6" w:name="_Toc20494851"/>
      <w:bookmarkStart w:id="4267" w:name="_Toc26975926"/>
      <w:bookmarkStart w:id="4268" w:name="_Toc35856812"/>
      <w:bookmarkStart w:id="4269" w:name="_Toc44001711"/>
      <w:bookmarkStart w:id="4270" w:name="_Toc51581314"/>
      <w:bookmarkStart w:id="4271" w:name="_Toc52356577"/>
      <w:bookmarkStart w:id="4272" w:name="_Toc55228147"/>
      <w:bookmarkStart w:id="4273" w:name="_Toc138080285"/>
      <w:r w:rsidR="001014D4" w:rsidRPr="00215D3C">
        <w:t>Annex A (normative)</w:t>
      </w:r>
      <w:r w:rsidRPr="00215D3C">
        <w:t>:</w:t>
      </w:r>
      <w:r w:rsidRPr="00215D3C">
        <w:br/>
      </w:r>
      <w:r w:rsidR="001014D4" w:rsidRPr="00215D3C">
        <w:rPr>
          <w:rFonts w:cs="Arial"/>
          <w:szCs w:val="36"/>
        </w:rPr>
        <w:t>OpenAPI specification</w:t>
      </w:r>
      <w:bookmarkEnd w:id="4266"/>
      <w:bookmarkEnd w:id="4267"/>
      <w:bookmarkEnd w:id="4268"/>
      <w:bookmarkEnd w:id="4269"/>
      <w:bookmarkEnd w:id="4270"/>
      <w:bookmarkEnd w:id="4271"/>
      <w:bookmarkEnd w:id="4272"/>
      <w:bookmarkEnd w:id="4273"/>
    </w:p>
    <w:p w14:paraId="2736CFB0" w14:textId="77777777" w:rsidR="00131C35" w:rsidRPr="00131C35" w:rsidRDefault="00131C35" w:rsidP="00075335">
      <w:pPr>
        <w:pStyle w:val="Heading1"/>
      </w:pPr>
      <w:bookmarkStart w:id="4274" w:name="_Toc20494852"/>
      <w:bookmarkStart w:id="4275" w:name="_Toc26975927"/>
      <w:bookmarkStart w:id="4276" w:name="_Toc35856813"/>
      <w:bookmarkStart w:id="4277" w:name="_Toc44001712"/>
      <w:bookmarkStart w:id="4278" w:name="_Toc51581315"/>
      <w:bookmarkStart w:id="4279" w:name="_Toc52356578"/>
      <w:bookmarkStart w:id="4280" w:name="_Toc55228148"/>
      <w:bookmarkStart w:id="4281" w:name="_Toc138080286"/>
      <w:r>
        <w:rPr>
          <w:lang w:eastAsia="de-DE"/>
        </w:rPr>
        <w:t>A.0</w:t>
      </w:r>
      <w:r>
        <w:rPr>
          <w:lang w:eastAsia="de-DE"/>
        </w:rPr>
        <w:tab/>
        <w:t>Introduction</w:t>
      </w:r>
      <w:bookmarkEnd w:id="4274"/>
      <w:bookmarkEnd w:id="4275"/>
      <w:bookmarkEnd w:id="4276"/>
      <w:bookmarkEnd w:id="4277"/>
      <w:bookmarkEnd w:id="4278"/>
      <w:bookmarkEnd w:id="4279"/>
      <w:bookmarkEnd w:id="4280"/>
      <w:bookmarkEnd w:id="4281"/>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2" w:name="_Toc20494853"/>
      <w:bookmarkStart w:id="4283" w:name="_Toc26975928"/>
      <w:bookmarkStart w:id="4284" w:name="_Toc35856814"/>
      <w:bookmarkStart w:id="4285" w:name="_Toc44001713"/>
      <w:bookmarkStart w:id="4286" w:name="_Toc51581316"/>
      <w:bookmarkStart w:id="4287" w:name="_Toc52356579"/>
      <w:bookmarkStart w:id="4288" w:name="_Toc55228149"/>
      <w:bookmarkStart w:id="4289" w:name="_Toc138080287"/>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2"/>
      <w:bookmarkEnd w:id="4283"/>
      <w:bookmarkEnd w:id="4284"/>
      <w:bookmarkEnd w:id="4285"/>
      <w:bookmarkEnd w:id="4286"/>
      <w:bookmarkEnd w:id="4287"/>
      <w:bookmarkEnd w:id="4288"/>
      <w:bookmarkEnd w:id="4289"/>
    </w:p>
    <w:p w14:paraId="7A554B62" w14:textId="77777777" w:rsidR="00D5687E" w:rsidRDefault="00D5687E" w:rsidP="002E4B6A">
      <w:pPr>
        <w:pStyle w:val="Heading2"/>
        <w:rPr>
          <w:lang w:eastAsia="de-DE"/>
        </w:rPr>
      </w:pPr>
      <w:bookmarkStart w:id="4290" w:name="_Toc35856815"/>
      <w:bookmarkStart w:id="4291" w:name="_Toc44001714"/>
      <w:bookmarkStart w:id="4292" w:name="_Toc51581317"/>
      <w:bookmarkStart w:id="4293" w:name="_Toc52356580"/>
      <w:bookmarkStart w:id="4294" w:name="_Toc55228150"/>
      <w:bookmarkStart w:id="4295" w:name="_Toc138080288"/>
      <w:r>
        <w:rPr>
          <w:lang w:eastAsia="de-DE"/>
        </w:rPr>
        <w:t>A.1.0</w:t>
      </w:r>
      <w:r>
        <w:rPr>
          <w:lang w:eastAsia="de-DE"/>
        </w:rPr>
        <w:tab/>
        <w:t>Introduction</w:t>
      </w:r>
      <w:bookmarkEnd w:id="4290"/>
      <w:bookmarkEnd w:id="4291"/>
      <w:bookmarkEnd w:id="4292"/>
      <w:bookmarkEnd w:id="4293"/>
      <w:bookmarkEnd w:id="4294"/>
      <w:bookmarkEnd w:id="4295"/>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6" w:name="_Toc26975929"/>
      <w:bookmarkStart w:id="4297" w:name="_Toc35856816"/>
      <w:bookmarkStart w:id="4298" w:name="_Toc44001715"/>
      <w:bookmarkStart w:id="4299" w:name="_Toc51581318"/>
      <w:bookmarkStart w:id="4300" w:name="_Toc52356581"/>
      <w:bookmarkStart w:id="4301" w:name="_Toc55228151"/>
      <w:bookmarkStart w:id="4302" w:name="_Toc138080289"/>
      <w:r>
        <w:t>A.1.1</w:t>
      </w:r>
      <w:r>
        <w:tab/>
      </w:r>
      <w:r w:rsidR="00D77F32">
        <w:rPr>
          <w:lang w:eastAsia="de-DE"/>
        </w:rPr>
        <w:t>OpenAPI document "</w:t>
      </w:r>
      <w:r w:rsidR="00874286" w:rsidRPr="00874286">
        <w:rPr>
          <w:lang w:eastAsia="de-DE"/>
        </w:rPr>
        <w:t>TS28532_P</w:t>
      </w:r>
      <w:r w:rsidR="00D77F32">
        <w:rPr>
          <w:lang w:eastAsia="de-DE"/>
        </w:rPr>
        <w:t>rovMnS.yaml"</w:t>
      </w:r>
      <w:bookmarkEnd w:id="4296"/>
      <w:bookmarkEnd w:id="4297"/>
      <w:bookmarkEnd w:id="4298"/>
      <w:bookmarkEnd w:id="4299"/>
      <w:bookmarkEnd w:id="4300"/>
      <w:bookmarkEnd w:id="4301"/>
      <w:bookmarkEnd w:id="4302"/>
    </w:p>
    <w:p w14:paraId="36319470" w14:textId="77777777" w:rsidR="00ED1345" w:rsidRDefault="00ED1345" w:rsidP="00ED1345">
      <w:pPr>
        <w:pStyle w:val="PL"/>
      </w:pPr>
      <w:r>
        <w:t>openapi: 3.0.1</w:t>
      </w:r>
    </w:p>
    <w:p w14:paraId="27186C00" w14:textId="77777777" w:rsidR="00ED1345" w:rsidRDefault="00ED1345" w:rsidP="00ED1345">
      <w:pPr>
        <w:pStyle w:val="PL"/>
      </w:pPr>
      <w:r>
        <w:t>info:</w:t>
      </w:r>
    </w:p>
    <w:p w14:paraId="6EF3F145" w14:textId="77777777" w:rsidR="00ED1345" w:rsidRDefault="00ED1345" w:rsidP="00ED1345">
      <w:pPr>
        <w:pStyle w:val="PL"/>
      </w:pPr>
      <w:r>
        <w:t xml:space="preserve">  title: Provisioning MnS</w:t>
      </w:r>
    </w:p>
    <w:p w14:paraId="1F7BE9E4" w14:textId="405950D6" w:rsidR="00ED1345" w:rsidRDefault="00ED1345" w:rsidP="00ED1345">
      <w:pPr>
        <w:pStyle w:val="PL"/>
      </w:pPr>
      <w:r>
        <w:t xml:space="preserve">  version: 16.</w:t>
      </w:r>
      <w:r w:rsidR="00131DEE">
        <w:t>15</w:t>
      </w:r>
      <w:r>
        <w:t>.0</w:t>
      </w:r>
    </w:p>
    <w:p w14:paraId="6FC89330" w14:textId="77777777" w:rsidR="00ED1345" w:rsidRDefault="00ED1345" w:rsidP="00ED1345">
      <w:pPr>
        <w:pStyle w:val="PL"/>
      </w:pPr>
      <w:r>
        <w:t xml:space="preserve">  description: &gt;-</w:t>
      </w:r>
    </w:p>
    <w:p w14:paraId="7CC37D96" w14:textId="77777777" w:rsidR="00ED1345" w:rsidRDefault="00ED1345" w:rsidP="00ED1345">
      <w:pPr>
        <w:pStyle w:val="PL"/>
      </w:pPr>
      <w:r>
        <w:t xml:space="preserve">    OAS 3.0.1 definition of the Provisioning MnS</w:t>
      </w:r>
    </w:p>
    <w:p w14:paraId="72B5EC15" w14:textId="3D7EF224" w:rsidR="00ED1345" w:rsidRDefault="00131DEE" w:rsidP="00ED1345">
      <w:pPr>
        <w:pStyle w:val="PL"/>
      </w:pPr>
      <w:r>
        <w:t xml:space="preserve">    © 2023, 3GPP Organizational Partners (ARIB, ATIS, CCSA, ETSI, TSDSI, TTA, TTC).</w:t>
      </w:r>
    </w:p>
    <w:p w14:paraId="482EE6ED" w14:textId="77777777" w:rsidR="00ED1345" w:rsidRDefault="00ED1345" w:rsidP="00ED1345">
      <w:pPr>
        <w:pStyle w:val="PL"/>
      </w:pPr>
      <w:r>
        <w:t xml:space="preserve">    All rights reserved.</w:t>
      </w:r>
    </w:p>
    <w:p w14:paraId="4A5DF155" w14:textId="77777777" w:rsidR="00ED1345" w:rsidRDefault="00ED1345" w:rsidP="00ED1345">
      <w:pPr>
        <w:pStyle w:val="PL"/>
      </w:pPr>
      <w:r>
        <w:t>externalDocs:</w:t>
      </w:r>
    </w:p>
    <w:p w14:paraId="11001E8D" w14:textId="77777777" w:rsidR="00ED1345" w:rsidRDefault="00ED1345" w:rsidP="00ED1345">
      <w:pPr>
        <w:pStyle w:val="PL"/>
      </w:pPr>
      <w:r>
        <w:t xml:space="preserve">  description: 3GPP TS 28.532; Generic management services</w:t>
      </w:r>
    </w:p>
    <w:p w14:paraId="4CA0C470" w14:textId="77777777" w:rsidR="00ED1345" w:rsidRDefault="00ED1345" w:rsidP="00ED1345">
      <w:pPr>
        <w:pStyle w:val="PL"/>
      </w:pPr>
      <w:r>
        <w:t xml:space="preserve">  url: http://www.3gpp.org/ftp/Specs/archive/28_series/28.532/</w:t>
      </w:r>
    </w:p>
    <w:p w14:paraId="4E9CE5E3" w14:textId="77777777" w:rsidR="00ED1345" w:rsidRDefault="00ED1345" w:rsidP="00ED1345">
      <w:pPr>
        <w:pStyle w:val="PL"/>
      </w:pPr>
      <w:r>
        <w:t>servers:</w:t>
      </w:r>
    </w:p>
    <w:p w14:paraId="742C1033" w14:textId="77777777" w:rsidR="00ED1345" w:rsidRDefault="00ED1345" w:rsidP="00ED1345">
      <w:pPr>
        <w:pStyle w:val="PL"/>
      </w:pPr>
      <w:r>
        <w:t xml:space="preserve">  - url: '{MnSRoot}/ProvMnS/{MnSVersion}/{URI-LDN-first-part}'</w:t>
      </w:r>
    </w:p>
    <w:p w14:paraId="59767374" w14:textId="77777777" w:rsidR="00ED1345" w:rsidRDefault="00ED1345" w:rsidP="00ED1345">
      <w:pPr>
        <w:pStyle w:val="PL"/>
      </w:pPr>
      <w:r>
        <w:t xml:space="preserve">    variables:</w:t>
      </w:r>
    </w:p>
    <w:p w14:paraId="30381DF5" w14:textId="77777777" w:rsidR="00ED1345" w:rsidRDefault="00ED1345" w:rsidP="00ED1345">
      <w:pPr>
        <w:pStyle w:val="PL"/>
      </w:pPr>
      <w:r>
        <w:t xml:space="preserve">      MnSRoot:</w:t>
      </w:r>
    </w:p>
    <w:p w14:paraId="73E1FA4C" w14:textId="77777777" w:rsidR="00ED1345" w:rsidRDefault="00ED1345" w:rsidP="00ED1345">
      <w:pPr>
        <w:pStyle w:val="PL"/>
      </w:pPr>
      <w:r>
        <w:t xml:space="preserve">        description: See clause 4.4.2 of TS 32.158</w:t>
      </w:r>
    </w:p>
    <w:p w14:paraId="3F4C1B96" w14:textId="77777777" w:rsidR="00ED1345" w:rsidRDefault="00ED1345" w:rsidP="00ED1345">
      <w:pPr>
        <w:pStyle w:val="PL"/>
      </w:pPr>
      <w:r>
        <w:t xml:space="preserve">        default: http://example.com/3GPPManagement</w:t>
      </w:r>
    </w:p>
    <w:p w14:paraId="65CB2B92" w14:textId="77777777" w:rsidR="00ED1345" w:rsidRDefault="00ED1345" w:rsidP="00ED1345">
      <w:pPr>
        <w:pStyle w:val="PL"/>
      </w:pPr>
      <w:r>
        <w:t xml:space="preserve">      MnSVersion:</w:t>
      </w:r>
    </w:p>
    <w:p w14:paraId="3E537753" w14:textId="77777777" w:rsidR="00ED1345" w:rsidRDefault="00ED1345" w:rsidP="00ED1345">
      <w:pPr>
        <w:pStyle w:val="PL"/>
      </w:pPr>
      <w:r>
        <w:t xml:space="preserve">        description: Version number of the OpenAPI definition</w:t>
      </w:r>
    </w:p>
    <w:p w14:paraId="23158B96" w14:textId="77777777" w:rsidR="00ED1345" w:rsidRDefault="00ED1345" w:rsidP="00ED1345">
      <w:pPr>
        <w:pStyle w:val="PL"/>
      </w:pPr>
      <w:r>
        <w:t xml:space="preserve">        default: XXX</w:t>
      </w:r>
    </w:p>
    <w:p w14:paraId="0C98CA91" w14:textId="77777777" w:rsidR="00ED1345" w:rsidRDefault="00ED1345" w:rsidP="00ED1345">
      <w:pPr>
        <w:pStyle w:val="PL"/>
      </w:pPr>
      <w:r>
        <w:t xml:space="preserve">      URI-LDN-first-part:</w:t>
      </w:r>
    </w:p>
    <w:p w14:paraId="5C9FE4AE" w14:textId="77777777" w:rsidR="00ED1345" w:rsidRDefault="00ED1345" w:rsidP="00ED1345">
      <w:pPr>
        <w:pStyle w:val="PL"/>
      </w:pPr>
      <w:r>
        <w:t xml:space="preserve">        description: See clause 4.4.2 of TS 32.158</w:t>
      </w:r>
    </w:p>
    <w:p w14:paraId="7D14D667" w14:textId="77777777" w:rsidR="00ED1345" w:rsidRDefault="00ED1345" w:rsidP="00ED1345">
      <w:pPr>
        <w:pStyle w:val="PL"/>
      </w:pPr>
      <w:r>
        <w:t xml:space="preserve">        default: ''</w:t>
      </w:r>
    </w:p>
    <w:p w14:paraId="23721C8A" w14:textId="77777777" w:rsidR="00ED1345" w:rsidRDefault="00ED1345" w:rsidP="00ED1345">
      <w:pPr>
        <w:pStyle w:val="PL"/>
      </w:pPr>
      <w:r>
        <w:t>paths:</w:t>
      </w:r>
    </w:p>
    <w:p w14:paraId="6BBD9BFE" w14:textId="77777777" w:rsidR="00ED1345" w:rsidRDefault="00ED1345" w:rsidP="00ED1345">
      <w:pPr>
        <w:pStyle w:val="PL"/>
      </w:pPr>
      <w:r>
        <w:t xml:space="preserve">  '/{className}={id}':</w:t>
      </w:r>
    </w:p>
    <w:p w14:paraId="64165283" w14:textId="77777777" w:rsidR="00ED1345" w:rsidRDefault="00ED1345" w:rsidP="00ED1345">
      <w:pPr>
        <w:pStyle w:val="PL"/>
      </w:pPr>
      <w:r>
        <w:t xml:space="preserve">    parameters:</w:t>
      </w:r>
    </w:p>
    <w:p w14:paraId="47685384" w14:textId="77777777" w:rsidR="00ED1345" w:rsidRDefault="00ED1345" w:rsidP="00ED1345">
      <w:pPr>
        <w:pStyle w:val="PL"/>
      </w:pPr>
      <w:r>
        <w:t xml:space="preserve">      - name: className</w:t>
      </w:r>
    </w:p>
    <w:p w14:paraId="0858C653" w14:textId="77777777" w:rsidR="00ED1345" w:rsidRDefault="00ED1345" w:rsidP="00ED1345">
      <w:pPr>
        <w:pStyle w:val="PL"/>
      </w:pPr>
      <w:r>
        <w:t xml:space="preserve">        in: path</w:t>
      </w:r>
    </w:p>
    <w:p w14:paraId="50BD09AF" w14:textId="77777777" w:rsidR="00ED1345" w:rsidRDefault="00ED1345" w:rsidP="00ED1345">
      <w:pPr>
        <w:pStyle w:val="PL"/>
      </w:pPr>
      <w:r>
        <w:t xml:space="preserve">        required: true</w:t>
      </w:r>
    </w:p>
    <w:p w14:paraId="7F296CDD" w14:textId="77777777" w:rsidR="00ED1345" w:rsidRDefault="00ED1345" w:rsidP="00ED1345">
      <w:pPr>
        <w:pStyle w:val="PL"/>
      </w:pPr>
      <w:r>
        <w:t xml:space="preserve">        schema:</w:t>
      </w:r>
    </w:p>
    <w:p w14:paraId="734268DF" w14:textId="77777777" w:rsidR="00ED1345" w:rsidRDefault="00ED1345" w:rsidP="00ED1345">
      <w:pPr>
        <w:pStyle w:val="PL"/>
      </w:pPr>
      <w:r>
        <w:t xml:space="preserve">          type: string</w:t>
      </w:r>
    </w:p>
    <w:p w14:paraId="55BE2653" w14:textId="77777777" w:rsidR="00ED1345" w:rsidRDefault="00ED1345" w:rsidP="00ED1345">
      <w:pPr>
        <w:pStyle w:val="PL"/>
      </w:pPr>
      <w:r>
        <w:t xml:space="preserve">      - name: id</w:t>
      </w:r>
    </w:p>
    <w:p w14:paraId="7AD12CF8" w14:textId="77777777" w:rsidR="00ED1345" w:rsidRDefault="00ED1345" w:rsidP="00ED1345">
      <w:pPr>
        <w:pStyle w:val="PL"/>
      </w:pPr>
      <w:r>
        <w:t xml:space="preserve">        in: path</w:t>
      </w:r>
    </w:p>
    <w:p w14:paraId="45B718BC" w14:textId="77777777" w:rsidR="00ED1345" w:rsidRDefault="00ED1345" w:rsidP="00ED1345">
      <w:pPr>
        <w:pStyle w:val="PL"/>
      </w:pPr>
      <w:r>
        <w:t xml:space="preserve">        required: true</w:t>
      </w:r>
    </w:p>
    <w:p w14:paraId="1C3CBAD7" w14:textId="77777777" w:rsidR="00ED1345" w:rsidRDefault="00ED1345" w:rsidP="00ED1345">
      <w:pPr>
        <w:pStyle w:val="PL"/>
      </w:pPr>
      <w:r>
        <w:t xml:space="preserve">        schema:</w:t>
      </w:r>
    </w:p>
    <w:p w14:paraId="60D89C13" w14:textId="77777777" w:rsidR="00ED1345" w:rsidRDefault="00ED1345" w:rsidP="00ED1345">
      <w:pPr>
        <w:pStyle w:val="PL"/>
      </w:pPr>
      <w:r>
        <w:t xml:space="preserve">          type: string</w:t>
      </w:r>
    </w:p>
    <w:p w14:paraId="70E87A2A" w14:textId="77777777" w:rsidR="00ED1345" w:rsidRDefault="00ED1345" w:rsidP="00ED1345">
      <w:pPr>
        <w:pStyle w:val="PL"/>
      </w:pPr>
      <w:r>
        <w:t xml:space="preserve">    put:</w:t>
      </w:r>
    </w:p>
    <w:p w14:paraId="21A3815D" w14:textId="77777777" w:rsidR="00ED1345" w:rsidRDefault="00ED1345" w:rsidP="00ED1345">
      <w:pPr>
        <w:pStyle w:val="PL"/>
      </w:pPr>
      <w:r>
        <w:t xml:space="preserve">      summary: Replaces a complete single resource or creates it if it does not exist</w:t>
      </w:r>
    </w:p>
    <w:p w14:paraId="18A69A0A" w14:textId="77777777" w:rsidR="00ED1345" w:rsidRDefault="00ED1345" w:rsidP="00ED1345">
      <w:pPr>
        <w:pStyle w:val="PL"/>
      </w:pPr>
      <w:r>
        <w:t xml:space="preserve">      description: &gt;-</w:t>
      </w:r>
    </w:p>
    <w:p w14:paraId="4A702F86" w14:textId="77777777" w:rsidR="00ED1345" w:rsidRDefault="00ED1345" w:rsidP="00ED1345">
      <w:pPr>
        <w:pStyle w:val="PL"/>
      </w:pPr>
      <w:r>
        <w:t xml:space="preserve">        With HTTP PUT a complete resource is replaced or created if it does not</w:t>
      </w:r>
    </w:p>
    <w:p w14:paraId="4CDC02DE" w14:textId="77777777" w:rsidR="00ED1345" w:rsidRDefault="00ED1345" w:rsidP="00ED1345">
      <w:pPr>
        <w:pStyle w:val="PL"/>
      </w:pPr>
      <w:r>
        <w:t xml:space="preserve">        exist. The target resource is identified by the target URI.</w:t>
      </w:r>
    </w:p>
    <w:p w14:paraId="2F66DAA9" w14:textId="77777777" w:rsidR="00ED1345" w:rsidRDefault="00ED1345" w:rsidP="00ED1345">
      <w:pPr>
        <w:pStyle w:val="PL"/>
      </w:pPr>
      <w:r>
        <w:t xml:space="preserve">      requestBody:</w:t>
      </w:r>
    </w:p>
    <w:p w14:paraId="17DF6156" w14:textId="77777777" w:rsidR="00ED1345" w:rsidRDefault="00ED1345" w:rsidP="00ED1345">
      <w:pPr>
        <w:pStyle w:val="PL"/>
      </w:pPr>
      <w:r>
        <w:t xml:space="preserve">        required: true</w:t>
      </w:r>
    </w:p>
    <w:p w14:paraId="6FA5CED8" w14:textId="77777777" w:rsidR="00ED1345" w:rsidRDefault="00ED1345" w:rsidP="00ED1345">
      <w:pPr>
        <w:pStyle w:val="PL"/>
      </w:pPr>
      <w:r>
        <w:t xml:space="preserve">        content:</w:t>
      </w:r>
    </w:p>
    <w:p w14:paraId="46FD33EC" w14:textId="77777777" w:rsidR="00ED1345" w:rsidRDefault="00ED1345" w:rsidP="00ED1345">
      <w:pPr>
        <w:pStyle w:val="PL"/>
      </w:pPr>
      <w:r>
        <w:t xml:space="preserve">          application/json:</w:t>
      </w:r>
    </w:p>
    <w:p w14:paraId="7ABDBD85" w14:textId="77777777" w:rsidR="00ED1345" w:rsidRDefault="00ED1345" w:rsidP="00ED1345">
      <w:pPr>
        <w:pStyle w:val="PL"/>
      </w:pPr>
      <w:r>
        <w:t xml:space="preserve">            schema:</w:t>
      </w:r>
    </w:p>
    <w:p w14:paraId="5C1CA0E2" w14:textId="77777777" w:rsidR="00ED1345" w:rsidRDefault="00ED1345" w:rsidP="00ED1345">
      <w:pPr>
        <w:pStyle w:val="PL"/>
      </w:pPr>
      <w:r>
        <w:t xml:space="preserve">              $ref: '#/components/schemas/Resource'</w:t>
      </w:r>
    </w:p>
    <w:p w14:paraId="5154EAD2" w14:textId="77777777" w:rsidR="00ED1345" w:rsidRDefault="00ED1345" w:rsidP="00ED1345">
      <w:pPr>
        <w:pStyle w:val="PL"/>
      </w:pPr>
      <w:r>
        <w:t xml:space="preserve">      responses:</w:t>
      </w:r>
    </w:p>
    <w:p w14:paraId="41C169A2" w14:textId="77777777" w:rsidR="00ED1345" w:rsidRDefault="00ED1345" w:rsidP="00ED1345">
      <w:pPr>
        <w:pStyle w:val="PL"/>
      </w:pPr>
      <w:r>
        <w:t xml:space="preserve">        '200':</w:t>
      </w:r>
    </w:p>
    <w:p w14:paraId="33FE428B" w14:textId="77777777" w:rsidR="00ED1345" w:rsidRDefault="00ED1345" w:rsidP="00ED1345">
      <w:pPr>
        <w:pStyle w:val="PL"/>
      </w:pPr>
      <w:r>
        <w:t xml:space="preserve">          description: &gt;-</w:t>
      </w:r>
    </w:p>
    <w:p w14:paraId="3C4BAE68" w14:textId="77777777" w:rsidR="00ED1345" w:rsidRDefault="00ED1345" w:rsidP="00ED1345">
      <w:pPr>
        <w:pStyle w:val="PL"/>
      </w:pPr>
      <w:r>
        <w:t xml:space="preserve">            Success case ("200 OK").</w:t>
      </w:r>
    </w:p>
    <w:p w14:paraId="3E6E9270" w14:textId="77777777" w:rsidR="00ED1345" w:rsidRDefault="00ED1345" w:rsidP="00ED1345">
      <w:pPr>
        <w:pStyle w:val="PL"/>
      </w:pPr>
      <w:r>
        <w:t xml:space="preserve">            This status code shall be returned when the resource is replaced, and</w:t>
      </w:r>
    </w:p>
    <w:p w14:paraId="32F4B78B" w14:textId="77777777" w:rsidR="00ED1345" w:rsidRDefault="00ED1345" w:rsidP="00ED1345">
      <w:pPr>
        <w:pStyle w:val="PL"/>
      </w:pPr>
      <w:r>
        <w:t xml:space="preserve">            when the replaced resource representation is not identical to the resource</w:t>
      </w:r>
    </w:p>
    <w:p w14:paraId="713215B4" w14:textId="77777777" w:rsidR="00ED1345" w:rsidRDefault="00ED1345" w:rsidP="00ED1345">
      <w:pPr>
        <w:pStyle w:val="PL"/>
      </w:pPr>
      <w:r>
        <w:t xml:space="preserve">            representation in the request.</w:t>
      </w:r>
    </w:p>
    <w:p w14:paraId="29777BCD" w14:textId="77777777" w:rsidR="00ED1345" w:rsidRDefault="00ED1345" w:rsidP="00ED1345">
      <w:pPr>
        <w:pStyle w:val="PL"/>
      </w:pPr>
      <w:r>
        <w:t xml:space="preserve">            This status code may be retourned when the resource is updated and when the</w:t>
      </w:r>
    </w:p>
    <w:p w14:paraId="67D5200B" w14:textId="77777777" w:rsidR="00ED1345" w:rsidRDefault="00ED1345" w:rsidP="00ED1345">
      <w:pPr>
        <w:pStyle w:val="PL"/>
      </w:pPr>
      <w:r>
        <w:t xml:space="preserve">            updated resource representation is identical to the resource representation</w:t>
      </w:r>
    </w:p>
    <w:p w14:paraId="763B2527" w14:textId="77777777" w:rsidR="00ED1345" w:rsidRDefault="00ED1345" w:rsidP="00ED1345">
      <w:pPr>
        <w:pStyle w:val="PL"/>
      </w:pPr>
      <w:r>
        <w:t xml:space="preserve">            in the request.</w:t>
      </w:r>
    </w:p>
    <w:p w14:paraId="560D3D3B" w14:textId="77777777" w:rsidR="00ED1345" w:rsidRDefault="00ED1345" w:rsidP="00ED1345">
      <w:pPr>
        <w:pStyle w:val="PL"/>
      </w:pPr>
      <w:r>
        <w:t xml:space="preserve">            The representation of the updated resource is returned in the response</w:t>
      </w:r>
    </w:p>
    <w:p w14:paraId="54F2E835" w14:textId="77777777" w:rsidR="00ED1345" w:rsidRDefault="00ED1345" w:rsidP="00ED1345">
      <w:pPr>
        <w:pStyle w:val="PL"/>
      </w:pPr>
      <w:r>
        <w:t xml:space="preserve">            message body.</w:t>
      </w:r>
    </w:p>
    <w:p w14:paraId="05C3290D" w14:textId="77777777" w:rsidR="00ED1345" w:rsidRDefault="00ED1345" w:rsidP="00ED1345">
      <w:pPr>
        <w:pStyle w:val="PL"/>
      </w:pPr>
      <w:r>
        <w:t xml:space="preserve">          content:</w:t>
      </w:r>
    </w:p>
    <w:p w14:paraId="2B0A8B80" w14:textId="77777777" w:rsidR="00ED1345" w:rsidRDefault="00ED1345" w:rsidP="00ED1345">
      <w:pPr>
        <w:pStyle w:val="PL"/>
      </w:pPr>
      <w:r>
        <w:t xml:space="preserve">            application/json:</w:t>
      </w:r>
    </w:p>
    <w:p w14:paraId="4E9674AE" w14:textId="77777777" w:rsidR="00ED1345" w:rsidRDefault="00ED1345" w:rsidP="00ED1345">
      <w:pPr>
        <w:pStyle w:val="PL"/>
      </w:pPr>
      <w:r>
        <w:t xml:space="preserve">              schema:</w:t>
      </w:r>
    </w:p>
    <w:p w14:paraId="7D07267A" w14:textId="77777777" w:rsidR="00ED1345" w:rsidRDefault="00ED1345" w:rsidP="00ED1345">
      <w:pPr>
        <w:pStyle w:val="PL"/>
      </w:pPr>
      <w:r>
        <w:t xml:space="preserve">                $ref: '#/components/schemas/Resource'</w:t>
      </w:r>
    </w:p>
    <w:p w14:paraId="165C0C69" w14:textId="77777777" w:rsidR="00ED1345" w:rsidRDefault="00ED1345" w:rsidP="00ED1345">
      <w:pPr>
        <w:pStyle w:val="PL"/>
      </w:pPr>
      <w:r>
        <w:t xml:space="preserve">        '201':</w:t>
      </w:r>
    </w:p>
    <w:p w14:paraId="6454D5CF" w14:textId="77777777" w:rsidR="00ED1345" w:rsidRDefault="00ED1345" w:rsidP="00ED1345">
      <w:pPr>
        <w:pStyle w:val="PL"/>
      </w:pPr>
      <w:r>
        <w:t xml:space="preserve">          description: &gt;-</w:t>
      </w:r>
    </w:p>
    <w:p w14:paraId="259B52D9" w14:textId="77777777" w:rsidR="00ED1345" w:rsidRDefault="00ED1345" w:rsidP="00ED1345">
      <w:pPr>
        <w:pStyle w:val="PL"/>
      </w:pPr>
      <w:r>
        <w:t xml:space="preserve">            Success case ("201 Created").</w:t>
      </w:r>
    </w:p>
    <w:p w14:paraId="52C610D8" w14:textId="77777777" w:rsidR="00ED1345" w:rsidRDefault="00ED1345" w:rsidP="00ED1345">
      <w:pPr>
        <w:pStyle w:val="PL"/>
      </w:pPr>
      <w:r>
        <w:t xml:space="preserve">            This status code shall be returned when the resource is created.</w:t>
      </w:r>
    </w:p>
    <w:p w14:paraId="13810949" w14:textId="77777777" w:rsidR="00ED1345" w:rsidRDefault="00ED1345" w:rsidP="00ED1345">
      <w:pPr>
        <w:pStyle w:val="PL"/>
      </w:pPr>
      <w:r>
        <w:t xml:space="preserve">            The representation of the created resource is returned in the response</w:t>
      </w:r>
    </w:p>
    <w:p w14:paraId="584DEEB0" w14:textId="77777777" w:rsidR="00ED1345" w:rsidRDefault="00ED1345" w:rsidP="00ED1345">
      <w:pPr>
        <w:pStyle w:val="PL"/>
      </w:pPr>
      <w:r>
        <w:t xml:space="preserve">            message body.</w:t>
      </w:r>
    </w:p>
    <w:p w14:paraId="40CAC67B" w14:textId="77777777" w:rsidR="00ED1345" w:rsidRDefault="00ED1345" w:rsidP="00ED1345">
      <w:pPr>
        <w:pStyle w:val="PL"/>
      </w:pPr>
      <w:r>
        <w:t xml:space="preserve">          content:</w:t>
      </w:r>
    </w:p>
    <w:p w14:paraId="3E2D2FC8" w14:textId="77777777" w:rsidR="00ED1345" w:rsidRDefault="00ED1345" w:rsidP="00ED1345">
      <w:pPr>
        <w:pStyle w:val="PL"/>
      </w:pPr>
      <w:r>
        <w:t xml:space="preserve">            application/json:</w:t>
      </w:r>
    </w:p>
    <w:p w14:paraId="668ECFFD" w14:textId="77777777" w:rsidR="00ED1345" w:rsidRDefault="00ED1345" w:rsidP="00ED1345">
      <w:pPr>
        <w:pStyle w:val="PL"/>
      </w:pPr>
      <w:r>
        <w:t xml:space="preserve">              schema:</w:t>
      </w:r>
    </w:p>
    <w:p w14:paraId="0FCE0FEE" w14:textId="77777777" w:rsidR="00ED1345" w:rsidRDefault="00ED1345" w:rsidP="00ED1345">
      <w:pPr>
        <w:pStyle w:val="PL"/>
      </w:pPr>
      <w:r>
        <w:t xml:space="preserve">                $ref: '#/components/schemas/Resource'</w:t>
      </w:r>
    </w:p>
    <w:p w14:paraId="6F45C9F7" w14:textId="77777777" w:rsidR="00ED1345" w:rsidRDefault="00ED1345" w:rsidP="00ED1345">
      <w:pPr>
        <w:pStyle w:val="PL"/>
      </w:pPr>
      <w:r>
        <w:t xml:space="preserve">        '204':</w:t>
      </w:r>
    </w:p>
    <w:p w14:paraId="636204E3" w14:textId="77777777" w:rsidR="00ED1345" w:rsidRDefault="00ED1345" w:rsidP="00ED1345">
      <w:pPr>
        <w:pStyle w:val="PL"/>
      </w:pPr>
      <w:r>
        <w:t xml:space="preserve">          description: &gt;-</w:t>
      </w:r>
    </w:p>
    <w:p w14:paraId="4262518E" w14:textId="77777777" w:rsidR="00ED1345" w:rsidRDefault="00ED1345" w:rsidP="00ED1345">
      <w:pPr>
        <w:pStyle w:val="PL"/>
      </w:pPr>
      <w:r>
        <w:t xml:space="preserve">            Success case ("204 No Content").</w:t>
      </w:r>
    </w:p>
    <w:p w14:paraId="50DF8D4D" w14:textId="77777777" w:rsidR="00ED1345" w:rsidRDefault="00ED1345" w:rsidP="00ED1345">
      <w:pPr>
        <w:pStyle w:val="PL"/>
      </w:pPr>
      <w:r>
        <w:t xml:space="preserve">            This status code may be returned only when the replaced resource</w:t>
      </w:r>
    </w:p>
    <w:p w14:paraId="2B3C9F36" w14:textId="77777777" w:rsidR="00ED1345" w:rsidRDefault="00ED1345" w:rsidP="00ED1345">
      <w:pPr>
        <w:pStyle w:val="PL"/>
      </w:pPr>
      <w:r>
        <w:t xml:space="preserve">            representation is identical to the representation in the request.</w:t>
      </w:r>
    </w:p>
    <w:p w14:paraId="4FB4A518" w14:textId="77777777" w:rsidR="00ED1345" w:rsidRDefault="00ED1345" w:rsidP="00ED1345">
      <w:pPr>
        <w:pStyle w:val="PL"/>
      </w:pPr>
      <w:r>
        <w:t xml:space="preserve">            The response has no message body.</w:t>
      </w:r>
    </w:p>
    <w:p w14:paraId="602E78B0" w14:textId="77777777" w:rsidR="00ED1345" w:rsidRDefault="00ED1345" w:rsidP="00ED1345">
      <w:pPr>
        <w:pStyle w:val="PL"/>
      </w:pPr>
      <w:r>
        <w:t xml:space="preserve">        default:</w:t>
      </w:r>
    </w:p>
    <w:p w14:paraId="71D8D226" w14:textId="77777777" w:rsidR="00ED1345" w:rsidRDefault="00ED1345" w:rsidP="00ED1345">
      <w:pPr>
        <w:pStyle w:val="PL"/>
      </w:pPr>
      <w:r>
        <w:t xml:space="preserve">          description: Error case.</w:t>
      </w:r>
    </w:p>
    <w:p w14:paraId="2602F052" w14:textId="77777777" w:rsidR="00ED1345" w:rsidRDefault="00ED1345" w:rsidP="00ED1345">
      <w:pPr>
        <w:pStyle w:val="PL"/>
      </w:pPr>
      <w:r>
        <w:t xml:space="preserve">          content:</w:t>
      </w:r>
    </w:p>
    <w:p w14:paraId="59CA3EA6" w14:textId="77777777" w:rsidR="00ED1345" w:rsidRDefault="00ED1345" w:rsidP="00ED1345">
      <w:pPr>
        <w:pStyle w:val="PL"/>
      </w:pPr>
      <w:r>
        <w:t xml:space="preserve">            application/json:</w:t>
      </w:r>
    </w:p>
    <w:p w14:paraId="3ED23D5F" w14:textId="77777777" w:rsidR="00ED1345" w:rsidRDefault="00ED1345" w:rsidP="00ED1345">
      <w:pPr>
        <w:pStyle w:val="PL"/>
      </w:pPr>
      <w:r>
        <w:t xml:space="preserve">              schema:</w:t>
      </w:r>
    </w:p>
    <w:p w14:paraId="228941E7" w14:textId="77777777" w:rsidR="00ED1345" w:rsidRDefault="00ED1345" w:rsidP="00ED1345">
      <w:pPr>
        <w:pStyle w:val="PL"/>
      </w:pPr>
      <w:r>
        <w:t xml:space="preserve">                $ref: 'TS28623_ComDefs.yaml#/components/schemas/ErrorResponse'</w:t>
      </w:r>
    </w:p>
    <w:p w14:paraId="06B1ECF9" w14:textId="77777777" w:rsidR="00ED1345" w:rsidRDefault="00ED1345" w:rsidP="00ED1345">
      <w:pPr>
        <w:pStyle w:val="PL"/>
      </w:pPr>
      <w:r>
        <w:t xml:space="preserve">      callbacks:</w:t>
      </w:r>
    </w:p>
    <w:p w14:paraId="72DCCCD1" w14:textId="77777777" w:rsidR="00ED1345" w:rsidRDefault="00ED1345" w:rsidP="00ED1345">
      <w:pPr>
        <w:pStyle w:val="PL"/>
      </w:pPr>
      <w:r>
        <w:t xml:space="preserve">        notifyMOICreation:</w:t>
      </w:r>
    </w:p>
    <w:p w14:paraId="1BAA6F41" w14:textId="77777777" w:rsidR="00ED1345" w:rsidRDefault="00ED1345" w:rsidP="00ED1345">
      <w:pPr>
        <w:pStyle w:val="PL"/>
      </w:pPr>
      <w:r>
        <w:t xml:space="preserve">          '{request.body#/notificationRecipientAddress}':</w:t>
      </w:r>
    </w:p>
    <w:p w14:paraId="747AD7DE" w14:textId="77777777" w:rsidR="00ED1345" w:rsidRDefault="00ED1345" w:rsidP="00ED1345">
      <w:pPr>
        <w:pStyle w:val="PL"/>
      </w:pPr>
      <w:r>
        <w:t xml:space="preserve">            post:</w:t>
      </w:r>
    </w:p>
    <w:p w14:paraId="27B855E3" w14:textId="77777777" w:rsidR="00ED1345" w:rsidRDefault="00ED1345" w:rsidP="00ED1345">
      <w:pPr>
        <w:pStyle w:val="PL"/>
      </w:pPr>
      <w:r>
        <w:t xml:space="preserve">              requestBody:</w:t>
      </w:r>
    </w:p>
    <w:p w14:paraId="65C3B137" w14:textId="77777777" w:rsidR="00ED1345" w:rsidRDefault="00ED1345" w:rsidP="00ED1345">
      <w:pPr>
        <w:pStyle w:val="PL"/>
      </w:pPr>
      <w:r>
        <w:t xml:space="preserve">                required: true</w:t>
      </w:r>
    </w:p>
    <w:p w14:paraId="1F727D53" w14:textId="77777777" w:rsidR="00ED1345" w:rsidRDefault="00ED1345" w:rsidP="00ED1345">
      <w:pPr>
        <w:pStyle w:val="PL"/>
      </w:pPr>
      <w:r>
        <w:t xml:space="preserve">                content:</w:t>
      </w:r>
    </w:p>
    <w:p w14:paraId="063E93AD" w14:textId="77777777" w:rsidR="00ED1345" w:rsidRDefault="00ED1345" w:rsidP="00ED1345">
      <w:pPr>
        <w:pStyle w:val="PL"/>
      </w:pPr>
      <w:r>
        <w:t xml:space="preserve">                  application/json:</w:t>
      </w:r>
    </w:p>
    <w:p w14:paraId="29B40201" w14:textId="77777777" w:rsidR="00ED1345" w:rsidRDefault="00ED1345" w:rsidP="00ED1345">
      <w:pPr>
        <w:pStyle w:val="PL"/>
      </w:pPr>
      <w:r>
        <w:t xml:space="preserve">                    schema:</w:t>
      </w:r>
    </w:p>
    <w:p w14:paraId="79BDB601" w14:textId="77777777" w:rsidR="00ED1345" w:rsidRDefault="00ED1345" w:rsidP="00ED1345">
      <w:pPr>
        <w:pStyle w:val="PL"/>
      </w:pPr>
      <w:r>
        <w:t xml:space="preserve">                      $ref: '#/components/schemas/NotifyMoiCreation'</w:t>
      </w:r>
    </w:p>
    <w:p w14:paraId="7DFC35CD" w14:textId="77777777" w:rsidR="00ED1345" w:rsidRDefault="00ED1345" w:rsidP="00ED1345">
      <w:pPr>
        <w:pStyle w:val="PL"/>
      </w:pPr>
      <w:r>
        <w:t xml:space="preserve">              responses:</w:t>
      </w:r>
    </w:p>
    <w:p w14:paraId="4FA8F9F9" w14:textId="77777777" w:rsidR="00ED1345" w:rsidRDefault="00ED1345" w:rsidP="00ED1345">
      <w:pPr>
        <w:pStyle w:val="PL"/>
      </w:pPr>
      <w:r>
        <w:t xml:space="preserve">                '204':</w:t>
      </w:r>
    </w:p>
    <w:p w14:paraId="208AB314" w14:textId="77777777" w:rsidR="00ED1345" w:rsidRDefault="00ED1345" w:rsidP="00ED1345">
      <w:pPr>
        <w:pStyle w:val="PL"/>
      </w:pPr>
      <w:r>
        <w:t xml:space="preserve">                  description: &gt;-</w:t>
      </w:r>
    </w:p>
    <w:p w14:paraId="0404D625" w14:textId="77777777" w:rsidR="00ED1345" w:rsidRDefault="00ED1345" w:rsidP="00ED1345">
      <w:pPr>
        <w:pStyle w:val="PL"/>
      </w:pPr>
      <w:r>
        <w:t xml:space="preserve">                    Success case ("204 No Content").</w:t>
      </w:r>
    </w:p>
    <w:p w14:paraId="4897EEAE" w14:textId="77777777" w:rsidR="00ED1345" w:rsidRDefault="00ED1345" w:rsidP="00ED1345">
      <w:pPr>
        <w:pStyle w:val="PL"/>
      </w:pPr>
      <w:r>
        <w:t xml:space="preserve">                    The notification is successfully delivered. The response</w:t>
      </w:r>
    </w:p>
    <w:p w14:paraId="07AC6D9E" w14:textId="77777777" w:rsidR="00ED1345" w:rsidRDefault="00ED1345" w:rsidP="00ED1345">
      <w:pPr>
        <w:pStyle w:val="PL"/>
      </w:pPr>
      <w:r>
        <w:t xml:space="preserve">                    has no message body.</w:t>
      </w:r>
    </w:p>
    <w:p w14:paraId="7CF60928" w14:textId="77777777" w:rsidR="00ED1345" w:rsidRDefault="00ED1345" w:rsidP="00ED1345">
      <w:pPr>
        <w:pStyle w:val="PL"/>
      </w:pPr>
      <w:r>
        <w:t xml:space="preserve">                default:</w:t>
      </w:r>
    </w:p>
    <w:p w14:paraId="05CA3DAB" w14:textId="77777777" w:rsidR="00ED1345" w:rsidRDefault="00ED1345" w:rsidP="00ED1345">
      <w:pPr>
        <w:pStyle w:val="PL"/>
      </w:pPr>
      <w:r>
        <w:t xml:space="preserve">                  description: Error case.</w:t>
      </w:r>
    </w:p>
    <w:p w14:paraId="3AAC7F98" w14:textId="77777777" w:rsidR="00ED1345" w:rsidRDefault="00ED1345" w:rsidP="00ED1345">
      <w:pPr>
        <w:pStyle w:val="PL"/>
      </w:pPr>
      <w:r>
        <w:t xml:space="preserve">                  content:</w:t>
      </w:r>
    </w:p>
    <w:p w14:paraId="06A7C616" w14:textId="77777777" w:rsidR="00ED1345" w:rsidRDefault="00ED1345" w:rsidP="00ED1345">
      <w:pPr>
        <w:pStyle w:val="PL"/>
      </w:pPr>
      <w:r>
        <w:t xml:space="preserve">                    application/json:</w:t>
      </w:r>
    </w:p>
    <w:p w14:paraId="6D66E1A0" w14:textId="77777777" w:rsidR="00ED1345" w:rsidRDefault="00ED1345" w:rsidP="00ED1345">
      <w:pPr>
        <w:pStyle w:val="PL"/>
      </w:pPr>
      <w:r>
        <w:t xml:space="preserve">                      schema:</w:t>
      </w:r>
    </w:p>
    <w:p w14:paraId="1EEABAB4" w14:textId="77777777" w:rsidR="00ED1345" w:rsidRDefault="00ED1345" w:rsidP="00ED1345">
      <w:pPr>
        <w:pStyle w:val="PL"/>
      </w:pPr>
      <w:r>
        <w:t xml:space="preserve">                        $ref: 'TS28623_ComDefs.yaml#/components/schemas/ErrorResponse'</w:t>
      </w:r>
    </w:p>
    <w:p w14:paraId="2E093D5F" w14:textId="77777777" w:rsidR="00ED1345" w:rsidRDefault="00ED1345" w:rsidP="00ED1345">
      <w:pPr>
        <w:pStyle w:val="PL"/>
      </w:pPr>
      <w:r>
        <w:t xml:space="preserve">        notifyMOIDeletion:</w:t>
      </w:r>
    </w:p>
    <w:p w14:paraId="33841EE8" w14:textId="77777777" w:rsidR="00ED1345" w:rsidRDefault="00ED1345" w:rsidP="00ED1345">
      <w:pPr>
        <w:pStyle w:val="PL"/>
      </w:pPr>
      <w:r>
        <w:t xml:space="preserve">          '{request.body#/notificationRecipientAddress}':</w:t>
      </w:r>
    </w:p>
    <w:p w14:paraId="6EA2895D" w14:textId="77777777" w:rsidR="00ED1345" w:rsidRDefault="00ED1345" w:rsidP="00ED1345">
      <w:pPr>
        <w:pStyle w:val="PL"/>
      </w:pPr>
      <w:r>
        <w:t xml:space="preserve">            post:</w:t>
      </w:r>
    </w:p>
    <w:p w14:paraId="6C7CA1E1" w14:textId="77777777" w:rsidR="00ED1345" w:rsidRDefault="00ED1345" w:rsidP="00ED1345">
      <w:pPr>
        <w:pStyle w:val="PL"/>
      </w:pPr>
      <w:r>
        <w:t xml:space="preserve">              requestBody:</w:t>
      </w:r>
    </w:p>
    <w:p w14:paraId="045B2090" w14:textId="77777777" w:rsidR="00ED1345" w:rsidRDefault="00ED1345" w:rsidP="00ED1345">
      <w:pPr>
        <w:pStyle w:val="PL"/>
      </w:pPr>
      <w:r>
        <w:t xml:space="preserve">                required: true</w:t>
      </w:r>
    </w:p>
    <w:p w14:paraId="36FCF67A" w14:textId="77777777" w:rsidR="00ED1345" w:rsidRDefault="00ED1345" w:rsidP="00ED1345">
      <w:pPr>
        <w:pStyle w:val="PL"/>
      </w:pPr>
      <w:r>
        <w:t xml:space="preserve">                content:</w:t>
      </w:r>
    </w:p>
    <w:p w14:paraId="218868B5" w14:textId="77777777" w:rsidR="00ED1345" w:rsidRDefault="00ED1345" w:rsidP="00ED1345">
      <w:pPr>
        <w:pStyle w:val="PL"/>
      </w:pPr>
      <w:r>
        <w:t xml:space="preserve">                  application/json:</w:t>
      </w:r>
    </w:p>
    <w:p w14:paraId="0925BF0D" w14:textId="77777777" w:rsidR="00ED1345" w:rsidRDefault="00ED1345" w:rsidP="00ED1345">
      <w:pPr>
        <w:pStyle w:val="PL"/>
      </w:pPr>
      <w:r>
        <w:t xml:space="preserve">                    schema:</w:t>
      </w:r>
    </w:p>
    <w:p w14:paraId="081EFA4B" w14:textId="77777777" w:rsidR="00ED1345" w:rsidRDefault="00ED1345" w:rsidP="00ED1345">
      <w:pPr>
        <w:pStyle w:val="PL"/>
      </w:pPr>
      <w:r>
        <w:t xml:space="preserve">                      $ref: '#/components/schemas/NotifyMoiDeletion'</w:t>
      </w:r>
    </w:p>
    <w:p w14:paraId="2774B4F0" w14:textId="77777777" w:rsidR="00ED1345" w:rsidRDefault="00ED1345" w:rsidP="00ED1345">
      <w:pPr>
        <w:pStyle w:val="PL"/>
      </w:pPr>
      <w:r>
        <w:t xml:space="preserve">              responses:</w:t>
      </w:r>
    </w:p>
    <w:p w14:paraId="434E1CAD" w14:textId="77777777" w:rsidR="00ED1345" w:rsidRDefault="00ED1345" w:rsidP="00ED1345">
      <w:pPr>
        <w:pStyle w:val="PL"/>
      </w:pPr>
      <w:r>
        <w:t xml:space="preserve">                '204':</w:t>
      </w:r>
    </w:p>
    <w:p w14:paraId="26AEE93F" w14:textId="77777777" w:rsidR="00ED1345" w:rsidRDefault="00ED1345" w:rsidP="00ED1345">
      <w:pPr>
        <w:pStyle w:val="PL"/>
      </w:pPr>
      <w:r>
        <w:t xml:space="preserve">                  description: &gt;-</w:t>
      </w:r>
    </w:p>
    <w:p w14:paraId="1F36EBE8" w14:textId="77777777" w:rsidR="00ED1345" w:rsidRDefault="00ED1345" w:rsidP="00ED1345">
      <w:pPr>
        <w:pStyle w:val="PL"/>
      </w:pPr>
      <w:r>
        <w:t xml:space="preserve">                    Success case ("204 No Content").</w:t>
      </w:r>
    </w:p>
    <w:p w14:paraId="1904EAD7" w14:textId="77777777" w:rsidR="00ED1345" w:rsidRDefault="00ED1345" w:rsidP="00ED1345">
      <w:pPr>
        <w:pStyle w:val="PL"/>
      </w:pPr>
      <w:r>
        <w:t xml:space="preserve">                    The notification is successfully delivered. The response</w:t>
      </w:r>
    </w:p>
    <w:p w14:paraId="6CB1FF7D" w14:textId="77777777" w:rsidR="00ED1345" w:rsidRDefault="00ED1345" w:rsidP="00ED1345">
      <w:pPr>
        <w:pStyle w:val="PL"/>
      </w:pPr>
      <w:r>
        <w:t xml:space="preserve">                    has no message body.</w:t>
      </w:r>
    </w:p>
    <w:p w14:paraId="03A33FE5" w14:textId="77777777" w:rsidR="00ED1345" w:rsidRDefault="00ED1345" w:rsidP="00ED1345">
      <w:pPr>
        <w:pStyle w:val="PL"/>
      </w:pPr>
      <w:r>
        <w:t xml:space="preserve">                default:</w:t>
      </w:r>
    </w:p>
    <w:p w14:paraId="28D6F3CF" w14:textId="77777777" w:rsidR="00ED1345" w:rsidRDefault="00ED1345" w:rsidP="00ED1345">
      <w:pPr>
        <w:pStyle w:val="PL"/>
      </w:pPr>
      <w:r>
        <w:t xml:space="preserve">                  description: Error case.</w:t>
      </w:r>
    </w:p>
    <w:p w14:paraId="595407D7" w14:textId="77777777" w:rsidR="00ED1345" w:rsidRDefault="00ED1345" w:rsidP="00ED1345">
      <w:pPr>
        <w:pStyle w:val="PL"/>
      </w:pPr>
      <w:r>
        <w:t xml:space="preserve">                  content:</w:t>
      </w:r>
    </w:p>
    <w:p w14:paraId="07BDB36D" w14:textId="77777777" w:rsidR="00ED1345" w:rsidRDefault="00ED1345" w:rsidP="00ED1345">
      <w:pPr>
        <w:pStyle w:val="PL"/>
      </w:pPr>
      <w:r>
        <w:t xml:space="preserve">                    application/json:</w:t>
      </w:r>
    </w:p>
    <w:p w14:paraId="13991ACB" w14:textId="77777777" w:rsidR="00ED1345" w:rsidRDefault="00ED1345" w:rsidP="00ED1345">
      <w:pPr>
        <w:pStyle w:val="PL"/>
      </w:pPr>
      <w:r>
        <w:t xml:space="preserve">                      schema:</w:t>
      </w:r>
    </w:p>
    <w:p w14:paraId="73A58814" w14:textId="77777777" w:rsidR="00ED1345" w:rsidRDefault="00ED1345" w:rsidP="00ED1345">
      <w:pPr>
        <w:pStyle w:val="PL"/>
      </w:pPr>
      <w:r>
        <w:t xml:space="preserve">                        $ref: 'TS28623_ComDefs.yaml#/components/schemas/ErrorResponse'</w:t>
      </w:r>
    </w:p>
    <w:p w14:paraId="30625928" w14:textId="77777777" w:rsidR="00ED1345" w:rsidRDefault="00ED1345" w:rsidP="00ED1345">
      <w:pPr>
        <w:pStyle w:val="PL"/>
      </w:pPr>
      <w:r>
        <w:t xml:space="preserve">        notifyMOIAttributeValueChanges:</w:t>
      </w:r>
    </w:p>
    <w:p w14:paraId="480330F7" w14:textId="77777777" w:rsidR="00ED1345" w:rsidRDefault="00ED1345" w:rsidP="00ED1345">
      <w:pPr>
        <w:pStyle w:val="PL"/>
      </w:pPr>
      <w:r>
        <w:t xml:space="preserve">          '{request.body#/notificationRecipientAddress}':</w:t>
      </w:r>
    </w:p>
    <w:p w14:paraId="3D7A60FA" w14:textId="77777777" w:rsidR="00ED1345" w:rsidRDefault="00ED1345" w:rsidP="00ED1345">
      <w:pPr>
        <w:pStyle w:val="PL"/>
      </w:pPr>
      <w:r>
        <w:t xml:space="preserve">            post:</w:t>
      </w:r>
    </w:p>
    <w:p w14:paraId="1AE72A38" w14:textId="77777777" w:rsidR="00ED1345" w:rsidRDefault="00ED1345" w:rsidP="00ED1345">
      <w:pPr>
        <w:pStyle w:val="PL"/>
      </w:pPr>
      <w:r>
        <w:t xml:space="preserve">              requestBody:</w:t>
      </w:r>
    </w:p>
    <w:p w14:paraId="314B6031" w14:textId="77777777" w:rsidR="00ED1345" w:rsidRDefault="00ED1345" w:rsidP="00ED1345">
      <w:pPr>
        <w:pStyle w:val="PL"/>
      </w:pPr>
      <w:r>
        <w:t xml:space="preserve">                required: true</w:t>
      </w:r>
    </w:p>
    <w:p w14:paraId="33B5F3F8" w14:textId="77777777" w:rsidR="00ED1345" w:rsidRDefault="00ED1345" w:rsidP="00ED1345">
      <w:pPr>
        <w:pStyle w:val="PL"/>
      </w:pPr>
      <w:r>
        <w:t xml:space="preserve">                content:</w:t>
      </w:r>
    </w:p>
    <w:p w14:paraId="665D4576" w14:textId="77777777" w:rsidR="00ED1345" w:rsidRDefault="00ED1345" w:rsidP="00ED1345">
      <w:pPr>
        <w:pStyle w:val="PL"/>
      </w:pPr>
      <w:r>
        <w:t xml:space="preserve">                  application/json:</w:t>
      </w:r>
    </w:p>
    <w:p w14:paraId="233EADF0" w14:textId="77777777" w:rsidR="00ED1345" w:rsidRDefault="00ED1345" w:rsidP="00ED1345">
      <w:pPr>
        <w:pStyle w:val="PL"/>
      </w:pPr>
      <w:r>
        <w:t xml:space="preserve">                    schema:</w:t>
      </w:r>
    </w:p>
    <w:p w14:paraId="36A3A382" w14:textId="77777777" w:rsidR="00ED1345" w:rsidRDefault="00ED1345" w:rsidP="00ED1345">
      <w:pPr>
        <w:pStyle w:val="PL"/>
      </w:pPr>
      <w:r>
        <w:t xml:space="preserve">                      $ref: '#/components/schemas/NotifyMoiAttributeValueChanges'</w:t>
      </w:r>
    </w:p>
    <w:p w14:paraId="3EC48B77" w14:textId="77777777" w:rsidR="00ED1345" w:rsidRDefault="00ED1345" w:rsidP="00ED1345">
      <w:pPr>
        <w:pStyle w:val="PL"/>
      </w:pPr>
      <w:r>
        <w:t xml:space="preserve">              responses:</w:t>
      </w:r>
    </w:p>
    <w:p w14:paraId="15273AE3" w14:textId="77777777" w:rsidR="00ED1345" w:rsidRDefault="00ED1345" w:rsidP="00ED1345">
      <w:pPr>
        <w:pStyle w:val="PL"/>
      </w:pPr>
      <w:r>
        <w:t xml:space="preserve">                '204':</w:t>
      </w:r>
    </w:p>
    <w:p w14:paraId="1D0AC419" w14:textId="77777777" w:rsidR="00ED1345" w:rsidRDefault="00ED1345" w:rsidP="00ED1345">
      <w:pPr>
        <w:pStyle w:val="PL"/>
      </w:pPr>
      <w:r>
        <w:t xml:space="preserve">                  description: &gt;-</w:t>
      </w:r>
    </w:p>
    <w:p w14:paraId="4111BE4F" w14:textId="77777777" w:rsidR="00ED1345" w:rsidRDefault="00ED1345" w:rsidP="00ED1345">
      <w:pPr>
        <w:pStyle w:val="PL"/>
      </w:pPr>
      <w:r>
        <w:t xml:space="preserve">                    Success case ("204 No Content").</w:t>
      </w:r>
    </w:p>
    <w:p w14:paraId="60BEC4A0" w14:textId="77777777" w:rsidR="00ED1345" w:rsidRDefault="00ED1345" w:rsidP="00ED1345">
      <w:pPr>
        <w:pStyle w:val="PL"/>
      </w:pPr>
      <w:r>
        <w:t xml:space="preserve">                    The notification is successfully delivered. The response</w:t>
      </w:r>
    </w:p>
    <w:p w14:paraId="118A057F" w14:textId="77777777" w:rsidR="00ED1345" w:rsidRDefault="00ED1345" w:rsidP="00ED1345">
      <w:pPr>
        <w:pStyle w:val="PL"/>
      </w:pPr>
      <w:r>
        <w:t xml:space="preserve">                    has no message body.</w:t>
      </w:r>
    </w:p>
    <w:p w14:paraId="770184AB" w14:textId="77777777" w:rsidR="00ED1345" w:rsidRDefault="00ED1345" w:rsidP="00ED1345">
      <w:pPr>
        <w:pStyle w:val="PL"/>
      </w:pPr>
      <w:r>
        <w:t xml:space="preserve">                default:</w:t>
      </w:r>
    </w:p>
    <w:p w14:paraId="104B826B" w14:textId="77777777" w:rsidR="00ED1345" w:rsidRDefault="00ED1345" w:rsidP="00ED1345">
      <w:pPr>
        <w:pStyle w:val="PL"/>
      </w:pPr>
      <w:r>
        <w:t xml:space="preserve">                  description: Error case.</w:t>
      </w:r>
    </w:p>
    <w:p w14:paraId="3BD704BC" w14:textId="77777777" w:rsidR="00ED1345" w:rsidRDefault="00ED1345" w:rsidP="00ED1345">
      <w:pPr>
        <w:pStyle w:val="PL"/>
      </w:pPr>
      <w:r>
        <w:t xml:space="preserve">                  content:</w:t>
      </w:r>
    </w:p>
    <w:p w14:paraId="42DD6D2C" w14:textId="77777777" w:rsidR="00ED1345" w:rsidRDefault="00ED1345" w:rsidP="00ED1345">
      <w:pPr>
        <w:pStyle w:val="PL"/>
      </w:pPr>
      <w:r>
        <w:t xml:space="preserve">                    application/json:</w:t>
      </w:r>
    </w:p>
    <w:p w14:paraId="43B218C3" w14:textId="77777777" w:rsidR="00ED1345" w:rsidRDefault="00ED1345" w:rsidP="00ED1345">
      <w:pPr>
        <w:pStyle w:val="PL"/>
      </w:pPr>
      <w:r>
        <w:t xml:space="preserve">                      schema:</w:t>
      </w:r>
    </w:p>
    <w:p w14:paraId="226CBA46" w14:textId="77777777" w:rsidR="00ED1345" w:rsidRDefault="00ED1345" w:rsidP="00ED1345">
      <w:pPr>
        <w:pStyle w:val="PL"/>
      </w:pPr>
      <w:r>
        <w:t xml:space="preserve">                        $ref: 'TS28623_ComDefs.yaml#/components/schemas/ErrorResponse'</w:t>
      </w:r>
    </w:p>
    <w:p w14:paraId="4032C335" w14:textId="77777777" w:rsidR="00ED1345" w:rsidRDefault="00ED1345" w:rsidP="00ED1345">
      <w:pPr>
        <w:pStyle w:val="PL"/>
      </w:pPr>
      <w:r>
        <w:t xml:space="preserve">        notifyMOIChanges:</w:t>
      </w:r>
    </w:p>
    <w:p w14:paraId="76778F6F" w14:textId="77777777" w:rsidR="00ED1345" w:rsidRDefault="00ED1345" w:rsidP="00ED1345">
      <w:pPr>
        <w:pStyle w:val="PL"/>
      </w:pPr>
      <w:r>
        <w:t xml:space="preserve">          '{request.body#/notificationRecipientAddress}':</w:t>
      </w:r>
    </w:p>
    <w:p w14:paraId="63C68497" w14:textId="77777777" w:rsidR="00ED1345" w:rsidRDefault="00ED1345" w:rsidP="00ED1345">
      <w:pPr>
        <w:pStyle w:val="PL"/>
      </w:pPr>
      <w:r>
        <w:t xml:space="preserve">            post:</w:t>
      </w:r>
    </w:p>
    <w:p w14:paraId="51D98B04" w14:textId="77777777" w:rsidR="00ED1345" w:rsidRDefault="00ED1345" w:rsidP="00ED1345">
      <w:pPr>
        <w:pStyle w:val="PL"/>
      </w:pPr>
      <w:r>
        <w:t xml:space="preserve">              requestBody:</w:t>
      </w:r>
    </w:p>
    <w:p w14:paraId="21B70374" w14:textId="77777777" w:rsidR="00ED1345" w:rsidRDefault="00ED1345" w:rsidP="00ED1345">
      <w:pPr>
        <w:pStyle w:val="PL"/>
      </w:pPr>
      <w:r>
        <w:t xml:space="preserve">                required: true</w:t>
      </w:r>
    </w:p>
    <w:p w14:paraId="050C3B4E" w14:textId="77777777" w:rsidR="00ED1345" w:rsidRDefault="00ED1345" w:rsidP="00ED1345">
      <w:pPr>
        <w:pStyle w:val="PL"/>
      </w:pPr>
      <w:r>
        <w:t xml:space="preserve">                content:</w:t>
      </w:r>
    </w:p>
    <w:p w14:paraId="414BE1B9" w14:textId="77777777" w:rsidR="00ED1345" w:rsidRDefault="00ED1345" w:rsidP="00ED1345">
      <w:pPr>
        <w:pStyle w:val="PL"/>
      </w:pPr>
      <w:r>
        <w:t xml:space="preserve">                  application/json:</w:t>
      </w:r>
    </w:p>
    <w:p w14:paraId="171F4D80" w14:textId="77777777" w:rsidR="00ED1345" w:rsidRDefault="00ED1345" w:rsidP="00ED1345">
      <w:pPr>
        <w:pStyle w:val="PL"/>
      </w:pPr>
      <w:r>
        <w:t xml:space="preserve">                    schema:</w:t>
      </w:r>
    </w:p>
    <w:p w14:paraId="26ECF26E" w14:textId="77777777" w:rsidR="00ED1345" w:rsidRDefault="00ED1345" w:rsidP="00ED1345">
      <w:pPr>
        <w:pStyle w:val="PL"/>
      </w:pPr>
      <w:r>
        <w:t xml:space="preserve">                      $ref: '#/components/schemas/NotifyMoiChanges'</w:t>
      </w:r>
    </w:p>
    <w:p w14:paraId="6B1D3203" w14:textId="77777777" w:rsidR="00ED1345" w:rsidRDefault="00ED1345" w:rsidP="00ED1345">
      <w:pPr>
        <w:pStyle w:val="PL"/>
      </w:pPr>
      <w:r>
        <w:t xml:space="preserve">              responses:</w:t>
      </w:r>
    </w:p>
    <w:p w14:paraId="5A1484F0" w14:textId="77777777" w:rsidR="00ED1345" w:rsidRDefault="00ED1345" w:rsidP="00ED1345">
      <w:pPr>
        <w:pStyle w:val="PL"/>
      </w:pPr>
      <w:r>
        <w:t xml:space="preserve">                '204':</w:t>
      </w:r>
    </w:p>
    <w:p w14:paraId="603CE219" w14:textId="77777777" w:rsidR="00ED1345" w:rsidRDefault="00ED1345" w:rsidP="00ED1345">
      <w:pPr>
        <w:pStyle w:val="PL"/>
      </w:pPr>
      <w:r>
        <w:t xml:space="preserve">                  description: &gt;-</w:t>
      </w:r>
    </w:p>
    <w:p w14:paraId="1ABABD0A" w14:textId="77777777" w:rsidR="00ED1345" w:rsidRDefault="00ED1345" w:rsidP="00ED1345">
      <w:pPr>
        <w:pStyle w:val="PL"/>
      </w:pPr>
      <w:r>
        <w:t xml:space="preserve">                    Success case ("204 No Content").</w:t>
      </w:r>
    </w:p>
    <w:p w14:paraId="08F2E7F3" w14:textId="77777777" w:rsidR="00ED1345" w:rsidRDefault="00ED1345" w:rsidP="00ED1345">
      <w:pPr>
        <w:pStyle w:val="PL"/>
      </w:pPr>
      <w:r>
        <w:t xml:space="preserve">                    The notification is successfully delivered. The response</w:t>
      </w:r>
    </w:p>
    <w:p w14:paraId="69B91B68" w14:textId="77777777" w:rsidR="00ED1345" w:rsidRDefault="00ED1345" w:rsidP="00ED1345">
      <w:pPr>
        <w:pStyle w:val="PL"/>
      </w:pPr>
      <w:r>
        <w:t xml:space="preserve">                    has no message body.</w:t>
      </w:r>
    </w:p>
    <w:p w14:paraId="7D5D6594" w14:textId="77777777" w:rsidR="00ED1345" w:rsidRDefault="00ED1345" w:rsidP="00ED1345">
      <w:pPr>
        <w:pStyle w:val="PL"/>
      </w:pPr>
      <w:r>
        <w:t xml:space="preserve">                default:</w:t>
      </w:r>
    </w:p>
    <w:p w14:paraId="030EE830" w14:textId="77777777" w:rsidR="00ED1345" w:rsidRDefault="00ED1345" w:rsidP="00ED1345">
      <w:pPr>
        <w:pStyle w:val="PL"/>
      </w:pPr>
      <w:r>
        <w:t xml:space="preserve">                  description: Error case.</w:t>
      </w:r>
    </w:p>
    <w:p w14:paraId="6DEE3202" w14:textId="77777777" w:rsidR="00ED1345" w:rsidRDefault="00ED1345" w:rsidP="00ED1345">
      <w:pPr>
        <w:pStyle w:val="PL"/>
      </w:pPr>
      <w:r>
        <w:t xml:space="preserve">                  content:</w:t>
      </w:r>
    </w:p>
    <w:p w14:paraId="660155E3" w14:textId="77777777" w:rsidR="00ED1345" w:rsidRDefault="00ED1345" w:rsidP="00ED1345">
      <w:pPr>
        <w:pStyle w:val="PL"/>
      </w:pPr>
      <w:r>
        <w:t xml:space="preserve">                    application/json:</w:t>
      </w:r>
    </w:p>
    <w:p w14:paraId="5C48CA3E" w14:textId="77777777" w:rsidR="00ED1345" w:rsidRDefault="00ED1345" w:rsidP="00ED1345">
      <w:pPr>
        <w:pStyle w:val="PL"/>
      </w:pPr>
      <w:r>
        <w:t xml:space="preserve">                      schema:</w:t>
      </w:r>
    </w:p>
    <w:p w14:paraId="6F839220" w14:textId="77777777" w:rsidR="00ED1345" w:rsidRDefault="00ED1345" w:rsidP="00ED1345">
      <w:pPr>
        <w:pStyle w:val="PL"/>
      </w:pPr>
      <w:r>
        <w:t xml:space="preserve">                        $ref: 'TS28623_ComDefs.yaml#/components/schemas/ErrorResponse'</w:t>
      </w:r>
    </w:p>
    <w:p w14:paraId="2589BB28" w14:textId="77777777" w:rsidR="00ED1345" w:rsidRDefault="00ED1345" w:rsidP="00ED1345">
      <w:pPr>
        <w:pStyle w:val="PL"/>
      </w:pPr>
      <w:r>
        <w:t xml:space="preserve">    get:</w:t>
      </w:r>
    </w:p>
    <w:p w14:paraId="2FDDA5CE" w14:textId="77777777" w:rsidR="00ED1345" w:rsidRDefault="00ED1345" w:rsidP="00ED1345">
      <w:pPr>
        <w:pStyle w:val="PL"/>
      </w:pPr>
      <w:r>
        <w:t xml:space="preserve">      summary: Reads one or multiple resources</w:t>
      </w:r>
    </w:p>
    <w:p w14:paraId="652E931F" w14:textId="77777777" w:rsidR="00ED1345" w:rsidRDefault="00ED1345" w:rsidP="00ED1345">
      <w:pPr>
        <w:pStyle w:val="PL"/>
      </w:pPr>
      <w:r>
        <w:t xml:space="preserve">      description: &gt;-</w:t>
      </w:r>
    </w:p>
    <w:p w14:paraId="46CEEA72" w14:textId="77777777" w:rsidR="00ED1345" w:rsidRDefault="00ED1345" w:rsidP="00ED1345">
      <w:pPr>
        <w:pStyle w:val="PL"/>
      </w:pPr>
      <w:r>
        <w:t xml:space="preserve">        With HTTP GET resources are read. The resources to be retrieved are</w:t>
      </w:r>
    </w:p>
    <w:p w14:paraId="0B04FD9F" w14:textId="77777777" w:rsidR="00ED1345" w:rsidRDefault="00ED1345" w:rsidP="00ED1345">
      <w:pPr>
        <w:pStyle w:val="PL"/>
      </w:pPr>
      <w:r>
        <w:t xml:space="preserve">        identified with the target URI. The attributes and fields parameter</w:t>
      </w:r>
    </w:p>
    <w:p w14:paraId="598266F2" w14:textId="77777777" w:rsidR="00ED1345" w:rsidRDefault="00ED1345" w:rsidP="00ED1345">
      <w:pPr>
        <w:pStyle w:val="PL"/>
      </w:pPr>
      <w:r>
        <w:t xml:space="preserve">        of the query components allow to select the resource properties to be returned.</w:t>
      </w:r>
    </w:p>
    <w:p w14:paraId="7AB435DD" w14:textId="77777777" w:rsidR="00ED1345" w:rsidRDefault="00ED1345" w:rsidP="00ED1345">
      <w:pPr>
        <w:pStyle w:val="PL"/>
      </w:pPr>
      <w:r>
        <w:t xml:space="preserve">      parameters:</w:t>
      </w:r>
    </w:p>
    <w:p w14:paraId="6E836B53" w14:textId="77777777" w:rsidR="00ED1345" w:rsidRDefault="00ED1345" w:rsidP="00ED1345">
      <w:pPr>
        <w:pStyle w:val="PL"/>
      </w:pPr>
      <w:r>
        <w:t xml:space="preserve">        - name: scope</w:t>
      </w:r>
    </w:p>
    <w:p w14:paraId="42B93BB9" w14:textId="77777777" w:rsidR="00ED1345" w:rsidRDefault="00ED1345" w:rsidP="00ED1345">
      <w:pPr>
        <w:pStyle w:val="PL"/>
      </w:pPr>
      <w:r>
        <w:t xml:space="preserve">          in: query</w:t>
      </w:r>
    </w:p>
    <w:p w14:paraId="573509B0" w14:textId="77777777" w:rsidR="00ED1345" w:rsidRDefault="00ED1345" w:rsidP="00ED1345">
      <w:pPr>
        <w:pStyle w:val="PL"/>
      </w:pPr>
      <w:r>
        <w:t xml:space="preserve">          description: &gt;-</w:t>
      </w:r>
    </w:p>
    <w:p w14:paraId="28C18AD7" w14:textId="77777777" w:rsidR="00ED1345" w:rsidRDefault="00ED1345" w:rsidP="00ED1345">
      <w:pPr>
        <w:pStyle w:val="PL"/>
      </w:pPr>
      <w:r>
        <w:t xml:space="preserve">            This parameter extends the set of targeted resources beyond the base</w:t>
      </w:r>
    </w:p>
    <w:p w14:paraId="23F83525" w14:textId="77777777" w:rsidR="00ED1345" w:rsidRDefault="00ED1345" w:rsidP="00ED1345">
      <w:pPr>
        <w:pStyle w:val="PL"/>
      </w:pPr>
      <w:r>
        <w:t xml:space="preserve">            resource identified with the path component of the URI. No scoping</w:t>
      </w:r>
    </w:p>
    <w:p w14:paraId="041B9A85" w14:textId="77777777" w:rsidR="00ED1345" w:rsidRDefault="00ED1345" w:rsidP="00ED1345">
      <w:pPr>
        <w:pStyle w:val="PL"/>
      </w:pPr>
      <w:r>
        <w:t xml:space="preserve">            mechanism is specified in the present document.</w:t>
      </w:r>
    </w:p>
    <w:p w14:paraId="32039E22" w14:textId="77777777" w:rsidR="00ED1345" w:rsidRDefault="00ED1345" w:rsidP="00ED1345">
      <w:pPr>
        <w:pStyle w:val="PL"/>
      </w:pPr>
      <w:r>
        <w:t xml:space="preserve">          required: false</w:t>
      </w:r>
    </w:p>
    <w:p w14:paraId="4FD65292" w14:textId="77777777" w:rsidR="00ED1345" w:rsidRDefault="00ED1345" w:rsidP="00ED1345">
      <w:pPr>
        <w:pStyle w:val="PL"/>
      </w:pPr>
      <w:r>
        <w:t xml:space="preserve">          schema:</w:t>
      </w:r>
    </w:p>
    <w:p w14:paraId="6C2A8B2B" w14:textId="77777777" w:rsidR="00ED1345" w:rsidRDefault="00ED1345" w:rsidP="00ED1345">
      <w:pPr>
        <w:pStyle w:val="PL"/>
      </w:pPr>
      <w:r>
        <w:t xml:space="preserve">            $ref: '#/components/schemas/Scope'</w:t>
      </w:r>
    </w:p>
    <w:p w14:paraId="3729F28C" w14:textId="77777777" w:rsidR="00ED1345" w:rsidRDefault="00ED1345" w:rsidP="00ED1345">
      <w:pPr>
        <w:pStyle w:val="PL"/>
      </w:pPr>
      <w:r>
        <w:t xml:space="preserve">          style: form</w:t>
      </w:r>
    </w:p>
    <w:p w14:paraId="5F4ABD7F" w14:textId="77777777" w:rsidR="00ED1345" w:rsidRDefault="00ED1345" w:rsidP="00ED1345">
      <w:pPr>
        <w:pStyle w:val="PL"/>
      </w:pPr>
      <w:r>
        <w:t xml:space="preserve">          explode: true</w:t>
      </w:r>
    </w:p>
    <w:p w14:paraId="5154ACC5" w14:textId="77777777" w:rsidR="00ED1345" w:rsidRDefault="00ED1345" w:rsidP="00ED1345">
      <w:pPr>
        <w:pStyle w:val="PL"/>
      </w:pPr>
      <w:r>
        <w:t xml:space="preserve">        - name: filter</w:t>
      </w:r>
    </w:p>
    <w:p w14:paraId="3874D02B" w14:textId="77777777" w:rsidR="00ED1345" w:rsidRDefault="00ED1345" w:rsidP="00ED1345">
      <w:pPr>
        <w:pStyle w:val="PL"/>
      </w:pPr>
      <w:r>
        <w:t xml:space="preserve">          in: query</w:t>
      </w:r>
    </w:p>
    <w:p w14:paraId="7462C9D9" w14:textId="77777777" w:rsidR="00ED1345" w:rsidRDefault="00ED1345" w:rsidP="00ED1345">
      <w:pPr>
        <w:pStyle w:val="PL"/>
      </w:pPr>
      <w:r>
        <w:t xml:space="preserve">          description: &gt;-</w:t>
      </w:r>
    </w:p>
    <w:p w14:paraId="0CE68DEF" w14:textId="77777777" w:rsidR="00ED1345" w:rsidRDefault="00ED1345" w:rsidP="00ED1345">
      <w:pPr>
        <w:pStyle w:val="PL"/>
      </w:pPr>
      <w:r>
        <w:t xml:space="preserve">            This parameter reduces the targeted set of resources by applying a</w:t>
      </w:r>
    </w:p>
    <w:p w14:paraId="03DFC64C" w14:textId="77777777" w:rsidR="00ED1345" w:rsidRDefault="00ED1345" w:rsidP="00ED1345">
      <w:pPr>
        <w:pStyle w:val="PL"/>
      </w:pPr>
      <w:r>
        <w:t xml:space="preserve">            filter to the scoped set of resource representations. Only resource</w:t>
      </w:r>
    </w:p>
    <w:p w14:paraId="3AC6F520" w14:textId="77777777" w:rsidR="00ED1345" w:rsidRDefault="00ED1345" w:rsidP="00ED1345">
      <w:pPr>
        <w:pStyle w:val="PL"/>
      </w:pPr>
      <w:r>
        <w:t xml:space="preserve">            representations for which the filter construct evaluates to "true"</w:t>
      </w:r>
    </w:p>
    <w:p w14:paraId="7DB6AA35" w14:textId="77777777" w:rsidR="00ED1345" w:rsidRDefault="00ED1345" w:rsidP="00ED1345">
      <w:pPr>
        <w:pStyle w:val="PL"/>
      </w:pPr>
      <w:r>
        <w:t xml:space="preserve">            are targeted. No filter language is specified in the present</w:t>
      </w:r>
    </w:p>
    <w:p w14:paraId="63ACAE6F" w14:textId="77777777" w:rsidR="00ED1345" w:rsidRDefault="00ED1345" w:rsidP="00ED1345">
      <w:pPr>
        <w:pStyle w:val="PL"/>
      </w:pPr>
      <w:r>
        <w:t xml:space="preserve">            document.</w:t>
      </w:r>
    </w:p>
    <w:p w14:paraId="72ACC9D6" w14:textId="77777777" w:rsidR="00ED1345" w:rsidRDefault="00ED1345" w:rsidP="00ED1345">
      <w:pPr>
        <w:pStyle w:val="PL"/>
      </w:pPr>
      <w:r>
        <w:t xml:space="preserve">          required: false</w:t>
      </w:r>
    </w:p>
    <w:p w14:paraId="69C81E0F" w14:textId="77777777" w:rsidR="00ED1345" w:rsidRDefault="00ED1345" w:rsidP="00ED1345">
      <w:pPr>
        <w:pStyle w:val="PL"/>
      </w:pPr>
      <w:r>
        <w:t xml:space="preserve">          schema:</w:t>
      </w:r>
    </w:p>
    <w:p w14:paraId="3D362773" w14:textId="77777777" w:rsidR="00ED1345" w:rsidRDefault="00ED1345" w:rsidP="00ED1345">
      <w:pPr>
        <w:pStyle w:val="PL"/>
      </w:pPr>
      <w:r>
        <w:t xml:space="preserve">            $ref: 'TS28623_ComDefs.yaml#/components/schemas/Filter'</w:t>
      </w:r>
    </w:p>
    <w:p w14:paraId="6194463C" w14:textId="77777777" w:rsidR="00ED1345" w:rsidRDefault="00ED1345" w:rsidP="00ED1345">
      <w:pPr>
        <w:pStyle w:val="PL"/>
      </w:pPr>
      <w:r>
        <w:t xml:space="preserve">        - name: attributes</w:t>
      </w:r>
    </w:p>
    <w:p w14:paraId="10575560" w14:textId="77777777" w:rsidR="00ED1345" w:rsidRDefault="00ED1345" w:rsidP="00ED1345">
      <w:pPr>
        <w:pStyle w:val="PL"/>
      </w:pPr>
      <w:r>
        <w:t xml:space="preserve">          in: query</w:t>
      </w:r>
    </w:p>
    <w:p w14:paraId="0172F4BB" w14:textId="77777777" w:rsidR="00ED1345" w:rsidRDefault="00ED1345" w:rsidP="00ED1345">
      <w:pPr>
        <w:pStyle w:val="PL"/>
      </w:pPr>
      <w:r>
        <w:t xml:space="preserve">          description: &gt;-</w:t>
      </w:r>
    </w:p>
    <w:p w14:paraId="32236DE5" w14:textId="77777777" w:rsidR="00ED1345" w:rsidRDefault="00ED1345" w:rsidP="00ED1345">
      <w:pPr>
        <w:pStyle w:val="PL"/>
      </w:pPr>
      <w:r>
        <w:t xml:space="preserve">            This parameter specifies the attributes of the scoped resources that</w:t>
      </w:r>
    </w:p>
    <w:p w14:paraId="143BBA5E" w14:textId="77777777" w:rsidR="00ED1345" w:rsidRDefault="00ED1345" w:rsidP="00ED1345">
      <w:pPr>
        <w:pStyle w:val="PL"/>
      </w:pPr>
      <w:r>
        <w:t xml:space="preserve">            are returned.</w:t>
      </w:r>
    </w:p>
    <w:p w14:paraId="526974C3" w14:textId="77777777" w:rsidR="00ED1345" w:rsidRDefault="00ED1345" w:rsidP="00ED1345">
      <w:pPr>
        <w:pStyle w:val="PL"/>
      </w:pPr>
      <w:r>
        <w:t xml:space="preserve">          required: true</w:t>
      </w:r>
    </w:p>
    <w:p w14:paraId="32B13F69" w14:textId="77777777" w:rsidR="00ED1345" w:rsidRDefault="00ED1345" w:rsidP="00ED1345">
      <w:pPr>
        <w:pStyle w:val="PL"/>
      </w:pPr>
      <w:r>
        <w:t xml:space="preserve">          schema:</w:t>
      </w:r>
    </w:p>
    <w:p w14:paraId="54DA63C7" w14:textId="77777777" w:rsidR="00ED1345" w:rsidRDefault="00ED1345" w:rsidP="00ED1345">
      <w:pPr>
        <w:pStyle w:val="PL"/>
      </w:pPr>
      <w:r>
        <w:t xml:space="preserve">            type: array</w:t>
      </w:r>
    </w:p>
    <w:p w14:paraId="5932B1D1" w14:textId="77777777" w:rsidR="00ED1345" w:rsidRDefault="00ED1345" w:rsidP="00ED1345">
      <w:pPr>
        <w:pStyle w:val="PL"/>
      </w:pPr>
      <w:r>
        <w:t xml:space="preserve">            items:</w:t>
      </w:r>
    </w:p>
    <w:p w14:paraId="08DC87AE" w14:textId="77777777" w:rsidR="00ED1345" w:rsidRDefault="00ED1345" w:rsidP="00ED1345">
      <w:pPr>
        <w:pStyle w:val="PL"/>
      </w:pPr>
      <w:r>
        <w:t xml:space="preserve">              type: string</w:t>
      </w:r>
    </w:p>
    <w:p w14:paraId="0F4DCF24" w14:textId="77777777" w:rsidR="00ED1345" w:rsidRDefault="00ED1345" w:rsidP="00ED1345">
      <w:pPr>
        <w:pStyle w:val="PL"/>
      </w:pPr>
      <w:r>
        <w:t xml:space="preserve">          style: form</w:t>
      </w:r>
    </w:p>
    <w:p w14:paraId="37106302" w14:textId="77777777" w:rsidR="00ED1345" w:rsidRDefault="00ED1345" w:rsidP="00ED1345">
      <w:pPr>
        <w:pStyle w:val="PL"/>
      </w:pPr>
      <w:r>
        <w:t xml:space="preserve">          explode: false</w:t>
      </w:r>
    </w:p>
    <w:p w14:paraId="0AB30FC8" w14:textId="77777777" w:rsidR="00ED1345" w:rsidRDefault="00ED1345" w:rsidP="00ED1345">
      <w:pPr>
        <w:pStyle w:val="PL"/>
      </w:pPr>
      <w:r>
        <w:t xml:space="preserve">        - name: fields</w:t>
      </w:r>
    </w:p>
    <w:p w14:paraId="12712D26" w14:textId="77777777" w:rsidR="00ED1345" w:rsidRDefault="00ED1345" w:rsidP="00ED1345">
      <w:pPr>
        <w:pStyle w:val="PL"/>
      </w:pPr>
      <w:r>
        <w:t xml:space="preserve">          in: query</w:t>
      </w:r>
    </w:p>
    <w:p w14:paraId="1ADDB4D8" w14:textId="77777777" w:rsidR="00ED1345" w:rsidRDefault="00ED1345" w:rsidP="00ED1345">
      <w:pPr>
        <w:pStyle w:val="PL"/>
      </w:pPr>
      <w:r>
        <w:t xml:space="preserve">          description: &gt;-</w:t>
      </w:r>
    </w:p>
    <w:p w14:paraId="466F7220" w14:textId="77777777" w:rsidR="00ED1345" w:rsidRDefault="00ED1345" w:rsidP="00ED1345">
      <w:pPr>
        <w:pStyle w:val="PL"/>
      </w:pPr>
      <w:r>
        <w:t xml:space="preserve">            This parameter specifies the attribute field of the scoped resources</w:t>
      </w:r>
    </w:p>
    <w:p w14:paraId="3C79FD2F" w14:textId="77777777" w:rsidR="00ED1345" w:rsidRDefault="00ED1345" w:rsidP="00ED1345">
      <w:pPr>
        <w:pStyle w:val="PL"/>
      </w:pPr>
      <w:r>
        <w:t xml:space="preserve">            that are returned.</w:t>
      </w:r>
    </w:p>
    <w:p w14:paraId="2EF2B976" w14:textId="77777777" w:rsidR="00ED1345" w:rsidRDefault="00ED1345" w:rsidP="00ED1345">
      <w:pPr>
        <w:pStyle w:val="PL"/>
      </w:pPr>
      <w:r>
        <w:t xml:space="preserve">          required: false</w:t>
      </w:r>
    </w:p>
    <w:p w14:paraId="30C19EFD" w14:textId="77777777" w:rsidR="00ED1345" w:rsidRDefault="00ED1345" w:rsidP="00ED1345">
      <w:pPr>
        <w:pStyle w:val="PL"/>
      </w:pPr>
      <w:r>
        <w:t xml:space="preserve">          schema:</w:t>
      </w:r>
    </w:p>
    <w:p w14:paraId="0EFD0F74" w14:textId="77777777" w:rsidR="00ED1345" w:rsidRDefault="00ED1345" w:rsidP="00ED1345">
      <w:pPr>
        <w:pStyle w:val="PL"/>
      </w:pPr>
      <w:r>
        <w:t xml:space="preserve">            type: array</w:t>
      </w:r>
    </w:p>
    <w:p w14:paraId="1D4689D1" w14:textId="77777777" w:rsidR="00ED1345" w:rsidRDefault="00ED1345" w:rsidP="00ED1345">
      <w:pPr>
        <w:pStyle w:val="PL"/>
      </w:pPr>
      <w:r>
        <w:t xml:space="preserve">            items:</w:t>
      </w:r>
    </w:p>
    <w:p w14:paraId="3621E501" w14:textId="77777777" w:rsidR="00ED1345" w:rsidRDefault="00ED1345" w:rsidP="00ED1345">
      <w:pPr>
        <w:pStyle w:val="PL"/>
      </w:pPr>
      <w:r>
        <w:t xml:space="preserve">              type: string</w:t>
      </w:r>
    </w:p>
    <w:p w14:paraId="4D5B152E" w14:textId="77777777" w:rsidR="00ED1345" w:rsidRDefault="00ED1345" w:rsidP="00ED1345">
      <w:pPr>
        <w:pStyle w:val="PL"/>
      </w:pPr>
      <w:r>
        <w:t xml:space="preserve">          style: form</w:t>
      </w:r>
    </w:p>
    <w:p w14:paraId="3A4859EE" w14:textId="77777777" w:rsidR="00ED1345" w:rsidRPr="00FF6DA8" w:rsidRDefault="00ED1345" w:rsidP="00ED1345">
      <w:pPr>
        <w:pStyle w:val="PL"/>
        <w:rPr>
          <w:lang w:val="fr-FR"/>
        </w:rPr>
      </w:pPr>
      <w:r>
        <w:t xml:space="preserve">          </w:t>
      </w:r>
      <w:r w:rsidRPr="00FF6DA8">
        <w:rPr>
          <w:lang w:val="fr-FR"/>
        </w:rPr>
        <w:t>explode: false</w:t>
      </w:r>
    </w:p>
    <w:p w14:paraId="04AEDF99" w14:textId="77777777" w:rsidR="00ED1345" w:rsidRPr="00FF6DA8" w:rsidRDefault="00ED1345" w:rsidP="00ED1345">
      <w:pPr>
        <w:pStyle w:val="PL"/>
        <w:rPr>
          <w:lang w:val="fr-FR"/>
        </w:rPr>
      </w:pPr>
      <w:r w:rsidRPr="00FF6DA8">
        <w:rPr>
          <w:lang w:val="fr-FR"/>
        </w:rPr>
        <w:t xml:space="preserve">      responses:</w:t>
      </w:r>
    </w:p>
    <w:p w14:paraId="43C4A5C8" w14:textId="77777777" w:rsidR="00ED1345" w:rsidRPr="00FF6DA8" w:rsidRDefault="00ED1345" w:rsidP="00ED1345">
      <w:pPr>
        <w:pStyle w:val="PL"/>
        <w:rPr>
          <w:lang w:val="fr-FR"/>
        </w:rPr>
      </w:pPr>
      <w:r w:rsidRPr="00FF6DA8">
        <w:rPr>
          <w:lang w:val="fr-FR"/>
        </w:rPr>
        <w:t xml:space="preserve">        '200':</w:t>
      </w:r>
    </w:p>
    <w:p w14:paraId="6A18C225" w14:textId="77777777" w:rsidR="00ED1345" w:rsidRPr="00FF6DA8" w:rsidRDefault="00ED1345" w:rsidP="00ED1345">
      <w:pPr>
        <w:pStyle w:val="PL"/>
        <w:rPr>
          <w:lang w:val="fr-FR"/>
        </w:rPr>
      </w:pPr>
      <w:r w:rsidRPr="00FF6DA8">
        <w:rPr>
          <w:lang w:val="fr-FR"/>
        </w:rPr>
        <w:t xml:space="preserve">          description: &gt;-</w:t>
      </w:r>
    </w:p>
    <w:p w14:paraId="52DCF323" w14:textId="77777777" w:rsidR="00ED1345" w:rsidRDefault="00ED1345" w:rsidP="00ED1345">
      <w:pPr>
        <w:pStyle w:val="PL"/>
      </w:pPr>
      <w:r w:rsidRPr="00FF6DA8">
        <w:rPr>
          <w:lang w:val="fr-FR"/>
        </w:rPr>
        <w:t xml:space="preserve">            </w:t>
      </w:r>
      <w:r>
        <w:t>Success case ("200 OK").</w:t>
      </w:r>
    </w:p>
    <w:p w14:paraId="01685C90" w14:textId="77777777" w:rsidR="00ED1345" w:rsidRDefault="00ED1345" w:rsidP="00ED1345">
      <w:pPr>
        <w:pStyle w:val="PL"/>
      </w:pPr>
      <w:r>
        <w:t xml:space="preserve">            The resources identified in the request for retrieval are returned</w:t>
      </w:r>
    </w:p>
    <w:p w14:paraId="1BB3A16F" w14:textId="77777777" w:rsidR="00ED1345" w:rsidRDefault="00ED1345" w:rsidP="00ED1345">
      <w:pPr>
        <w:pStyle w:val="PL"/>
      </w:pPr>
      <w:r>
        <w:t xml:space="preserve">            in the response message body. In case the attributes or fields query</w:t>
      </w:r>
    </w:p>
    <w:p w14:paraId="5544DDBD" w14:textId="77777777" w:rsidR="00ED1345" w:rsidRDefault="00ED1345" w:rsidP="00ED1345">
      <w:pPr>
        <w:pStyle w:val="PL"/>
      </w:pPr>
      <w:r>
        <w:t xml:space="preserve">            parameters are used, only the selected attributes or sub-attributes are</w:t>
      </w:r>
    </w:p>
    <w:p w14:paraId="4DFB8CC4" w14:textId="77777777" w:rsidR="00ED1345" w:rsidRDefault="00ED1345" w:rsidP="00ED1345">
      <w:pPr>
        <w:pStyle w:val="PL"/>
      </w:pPr>
      <w:r>
        <w:t xml:space="preserve">            returned. The response message body is constructed according to the</w:t>
      </w:r>
    </w:p>
    <w:p w14:paraId="465408FB" w14:textId="77777777" w:rsidR="00ED1345" w:rsidRDefault="00ED1345" w:rsidP="00ED1345">
      <w:pPr>
        <w:pStyle w:val="PL"/>
      </w:pPr>
      <w:r>
        <w:t xml:space="preserve">            hierarchical response construction method (TS 32.158 [15]).</w:t>
      </w:r>
    </w:p>
    <w:p w14:paraId="20E94D7E" w14:textId="77777777" w:rsidR="00ED1345" w:rsidRDefault="00ED1345" w:rsidP="00ED1345">
      <w:pPr>
        <w:pStyle w:val="PL"/>
      </w:pPr>
      <w:r>
        <w:t xml:space="preserve">          content:</w:t>
      </w:r>
    </w:p>
    <w:p w14:paraId="314E991D" w14:textId="77777777" w:rsidR="00ED1345" w:rsidRDefault="00ED1345" w:rsidP="00ED1345">
      <w:pPr>
        <w:pStyle w:val="PL"/>
      </w:pPr>
      <w:r>
        <w:t xml:space="preserve">            application/json:</w:t>
      </w:r>
    </w:p>
    <w:p w14:paraId="2F54CC2C" w14:textId="77777777" w:rsidR="00ED1345" w:rsidRDefault="00ED1345" w:rsidP="00ED1345">
      <w:pPr>
        <w:pStyle w:val="PL"/>
      </w:pPr>
      <w:r>
        <w:t xml:space="preserve">              schema:</w:t>
      </w:r>
    </w:p>
    <w:p w14:paraId="63297745" w14:textId="77777777" w:rsidR="00ED1345" w:rsidRDefault="00ED1345" w:rsidP="00ED1345">
      <w:pPr>
        <w:pStyle w:val="PL"/>
      </w:pPr>
      <w:r>
        <w:t xml:space="preserve">                $ref: '#/components/schemas/Resource'</w:t>
      </w:r>
    </w:p>
    <w:p w14:paraId="48D17040" w14:textId="77777777" w:rsidR="00ED1345" w:rsidRDefault="00ED1345" w:rsidP="00ED1345">
      <w:pPr>
        <w:pStyle w:val="PL"/>
      </w:pPr>
      <w:r>
        <w:t xml:space="preserve">            application/vnd.3gpp.object-tree-hierarchical+json:</w:t>
      </w:r>
    </w:p>
    <w:p w14:paraId="25CC2D74" w14:textId="77777777" w:rsidR="00ED1345" w:rsidRDefault="00ED1345" w:rsidP="00ED1345">
      <w:pPr>
        <w:pStyle w:val="PL"/>
      </w:pPr>
      <w:r>
        <w:t xml:space="preserve">              schema:</w:t>
      </w:r>
    </w:p>
    <w:p w14:paraId="24F88BB1" w14:textId="77777777" w:rsidR="00ED1345" w:rsidRDefault="00ED1345" w:rsidP="00ED1345">
      <w:pPr>
        <w:pStyle w:val="PL"/>
      </w:pPr>
      <w:r>
        <w:t xml:space="preserve">                $ref: '#/components/schemas/Resource'</w:t>
      </w:r>
    </w:p>
    <w:p w14:paraId="6E13C2E4" w14:textId="77777777" w:rsidR="00ED1345" w:rsidRDefault="00ED1345" w:rsidP="00ED1345">
      <w:pPr>
        <w:pStyle w:val="PL"/>
      </w:pPr>
      <w:r>
        <w:t xml:space="preserve">            application/vnd.3gpp.object-tree-flat+json:</w:t>
      </w:r>
    </w:p>
    <w:p w14:paraId="07288A82" w14:textId="77777777" w:rsidR="00ED1345" w:rsidRDefault="00ED1345" w:rsidP="00ED1345">
      <w:pPr>
        <w:pStyle w:val="PL"/>
      </w:pPr>
      <w:r>
        <w:t xml:space="preserve">              schema:</w:t>
      </w:r>
    </w:p>
    <w:p w14:paraId="3956636F" w14:textId="77777777" w:rsidR="00ED1345" w:rsidRDefault="00ED1345" w:rsidP="00ED1345">
      <w:pPr>
        <w:pStyle w:val="PL"/>
      </w:pPr>
      <w:r>
        <w:t xml:space="preserve">                type: array</w:t>
      </w:r>
    </w:p>
    <w:p w14:paraId="42317ABB" w14:textId="77777777" w:rsidR="00ED1345" w:rsidRDefault="00ED1345" w:rsidP="00ED1345">
      <w:pPr>
        <w:pStyle w:val="PL"/>
      </w:pPr>
      <w:r>
        <w:t xml:space="preserve">                items:</w:t>
      </w:r>
    </w:p>
    <w:p w14:paraId="7F3E36DD" w14:textId="77777777" w:rsidR="00ED1345" w:rsidRDefault="00ED1345" w:rsidP="00ED1345">
      <w:pPr>
        <w:pStyle w:val="PL"/>
      </w:pPr>
      <w:r>
        <w:t xml:space="preserve">                  $ref: '#/components/schemas/Resource'</w:t>
      </w:r>
    </w:p>
    <w:p w14:paraId="10CBC1D0" w14:textId="77777777" w:rsidR="00ED1345" w:rsidRDefault="00ED1345" w:rsidP="00ED1345">
      <w:pPr>
        <w:pStyle w:val="PL"/>
      </w:pPr>
      <w:r>
        <w:t xml:space="preserve">        default:</w:t>
      </w:r>
    </w:p>
    <w:p w14:paraId="73D6F00C" w14:textId="77777777" w:rsidR="00ED1345" w:rsidRDefault="00ED1345" w:rsidP="00ED1345">
      <w:pPr>
        <w:pStyle w:val="PL"/>
      </w:pPr>
      <w:r>
        <w:t xml:space="preserve">          description: Error case.</w:t>
      </w:r>
    </w:p>
    <w:p w14:paraId="17C3F200" w14:textId="77777777" w:rsidR="00ED1345" w:rsidRDefault="00ED1345" w:rsidP="00ED1345">
      <w:pPr>
        <w:pStyle w:val="PL"/>
      </w:pPr>
      <w:r>
        <w:t xml:space="preserve">          content:</w:t>
      </w:r>
    </w:p>
    <w:p w14:paraId="5327A45E" w14:textId="77777777" w:rsidR="00ED1345" w:rsidRDefault="00ED1345" w:rsidP="00ED1345">
      <w:pPr>
        <w:pStyle w:val="PL"/>
      </w:pPr>
      <w:r>
        <w:t xml:space="preserve">            application/json:</w:t>
      </w:r>
    </w:p>
    <w:p w14:paraId="32D99718" w14:textId="77777777" w:rsidR="00ED1345" w:rsidRDefault="00ED1345" w:rsidP="00ED1345">
      <w:pPr>
        <w:pStyle w:val="PL"/>
      </w:pPr>
      <w:r>
        <w:t xml:space="preserve">              schema:</w:t>
      </w:r>
    </w:p>
    <w:p w14:paraId="6086519A" w14:textId="77777777" w:rsidR="00ED1345" w:rsidRDefault="00ED1345" w:rsidP="00ED1345">
      <w:pPr>
        <w:pStyle w:val="PL"/>
      </w:pPr>
      <w:r>
        <w:t xml:space="preserve">                $ref: 'TS28623_ComDefs.yaml#/components/schemas/ErrorResponse'</w:t>
      </w:r>
    </w:p>
    <w:p w14:paraId="1BF571A4" w14:textId="77777777" w:rsidR="00ED1345" w:rsidRDefault="00ED1345" w:rsidP="00ED1345">
      <w:pPr>
        <w:pStyle w:val="PL"/>
      </w:pPr>
      <w:r>
        <w:t xml:space="preserve">    patch:</w:t>
      </w:r>
    </w:p>
    <w:p w14:paraId="32155B40" w14:textId="77777777" w:rsidR="00ED1345" w:rsidRDefault="00ED1345" w:rsidP="00ED1345">
      <w:pPr>
        <w:pStyle w:val="PL"/>
      </w:pPr>
      <w:r>
        <w:t xml:space="preserve">      summary: Patches one or multiple resources</w:t>
      </w:r>
    </w:p>
    <w:p w14:paraId="785A6257" w14:textId="77777777" w:rsidR="00ED1345" w:rsidRDefault="00ED1345" w:rsidP="00ED1345">
      <w:pPr>
        <w:pStyle w:val="PL"/>
      </w:pPr>
      <w:r>
        <w:t xml:space="preserve">      description: &gt;-</w:t>
      </w:r>
    </w:p>
    <w:p w14:paraId="3E7B975F" w14:textId="77777777" w:rsidR="00ED1345" w:rsidRDefault="00ED1345" w:rsidP="00ED1345">
      <w:pPr>
        <w:pStyle w:val="PL"/>
      </w:pPr>
      <w:r>
        <w:t xml:space="preserve">        With HTTP PATCH resources are created, updated or deleted. The resources</w:t>
      </w:r>
    </w:p>
    <w:p w14:paraId="266AE36A" w14:textId="77777777" w:rsidR="00ED1345" w:rsidRDefault="00ED1345" w:rsidP="00ED1345">
      <w:pPr>
        <w:pStyle w:val="PL"/>
      </w:pPr>
      <w:r>
        <w:t xml:space="preserve">        to be modified are identified with the target URI (base resource) and</w:t>
      </w:r>
    </w:p>
    <w:p w14:paraId="6DA3336B" w14:textId="77777777" w:rsidR="00ED1345" w:rsidRDefault="00ED1345" w:rsidP="00ED1345">
      <w:pPr>
        <w:pStyle w:val="PL"/>
      </w:pPr>
      <w:r>
        <w:t xml:space="preserve">        the patch document included in the request message body.</w:t>
      </w:r>
    </w:p>
    <w:p w14:paraId="28F88EE0" w14:textId="77777777" w:rsidR="00ED1345" w:rsidRDefault="00ED1345" w:rsidP="00ED1345">
      <w:pPr>
        <w:pStyle w:val="PL"/>
      </w:pPr>
      <w:r>
        <w:t xml:space="preserve">      requestBody:</w:t>
      </w:r>
    </w:p>
    <w:p w14:paraId="628DFCB7" w14:textId="77777777" w:rsidR="00ED1345" w:rsidRDefault="00ED1345" w:rsidP="00ED1345">
      <w:pPr>
        <w:pStyle w:val="PL"/>
      </w:pPr>
      <w:r>
        <w:t xml:space="preserve">        description: &gt;-</w:t>
      </w:r>
    </w:p>
    <w:p w14:paraId="7C24F469" w14:textId="77777777" w:rsidR="00ED1345" w:rsidRDefault="00ED1345" w:rsidP="00ED1345">
      <w:pPr>
        <w:pStyle w:val="PL"/>
      </w:pPr>
      <w:r>
        <w:t xml:space="preserve">          The request body describes changes to be made to the target resources.</w:t>
      </w:r>
    </w:p>
    <w:p w14:paraId="30C14A9E" w14:textId="77777777" w:rsidR="00ED1345" w:rsidRDefault="00ED1345" w:rsidP="00ED1345">
      <w:pPr>
        <w:pStyle w:val="PL"/>
      </w:pPr>
      <w:r>
        <w:t xml:space="preserve">          The following patch media types are available</w:t>
      </w:r>
    </w:p>
    <w:p w14:paraId="02586D96" w14:textId="77777777" w:rsidR="00ED1345" w:rsidRDefault="00ED1345" w:rsidP="00ED1345">
      <w:pPr>
        <w:pStyle w:val="PL"/>
      </w:pPr>
      <w:r>
        <w:t xml:space="preserve">            - "application/merge-patch+json" (RFC 7396)</w:t>
      </w:r>
    </w:p>
    <w:p w14:paraId="1570D356" w14:textId="77777777" w:rsidR="00ED1345" w:rsidRDefault="00ED1345" w:rsidP="00ED1345">
      <w:pPr>
        <w:pStyle w:val="PL"/>
      </w:pPr>
      <w:r>
        <w:t xml:space="preserve">            - "application/3gpp-merge-patch+json" (TS 32.158)</w:t>
      </w:r>
    </w:p>
    <w:p w14:paraId="2468346E" w14:textId="77777777" w:rsidR="00ED1345" w:rsidRDefault="00ED1345" w:rsidP="00ED1345">
      <w:pPr>
        <w:pStyle w:val="PL"/>
      </w:pPr>
      <w:r>
        <w:t xml:space="preserve">            - "application/json-patch+json" (RFC 6902)</w:t>
      </w:r>
    </w:p>
    <w:p w14:paraId="4CB0348E" w14:textId="77777777" w:rsidR="00ED1345" w:rsidRDefault="00ED1345" w:rsidP="00ED1345">
      <w:pPr>
        <w:pStyle w:val="PL"/>
      </w:pPr>
      <w:r>
        <w:t xml:space="preserve">            - "application/3gpp-json-patch+json" (TS 32.158)</w:t>
      </w:r>
    </w:p>
    <w:p w14:paraId="1EDD0833" w14:textId="77777777" w:rsidR="00ED1345" w:rsidRDefault="00ED1345" w:rsidP="00ED1345">
      <w:pPr>
        <w:pStyle w:val="PL"/>
      </w:pPr>
      <w:r>
        <w:t xml:space="preserve">        required: true</w:t>
      </w:r>
    </w:p>
    <w:p w14:paraId="2090537D" w14:textId="77777777" w:rsidR="00ED1345" w:rsidRDefault="00ED1345" w:rsidP="00ED1345">
      <w:pPr>
        <w:pStyle w:val="PL"/>
      </w:pPr>
      <w:r>
        <w:t xml:space="preserve">        content:</w:t>
      </w:r>
    </w:p>
    <w:p w14:paraId="5BDF9669" w14:textId="77777777" w:rsidR="00ED1345" w:rsidRDefault="00ED1345" w:rsidP="00ED1345">
      <w:pPr>
        <w:pStyle w:val="PL"/>
      </w:pPr>
      <w:r>
        <w:t xml:space="preserve">          application/merge-patch+json:</w:t>
      </w:r>
    </w:p>
    <w:p w14:paraId="2B9A163C" w14:textId="77777777" w:rsidR="00ED1345" w:rsidRDefault="00ED1345" w:rsidP="00ED1345">
      <w:pPr>
        <w:pStyle w:val="PL"/>
      </w:pPr>
      <w:r>
        <w:t xml:space="preserve">            schema:</w:t>
      </w:r>
    </w:p>
    <w:p w14:paraId="5153B857" w14:textId="77777777" w:rsidR="00ED1345" w:rsidRDefault="00ED1345" w:rsidP="00ED1345">
      <w:pPr>
        <w:pStyle w:val="PL"/>
      </w:pPr>
      <w:r>
        <w:t xml:space="preserve">              $ref: '#/components/schemas/Resource'</w:t>
      </w:r>
    </w:p>
    <w:p w14:paraId="13D3B275" w14:textId="77777777" w:rsidR="00ED1345" w:rsidRDefault="00ED1345" w:rsidP="00ED1345">
      <w:pPr>
        <w:pStyle w:val="PL"/>
      </w:pPr>
      <w:r>
        <w:t xml:space="preserve">          application/3gpp-merge-patch+json:</w:t>
      </w:r>
    </w:p>
    <w:p w14:paraId="3B71E59B" w14:textId="77777777" w:rsidR="00ED1345" w:rsidRDefault="00ED1345" w:rsidP="00ED1345">
      <w:pPr>
        <w:pStyle w:val="PL"/>
      </w:pPr>
      <w:r>
        <w:t xml:space="preserve">            schema:</w:t>
      </w:r>
    </w:p>
    <w:p w14:paraId="1B824081" w14:textId="77777777" w:rsidR="00ED1345" w:rsidRDefault="00ED1345" w:rsidP="00ED1345">
      <w:pPr>
        <w:pStyle w:val="PL"/>
      </w:pPr>
      <w:r>
        <w:t xml:space="preserve">              $ref: '#/components/schemas/Resource'</w:t>
      </w:r>
    </w:p>
    <w:p w14:paraId="6EF15C7E" w14:textId="77777777" w:rsidR="00ED1345" w:rsidRDefault="00ED1345" w:rsidP="00ED1345">
      <w:pPr>
        <w:pStyle w:val="PL"/>
      </w:pPr>
      <w:r>
        <w:t xml:space="preserve">          application/json-patch+json:</w:t>
      </w:r>
    </w:p>
    <w:p w14:paraId="3C76407D" w14:textId="77777777" w:rsidR="00ED1345" w:rsidRDefault="00ED1345" w:rsidP="00ED1345">
      <w:pPr>
        <w:pStyle w:val="PL"/>
      </w:pPr>
      <w:r>
        <w:t xml:space="preserve">            schema:</w:t>
      </w:r>
    </w:p>
    <w:p w14:paraId="1F94D8D9" w14:textId="77777777" w:rsidR="00ED1345" w:rsidRDefault="00ED1345" w:rsidP="00ED1345">
      <w:pPr>
        <w:pStyle w:val="PL"/>
      </w:pPr>
      <w:r>
        <w:t xml:space="preserve">              type: array</w:t>
      </w:r>
    </w:p>
    <w:p w14:paraId="2C4FC3B7" w14:textId="77777777" w:rsidR="00ED1345" w:rsidRDefault="00ED1345" w:rsidP="00ED1345">
      <w:pPr>
        <w:pStyle w:val="PL"/>
      </w:pPr>
      <w:r>
        <w:t xml:space="preserve">              items:</w:t>
      </w:r>
    </w:p>
    <w:p w14:paraId="0B1416E1" w14:textId="77777777" w:rsidR="00ED1345" w:rsidRDefault="00ED1345" w:rsidP="00ED1345">
      <w:pPr>
        <w:pStyle w:val="PL"/>
      </w:pPr>
      <w:r>
        <w:t xml:space="preserve">                $ref: '#/components/schemas/PatchItem'</w:t>
      </w:r>
    </w:p>
    <w:p w14:paraId="1CBE6F96" w14:textId="77777777" w:rsidR="00ED1345" w:rsidRDefault="00ED1345" w:rsidP="00ED1345">
      <w:pPr>
        <w:pStyle w:val="PL"/>
      </w:pPr>
      <w:r>
        <w:t xml:space="preserve">          application/3gpp-json-patch+json:</w:t>
      </w:r>
    </w:p>
    <w:p w14:paraId="50CB89A9" w14:textId="77777777" w:rsidR="00ED1345" w:rsidRDefault="00ED1345" w:rsidP="00ED1345">
      <w:pPr>
        <w:pStyle w:val="PL"/>
      </w:pPr>
      <w:r>
        <w:t xml:space="preserve">            schema:</w:t>
      </w:r>
    </w:p>
    <w:p w14:paraId="2B6CECC4" w14:textId="77777777" w:rsidR="00ED1345" w:rsidRDefault="00ED1345" w:rsidP="00ED1345">
      <w:pPr>
        <w:pStyle w:val="PL"/>
      </w:pPr>
      <w:r>
        <w:t xml:space="preserve">              type: array</w:t>
      </w:r>
    </w:p>
    <w:p w14:paraId="0CC3E2EA" w14:textId="77777777" w:rsidR="00ED1345" w:rsidRDefault="00ED1345" w:rsidP="00ED1345">
      <w:pPr>
        <w:pStyle w:val="PL"/>
      </w:pPr>
      <w:r>
        <w:t xml:space="preserve">              items:</w:t>
      </w:r>
    </w:p>
    <w:p w14:paraId="51E4D7F7" w14:textId="77777777" w:rsidR="00ED1345" w:rsidRDefault="00ED1345" w:rsidP="00ED1345">
      <w:pPr>
        <w:pStyle w:val="PL"/>
      </w:pPr>
      <w:r>
        <w:t xml:space="preserve">                $ref: '#/components/schemas/PatchItem'</w:t>
      </w:r>
    </w:p>
    <w:p w14:paraId="533DF7F8" w14:textId="77777777" w:rsidR="00ED1345" w:rsidRDefault="00ED1345" w:rsidP="00ED1345">
      <w:pPr>
        <w:pStyle w:val="PL"/>
      </w:pPr>
      <w:r>
        <w:t xml:space="preserve">      responses:</w:t>
      </w:r>
    </w:p>
    <w:p w14:paraId="0B5ECBC0" w14:textId="77777777" w:rsidR="00ED1345" w:rsidRDefault="00ED1345" w:rsidP="00ED1345">
      <w:pPr>
        <w:pStyle w:val="PL"/>
      </w:pPr>
      <w:r>
        <w:t xml:space="preserve">        '200':</w:t>
      </w:r>
    </w:p>
    <w:p w14:paraId="4EBB3261" w14:textId="77777777" w:rsidR="00ED1345" w:rsidRDefault="00ED1345" w:rsidP="00ED1345">
      <w:pPr>
        <w:pStyle w:val="PL"/>
      </w:pPr>
      <w:r>
        <w:t xml:space="preserve">          description: &gt;-</w:t>
      </w:r>
    </w:p>
    <w:p w14:paraId="7E88A4D3" w14:textId="77777777" w:rsidR="00ED1345" w:rsidRDefault="00ED1345" w:rsidP="00ED1345">
      <w:pPr>
        <w:pStyle w:val="PL"/>
      </w:pPr>
      <w:r>
        <w:t xml:space="preserve">            Success case ("200 OK").</w:t>
      </w:r>
    </w:p>
    <w:p w14:paraId="5B2840F1" w14:textId="77777777" w:rsidR="00ED1345" w:rsidRDefault="00ED1345" w:rsidP="00ED1345">
      <w:pPr>
        <w:pStyle w:val="PL"/>
      </w:pPr>
      <w:r>
        <w:t xml:space="preserve">            This status code is returned when the updated the resource representations</w:t>
      </w:r>
    </w:p>
    <w:p w14:paraId="325034FE" w14:textId="77777777" w:rsidR="00ED1345" w:rsidRDefault="00ED1345" w:rsidP="00ED1345">
      <w:pPr>
        <w:pStyle w:val="PL"/>
      </w:pPr>
      <w:r>
        <w:t xml:space="preserve">            shall be returned for some reason.</w:t>
      </w:r>
    </w:p>
    <w:p w14:paraId="4A0DCD23" w14:textId="77777777" w:rsidR="00ED1345" w:rsidRDefault="00ED1345" w:rsidP="00ED1345">
      <w:pPr>
        <w:pStyle w:val="PL"/>
      </w:pPr>
      <w:r>
        <w:t xml:space="preserve">            The resource representations are returned in the response message body. The</w:t>
      </w:r>
    </w:p>
    <w:p w14:paraId="0E83A1E4" w14:textId="77777777" w:rsidR="00ED1345" w:rsidRDefault="00ED1345" w:rsidP="00ED1345">
      <w:pPr>
        <w:pStyle w:val="PL"/>
      </w:pPr>
      <w:r>
        <w:t xml:space="preserve">            response message body is constructed according to the hierarchical response</w:t>
      </w:r>
    </w:p>
    <w:p w14:paraId="6AE66A10" w14:textId="77777777" w:rsidR="00ED1345" w:rsidRDefault="00ED1345" w:rsidP="00ED1345">
      <w:pPr>
        <w:pStyle w:val="PL"/>
      </w:pPr>
      <w:r>
        <w:t xml:space="preserve">            construction method (TS 32.158 [15])</w:t>
      </w:r>
    </w:p>
    <w:p w14:paraId="247FD788" w14:textId="77777777" w:rsidR="00ED1345" w:rsidRDefault="00ED1345" w:rsidP="00ED1345">
      <w:pPr>
        <w:pStyle w:val="PL"/>
      </w:pPr>
      <w:r>
        <w:t xml:space="preserve">          content:</w:t>
      </w:r>
    </w:p>
    <w:p w14:paraId="577C4FA7" w14:textId="77777777" w:rsidR="00ED1345" w:rsidRDefault="00ED1345" w:rsidP="00ED1345">
      <w:pPr>
        <w:pStyle w:val="PL"/>
      </w:pPr>
      <w:r>
        <w:t xml:space="preserve">            application/json:</w:t>
      </w:r>
    </w:p>
    <w:p w14:paraId="57088BF0" w14:textId="77777777" w:rsidR="00ED1345" w:rsidRDefault="00ED1345" w:rsidP="00ED1345">
      <w:pPr>
        <w:pStyle w:val="PL"/>
      </w:pPr>
      <w:r>
        <w:t xml:space="preserve">              schema:</w:t>
      </w:r>
    </w:p>
    <w:p w14:paraId="7DED60F5" w14:textId="77777777" w:rsidR="00ED1345" w:rsidRDefault="00ED1345" w:rsidP="00ED1345">
      <w:pPr>
        <w:pStyle w:val="PL"/>
      </w:pPr>
      <w:r>
        <w:t xml:space="preserve">                $ref: '#/components/schemas/Resource'</w:t>
      </w:r>
    </w:p>
    <w:p w14:paraId="16AD90FD" w14:textId="77777777" w:rsidR="00ED1345" w:rsidRDefault="00ED1345" w:rsidP="00ED1345">
      <w:pPr>
        <w:pStyle w:val="PL"/>
      </w:pPr>
      <w:r>
        <w:t xml:space="preserve">        '204':</w:t>
      </w:r>
    </w:p>
    <w:p w14:paraId="1BA008AA" w14:textId="77777777" w:rsidR="00ED1345" w:rsidRDefault="00ED1345" w:rsidP="00ED1345">
      <w:pPr>
        <w:pStyle w:val="PL"/>
      </w:pPr>
      <w:r>
        <w:t xml:space="preserve">          description: &gt;-</w:t>
      </w:r>
    </w:p>
    <w:p w14:paraId="6579118F" w14:textId="77777777" w:rsidR="00ED1345" w:rsidRDefault="00ED1345" w:rsidP="00ED1345">
      <w:pPr>
        <w:pStyle w:val="PL"/>
      </w:pPr>
      <w:r>
        <w:t xml:space="preserve">            Success case ("204 No Content").</w:t>
      </w:r>
    </w:p>
    <w:p w14:paraId="70A396CE" w14:textId="77777777" w:rsidR="00ED1345" w:rsidRDefault="00ED1345" w:rsidP="00ED1345">
      <w:pPr>
        <w:pStyle w:val="PL"/>
      </w:pPr>
      <w:r>
        <w:t xml:space="preserve">            This status code is returned when there is no need to return the updated</w:t>
      </w:r>
    </w:p>
    <w:p w14:paraId="4EDD4057" w14:textId="77777777" w:rsidR="00ED1345" w:rsidRDefault="00ED1345" w:rsidP="00ED1345">
      <w:pPr>
        <w:pStyle w:val="PL"/>
      </w:pPr>
      <w:r>
        <w:t xml:space="preserve">            resource representations.</w:t>
      </w:r>
    </w:p>
    <w:p w14:paraId="18FA2BD7" w14:textId="77777777" w:rsidR="00ED1345" w:rsidRDefault="00ED1345" w:rsidP="00ED1345">
      <w:pPr>
        <w:pStyle w:val="PL"/>
      </w:pPr>
      <w:r>
        <w:t xml:space="preserve">            The response message body is empty.</w:t>
      </w:r>
    </w:p>
    <w:p w14:paraId="50708F9A" w14:textId="77777777" w:rsidR="00ED1345" w:rsidRDefault="00ED1345" w:rsidP="00ED1345">
      <w:pPr>
        <w:pStyle w:val="PL"/>
      </w:pPr>
      <w:r>
        <w:t xml:space="preserve">        default:</w:t>
      </w:r>
    </w:p>
    <w:p w14:paraId="0941DF24" w14:textId="77777777" w:rsidR="00ED1345" w:rsidRDefault="00ED1345" w:rsidP="00ED1345">
      <w:pPr>
        <w:pStyle w:val="PL"/>
      </w:pPr>
      <w:r>
        <w:t xml:space="preserve">          description: Error case.</w:t>
      </w:r>
    </w:p>
    <w:p w14:paraId="3F1A1389" w14:textId="77777777" w:rsidR="00ED1345" w:rsidRDefault="00ED1345" w:rsidP="00ED1345">
      <w:pPr>
        <w:pStyle w:val="PL"/>
      </w:pPr>
      <w:r>
        <w:t xml:space="preserve">          content:</w:t>
      </w:r>
    </w:p>
    <w:p w14:paraId="666C5618" w14:textId="77777777" w:rsidR="00ED1345" w:rsidRDefault="00ED1345" w:rsidP="00ED1345">
      <w:pPr>
        <w:pStyle w:val="PL"/>
      </w:pPr>
      <w:r>
        <w:t xml:space="preserve">            application/json:</w:t>
      </w:r>
    </w:p>
    <w:p w14:paraId="652FC310" w14:textId="77777777" w:rsidR="00ED1345" w:rsidRDefault="00ED1345" w:rsidP="00ED1345">
      <w:pPr>
        <w:pStyle w:val="PL"/>
      </w:pPr>
      <w:r>
        <w:t xml:space="preserve">              schema:</w:t>
      </w:r>
    </w:p>
    <w:p w14:paraId="745B2FAD" w14:textId="77777777" w:rsidR="00ED1345" w:rsidRDefault="00ED1345" w:rsidP="00ED1345">
      <w:pPr>
        <w:pStyle w:val="PL"/>
      </w:pPr>
      <w:r>
        <w:t xml:space="preserve">                $ref: 'TS28623_ComDefs.yaml#/components/schemas/ErrorResponse'</w:t>
      </w:r>
    </w:p>
    <w:p w14:paraId="6940EB25" w14:textId="77777777" w:rsidR="00ED1345" w:rsidRDefault="00ED1345" w:rsidP="00ED1345">
      <w:pPr>
        <w:pStyle w:val="PL"/>
      </w:pPr>
      <w:r>
        <w:t xml:space="preserve">    delete:</w:t>
      </w:r>
    </w:p>
    <w:p w14:paraId="7A89C879" w14:textId="77777777" w:rsidR="00ED1345" w:rsidRDefault="00ED1345" w:rsidP="00ED1345">
      <w:pPr>
        <w:pStyle w:val="PL"/>
      </w:pPr>
      <w:r>
        <w:t xml:space="preserve">      summary: Deletes one resource</w:t>
      </w:r>
    </w:p>
    <w:p w14:paraId="12DCC897" w14:textId="77777777" w:rsidR="00ED1345" w:rsidRDefault="00ED1345" w:rsidP="00ED1345">
      <w:pPr>
        <w:pStyle w:val="PL"/>
      </w:pPr>
      <w:r>
        <w:t xml:space="preserve">      description: &gt;-</w:t>
      </w:r>
    </w:p>
    <w:p w14:paraId="3B07FB6F" w14:textId="77777777" w:rsidR="00ED1345" w:rsidRDefault="00ED1345" w:rsidP="00ED1345">
      <w:pPr>
        <w:pStyle w:val="PL"/>
      </w:pPr>
      <w:r>
        <w:t xml:space="preserve">        With HTTP DELETE one resource is deleted. The resources to be deleted is</w:t>
      </w:r>
    </w:p>
    <w:p w14:paraId="3C459C1A" w14:textId="77777777" w:rsidR="00ED1345" w:rsidRDefault="00ED1345" w:rsidP="00ED1345">
      <w:pPr>
        <w:pStyle w:val="PL"/>
      </w:pPr>
      <w:r>
        <w:t xml:space="preserve">        identified with the target URI.</w:t>
      </w:r>
    </w:p>
    <w:p w14:paraId="558275EC" w14:textId="77777777" w:rsidR="00ED1345" w:rsidRDefault="00ED1345" w:rsidP="00ED1345">
      <w:pPr>
        <w:pStyle w:val="PL"/>
      </w:pPr>
      <w:r>
        <w:t xml:space="preserve">      responses:</w:t>
      </w:r>
    </w:p>
    <w:p w14:paraId="08F2CED5" w14:textId="77777777" w:rsidR="00ED1345" w:rsidRDefault="00ED1345" w:rsidP="00ED1345">
      <w:pPr>
        <w:pStyle w:val="PL"/>
      </w:pPr>
      <w:r>
        <w:t xml:space="preserve">        '200':</w:t>
      </w:r>
    </w:p>
    <w:p w14:paraId="65F56AAA" w14:textId="77777777" w:rsidR="00ED1345" w:rsidRDefault="00ED1345" w:rsidP="00ED1345">
      <w:pPr>
        <w:pStyle w:val="PL"/>
      </w:pPr>
      <w:r>
        <w:t xml:space="preserve">          description: &gt;-</w:t>
      </w:r>
    </w:p>
    <w:p w14:paraId="1309D8D2" w14:textId="77777777" w:rsidR="00ED1345" w:rsidRDefault="00ED1345" w:rsidP="00ED1345">
      <w:pPr>
        <w:pStyle w:val="PL"/>
      </w:pPr>
      <w:r>
        <w:t xml:space="preserve">            Success case ("200 OK").</w:t>
      </w:r>
    </w:p>
    <w:p w14:paraId="7BCFBAB1" w14:textId="77777777" w:rsidR="00ED1345" w:rsidRDefault="00ED1345" w:rsidP="00ED1345">
      <w:pPr>
        <w:pStyle w:val="PL"/>
      </w:pPr>
      <w:r>
        <w:t xml:space="preserve">            This status code is returned, when the resource has been successfully deleted.</w:t>
      </w:r>
    </w:p>
    <w:p w14:paraId="6B3A004D" w14:textId="77777777" w:rsidR="00ED1345" w:rsidRDefault="00ED1345" w:rsidP="00ED1345">
      <w:pPr>
        <w:pStyle w:val="PL"/>
      </w:pPr>
      <w:r>
        <w:t xml:space="preserve">            The response body is empty.</w:t>
      </w:r>
    </w:p>
    <w:p w14:paraId="2B2A684F" w14:textId="77777777" w:rsidR="00ED1345" w:rsidRDefault="00ED1345" w:rsidP="00ED1345">
      <w:pPr>
        <w:pStyle w:val="PL"/>
      </w:pPr>
      <w:r>
        <w:t xml:space="preserve">        default:</w:t>
      </w:r>
    </w:p>
    <w:p w14:paraId="14F06C8D" w14:textId="77777777" w:rsidR="00ED1345" w:rsidRDefault="00ED1345" w:rsidP="00ED1345">
      <w:pPr>
        <w:pStyle w:val="PL"/>
      </w:pPr>
      <w:r>
        <w:t xml:space="preserve">          description: Error case.</w:t>
      </w:r>
    </w:p>
    <w:p w14:paraId="66812C7F" w14:textId="77777777" w:rsidR="00ED1345" w:rsidRDefault="00ED1345" w:rsidP="00ED1345">
      <w:pPr>
        <w:pStyle w:val="PL"/>
      </w:pPr>
      <w:r>
        <w:t xml:space="preserve">          content:</w:t>
      </w:r>
    </w:p>
    <w:p w14:paraId="0494E4B9" w14:textId="77777777" w:rsidR="00ED1345" w:rsidRDefault="00ED1345" w:rsidP="00ED1345">
      <w:pPr>
        <w:pStyle w:val="PL"/>
      </w:pPr>
      <w:r>
        <w:t xml:space="preserve">            application/json:</w:t>
      </w:r>
    </w:p>
    <w:p w14:paraId="5F1745DA" w14:textId="77777777" w:rsidR="00ED1345" w:rsidRDefault="00ED1345" w:rsidP="00ED1345">
      <w:pPr>
        <w:pStyle w:val="PL"/>
      </w:pPr>
      <w:r>
        <w:t xml:space="preserve">              schema:</w:t>
      </w:r>
    </w:p>
    <w:p w14:paraId="1ADFA253" w14:textId="77777777" w:rsidR="00ED1345" w:rsidRDefault="00ED1345" w:rsidP="00ED1345">
      <w:pPr>
        <w:pStyle w:val="PL"/>
      </w:pPr>
      <w:r>
        <w:t xml:space="preserve">                $ref: 'TS28623_ComDefs.yaml#/components/schemas/ErrorResponse'</w:t>
      </w:r>
    </w:p>
    <w:p w14:paraId="106313BC" w14:textId="77777777" w:rsidR="00ED1345" w:rsidRDefault="00ED1345" w:rsidP="00ED1345">
      <w:pPr>
        <w:pStyle w:val="PL"/>
      </w:pPr>
      <w:r>
        <w:t>components:</w:t>
      </w:r>
    </w:p>
    <w:p w14:paraId="43F8D502" w14:textId="77777777" w:rsidR="00ED1345" w:rsidRDefault="00ED1345" w:rsidP="00ED1345">
      <w:pPr>
        <w:pStyle w:val="PL"/>
      </w:pPr>
      <w:r>
        <w:t xml:space="preserve">  schemas:</w:t>
      </w:r>
    </w:p>
    <w:p w14:paraId="3C109308" w14:textId="77777777" w:rsidR="00ED1345" w:rsidRDefault="00ED1345" w:rsidP="00ED1345">
      <w:pPr>
        <w:pStyle w:val="PL"/>
      </w:pPr>
      <w:r>
        <w:t xml:space="preserve">    CmNotificationTypes:</w:t>
      </w:r>
    </w:p>
    <w:p w14:paraId="62E5638F" w14:textId="77777777" w:rsidR="00ED1345" w:rsidRDefault="00ED1345" w:rsidP="00ED1345">
      <w:pPr>
        <w:pStyle w:val="PL"/>
      </w:pPr>
      <w:r>
        <w:t xml:space="preserve">      type: string</w:t>
      </w:r>
    </w:p>
    <w:p w14:paraId="152953FF" w14:textId="77777777" w:rsidR="00ED1345" w:rsidRDefault="00ED1345" w:rsidP="00ED1345">
      <w:pPr>
        <w:pStyle w:val="PL"/>
      </w:pPr>
      <w:r>
        <w:t xml:space="preserve">      enum:</w:t>
      </w:r>
    </w:p>
    <w:p w14:paraId="6D881874" w14:textId="77777777" w:rsidR="00ED1345" w:rsidRDefault="00ED1345" w:rsidP="00ED1345">
      <w:pPr>
        <w:pStyle w:val="PL"/>
      </w:pPr>
      <w:r>
        <w:t xml:space="preserve">        - notifyMOICreation</w:t>
      </w:r>
    </w:p>
    <w:p w14:paraId="191F0A89" w14:textId="77777777" w:rsidR="00ED1345" w:rsidRDefault="00ED1345" w:rsidP="00ED1345">
      <w:pPr>
        <w:pStyle w:val="PL"/>
      </w:pPr>
      <w:r>
        <w:t xml:space="preserve">        - notifyMOIDeletion</w:t>
      </w:r>
    </w:p>
    <w:p w14:paraId="56E3EEED" w14:textId="77777777" w:rsidR="00ED1345" w:rsidRDefault="00ED1345" w:rsidP="00ED1345">
      <w:pPr>
        <w:pStyle w:val="PL"/>
      </w:pPr>
      <w:r>
        <w:t xml:space="preserve">        - notifyMOIAttributeValueChanges</w:t>
      </w:r>
    </w:p>
    <w:p w14:paraId="0151ED0B" w14:textId="77777777" w:rsidR="00ED1345" w:rsidRDefault="00ED1345" w:rsidP="00ED1345">
      <w:pPr>
        <w:pStyle w:val="PL"/>
      </w:pPr>
      <w:r>
        <w:t xml:space="preserve">        - notifyMOIChanges</w:t>
      </w:r>
    </w:p>
    <w:p w14:paraId="3EFF6489" w14:textId="77777777" w:rsidR="00ED1345" w:rsidRDefault="00ED1345" w:rsidP="00ED1345">
      <w:pPr>
        <w:pStyle w:val="PL"/>
      </w:pPr>
      <w:r>
        <w:t xml:space="preserve">    SourceIndicator:</w:t>
      </w:r>
    </w:p>
    <w:p w14:paraId="66C0B5AF" w14:textId="77777777" w:rsidR="00ED1345" w:rsidRDefault="00ED1345" w:rsidP="00ED1345">
      <w:pPr>
        <w:pStyle w:val="PL"/>
      </w:pPr>
      <w:r>
        <w:t xml:space="preserve">      type: string</w:t>
      </w:r>
    </w:p>
    <w:p w14:paraId="0A06DEAF" w14:textId="77777777" w:rsidR="00ED1345" w:rsidRDefault="00ED1345" w:rsidP="00ED1345">
      <w:pPr>
        <w:pStyle w:val="PL"/>
      </w:pPr>
      <w:r>
        <w:t xml:space="preserve">      enum:</w:t>
      </w:r>
    </w:p>
    <w:p w14:paraId="44998676" w14:textId="77777777" w:rsidR="00ED1345" w:rsidRDefault="00ED1345" w:rsidP="00ED1345">
      <w:pPr>
        <w:pStyle w:val="PL"/>
      </w:pPr>
      <w:r>
        <w:t xml:space="preserve">        - RESOURCE_OPERATION</w:t>
      </w:r>
    </w:p>
    <w:p w14:paraId="50C8411F" w14:textId="77777777" w:rsidR="00ED1345" w:rsidRDefault="00ED1345" w:rsidP="00ED1345">
      <w:pPr>
        <w:pStyle w:val="PL"/>
      </w:pPr>
      <w:r>
        <w:t xml:space="preserve">        - MANAGEMENT_OPERATION</w:t>
      </w:r>
    </w:p>
    <w:p w14:paraId="2D771D73" w14:textId="77777777" w:rsidR="00ED1345" w:rsidRDefault="00ED1345" w:rsidP="00ED1345">
      <w:pPr>
        <w:pStyle w:val="PL"/>
      </w:pPr>
      <w:r>
        <w:t xml:space="preserve">        - SON_OPERATION</w:t>
      </w:r>
    </w:p>
    <w:p w14:paraId="4DB1A0CA" w14:textId="77777777" w:rsidR="00ED1345" w:rsidRDefault="00ED1345" w:rsidP="00ED1345">
      <w:pPr>
        <w:pStyle w:val="PL"/>
      </w:pPr>
      <w:r>
        <w:t xml:space="preserve">        - UNKNOWN</w:t>
      </w:r>
    </w:p>
    <w:p w14:paraId="32724152" w14:textId="77777777" w:rsidR="00ED1345" w:rsidRDefault="00ED1345" w:rsidP="00ED1345">
      <w:pPr>
        <w:pStyle w:val="PL"/>
      </w:pPr>
      <w:r>
        <w:t xml:space="preserve">    ScopeType:</w:t>
      </w:r>
    </w:p>
    <w:p w14:paraId="6440BBC1" w14:textId="77777777" w:rsidR="00ED1345" w:rsidRDefault="00ED1345" w:rsidP="00ED1345">
      <w:pPr>
        <w:pStyle w:val="PL"/>
      </w:pPr>
      <w:r>
        <w:t xml:space="preserve">      type: string</w:t>
      </w:r>
    </w:p>
    <w:p w14:paraId="226FDA92" w14:textId="77777777" w:rsidR="00ED1345" w:rsidRDefault="00ED1345" w:rsidP="00ED1345">
      <w:pPr>
        <w:pStyle w:val="PL"/>
      </w:pPr>
      <w:r>
        <w:t xml:space="preserve">      enum:</w:t>
      </w:r>
    </w:p>
    <w:p w14:paraId="3820C564" w14:textId="77777777" w:rsidR="00ED1345" w:rsidRDefault="00ED1345" w:rsidP="00ED1345">
      <w:pPr>
        <w:pStyle w:val="PL"/>
      </w:pPr>
      <w:r>
        <w:t xml:space="preserve">        - BASE_ONLY</w:t>
      </w:r>
    </w:p>
    <w:p w14:paraId="5C416990" w14:textId="77777777" w:rsidR="00ED1345" w:rsidRDefault="00ED1345" w:rsidP="00ED1345">
      <w:pPr>
        <w:pStyle w:val="PL"/>
      </w:pPr>
      <w:r>
        <w:t xml:space="preserve">        - BASE_NTH_LEVEL</w:t>
      </w:r>
    </w:p>
    <w:p w14:paraId="547BAA27" w14:textId="77777777" w:rsidR="00ED1345" w:rsidRDefault="00ED1345" w:rsidP="00ED1345">
      <w:pPr>
        <w:pStyle w:val="PL"/>
      </w:pPr>
      <w:r>
        <w:t xml:space="preserve">        - BASE_SUBTREE</w:t>
      </w:r>
    </w:p>
    <w:p w14:paraId="273B8923" w14:textId="77777777" w:rsidR="00ED1345" w:rsidRDefault="00ED1345" w:rsidP="00ED1345">
      <w:pPr>
        <w:pStyle w:val="PL"/>
      </w:pPr>
      <w:r>
        <w:t xml:space="preserve">        - BASE_ALL</w:t>
      </w:r>
    </w:p>
    <w:p w14:paraId="3208DDEE" w14:textId="77777777" w:rsidR="00ED1345" w:rsidRDefault="00ED1345" w:rsidP="00ED1345">
      <w:pPr>
        <w:pStyle w:val="PL"/>
      </w:pPr>
      <w:r>
        <w:t xml:space="preserve">    Operation:</w:t>
      </w:r>
    </w:p>
    <w:p w14:paraId="1936C19D" w14:textId="77777777" w:rsidR="00ED1345" w:rsidRDefault="00ED1345" w:rsidP="00ED1345">
      <w:pPr>
        <w:pStyle w:val="PL"/>
      </w:pPr>
      <w:r>
        <w:t xml:space="preserve">      type: string</w:t>
      </w:r>
    </w:p>
    <w:p w14:paraId="64AE68D1" w14:textId="77777777" w:rsidR="00ED1345" w:rsidRDefault="00ED1345" w:rsidP="00ED1345">
      <w:pPr>
        <w:pStyle w:val="PL"/>
      </w:pPr>
      <w:r>
        <w:t xml:space="preserve">      enum:</w:t>
      </w:r>
    </w:p>
    <w:p w14:paraId="11F81064" w14:textId="77777777" w:rsidR="00ED1345" w:rsidRDefault="00ED1345" w:rsidP="00ED1345">
      <w:pPr>
        <w:pStyle w:val="PL"/>
      </w:pPr>
      <w:r>
        <w:t xml:space="preserve">        - CREATE</w:t>
      </w:r>
    </w:p>
    <w:p w14:paraId="74998678" w14:textId="77777777" w:rsidR="00ED1345" w:rsidRDefault="00ED1345" w:rsidP="00ED1345">
      <w:pPr>
        <w:pStyle w:val="PL"/>
      </w:pPr>
      <w:r>
        <w:t xml:space="preserve">        - DELETE</w:t>
      </w:r>
    </w:p>
    <w:p w14:paraId="40C8A800" w14:textId="77777777" w:rsidR="00ED1345" w:rsidRDefault="00ED1345" w:rsidP="00ED1345">
      <w:pPr>
        <w:pStyle w:val="PL"/>
      </w:pPr>
      <w:r>
        <w:t xml:space="preserve">        - REPLACE</w:t>
      </w:r>
    </w:p>
    <w:p w14:paraId="6CE1CBF5" w14:textId="77777777" w:rsidR="00ED1345" w:rsidRDefault="00ED1345" w:rsidP="00ED1345">
      <w:pPr>
        <w:pStyle w:val="PL"/>
      </w:pPr>
      <w:r>
        <w:t xml:space="preserve">    PatchOperation:</w:t>
      </w:r>
    </w:p>
    <w:p w14:paraId="2D5A6C8B" w14:textId="77777777" w:rsidR="00ED1345" w:rsidRDefault="00ED1345" w:rsidP="00ED1345">
      <w:pPr>
        <w:pStyle w:val="PL"/>
      </w:pPr>
      <w:r>
        <w:t xml:space="preserve">      type: string</w:t>
      </w:r>
    </w:p>
    <w:p w14:paraId="0102D1C3" w14:textId="77777777" w:rsidR="00ED1345" w:rsidRDefault="00ED1345" w:rsidP="00ED1345">
      <w:pPr>
        <w:pStyle w:val="PL"/>
      </w:pPr>
      <w:r>
        <w:t xml:space="preserve">      enum:</w:t>
      </w:r>
    </w:p>
    <w:p w14:paraId="6435E155" w14:textId="77777777" w:rsidR="00ED1345" w:rsidRDefault="00ED1345" w:rsidP="00ED1345">
      <w:pPr>
        <w:pStyle w:val="PL"/>
      </w:pPr>
      <w:r>
        <w:t xml:space="preserve">        - add</w:t>
      </w:r>
    </w:p>
    <w:p w14:paraId="02125C44" w14:textId="77777777" w:rsidR="00ED1345" w:rsidRDefault="00ED1345" w:rsidP="00ED1345">
      <w:pPr>
        <w:pStyle w:val="PL"/>
      </w:pPr>
      <w:r>
        <w:t xml:space="preserve">        - replace</w:t>
      </w:r>
    </w:p>
    <w:p w14:paraId="156A483D" w14:textId="77777777" w:rsidR="00ED1345" w:rsidRDefault="00ED1345" w:rsidP="00ED1345">
      <w:pPr>
        <w:pStyle w:val="PL"/>
      </w:pPr>
      <w:r>
        <w:t xml:space="preserve">        - remove</w:t>
      </w:r>
    </w:p>
    <w:p w14:paraId="29621418" w14:textId="77777777" w:rsidR="00ED1345" w:rsidRDefault="00ED1345" w:rsidP="00ED1345">
      <w:pPr>
        <w:pStyle w:val="PL"/>
      </w:pPr>
      <w:r>
        <w:t xml:space="preserve">        - copy</w:t>
      </w:r>
    </w:p>
    <w:p w14:paraId="32A9B596" w14:textId="77777777" w:rsidR="00ED1345" w:rsidRDefault="00ED1345" w:rsidP="00ED1345">
      <w:pPr>
        <w:pStyle w:val="PL"/>
      </w:pPr>
      <w:r>
        <w:t xml:space="preserve">        - move</w:t>
      </w:r>
    </w:p>
    <w:p w14:paraId="33A7FF4E" w14:textId="77777777" w:rsidR="00ED1345" w:rsidRDefault="00ED1345" w:rsidP="00ED1345">
      <w:pPr>
        <w:pStyle w:val="PL"/>
      </w:pPr>
      <w:r>
        <w:t xml:space="preserve">        - test</w:t>
      </w:r>
    </w:p>
    <w:p w14:paraId="4EFA1592" w14:textId="77777777" w:rsidR="00ED1345" w:rsidRDefault="00ED1345" w:rsidP="00ED1345">
      <w:pPr>
        <w:pStyle w:val="PL"/>
      </w:pPr>
    </w:p>
    <w:p w14:paraId="6B1A71C1" w14:textId="77777777" w:rsidR="00ED1345" w:rsidRDefault="00ED1345" w:rsidP="00ED1345">
      <w:pPr>
        <w:pStyle w:val="PL"/>
      </w:pPr>
      <w:r>
        <w:t xml:space="preserve">    Resource:</w:t>
      </w:r>
    </w:p>
    <w:p w14:paraId="708AF2A5" w14:textId="77777777" w:rsidR="00ED1345" w:rsidRDefault="00ED1345" w:rsidP="00ED1345">
      <w:pPr>
        <w:pStyle w:val="PL"/>
      </w:pPr>
      <w:r>
        <w:t xml:space="preserve">      oneOf:</w:t>
      </w:r>
    </w:p>
    <w:p w14:paraId="1D8B95C3" w14:textId="77777777" w:rsidR="00ED1345" w:rsidRDefault="00ED1345" w:rsidP="00ED1345">
      <w:pPr>
        <w:pStyle w:val="PL"/>
      </w:pPr>
      <w:r>
        <w:t xml:space="preserve">        - type: object</w:t>
      </w:r>
    </w:p>
    <w:p w14:paraId="0EFD0A06" w14:textId="77777777" w:rsidR="00ED1345" w:rsidRDefault="00ED1345" w:rsidP="00ED1345">
      <w:pPr>
        <w:pStyle w:val="PL"/>
      </w:pPr>
      <w:r>
        <w:t xml:space="preserve">          properties:</w:t>
      </w:r>
    </w:p>
    <w:p w14:paraId="1C7633CA" w14:textId="77777777" w:rsidR="00ED1345" w:rsidRDefault="00ED1345" w:rsidP="00ED1345">
      <w:pPr>
        <w:pStyle w:val="PL"/>
      </w:pPr>
      <w:r>
        <w:t xml:space="preserve">            id:</w:t>
      </w:r>
    </w:p>
    <w:p w14:paraId="7DAD9B47" w14:textId="77777777" w:rsidR="00ED1345" w:rsidRDefault="00ED1345" w:rsidP="00ED1345">
      <w:pPr>
        <w:pStyle w:val="PL"/>
      </w:pPr>
      <w:r>
        <w:t xml:space="preserve">              type: string</w:t>
      </w:r>
    </w:p>
    <w:p w14:paraId="082AFD44" w14:textId="77777777" w:rsidR="00ED1345" w:rsidRDefault="00ED1345" w:rsidP="00ED1345">
      <w:pPr>
        <w:pStyle w:val="PL"/>
      </w:pPr>
      <w:r>
        <w:t xml:space="preserve">            objectClass:</w:t>
      </w:r>
    </w:p>
    <w:p w14:paraId="7442C097" w14:textId="77777777" w:rsidR="00ED1345" w:rsidRDefault="00ED1345" w:rsidP="00ED1345">
      <w:pPr>
        <w:pStyle w:val="PL"/>
      </w:pPr>
      <w:r>
        <w:t xml:space="preserve">              type: string</w:t>
      </w:r>
    </w:p>
    <w:p w14:paraId="3FE3451C" w14:textId="77777777" w:rsidR="00ED1345" w:rsidRDefault="00ED1345" w:rsidP="00ED1345">
      <w:pPr>
        <w:pStyle w:val="PL"/>
      </w:pPr>
      <w:r>
        <w:t xml:space="preserve">            objectInstance:</w:t>
      </w:r>
    </w:p>
    <w:p w14:paraId="0CDF1E83" w14:textId="77777777" w:rsidR="00ED1345" w:rsidRDefault="00ED1345" w:rsidP="00ED1345">
      <w:pPr>
        <w:pStyle w:val="PL"/>
      </w:pPr>
      <w:r>
        <w:t xml:space="preserve">              $ref: 'TS28623_ComDefs.yaml#/components/schemas/Dn'</w:t>
      </w:r>
    </w:p>
    <w:p w14:paraId="66A24B2C" w14:textId="77777777" w:rsidR="00ED1345" w:rsidRDefault="00ED1345" w:rsidP="00ED1345">
      <w:pPr>
        <w:pStyle w:val="PL"/>
      </w:pPr>
      <w:r>
        <w:t xml:space="preserve">            attributes:</w:t>
      </w:r>
    </w:p>
    <w:p w14:paraId="7B2AD10A" w14:textId="77777777" w:rsidR="00ED1345" w:rsidRDefault="00ED1345" w:rsidP="00ED1345">
      <w:pPr>
        <w:pStyle w:val="PL"/>
      </w:pPr>
      <w:r>
        <w:t xml:space="preserve">              type: object</w:t>
      </w:r>
    </w:p>
    <w:p w14:paraId="34A268B7" w14:textId="77777777" w:rsidR="00ED1345" w:rsidRDefault="00ED1345" w:rsidP="00ED1345">
      <w:pPr>
        <w:pStyle w:val="PL"/>
      </w:pPr>
      <w:r>
        <w:t xml:space="preserve">          additionalProperties:</w:t>
      </w:r>
    </w:p>
    <w:p w14:paraId="55980687" w14:textId="77777777" w:rsidR="00ED1345" w:rsidRDefault="00ED1345" w:rsidP="00ED1345">
      <w:pPr>
        <w:pStyle w:val="PL"/>
      </w:pPr>
      <w:r>
        <w:t xml:space="preserve">            type: array</w:t>
      </w:r>
    </w:p>
    <w:p w14:paraId="443F3EE9" w14:textId="77777777" w:rsidR="00ED1345" w:rsidRDefault="00ED1345" w:rsidP="00ED1345">
      <w:pPr>
        <w:pStyle w:val="PL"/>
      </w:pPr>
      <w:r>
        <w:t xml:space="preserve">            items:</w:t>
      </w:r>
    </w:p>
    <w:p w14:paraId="495D50A1" w14:textId="77777777" w:rsidR="00ED1345" w:rsidRDefault="00ED1345" w:rsidP="00ED1345">
      <w:pPr>
        <w:pStyle w:val="PL"/>
      </w:pPr>
      <w:r>
        <w:t xml:space="preserve">              type: object</w:t>
      </w:r>
    </w:p>
    <w:p w14:paraId="1BEAFE1E" w14:textId="77777777" w:rsidR="00ED1345" w:rsidRDefault="00ED1345" w:rsidP="00ED1345">
      <w:pPr>
        <w:pStyle w:val="PL"/>
      </w:pPr>
      <w:r>
        <w:t xml:space="preserve">          required:</w:t>
      </w:r>
    </w:p>
    <w:p w14:paraId="21237F45" w14:textId="77777777" w:rsidR="00ED1345" w:rsidRDefault="00ED1345" w:rsidP="00ED1345">
      <w:pPr>
        <w:pStyle w:val="PL"/>
      </w:pPr>
      <w:r>
        <w:t xml:space="preserve">            - id</w:t>
      </w:r>
    </w:p>
    <w:p w14:paraId="69D640A6" w14:textId="77777777" w:rsidR="00ED1345" w:rsidRDefault="00ED1345" w:rsidP="00ED1345">
      <w:pPr>
        <w:pStyle w:val="PL"/>
      </w:pPr>
      <w:r>
        <w:t xml:space="preserve">        - anyOf:</w:t>
      </w:r>
    </w:p>
    <w:p w14:paraId="5B7AFE30" w14:textId="77777777" w:rsidR="00ED1345" w:rsidRDefault="00ED1345" w:rsidP="00ED1345">
      <w:pPr>
        <w:pStyle w:val="PL"/>
      </w:pPr>
      <w:r>
        <w:t xml:space="preserve">            - $ref: 'TS28623_GenericNrm.yaml#/components/schemas/resources-genericNrm'</w:t>
      </w:r>
    </w:p>
    <w:p w14:paraId="18766822" w14:textId="77777777" w:rsidR="00ED1345" w:rsidRDefault="00ED1345" w:rsidP="00ED1345">
      <w:pPr>
        <w:pStyle w:val="PL"/>
      </w:pPr>
      <w:r>
        <w:t xml:space="preserve">            - $ref: 'TS28541_NrNrm.yaml#/components/schemas/resources-nrNrm'</w:t>
      </w:r>
    </w:p>
    <w:p w14:paraId="11859B06" w14:textId="77777777" w:rsidR="00ED1345" w:rsidRDefault="00ED1345" w:rsidP="00ED1345">
      <w:pPr>
        <w:pStyle w:val="PL"/>
      </w:pPr>
      <w:r>
        <w:t xml:space="preserve">            - $ref: 'TS28541_5GcNrm.yaml#/components/schemas/resources-5gcNrm'</w:t>
      </w:r>
    </w:p>
    <w:p w14:paraId="4D98F146" w14:textId="77777777" w:rsidR="00ED1345" w:rsidRDefault="00ED1345" w:rsidP="00ED1345">
      <w:pPr>
        <w:pStyle w:val="PL"/>
      </w:pPr>
      <w:r>
        <w:t xml:space="preserve">            - $ref: 'TS28541_SliceNrm.yaml#/components/schemas/resources-sliceNrm'</w:t>
      </w:r>
    </w:p>
    <w:p w14:paraId="7F6CD7D4" w14:textId="77777777" w:rsidR="00ED1345" w:rsidRDefault="00ED1345" w:rsidP="00ED1345">
      <w:pPr>
        <w:pStyle w:val="PL"/>
      </w:pPr>
      <w:r>
        <w:t xml:space="preserve">            - $ref: 'TS28536_CoslaNrm.yaml#/components/schemas/resources-coslaNrm'            </w:t>
      </w:r>
    </w:p>
    <w:p w14:paraId="0DA0D236" w14:textId="77777777" w:rsidR="00ED1345" w:rsidRDefault="00ED1345" w:rsidP="00ED1345">
      <w:pPr>
        <w:pStyle w:val="PL"/>
      </w:pPr>
      <w:r>
        <w:t xml:space="preserve">    Scope:</w:t>
      </w:r>
    </w:p>
    <w:p w14:paraId="6DAD0E32" w14:textId="77777777" w:rsidR="00ED1345" w:rsidRDefault="00ED1345" w:rsidP="00ED1345">
      <w:pPr>
        <w:pStyle w:val="PL"/>
      </w:pPr>
      <w:r>
        <w:t xml:space="preserve">      type: object</w:t>
      </w:r>
    </w:p>
    <w:p w14:paraId="2306974A" w14:textId="77777777" w:rsidR="00ED1345" w:rsidRDefault="00ED1345" w:rsidP="00ED1345">
      <w:pPr>
        <w:pStyle w:val="PL"/>
      </w:pPr>
      <w:r>
        <w:t xml:space="preserve">      properties:</w:t>
      </w:r>
    </w:p>
    <w:p w14:paraId="4EE6C6ED" w14:textId="77777777" w:rsidR="00ED1345" w:rsidRDefault="00ED1345" w:rsidP="00ED1345">
      <w:pPr>
        <w:pStyle w:val="PL"/>
      </w:pPr>
      <w:r>
        <w:t xml:space="preserve">        scopeType:</w:t>
      </w:r>
    </w:p>
    <w:p w14:paraId="066A5229" w14:textId="77777777" w:rsidR="00ED1345" w:rsidRDefault="00ED1345" w:rsidP="00ED1345">
      <w:pPr>
        <w:pStyle w:val="PL"/>
      </w:pPr>
      <w:r>
        <w:t xml:space="preserve">          $ref: '#/components/schemas/ScopeType'</w:t>
      </w:r>
    </w:p>
    <w:p w14:paraId="37DE9D20" w14:textId="77777777" w:rsidR="00ED1345" w:rsidRDefault="00ED1345" w:rsidP="00ED1345">
      <w:pPr>
        <w:pStyle w:val="PL"/>
      </w:pPr>
      <w:r>
        <w:t xml:space="preserve">        scopeLevel:</w:t>
      </w:r>
    </w:p>
    <w:p w14:paraId="723EB13C" w14:textId="77777777" w:rsidR="00ED1345" w:rsidRDefault="00ED1345" w:rsidP="00ED1345">
      <w:pPr>
        <w:pStyle w:val="PL"/>
      </w:pPr>
      <w:r>
        <w:t xml:space="preserve">          type: integer</w:t>
      </w:r>
    </w:p>
    <w:p w14:paraId="6A22381D" w14:textId="77777777" w:rsidR="00ED1345" w:rsidRDefault="00ED1345" w:rsidP="00ED1345">
      <w:pPr>
        <w:pStyle w:val="PL"/>
      </w:pPr>
      <w:r>
        <w:t xml:space="preserve">    CorrelatedNotification:</w:t>
      </w:r>
    </w:p>
    <w:p w14:paraId="3DCFB156" w14:textId="77777777" w:rsidR="00ED1345" w:rsidRDefault="00ED1345" w:rsidP="00ED1345">
      <w:pPr>
        <w:pStyle w:val="PL"/>
      </w:pPr>
      <w:r>
        <w:t xml:space="preserve">      type: object</w:t>
      </w:r>
    </w:p>
    <w:p w14:paraId="63D3134C" w14:textId="77777777" w:rsidR="00ED1345" w:rsidRDefault="00ED1345" w:rsidP="00ED1345">
      <w:pPr>
        <w:pStyle w:val="PL"/>
      </w:pPr>
      <w:r>
        <w:t xml:space="preserve">      properties:</w:t>
      </w:r>
    </w:p>
    <w:p w14:paraId="33982965" w14:textId="77777777" w:rsidR="00ED1345" w:rsidRDefault="00ED1345" w:rsidP="00ED1345">
      <w:pPr>
        <w:pStyle w:val="PL"/>
      </w:pPr>
      <w:r>
        <w:t xml:space="preserve">        source:</w:t>
      </w:r>
    </w:p>
    <w:p w14:paraId="6F78D8E9" w14:textId="77777777" w:rsidR="00ED1345" w:rsidRDefault="00ED1345" w:rsidP="00ED1345">
      <w:pPr>
        <w:pStyle w:val="PL"/>
      </w:pPr>
      <w:r>
        <w:t xml:space="preserve">          $ref: 'TS28623_ComDefs.yaml#/components/schemas/Dn'</w:t>
      </w:r>
    </w:p>
    <w:p w14:paraId="0A265EF4" w14:textId="77777777" w:rsidR="00ED1345" w:rsidRDefault="00ED1345" w:rsidP="00ED1345">
      <w:pPr>
        <w:pStyle w:val="PL"/>
      </w:pPr>
      <w:r>
        <w:t xml:space="preserve">        notificationIds:</w:t>
      </w:r>
    </w:p>
    <w:p w14:paraId="7D15774D" w14:textId="77777777" w:rsidR="00ED1345" w:rsidRDefault="00ED1345" w:rsidP="00ED1345">
      <w:pPr>
        <w:pStyle w:val="PL"/>
      </w:pPr>
      <w:r>
        <w:t xml:space="preserve">          type: array</w:t>
      </w:r>
    </w:p>
    <w:p w14:paraId="3B8EBBCF" w14:textId="77777777" w:rsidR="00ED1345" w:rsidRDefault="00ED1345" w:rsidP="00ED1345">
      <w:pPr>
        <w:pStyle w:val="PL"/>
      </w:pPr>
      <w:r>
        <w:t xml:space="preserve">          items:</w:t>
      </w:r>
    </w:p>
    <w:p w14:paraId="6DC7D155" w14:textId="77777777" w:rsidR="00ED1345" w:rsidRDefault="00ED1345" w:rsidP="00ED1345">
      <w:pPr>
        <w:pStyle w:val="PL"/>
      </w:pPr>
      <w:r>
        <w:t xml:space="preserve">            $ref: 'TS28623_ComDefs.yaml#/components/schemas/NotificationId'</w:t>
      </w:r>
    </w:p>
    <w:p w14:paraId="25B6A19E" w14:textId="77777777" w:rsidR="00ED1345" w:rsidRDefault="00ED1345" w:rsidP="00ED1345">
      <w:pPr>
        <w:pStyle w:val="PL"/>
      </w:pPr>
      <w:r>
        <w:t xml:space="preserve">      required:</w:t>
      </w:r>
    </w:p>
    <w:p w14:paraId="6A62E810" w14:textId="77777777" w:rsidR="00ED1345" w:rsidRDefault="00ED1345" w:rsidP="00ED1345">
      <w:pPr>
        <w:pStyle w:val="PL"/>
      </w:pPr>
      <w:r>
        <w:t xml:space="preserve">        - source</w:t>
      </w:r>
    </w:p>
    <w:p w14:paraId="6F6D9A75" w14:textId="77777777" w:rsidR="00ED1345" w:rsidRDefault="00ED1345" w:rsidP="00ED1345">
      <w:pPr>
        <w:pStyle w:val="PL"/>
      </w:pPr>
      <w:r>
        <w:t xml:space="preserve">        - notificationIds</w:t>
      </w:r>
    </w:p>
    <w:p w14:paraId="5ACB62E1" w14:textId="77777777" w:rsidR="00ED1345" w:rsidRDefault="00ED1345" w:rsidP="00ED1345">
      <w:pPr>
        <w:pStyle w:val="PL"/>
      </w:pPr>
    </w:p>
    <w:p w14:paraId="479D2CA0" w14:textId="77777777" w:rsidR="00ED1345" w:rsidRDefault="00ED1345" w:rsidP="00ED1345">
      <w:pPr>
        <w:pStyle w:val="PL"/>
      </w:pPr>
      <w:r>
        <w:t xml:space="preserve">    MoiChange:</w:t>
      </w:r>
    </w:p>
    <w:p w14:paraId="73C5DCA0" w14:textId="77777777" w:rsidR="00ED1345" w:rsidRDefault="00ED1345" w:rsidP="00ED1345">
      <w:pPr>
        <w:pStyle w:val="PL"/>
      </w:pPr>
      <w:r>
        <w:t xml:space="preserve">      type: object</w:t>
      </w:r>
    </w:p>
    <w:p w14:paraId="08ADD28D" w14:textId="77777777" w:rsidR="00ED1345" w:rsidRDefault="00ED1345" w:rsidP="00ED1345">
      <w:pPr>
        <w:pStyle w:val="PL"/>
      </w:pPr>
      <w:r>
        <w:t xml:space="preserve">      properties:</w:t>
      </w:r>
    </w:p>
    <w:p w14:paraId="0F731868" w14:textId="77777777" w:rsidR="00ED1345" w:rsidRDefault="00ED1345" w:rsidP="00ED1345">
      <w:pPr>
        <w:pStyle w:val="PL"/>
      </w:pPr>
      <w:r>
        <w:t xml:space="preserve">        notificationId:</w:t>
      </w:r>
    </w:p>
    <w:p w14:paraId="4D7C1590" w14:textId="77777777" w:rsidR="00ED1345" w:rsidRDefault="00ED1345" w:rsidP="00ED1345">
      <w:pPr>
        <w:pStyle w:val="PL"/>
      </w:pPr>
      <w:r>
        <w:t xml:space="preserve">          $ref: 'TS28623_ComDefs.yaml#/components/schemas/NotificationId'</w:t>
      </w:r>
    </w:p>
    <w:p w14:paraId="2C540F9A" w14:textId="77777777" w:rsidR="00ED1345" w:rsidRDefault="00ED1345" w:rsidP="00ED1345">
      <w:pPr>
        <w:pStyle w:val="PL"/>
      </w:pPr>
      <w:r>
        <w:t xml:space="preserve">        correlatedNotifications:</w:t>
      </w:r>
    </w:p>
    <w:p w14:paraId="2FE75C11" w14:textId="77777777" w:rsidR="00ED1345" w:rsidRDefault="00ED1345" w:rsidP="00ED1345">
      <w:pPr>
        <w:pStyle w:val="PL"/>
      </w:pPr>
      <w:r>
        <w:t xml:space="preserve">          type: array</w:t>
      </w:r>
    </w:p>
    <w:p w14:paraId="59C3B8D6" w14:textId="77777777" w:rsidR="00ED1345" w:rsidRDefault="00ED1345" w:rsidP="00ED1345">
      <w:pPr>
        <w:pStyle w:val="PL"/>
      </w:pPr>
      <w:r>
        <w:t xml:space="preserve">          items:</w:t>
      </w:r>
    </w:p>
    <w:p w14:paraId="4496E094" w14:textId="77777777" w:rsidR="00ED1345" w:rsidRDefault="00ED1345" w:rsidP="00ED1345">
      <w:pPr>
        <w:pStyle w:val="PL"/>
      </w:pPr>
      <w:r>
        <w:t xml:space="preserve">            $ref: '#/components/schemas/CorrelatedNotification'</w:t>
      </w:r>
    </w:p>
    <w:p w14:paraId="6B326AC0" w14:textId="77777777" w:rsidR="00ED1345" w:rsidRDefault="00ED1345" w:rsidP="00ED1345">
      <w:pPr>
        <w:pStyle w:val="PL"/>
      </w:pPr>
      <w:r>
        <w:t xml:space="preserve">        additionalText:</w:t>
      </w:r>
    </w:p>
    <w:p w14:paraId="0836318D" w14:textId="77777777" w:rsidR="00ED1345" w:rsidRDefault="00ED1345" w:rsidP="00ED1345">
      <w:pPr>
        <w:pStyle w:val="PL"/>
      </w:pPr>
      <w:r>
        <w:t xml:space="preserve">          type: string</w:t>
      </w:r>
    </w:p>
    <w:p w14:paraId="2217B3FC" w14:textId="77777777" w:rsidR="00ED1345" w:rsidRDefault="00ED1345" w:rsidP="00ED1345">
      <w:pPr>
        <w:pStyle w:val="PL"/>
      </w:pPr>
      <w:r>
        <w:t xml:space="preserve">        sourceIndicator:</w:t>
      </w:r>
    </w:p>
    <w:p w14:paraId="02608226" w14:textId="77777777" w:rsidR="00ED1345" w:rsidRDefault="00ED1345" w:rsidP="00ED1345">
      <w:pPr>
        <w:pStyle w:val="PL"/>
      </w:pPr>
      <w:r>
        <w:t xml:space="preserve">          $ref: '#/components/schemas/SourceIndicator'</w:t>
      </w:r>
    </w:p>
    <w:p w14:paraId="4B6D96BD" w14:textId="77777777" w:rsidR="00ED1345" w:rsidRDefault="00ED1345" w:rsidP="00ED1345">
      <w:pPr>
        <w:pStyle w:val="PL"/>
      </w:pPr>
      <w:r>
        <w:t xml:space="preserve">        path:</w:t>
      </w:r>
    </w:p>
    <w:p w14:paraId="463CAD93" w14:textId="77777777" w:rsidR="00ED1345" w:rsidRDefault="00ED1345" w:rsidP="00ED1345">
      <w:pPr>
        <w:pStyle w:val="PL"/>
      </w:pPr>
      <w:r>
        <w:t xml:space="preserve">          $ref: 'TS28623_ComDefs.yaml#/components/schemas/Uri'</w:t>
      </w:r>
    </w:p>
    <w:p w14:paraId="20DBB3E0" w14:textId="77777777" w:rsidR="00ED1345" w:rsidRDefault="00ED1345" w:rsidP="00ED1345">
      <w:pPr>
        <w:pStyle w:val="PL"/>
      </w:pPr>
      <w:r>
        <w:t xml:space="preserve">        operation:</w:t>
      </w:r>
    </w:p>
    <w:p w14:paraId="27905931" w14:textId="77777777" w:rsidR="00ED1345" w:rsidRDefault="00ED1345" w:rsidP="00ED1345">
      <w:pPr>
        <w:pStyle w:val="PL"/>
      </w:pPr>
      <w:r>
        <w:t xml:space="preserve">          $ref: '#/components/schemas/Operation'</w:t>
      </w:r>
    </w:p>
    <w:p w14:paraId="67BA64D8" w14:textId="77777777" w:rsidR="00ED1345" w:rsidRDefault="00ED1345" w:rsidP="00ED1345">
      <w:pPr>
        <w:pStyle w:val="PL"/>
      </w:pPr>
      <w:r>
        <w:t xml:space="preserve">        value:</w:t>
      </w:r>
    </w:p>
    <w:p w14:paraId="74BBAD93" w14:textId="77777777" w:rsidR="00ED1345" w:rsidRDefault="00ED1345" w:rsidP="00ED1345">
      <w:pPr>
        <w:pStyle w:val="PL"/>
      </w:pPr>
      <w:r>
        <w:t xml:space="preserve">          oneOf:</w:t>
      </w:r>
    </w:p>
    <w:p w14:paraId="5EFECAF3" w14:textId="77777777" w:rsidR="00ED1345" w:rsidRDefault="00ED1345" w:rsidP="00ED1345">
      <w:pPr>
        <w:pStyle w:val="PL"/>
      </w:pPr>
      <w:r>
        <w:t xml:space="preserve">            - $ref: 'TS28623_ComDefs.yaml#/components/schemas/AttributeNameValuePairSet'</w:t>
      </w:r>
    </w:p>
    <w:p w14:paraId="6FBCB181" w14:textId="77777777" w:rsidR="00ED1345" w:rsidRDefault="00ED1345" w:rsidP="00ED1345">
      <w:pPr>
        <w:pStyle w:val="PL"/>
      </w:pPr>
      <w:r>
        <w:t xml:space="preserve">            - $ref: 'TS28623_ComDefs.yaml#/components/schemas/AttributeValueChangeSet'</w:t>
      </w:r>
    </w:p>
    <w:p w14:paraId="34F28AEA" w14:textId="77777777" w:rsidR="00ED1345" w:rsidRDefault="00ED1345" w:rsidP="00ED1345">
      <w:pPr>
        <w:pStyle w:val="PL"/>
      </w:pPr>
      <w:r>
        <w:t xml:space="preserve">    NotifyMoiCreation:</w:t>
      </w:r>
    </w:p>
    <w:p w14:paraId="57C7FFF5" w14:textId="77777777" w:rsidR="00ED1345" w:rsidRDefault="00ED1345" w:rsidP="00ED1345">
      <w:pPr>
        <w:pStyle w:val="PL"/>
      </w:pPr>
      <w:r>
        <w:t xml:space="preserve">      allOf:</w:t>
      </w:r>
    </w:p>
    <w:p w14:paraId="2EB348C0" w14:textId="77777777" w:rsidR="00ED1345" w:rsidRDefault="00ED1345" w:rsidP="00ED1345">
      <w:pPr>
        <w:pStyle w:val="PL"/>
      </w:pPr>
      <w:r>
        <w:t xml:space="preserve">        - $ref: 'TS28623_ComDefs.yaml#/components/schemas/NotificationHeader'</w:t>
      </w:r>
    </w:p>
    <w:p w14:paraId="2EFAB30F" w14:textId="77777777" w:rsidR="00ED1345" w:rsidRDefault="00ED1345" w:rsidP="00ED1345">
      <w:pPr>
        <w:pStyle w:val="PL"/>
      </w:pPr>
      <w:r>
        <w:t xml:space="preserve">        - type: object</w:t>
      </w:r>
    </w:p>
    <w:p w14:paraId="62B420F6" w14:textId="77777777" w:rsidR="00ED1345" w:rsidRDefault="00ED1345" w:rsidP="00ED1345">
      <w:pPr>
        <w:pStyle w:val="PL"/>
      </w:pPr>
      <w:r>
        <w:t xml:space="preserve">          properties:</w:t>
      </w:r>
    </w:p>
    <w:p w14:paraId="33616764" w14:textId="77777777" w:rsidR="00ED1345" w:rsidRDefault="00ED1345" w:rsidP="00ED1345">
      <w:pPr>
        <w:pStyle w:val="PL"/>
      </w:pPr>
      <w:r>
        <w:t xml:space="preserve">            correlatedNotifications:</w:t>
      </w:r>
    </w:p>
    <w:p w14:paraId="3AC841FE" w14:textId="77777777" w:rsidR="00ED1345" w:rsidRDefault="00ED1345" w:rsidP="00ED1345">
      <w:pPr>
        <w:pStyle w:val="PL"/>
      </w:pPr>
      <w:r>
        <w:t xml:space="preserve">              type: array</w:t>
      </w:r>
    </w:p>
    <w:p w14:paraId="2F987EDF" w14:textId="77777777" w:rsidR="00ED1345" w:rsidRDefault="00ED1345" w:rsidP="00ED1345">
      <w:pPr>
        <w:pStyle w:val="PL"/>
      </w:pPr>
      <w:r>
        <w:t xml:space="preserve">              items:</w:t>
      </w:r>
    </w:p>
    <w:p w14:paraId="08480370" w14:textId="77777777" w:rsidR="00ED1345" w:rsidRDefault="00ED1345" w:rsidP="00ED1345">
      <w:pPr>
        <w:pStyle w:val="PL"/>
      </w:pPr>
      <w:r>
        <w:t xml:space="preserve">                $ref: '#/components/schemas/CorrelatedNotification'</w:t>
      </w:r>
    </w:p>
    <w:p w14:paraId="4DB88BAB" w14:textId="77777777" w:rsidR="00ED1345" w:rsidRDefault="00ED1345" w:rsidP="00ED1345">
      <w:pPr>
        <w:pStyle w:val="PL"/>
      </w:pPr>
      <w:r>
        <w:t xml:space="preserve">            additionalText:</w:t>
      </w:r>
    </w:p>
    <w:p w14:paraId="3BD310DD" w14:textId="77777777" w:rsidR="00ED1345" w:rsidRDefault="00ED1345" w:rsidP="00ED1345">
      <w:pPr>
        <w:pStyle w:val="PL"/>
      </w:pPr>
      <w:r>
        <w:t xml:space="preserve">              type: string</w:t>
      </w:r>
    </w:p>
    <w:p w14:paraId="2B3ABDC9" w14:textId="77777777" w:rsidR="00ED1345" w:rsidRDefault="00ED1345" w:rsidP="00ED1345">
      <w:pPr>
        <w:pStyle w:val="PL"/>
      </w:pPr>
      <w:r>
        <w:t xml:space="preserve">            sourceIndicator:</w:t>
      </w:r>
    </w:p>
    <w:p w14:paraId="078F9726" w14:textId="77777777" w:rsidR="00ED1345" w:rsidRDefault="00ED1345" w:rsidP="00ED1345">
      <w:pPr>
        <w:pStyle w:val="PL"/>
      </w:pPr>
      <w:r>
        <w:t xml:space="preserve">              $ref: '#/components/schemas/SourceIndicator'</w:t>
      </w:r>
    </w:p>
    <w:p w14:paraId="2AA63917" w14:textId="77777777" w:rsidR="00ED1345" w:rsidRDefault="00ED1345" w:rsidP="00ED1345">
      <w:pPr>
        <w:pStyle w:val="PL"/>
      </w:pPr>
      <w:r>
        <w:t xml:space="preserve">            attributeList:</w:t>
      </w:r>
    </w:p>
    <w:p w14:paraId="45E8E83E" w14:textId="77777777" w:rsidR="00ED1345" w:rsidRDefault="00ED1345" w:rsidP="00ED1345">
      <w:pPr>
        <w:pStyle w:val="PL"/>
      </w:pPr>
      <w:r>
        <w:t xml:space="preserve">              $ref: 'TS28623_ComDefs.yaml#/components/schemas/AttributeNameValuePairSet'</w:t>
      </w:r>
    </w:p>
    <w:p w14:paraId="132277E8" w14:textId="77777777" w:rsidR="00ED1345" w:rsidRDefault="00ED1345" w:rsidP="00ED1345">
      <w:pPr>
        <w:pStyle w:val="PL"/>
      </w:pPr>
      <w:r>
        <w:t xml:space="preserve">    NotifyMoiDeletion:</w:t>
      </w:r>
    </w:p>
    <w:p w14:paraId="2C5EA98B" w14:textId="77777777" w:rsidR="00ED1345" w:rsidRDefault="00ED1345" w:rsidP="00ED1345">
      <w:pPr>
        <w:pStyle w:val="PL"/>
      </w:pPr>
      <w:r>
        <w:t xml:space="preserve">      allOf:</w:t>
      </w:r>
    </w:p>
    <w:p w14:paraId="469AFE0E" w14:textId="77777777" w:rsidR="00ED1345" w:rsidRDefault="00ED1345" w:rsidP="00ED1345">
      <w:pPr>
        <w:pStyle w:val="PL"/>
      </w:pPr>
      <w:r>
        <w:t xml:space="preserve">        - $ref: 'TS28623_ComDefs.yaml#/components/schemas/NotificationHeader'</w:t>
      </w:r>
    </w:p>
    <w:p w14:paraId="431140A5" w14:textId="77777777" w:rsidR="00ED1345" w:rsidRDefault="00ED1345" w:rsidP="00ED1345">
      <w:pPr>
        <w:pStyle w:val="PL"/>
      </w:pPr>
      <w:r>
        <w:t xml:space="preserve">        - type: object</w:t>
      </w:r>
    </w:p>
    <w:p w14:paraId="07E9C074" w14:textId="77777777" w:rsidR="00ED1345" w:rsidRDefault="00ED1345" w:rsidP="00ED1345">
      <w:pPr>
        <w:pStyle w:val="PL"/>
      </w:pPr>
      <w:r>
        <w:t xml:space="preserve">          properties:</w:t>
      </w:r>
    </w:p>
    <w:p w14:paraId="2D88D2B2" w14:textId="77777777" w:rsidR="00ED1345" w:rsidRDefault="00ED1345" w:rsidP="00ED1345">
      <w:pPr>
        <w:pStyle w:val="PL"/>
      </w:pPr>
      <w:r>
        <w:t xml:space="preserve">            correlatedNotifications:</w:t>
      </w:r>
    </w:p>
    <w:p w14:paraId="7507C51C" w14:textId="77777777" w:rsidR="00ED1345" w:rsidRDefault="00ED1345" w:rsidP="00ED1345">
      <w:pPr>
        <w:pStyle w:val="PL"/>
      </w:pPr>
      <w:r>
        <w:t xml:space="preserve">              type: array</w:t>
      </w:r>
    </w:p>
    <w:p w14:paraId="4621CA31" w14:textId="77777777" w:rsidR="00ED1345" w:rsidRDefault="00ED1345" w:rsidP="00ED1345">
      <w:pPr>
        <w:pStyle w:val="PL"/>
      </w:pPr>
      <w:r>
        <w:t xml:space="preserve">              items:</w:t>
      </w:r>
    </w:p>
    <w:p w14:paraId="19569FEE" w14:textId="77777777" w:rsidR="00ED1345" w:rsidRDefault="00ED1345" w:rsidP="00ED1345">
      <w:pPr>
        <w:pStyle w:val="PL"/>
      </w:pPr>
      <w:r>
        <w:t xml:space="preserve">                $ref: '#/components/schemas/CorrelatedNotification'</w:t>
      </w:r>
    </w:p>
    <w:p w14:paraId="2B42370B" w14:textId="77777777" w:rsidR="00ED1345" w:rsidRDefault="00ED1345" w:rsidP="00ED1345">
      <w:pPr>
        <w:pStyle w:val="PL"/>
      </w:pPr>
      <w:r>
        <w:t xml:space="preserve">            additionalText:</w:t>
      </w:r>
    </w:p>
    <w:p w14:paraId="264662B6" w14:textId="77777777" w:rsidR="00ED1345" w:rsidRDefault="00ED1345" w:rsidP="00ED1345">
      <w:pPr>
        <w:pStyle w:val="PL"/>
      </w:pPr>
      <w:r>
        <w:t xml:space="preserve">              type: string</w:t>
      </w:r>
    </w:p>
    <w:p w14:paraId="75459F0E" w14:textId="77777777" w:rsidR="00ED1345" w:rsidRDefault="00ED1345" w:rsidP="00ED1345">
      <w:pPr>
        <w:pStyle w:val="PL"/>
      </w:pPr>
      <w:r>
        <w:t xml:space="preserve">            sourceIndicator:</w:t>
      </w:r>
    </w:p>
    <w:p w14:paraId="0AF3CC1B" w14:textId="77777777" w:rsidR="00ED1345" w:rsidRDefault="00ED1345" w:rsidP="00ED1345">
      <w:pPr>
        <w:pStyle w:val="PL"/>
      </w:pPr>
      <w:r>
        <w:t xml:space="preserve">              $ref: '#/components/schemas/SourceIndicator'</w:t>
      </w:r>
    </w:p>
    <w:p w14:paraId="45E9F090" w14:textId="77777777" w:rsidR="00ED1345" w:rsidRDefault="00ED1345" w:rsidP="00ED1345">
      <w:pPr>
        <w:pStyle w:val="PL"/>
      </w:pPr>
      <w:r>
        <w:t xml:space="preserve">            attributeList:</w:t>
      </w:r>
    </w:p>
    <w:p w14:paraId="3ABEAC77" w14:textId="77777777" w:rsidR="00ED1345" w:rsidRDefault="00ED1345" w:rsidP="00ED1345">
      <w:pPr>
        <w:pStyle w:val="PL"/>
      </w:pPr>
      <w:r>
        <w:t xml:space="preserve">              $ref: 'TS28623_ComDefs.yaml#/components/schemas/AttributeNameValuePairSet'</w:t>
      </w:r>
    </w:p>
    <w:p w14:paraId="3FEB1724" w14:textId="77777777" w:rsidR="00ED1345" w:rsidRDefault="00ED1345" w:rsidP="00ED1345">
      <w:pPr>
        <w:pStyle w:val="PL"/>
      </w:pPr>
      <w:r>
        <w:t xml:space="preserve">    NotifyMoiAttributeValueChanges:</w:t>
      </w:r>
    </w:p>
    <w:p w14:paraId="38E3859D" w14:textId="77777777" w:rsidR="00ED1345" w:rsidRDefault="00ED1345" w:rsidP="00ED1345">
      <w:pPr>
        <w:pStyle w:val="PL"/>
      </w:pPr>
      <w:r>
        <w:t xml:space="preserve">      allOf:</w:t>
      </w:r>
    </w:p>
    <w:p w14:paraId="0B89A118" w14:textId="77777777" w:rsidR="00ED1345" w:rsidRDefault="00ED1345" w:rsidP="00ED1345">
      <w:pPr>
        <w:pStyle w:val="PL"/>
      </w:pPr>
      <w:r>
        <w:t xml:space="preserve">        - $ref: 'TS28623_ComDefs.yaml#/components/schemas/NotificationHeader'</w:t>
      </w:r>
    </w:p>
    <w:p w14:paraId="39F5CD04" w14:textId="77777777" w:rsidR="00ED1345" w:rsidRDefault="00ED1345" w:rsidP="00ED1345">
      <w:pPr>
        <w:pStyle w:val="PL"/>
      </w:pPr>
      <w:r>
        <w:t xml:space="preserve">        - type: object</w:t>
      </w:r>
    </w:p>
    <w:p w14:paraId="25C6EE3E" w14:textId="77777777" w:rsidR="00ED1345" w:rsidRDefault="00ED1345" w:rsidP="00ED1345">
      <w:pPr>
        <w:pStyle w:val="PL"/>
      </w:pPr>
      <w:r>
        <w:t xml:space="preserve">          properties:</w:t>
      </w:r>
    </w:p>
    <w:p w14:paraId="5BAE878E" w14:textId="77777777" w:rsidR="00ED1345" w:rsidRDefault="00ED1345" w:rsidP="00ED1345">
      <w:pPr>
        <w:pStyle w:val="PL"/>
      </w:pPr>
      <w:r>
        <w:t xml:space="preserve">            correlatedNotifications:</w:t>
      </w:r>
    </w:p>
    <w:p w14:paraId="519333EB" w14:textId="77777777" w:rsidR="00ED1345" w:rsidRDefault="00ED1345" w:rsidP="00ED1345">
      <w:pPr>
        <w:pStyle w:val="PL"/>
      </w:pPr>
      <w:r>
        <w:t xml:space="preserve">              type: array</w:t>
      </w:r>
    </w:p>
    <w:p w14:paraId="173B9657" w14:textId="77777777" w:rsidR="00ED1345" w:rsidRDefault="00ED1345" w:rsidP="00ED1345">
      <w:pPr>
        <w:pStyle w:val="PL"/>
      </w:pPr>
      <w:r>
        <w:t xml:space="preserve">              items:</w:t>
      </w:r>
    </w:p>
    <w:p w14:paraId="64034485" w14:textId="77777777" w:rsidR="00ED1345" w:rsidRDefault="00ED1345" w:rsidP="00ED1345">
      <w:pPr>
        <w:pStyle w:val="PL"/>
      </w:pPr>
      <w:r>
        <w:t xml:space="preserve">                $ref: '#/components/schemas/CorrelatedNotification'</w:t>
      </w:r>
    </w:p>
    <w:p w14:paraId="6C689601" w14:textId="77777777" w:rsidR="00ED1345" w:rsidRDefault="00ED1345" w:rsidP="00ED1345">
      <w:pPr>
        <w:pStyle w:val="PL"/>
      </w:pPr>
      <w:r>
        <w:t xml:space="preserve">            additionalText:</w:t>
      </w:r>
    </w:p>
    <w:p w14:paraId="034F8F97" w14:textId="77777777" w:rsidR="00ED1345" w:rsidRDefault="00ED1345" w:rsidP="00ED1345">
      <w:pPr>
        <w:pStyle w:val="PL"/>
      </w:pPr>
      <w:r>
        <w:t xml:space="preserve">              type: string</w:t>
      </w:r>
    </w:p>
    <w:p w14:paraId="1E4444A3" w14:textId="77777777" w:rsidR="00ED1345" w:rsidRDefault="00ED1345" w:rsidP="00ED1345">
      <w:pPr>
        <w:pStyle w:val="PL"/>
      </w:pPr>
      <w:r>
        <w:t xml:space="preserve">            sourceIndicator:</w:t>
      </w:r>
    </w:p>
    <w:p w14:paraId="3C09DE36" w14:textId="77777777" w:rsidR="00ED1345" w:rsidRDefault="00ED1345" w:rsidP="00ED1345">
      <w:pPr>
        <w:pStyle w:val="PL"/>
      </w:pPr>
      <w:r>
        <w:t xml:space="preserve">              $ref: '#/components/schemas/SourceIndicator'</w:t>
      </w:r>
    </w:p>
    <w:p w14:paraId="619E828D" w14:textId="77777777" w:rsidR="00ED1345" w:rsidRDefault="00ED1345" w:rsidP="00ED1345">
      <w:pPr>
        <w:pStyle w:val="PL"/>
      </w:pPr>
      <w:r>
        <w:t xml:space="preserve">            attributeListValueChanges:</w:t>
      </w:r>
    </w:p>
    <w:p w14:paraId="19033943" w14:textId="77777777" w:rsidR="00ED1345" w:rsidRDefault="00ED1345" w:rsidP="00ED1345">
      <w:pPr>
        <w:pStyle w:val="PL"/>
      </w:pPr>
      <w:r>
        <w:t xml:space="preserve">              $ref: 'TS28623_ComDefs.yaml#/components/schemas/AttributeValueChangeSet'</w:t>
      </w:r>
    </w:p>
    <w:p w14:paraId="2BB8713E" w14:textId="77777777" w:rsidR="00ED1345" w:rsidRDefault="00ED1345" w:rsidP="00ED1345">
      <w:pPr>
        <w:pStyle w:val="PL"/>
      </w:pPr>
      <w:r>
        <w:t xml:space="preserve">          required:</w:t>
      </w:r>
    </w:p>
    <w:p w14:paraId="5DDD3050" w14:textId="77777777" w:rsidR="00ED1345" w:rsidRDefault="00ED1345" w:rsidP="00ED1345">
      <w:pPr>
        <w:pStyle w:val="PL"/>
      </w:pPr>
      <w:r>
        <w:t xml:space="preserve">            - attributeListValueChanges</w:t>
      </w:r>
    </w:p>
    <w:p w14:paraId="09935045" w14:textId="77777777" w:rsidR="00ED1345" w:rsidRDefault="00ED1345" w:rsidP="00ED1345">
      <w:pPr>
        <w:pStyle w:val="PL"/>
      </w:pPr>
      <w:r>
        <w:t xml:space="preserve">    NotifyMoiChanges:</w:t>
      </w:r>
    </w:p>
    <w:p w14:paraId="737B2D6C" w14:textId="77777777" w:rsidR="00ED1345" w:rsidRDefault="00ED1345" w:rsidP="00ED1345">
      <w:pPr>
        <w:pStyle w:val="PL"/>
      </w:pPr>
      <w:r>
        <w:t xml:space="preserve">      allOf:</w:t>
      </w:r>
    </w:p>
    <w:p w14:paraId="578A7794" w14:textId="77777777" w:rsidR="00ED1345" w:rsidRDefault="00ED1345" w:rsidP="00ED1345">
      <w:pPr>
        <w:pStyle w:val="PL"/>
      </w:pPr>
      <w:r>
        <w:t xml:space="preserve">        - $ref: 'TS28623_ComDefs.yaml#/components/schemas/NotificationHeader'</w:t>
      </w:r>
    </w:p>
    <w:p w14:paraId="761A3F9B" w14:textId="77777777" w:rsidR="00ED1345" w:rsidRDefault="00ED1345" w:rsidP="00ED1345">
      <w:pPr>
        <w:pStyle w:val="PL"/>
      </w:pPr>
      <w:r>
        <w:t xml:space="preserve">        - type: object</w:t>
      </w:r>
    </w:p>
    <w:p w14:paraId="68070B27" w14:textId="77777777" w:rsidR="00ED1345" w:rsidRDefault="00ED1345" w:rsidP="00ED1345">
      <w:pPr>
        <w:pStyle w:val="PL"/>
      </w:pPr>
      <w:r>
        <w:t xml:space="preserve">          properties:</w:t>
      </w:r>
    </w:p>
    <w:p w14:paraId="7143BC18" w14:textId="77777777" w:rsidR="00ED1345" w:rsidRDefault="00ED1345" w:rsidP="00ED1345">
      <w:pPr>
        <w:pStyle w:val="PL"/>
      </w:pPr>
      <w:r>
        <w:t xml:space="preserve">            moiChanges:</w:t>
      </w:r>
    </w:p>
    <w:p w14:paraId="4E93D842" w14:textId="77777777" w:rsidR="00ED1345" w:rsidRDefault="00ED1345" w:rsidP="00ED1345">
      <w:pPr>
        <w:pStyle w:val="PL"/>
      </w:pPr>
      <w:r>
        <w:t xml:space="preserve">              type: array</w:t>
      </w:r>
    </w:p>
    <w:p w14:paraId="18DC396A" w14:textId="77777777" w:rsidR="00ED1345" w:rsidRDefault="00ED1345" w:rsidP="00ED1345">
      <w:pPr>
        <w:pStyle w:val="PL"/>
      </w:pPr>
      <w:r>
        <w:t xml:space="preserve">              items:</w:t>
      </w:r>
    </w:p>
    <w:p w14:paraId="53935E64" w14:textId="77777777" w:rsidR="00ED1345" w:rsidRDefault="00ED1345" w:rsidP="00ED1345">
      <w:pPr>
        <w:pStyle w:val="PL"/>
      </w:pPr>
      <w:r>
        <w:t xml:space="preserve">                $ref: '#/components/schemas/MoiChange'</w:t>
      </w:r>
    </w:p>
    <w:p w14:paraId="5798F5B9" w14:textId="77777777" w:rsidR="00ED1345" w:rsidRDefault="00ED1345" w:rsidP="00ED1345">
      <w:pPr>
        <w:pStyle w:val="PL"/>
      </w:pPr>
      <w:r>
        <w:t xml:space="preserve">          required:</w:t>
      </w:r>
    </w:p>
    <w:p w14:paraId="22179A6B" w14:textId="76A23376" w:rsidR="00ED1345" w:rsidRDefault="00ED1345" w:rsidP="00ED1345">
      <w:pPr>
        <w:pStyle w:val="PL"/>
      </w:pPr>
      <w:r>
        <w:t xml:space="preserve">            - moiChanges</w:t>
      </w:r>
    </w:p>
    <w:p w14:paraId="479D341F" w14:textId="77777777" w:rsidR="00876DE3" w:rsidRDefault="00876DE3" w:rsidP="00ED1345">
      <w:pPr>
        <w:pStyle w:val="PL"/>
      </w:pPr>
    </w:p>
    <w:p w14:paraId="3ECB14F6" w14:textId="77777777" w:rsidR="006E65F7" w:rsidRDefault="006E65F7" w:rsidP="006E65F7">
      <w:pPr>
        <w:pStyle w:val="PL"/>
      </w:pPr>
      <w:r>
        <w:t xml:space="preserve">    PatchItem:</w:t>
      </w:r>
    </w:p>
    <w:p w14:paraId="0FEFF2BE" w14:textId="77777777" w:rsidR="006E65F7" w:rsidRDefault="006E65F7" w:rsidP="006E65F7">
      <w:pPr>
        <w:pStyle w:val="PL"/>
      </w:pPr>
      <w:r>
        <w:t xml:space="preserve">      type: object</w:t>
      </w:r>
    </w:p>
    <w:p w14:paraId="0340208B" w14:textId="77777777" w:rsidR="006E65F7" w:rsidRDefault="006E65F7" w:rsidP="006E65F7">
      <w:pPr>
        <w:pStyle w:val="PL"/>
      </w:pPr>
      <w:r>
        <w:t xml:space="preserve">      properties:</w:t>
      </w:r>
    </w:p>
    <w:p w14:paraId="4E2D2CD7" w14:textId="77777777" w:rsidR="006E65F7" w:rsidRDefault="006E65F7" w:rsidP="006E65F7">
      <w:pPr>
        <w:pStyle w:val="PL"/>
      </w:pPr>
      <w:r>
        <w:t xml:space="preserve">        op:</w:t>
      </w:r>
    </w:p>
    <w:p w14:paraId="361E24BA" w14:textId="77777777" w:rsidR="006E65F7" w:rsidRDefault="006E65F7" w:rsidP="006E65F7">
      <w:pPr>
        <w:pStyle w:val="PL"/>
      </w:pPr>
      <w:r>
        <w:t xml:space="preserve">          $ref: '#/components/schemas/PatchOperation'</w:t>
      </w:r>
    </w:p>
    <w:p w14:paraId="3D73BE46" w14:textId="77777777" w:rsidR="006E65F7" w:rsidRDefault="006E65F7" w:rsidP="006E65F7">
      <w:pPr>
        <w:pStyle w:val="PL"/>
      </w:pPr>
      <w:r>
        <w:t xml:space="preserve">        from:</w:t>
      </w:r>
    </w:p>
    <w:p w14:paraId="1C5760F1" w14:textId="77777777" w:rsidR="006E65F7" w:rsidRDefault="006E65F7" w:rsidP="006E65F7">
      <w:pPr>
        <w:pStyle w:val="PL"/>
      </w:pPr>
      <w:r>
        <w:t xml:space="preserve">          type: string</w:t>
      </w:r>
    </w:p>
    <w:p w14:paraId="5F2ECB66" w14:textId="77777777" w:rsidR="006E65F7" w:rsidRDefault="006E65F7" w:rsidP="006E65F7">
      <w:pPr>
        <w:pStyle w:val="PL"/>
      </w:pPr>
      <w:r>
        <w:t xml:space="preserve">        path:</w:t>
      </w:r>
    </w:p>
    <w:p w14:paraId="213DFDB2" w14:textId="77777777" w:rsidR="006E65F7" w:rsidRDefault="006E65F7" w:rsidP="006E65F7">
      <w:pPr>
        <w:pStyle w:val="PL"/>
      </w:pPr>
      <w:r>
        <w:t xml:space="preserve">          type: string</w:t>
      </w:r>
    </w:p>
    <w:p w14:paraId="623A4FE2" w14:textId="77777777" w:rsidR="006E65F7" w:rsidRDefault="006E65F7" w:rsidP="006E65F7">
      <w:pPr>
        <w:pStyle w:val="PL"/>
      </w:pPr>
      <w:r>
        <w:t xml:space="preserve">        value:</w:t>
      </w:r>
    </w:p>
    <w:p w14:paraId="7217701C" w14:textId="77777777" w:rsidR="006E65F7" w:rsidRDefault="006E65F7" w:rsidP="006E65F7">
      <w:pPr>
        <w:pStyle w:val="PL"/>
      </w:pPr>
      <w:r>
        <w:t xml:space="preserve">          nullable: true</w:t>
      </w:r>
    </w:p>
    <w:p w14:paraId="0834C84E" w14:textId="77777777" w:rsidR="006E65F7" w:rsidRDefault="006E65F7" w:rsidP="006E65F7">
      <w:pPr>
        <w:pStyle w:val="PL"/>
      </w:pPr>
      <w:r>
        <w:t xml:space="preserve">      required:</w:t>
      </w:r>
    </w:p>
    <w:p w14:paraId="6BF4FBA0" w14:textId="77777777" w:rsidR="006E65F7" w:rsidRDefault="006E65F7" w:rsidP="006E65F7">
      <w:pPr>
        <w:pStyle w:val="PL"/>
      </w:pPr>
      <w:r>
        <w:t xml:space="preserve">        - op</w:t>
      </w:r>
    </w:p>
    <w:p w14:paraId="3066182C" w14:textId="77777777" w:rsidR="006E65F7" w:rsidRDefault="006E65F7" w:rsidP="006E65F7">
      <w:pPr>
        <w:pStyle w:val="PL"/>
      </w:pPr>
      <w:r>
        <w:t xml:space="preserve">        - path</w:t>
      </w:r>
    </w:p>
    <w:p w14:paraId="4F36B0EB" w14:textId="77777777" w:rsidR="00905854" w:rsidRDefault="00905854" w:rsidP="00923B6C">
      <w:pPr>
        <w:pStyle w:val="PL"/>
        <w:rPr>
          <w:lang w:eastAsia="de-DE"/>
        </w:rPr>
      </w:pPr>
    </w:p>
    <w:p w14:paraId="0FD2B9C6" w14:textId="77777777" w:rsidR="000826DD" w:rsidRPr="000826DD" w:rsidRDefault="000826DD" w:rsidP="00922DBE">
      <w:pPr>
        <w:pStyle w:val="Heading2"/>
        <w:rPr>
          <w:lang w:eastAsia="de-DE"/>
        </w:rPr>
      </w:pPr>
      <w:bookmarkStart w:id="4303" w:name="_Toc26975930"/>
      <w:bookmarkStart w:id="4304" w:name="_Toc35856817"/>
      <w:bookmarkStart w:id="4305" w:name="_Toc44001716"/>
      <w:bookmarkStart w:id="4306" w:name="_Toc51581319"/>
      <w:bookmarkStart w:id="4307" w:name="_Toc52356582"/>
      <w:bookmarkStart w:id="4308" w:name="_Toc55228152"/>
      <w:bookmarkStart w:id="4309" w:name="_Toc138080290"/>
      <w:r w:rsidRPr="000826DD">
        <w:t>A.1.</w:t>
      </w:r>
      <w:r>
        <w:t>2</w:t>
      </w:r>
      <w:r w:rsidRPr="000826DD">
        <w:tab/>
      </w:r>
      <w:r w:rsidR="00A55355">
        <w:rPr>
          <w:lang w:eastAsia="de-DE"/>
        </w:rPr>
        <w:t>I</w:t>
      </w:r>
      <w:r w:rsidRPr="000826DD">
        <w:rPr>
          <w:lang w:eastAsia="de-DE"/>
        </w:rPr>
        <w:t>ntegration with ONAP VES</w:t>
      </w:r>
      <w:bookmarkEnd w:id="4303"/>
      <w:bookmarkEnd w:id="4304"/>
      <w:bookmarkEnd w:id="4305"/>
      <w:bookmarkEnd w:id="4306"/>
      <w:bookmarkEnd w:id="4307"/>
      <w:bookmarkEnd w:id="4308"/>
      <w:bookmarkEnd w:id="4309"/>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0" w:name="_Toc20494854"/>
      <w:bookmarkStart w:id="4311" w:name="_Toc26975931"/>
      <w:bookmarkStart w:id="4312" w:name="_Toc35856818"/>
      <w:bookmarkStart w:id="4313" w:name="_Toc44001717"/>
      <w:bookmarkStart w:id="4314" w:name="_Toc51581320"/>
      <w:bookmarkStart w:id="4315" w:name="_Toc52356583"/>
      <w:bookmarkStart w:id="4316" w:name="_Toc55228153"/>
      <w:bookmarkStart w:id="4317" w:name="_Toc138080291"/>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0"/>
      <w:bookmarkEnd w:id="4311"/>
      <w:bookmarkEnd w:id="4312"/>
      <w:bookmarkEnd w:id="4313"/>
      <w:bookmarkEnd w:id="4314"/>
      <w:bookmarkEnd w:id="4315"/>
      <w:bookmarkEnd w:id="4316"/>
      <w:bookmarkEnd w:id="4317"/>
    </w:p>
    <w:p w14:paraId="4B5C4398" w14:textId="77777777" w:rsidR="006D4E4F" w:rsidRDefault="006D4E4F" w:rsidP="006D4E4F">
      <w:pPr>
        <w:pStyle w:val="Heading3"/>
        <w:rPr>
          <w:lang w:eastAsia="de-DE"/>
        </w:rPr>
      </w:pPr>
      <w:bookmarkStart w:id="4318" w:name="_Toc35856819"/>
      <w:bookmarkStart w:id="4319" w:name="_Toc44001718"/>
      <w:bookmarkStart w:id="4320" w:name="_Toc51581321"/>
      <w:bookmarkStart w:id="4321" w:name="_Toc52356584"/>
      <w:bookmarkStart w:id="4322" w:name="_Toc55228154"/>
      <w:bookmarkStart w:id="4323" w:name="_Toc138080292"/>
      <w:r>
        <w:rPr>
          <w:lang w:eastAsia="de-DE"/>
        </w:rPr>
        <w:t>A.2.0</w:t>
      </w:r>
      <w:r>
        <w:rPr>
          <w:lang w:eastAsia="de-DE"/>
        </w:rPr>
        <w:tab/>
        <w:t>Introduction</w:t>
      </w:r>
      <w:bookmarkEnd w:id="4318"/>
      <w:bookmarkEnd w:id="4319"/>
      <w:bookmarkEnd w:id="4320"/>
      <w:bookmarkEnd w:id="4321"/>
      <w:bookmarkEnd w:id="4322"/>
      <w:bookmarkEnd w:id="4323"/>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4" w:name="_Hlk55463499"/>
      <w:r w:rsidR="00A55355" w:rsidRPr="006758D5">
        <w:rPr>
          <w:lang w:eastAsia="de-DE"/>
        </w:rPr>
        <w:t>provides indications regarding</w:t>
      </w:r>
      <w:bookmarkEnd w:id="4324"/>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5" w:name="_Toc20494855"/>
      <w:bookmarkStart w:id="4326" w:name="_Toc26975932"/>
      <w:bookmarkStart w:id="4327" w:name="_Toc35856820"/>
      <w:bookmarkStart w:id="4328" w:name="_Toc44001719"/>
      <w:bookmarkStart w:id="4329" w:name="_Toc51581322"/>
      <w:bookmarkStart w:id="4330" w:name="_Toc52356585"/>
      <w:bookmarkStart w:id="4331" w:name="_Toc55228155"/>
      <w:bookmarkStart w:id="4332" w:name="_Toc138080293"/>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5"/>
      <w:bookmarkEnd w:id="4326"/>
      <w:bookmarkEnd w:id="4327"/>
      <w:bookmarkEnd w:id="4328"/>
      <w:bookmarkEnd w:id="4329"/>
      <w:bookmarkEnd w:id="4330"/>
      <w:bookmarkEnd w:id="4331"/>
      <w:bookmarkEnd w:id="4332"/>
    </w:p>
    <w:p w14:paraId="43CEE137" w14:textId="77777777" w:rsidR="006255FC" w:rsidRDefault="006255FC" w:rsidP="006255FC">
      <w:pPr>
        <w:pStyle w:val="PL"/>
        <w:rPr>
          <w:lang w:eastAsia="de-DE"/>
        </w:rPr>
      </w:pPr>
    </w:p>
    <w:p w14:paraId="07B5A628" w14:textId="77777777" w:rsidR="00ED1345" w:rsidRDefault="00ED1345" w:rsidP="00ED1345">
      <w:pPr>
        <w:pStyle w:val="PL"/>
      </w:pPr>
      <w:r>
        <w:t>openapi: 3.0.1</w:t>
      </w:r>
    </w:p>
    <w:p w14:paraId="5EB3F883" w14:textId="77777777" w:rsidR="00ED1345" w:rsidRDefault="00ED1345" w:rsidP="00ED1345">
      <w:pPr>
        <w:pStyle w:val="PL"/>
      </w:pPr>
      <w:r>
        <w:t>info:</w:t>
      </w:r>
    </w:p>
    <w:p w14:paraId="3951AB55" w14:textId="77777777" w:rsidR="00ED1345" w:rsidRDefault="00ED1345" w:rsidP="00ED1345">
      <w:pPr>
        <w:pStyle w:val="PL"/>
      </w:pPr>
      <w:r>
        <w:t xml:space="preserve">  title: Fault Supervision MnS</w:t>
      </w:r>
    </w:p>
    <w:p w14:paraId="0D26AB62" w14:textId="4A1C2518" w:rsidR="00ED1345" w:rsidRDefault="00ED1345" w:rsidP="00ED1345">
      <w:pPr>
        <w:pStyle w:val="PL"/>
      </w:pPr>
      <w:r>
        <w:t xml:space="preserve">  version: 16.</w:t>
      </w:r>
      <w:r w:rsidR="00510437">
        <w:t>15</w:t>
      </w:r>
      <w:r>
        <w:t>.0</w:t>
      </w:r>
    </w:p>
    <w:p w14:paraId="1F89775D" w14:textId="77777777" w:rsidR="00ED1345" w:rsidRDefault="00ED1345" w:rsidP="00ED1345">
      <w:pPr>
        <w:pStyle w:val="PL"/>
      </w:pPr>
      <w:r>
        <w:t xml:space="preserve">  description: &gt;-</w:t>
      </w:r>
    </w:p>
    <w:p w14:paraId="77B4FD6E" w14:textId="77777777" w:rsidR="00ED1345" w:rsidRDefault="00ED1345" w:rsidP="00ED1345">
      <w:pPr>
        <w:pStyle w:val="PL"/>
      </w:pPr>
      <w:r>
        <w:t xml:space="preserve">    OAS 3.0.1 definition of the Fault Supervision MnS</w:t>
      </w:r>
    </w:p>
    <w:p w14:paraId="756B4C36" w14:textId="767413F5" w:rsidR="00ED1345" w:rsidRDefault="00510437" w:rsidP="00ED1345">
      <w:pPr>
        <w:pStyle w:val="PL"/>
      </w:pPr>
      <w:r>
        <w:t xml:space="preserve">    © 2023, 3GPP Organizational Partners (ARIB, ATIS, CCSA, ETSI, TSDSI, TTA, TTC).</w:t>
      </w:r>
    </w:p>
    <w:p w14:paraId="30579925" w14:textId="77777777" w:rsidR="00ED1345" w:rsidRDefault="00ED1345" w:rsidP="00ED1345">
      <w:pPr>
        <w:pStyle w:val="PL"/>
      </w:pPr>
      <w:r>
        <w:t xml:space="preserve">    All rights reserved.</w:t>
      </w:r>
    </w:p>
    <w:p w14:paraId="2B9AFF14" w14:textId="77777777" w:rsidR="00ED1345" w:rsidRDefault="00ED1345" w:rsidP="00ED1345">
      <w:pPr>
        <w:pStyle w:val="PL"/>
      </w:pPr>
      <w:r>
        <w:t>externalDocs:</w:t>
      </w:r>
    </w:p>
    <w:p w14:paraId="7438658C" w14:textId="77777777" w:rsidR="00ED1345" w:rsidRDefault="00ED1345" w:rsidP="00ED1345">
      <w:pPr>
        <w:pStyle w:val="PL"/>
      </w:pPr>
      <w:r>
        <w:t xml:space="preserve">  description: 3GPP TS 28.532; Generic management services</w:t>
      </w:r>
    </w:p>
    <w:p w14:paraId="329CB069" w14:textId="77777777" w:rsidR="00ED1345" w:rsidRDefault="00ED1345" w:rsidP="00ED1345">
      <w:pPr>
        <w:pStyle w:val="PL"/>
      </w:pPr>
      <w:r>
        <w:t xml:space="preserve">  url: http://www.3gpp.org/ftp/Specs/archive/28_series/28.532/</w:t>
      </w:r>
    </w:p>
    <w:p w14:paraId="40286C0F" w14:textId="77777777" w:rsidR="00ED1345" w:rsidRDefault="00ED1345" w:rsidP="00ED1345">
      <w:pPr>
        <w:pStyle w:val="PL"/>
      </w:pPr>
      <w:r>
        <w:t>servers:</w:t>
      </w:r>
    </w:p>
    <w:p w14:paraId="69C652F7" w14:textId="77777777" w:rsidR="00ED1345" w:rsidRDefault="00ED1345" w:rsidP="00ED1345">
      <w:pPr>
        <w:pStyle w:val="PL"/>
      </w:pPr>
      <w:r>
        <w:t xml:space="preserve">  - url: '{MnSRoot}/FaultSupervisionMnS/{MnSversion}'</w:t>
      </w:r>
    </w:p>
    <w:p w14:paraId="7869AD90" w14:textId="77777777" w:rsidR="00ED1345" w:rsidRDefault="00ED1345" w:rsidP="00ED1345">
      <w:pPr>
        <w:pStyle w:val="PL"/>
      </w:pPr>
      <w:r>
        <w:t xml:space="preserve">    variables:</w:t>
      </w:r>
    </w:p>
    <w:p w14:paraId="0934535E" w14:textId="77777777" w:rsidR="00ED1345" w:rsidRDefault="00ED1345" w:rsidP="00ED1345">
      <w:pPr>
        <w:pStyle w:val="PL"/>
      </w:pPr>
      <w:r>
        <w:t xml:space="preserve">      MnSRoot:</w:t>
      </w:r>
    </w:p>
    <w:p w14:paraId="376EFFE9" w14:textId="77777777" w:rsidR="00ED1345" w:rsidRDefault="00ED1345" w:rsidP="00ED1345">
      <w:pPr>
        <w:pStyle w:val="PL"/>
      </w:pPr>
      <w:r>
        <w:t xml:space="preserve">        description: See subclause 4.4.3 of TS 32.158</w:t>
      </w:r>
    </w:p>
    <w:p w14:paraId="385C616A" w14:textId="77777777" w:rsidR="00ED1345" w:rsidRDefault="00ED1345" w:rsidP="00ED1345">
      <w:pPr>
        <w:pStyle w:val="PL"/>
      </w:pPr>
      <w:r>
        <w:t xml:space="preserve">        default: http://example.com/3GPPManagement</w:t>
      </w:r>
    </w:p>
    <w:p w14:paraId="4B11FC32" w14:textId="77777777" w:rsidR="00ED1345" w:rsidRDefault="00ED1345" w:rsidP="00ED1345">
      <w:pPr>
        <w:pStyle w:val="PL"/>
      </w:pPr>
      <w:r>
        <w:t xml:space="preserve">      MnSversion:</w:t>
      </w:r>
    </w:p>
    <w:p w14:paraId="0C04D818" w14:textId="77777777" w:rsidR="00ED1345" w:rsidRDefault="00ED1345" w:rsidP="00ED1345">
      <w:pPr>
        <w:pStyle w:val="PL"/>
      </w:pPr>
      <w:r>
        <w:t xml:space="preserve">        description: Version number of the OpenAPI definition</w:t>
      </w:r>
    </w:p>
    <w:p w14:paraId="30E2C099" w14:textId="77777777" w:rsidR="00ED1345" w:rsidRDefault="00ED1345" w:rsidP="00ED1345">
      <w:pPr>
        <w:pStyle w:val="PL"/>
      </w:pPr>
      <w:r>
        <w:t xml:space="preserve">        default: XXX</w:t>
      </w:r>
    </w:p>
    <w:p w14:paraId="06038A0C" w14:textId="77777777" w:rsidR="00ED1345" w:rsidRDefault="00ED1345" w:rsidP="00ED1345">
      <w:pPr>
        <w:pStyle w:val="PL"/>
      </w:pPr>
      <w:r>
        <w:t>paths:</w:t>
      </w:r>
    </w:p>
    <w:p w14:paraId="50D3A761" w14:textId="77777777" w:rsidR="00ED1345" w:rsidRDefault="00ED1345" w:rsidP="00ED1345">
      <w:pPr>
        <w:pStyle w:val="PL"/>
      </w:pPr>
      <w:r>
        <w:t xml:space="preserve">  /alarms:</w:t>
      </w:r>
    </w:p>
    <w:p w14:paraId="62C916D8" w14:textId="77777777" w:rsidR="00ED1345" w:rsidRDefault="00ED1345" w:rsidP="00ED1345">
      <w:pPr>
        <w:pStyle w:val="PL"/>
      </w:pPr>
      <w:r>
        <w:t xml:space="preserve">    get:</w:t>
      </w:r>
    </w:p>
    <w:p w14:paraId="577E37CE" w14:textId="77777777" w:rsidR="00ED1345" w:rsidRDefault="00ED1345" w:rsidP="00ED1345">
      <w:pPr>
        <w:pStyle w:val="PL"/>
      </w:pPr>
      <w:r>
        <w:t xml:space="preserve">      summary: Retrieve multiple alarms</w:t>
      </w:r>
    </w:p>
    <w:p w14:paraId="202FC3C9" w14:textId="77777777" w:rsidR="00ED1345" w:rsidRDefault="00ED1345" w:rsidP="00ED1345">
      <w:pPr>
        <w:pStyle w:val="PL"/>
      </w:pPr>
      <w:r>
        <w:t xml:space="preserve">      description: &gt;-</w:t>
      </w:r>
    </w:p>
    <w:p w14:paraId="6376C9B6" w14:textId="77777777" w:rsidR="00ED1345" w:rsidRDefault="00ED1345" w:rsidP="00ED1345">
      <w:pPr>
        <w:pStyle w:val="PL"/>
      </w:pPr>
      <w:r>
        <w:t xml:space="preserve">        Retrieves the alarms identified by alarmAckState, baseObjectInstance</w:t>
      </w:r>
    </w:p>
    <w:p w14:paraId="5F254732" w14:textId="77777777" w:rsidR="00ED1345" w:rsidRDefault="00ED1345" w:rsidP="00ED1345">
      <w:pPr>
        <w:pStyle w:val="PL"/>
      </w:pPr>
      <w:r>
        <w:t xml:space="preserve">        and filter.</w:t>
      </w:r>
    </w:p>
    <w:p w14:paraId="34294193" w14:textId="77777777" w:rsidR="00ED1345" w:rsidRDefault="00ED1345" w:rsidP="00ED1345">
      <w:pPr>
        <w:pStyle w:val="PL"/>
      </w:pPr>
      <w:r>
        <w:t xml:space="preserve">      parameters:</w:t>
      </w:r>
    </w:p>
    <w:p w14:paraId="2DC57A46" w14:textId="77777777" w:rsidR="00ED1345" w:rsidRDefault="00ED1345" w:rsidP="00ED1345">
      <w:pPr>
        <w:pStyle w:val="PL"/>
      </w:pPr>
      <w:r>
        <w:t xml:space="preserve">        - name: alarmAckState</w:t>
      </w:r>
    </w:p>
    <w:p w14:paraId="0BF0890E" w14:textId="77777777" w:rsidR="00ED1345" w:rsidRDefault="00ED1345" w:rsidP="00ED1345">
      <w:pPr>
        <w:pStyle w:val="PL"/>
      </w:pPr>
      <w:r>
        <w:t xml:space="preserve">          in: query</w:t>
      </w:r>
    </w:p>
    <w:p w14:paraId="25C6855A" w14:textId="77777777" w:rsidR="00ED1345" w:rsidRDefault="00ED1345" w:rsidP="00ED1345">
      <w:pPr>
        <w:pStyle w:val="PL"/>
      </w:pPr>
      <w:r>
        <w:t xml:space="preserve">          required: false</w:t>
      </w:r>
    </w:p>
    <w:p w14:paraId="4BF68810" w14:textId="77777777" w:rsidR="00ED1345" w:rsidRDefault="00ED1345" w:rsidP="00ED1345">
      <w:pPr>
        <w:pStyle w:val="PL"/>
      </w:pPr>
      <w:r>
        <w:t xml:space="preserve">          schema:</w:t>
      </w:r>
    </w:p>
    <w:p w14:paraId="4BCEBAC2" w14:textId="77777777" w:rsidR="00ED1345" w:rsidRDefault="00ED1345" w:rsidP="00ED1345">
      <w:pPr>
        <w:pStyle w:val="PL"/>
      </w:pPr>
      <w:r>
        <w:t xml:space="preserve">            $ref: '#/components/schemas/AlarmAckState'</w:t>
      </w:r>
    </w:p>
    <w:p w14:paraId="54DF825C" w14:textId="77777777" w:rsidR="00ED1345" w:rsidRDefault="00ED1345" w:rsidP="00ED1345">
      <w:pPr>
        <w:pStyle w:val="PL"/>
      </w:pPr>
      <w:r>
        <w:t xml:space="preserve">        - name: baseObjectInstance</w:t>
      </w:r>
    </w:p>
    <w:p w14:paraId="1D98F41E" w14:textId="77777777" w:rsidR="00ED1345" w:rsidRDefault="00ED1345" w:rsidP="00ED1345">
      <w:pPr>
        <w:pStyle w:val="PL"/>
      </w:pPr>
      <w:r>
        <w:t xml:space="preserve">          in: query</w:t>
      </w:r>
    </w:p>
    <w:p w14:paraId="0FD9DD92" w14:textId="77777777" w:rsidR="00ED1345" w:rsidRDefault="00ED1345" w:rsidP="00ED1345">
      <w:pPr>
        <w:pStyle w:val="PL"/>
      </w:pPr>
      <w:r>
        <w:t xml:space="preserve">          required: false</w:t>
      </w:r>
    </w:p>
    <w:p w14:paraId="3415E622" w14:textId="77777777" w:rsidR="00ED1345" w:rsidRDefault="00ED1345" w:rsidP="00ED1345">
      <w:pPr>
        <w:pStyle w:val="PL"/>
      </w:pPr>
      <w:r>
        <w:t xml:space="preserve">          schema:</w:t>
      </w:r>
    </w:p>
    <w:p w14:paraId="472A73C1" w14:textId="77777777" w:rsidR="00ED1345" w:rsidRDefault="00ED1345" w:rsidP="00ED1345">
      <w:pPr>
        <w:pStyle w:val="PL"/>
      </w:pPr>
      <w:r>
        <w:t xml:space="preserve">            $ref: 'TS28623_ComDefs.yaml#/components/schemas/Dn'</w:t>
      </w:r>
    </w:p>
    <w:p w14:paraId="42A77EF1" w14:textId="77777777" w:rsidR="00ED1345" w:rsidRDefault="00ED1345" w:rsidP="00ED1345">
      <w:pPr>
        <w:pStyle w:val="PL"/>
      </w:pPr>
      <w:r>
        <w:t xml:space="preserve">        - name: filter</w:t>
      </w:r>
    </w:p>
    <w:p w14:paraId="2EBDB67F" w14:textId="77777777" w:rsidR="00ED1345" w:rsidRDefault="00ED1345" w:rsidP="00ED1345">
      <w:pPr>
        <w:pStyle w:val="PL"/>
      </w:pPr>
      <w:r>
        <w:t xml:space="preserve">          in: query</w:t>
      </w:r>
    </w:p>
    <w:p w14:paraId="3F0F02E6" w14:textId="77777777" w:rsidR="00ED1345" w:rsidRDefault="00ED1345" w:rsidP="00ED1345">
      <w:pPr>
        <w:pStyle w:val="PL"/>
      </w:pPr>
      <w:r>
        <w:t xml:space="preserve">          required: false</w:t>
      </w:r>
    </w:p>
    <w:p w14:paraId="3DEF0673" w14:textId="77777777" w:rsidR="00ED1345" w:rsidRDefault="00ED1345" w:rsidP="00ED1345">
      <w:pPr>
        <w:pStyle w:val="PL"/>
      </w:pPr>
      <w:r>
        <w:t xml:space="preserve">          schema:</w:t>
      </w:r>
    </w:p>
    <w:p w14:paraId="15D73BE7" w14:textId="77777777" w:rsidR="00ED1345" w:rsidRDefault="00ED1345" w:rsidP="00ED1345">
      <w:pPr>
        <w:pStyle w:val="PL"/>
      </w:pPr>
      <w:r>
        <w:t xml:space="preserve">            $ref: 'TS28623_ComDefs.yaml#/components/schemas/Filter'</w:t>
      </w:r>
    </w:p>
    <w:p w14:paraId="7D21C363" w14:textId="77777777" w:rsidR="00ED1345" w:rsidRDefault="00ED1345" w:rsidP="00ED1345">
      <w:pPr>
        <w:pStyle w:val="PL"/>
      </w:pPr>
      <w:r>
        <w:t xml:space="preserve">      responses:</w:t>
      </w:r>
    </w:p>
    <w:p w14:paraId="1351AF31" w14:textId="77777777" w:rsidR="00ED1345" w:rsidRDefault="00ED1345" w:rsidP="00ED1345">
      <w:pPr>
        <w:pStyle w:val="PL"/>
      </w:pPr>
      <w:r>
        <w:t xml:space="preserve">        '200':</w:t>
      </w:r>
    </w:p>
    <w:p w14:paraId="3FBAB8F4" w14:textId="77777777" w:rsidR="00ED1345" w:rsidRDefault="00ED1345" w:rsidP="00ED1345">
      <w:pPr>
        <w:pStyle w:val="PL"/>
      </w:pPr>
      <w:r>
        <w:t xml:space="preserve">          description: &gt;-</w:t>
      </w:r>
    </w:p>
    <w:p w14:paraId="79562D6C" w14:textId="77777777" w:rsidR="00ED1345" w:rsidRDefault="00ED1345" w:rsidP="00ED1345">
      <w:pPr>
        <w:pStyle w:val="PL"/>
      </w:pPr>
      <w:r>
        <w:t xml:space="preserve">            Success case ("200 OK").</w:t>
      </w:r>
    </w:p>
    <w:p w14:paraId="7A197EB1" w14:textId="77777777" w:rsidR="00ED1345" w:rsidRDefault="00ED1345" w:rsidP="00ED1345">
      <w:pPr>
        <w:pStyle w:val="PL"/>
      </w:pPr>
      <w:r>
        <w:t xml:space="preserve">            Returns the alarms identified in the request. The alarmId is the key</w:t>
      </w:r>
    </w:p>
    <w:p w14:paraId="3F1E533F" w14:textId="77777777" w:rsidR="00ED1345" w:rsidRDefault="00ED1345" w:rsidP="00ED1345">
      <w:pPr>
        <w:pStyle w:val="PL"/>
      </w:pPr>
      <w:r>
        <w:t xml:space="preserve">            of the map.</w:t>
      </w:r>
    </w:p>
    <w:p w14:paraId="096C76F9" w14:textId="77777777" w:rsidR="00ED1345" w:rsidRDefault="00ED1345" w:rsidP="00ED1345">
      <w:pPr>
        <w:pStyle w:val="PL"/>
      </w:pPr>
      <w:r>
        <w:t xml:space="preserve">          content:</w:t>
      </w:r>
    </w:p>
    <w:p w14:paraId="211CF531" w14:textId="77777777" w:rsidR="00ED1345" w:rsidRDefault="00ED1345" w:rsidP="00ED1345">
      <w:pPr>
        <w:pStyle w:val="PL"/>
      </w:pPr>
      <w:r>
        <w:t xml:space="preserve">            application/json:</w:t>
      </w:r>
    </w:p>
    <w:p w14:paraId="6EF71E42" w14:textId="77777777" w:rsidR="00ED1345" w:rsidRDefault="00ED1345" w:rsidP="00ED1345">
      <w:pPr>
        <w:pStyle w:val="PL"/>
      </w:pPr>
      <w:r>
        <w:t xml:space="preserve">              schema:</w:t>
      </w:r>
    </w:p>
    <w:p w14:paraId="1950B26E" w14:textId="77777777" w:rsidR="00ED1345" w:rsidRDefault="00ED1345" w:rsidP="00ED1345">
      <w:pPr>
        <w:pStyle w:val="PL"/>
      </w:pPr>
      <w:r>
        <w:t xml:space="preserve">                type: object</w:t>
      </w:r>
    </w:p>
    <w:p w14:paraId="47D9E187" w14:textId="77777777" w:rsidR="00ED1345" w:rsidRDefault="00ED1345" w:rsidP="00ED1345">
      <w:pPr>
        <w:pStyle w:val="PL"/>
      </w:pPr>
      <w:r>
        <w:t xml:space="preserve">                additionalProperties:</w:t>
      </w:r>
    </w:p>
    <w:p w14:paraId="0CADE165" w14:textId="77777777" w:rsidR="00ED1345" w:rsidRDefault="00ED1345" w:rsidP="00ED1345">
      <w:pPr>
        <w:pStyle w:val="PL"/>
      </w:pPr>
      <w:r>
        <w:t xml:space="preserve">                  type: object</w:t>
      </w:r>
    </w:p>
    <w:p w14:paraId="05ACA202" w14:textId="77777777" w:rsidR="00ED1345" w:rsidRDefault="00ED1345" w:rsidP="00ED1345">
      <w:pPr>
        <w:pStyle w:val="PL"/>
      </w:pPr>
      <w:r>
        <w:t xml:space="preserve">                  allOf:</w:t>
      </w:r>
    </w:p>
    <w:p w14:paraId="4ACFD0B0" w14:textId="77777777" w:rsidR="00ED1345" w:rsidRDefault="00ED1345" w:rsidP="00ED1345">
      <w:pPr>
        <w:pStyle w:val="PL"/>
      </w:pPr>
      <w:r>
        <w:t xml:space="preserve">                      - type: object</w:t>
      </w:r>
    </w:p>
    <w:p w14:paraId="2185BEFD" w14:textId="77777777" w:rsidR="00ED1345" w:rsidRDefault="00ED1345" w:rsidP="00ED1345">
      <w:pPr>
        <w:pStyle w:val="PL"/>
      </w:pPr>
      <w:r>
        <w:t xml:space="preserve">                        properties:</w:t>
      </w:r>
    </w:p>
    <w:p w14:paraId="22FCBB97" w14:textId="77777777" w:rsidR="00ED1345" w:rsidRDefault="00ED1345" w:rsidP="00ED1345">
      <w:pPr>
        <w:pStyle w:val="PL"/>
      </w:pPr>
      <w:r>
        <w:t xml:space="preserve">                          lastNotificationHeader:</w:t>
      </w:r>
    </w:p>
    <w:p w14:paraId="54B554DD" w14:textId="77777777" w:rsidR="00ED1345" w:rsidRDefault="00ED1345" w:rsidP="00ED1345">
      <w:pPr>
        <w:pStyle w:val="PL"/>
      </w:pPr>
      <w:r>
        <w:t xml:space="preserve">                            $ref: 'TS28623_ComDefs.yaml#/components/schemas/NotificationHeader'</w:t>
      </w:r>
    </w:p>
    <w:p w14:paraId="4B85874A" w14:textId="77777777" w:rsidR="00ED1345" w:rsidRDefault="00ED1345" w:rsidP="00ED1345">
      <w:pPr>
        <w:pStyle w:val="PL"/>
      </w:pPr>
      <w:r>
        <w:t xml:space="preserve">                      - $ref: '#/components/schemas/AlarmRecord'</w:t>
      </w:r>
    </w:p>
    <w:p w14:paraId="5CA3F607" w14:textId="77777777" w:rsidR="00ED1345" w:rsidRDefault="00ED1345" w:rsidP="00ED1345">
      <w:pPr>
        <w:pStyle w:val="PL"/>
      </w:pPr>
      <w:r>
        <w:t xml:space="preserve">                      - type: object</w:t>
      </w:r>
    </w:p>
    <w:p w14:paraId="192243B6" w14:textId="77777777" w:rsidR="00ED1345" w:rsidRDefault="00ED1345" w:rsidP="00ED1345">
      <w:pPr>
        <w:pStyle w:val="PL"/>
      </w:pPr>
      <w:r>
        <w:t xml:space="preserve">                        properties:</w:t>
      </w:r>
    </w:p>
    <w:p w14:paraId="528C5670" w14:textId="77777777" w:rsidR="00ED1345" w:rsidRDefault="00ED1345" w:rsidP="00ED1345">
      <w:pPr>
        <w:pStyle w:val="PL"/>
      </w:pPr>
      <w:r>
        <w:t xml:space="preserve">                          comments:</w:t>
      </w:r>
    </w:p>
    <w:p w14:paraId="6CDCDECD" w14:textId="77777777" w:rsidR="00ED1345" w:rsidRDefault="00ED1345" w:rsidP="00ED1345">
      <w:pPr>
        <w:pStyle w:val="PL"/>
      </w:pPr>
      <w:r>
        <w:t xml:space="preserve">                            $ref: '#/components/schemas/Comments'</w:t>
      </w:r>
    </w:p>
    <w:p w14:paraId="705C4FB0" w14:textId="77777777" w:rsidR="00ED1345" w:rsidRDefault="00ED1345" w:rsidP="00ED1345">
      <w:pPr>
        <w:pStyle w:val="PL"/>
      </w:pPr>
      <w:r>
        <w:t xml:space="preserve">        default:</w:t>
      </w:r>
    </w:p>
    <w:p w14:paraId="2069FE76" w14:textId="77777777" w:rsidR="00ED1345" w:rsidRDefault="00ED1345" w:rsidP="00ED1345">
      <w:pPr>
        <w:pStyle w:val="PL"/>
      </w:pPr>
      <w:r>
        <w:t xml:space="preserve">          description: Response in case of error.</w:t>
      </w:r>
    </w:p>
    <w:p w14:paraId="1D53C185" w14:textId="77777777" w:rsidR="00ED1345" w:rsidRDefault="00ED1345" w:rsidP="00ED1345">
      <w:pPr>
        <w:pStyle w:val="PL"/>
      </w:pPr>
      <w:r>
        <w:t xml:space="preserve">          content:</w:t>
      </w:r>
    </w:p>
    <w:p w14:paraId="3133DE30" w14:textId="77777777" w:rsidR="00ED1345" w:rsidRDefault="00ED1345" w:rsidP="00ED1345">
      <w:pPr>
        <w:pStyle w:val="PL"/>
      </w:pPr>
      <w:r>
        <w:t xml:space="preserve">            application/json:</w:t>
      </w:r>
    </w:p>
    <w:p w14:paraId="2DDFAD3B" w14:textId="77777777" w:rsidR="00ED1345" w:rsidRDefault="00ED1345" w:rsidP="00ED1345">
      <w:pPr>
        <w:pStyle w:val="PL"/>
      </w:pPr>
      <w:r>
        <w:t xml:space="preserve">              schema:</w:t>
      </w:r>
    </w:p>
    <w:p w14:paraId="79058972" w14:textId="77777777" w:rsidR="00ED1345" w:rsidRDefault="00ED1345" w:rsidP="00ED1345">
      <w:pPr>
        <w:pStyle w:val="PL"/>
      </w:pPr>
      <w:r>
        <w:t xml:space="preserve">                $ref: 'TS28623_ComDefs.yaml#/components/schemas/ErrorResponse'</w:t>
      </w:r>
    </w:p>
    <w:p w14:paraId="6476D286" w14:textId="77777777" w:rsidR="00ED1345" w:rsidRDefault="00ED1345" w:rsidP="00ED1345">
      <w:pPr>
        <w:pStyle w:val="PL"/>
      </w:pPr>
      <w:r>
        <w:t xml:space="preserve">    patch:</w:t>
      </w:r>
    </w:p>
    <w:p w14:paraId="3D773F1D" w14:textId="77777777" w:rsidR="00ED1345" w:rsidRDefault="00ED1345" w:rsidP="00ED1345">
      <w:pPr>
        <w:pStyle w:val="PL"/>
      </w:pPr>
      <w:r>
        <w:t xml:space="preserve">      summary: 'Clear, acknowledge or unacknowledge multiple alarms'</w:t>
      </w:r>
    </w:p>
    <w:p w14:paraId="22BD0C9C" w14:textId="77777777" w:rsidR="00ED1345" w:rsidRDefault="00ED1345" w:rsidP="00ED1345">
      <w:pPr>
        <w:pStyle w:val="PL"/>
      </w:pPr>
      <w:r>
        <w:t xml:space="preserve">      description: &gt;-</w:t>
      </w:r>
    </w:p>
    <w:p w14:paraId="499984AD" w14:textId="77777777" w:rsidR="00ED1345" w:rsidRDefault="00ED1345" w:rsidP="00ED1345">
      <w:pPr>
        <w:pStyle w:val="PL"/>
      </w:pPr>
      <w:r>
        <w:t xml:space="preserve">        Clears, acknowledges or unacknowledges multiple alarms using patch. Depending</w:t>
      </w:r>
    </w:p>
    <w:p w14:paraId="2183D00B" w14:textId="77777777" w:rsidR="00ED1345" w:rsidRDefault="00ED1345" w:rsidP="00ED1345">
      <w:pPr>
        <w:pStyle w:val="PL"/>
      </w:pPr>
      <w:r>
        <w:t xml:space="preserve">        on which action is to be performed, different merge patch documents need</w:t>
      </w:r>
    </w:p>
    <w:p w14:paraId="58D0FEC0" w14:textId="77777777" w:rsidR="00ED1345" w:rsidRDefault="00ED1345" w:rsidP="00ED1345">
      <w:pPr>
        <w:pStyle w:val="PL"/>
      </w:pPr>
      <w:r>
        <w:t xml:space="preserve">        to be used.</w:t>
      </w:r>
    </w:p>
    <w:p w14:paraId="64C9F3E6" w14:textId="77777777" w:rsidR="00ED1345" w:rsidRDefault="00ED1345" w:rsidP="00ED1345">
      <w:pPr>
        <w:pStyle w:val="PL"/>
      </w:pPr>
      <w:r>
        <w:t xml:space="preserve">      requestBody:</w:t>
      </w:r>
    </w:p>
    <w:p w14:paraId="329EAAD4" w14:textId="77777777" w:rsidR="00ED1345" w:rsidRDefault="00ED1345" w:rsidP="00ED1345">
      <w:pPr>
        <w:pStyle w:val="PL"/>
      </w:pPr>
      <w:r>
        <w:t xml:space="preserve">        description: &gt;-</w:t>
      </w:r>
    </w:p>
    <w:p w14:paraId="0C0C4C8D" w14:textId="77777777" w:rsidR="00ED1345" w:rsidRDefault="00ED1345" w:rsidP="00ED1345">
      <w:pPr>
        <w:pStyle w:val="PL"/>
      </w:pPr>
      <w:r>
        <w:t xml:space="preserve">          Patch documents for acknowledging and unacknowledging, or clearing multiple</w:t>
      </w:r>
    </w:p>
    <w:p w14:paraId="4EE18647" w14:textId="77777777" w:rsidR="00ED1345" w:rsidRDefault="00ED1345" w:rsidP="00ED1345">
      <w:pPr>
        <w:pStyle w:val="PL"/>
      </w:pPr>
      <w:r>
        <w:t xml:space="preserve">          alarms. The keys in the map are the alarmIds to be patched.</w:t>
      </w:r>
    </w:p>
    <w:p w14:paraId="3CE92F74" w14:textId="77777777" w:rsidR="00ED1345" w:rsidRDefault="00ED1345" w:rsidP="00ED1345">
      <w:pPr>
        <w:pStyle w:val="PL"/>
      </w:pPr>
      <w:r>
        <w:t xml:space="preserve">        content:</w:t>
      </w:r>
    </w:p>
    <w:p w14:paraId="58CE50ED" w14:textId="77777777" w:rsidR="00ED1345" w:rsidRDefault="00ED1345" w:rsidP="00ED1345">
      <w:pPr>
        <w:pStyle w:val="PL"/>
      </w:pPr>
      <w:r>
        <w:t xml:space="preserve">          application/merge-patch+json:</w:t>
      </w:r>
    </w:p>
    <w:p w14:paraId="7E03817D" w14:textId="77777777" w:rsidR="00ED1345" w:rsidRDefault="00ED1345" w:rsidP="00ED1345">
      <w:pPr>
        <w:pStyle w:val="PL"/>
      </w:pPr>
      <w:r>
        <w:t xml:space="preserve">            schema:</w:t>
      </w:r>
    </w:p>
    <w:p w14:paraId="678BA01A" w14:textId="77777777" w:rsidR="00ED1345" w:rsidRDefault="00ED1345" w:rsidP="00ED1345">
      <w:pPr>
        <w:pStyle w:val="PL"/>
      </w:pPr>
      <w:r>
        <w:t xml:space="preserve">              oneOf:</w:t>
      </w:r>
    </w:p>
    <w:p w14:paraId="728A03D9" w14:textId="77777777" w:rsidR="00ED1345" w:rsidRDefault="00ED1345" w:rsidP="00ED1345">
      <w:pPr>
        <w:pStyle w:val="PL"/>
      </w:pPr>
      <w:r>
        <w:t xml:space="preserve">                - type: object</w:t>
      </w:r>
    </w:p>
    <w:p w14:paraId="33C28615" w14:textId="77777777" w:rsidR="00ED1345" w:rsidRDefault="00ED1345" w:rsidP="00ED1345">
      <w:pPr>
        <w:pStyle w:val="PL"/>
      </w:pPr>
      <w:r>
        <w:t xml:space="preserve">                  additionalProperties:</w:t>
      </w:r>
    </w:p>
    <w:p w14:paraId="489E9CFC" w14:textId="77777777" w:rsidR="00ED1345" w:rsidRDefault="00ED1345" w:rsidP="00ED1345">
      <w:pPr>
        <w:pStyle w:val="PL"/>
      </w:pPr>
      <w:r>
        <w:t xml:space="preserve">                    $ref: '#/components/schemas/MergePatchAcknowledgeAlarm'</w:t>
      </w:r>
    </w:p>
    <w:p w14:paraId="07F942B9" w14:textId="77777777" w:rsidR="00ED1345" w:rsidRDefault="00ED1345" w:rsidP="00ED1345">
      <w:pPr>
        <w:pStyle w:val="PL"/>
      </w:pPr>
      <w:r>
        <w:t xml:space="preserve">                - type: object</w:t>
      </w:r>
    </w:p>
    <w:p w14:paraId="00815827" w14:textId="77777777" w:rsidR="00ED1345" w:rsidRDefault="00ED1345" w:rsidP="00ED1345">
      <w:pPr>
        <w:pStyle w:val="PL"/>
      </w:pPr>
      <w:r>
        <w:t xml:space="preserve">                  additionalProperties:</w:t>
      </w:r>
    </w:p>
    <w:p w14:paraId="7D1F7255" w14:textId="77777777" w:rsidR="00ED1345" w:rsidRDefault="00ED1345" w:rsidP="00ED1345">
      <w:pPr>
        <w:pStyle w:val="PL"/>
      </w:pPr>
      <w:r>
        <w:t xml:space="preserve">                    $ref: '#/components/schemas/MergePatchClearAlarm'</w:t>
      </w:r>
    </w:p>
    <w:p w14:paraId="3A72207D" w14:textId="77777777" w:rsidR="00ED1345" w:rsidRDefault="00ED1345" w:rsidP="00ED1345">
      <w:pPr>
        <w:pStyle w:val="PL"/>
      </w:pPr>
      <w:r>
        <w:t xml:space="preserve">      responses:</w:t>
      </w:r>
    </w:p>
    <w:p w14:paraId="4755394C" w14:textId="77777777" w:rsidR="00ED1345" w:rsidRDefault="00ED1345" w:rsidP="00ED1345">
      <w:pPr>
        <w:pStyle w:val="PL"/>
      </w:pPr>
      <w:r>
        <w:t xml:space="preserve">        '204':</w:t>
      </w:r>
    </w:p>
    <w:p w14:paraId="2B83E2F1" w14:textId="77777777" w:rsidR="00ED1345" w:rsidRDefault="00ED1345" w:rsidP="00ED1345">
      <w:pPr>
        <w:pStyle w:val="PL"/>
      </w:pPr>
      <w:r>
        <w:t xml:space="preserve">          description: &gt;-</w:t>
      </w:r>
    </w:p>
    <w:p w14:paraId="7DA5F237" w14:textId="77777777" w:rsidR="00ED1345" w:rsidRDefault="00ED1345" w:rsidP="00ED1345">
      <w:pPr>
        <w:pStyle w:val="PL"/>
      </w:pPr>
      <w:r>
        <w:t xml:space="preserve">            Success case ("204 No content").</w:t>
      </w:r>
    </w:p>
    <w:p w14:paraId="624A30CC" w14:textId="77777777" w:rsidR="00ED1345" w:rsidRDefault="00ED1345" w:rsidP="00ED1345">
      <w:pPr>
        <w:pStyle w:val="PL"/>
      </w:pPr>
      <w:r>
        <w:t xml:space="preserve">            The response message body is empty.</w:t>
      </w:r>
    </w:p>
    <w:p w14:paraId="533EF606" w14:textId="77777777" w:rsidR="00ED1345" w:rsidRDefault="00ED1345" w:rsidP="00ED1345">
      <w:pPr>
        <w:pStyle w:val="PL"/>
      </w:pPr>
      <w:r>
        <w:t xml:space="preserve">        default:</w:t>
      </w:r>
    </w:p>
    <w:p w14:paraId="31711DF2" w14:textId="77777777" w:rsidR="00ED1345" w:rsidRDefault="00ED1345" w:rsidP="00ED1345">
      <w:pPr>
        <w:pStyle w:val="PL"/>
      </w:pPr>
      <w:r>
        <w:t xml:space="preserve">          description: Response in case of error.</w:t>
      </w:r>
    </w:p>
    <w:p w14:paraId="5B96979E" w14:textId="77777777" w:rsidR="00ED1345" w:rsidRDefault="00ED1345" w:rsidP="00ED1345">
      <w:pPr>
        <w:pStyle w:val="PL"/>
      </w:pPr>
      <w:r>
        <w:t xml:space="preserve">          content:</w:t>
      </w:r>
    </w:p>
    <w:p w14:paraId="3B4365E9" w14:textId="77777777" w:rsidR="00ED1345" w:rsidRDefault="00ED1345" w:rsidP="00ED1345">
      <w:pPr>
        <w:pStyle w:val="PL"/>
      </w:pPr>
      <w:r>
        <w:t xml:space="preserve">            application/json:</w:t>
      </w:r>
    </w:p>
    <w:p w14:paraId="23A9697F" w14:textId="77777777" w:rsidR="00ED1345" w:rsidRDefault="00ED1345" w:rsidP="00ED1345">
      <w:pPr>
        <w:pStyle w:val="PL"/>
      </w:pPr>
      <w:r>
        <w:t xml:space="preserve">              schema:</w:t>
      </w:r>
    </w:p>
    <w:p w14:paraId="3540FC69" w14:textId="77777777" w:rsidR="00ED1345" w:rsidRDefault="00ED1345" w:rsidP="00ED1345">
      <w:pPr>
        <w:pStyle w:val="PL"/>
      </w:pPr>
      <w:r>
        <w:t xml:space="preserve">                type: array</w:t>
      </w:r>
    </w:p>
    <w:p w14:paraId="192028BB" w14:textId="77777777" w:rsidR="00ED1345" w:rsidRDefault="00ED1345" w:rsidP="00ED1345">
      <w:pPr>
        <w:pStyle w:val="PL"/>
      </w:pPr>
      <w:r>
        <w:t xml:space="preserve">                items:</w:t>
      </w:r>
    </w:p>
    <w:p w14:paraId="01C74695" w14:textId="77777777" w:rsidR="00ED1345" w:rsidRDefault="00ED1345" w:rsidP="00ED1345">
      <w:pPr>
        <w:pStyle w:val="PL"/>
      </w:pPr>
      <w:r>
        <w:t xml:space="preserve">                  $ref: '#/components/schemas/FailedAlarm'</w:t>
      </w:r>
    </w:p>
    <w:p w14:paraId="54EB81E4" w14:textId="77777777" w:rsidR="00ED1345" w:rsidRDefault="00ED1345" w:rsidP="00ED1345">
      <w:pPr>
        <w:pStyle w:val="PL"/>
      </w:pPr>
      <w:r>
        <w:t xml:space="preserve">  /alarms/alarmCount:</w:t>
      </w:r>
    </w:p>
    <w:p w14:paraId="69E2F7C5" w14:textId="77777777" w:rsidR="00ED1345" w:rsidRDefault="00ED1345" w:rsidP="00ED1345">
      <w:pPr>
        <w:pStyle w:val="PL"/>
      </w:pPr>
      <w:r>
        <w:t xml:space="preserve">    get:</w:t>
      </w:r>
    </w:p>
    <w:p w14:paraId="43483FA5" w14:textId="77777777" w:rsidR="00ED1345" w:rsidRDefault="00ED1345" w:rsidP="00ED1345">
      <w:pPr>
        <w:pStyle w:val="PL"/>
      </w:pPr>
      <w:r>
        <w:t xml:space="preserve">      summary: Get the alarm count per perceived severity</w:t>
      </w:r>
    </w:p>
    <w:p w14:paraId="45BE792E" w14:textId="77777777" w:rsidR="00ED1345" w:rsidRDefault="00ED1345" w:rsidP="00ED1345">
      <w:pPr>
        <w:pStyle w:val="PL"/>
      </w:pPr>
      <w:r>
        <w:t xml:space="preserve">      parameters:</w:t>
      </w:r>
    </w:p>
    <w:p w14:paraId="373BA431" w14:textId="77777777" w:rsidR="00ED1345" w:rsidRDefault="00ED1345" w:rsidP="00ED1345">
      <w:pPr>
        <w:pStyle w:val="PL"/>
      </w:pPr>
      <w:r>
        <w:t xml:space="preserve">        - name: alarmAckState</w:t>
      </w:r>
    </w:p>
    <w:p w14:paraId="0616B469" w14:textId="77777777" w:rsidR="00ED1345" w:rsidRDefault="00ED1345" w:rsidP="00ED1345">
      <w:pPr>
        <w:pStyle w:val="PL"/>
      </w:pPr>
      <w:r>
        <w:t xml:space="preserve">          in: query</w:t>
      </w:r>
    </w:p>
    <w:p w14:paraId="3013D3FF" w14:textId="77777777" w:rsidR="00ED1345" w:rsidRDefault="00ED1345" w:rsidP="00ED1345">
      <w:pPr>
        <w:pStyle w:val="PL"/>
      </w:pPr>
      <w:r>
        <w:t xml:space="preserve">          required: false</w:t>
      </w:r>
    </w:p>
    <w:p w14:paraId="03B8ABCA" w14:textId="77777777" w:rsidR="00ED1345" w:rsidRDefault="00ED1345" w:rsidP="00ED1345">
      <w:pPr>
        <w:pStyle w:val="PL"/>
      </w:pPr>
      <w:r>
        <w:t xml:space="preserve">          schema:</w:t>
      </w:r>
    </w:p>
    <w:p w14:paraId="5EA3292A" w14:textId="77777777" w:rsidR="00ED1345" w:rsidRDefault="00ED1345" w:rsidP="00ED1345">
      <w:pPr>
        <w:pStyle w:val="PL"/>
      </w:pPr>
      <w:r>
        <w:t xml:space="preserve">            $ref: '#/components/schemas/AlarmAckState'</w:t>
      </w:r>
    </w:p>
    <w:p w14:paraId="346F26B8" w14:textId="77777777" w:rsidR="00ED1345" w:rsidRDefault="00ED1345" w:rsidP="00ED1345">
      <w:pPr>
        <w:pStyle w:val="PL"/>
      </w:pPr>
      <w:r>
        <w:t xml:space="preserve">        - name: filter</w:t>
      </w:r>
    </w:p>
    <w:p w14:paraId="272D415A" w14:textId="77777777" w:rsidR="00ED1345" w:rsidRDefault="00ED1345" w:rsidP="00ED1345">
      <w:pPr>
        <w:pStyle w:val="PL"/>
      </w:pPr>
      <w:r>
        <w:t xml:space="preserve">          in: query</w:t>
      </w:r>
    </w:p>
    <w:p w14:paraId="0E30F1BD" w14:textId="77777777" w:rsidR="00ED1345" w:rsidRDefault="00ED1345" w:rsidP="00ED1345">
      <w:pPr>
        <w:pStyle w:val="PL"/>
      </w:pPr>
      <w:r>
        <w:t xml:space="preserve">          required: false</w:t>
      </w:r>
    </w:p>
    <w:p w14:paraId="06B6A38D" w14:textId="77777777" w:rsidR="00ED1345" w:rsidRDefault="00ED1345" w:rsidP="00ED1345">
      <w:pPr>
        <w:pStyle w:val="PL"/>
      </w:pPr>
      <w:r>
        <w:t xml:space="preserve">          schema:</w:t>
      </w:r>
    </w:p>
    <w:p w14:paraId="27ACFB11" w14:textId="77777777" w:rsidR="00ED1345" w:rsidRDefault="00ED1345" w:rsidP="00ED1345">
      <w:pPr>
        <w:pStyle w:val="PL"/>
      </w:pPr>
      <w:r>
        <w:t xml:space="preserve">            type: string</w:t>
      </w:r>
    </w:p>
    <w:p w14:paraId="32288069" w14:textId="77777777" w:rsidR="00ED1345" w:rsidRDefault="00ED1345" w:rsidP="00ED1345">
      <w:pPr>
        <w:pStyle w:val="PL"/>
      </w:pPr>
      <w:r>
        <w:t xml:space="preserve">      responses:</w:t>
      </w:r>
    </w:p>
    <w:p w14:paraId="56D30FB0" w14:textId="77777777" w:rsidR="00ED1345" w:rsidRDefault="00ED1345" w:rsidP="00ED1345">
      <w:pPr>
        <w:pStyle w:val="PL"/>
      </w:pPr>
      <w:r>
        <w:t xml:space="preserve">        '200':</w:t>
      </w:r>
    </w:p>
    <w:p w14:paraId="7A0DC114" w14:textId="77777777" w:rsidR="00ED1345" w:rsidRDefault="00ED1345" w:rsidP="00ED1345">
      <w:pPr>
        <w:pStyle w:val="PL"/>
      </w:pPr>
      <w:r>
        <w:t xml:space="preserve">          description: &gt;-</w:t>
      </w:r>
    </w:p>
    <w:p w14:paraId="7CB51CEA" w14:textId="77777777" w:rsidR="00ED1345" w:rsidRDefault="00ED1345" w:rsidP="00ED1345">
      <w:pPr>
        <w:pStyle w:val="PL"/>
      </w:pPr>
      <w:r>
        <w:t xml:space="preserve">            Success case ("200 OK").</w:t>
      </w:r>
    </w:p>
    <w:p w14:paraId="4B233890" w14:textId="77777777" w:rsidR="00ED1345" w:rsidRDefault="00ED1345" w:rsidP="00ED1345">
      <w:pPr>
        <w:pStyle w:val="PL"/>
      </w:pPr>
      <w:r>
        <w:t xml:space="preserve">            The alarm count per perceived severity is returned.</w:t>
      </w:r>
    </w:p>
    <w:p w14:paraId="213DDA62" w14:textId="77777777" w:rsidR="00ED1345" w:rsidRDefault="00ED1345" w:rsidP="00ED1345">
      <w:pPr>
        <w:pStyle w:val="PL"/>
      </w:pPr>
      <w:r>
        <w:t xml:space="preserve">          content:</w:t>
      </w:r>
    </w:p>
    <w:p w14:paraId="5CEFB4EC" w14:textId="77777777" w:rsidR="00ED1345" w:rsidRDefault="00ED1345" w:rsidP="00ED1345">
      <w:pPr>
        <w:pStyle w:val="PL"/>
      </w:pPr>
      <w:r>
        <w:t xml:space="preserve">            application/json:</w:t>
      </w:r>
    </w:p>
    <w:p w14:paraId="72FC9AF9" w14:textId="77777777" w:rsidR="00ED1345" w:rsidRDefault="00ED1345" w:rsidP="00ED1345">
      <w:pPr>
        <w:pStyle w:val="PL"/>
      </w:pPr>
      <w:r>
        <w:t xml:space="preserve">              schema:</w:t>
      </w:r>
    </w:p>
    <w:p w14:paraId="5FD2291B" w14:textId="77777777" w:rsidR="00ED1345" w:rsidRDefault="00ED1345" w:rsidP="00ED1345">
      <w:pPr>
        <w:pStyle w:val="PL"/>
      </w:pPr>
      <w:r>
        <w:t xml:space="preserve">                $ref: '#/components/schemas/AlarmCount'</w:t>
      </w:r>
    </w:p>
    <w:p w14:paraId="1C7FEB52" w14:textId="77777777" w:rsidR="00ED1345" w:rsidRDefault="00ED1345" w:rsidP="00ED1345">
      <w:pPr>
        <w:pStyle w:val="PL"/>
      </w:pPr>
      <w:r>
        <w:t xml:space="preserve">        default:</w:t>
      </w:r>
    </w:p>
    <w:p w14:paraId="72735B96" w14:textId="77777777" w:rsidR="00ED1345" w:rsidRDefault="00ED1345" w:rsidP="00ED1345">
      <w:pPr>
        <w:pStyle w:val="PL"/>
      </w:pPr>
      <w:r>
        <w:t xml:space="preserve">          description: Response in case of error. The error case needs rework.</w:t>
      </w:r>
    </w:p>
    <w:p w14:paraId="4E8D8F8A" w14:textId="77777777" w:rsidR="00ED1345" w:rsidRDefault="00ED1345" w:rsidP="00ED1345">
      <w:pPr>
        <w:pStyle w:val="PL"/>
      </w:pPr>
      <w:r>
        <w:t xml:space="preserve">          content:</w:t>
      </w:r>
    </w:p>
    <w:p w14:paraId="27C87953" w14:textId="77777777" w:rsidR="00ED1345" w:rsidRDefault="00ED1345" w:rsidP="00ED1345">
      <w:pPr>
        <w:pStyle w:val="PL"/>
      </w:pPr>
      <w:r>
        <w:t xml:space="preserve">            application/json:</w:t>
      </w:r>
    </w:p>
    <w:p w14:paraId="50E336F9" w14:textId="77777777" w:rsidR="00ED1345" w:rsidRDefault="00ED1345" w:rsidP="00ED1345">
      <w:pPr>
        <w:pStyle w:val="PL"/>
      </w:pPr>
      <w:r>
        <w:t xml:space="preserve">              schema:</w:t>
      </w:r>
    </w:p>
    <w:p w14:paraId="37C0D5C9" w14:textId="77777777" w:rsidR="00ED1345" w:rsidRDefault="00ED1345" w:rsidP="00ED1345">
      <w:pPr>
        <w:pStyle w:val="PL"/>
      </w:pPr>
      <w:r>
        <w:t xml:space="preserve">                $ref: 'TS28623_ComDefs.yaml#/components/schemas/ErrorResponse'</w:t>
      </w:r>
    </w:p>
    <w:p w14:paraId="7BD64600" w14:textId="77777777" w:rsidR="00ED1345" w:rsidRDefault="00ED1345" w:rsidP="00ED1345">
      <w:pPr>
        <w:pStyle w:val="PL"/>
      </w:pPr>
      <w:r>
        <w:t xml:space="preserve">  /alarms/{alarmId}:</w:t>
      </w:r>
    </w:p>
    <w:p w14:paraId="664860DD" w14:textId="77777777" w:rsidR="00ED1345" w:rsidRDefault="00ED1345" w:rsidP="00ED1345">
      <w:pPr>
        <w:pStyle w:val="PL"/>
      </w:pPr>
      <w:r>
        <w:t xml:space="preserve">    patch:</w:t>
      </w:r>
    </w:p>
    <w:p w14:paraId="01B8E9A9" w14:textId="77777777" w:rsidR="00ED1345" w:rsidRDefault="00ED1345" w:rsidP="00ED1345">
      <w:pPr>
        <w:pStyle w:val="PL"/>
      </w:pPr>
      <w:r>
        <w:t xml:space="preserve">      summary: 'Clear, acknowledge or unacknowledge a single alarm'</w:t>
      </w:r>
    </w:p>
    <w:p w14:paraId="2DE8B709" w14:textId="77777777" w:rsidR="00ED1345" w:rsidRDefault="00ED1345" w:rsidP="00ED1345">
      <w:pPr>
        <w:pStyle w:val="PL"/>
      </w:pPr>
      <w:r>
        <w:t xml:space="preserve">      description: &gt;-</w:t>
      </w:r>
    </w:p>
    <w:p w14:paraId="53C2A86A" w14:textId="77777777" w:rsidR="00ED1345" w:rsidRDefault="00ED1345" w:rsidP="00ED1345">
      <w:pPr>
        <w:pStyle w:val="PL"/>
      </w:pPr>
      <w:r>
        <w:t xml:space="preserve">        Clears, acknowledges or uncknowldeges a single alarm by patching the alarm</w:t>
      </w:r>
    </w:p>
    <w:p w14:paraId="6DC3DAAC" w14:textId="77777777" w:rsidR="00ED1345" w:rsidRDefault="00ED1345" w:rsidP="00ED1345">
      <w:pPr>
        <w:pStyle w:val="PL"/>
      </w:pPr>
      <w:r>
        <w:t xml:space="preserve">        information. A conditional acknowledge request based on the perceived</w:t>
      </w:r>
    </w:p>
    <w:p w14:paraId="0DA8F578" w14:textId="77777777" w:rsidR="00ED1345" w:rsidRDefault="00ED1345" w:rsidP="00ED1345">
      <w:pPr>
        <w:pStyle w:val="PL"/>
      </w:pPr>
      <w:r>
        <w:t xml:space="preserve">        severity is not supported.</w:t>
      </w:r>
    </w:p>
    <w:p w14:paraId="25DDAF2C" w14:textId="77777777" w:rsidR="00ED1345" w:rsidRDefault="00ED1345" w:rsidP="00ED1345">
      <w:pPr>
        <w:pStyle w:val="PL"/>
      </w:pPr>
      <w:r>
        <w:t xml:space="preserve">      parameters:</w:t>
      </w:r>
    </w:p>
    <w:p w14:paraId="4495F5C3" w14:textId="77777777" w:rsidR="00ED1345" w:rsidRDefault="00ED1345" w:rsidP="00ED1345">
      <w:pPr>
        <w:pStyle w:val="PL"/>
      </w:pPr>
      <w:r>
        <w:t xml:space="preserve">        - name: alarmId</w:t>
      </w:r>
    </w:p>
    <w:p w14:paraId="48021E52" w14:textId="77777777" w:rsidR="00ED1345" w:rsidRDefault="00ED1345" w:rsidP="00ED1345">
      <w:pPr>
        <w:pStyle w:val="PL"/>
      </w:pPr>
      <w:r>
        <w:t xml:space="preserve">          in: path</w:t>
      </w:r>
    </w:p>
    <w:p w14:paraId="1451F986" w14:textId="77777777" w:rsidR="00ED1345" w:rsidRDefault="00ED1345" w:rsidP="00ED1345">
      <w:pPr>
        <w:pStyle w:val="PL"/>
      </w:pPr>
      <w:r>
        <w:t xml:space="preserve">          description: Identifies the alarm to be patched.</w:t>
      </w:r>
    </w:p>
    <w:p w14:paraId="27DE32F8" w14:textId="77777777" w:rsidR="00ED1345" w:rsidRDefault="00ED1345" w:rsidP="00ED1345">
      <w:pPr>
        <w:pStyle w:val="PL"/>
      </w:pPr>
      <w:r>
        <w:t xml:space="preserve">          required: true</w:t>
      </w:r>
    </w:p>
    <w:p w14:paraId="12560ACB" w14:textId="77777777" w:rsidR="00ED1345" w:rsidRDefault="00ED1345" w:rsidP="00ED1345">
      <w:pPr>
        <w:pStyle w:val="PL"/>
      </w:pPr>
      <w:r>
        <w:t xml:space="preserve">          schema:</w:t>
      </w:r>
    </w:p>
    <w:p w14:paraId="09E8D827" w14:textId="77777777" w:rsidR="00ED1345" w:rsidRDefault="00ED1345" w:rsidP="00ED1345">
      <w:pPr>
        <w:pStyle w:val="PL"/>
      </w:pPr>
      <w:r>
        <w:t xml:space="preserve">            type: string</w:t>
      </w:r>
    </w:p>
    <w:p w14:paraId="44B911CE" w14:textId="77777777" w:rsidR="00ED1345" w:rsidRDefault="00ED1345" w:rsidP="00ED1345">
      <w:pPr>
        <w:pStyle w:val="PL"/>
      </w:pPr>
      <w:r>
        <w:t xml:space="preserve">      requestBody:</w:t>
      </w:r>
    </w:p>
    <w:p w14:paraId="0AECEA2D" w14:textId="77777777" w:rsidR="00ED1345" w:rsidRDefault="00ED1345" w:rsidP="00ED1345">
      <w:pPr>
        <w:pStyle w:val="PL"/>
      </w:pPr>
      <w:r>
        <w:t xml:space="preserve">        required: true</w:t>
      </w:r>
    </w:p>
    <w:p w14:paraId="3DE067C3" w14:textId="77777777" w:rsidR="00ED1345" w:rsidRDefault="00ED1345" w:rsidP="00ED1345">
      <w:pPr>
        <w:pStyle w:val="PL"/>
      </w:pPr>
      <w:r>
        <w:t xml:space="preserve">        content:</w:t>
      </w:r>
    </w:p>
    <w:p w14:paraId="64F96C25" w14:textId="77777777" w:rsidR="00ED1345" w:rsidRDefault="00ED1345" w:rsidP="00ED1345">
      <w:pPr>
        <w:pStyle w:val="PL"/>
      </w:pPr>
      <w:r>
        <w:t xml:space="preserve">          application/merge-patch+json:</w:t>
      </w:r>
    </w:p>
    <w:p w14:paraId="4FB6AC25" w14:textId="77777777" w:rsidR="00ED1345" w:rsidRDefault="00ED1345" w:rsidP="00ED1345">
      <w:pPr>
        <w:pStyle w:val="PL"/>
      </w:pPr>
      <w:r>
        <w:t xml:space="preserve">            schema:</w:t>
      </w:r>
    </w:p>
    <w:p w14:paraId="2DF6E614" w14:textId="77777777" w:rsidR="00ED1345" w:rsidRDefault="00ED1345" w:rsidP="00ED1345">
      <w:pPr>
        <w:pStyle w:val="PL"/>
      </w:pPr>
      <w:r>
        <w:t xml:space="preserve">              oneOf:</w:t>
      </w:r>
    </w:p>
    <w:p w14:paraId="73E5508C" w14:textId="77777777" w:rsidR="00ED1345" w:rsidRDefault="00ED1345" w:rsidP="00ED1345">
      <w:pPr>
        <w:pStyle w:val="PL"/>
      </w:pPr>
      <w:r>
        <w:t xml:space="preserve">                - $ref: '#/components/schemas/MergePatchAcknowledgeAlarm'</w:t>
      </w:r>
    </w:p>
    <w:p w14:paraId="3F500F68" w14:textId="77777777" w:rsidR="00ED1345" w:rsidRDefault="00ED1345" w:rsidP="00ED1345">
      <w:pPr>
        <w:pStyle w:val="PL"/>
      </w:pPr>
      <w:r>
        <w:t xml:space="preserve">                - $ref: '#/components/schemas/MergePatchClearAlarm'</w:t>
      </w:r>
    </w:p>
    <w:p w14:paraId="7D6BEF0E" w14:textId="77777777" w:rsidR="00ED1345" w:rsidRDefault="00ED1345" w:rsidP="00ED1345">
      <w:pPr>
        <w:pStyle w:val="PL"/>
      </w:pPr>
      <w:r>
        <w:t xml:space="preserve">      responses:</w:t>
      </w:r>
    </w:p>
    <w:p w14:paraId="30BEE9F7" w14:textId="77777777" w:rsidR="00ED1345" w:rsidRDefault="00ED1345" w:rsidP="00ED1345">
      <w:pPr>
        <w:pStyle w:val="PL"/>
      </w:pPr>
      <w:r>
        <w:t xml:space="preserve">        '204':</w:t>
      </w:r>
    </w:p>
    <w:p w14:paraId="27228891" w14:textId="77777777" w:rsidR="00ED1345" w:rsidRDefault="00ED1345" w:rsidP="00ED1345">
      <w:pPr>
        <w:pStyle w:val="PL"/>
      </w:pPr>
      <w:r>
        <w:t xml:space="preserve">          description: &gt;-</w:t>
      </w:r>
    </w:p>
    <w:p w14:paraId="72DDE25D" w14:textId="77777777" w:rsidR="00ED1345" w:rsidRDefault="00ED1345" w:rsidP="00ED1345">
      <w:pPr>
        <w:pStyle w:val="PL"/>
      </w:pPr>
      <w:r>
        <w:t xml:space="preserve">            Success case (204 No content).</w:t>
      </w:r>
    </w:p>
    <w:p w14:paraId="4541F2C2" w14:textId="77777777" w:rsidR="00ED1345" w:rsidRDefault="00ED1345" w:rsidP="00ED1345">
      <w:pPr>
        <w:pStyle w:val="PL"/>
      </w:pPr>
      <w:r>
        <w:t xml:space="preserve">            The response message body is absent.</w:t>
      </w:r>
    </w:p>
    <w:p w14:paraId="0E0AE8C0" w14:textId="77777777" w:rsidR="00ED1345" w:rsidRDefault="00ED1345" w:rsidP="00ED1345">
      <w:pPr>
        <w:pStyle w:val="PL"/>
      </w:pPr>
      <w:r>
        <w:t xml:space="preserve">        default:</w:t>
      </w:r>
    </w:p>
    <w:p w14:paraId="538FD348" w14:textId="77777777" w:rsidR="00ED1345" w:rsidRDefault="00ED1345" w:rsidP="00ED1345">
      <w:pPr>
        <w:pStyle w:val="PL"/>
      </w:pPr>
      <w:r>
        <w:t xml:space="preserve">          description: Response in case of error.</w:t>
      </w:r>
    </w:p>
    <w:p w14:paraId="4FA96093" w14:textId="77777777" w:rsidR="00ED1345" w:rsidRDefault="00ED1345" w:rsidP="00ED1345">
      <w:pPr>
        <w:pStyle w:val="PL"/>
      </w:pPr>
      <w:r>
        <w:t xml:space="preserve">          content:</w:t>
      </w:r>
    </w:p>
    <w:p w14:paraId="2FEAC510" w14:textId="77777777" w:rsidR="00ED1345" w:rsidRDefault="00ED1345" w:rsidP="00ED1345">
      <w:pPr>
        <w:pStyle w:val="PL"/>
      </w:pPr>
      <w:r>
        <w:t xml:space="preserve">            application/json:</w:t>
      </w:r>
    </w:p>
    <w:p w14:paraId="5C96D299" w14:textId="77777777" w:rsidR="00ED1345" w:rsidRDefault="00ED1345" w:rsidP="00ED1345">
      <w:pPr>
        <w:pStyle w:val="PL"/>
      </w:pPr>
      <w:r>
        <w:t xml:space="preserve">              schema:</w:t>
      </w:r>
    </w:p>
    <w:p w14:paraId="211A24FB" w14:textId="77777777" w:rsidR="00ED1345" w:rsidRDefault="00ED1345" w:rsidP="00ED1345">
      <w:pPr>
        <w:pStyle w:val="PL"/>
      </w:pPr>
      <w:r>
        <w:t xml:space="preserve">                $ref: 'TS28623_ComDefs.yaml#/components/schemas/ErrorResponse'</w:t>
      </w:r>
    </w:p>
    <w:p w14:paraId="03096C28" w14:textId="77777777" w:rsidR="00ED1345" w:rsidRDefault="00ED1345" w:rsidP="00ED1345">
      <w:pPr>
        <w:pStyle w:val="PL"/>
      </w:pPr>
      <w:r>
        <w:t xml:space="preserve">  /alarms/{alarmId}/comments:</w:t>
      </w:r>
    </w:p>
    <w:p w14:paraId="1B86EC23" w14:textId="77777777" w:rsidR="00ED1345" w:rsidRDefault="00ED1345" w:rsidP="00ED1345">
      <w:pPr>
        <w:pStyle w:val="PL"/>
      </w:pPr>
      <w:r>
        <w:t xml:space="preserve">    post:</w:t>
      </w:r>
    </w:p>
    <w:p w14:paraId="221DB7A3" w14:textId="77777777" w:rsidR="00ED1345" w:rsidRDefault="00ED1345" w:rsidP="00ED1345">
      <w:pPr>
        <w:pStyle w:val="PL"/>
      </w:pPr>
      <w:r>
        <w:t xml:space="preserve">      summary: Add a comment to a single alarm</w:t>
      </w:r>
    </w:p>
    <w:p w14:paraId="691AA62E" w14:textId="77777777" w:rsidR="00ED1345" w:rsidRDefault="00ED1345" w:rsidP="00ED1345">
      <w:pPr>
        <w:pStyle w:val="PL"/>
      </w:pPr>
      <w:r>
        <w:t xml:space="preserve">      description: &gt;-</w:t>
      </w:r>
    </w:p>
    <w:p w14:paraId="3E6614DE" w14:textId="77777777" w:rsidR="00ED1345" w:rsidRDefault="00ED1345" w:rsidP="00ED1345">
      <w:pPr>
        <w:pStyle w:val="PL"/>
      </w:pPr>
      <w:r>
        <w:t xml:space="preserve">        Adds a comment to an alarm identified by alarmId. The id of the new comment</w:t>
      </w:r>
    </w:p>
    <w:p w14:paraId="6D3B6089" w14:textId="77777777" w:rsidR="00ED1345" w:rsidRDefault="00ED1345" w:rsidP="00ED1345">
      <w:pPr>
        <w:pStyle w:val="PL"/>
      </w:pPr>
      <w:r>
        <w:t xml:space="preserve">        is allocated by the producer.</w:t>
      </w:r>
    </w:p>
    <w:p w14:paraId="19F36A72" w14:textId="77777777" w:rsidR="00ED1345" w:rsidRDefault="00ED1345" w:rsidP="00ED1345">
      <w:pPr>
        <w:pStyle w:val="PL"/>
      </w:pPr>
      <w:r>
        <w:t xml:space="preserve">      parameters:</w:t>
      </w:r>
    </w:p>
    <w:p w14:paraId="2A4768DD" w14:textId="77777777" w:rsidR="00ED1345" w:rsidRDefault="00ED1345" w:rsidP="00ED1345">
      <w:pPr>
        <w:pStyle w:val="PL"/>
      </w:pPr>
      <w:r>
        <w:t xml:space="preserve">        - name: alarmId</w:t>
      </w:r>
    </w:p>
    <w:p w14:paraId="108EAAC6" w14:textId="77777777" w:rsidR="00ED1345" w:rsidRDefault="00ED1345" w:rsidP="00ED1345">
      <w:pPr>
        <w:pStyle w:val="PL"/>
      </w:pPr>
      <w:r>
        <w:t xml:space="preserve">          in: path</w:t>
      </w:r>
    </w:p>
    <w:p w14:paraId="4C3A2227" w14:textId="77777777" w:rsidR="00ED1345" w:rsidRDefault="00ED1345" w:rsidP="00ED1345">
      <w:pPr>
        <w:pStyle w:val="PL"/>
      </w:pPr>
      <w:r>
        <w:t xml:space="preserve">          description: Identifies the alarm to which the comment shall be added.</w:t>
      </w:r>
    </w:p>
    <w:p w14:paraId="6D3D2328" w14:textId="77777777" w:rsidR="00ED1345" w:rsidRDefault="00ED1345" w:rsidP="00ED1345">
      <w:pPr>
        <w:pStyle w:val="PL"/>
      </w:pPr>
      <w:r>
        <w:t xml:space="preserve">          required: true</w:t>
      </w:r>
    </w:p>
    <w:p w14:paraId="5D7AB26F" w14:textId="77777777" w:rsidR="00ED1345" w:rsidRDefault="00ED1345" w:rsidP="00ED1345">
      <w:pPr>
        <w:pStyle w:val="PL"/>
      </w:pPr>
      <w:r>
        <w:t xml:space="preserve">          schema:</w:t>
      </w:r>
    </w:p>
    <w:p w14:paraId="471C44BC" w14:textId="77777777" w:rsidR="00ED1345" w:rsidRDefault="00ED1345" w:rsidP="00ED1345">
      <w:pPr>
        <w:pStyle w:val="PL"/>
      </w:pPr>
      <w:r>
        <w:t xml:space="preserve">            type: string</w:t>
      </w:r>
    </w:p>
    <w:p w14:paraId="2285B62B" w14:textId="77777777" w:rsidR="00ED1345" w:rsidRDefault="00ED1345" w:rsidP="00ED1345">
      <w:pPr>
        <w:pStyle w:val="PL"/>
      </w:pPr>
      <w:r>
        <w:t xml:space="preserve">      requestBody:</w:t>
      </w:r>
    </w:p>
    <w:p w14:paraId="7EAA493D" w14:textId="77777777" w:rsidR="00ED1345" w:rsidRDefault="00ED1345" w:rsidP="00ED1345">
      <w:pPr>
        <w:pStyle w:val="PL"/>
      </w:pPr>
      <w:r>
        <w:t xml:space="preserve">        required: true</w:t>
      </w:r>
    </w:p>
    <w:p w14:paraId="65C89D26" w14:textId="77777777" w:rsidR="00ED1345" w:rsidRDefault="00ED1345" w:rsidP="00ED1345">
      <w:pPr>
        <w:pStyle w:val="PL"/>
      </w:pPr>
      <w:r>
        <w:t xml:space="preserve">        content:</w:t>
      </w:r>
    </w:p>
    <w:p w14:paraId="5C419B89" w14:textId="77777777" w:rsidR="00ED1345" w:rsidRDefault="00ED1345" w:rsidP="00ED1345">
      <w:pPr>
        <w:pStyle w:val="PL"/>
      </w:pPr>
      <w:r>
        <w:t xml:space="preserve">          application/json:</w:t>
      </w:r>
    </w:p>
    <w:p w14:paraId="5BF8C3B7" w14:textId="77777777" w:rsidR="00ED1345" w:rsidRDefault="00ED1345" w:rsidP="00ED1345">
      <w:pPr>
        <w:pStyle w:val="PL"/>
      </w:pPr>
      <w:r>
        <w:t xml:space="preserve">            schema:</w:t>
      </w:r>
    </w:p>
    <w:p w14:paraId="7179215D" w14:textId="77777777" w:rsidR="00ED1345" w:rsidRDefault="00ED1345" w:rsidP="00ED1345">
      <w:pPr>
        <w:pStyle w:val="PL"/>
      </w:pPr>
      <w:r>
        <w:t xml:space="preserve">              $ref: '#/components/schemas/Comment'</w:t>
      </w:r>
    </w:p>
    <w:p w14:paraId="4F01DD7A" w14:textId="77777777" w:rsidR="00ED1345" w:rsidRDefault="00ED1345" w:rsidP="00ED1345">
      <w:pPr>
        <w:pStyle w:val="PL"/>
      </w:pPr>
      <w:r>
        <w:t xml:space="preserve">      responses:</w:t>
      </w:r>
    </w:p>
    <w:p w14:paraId="159A725B" w14:textId="77777777" w:rsidR="00ED1345" w:rsidRDefault="00ED1345" w:rsidP="00ED1345">
      <w:pPr>
        <w:pStyle w:val="PL"/>
      </w:pPr>
      <w:r>
        <w:t xml:space="preserve">        '201':</w:t>
      </w:r>
    </w:p>
    <w:p w14:paraId="6121C926" w14:textId="77777777" w:rsidR="00ED1345" w:rsidRDefault="00ED1345" w:rsidP="00ED1345">
      <w:pPr>
        <w:pStyle w:val="PL"/>
      </w:pPr>
      <w:r>
        <w:t xml:space="preserve">          description: &gt;-</w:t>
      </w:r>
    </w:p>
    <w:p w14:paraId="682EAA91" w14:textId="77777777" w:rsidR="00ED1345" w:rsidRDefault="00ED1345" w:rsidP="00ED1345">
      <w:pPr>
        <w:pStyle w:val="PL"/>
      </w:pPr>
      <w:r>
        <w:t xml:space="preserve">            Success case (201 Created).</w:t>
      </w:r>
    </w:p>
    <w:p w14:paraId="61526EDD" w14:textId="77777777" w:rsidR="00ED1345" w:rsidRDefault="00ED1345" w:rsidP="00ED1345">
      <w:pPr>
        <w:pStyle w:val="PL"/>
      </w:pPr>
      <w:r>
        <w:t xml:space="preserve">            The representation of the newly created comment resource shall be returned.</w:t>
      </w:r>
    </w:p>
    <w:p w14:paraId="32740D98" w14:textId="77777777" w:rsidR="00ED1345" w:rsidRDefault="00ED1345" w:rsidP="00ED1345">
      <w:pPr>
        <w:pStyle w:val="PL"/>
      </w:pPr>
      <w:r>
        <w:t xml:space="preserve">          content:</w:t>
      </w:r>
    </w:p>
    <w:p w14:paraId="293A5CFB" w14:textId="77777777" w:rsidR="00ED1345" w:rsidRDefault="00ED1345" w:rsidP="00ED1345">
      <w:pPr>
        <w:pStyle w:val="PL"/>
      </w:pPr>
      <w:r>
        <w:t xml:space="preserve">            application/json:</w:t>
      </w:r>
    </w:p>
    <w:p w14:paraId="3F0DDE14" w14:textId="77777777" w:rsidR="00ED1345" w:rsidRDefault="00ED1345" w:rsidP="00ED1345">
      <w:pPr>
        <w:pStyle w:val="PL"/>
      </w:pPr>
      <w:r>
        <w:t xml:space="preserve">              schema:</w:t>
      </w:r>
    </w:p>
    <w:p w14:paraId="120D7764" w14:textId="77777777" w:rsidR="00ED1345" w:rsidRDefault="00ED1345" w:rsidP="00ED1345">
      <w:pPr>
        <w:pStyle w:val="PL"/>
      </w:pPr>
      <w:r>
        <w:t xml:space="preserve">                $ref: '#/components/schemas/Comment'</w:t>
      </w:r>
    </w:p>
    <w:p w14:paraId="29A9EDCD" w14:textId="77777777" w:rsidR="00ED1345" w:rsidRDefault="00ED1345" w:rsidP="00ED1345">
      <w:pPr>
        <w:pStyle w:val="PL"/>
      </w:pPr>
      <w:r>
        <w:t xml:space="preserve">          headers:</w:t>
      </w:r>
    </w:p>
    <w:p w14:paraId="7714AD55" w14:textId="77777777" w:rsidR="00ED1345" w:rsidRDefault="00ED1345" w:rsidP="00ED1345">
      <w:pPr>
        <w:pStyle w:val="PL"/>
      </w:pPr>
      <w:r>
        <w:t xml:space="preserve">            Location:</w:t>
      </w:r>
    </w:p>
    <w:p w14:paraId="6F4A8A3D" w14:textId="77777777" w:rsidR="00ED1345" w:rsidRDefault="00ED1345" w:rsidP="00ED1345">
      <w:pPr>
        <w:pStyle w:val="PL"/>
      </w:pPr>
      <w:r>
        <w:t xml:space="preserve">              description: URI of the newly created comment resource.</w:t>
      </w:r>
    </w:p>
    <w:p w14:paraId="19A649D0" w14:textId="77777777" w:rsidR="00ED1345" w:rsidRDefault="00ED1345" w:rsidP="00ED1345">
      <w:pPr>
        <w:pStyle w:val="PL"/>
      </w:pPr>
      <w:r>
        <w:t xml:space="preserve">              required: true</w:t>
      </w:r>
    </w:p>
    <w:p w14:paraId="1B6A6996" w14:textId="77777777" w:rsidR="00ED1345" w:rsidRDefault="00ED1345" w:rsidP="00ED1345">
      <w:pPr>
        <w:pStyle w:val="PL"/>
      </w:pPr>
      <w:r>
        <w:t xml:space="preserve">              schema:</w:t>
      </w:r>
    </w:p>
    <w:p w14:paraId="5C615BBC" w14:textId="77777777" w:rsidR="00ED1345" w:rsidRDefault="00ED1345" w:rsidP="00ED1345">
      <w:pPr>
        <w:pStyle w:val="PL"/>
      </w:pPr>
      <w:r>
        <w:t xml:space="preserve">                type: string</w:t>
      </w:r>
    </w:p>
    <w:p w14:paraId="1E0916A3" w14:textId="77777777" w:rsidR="00ED1345" w:rsidRDefault="00ED1345" w:rsidP="00ED1345">
      <w:pPr>
        <w:pStyle w:val="PL"/>
      </w:pPr>
      <w:r>
        <w:t xml:space="preserve">        default:</w:t>
      </w:r>
    </w:p>
    <w:p w14:paraId="5DB62ECC" w14:textId="77777777" w:rsidR="00ED1345" w:rsidRDefault="00ED1345" w:rsidP="00ED1345">
      <w:pPr>
        <w:pStyle w:val="PL"/>
      </w:pPr>
      <w:r>
        <w:t xml:space="preserve">          description: Error case.</w:t>
      </w:r>
    </w:p>
    <w:p w14:paraId="312E422B" w14:textId="77777777" w:rsidR="00ED1345" w:rsidRDefault="00ED1345" w:rsidP="00ED1345">
      <w:pPr>
        <w:pStyle w:val="PL"/>
      </w:pPr>
      <w:r>
        <w:t xml:space="preserve">          content:</w:t>
      </w:r>
    </w:p>
    <w:p w14:paraId="56AD4157" w14:textId="77777777" w:rsidR="00ED1345" w:rsidRDefault="00ED1345" w:rsidP="00ED1345">
      <w:pPr>
        <w:pStyle w:val="PL"/>
      </w:pPr>
      <w:r>
        <w:t xml:space="preserve">            application/json:</w:t>
      </w:r>
    </w:p>
    <w:p w14:paraId="4FB078A7" w14:textId="77777777" w:rsidR="00ED1345" w:rsidRDefault="00ED1345" w:rsidP="00ED1345">
      <w:pPr>
        <w:pStyle w:val="PL"/>
      </w:pPr>
      <w:r>
        <w:t xml:space="preserve">              schema:</w:t>
      </w:r>
    </w:p>
    <w:p w14:paraId="40117489" w14:textId="77777777" w:rsidR="00ED1345" w:rsidRDefault="00ED1345" w:rsidP="00ED1345">
      <w:pPr>
        <w:pStyle w:val="PL"/>
      </w:pPr>
      <w:r>
        <w:t xml:space="preserve">                $ref: 'TS28623_ComDefs.yaml#/components/schemas/ErrorResponse'</w:t>
      </w:r>
    </w:p>
    <w:p w14:paraId="78B08BC0" w14:textId="77777777" w:rsidR="00ED1345" w:rsidRDefault="00ED1345" w:rsidP="00ED1345">
      <w:pPr>
        <w:pStyle w:val="PL"/>
      </w:pPr>
    </w:p>
    <w:p w14:paraId="27EE38BE" w14:textId="77777777" w:rsidR="00ED1345" w:rsidRDefault="00ED1345" w:rsidP="00ED1345">
      <w:pPr>
        <w:pStyle w:val="PL"/>
      </w:pPr>
      <w:r>
        <w:t xml:space="preserve">  /subscriptions:</w:t>
      </w:r>
    </w:p>
    <w:p w14:paraId="79038B64" w14:textId="77777777" w:rsidR="00ED1345" w:rsidRDefault="00ED1345" w:rsidP="00ED1345">
      <w:pPr>
        <w:pStyle w:val="PL"/>
      </w:pPr>
      <w:r>
        <w:t xml:space="preserve">    post:</w:t>
      </w:r>
    </w:p>
    <w:p w14:paraId="18076847" w14:textId="77777777" w:rsidR="00ED1345" w:rsidRDefault="00ED1345" w:rsidP="00ED1345">
      <w:pPr>
        <w:pStyle w:val="PL"/>
      </w:pPr>
      <w:r>
        <w:t xml:space="preserve">      summary: Create a subscription</w:t>
      </w:r>
    </w:p>
    <w:p w14:paraId="6F382376" w14:textId="77777777" w:rsidR="00ED1345" w:rsidRDefault="00ED1345" w:rsidP="00ED1345">
      <w:pPr>
        <w:pStyle w:val="PL"/>
      </w:pPr>
      <w:r>
        <w:t xml:space="preserve">      description: &gt;-</w:t>
      </w:r>
    </w:p>
    <w:p w14:paraId="57B5647F" w14:textId="77777777" w:rsidR="00ED1345" w:rsidRDefault="00ED1345" w:rsidP="00ED1345">
      <w:pPr>
        <w:pStyle w:val="PL"/>
      </w:pPr>
      <w:r>
        <w:t xml:space="preserve">        To create a subscription the representation of the subscription is</w:t>
      </w:r>
    </w:p>
    <w:p w14:paraId="64DD3513" w14:textId="77777777" w:rsidR="00ED1345" w:rsidRDefault="00ED1345" w:rsidP="00ED1345">
      <w:pPr>
        <w:pStyle w:val="PL"/>
      </w:pPr>
      <w:r>
        <w:t xml:space="preserve">        POSTed on the /subscriptions collection resource.</w:t>
      </w:r>
    </w:p>
    <w:p w14:paraId="154A0B0C" w14:textId="77777777" w:rsidR="00ED1345" w:rsidRDefault="00ED1345" w:rsidP="00ED1345">
      <w:pPr>
        <w:pStyle w:val="PL"/>
      </w:pPr>
      <w:r>
        <w:t xml:space="preserve">      requestBody:</w:t>
      </w:r>
    </w:p>
    <w:p w14:paraId="54968979" w14:textId="77777777" w:rsidR="00ED1345" w:rsidRDefault="00ED1345" w:rsidP="00ED1345">
      <w:pPr>
        <w:pStyle w:val="PL"/>
      </w:pPr>
      <w:r>
        <w:t xml:space="preserve">        required: true</w:t>
      </w:r>
    </w:p>
    <w:p w14:paraId="2E24D70D" w14:textId="77777777" w:rsidR="00ED1345" w:rsidRDefault="00ED1345" w:rsidP="00ED1345">
      <w:pPr>
        <w:pStyle w:val="PL"/>
      </w:pPr>
      <w:r>
        <w:t xml:space="preserve">        content:</w:t>
      </w:r>
    </w:p>
    <w:p w14:paraId="565ADD5F" w14:textId="77777777" w:rsidR="00ED1345" w:rsidRDefault="00ED1345" w:rsidP="00ED1345">
      <w:pPr>
        <w:pStyle w:val="PL"/>
      </w:pPr>
      <w:r>
        <w:t xml:space="preserve">          application/json:</w:t>
      </w:r>
    </w:p>
    <w:p w14:paraId="76EB6292" w14:textId="77777777" w:rsidR="00ED1345" w:rsidRDefault="00ED1345" w:rsidP="00ED1345">
      <w:pPr>
        <w:pStyle w:val="PL"/>
      </w:pPr>
      <w:r>
        <w:t xml:space="preserve">            schema:</w:t>
      </w:r>
    </w:p>
    <w:p w14:paraId="3F316BCE" w14:textId="77777777" w:rsidR="00ED1345" w:rsidRDefault="00ED1345" w:rsidP="00ED1345">
      <w:pPr>
        <w:pStyle w:val="PL"/>
      </w:pPr>
      <w:r>
        <w:t xml:space="preserve">              $ref: '#/components/schemas/Subscription'</w:t>
      </w:r>
    </w:p>
    <w:p w14:paraId="6601A5E9" w14:textId="77777777" w:rsidR="00ED1345" w:rsidRDefault="00ED1345" w:rsidP="00ED1345">
      <w:pPr>
        <w:pStyle w:val="PL"/>
      </w:pPr>
      <w:r>
        <w:t xml:space="preserve">      responses:</w:t>
      </w:r>
    </w:p>
    <w:p w14:paraId="6846C0F2" w14:textId="77777777" w:rsidR="00ED1345" w:rsidRDefault="00ED1345" w:rsidP="00ED1345">
      <w:pPr>
        <w:pStyle w:val="PL"/>
      </w:pPr>
      <w:r>
        <w:t xml:space="preserve">        '201':</w:t>
      </w:r>
    </w:p>
    <w:p w14:paraId="7D64F3EE" w14:textId="77777777" w:rsidR="00ED1345" w:rsidRDefault="00ED1345" w:rsidP="00ED1345">
      <w:pPr>
        <w:pStyle w:val="PL"/>
      </w:pPr>
      <w:r>
        <w:t xml:space="preserve">          description: &gt;-</w:t>
      </w:r>
    </w:p>
    <w:p w14:paraId="24EEE082" w14:textId="77777777" w:rsidR="00ED1345" w:rsidRDefault="00ED1345" w:rsidP="00ED1345">
      <w:pPr>
        <w:pStyle w:val="PL"/>
      </w:pPr>
      <w:r>
        <w:t xml:space="preserve">            Success case ("201 Created").</w:t>
      </w:r>
    </w:p>
    <w:p w14:paraId="7B279631" w14:textId="77777777" w:rsidR="00ED1345" w:rsidRDefault="00ED1345" w:rsidP="00ED1345">
      <w:pPr>
        <w:pStyle w:val="PL"/>
      </w:pPr>
      <w:r>
        <w:t xml:space="preserve">            The representation of the newly created subscription resource shall</w:t>
      </w:r>
    </w:p>
    <w:p w14:paraId="38B9D421" w14:textId="77777777" w:rsidR="00ED1345" w:rsidRDefault="00ED1345" w:rsidP="00ED1345">
      <w:pPr>
        <w:pStyle w:val="PL"/>
      </w:pPr>
      <w:r>
        <w:t xml:space="preserve">            be returned.</w:t>
      </w:r>
    </w:p>
    <w:p w14:paraId="4C0BD96B" w14:textId="77777777" w:rsidR="00ED1345" w:rsidRDefault="00ED1345" w:rsidP="00ED1345">
      <w:pPr>
        <w:pStyle w:val="PL"/>
      </w:pPr>
      <w:r>
        <w:t xml:space="preserve">          content:</w:t>
      </w:r>
    </w:p>
    <w:p w14:paraId="7DA0B921" w14:textId="77777777" w:rsidR="00ED1345" w:rsidRDefault="00ED1345" w:rsidP="00ED1345">
      <w:pPr>
        <w:pStyle w:val="PL"/>
      </w:pPr>
      <w:r>
        <w:t xml:space="preserve">            application/json:</w:t>
      </w:r>
    </w:p>
    <w:p w14:paraId="19EB3056" w14:textId="77777777" w:rsidR="00ED1345" w:rsidRDefault="00ED1345" w:rsidP="00ED1345">
      <w:pPr>
        <w:pStyle w:val="PL"/>
      </w:pPr>
      <w:r>
        <w:t xml:space="preserve">              schema:</w:t>
      </w:r>
    </w:p>
    <w:p w14:paraId="6EAA04C4" w14:textId="77777777" w:rsidR="00ED1345" w:rsidRDefault="00ED1345" w:rsidP="00ED1345">
      <w:pPr>
        <w:pStyle w:val="PL"/>
      </w:pPr>
      <w:r>
        <w:t xml:space="preserve">                $ref: '#/components/schemas/Subscription'</w:t>
      </w:r>
    </w:p>
    <w:p w14:paraId="0B85D5E2" w14:textId="77777777" w:rsidR="00ED1345" w:rsidRDefault="00ED1345" w:rsidP="00ED1345">
      <w:pPr>
        <w:pStyle w:val="PL"/>
      </w:pPr>
      <w:r>
        <w:t xml:space="preserve">          headers:</w:t>
      </w:r>
    </w:p>
    <w:p w14:paraId="286AEA30" w14:textId="77777777" w:rsidR="00ED1345" w:rsidRDefault="00ED1345" w:rsidP="00ED1345">
      <w:pPr>
        <w:pStyle w:val="PL"/>
      </w:pPr>
      <w:r>
        <w:t xml:space="preserve">            Location:</w:t>
      </w:r>
    </w:p>
    <w:p w14:paraId="28A6F7EC" w14:textId="77777777" w:rsidR="00ED1345" w:rsidRDefault="00ED1345" w:rsidP="00ED1345">
      <w:pPr>
        <w:pStyle w:val="PL"/>
      </w:pPr>
      <w:r>
        <w:t xml:space="preserve">              description: URI of the newly created subscription resource</w:t>
      </w:r>
    </w:p>
    <w:p w14:paraId="2881F353" w14:textId="77777777" w:rsidR="00ED1345" w:rsidRDefault="00ED1345" w:rsidP="00ED1345">
      <w:pPr>
        <w:pStyle w:val="PL"/>
      </w:pPr>
      <w:r>
        <w:t xml:space="preserve">              required: true</w:t>
      </w:r>
    </w:p>
    <w:p w14:paraId="1C6081C9" w14:textId="77777777" w:rsidR="00ED1345" w:rsidRDefault="00ED1345" w:rsidP="00ED1345">
      <w:pPr>
        <w:pStyle w:val="PL"/>
      </w:pPr>
      <w:r>
        <w:t xml:space="preserve">              schema:</w:t>
      </w:r>
    </w:p>
    <w:p w14:paraId="3D5FAC33" w14:textId="77777777" w:rsidR="00ED1345" w:rsidRDefault="00ED1345" w:rsidP="00ED1345">
      <w:pPr>
        <w:pStyle w:val="PL"/>
      </w:pPr>
      <w:r>
        <w:t xml:space="preserve">                type: string</w:t>
      </w:r>
    </w:p>
    <w:p w14:paraId="1A5DF280" w14:textId="77777777" w:rsidR="00ED1345" w:rsidRDefault="00ED1345" w:rsidP="00ED1345">
      <w:pPr>
        <w:pStyle w:val="PL"/>
      </w:pPr>
      <w:r>
        <w:t xml:space="preserve">        default:</w:t>
      </w:r>
    </w:p>
    <w:p w14:paraId="212CE767" w14:textId="77777777" w:rsidR="00ED1345" w:rsidRDefault="00ED1345" w:rsidP="00ED1345">
      <w:pPr>
        <w:pStyle w:val="PL"/>
      </w:pPr>
      <w:r>
        <w:t xml:space="preserve">          description: Error case.</w:t>
      </w:r>
    </w:p>
    <w:p w14:paraId="52B61828" w14:textId="77777777" w:rsidR="00ED1345" w:rsidRDefault="00ED1345" w:rsidP="00ED1345">
      <w:pPr>
        <w:pStyle w:val="PL"/>
      </w:pPr>
      <w:r>
        <w:t xml:space="preserve">          content:</w:t>
      </w:r>
    </w:p>
    <w:p w14:paraId="2EC9AA26" w14:textId="77777777" w:rsidR="00ED1345" w:rsidRDefault="00ED1345" w:rsidP="00ED1345">
      <w:pPr>
        <w:pStyle w:val="PL"/>
      </w:pPr>
      <w:r>
        <w:t xml:space="preserve">            application/json:</w:t>
      </w:r>
    </w:p>
    <w:p w14:paraId="099131B3" w14:textId="77777777" w:rsidR="00ED1345" w:rsidRDefault="00ED1345" w:rsidP="00ED1345">
      <w:pPr>
        <w:pStyle w:val="PL"/>
      </w:pPr>
      <w:r>
        <w:t xml:space="preserve">              schema:</w:t>
      </w:r>
    </w:p>
    <w:p w14:paraId="222C54DB" w14:textId="77777777" w:rsidR="00ED1345" w:rsidRDefault="00ED1345" w:rsidP="00ED1345">
      <w:pPr>
        <w:pStyle w:val="PL"/>
      </w:pPr>
      <w:r>
        <w:t xml:space="preserve">                $ref: 'TS28623_ComDefs.yaml#/components/schemas/ErrorResponse'</w:t>
      </w:r>
    </w:p>
    <w:p w14:paraId="19C00B36" w14:textId="77777777" w:rsidR="00ED1345" w:rsidRDefault="00ED1345" w:rsidP="00ED1345">
      <w:pPr>
        <w:pStyle w:val="PL"/>
      </w:pPr>
      <w:r>
        <w:t xml:space="preserve">      callbacks:</w:t>
      </w:r>
    </w:p>
    <w:p w14:paraId="777ACC30" w14:textId="77777777" w:rsidR="00ED1345" w:rsidRDefault="00ED1345" w:rsidP="00ED1345">
      <w:pPr>
        <w:pStyle w:val="PL"/>
      </w:pPr>
      <w:r>
        <w:t xml:space="preserve">        notifyNewAlarm:</w:t>
      </w:r>
    </w:p>
    <w:p w14:paraId="3CF848C5" w14:textId="77777777" w:rsidR="00ED1345" w:rsidRDefault="00ED1345" w:rsidP="00ED1345">
      <w:pPr>
        <w:pStyle w:val="PL"/>
      </w:pPr>
      <w:r>
        <w:t xml:space="preserve">          '{request.body#/consumerReference}':</w:t>
      </w:r>
    </w:p>
    <w:p w14:paraId="1C0C86CF" w14:textId="77777777" w:rsidR="00ED1345" w:rsidRDefault="00ED1345" w:rsidP="00ED1345">
      <w:pPr>
        <w:pStyle w:val="PL"/>
      </w:pPr>
      <w:r>
        <w:t xml:space="preserve">            post:</w:t>
      </w:r>
    </w:p>
    <w:p w14:paraId="279C737D" w14:textId="77777777" w:rsidR="00ED1345" w:rsidRDefault="00ED1345" w:rsidP="00ED1345">
      <w:pPr>
        <w:pStyle w:val="PL"/>
      </w:pPr>
      <w:r>
        <w:t xml:space="preserve">              requestBody:</w:t>
      </w:r>
    </w:p>
    <w:p w14:paraId="38075668" w14:textId="77777777" w:rsidR="00ED1345" w:rsidRDefault="00ED1345" w:rsidP="00ED1345">
      <w:pPr>
        <w:pStyle w:val="PL"/>
      </w:pPr>
      <w:r>
        <w:t xml:space="preserve">                required: true</w:t>
      </w:r>
    </w:p>
    <w:p w14:paraId="0C8A9F03" w14:textId="77777777" w:rsidR="00ED1345" w:rsidRDefault="00ED1345" w:rsidP="00ED1345">
      <w:pPr>
        <w:pStyle w:val="PL"/>
      </w:pPr>
      <w:r>
        <w:t xml:space="preserve">                content:</w:t>
      </w:r>
    </w:p>
    <w:p w14:paraId="3D02F7A7" w14:textId="77777777" w:rsidR="00ED1345" w:rsidRDefault="00ED1345" w:rsidP="00ED1345">
      <w:pPr>
        <w:pStyle w:val="PL"/>
      </w:pPr>
      <w:r>
        <w:t xml:space="preserve">                  application/json:</w:t>
      </w:r>
    </w:p>
    <w:p w14:paraId="35E39909" w14:textId="77777777" w:rsidR="00ED1345" w:rsidRDefault="00ED1345" w:rsidP="00ED1345">
      <w:pPr>
        <w:pStyle w:val="PL"/>
      </w:pPr>
      <w:r>
        <w:t xml:space="preserve">                    schema:</w:t>
      </w:r>
    </w:p>
    <w:p w14:paraId="7772C02A" w14:textId="77777777" w:rsidR="00ED1345" w:rsidRDefault="00ED1345" w:rsidP="00ED1345">
      <w:pPr>
        <w:pStyle w:val="PL"/>
      </w:pPr>
      <w:r>
        <w:t xml:space="preserve">                      oneOf:</w:t>
      </w:r>
    </w:p>
    <w:p w14:paraId="0842F98E" w14:textId="77777777" w:rsidR="00ED1345" w:rsidRDefault="00ED1345" w:rsidP="00ED1345">
      <w:pPr>
        <w:pStyle w:val="PL"/>
      </w:pPr>
      <w:r>
        <w:t xml:space="preserve">                        - $ref: '#/components/schemas/NotifyNewAlarm'</w:t>
      </w:r>
    </w:p>
    <w:p w14:paraId="0C6C7E74" w14:textId="77777777" w:rsidR="00ED1345" w:rsidRDefault="00ED1345" w:rsidP="00ED1345">
      <w:pPr>
        <w:pStyle w:val="PL"/>
      </w:pPr>
      <w:r>
        <w:t xml:space="preserve">                        - $ref: '#/components/schemas/NotifyNewSecAlarm'</w:t>
      </w:r>
    </w:p>
    <w:p w14:paraId="393BCEA8" w14:textId="77777777" w:rsidR="00ED1345" w:rsidRDefault="00ED1345" w:rsidP="00ED1345">
      <w:pPr>
        <w:pStyle w:val="PL"/>
      </w:pPr>
      <w:r>
        <w:t xml:space="preserve">              responses:</w:t>
      </w:r>
    </w:p>
    <w:p w14:paraId="4673C472" w14:textId="77777777" w:rsidR="00ED1345" w:rsidRDefault="00ED1345" w:rsidP="00ED1345">
      <w:pPr>
        <w:pStyle w:val="PL"/>
      </w:pPr>
      <w:r>
        <w:t xml:space="preserve">                '204':</w:t>
      </w:r>
    </w:p>
    <w:p w14:paraId="624412D8" w14:textId="77777777" w:rsidR="00ED1345" w:rsidRDefault="00ED1345" w:rsidP="00ED1345">
      <w:pPr>
        <w:pStyle w:val="PL"/>
      </w:pPr>
      <w:r>
        <w:t xml:space="preserve">                  description: &gt;-</w:t>
      </w:r>
    </w:p>
    <w:p w14:paraId="6893C29B" w14:textId="77777777" w:rsidR="00ED1345" w:rsidRDefault="00ED1345" w:rsidP="00ED1345">
      <w:pPr>
        <w:pStyle w:val="PL"/>
      </w:pPr>
      <w:r>
        <w:t xml:space="preserve">                    Success case ("204 No Content").</w:t>
      </w:r>
    </w:p>
    <w:p w14:paraId="079DA1DC" w14:textId="77777777" w:rsidR="00ED1345" w:rsidRDefault="00ED1345" w:rsidP="00ED1345">
      <w:pPr>
        <w:pStyle w:val="PL"/>
      </w:pPr>
      <w:r>
        <w:t xml:space="preserve">                    The notification is successfully delivered. The response message</w:t>
      </w:r>
    </w:p>
    <w:p w14:paraId="45571777" w14:textId="77777777" w:rsidR="00ED1345" w:rsidRDefault="00ED1345" w:rsidP="00ED1345">
      <w:pPr>
        <w:pStyle w:val="PL"/>
      </w:pPr>
      <w:r>
        <w:t xml:space="preserve">                    body is absent.</w:t>
      </w:r>
    </w:p>
    <w:p w14:paraId="392BFFF4" w14:textId="77777777" w:rsidR="00ED1345" w:rsidRDefault="00ED1345" w:rsidP="00ED1345">
      <w:pPr>
        <w:pStyle w:val="PL"/>
      </w:pPr>
      <w:r>
        <w:t xml:space="preserve">                default:</w:t>
      </w:r>
    </w:p>
    <w:p w14:paraId="680717AB" w14:textId="77777777" w:rsidR="00ED1345" w:rsidRDefault="00ED1345" w:rsidP="00ED1345">
      <w:pPr>
        <w:pStyle w:val="PL"/>
      </w:pPr>
      <w:r>
        <w:t xml:space="preserve">                  description: Error case.</w:t>
      </w:r>
    </w:p>
    <w:p w14:paraId="7323E7C4" w14:textId="77777777" w:rsidR="00ED1345" w:rsidRDefault="00ED1345" w:rsidP="00ED1345">
      <w:pPr>
        <w:pStyle w:val="PL"/>
      </w:pPr>
      <w:r>
        <w:t xml:space="preserve">                  content:</w:t>
      </w:r>
    </w:p>
    <w:p w14:paraId="437F3294" w14:textId="77777777" w:rsidR="00ED1345" w:rsidRDefault="00ED1345" w:rsidP="00ED1345">
      <w:pPr>
        <w:pStyle w:val="PL"/>
      </w:pPr>
      <w:r>
        <w:t xml:space="preserve">                    application/json:</w:t>
      </w:r>
    </w:p>
    <w:p w14:paraId="01C432A8" w14:textId="77777777" w:rsidR="00ED1345" w:rsidRDefault="00ED1345" w:rsidP="00ED1345">
      <w:pPr>
        <w:pStyle w:val="PL"/>
      </w:pPr>
      <w:r>
        <w:t xml:space="preserve">                      schema:</w:t>
      </w:r>
    </w:p>
    <w:p w14:paraId="5ED8172B" w14:textId="77777777" w:rsidR="00ED1345" w:rsidRDefault="00ED1345" w:rsidP="00ED1345">
      <w:pPr>
        <w:pStyle w:val="PL"/>
      </w:pPr>
      <w:r>
        <w:t xml:space="preserve">                        $ref: 'TS28623_ComDefs.yaml#/components/schemas/ErrorResponse'</w:t>
      </w:r>
    </w:p>
    <w:p w14:paraId="22FDB90C" w14:textId="77777777" w:rsidR="00ED1345" w:rsidRDefault="00ED1345" w:rsidP="00ED1345">
      <w:pPr>
        <w:pStyle w:val="PL"/>
      </w:pPr>
      <w:r>
        <w:t xml:space="preserve">        notifyClearedAlarm:</w:t>
      </w:r>
    </w:p>
    <w:p w14:paraId="7AB0C577" w14:textId="77777777" w:rsidR="00ED1345" w:rsidRDefault="00ED1345" w:rsidP="00ED1345">
      <w:pPr>
        <w:pStyle w:val="PL"/>
      </w:pPr>
      <w:r>
        <w:t xml:space="preserve">          '{request.body#/consumerReference}':</w:t>
      </w:r>
    </w:p>
    <w:p w14:paraId="6A946AB4" w14:textId="77777777" w:rsidR="00ED1345" w:rsidRDefault="00ED1345" w:rsidP="00ED1345">
      <w:pPr>
        <w:pStyle w:val="PL"/>
      </w:pPr>
      <w:r>
        <w:t xml:space="preserve">            post:</w:t>
      </w:r>
    </w:p>
    <w:p w14:paraId="5ACE5AA0" w14:textId="77777777" w:rsidR="00ED1345" w:rsidRDefault="00ED1345" w:rsidP="00ED1345">
      <w:pPr>
        <w:pStyle w:val="PL"/>
      </w:pPr>
      <w:r>
        <w:t xml:space="preserve">              requestBody:</w:t>
      </w:r>
    </w:p>
    <w:p w14:paraId="397780CB" w14:textId="77777777" w:rsidR="00ED1345" w:rsidRDefault="00ED1345" w:rsidP="00ED1345">
      <w:pPr>
        <w:pStyle w:val="PL"/>
      </w:pPr>
      <w:r>
        <w:t xml:space="preserve">                required: true</w:t>
      </w:r>
    </w:p>
    <w:p w14:paraId="3894CF54" w14:textId="77777777" w:rsidR="00ED1345" w:rsidRDefault="00ED1345" w:rsidP="00ED1345">
      <w:pPr>
        <w:pStyle w:val="PL"/>
      </w:pPr>
      <w:r>
        <w:t xml:space="preserve">                content:</w:t>
      </w:r>
    </w:p>
    <w:p w14:paraId="3FE28C5A" w14:textId="77777777" w:rsidR="00ED1345" w:rsidRDefault="00ED1345" w:rsidP="00ED1345">
      <w:pPr>
        <w:pStyle w:val="PL"/>
      </w:pPr>
      <w:r>
        <w:t xml:space="preserve">                  application/json:</w:t>
      </w:r>
    </w:p>
    <w:p w14:paraId="712F336E" w14:textId="77777777" w:rsidR="00ED1345" w:rsidRDefault="00ED1345" w:rsidP="00ED1345">
      <w:pPr>
        <w:pStyle w:val="PL"/>
      </w:pPr>
      <w:r>
        <w:t xml:space="preserve">                    schema:</w:t>
      </w:r>
    </w:p>
    <w:p w14:paraId="3AD501E4" w14:textId="77777777" w:rsidR="00ED1345" w:rsidRDefault="00ED1345" w:rsidP="00ED1345">
      <w:pPr>
        <w:pStyle w:val="PL"/>
      </w:pPr>
      <w:r>
        <w:t xml:space="preserve">                      $ref: '#/components/schemas/NotifyClearedAlarm'</w:t>
      </w:r>
    </w:p>
    <w:p w14:paraId="18B65648" w14:textId="77777777" w:rsidR="00ED1345" w:rsidRDefault="00ED1345" w:rsidP="00ED1345">
      <w:pPr>
        <w:pStyle w:val="PL"/>
      </w:pPr>
      <w:r>
        <w:t xml:space="preserve">              responses:</w:t>
      </w:r>
    </w:p>
    <w:p w14:paraId="2618C274" w14:textId="77777777" w:rsidR="00ED1345" w:rsidRDefault="00ED1345" w:rsidP="00ED1345">
      <w:pPr>
        <w:pStyle w:val="PL"/>
      </w:pPr>
      <w:r>
        <w:t xml:space="preserve">                '204':</w:t>
      </w:r>
    </w:p>
    <w:p w14:paraId="1EE89BC2" w14:textId="77777777" w:rsidR="00ED1345" w:rsidRDefault="00ED1345" w:rsidP="00ED1345">
      <w:pPr>
        <w:pStyle w:val="PL"/>
      </w:pPr>
      <w:r>
        <w:t xml:space="preserve">                  description: &gt;-</w:t>
      </w:r>
    </w:p>
    <w:p w14:paraId="5CAC1D1E" w14:textId="77777777" w:rsidR="00ED1345" w:rsidRDefault="00ED1345" w:rsidP="00ED1345">
      <w:pPr>
        <w:pStyle w:val="PL"/>
      </w:pPr>
      <w:r>
        <w:t xml:space="preserve">                    Success case ("204 No Content").</w:t>
      </w:r>
    </w:p>
    <w:p w14:paraId="51E5F837" w14:textId="77777777" w:rsidR="00ED1345" w:rsidRDefault="00ED1345" w:rsidP="00ED1345">
      <w:pPr>
        <w:pStyle w:val="PL"/>
      </w:pPr>
      <w:r>
        <w:t xml:space="preserve">                    The notification is successfully delivered. The response message</w:t>
      </w:r>
    </w:p>
    <w:p w14:paraId="7E703A88" w14:textId="77777777" w:rsidR="00ED1345" w:rsidRDefault="00ED1345" w:rsidP="00ED1345">
      <w:pPr>
        <w:pStyle w:val="PL"/>
      </w:pPr>
      <w:r>
        <w:t xml:space="preserve">                    body is absent.</w:t>
      </w:r>
    </w:p>
    <w:p w14:paraId="32826A78" w14:textId="77777777" w:rsidR="00ED1345" w:rsidRDefault="00ED1345" w:rsidP="00ED1345">
      <w:pPr>
        <w:pStyle w:val="PL"/>
      </w:pPr>
      <w:r>
        <w:t xml:space="preserve">                default:</w:t>
      </w:r>
    </w:p>
    <w:p w14:paraId="503B4932" w14:textId="77777777" w:rsidR="00ED1345" w:rsidRDefault="00ED1345" w:rsidP="00ED1345">
      <w:pPr>
        <w:pStyle w:val="PL"/>
      </w:pPr>
      <w:r>
        <w:t xml:space="preserve">                  description: Error case.</w:t>
      </w:r>
    </w:p>
    <w:p w14:paraId="0D73E792" w14:textId="77777777" w:rsidR="00ED1345" w:rsidRDefault="00ED1345" w:rsidP="00ED1345">
      <w:pPr>
        <w:pStyle w:val="PL"/>
      </w:pPr>
      <w:r>
        <w:t xml:space="preserve">                  content:</w:t>
      </w:r>
    </w:p>
    <w:p w14:paraId="32878ECD" w14:textId="77777777" w:rsidR="00ED1345" w:rsidRDefault="00ED1345" w:rsidP="00ED1345">
      <w:pPr>
        <w:pStyle w:val="PL"/>
      </w:pPr>
      <w:r>
        <w:t xml:space="preserve">                    application/json:</w:t>
      </w:r>
    </w:p>
    <w:p w14:paraId="157E223F" w14:textId="77777777" w:rsidR="00ED1345" w:rsidRDefault="00ED1345" w:rsidP="00ED1345">
      <w:pPr>
        <w:pStyle w:val="PL"/>
      </w:pPr>
      <w:r>
        <w:t xml:space="preserve">                      schema:</w:t>
      </w:r>
    </w:p>
    <w:p w14:paraId="22F48136" w14:textId="77777777" w:rsidR="00ED1345" w:rsidRDefault="00ED1345" w:rsidP="00ED1345">
      <w:pPr>
        <w:pStyle w:val="PL"/>
      </w:pPr>
      <w:r>
        <w:t xml:space="preserve">                        $ref: 'TS28623_ComDefs.yaml#/components/schemas/ErrorResponse'</w:t>
      </w:r>
    </w:p>
    <w:p w14:paraId="190DC28C" w14:textId="77777777" w:rsidR="00ED1345" w:rsidRDefault="00ED1345" w:rsidP="00ED1345">
      <w:pPr>
        <w:pStyle w:val="PL"/>
      </w:pPr>
      <w:r>
        <w:t xml:space="preserve">        notifyChangedAlarm:</w:t>
      </w:r>
    </w:p>
    <w:p w14:paraId="3FED24BD" w14:textId="77777777" w:rsidR="00ED1345" w:rsidRDefault="00ED1345" w:rsidP="00ED1345">
      <w:pPr>
        <w:pStyle w:val="PL"/>
      </w:pPr>
      <w:r>
        <w:t xml:space="preserve">          '{request.body#/consumerReference}':</w:t>
      </w:r>
    </w:p>
    <w:p w14:paraId="07A74320" w14:textId="77777777" w:rsidR="00ED1345" w:rsidRDefault="00ED1345" w:rsidP="00ED1345">
      <w:pPr>
        <w:pStyle w:val="PL"/>
      </w:pPr>
      <w:r>
        <w:t xml:space="preserve">            post:</w:t>
      </w:r>
    </w:p>
    <w:p w14:paraId="36C6DBA5" w14:textId="77777777" w:rsidR="00ED1345" w:rsidRDefault="00ED1345" w:rsidP="00ED1345">
      <w:pPr>
        <w:pStyle w:val="PL"/>
      </w:pPr>
      <w:r>
        <w:t xml:space="preserve">              requestBody:</w:t>
      </w:r>
    </w:p>
    <w:p w14:paraId="05E52B8D" w14:textId="77777777" w:rsidR="00ED1345" w:rsidRDefault="00ED1345" w:rsidP="00ED1345">
      <w:pPr>
        <w:pStyle w:val="PL"/>
      </w:pPr>
      <w:r>
        <w:t xml:space="preserve">                required: true</w:t>
      </w:r>
    </w:p>
    <w:p w14:paraId="43C47532" w14:textId="77777777" w:rsidR="00ED1345" w:rsidRDefault="00ED1345" w:rsidP="00ED1345">
      <w:pPr>
        <w:pStyle w:val="PL"/>
      </w:pPr>
      <w:r>
        <w:t xml:space="preserve">                content:</w:t>
      </w:r>
    </w:p>
    <w:p w14:paraId="62D0E91C" w14:textId="77777777" w:rsidR="00ED1345" w:rsidRDefault="00ED1345" w:rsidP="00ED1345">
      <w:pPr>
        <w:pStyle w:val="PL"/>
      </w:pPr>
      <w:r>
        <w:t xml:space="preserve">                  application/json:</w:t>
      </w:r>
    </w:p>
    <w:p w14:paraId="038BD13C" w14:textId="77777777" w:rsidR="00ED1345" w:rsidRDefault="00ED1345" w:rsidP="00ED1345">
      <w:pPr>
        <w:pStyle w:val="PL"/>
      </w:pPr>
      <w:r>
        <w:t xml:space="preserve">                    schema:</w:t>
      </w:r>
    </w:p>
    <w:p w14:paraId="25E69A27" w14:textId="77777777" w:rsidR="00ED1345" w:rsidRDefault="00ED1345" w:rsidP="00ED1345">
      <w:pPr>
        <w:pStyle w:val="PL"/>
      </w:pPr>
      <w:r>
        <w:t xml:space="preserve">                      $ref: '#/components/schemas/NotifyChangedAlarm'</w:t>
      </w:r>
    </w:p>
    <w:p w14:paraId="1AB49C38" w14:textId="77777777" w:rsidR="00ED1345" w:rsidRDefault="00ED1345" w:rsidP="00ED1345">
      <w:pPr>
        <w:pStyle w:val="PL"/>
      </w:pPr>
      <w:r>
        <w:t xml:space="preserve">              responses:</w:t>
      </w:r>
    </w:p>
    <w:p w14:paraId="1DD9BFDA" w14:textId="77777777" w:rsidR="00ED1345" w:rsidRDefault="00ED1345" w:rsidP="00ED1345">
      <w:pPr>
        <w:pStyle w:val="PL"/>
      </w:pPr>
      <w:r>
        <w:t xml:space="preserve">                '204':</w:t>
      </w:r>
    </w:p>
    <w:p w14:paraId="45A1C7D1" w14:textId="77777777" w:rsidR="00ED1345" w:rsidRDefault="00ED1345" w:rsidP="00ED1345">
      <w:pPr>
        <w:pStyle w:val="PL"/>
      </w:pPr>
      <w:r>
        <w:t xml:space="preserve">                  description: &gt;-</w:t>
      </w:r>
    </w:p>
    <w:p w14:paraId="6A7B6A8D" w14:textId="77777777" w:rsidR="00ED1345" w:rsidRDefault="00ED1345" w:rsidP="00ED1345">
      <w:pPr>
        <w:pStyle w:val="PL"/>
      </w:pPr>
      <w:r>
        <w:t xml:space="preserve">                    Success case ("204 No Content").</w:t>
      </w:r>
    </w:p>
    <w:p w14:paraId="1BB383F5" w14:textId="77777777" w:rsidR="00ED1345" w:rsidRDefault="00ED1345" w:rsidP="00ED1345">
      <w:pPr>
        <w:pStyle w:val="PL"/>
      </w:pPr>
      <w:r>
        <w:t xml:space="preserve">                    The notification is successfully delivered. The response message</w:t>
      </w:r>
    </w:p>
    <w:p w14:paraId="50DA1496" w14:textId="77777777" w:rsidR="00ED1345" w:rsidRDefault="00ED1345" w:rsidP="00ED1345">
      <w:pPr>
        <w:pStyle w:val="PL"/>
      </w:pPr>
      <w:r>
        <w:t xml:space="preserve">                    body is absent.</w:t>
      </w:r>
    </w:p>
    <w:p w14:paraId="59549C60" w14:textId="77777777" w:rsidR="00ED1345" w:rsidRDefault="00ED1345" w:rsidP="00ED1345">
      <w:pPr>
        <w:pStyle w:val="PL"/>
      </w:pPr>
      <w:r>
        <w:t xml:space="preserve">                default:</w:t>
      </w:r>
    </w:p>
    <w:p w14:paraId="1DFFFF92" w14:textId="77777777" w:rsidR="00ED1345" w:rsidRDefault="00ED1345" w:rsidP="00ED1345">
      <w:pPr>
        <w:pStyle w:val="PL"/>
      </w:pPr>
      <w:r>
        <w:t xml:space="preserve">                  description: Error case.</w:t>
      </w:r>
    </w:p>
    <w:p w14:paraId="00FC3EB6" w14:textId="77777777" w:rsidR="00ED1345" w:rsidRDefault="00ED1345" w:rsidP="00ED1345">
      <w:pPr>
        <w:pStyle w:val="PL"/>
      </w:pPr>
      <w:r>
        <w:t xml:space="preserve">                  content:</w:t>
      </w:r>
    </w:p>
    <w:p w14:paraId="67FE8835" w14:textId="77777777" w:rsidR="00ED1345" w:rsidRDefault="00ED1345" w:rsidP="00ED1345">
      <w:pPr>
        <w:pStyle w:val="PL"/>
      </w:pPr>
      <w:r>
        <w:t xml:space="preserve">                    application/json:</w:t>
      </w:r>
    </w:p>
    <w:p w14:paraId="2ABC4D05" w14:textId="77777777" w:rsidR="00ED1345" w:rsidRDefault="00ED1345" w:rsidP="00ED1345">
      <w:pPr>
        <w:pStyle w:val="PL"/>
      </w:pPr>
      <w:r>
        <w:t xml:space="preserve">                      schema:</w:t>
      </w:r>
    </w:p>
    <w:p w14:paraId="14E3901C" w14:textId="77777777" w:rsidR="00ED1345" w:rsidRDefault="00ED1345" w:rsidP="00ED1345">
      <w:pPr>
        <w:pStyle w:val="PL"/>
      </w:pPr>
      <w:r>
        <w:t xml:space="preserve">                        $ref: 'TS28623_ComDefs.yaml#/components/schemas/ErrorResponse'</w:t>
      </w:r>
    </w:p>
    <w:p w14:paraId="791C4D19" w14:textId="77777777" w:rsidR="00ED1345" w:rsidRDefault="00ED1345" w:rsidP="00ED1345">
      <w:pPr>
        <w:pStyle w:val="PL"/>
      </w:pPr>
      <w:r>
        <w:t xml:space="preserve">        notifyChangedAlarmGeneral:</w:t>
      </w:r>
    </w:p>
    <w:p w14:paraId="4DC6AA7F" w14:textId="77777777" w:rsidR="00ED1345" w:rsidRDefault="00ED1345" w:rsidP="00ED1345">
      <w:pPr>
        <w:pStyle w:val="PL"/>
      </w:pPr>
      <w:r>
        <w:t xml:space="preserve">          '{request.body#/consumerReference}':</w:t>
      </w:r>
    </w:p>
    <w:p w14:paraId="5987B210" w14:textId="77777777" w:rsidR="00ED1345" w:rsidRDefault="00ED1345" w:rsidP="00ED1345">
      <w:pPr>
        <w:pStyle w:val="PL"/>
      </w:pPr>
      <w:r>
        <w:t xml:space="preserve">            post:</w:t>
      </w:r>
    </w:p>
    <w:p w14:paraId="45C6E72E" w14:textId="77777777" w:rsidR="00ED1345" w:rsidRDefault="00ED1345" w:rsidP="00ED1345">
      <w:pPr>
        <w:pStyle w:val="PL"/>
      </w:pPr>
      <w:r>
        <w:t xml:space="preserve">              requestBody:</w:t>
      </w:r>
    </w:p>
    <w:p w14:paraId="7A9FA19B" w14:textId="77777777" w:rsidR="00ED1345" w:rsidRDefault="00ED1345" w:rsidP="00ED1345">
      <w:pPr>
        <w:pStyle w:val="PL"/>
      </w:pPr>
      <w:r>
        <w:t xml:space="preserve">                required: true</w:t>
      </w:r>
    </w:p>
    <w:p w14:paraId="5907A59A" w14:textId="77777777" w:rsidR="00ED1345" w:rsidRDefault="00ED1345" w:rsidP="00ED1345">
      <w:pPr>
        <w:pStyle w:val="PL"/>
      </w:pPr>
      <w:r>
        <w:t xml:space="preserve">                content:</w:t>
      </w:r>
    </w:p>
    <w:p w14:paraId="1568ED2C" w14:textId="77777777" w:rsidR="00ED1345" w:rsidRDefault="00ED1345" w:rsidP="00ED1345">
      <w:pPr>
        <w:pStyle w:val="PL"/>
      </w:pPr>
      <w:r>
        <w:t xml:space="preserve">                  application/json:</w:t>
      </w:r>
    </w:p>
    <w:p w14:paraId="755F7DDC" w14:textId="77777777" w:rsidR="00ED1345" w:rsidRDefault="00ED1345" w:rsidP="00ED1345">
      <w:pPr>
        <w:pStyle w:val="PL"/>
      </w:pPr>
      <w:r>
        <w:t xml:space="preserve">                    schema:</w:t>
      </w:r>
    </w:p>
    <w:p w14:paraId="6B6C48B2" w14:textId="77777777" w:rsidR="00ED1345" w:rsidRDefault="00ED1345" w:rsidP="00ED1345">
      <w:pPr>
        <w:pStyle w:val="PL"/>
      </w:pPr>
      <w:r>
        <w:t xml:space="preserve">                      oneOf:</w:t>
      </w:r>
    </w:p>
    <w:p w14:paraId="342DC488" w14:textId="77777777" w:rsidR="00ED1345" w:rsidRDefault="00ED1345" w:rsidP="00ED1345">
      <w:pPr>
        <w:pStyle w:val="PL"/>
      </w:pPr>
      <w:r>
        <w:t xml:space="preserve">                        - $ref: '#/components/schemas/NotifyChangedAlarmGeneral'</w:t>
      </w:r>
    </w:p>
    <w:p w14:paraId="5AD97696" w14:textId="77777777" w:rsidR="00ED1345" w:rsidRDefault="00ED1345" w:rsidP="00ED1345">
      <w:pPr>
        <w:pStyle w:val="PL"/>
      </w:pPr>
      <w:r>
        <w:t xml:space="preserve">                        - $ref: '#/components/schemas/NotifyChangedSecAlarmGeneral'</w:t>
      </w:r>
    </w:p>
    <w:p w14:paraId="63A748E2" w14:textId="77777777" w:rsidR="00ED1345" w:rsidRDefault="00ED1345" w:rsidP="00ED1345">
      <w:pPr>
        <w:pStyle w:val="PL"/>
      </w:pPr>
      <w:r>
        <w:t xml:space="preserve">              responses:</w:t>
      </w:r>
    </w:p>
    <w:p w14:paraId="23A3F1A0" w14:textId="77777777" w:rsidR="00ED1345" w:rsidRDefault="00ED1345" w:rsidP="00ED1345">
      <w:pPr>
        <w:pStyle w:val="PL"/>
      </w:pPr>
      <w:r>
        <w:t xml:space="preserve">                '204':</w:t>
      </w:r>
    </w:p>
    <w:p w14:paraId="637953B3" w14:textId="77777777" w:rsidR="00ED1345" w:rsidRDefault="00ED1345" w:rsidP="00ED1345">
      <w:pPr>
        <w:pStyle w:val="PL"/>
      </w:pPr>
      <w:r>
        <w:t xml:space="preserve">                  description: &gt;-</w:t>
      </w:r>
    </w:p>
    <w:p w14:paraId="408CEC4B" w14:textId="77777777" w:rsidR="00ED1345" w:rsidRDefault="00ED1345" w:rsidP="00ED1345">
      <w:pPr>
        <w:pStyle w:val="PL"/>
      </w:pPr>
      <w:r>
        <w:t xml:space="preserve">                    Success case ("204 No Content").</w:t>
      </w:r>
    </w:p>
    <w:p w14:paraId="7951D328" w14:textId="77777777" w:rsidR="00ED1345" w:rsidRDefault="00ED1345" w:rsidP="00ED1345">
      <w:pPr>
        <w:pStyle w:val="PL"/>
      </w:pPr>
      <w:r>
        <w:t xml:space="preserve">                    The notification is successfully delivered. The response message</w:t>
      </w:r>
    </w:p>
    <w:p w14:paraId="531EA489" w14:textId="77777777" w:rsidR="00ED1345" w:rsidRDefault="00ED1345" w:rsidP="00ED1345">
      <w:pPr>
        <w:pStyle w:val="PL"/>
      </w:pPr>
      <w:r>
        <w:t xml:space="preserve">                    body is absent.</w:t>
      </w:r>
    </w:p>
    <w:p w14:paraId="599AF11D" w14:textId="77777777" w:rsidR="00ED1345" w:rsidRDefault="00ED1345" w:rsidP="00ED1345">
      <w:pPr>
        <w:pStyle w:val="PL"/>
      </w:pPr>
      <w:r>
        <w:t xml:space="preserve">                default:</w:t>
      </w:r>
    </w:p>
    <w:p w14:paraId="2820BB1B" w14:textId="77777777" w:rsidR="00ED1345" w:rsidRDefault="00ED1345" w:rsidP="00ED1345">
      <w:pPr>
        <w:pStyle w:val="PL"/>
      </w:pPr>
      <w:r>
        <w:t xml:space="preserve">                  description: Error case.</w:t>
      </w:r>
    </w:p>
    <w:p w14:paraId="0AB6BEEC" w14:textId="77777777" w:rsidR="00ED1345" w:rsidRDefault="00ED1345" w:rsidP="00ED1345">
      <w:pPr>
        <w:pStyle w:val="PL"/>
      </w:pPr>
      <w:r>
        <w:t xml:space="preserve">                  content:</w:t>
      </w:r>
    </w:p>
    <w:p w14:paraId="1FC71B7C" w14:textId="77777777" w:rsidR="00ED1345" w:rsidRDefault="00ED1345" w:rsidP="00ED1345">
      <w:pPr>
        <w:pStyle w:val="PL"/>
      </w:pPr>
      <w:r>
        <w:t xml:space="preserve">                    application/json:</w:t>
      </w:r>
    </w:p>
    <w:p w14:paraId="34761CEB" w14:textId="77777777" w:rsidR="00ED1345" w:rsidRDefault="00ED1345" w:rsidP="00ED1345">
      <w:pPr>
        <w:pStyle w:val="PL"/>
      </w:pPr>
      <w:r>
        <w:t xml:space="preserve">                      schema:</w:t>
      </w:r>
    </w:p>
    <w:p w14:paraId="3240380B" w14:textId="77777777" w:rsidR="00ED1345" w:rsidRDefault="00ED1345" w:rsidP="00ED1345">
      <w:pPr>
        <w:pStyle w:val="PL"/>
      </w:pPr>
      <w:r>
        <w:t xml:space="preserve">                        $ref: 'TS28623_ComDefs.yaml#/components/schemas/ErrorResponse'</w:t>
      </w:r>
    </w:p>
    <w:p w14:paraId="64B2BB36" w14:textId="77777777" w:rsidR="00ED1345" w:rsidRDefault="00ED1345" w:rsidP="00ED1345">
      <w:pPr>
        <w:pStyle w:val="PL"/>
      </w:pPr>
      <w:r>
        <w:t xml:space="preserve">        notifyCorrelatedNotificationChanged:</w:t>
      </w:r>
    </w:p>
    <w:p w14:paraId="37C4EFD1" w14:textId="77777777" w:rsidR="00ED1345" w:rsidRDefault="00ED1345" w:rsidP="00ED1345">
      <w:pPr>
        <w:pStyle w:val="PL"/>
      </w:pPr>
      <w:r>
        <w:t xml:space="preserve">          '{request.body#/consumerReference}':</w:t>
      </w:r>
    </w:p>
    <w:p w14:paraId="1930FFAB" w14:textId="77777777" w:rsidR="00ED1345" w:rsidRDefault="00ED1345" w:rsidP="00ED1345">
      <w:pPr>
        <w:pStyle w:val="PL"/>
      </w:pPr>
      <w:r>
        <w:t xml:space="preserve">            post:</w:t>
      </w:r>
    </w:p>
    <w:p w14:paraId="07CCF554" w14:textId="77777777" w:rsidR="00ED1345" w:rsidRDefault="00ED1345" w:rsidP="00ED1345">
      <w:pPr>
        <w:pStyle w:val="PL"/>
      </w:pPr>
      <w:r>
        <w:t xml:space="preserve">              requestBody:</w:t>
      </w:r>
    </w:p>
    <w:p w14:paraId="5CEC3F73" w14:textId="77777777" w:rsidR="00ED1345" w:rsidRDefault="00ED1345" w:rsidP="00ED1345">
      <w:pPr>
        <w:pStyle w:val="PL"/>
      </w:pPr>
      <w:r>
        <w:t xml:space="preserve">                required: true</w:t>
      </w:r>
    </w:p>
    <w:p w14:paraId="6E4B17DC" w14:textId="77777777" w:rsidR="00ED1345" w:rsidRDefault="00ED1345" w:rsidP="00ED1345">
      <w:pPr>
        <w:pStyle w:val="PL"/>
      </w:pPr>
      <w:r>
        <w:t xml:space="preserve">                content:</w:t>
      </w:r>
    </w:p>
    <w:p w14:paraId="51DF4124" w14:textId="77777777" w:rsidR="00ED1345" w:rsidRDefault="00ED1345" w:rsidP="00ED1345">
      <w:pPr>
        <w:pStyle w:val="PL"/>
      </w:pPr>
      <w:r>
        <w:t xml:space="preserve">                  application/json:</w:t>
      </w:r>
    </w:p>
    <w:p w14:paraId="7CD2E368" w14:textId="77777777" w:rsidR="00ED1345" w:rsidRDefault="00ED1345" w:rsidP="00ED1345">
      <w:pPr>
        <w:pStyle w:val="PL"/>
      </w:pPr>
      <w:r>
        <w:t xml:space="preserve">                    schema:</w:t>
      </w:r>
    </w:p>
    <w:p w14:paraId="416B0B1C" w14:textId="77777777" w:rsidR="00ED1345" w:rsidRDefault="00ED1345" w:rsidP="00ED1345">
      <w:pPr>
        <w:pStyle w:val="PL"/>
      </w:pPr>
      <w:r>
        <w:t xml:space="preserve">                      $ref: '#/components/schemas/NotifyCorrelatedNotificationChanged'</w:t>
      </w:r>
    </w:p>
    <w:p w14:paraId="4296149A" w14:textId="77777777" w:rsidR="00ED1345" w:rsidRDefault="00ED1345" w:rsidP="00ED1345">
      <w:pPr>
        <w:pStyle w:val="PL"/>
      </w:pPr>
      <w:r>
        <w:t xml:space="preserve">              responses:</w:t>
      </w:r>
    </w:p>
    <w:p w14:paraId="12A13336" w14:textId="77777777" w:rsidR="00ED1345" w:rsidRDefault="00ED1345" w:rsidP="00ED1345">
      <w:pPr>
        <w:pStyle w:val="PL"/>
      </w:pPr>
      <w:r>
        <w:t xml:space="preserve">                '204':</w:t>
      </w:r>
    </w:p>
    <w:p w14:paraId="4D365B3C" w14:textId="77777777" w:rsidR="00ED1345" w:rsidRDefault="00ED1345" w:rsidP="00ED1345">
      <w:pPr>
        <w:pStyle w:val="PL"/>
      </w:pPr>
      <w:r>
        <w:t xml:space="preserve">                  description: &gt;-</w:t>
      </w:r>
    </w:p>
    <w:p w14:paraId="3956E49D" w14:textId="77777777" w:rsidR="00ED1345" w:rsidRDefault="00ED1345" w:rsidP="00ED1345">
      <w:pPr>
        <w:pStyle w:val="PL"/>
      </w:pPr>
      <w:r>
        <w:t xml:space="preserve">                    Success case ("204 No Content").</w:t>
      </w:r>
    </w:p>
    <w:p w14:paraId="558D3061" w14:textId="77777777" w:rsidR="00ED1345" w:rsidRDefault="00ED1345" w:rsidP="00ED1345">
      <w:pPr>
        <w:pStyle w:val="PL"/>
      </w:pPr>
      <w:r>
        <w:t xml:space="preserve">                    The notification is successfully delivered. The response message</w:t>
      </w:r>
    </w:p>
    <w:p w14:paraId="2485CECF" w14:textId="77777777" w:rsidR="00ED1345" w:rsidRDefault="00ED1345" w:rsidP="00ED1345">
      <w:pPr>
        <w:pStyle w:val="PL"/>
      </w:pPr>
      <w:r>
        <w:t xml:space="preserve">                    body is absent.</w:t>
      </w:r>
    </w:p>
    <w:p w14:paraId="3C5B9F4F" w14:textId="77777777" w:rsidR="00ED1345" w:rsidRDefault="00ED1345" w:rsidP="00ED1345">
      <w:pPr>
        <w:pStyle w:val="PL"/>
      </w:pPr>
      <w:r>
        <w:t xml:space="preserve">                default:</w:t>
      </w:r>
    </w:p>
    <w:p w14:paraId="21FB77D0" w14:textId="77777777" w:rsidR="00ED1345" w:rsidRDefault="00ED1345" w:rsidP="00ED1345">
      <w:pPr>
        <w:pStyle w:val="PL"/>
      </w:pPr>
      <w:r>
        <w:t xml:space="preserve">                  description: Error case.</w:t>
      </w:r>
    </w:p>
    <w:p w14:paraId="47301F6F" w14:textId="77777777" w:rsidR="00ED1345" w:rsidRDefault="00ED1345" w:rsidP="00ED1345">
      <w:pPr>
        <w:pStyle w:val="PL"/>
      </w:pPr>
      <w:r>
        <w:t xml:space="preserve">                  content:</w:t>
      </w:r>
    </w:p>
    <w:p w14:paraId="1C32B9FF" w14:textId="77777777" w:rsidR="00ED1345" w:rsidRDefault="00ED1345" w:rsidP="00ED1345">
      <w:pPr>
        <w:pStyle w:val="PL"/>
      </w:pPr>
      <w:r>
        <w:t xml:space="preserve">                    application/json:</w:t>
      </w:r>
    </w:p>
    <w:p w14:paraId="611628DA" w14:textId="77777777" w:rsidR="00ED1345" w:rsidRDefault="00ED1345" w:rsidP="00ED1345">
      <w:pPr>
        <w:pStyle w:val="PL"/>
      </w:pPr>
      <w:r>
        <w:t xml:space="preserve">                      schema:</w:t>
      </w:r>
    </w:p>
    <w:p w14:paraId="2A2A1C65" w14:textId="77777777" w:rsidR="00ED1345" w:rsidRDefault="00ED1345" w:rsidP="00ED1345">
      <w:pPr>
        <w:pStyle w:val="PL"/>
      </w:pPr>
      <w:r>
        <w:t xml:space="preserve">                        $ref: 'TS28623_ComDefs.yaml#/components/schemas/ErrorResponse'</w:t>
      </w:r>
    </w:p>
    <w:p w14:paraId="2C90296E" w14:textId="77777777" w:rsidR="00ED1345" w:rsidRDefault="00ED1345" w:rsidP="00ED1345">
      <w:pPr>
        <w:pStyle w:val="PL"/>
      </w:pPr>
      <w:r>
        <w:t xml:space="preserve">        notifyAckStateChanged:</w:t>
      </w:r>
    </w:p>
    <w:p w14:paraId="31923987" w14:textId="77777777" w:rsidR="00ED1345" w:rsidRDefault="00ED1345" w:rsidP="00ED1345">
      <w:pPr>
        <w:pStyle w:val="PL"/>
      </w:pPr>
      <w:r>
        <w:t xml:space="preserve">          '{request.body#/consumerReference}':</w:t>
      </w:r>
    </w:p>
    <w:p w14:paraId="51B5BE58" w14:textId="77777777" w:rsidR="00ED1345" w:rsidRDefault="00ED1345" w:rsidP="00ED1345">
      <w:pPr>
        <w:pStyle w:val="PL"/>
      </w:pPr>
      <w:r>
        <w:t xml:space="preserve">            post:</w:t>
      </w:r>
    </w:p>
    <w:p w14:paraId="445408B1" w14:textId="77777777" w:rsidR="00ED1345" w:rsidRDefault="00ED1345" w:rsidP="00ED1345">
      <w:pPr>
        <w:pStyle w:val="PL"/>
      </w:pPr>
      <w:r>
        <w:t xml:space="preserve">              requestBody:</w:t>
      </w:r>
    </w:p>
    <w:p w14:paraId="66DE3628" w14:textId="77777777" w:rsidR="00ED1345" w:rsidRDefault="00ED1345" w:rsidP="00ED1345">
      <w:pPr>
        <w:pStyle w:val="PL"/>
      </w:pPr>
      <w:r>
        <w:t xml:space="preserve">                required: true</w:t>
      </w:r>
    </w:p>
    <w:p w14:paraId="75D07DC9" w14:textId="77777777" w:rsidR="00ED1345" w:rsidRDefault="00ED1345" w:rsidP="00ED1345">
      <w:pPr>
        <w:pStyle w:val="PL"/>
      </w:pPr>
      <w:r>
        <w:t xml:space="preserve">                content:</w:t>
      </w:r>
    </w:p>
    <w:p w14:paraId="5A767F61" w14:textId="77777777" w:rsidR="00ED1345" w:rsidRDefault="00ED1345" w:rsidP="00ED1345">
      <w:pPr>
        <w:pStyle w:val="PL"/>
      </w:pPr>
      <w:r>
        <w:t xml:space="preserve">                  application/json:</w:t>
      </w:r>
    </w:p>
    <w:p w14:paraId="0F0193B8" w14:textId="77777777" w:rsidR="00ED1345" w:rsidRDefault="00ED1345" w:rsidP="00ED1345">
      <w:pPr>
        <w:pStyle w:val="PL"/>
      </w:pPr>
      <w:r>
        <w:t xml:space="preserve">                    schema:</w:t>
      </w:r>
    </w:p>
    <w:p w14:paraId="4A8CA766" w14:textId="77777777" w:rsidR="00ED1345" w:rsidRDefault="00ED1345" w:rsidP="00ED1345">
      <w:pPr>
        <w:pStyle w:val="PL"/>
      </w:pPr>
      <w:r>
        <w:t xml:space="preserve">                      $ref: '#/components/schemas/NotifyAckStateChanged'</w:t>
      </w:r>
    </w:p>
    <w:p w14:paraId="10FEDEAE" w14:textId="77777777" w:rsidR="00ED1345" w:rsidRDefault="00ED1345" w:rsidP="00ED1345">
      <w:pPr>
        <w:pStyle w:val="PL"/>
      </w:pPr>
      <w:r>
        <w:t xml:space="preserve">              responses:</w:t>
      </w:r>
    </w:p>
    <w:p w14:paraId="1CB17EE6" w14:textId="77777777" w:rsidR="00ED1345" w:rsidRDefault="00ED1345" w:rsidP="00ED1345">
      <w:pPr>
        <w:pStyle w:val="PL"/>
      </w:pPr>
      <w:r>
        <w:t xml:space="preserve">                '204':</w:t>
      </w:r>
    </w:p>
    <w:p w14:paraId="605DEE2E" w14:textId="77777777" w:rsidR="00ED1345" w:rsidRDefault="00ED1345" w:rsidP="00ED1345">
      <w:pPr>
        <w:pStyle w:val="PL"/>
      </w:pPr>
      <w:r>
        <w:t xml:space="preserve">                  description: &gt;-</w:t>
      </w:r>
    </w:p>
    <w:p w14:paraId="0E87567F" w14:textId="77777777" w:rsidR="00ED1345" w:rsidRDefault="00ED1345" w:rsidP="00ED1345">
      <w:pPr>
        <w:pStyle w:val="PL"/>
      </w:pPr>
      <w:r>
        <w:t xml:space="preserve">                    Success case ("204 No Content").</w:t>
      </w:r>
    </w:p>
    <w:p w14:paraId="790DFC4F" w14:textId="77777777" w:rsidR="00ED1345" w:rsidRDefault="00ED1345" w:rsidP="00ED1345">
      <w:pPr>
        <w:pStyle w:val="PL"/>
      </w:pPr>
      <w:r>
        <w:t xml:space="preserve">                    The notification is successfully delivered. The response message</w:t>
      </w:r>
    </w:p>
    <w:p w14:paraId="2895490E" w14:textId="77777777" w:rsidR="00ED1345" w:rsidRDefault="00ED1345" w:rsidP="00ED1345">
      <w:pPr>
        <w:pStyle w:val="PL"/>
      </w:pPr>
      <w:r>
        <w:t xml:space="preserve">                    body is absent.</w:t>
      </w:r>
    </w:p>
    <w:p w14:paraId="0220565C" w14:textId="77777777" w:rsidR="00ED1345" w:rsidRDefault="00ED1345" w:rsidP="00ED1345">
      <w:pPr>
        <w:pStyle w:val="PL"/>
      </w:pPr>
      <w:r>
        <w:t xml:space="preserve">                default:</w:t>
      </w:r>
    </w:p>
    <w:p w14:paraId="2D9DCAB5" w14:textId="77777777" w:rsidR="00ED1345" w:rsidRDefault="00ED1345" w:rsidP="00ED1345">
      <w:pPr>
        <w:pStyle w:val="PL"/>
      </w:pPr>
      <w:r>
        <w:t xml:space="preserve">                  description: Error case.</w:t>
      </w:r>
    </w:p>
    <w:p w14:paraId="19765FF2" w14:textId="77777777" w:rsidR="00ED1345" w:rsidRDefault="00ED1345" w:rsidP="00ED1345">
      <w:pPr>
        <w:pStyle w:val="PL"/>
      </w:pPr>
      <w:r>
        <w:t xml:space="preserve">                  content:</w:t>
      </w:r>
    </w:p>
    <w:p w14:paraId="6D4B7764" w14:textId="77777777" w:rsidR="00ED1345" w:rsidRDefault="00ED1345" w:rsidP="00ED1345">
      <w:pPr>
        <w:pStyle w:val="PL"/>
      </w:pPr>
      <w:r>
        <w:t xml:space="preserve">                    application/json:</w:t>
      </w:r>
    </w:p>
    <w:p w14:paraId="0330252D" w14:textId="77777777" w:rsidR="00ED1345" w:rsidRDefault="00ED1345" w:rsidP="00ED1345">
      <w:pPr>
        <w:pStyle w:val="PL"/>
      </w:pPr>
      <w:r>
        <w:t xml:space="preserve">                      schema:</w:t>
      </w:r>
    </w:p>
    <w:p w14:paraId="690EEDE9" w14:textId="77777777" w:rsidR="00ED1345" w:rsidRDefault="00ED1345" w:rsidP="00ED1345">
      <w:pPr>
        <w:pStyle w:val="PL"/>
      </w:pPr>
      <w:r>
        <w:t xml:space="preserve">                        $ref: 'TS28623_ComDefs.yaml#/components/schemas/ErrorResponse'</w:t>
      </w:r>
    </w:p>
    <w:p w14:paraId="7CC9F72F" w14:textId="77777777" w:rsidR="00ED1345" w:rsidRDefault="00ED1345" w:rsidP="00ED1345">
      <w:pPr>
        <w:pStyle w:val="PL"/>
      </w:pPr>
      <w:r>
        <w:t xml:space="preserve">        notifyComments:</w:t>
      </w:r>
    </w:p>
    <w:p w14:paraId="6B1CBA5C" w14:textId="77777777" w:rsidR="00ED1345" w:rsidRDefault="00ED1345" w:rsidP="00ED1345">
      <w:pPr>
        <w:pStyle w:val="PL"/>
      </w:pPr>
      <w:r>
        <w:t xml:space="preserve">          '{request.body#/consumerReference}':</w:t>
      </w:r>
    </w:p>
    <w:p w14:paraId="48265807" w14:textId="77777777" w:rsidR="00ED1345" w:rsidRDefault="00ED1345" w:rsidP="00ED1345">
      <w:pPr>
        <w:pStyle w:val="PL"/>
      </w:pPr>
      <w:r>
        <w:t xml:space="preserve">            post:</w:t>
      </w:r>
    </w:p>
    <w:p w14:paraId="020BE115" w14:textId="77777777" w:rsidR="00ED1345" w:rsidRDefault="00ED1345" w:rsidP="00ED1345">
      <w:pPr>
        <w:pStyle w:val="PL"/>
      </w:pPr>
      <w:r>
        <w:t xml:space="preserve">              requestBody:</w:t>
      </w:r>
    </w:p>
    <w:p w14:paraId="1CC6A29F" w14:textId="77777777" w:rsidR="00ED1345" w:rsidRDefault="00ED1345" w:rsidP="00ED1345">
      <w:pPr>
        <w:pStyle w:val="PL"/>
      </w:pPr>
      <w:r>
        <w:t xml:space="preserve">                required: true</w:t>
      </w:r>
    </w:p>
    <w:p w14:paraId="0B5965E4" w14:textId="77777777" w:rsidR="00ED1345" w:rsidRDefault="00ED1345" w:rsidP="00ED1345">
      <w:pPr>
        <w:pStyle w:val="PL"/>
      </w:pPr>
      <w:r>
        <w:t xml:space="preserve">                content:</w:t>
      </w:r>
    </w:p>
    <w:p w14:paraId="7FA681D0" w14:textId="77777777" w:rsidR="00ED1345" w:rsidRDefault="00ED1345" w:rsidP="00ED1345">
      <w:pPr>
        <w:pStyle w:val="PL"/>
      </w:pPr>
      <w:r>
        <w:t xml:space="preserve">                  application/json:</w:t>
      </w:r>
    </w:p>
    <w:p w14:paraId="31CF0C4A" w14:textId="77777777" w:rsidR="00ED1345" w:rsidRDefault="00ED1345" w:rsidP="00ED1345">
      <w:pPr>
        <w:pStyle w:val="PL"/>
      </w:pPr>
      <w:r>
        <w:t xml:space="preserve">                    schema:</w:t>
      </w:r>
    </w:p>
    <w:p w14:paraId="6F1732F2" w14:textId="77777777" w:rsidR="00ED1345" w:rsidRDefault="00ED1345" w:rsidP="00ED1345">
      <w:pPr>
        <w:pStyle w:val="PL"/>
      </w:pPr>
      <w:r>
        <w:t xml:space="preserve">                      $ref: '#/components/schemas/NotifyComments'</w:t>
      </w:r>
    </w:p>
    <w:p w14:paraId="680A535D" w14:textId="77777777" w:rsidR="00ED1345" w:rsidRDefault="00ED1345" w:rsidP="00ED1345">
      <w:pPr>
        <w:pStyle w:val="PL"/>
      </w:pPr>
      <w:r>
        <w:t xml:space="preserve">              responses:</w:t>
      </w:r>
    </w:p>
    <w:p w14:paraId="6F2D14E3" w14:textId="77777777" w:rsidR="00ED1345" w:rsidRDefault="00ED1345" w:rsidP="00ED1345">
      <w:pPr>
        <w:pStyle w:val="PL"/>
      </w:pPr>
      <w:r>
        <w:t xml:space="preserve">                '204':</w:t>
      </w:r>
    </w:p>
    <w:p w14:paraId="2F873D34" w14:textId="77777777" w:rsidR="00ED1345" w:rsidRDefault="00ED1345" w:rsidP="00ED1345">
      <w:pPr>
        <w:pStyle w:val="PL"/>
      </w:pPr>
      <w:r>
        <w:t xml:space="preserve">                  description: &gt;-</w:t>
      </w:r>
    </w:p>
    <w:p w14:paraId="7243CDBA" w14:textId="77777777" w:rsidR="00ED1345" w:rsidRDefault="00ED1345" w:rsidP="00ED1345">
      <w:pPr>
        <w:pStyle w:val="PL"/>
      </w:pPr>
      <w:r>
        <w:t xml:space="preserve">                    Success case ("204 No Content").</w:t>
      </w:r>
    </w:p>
    <w:p w14:paraId="2E38509B" w14:textId="77777777" w:rsidR="00ED1345" w:rsidRDefault="00ED1345" w:rsidP="00ED1345">
      <w:pPr>
        <w:pStyle w:val="PL"/>
      </w:pPr>
      <w:r>
        <w:t xml:space="preserve">                    The notification is successfully delivered. The response message</w:t>
      </w:r>
    </w:p>
    <w:p w14:paraId="417923D9" w14:textId="77777777" w:rsidR="00ED1345" w:rsidRDefault="00ED1345" w:rsidP="00ED1345">
      <w:pPr>
        <w:pStyle w:val="PL"/>
      </w:pPr>
      <w:r>
        <w:t xml:space="preserve">                    body is absent.</w:t>
      </w:r>
    </w:p>
    <w:p w14:paraId="5F6117FE" w14:textId="77777777" w:rsidR="00ED1345" w:rsidRDefault="00ED1345" w:rsidP="00ED1345">
      <w:pPr>
        <w:pStyle w:val="PL"/>
      </w:pPr>
      <w:r>
        <w:t xml:space="preserve">                default:</w:t>
      </w:r>
    </w:p>
    <w:p w14:paraId="2AE25526" w14:textId="77777777" w:rsidR="00ED1345" w:rsidRDefault="00ED1345" w:rsidP="00ED1345">
      <w:pPr>
        <w:pStyle w:val="PL"/>
      </w:pPr>
      <w:r>
        <w:t xml:space="preserve">                  description: Error case.</w:t>
      </w:r>
    </w:p>
    <w:p w14:paraId="47E95F88" w14:textId="77777777" w:rsidR="00ED1345" w:rsidRDefault="00ED1345" w:rsidP="00ED1345">
      <w:pPr>
        <w:pStyle w:val="PL"/>
      </w:pPr>
      <w:r>
        <w:t xml:space="preserve">                  content:</w:t>
      </w:r>
    </w:p>
    <w:p w14:paraId="5F02BE3E" w14:textId="77777777" w:rsidR="00ED1345" w:rsidRDefault="00ED1345" w:rsidP="00ED1345">
      <w:pPr>
        <w:pStyle w:val="PL"/>
      </w:pPr>
      <w:r>
        <w:t xml:space="preserve">                    application/json:</w:t>
      </w:r>
    </w:p>
    <w:p w14:paraId="07494890" w14:textId="77777777" w:rsidR="00ED1345" w:rsidRDefault="00ED1345" w:rsidP="00ED1345">
      <w:pPr>
        <w:pStyle w:val="PL"/>
      </w:pPr>
      <w:r>
        <w:t xml:space="preserve">                      schema:</w:t>
      </w:r>
    </w:p>
    <w:p w14:paraId="21716F57" w14:textId="77777777" w:rsidR="00ED1345" w:rsidRDefault="00ED1345" w:rsidP="00ED1345">
      <w:pPr>
        <w:pStyle w:val="PL"/>
      </w:pPr>
      <w:r>
        <w:t xml:space="preserve">                        $ref: 'TS28623_ComDefs.yaml#/components/schemas/ErrorResponse'</w:t>
      </w:r>
    </w:p>
    <w:p w14:paraId="17C92AD5" w14:textId="77777777" w:rsidR="00ED1345" w:rsidRDefault="00ED1345" w:rsidP="00ED1345">
      <w:pPr>
        <w:pStyle w:val="PL"/>
      </w:pPr>
      <w:r>
        <w:t xml:space="preserve">        notifyPotentialFaultyAlarmList:</w:t>
      </w:r>
    </w:p>
    <w:p w14:paraId="1B7CF922" w14:textId="77777777" w:rsidR="00ED1345" w:rsidRDefault="00ED1345" w:rsidP="00ED1345">
      <w:pPr>
        <w:pStyle w:val="PL"/>
      </w:pPr>
      <w:r>
        <w:t xml:space="preserve">          '{request.body#/consumerReference}':</w:t>
      </w:r>
    </w:p>
    <w:p w14:paraId="246E5955" w14:textId="77777777" w:rsidR="00ED1345" w:rsidRDefault="00ED1345" w:rsidP="00ED1345">
      <w:pPr>
        <w:pStyle w:val="PL"/>
      </w:pPr>
      <w:r>
        <w:t xml:space="preserve">            post:</w:t>
      </w:r>
    </w:p>
    <w:p w14:paraId="3865CC66" w14:textId="77777777" w:rsidR="00ED1345" w:rsidRDefault="00ED1345" w:rsidP="00ED1345">
      <w:pPr>
        <w:pStyle w:val="PL"/>
      </w:pPr>
      <w:r>
        <w:t xml:space="preserve">              requestBody:</w:t>
      </w:r>
    </w:p>
    <w:p w14:paraId="345F3993" w14:textId="77777777" w:rsidR="00ED1345" w:rsidRDefault="00ED1345" w:rsidP="00ED1345">
      <w:pPr>
        <w:pStyle w:val="PL"/>
      </w:pPr>
      <w:r>
        <w:t xml:space="preserve">                required: true</w:t>
      </w:r>
    </w:p>
    <w:p w14:paraId="4430920C" w14:textId="77777777" w:rsidR="00ED1345" w:rsidRDefault="00ED1345" w:rsidP="00ED1345">
      <w:pPr>
        <w:pStyle w:val="PL"/>
      </w:pPr>
      <w:r>
        <w:t xml:space="preserve">                content:</w:t>
      </w:r>
    </w:p>
    <w:p w14:paraId="165FA171" w14:textId="77777777" w:rsidR="00ED1345" w:rsidRDefault="00ED1345" w:rsidP="00ED1345">
      <w:pPr>
        <w:pStyle w:val="PL"/>
      </w:pPr>
      <w:r>
        <w:t xml:space="preserve">                  application/json:</w:t>
      </w:r>
    </w:p>
    <w:p w14:paraId="6DC11FAD" w14:textId="77777777" w:rsidR="00ED1345" w:rsidRDefault="00ED1345" w:rsidP="00ED1345">
      <w:pPr>
        <w:pStyle w:val="PL"/>
      </w:pPr>
      <w:r>
        <w:t xml:space="preserve">                    schema:</w:t>
      </w:r>
    </w:p>
    <w:p w14:paraId="24E90F75" w14:textId="77777777" w:rsidR="00ED1345" w:rsidRDefault="00ED1345" w:rsidP="00ED1345">
      <w:pPr>
        <w:pStyle w:val="PL"/>
      </w:pPr>
      <w:r>
        <w:t xml:space="preserve">                      $ref: '#/components/schemas/NotifyPotentialFaultyAlarmList'</w:t>
      </w:r>
    </w:p>
    <w:p w14:paraId="1C02CCA7" w14:textId="77777777" w:rsidR="00ED1345" w:rsidRDefault="00ED1345" w:rsidP="00ED1345">
      <w:pPr>
        <w:pStyle w:val="PL"/>
      </w:pPr>
      <w:r>
        <w:t xml:space="preserve">              responses:</w:t>
      </w:r>
    </w:p>
    <w:p w14:paraId="3271F1A5" w14:textId="77777777" w:rsidR="00ED1345" w:rsidRDefault="00ED1345" w:rsidP="00ED1345">
      <w:pPr>
        <w:pStyle w:val="PL"/>
      </w:pPr>
      <w:r>
        <w:t xml:space="preserve">                '204':</w:t>
      </w:r>
    </w:p>
    <w:p w14:paraId="58500BA6" w14:textId="77777777" w:rsidR="00ED1345" w:rsidRDefault="00ED1345" w:rsidP="00ED1345">
      <w:pPr>
        <w:pStyle w:val="PL"/>
      </w:pPr>
      <w:r>
        <w:t xml:space="preserve">                  description: &gt;-</w:t>
      </w:r>
    </w:p>
    <w:p w14:paraId="11DBCECD" w14:textId="77777777" w:rsidR="00ED1345" w:rsidRDefault="00ED1345" w:rsidP="00ED1345">
      <w:pPr>
        <w:pStyle w:val="PL"/>
      </w:pPr>
      <w:r>
        <w:t xml:space="preserve">                    Success case ("204 No Content").</w:t>
      </w:r>
    </w:p>
    <w:p w14:paraId="38994CBD" w14:textId="77777777" w:rsidR="00ED1345" w:rsidRDefault="00ED1345" w:rsidP="00ED1345">
      <w:pPr>
        <w:pStyle w:val="PL"/>
      </w:pPr>
      <w:r>
        <w:t xml:space="preserve">                    The notification is successfully delivered. The response message</w:t>
      </w:r>
    </w:p>
    <w:p w14:paraId="6C21C653" w14:textId="77777777" w:rsidR="00ED1345" w:rsidRDefault="00ED1345" w:rsidP="00ED1345">
      <w:pPr>
        <w:pStyle w:val="PL"/>
      </w:pPr>
      <w:r>
        <w:t xml:space="preserve">                    body is absent.</w:t>
      </w:r>
    </w:p>
    <w:p w14:paraId="66C24BEC" w14:textId="77777777" w:rsidR="00ED1345" w:rsidRDefault="00ED1345" w:rsidP="00ED1345">
      <w:pPr>
        <w:pStyle w:val="PL"/>
      </w:pPr>
      <w:r>
        <w:t xml:space="preserve">                default:</w:t>
      </w:r>
    </w:p>
    <w:p w14:paraId="46E77A9F" w14:textId="77777777" w:rsidR="00ED1345" w:rsidRDefault="00ED1345" w:rsidP="00ED1345">
      <w:pPr>
        <w:pStyle w:val="PL"/>
      </w:pPr>
      <w:r>
        <w:t xml:space="preserve">                  description: Error case.</w:t>
      </w:r>
    </w:p>
    <w:p w14:paraId="3957F017" w14:textId="77777777" w:rsidR="00ED1345" w:rsidRDefault="00ED1345" w:rsidP="00ED1345">
      <w:pPr>
        <w:pStyle w:val="PL"/>
      </w:pPr>
      <w:r>
        <w:t xml:space="preserve">                  content:</w:t>
      </w:r>
    </w:p>
    <w:p w14:paraId="7DA28362" w14:textId="77777777" w:rsidR="00ED1345" w:rsidRDefault="00ED1345" w:rsidP="00ED1345">
      <w:pPr>
        <w:pStyle w:val="PL"/>
      </w:pPr>
      <w:r>
        <w:t xml:space="preserve">                    application/json:</w:t>
      </w:r>
    </w:p>
    <w:p w14:paraId="5E974F6B" w14:textId="77777777" w:rsidR="00ED1345" w:rsidRDefault="00ED1345" w:rsidP="00ED1345">
      <w:pPr>
        <w:pStyle w:val="PL"/>
      </w:pPr>
      <w:r>
        <w:t xml:space="preserve">                      schema:</w:t>
      </w:r>
    </w:p>
    <w:p w14:paraId="6DCEAFC8" w14:textId="77777777" w:rsidR="00ED1345" w:rsidRDefault="00ED1345" w:rsidP="00ED1345">
      <w:pPr>
        <w:pStyle w:val="PL"/>
      </w:pPr>
      <w:r>
        <w:t xml:space="preserve">                        $ref: 'TS28623_ComDefs.yaml#/components/schemas/ErrorResponse'</w:t>
      </w:r>
    </w:p>
    <w:p w14:paraId="2D3A8BC9" w14:textId="77777777" w:rsidR="00ED1345" w:rsidRDefault="00ED1345" w:rsidP="00ED1345">
      <w:pPr>
        <w:pStyle w:val="PL"/>
      </w:pPr>
      <w:r>
        <w:t xml:space="preserve">        notifyAlarmListRebuilt:</w:t>
      </w:r>
    </w:p>
    <w:p w14:paraId="3A1168E0" w14:textId="77777777" w:rsidR="00ED1345" w:rsidRDefault="00ED1345" w:rsidP="00ED1345">
      <w:pPr>
        <w:pStyle w:val="PL"/>
      </w:pPr>
      <w:r>
        <w:t xml:space="preserve">          '{request.body#/consumerReference}':</w:t>
      </w:r>
    </w:p>
    <w:p w14:paraId="48F11E75" w14:textId="77777777" w:rsidR="00ED1345" w:rsidRDefault="00ED1345" w:rsidP="00ED1345">
      <w:pPr>
        <w:pStyle w:val="PL"/>
      </w:pPr>
      <w:r>
        <w:t xml:space="preserve">            post:</w:t>
      </w:r>
    </w:p>
    <w:p w14:paraId="652A5A79" w14:textId="77777777" w:rsidR="00ED1345" w:rsidRDefault="00ED1345" w:rsidP="00ED1345">
      <w:pPr>
        <w:pStyle w:val="PL"/>
      </w:pPr>
      <w:r>
        <w:t xml:space="preserve">              requestBody:</w:t>
      </w:r>
    </w:p>
    <w:p w14:paraId="24DDCA59" w14:textId="77777777" w:rsidR="00ED1345" w:rsidRDefault="00ED1345" w:rsidP="00ED1345">
      <w:pPr>
        <w:pStyle w:val="PL"/>
      </w:pPr>
      <w:r>
        <w:t xml:space="preserve">                required: true</w:t>
      </w:r>
    </w:p>
    <w:p w14:paraId="6BA86B81" w14:textId="77777777" w:rsidR="00ED1345" w:rsidRDefault="00ED1345" w:rsidP="00ED1345">
      <w:pPr>
        <w:pStyle w:val="PL"/>
      </w:pPr>
      <w:r>
        <w:t xml:space="preserve">                content:</w:t>
      </w:r>
    </w:p>
    <w:p w14:paraId="37313664" w14:textId="77777777" w:rsidR="00ED1345" w:rsidRDefault="00ED1345" w:rsidP="00ED1345">
      <w:pPr>
        <w:pStyle w:val="PL"/>
      </w:pPr>
      <w:r>
        <w:t xml:space="preserve">                  application/json:</w:t>
      </w:r>
    </w:p>
    <w:p w14:paraId="76005DFC" w14:textId="77777777" w:rsidR="00ED1345" w:rsidRDefault="00ED1345" w:rsidP="00ED1345">
      <w:pPr>
        <w:pStyle w:val="PL"/>
      </w:pPr>
      <w:r>
        <w:t xml:space="preserve">                    schema:</w:t>
      </w:r>
    </w:p>
    <w:p w14:paraId="07228D94" w14:textId="77777777" w:rsidR="00ED1345" w:rsidRDefault="00ED1345" w:rsidP="00ED1345">
      <w:pPr>
        <w:pStyle w:val="PL"/>
      </w:pPr>
      <w:r>
        <w:t xml:space="preserve">                      $ref: '#/components/schemas/NotifyAlarmListRebuilt'</w:t>
      </w:r>
    </w:p>
    <w:p w14:paraId="539E1226" w14:textId="77777777" w:rsidR="00ED1345" w:rsidRDefault="00ED1345" w:rsidP="00ED1345">
      <w:pPr>
        <w:pStyle w:val="PL"/>
      </w:pPr>
      <w:r>
        <w:t xml:space="preserve">              responses:</w:t>
      </w:r>
    </w:p>
    <w:p w14:paraId="722B1C29" w14:textId="77777777" w:rsidR="00ED1345" w:rsidRDefault="00ED1345" w:rsidP="00ED1345">
      <w:pPr>
        <w:pStyle w:val="PL"/>
      </w:pPr>
      <w:r>
        <w:t xml:space="preserve">                '204':</w:t>
      </w:r>
    </w:p>
    <w:p w14:paraId="7AE4415C" w14:textId="77777777" w:rsidR="00ED1345" w:rsidRDefault="00ED1345" w:rsidP="00ED1345">
      <w:pPr>
        <w:pStyle w:val="PL"/>
      </w:pPr>
      <w:r>
        <w:t xml:space="preserve">                  description: &gt;-</w:t>
      </w:r>
    </w:p>
    <w:p w14:paraId="21AC58FD" w14:textId="77777777" w:rsidR="00ED1345" w:rsidRDefault="00ED1345" w:rsidP="00ED1345">
      <w:pPr>
        <w:pStyle w:val="PL"/>
      </w:pPr>
      <w:r>
        <w:t xml:space="preserve">                    Success case ("204 No Content").</w:t>
      </w:r>
    </w:p>
    <w:p w14:paraId="6BDEB168" w14:textId="77777777" w:rsidR="00ED1345" w:rsidRDefault="00ED1345" w:rsidP="00ED1345">
      <w:pPr>
        <w:pStyle w:val="PL"/>
      </w:pPr>
      <w:r>
        <w:t xml:space="preserve">                    The notification is successfully delivered. The response message</w:t>
      </w:r>
    </w:p>
    <w:p w14:paraId="5948D845" w14:textId="77777777" w:rsidR="00ED1345" w:rsidRDefault="00ED1345" w:rsidP="00ED1345">
      <w:pPr>
        <w:pStyle w:val="PL"/>
      </w:pPr>
      <w:r>
        <w:t xml:space="preserve">                    body is absent.</w:t>
      </w:r>
    </w:p>
    <w:p w14:paraId="5A9DA1B6" w14:textId="77777777" w:rsidR="00ED1345" w:rsidRDefault="00ED1345" w:rsidP="00ED1345">
      <w:pPr>
        <w:pStyle w:val="PL"/>
      </w:pPr>
      <w:r>
        <w:t xml:space="preserve">                default:</w:t>
      </w:r>
    </w:p>
    <w:p w14:paraId="6C51AA5E" w14:textId="77777777" w:rsidR="00ED1345" w:rsidRDefault="00ED1345" w:rsidP="00ED1345">
      <w:pPr>
        <w:pStyle w:val="PL"/>
      </w:pPr>
      <w:r>
        <w:t xml:space="preserve">                  description: Error case.</w:t>
      </w:r>
    </w:p>
    <w:p w14:paraId="1401BD88" w14:textId="77777777" w:rsidR="00ED1345" w:rsidRDefault="00ED1345" w:rsidP="00ED1345">
      <w:pPr>
        <w:pStyle w:val="PL"/>
      </w:pPr>
      <w:r>
        <w:t xml:space="preserve">                  content:</w:t>
      </w:r>
    </w:p>
    <w:p w14:paraId="21D0B4BE" w14:textId="77777777" w:rsidR="00ED1345" w:rsidRDefault="00ED1345" w:rsidP="00ED1345">
      <w:pPr>
        <w:pStyle w:val="PL"/>
      </w:pPr>
      <w:r>
        <w:t xml:space="preserve">                    application/json:</w:t>
      </w:r>
    </w:p>
    <w:p w14:paraId="5EB2A88D" w14:textId="77777777" w:rsidR="00ED1345" w:rsidRDefault="00ED1345" w:rsidP="00ED1345">
      <w:pPr>
        <w:pStyle w:val="PL"/>
      </w:pPr>
      <w:r>
        <w:t xml:space="preserve">                      schema:</w:t>
      </w:r>
    </w:p>
    <w:p w14:paraId="06F906A9" w14:textId="77777777" w:rsidR="00ED1345" w:rsidRDefault="00ED1345" w:rsidP="00ED1345">
      <w:pPr>
        <w:pStyle w:val="PL"/>
      </w:pPr>
      <w:r>
        <w:t xml:space="preserve">                        $ref: 'TS28623_ComDefs.yaml#/components/schemas/ErrorResponse'</w:t>
      </w:r>
    </w:p>
    <w:p w14:paraId="1A814848" w14:textId="77777777" w:rsidR="00ED1345" w:rsidRDefault="00ED1345" w:rsidP="00ED1345">
      <w:pPr>
        <w:pStyle w:val="PL"/>
      </w:pPr>
      <w:r>
        <w:t xml:space="preserve">  /subscriptions/{subscriptionId}:</w:t>
      </w:r>
    </w:p>
    <w:p w14:paraId="6CBE9F30" w14:textId="77777777" w:rsidR="00ED1345" w:rsidRDefault="00ED1345" w:rsidP="00ED1345">
      <w:pPr>
        <w:pStyle w:val="PL"/>
      </w:pPr>
      <w:r>
        <w:t xml:space="preserve">    delete:</w:t>
      </w:r>
    </w:p>
    <w:p w14:paraId="67EDD4A5" w14:textId="77777777" w:rsidR="00ED1345" w:rsidRDefault="00ED1345" w:rsidP="00ED1345">
      <w:pPr>
        <w:pStyle w:val="PL"/>
      </w:pPr>
      <w:r>
        <w:t xml:space="preserve">      summary: Delete a subscription</w:t>
      </w:r>
    </w:p>
    <w:p w14:paraId="2A03A079" w14:textId="77777777" w:rsidR="00ED1345" w:rsidRDefault="00ED1345" w:rsidP="00ED1345">
      <w:pPr>
        <w:pStyle w:val="PL"/>
      </w:pPr>
      <w:r>
        <w:t xml:space="preserve">      description: &gt;-</w:t>
      </w:r>
    </w:p>
    <w:p w14:paraId="68301653" w14:textId="77777777" w:rsidR="00ED1345" w:rsidRDefault="00ED1345" w:rsidP="00ED1345">
      <w:pPr>
        <w:pStyle w:val="PL"/>
      </w:pPr>
      <w:r>
        <w:t xml:space="preserve">        The subscription is deleted by deleting the corresponding subscription</w:t>
      </w:r>
    </w:p>
    <w:p w14:paraId="17D55C3A" w14:textId="77777777" w:rsidR="00ED1345" w:rsidRDefault="00ED1345" w:rsidP="00ED1345">
      <w:pPr>
        <w:pStyle w:val="PL"/>
      </w:pPr>
      <w:r>
        <w:t xml:space="preserve">        resource. The resource to be deleted is identified with the path</w:t>
      </w:r>
    </w:p>
    <w:p w14:paraId="6F3FCA06" w14:textId="77777777" w:rsidR="00ED1345" w:rsidRDefault="00ED1345" w:rsidP="00ED1345">
      <w:pPr>
        <w:pStyle w:val="PL"/>
      </w:pPr>
      <w:r>
        <w:t xml:space="preserve">        component of the URI.</w:t>
      </w:r>
    </w:p>
    <w:p w14:paraId="7D3647C7" w14:textId="77777777" w:rsidR="00ED1345" w:rsidRDefault="00ED1345" w:rsidP="00ED1345">
      <w:pPr>
        <w:pStyle w:val="PL"/>
      </w:pPr>
      <w:r>
        <w:t xml:space="preserve">      parameters:</w:t>
      </w:r>
    </w:p>
    <w:p w14:paraId="266CAA63" w14:textId="77777777" w:rsidR="00ED1345" w:rsidRDefault="00ED1345" w:rsidP="00ED1345">
      <w:pPr>
        <w:pStyle w:val="PL"/>
      </w:pPr>
      <w:r>
        <w:t xml:space="preserve">        - name: subscriptionId</w:t>
      </w:r>
    </w:p>
    <w:p w14:paraId="31D14CA4" w14:textId="77777777" w:rsidR="00ED1345" w:rsidRDefault="00ED1345" w:rsidP="00ED1345">
      <w:pPr>
        <w:pStyle w:val="PL"/>
      </w:pPr>
      <w:r>
        <w:t xml:space="preserve">          in: path</w:t>
      </w:r>
    </w:p>
    <w:p w14:paraId="4575FDA7" w14:textId="77777777" w:rsidR="00ED1345" w:rsidRDefault="00ED1345" w:rsidP="00ED1345">
      <w:pPr>
        <w:pStyle w:val="PL"/>
      </w:pPr>
      <w:r>
        <w:t xml:space="preserve">          description: Identifies the subscription to be deleted.</w:t>
      </w:r>
    </w:p>
    <w:p w14:paraId="5A90D3D9" w14:textId="77777777" w:rsidR="00ED1345" w:rsidRDefault="00ED1345" w:rsidP="00ED1345">
      <w:pPr>
        <w:pStyle w:val="PL"/>
      </w:pPr>
      <w:r>
        <w:t xml:space="preserve">          required: true</w:t>
      </w:r>
    </w:p>
    <w:p w14:paraId="011C000E" w14:textId="77777777" w:rsidR="00ED1345" w:rsidRDefault="00ED1345" w:rsidP="00ED1345">
      <w:pPr>
        <w:pStyle w:val="PL"/>
      </w:pPr>
      <w:r>
        <w:t xml:space="preserve">          schema:</w:t>
      </w:r>
    </w:p>
    <w:p w14:paraId="2A3AD2DB" w14:textId="77777777" w:rsidR="00ED1345" w:rsidRDefault="00ED1345" w:rsidP="00ED1345">
      <w:pPr>
        <w:pStyle w:val="PL"/>
      </w:pPr>
      <w:r>
        <w:t xml:space="preserve">            type: string</w:t>
      </w:r>
    </w:p>
    <w:p w14:paraId="2DB7F720" w14:textId="77777777" w:rsidR="00ED1345" w:rsidRDefault="00ED1345" w:rsidP="00ED1345">
      <w:pPr>
        <w:pStyle w:val="PL"/>
      </w:pPr>
      <w:r>
        <w:t xml:space="preserve">      responses:</w:t>
      </w:r>
    </w:p>
    <w:p w14:paraId="05904442" w14:textId="77777777" w:rsidR="00ED1345" w:rsidRDefault="00ED1345" w:rsidP="00ED1345">
      <w:pPr>
        <w:pStyle w:val="PL"/>
      </w:pPr>
      <w:r>
        <w:t xml:space="preserve">        '204':</w:t>
      </w:r>
    </w:p>
    <w:p w14:paraId="0A974799" w14:textId="77777777" w:rsidR="00ED1345" w:rsidRDefault="00ED1345" w:rsidP="00ED1345">
      <w:pPr>
        <w:pStyle w:val="PL"/>
      </w:pPr>
      <w:r>
        <w:t xml:space="preserve">          description: &gt;-</w:t>
      </w:r>
    </w:p>
    <w:p w14:paraId="68A26978" w14:textId="77777777" w:rsidR="00ED1345" w:rsidRDefault="00ED1345" w:rsidP="00ED1345">
      <w:pPr>
        <w:pStyle w:val="PL"/>
      </w:pPr>
      <w:r>
        <w:t xml:space="preserve">            Success case ("204 No Content").</w:t>
      </w:r>
    </w:p>
    <w:p w14:paraId="39B52195" w14:textId="77777777" w:rsidR="00ED1345" w:rsidRDefault="00ED1345" w:rsidP="00ED1345">
      <w:pPr>
        <w:pStyle w:val="PL"/>
      </w:pPr>
      <w:r>
        <w:t xml:space="preserve">            The subscription resource has been deleted. The response message body</w:t>
      </w:r>
    </w:p>
    <w:p w14:paraId="74D63262" w14:textId="77777777" w:rsidR="00ED1345" w:rsidRDefault="00ED1345" w:rsidP="00ED1345">
      <w:pPr>
        <w:pStyle w:val="PL"/>
      </w:pPr>
      <w:r>
        <w:t xml:space="preserve">            is absent.</w:t>
      </w:r>
    </w:p>
    <w:p w14:paraId="5857D0F6" w14:textId="77777777" w:rsidR="00ED1345" w:rsidRDefault="00ED1345" w:rsidP="00ED1345">
      <w:pPr>
        <w:pStyle w:val="PL"/>
      </w:pPr>
      <w:r>
        <w:t xml:space="preserve">        default:</w:t>
      </w:r>
    </w:p>
    <w:p w14:paraId="3BF854D8" w14:textId="77777777" w:rsidR="00ED1345" w:rsidRDefault="00ED1345" w:rsidP="00ED1345">
      <w:pPr>
        <w:pStyle w:val="PL"/>
      </w:pPr>
      <w:r>
        <w:t xml:space="preserve">          description: Error case.</w:t>
      </w:r>
    </w:p>
    <w:p w14:paraId="40DBB664" w14:textId="77777777" w:rsidR="00ED1345" w:rsidRDefault="00ED1345" w:rsidP="00ED1345">
      <w:pPr>
        <w:pStyle w:val="PL"/>
      </w:pPr>
      <w:r>
        <w:t xml:space="preserve">          content:</w:t>
      </w:r>
    </w:p>
    <w:p w14:paraId="47F0DE96" w14:textId="77777777" w:rsidR="00ED1345" w:rsidRDefault="00ED1345" w:rsidP="00ED1345">
      <w:pPr>
        <w:pStyle w:val="PL"/>
      </w:pPr>
      <w:r>
        <w:t xml:space="preserve">            application/json:</w:t>
      </w:r>
    </w:p>
    <w:p w14:paraId="7E980C89" w14:textId="77777777" w:rsidR="00ED1345" w:rsidRDefault="00ED1345" w:rsidP="00ED1345">
      <w:pPr>
        <w:pStyle w:val="PL"/>
      </w:pPr>
      <w:r>
        <w:t xml:space="preserve">              schema:</w:t>
      </w:r>
    </w:p>
    <w:p w14:paraId="2A25E120" w14:textId="77777777" w:rsidR="00ED1345" w:rsidRDefault="00ED1345" w:rsidP="00ED1345">
      <w:pPr>
        <w:pStyle w:val="PL"/>
      </w:pPr>
      <w:r>
        <w:t xml:space="preserve">                $ref: 'TS28623_ComDefs.yaml#/components/schemas/ErrorResponse'</w:t>
      </w:r>
    </w:p>
    <w:p w14:paraId="0A3A5E1F" w14:textId="77777777" w:rsidR="00ED1345" w:rsidRDefault="00ED1345" w:rsidP="00ED1345">
      <w:pPr>
        <w:pStyle w:val="PL"/>
      </w:pPr>
    </w:p>
    <w:p w14:paraId="7C398866" w14:textId="77777777" w:rsidR="00ED1345" w:rsidRDefault="00ED1345" w:rsidP="00ED1345">
      <w:pPr>
        <w:pStyle w:val="PL"/>
      </w:pPr>
      <w:r>
        <w:t>components:</w:t>
      </w:r>
    </w:p>
    <w:p w14:paraId="4632B9A6" w14:textId="77777777" w:rsidR="00ED1345" w:rsidRDefault="00ED1345" w:rsidP="00ED1345">
      <w:pPr>
        <w:pStyle w:val="PL"/>
      </w:pPr>
      <w:r>
        <w:t xml:space="preserve">  schemas:</w:t>
      </w:r>
    </w:p>
    <w:p w14:paraId="2308F43E" w14:textId="77777777" w:rsidR="00ED1345" w:rsidRDefault="00ED1345" w:rsidP="00ED1345">
      <w:pPr>
        <w:pStyle w:val="PL"/>
      </w:pPr>
    </w:p>
    <w:p w14:paraId="298EA752" w14:textId="77777777" w:rsidR="00ED1345" w:rsidRDefault="00ED1345" w:rsidP="00ED1345">
      <w:pPr>
        <w:pStyle w:val="PL"/>
      </w:pPr>
      <w:r>
        <w:t xml:space="preserve">  #---- Definition of AlarmRecord ----------------------------------------------------#</w:t>
      </w:r>
    </w:p>
    <w:p w14:paraId="60B5C27D" w14:textId="77777777" w:rsidR="00ED1345" w:rsidRDefault="00ED1345" w:rsidP="00ED1345">
      <w:pPr>
        <w:pStyle w:val="PL"/>
      </w:pPr>
      <w:r>
        <w:t xml:space="preserve"> </w:t>
      </w:r>
    </w:p>
    <w:p w14:paraId="37F31D1D" w14:textId="77777777" w:rsidR="00ED1345" w:rsidRDefault="00ED1345" w:rsidP="00ED1345">
      <w:pPr>
        <w:pStyle w:val="PL"/>
      </w:pPr>
      <w:r>
        <w:t xml:space="preserve">    AlarmId:</w:t>
      </w:r>
    </w:p>
    <w:p w14:paraId="04B0A400" w14:textId="77777777" w:rsidR="00ED1345" w:rsidRDefault="00ED1345" w:rsidP="00ED1345">
      <w:pPr>
        <w:pStyle w:val="PL"/>
      </w:pPr>
      <w:r>
        <w:t xml:space="preserve">      type: string</w:t>
      </w:r>
    </w:p>
    <w:p w14:paraId="07904BE6" w14:textId="77777777" w:rsidR="00ED1345" w:rsidRDefault="00ED1345" w:rsidP="00ED1345">
      <w:pPr>
        <w:pStyle w:val="PL"/>
      </w:pPr>
      <w:r>
        <w:t xml:space="preserve">    AlarmType:</w:t>
      </w:r>
    </w:p>
    <w:p w14:paraId="45BC7D5D" w14:textId="77777777" w:rsidR="00ED1345" w:rsidRDefault="00ED1345" w:rsidP="00ED1345">
      <w:pPr>
        <w:pStyle w:val="PL"/>
      </w:pPr>
      <w:r>
        <w:t xml:space="preserve">      type: string</w:t>
      </w:r>
    </w:p>
    <w:p w14:paraId="6B222536" w14:textId="77777777" w:rsidR="00ED1345" w:rsidRDefault="00ED1345" w:rsidP="00ED1345">
      <w:pPr>
        <w:pStyle w:val="PL"/>
      </w:pPr>
      <w:r>
        <w:t xml:space="preserve">      enum:</w:t>
      </w:r>
    </w:p>
    <w:p w14:paraId="17FA6CF3" w14:textId="77777777" w:rsidR="00ED1345" w:rsidRDefault="00ED1345" w:rsidP="00ED1345">
      <w:pPr>
        <w:pStyle w:val="PL"/>
      </w:pPr>
      <w:r>
        <w:t xml:space="preserve">        - COMMUNICATIONS_ALARM</w:t>
      </w:r>
    </w:p>
    <w:p w14:paraId="7D326224" w14:textId="77777777" w:rsidR="00ED1345" w:rsidRDefault="00ED1345" w:rsidP="00ED1345">
      <w:pPr>
        <w:pStyle w:val="PL"/>
      </w:pPr>
      <w:r>
        <w:t xml:space="preserve">        - QUALITY_OF_SERVICE_ALARM</w:t>
      </w:r>
    </w:p>
    <w:p w14:paraId="10EC044E" w14:textId="77777777" w:rsidR="00ED1345" w:rsidRDefault="00ED1345" w:rsidP="00ED1345">
      <w:pPr>
        <w:pStyle w:val="PL"/>
      </w:pPr>
      <w:r>
        <w:t xml:space="preserve">        - PROCESSING_ERROR_ALARM</w:t>
      </w:r>
    </w:p>
    <w:p w14:paraId="496DD650" w14:textId="77777777" w:rsidR="00ED1345" w:rsidRDefault="00ED1345" w:rsidP="00ED1345">
      <w:pPr>
        <w:pStyle w:val="PL"/>
      </w:pPr>
      <w:r>
        <w:t xml:space="preserve">        - EQUIPMENT_ALARM</w:t>
      </w:r>
    </w:p>
    <w:p w14:paraId="15C39AD3" w14:textId="77777777" w:rsidR="00ED1345" w:rsidRDefault="00ED1345" w:rsidP="00ED1345">
      <w:pPr>
        <w:pStyle w:val="PL"/>
      </w:pPr>
      <w:r>
        <w:t xml:space="preserve">        - ENVIRONMENTAL_ALARM</w:t>
      </w:r>
    </w:p>
    <w:p w14:paraId="0C174960" w14:textId="77777777" w:rsidR="00ED1345" w:rsidRDefault="00ED1345" w:rsidP="00ED1345">
      <w:pPr>
        <w:pStyle w:val="PL"/>
      </w:pPr>
      <w:r>
        <w:t xml:space="preserve">        - INTEGRITY_VIOLATION</w:t>
      </w:r>
    </w:p>
    <w:p w14:paraId="7466AE9B" w14:textId="77777777" w:rsidR="00ED1345" w:rsidRDefault="00ED1345" w:rsidP="00ED1345">
      <w:pPr>
        <w:pStyle w:val="PL"/>
      </w:pPr>
      <w:r>
        <w:t xml:space="preserve">        - OPERATIONAL_VIOLATION</w:t>
      </w:r>
    </w:p>
    <w:p w14:paraId="22455C22" w14:textId="77777777" w:rsidR="00ED1345" w:rsidRDefault="00ED1345" w:rsidP="00ED1345">
      <w:pPr>
        <w:pStyle w:val="PL"/>
      </w:pPr>
      <w:r>
        <w:t xml:space="preserve">        - PHYSICAL_VIOLATION</w:t>
      </w:r>
    </w:p>
    <w:p w14:paraId="59EC4683" w14:textId="77777777" w:rsidR="00ED1345" w:rsidRDefault="00ED1345" w:rsidP="00ED1345">
      <w:pPr>
        <w:pStyle w:val="PL"/>
      </w:pPr>
      <w:r>
        <w:t xml:space="preserve">        - SECURITY_SERVICE_OR_MECHANISM_VIOLATION</w:t>
      </w:r>
    </w:p>
    <w:p w14:paraId="5859F857" w14:textId="77777777" w:rsidR="00ED1345" w:rsidRDefault="00ED1345" w:rsidP="00ED1345">
      <w:pPr>
        <w:pStyle w:val="PL"/>
      </w:pPr>
      <w:r>
        <w:t xml:space="preserve">        - TIME_DOMAIN_VIOLATION</w:t>
      </w:r>
    </w:p>
    <w:p w14:paraId="0E98F8E6" w14:textId="77777777" w:rsidR="00ED1345" w:rsidRDefault="00ED1345" w:rsidP="00ED1345">
      <w:pPr>
        <w:pStyle w:val="PL"/>
      </w:pPr>
      <w:r>
        <w:t xml:space="preserve">    ProbableCause:</w:t>
      </w:r>
    </w:p>
    <w:p w14:paraId="1D915A7C" w14:textId="77777777" w:rsidR="00ED1345" w:rsidRDefault="00ED1345" w:rsidP="00ED1345">
      <w:pPr>
        <w:pStyle w:val="PL"/>
      </w:pPr>
      <w:r>
        <w:t xml:space="preserve">      description: &gt;-</w:t>
      </w:r>
    </w:p>
    <w:p w14:paraId="6C491319" w14:textId="77777777" w:rsidR="00ED1345" w:rsidRDefault="00ED1345" w:rsidP="00ED1345">
      <w:pPr>
        <w:pStyle w:val="PL"/>
      </w:pPr>
      <w:r>
        <w:t xml:space="preserve">        The value of the probable cause may be a specific standardized string, or any</w:t>
      </w:r>
    </w:p>
    <w:p w14:paraId="4A6E8DEF" w14:textId="77777777" w:rsidR="00ED1345" w:rsidRDefault="00ED1345" w:rsidP="00ED1345">
      <w:pPr>
        <w:pStyle w:val="PL"/>
      </w:pPr>
      <w:r>
        <w:t xml:space="preserve">        vendor provided string. Probable cause strings are not standardized in the</w:t>
      </w:r>
    </w:p>
    <w:p w14:paraId="0E47DA60" w14:textId="77777777" w:rsidR="00ED1345" w:rsidRDefault="00ED1345" w:rsidP="00ED1345">
      <w:pPr>
        <w:pStyle w:val="PL"/>
      </w:pPr>
      <w:r>
        <w:t xml:space="preserve">        present document. They may be added in a future version. Up to then the</w:t>
      </w:r>
    </w:p>
    <w:p w14:paraId="75915277" w14:textId="77777777" w:rsidR="00ED1345" w:rsidRDefault="00ED1345" w:rsidP="00ED1345">
      <w:pPr>
        <w:pStyle w:val="PL"/>
      </w:pPr>
      <w:r>
        <w:t xml:space="preserve">        mapping of the generic probable cause strings "PROBABLE_CAUSE_001" to</w:t>
      </w:r>
    </w:p>
    <w:p w14:paraId="631584E8" w14:textId="77777777" w:rsidR="00ED1345" w:rsidRDefault="00ED1345" w:rsidP="00ED1345">
      <w:pPr>
        <w:pStyle w:val="PL"/>
      </w:pPr>
      <w:r>
        <w:t xml:space="preserve">        "PROBABLE_CAUSE_005" is vendor specific.</w:t>
      </w:r>
    </w:p>
    <w:p w14:paraId="4B98A4DA" w14:textId="77777777" w:rsidR="00ED1345" w:rsidRDefault="00ED1345" w:rsidP="00ED1345">
      <w:pPr>
        <w:pStyle w:val="PL"/>
      </w:pPr>
      <w:r>
        <w:t xml:space="preserve">        The value of the probable cause may also be an integer. The mapping of integer</w:t>
      </w:r>
    </w:p>
    <w:p w14:paraId="39F9209A" w14:textId="77777777" w:rsidR="00ED1345" w:rsidRDefault="00ED1345" w:rsidP="00ED1345">
      <w:pPr>
        <w:pStyle w:val="PL"/>
      </w:pPr>
      <w:r>
        <w:t xml:space="preserve">        values to probable causes is vendor specific.</w:t>
      </w:r>
    </w:p>
    <w:p w14:paraId="256492E2" w14:textId="77777777" w:rsidR="00ED1345" w:rsidRDefault="00ED1345" w:rsidP="00ED1345">
      <w:pPr>
        <w:pStyle w:val="PL"/>
      </w:pPr>
      <w:r>
        <w:t xml:space="preserve">      oneOf:</w:t>
      </w:r>
    </w:p>
    <w:p w14:paraId="1E63A0E6" w14:textId="77777777" w:rsidR="00ED1345" w:rsidRDefault="00ED1345" w:rsidP="00ED1345">
      <w:pPr>
        <w:pStyle w:val="PL"/>
      </w:pPr>
      <w:r>
        <w:t xml:space="preserve">        - anyOf:</w:t>
      </w:r>
    </w:p>
    <w:p w14:paraId="6F206541" w14:textId="77777777" w:rsidR="00ED1345" w:rsidRDefault="00ED1345" w:rsidP="00ED1345">
      <w:pPr>
        <w:pStyle w:val="PL"/>
      </w:pPr>
      <w:r>
        <w:t xml:space="preserve">            - type: string</w:t>
      </w:r>
    </w:p>
    <w:p w14:paraId="48D95650" w14:textId="77777777" w:rsidR="00ED1345" w:rsidRDefault="00ED1345" w:rsidP="00ED1345">
      <w:pPr>
        <w:pStyle w:val="PL"/>
      </w:pPr>
      <w:r>
        <w:t xml:space="preserve">              enum:</w:t>
      </w:r>
    </w:p>
    <w:p w14:paraId="54D123E3" w14:textId="77777777" w:rsidR="00ED1345" w:rsidRPr="000C0D94" w:rsidRDefault="00ED1345" w:rsidP="00ED1345">
      <w:pPr>
        <w:pStyle w:val="PL"/>
        <w:rPr>
          <w:lang w:val="fr-FR"/>
        </w:rPr>
      </w:pPr>
      <w:r>
        <w:t xml:space="preserve">                </w:t>
      </w:r>
      <w:r w:rsidRPr="000C0D94">
        <w:rPr>
          <w:lang w:val="fr-FR"/>
        </w:rPr>
        <w:t>- PROBABLE_CAUSE_001</w:t>
      </w:r>
    </w:p>
    <w:p w14:paraId="765A99B9" w14:textId="77777777" w:rsidR="00ED1345" w:rsidRPr="000C0D94" w:rsidRDefault="00ED1345" w:rsidP="00ED1345">
      <w:pPr>
        <w:pStyle w:val="PL"/>
        <w:rPr>
          <w:lang w:val="fr-FR"/>
        </w:rPr>
      </w:pPr>
      <w:r w:rsidRPr="000C0D94">
        <w:rPr>
          <w:lang w:val="fr-FR"/>
        </w:rPr>
        <w:t xml:space="preserve">                - PROBABLE_CAUSE_002</w:t>
      </w:r>
    </w:p>
    <w:p w14:paraId="0CC83B62" w14:textId="77777777" w:rsidR="00ED1345" w:rsidRPr="000C0D94" w:rsidRDefault="00ED1345" w:rsidP="00ED1345">
      <w:pPr>
        <w:pStyle w:val="PL"/>
        <w:rPr>
          <w:lang w:val="fr-FR"/>
        </w:rPr>
      </w:pPr>
      <w:r w:rsidRPr="000C0D94">
        <w:rPr>
          <w:lang w:val="fr-FR"/>
        </w:rPr>
        <w:t xml:space="preserve">                - PROBABLE_CAUSE_003</w:t>
      </w:r>
    </w:p>
    <w:p w14:paraId="789AC4BD" w14:textId="77777777" w:rsidR="00ED1345" w:rsidRPr="000C0D94" w:rsidRDefault="00ED1345" w:rsidP="00ED1345">
      <w:pPr>
        <w:pStyle w:val="PL"/>
        <w:rPr>
          <w:lang w:val="fr-FR"/>
        </w:rPr>
      </w:pPr>
      <w:r w:rsidRPr="000C0D94">
        <w:rPr>
          <w:lang w:val="fr-FR"/>
        </w:rPr>
        <w:t xml:space="preserve">                - PROBABLE_CAUSE_004</w:t>
      </w:r>
    </w:p>
    <w:p w14:paraId="647A71F5" w14:textId="77777777" w:rsidR="00ED1345" w:rsidRPr="000C0D94" w:rsidRDefault="00ED1345" w:rsidP="00ED1345">
      <w:pPr>
        <w:pStyle w:val="PL"/>
        <w:rPr>
          <w:lang w:val="fr-FR"/>
        </w:rPr>
      </w:pPr>
      <w:r w:rsidRPr="000C0D94">
        <w:rPr>
          <w:lang w:val="fr-FR"/>
        </w:rPr>
        <w:t xml:space="preserve">                - PROBABLE_CAUSE_005</w:t>
      </w:r>
    </w:p>
    <w:p w14:paraId="4872A20A" w14:textId="77777777" w:rsidR="00ED1345" w:rsidRPr="000C0D94" w:rsidRDefault="00ED1345" w:rsidP="00ED1345">
      <w:pPr>
        <w:pStyle w:val="PL"/>
        <w:rPr>
          <w:lang w:val="fr-FR"/>
        </w:rPr>
      </w:pPr>
      <w:r w:rsidRPr="000C0D94">
        <w:rPr>
          <w:lang w:val="fr-FR"/>
        </w:rPr>
        <w:t xml:space="preserve">            - type: string</w:t>
      </w:r>
    </w:p>
    <w:p w14:paraId="70BF31E5" w14:textId="77777777" w:rsidR="00ED1345" w:rsidRDefault="00ED1345" w:rsidP="00ED1345">
      <w:pPr>
        <w:pStyle w:val="PL"/>
      </w:pPr>
      <w:r w:rsidRPr="000C0D94">
        <w:rPr>
          <w:lang w:val="fr-FR"/>
        </w:rPr>
        <w:t xml:space="preserve">        </w:t>
      </w:r>
      <w:r>
        <w:t>- type: integer</w:t>
      </w:r>
    </w:p>
    <w:p w14:paraId="71EA1D58" w14:textId="77777777" w:rsidR="00ED1345" w:rsidRDefault="00ED1345" w:rsidP="00ED1345">
      <w:pPr>
        <w:pStyle w:val="PL"/>
      </w:pPr>
      <w:r>
        <w:t xml:space="preserve">    SpecificProblem:</w:t>
      </w:r>
    </w:p>
    <w:p w14:paraId="3D749C40" w14:textId="77777777" w:rsidR="00ED1345" w:rsidRDefault="00ED1345" w:rsidP="00ED1345">
      <w:pPr>
        <w:pStyle w:val="PL"/>
      </w:pPr>
      <w:r>
        <w:t xml:space="preserve">      oneOf:</w:t>
      </w:r>
    </w:p>
    <w:p w14:paraId="3D9B10A7" w14:textId="77777777" w:rsidR="00ED1345" w:rsidRDefault="00ED1345" w:rsidP="00ED1345">
      <w:pPr>
        <w:pStyle w:val="PL"/>
      </w:pPr>
      <w:r>
        <w:t xml:space="preserve">        - type: string</w:t>
      </w:r>
    </w:p>
    <w:p w14:paraId="00DAA280" w14:textId="77777777" w:rsidR="00ED1345" w:rsidRDefault="00ED1345" w:rsidP="00ED1345">
      <w:pPr>
        <w:pStyle w:val="PL"/>
      </w:pPr>
      <w:r>
        <w:t xml:space="preserve">        - type: integer</w:t>
      </w:r>
    </w:p>
    <w:p w14:paraId="5E98B515" w14:textId="77777777" w:rsidR="00ED1345" w:rsidRDefault="00ED1345" w:rsidP="00ED1345">
      <w:pPr>
        <w:pStyle w:val="PL"/>
      </w:pPr>
      <w:r>
        <w:t xml:space="preserve">    PerceivedSeverity:</w:t>
      </w:r>
    </w:p>
    <w:p w14:paraId="2367C365" w14:textId="77777777" w:rsidR="00ED1345" w:rsidRDefault="00ED1345" w:rsidP="00ED1345">
      <w:pPr>
        <w:pStyle w:val="PL"/>
      </w:pPr>
      <w:r>
        <w:t xml:space="preserve">      type: string</w:t>
      </w:r>
    </w:p>
    <w:p w14:paraId="5EBFB3AF" w14:textId="77777777" w:rsidR="00ED1345" w:rsidRDefault="00ED1345" w:rsidP="00ED1345">
      <w:pPr>
        <w:pStyle w:val="PL"/>
      </w:pPr>
      <w:r>
        <w:t xml:space="preserve">      enum:</w:t>
      </w:r>
    </w:p>
    <w:p w14:paraId="7B5D310A" w14:textId="77777777" w:rsidR="00ED1345" w:rsidRDefault="00ED1345" w:rsidP="00ED1345">
      <w:pPr>
        <w:pStyle w:val="PL"/>
      </w:pPr>
      <w:r>
        <w:t xml:space="preserve">        - INDETERMINATE</w:t>
      </w:r>
    </w:p>
    <w:p w14:paraId="412F3F20" w14:textId="77777777" w:rsidR="00ED1345" w:rsidRDefault="00ED1345" w:rsidP="00ED1345">
      <w:pPr>
        <w:pStyle w:val="PL"/>
      </w:pPr>
      <w:r>
        <w:t xml:space="preserve">        - CRITICAL</w:t>
      </w:r>
    </w:p>
    <w:p w14:paraId="4C957715" w14:textId="77777777" w:rsidR="00ED1345" w:rsidRDefault="00ED1345" w:rsidP="00ED1345">
      <w:pPr>
        <w:pStyle w:val="PL"/>
      </w:pPr>
      <w:r>
        <w:t xml:space="preserve">        - MAJOR</w:t>
      </w:r>
    </w:p>
    <w:p w14:paraId="1D062CE9" w14:textId="77777777" w:rsidR="00ED1345" w:rsidRDefault="00ED1345" w:rsidP="00ED1345">
      <w:pPr>
        <w:pStyle w:val="PL"/>
      </w:pPr>
      <w:r>
        <w:t xml:space="preserve">        - MINOR</w:t>
      </w:r>
    </w:p>
    <w:p w14:paraId="10F596AD" w14:textId="77777777" w:rsidR="00ED1345" w:rsidRDefault="00ED1345" w:rsidP="00ED1345">
      <w:pPr>
        <w:pStyle w:val="PL"/>
      </w:pPr>
      <w:r>
        <w:t xml:space="preserve">        - WARNING</w:t>
      </w:r>
    </w:p>
    <w:p w14:paraId="38A22EE2" w14:textId="77777777" w:rsidR="00ED1345" w:rsidRDefault="00ED1345" w:rsidP="00ED1345">
      <w:pPr>
        <w:pStyle w:val="PL"/>
      </w:pPr>
      <w:r>
        <w:t xml:space="preserve">        - CLEARED</w:t>
      </w:r>
    </w:p>
    <w:p w14:paraId="40ED6B3E" w14:textId="77777777" w:rsidR="00ED1345" w:rsidRDefault="00ED1345" w:rsidP="00ED1345">
      <w:pPr>
        <w:pStyle w:val="PL"/>
      </w:pPr>
      <w:r>
        <w:t xml:space="preserve">    TrendIndication:</w:t>
      </w:r>
    </w:p>
    <w:p w14:paraId="6F380CE0" w14:textId="77777777" w:rsidR="00ED1345" w:rsidRDefault="00ED1345" w:rsidP="00ED1345">
      <w:pPr>
        <w:pStyle w:val="PL"/>
      </w:pPr>
      <w:r>
        <w:t xml:space="preserve">      type: string</w:t>
      </w:r>
    </w:p>
    <w:p w14:paraId="5452E808" w14:textId="77777777" w:rsidR="00ED1345" w:rsidRDefault="00ED1345" w:rsidP="00ED1345">
      <w:pPr>
        <w:pStyle w:val="PL"/>
      </w:pPr>
      <w:r>
        <w:t xml:space="preserve">      enum:</w:t>
      </w:r>
    </w:p>
    <w:p w14:paraId="0B9C6216" w14:textId="77777777" w:rsidR="00ED1345" w:rsidRDefault="00ED1345" w:rsidP="00ED1345">
      <w:pPr>
        <w:pStyle w:val="PL"/>
      </w:pPr>
      <w:r>
        <w:t xml:space="preserve">        - MORE_SEVERE</w:t>
      </w:r>
    </w:p>
    <w:p w14:paraId="096B9E0B" w14:textId="77777777" w:rsidR="00ED1345" w:rsidRDefault="00ED1345" w:rsidP="00ED1345">
      <w:pPr>
        <w:pStyle w:val="PL"/>
      </w:pPr>
      <w:r>
        <w:t xml:space="preserve">        - NO_CHANGE</w:t>
      </w:r>
    </w:p>
    <w:p w14:paraId="009ABA62" w14:textId="77777777" w:rsidR="00ED1345" w:rsidRDefault="00ED1345" w:rsidP="00ED1345">
      <w:pPr>
        <w:pStyle w:val="PL"/>
      </w:pPr>
      <w:r>
        <w:t xml:space="preserve">        - LESS_SEVERE</w:t>
      </w:r>
    </w:p>
    <w:p w14:paraId="4AECDF6C" w14:textId="77777777" w:rsidR="00ED1345" w:rsidRDefault="00ED1345" w:rsidP="00ED1345">
      <w:pPr>
        <w:pStyle w:val="PL"/>
      </w:pPr>
      <w:r>
        <w:t xml:space="preserve">    ThresholdHysteresis:</w:t>
      </w:r>
    </w:p>
    <w:p w14:paraId="7C44174F" w14:textId="77777777" w:rsidR="00ED1345" w:rsidRDefault="00ED1345" w:rsidP="00ED1345">
      <w:pPr>
        <w:pStyle w:val="PL"/>
      </w:pPr>
      <w:r>
        <w:t xml:space="preserve">      type: object</w:t>
      </w:r>
    </w:p>
    <w:p w14:paraId="5B3F3EA3" w14:textId="77777777" w:rsidR="00ED1345" w:rsidRDefault="00ED1345" w:rsidP="00ED1345">
      <w:pPr>
        <w:pStyle w:val="PL"/>
      </w:pPr>
      <w:r>
        <w:t xml:space="preserve">      required:</w:t>
      </w:r>
    </w:p>
    <w:p w14:paraId="2452E6AE" w14:textId="77777777" w:rsidR="00ED1345" w:rsidRDefault="00ED1345" w:rsidP="00ED1345">
      <w:pPr>
        <w:pStyle w:val="PL"/>
      </w:pPr>
      <w:r>
        <w:t xml:space="preserve">        - high</w:t>
      </w:r>
    </w:p>
    <w:p w14:paraId="1B687788" w14:textId="77777777" w:rsidR="00ED1345" w:rsidRDefault="00ED1345" w:rsidP="00ED1345">
      <w:pPr>
        <w:pStyle w:val="PL"/>
      </w:pPr>
      <w:r>
        <w:t xml:space="preserve">      properties:</w:t>
      </w:r>
    </w:p>
    <w:p w14:paraId="11BE597A" w14:textId="77777777" w:rsidR="00ED1345" w:rsidRDefault="00ED1345" w:rsidP="00ED1345">
      <w:pPr>
        <w:pStyle w:val="PL"/>
      </w:pPr>
      <w:r>
        <w:t xml:space="preserve">        high:</w:t>
      </w:r>
    </w:p>
    <w:p w14:paraId="4E7B5238" w14:textId="77777777" w:rsidR="00ED1345" w:rsidRDefault="00ED1345" w:rsidP="00ED1345">
      <w:pPr>
        <w:pStyle w:val="PL"/>
      </w:pPr>
      <w:r>
        <w:t xml:space="preserve">          oneOf:</w:t>
      </w:r>
    </w:p>
    <w:p w14:paraId="6C0E1152" w14:textId="77777777" w:rsidR="00ED1345" w:rsidRDefault="00ED1345" w:rsidP="00ED1345">
      <w:pPr>
        <w:pStyle w:val="PL"/>
      </w:pPr>
      <w:r>
        <w:t xml:space="preserve">            - type: integer</w:t>
      </w:r>
    </w:p>
    <w:p w14:paraId="72BB74F7" w14:textId="77777777" w:rsidR="00ED1345" w:rsidRDefault="00ED1345" w:rsidP="00ED1345">
      <w:pPr>
        <w:pStyle w:val="PL"/>
      </w:pPr>
      <w:r>
        <w:t xml:space="preserve">            - $ref: 'TS28623_ComDefs.yaml#/components/schemas/Float'</w:t>
      </w:r>
    </w:p>
    <w:p w14:paraId="1C832371" w14:textId="77777777" w:rsidR="00ED1345" w:rsidRDefault="00ED1345" w:rsidP="00ED1345">
      <w:pPr>
        <w:pStyle w:val="PL"/>
      </w:pPr>
      <w:r>
        <w:t xml:space="preserve">        low:</w:t>
      </w:r>
    </w:p>
    <w:p w14:paraId="6DF35554" w14:textId="77777777" w:rsidR="00ED1345" w:rsidRDefault="00ED1345" w:rsidP="00ED1345">
      <w:pPr>
        <w:pStyle w:val="PL"/>
      </w:pPr>
      <w:r>
        <w:t xml:space="preserve">          $ref: 'TS28623_ComDefs.yaml#/components/schemas/Float'</w:t>
      </w:r>
    </w:p>
    <w:p w14:paraId="2B1D68F5" w14:textId="77777777" w:rsidR="00ED1345" w:rsidRDefault="00ED1345" w:rsidP="00ED1345">
      <w:pPr>
        <w:pStyle w:val="PL"/>
      </w:pPr>
      <w:r>
        <w:t xml:space="preserve">    ThresholdLevelInd:</w:t>
      </w:r>
    </w:p>
    <w:p w14:paraId="22505925" w14:textId="77777777" w:rsidR="00ED1345" w:rsidRDefault="00ED1345" w:rsidP="00ED1345">
      <w:pPr>
        <w:pStyle w:val="PL"/>
      </w:pPr>
      <w:r>
        <w:t xml:space="preserve">      oneOf:</w:t>
      </w:r>
    </w:p>
    <w:p w14:paraId="7F78A79F" w14:textId="77777777" w:rsidR="00ED1345" w:rsidRDefault="00ED1345" w:rsidP="00ED1345">
      <w:pPr>
        <w:pStyle w:val="PL"/>
      </w:pPr>
      <w:r>
        <w:t xml:space="preserve">        - type: object</w:t>
      </w:r>
    </w:p>
    <w:p w14:paraId="52C36E08" w14:textId="77777777" w:rsidR="00ED1345" w:rsidRDefault="00ED1345" w:rsidP="00ED1345">
      <w:pPr>
        <w:pStyle w:val="PL"/>
      </w:pPr>
      <w:r>
        <w:t xml:space="preserve">          properties:</w:t>
      </w:r>
    </w:p>
    <w:p w14:paraId="2E60F8B5" w14:textId="77777777" w:rsidR="00ED1345" w:rsidRDefault="00ED1345" w:rsidP="00ED1345">
      <w:pPr>
        <w:pStyle w:val="PL"/>
      </w:pPr>
      <w:r>
        <w:t xml:space="preserve">            up:</w:t>
      </w:r>
    </w:p>
    <w:p w14:paraId="5931FC63" w14:textId="77777777" w:rsidR="00ED1345" w:rsidRDefault="00ED1345" w:rsidP="00ED1345">
      <w:pPr>
        <w:pStyle w:val="PL"/>
      </w:pPr>
      <w:r>
        <w:t xml:space="preserve">              $ref: '#/components/schemas/ThresholdHysteresis'</w:t>
      </w:r>
    </w:p>
    <w:p w14:paraId="6DAC4A7D" w14:textId="77777777" w:rsidR="00ED1345" w:rsidRDefault="00ED1345" w:rsidP="00ED1345">
      <w:pPr>
        <w:pStyle w:val="PL"/>
      </w:pPr>
      <w:r>
        <w:t xml:space="preserve">        - type: object</w:t>
      </w:r>
    </w:p>
    <w:p w14:paraId="05B2862A" w14:textId="77777777" w:rsidR="00ED1345" w:rsidRDefault="00ED1345" w:rsidP="00ED1345">
      <w:pPr>
        <w:pStyle w:val="PL"/>
      </w:pPr>
      <w:r>
        <w:t xml:space="preserve">          properties:</w:t>
      </w:r>
    </w:p>
    <w:p w14:paraId="2CD1AA56" w14:textId="77777777" w:rsidR="00ED1345" w:rsidRDefault="00ED1345" w:rsidP="00ED1345">
      <w:pPr>
        <w:pStyle w:val="PL"/>
      </w:pPr>
      <w:r>
        <w:t xml:space="preserve">            down:</w:t>
      </w:r>
    </w:p>
    <w:p w14:paraId="02807E1C" w14:textId="77777777" w:rsidR="00ED1345" w:rsidRDefault="00ED1345" w:rsidP="00ED1345">
      <w:pPr>
        <w:pStyle w:val="PL"/>
      </w:pPr>
      <w:r>
        <w:t xml:space="preserve">              $ref: '#/components/schemas/ThresholdHysteresis'</w:t>
      </w:r>
    </w:p>
    <w:p w14:paraId="1672BBFC" w14:textId="77777777" w:rsidR="00ED1345" w:rsidRDefault="00ED1345" w:rsidP="00ED1345">
      <w:pPr>
        <w:pStyle w:val="PL"/>
      </w:pPr>
      <w:r>
        <w:t xml:space="preserve">    ThresholdInfo:</w:t>
      </w:r>
    </w:p>
    <w:p w14:paraId="4AA274C9" w14:textId="77777777" w:rsidR="00ED1345" w:rsidRDefault="00ED1345" w:rsidP="00ED1345">
      <w:pPr>
        <w:pStyle w:val="PL"/>
      </w:pPr>
      <w:r>
        <w:t xml:space="preserve">      type: object</w:t>
      </w:r>
    </w:p>
    <w:p w14:paraId="55672360" w14:textId="77777777" w:rsidR="00ED1345" w:rsidRDefault="00ED1345" w:rsidP="00ED1345">
      <w:pPr>
        <w:pStyle w:val="PL"/>
      </w:pPr>
      <w:r>
        <w:t xml:space="preserve">      properties:</w:t>
      </w:r>
    </w:p>
    <w:p w14:paraId="70C50A57" w14:textId="77777777" w:rsidR="00ED1345" w:rsidRDefault="00ED1345" w:rsidP="00ED1345">
      <w:pPr>
        <w:pStyle w:val="PL"/>
      </w:pPr>
      <w:r>
        <w:t xml:space="preserve">        observedMeasurement:</w:t>
      </w:r>
    </w:p>
    <w:p w14:paraId="522A9E18" w14:textId="77777777" w:rsidR="00ED1345" w:rsidRDefault="00ED1345" w:rsidP="00ED1345">
      <w:pPr>
        <w:pStyle w:val="PL"/>
      </w:pPr>
      <w:r>
        <w:t xml:space="preserve">          type: string</w:t>
      </w:r>
    </w:p>
    <w:p w14:paraId="47FFED8A" w14:textId="77777777" w:rsidR="00ED1345" w:rsidRDefault="00ED1345" w:rsidP="00ED1345">
      <w:pPr>
        <w:pStyle w:val="PL"/>
      </w:pPr>
      <w:r>
        <w:t xml:space="preserve">        observedValue:</w:t>
      </w:r>
    </w:p>
    <w:p w14:paraId="40489369" w14:textId="77777777" w:rsidR="00ED1345" w:rsidRDefault="00ED1345" w:rsidP="00ED1345">
      <w:pPr>
        <w:pStyle w:val="PL"/>
      </w:pPr>
      <w:r>
        <w:t xml:space="preserve">          type: number</w:t>
      </w:r>
    </w:p>
    <w:p w14:paraId="3B4BF98A" w14:textId="77777777" w:rsidR="00ED1345" w:rsidRDefault="00ED1345" w:rsidP="00ED1345">
      <w:pPr>
        <w:pStyle w:val="PL"/>
      </w:pPr>
      <w:r>
        <w:t xml:space="preserve">        thresholdLevel:</w:t>
      </w:r>
    </w:p>
    <w:p w14:paraId="6CB0E72A" w14:textId="77777777" w:rsidR="00ED1345" w:rsidRDefault="00ED1345" w:rsidP="00ED1345">
      <w:pPr>
        <w:pStyle w:val="PL"/>
      </w:pPr>
      <w:r>
        <w:t xml:space="preserve">          $ref: '#/components/schemas/ThresholdLevelInd'</w:t>
      </w:r>
    </w:p>
    <w:p w14:paraId="59A133C3" w14:textId="77777777" w:rsidR="00ED1345" w:rsidRDefault="00ED1345" w:rsidP="00ED1345">
      <w:pPr>
        <w:pStyle w:val="PL"/>
      </w:pPr>
      <w:r>
        <w:t xml:space="preserve">        armTime:</w:t>
      </w:r>
    </w:p>
    <w:p w14:paraId="184BA346" w14:textId="77777777" w:rsidR="00ED1345" w:rsidRDefault="00ED1345" w:rsidP="00ED1345">
      <w:pPr>
        <w:pStyle w:val="PL"/>
      </w:pPr>
      <w:r>
        <w:t xml:space="preserve">          $ref: 'TS28623_ComDefs.yaml#/components/schemas/DateTime'</w:t>
      </w:r>
    </w:p>
    <w:p w14:paraId="28C36955" w14:textId="77777777" w:rsidR="00ED1345" w:rsidRDefault="00ED1345" w:rsidP="00ED1345">
      <w:pPr>
        <w:pStyle w:val="PL"/>
      </w:pPr>
      <w:r>
        <w:t xml:space="preserve">      required:</w:t>
      </w:r>
    </w:p>
    <w:p w14:paraId="6BAC9E7E" w14:textId="77777777" w:rsidR="00ED1345" w:rsidRDefault="00ED1345" w:rsidP="00ED1345">
      <w:pPr>
        <w:pStyle w:val="PL"/>
      </w:pPr>
      <w:r>
        <w:t xml:space="preserve">        - observedMeasurement</w:t>
      </w:r>
    </w:p>
    <w:p w14:paraId="584945F4" w14:textId="77777777" w:rsidR="00ED1345" w:rsidRDefault="00ED1345" w:rsidP="00ED1345">
      <w:pPr>
        <w:pStyle w:val="PL"/>
      </w:pPr>
      <w:r>
        <w:t xml:space="preserve">        - observedValue</w:t>
      </w:r>
    </w:p>
    <w:p w14:paraId="0E0D76FD" w14:textId="77777777" w:rsidR="00ED1345" w:rsidRDefault="00ED1345" w:rsidP="00ED1345">
      <w:pPr>
        <w:pStyle w:val="PL"/>
      </w:pPr>
      <w:r>
        <w:t xml:space="preserve">    CorrelatedNotification:</w:t>
      </w:r>
    </w:p>
    <w:p w14:paraId="359A771E" w14:textId="77777777" w:rsidR="00ED1345" w:rsidRDefault="00ED1345" w:rsidP="00ED1345">
      <w:pPr>
        <w:pStyle w:val="PL"/>
      </w:pPr>
      <w:r>
        <w:t xml:space="preserve">      type: object</w:t>
      </w:r>
    </w:p>
    <w:p w14:paraId="01D87E03" w14:textId="77777777" w:rsidR="00ED1345" w:rsidRDefault="00ED1345" w:rsidP="00ED1345">
      <w:pPr>
        <w:pStyle w:val="PL"/>
      </w:pPr>
      <w:r>
        <w:t xml:space="preserve">      properties:</w:t>
      </w:r>
    </w:p>
    <w:p w14:paraId="6966F0D6" w14:textId="77777777" w:rsidR="00ED1345" w:rsidRDefault="00ED1345" w:rsidP="00ED1345">
      <w:pPr>
        <w:pStyle w:val="PL"/>
      </w:pPr>
      <w:r>
        <w:t xml:space="preserve">        sourceObjectInstance:</w:t>
      </w:r>
    </w:p>
    <w:p w14:paraId="2D3220FB" w14:textId="77777777" w:rsidR="00ED1345" w:rsidRDefault="00ED1345" w:rsidP="00ED1345">
      <w:pPr>
        <w:pStyle w:val="PL"/>
      </w:pPr>
      <w:r>
        <w:t xml:space="preserve">          $ref: 'TS28623_ComDefs.yaml#/components/schemas/Dn'</w:t>
      </w:r>
    </w:p>
    <w:p w14:paraId="7728027D" w14:textId="77777777" w:rsidR="00ED1345" w:rsidRDefault="00ED1345" w:rsidP="00ED1345">
      <w:pPr>
        <w:pStyle w:val="PL"/>
      </w:pPr>
      <w:r>
        <w:t xml:space="preserve">        notificationIds:</w:t>
      </w:r>
    </w:p>
    <w:p w14:paraId="54F47649" w14:textId="77777777" w:rsidR="00ED1345" w:rsidRDefault="00ED1345" w:rsidP="00ED1345">
      <w:pPr>
        <w:pStyle w:val="PL"/>
      </w:pPr>
      <w:r>
        <w:t xml:space="preserve">          type: array</w:t>
      </w:r>
    </w:p>
    <w:p w14:paraId="416AB88B" w14:textId="77777777" w:rsidR="00ED1345" w:rsidRDefault="00ED1345" w:rsidP="00ED1345">
      <w:pPr>
        <w:pStyle w:val="PL"/>
      </w:pPr>
      <w:r>
        <w:t xml:space="preserve">          items:</w:t>
      </w:r>
    </w:p>
    <w:p w14:paraId="36368729" w14:textId="77777777" w:rsidR="00ED1345" w:rsidRDefault="00ED1345" w:rsidP="00ED1345">
      <w:pPr>
        <w:pStyle w:val="PL"/>
      </w:pPr>
      <w:r>
        <w:t xml:space="preserve">            $ref: 'TS28623_ComDefs.yaml#/components/schemas/NotificationId'</w:t>
      </w:r>
    </w:p>
    <w:p w14:paraId="64EC017D" w14:textId="77777777" w:rsidR="00ED1345" w:rsidRDefault="00ED1345" w:rsidP="00ED1345">
      <w:pPr>
        <w:pStyle w:val="PL"/>
      </w:pPr>
      <w:r>
        <w:t xml:space="preserve">      required:</w:t>
      </w:r>
    </w:p>
    <w:p w14:paraId="4D021132" w14:textId="77777777" w:rsidR="00ED1345" w:rsidRDefault="00ED1345" w:rsidP="00ED1345">
      <w:pPr>
        <w:pStyle w:val="PL"/>
      </w:pPr>
      <w:r>
        <w:t xml:space="preserve">        - sourceObjectInstance</w:t>
      </w:r>
    </w:p>
    <w:p w14:paraId="635A7D82" w14:textId="77777777" w:rsidR="00ED1345" w:rsidRDefault="00ED1345" w:rsidP="00ED1345">
      <w:pPr>
        <w:pStyle w:val="PL"/>
      </w:pPr>
      <w:r>
        <w:t xml:space="preserve">        - notificationIds</w:t>
      </w:r>
    </w:p>
    <w:p w14:paraId="218DD5F8" w14:textId="77777777" w:rsidR="00ED1345" w:rsidRDefault="00ED1345" w:rsidP="00ED1345">
      <w:pPr>
        <w:pStyle w:val="PL"/>
      </w:pPr>
      <w:r>
        <w:t xml:space="preserve">    CorrelatedNotifications:</w:t>
      </w:r>
    </w:p>
    <w:p w14:paraId="59565A97" w14:textId="77777777" w:rsidR="00ED1345" w:rsidRDefault="00ED1345" w:rsidP="00ED1345">
      <w:pPr>
        <w:pStyle w:val="PL"/>
      </w:pPr>
      <w:r>
        <w:t xml:space="preserve">      type: array</w:t>
      </w:r>
    </w:p>
    <w:p w14:paraId="60DE4857" w14:textId="77777777" w:rsidR="00ED1345" w:rsidRDefault="00ED1345" w:rsidP="00ED1345">
      <w:pPr>
        <w:pStyle w:val="PL"/>
      </w:pPr>
      <w:r>
        <w:t xml:space="preserve">      items:</w:t>
      </w:r>
    </w:p>
    <w:p w14:paraId="4A8A2A9D" w14:textId="77777777" w:rsidR="00ED1345" w:rsidRDefault="00ED1345" w:rsidP="00ED1345">
      <w:pPr>
        <w:pStyle w:val="PL"/>
      </w:pPr>
      <w:r>
        <w:t xml:space="preserve">        $ref: '#/components/schemas/CorrelatedNotification'</w:t>
      </w:r>
    </w:p>
    <w:p w14:paraId="3191B04A" w14:textId="77777777" w:rsidR="00ED1345" w:rsidRDefault="00ED1345" w:rsidP="00ED1345">
      <w:pPr>
        <w:pStyle w:val="PL"/>
      </w:pPr>
      <w:r>
        <w:t xml:space="preserve">    AckState:</w:t>
      </w:r>
    </w:p>
    <w:p w14:paraId="3D24C5E6" w14:textId="77777777" w:rsidR="00ED1345" w:rsidRDefault="00ED1345" w:rsidP="00ED1345">
      <w:pPr>
        <w:pStyle w:val="PL"/>
      </w:pPr>
      <w:r>
        <w:t xml:space="preserve">      type: string</w:t>
      </w:r>
    </w:p>
    <w:p w14:paraId="46C8D92D" w14:textId="77777777" w:rsidR="00ED1345" w:rsidRDefault="00ED1345" w:rsidP="00ED1345">
      <w:pPr>
        <w:pStyle w:val="PL"/>
      </w:pPr>
      <w:r>
        <w:t xml:space="preserve">      enum:</w:t>
      </w:r>
    </w:p>
    <w:p w14:paraId="22407E46" w14:textId="77777777" w:rsidR="00ED1345" w:rsidRDefault="00ED1345" w:rsidP="00ED1345">
      <w:pPr>
        <w:pStyle w:val="PL"/>
      </w:pPr>
      <w:r>
        <w:t xml:space="preserve">        - ACKNOWLEDGED</w:t>
      </w:r>
    </w:p>
    <w:p w14:paraId="1F38FEA0" w14:textId="77777777" w:rsidR="00ED1345" w:rsidRDefault="00ED1345" w:rsidP="00ED1345">
      <w:pPr>
        <w:pStyle w:val="PL"/>
      </w:pPr>
      <w:r>
        <w:t xml:space="preserve">        - UNACKNOWLEDGED</w:t>
      </w:r>
    </w:p>
    <w:p w14:paraId="688D06A1" w14:textId="77777777" w:rsidR="00ED1345" w:rsidRDefault="00ED1345" w:rsidP="00ED1345">
      <w:pPr>
        <w:pStyle w:val="PL"/>
      </w:pPr>
    </w:p>
    <w:p w14:paraId="05444BC6" w14:textId="77777777" w:rsidR="00ED1345" w:rsidRDefault="00ED1345" w:rsidP="00ED1345">
      <w:pPr>
        <w:pStyle w:val="PL"/>
      </w:pPr>
      <w:r>
        <w:t xml:space="preserve">    AlarmRecord:</w:t>
      </w:r>
    </w:p>
    <w:p w14:paraId="281B9305" w14:textId="77777777" w:rsidR="00ED1345" w:rsidRDefault="00ED1345" w:rsidP="00ED1345">
      <w:pPr>
        <w:pStyle w:val="PL"/>
      </w:pPr>
      <w:r>
        <w:t xml:space="preserve">      description: &gt;-</w:t>
      </w:r>
    </w:p>
    <w:p w14:paraId="44E3E11C" w14:textId="77777777" w:rsidR="00ED1345" w:rsidRDefault="00ED1345" w:rsidP="00ED1345">
      <w:pPr>
        <w:pStyle w:val="PL"/>
      </w:pPr>
      <w:r>
        <w:t xml:space="preserve">        The alarmId is not a property of an alarm record. It is used as key</w:t>
      </w:r>
    </w:p>
    <w:p w14:paraId="753FD525" w14:textId="77777777" w:rsidR="00ED1345" w:rsidRDefault="00ED1345" w:rsidP="00ED1345">
      <w:pPr>
        <w:pStyle w:val="PL"/>
      </w:pPr>
      <w:r>
        <w:t xml:space="preserve">        in the map of alarm records instead.</w:t>
      </w:r>
    </w:p>
    <w:p w14:paraId="2CE0F4D0" w14:textId="77777777" w:rsidR="00ED1345" w:rsidRDefault="00ED1345" w:rsidP="00ED1345">
      <w:pPr>
        <w:pStyle w:val="PL"/>
      </w:pPr>
      <w:r>
        <w:t xml:space="preserve">      type: object</w:t>
      </w:r>
    </w:p>
    <w:p w14:paraId="4D1C9984" w14:textId="77777777" w:rsidR="00ED1345" w:rsidRDefault="00ED1345" w:rsidP="00ED1345">
      <w:pPr>
        <w:pStyle w:val="PL"/>
      </w:pPr>
      <w:r>
        <w:t xml:space="preserve">      properties:</w:t>
      </w:r>
    </w:p>
    <w:p w14:paraId="5D3A4181" w14:textId="77777777" w:rsidR="00ED1345" w:rsidRDefault="00ED1345" w:rsidP="00ED1345">
      <w:pPr>
        <w:pStyle w:val="PL"/>
      </w:pPr>
      <w:r>
        <w:t xml:space="preserve">        # alarmId:</w:t>
      </w:r>
    </w:p>
    <w:p w14:paraId="1EEFE8ED" w14:textId="77777777" w:rsidR="00ED1345" w:rsidRDefault="00ED1345" w:rsidP="00ED1345">
      <w:pPr>
        <w:pStyle w:val="PL"/>
      </w:pPr>
      <w:r>
        <w:t xml:space="preserve">        #  $ref: '#/components/schemas/AlarmId'</w:t>
      </w:r>
    </w:p>
    <w:p w14:paraId="74C7979F" w14:textId="77777777" w:rsidR="00ED1345" w:rsidRDefault="00ED1345" w:rsidP="00ED1345">
      <w:pPr>
        <w:pStyle w:val="PL"/>
      </w:pPr>
      <w:r>
        <w:t xml:space="preserve">        objectInstance:</w:t>
      </w:r>
    </w:p>
    <w:p w14:paraId="2810B290" w14:textId="77777777" w:rsidR="00ED1345" w:rsidRDefault="00ED1345" w:rsidP="00ED1345">
      <w:pPr>
        <w:pStyle w:val="PL"/>
      </w:pPr>
      <w:r>
        <w:t xml:space="preserve">          $ref: 'TS28623_ComDefs.yaml#/components/schemas/Dn'</w:t>
      </w:r>
    </w:p>
    <w:p w14:paraId="239F0546" w14:textId="77777777" w:rsidR="00ED1345" w:rsidRDefault="00ED1345" w:rsidP="00ED1345">
      <w:pPr>
        <w:pStyle w:val="PL"/>
      </w:pPr>
      <w:r>
        <w:t xml:space="preserve">        notificationId:</w:t>
      </w:r>
    </w:p>
    <w:p w14:paraId="269A026F" w14:textId="77777777" w:rsidR="00ED1345" w:rsidRDefault="00ED1345" w:rsidP="00ED1345">
      <w:pPr>
        <w:pStyle w:val="PL"/>
      </w:pPr>
      <w:r>
        <w:t xml:space="preserve">          $ref: 'TS28623_ComDefs.yaml#/components/schemas/NotificationId'</w:t>
      </w:r>
    </w:p>
    <w:p w14:paraId="7D5C120B" w14:textId="77777777" w:rsidR="00ED1345" w:rsidRDefault="00ED1345" w:rsidP="00ED1345">
      <w:pPr>
        <w:pStyle w:val="PL"/>
      </w:pPr>
      <w:r>
        <w:t xml:space="preserve">        alarmRaisedTime:</w:t>
      </w:r>
    </w:p>
    <w:p w14:paraId="502D3944" w14:textId="77777777" w:rsidR="00ED1345" w:rsidRDefault="00ED1345" w:rsidP="00ED1345">
      <w:pPr>
        <w:pStyle w:val="PL"/>
      </w:pPr>
      <w:r>
        <w:t xml:space="preserve">          $ref: 'TS28623_ComDefs.yaml#/components/schemas/DateTime'</w:t>
      </w:r>
    </w:p>
    <w:p w14:paraId="71FAB68C" w14:textId="77777777" w:rsidR="00ED1345" w:rsidRDefault="00ED1345" w:rsidP="00ED1345">
      <w:pPr>
        <w:pStyle w:val="PL"/>
      </w:pPr>
      <w:r>
        <w:t xml:space="preserve">        alarmChangedTime:</w:t>
      </w:r>
    </w:p>
    <w:p w14:paraId="3A3A18B0" w14:textId="77777777" w:rsidR="00ED1345" w:rsidRDefault="00ED1345" w:rsidP="00ED1345">
      <w:pPr>
        <w:pStyle w:val="PL"/>
      </w:pPr>
      <w:r>
        <w:t xml:space="preserve">          $ref: 'TS28623_ComDefs.yaml#/components/schemas/DateTime'</w:t>
      </w:r>
    </w:p>
    <w:p w14:paraId="61D1ED47" w14:textId="77777777" w:rsidR="00ED1345" w:rsidRDefault="00ED1345" w:rsidP="00ED1345">
      <w:pPr>
        <w:pStyle w:val="PL"/>
      </w:pPr>
      <w:r>
        <w:t xml:space="preserve">        alarmClearedTime:</w:t>
      </w:r>
    </w:p>
    <w:p w14:paraId="4D88B8B9" w14:textId="77777777" w:rsidR="00ED1345" w:rsidRDefault="00ED1345" w:rsidP="00ED1345">
      <w:pPr>
        <w:pStyle w:val="PL"/>
      </w:pPr>
      <w:r>
        <w:t xml:space="preserve">          $ref: 'TS28623_ComDefs.yaml#/components/schemas/DateTime'</w:t>
      </w:r>
    </w:p>
    <w:p w14:paraId="11237BAF" w14:textId="77777777" w:rsidR="00ED1345" w:rsidRDefault="00ED1345" w:rsidP="00ED1345">
      <w:pPr>
        <w:pStyle w:val="PL"/>
      </w:pPr>
      <w:r>
        <w:t xml:space="preserve">        alarmType:</w:t>
      </w:r>
    </w:p>
    <w:p w14:paraId="194CA053" w14:textId="77777777" w:rsidR="00ED1345" w:rsidRDefault="00ED1345" w:rsidP="00ED1345">
      <w:pPr>
        <w:pStyle w:val="PL"/>
      </w:pPr>
      <w:r>
        <w:t xml:space="preserve">          $ref: '#/components/schemas/AlarmType'</w:t>
      </w:r>
    </w:p>
    <w:p w14:paraId="2BAF4906" w14:textId="77777777" w:rsidR="00ED1345" w:rsidRDefault="00ED1345" w:rsidP="00ED1345">
      <w:pPr>
        <w:pStyle w:val="PL"/>
      </w:pPr>
      <w:r>
        <w:t xml:space="preserve">        probableCause:</w:t>
      </w:r>
    </w:p>
    <w:p w14:paraId="7E913FD8" w14:textId="77777777" w:rsidR="00ED1345" w:rsidRDefault="00ED1345" w:rsidP="00ED1345">
      <w:pPr>
        <w:pStyle w:val="PL"/>
      </w:pPr>
      <w:r>
        <w:t xml:space="preserve">          $ref: '#/components/schemas/ProbableCause'</w:t>
      </w:r>
    </w:p>
    <w:p w14:paraId="254B4B6A" w14:textId="77777777" w:rsidR="00ED1345" w:rsidRDefault="00ED1345" w:rsidP="00ED1345">
      <w:pPr>
        <w:pStyle w:val="PL"/>
      </w:pPr>
      <w:r>
        <w:t xml:space="preserve">        specificProblem:</w:t>
      </w:r>
    </w:p>
    <w:p w14:paraId="5498E46B" w14:textId="77777777" w:rsidR="00ED1345" w:rsidRDefault="00ED1345" w:rsidP="00ED1345">
      <w:pPr>
        <w:pStyle w:val="PL"/>
      </w:pPr>
      <w:r>
        <w:t xml:space="preserve">          $ref: '#/components/schemas/SpecificProblem'</w:t>
      </w:r>
    </w:p>
    <w:p w14:paraId="087FBE95" w14:textId="77777777" w:rsidR="00ED1345" w:rsidRDefault="00ED1345" w:rsidP="00ED1345">
      <w:pPr>
        <w:pStyle w:val="PL"/>
      </w:pPr>
      <w:r>
        <w:t xml:space="preserve">        perceivedSeverity:</w:t>
      </w:r>
    </w:p>
    <w:p w14:paraId="27BF0836" w14:textId="77777777" w:rsidR="00ED1345" w:rsidRDefault="00ED1345" w:rsidP="00ED1345">
      <w:pPr>
        <w:pStyle w:val="PL"/>
      </w:pPr>
      <w:r>
        <w:t xml:space="preserve">          $ref: '#/components/schemas/PerceivedSeverity'</w:t>
      </w:r>
    </w:p>
    <w:p w14:paraId="66AACE4A" w14:textId="77777777" w:rsidR="00ED1345" w:rsidRDefault="00ED1345" w:rsidP="00ED1345">
      <w:pPr>
        <w:pStyle w:val="PL"/>
      </w:pPr>
      <w:r>
        <w:t xml:space="preserve">        backedUpStatus:</w:t>
      </w:r>
    </w:p>
    <w:p w14:paraId="41B8E272" w14:textId="77777777" w:rsidR="00ED1345" w:rsidRDefault="00ED1345" w:rsidP="00ED1345">
      <w:pPr>
        <w:pStyle w:val="PL"/>
      </w:pPr>
      <w:r>
        <w:t xml:space="preserve">          type: boolean</w:t>
      </w:r>
    </w:p>
    <w:p w14:paraId="6CD40907" w14:textId="77777777" w:rsidR="00ED1345" w:rsidRDefault="00ED1345" w:rsidP="00ED1345">
      <w:pPr>
        <w:pStyle w:val="PL"/>
      </w:pPr>
      <w:r>
        <w:t xml:space="preserve">        backUpObject:</w:t>
      </w:r>
    </w:p>
    <w:p w14:paraId="1D6B34AD" w14:textId="77777777" w:rsidR="00ED1345" w:rsidRDefault="00ED1345" w:rsidP="00ED1345">
      <w:pPr>
        <w:pStyle w:val="PL"/>
      </w:pPr>
      <w:r>
        <w:t xml:space="preserve">          $ref: 'TS28623_ComDefs.yaml#/components/schemas/Dn'</w:t>
      </w:r>
    </w:p>
    <w:p w14:paraId="34D09050" w14:textId="77777777" w:rsidR="00ED1345" w:rsidRDefault="00ED1345" w:rsidP="00ED1345">
      <w:pPr>
        <w:pStyle w:val="PL"/>
      </w:pPr>
      <w:r>
        <w:t xml:space="preserve">        trendIndication:</w:t>
      </w:r>
    </w:p>
    <w:p w14:paraId="403D2122" w14:textId="77777777" w:rsidR="00ED1345" w:rsidRDefault="00ED1345" w:rsidP="00ED1345">
      <w:pPr>
        <w:pStyle w:val="PL"/>
      </w:pPr>
      <w:r>
        <w:t xml:space="preserve">          $ref: '#/components/schemas/TrendIndication'</w:t>
      </w:r>
    </w:p>
    <w:p w14:paraId="042CE78D" w14:textId="77777777" w:rsidR="00ED1345" w:rsidRDefault="00ED1345" w:rsidP="00ED1345">
      <w:pPr>
        <w:pStyle w:val="PL"/>
      </w:pPr>
      <w:r>
        <w:t xml:space="preserve">        thresholdinfo:</w:t>
      </w:r>
    </w:p>
    <w:p w14:paraId="49BBC9AA" w14:textId="77777777" w:rsidR="00ED1345" w:rsidRDefault="00ED1345" w:rsidP="00ED1345">
      <w:pPr>
        <w:pStyle w:val="PL"/>
      </w:pPr>
      <w:r>
        <w:t xml:space="preserve">          $ref: '#/components/schemas/ThresholdInfo'</w:t>
      </w:r>
    </w:p>
    <w:p w14:paraId="44345680" w14:textId="77777777" w:rsidR="00ED1345" w:rsidRDefault="00ED1345" w:rsidP="00ED1345">
      <w:pPr>
        <w:pStyle w:val="PL"/>
      </w:pPr>
      <w:r>
        <w:t xml:space="preserve">        correlatedNotifications:</w:t>
      </w:r>
    </w:p>
    <w:p w14:paraId="26E73AE0" w14:textId="77777777" w:rsidR="00ED1345" w:rsidRDefault="00ED1345" w:rsidP="00ED1345">
      <w:pPr>
        <w:pStyle w:val="PL"/>
      </w:pPr>
      <w:r>
        <w:t xml:space="preserve">          $ref: '#/components/schemas/CorrelatedNotifications'</w:t>
      </w:r>
    </w:p>
    <w:p w14:paraId="0FCA7D11" w14:textId="77777777" w:rsidR="00ED1345" w:rsidRDefault="00ED1345" w:rsidP="00ED1345">
      <w:pPr>
        <w:pStyle w:val="PL"/>
      </w:pPr>
      <w:r>
        <w:t xml:space="preserve">        stateChangeDefinition:</w:t>
      </w:r>
    </w:p>
    <w:p w14:paraId="662CB8E9" w14:textId="77777777" w:rsidR="00ED1345" w:rsidRDefault="00ED1345" w:rsidP="00ED1345">
      <w:pPr>
        <w:pStyle w:val="PL"/>
      </w:pPr>
      <w:r>
        <w:t xml:space="preserve">          $ref: 'TS28623_ComDefs.yaml#/components/schemas/AttributeValueChangeSet'</w:t>
      </w:r>
    </w:p>
    <w:p w14:paraId="5CBEA446" w14:textId="77777777" w:rsidR="00ED1345" w:rsidRDefault="00ED1345" w:rsidP="00ED1345">
      <w:pPr>
        <w:pStyle w:val="PL"/>
      </w:pPr>
      <w:r>
        <w:t xml:space="preserve">        monitoredAttributes:</w:t>
      </w:r>
    </w:p>
    <w:p w14:paraId="18B10546" w14:textId="77777777" w:rsidR="00ED1345" w:rsidRDefault="00ED1345" w:rsidP="00ED1345">
      <w:pPr>
        <w:pStyle w:val="PL"/>
      </w:pPr>
      <w:r>
        <w:t xml:space="preserve">          $ref: 'TS28623_ComDefs.yaml#/components/schemas/AttributeNameValuePairSet'</w:t>
      </w:r>
    </w:p>
    <w:p w14:paraId="5A23FADC" w14:textId="77777777" w:rsidR="00ED1345" w:rsidRDefault="00ED1345" w:rsidP="00ED1345">
      <w:pPr>
        <w:pStyle w:val="PL"/>
      </w:pPr>
      <w:r>
        <w:t xml:space="preserve">        proposedRepairActions:</w:t>
      </w:r>
    </w:p>
    <w:p w14:paraId="315BBF1C" w14:textId="77777777" w:rsidR="00ED1345" w:rsidRDefault="00ED1345" w:rsidP="00ED1345">
      <w:pPr>
        <w:pStyle w:val="PL"/>
      </w:pPr>
      <w:r>
        <w:t xml:space="preserve">          type: string</w:t>
      </w:r>
    </w:p>
    <w:p w14:paraId="27BF724F" w14:textId="77777777" w:rsidR="00ED1345" w:rsidRDefault="00ED1345" w:rsidP="00ED1345">
      <w:pPr>
        <w:pStyle w:val="PL"/>
      </w:pPr>
      <w:r>
        <w:t xml:space="preserve">        additionalText:</w:t>
      </w:r>
    </w:p>
    <w:p w14:paraId="76911211" w14:textId="77777777" w:rsidR="00ED1345" w:rsidRDefault="00ED1345" w:rsidP="00ED1345">
      <w:pPr>
        <w:pStyle w:val="PL"/>
      </w:pPr>
      <w:r>
        <w:t xml:space="preserve">          type: string</w:t>
      </w:r>
    </w:p>
    <w:p w14:paraId="366F206B" w14:textId="77777777" w:rsidR="00ED1345" w:rsidRDefault="00ED1345" w:rsidP="00ED1345">
      <w:pPr>
        <w:pStyle w:val="PL"/>
      </w:pPr>
      <w:r>
        <w:t xml:space="preserve">        additionalInformation:</w:t>
      </w:r>
    </w:p>
    <w:p w14:paraId="603B87A7" w14:textId="77777777" w:rsidR="00ED1345" w:rsidRDefault="00ED1345" w:rsidP="00ED1345">
      <w:pPr>
        <w:pStyle w:val="PL"/>
      </w:pPr>
      <w:r>
        <w:t xml:space="preserve">          $ref: 'TS28623_ComDefs.yaml#/components/schemas/AttributeNameValuePairSet'</w:t>
      </w:r>
    </w:p>
    <w:p w14:paraId="66D00940" w14:textId="77777777" w:rsidR="00ED1345" w:rsidRDefault="00ED1345" w:rsidP="00ED1345">
      <w:pPr>
        <w:pStyle w:val="PL"/>
      </w:pPr>
    </w:p>
    <w:p w14:paraId="55FFD88E" w14:textId="77777777" w:rsidR="00ED1345" w:rsidRDefault="00ED1345" w:rsidP="00ED1345">
      <w:pPr>
        <w:pStyle w:val="PL"/>
      </w:pPr>
      <w:r>
        <w:t xml:space="preserve">        rootCauseIndicator:</w:t>
      </w:r>
    </w:p>
    <w:p w14:paraId="5323A689" w14:textId="77777777" w:rsidR="00ED1345" w:rsidRDefault="00ED1345" w:rsidP="00ED1345">
      <w:pPr>
        <w:pStyle w:val="PL"/>
      </w:pPr>
      <w:r>
        <w:t xml:space="preserve">          type: boolean</w:t>
      </w:r>
    </w:p>
    <w:p w14:paraId="19B8C5A4" w14:textId="77777777" w:rsidR="00ED1345" w:rsidRDefault="00ED1345" w:rsidP="00ED1345">
      <w:pPr>
        <w:pStyle w:val="PL"/>
      </w:pPr>
    </w:p>
    <w:p w14:paraId="6082DF52" w14:textId="77777777" w:rsidR="00ED1345" w:rsidRDefault="00ED1345" w:rsidP="00ED1345">
      <w:pPr>
        <w:pStyle w:val="PL"/>
      </w:pPr>
      <w:r>
        <w:t xml:space="preserve">        ackTime:</w:t>
      </w:r>
    </w:p>
    <w:p w14:paraId="17BE3637" w14:textId="77777777" w:rsidR="00ED1345" w:rsidRDefault="00ED1345" w:rsidP="00ED1345">
      <w:pPr>
        <w:pStyle w:val="PL"/>
      </w:pPr>
      <w:r>
        <w:t xml:space="preserve">          $ref: 'TS28623_ComDefs.yaml#/components/schemas/DateTime'</w:t>
      </w:r>
    </w:p>
    <w:p w14:paraId="7732A542" w14:textId="77777777" w:rsidR="00ED1345" w:rsidRDefault="00ED1345" w:rsidP="00ED1345">
      <w:pPr>
        <w:pStyle w:val="PL"/>
      </w:pPr>
      <w:r>
        <w:t xml:space="preserve">        ackUserId:</w:t>
      </w:r>
    </w:p>
    <w:p w14:paraId="6CFAC78A" w14:textId="77777777" w:rsidR="00ED1345" w:rsidRDefault="00ED1345" w:rsidP="00ED1345">
      <w:pPr>
        <w:pStyle w:val="PL"/>
      </w:pPr>
      <w:r>
        <w:t xml:space="preserve">          type: string</w:t>
      </w:r>
    </w:p>
    <w:p w14:paraId="6BC5EEFE" w14:textId="77777777" w:rsidR="00ED1345" w:rsidRDefault="00ED1345" w:rsidP="00ED1345">
      <w:pPr>
        <w:pStyle w:val="PL"/>
      </w:pPr>
      <w:r>
        <w:t xml:space="preserve">        ackSystemId:</w:t>
      </w:r>
    </w:p>
    <w:p w14:paraId="236E7BD7" w14:textId="77777777" w:rsidR="00ED1345" w:rsidRDefault="00ED1345" w:rsidP="00ED1345">
      <w:pPr>
        <w:pStyle w:val="PL"/>
      </w:pPr>
      <w:r>
        <w:t xml:space="preserve">          type: string</w:t>
      </w:r>
    </w:p>
    <w:p w14:paraId="60919A6E" w14:textId="77777777" w:rsidR="00ED1345" w:rsidRDefault="00ED1345" w:rsidP="00ED1345">
      <w:pPr>
        <w:pStyle w:val="PL"/>
      </w:pPr>
      <w:r>
        <w:t xml:space="preserve">        ackState:</w:t>
      </w:r>
    </w:p>
    <w:p w14:paraId="4CDE580F" w14:textId="77777777" w:rsidR="00ED1345" w:rsidRDefault="00ED1345" w:rsidP="00ED1345">
      <w:pPr>
        <w:pStyle w:val="PL"/>
      </w:pPr>
      <w:r>
        <w:t xml:space="preserve">          $ref: '#/components/schemas/AckState'</w:t>
      </w:r>
    </w:p>
    <w:p w14:paraId="08E51916" w14:textId="77777777" w:rsidR="00ED1345" w:rsidRDefault="00ED1345" w:rsidP="00ED1345">
      <w:pPr>
        <w:pStyle w:val="PL"/>
      </w:pPr>
    </w:p>
    <w:p w14:paraId="5800081B" w14:textId="77777777" w:rsidR="00ED1345" w:rsidRDefault="00ED1345" w:rsidP="00ED1345">
      <w:pPr>
        <w:pStyle w:val="PL"/>
      </w:pPr>
      <w:r>
        <w:t xml:space="preserve">        clearUserId:</w:t>
      </w:r>
    </w:p>
    <w:p w14:paraId="1443C69B" w14:textId="77777777" w:rsidR="00ED1345" w:rsidRDefault="00ED1345" w:rsidP="00ED1345">
      <w:pPr>
        <w:pStyle w:val="PL"/>
      </w:pPr>
      <w:r>
        <w:t xml:space="preserve">          type: string</w:t>
      </w:r>
    </w:p>
    <w:p w14:paraId="0726F723" w14:textId="77777777" w:rsidR="00ED1345" w:rsidRDefault="00ED1345" w:rsidP="00ED1345">
      <w:pPr>
        <w:pStyle w:val="PL"/>
      </w:pPr>
      <w:r>
        <w:t xml:space="preserve">        clearSystemId:</w:t>
      </w:r>
    </w:p>
    <w:p w14:paraId="7CE3B07C" w14:textId="77777777" w:rsidR="00ED1345" w:rsidRDefault="00ED1345" w:rsidP="00ED1345">
      <w:pPr>
        <w:pStyle w:val="PL"/>
      </w:pPr>
      <w:r>
        <w:t xml:space="preserve">          type: string</w:t>
      </w:r>
    </w:p>
    <w:p w14:paraId="45F67CC8" w14:textId="77777777" w:rsidR="00ED1345" w:rsidRDefault="00ED1345" w:rsidP="00ED1345">
      <w:pPr>
        <w:pStyle w:val="PL"/>
      </w:pPr>
      <w:r>
        <w:t xml:space="preserve">        serviceUser:</w:t>
      </w:r>
    </w:p>
    <w:p w14:paraId="1C1DE8B0" w14:textId="77777777" w:rsidR="00ED1345" w:rsidRDefault="00ED1345" w:rsidP="00ED1345">
      <w:pPr>
        <w:pStyle w:val="PL"/>
      </w:pPr>
      <w:r>
        <w:t xml:space="preserve">          type: string</w:t>
      </w:r>
    </w:p>
    <w:p w14:paraId="42746E38" w14:textId="77777777" w:rsidR="00ED1345" w:rsidRDefault="00ED1345" w:rsidP="00ED1345">
      <w:pPr>
        <w:pStyle w:val="PL"/>
      </w:pPr>
      <w:r>
        <w:t xml:space="preserve">        serviceProvider:</w:t>
      </w:r>
    </w:p>
    <w:p w14:paraId="07B542B9" w14:textId="77777777" w:rsidR="00ED1345" w:rsidRDefault="00ED1345" w:rsidP="00ED1345">
      <w:pPr>
        <w:pStyle w:val="PL"/>
      </w:pPr>
      <w:r>
        <w:t xml:space="preserve">          type: string</w:t>
      </w:r>
    </w:p>
    <w:p w14:paraId="4FCD67A8" w14:textId="77777777" w:rsidR="00ED1345" w:rsidRDefault="00ED1345" w:rsidP="00ED1345">
      <w:pPr>
        <w:pStyle w:val="PL"/>
      </w:pPr>
      <w:r>
        <w:t xml:space="preserve">        securityAlarmDetector:</w:t>
      </w:r>
    </w:p>
    <w:p w14:paraId="160E7791" w14:textId="77777777" w:rsidR="00ED1345" w:rsidRDefault="00ED1345" w:rsidP="00ED1345">
      <w:pPr>
        <w:pStyle w:val="PL"/>
      </w:pPr>
      <w:r>
        <w:t xml:space="preserve">          type: string</w:t>
      </w:r>
    </w:p>
    <w:p w14:paraId="440DBFDB" w14:textId="77777777" w:rsidR="00ED1345" w:rsidRDefault="00ED1345" w:rsidP="00ED1345">
      <w:pPr>
        <w:pStyle w:val="PL"/>
      </w:pPr>
    </w:p>
    <w:p w14:paraId="5E8607A7" w14:textId="77777777" w:rsidR="00ED1345" w:rsidRDefault="00ED1345" w:rsidP="00ED1345">
      <w:pPr>
        <w:pStyle w:val="PL"/>
      </w:pPr>
      <w:r>
        <w:t xml:space="preserve">  #---- Definition of alarm notifications --------------------------------------------#</w:t>
      </w:r>
    </w:p>
    <w:p w14:paraId="56E07C5D" w14:textId="77777777" w:rsidR="00ED1345" w:rsidRDefault="00ED1345" w:rsidP="00ED1345">
      <w:pPr>
        <w:pStyle w:val="PL"/>
      </w:pPr>
      <w:r>
        <w:t xml:space="preserve">  </w:t>
      </w:r>
    </w:p>
    <w:p w14:paraId="7D0FEECC" w14:textId="77777777" w:rsidR="00ED1345" w:rsidRDefault="00ED1345" w:rsidP="00ED1345">
      <w:pPr>
        <w:pStyle w:val="PL"/>
      </w:pPr>
      <w:r>
        <w:t xml:space="preserve">    AlarmNotificationTypes:</w:t>
      </w:r>
    </w:p>
    <w:p w14:paraId="67490157" w14:textId="77777777" w:rsidR="00ED1345" w:rsidRDefault="00ED1345" w:rsidP="00ED1345">
      <w:pPr>
        <w:pStyle w:val="PL"/>
      </w:pPr>
      <w:r>
        <w:t xml:space="preserve">      type: string</w:t>
      </w:r>
    </w:p>
    <w:p w14:paraId="76C562E9" w14:textId="77777777" w:rsidR="00ED1345" w:rsidRDefault="00ED1345" w:rsidP="00ED1345">
      <w:pPr>
        <w:pStyle w:val="PL"/>
      </w:pPr>
      <w:r>
        <w:t xml:space="preserve">      enum:</w:t>
      </w:r>
    </w:p>
    <w:p w14:paraId="0D706B99" w14:textId="77777777" w:rsidR="00ED1345" w:rsidRDefault="00ED1345" w:rsidP="00ED1345">
      <w:pPr>
        <w:pStyle w:val="PL"/>
      </w:pPr>
      <w:r>
        <w:t xml:space="preserve">        - notifyNewAlarm</w:t>
      </w:r>
    </w:p>
    <w:p w14:paraId="2CDC963D" w14:textId="77777777" w:rsidR="00ED1345" w:rsidRDefault="00ED1345" w:rsidP="00ED1345">
      <w:pPr>
        <w:pStyle w:val="PL"/>
      </w:pPr>
      <w:r>
        <w:t xml:space="preserve">        - notifyChangedAlarm</w:t>
      </w:r>
    </w:p>
    <w:p w14:paraId="257C6AD8" w14:textId="77777777" w:rsidR="00ED1345" w:rsidRDefault="00ED1345" w:rsidP="00ED1345">
      <w:pPr>
        <w:pStyle w:val="PL"/>
      </w:pPr>
      <w:r>
        <w:t xml:space="preserve">        - notifyChangedAlarmGeneral</w:t>
      </w:r>
    </w:p>
    <w:p w14:paraId="311B9B4A" w14:textId="77777777" w:rsidR="00ED1345" w:rsidRDefault="00ED1345" w:rsidP="00ED1345">
      <w:pPr>
        <w:pStyle w:val="PL"/>
      </w:pPr>
      <w:r>
        <w:t xml:space="preserve">        - notifyAckStateChanged</w:t>
      </w:r>
    </w:p>
    <w:p w14:paraId="0B212FEA" w14:textId="77777777" w:rsidR="00ED1345" w:rsidRDefault="00ED1345" w:rsidP="00ED1345">
      <w:pPr>
        <w:pStyle w:val="PL"/>
      </w:pPr>
      <w:r>
        <w:t xml:space="preserve">        - notifyCorrelatedNotificationChanged</w:t>
      </w:r>
    </w:p>
    <w:p w14:paraId="1337E92B" w14:textId="77777777" w:rsidR="00ED1345" w:rsidRDefault="00ED1345" w:rsidP="00ED1345">
      <w:pPr>
        <w:pStyle w:val="PL"/>
      </w:pPr>
      <w:r>
        <w:t xml:space="preserve">        - notifyComments</w:t>
      </w:r>
    </w:p>
    <w:p w14:paraId="62F8E332" w14:textId="77777777" w:rsidR="00ED1345" w:rsidRDefault="00ED1345" w:rsidP="00ED1345">
      <w:pPr>
        <w:pStyle w:val="PL"/>
      </w:pPr>
      <w:r>
        <w:t xml:space="preserve">        - notifyClearedAlarm</w:t>
      </w:r>
    </w:p>
    <w:p w14:paraId="0130E76F" w14:textId="77777777" w:rsidR="00ED1345" w:rsidRDefault="00ED1345" w:rsidP="00ED1345">
      <w:pPr>
        <w:pStyle w:val="PL"/>
      </w:pPr>
      <w:r>
        <w:t xml:space="preserve">        - notifyAlarmListRebuilt</w:t>
      </w:r>
    </w:p>
    <w:p w14:paraId="4C2B40E0" w14:textId="77777777" w:rsidR="00ED1345" w:rsidRDefault="00ED1345" w:rsidP="00ED1345">
      <w:pPr>
        <w:pStyle w:val="PL"/>
      </w:pPr>
      <w:r>
        <w:t xml:space="preserve">        - notifyPotentialFaultyAlarmList</w:t>
      </w:r>
    </w:p>
    <w:p w14:paraId="3264AA04" w14:textId="77777777" w:rsidR="00ED1345" w:rsidRDefault="00ED1345" w:rsidP="00ED1345">
      <w:pPr>
        <w:pStyle w:val="PL"/>
      </w:pPr>
      <w:r>
        <w:t xml:space="preserve">    AlarmListAlignmentRequirement:</w:t>
      </w:r>
    </w:p>
    <w:p w14:paraId="5ADB3C2F" w14:textId="77777777" w:rsidR="00ED1345" w:rsidRDefault="00ED1345" w:rsidP="00ED1345">
      <w:pPr>
        <w:pStyle w:val="PL"/>
      </w:pPr>
      <w:r>
        <w:t xml:space="preserve">      type: string</w:t>
      </w:r>
    </w:p>
    <w:p w14:paraId="27A0C406" w14:textId="77777777" w:rsidR="00ED1345" w:rsidRDefault="00ED1345" w:rsidP="00ED1345">
      <w:pPr>
        <w:pStyle w:val="PL"/>
      </w:pPr>
      <w:r>
        <w:t xml:space="preserve">      enum:</w:t>
      </w:r>
    </w:p>
    <w:p w14:paraId="5D8CD1B3" w14:textId="77777777" w:rsidR="00ED1345" w:rsidRDefault="00ED1345" w:rsidP="00ED1345">
      <w:pPr>
        <w:pStyle w:val="PL"/>
      </w:pPr>
      <w:r>
        <w:t xml:space="preserve">        - ALIGNMENT_REQUIRED</w:t>
      </w:r>
    </w:p>
    <w:p w14:paraId="7E55B0B7" w14:textId="77777777" w:rsidR="00ED1345" w:rsidRDefault="00ED1345" w:rsidP="00ED1345">
      <w:pPr>
        <w:pStyle w:val="PL"/>
      </w:pPr>
      <w:r>
        <w:t xml:space="preserve">        - ALIGNMENT_NOT_REQUIRED</w:t>
      </w:r>
    </w:p>
    <w:p w14:paraId="386963E0" w14:textId="77777777" w:rsidR="00ED1345" w:rsidRDefault="00ED1345" w:rsidP="00ED1345">
      <w:pPr>
        <w:pStyle w:val="PL"/>
      </w:pPr>
    </w:p>
    <w:p w14:paraId="3E296AE8" w14:textId="77777777" w:rsidR="00ED1345" w:rsidRDefault="00ED1345" w:rsidP="00ED1345">
      <w:pPr>
        <w:pStyle w:val="PL"/>
      </w:pPr>
      <w:r>
        <w:t xml:space="preserve">    NotifyNewAlarm:</w:t>
      </w:r>
    </w:p>
    <w:p w14:paraId="55F71AA6" w14:textId="77777777" w:rsidR="00ED1345" w:rsidRDefault="00ED1345" w:rsidP="00ED1345">
      <w:pPr>
        <w:pStyle w:val="PL"/>
      </w:pPr>
      <w:r>
        <w:t xml:space="preserve">      allOf:</w:t>
      </w:r>
    </w:p>
    <w:p w14:paraId="03C64061" w14:textId="77777777" w:rsidR="00ED1345" w:rsidRDefault="00ED1345" w:rsidP="00ED1345">
      <w:pPr>
        <w:pStyle w:val="PL"/>
      </w:pPr>
      <w:r>
        <w:t xml:space="preserve">        - $ref: 'TS28623_ComDefs.yaml#/components/schemas/NotificationHeader'</w:t>
      </w:r>
    </w:p>
    <w:p w14:paraId="67A07631" w14:textId="77777777" w:rsidR="00ED1345" w:rsidRDefault="00ED1345" w:rsidP="00ED1345">
      <w:pPr>
        <w:pStyle w:val="PL"/>
      </w:pPr>
      <w:r>
        <w:t xml:space="preserve">        - type: object</w:t>
      </w:r>
    </w:p>
    <w:p w14:paraId="11E33568" w14:textId="77777777" w:rsidR="00ED1345" w:rsidRDefault="00ED1345" w:rsidP="00ED1345">
      <w:pPr>
        <w:pStyle w:val="PL"/>
      </w:pPr>
      <w:r>
        <w:t xml:space="preserve">          required:</w:t>
      </w:r>
    </w:p>
    <w:p w14:paraId="54849712" w14:textId="77777777" w:rsidR="00ED1345" w:rsidRDefault="00ED1345" w:rsidP="00ED1345">
      <w:pPr>
        <w:pStyle w:val="PL"/>
      </w:pPr>
      <w:r>
        <w:t xml:space="preserve">            - alarmId</w:t>
      </w:r>
    </w:p>
    <w:p w14:paraId="7DA46188" w14:textId="77777777" w:rsidR="00ED1345" w:rsidRDefault="00ED1345" w:rsidP="00ED1345">
      <w:pPr>
        <w:pStyle w:val="PL"/>
      </w:pPr>
      <w:r>
        <w:t xml:space="preserve">            - alarmType</w:t>
      </w:r>
    </w:p>
    <w:p w14:paraId="263E9000" w14:textId="77777777" w:rsidR="00ED1345" w:rsidRDefault="00ED1345" w:rsidP="00ED1345">
      <w:pPr>
        <w:pStyle w:val="PL"/>
      </w:pPr>
      <w:r>
        <w:t xml:space="preserve">            - probableCause</w:t>
      </w:r>
    </w:p>
    <w:p w14:paraId="49271190" w14:textId="77777777" w:rsidR="00ED1345" w:rsidRDefault="00ED1345" w:rsidP="00ED1345">
      <w:pPr>
        <w:pStyle w:val="PL"/>
      </w:pPr>
      <w:r>
        <w:t xml:space="preserve">            - perceivedSeverity</w:t>
      </w:r>
    </w:p>
    <w:p w14:paraId="7AD998AD" w14:textId="77777777" w:rsidR="00ED1345" w:rsidRDefault="00ED1345" w:rsidP="00ED1345">
      <w:pPr>
        <w:pStyle w:val="PL"/>
      </w:pPr>
      <w:r>
        <w:t xml:space="preserve">          properties:</w:t>
      </w:r>
    </w:p>
    <w:p w14:paraId="08C31D1C" w14:textId="77777777" w:rsidR="00ED1345" w:rsidRDefault="00ED1345" w:rsidP="00ED1345">
      <w:pPr>
        <w:pStyle w:val="PL"/>
      </w:pPr>
      <w:r>
        <w:t xml:space="preserve">            alarmId:</w:t>
      </w:r>
    </w:p>
    <w:p w14:paraId="4040832E" w14:textId="77777777" w:rsidR="00ED1345" w:rsidRDefault="00ED1345" w:rsidP="00ED1345">
      <w:pPr>
        <w:pStyle w:val="PL"/>
      </w:pPr>
      <w:r>
        <w:t xml:space="preserve">              $ref: '#/components/schemas/AlarmId'</w:t>
      </w:r>
    </w:p>
    <w:p w14:paraId="05F5448C" w14:textId="77777777" w:rsidR="00ED1345" w:rsidRDefault="00ED1345" w:rsidP="00ED1345">
      <w:pPr>
        <w:pStyle w:val="PL"/>
      </w:pPr>
      <w:r>
        <w:t xml:space="preserve">            alarmType:</w:t>
      </w:r>
    </w:p>
    <w:p w14:paraId="2D535141" w14:textId="77777777" w:rsidR="00ED1345" w:rsidRDefault="00ED1345" w:rsidP="00ED1345">
      <w:pPr>
        <w:pStyle w:val="PL"/>
      </w:pPr>
      <w:r>
        <w:t xml:space="preserve">              $ref: '#/components/schemas/AlarmType'</w:t>
      </w:r>
    </w:p>
    <w:p w14:paraId="7060EC66" w14:textId="77777777" w:rsidR="00ED1345" w:rsidRDefault="00ED1345" w:rsidP="00ED1345">
      <w:pPr>
        <w:pStyle w:val="PL"/>
      </w:pPr>
      <w:r>
        <w:t xml:space="preserve">            probableCause:</w:t>
      </w:r>
    </w:p>
    <w:p w14:paraId="5159F153" w14:textId="77777777" w:rsidR="00ED1345" w:rsidRDefault="00ED1345" w:rsidP="00ED1345">
      <w:pPr>
        <w:pStyle w:val="PL"/>
      </w:pPr>
      <w:r>
        <w:t xml:space="preserve">              $ref: '#/components/schemas/ProbableCause'</w:t>
      </w:r>
    </w:p>
    <w:p w14:paraId="028BE921" w14:textId="77777777" w:rsidR="00ED1345" w:rsidRDefault="00ED1345" w:rsidP="00ED1345">
      <w:pPr>
        <w:pStyle w:val="PL"/>
      </w:pPr>
      <w:r>
        <w:t xml:space="preserve">            specificProblem:</w:t>
      </w:r>
    </w:p>
    <w:p w14:paraId="4C7B40A6" w14:textId="77777777" w:rsidR="00ED1345" w:rsidRDefault="00ED1345" w:rsidP="00ED1345">
      <w:pPr>
        <w:pStyle w:val="PL"/>
      </w:pPr>
      <w:r>
        <w:t xml:space="preserve">              $ref: '#/components/schemas/SpecificProblem'</w:t>
      </w:r>
    </w:p>
    <w:p w14:paraId="2F6BF9D9" w14:textId="77777777" w:rsidR="00ED1345" w:rsidRDefault="00ED1345" w:rsidP="00ED1345">
      <w:pPr>
        <w:pStyle w:val="PL"/>
      </w:pPr>
      <w:r>
        <w:t xml:space="preserve">            perceivedSeverity:</w:t>
      </w:r>
    </w:p>
    <w:p w14:paraId="5C5CC6A2" w14:textId="77777777" w:rsidR="00ED1345" w:rsidRDefault="00ED1345" w:rsidP="00ED1345">
      <w:pPr>
        <w:pStyle w:val="PL"/>
      </w:pPr>
      <w:r>
        <w:t xml:space="preserve">              $ref: '#/components/schemas/PerceivedSeverity'</w:t>
      </w:r>
    </w:p>
    <w:p w14:paraId="6E3D15A8" w14:textId="77777777" w:rsidR="00ED1345" w:rsidRDefault="00ED1345" w:rsidP="00ED1345">
      <w:pPr>
        <w:pStyle w:val="PL"/>
      </w:pPr>
      <w:r>
        <w:t xml:space="preserve">            backedUpStatus:</w:t>
      </w:r>
    </w:p>
    <w:p w14:paraId="3874C1F2" w14:textId="77777777" w:rsidR="00ED1345" w:rsidRDefault="00ED1345" w:rsidP="00ED1345">
      <w:pPr>
        <w:pStyle w:val="PL"/>
      </w:pPr>
      <w:r>
        <w:t xml:space="preserve">              type: boolean</w:t>
      </w:r>
    </w:p>
    <w:p w14:paraId="72413AC0" w14:textId="77777777" w:rsidR="00ED1345" w:rsidRDefault="00ED1345" w:rsidP="00ED1345">
      <w:pPr>
        <w:pStyle w:val="PL"/>
      </w:pPr>
      <w:r>
        <w:t xml:space="preserve">            backUpObject:</w:t>
      </w:r>
    </w:p>
    <w:p w14:paraId="4B77CFC9" w14:textId="77777777" w:rsidR="00ED1345" w:rsidRDefault="00ED1345" w:rsidP="00ED1345">
      <w:pPr>
        <w:pStyle w:val="PL"/>
      </w:pPr>
      <w:r>
        <w:t xml:space="preserve">              $ref: 'TS28623_ComDefs.yaml#/components/schemas/Dn'</w:t>
      </w:r>
    </w:p>
    <w:p w14:paraId="4E6B2B8F" w14:textId="77777777" w:rsidR="00ED1345" w:rsidRDefault="00ED1345" w:rsidP="00ED1345">
      <w:pPr>
        <w:pStyle w:val="PL"/>
      </w:pPr>
      <w:r>
        <w:t xml:space="preserve">            trendIndication:</w:t>
      </w:r>
    </w:p>
    <w:p w14:paraId="0072E91D" w14:textId="77777777" w:rsidR="00ED1345" w:rsidRDefault="00ED1345" w:rsidP="00ED1345">
      <w:pPr>
        <w:pStyle w:val="PL"/>
      </w:pPr>
      <w:r>
        <w:t xml:space="preserve">              $ref: '#/components/schemas/TrendIndication'</w:t>
      </w:r>
    </w:p>
    <w:p w14:paraId="5365C10B" w14:textId="77777777" w:rsidR="00ED1345" w:rsidRDefault="00ED1345" w:rsidP="00ED1345">
      <w:pPr>
        <w:pStyle w:val="PL"/>
      </w:pPr>
      <w:r>
        <w:t xml:space="preserve">            thresholdInfo:</w:t>
      </w:r>
    </w:p>
    <w:p w14:paraId="01ABB617" w14:textId="77777777" w:rsidR="00ED1345" w:rsidRDefault="00ED1345" w:rsidP="00ED1345">
      <w:pPr>
        <w:pStyle w:val="PL"/>
      </w:pPr>
      <w:r>
        <w:t xml:space="preserve">              $ref: '#/components/schemas/ThresholdInfo'</w:t>
      </w:r>
    </w:p>
    <w:p w14:paraId="33754F4C" w14:textId="77777777" w:rsidR="00ED1345" w:rsidRDefault="00ED1345" w:rsidP="00ED1345">
      <w:pPr>
        <w:pStyle w:val="PL"/>
      </w:pPr>
      <w:r>
        <w:t xml:space="preserve">            correlatedNotifications:</w:t>
      </w:r>
    </w:p>
    <w:p w14:paraId="366FE044" w14:textId="77777777" w:rsidR="00ED1345" w:rsidRDefault="00ED1345" w:rsidP="00ED1345">
      <w:pPr>
        <w:pStyle w:val="PL"/>
      </w:pPr>
      <w:r>
        <w:t xml:space="preserve">              $ref: '#/components/schemas/CorrelatedNotifications'</w:t>
      </w:r>
    </w:p>
    <w:p w14:paraId="7CFB7062" w14:textId="77777777" w:rsidR="00ED1345" w:rsidRDefault="00ED1345" w:rsidP="00ED1345">
      <w:pPr>
        <w:pStyle w:val="PL"/>
      </w:pPr>
      <w:r>
        <w:t xml:space="preserve">            stateChangeDefinition:</w:t>
      </w:r>
    </w:p>
    <w:p w14:paraId="55135E14" w14:textId="77777777" w:rsidR="00ED1345" w:rsidRDefault="00ED1345" w:rsidP="00ED1345">
      <w:pPr>
        <w:pStyle w:val="PL"/>
      </w:pPr>
      <w:r>
        <w:t xml:space="preserve">              $ref: 'TS28623_ComDefs.yaml#/components/schemas/AttributeValueChangeSet'</w:t>
      </w:r>
    </w:p>
    <w:p w14:paraId="630D167B" w14:textId="77777777" w:rsidR="00ED1345" w:rsidRDefault="00ED1345" w:rsidP="00ED1345">
      <w:pPr>
        <w:pStyle w:val="PL"/>
      </w:pPr>
      <w:r>
        <w:t xml:space="preserve">            monitoredAttributes:</w:t>
      </w:r>
    </w:p>
    <w:p w14:paraId="08245822" w14:textId="77777777" w:rsidR="00ED1345" w:rsidRDefault="00ED1345" w:rsidP="00ED1345">
      <w:pPr>
        <w:pStyle w:val="PL"/>
      </w:pPr>
      <w:r>
        <w:t xml:space="preserve">              $ref: 'TS28623_ComDefs.yaml#/components/schemas/AttributeNameValuePairSet'</w:t>
      </w:r>
    </w:p>
    <w:p w14:paraId="7555D5F5" w14:textId="77777777" w:rsidR="00ED1345" w:rsidRDefault="00ED1345" w:rsidP="00ED1345">
      <w:pPr>
        <w:pStyle w:val="PL"/>
      </w:pPr>
      <w:r>
        <w:t xml:space="preserve">            proposedRepairActions:</w:t>
      </w:r>
    </w:p>
    <w:p w14:paraId="78FE0E63" w14:textId="77777777" w:rsidR="00ED1345" w:rsidRDefault="00ED1345" w:rsidP="00ED1345">
      <w:pPr>
        <w:pStyle w:val="PL"/>
      </w:pPr>
      <w:r>
        <w:t xml:space="preserve">              type: string</w:t>
      </w:r>
    </w:p>
    <w:p w14:paraId="457AEBDE" w14:textId="77777777" w:rsidR="00ED1345" w:rsidRDefault="00ED1345" w:rsidP="00ED1345">
      <w:pPr>
        <w:pStyle w:val="PL"/>
      </w:pPr>
      <w:r>
        <w:t xml:space="preserve">            additionalText:</w:t>
      </w:r>
    </w:p>
    <w:p w14:paraId="17B77FE3" w14:textId="77777777" w:rsidR="00ED1345" w:rsidRDefault="00ED1345" w:rsidP="00ED1345">
      <w:pPr>
        <w:pStyle w:val="PL"/>
      </w:pPr>
      <w:r>
        <w:t xml:space="preserve">              type: string</w:t>
      </w:r>
    </w:p>
    <w:p w14:paraId="75B1F1F1" w14:textId="77777777" w:rsidR="00ED1345" w:rsidRDefault="00ED1345" w:rsidP="00ED1345">
      <w:pPr>
        <w:pStyle w:val="PL"/>
      </w:pPr>
      <w:r>
        <w:t xml:space="preserve">            additionalInformation:</w:t>
      </w:r>
    </w:p>
    <w:p w14:paraId="469B9985" w14:textId="77777777" w:rsidR="00ED1345" w:rsidRDefault="00ED1345" w:rsidP="00ED1345">
      <w:pPr>
        <w:pStyle w:val="PL"/>
      </w:pPr>
      <w:r>
        <w:t xml:space="preserve">              $ref: 'TS28623_ComDefs.yaml#/components/schemas/AttributeNameValuePairSet'</w:t>
      </w:r>
    </w:p>
    <w:p w14:paraId="5A5D5D9B" w14:textId="77777777" w:rsidR="00ED1345" w:rsidRDefault="00ED1345" w:rsidP="00ED1345">
      <w:pPr>
        <w:pStyle w:val="PL"/>
      </w:pPr>
      <w:r>
        <w:t xml:space="preserve">            rootCauseIndicator:</w:t>
      </w:r>
    </w:p>
    <w:p w14:paraId="4ADCD86D" w14:textId="77777777" w:rsidR="00ED1345" w:rsidRDefault="00ED1345" w:rsidP="00ED1345">
      <w:pPr>
        <w:pStyle w:val="PL"/>
      </w:pPr>
      <w:r>
        <w:t xml:space="preserve">              type: boolean</w:t>
      </w:r>
    </w:p>
    <w:p w14:paraId="1567B4A1" w14:textId="77777777" w:rsidR="00ED1345" w:rsidRDefault="00ED1345" w:rsidP="00ED1345">
      <w:pPr>
        <w:pStyle w:val="PL"/>
      </w:pPr>
      <w:r>
        <w:t xml:space="preserve">    NotifyNewSecAlarm:</w:t>
      </w:r>
    </w:p>
    <w:p w14:paraId="46892E99" w14:textId="77777777" w:rsidR="00ED1345" w:rsidRDefault="00ED1345" w:rsidP="00ED1345">
      <w:pPr>
        <w:pStyle w:val="PL"/>
      </w:pPr>
      <w:r>
        <w:t xml:space="preserve">      allOf:</w:t>
      </w:r>
    </w:p>
    <w:p w14:paraId="17CD8092" w14:textId="77777777" w:rsidR="00ED1345" w:rsidRDefault="00ED1345" w:rsidP="00ED1345">
      <w:pPr>
        <w:pStyle w:val="PL"/>
      </w:pPr>
      <w:r>
        <w:t xml:space="preserve">        - $ref: 'TS28623_ComDefs.yaml#/components/schemas/NotificationHeader'</w:t>
      </w:r>
    </w:p>
    <w:p w14:paraId="41CA247A" w14:textId="77777777" w:rsidR="00ED1345" w:rsidRDefault="00ED1345" w:rsidP="00ED1345">
      <w:pPr>
        <w:pStyle w:val="PL"/>
      </w:pPr>
      <w:r>
        <w:t xml:space="preserve">        - type: object</w:t>
      </w:r>
    </w:p>
    <w:p w14:paraId="02E62215" w14:textId="77777777" w:rsidR="00ED1345" w:rsidRDefault="00ED1345" w:rsidP="00ED1345">
      <w:pPr>
        <w:pStyle w:val="PL"/>
      </w:pPr>
      <w:r>
        <w:t xml:space="preserve">          required:</w:t>
      </w:r>
    </w:p>
    <w:p w14:paraId="51B6373A" w14:textId="77777777" w:rsidR="00ED1345" w:rsidRDefault="00ED1345" w:rsidP="00ED1345">
      <w:pPr>
        <w:pStyle w:val="PL"/>
      </w:pPr>
      <w:r>
        <w:t xml:space="preserve">            - alarmId</w:t>
      </w:r>
    </w:p>
    <w:p w14:paraId="56717D5E" w14:textId="77777777" w:rsidR="00ED1345" w:rsidRDefault="00ED1345" w:rsidP="00ED1345">
      <w:pPr>
        <w:pStyle w:val="PL"/>
      </w:pPr>
      <w:r>
        <w:t xml:space="preserve">            - alarmType</w:t>
      </w:r>
    </w:p>
    <w:p w14:paraId="5AE37310" w14:textId="77777777" w:rsidR="00ED1345" w:rsidRDefault="00ED1345" w:rsidP="00ED1345">
      <w:pPr>
        <w:pStyle w:val="PL"/>
      </w:pPr>
      <w:r>
        <w:t xml:space="preserve">            - probableCause</w:t>
      </w:r>
    </w:p>
    <w:p w14:paraId="62C20693" w14:textId="77777777" w:rsidR="00ED1345" w:rsidRDefault="00ED1345" w:rsidP="00ED1345">
      <w:pPr>
        <w:pStyle w:val="PL"/>
      </w:pPr>
      <w:r>
        <w:t xml:space="preserve">            - perceivedSeverity</w:t>
      </w:r>
    </w:p>
    <w:p w14:paraId="48832678" w14:textId="77777777" w:rsidR="00ED1345" w:rsidRDefault="00ED1345" w:rsidP="00ED1345">
      <w:pPr>
        <w:pStyle w:val="PL"/>
      </w:pPr>
      <w:r>
        <w:t xml:space="preserve">            - serviceUser</w:t>
      </w:r>
    </w:p>
    <w:p w14:paraId="6A67A71A" w14:textId="77777777" w:rsidR="00ED1345" w:rsidRDefault="00ED1345" w:rsidP="00ED1345">
      <w:pPr>
        <w:pStyle w:val="PL"/>
      </w:pPr>
      <w:r>
        <w:t xml:space="preserve">            - serviceProvider</w:t>
      </w:r>
    </w:p>
    <w:p w14:paraId="258284A9" w14:textId="77777777" w:rsidR="00ED1345" w:rsidRDefault="00ED1345" w:rsidP="00ED1345">
      <w:pPr>
        <w:pStyle w:val="PL"/>
      </w:pPr>
      <w:r>
        <w:t xml:space="preserve">            - securityAlarmDetector </w:t>
      </w:r>
    </w:p>
    <w:p w14:paraId="1B2816AC" w14:textId="77777777" w:rsidR="00ED1345" w:rsidRDefault="00ED1345" w:rsidP="00ED1345">
      <w:pPr>
        <w:pStyle w:val="PL"/>
      </w:pPr>
      <w:r>
        <w:t xml:space="preserve">          properties:</w:t>
      </w:r>
    </w:p>
    <w:p w14:paraId="6BFA7EB4" w14:textId="77777777" w:rsidR="00ED1345" w:rsidRDefault="00ED1345" w:rsidP="00ED1345">
      <w:pPr>
        <w:pStyle w:val="PL"/>
      </w:pPr>
      <w:r>
        <w:t xml:space="preserve">            alarmId:</w:t>
      </w:r>
    </w:p>
    <w:p w14:paraId="03DB9E67" w14:textId="77777777" w:rsidR="00ED1345" w:rsidRDefault="00ED1345" w:rsidP="00ED1345">
      <w:pPr>
        <w:pStyle w:val="PL"/>
      </w:pPr>
      <w:r>
        <w:t xml:space="preserve">              $ref: '#/components/schemas/AlarmId'</w:t>
      </w:r>
    </w:p>
    <w:p w14:paraId="1B58952F" w14:textId="77777777" w:rsidR="00ED1345" w:rsidRDefault="00ED1345" w:rsidP="00ED1345">
      <w:pPr>
        <w:pStyle w:val="PL"/>
      </w:pPr>
      <w:r>
        <w:t xml:space="preserve">            alarmType:</w:t>
      </w:r>
    </w:p>
    <w:p w14:paraId="305FF5A8" w14:textId="77777777" w:rsidR="00ED1345" w:rsidRDefault="00ED1345" w:rsidP="00ED1345">
      <w:pPr>
        <w:pStyle w:val="PL"/>
      </w:pPr>
      <w:r>
        <w:t xml:space="preserve">              $ref: '#/components/schemas/AlarmType'</w:t>
      </w:r>
    </w:p>
    <w:p w14:paraId="6C5FEFBE" w14:textId="77777777" w:rsidR="00ED1345" w:rsidRDefault="00ED1345" w:rsidP="00ED1345">
      <w:pPr>
        <w:pStyle w:val="PL"/>
      </w:pPr>
      <w:r>
        <w:t xml:space="preserve">            probableCause:</w:t>
      </w:r>
    </w:p>
    <w:p w14:paraId="377D3154" w14:textId="77777777" w:rsidR="00ED1345" w:rsidRDefault="00ED1345" w:rsidP="00ED1345">
      <w:pPr>
        <w:pStyle w:val="PL"/>
      </w:pPr>
      <w:r>
        <w:t xml:space="preserve">              $ref: '#/components/schemas/ProbableCause'</w:t>
      </w:r>
    </w:p>
    <w:p w14:paraId="58DA2D2B" w14:textId="77777777" w:rsidR="00ED1345" w:rsidRDefault="00ED1345" w:rsidP="00ED1345">
      <w:pPr>
        <w:pStyle w:val="PL"/>
      </w:pPr>
      <w:r>
        <w:t xml:space="preserve">            perceivedSeverity:</w:t>
      </w:r>
    </w:p>
    <w:p w14:paraId="4503B9AA" w14:textId="77777777" w:rsidR="00ED1345" w:rsidRDefault="00ED1345" w:rsidP="00ED1345">
      <w:pPr>
        <w:pStyle w:val="PL"/>
      </w:pPr>
      <w:r>
        <w:t xml:space="preserve">              $ref: '#/components/schemas/PerceivedSeverity'</w:t>
      </w:r>
    </w:p>
    <w:p w14:paraId="3AF68FF1" w14:textId="77777777" w:rsidR="00ED1345" w:rsidRDefault="00ED1345" w:rsidP="00ED1345">
      <w:pPr>
        <w:pStyle w:val="PL"/>
      </w:pPr>
      <w:r>
        <w:t xml:space="preserve">            correlatedNotifications:</w:t>
      </w:r>
    </w:p>
    <w:p w14:paraId="1FFCDA95" w14:textId="77777777" w:rsidR="00ED1345" w:rsidRDefault="00ED1345" w:rsidP="00ED1345">
      <w:pPr>
        <w:pStyle w:val="PL"/>
      </w:pPr>
      <w:r>
        <w:t xml:space="preserve">              $ref: '#/components/schemas/CorrelatedNotifications'</w:t>
      </w:r>
    </w:p>
    <w:p w14:paraId="425A4B4A" w14:textId="77777777" w:rsidR="00ED1345" w:rsidRDefault="00ED1345" w:rsidP="00ED1345">
      <w:pPr>
        <w:pStyle w:val="PL"/>
      </w:pPr>
      <w:r>
        <w:t xml:space="preserve">            additionalText:</w:t>
      </w:r>
    </w:p>
    <w:p w14:paraId="1D072276" w14:textId="77777777" w:rsidR="00ED1345" w:rsidRDefault="00ED1345" w:rsidP="00ED1345">
      <w:pPr>
        <w:pStyle w:val="PL"/>
      </w:pPr>
      <w:r>
        <w:t xml:space="preserve">              type: string</w:t>
      </w:r>
    </w:p>
    <w:p w14:paraId="35C1D4C5" w14:textId="77777777" w:rsidR="00ED1345" w:rsidRDefault="00ED1345" w:rsidP="00ED1345">
      <w:pPr>
        <w:pStyle w:val="PL"/>
      </w:pPr>
      <w:r>
        <w:t xml:space="preserve">            additionalInformation:</w:t>
      </w:r>
    </w:p>
    <w:p w14:paraId="680C637A" w14:textId="77777777" w:rsidR="00ED1345" w:rsidRDefault="00ED1345" w:rsidP="00ED1345">
      <w:pPr>
        <w:pStyle w:val="PL"/>
      </w:pPr>
      <w:r>
        <w:t xml:space="preserve">              $ref: 'TS28623_ComDefs.yaml#/components/schemas/AttributeNameValuePairSet'</w:t>
      </w:r>
    </w:p>
    <w:p w14:paraId="3E513E53" w14:textId="77777777" w:rsidR="00ED1345" w:rsidRDefault="00ED1345" w:rsidP="00ED1345">
      <w:pPr>
        <w:pStyle w:val="PL"/>
      </w:pPr>
      <w:r>
        <w:t xml:space="preserve">            rootCauseIndicator:</w:t>
      </w:r>
    </w:p>
    <w:p w14:paraId="4DD0CB6C" w14:textId="77777777" w:rsidR="00ED1345" w:rsidRDefault="00ED1345" w:rsidP="00ED1345">
      <w:pPr>
        <w:pStyle w:val="PL"/>
      </w:pPr>
      <w:r>
        <w:t xml:space="preserve">              type: boolean</w:t>
      </w:r>
    </w:p>
    <w:p w14:paraId="5E18BCD5" w14:textId="77777777" w:rsidR="00ED1345" w:rsidRDefault="00ED1345" w:rsidP="00ED1345">
      <w:pPr>
        <w:pStyle w:val="PL"/>
      </w:pPr>
      <w:r>
        <w:t xml:space="preserve">            serviceUser:</w:t>
      </w:r>
    </w:p>
    <w:p w14:paraId="761125F8" w14:textId="77777777" w:rsidR="00ED1345" w:rsidRDefault="00ED1345" w:rsidP="00ED1345">
      <w:pPr>
        <w:pStyle w:val="PL"/>
      </w:pPr>
      <w:r>
        <w:t xml:space="preserve">              type: string</w:t>
      </w:r>
    </w:p>
    <w:p w14:paraId="0AEA9F32" w14:textId="77777777" w:rsidR="00ED1345" w:rsidRDefault="00ED1345" w:rsidP="00ED1345">
      <w:pPr>
        <w:pStyle w:val="PL"/>
      </w:pPr>
      <w:r>
        <w:t xml:space="preserve">            serviceProvider:</w:t>
      </w:r>
    </w:p>
    <w:p w14:paraId="65E9FDA1" w14:textId="77777777" w:rsidR="00ED1345" w:rsidRDefault="00ED1345" w:rsidP="00ED1345">
      <w:pPr>
        <w:pStyle w:val="PL"/>
      </w:pPr>
      <w:r>
        <w:t xml:space="preserve">              type: string</w:t>
      </w:r>
    </w:p>
    <w:p w14:paraId="5CB3F9BB" w14:textId="77777777" w:rsidR="00ED1345" w:rsidRDefault="00ED1345" w:rsidP="00ED1345">
      <w:pPr>
        <w:pStyle w:val="PL"/>
      </w:pPr>
      <w:r>
        <w:t xml:space="preserve">            securityAlarmDetector:</w:t>
      </w:r>
    </w:p>
    <w:p w14:paraId="7F805884" w14:textId="77777777" w:rsidR="00ED1345" w:rsidRDefault="00ED1345" w:rsidP="00ED1345">
      <w:pPr>
        <w:pStyle w:val="PL"/>
      </w:pPr>
      <w:r>
        <w:t xml:space="preserve">              type: string</w:t>
      </w:r>
    </w:p>
    <w:p w14:paraId="79D0BB22" w14:textId="77777777" w:rsidR="00ED1345" w:rsidRDefault="00ED1345" w:rsidP="00ED1345">
      <w:pPr>
        <w:pStyle w:val="PL"/>
      </w:pPr>
      <w:r>
        <w:t xml:space="preserve">    NotifyClearedAlarm:</w:t>
      </w:r>
    </w:p>
    <w:p w14:paraId="57A7F8DE" w14:textId="77777777" w:rsidR="00ED1345" w:rsidRDefault="00ED1345" w:rsidP="00ED1345">
      <w:pPr>
        <w:pStyle w:val="PL"/>
      </w:pPr>
      <w:r>
        <w:t xml:space="preserve">      allOf:</w:t>
      </w:r>
    </w:p>
    <w:p w14:paraId="62033DAE" w14:textId="77777777" w:rsidR="00ED1345" w:rsidRDefault="00ED1345" w:rsidP="00ED1345">
      <w:pPr>
        <w:pStyle w:val="PL"/>
      </w:pPr>
      <w:r>
        <w:t xml:space="preserve">        - $ref: 'TS28623_ComDefs.yaml#/components/schemas/NotificationHeader'</w:t>
      </w:r>
    </w:p>
    <w:p w14:paraId="31621EAB" w14:textId="77777777" w:rsidR="00ED1345" w:rsidRDefault="00ED1345" w:rsidP="00ED1345">
      <w:pPr>
        <w:pStyle w:val="PL"/>
      </w:pPr>
      <w:r>
        <w:t xml:space="preserve">        - type: object</w:t>
      </w:r>
    </w:p>
    <w:p w14:paraId="1C3F5386" w14:textId="77777777" w:rsidR="00ED1345" w:rsidRDefault="00ED1345" w:rsidP="00ED1345">
      <w:pPr>
        <w:pStyle w:val="PL"/>
      </w:pPr>
      <w:r>
        <w:t xml:space="preserve">          required:</w:t>
      </w:r>
    </w:p>
    <w:p w14:paraId="44740782" w14:textId="77777777" w:rsidR="00ED1345" w:rsidRDefault="00ED1345" w:rsidP="00ED1345">
      <w:pPr>
        <w:pStyle w:val="PL"/>
      </w:pPr>
      <w:r>
        <w:t xml:space="preserve">            - alarmId</w:t>
      </w:r>
    </w:p>
    <w:p w14:paraId="3250D92C" w14:textId="77777777" w:rsidR="00ED1345" w:rsidRDefault="00ED1345" w:rsidP="00ED1345">
      <w:pPr>
        <w:pStyle w:val="PL"/>
      </w:pPr>
      <w:r>
        <w:t xml:space="preserve">            - alarmType</w:t>
      </w:r>
    </w:p>
    <w:p w14:paraId="62A849BE" w14:textId="77777777" w:rsidR="00ED1345" w:rsidRDefault="00ED1345" w:rsidP="00ED1345">
      <w:pPr>
        <w:pStyle w:val="PL"/>
      </w:pPr>
      <w:r>
        <w:t xml:space="preserve">            - probableCause</w:t>
      </w:r>
    </w:p>
    <w:p w14:paraId="6D21F947" w14:textId="77777777" w:rsidR="00ED1345" w:rsidRDefault="00ED1345" w:rsidP="00ED1345">
      <w:pPr>
        <w:pStyle w:val="PL"/>
      </w:pPr>
      <w:r>
        <w:t xml:space="preserve">            - perceivedSeverity</w:t>
      </w:r>
    </w:p>
    <w:p w14:paraId="4B651147" w14:textId="77777777" w:rsidR="00ED1345" w:rsidRDefault="00ED1345" w:rsidP="00ED1345">
      <w:pPr>
        <w:pStyle w:val="PL"/>
      </w:pPr>
      <w:r>
        <w:t xml:space="preserve">          properties:</w:t>
      </w:r>
    </w:p>
    <w:p w14:paraId="7F54ADA0" w14:textId="77777777" w:rsidR="00ED1345" w:rsidRDefault="00ED1345" w:rsidP="00ED1345">
      <w:pPr>
        <w:pStyle w:val="PL"/>
      </w:pPr>
      <w:r>
        <w:t xml:space="preserve">            alarmId:</w:t>
      </w:r>
    </w:p>
    <w:p w14:paraId="6E95D559" w14:textId="77777777" w:rsidR="00ED1345" w:rsidRDefault="00ED1345" w:rsidP="00ED1345">
      <w:pPr>
        <w:pStyle w:val="PL"/>
      </w:pPr>
      <w:r>
        <w:t xml:space="preserve">              $ref: '#/components/schemas/AlarmId'</w:t>
      </w:r>
    </w:p>
    <w:p w14:paraId="0526ABD9" w14:textId="77777777" w:rsidR="00ED1345" w:rsidRDefault="00ED1345" w:rsidP="00ED1345">
      <w:pPr>
        <w:pStyle w:val="PL"/>
      </w:pPr>
      <w:r>
        <w:t xml:space="preserve">            alarmType:</w:t>
      </w:r>
    </w:p>
    <w:p w14:paraId="379B68B1" w14:textId="77777777" w:rsidR="00ED1345" w:rsidRDefault="00ED1345" w:rsidP="00ED1345">
      <w:pPr>
        <w:pStyle w:val="PL"/>
      </w:pPr>
      <w:r>
        <w:t xml:space="preserve">              $ref: '#/components/schemas/AlarmType'</w:t>
      </w:r>
    </w:p>
    <w:p w14:paraId="600C255E" w14:textId="77777777" w:rsidR="00ED1345" w:rsidRDefault="00ED1345" w:rsidP="00ED1345">
      <w:pPr>
        <w:pStyle w:val="PL"/>
      </w:pPr>
      <w:r>
        <w:t xml:space="preserve">            probableCause:</w:t>
      </w:r>
    </w:p>
    <w:p w14:paraId="4D026389" w14:textId="77777777" w:rsidR="00ED1345" w:rsidRDefault="00ED1345" w:rsidP="00ED1345">
      <w:pPr>
        <w:pStyle w:val="PL"/>
      </w:pPr>
      <w:r>
        <w:t xml:space="preserve">              $ref: '#/components/schemas/ProbableCause'</w:t>
      </w:r>
    </w:p>
    <w:p w14:paraId="6FB1572F" w14:textId="77777777" w:rsidR="00ED1345" w:rsidRDefault="00ED1345" w:rsidP="00ED1345">
      <w:pPr>
        <w:pStyle w:val="PL"/>
      </w:pPr>
      <w:r>
        <w:t xml:space="preserve">            perceivedSeverity:</w:t>
      </w:r>
    </w:p>
    <w:p w14:paraId="016A8CCE" w14:textId="77777777" w:rsidR="00ED1345" w:rsidRDefault="00ED1345" w:rsidP="00ED1345">
      <w:pPr>
        <w:pStyle w:val="PL"/>
      </w:pPr>
      <w:r>
        <w:t xml:space="preserve">              $ref: '#/components/schemas/PerceivedSeverity'</w:t>
      </w:r>
    </w:p>
    <w:p w14:paraId="6FA86F82" w14:textId="77777777" w:rsidR="00ED1345" w:rsidRDefault="00ED1345" w:rsidP="00ED1345">
      <w:pPr>
        <w:pStyle w:val="PL"/>
      </w:pPr>
      <w:r>
        <w:t xml:space="preserve">            correlatedNotifications:</w:t>
      </w:r>
    </w:p>
    <w:p w14:paraId="2BCAC2AB" w14:textId="77777777" w:rsidR="00ED1345" w:rsidRDefault="00ED1345" w:rsidP="00ED1345">
      <w:pPr>
        <w:pStyle w:val="PL"/>
      </w:pPr>
      <w:r>
        <w:t xml:space="preserve">              $ref: '#/components/schemas/CorrelatedNotifications'</w:t>
      </w:r>
    </w:p>
    <w:p w14:paraId="1C9AE37A" w14:textId="77777777" w:rsidR="00ED1345" w:rsidRDefault="00ED1345" w:rsidP="00ED1345">
      <w:pPr>
        <w:pStyle w:val="PL"/>
      </w:pPr>
      <w:r>
        <w:t xml:space="preserve">            clearUserId:</w:t>
      </w:r>
    </w:p>
    <w:p w14:paraId="7D15927D" w14:textId="77777777" w:rsidR="00ED1345" w:rsidRDefault="00ED1345" w:rsidP="00ED1345">
      <w:pPr>
        <w:pStyle w:val="PL"/>
      </w:pPr>
      <w:r>
        <w:t xml:space="preserve">              type: string</w:t>
      </w:r>
    </w:p>
    <w:p w14:paraId="3FA1B714" w14:textId="77777777" w:rsidR="00ED1345" w:rsidRDefault="00ED1345" w:rsidP="00ED1345">
      <w:pPr>
        <w:pStyle w:val="PL"/>
      </w:pPr>
      <w:r>
        <w:t xml:space="preserve">            clearSystemId:</w:t>
      </w:r>
    </w:p>
    <w:p w14:paraId="39F942DF" w14:textId="77777777" w:rsidR="00ED1345" w:rsidRDefault="00ED1345" w:rsidP="00ED1345">
      <w:pPr>
        <w:pStyle w:val="PL"/>
      </w:pPr>
      <w:r>
        <w:t xml:space="preserve">              type: string</w:t>
      </w:r>
    </w:p>
    <w:p w14:paraId="2A873F3A" w14:textId="77777777" w:rsidR="00ED1345" w:rsidRDefault="00ED1345" w:rsidP="00ED1345">
      <w:pPr>
        <w:pStyle w:val="PL"/>
      </w:pPr>
      <w:r>
        <w:t xml:space="preserve">    NotifyChangedAlarm:</w:t>
      </w:r>
    </w:p>
    <w:p w14:paraId="21916239" w14:textId="77777777" w:rsidR="00ED1345" w:rsidRDefault="00ED1345" w:rsidP="00ED1345">
      <w:pPr>
        <w:pStyle w:val="PL"/>
      </w:pPr>
      <w:r>
        <w:t xml:space="preserve">      allOf:</w:t>
      </w:r>
    </w:p>
    <w:p w14:paraId="6171E97D" w14:textId="77777777" w:rsidR="00ED1345" w:rsidRDefault="00ED1345" w:rsidP="00ED1345">
      <w:pPr>
        <w:pStyle w:val="PL"/>
      </w:pPr>
      <w:r>
        <w:t xml:space="preserve">        - $ref: 'TS28623_ComDefs.yaml#/components/schemas/NotificationHeader'</w:t>
      </w:r>
    </w:p>
    <w:p w14:paraId="6A1756DF" w14:textId="77777777" w:rsidR="00ED1345" w:rsidRDefault="00ED1345" w:rsidP="00ED1345">
      <w:pPr>
        <w:pStyle w:val="PL"/>
      </w:pPr>
      <w:r>
        <w:t xml:space="preserve">        - type: object</w:t>
      </w:r>
    </w:p>
    <w:p w14:paraId="1C6C8986" w14:textId="77777777" w:rsidR="00ED1345" w:rsidRDefault="00ED1345" w:rsidP="00ED1345">
      <w:pPr>
        <w:pStyle w:val="PL"/>
      </w:pPr>
      <w:r>
        <w:t xml:space="preserve">          required:</w:t>
      </w:r>
    </w:p>
    <w:p w14:paraId="0AE48B5C" w14:textId="77777777" w:rsidR="00ED1345" w:rsidRDefault="00ED1345" w:rsidP="00ED1345">
      <w:pPr>
        <w:pStyle w:val="PL"/>
      </w:pPr>
      <w:r>
        <w:t xml:space="preserve">            - alarmId</w:t>
      </w:r>
    </w:p>
    <w:p w14:paraId="7CC30C4E" w14:textId="77777777" w:rsidR="00ED1345" w:rsidRDefault="00ED1345" w:rsidP="00ED1345">
      <w:pPr>
        <w:pStyle w:val="PL"/>
      </w:pPr>
      <w:r>
        <w:t xml:space="preserve">            - alarmType</w:t>
      </w:r>
    </w:p>
    <w:p w14:paraId="61BBFBE7" w14:textId="77777777" w:rsidR="00ED1345" w:rsidRDefault="00ED1345" w:rsidP="00ED1345">
      <w:pPr>
        <w:pStyle w:val="PL"/>
      </w:pPr>
      <w:r>
        <w:t xml:space="preserve">            - probableCause</w:t>
      </w:r>
    </w:p>
    <w:p w14:paraId="03BBB898" w14:textId="77777777" w:rsidR="00ED1345" w:rsidRDefault="00ED1345" w:rsidP="00ED1345">
      <w:pPr>
        <w:pStyle w:val="PL"/>
      </w:pPr>
      <w:r>
        <w:t xml:space="preserve">            - perceivedSeverity</w:t>
      </w:r>
    </w:p>
    <w:p w14:paraId="53A5535E" w14:textId="77777777" w:rsidR="00ED1345" w:rsidRDefault="00ED1345" w:rsidP="00ED1345">
      <w:pPr>
        <w:pStyle w:val="PL"/>
      </w:pPr>
      <w:r>
        <w:t xml:space="preserve">          properties:</w:t>
      </w:r>
    </w:p>
    <w:p w14:paraId="087C272D" w14:textId="77777777" w:rsidR="00ED1345" w:rsidRDefault="00ED1345" w:rsidP="00ED1345">
      <w:pPr>
        <w:pStyle w:val="PL"/>
      </w:pPr>
      <w:r>
        <w:t xml:space="preserve">            alarmId:</w:t>
      </w:r>
    </w:p>
    <w:p w14:paraId="1DF79DA6" w14:textId="77777777" w:rsidR="00ED1345" w:rsidRDefault="00ED1345" w:rsidP="00ED1345">
      <w:pPr>
        <w:pStyle w:val="PL"/>
      </w:pPr>
      <w:r>
        <w:t xml:space="preserve">              $ref: '#/components/schemas/AlarmId'</w:t>
      </w:r>
    </w:p>
    <w:p w14:paraId="3F67BAE7" w14:textId="77777777" w:rsidR="00ED1345" w:rsidRDefault="00ED1345" w:rsidP="00ED1345">
      <w:pPr>
        <w:pStyle w:val="PL"/>
      </w:pPr>
      <w:r>
        <w:t xml:space="preserve">            alarmType:</w:t>
      </w:r>
    </w:p>
    <w:p w14:paraId="097A0258" w14:textId="77777777" w:rsidR="00ED1345" w:rsidRDefault="00ED1345" w:rsidP="00ED1345">
      <w:pPr>
        <w:pStyle w:val="PL"/>
      </w:pPr>
      <w:r>
        <w:t xml:space="preserve">              $ref: '#/components/schemas/AlarmType'</w:t>
      </w:r>
    </w:p>
    <w:p w14:paraId="28B895F4" w14:textId="77777777" w:rsidR="00ED1345" w:rsidRDefault="00ED1345" w:rsidP="00ED1345">
      <w:pPr>
        <w:pStyle w:val="PL"/>
      </w:pPr>
      <w:r>
        <w:t xml:space="preserve">            probableCause:</w:t>
      </w:r>
    </w:p>
    <w:p w14:paraId="4C5D7D05" w14:textId="77777777" w:rsidR="00ED1345" w:rsidRDefault="00ED1345" w:rsidP="00ED1345">
      <w:pPr>
        <w:pStyle w:val="PL"/>
      </w:pPr>
      <w:r>
        <w:t xml:space="preserve">              $ref: '#/components/schemas/ProbableCause'</w:t>
      </w:r>
    </w:p>
    <w:p w14:paraId="3991F851" w14:textId="77777777" w:rsidR="00ED1345" w:rsidRDefault="00ED1345" w:rsidP="00ED1345">
      <w:pPr>
        <w:pStyle w:val="PL"/>
      </w:pPr>
      <w:r>
        <w:t xml:space="preserve">            perceivedSeverity:</w:t>
      </w:r>
    </w:p>
    <w:p w14:paraId="2FF00A8D" w14:textId="77777777" w:rsidR="00ED1345" w:rsidRDefault="00ED1345" w:rsidP="00ED1345">
      <w:pPr>
        <w:pStyle w:val="PL"/>
      </w:pPr>
      <w:r>
        <w:t xml:space="preserve">              $ref: '#/components/schemas/PerceivedSeverity'</w:t>
      </w:r>
    </w:p>
    <w:p w14:paraId="26D195DF" w14:textId="77777777" w:rsidR="00ED1345" w:rsidRDefault="00ED1345" w:rsidP="00ED1345">
      <w:pPr>
        <w:pStyle w:val="PL"/>
      </w:pPr>
      <w:r>
        <w:t xml:space="preserve">    NotifyChangedAlarmGeneral:</w:t>
      </w:r>
    </w:p>
    <w:p w14:paraId="516F4CE6" w14:textId="77777777" w:rsidR="00ED1345" w:rsidRDefault="00ED1345" w:rsidP="00ED1345">
      <w:pPr>
        <w:pStyle w:val="PL"/>
      </w:pPr>
      <w:r>
        <w:t xml:space="preserve">      allOf:</w:t>
      </w:r>
    </w:p>
    <w:p w14:paraId="35E5F8EF" w14:textId="77777777" w:rsidR="00ED1345" w:rsidRDefault="00ED1345" w:rsidP="00ED1345">
      <w:pPr>
        <w:pStyle w:val="PL"/>
      </w:pPr>
      <w:r>
        <w:t xml:space="preserve">        - $ref: 'TS28623_ComDefs.yaml#/components/schemas/NotificationHeader'</w:t>
      </w:r>
    </w:p>
    <w:p w14:paraId="528BB972" w14:textId="77777777" w:rsidR="00ED1345" w:rsidRDefault="00ED1345" w:rsidP="00ED1345">
      <w:pPr>
        <w:pStyle w:val="PL"/>
      </w:pPr>
      <w:r>
        <w:t xml:space="preserve">        - type: object</w:t>
      </w:r>
    </w:p>
    <w:p w14:paraId="55563556" w14:textId="77777777" w:rsidR="00ED1345" w:rsidRDefault="00ED1345" w:rsidP="00ED1345">
      <w:pPr>
        <w:pStyle w:val="PL"/>
      </w:pPr>
      <w:r>
        <w:t xml:space="preserve">          required:</w:t>
      </w:r>
    </w:p>
    <w:p w14:paraId="674905CC" w14:textId="77777777" w:rsidR="00ED1345" w:rsidRDefault="00ED1345" w:rsidP="00ED1345">
      <w:pPr>
        <w:pStyle w:val="PL"/>
      </w:pPr>
      <w:r>
        <w:t xml:space="preserve">            - alarmId</w:t>
      </w:r>
    </w:p>
    <w:p w14:paraId="77704FFA" w14:textId="77777777" w:rsidR="00ED1345" w:rsidRDefault="00ED1345" w:rsidP="00ED1345">
      <w:pPr>
        <w:pStyle w:val="PL"/>
      </w:pPr>
      <w:r>
        <w:t xml:space="preserve">            - alarmType</w:t>
      </w:r>
    </w:p>
    <w:p w14:paraId="2AB9271A" w14:textId="77777777" w:rsidR="00ED1345" w:rsidRDefault="00ED1345" w:rsidP="00ED1345">
      <w:pPr>
        <w:pStyle w:val="PL"/>
      </w:pPr>
      <w:r>
        <w:t xml:space="preserve">          properties:</w:t>
      </w:r>
    </w:p>
    <w:p w14:paraId="1C1DDEE6" w14:textId="77777777" w:rsidR="00ED1345" w:rsidRPr="000C0D94" w:rsidRDefault="00ED1345" w:rsidP="00ED1345">
      <w:pPr>
        <w:pStyle w:val="PL"/>
        <w:rPr>
          <w:lang w:val="fr-FR"/>
        </w:rPr>
      </w:pPr>
      <w:r>
        <w:t xml:space="preserve">            </w:t>
      </w:r>
      <w:r w:rsidRPr="000C0D94">
        <w:rPr>
          <w:lang w:val="fr-FR"/>
        </w:rPr>
        <w:t>alarmId:</w:t>
      </w:r>
    </w:p>
    <w:p w14:paraId="40FCD7D9" w14:textId="77777777" w:rsidR="00ED1345" w:rsidRPr="000C0D94" w:rsidRDefault="00ED1345" w:rsidP="00ED1345">
      <w:pPr>
        <w:pStyle w:val="PL"/>
        <w:rPr>
          <w:lang w:val="fr-FR"/>
        </w:rPr>
      </w:pPr>
      <w:r w:rsidRPr="000C0D94">
        <w:rPr>
          <w:lang w:val="fr-FR"/>
        </w:rPr>
        <w:t xml:space="preserve">              $ref: '#/components/schemas/AlarmId'</w:t>
      </w:r>
    </w:p>
    <w:p w14:paraId="3EF185CF" w14:textId="77777777" w:rsidR="00ED1345" w:rsidRDefault="00ED1345" w:rsidP="00ED1345">
      <w:pPr>
        <w:pStyle w:val="PL"/>
      </w:pPr>
      <w:r w:rsidRPr="000C0D94">
        <w:rPr>
          <w:lang w:val="fr-FR"/>
        </w:rPr>
        <w:t xml:space="preserve">            </w:t>
      </w:r>
      <w:r>
        <w:t>alarmType:</w:t>
      </w:r>
    </w:p>
    <w:p w14:paraId="52A73834" w14:textId="77777777" w:rsidR="00ED1345" w:rsidRDefault="00ED1345" w:rsidP="00ED1345">
      <w:pPr>
        <w:pStyle w:val="PL"/>
      </w:pPr>
      <w:r>
        <w:t xml:space="preserve">              $ref: '#/components/schemas/AlarmType'</w:t>
      </w:r>
    </w:p>
    <w:p w14:paraId="74241335" w14:textId="77777777" w:rsidR="00ED1345" w:rsidRDefault="00ED1345" w:rsidP="00ED1345">
      <w:pPr>
        <w:pStyle w:val="PL"/>
      </w:pPr>
      <w:r>
        <w:t xml:space="preserve">            probableCause:</w:t>
      </w:r>
    </w:p>
    <w:p w14:paraId="2701BCCF" w14:textId="77777777" w:rsidR="00ED1345" w:rsidRDefault="00ED1345" w:rsidP="00ED1345">
      <w:pPr>
        <w:pStyle w:val="PL"/>
      </w:pPr>
      <w:r>
        <w:t xml:space="preserve">              $ref: '#/components/schemas/ProbableCause'</w:t>
      </w:r>
    </w:p>
    <w:p w14:paraId="08B5220D" w14:textId="77777777" w:rsidR="00ED1345" w:rsidRDefault="00ED1345" w:rsidP="00ED1345">
      <w:pPr>
        <w:pStyle w:val="PL"/>
      </w:pPr>
      <w:r>
        <w:t xml:space="preserve">            specificProblem:</w:t>
      </w:r>
    </w:p>
    <w:p w14:paraId="27E7FFD3" w14:textId="77777777" w:rsidR="00ED1345" w:rsidRDefault="00ED1345" w:rsidP="00ED1345">
      <w:pPr>
        <w:pStyle w:val="PL"/>
      </w:pPr>
      <w:r>
        <w:t xml:space="preserve">              $ref: '#/components/schemas/SpecificProblem'</w:t>
      </w:r>
    </w:p>
    <w:p w14:paraId="0A4E16D9" w14:textId="77777777" w:rsidR="00ED1345" w:rsidRDefault="00ED1345" w:rsidP="00ED1345">
      <w:pPr>
        <w:pStyle w:val="PL"/>
      </w:pPr>
      <w:r>
        <w:t xml:space="preserve">            perceivedSeverity:</w:t>
      </w:r>
    </w:p>
    <w:p w14:paraId="70CF4A76" w14:textId="77777777" w:rsidR="00ED1345" w:rsidRDefault="00ED1345" w:rsidP="00ED1345">
      <w:pPr>
        <w:pStyle w:val="PL"/>
      </w:pPr>
      <w:r>
        <w:t xml:space="preserve">              $ref: '#/components/schemas/PerceivedSeverity'</w:t>
      </w:r>
    </w:p>
    <w:p w14:paraId="5B688395" w14:textId="77777777" w:rsidR="00ED1345" w:rsidRDefault="00ED1345" w:rsidP="00ED1345">
      <w:pPr>
        <w:pStyle w:val="PL"/>
      </w:pPr>
      <w:r>
        <w:t xml:space="preserve">            correlatedNotifications:</w:t>
      </w:r>
    </w:p>
    <w:p w14:paraId="538CC890" w14:textId="77777777" w:rsidR="00ED1345" w:rsidRDefault="00ED1345" w:rsidP="00ED1345">
      <w:pPr>
        <w:pStyle w:val="PL"/>
      </w:pPr>
      <w:r>
        <w:t xml:space="preserve">              $ref: '#/components/schemas/CorrelatedNotifications'</w:t>
      </w:r>
    </w:p>
    <w:p w14:paraId="5AF7298E" w14:textId="77777777" w:rsidR="00ED1345" w:rsidRDefault="00ED1345" w:rsidP="00ED1345">
      <w:pPr>
        <w:pStyle w:val="PL"/>
      </w:pPr>
      <w:r>
        <w:t xml:space="preserve">            backedUpStatus:</w:t>
      </w:r>
    </w:p>
    <w:p w14:paraId="57022658" w14:textId="77777777" w:rsidR="00ED1345" w:rsidRDefault="00ED1345" w:rsidP="00ED1345">
      <w:pPr>
        <w:pStyle w:val="PL"/>
      </w:pPr>
      <w:r>
        <w:t xml:space="preserve">              type: boolean</w:t>
      </w:r>
    </w:p>
    <w:p w14:paraId="0885DE2E" w14:textId="77777777" w:rsidR="00ED1345" w:rsidRDefault="00ED1345" w:rsidP="00ED1345">
      <w:pPr>
        <w:pStyle w:val="PL"/>
      </w:pPr>
      <w:r>
        <w:t xml:space="preserve">            backUpObject:</w:t>
      </w:r>
    </w:p>
    <w:p w14:paraId="12A946E2" w14:textId="77777777" w:rsidR="00ED1345" w:rsidRDefault="00ED1345" w:rsidP="00ED1345">
      <w:pPr>
        <w:pStyle w:val="PL"/>
      </w:pPr>
      <w:r>
        <w:t xml:space="preserve">              $ref: 'TS28623_ComDefs.yaml#/components/schemas/Dn'</w:t>
      </w:r>
    </w:p>
    <w:p w14:paraId="0310FA1D" w14:textId="77777777" w:rsidR="00ED1345" w:rsidRDefault="00ED1345" w:rsidP="00ED1345">
      <w:pPr>
        <w:pStyle w:val="PL"/>
      </w:pPr>
      <w:r>
        <w:t xml:space="preserve">            trendIndication:</w:t>
      </w:r>
    </w:p>
    <w:p w14:paraId="3D57CBE1" w14:textId="77777777" w:rsidR="00ED1345" w:rsidRDefault="00ED1345" w:rsidP="00ED1345">
      <w:pPr>
        <w:pStyle w:val="PL"/>
      </w:pPr>
      <w:r>
        <w:t xml:space="preserve">              $ref: '#/components/schemas/TrendIndication'</w:t>
      </w:r>
    </w:p>
    <w:p w14:paraId="6C354A0F" w14:textId="77777777" w:rsidR="00ED1345" w:rsidRDefault="00ED1345" w:rsidP="00ED1345">
      <w:pPr>
        <w:pStyle w:val="PL"/>
      </w:pPr>
      <w:r>
        <w:t xml:space="preserve">            thresholdInfo:</w:t>
      </w:r>
    </w:p>
    <w:p w14:paraId="536711B1" w14:textId="77777777" w:rsidR="00ED1345" w:rsidRDefault="00ED1345" w:rsidP="00ED1345">
      <w:pPr>
        <w:pStyle w:val="PL"/>
      </w:pPr>
      <w:r>
        <w:t xml:space="preserve">              $ref: '#/components/schemas/ThresholdInfo'</w:t>
      </w:r>
    </w:p>
    <w:p w14:paraId="341E910A" w14:textId="77777777" w:rsidR="00ED1345" w:rsidRDefault="00ED1345" w:rsidP="00ED1345">
      <w:pPr>
        <w:pStyle w:val="PL"/>
      </w:pPr>
      <w:r>
        <w:t xml:space="preserve">            stateChangeDefinition:</w:t>
      </w:r>
    </w:p>
    <w:p w14:paraId="13AEE907" w14:textId="77777777" w:rsidR="00ED1345" w:rsidRDefault="00ED1345" w:rsidP="00ED1345">
      <w:pPr>
        <w:pStyle w:val="PL"/>
      </w:pPr>
      <w:r>
        <w:t xml:space="preserve">              $ref: 'TS28623_ComDefs.yaml#/components/schemas/AttributeValueChangeSet'</w:t>
      </w:r>
    </w:p>
    <w:p w14:paraId="382E7474" w14:textId="77777777" w:rsidR="00ED1345" w:rsidRDefault="00ED1345" w:rsidP="00ED1345">
      <w:pPr>
        <w:pStyle w:val="PL"/>
      </w:pPr>
      <w:r>
        <w:t xml:space="preserve">            monitoredAttributes:</w:t>
      </w:r>
    </w:p>
    <w:p w14:paraId="693667D8" w14:textId="77777777" w:rsidR="00ED1345" w:rsidRDefault="00ED1345" w:rsidP="00ED1345">
      <w:pPr>
        <w:pStyle w:val="PL"/>
      </w:pPr>
      <w:r>
        <w:t xml:space="preserve">              $ref: 'TS28623_ComDefs.yaml#/components/schemas/AttributeNameValuePairSet'</w:t>
      </w:r>
    </w:p>
    <w:p w14:paraId="673AC446" w14:textId="77777777" w:rsidR="00ED1345" w:rsidRDefault="00ED1345" w:rsidP="00ED1345">
      <w:pPr>
        <w:pStyle w:val="PL"/>
      </w:pPr>
      <w:r>
        <w:t xml:space="preserve">            proposedRepairActions:</w:t>
      </w:r>
    </w:p>
    <w:p w14:paraId="5488A677" w14:textId="77777777" w:rsidR="00ED1345" w:rsidRDefault="00ED1345" w:rsidP="00ED1345">
      <w:pPr>
        <w:pStyle w:val="PL"/>
      </w:pPr>
      <w:r>
        <w:t xml:space="preserve">              type: string</w:t>
      </w:r>
    </w:p>
    <w:p w14:paraId="196718CC" w14:textId="77777777" w:rsidR="00ED1345" w:rsidRDefault="00ED1345" w:rsidP="00ED1345">
      <w:pPr>
        <w:pStyle w:val="PL"/>
      </w:pPr>
      <w:r>
        <w:t xml:space="preserve">            additionalText:</w:t>
      </w:r>
    </w:p>
    <w:p w14:paraId="232EFD5D" w14:textId="77777777" w:rsidR="00ED1345" w:rsidRDefault="00ED1345" w:rsidP="00ED1345">
      <w:pPr>
        <w:pStyle w:val="PL"/>
      </w:pPr>
      <w:r>
        <w:t xml:space="preserve">              type: string</w:t>
      </w:r>
    </w:p>
    <w:p w14:paraId="5CBA958D" w14:textId="77777777" w:rsidR="00ED1345" w:rsidRDefault="00ED1345" w:rsidP="00ED1345">
      <w:pPr>
        <w:pStyle w:val="PL"/>
      </w:pPr>
      <w:r>
        <w:t xml:space="preserve">            additionalInformation:</w:t>
      </w:r>
    </w:p>
    <w:p w14:paraId="7D0827F9" w14:textId="77777777" w:rsidR="00ED1345" w:rsidRDefault="00ED1345" w:rsidP="00ED1345">
      <w:pPr>
        <w:pStyle w:val="PL"/>
      </w:pPr>
      <w:r>
        <w:t xml:space="preserve">              $ref: 'TS28623_ComDefs.yaml#/components/schemas/AttributeNameValuePairSet'</w:t>
      </w:r>
    </w:p>
    <w:p w14:paraId="3CF26EEC" w14:textId="77777777" w:rsidR="00ED1345" w:rsidRDefault="00ED1345" w:rsidP="00ED1345">
      <w:pPr>
        <w:pStyle w:val="PL"/>
      </w:pPr>
      <w:r>
        <w:t xml:space="preserve">            rootCauseIndicator:</w:t>
      </w:r>
    </w:p>
    <w:p w14:paraId="3B962A21" w14:textId="77777777" w:rsidR="00ED1345" w:rsidRDefault="00ED1345" w:rsidP="00ED1345">
      <w:pPr>
        <w:pStyle w:val="PL"/>
      </w:pPr>
      <w:r>
        <w:t xml:space="preserve">              type: boolean</w:t>
      </w:r>
    </w:p>
    <w:p w14:paraId="0ADAF807" w14:textId="77777777" w:rsidR="00ED1345" w:rsidRDefault="00ED1345" w:rsidP="00ED1345">
      <w:pPr>
        <w:pStyle w:val="PL"/>
      </w:pPr>
      <w:r>
        <w:t xml:space="preserve">            changedAlarmAttributes:</w:t>
      </w:r>
    </w:p>
    <w:p w14:paraId="0D69D553" w14:textId="77777777" w:rsidR="00ED1345" w:rsidRDefault="00ED1345" w:rsidP="00ED1345">
      <w:pPr>
        <w:pStyle w:val="PL"/>
      </w:pPr>
      <w:r>
        <w:t xml:space="preserve">              $ref: 'TS28623_ComDefs.yaml#/components/schemas/AttributeNameValuePairSet'</w:t>
      </w:r>
    </w:p>
    <w:p w14:paraId="30298E25" w14:textId="77777777" w:rsidR="00ED1345" w:rsidRDefault="00ED1345" w:rsidP="00ED1345">
      <w:pPr>
        <w:pStyle w:val="PL"/>
      </w:pPr>
      <w:r>
        <w:t xml:space="preserve">    NotifyChangedSecAlarmGeneral:</w:t>
      </w:r>
    </w:p>
    <w:p w14:paraId="453EF5BC" w14:textId="77777777" w:rsidR="00ED1345" w:rsidRDefault="00ED1345" w:rsidP="00ED1345">
      <w:pPr>
        <w:pStyle w:val="PL"/>
      </w:pPr>
      <w:r>
        <w:t xml:space="preserve">      allOf:</w:t>
      </w:r>
    </w:p>
    <w:p w14:paraId="1B661467" w14:textId="77777777" w:rsidR="00ED1345" w:rsidRDefault="00ED1345" w:rsidP="00ED1345">
      <w:pPr>
        <w:pStyle w:val="PL"/>
      </w:pPr>
      <w:r>
        <w:t xml:space="preserve">        - $ref: 'TS28623_ComDefs.yaml#/components/schemas/NotificationHeader'</w:t>
      </w:r>
    </w:p>
    <w:p w14:paraId="3629647F" w14:textId="77777777" w:rsidR="00ED1345" w:rsidRDefault="00ED1345" w:rsidP="00ED1345">
      <w:pPr>
        <w:pStyle w:val="PL"/>
      </w:pPr>
      <w:r>
        <w:t xml:space="preserve">        - type: object</w:t>
      </w:r>
    </w:p>
    <w:p w14:paraId="6D013500" w14:textId="77777777" w:rsidR="00ED1345" w:rsidRDefault="00ED1345" w:rsidP="00ED1345">
      <w:pPr>
        <w:pStyle w:val="PL"/>
      </w:pPr>
      <w:r>
        <w:t xml:space="preserve">          required:</w:t>
      </w:r>
    </w:p>
    <w:p w14:paraId="625B2B2C" w14:textId="77777777" w:rsidR="00ED1345" w:rsidRDefault="00ED1345" w:rsidP="00ED1345">
      <w:pPr>
        <w:pStyle w:val="PL"/>
      </w:pPr>
      <w:r>
        <w:t xml:space="preserve">            - alarmId</w:t>
      </w:r>
    </w:p>
    <w:p w14:paraId="5E941FA8" w14:textId="77777777" w:rsidR="00ED1345" w:rsidRDefault="00ED1345" w:rsidP="00ED1345">
      <w:pPr>
        <w:pStyle w:val="PL"/>
      </w:pPr>
      <w:r>
        <w:t xml:space="preserve">            - alarmType</w:t>
      </w:r>
    </w:p>
    <w:p w14:paraId="738F66B7" w14:textId="77777777" w:rsidR="00ED1345" w:rsidRDefault="00ED1345" w:rsidP="00ED1345">
      <w:pPr>
        <w:pStyle w:val="PL"/>
      </w:pPr>
      <w:r>
        <w:t xml:space="preserve">            - serviceUser</w:t>
      </w:r>
    </w:p>
    <w:p w14:paraId="5F646FE4" w14:textId="77777777" w:rsidR="00ED1345" w:rsidRDefault="00ED1345" w:rsidP="00ED1345">
      <w:pPr>
        <w:pStyle w:val="PL"/>
      </w:pPr>
      <w:r>
        <w:t xml:space="preserve">            - serviceProvider</w:t>
      </w:r>
    </w:p>
    <w:p w14:paraId="2B256FF2" w14:textId="77777777" w:rsidR="00ED1345" w:rsidRDefault="00ED1345" w:rsidP="00ED1345">
      <w:pPr>
        <w:pStyle w:val="PL"/>
      </w:pPr>
      <w:r>
        <w:t xml:space="preserve">            - securityAlarmDetector</w:t>
      </w:r>
    </w:p>
    <w:p w14:paraId="564462E4" w14:textId="77777777" w:rsidR="00ED1345" w:rsidRDefault="00ED1345" w:rsidP="00ED1345">
      <w:pPr>
        <w:pStyle w:val="PL"/>
      </w:pPr>
      <w:r>
        <w:t xml:space="preserve">          properties:</w:t>
      </w:r>
    </w:p>
    <w:p w14:paraId="1892A5B7" w14:textId="77777777" w:rsidR="00ED1345" w:rsidRDefault="00ED1345" w:rsidP="00ED1345">
      <w:pPr>
        <w:pStyle w:val="PL"/>
      </w:pPr>
      <w:r>
        <w:t xml:space="preserve">            alarmId:</w:t>
      </w:r>
    </w:p>
    <w:p w14:paraId="4CEC0BA3" w14:textId="77777777" w:rsidR="00ED1345" w:rsidRDefault="00ED1345" w:rsidP="00ED1345">
      <w:pPr>
        <w:pStyle w:val="PL"/>
      </w:pPr>
      <w:r>
        <w:t xml:space="preserve">              $ref: '#/components/schemas/AlarmId'</w:t>
      </w:r>
    </w:p>
    <w:p w14:paraId="168741DC" w14:textId="77777777" w:rsidR="00ED1345" w:rsidRDefault="00ED1345" w:rsidP="00ED1345">
      <w:pPr>
        <w:pStyle w:val="PL"/>
      </w:pPr>
      <w:r>
        <w:t xml:space="preserve">            alarmType:</w:t>
      </w:r>
    </w:p>
    <w:p w14:paraId="5DF66000" w14:textId="77777777" w:rsidR="00ED1345" w:rsidRDefault="00ED1345" w:rsidP="00ED1345">
      <w:pPr>
        <w:pStyle w:val="PL"/>
      </w:pPr>
      <w:r>
        <w:t xml:space="preserve">              $ref: '#/components/schemas/AlarmType'</w:t>
      </w:r>
    </w:p>
    <w:p w14:paraId="4FCDB9FD" w14:textId="77777777" w:rsidR="00ED1345" w:rsidRDefault="00ED1345" w:rsidP="00ED1345">
      <w:pPr>
        <w:pStyle w:val="PL"/>
      </w:pPr>
      <w:r>
        <w:t xml:space="preserve">            probableCause:</w:t>
      </w:r>
    </w:p>
    <w:p w14:paraId="2264FE85" w14:textId="77777777" w:rsidR="00ED1345" w:rsidRDefault="00ED1345" w:rsidP="00ED1345">
      <w:pPr>
        <w:pStyle w:val="PL"/>
      </w:pPr>
      <w:r>
        <w:t xml:space="preserve">              $ref: '#/components/schemas/ProbableCause'</w:t>
      </w:r>
    </w:p>
    <w:p w14:paraId="17850577" w14:textId="77777777" w:rsidR="00ED1345" w:rsidRDefault="00ED1345" w:rsidP="00ED1345">
      <w:pPr>
        <w:pStyle w:val="PL"/>
      </w:pPr>
      <w:r>
        <w:t xml:space="preserve">            perceivedSeverity:</w:t>
      </w:r>
    </w:p>
    <w:p w14:paraId="652F7534" w14:textId="77777777" w:rsidR="00ED1345" w:rsidRDefault="00ED1345" w:rsidP="00ED1345">
      <w:pPr>
        <w:pStyle w:val="PL"/>
      </w:pPr>
      <w:r>
        <w:t xml:space="preserve">              $ref: '#/components/schemas/PerceivedSeverity'</w:t>
      </w:r>
    </w:p>
    <w:p w14:paraId="68B036F6" w14:textId="77777777" w:rsidR="00ED1345" w:rsidRDefault="00ED1345" w:rsidP="00ED1345">
      <w:pPr>
        <w:pStyle w:val="PL"/>
      </w:pPr>
      <w:r>
        <w:t xml:space="preserve">            correlatedNotifications:</w:t>
      </w:r>
    </w:p>
    <w:p w14:paraId="4B396ADC" w14:textId="77777777" w:rsidR="00ED1345" w:rsidRDefault="00ED1345" w:rsidP="00ED1345">
      <w:pPr>
        <w:pStyle w:val="PL"/>
      </w:pPr>
      <w:r>
        <w:t xml:space="preserve">              $ref: '#/components/schemas/CorrelatedNotifications'</w:t>
      </w:r>
    </w:p>
    <w:p w14:paraId="74C55E8C" w14:textId="77777777" w:rsidR="00ED1345" w:rsidRDefault="00ED1345" w:rsidP="00ED1345">
      <w:pPr>
        <w:pStyle w:val="PL"/>
      </w:pPr>
      <w:r>
        <w:t xml:space="preserve">            additionalText:</w:t>
      </w:r>
    </w:p>
    <w:p w14:paraId="52C91EE3" w14:textId="77777777" w:rsidR="00ED1345" w:rsidRDefault="00ED1345" w:rsidP="00ED1345">
      <w:pPr>
        <w:pStyle w:val="PL"/>
      </w:pPr>
      <w:r>
        <w:t xml:space="preserve">              type: string</w:t>
      </w:r>
    </w:p>
    <w:p w14:paraId="08B2D863" w14:textId="77777777" w:rsidR="00ED1345" w:rsidRDefault="00ED1345" w:rsidP="00ED1345">
      <w:pPr>
        <w:pStyle w:val="PL"/>
      </w:pPr>
      <w:r>
        <w:t xml:space="preserve">            additionalInformation:</w:t>
      </w:r>
    </w:p>
    <w:p w14:paraId="50241359" w14:textId="77777777" w:rsidR="00ED1345" w:rsidRDefault="00ED1345" w:rsidP="00ED1345">
      <w:pPr>
        <w:pStyle w:val="PL"/>
      </w:pPr>
      <w:r>
        <w:t xml:space="preserve">              $ref: 'TS28623_ComDefs.yaml#/components/schemas/AttributeNameValuePairSet'</w:t>
      </w:r>
    </w:p>
    <w:p w14:paraId="13071ED1" w14:textId="77777777" w:rsidR="00ED1345" w:rsidRDefault="00ED1345" w:rsidP="00ED1345">
      <w:pPr>
        <w:pStyle w:val="PL"/>
      </w:pPr>
      <w:r>
        <w:t xml:space="preserve">            rootCauseIndicator:</w:t>
      </w:r>
    </w:p>
    <w:p w14:paraId="1335F778" w14:textId="77777777" w:rsidR="00ED1345" w:rsidRDefault="00ED1345" w:rsidP="00ED1345">
      <w:pPr>
        <w:pStyle w:val="PL"/>
      </w:pPr>
      <w:r>
        <w:t xml:space="preserve">              type: boolean</w:t>
      </w:r>
    </w:p>
    <w:p w14:paraId="18636B45" w14:textId="77777777" w:rsidR="00ED1345" w:rsidRDefault="00ED1345" w:rsidP="00ED1345">
      <w:pPr>
        <w:pStyle w:val="PL"/>
      </w:pPr>
      <w:r>
        <w:t xml:space="preserve">            serviceUser:</w:t>
      </w:r>
    </w:p>
    <w:p w14:paraId="39170424" w14:textId="77777777" w:rsidR="00ED1345" w:rsidRDefault="00ED1345" w:rsidP="00ED1345">
      <w:pPr>
        <w:pStyle w:val="PL"/>
      </w:pPr>
      <w:r>
        <w:t xml:space="preserve">              type: string</w:t>
      </w:r>
    </w:p>
    <w:p w14:paraId="4306BD42" w14:textId="77777777" w:rsidR="00ED1345" w:rsidRDefault="00ED1345" w:rsidP="00ED1345">
      <w:pPr>
        <w:pStyle w:val="PL"/>
      </w:pPr>
      <w:r>
        <w:t xml:space="preserve">            serviceProvider:</w:t>
      </w:r>
    </w:p>
    <w:p w14:paraId="74976131" w14:textId="77777777" w:rsidR="00ED1345" w:rsidRDefault="00ED1345" w:rsidP="00ED1345">
      <w:pPr>
        <w:pStyle w:val="PL"/>
      </w:pPr>
      <w:r>
        <w:t xml:space="preserve">              type: string</w:t>
      </w:r>
    </w:p>
    <w:p w14:paraId="6E789B4B" w14:textId="77777777" w:rsidR="00ED1345" w:rsidRDefault="00ED1345" w:rsidP="00ED1345">
      <w:pPr>
        <w:pStyle w:val="PL"/>
      </w:pPr>
      <w:r>
        <w:t xml:space="preserve">            securityAlarmDetector:</w:t>
      </w:r>
    </w:p>
    <w:p w14:paraId="23EA8E40" w14:textId="77777777" w:rsidR="00ED1345" w:rsidRDefault="00ED1345" w:rsidP="00ED1345">
      <w:pPr>
        <w:pStyle w:val="PL"/>
      </w:pPr>
      <w:r>
        <w:t xml:space="preserve">              type: string</w:t>
      </w:r>
    </w:p>
    <w:p w14:paraId="785FE66B" w14:textId="77777777" w:rsidR="00ED1345" w:rsidRDefault="00ED1345" w:rsidP="00ED1345">
      <w:pPr>
        <w:pStyle w:val="PL"/>
      </w:pPr>
      <w:r>
        <w:t xml:space="preserve">            changedAlarmAttributes:</w:t>
      </w:r>
    </w:p>
    <w:p w14:paraId="1217876B" w14:textId="77777777" w:rsidR="00ED1345" w:rsidRDefault="00ED1345" w:rsidP="00ED1345">
      <w:pPr>
        <w:pStyle w:val="PL"/>
      </w:pPr>
      <w:r>
        <w:t xml:space="preserve">              $ref: 'TS28623_ComDefs.yaml#/components/schemas/AttributeNameValuePairSet'</w:t>
      </w:r>
    </w:p>
    <w:p w14:paraId="2BB2C0C1" w14:textId="77777777" w:rsidR="00ED1345" w:rsidRDefault="00ED1345" w:rsidP="00ED1345">
      <w:pPr>
        <w:pStyle w:val="PL"/>
      </w:pPr>
      <w:r>
        <w:t xml:space="preserve">    NotifyCorrelatedNotificationChanged:</w:t>
      </w:r>
    </w:p>
    <w:p w14:paraId="03997E63" w14:textId="77777777" w:rsidR="00ED1345" w:rsidRDefault="00ED1345" w:rsidP="00ED1345">
      <w:pPr>
        <w:pStyle w:val="PL"/>
      </w:pPr>
      <w:r>
        <w:t xml:space="preserve">      allOf:</w:t>
      </w:r>
    </w:p>
    <w:p w14:paraId="32926060" w14:textId="77777777" w:rsidR="00ED1345" w:rsidRDefault="00ED1345" w:rsidP="00ED1345">
      <w:pPr>
        <w:pStyle w:val="PL"/>
      </w:pPr>
      <w:r>
        <w:t xml:space="preserve">        - $ref: 'TS28623_ComDefs.yaml#/components/schemas/NotificationHeader'</w:t>
      </w:r>
    </w:p>
    <w:p w14:paraId="3488167F" w14:textId="77777777" w:rsidR="00ED1345" w:rsidRDefault="00ED1345" w:rsidP="00ED1345">
      <w:pPr>
        <w:pStyle w:val="PL"/>
      </w:pPr>
      <w:r>
        <w:t xml:space="preserve">        - type: object</w:t>
      </w:r>
    </w:p>
    <w:p w14:paraId="63D3D4E2" w14:textId="77777777" w:rsidR="00ED1345" w:rsidRDefault="00ED1345" w:rsidP="00ED1345">
      <w:pPr>
        <w:pStyle w:val="PL"/>
      </w:pPr>
      <w:r>
        <w:t xml:space="preserve">          required:</w:t>
      </w:r>
    </w:p>
    <w:p w14:paraId="509ADEA2" w14:textId="77777777" w:rsidR="00ED1345" w:rsidRDefault="00ED1345" w:rsidP="00ED1345">
      <w:pPr>
        <w:pStyle w:val="PL"/>
      </w:pPr>
      <w:r>
        <w:t xml:space="preserve">            - alarmId</w:t>
      </w:r>
    </w:p>
    <w:p w14:paraId="605BC258" w14:textId="77777777" w:rsidR="00ED1345" w:rsidRDefault="00ED1345" w:rsidP="00ED1345">
      <w:pPr>
        <w:pStyle w:val="PL"/>
      </w:pPr>
      <w:r>
        <w:t xml:space="preserve">            - correlatedNotifications</w:t>
      </w:r>
    </w:p>
    <w:p w14:paraId="3B3B8D79" w14:textId="77777777" w:rsidR="00ED1345" w:rsidRDefault="00ED1345" w:rsidP="00ED1345">
      <w:pPr>
        <w:pStyle w:val="PL"/>
      </w:pPr>
      <w:r>
        <w:t xml:space="preserve">          properties:</w:t>
      </w:r>
    </w:p>
    <w:p w14:paraId="76AF3D2F" w14:textId="77777777" w:rsidR="00ED1345" w:rsidRPr="000C0D94" w:rsidRDefault="00ED1345" w:rsidP="00ED1345">
      <w:pPr>
        <w:pStyle w:val="PL"/>
        <w:rPr>
          <w:lang w:val="fr-FR"/>
        </w:rPr>
      </w:pPr>
      <w:r>
        <w:t xml:space="preserve">            </w:t>
      </w:r>
      <w:r w:rsidRPr="000C0D94">
        <w:rPr>
          <w:lang w:val="fr-FR"/>
        </w:rPr>
        <w:t>alarmId:</w:t>
      </w:r>
    </w:p>
    <w:p w14:paraId="3BCB394C" w14:textId="77777777" w:rsidR="00ED1345" w:rsidRPr="000C0D94" w:rsidRDefault="00ED1345" w:rsidP="00ED1345">
      <w:pPr>
        <w:pStyle w:val="PL"/>
        <w:rPr>
          <w:lang w:val="fr-FR"/>
        </w:rPr>
      </w:pPr>
      <w:r w:rsidRPr="000C0D94">
        <w:rPr>
          <w:lang w:val="fr-FR"/>
        </w:rPr>
        <w:t xml:space="preserve">              $ref: '#/components/schemas/AlarmId'</w:t>
      </w:r>
    </w:p>
    <w:p w14:paraId="7E61F0F2" w14:textId="77777777" w:rsidR="00ED1345" w:rsidRDefault="00ED1345" w:rsidP="00ED1345">
      <w:pPr>
        <w:pStyle w:val="PL"/>
      </w:pPr>
      <w:r w:rsidRPr="000C0D94">
        <w:rPr>
          <w:lang w:val="fr-FR"/>
        </w:rPr>
        <w:t xml:space="preserve">            </w:t>
      </w:r>
      <w:r>
        <w:t>correlatedNotifications:</w:t>
      </w:r>
    </w:p>
    <w:p w14:paraId="0E657A0A" w14:textId="77777777" w:rsidR="00ED1345" w:rsidRDefault="00ED1345" w:rsidP="00ED1345">
      <w:pPr>
        <w:pStyle w:val="PL"/>
      </w:pPr>
      <w:r>
        <w:t xml:space="preserve">              $ref: '#/components/schemas/CorrelatedNotifications'</w:t>
      </w:r>
    </w:p>
    <w:p w14:paraId="66078A80" w14:textId="77777777" w:rsidR="00ED1345" w:rsidRDefault="00ED1345" w:rsidP="00ED1345">
      <w:pPr>
        <w:pStyle w:val="PL"/>
      </w:pPr>
      <w:r>
        <w:t xml:space="preserve">            rootCauseIndicator:</w:t>
      </w:r>
    </w:p>
    <w:p w14:paraId="4A594B88" w14:textId="77777777" w:rsidR="00ED1345" w:rsidRDefault="00ED1345" w:rsidP="00ED1345">
      <w:pPr>
        <w:pStyle w:val="PL"/>
      </w:pPr>
      <w:r>
        <w:t xml:space="preserve">              type: boolean</w:t>
      </w:r>
    </w:p>
    <w:p w14:paraId="5EB383FC" w14:textId="77777777" w:rsidR="00ED1345" w:rsidRDefault="00ED1345" w:rsidP="00ED1345">
      <w:pPr>
        <w:pStyle w:val="PL"/>
      </w:pPr>
      <w:r>
        <w:t xml:space="preserve">    NotifyAckStateChanged:</w:t>
      </w:r>
    </w:p>
    <w:p w14:paraId="27DB43BF" w14:textId="77777777" w:rsidR="00ED1345" w:rsidRDefault="00ED1345" w:rsidP="00ED1345">
      <w:pPr>
        <w:pStyle w:val="PL"/>
      </w:pPr>
      <w:r>
        <w:t xml:space="preserve">      allOf:</w:t>
      </w:r>
    </w:p>
    <w:p w14:paraId="21C2D121" w14:textId="77777777" w:rsidR="00ED1345" w:rsidRDefault="00ED1345" w:rsidP="00ED1345">
      <w:pPr>
        <w:pStyle w:val="PL"/>
      </w:pPr>
      <w:r>
        <w:t xml:space="preserve">        - $ref: 'TS28623_ComDefs.yaml#/components/schemas/NotificationHeader'</w:t>
      </w:r>
    </w:p>
    <w:p w14:paraId="49DD9131" w14:textId="77777777" w:rsidR="00ED1345" w:rsidRDefault="00ED1345" w:rsidP="00ED1345">
      <w:pPr>
        <w:pStyle w:val="PL"/>
      </w:pPr>
      <w:r>
        <w:t xml:space="preserve">        - type: object</w:t>
      </w:r>
    </w:p>
    <w:p w14:paraId="5417D31A" w14:textId="77777777" w:rsidR="00ED1345" w:rsidRDefault="00ED1345" w:rsidP="00ED1345">
      <w:pPr>
        <w:pStyle w:val="PL"/>
      </w:pPr>
      <w:r>
        <w:t xml:space="preserve">          required:</w:t>
      </w:r>
    </w:p>
    <w:p w14:paraId="310A5F2B" w14:textId="77777777" w:rsidR="00ED1345" w:rsidRDefault="00ED1345" w:rsidP="00ED1345">
      <w:pPr>
        <w:pStyle w:val="PL"/>
      </w:pPr>
      <w:r>
        <w:t xml:space="preserve">            - alarmId</w:t>
      </w:r>
    </w:p>
    <w:p w14:paraId="75F1BC79" w14:textId="77777777" w:rsidR="00ED1345" w:rsidRDefault="00ED1345" w:rsidP="00ED1345">
      <w:pPr>
        <w:pStyle w:val="PL"/>
      </w:pPr>
      <w:r>
        <w:t xml:space="preserve">            - alarmType</w:t>
      </w:r>
    </w:p>
    <w:p w14:paraId="55D87594" w14:textId="77777777" w:rsidR="00ED1345" w:rsidRDefault="00ED1345" w:rsidP="00ED1345">
      <w:pPr>
        <w:pStyle w:val="PL"/>
      </w:pPr>
      <w:r>
        <w:t xml:space="preserve">            - probableCause</w:t>
      </w:r>
    </w:p>
    <w:p w14:paraId="6C237FE9" w14:textId="77777777" w:rsidR="00ED1345" w:rsidRDefault="00ED1345" w:rsidP="00ED1345">
      <w:pPr>
        <w:pStyle w:val="PL"/>
      </w:pPr>
      <w:r>
        <w:t xml:space="preserve">            - perceivedSeverity</w:t>
      </w:r>
    </w:p>
    <w:p w14:paraId="28EF02FC" w14:textId="77777777" w:rsidR="00ED1345" w:rsidRDefault="00ED1345" w:rsidP="00ED1345">
      <w:pPr>
        <w:pStyle w:val="PL"/>
      </w:pPr>
      <w:r>
        <w:t xml:space="preserve">            - ackState</w:t>
      </w:r>
    </w:p>
    <w:p w14:paraId="74524267" w14:textId="77777777" w:rsidR="00ED1345" w:rsidRDefault="00ED1345" w:rsidP="00ED1345">
      <w:pPr>
        <w:pStyle w:val="PL"/>
      </w:pPr>
      <w:r>
        <w:t xml:space="preserve">            - ackUserId</w:t>
      </w:r>
    </w:p>
    <w:p w14:paraId="12CA66DA" w14:textId="77777777" w:rsidR="00ED1345" w:rsidRDefault="00ED1345" w:rsidP="00ED1345">
      <w:pPr>
        <w:pStyle w:val="PL"/>
      </w:pPr>
      <w:r>
        <w:t xml:space="preserve">          properties:</w:t>
      </w:r>
    </w:p>
    <w:p w14:paraId="79D86F5E" w14:textId="77777777" w:rsidR="00ED1345" w:rsidRDefault="00ED1345" w:rsidP="00ED1345">
      <w:pPr>
        <w:pStyle w:val="PL"/>
      </w:pPr>
      <w:r>
        <w:t xml:space="preserve">            alarmId:</w:t>
      </w:r>
    </w:p>
    <w:p w14:paraId="7F354F7F" w14:textId="77777777" w:rsidR="00ED1345" w:rsidRDefault="00ED1345" w:rsidP="00ED1345">
      <w:pPr>
        <w:pStyle w:val="PL"/>
      </w:pPr>
      <w:r>
        <w:t xml:space="preserve">              $ref: '#/components/schemas/AlarmId'</w:t>
      </w:r>
    </w:p>
    <w:p w14:paraId="3B37C023" w14:textId="77777777" w:rsidR="00ED1345" w:rsidRDefault="00ED1345" w:rsidP="00ED1345">
      <w:pPr>
        <w:pStyle w:val="PL"/>
      </w:pPr>
      <w:r>
        <w:t xml:space="preserve">            alarmType:</w:t>
      </w:r>
    </w:p>
    <w:p w14:paraId="64D2C213" w14:textId="77777777" w:rsidR="00ED1345" w:rsidRDefault="00ED1345" w:rsidP="00ED1345">
      <w:pPr>
        <w:pStyle w:val="PL"/>
      </w:pPr>
      <w:r>
        <w:t xml:space="preserve">              $ref: '#/components/schemas/AlarmType'</w:t>
      </w:r>
    </w:p>
    <w:p w14:paraId="046C380F" w14:textId="77777777" w:rsidR="00ED1345" w:rsidRDefault="00ED1345" w:rsidP="00ED1345">
      <w:pPr>
        <w:pStyle w:val="PL"/>
      </w:pPr>
      <w:r>
        <w:t xml:space="preserve">            probableCause:</w:t>
      </w:r>
    </w:p>
    <w:p w14:paraId="46AF532B" w14:textId="77777777" w:rsidR="00ED1345" w:rsidRDefault="00ED1345" w:rsidP="00ED1345">
      <w:pPr>
        <w:pStyle w:val="PL"/>
      </w:pPr>
      <w:r>
        <w:t xml:space="preserve">              $ref: '#/components/schemas/ProbableCause'</w:t>
      </w:r>
    </w:p>
    <w:p w14:paraId="4F16698B" w14:textId="77777777" w:rsidR="00ED1345" w:rsidRDefault="00ED1345" w:rsidP="00ED1345">
      <w:pPr>
        <w:pStyle w:val="PL"/>
      </w:pPr>
      <w:r>
        <w:t xml:space="preserve">            perceivedSeverity:</w:t>
      </w:r>
    </w:p>
    <w:p w14:paraId="29DBD9EE" w14:textId="77777777" w:rsidR="00ED1345" w:rsidRDefault="00ED1345" w:rsidP="00ED1345">
      <w:pPr>
        <w:pStyle w:val="PL"/>
      </w:pPr>
      <w:r>
        <w:t xml:space="preserve">              $ref: '#/components/schemas/PerceivedSeverity'</w:t>
      </w:r>
    </w:p>
    <w:p w14:paraId="72445088" w14:textId="77777777" w:rsidR="00ED1345" w:rsidRDefault="00ED1345" w:rsidP="00ED1345">
      <w:pPr>
        <w:pStyle w:val="PL"/>
      </w:pPr>
      <w:r>
        <w:t xml:space="preserve">            ackState:</w:t>
      </w:r>
    </w:p>
    <w:p w14:paraId="41D25FC7" w14:textId="77777777" w:rsidR="00ED1345" w:rsidRDefault="00ED1345" w:rsidP="00ED1345">
      <w:pPr>
        <w:pStyle w:val="PL"/>
      </w:pPr>
      <w:r>
        <w:t xml:space="preserve">              $ref: '#/components/schemas/AckState'</w:t>
      </w:r>
    </w:p>
    <w:p w14:paraId="3EB11E33" w14:textId="77777777" w:rsidR="00ED1345" w:rsidRDefault="00ED1345" w:rsidP="00ED1345">
      <w:pPr>
        <w:pStyle w:val="PL"/>
      </w:pPr>
      <w:r>
        <w:t xml:space="preserve">            ackUserId:</w:t>
      </w:r>
    </w:p>
    <w:p w14:paraId="2BE05A41" w14:textId="77777777" w:rsidR="00ED1345" w:rsidRDefault="00ED1345" w:rsidP="00ED1345">
      <w:pPr>
        <w:pStyle w:val="PL"/>
      </w:pPr>
      <w:r>
        <w:t xml:space="preserve">              type: string</w:t>
      </w:r>
    </w:p>
    <w:p w14:paraId="58F32D47" w14:textId="77777777" w:rsidR="00ED1345" w:rsidRDefault="00ED1345" w:rsidP="00ED1345">
      <w:pPr>
        <w:pStyle w:val="PL"/>
      </w:pPr>
      <w:r>
        <w:t xml:space="preserve">            ackSystemId:</w:t>
      </w:r>
    </w:p>
    <w:p w14:paraId="041CE971" w14:textId="77777777" w:rsidR="00ED1345" w:rsidRDefault="00ED1345" w:rsidP="00ED1345">
      <w:pPr>
        <w:pStyle w:val="PL"/>
      </w:pPr>
      <w:r>
        <w:t xml:space="preserve">              type: string</w:t>
      </w:r>
    </w:p>
    <w:p w14:paraId="64345610" w14:textId="77777777" w:rsidR="00ED1345" w:rsidRDefault="00ED1345" w:rsidP="00ED1345">
      <w:pPr>
        <w:pStyle w:val="PL"/>
      </w:pPr>
      <w:r>
        <w:t xml:space="preserve">    NotifyComments:</w:t>
      </w:r>
    </w:p>
    <w:p w14:paraId="46D67EA0" w14:textId="77777777" w:rsidR="00ED1345" w:rsidRDefault="00ED1345" w:rsidP="00ED1345">
      <w:pPr>
        <w:pStyle w:val="PL"/>
      </w:pPr>
      <w:r>
        <w:t xml:space="preserve">      allOf:</w:t>
      </w:r>
    </w:p>
    <w:p w14:paraId="2DC49FA9" w14:textId="77777777" w:rsidR="00ED1345" w:rsidRDefault="00ED1345" w:rsidP="00ED1345">
      <w:pPr>
        <w:pStyle w:val="PL"/>
      </w:pPr>
      <w:r>
        <w:t xml:space="preserve">        - $ref: 'TS28623_ComDefs.yaml#/components/schemas/NotificationHeader'</w:t>
      </w:r>
    </w:p>
    <w:p w14:paraId="6B2DE092" w14:textId="77777777" w:rsidR="00ED1345" w:rsidRDefault="00ED1345" w:rsidP="00ED1345">
      <w:pPr>
        <w:pStyle w:val="PL"/>
      </w:pPr>
      <w:r>
        <w:t xml:space="preserve">        - type: object</w:t>
      </w:r>
    </w:p>
    <w:p w14:paraId="5A0D3A7F" w14:textId="77777777" w:rsidR="00ED1345" w:rsidRDefault="00ED1345" w:rsidP="00ED1345">
      <w:pPr>
        <w:pStyle w:val="PL"/>
      </w:pPr>
      <w:r>
        <w:t xml:space="preserve">          required:</w:t>
      </w:r>
    </w:p>
    <w:p w14:paraId="488A04E9" w14:textId="77777777" w:rsidR="00ED1345" w:rsidRDefault="00ED1345" w:rsidP="00ED1345">
      <w:pPr>
        <w:pStyle w:val="PL"/>
      </w:pPr>
      <w:r>
        <w:t xml:space="preserve">            - alarmId</w:t>
      </w:r>
    </w:p>
    <w:p w14:paraId="71EB3243" w14:textId="77777777" w:rsidR="00ED1345" w:rsidRDefault="00ED1345" w:rsidP="00ED1345">
      <w:pPr>
        <w:pStyle w:val="PL"/>
      </w:pPr>
      <w:r>
        <w:t xml:space="preserve">            - alarmType</w:t>
      </w:r>
    </w:p>
    <w:p w14:paraId="66F42973" w14:textId="77777777" w:rsidR="00ED1345" w:rsidRDefault="00ED1345" w:rsidP="00ED1345">
      <w:pPr>
        <w:pStyle w:val="PL"/>
      </w:pPr>
      <w:r>
        <w:t xml:space="preserve">            - probableCause</w:t>
      </w:r>
    </w:p>
    <w:p w14:paraId="3FE71D62" w14:textId="77777777" w:rsidR="00ED1345" w:rsidRDefault="00ED1345" w:rsidP="00ED1345">
      <w:pPr>
        <w:pStyle w:val="PL"/>
      </w:pPr>
      <w:r>
        <w:t xml:space="preserve">            - perceivedSeverity</w:t>
      </w:r>
    </w:p>
    <w:p w14:paraId="205F1511" w14:textId="77777777" w:rsidR="00ED1345" w:rsidRDefault="00ED1345" w:rsidP="00ED1345">
      <w:pPr>
        <w:pStyle w:val="PL"/>
      </w:pPr>
      <w:r>
        <w:t xml:space="preserve">            - comments</w:t>
      </w:r>
    </w:p>
    <w:p w14:paraId="7AB7E631" w14:textId="77777777" w:rsidR="00ED1345" w:rsidRDefault="00ED1345" w:rsidP="00ED1345">
      <w:pPr>
        <w:pStyle w:val="PL"/>
      </w:pPr>
      <w:r>
        <w:t xml:space="preserve">          properties:</w:t>
      </w:r>
    </w:p>
    <w:p w14:paraId="7C06EEC4" w14:textId="77777777" w:rsidR="00ED1345" w:rsidRDefault="00ED1345" w:rsidP="00ED1345">
      <w:pPr>
        <w:pStyle w:val="PL"/>
      </w:pPr>
      <w:r>
        <w:t xml:space="preserve">            alarmId:</w:t>
      </w:r>
    </w:p>
    <w:p w14:paraId="3102D6E8" w14:textId="77777777" w:rsidR="00ED1345" w:rsidRDefault="00ED1345" w:rsidP="00ED1345">
      <w:pPr>
        <w:pStyle w:val="PL"/>
      </w:pPr>
      <w:r>
        <w:t xml:space="preserve">              $ref: '#/components/schemas/AlarmId'</w:t>
      </w:r>
    </w:p>
    <w:p w14:paraId="54FB45F1" w14:textId="77777777" w:rsidR="00ED1345" w:rsidRDefault="00ED1345" w:rsidP="00ED1345">
      <w:pPr>
        <w:pStyle w:val="PL"/>
      </w:pPr>
      <w:r>
        <w:t xml:space="preserve">            alarmType:</w:t>
      </w:r>
    </w:p>
    <w:p w14:paraId="46B70937" w14:textId="77777777" w:rsidR="00ED1345" w:rsidRDefault="00ED1345" w:rsidP="00ED1345">
      <w:pPr>
        <w:pStyle w:val="PL"/>
      </w:pPr>
      <w:r>
        <w:t xml:space="preserve">              $ref: '#/components/schemas/AlarmType'</w:t>
      </w:r>
    </w:p>
    <w:p w14:paraId="76E95493" w14:textId="77777777" w:rsidR="00ED1345" w:rsidRDefault="00ED1345" w:rsidP="00ED1345">
      <w:pPr>
        <w:pStyle w:val="PL"/>
      </w:pPr>
      <w:r>
        <w:t xml:space="preserve">            probableCause:</w:t>
      </w:r>
    </w:p>
    <w:p w14:paraId="705E842F" w14:textId="77777777" w:rsidR="00ED1345" w:rsidRDefault="00ED1345" w:rsidP="00ED1345">
      <w:pPr>
        <w:pStyle w:val="PL"/>
      </w:pPr>
      <w:r>
        <w:t xml:space="preserve">              $ref: '#/components/schemas/ProbableCause'</w:t>
      </w:r>
    </w:p>
    <w:p w14:paraId="7501F7C8" w14:textId="77777777" w:rsidR="00ED1345" w:rsidRDefault="00ED1345" w:rsidP="00ED1345">
      <w:pPr>
        <w:pStyle w:val="PL"/>
      </w:pPr>
      <w:r>
        <w:t xml:space="preserve">            perceivedSeverity:</w:t>
      </w:r>
    </w:p>
    <w:p w14:paraId="678BA578" w14:textId="77777777" w:rsidR="00ED1345" w:rsidRDefault="00ED1345" w:rsidP="00ED1345">
      <w:pPr>
        <w:pStyle w:val="PL"/>
      </w:pPr>
      <w:r>
        <w:t xml:space="preserve">              $ref: '#/components/schemas/PerceivedSeverity'</w:t>
      </w:r>
    </w:p>
    <w:p w14:paraId="7357E97F" w14:textId="77777777" w:rsidR="00ED1345" w:rsidRDefault="00ED1345" w:rsidP="00ED1345">
      <w:pPr>
        <w:pStyle w:val="PL"/>
      </w:pPr>
      <w:r>
        <w:t xml:space="preserve">            comments:</w:t>
      </w:r>
    </w:p>
    <w:p w14:paraId="0EA5A57A" w14:textId="77777777" w:rsidR="00ED1345" w:rsidRDefault="00ED1345" w:rsidP="00ED1345">
      <w:pPr>
        <w:pStyle w:val="PL"/>
      </w:pPr>
      <w:r>
        <w:t xml:space="preserve">              $ref: '#/components/schemas/Comments'</w:t>
      </w:r>
    </w:p>
    <w:p w14:paraId="03C9E203" w14:textId="77777777" w:rsidR="00ED1345" w:rsidRDefault="00ED1345" w:rsidP="00ED1345">
      <w:pPr>
        <w:pStyle w:val="PL"/>
      </w:pPr>
      <w:r>
        <w:t xml:space="preserve">    NotifyPotentialFaultyAlarmList:</w:t>
      </w:r>
    </w:p>
    <w:p w14:paraId="72F03267" w14:textId="77777777" w:rsidR="00ED1345" w:rsidRDefault="00ED1345" w:rsidP="00ED1345">
      <w:pPr>
        <w:pStyle w:val="PL"/>
      </w:pPr>
      <w:r>
        <w:t xml:space="preserve">      allOf:</w:t>
      </w:r>
    </w:p>
    <w:p w14:paraId="03CA84CB" w14:textId="77777777" w:rsidR="00ED1345" w:rsidRDefault="00ED1345" w:rsidP="00ED1345">
      <w:pPr>
        <w:pStyle w:val="PL"/>
      </w:pPr>
      <w:r>
        <w:t xml:space="preserve">        - $ref: 'TS28623_ComDefs.yaml#/components/schemas/NotificationHeader'</w:t>
      </w:r>
    </w:p>
    <w:p w14:paraId="0B551E77" w14:textId="77777777" w:rsidR="00ED1345" w:rsidRDefault="00ED1345" w:rsidP="00ED1345">
      <w:pPr>
        <w:pStyle w:val="PL"/>
      </w:pPr>
      <w:r>
        <w:t xml:space="preserve">        - type: object</w:t>
      </w:r>
    </w:p>
    <w:p w14:paraId="5B7E6FFB" w14:textId="77777777" w:rsidR="00ED1345" w:rsidRDefault="00ED1345" w:rsidP="00ED1345">
      <w:pPr>
        <w:pStyle w:val="PL"/>
      </w:pPr>
      <w:r>
        <w:t xml:space="preserve">          required:</w:t>
      </w:r>
    </w:p>
    <w:p w14:paraId="1C9AC53B" w14:textId="77777777" w:rsidR="00ED1345" w:rsidRDefault="00ED1345" w:rsidP="00ED1345">
      <w:pPr>
        <w:pStyle w:val="PL"/>
      </w:pPr>
      <w:r>
        <w:t xml:space="preserve">            - reason</w:t>
      </w:r>
    </w:p>
    <w:p w14:paraId="788D2220" w14:textId="77777777" w:rsidR="00ED1345" w:rsidRDefault="00ED1345" w:rsidP="00ED1345">
      <w:pPr>
        <w:pStyle w:val="PL"/>
      </w:pPr>
      <w:r>
        <w:t xml:space="preserve">          properties:</w:t>
      </w:r>
    </w:p>
    <w:p w14:paraId="59632095" w14:textId="77777777" w:rsidR="00ED1345" w:rsidRDefault="00ED1345" w:rsidP="00ED1345">
      <w:pPr>
        <w:pStyle w:val="PL"/>
      </w:pPr>
      <w:r>
        <w:t xml:space="preserve">            reason:</w:t>
      </w:r>
    </w:p>
    <w:p w14:paraId="4AE5D0D1" w14:textId="77777777" w:rsidR="00ED1345" w:rsidRDefault="00ED1345" w:rsidP="00ED1345">
      <w:pPr>
        <w:pStyle w:val="PL"/>
      </w:pPr>
      <w:r>
        <w:t xml:space="preserve">              type: string</w:t>
      </w:r>
    </w:p>
    <w:p w14:paraId="6D88AFD9" w14:textId="77777777" w:rsidR="00ED1345" w:rsidRDefault="00ED1345" w:rsidP="00ED1345">
      <w:pPr>
        <w:pStyle w:val="PL"/>
      </w:pPr>
      <w:r>
        <w:t xml:space="preserve">    NotifyAlarmListRebuilt:</w:t>
      </w:r>
    </w:p>
    <w:p w14:paraId="2FCF1470" w14:textId="77777777" w:rsidR="00ED1345" w:rsidRDefault="00ED1345" w:rsidP="00ED1345">
      <w:pPr>
        <w:pStyle w:val="PL"/>
      </w:pPr>
      <w:r>
        <w:t xml:space="preserve">      allOf:</w:t>
      </w:r>
    </w:p>
    <w:p w14:paraId="364FE93A" w14:textId="77777777" w:rsidR="00ED1345" w:rsidRDefault="00ED1345" w:rsidP="00ED1345">
      <w:pPr>
        <w:pStyle w:val="PL"/>
      </w:pPr>
      <w:r>
        <w:t xml:space="preserve">        - $ref: 'TS28623_ComDefs.yaml#/components/schemas/NotificationHeader'</w:t>
      </w:r>
    </w:p>
    <w:p w14:paraId="32B3160F" w14:textId="77777777" w:rsidR="00ED1345" w:rsidRDefault="00ED1345" w:rsidP="00ED1345">
      <w:pPr>
        <w:pStyle w:val="PL"/>
      </w:pPr>
      <w:r>
        <w:t xml:space="preserve">        - type: object</w:t>
      </w:r>
    </w:p>
    <w:p w14:paraId="1B621BF0" w14:textId="77777777" w:rsidR="00ED1345" w:rsidRDefault="00ED1345" w:rsidP="00ED1345">
      <w:pPr>
        <w:pStyle w:val="PL"/>
      </w:pPr>
      <w:r>
        <w:t xml:space="preserve">          required:</w:t>
      </w:r>
    </w:p>
    <w:p w14:paraId="1DD67B8A" w14:textId="77777777" w:rsidR="00ED1345" w:rsidRDefault="00ED1345" w:rsidP="00ED1345">
      <w:pPr>
        <w:pStyle w:val="PL"/>
      </w:pPr>
      <w:r>
        <w:t xml:space="preserve">            - reason</w:t>
      </w:r>
    </w:p>
    <w:p w14:paraId="484E1D32" w14:textId="77777777" w:rsidR="00ED1345" w:rsidRDefault="00ED1345" w:rsidP="00ED1345">
      <w:pPr>
        <w:pStyle w:val="PL"/>
      </w:pPr>
      <w:r>
        <w:t xml:space="preserve">          properties:</w:t>
      </w:r>
    </w:p>
    <w:p w14:paraId="77C2EC9D" w14:textId="77777777" w:rsidR="00ED1345" w:rsidRDefault="00ED1345" w:rsidP="00ED1345">
      <w:pPr>
        <w:pStyle w:val="PL"/>
      </w:pPr>
      <w:r>
        <w:t xml:space="preserve">            reason:</w:t>
      </w:r>
    </w:p>
    <w:p w14:paraId="0BFC40FE" w14:textId="77777777" w:rsidR="00ED1345" w:rsidRDefault="00ED1345" w:rsidP="00ED1345">
      <w:pPr>
        <w:pStyle w:val="PL"/>
      </w:pPr>
      <w:r>
        <w:t xml:space="preserve">              type: string</w:t>
      </w:r>
    </w:p>
    <w:p w14:paraId="675610C9" w14:textId="77777777" w:rsidR="00ED1345" w:rsidRDefault="00ED1345" w:rsidP="00ED1345">
      <w:pPr>
        <w:pStyle w:val="PL"/>
      </w:pPr>
      <w:r>
        <w:t xml:space="preserve">            alarmListAlignmentRequirement:</w:t>
      </w:r>
    </w:p>
    <w:p w14:paraId="6BCED7EB" w14:textId="77777777" w:rsidR="00ED1345" w:rsidRDefault="00ED1345" w:rsidP="00ED1345">
      <w:pPr>
        <w:pStyle w:val="PL"/>
      </w:pPr>
      <w:r>
        <w:t xml:space="preserve">              $ref: '#/components/schemas/AlarmListAlignmentRequirement'</w:t>
      </w:r>
    </w:p>
    <w:p w14:paraId="793E3799" w14:textId="77777777" w:rsidR="00ED1345" w:rsidRDefault="00ED1345" w:rsidP="00ED1345">
      <w:pPr>
        <w:pStyle w:val="PL"/>
      </w:pPr>
    </w:p>
    <w:p w14:paraId="62E7D1B4" w14:textId="77777777" w:rsidR="00ED1345" w:rsidRDefault="00ED1345" w:rsidP="00ED1345">
      <w:pPr>
        <w:pStyle w:val="PL"/>
      </w:pPr>
      <w:r>
        <w:t xml:space="preserve">  #---- Definition of query parameters -----------------------------------------------#</w:t>
      </w:r>
    </w:p>
    <w:p w14:paraId="7264E099" w14:textId="77777777" w:rsidR="00ED1345" w:rsidRDefault="00ED1345" w:rsidP="00ED1345">
      <w:pPr>
        <w:pStyle w:val="PL"/>
      </w:pPr>
      <w:r>
        <w:t xml:space="preserve">  </w:t>
      </w:r>
    </w:p>
    <w:p w14:paraId="2309313D" w14:textId="77777777" w:rsidR="00ED1345" w:rsidRDefault="00ED1345" w:rsidP="00ED1345">
      <w:pPr>
        <w:pStyle w:val="PL"/>
      </w:pPr>
      <w:r>
        <w:t xml:space="preserve">    AlarmAckState:</w:t>
      </w:r>
    </w:p>
    <w:p w14:paraId="32B2BB1E" w14:textId="77777777" w:rsidR="00ED1345" w:rsidRDefault="00ED1345" w:rsidP="00ED1345">
      <w:pPr>
        <w:pStyle w:val="PL"/>
      </w:pPr>
      <w:r>
        <w:t xml:space="preserve">      type: string</w:t>
      </w:r>
    </w:p>
    <w:p w14:paraId="0DC12C18" w14:textId="77777777" w:rsidR="00ED1345" w:rsidRDefault="00ED1345" w:rsidP="00ED1345">
      <w:pPr>
        <w:pStyle w:val="PL"/>
      </w:pPr>
      <w:r>
        <w:t xml:space="preserve">      enum:</w:t>
      </w:r>
    </w:p>
    <w:p w14:paraId="46C53F0E" w14:textId="77777777" w:rsidR="00ED1345" w:rsidRDefault="00ED1345" w:rsidP="00ED1345">
      <w:pPr>
        <w:pStyle w:val="PL"/>
      </w:pPr>
      <w:r>
        <w:t xml:space="preserve">        - ALL_ALARMS</w:t>
      </w:r>
    </w:p>
    <w:p w14:paraId="1810C79E" w14:textId="77777777" w:rsidR="00ED1345" w:rsidRDefault="00ED1345" w:rsidP="00ED1345">
      <w:pPr>
        <w:pStyle w:val="PL"/>
      </w:pPr>
      <w:r>
        <w:t xml:space="preserve">        - ALL_ACTIVE_ALARMS</w:t>
      </w:r>
    </w:p>
    <w:p w14:paraId="56C6AF78" w14:textId="77777777" w:rsidR="00ED1345" w:rsidRDefault="00ED1345" w:rsidP="00ED1345">
      <w:pPr>
        <w:pStyle w:val="PL"/>
      </w:pPr>
      <w:r>
        <w:t xml:space="preserve">        - ALL_ACTIVE_AND_ACKNOWLEDGED_ALARMS</w:t>
      </w:r>
    </w:p>
    <w:p w14:paraId="1F467BD7" w14:textId="77777777" w:rsidR="00ED1345" w:rsidRDefault="00ED1345" w:rsidP="00ED1345">
      <w:pPr>
        <w:pStyle w:val="PL"/>
      </w:pPr>
      <w:r>
        <w:t xml:space="preserve">        - ALL_ACTIVE_AND_UNACKNOWLEDGED_ALARMS</w:t>
      </w:r>
    </w:p>
    <w:p w14:paraId="6E09BA80" w14:textId="77777777" w:rsidR="00ED1345" w:rsidRDefault="00ED1345" w:rsidP="00ED1345">
      <w:pPr>
        <w:pStyle w:val="PL"/>
      </w:pPr>
      <w:r>
        <w:t xml:space="preserve">        - ALL_CLEARED_AND_UNACKNOWLEDGED_ALARMS</w:t>
      </w:r>
    </w:p>
    <w:p w14:paraId="0644A0B6" w14:textId="77777777" w:rsidR="00ED1345" w:rsidRDefault="00ED1345" w:rsidP="00ED1345">
      <w:pPr>
        <w:pStyle w:val="PL"/>
      </w:pPr>
      <w:r>
        <w:t xml:space="preserve">        - ALL_UNACKNOWLEDGED_ALARMS</w:t>
      </w:r>
    </w:p>
    <w:p w14:paraId="11D6224A" w14:textId="77777777" w:rsidR="00ED1345" w:rsidRDefault="00ED1345" w:rsidP="00ED1345">
      <w:pPr>
        <w:pStyle w:val="PL"/>
      </w:pPr>
      <w:r>
        <w:t xml:space="preserve">        </w:t>
      </w:r>
    </w:p>
    <w:p w14:paraId="5EEE1EE3" w14:textId="77777777" w:rsidR="00ED1345" w:rsidRDefault="00ED1345" w:rsidP="00ED1345">
      <w:pPr>
        <w:pStyle w:val="PL"/>
      </w:pPr>
      <w:r>
        <w:t xml:space="preserve">  #---- Definition of patch documents ------------------------------------------------#</w:t>
      </w:r>
    </w:p>
    <w:p w14:paraId="7023D888" w14:textId="77777777" w:rsidR="00ED1345" w:rsidRDefault="00ED1345" w:rsidP="00ED1345">
      <w:pPr>
        <w:pStyle w:val="PL"/>
      </w:pPr>
    </w:p>
    <w:p w14:paraId="2A36D317" w14:textId="77777777" w:rsidR="00ED1345" w:rsidRDefault="00ED1345" w:rsidP="00ED1345">
      <w:pPr>
        <w:pStyle w:val="PL"/>
      </w:pPr>
      <w:r>
        <w:t xml:space="preserve">    MergePatchAcknowledgeAlarm:</w:t>
      </w:r>
    </w:p>
    <w:p w14:paraId="144CF299" w14:textId="77777777" w:rsidR="00ED1345" w:rsidRDefault="00ED1345" w:rsidP="00ED1345">
      <w:pPr>
        <w:pStyle w:val="PL"/>
      </w:pPr>
      <w:r>
        <w:t xml:space="preserve">      description: &gt;-</w:t>
      </w:r>
    </w:p>
    <w:p w14:paraId="670397DE" w14:textId="77777777" w:rsidR="00ED1345" w:rsidRDefault="00ED1345" w:rsidP="00ED1345">
      <w:pPr>
        <w:pStyle w:val="PL"/>
      </w:pPr>
      <w:r>
        <w:t xml:space="preserve">        Patch document acknowledging or unacknowledging a single alarm. For</w:t>
      </w:r>
    </w:p>
    <w:p w14:paraId="0FE61A02" w14:textId="77777777" w:rsidR="00ED1345" w:rsidRDefault="00ED1345" w:rsidP="00ED1345">
      <w:pPr>
        <w:pStyle w:val="PL"/>
      </w:pPr>
      <w:r>
        <w:t xml:space="preserve">        acknowleding an alarm the value of ackState is ACKNOWLEDGED, for unacknowleding</w:t>
      </w:r>
    </w:p>
    <w:p w14:paraId="098089F5" w14:textId="77777777" w:rsidR="00ED1345" w:rsidRDefault="00ED1345" w:rsidP="00ED1345">
      <w:pPr>
        <w:pStyle w:val="PL"/>
      </w:pPr>
      <w:r>
        <w:t xml:space="preserve">        an alarm the value of ackState is UNACKNOWLEDGED.</w:t>
      </w:r>
    </w:p>
    <w:p w14:paraId="23393D91" w14:textId="77777777" w:rsidR="00ED1345" w:rsidRDefault="00ED1345" w:rsidP="00ED1345">
      <w:pPr>
        <w:pStyle w:val="PL"/>
      </w:pPr>
      <w:r>
        <w:t xml:space="preserve">      type: object</w:t>
      </w:r>
    </w:p>
    <w:p w14:paraId="65FBBB0A" w14:textId="77777777" w:rsidR="00ED1345" w:rsidRDefault="00ED1345" w:rsidP="00ED1345">
      <w:pPr>
        <w:pStyle w:val="PL"/>
      </w:pPr>
      <w:r>
        <w:t xml:space="preserve">      required:</w:t>
      </w:r>
    </w:p>
    <w:p w14:paraId="054366E6" w14:textId="77777777" w:rsidR="00ED1345" w:rsidRDefault="00ED1345" w:rsidP="00ED1345">
      <w:pPr>
        <w:pStyle w:val="PL"/>
      </w:pPr>
      <w:r>
        <w:t xml:space="preserve">        - ackUserId</w:t>
      </w:r>
    </w:p>
    <w:p w14:paraId="05CF2720" w14:textId="77777777" w:rsidR="00ED1345" w:rsidRDefault="00ED1345" w:rsidP="00ED1345">
      <w:pPr>
        <w:pStyle w:val="PL"/>
      </w:pPr>
      <w:r>
        <w:t xml:space="preserve">        - ackState</w:t>
      </w:r>
    </w:p>
    <w:p w14:paraId="771CB87C" w14:textId="77777777" w:rsidR="00ED1345" w:rsidRDefault="00ED1345" w:rsidP="00ED1345">
      <w:pPr>
        <w:pStyle w:val="PL"/>
      </w:pPr>
      <w:r>
        <w:t xml:space="preserve">      properties:</w:t>
      </w:r>
    </w:p>
    <w:p w14:paraId="23DE604A" w14:textId="77777777" w:rsidR="00ED1345" w:rsidRDefault="00ED1345" w:rsidP="00ED1345">
      <w:pPr>
        <w:pStyle w:val="PL"/>
      </w:pPr>
      <w:r>
        <w:t xml:space="preserve">        ackUserId:</w:t>
      </w:r>
    </w:p>
    <w:p w14:paraId="2520B872" w14:textId="77777777" w:rsidR="00ED1345" w:rsidRDefault="00ED1345" w:rsidP="00ED1345">
      <w:pPr>
        <w:pStyle w:val="PL"/>
      </w:pPr>
      <w:r>
        <w:t xml:space="preserve">          type: string</w:t>
      </w:r>
    </w:p>
    <w:p w14:paraId="7350C4C7" w14:textId="77777777" w:rsidR="00ED1345" w:rsidRDefault="00ED1345" w:rsidP="00ED1345">
      <w:pPr>
        <w:pStyle w:val="PL"/>
      </w:pPr>
      <w:r>
        <w:t xml:space="preserve">        ackSystemId:</w:t>
      </w:r>
    </w:p>
    <w:p w14:paraId="7C99FE8D" w14:textId="77777777" w:rsidR="00ED1345" w:rsidRDefault="00ED1345" w:rsidP="00ED1345">
      <w:pPr>
        <w:pStyle w:val="PL"/>
      </w:pPr>
      <w:r>
        <w:t xml:space="preserve">          type: string</w:t>
      </w:r>
    </w:p>
    <w:p w14:paraId="3AC75598" w14:textId="77777777" w:rsidR="00ED1345" w:rsidRDefault="00ED1345" w:rsidP="00ED1345">
      <w:pPr>
        <w:pStyle w:val="PL"/>
      </w:pPr>
      <w:r>
        <w:t xml:space="preserve">        ackState:</w:t>
      </w:r>
    </w:p>
    <w:p w14:paraId="0C2B7121" w14:textId="77777777" w:rsidR="00ED1345" w:rsidRDefault="00ED1345" w:rsidP="00ED1345">
      <w:pPr>
        <w:pStyle w:val="PL"/>
      </w:pPr>
      <w:r>
        <w:t xml:space="preserve">          $ref: '#/components/schemas/AckState'</w:t>
      </w:r>
    </w:p>
    <w:p w14:paraId="799FA858" w14:textId="77777777" w:rsidR="00ED1345" w:rsidRDefault="00ED1345" w:rsidP="00ED1345">
      <w:pPr>
        <w:pStyle w:val="PL"/>
      </w:pPr>
      <w:r>
        <w:t xml:space="preserve">    MergePatchClearAlarm:</w:t>
      </w:r>
    </w:p>
    <w:p w14:paraId="7D0A425C" w14:textId="77777777" w:rsidR="00ED1345" w:rsidRDefault="00ED1345" w:rsidP="00ED1345">
      <w:pPr>
        <w:pStyle w:val="PL"/>
      </w:pPr>
      <w:r>
        <w:t xml:space="preserve">      description: Patch document for clearing a single alarm</w:t>
      </w:r>
    </w:p>
    <w:p w14:paraId="0DA0B025" w14:textId="77777777" w:rsidR="00ED1345" w:rsidRDefault="00ED1345" w:rsidP="00ED1345">
      <w:pPr>
        <w:pStyle w:val="PL"/>
      </w:pPr>
      <w:r>
        <w:t xml:space="preserve">      type: object</w:t>
      </w:r>
    </w:p>
    <w:p w14:paraId="6892447F" w14:textId="77777777" w:rsidR="00ED1345" w:rsidRDefault="00ED1345" w:rsidP="00ED1345">
      <w:pPr>
        <w:pStyle w:val="PL"/>
      </w:pPr>
      <w:r>
        <w:t xml:space="preserve">      required:</w:t>
      </w:r>
    </w:p>
    <w:p w14:paraId="4E5A99CC" w14:textId="77777777" w:rsidR="00ED1345" w:rsidRDefault="00ED1345" w:rsidP="00ED1345">
      <w:pPr>
        <w:pStyle w:val="PL"/>
      </w:pPr>
      <w:r>
        <w:t xml:space="preserve">        - clearUserId</w:t>
      </w:r>
    </w:p>
    <w:p w14:paraId="04CB02E7" w14:textId="77777777" w:rsidR="00ED1345" w:rsidRDefault="00ED1345" w:rsidP="00ED1345">
      <w:pPr>
        <w:pStyle w:val="PL"/>
      </w:pPr>
      <w:r>
        <w:t xml:space="preserve">        - perceivedSeverity</w:t>
      </w:r>
    </w:p>
    <w:p w14:paraId="7B3AF895" w14:textId="77777777" w:rsidR="00ED1345" w:rsidRDefault="00ED1345" w:rsidP="00ED1345">
      <w:pPr>
        <w:pStyle w:val="PL"/>
      </w:pPr>
      <w:r>
        <w:t xml:space="preserve">      properties:</w:t>
      </w:r>
    </w:p>
    <w:p w14:paraId="205F73D4" w14:textId="77777777" w:rsidR="00ED1345" w:rsidRDefault="00ED1345" w:rsidP="00ED1345">
      <w:pPr>
        <w:pStyle w:val="PL"/>
      </w:pPr>
      <w:r>
        <w:t xml:space="preserve">        clearUserId:</w:t>
      </w:r>
    </w:p>
    <w:p w14:paraId="08EB3DB2" w14:textId="77777777" w:rsidR="00ED1345" w:rsidRDefault="00ED1345" w:rsidP="00ED1345">
      <w:pPr>
        <w:pStyle w:val="PL"/>
      </w:pPr>
      <w:r>
        <w:t xml:space="preserve">          type: string</w:t>
      </w:r>
    </w:p>
    <w:p w14:paraId="43AA998D" w14:textId="77777777" w:rsidR="00ED1345" w:rsidRDefault="00ED1345" w:rsidP="00ED1345">
      <w:pPr>
        <w:pStyle w:val="PL"/>
      </w:pPr>
      <w:r>
        <w:t xml:space="preserve">        clearSystemId:</w:t>
      </w:r>
    </w:p>
    <w:p w14:paraId="02D17F6F" w14:textId="77777777" w:rsidR="00ED1345" w:rsidRDefault="00ED1345" w:rsidP="00ED1345">
      <w:pPr>
        <w:pStyle w:val="PL"/>
      </w:pPr>
      <w:r>
        <w:t xml:space="preserve">          type: string</w:t>
      </w:r>
    </w:p>
    <w:p w14:paraId="3A126432" w14:textId="77777777" w:rsidR="00ED1345" w:rsidRDefault="00ED1345" w:rsidP="00ED1345">
      <w:pPr>
        <w:pStyle w:val="PL"/>
      </w:pPr>
      <w:r>
        <w:t xml:space="preserve">        perceivedSeverity:</w:t>
      </w:r>
    </w:p>
    <w:p w14:paraId="6E9AA5B5" w14:textId="77777777" w:rsidR="00ED1345" w:rsidRDefault="00ED1345" w:rsidP="00ED1345">
      <w:pPr>
        <w:pStyle w:val="PL"/>
      </w:pPr>
      <w:r>
        <w:t xml:space="preserve">          type: string</w:t>
      </w:r>
    </w:p>
    <w:p w14:paraId="3DD415E7" w14:textId="77777777" w:rsidR="00ED1345" w:rsidRDefault="00ED1345" w:rsidP="00ED1345">
      <w:pPr>
        <w:pStyle w:val="PL"/>
      </w:pPr>
      <w:r>
        <w:t xml:space="preserve">          enum:</w:t>
      </w:r>
    </w:p>
    <w:p w14:paraId="0C591038" w14:textId="77777777" w:rsidR="00ED1345" w:rsidRDefault="00ED1345" w:rsidP="00ED1345">
      <w:pPr>
        <w:pStyle w:val="PL"/>
      </w:pPr>
      <w:r>
        <w:t xml:space="preserve">            - CLEARED</w:t>
      </w:r>
    </w:p>
    <w:p w14:paraId="4FCFEAE4" w14:textId="77777777" w:rsidR="00ED1345" w:rsidRDefault="00ED1345" w:rsidP="00ED1345">
      <w:pPr>
        <w:pStyle w:val="PL"/>
      </w:pPr>
    </w:p>
    <w:p w14:paraId="76730FA8" w14:textId="77777777" w:rsidR="00ED1345" w:rsidRDefault="00ED1345" w:rsidP="00ED1345">
      <w:pPr>
        <w:pStyle w:val="PL"/>
      </w:pPr>
      <w:r>
        <w:t xml:space="preserve">  #---- Definition of method responses -----------------------------------------------#</w:t>
      </w:r>
    </w:p>
    <w:p w14:paraId="372C9046" w14:textId="77777777" w:rsidR="00ED1345" w:rsidRDefault="00ED1345" w:rsidP="00ED1345">
      <w:pPr>
        <w:pStyle w:val="PL"/>
      </w:pPr>
    </w:p>
    <w:p w14:paraId="43A7AB2A" w14:textId="77777777" w:rsidR="00ED1345" w:rsidRDefault="00ED1345" w:rsidP="00ED1345">
      <w:pPr>
        <w:pStyle w:val="PL"/>
      </w:pPr>
      <w:r>
        <w:t xml:space="preserve">    FailedAlarm:</w:t>
      </w:r>
    </w:p>
    <w:p w14:paraId="125E4D04" w14:textId="77777777" w:rsidR="00ED1345" w:rsidRDefault="00ED1345" w:rsidP="00ED1345">
      <w:pPr>
        <w:pStyle w:val="PL"/>
      </w:pPr>
      <w:r>
        <w:t xml:space="preserve">      type: object</w:t>
      </w:r>
    </w:p>
    <w:p w14:paraId="46BD555D" w14:textId="77777777" w:rsidR="00ED1345" w:rsidRDefault="00ED1345" w:rsidP="00ED1345">
      <w:pPr>
        <w:pStyle w:val="PL"/>
      </w:pPr>
      <w:r>
        <w:t xml:space="preserve">      required:</w:t>
      </w:r>
    </w:p>
    <w:p w14:paraId="6880B27D" w14:textId="77777777" w:rsidR="00ED1345" w:rsidRDefault="00ED1345" w:rsidP="00ED1345">
      <w:pPr>
        <w:pStyle w:val="PL"/>
      </w:pPr>
      <w:r>
        <w:t xml:space="preserve">        - alarmId</w:t>
      </w:r>
    </w:p>
    <w:p w14:paraId="2C4C6038" w14:textId="77777777" w:rsidR="00ED1345" w:rsidRDefault="00ED1345" w:rsidP="00ED1345">
      <w:pPr>
        <w:pStyle w:val="PL"/>
      </w:pPr>
      <w:r>
        <w:t xml:space="preserve">        - failureReason</w:t>
      </w:r>
    </w:p>
    <w:p w14:paraId="09141306" w14:textId="77777777" w:rsidR="00ED1345" w:rsidRDefault="00ED1345" w:rsidP="00ED1345">
      <w:pPr>
        <w:pStyle w:val="PL"/>
      </w:pPr>
      <w:r>
        <w:t xml:space="preserve">      properties:</w:t>
      </w:r>
    </w:p>
    <w:p w14:paraId="622A7604" w14:textId="77777777" w:rsidR="00ED1345" w:rsidRDefault="00ED1345" w:rsidP="00ED1345">
      <w:pPr>
        <w:pStyle w:val="PL"/>
      </w:pPr>
      <w:r>
        <w:t xml:space="preserve">        alarmId:</w:t>
      </w:r>
    </w:p>
    <w:p w14:paraId="11FE5112" w14:textId="77777777" w:rsidR="00ED1345" w:rsidRDefault="00ED1345" w:rsidP="00ED1345">
      <w:pPr>
        <w:pStyle w:val="PL"/>
      </w:pPr>
      <w:r>
        <w:t xml:space="preserve">          $ref: '#/components/schemas/AlarmId'</w:t>
      </w:r>
    </w:p>
    <w:p w14:paraId="6478DC4E" w14:textId="77777777" w:rsidR="00ED1345" w:rsidRDefault="00ED1345" w:rsidP="00ED1345">
      <w:pPr>
        <w:pStyle w:val="PL"/>
      </w:pPr>
      <w:r>
        <w:t xml:space="preserve">        failureReason:</w:t>
      </w:r>
    </w:p>
    <w:p w14:paraId="0BA88218" w14:textId="77777777" w:rsidR="00ED1345" w:rsidRDefault="00ED1345" w:rsidP="00ED1345">
      <w:pPr>
        <w:pStyle w:val="PL"/>
      </w:pPr>
      <w:r>
        <w:t xml:space="preserve">          type: string</w:t>
      </w:r>
    </w:p>
    <w:p w14:paraId="5A937975" w14:textId="77777777" w:rsidR="00ED1345" w:rsidRDefault="00ED1345" w:rsidP="00ED1345">
      <w:pPr>
        <w:pStyle w:val="PL"/>
      </w:pPr>
    </w:p>
    <w:p w14:paraId="66A753D2" w14:textId="77777777" w:rsidR="00ED1345" w:rsidRDefault="00ED1345" w:rsidP="00ED1345">
      <w:pPr>
        <w:pStyle w:val="PL"/>
      </w:pPr>
      <w:r>
        <w:t xml:space="preserve">  #---- Definition of resources ------------------------------------------------------#</w:t>
      </w:r>
    </w:p>
    <w:p w14:paraId="3C4782B8" w14:textId="77777777" w:rsidR="00ED1345" w:rsidRDefault="00ED1345" w:rsidP="00ED1345">
      <w:pPr>
        <w:pStyle w:val="PL"/>
      </w:pPr>
    </w:p>
    <w:p w14:paraId="1E6EA81C" w14:textId="77777777" w:rsidR="00ED1345" w:rsidRDefault="00ED1345" w:rsidP="00ED1345">
      <w:pPr>
        <w:pStyle w:val="PL"/>
      </w:pPr>
      <w:r>
        <w:t xml:space="preserve">    AlarmCount:</w:t>
      </w:r>
    </w:p>
    <w:p w14:paraId="1633F6CB" w14:textId="77777777" w:rsidR="00ED1345" w:rsidRDefault="00ED1345" w:rsidP="00ED1345">
      <w:pPr>
        <w:pStyle w:val="PL"/>
      </w:pPr>
      <w:r>
        <w:t xml:space="preserve">      type: object</w:t>
      </w:r>
    </w:p>
    <w:p w14:paraId="628F7B32" w14:textId="77777777" w:rsidR="00ED1345" w:rsidRDefault="00ED1345" w:rsidP="00ED1345">
      <w:pPr>
        <w:pStyle w:val="PL"/>
      </w:pPr>
      <w:r>
        <w:t xml:space="preserve">      required:</w:t>
      </w:r>
    </w:p>
    <w:p w14:paraId="357628DF" w14:textId="77777777" w:rsidR="00ED1345" w:rsidRDefault="00ED1345" w:rsidP="00ED1345">
      <w:pPr>
        <w:pStyle w:val="PL"/>
      </w:pPr>
      <w:r>
        <w:t xml:space="preserve">        - criticalCount</w:t>
      </w:r>
    </w:p>
    <w:p w14:paraId="110AC895" w14:textId="77777777" w:rsidR="00ED1345" w:rsidRDefault="00ED1345" w:rsidP="00ED1345">
      <w:pPr>
        <w:pStyle w:val="PL"/>
      </w:pPr>
      <w:r>
        <w:t xml:space="preserve">        - majorCount</w:t>
      </w:r>
    </w:p>
    <w:p w14:paraId="65BDC03D" w14:textId="77777777" w:rsidR="00ED1345" w:rsidRDefault="00ED1345" w:rsidP="00ED1345">
      <w:pPr>
        <w:pStyle w:val="PL"/>
      </w:pPr>
      <w:r>
        <w:t xml:space="preserve">        - minorCount</w:t>
      </w:r>
    </w:p>
    <w:p w14:paraId="3B84C245" w14:textId="77777777" w:rsidR="00ED1345" w:rsidRDefault="00ED1345" w:rsidP="00ED1345">
      <w:pPr>
        <w:pStyle w:val="PL"/>
      </w:pPr>
      <w:r>
        <w:t xml:space="preserve">        - warningCount</w:t>
      </w:r>
    </w:p>
    <w:p w14:paraId="6F1DB04C" w14:textId="77777777" w:rsidR="00ED1345" w:rsidRDefault="00ED1345" w:rsidP="00ED1345">
      <w:pPr>
        <w:pStyle w:val="PL"/>
      </w:pPr>
      <w:r>
        <w:t xml:space="preserve">        - indeterminateCount</w:t>
      </w:r>
    </w:p>
    <w:p w14:paraId="61014EA4" w14:textId="77777777" w:rsidR="00ED1345" w:rsidRDefault="00ED1345" w:rsidP="00ED1345">
      <w:pPr>
        <w:pStyle w:val="PL"/>
      </w:pPr>
      <w:r>
        <w:t xml:space="preserve">        - clearedCount</w:t>
      </w:r>
    </w:p>
    <w:p w14:paraId="0A32CD50" w14:textId="77777777" w:rsidR="00ED1345" w:rsidRDefault="00ED1345" w:rsidP="00ED1345">
      <w:pPr>
        <w:pStyle w:val="PL"/>
      </w:pPr>
      <w:r>
        <w:t xml:space="preserve">      properties:</w:t>
      </w:r>
    </w:p>
    <w:p w14:paraId="59FB2078" w14:textId="77777777" w:rsidR="00ED1345" w:rsidRDefault="00ED1345" w:rsidP="00ED1345">
      <w:pPr>
        <w:pStyle w:val="PL"/>
      </w:pPr>
      <w:r>
        <w:t xml:space="preserve">        criticalCount:</w:t>
      </w:r>
    </w:p>
    <w:p w14:paraId="12199475" w14:textId="77777777" w:rsidR="00ED1345" w:rsidRDefault="00ED1345" w:rsidP="00ED1345">
      <w:pPr>
        <w:pStyle w:val="PL"/>
      </w:pPr>
      <w:r>
        <w:t xml:space="preserve">          type: integer</w:t>
      </w:r>
    </w:p>
    <w:p w14:paraId="7A60FF74" w14:textId="77777777" w:rsidR="00ED1345" w:rsidRDefault="00ED1345" w:rsidP="00ED1345">
      <w:pPr>
        <w:pStyle w:val="PL"/>
      </w:pPr>
      <w:r>
        <w:t xml:space="preserve">        majorCount:</w:t>
      </w:r>
    </w:p>
    <w:p w14:paraId="7634F2C2" w14:textId="77777777" w:rsidR="00ED1345" w:rsidRDefault="00ED1345" w:rsidP="00ED1345">
      <w:pPr>
        <w:pStyle w:val="PL"/>
      </w:pPr>
      <w:r>
        <w:t xml:space="preserve">          type: integer</w:t>
      </w:r>
    </w:p>
    <w:p w14:paraId="6851F2C9" w14:textId="77777777" w:rsidR="00ED1345" w:rsidRDefault="00ED1345" w:rsidP="00ED1345">
      <w:pPr>
        <w:pStyle w:val="PL"/>
      </w:pPr>
      <w:r>
        <w:t xml:space="preserve">        minorCount:</w:t>
      </w:r>
    </w:p>
    <w:p w14:paraId="2ADC0208" w14:textId="77777777" w:rsidR="00ED1345" w:rsidRDefault="00ED1345" w:rsidP="00ED1345">
      <w:pPr>
        <w:pStyle w:val="PL"/>
      </w:pPr>
      <w:r>
        <w:t xml:space="preserve">          type: integer</w:t>
      </w:r>
    </w:p>
    <w:p w14:paraId="5546ADCB" w14:textId="77777777" w:rsidR="00ED1345" w:rsidRDefault="00ED1345" w:rsidP="00ED1345">
      <w:pPr>
        <w:pStyle w:val="PL"/>
      </w:pPr>
      <w:r>
        <w:t xml:space="preserve">        warningCount:</w:t>
      </w:r>
    </w:p>
    <w:p w14:paraId="13862A21" w14:textId="77777777" w:rsidR="00ED1345" w:rsidRDefault="00ED1345" w:rsidP="00ED1345">
      <w:pPr>
        <w:pStyle w:val="PL"/>
      </w:pPr>
      <w:r>
        <w:t xml:space="preserve">          type: integer</w:t>
      </w:r>
    </w:p>
    <w:p w14:paraId="1D0ADE40" w14:textId="77777777" w:rsidR="00ED1345" w:rsidRDefault="00ED1345" w:rsidP="00ED1345">
      <w:pPr>
        <w:pStyle w:val="PL"/>
      </w:pPr>
      <w:r>
        <w:t xml:space="preserve">        indeterminateCount:</w:t>
      </w:r>
    </w:p>
    <w:p w14:paraId="44FD01CF" w14:textId="77777777" w:rsidR="00ED1345" w:rsidRDefault="00ED1345" w:rsidP="00ED1345">
      <w:pPr>
        <w:pStyle w:val="PL"/>
      </w:pPr>
      <w:r>
        <w:t xml:space="preserve">          type: integer</w:t>
      </w:r>
    </w:p>
    <w:p w14:paraId="393B43C2" w14:textId="77777777" w:rsidR="00ED1345" w:rsidRDefault="00ED1345" w:rsidP="00ED1345">
      <w:pPr>
        <w:pStyle w:val="PL"/>
      </w:pPr>
      <w:r>
        <w:t xml:space="preserve">        clearedCount:</w:t>
      </w:r>
    </w:p>
    <w:p w14:paraId="31A32FFC" w14:textId="77777777" w:rsidR="00ED1345" w:rsidRDefault="00ED1345" w:rsidP="00ED1345">
      <w:pPr>
        <w:pStyle w:val="PL"/>
      </w:pPr>
      <w:r>
        <w:t xml:space="preserve">          type: integer</w:t>
      </w:r>
    </w:p>
    <w:p w14:paraId="5C74AD76" w14:textId="77777777" w:rsidR="00ED1345" w:rsidRDefault="00ED1345" w:rsidP="00ED1345">
      <w:pPr>
        <w:pStyle w:val="PL"/>
      </w:pPr>
      <w:r>
        <w:t xml:space="preserve">    Comment:</w:t>
      </w:r>
    </w:p>
    <w:p w14:paraId="032F7CAF" w14:textId="77777777" w:rsidR="00ED1345" w:rsidRDefault="00ED1345" w:rsidP="00ED1345">
      <w:pPr>
        <w:pStyle w:val="PL"/>
      </w:pPr>
      <w:r>
        <w:t xml:space="preserve">      type: object</w:t>
      </w:r>
    </w:p>
    <w:p w14:paraId="4FCEFFDE" w14:textId="77777777" w:rsidR="00ED1345" w:rsidRDefault="00ED1345" w:rsidP="00ED1345">
      <w:pPr>
        <w:pStyle w:val="PL"/>
      </w:pPr>
      <w:r>
        <w:t xml:space="preserve">      properties:</w:t>
      </w:r>
    </w:p>
    <w:p w14:paraId="533ACDA1" w14:textId="77777777" w:rsidR="00ED1345" w:rsidRDefault="00ED1345" w:rsidP="00ED1345">
      <w:pPr>
        <w:pStyle w:val="PL"/>
      </w:pPr>
      <w:r>
        <w:t xml:space="preserve">        commentTime:</w:t>
      </w:r>
    </w:p>
    <w:p w14:paraId="11EF6C23" w14:textId="77777777" w:rsidR="00ED1345" w:rsidRDefault="00ED1345" w:rsidP="00ED1345">
      <w:pPr>
        <w:pStyle w:val="PL"/>
      </w:pPr>
      <w:r>
        <w:t xml:space="preserve">          $ref: 'TS28623_ComDefs.yaml#/components/schemas/DateTime'</w:t>
      </w:r>
    </w:p>
    <w:p w14:paraId="29143B9B" w14:textId="77777777" w:rsidR="00ED1345" w:rsidRDefault="00ED1345" w:rsidP="00ED1345">
      <w:pPr>
        <w:pStyle w:val="PL"/>
      </w:pPr>
      <w:r>
        <w:t xml:space="preserve">        commentUserId:</w:t>
      </w:r>
    </w:p>
    <w:p w14:paraId="083F6854" w14:textId="77777777" w:rsidR="00ED1345" w:rsidRDefault="00ED1345" w:rsidP="00ED1345">
      <w:pPr>
        <w:pStyle w:val="PL"/>
      </w:pPr>
      <w:r>
        <w:t xml:space="preserve">          type: string</w:t>
      </w:r>
    </w:p>
    <w:p w14:paraId="039208C7" w14:textId="77777777" w:rsidR="00ED1345" w:rsidRDefault="00ED1345" w:rsidP="00ED1345">
      <w:pPr>
        <w:pStyle w:val="PL"/>
      </w:pPr>
      <w:r>
        <w:t xml:space="preserve">        commentSystemId:</w:t>
      </w:r>
    </w:p>
    <w:p w14:paraId="14677EDB" w14:textId="77777777" w:rsidR="00ED1345" w:rsidRDefault="00ED1345" w:rsidP="00ED1345">
      <w:pPr>
        <w:pStyle w:val="PL"/>
      </w:pPr>
      <w:r>
        <w:t xml:space="preserve">          type: string</w:t>
      </w:r>
    </w:p>
    <w:p w14:paraId="617A52C0" w14:textId="77777777" w:rsidR="00ED1345" w:rsidRDefault="00ED1345" w:rsidP="00ED1345">
      <w:pPr>
        <w:pStyle w:val="PL"/>
      </w:pPr>
      <w:r>
        <w:t xml:space="preserve">        commentText:</w:t>
      </w:r>
    </w:p>
    <w:p w14:paraId="2CC57C9F" w14:textId="77777777" w:rsidR="00ED1345" w:rsidRDefault="00ED1345" w:rsidP="00ED1345">
      <w:pPr>
        <w:pStyle w:val="PL"/>
      </w:pPr>
      <w:r>
        <w:t xml:space="preserve">          type: string</w:t>
      </w:r>
    </w:p>
    <w:p w14:paraId="2F4AB6AE" w14:textId="77777777" w:rsidR="00ED1345" w:rsidRDefault="00ED1345" w:rsidP="00ED1345">
      <w:pPr>
        <w:pStyle w:val="PL"/>
      </w:pPr>
      <w:r>
        <w:t xml:space="preserve">    Comments:</w:t>
      </w:r>
    </w:p>
    <w:p w14:paraId="604EFFA9" w14:textId="77777777" w:rsidR="00ED1345" w:rsidRDefault="00ED1345" w:rsidP="00ED1345">
      <w:pPr>
        <w:pStyle w:val="PL"/>
      </w:pPr>
      <w:r>
        <w:t xml:space="preserve">      description: &gt;-</w:t>
      </w:r>
    </w:p>
    <w:p w14:paraId="51B2D70D" w14:textId="77777777" w:rsidR="00ED1345" w:rsidRDefault="00ED1345" w:rsidP="00ED1345">
      <w:pPr>
        <w:pStyle w:val="PL"/>
      </w:pPr>
      <w:r>
        <w:t xml:space="preserve">        Collection of comments. The comment identifiers are allocated by the</w:t>
      </w:r>
    </w:p>
    <w:p w14:paraId="54F0F3B3" w14:textId="77777777" w:rsidR="00ED1345" w:rsidRDefault="00ED1345" w:rsidP="00ED1345">
      <w:pPr>
        <w:pStyle w:val="PL"/>
      </w:pPr>
      <w:r>
        <w:t xml:space="preserve">        MnS producer and used as key in the map.</w:t>
      </w:r>
    </w:p>
    <w:p w14:paraId="3AC1FC09" w14:textId="77777777" w:rsidR="00ED1345" w:rsidRDefault="00ED1345" w:rsidP="00ED1345">
      <w:pPr>
        <w:pStyle w:val="PL"/>
      </w:pPr>
      <w:r>
        <w:t xml:space="preserve">      type: object</w:t>
      </w:r>
    </w:p>
    <w:p w14:paraId="3EEEAF39" w14:textId="77777777" w:rsidR="00ED1345" w:rsidRDefault="00ED1345" w:rsidP="00ED1345">
      <w:pPr>
        <w:pStyle w:val="PL"/>
      </w:pPr>
      <w:r>
        <w:t xml:space="preserve">      additionalProperties:</w:t>
      </w:r>
    </w:p>
    <w:p w14:paraId="65C50242" w14:textId="77777777" w:rsidR="00ED1345" w:rsidRDefault="00ED1345" w:rsidP="00ED1345">
      <w:pPr>
        <w:pStyle w:val="PL"/>
      </w:pPr>
      <w:r>
        <w:t xml:space="preserve">        $ref: '#/components/schemas/Comment'</w:t>
      </w:r>
    </w:p>
    <w:p w14:paraId="51F49509" w14:textId="77777777" w:rsidR="00ED1345" w:rsidRDefault="00ED1345" w:rsidP="00ED1345">
      <w:pPr>
        <w:pStyle w:val="PL"/>
      </w:pPr>
      <w:r>
        <w:t xml:space="preserve">    Subscription:</w:t>
      </w:r>
    </w:p>
    <w:p w14:paraId="2F066C29" w14:textId="77777777" w:rsidR="00ED1345" w:rsidRDefault="00ED1345" w:rsidP="00ED1345">
      <w:pPr>
        <w:pStyle w:val="PL"/>
      </w:pPr>
      <w:r>
        <w:t xml:space="preserve">      type: object</w:t>
      </w:r>
    </w:p>
    <w:p w14:paraId="24703E55" w14:textId="77777777" w:rsidR="00ED1345" w:rsidRDefault="00ED1345" w:rsidP="00ED1345">
      <w:pPr>
        <w:pStyle w:val="PL"/>
      </w:pPr>
      <w:r>
        <w:t xml:space="preserve">      properties:</w:t>
      </w:r>
    </w:p>
    <w:p w14:paraId="011409C4" w14:textId="77777777" w:rsidR="00ED1345" w:rsidRDefault="00ED1345" w:rsidP="00ED1345">
      <w:pPr>
        <w:pStyle w:val="PL"/>
      </w:pPr>
      <w:r>
        <w:t xml:space="preserve">        consumerReference:</w:t>
      </w:r>
    </w:p>
    <w:p w14:paraId="78C7513B" w14:textId="77777777" w:rsidR="00ED1345" w:rsidRDefault="00ED1345" w:rsidP="00ED1345">
      <w:pPr>
        <w:pStyle w:val="PL"/>
      </w:pPr>
      <w:r>
        <w:t xml:space="preserve">          $ref: 'TS28623_ComDefs.yaml#/components/schemas/Uri'</w:t>
      </w:r>
    </w:p>
    <w:p w14:paraId="11844B02" w14:textId="77777777" w:rsidR="00ED1345" w:rsidRDefault="00ED1345" w:rsidP="00ED1345">
      <w:pPr>
        <w:pStyle w:val="PL"/>
      </w:pPr>
      <w:r>
        <w:t xml:space="preserve">        timeTick:</w:t>
      </w:r>
    </w:p>
    <w:p w14:paraId="1B3E536F" w14:textId="77777777" w:rsidR="00ED1345" w:rsidRDefault="00ED1345" w:rsidP="00ED1345">
      <w:pPr>
        <w:pStyle w:val="PL"/>
      </w:pPr>
      <w:r>
        <w:t xml:space="preserve">          type: integer</w:t>
      </w:r>
    </w:p>
    <w:p w14:paraId="41139CA5" w14:textId="77777777" w:rsidR="00ED1345" w:rsidRDefault="00ED1345" w:rsidP="00ED1345">
      <w:pPr>
        <w:pStyle w:val="PL"/>
      </w:pPr>
      <w:r>
        <w:t xml:space="preserve">        filter:</w:t>
      </w:r>
    </w:p>
    <w:p w14:paraId="3DCDAF07" w14:textId="561BD5DF" w:rsidR="00715886" w:rsidRDefault="00ED1345" w:rsidP="009C51BC">
      <w:r>
        <w:t xml:space="preserve">          $ref: 'TS28623_ComDefs.yaml#/components/schemas/Filter'</w:t>
      </w:r>
    </w:p>
    <w:p w14:paraId="16C06D19" w14:textId="4E1520AB" w:rsidR="007056CE" w:rsidRDefault="007056CE" w:rsidP="007056CE">
      <w:pPr>
        <w:pStyle w:val="Heading2"/>
        <w:rPr>
          <w:lang w:eastAsia="de-DE"/>
        </w:rPr>
      </w:pPr>
      <w:bookmarkStart w:id="4333" w:name="_Toc20494856"/>
      <w:bookmarkStart w:id="4334" w:name="_Toc26975933"/>
      <w:bookmarkStart w:id="4335" w:name="_Toc35856821"/>
      <w:bookmarkStart w:id="4336" w:name="_Toc44001720"/>
      <w:bookmarkStart w:id="4337" w:name="_Toc51581323"/>
      <w:bookmarkStart w:id="4338" w:name="_Toc52356586"/>
      <w:bookmarkStart w:id="4339" w:name="_Toc55228156"/>
      <w:bookmarkStart w:id="4340" w:name="_Toc138080294"/>
      <w:r>
        <w:t>A.2.2</w:t>
      </w:r>
      <w:r>
        <w:tab/>
      </w:r>
      <w:r w:rsidR="00A55355">
        <w:rPr>
          <w:lang w:eastAsia="de-DE"/>
        </w:rPr>
        <w:t>I</w:t>
      </w:r>
      <w:r>
        <w:rPr>
          <w:lang w:eastAsia="de-DE"/>
        </w:rPr>
        <w:t>ntegration with ONAP VES</w:t>
      </w:r>
      <w:bookmarkEnd w:id="4333"/>
      <w:bookmarkEnd w:id="4334"/>
      <w:bookmarkEnd w:id="4335"/>
      <w:bookmarkEnd w:id="4336"/>
      <w:bookmarkEnd w:id="4337"/>
      <w:bookmarkEnd w:id="4338"/>
      <w:bookmarkEnd w:id="4339"/>
      <w:bookmarkEnd w:id="4340"/>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1" w:name="_Toc20494857"/>
      <w:bookmarkStart w:id="4342" w:name="_Toc26975934"/>
      <w:bookmarkStart w:id="4343" w:name="_Toc35856822"/>
      <w:bookmarkStart w:id="4344" w:name="_Toc44001721"/>
      <w:bookmarkStart w:id="4345" w:name="_Toc51581324"/>
      <w:bookmarkStart w:id="4346" w:name="_Toc52356587"/>
      <w:bookmarkStart w:id="4347" w:name="_Toc55228157"/>
      <w:bookmarkStart w:id="4348" w:name="_Toc138080295"/>
      <w:r>
        <w:t>A.</w:t>
      </w:r>
      <w:r w:rsidR="00BA1697">
        <w:t>3</w:t>
      </w:r>
      <w:r>
        <w:tab/>
      </w:r>
      <w:r w:rsidR="007056CE">
        <w:rPr>
          <w:lang w:eastAsia="de-DE"/>
        </w:rPr>
        <w:t>Void</w:t>
      </w:r>
      <w:bookmarkEnd w:id="4341"/>
      <w:bookmarkEnd w:id="4342"/>
      <w:bookmarkEnd w:id="4343"/>
      <w:bookmarkEnd w:id="4344"/>
      <w:bookmarkEnd w:id="4345"/>
      <w:bookmarkEnd w:id="4346"/>
      <w:bookmarkEnd w:id="4347"/>
      <w:bookmarkEnd w:id="4348"/>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9" w:name="_Toc20494858"/>
      <w:bookmarkStart w:id="4350" w:name="_Toc26975935"/>
      <w:bookmarkStart w:id="4351" w:name="_Toc35856823"/>
      <w:bookmarkStart w:id="4352" w:name="_Toc44001722"/>
      <w:bookmarkStart w:id="4353" w:name="_Toc51581325"/>
      <w:bookmarkStart w:id="4354" w:name="_Toc52356588"/>
      <w:bookmarkStart w:id="4355" w:name="_Toc55228158"/>
      <w:bookmarkStart w:id="4356" w:name="_Toc138080296"/>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9"/>
      <w:bookmarkEnd w:id="4350"/>
      <w:bookmarkEnd w:id="4351"/>
      <w:bookmarkEnd w:id="4352"/>
      <w:bookmarkEnd w:id="4353"/>
      <w:bookmarkEnd w:id="4354"/>
      <w:bookmarkEnd w:id="4355"/>
      <w:bookmarkEnd w:id="4356"/>
    </w:p>
    <w:p w14:paraId="27F3BA1E" w14:textId="77777777" w:rsidR="00EC4F8E" w:rsidRPr="004B1DB9" w:rsidRDefault="00EC4F8E" w:rsidP="007056CE">
      <w:pPr>
        <w:pStyle w:val="Heading2"/>
        <w:rPr>
          <w:lang w:eastAsia="de-DE"/>
        </w:rPr>
      </w:pPr>
      <w:bookmarkStart w:id="4357" w:name="_Toc20494859"/>
      <w:bookmarkStart w:id="4358" w:name="_Toc26975936"/>
      <w:bookmarkStart w:id="4359" w:name="_Toc35856824"/>
      <w:bookmarkStart w:id="4360" w:name="_Toc44001723"/>
      <w:bookmarkStart w:id="4361" w:name="_Toc51581326"/>
      <w:bookmarkStart w:id="4362" w:name="_Toc52356589"/>
      <w:bookmarkStart w:id="4363" w:name="_Toc55228159"/>
      <w:bookmarkStart w:id="4364" w:name="_Toc138080297"/>
      <w:r>
        <w:rPr>
          <w:lang w:eastAsia="de-DE"/>
        </w:rPr>
        <w:t>A.</w:t>
      </w:r>
      <w:r w:rsidR="003175D1">
        <w:rPr>
          <w:lang w:eastAsia="de-DE"/>
        </w:rPr>
        <w:t>4</w:t>
      </w:r>
      <w:r>
        <w:rPr>
          <w:lang w:eastAsia="de-DE"/>
        </w:rPr>
        <w:t>.1</w:t>
      </w:r>
      <w:r>
        <w:rPr>
          <w:lang w:eastAsia="de-DE"/>
        </w:rPr>
        <w:tab/>
      </w:r>
      <w:bookmarkEnd w:id="4357"/>
      <w:bookmarkEnd w:id="4358"/>
      <w:bookmarkEnd w:id="4359"/>
      <w:bookmarkEnd w:id="4360"/>
      <w:r w:rsidR="00413497">
        <w:t>Void</w:t>
      </w:r>
      <w:bookmarkEnd w:id="4361"/>
      <w:bookmarkEnd w:id="4362"/>
      <w:bookmarkEnd w:id="4363"/>
      <w:bookmarkEnd w:id="4364"/>
    </w:p>
    <w:p w14:paraId="4C37E8DD" w14:textId="3E9D5BCF" w:rsidR="00EC4F8E" w:rsidRPr="004B1DB9" w:rsidRDefault="00EC4F8E" w:rsidP="007056CE">
      <w:pPr>
        <w:pStyle w:val="Heading2"/>
        <w:rPr>
          <w:lang w:eastAsia="de-DE"/>
        </w:rPr>
      </w:pPr>
      <w:bookmarkStart w:id="4365" w:name="_Toc20494860"/>
      <w:bookmarkStart w:id="4366" w:name="_Toc26975937"/>
      <w:bookmarkStart w:id="4367" w:name="_Toc35856825"/>
      <w:bookmarkStart w:id="4368" w:name="_Toc44001724"/>
      <w:bookmarkStart w:id="4369" w:name="_Toc51581327"/>
      <w:bookmarkStart w:id="4370" w:name="_Toc52356590"/>
      <w:bookmarkStart w:id="4371" w:name="_Toc55228160"/>
      <w:bookmarkStart w:id="4372" w:name="_Toc138080298"/>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5"/>
      <w:bookmarkEnd w:id="4366"/>
      <w:bookmarkEnd w:id="4367"/>
      <w:bookmarkEnd w:id="4368"/>
      <w:bookmarkEnd w:id="4369"/>
      <w:bookmarkEnd w:id="4370"/>
      <w:bookmarkEnd w:id="4371"/>
      <w:bookmarkEnd w:id="4372"/>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3" w:name="_Toc138080299"/>
      <w:r>
        <w:t>A.4.3</w:t>
      </w:r>
      <w:r>
        <w:tab/>
      </w:r>
      <w:r>
        <w:rPr>
          <w:lang w:eastAsia="de-DE"/>
        </w:rPr>
        <w:t>Integration with ONAP VES</w:t>
      </w:r>
      <w:bookmarkEnd w:id="4373"/>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4" w:name="_Toc532542181"/>
      <w:bookmarkStart w:id="4375" w:name="_Toc26975938"/>
      <w:bookmarkStart w:id="4376" w:name="_Toc35856826"/>
      <w:bookmarkStart w:id="4377" w:name="_Toc44001725"/>
      <w:bookmarkStart w:id="4378" w:name="_Toc51581328"/>
      <w:bookmarkStart w:id="4379" w:name="_Toc52356591"/>
      <w:bookmarkStart w:id="4380" w:name="_Toc55228161"/>
      <w:bookmarkStart w:id="4381" w:name="_Toc138080300"/>
      <w:r>
        <w:t>A.5</w:t>
      </w:r>
      <w:r>
        <w:tab/>
        <w:t>Heartbeat</w:t>
      </w:r>
      <w:bookmarkEnd w:id="4374"/>
      <w:bookmarkEnd w:id="4375"/>
      <w:bookmarkEnd w:id="4376"/>
      <w:bookmarkEnd w:id="4377"/>
      <w:bookmarkEnd w:id="4378"/>
      <w:bookmarkEnd w:id="4379"/>
      <w:bookmarkEnd w:id="4380"/>
      <w:bookmarkEnd w:id="4381"/>
    </w:p>
    <w:p w14:paraId="0B9A1F5D" w14:textId="77777777" w:rsidR="00F755E1" w:rsidRDefault="00F755E1" w:rsidP="00F755E1">
      <w:pPr>
        <w:pStyle w:val="Heading3"/>
        <w:rPr>
          <w:lang w:eastAsia="de-DE"/>
        </w:rPr>
      </w:pPr>
      <w:bookmarkStart w:id="4382" w:name="_Toc35856827"/>
      <w:bookmarkStart w:id="4383" w:name="_Toc44001726"/>
      <w:bookmarkStart w:id="4384" w:name="_Toc51581329"/>
      <w:bookmarkStart w:id="4385" w:name="_Toc52356592"/>
      <w:bookmarkStart w:id="4386" w:name="_Toc55228162"/>
      <w:bookmarkStart w:id="4387" w:name="_Toc138080301"/>
      <w:r>
        <w:rPr>
          <w:lang w:eastAsia="de-DE"/>
        </w:rPr>
        <w:t>A.5.0</w:t>
      </w:r>
      <w:r>
        <w:rPr>
          <w:lang w:eastAsia="de-DE"/>
        </w:rPr>
        <w:tab/>
        <w:t>Introduction</w:t>
      </w:r>
      <w:bookmarkEnd w:id="4382"/>
      <w:bookmarkEnd w:id="4383"/>
      <w:bookmarkEnd w:id="4384"/>
      <w:bookmarkEnd w:id="4385"/>
      <w:bookmarkEnd w:id="4386"/>
      <w:bookmarkEnd w:id="4387"/>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8" w:name="_Toc26975939"/>
      <w:bookmarkStart w:id="4389" w:name="_Toc35856828"/>
      <w:bookmarkStart w:id="4390" w:name="_Toc44001727"/>
      <w:bookmarkStart w:id="4391" w:name="_Toc51581330"/>
      <w:bookmarkStart w:id="4392" w:name="_Toc52356593"/>
      <w:bookmarkStart w:id="4393" w:name="_Toc55228163"/>
      <w:bookmarkStart w:id="4394" w:name="_Toc138080302"/>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8"/>
      <w:bookmarkEnd w:id="4389"/>
      <w:bookmarkEnd w:id="4390"/>
      <w:bookmarkEnd w:id="4391"/>
      <w:bookmarkEnd w:id="4392"/>
      <w:bookmarkEnd w:id="4393"/>
      <w:bookmarkEnd w:id="4394"/>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5" w:name="_Toc26975940"/>
      <w:bookmarkStart w:id="4396" w:name="_Toc35856829"/>
      <w:bookmarkStart w:id="4397" w:name="_Toc44001728"/>
      <w:bookmarkStart w:id="4398" w:name="_Toc51581331"/>
      <w:bookmarkStart w:id="4399" w:name="_Toc52356594"/>
      <w:bookmarkStart w:id="4400" w:name="_Toc55228164"/>
      <w:bookmarkStart w:id="4401" w:name="_Toc138080303"/>
      <w:r>
        <w:rPr>
          <w:lang w:eastAsia="de-DE"/>
        </w:rPr>
        <w:t>A.5.2</w:t>
      </w:r>
      <w:r>
        <w:rPr>
          <w:lang w:eastAsia="de-DE"/>
        </w:rPr>
        <w:tab/>
      </w:r>
      <w:r w:rsidR="00BB2925">
        <w:rPr>
          <w:lang w:eastAsia="de-DE"/>
        </w:rPr>
        <w:t>I</w:t>
      </w:r>
      <w:r>
        <w:rPr>
          <w:lang w:eastAsia="de-DE"/>
        </w:rPr>
        <w:t>ntegration with ONAP VES</w:t>
      </w:r>
      <w:bookmarkEnd w:id="4395"/>
      <w:bookmarkEnd w:id="4396"/>
      <w:bookmarkEnd w:id="4397"/>
      <w:bookmarkEnd w:id="4398"/>
      <w:bookmarkEnd w:id="4399"/>
      <w:bookmarkEnd w:id="4400"/>
      <w:bookmarkEnd w:id="4401"/>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2" w:name="_Toc44001729"/>
      <w:bookmarkStart w:id="4403" w:name="_Toc51581332"/>
      <w:bookmarkStart w:id="4404" w:name="_Toc52356595"/>
      <w:bookmarkStart w:id="4405" w:name="_Toc55228165"/>
      <w:bookmarkStart w:id="4406" w:name="_Toc138080304"/>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2"/>
      <w:bookmarkEnd w:id="4403"/>
      <w:bookmarkEnd w:id="4404"/>
      <w:bookmarkEnd w:id="4405"/>
      <w:bookmarkEnd w:id="4406"/>
    </w:p>
    <w:p w14:paraId="40028067" w14:textId="77777777" w:rsidR="00BF7540" w:rsidRDefault="00BF7540" w:rsidP="00BF7540">
      <w:pPr>
        <w:pStyle w:val="Heading2"/>
        <w:rPr>
          <w:lang w:eastAsia="de-DE"/>
        </w:rPr>
      </w:pPr>
      <w:bookmarkStart w:id="4407" w:name="_Toc44001730"/>
      <w:bookmarkStart w:id="4408" w:name="_Toc51581333"/>
      <w:bookmarkStart w:id="4409" w:name="_Toc52356596"/>
      <w:bookmarkStart w:id="4410" w:name="_Toc55228166"/>
      <w:bookmarkStart w:id="4411" w:name="_Toc138080305"/>
      <w:r>
        <w:rPr>
          <w:lang w:eastAsia="de-DE"/>
        </w:rPr>
        <w:t>A.6.1</w:t>
      </w:r>
      <w:r>
        <w:rPr>
          <w:lang w:eastAsia="de-DE"/>
        </w:rPr>
        <w:tab/>
        <w:t>Introduction</w:t>
      </w:r>
      <w:bookmarkEnd w:id="4407"/>
      <w:bookmarkEnd w:id="4408"/>
      <w:bookmarkEnd w:id="4409"/>
      <w:bookmarkEnd w:id="4410"/>
      <w:bookmarkEnd w:id="4411"/>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2" w:name="_Toc44001731"/>
      <w:bookmarkStart w:id="4413" w:name="_Toc51581334"/>
      <w:bookmarkStart w:id="4414" w:name="_Toc52356597"/>
      <w:bookmarkStart w:id="4415" w:name="_Toc55228167"/>
      <w:bookmarkStart w:id="4416" w:name="_Toc138080306"/>
      <w:r>
        <w:t>A.6.2</w:t>
      </w:r>
      <w:r>
        <w:tab/>
      </w:r>
      <w:r>
        <w:rPr>
          <w:lang w:eastAsia="de-DE"/>
        </w:rPr>
        <w:t>OpenAPI document "</w:t>
      </w:r>
      <w:r w:rsidR="006A483A" w:rsidRPr="006A483A">
        <w:rPr>
          <w:lang w:eastAsia="de-DE"/>
        </w:rPr>
        <w:t>TS28532_S</w:t>
      </w:r>
      <w:r>
        <w:rPr>
          <w:lang w:eastAsia="de-DE"/>
        </w:rPr>
        <w:t>treamingDataMnS.yaml"</w:t>
      </w:r>
      <w:bookmarkEnd w:id="4412"/>
      <w:bookmarkEnd w:id="4413"/>
      <w:bookmarkEnd w:id="4414"/>
      <w:bookmarkEnd w:id="4415"/>
      <w:bookmarkEnd w:id="4416"/>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7" w:name="_Toc51581335"/>
      <w:bookmarkStart w:id="4418" w:name="_Toc52356598"/>
      <w:bookmarkStart w:id="4419" w:name="_Toc55228168"/>
      <w:bookmarkStart w:id="4420" w:name="_Toc138080307"/>
      <w:r>
        <w:t>A.7</w:t>
      </w:r>
      <w:r>
        <w:tab/>
      </w:r>
      <w:r>
        <w:rPr>
          <w:lang w:eastAsia="de-DE"/>
        </w:rPr>
        <w:t>File data reporting management service</w:t>
      </w:r>
      <w:bookmarkEnd w:id="4417"/>
      <w:bookmarkEnd w:id="4418"/>
      <w:bookmarkEnd w:id="4419"/>
      <w:bookmarkEnd w:id="4420"/>
    </w:p>
    <w:p w14:paraId="4DB36ABA" w14:textId="77777777" w:rsidR="00413497" w:rsidRDefault="00413497" w:rsidP="00413497">
      <w:pPr>
        <w:pStyle w:val="Heading2"/>
        <w:rPr>
          <w:lang w:eastAsia="de-DE"/>
        </w:rPr>
      </w:pPr>
      <w:bookmarkStart w:id="4421" w:name="_Toc51581336"/>
      <w:bookmarkStart w:id="4422" w:name="_Toc52356599"/>
      <w:bookmarkStart w:id="4423" w:name="_Toc55228169"/>
      <w:bookmarkStart w:id="4424" w:name="_Toc138080308"/>
      <w:r>
        <w:rPr>
          <w:lang w:eastAsia="de-DE"/>
        </w:rPr>
        <w:t>A.7.1</w:t>
      </w:r>
      <w:r>
        <w:rPr>
          <w:lang w:eastAsia="de-DE"/>
        </w:rPr>
        <w:tab/>
        <w:t>Introduction</w:t>
      </w:r>
      <w:bookmarkEnd w:id="4421"/>
      <w:bookmarkEnd w:id="4422"/>
      <w:bookmarkEnd w:id="4423"/>
      <w:bookmarkEnd w:id="4424"/>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5" w:name="_Toc51581337"/>
      <w:bookmarkStart w:id="4426" w:name="_Toc52356600"/>
      <w:bookmarkStart w:id="4427"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8" w:name="_Toc138080309"/>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5"/>
      <w:bookmarkEnd w:id="4426"/>
      <w:bookmarkEnd w:id="4427"/>
      <w:bookmarkEnd w:id="4428"/>
    </w:p>
    <w:p w14:paraId="5DFA6EF0" w14:textId="77777777" w:rsidR="00510437" w:rsidRDefault="00510437" w:rsidP="00510437">
      <w:pPr>
        <w:pStyle w:val="PL"/>
      </w:pPr>
      <w:bookmarkStart w:id="4429" w:name="OLE_LINK40"/>
      <w:r>
        <w:t>openapi: 3.0.1</w:t>
      </w:r>
    </w:p>
    <w:p w14:paraId="6B7EE0F3" w14:textId="77777777" w:rsidR="00510437" w:rsidRDefault="00510437" w:rsidP="00510437">
      <w:pPr>
        <w:pStyle w:val="PL"/>
      </w:pPr>
      <w:r>
        <w:t>info:</w:t>
      </w:r>
    </w:p>
    <w:p w14:paraId="7D88BC77" w14:textId="77777777" w:rsidR="00510437" w:rsidRDefault="00510437" w:rsidP="00510437">
      <w:pPr>
        <w:pStyle w:val="PL"/>
      </w:pPr>
      <w:r>
        <w:t xml:space="preserve">  title: File Data Reporting MnS</w:t>
      </w:r>
    </w:p>
    <w:p w14:paraId="01B31A8B" w14:textId="77777777" w:rsidR="00510437" w:rsidRDefault="00510437" w:rsidP="00510437">
      <w:pPr>
        <w:pStyle w:val="PL"/>
      </w:pPr>
      <w:r>
        <w:t xml:space="preserve">  version: 16.15.0</w:t>
      </w:r>
    </w:p>
    <w:p w14:paraId="4F0DFCF8" w14:textId="77777777" w:rsidR="00510437" w:rsidRDefault="00510437" w:rsidP="00510437">
      <w:pPr>
        <w:pStyle w:val="PL"/>
      </w:pPr>
      <w:r>
        <w:t xml:space="preserve">  description: &gt;-</w:t>
      </w:r>
    </w:p>
    <w:p w14:paraId="66AE91F5" w14:textId="77777777" w:rsidR="00510437" w:rsidRDefault="00510437" w:rsidP="00510437">
      <w:pPr>
        <w:pStyle w:val="PL"/>
      </w:pPr>
      <w:r>
        <w:t xml:space="preserve">    OAS 3.0.1 definition of the File Data Reporting MnS</w:t>
      </w:r>
    </w:p>
    <w:p w14:paraId="52224902" w14:textId="77777777" w:rsidR="00510437" w:rsidRDefault="00510437" w:rsidP="00510437">
      <w:pPr>
        <w:pStyle w:val="PL"/>
      </w:pPr>
      <w:r>
        <w:t xml:space="preserve">    © 2023, 3GPP Organizational Partners (ARIB, ATIS, CCSA, ETSI, TSDSI, TTA, TTC).</w:t>
      </w:r>
    </w:p>
    <w:p w14:paraId="0857A5E0" w14:textId="77777777" w:rsidR="00510437" w:rsidRDefault="00510437" w:rsidP="00510437">
      <w:pPr>
        <w:pStyle w:val="PL"/>
      </w:pPr>
      <w:r>
        <w:t xml:space="preserve">    All rights reserved.</w:t>
      </w:r>
    </w:p>
    <w:p w14:paraId="2583352E" w14:textId="77777777" w:rsidR="00510437" w:rsidRDefault="00510437" w:rsidP="00510437">
      <w:pPr>
        <w:pStyle w:val="PL"/>
      </w:pPr>
      <w:r>
        <w:t>externalDocs:</w:t>
      </w:r>
    </w:p>
    <w:p w14:paraId="359BDF08" w14:textId="77777777" w:rsidR="00510437" w:rsidRDefault="00510437" w:rsidP="00510437">
      <w:pPr>
        <w:pStyle w:val="PL"/>
      </w:pPr>
      <w:r>
        <w:t xml:space="preserve">  description: 3GPP TS 28.532; Generic management services</w:t>
      </w:r>
    </w:p>
    <w:p w14:paraId="37C80E06" w14:textId="77777777" w:rsidR="00510437" w:rsidRDefault="00510437" w:rsidP="00510437">
      <w:pPr>
        <w:pStyle w:val="PL"/>
      </w:pPr>
      <w:r>
        <w:t xml:space="preserve">  url: http://www.3gpp.org/ftp/Specs/archive/28_series/28.532/</w:t>
      </w:r>
    </w:p>
    <w:p w14:paraId="10CEC709" w14:textId="77777777" w:rsidR="00510437" w:rsidRDefault="00510437" w:rsidP="00510437">
      <w:pPr>
        <w:pStyle w:val="PL"/>
      </w:pPr>
      <w:r>
        <w:t>servers:</w:t>
      </w:r>
    </w:p>
    <w:p w14:paraId="67B6695A" w14:textId="77777777" w:rsidR="00510437" w:rsidRDefault="00510437" w:rsidP="00510437">
      <w:pPr>
        <w:pStyle w:val="PL"/>
      </w:pPr>
      <w:r>
        <w:t xml:space="preserve">  - url: '{MnSRoot}/fileDataReportingMnS/{MnSVersion}'</w:t>
      </w:r>
    </w:p>
    <w:p w14:paraId="5BF48DAA" w14:textId="77777777" w:rsidR="00510437" w:rsidRDefault="00510437" w:rsidP="00510437">
      <w:pPr>
        <w:pStyle w:val="PL"/>
      </w:pPr>
      <w:r>
        <w:t xml:space="preserve">    variables:</w:t>
      </w:r>
    </w:p>
    <w:p w14:paraId="4FEBA925" w14:textId="77777777" w:rsidR="00510437" w:rsidRDefault="00510437" w:rsidP="00510437">
      <w:pPr>
        <w:pStyle w:val="PL"/>
      </w:pPr>
      <w:r>
        <w:t xml:space="preserve">      MnSRoot:</w:t>
      </w:r>
    </w:p>
    <w:p w14:paraId="1EC4C9FC" w14:textId="77777777" w:rsidR="00510437" w:rsidRDefault="00510437" w:rsidP="00510437">
      <w:pPr>
        <w:pStyle w:val="PL"/>
      </w:pPr>
      <w:r>
        <w:t xml:space="preserve">        description: See clause 4.4.3 of TS 32.158</w:t>
      </w:r>
    </w:p>
    <w:p w14:paraId="7E857E58" w14:textId="77777777" w:rsidR="00510437" w:rsidRDefault="00510437" w:rsidP="00510437">
      <w:pPr>
        <w:pStyle w:val="PL"/>
      </w:pPr>
      <w:r>
        <w:t xml:space="preserve">        default: http://example.com/3GPPManagement</w:t>
      </w:r>
    </w:p>
    <w:p w14:paraId="624CDFD7" w14:textId="77777777" w:rsidR="00510437" w:rsidRDefault="00510437" w:rsidP="00510437">
      <w:pPr>
        <w:pStyle w:val="PL"/>
      </w:pPr>
      <w:r>
        <w:t xml:space="preserve">      MnSVersion:</w:t>
      </w:r>
    </w:p>
    <w:p w14:paraId="3A342E45" w14:textId="77777777" w:rsidR="00510437" w:rsidRDefault="00510437" w:rsidP="00510437">
      <w:pPr>
        <w:pStyle w:val="PL"/>
      </w:pPr>
      <w:r>
        <w:t xml:space="preserve">        description: Version number of the OpenAPI definition</w:t>
      </w:r>
    </w:p>
    <w:p w14:paraId="7EDFEDDF" w14:textId="77777777" w:rsidR="00510437" w:rsidRDefault="00510437" w:rsidP="00510437">
      <w:pPr>
        <w:pStyle w:val="PL"/>
      </w:pPr>
      <w:r>
        <w:t xml:space="preserve">        default: XXX</w:t>
      </w:r>
    </w:p>
    <w:p w14:paraId="6FB577EC" w14:textId="77777777" w:rsidR="00510437" w:rsidRDefault="00510437" w:rsidP="00510437">
      <w:pPr>
        <w:pStyle w:val="PL"/>
      </w:pPr>
      <w:r>
        <w:t>paths:</w:t>
      </w:r>
    </w:p>
    <w:p w14:paraId="1FC698F0" w14:textId="77777777" w:rsidR="00510437" w:rsidRDefault="00510437" w:rsidP="00510437">
      <w:pPr>
        <w:pStyle w:val="PL"/>
      </w:pPr>
      <w:r>
        <w:t xml:space="preserve">  /files:</w:t>
      </w:r>
    </w:p>
    <w:p w14:paraId="20E600F0" w14:textId="77777777" w:rsidR="00510437" w:rsidRDefault="00510437" w:rsidP="00510437">
      <w:pPr>
        <w:pStyle w:val="PL"/>
      </w:pPr>
      <w:r>
        <w:t xml:space="preserve">    get:</w:t>
      </w:r>
    </w:p>
    <w:p w14:paraId="32BEB12F" w14:textId="77777777" w:rsidR="00510437" w:rsidRDefault="00510437" w:rsidP="00510437">
      <w:pPr>
        <w:pStyle w:val="PL"/>
      </w:pPr>
      <w:r>
        <w:t xml:space="preserve">      summary: Read information about available files</w:t>
      </w:r>
    </w:p>
    <w:p w14:paraId="58A0222D" w14:textId="77777777" w:rsidR="00510437" w:rsidRDefault="00510437" w:rsidP="00510437">
      <w:pPr>
        <w:pStyle w:val="PL"/>
      </w:pPr>
      <w:r>
        <w:t xml:space="preserve">      description: &gt;-</w:t>
      </w:r>
    </w:p>
    <w:p w14:paraId="124C0AD7" w14:textId="77777777" w:rsidR="00510437" w:rsidRDefault="00510437" w:rsidP="00510437">
      <w:pPr>
        <w:pStyle w:val="PL"/>
      </w:pPr>
      <w:r>
        <w:t xml:space="preserve">        Information about available files is read with HTTP GET. The files for</w:t>
      </w:r>
    </w:p>
    <w:p w14:paraId="0A48A291" w14:textId="77777777" w:rsidR="00510437" w:rsidRDefault="00510437" w:rsidP="00510437">
      <w:pPr>
        <w:pStyle w:val="PL"/>
      </w:pPr>
      <w:r>
        <w:t xml:space="preserve">        which information shall be returned are identified with the path</w:t>
      </w:r>
    </w:p>
    <w:p w14:paraId="1F913A98" w14:textId="77777777" w:rsidR="00510437" w:rsidRDefault="00510437" w:rsidP="00510437">
      <w:pPr>
        <w:pStyle w:val="PL"/>
      </w:pPr>
      <w:r>
        <w:t xml:space="preserve">        component (base resource) and the query component (fileDataType, beginTime,</w:t>
      </w:r>
    </w:p>
    <w:p w14:paraId="21818940" w14:textId="77777777" w:rsidR="00510437" w:rsidRDefault="00510437" w:rsidP="00510437">
      <w:pPr>
        <w:pStyle w:val="PL"/>
      </w:pPr>
      <w:r>
        <w:t xml:space="preserve">        endTime) of the URI.</w:t>
      </w:r>
    </w:p>
    <w:p w14:paraId="017B204A" w14:textId="77777777" w:rsidR="00510437" w:rsidRDefault="00510437" w:rsidP="00510437">
      <w:pPr>
        <w:pStyle w:val="PL"/>
      </w:pPr>
      <w:r>
        <w:t xml:space="preserve">      parameters:</w:t>
      </w:r>
    </w:p>
    <w:p w14:paraId="6B9267A9" w14:textId="77777777" w:rsidR="00510437" w:rsidRDefault="00510437" w:rsidP="00510437">
      <w:pPr>
        <w:pStyle w:val="PL"/>
      </w:pPr>
      <w:r>
        <w:t xml:space="preserve">        - name: fileDataType</w:t>
      </w:r>
    </w:p>
    <w:p w14:paraId="6A9FA1C0" w14:textId="77777777" w:rsidR="00510437" w:rsidRDefault="00510437" w:rsidP="00510437">
      <w:pPr>
        <w:pStyle w:val="PL"/>
      </w:pPr>
      <w:r>
        <w:t xml:space="preserve">          in: query</w:t>
      </w:r>
    </w:p>
    <w:p w14:paraId="090D2296" w14:textId="77777777" w:rsidR="00510437" w:rsidRDefault="00510437" w:rsidP="00510437">
      <w:pPr>
        <w:pStyle w:val="PL"/>
      </w:pPr>
      <w:r>
        <w:t xml:space="preserve">          description: &gt;-</w:t>
      </w:r>
    </w:p>
    <w:p w14:paraId="57F4942E" w14:textId="77777777" w:rsidR="00510437" w:rsidRDefault="00510437" w:rsidP="00510437">
      <w:pPr>
        <w:pStyle w:val="PL"/>
      </w:pPr>
      <w:r>
        <w:t xml:space="preserve">            This parameter selects files based on the file data type.</w:t>
      </w:r>
    </w:p>
    <w:p w14:paraId="5CE591AF" w14:textId="77777777" w:rsidR="00510437" w:rsidRDefault="00510437" w:rsidP="00510437">
      <w:pPr>
        <w:pStyle w:val="PL"/>
      </w:pPr>
      <w:r>
        <w:t xml:space="preserve">          required: true</w:t>
      </w:r>
    </w:p>
    <w:p w14:paraId="6E12D2C5" w14:textId="77777777" w:rsidR="00510437" w:rsidRDefault="00510437" w:rsidP="00510437">
      <w:pPr>
        <w:pStyle w:val="PL"/>
      </w:pPr>
      <w:r>
        <w:t xml:space="preserve">          schema:</w:t>
      </w:r>
    </w:p>
    <w:p w14:paraId="632CB47E" w14:textId="77777777" w:rsidR="00510437" w:rsidRDefault="00510437" w:rsidP="00510437">
      <w:pPr>
        <w:pStyle w:val="PL"/>
      </w:pPr>
      <w:r>
        <w:t xml:space="preserve">            $ref: '#/components/schemas/FileDataType'</w:t>
      </w:r>
    </w:p>
    <w:p w14:paraId="45153963" w14:textId="77777777" w:rsidR="00510437" w:rsidRDefault="00510437" w:rsidP="00510437">
      <w:pPr>
        <w:pStyle w:val="PL"/>
      </w:pPr>
      <w:r>
        <w:t xml:space="preserve">        - name: beginTime</w:t>
      </w:r>
    </w:p>
    <w:p w14:paraId="5A476F38" w14:textId="77777777" w:rsidR="00510437" w:rsidRDefault="00510437" w:rsidP="00510437">
      <w:pPr>
        <w:pStyle w:val="PL"/>
      </w:pPr>
      <w:r>
        <w:t xml:space="preserve">          in: query</w:t>
      </w:r>
    </w:p>
    <w:p w14:paraId="01829289" w14:textId="77777777" w:rsidR="00510437" w:rsidRDefault="00510437" w:rsidP="00510437">
      <w:pPr>
        <w:pStyle w:val="PL"/>
      </w:pPr>
      <w:r>
        <w:t xml:space="preserve">          description: &gt;-</w:t>
      </w:r>
    </w:p>
    <w:p w14:paraId="093C476C" w14:textId="77777777" w:rsidR="00510437" w:rsidRDefault="00510437" w:rsidP="00510437">
      <w:pPr>
        <w:pStyle w:val="PL"/>
      </w:pPr>
      <w:r>
        <w:t xml:space="preserve">            This parameter selects files based on the earliest time they</w:t>
      </w:r>
    </w:p>
    <w:p w14:paraId="688CAFCF" w14:textId="77777777" w:rsidR="00510437" w:rsidRDefault="00510437" w:rsidP="00510437">
      <w:pPr>
        <w:pStyle w:val="PL"/>
      </w:pPr>
      <w:r>
        <w:t xml:space="preserve">            became available</w:t>
      </w:r>
    </w:p>
    <w:p w14:paraId="784178AB" w14:textId="77777777" w:rsidR="00510437" w:rsidRDefault="00510437" w:rsidP="00510437">
      <w:pPr>
        <w:pStyle w:val="PL"/>
      </w:pPr>
      <w:r>
        <w:t xml:space="preserve">          required: false</w:t>
      </w:r>
    </w:p>
    <w:p w14:paraId="02BF1FD3" w14:textId="77777777" w:rsidR="00510437" w:rsidRDefault="00510437" w:rsidP="00510437">
      <w:pPr>
        <w:pStyle w:val="PL"/>
      </w:pPr>
      <w:r>
        <w:t xml:space="preserve">          schema:</w:t>
      </w:r>
    </w:p>
    <w:p w14:paraId="7934A41C" w14:textId="77777777" w:rsidR="00510437" w:rsidRDefault="00510437" w:rsidP="00510437">
      <w:pPr>
        <w:pStyle w:val="PL"/>
      </w:pPr>
      <w:r>
        <w:t xml:space="preserve">            $ref: 'TS28623_ComDefs.yaml#/components/schemas/DateTime'</w:t>
      </w:r>
    </w:p>
    <w:p w14:paraId="7388CACB" w14:textId="77777777" w:rsidR="00510437" w:rsidRDefault="00510437" w:rsidP="00510437">
      <w:pPr>
        <w:pStyle w:val="PL"/>
      </w:pPr>
      <w:r>
        <w:t xml:space="preserve">        - name: endTime</w:t>
      </w:r>
    </w:p>
    <w:p w14:paraId="61D8D1FE" w14:textId="77777777" w:rsidR="00510437" w:rsidRDefault="00510437" w:rsidP="00510437">
      <w:pPr>
        <w:pStyle w:val="PL"/>
      </w:pPr>
      <w:r>
        <w:t xml:space="preserve">          in: query</w:t>
      </w:r>
    </w:p>
    <w:p w14:paraId="55FCEE0A" w14:textId="77777777" w:rsidR="00510437" w:rsidRDefault="00510437" w:rsidP="00510437">
      <w:pPr>
        <w:pStyle w:val="PL"/>
      </w:pPr>
      <w:r>
        <w:t xml:space="preserve">          description: &gt;-</w:t>
      </w:r>
    </w:p>
    <w:p w14:paraId="6344DDA2" w14:textId="77777777" w:rsidR="00510437" w:rsidRDefault="00510437" w:rsidP="00510437">
      <w:pPr>
        <w:pStyle w:val="PL"/>
      </w:pPr>
      <w:r>
        <w:t xml:space="preserve">            This parameter selects files based on the latest time they</w:t>
      </w:r>
    </w:p>
    <w:p w14:paraId="63F76E2F" w14:textId="77777777" w:rsidR="00510437" w:rsidRDefault="00510437" w:rsidP="00510437">
      <w:pPr>
        <w:pStyle w:val="PL"/>
      </w:pPr>
      <w:r>
        <w:t xml:space="preserve">            became available</w:t>
      </w:r>
    </w:p>
    <w:p w14:paraId="264AF537" w14:textId="77777777" w:rsidR="00510437" w:rsidRDefault="00510437" w:rsidP="00510437">
      <w:pPr>
        <w:pStyle w:val="PL"/>
      </w:pPr>
      <w:r>
        <w:t xml:space="preserve">          required: false</w:t>
      </w:r>
    </w:p>
    <w:p w14:paraId="24AE074A" w14:textId="77777777" w:rsidR="00510437" w:rsidRDefault="00510437" w:rsidP="00510437">
      <w:pPr>
        <w:pStyle w:val="PL"/>
      </w:pPr>
      <w:r>
        <w:t xml:space="preserve">          schema:</w:t>
      </w:r>
    </w:p>
    <w:p w14:paraId="435A6039" w14:textId="77777777" w:rsidR="00510437" w:rsidRDefault="00510437" w:rsidP="00510437">
      <w:pPr>
        <w:pStyle w:val="PL"/>
      </w:pPr>
      <w:r>
        <w:t xml:space="preserve">            $ref: 'TS28623_ComDefs.yaml#/components/schemas/DateTime'</w:t>
      </w:r>
    </w:p>
    <w:p w14:paraId="7D2A4957" w14:textId="77777777" w:rsidR="00510437" w:rsidRDefault="00510437" w:rsidP="00510437">
      <w:pPr>
        <w:pStyle w:val="PL"/>
      </w:pPr>
      <w:r>
        <w:t xml:space="preserve">      responses:</w:t>
      </w:r>
    </w:p>
    <w:p w14:paraId="5A4C7841" w14:textId="77777777" w:rsidR="00510437" w:rsidRDefault="00510437" w:rsidP="00510437">
      <w:pPr>
        <w:pStyle w:val="PL"/>
      </w:pPr>
      <w:r>
        <w:t xml:space="preserve">        '200':</w:t>
      </w:r>
    </w:p>
    <w:p w14:paraId="42AE33F3" w14:textId="77777777" w:rsidR="00510437" w:rsidRDefault="00510437" w:rsidP="00510437">
      <w:pPr>
        <w:pStyle w:val="PL"/>
      </w:pPr>
      <w:r>
        <w:t xml:space="preserve">          description: &gt;-</w:t>
      </w:r>
    </w:p>
    <w:p w14:paraId="300BBF0E" w14:textId="77777777" w:rsidR="00510437" w:rsidRDefault="00510437" w:rsidP="00510437">
      <w:pPr>
        <w:pStyle w:val="PL"/>
      </w:pPr>
      <w:r>
        <w:t xml:space="preserve">            'Success case ("200 OK").</w:t>
      </w:r>
    </w:p>
    <w:p w14:paraId="4DAD4464" w14:textId="77777777" w:rsidR="00510437" w:rsidRDefault="00510437" w:rsidP="00510437">
      <w:pPr>
        <w:pStyle w:val="PL"/>
      </w:pPr>
      <w:r>
        <w:t xml:space="preserve">            The resources identified in the request for retrieval are returned</w:t>
      </w:r>
    </w:p>
    <w:p w14:paraId="0B259509" w14:textId="77777777" w:rsidR="00510437" w:rsidRDefault="00510437" w:rsidP="00510437">
      <w:pPr>
        <w:pStyle w:val="PL"/>
      </w:pPr>
      <w:r>
        <w:t xml:space="preserve">            in the response message body.'</w:t>
      </w:r>
    </w:p>
    <w:p w14:paraId="3BD3328B" w14:textId="77777777" w:rsidR="00510437" w:rsidRDefault="00510437" w:rsidP="00510437">
      <w:pPr>
        <w:pStyle w:val="PL"/>
      </w:pPr>
      <w:r>
        <w:t xml:space="preserve">          content:</w:t>
      </w:r>
    </w:p>
    <w:p w14:paraId="3046C1C8" w14:textId="77777777" w:rsidR="00510437" w:rsidRDefault="00510437" w:rsidP="00510437">
      <w:pPr>
        <w:pStyle w:val="PL"/>
      </w:pPr>
      <w:r>
        <w:t xml:space="preserve">            application/json:</w:t>
      </w:r>
    </w:p>
    <w:p w14:paraId="2584F3D8" w14:textId="77777777" w:rsidR="00510437" w:rsidRDefault="00510437" w:rsidP="00510437">
      <w:pPr>
        <w:pStyle w:val="PL"/>
      </w:pPr>
      <w:r>
        <w:t xml:space="preserve">              schema:</w:t>
      </w:r>
    </w:p>
    <w:p w14:paraId="788B654E" w14:textId="77777777" w:rsidR="00510437" w:rsidRDefault="00510437" w:rsidP="00510437">
      <w:pPr>
        <w:pStyle w:val="PL"/>
      </w:pPr>
      <w:r>
        <w:t xml:space="preserve">                type: array</w:t>
      </w:r>
    </w:p>
    <w:p w14:paraId="16BA5840" w14:textId="77777777" w:rsidR="00510437" w:rsidRDefault="00510437" w:rsidP="00510437">
      <w:pPr>
        <w:pStyle w:val="PL"/>
      </w:pPr>
      <w:r>
        <w:t xml:space="preserve">                items:</w:t>
      </w:r>
    </w:p>
    <w:p w14:paraId="05D84CEB" w14:textId="77777777" w:rsidR="00510437" w:rsidRDefault="00510437" w:rsidP="00510437">
      <w:pPr>
        <w:pStyle w:val="PL"/>
      </w:pPr>
      <w:r>
        <w:t xml:space="preserve">                  $ref: '#/components/schemas/FileInfo'</w:t>
      </w:r>
    </w:p>
    <w:p w14:paraId="560B99A7" w14:textId="77777777" w:rsidR="00510437" w:rsidRDefault="00510437" w:rsidP="00510437">
      <w:pPr>
        <w:pStyle w:val="PL"/>
      </w:pPr>
      <w:r>
        <w:t xml:space="preserve">        default:</w:t>
      </w:r>
    </w:p>
    <w:p w14:paraId="1612840C" w14:textId="77777777" w:rsidR="00510437" w:rsidRDefault="00510437" w:rsidP="00510437">
      <w:pPr>
        <w:pStyle w:val="PL"/>
      </w:pPr>
      <w:r>
        <w:t xml:space="preserve">          description: Error case.</w:t>
      </w:r>
    </w:p>
    <w:p w14:paraId="5F6074CF" w14:textId="77777777" w:rsidR="00510437" w:rsidRDefault="00510437" w:rsidP="00510437">
      <w:pPr>
        <w:pStyle w:val="PL"/>
      </w:pPr>
      <w:r>
        <w:t xml:space="preserve">          content:</w:t>
      </w:r>
    </w:p>
    <w:p w14:paraId="126E08BC" w14:textId="77777777" w:rsidR="00510437" w:rsidRDefault="00510437" w:rsidP="00510437">
      <w:pPr>
        <w:pStyle w:val="PL"/>
      </w:pPr>
      <w:r>
        <w:t xml:space="preserve">            application/json:</w:t>
      </w:r>
    </w:p>
    <w:p w14:paraId="2251DE7A" w14:textId="77777777" w:rsidR="00510437" w:rsidRDefault="00510437" w:rsidP="00510437">
      <w:pPr>
        <w:pStyle w:val="PL"/>
      </w:pPr>
      <w:r>
        <w:t xml:space="preserve">              schema:</w:t>
      </w:r>
    </w:p>
    <w:p w14:paraId="39D0C16B" w14:textId="77777777" w:rsidR="00510437" w:rsidRDefault="00510437" w:rsidP="00510437">
      <w:pPr>
        <w:pStyle w:val="PL"/>
      </w:pPr>
      <w:r>
        <w:t xml:space="preserve">                $ref: 'TS28623_ComDefs.yaml#/components/schemas/ErrorResponse'</w:t>
      </w:r>
    </w:p>
    <w:p w14:paraId="1898EA35" w14:textId="77777777" w:rsidR="00510437" w:rsidRDefault="00510437" w:rsidP="00510437">
      <w:pPr>
        <w:pStyle w:val="PL"/>
      </w:pPr>
      <w:r>
        <w:t xml:space="preserve">  /subscriptions:</w:t>
      </w:r>
    </w:p>
    <w:p w14:paraId="3D5DBFE8" w14:textId="77777777" w:rsidR="00510437" w:rsidRDefault="00510437" w:rsidP="00510437">
      <w:pPr>
        <w:pStyle w:val="PL"/>
      </w:pPr>
      <w:r>
        <w:t xml:space="preserve">    post:</w:t>
      </w:r>
    </w:p>
    <w:p w14:paraId="5097FA27" w14:textId="77777777" w:rsidR="00510437" w:rsidRDefault="00510437" w:rsidP="00510437">
      <w:pPr>
        <w:pStyle w:val="PL"/>
      </w:pPr>
      <w:r>
        <w:t xml:space="preserve">      summary: Create a subscription</w:t>
      </w:r>
    </w:p>
    <w:p w14:paraId="71647FF5" w14:textId="77777777" w:rsidR="00510437" w:rsidRDefault="00510437" w:rsidP="00510437">
      <w:pPr>
        <w:pStyle w:val="PL"/>
      </w:pPr>
      <w:r>
        <w:t xml:space="preserve">      description: &gt;-</w:t>
      </w:r>
    </w:p>
    <w:p w14:paraId="378DD962" w14:textId="77777777" w:rsidR="00510437" w:rsidRDefault="00510437" w:rsidP="00510437">
      <w:pPr>
        <w:pStyle w:val="PL"/>
      </w:pPr>
      <w:r>
        <w:t xml:space="preserve">        To create a subscription the representation of the subscription is</w:t>
      </w:r>
    </w:p>
    <w:p w14:paraId="57D95659" w14:textId="77777777" w:rsidR="00510437" w:rsidRDefault="00510437" w:rsidP="00510437">
      <w:pPr>
        <w:pStyle w:val="PL"/>
      </w:pPr>
      <w:r>
        <w:t xml:space="preserve">        POSTed on the /subscriptions collection resource.</w:t>
      </w:r>
    </w:p>
    <w:p w14:paraId="47D274B1" w14:textId="77777777" w:rsidR="00510437" w:rsidRDefault="00510437" w:rsidP="00510437">
      <w:pPr>
        <w:pStyle w:val="PL"/>
      </w:pPr>
      <w:r>
        <w:t xml:space="preserve">      requestBody:</w:t>
      </w:r>
    </w:p>
    <w:p w14:paraId="6FD37467" w14:textId="77777777" w:rsidR="00510437" w:rsidRDefault="00510437" w:rsidP="00510437">
      <w:pPr>
        <w:pStyle w:val="PL"/>
      </w:pPr>
      <w:r>
        <w:t xml:space="preserve">        required: true</w:t>
      </w:r>
    </w:p>
    <w:p w14:paraId="1E2585E9" w14:textId="77777777" w:rsidR="00510437" w:rsidRDefault="00510437" w:rsidP="00510437">
      <w:pPr>
        <w:pStyle w:val="PL"/>
      </w:pPr>
      <w:r>
        <w:t xml:space="preserve">        content:</w:t>
      </w:r>
    </w:p>
    <w:p w14:paraId="208F041A" w14:textId="77777777" w:rsidR="00510437" w:rsidRDefault="00510437" w:rsidP="00510437">
      <w:pPr>
        <w:pStyle w:val="PL"/>
      </w:pPr>
      <w:r>
        <w:t xml:space="preserve">          application/json:</w:t>
      </w:r>
    </w:p>
    <w:p w14:paraId="299D25B9" w14:textId="77777777" w:rsidR="00510437" w:rsidRDefault="00510437" w:rsidP="00510437">
      <w:pPr>
        <w:pStyle w:val="PL"/>
      </w:pPr>
      <w:r>
        <w:t xml:space="preserve">            schema:</w:t>
      </w:r>
    </w:p>
    <w:p w14:paraId="0CBD009A" w14:textId="77777777" w:rsidR="00510437" w:rsidRDefault="00510437" w:rsidP="00510437">
      <w:pPr>
        <w:pStyle w:val="PL"/>
      </w:pPr>
      <w:r>
        <w:t xml:space="preserve">              $ref: 'TS28532_FaultMnS.yaml#/components/schemas/Subscription'</w:t>
      </w:r>
    </w:p>
    <w:p w14:paraId="49CCD7FB" w14:textId="77777777" w:rsidR="00510437" w:rsidRDefault="00510437" w:rsidP="00510437">
      <w:pPr>
        <w:pStyle w:val="PL"/>
      </w:pPr>
      <w:r>
        <w:t xml:space="preserve">      responses:</w:t>
      </w:r>
    </w:p>
    <w:p w14:paraId="52868F53" w14:textId="77777777" w:rsidR="00510437" w:rsidRDefault="00510437" w:rsidP="00510437">
      <w:pPr>
        <w:pStyle w:val="PL"/>
      </w:pPr>
      <w:r>
        <w:t xml:space="preserve">        '201':</w:t>
      </w:r>
    </w:p>
    <w:p w14:paraId="0F354683" w14:textId="77777777" w:rsidR="00510437" w:rsidRDefault="00510437" w:rsidP="00510437">
      <w:pPr>
        <w:pStyle w:val="PL"/>
      </w:pPr>
      <w:r>
        <w:t xml:space="preserve">          description: &gt;-</w:t>
      </w:r>
    </w:p>
    <w:p w14:paraId="09DEBD86" w14:textId="77777777" w:rsidR="00510437" w:rsidRDefault="00510437" w:rsidP="00510437">
      <w:pPr>
        <w:pStyle w:val="PL"/>
      </w:pPr>
      <w:r>
        <w:t xml:space="preserve">            Success case ("201 Created").</w:t>
      </w:r>
    </w:p>
    <w:p w14:paraId="41197E6B" w14:textId="77777777" w:rsidR="00510437" w:rsidRDefault="00510437" w:rsidP="00510437">
      <w:pPr>
        <w:pStyle w:val="PL"/>
      </w:pPr>
      <w:r>
        <w:t xml:space="preserve">            The representation of the newly created subscription resource shall</w:t>
      </w:r>
    </w:p>
    <w:p w14:paraId="0A13A651" w14:textId="77777777" w:rsidR="00510437" w:rsidRDefault="00510437" w:rsidP="00510437">
      <w:pPr>
        <w:pStyle w:val="PL"/>
      </w:pPr>
      <w:r>
        <w:t xml:space="preserve">            be returned.</w:t>
      </w:r>
    </w:p>
    <w:p w14:paraId="2EE023EE" w14:textId="77777777" w:rsidR="00510437" w:rsidRDefault="00510437" w:rsidP="00510437">
      <w:pPr>
        <w:pStyle w:val="PL"/>
      </w:pPr>
      <w:r>
        <w:t xml:space="preserve">          content:</w:t>
      </w:r>
    </w:p>
    <w:p w14:paraId="67CF2545" w14:textId="77777777" w:rsidR="00510437" w:rsidRDefault="00510437" w:rsidP="00510437">
      <w:pPr>
        <w:pStyle w:val="PL"/>
      </w:pPr>
      <w:r>
        <w:t xml:space="preserve">            application/json:</w:t>
      </w:r>
    </w:p>
    <w:p w14:paraId="10D5B0AB" w14:textId="77777777" w:rsidR="00510437" w:rsidRDefault="00510437" w:rsidP="00510437">
      <w:pPr>
        <w:pStyle w:val="PL"/>
      </w:pPr>
      <w:r>
        <w:t xml:space="preserve">              schema:</w:t>
      </w:r>
    </w:p>
    <w:p w14:paraId="70E75979" w14:textId="77777777" w:rsidR="00510437" w:rsidRDefault="00510437" w:rsidP="00510437">
      <w:pPr>
        <w:pStyle w:val="PL"/>
      </w:pPr>
      <w:r>
        <w:t xml:space="preserve">                $ref: 'TS28532_FaultMnS.yaml#/components/schemas/Subscription'</w:t>
      </w:r>
    </w:p>
    <w:p w14:paraId="7660707D" w14:textId="77777777" w:rsidR="00510437" w:rsidRDefault="00510437" w:rsidP="00510437">
      <w:pPr>
        <w:pStyle w:val="PL"/>
      </w:pPr>
      <w:r>
        <w:t xml:space="preserve">          headers:</w:t>
      </w:r>
    </w:p>
    <w:p w14:paraId="6CC85D39" w14:textId="77777777" w:rsidR="00510437" w:rsidRDefault="00510437" w:rsidP="00510437">
      <w:pPr>
        <w:pStyle w:val="PL"/>
      </w:pPr>
      <w:r>
        <w:t xml:space="preserve">            Location:</w:t>
      </w:r>
    </w:p>
    <w:p w14:paraId="5DAD509C" w14:textId="77777777" w:rsidR="00510437" w:rsidRDefault="00510437" w:rsidP="00510437">
      <w:pPr>
        <w:pStyle w:val="PL"/>
      </w:pPr>
      <w:r>
        <w:t xml:space="preserve">              description: URI of the newly created subscription resource</w:t>
      </w:r>
    </w:p>
    <w:p w14:paraId="5CFA6915" w14:textId="77777777" w:rsidR="00510437" w:rsidRDefault="00510437" w:rsidP="00510437">
      <w:pPr>
        <w:pStyle w:val="PL"/>
      </w:pPr>
      <w:r>
        <w:t xml:space="preserve">              required: true</w:t>
      </w:r>
    </w:p>
    <w:p w14:paraId="0D9E2080" w14:textId="77777777" w:rsidR="00510437" w:rsidRDefault="00510437" w:rsidP="00510437">
      <w:pPr>
        <w:pStyle w:val="PL"/>
      </w:pPr>
      <w:r>
        <w:t xml:space="preserve">              schema:</w:t>
      </w:r>
    </w:p>
    <w:p w14:paraId="06518820" w14:textId="77777777" w:rsidR="00510437" w:rsidRDefault="00510437" w:rsidP="00510437">
      <w:pPr>
        <w:pStyle w:val="PL"/>
      </w:pPr>
      <w:r>
        <w:t xml:space="preserve">                type: string</w:t>
      </w:r>
    </w:p>
    <w:p w14:paraId="00DFDAE4" w14:textId="77777777" w:rsidR="00510437" w:rsidRDefault="00510437" w:rsidP="00510437">
      <w:pPr>
        <w:pStyle w:val="PL"/>
      </w:pPr>
      <w:r>
        <w:t xml:space="preserve">        default:</w:t>
      </w:r>
    </w:p>
    <w:p w14:paraId="26DD1733" w14:textId="77777777" w:rsidR="00510437" w:rsidRDefault="00510437" w:rsidP="00510437">
      <w:pPr>
        <w:pStyle w:val="PL"/>
      </w:pPr>
      <w:r>
        <w:t xml:space="preserve">          description: Error case.</w:t>
      </w:r>
    </w:p>
    <w:p w14:paraId="0ACFC61D" w14:textId="77777777" w:rsidR="00510437" w:rsidRDefault="00510437" w:rsidP="00510437">
      <w:pPr>
        <w:pStyle w:val="PL"/>
      </w:pPr>
      <w:r>
        <w:t xml:space="preserve">          content:</w:t>
      </w:r>
    </w:p>
    <w:p w14:paraId="5FF0098F" w14:textId="77777777" w:rsidR="00510437" w:rsidRDefault="00510437" w:rsidP="00510437">
      <w:pPr>
        <w:pStyle w:val="PL"/>
      </w:pPr>
      <w:r>
        <w:t xml:space="preserve">            application/json:</w:t>
      </w:r>
    </w:p>
    <w:p w14:paraId="16AB8BEE" w14:textId="77777777" w:rsidR="00510437" w:rsidRDefault="00510437" w:rsidP="00510437">
      <w:pPr>
        <w:pStyle w:val="PL"/>
      </w:pPr>
      <w:r>
        <w:t xml:space="preserve">              schema:</w:t>
      </w:r>
    </w:p>
    <w:p w14:paraId="4E23E481" w14:textId="77777777" w:rsidR="00510437" w:rsidRDefault="00510437" w:rsidP="00510437">
      <w:pPr>
        <w:pStyle w:val="PL"/>
      </w:pPr>
      <w:r>
        <w:t xml:space="preserve">                $ref: 'TS28623_ComDefs.yaml#/components/schemas/ErrorResponse'</w:t>
      </w:r>
    </w:p>
    <w:p w14:paraId="520207CC" w14:textId="77777777" w:rsidR="00510437" w:rsidRDefault="00510437" w:rsidP="00510437">
      <w:pPr>
        <w:pStyle w:val="PL"/>
      </w:pPr>
      <w:r>
        <w:t xml:space="preserve">      callbacks:</w:t>
      </w:r>
    </w:p>
    <w:p w14:paraId="32F1FC45" w14:textId="77777777" w:rsidR="00510437" w:rsidRDefault="00510437" w:rsidP="00510437">
      <w:pPr>
        <w:pStyle w:val="PL"/>
      </w:pPr>
      <w:r>
        <w:t xml:space="preserve">        notifyFileReady:</w:t>
      </w:r>
    </w:p>
    <w:p w14:paraId="0867B0C5" w14:textId="77777777" w:rsidR="00510437" w:rsidRDefault="00510437" w:rsidP="00510437">
      <w:pPr>
        <w:pStyle w:val="PL"/>
      </w:pPr>
      <w:r>
        <w:t xml:space="preserve">          '{request.body#/consumerReference}':</w:t>
      </w:r>
    </w:p>
    <w:p w14:paraId="0CF536E8" w14:textId="77777777" w:rsidR="00510437" w:rsidRDefault="00510437" w:rsidP="00510437">
      <w:pPr>
        <w:pStyle w:val="PL"/>
      </w:pPr>
      <w:r>
        <w:t xml:space="preserve">            post:</w:t>
      </w:r>
    </w:p>
    <w:p w14:paraId="364824BE" w14:textId="77777777" w:rsidR="00510437" w:rsidRDefault="00510437" w:rsidP="00510437">
      <w:pPr>
        <w:pStyle w:val="PL"/>
      </w:pPr>
      <w:r>
        <w:t xml:space="preserve">              requestBody:</w:t>
      </w:r>
    </w:p>
    <w:p w14:paraId="08B66B49" w14:textId="77777777" w:rsidR="00510437" w:rsidRDefault="00510437" w:rsidP="00510437">
      <w:pPr>
        <w:pStyle w:val="PL"/>
      </w:pPr>
      <w:r>
        <w:t xml:space="preserve">                required: true</w:t>
      </w:r>
    </w:p>
    <w:p w14:paraId="593E9653" w14:textId="77777777" w:rsidR="00510437" w:rsidRDefault="00510437" w:rsidP="00510437">
      <w:pPr>
        <w:pStyle w:val="PL"/>
      </w:pPr>
      <w:r>
        <w:t xml:space="preserve">                content:</w:t>
      </w:r>
    </w:p>
    <w:p w14:paraId="5119E0F1" w14:textId="77777777" w:rsidR="00510437" w:rsidRDefault="00510437" w:rsidP="00510437">
      <w:pPr>
        <w:pStyle w:val="PL"/>
      </w:pPr>
      <w:r>
        <w:t xml:space="preserve">                  application/json:</w:t>
      </w:r>
    </w:p>
    <w:p w14:paraId="68D761E1" w14:textId="77777777" w:rsidR="00510437" w:rsidRDefault="00510437" w:rsidP="00510437">
      <w:pPr>
        <w:pStyle w:val="PL"/>
      </w:pPr>
      <w:r>
        <w:t xml:space="preserve">                    schema:</w:t>
      </w:r>
    </w:p>
    <w:p w14:paraId="29D2D6E5" w14:textId="77777777" w:rsidR="00510437" w:rsidRDefault="00510437" w:rsidP="00510437">
      <w:pPr>
        <w:pStyle w:val="PL"/>
      </w:pPr>
      <w:r>
        <w:t xml:space="preserve">                      $ref: '#/components/schemas/NotifyFileReady'</w:t>
      </w:r>
    </w:p>
    <w:p w14:paraId="188AE716" w14:textId="77777777" w:rsidR="00510437" w:rsidRDefault="00510437" w:rsidP="00510437">
      <w:pPr>
        <w:pStyle w:val="PL"/>
      </w:pPr>
      <w:r>
        <w:t xml:space="preserve">              responses:</w:t>
      </w:r>
    </w:p>
    <w:p w14:paraId="23CFECF1" w14:textId="77777777" w:rsidR="00510437" w:rsidRDefault="00510437" w:rsidP="00510437">
      <w:pPr>
        <w:pStyle w:val="PL"/>
      </w:pPr>
      <w:r>
        <w:t xml:space="preserve">                '204':</w:t>
      </w:r>
    </w:p>
    <w:p w14:paraId="7AC1AAFF" w14:textId="77777777" w:rsidR="00510437" w:rsidRDefault="00510437" w:rsidP="00510437">
      <w:pPr>
        <w:pStyle w:val="PL"/>
      </w:pPr>
      <w:r>
        <w:t xml:space="preserve">                  description: &gt;-</w:t>
      </w:r>
    </w:p>
    <w:p w14:paraId="72C9E37B" w14:textId="77777777" w:rsidR="00510437" w:rsidRDefault="00510437" w:rsidP="00510437">
      <w:pPr>
        <w:pStyle w:val="PL"/>
      </w:pPr>
      <w:r>
        <w:t xml:space="preserve">                    Success case ("204 No Content").</w:t>
      </w:r>
    </w:p>
    <w:p w14:paraId="4628E6C9" w14:textId="77777777" w:rsidR="00510437" w:rsidRDefault="00510437" w:rsidP="00510437">
      <w:pPr>
        <w:pStyle w:val="PL"/>
      </w:pPr>
      <w:r>
        <w:t xml:space="preserve">                    The notification is successfully delivered. The response message</w:t>
      </w:r>
    </w:p>
    <w:p w14:paraId="2A2A85A9" w14:textId="77777777" w:rsidR="00510437" w:rsidRDefault="00510437" w:rsidP="00510437">
      <w:pPr>
        <w:pStyle w:val="PL"/>
      </w:pPr>
      <w:r>
        <w:t xml:space="preserve">                    body is absent.</w:t>
      </w:r>
    </w:p>
    <w:p w14:paraId="3C5679AA" w14:textId="77777777" w:rsidR="00510437" w:rsidRDefault="00510437" w:rsidP="00510437">
      <w:pPr>
        <w:pStyle w:val="PL"/>
      </w:pPr>
      <w:r>
        <w:t xml:space="preserve">                default:</w:t>
      </w:r>
    </w:p>
    <w:p w14:paraId="5C863D5B" w14:textId="77777777" w:rsidR="00510437" w:rsidRDefault="00510437" w:rsidP="00510437">
      <w:pPr>
        <w:pStyle w:val="PL"/>
      </w:pPr>
      <w:r>
        <w:t xml:space="preserve">                  description: Error case.</w:t>
      </w:r>
    </w:p>
    <w:p w14:paraId="24ECBAA8" w14:textId="77777777" w:rsidR="00510437" w:rsidRDefault="00510437" w:rsidP="00510437">
      <w:pPr>
        <w:pStyle w:val="PL"/>
      </w:pPr>
      <w:r>
        <w:t xml:space="preserve">                  content:</w:t>
      </w:r>
    </w:p>
    <w:p w14:paraId="28C17668" w14:textId="77777777" w:rsidR="00510437" w:rsidRDefault="00510437" w:rsidP="00510437">
      <w:pPr>
        <w:pStyle w:val="PL"/>
      </w:pPr>
      <w:r>
        <w:t xml:space="preserve">                    application/json:</w:t>
      </w:r>
    </w:p>
    <w:p w14:paraId="20E8302D" w14:textId="77777777" w:rsidR="00510437" w:rsidRDefault="00510437" w:rsidP="00510437">
      <w:pPr>
        <w:pStyle w:val="PL"/>
      </w:pPr>
      <w:r>
        <w:t xml:space="preserve">                      schema:</w:t>
      </w:r>
    </w:p>
    <w:p w14:paraId="068CF143" w14:textId="77777777" w:rsidR="00510437" w:rsidRDefault="00510437" w:rsidP="00510437">
      <w:pPr>
        <w:pStyle w:val="PL"/>
      </w:pPr>
      <w:r>
        <w:t xml:space="preserve">                        $ref: 'TS28623_ComDefs.yaml#/components/schemas/ErrorResponse'</w:t>
      </w:r>
    </w:p>
    <w:p w14:paraId="681052AE" w14:textId="77777777" w:rsidR="00510437" w:rsidRDefault="00510437" w:rsidP="00510437">
      <w:pPr>
        <w:pStyle w:val="PL"/>
      </w:pPr>
      <w:r>
        <w:t xml:space="preserve">        notifyFilePreparationError:</w:t>
      </w:r>
    </w:p>
    <w:p w14:paraId="5540D804" w14:textId="77777777" w:rsidR="00510437" w:rsidRDefault="00510437" w:rsidP="00510437">
      <w:pPr>
        <w:pStyle w:val="PL"/>
      </w:pPr>
      <w:r>
        <w:t xml:space="preserve">          '{request.body#/consumerReference}':</w:t>
      </w:r>
    </w:p>
    <w:p w14:paraId="33AC067E" w14:textId="77777777" w:rsidR="00510437" w:rsidRDefault="00510437" w:rsidP="00510437">
      <w:pPr>
        <w:pStyle w:val="PL"/>
      </w:pPr>
      <w:r>
        <w:t xml:space="preserve">            post:</w:t>
      </w:r>
    </w:p>
    <w:p w14:paraId="6981DEF8" w14:textId="77777777" w:rsidR="00510437" w:rsidRDefault="00510437" w:rsidP="00510437">
      <w:pPr>
        <w:pStyle w:val="PL"/>
      </w:pPr>
      <w:r>
        <w:t xml:space="preserve">              requestBody:</w:t>
      </w:r>
    </w:p>
    <w:p w14:paraId="3653D012" w14:textId="77777777" w:rsidR="00510437" w:rsidRDefault="00510437" w:rsidP="00510437">
      <w:pPr>
        <w:pStyle w:val="PL"/>
      </w:pPr>
      <w:r>
        <w:t xml:space="preserve">                required: true</w:t>
      </w:r>
    </w:p>
    <w:p w14:paraId="486225AB" w14:textId="77777777" w:rsidR="00510437" w:rsidRDefault="00510437" w:rsidP="00510437">
      <w:pPr>
        <w:pStyle w:val="PL"/>
      </w:pPr>
      <w:r>
        <w:t xml:space="preserve">                content:</w:t>
      </w:r>
    </w:p>
    <w:p w14:paraId="784BF6DF" w14:textId="77777777" w:rsidR="00510437" w:rsidRDefault="00510437" w:rsidP="00510437">
      <w:pPr>
        <w:pStyle w:val="PL"/>
      </w:pPr>
      <w:r>
        <w:t xml:space="preserve">                  application/json:</w:t>
      </w:r>
    </w:p>
    <w:p w14:paraId="154ABC7B" w14:textId="77777777" w:rsidR="00510437" w:rsidRDefault="00510437" w:rsidP="00510437">
      <w:pPr>
        <w:pStyle w:val="PL"/>
      </w:pPr>
      <w:r>
        <w:t xml:space="preserve">                    schema:</w:t>
      </w:r>
    </w:p>
    <w:p w14:paraId="6F2D6AB6" w14:textId="77777777" w:rsidR="00510437" w:rsidRDefault="00510437" w:rsidP="00510437">
      <w:pPr>
        <w:pStyle w:val="PL"/>
      </w:pPr>
      <w:r>
        <w:t xml:space="preserve">                      $ref: '#/components/schemas/NotifyFilePreparationError'</w:t>
      </w:r>
    </w:p>
    <w:p w14:paraId="3C63B284" w14:textId="77777777" w:rsidR="00510437" w:rsidRDefault="00510437" w:rsidP="00510437">
      <w:pPr>
        <w:pStyle w:val="PL"/>
      </w:pPr>
      <w:r>
        <w:t xml:space="preserve">              responses:</w:t>
      </w:r>
    </w:p>
    <w:p w14:paraId="57C44918" w14:textId="77777777" w:rsidR="00510437" w:rsidRDefault="00510437" w:rsidP="00510437">
      <w:pPr>
        <w:pStyle w:val="PL"/>
      </w:pPr>
      <w:r>
        <w:t xml:space="preserve">                '204':</w:t>
      </w:r>
    </w:p>
    <w:p w14:paraId="20350113" w14:textId="77777777" w:rsidR="00510437" w:rsidRDefault="00510437" w:rsidP="00510437">
      <w:pPr>
        <w:pStyle w:val="PL"/>
      </w:pPr>
      <w:r>
        <w:t xml:space="preserve">                  description: &gt;-</w:t>
      </w:r>
    </w:p>
    <w:p w14:paraId="2C770A33" w14:textId="77777777" w:rsidR="00510437" w:rsidRDefault="00510437" w:rsidP="00510437">
      <w:pPr>
        <w:pStyle w:val="PL"/>
      </w:pPr>
      <w:r>
        <w:t xml:space="preserve">                    Success case ("204 No Content").</w:t>
      </w:r>
    </w:p>
    <w:p w14:paraId="6DCF0743" w14:textId="77777777" w:rsidR="00510437" w:rsidRDefault="00510437" w:rsidP="00510437">
      <w:pPr>
        <w:pStyle w:val="PL"/>
      </w:pPr>
      <w:r>
        <w:t xml:space="preserve">                    The notification is successfully delivered. The response message</w:t>
      </w:r>
    </w:p>
    <w:p w14:paraId="3A569325" w14:textId="77777777" w:rsidR="00510437" w:rsidRDefault="00510437" w:rsidP="00510437">
      <w:pPr>
        <w:pStyle w:val="PL"/>
      </w:pPr>
      <w:r>
        <w:t xml:space="preserve">                    body is absent.</w:t>
      </w:r>
    </w:p>
    <w:p w14:paraId="2657CB62" w14:textId="77777777" w:rsidR="00510437" w:rsidRDefault="00510437" w:rsidP="00510437">
      <w:pPr>
        <w:pStyle w:val="PL"/>
      </w:pPr>
      <w:r>
        <w:t xml:space="preserve">                default:</w:t>
      </w:r>
    </w:p>
    <w:p w14:paraId="11223962" w14:textId="77777777" w:rsidR="00510437" w:rsidRDefault="00510437" w:rsidP="00510437">
      <w:pPr>
        <w:pStyle w:val="PL"/>
      </w:pPr>
      <w:r>
        <w:t xml:space="preserve">                  description: Error case.</w:t>
      </w:r>
    </w:p>
    <w:p w14:paraId="690022B7" w14:textId="77777777" w:rsidR="00510437" w:rsidRDefault="00510437" w:rsidP="00510437">
      <w:pPr>
        <w:pStyle w:val="PL"/>
      </w:pPr>
      <w:r>
        <w:t xml:space="preserve">                  content:</w:t>
      </w:r>
    </w:p>
    <w:p w14:paraId="4540B693" w14:textId="77777777" w:rsidR="00510437" w:rsidRDefault="00510437" w:rsidP="00510437">
      <w:pPr>
        <w:pStyle w:val="PL"/>
      </w:pPr>
      <w:r>
        <w:t xml:space="preserve">                    application/json:</w:t>
      </w:r>
    </w:p>
    <w:p w14:paraId="5EA8F50D" w14:textId="77777777" w:rsidR="00510437" w:rsidRDefault="00510437" w:rsidP="00510437">
      <w:pPr>
        <w:pStyle w:val="PL"/>
      </w:pPr>
      <w:r>
        <w:t xml:space="preserve">                      schema:</w:t>
      </w:r>
    </w:p>
    <w:p w14:paraId="12CDD0C9" w14:textId="77777777" w:rsidR="00510437" w:rsidRDefault="00510437" w:rsidP="00510437">
      <w:pPr>
        <w:pStyle w:val="PL"/>
      </w:pPr>
      <w:r>
        <w:t xml:space="preserve">                        $ref: 'TS28623_ComDefs.yaml#/components/schemas/ErrorResponse'</w:t>
      </w:r>
    </w:p>
    <w:p w14:paraId="7CCF796C" w14:textId="77777777" w:rsidR="00510437" w:rsidRDefault="00510437" w:rsidP="00510437">
      <w:pPr>
        <w:pStyle w:val="PL"/>
      </w:pPr>
      <w:r>
        <w:t xml:space="preserve">  /subscriptions/{subscriptionId}:</w:t>
      </w:r>
    </w:p>
    <w:p w14:paraId="3E720C3C" w14:textId="77777777" w:rsidR="00510437" w:rsidRDefault="00510437" w:rsidP="00510437">
      <w:pPr>
        <w:pStyle w:val="PL"/>
      </w:pPr>
      <w:r>
        <w:t xml:space="preserve">    delete:</w:t>
      </w:r>
    </w:p>
    <w:p w14:paraId="384C3822" w14:textId="77777777" w:rsidR="00510437" w:rsidRDefault="00510437" w:rsidP="00510437">
      <w:pPr>
        <w:pStyle w:val="PL"/>
      </w:pPr>
      <w:r>
        <w:t xml:space="preserve">      summary: Delete a subscription</w:t>
      </w:r>
    </w:p>
    <w:p w14:paraId="5F123E20" w14:textId="77777777" w:rsidR="00510437" w:rsidRDefault="00510437" w:rsidP="00510437">
      <w:pPr>
        <w:pStyle w:val="PL"/>
      </w:pPr>
      <w:r>
        <w:t xml:space="preserve">      description: &gt;-</w:t>
      </w:r>
    </w:p>
    <w:p w14:paraId="59E6404B" w14:textId="77777777" w:rsidR="00510437" w:rsidRDefault="00510437" w:rsidP="00510437">
      <w:pPr>
        <w:pStyle w:val="PL"/>
      </w:pPr>
      <w:r>
        <w:t xml:space="preserve">        The subscription is deleted by deleting the corresponding subscription</w:t>
      </w:r>
    </w:p>
    <w:p w14:paraId="713D61F2" w14:textId="77777777" w:rsidR="00510437" w:rsidRDefault="00510437" w:rsidP="00510437">
      <w:pPr>
        <w:pStyle w:val="PL"/>
      </w:pPr>
      <w:r>
        <w:t xml:space="preserve">        resource. The resource to be deleted is identified with the path</w:t>
      </w:r>
    </w:p>
    <w:p w14:paraId="5AE385E9" w14:textId="77777777" w:rsidR="00510437" w:rsidRDefault="00510437" w:rsidP="00510437">
      <w:pPr>
        <w:pStyle w:val="PL"/>
      </w:pPr>
      <w:r>
        <w:t xml:space="preserve">        component of the URI.</w:t>
      </w:r>
    </w:p>
    <w:p w14:paraId="6595255E" w14:textId="77777777" w:rsidR="00510437" w:rsidRDefault="00510437" w:rsidP="00510437">
      <w:pPr>
        <w:pStyle w:val="PL"/>
      </w:pPr>
      <w:r>
        <w:t xml:space="preserve">      parameters:</w:t>
      </w:r>
    </w:p>
    <w:p w14:paraId="25C76C4E" w14:textId="77777777" w:rsidR="00510437" w:rsidRDefault="00510437" w:rsidP="00510437">
      <w:pPr>
        <w:pStyle w:val="PL"/>
      </w:pPr>
      <w:r>
        <w:t xml:space="preserve">        - name: subscriptionId</w:t>
      </w:r>
    </w:p>
    <w:p w14:paraId="6E92A80D" w14:textId="77777777" w:rsidR="00510437" w:rsidRDefault="00510437" w:rsidP="00510437">
      <w:pPr>
        <w:pStyle w:val="PL"/>
      </w:pPr>
      <w:r>
        <w:t xml:space="preserve">          in: path</w:t>
      </w:r>
    </w:p>
    <w:p w14:paraId="0B45F203" w14:textId="77777777" w:rsidR="00510437" w:rsidRDefault="00510437" w:rsidP="00510437">
      <w:pPr>
        <w:pStyle w:val="PL"/>
      </w:pPr>
      <w:r>
        <w:t xml:space="preserve">          description: Identifies the subscription to be deleted.</w:t>
      </w:r>
    </w:p>
    <w:p w14:paraId="1562172A" w14:textId="77777777" w:rsidR="00510437" w:rsidRDefault="00510437" w:rsidP="00510437">
      <w:pPr>
        <w:pStyle w:val="PL"/>
      </w:pPr>
      <w:r>
        <w:t xml:space="preserve">          required: true</w:t>
      </w:r>
    </w:p>
    <w:p w14:paraId="6F1F50F7" w14:textId="77777777" w:rsidR="00510437" w:rsidRDefault="00510437" w:rsidP="00510437">
      <w:pPr>
        <w:pStyle w:val="PL"/>
      </w:pPr>
      <w:r>
        <w:t xml:space="preserve">          schema:</w:t>
      </w:r>
    </w:p>
    <w:p w14:paraId="1F72021A" w14:textId="77777777" w:rsidR="00510437" w:rsidRDefault="00510437" w:rsidP="00510437">
      <w:pPr>
        <w:pStyle w:val="PL"/>
      </w:pPr>
      <w:r>
        <w:t xml:space="preserve">            type: string</w:t>
      </w:r>
    </w:p>
    <w:p w14:paraId="73C76859" w14:textId="77777777" w:rsidR="00510437" w:rsidRDefault="00510437" w:rsidP="00510437">
      <w:pPr>
        <w:pStyle w:val="PL"/>
      </w:pPr>
      <w:r>
        <w:t xml:space="preserve">      responses:</w:t>
      </w:r>
    </w:p>
    <w:p w14:paraId="43FB146B" w14:textId="77777777" w:rsidR="00510437" w:rsidRDefault="00510437" w:rsidP="00510437">
      <w:pPr>
        <w:pStyle w:val="PL"/>
      </w:pPr>
      <w:r>
        <w:t xml:space="preserve">        '204':</w:t>
      </w:r>
    </w:p>
    <w:p w14:paraId="124B30E7" w14:textId="77777777" w:rsidR="00510437" w:rsidRDefault="00510437" w:rsidP="00510437">
      <w:pPr>
        <w:pStyle w:val="PL"/>
      </w:pPr>
      <w:r>
        <w:t xml:space="preserve">          description: &gt;-</w:t>
      </w:r>
    </w:p>
    <w:p w14:paraId="699FD433" w14:textId="77777777" w:rsidR="00510437" w:rsidRDefault="00510437" w:rsidP="00510437">
      <w:pPr>
        <w:pStyle w:val="PL"/>
      </w:pPr>
      <w:r>
        <w:t xml:space="preserve">            Success case ("204 No Content").</w:t>
      </w:r>
    </w:p>
    <w:p w14:paraId="339C90E7" w14:textId="77777777" w:rsidR="00510437" w:rsidRDefault="00510437" w:rsidP="00510437">
      <w:pPr>
        <w:pStyle w:val="PL"/>
      </w:pPr>
      <w:r>
        <w:t xml:space="preserve">            The subscription resource has been deleted. The response message body</w:t>
      </w:r>
    </w:p>
    <w:p w14:paraId="186FC8BC" w14:textId="77777777" w:rsidR="00510437" w:rsidRDefault="00510437" w:rsidP="00510437">
      <w:pPr>
        <w:pStyle w:val="PL"/>
      </w:pPr>
      <w:r>
        <w:t xml:space="preserve">            is absent.</w:t>
      </w:r>
    </w:p>
    <w:p w14:paraId="13748D78" w14:textId="77777777" w:rsidR="00510437" w:rsidRDefault="00510437" w:rsidP="00510437">
      <w:pPr>
        <w:pStyle w:val="PL"/>
      </w:pPr>
      <w:r>
        <w:t xml:space="preserve">        default:</w:t>
      </w:r>
    </w:p>
    <w:p w14:paraId="7963FEC5" w14:textId="77777777" w:rsidR="00510437" w:rsidRDefault="00510437" w:rsidP="00510437">
      <w:pPr>
        <w:pStyle w:val="PL"/>
      </w:pPr>
      <w:r>
        <w:t xml:space="preserve">          description: Error case.</w:t>
      </w:r>
    </w:p>
    <w:p w14:paraId="0C31C507" w14:textId="77777777" w:rsidR="00510437" w:rsidRDefault="00510437" w:rsidP="00510437">
      <w:pPr>
        <w:pStyle w:val="PL"/>
      </w:pPr>
      <w:r>
        <w:t xml:space="preserve">          content:</w:t>
      </w:r>
    </w:p>
    <w:p w14:paraId="6C6061F3" w14:textId="77777777" w:rsidR="00510437" w:rsidRDefault="00510437" w:rsidP="00510437">
      <w:pPr>
        <w:pStyle w:val="PL"/>
      </w:pPr>
      <w:r>
        <w:t xml:space="preserve">            application/json:</w:t>
      </w:r>
    </w:p>
    <w:p w14:paraId="489AA143" w14:textId="77777777" w:rsidR="00510437" w:rsidRDefault="00510437" w:rsidP="00510437">
      <w:pPr>
        <w:pStyle w:val="PL"/>
      </w:pPr>
      <w:r>
        <w:t xml:space="preserve">              schema:</w:t>
      </w:r>
    </w:p>
    <w:p w14:paraId="6F295616" w14:textId="77777777" w:rsidR="00510437" w:rsidRDefault="00510437" w:rsidP="00510437">
      <w:pPr>
        <w:pStyle w:val="PL"/>
      </w:pPr>
      <w:r>
        <w:t xml:space="preserve">                $ref: 'TS28623_ComDefs.yaml#/components/schemas/ErrorResponse'</w:t>
      </w:r>
    </w:p>
    <w:p w14:paraId="1FD88686" w14:textId="77777777" w:rsidR="00510437" w:rsidRDefault="00510437" w:rsidP="00510437">
      <w:pPr>
        <w:pStyle w:val="PL"/>
      </w:pPr>
      <w:r>
        <w:t>components:</w:t>
      </w:r>
    </w:p>
    <w:p w14:paraId="50AD9852" w14:textId="77777777" w:rsidR="00510437" w:rsidRDefault="00510437" w:rsidP="00510437">
      <w:pPr>
        <w:pStyle w:val="PL"/>
      </w:pPr>
      <w:r>
        <w:t xml:space="preserve">  schemas:</w:t>
      </w:r>
    </w:p>
    <w:p w14:paraId="2EB9733B" w14:textId="77777777" w:rsidR="00510437" w:rsidRDefault="00510437" w:rsidP="00510437">
      <w:pPr>
        <w:pStyle w:val="PL"/>
      </w:pPr>
      <w:r>
        <w:t xml:space="preserve">    FileDataType:</w:t>
      </w:r>
    </w:p>
    <w:p w14:paraId="1B86786D" w14:textId="77777777" w:rsidR="00510437" w:rsidRDefault="00510437" w:rsidP="00510437">
      <w:pPr>
        <w:pStyle w:val="PL"/>
      </w:pPr>
      <w:r>
        <w:t xml:space="preserve">      type: string</w:t>
      </w:r>
    </w:p>
    <w:p w14:paraId="10C6A6D9" w14:textId="77777777" w:rsidR="00510437" w:rsidRDefault="00510437" w:rsidP="00510437">
      <w:pPr>
        <w:pStyle w:val="PL"/>
      </w:pPr>
      <w:r>
        <w:t xml:space="preserve">      enum:</w:t>
      </w:r>
    </w:p>
    <w:p w14:paraId="2FFB7D9E" w14:textId="77777777" w:rsidR="00510437" w:rsidRDefault="00510437" w:rsidP="00510437">
      <w:pPr>
        <w:pStyle w:val="PL"/>
      </w:pPr>
      <w:r>
        <w:t xml:space="preserve">        - Performance</w:t>
      </w:r>
    </w:p>
    <w:p w14:paraId="5E0EE55F" w14:textId="77777777" w:rsidR="00510437" w:rsidRDefault="00510437" w:rsidP="00510437">
      <w:pPr>
        <w:pStyle w:val="PL"/>
      </w:pPr>
      <w:r>
        <w:t xml:space="preserve">        - Trace</w:t>
      </w:r>
    </w:p>
    <w:p w14:paraId="7C825895" w14:textId="77777777" w:rsidR="00510437" w:rsidRDefault="00510437" w:rsidP="00510437">
      <w:pPr>
        <w:pStyle w:val="PL"/>
      </w:pPr>
      <w:r>
        <w:t xml:space="preserve">        - Anatytics</w:t>
      </w:r>
    </w:p>
    <w:p w14:paraId="2F8D3BA0" w14:textId="77777777" w:rsidR="00510437" w:rsidRDefault="00510437" w:rsidP="00510437">
      <w:pPr>
        <w:pStyle w:val="PL"/>
      </w:pPr>
      <w:r>
        <w:t xml:space="preserve">        - Proprietary</w:t>
      </w:r>
    </w:p>
    <w:p w14:paraId="58352764" w14:textId="77777777" w:rsidR="00510437" w:rsidRDefault="00510437" w:rsidP="00510437">
      <w:pPr>
        <w:pStyle w:val="PL"/>
      </w:pPr>
      <w:r>
        <w:t xml:space="preserve">    FileNotificationTypes:</w:t>
      </w:r>
    </w:p>
    <w:p w14:paraId="0A34FEFF" w14:textId="77777777" w:rsidR="00510437" w:rsidRDefault="00510437" w:rsidP="00510437">
      <w:pPr>
        <w:pStyle w:val="PL"/>
      </w:pPr>
      <w:r>
        <w:t xml:space="preserve">      type: string</w:t>
      </w:r>
    </w:p>
    <w:p w14:paraId="2E27440B" w14:textId="77777777" w:rsidR="00510437" w:rsidRDefault="00510437" w:rsidP="00510437">
      <w:pPr>
        <w:pStyle w:val="PL"/>
      </w:pPr>
      <w:r>
        <w:t xml:space="preserve">      enum:</w:t>
      </w:r>
    </w:p>
    <w:p w14:paraId="336A37CF" w14:textId="77777777" w:rsidR="00510437" w:rsidRDefault="00510437" w:rsidP="00510437">
      <w:pPr>
        <w:pStyle w:val="PL"/>
      </w:pPr>
      <w:r>
        <w:t xml:space="preserve">        - notifyFileReady</w:t>
      </w:r>
    </w:p>
    <w:p w14:paraId="0CEBC390" w14:textId="77777777" w:rsidR="00510437" w:rsidRDefault="00510437" w:rsidP="00510437">
      <w:pPr>
        <w:pStyle w:val="PL"/>
      </w:pPr>
      <w:r>
        <w:t xml:space="preserve">        - notifyFilePreparationError</w:t>
      </w:r>
    </w:p>
    <w:p w14:paraId="4BBA2A1A" w14:textId="77777777" w:rsidR="00510437" w:rsidRDefault="00510437" w:rsidP="00510437">
      <w:pPr>
        <w:pStyle w:val="PL"/>
      </w:pPr>
      <w:r>
        <w:t xml:space="preserve">    FileInfo:</w:t>
      </w:r>
    </w:p>
    <w:p w14:paraId="3FEE0987" w14:textId="77777777" w:rsidR="00510437" w:rsidRDefault="00510437" w:rsidP="00510437">
      <w:pPr>
        <w:pStyle w:val="PL"/>
      </w:pPr>
      <w:r>
        <w:t xml:space="preserve">      type: object</w:t>
      </w:r>
    </w:p>
    <w:p w14:paraId="29F050F8" w14:textId="77777777" w:rsidR="00510437" w:rsidRDefault="00510437" w:rsidP="00510437">
      <w:pPr>
        <w:pStyle w:val="PL"/>
      </w:pPr>
      <w:r>
        <w:t xml:space="preserve">      properties:</w:t>
      </w:r>
    </w:p>
    <w:p w14:paraId="035EF42B" w14:textId="77777777" w:rsidR="00510437" w:rsidRDefault="00510437" w:rsidP="00510437">
      <w:pPr>
        <w:pStyle w:val="PL"/>
      </w:pPr>
      <w:r>
        <w:t xml:space="preserve">        fileLocation:</w:t>
      </w:r>
    </w:p>
    <w:p w14:paraId="6CC9C054" w14:textId="77777777" w:rsidR="00510437" w:rsidRDefault="00510437" w:rsidP="00510437">
      <w:pPr>
        <w:pStyle w:val="PL"/>
      </w:pPr>
      <w:r>
        <w:t xml:space="preserve">          $ref: 'TS28623_ComDefs.yaml#/components/schemas/Uri'</w:t>
      </w:r>
    </w:p>
    <w:p w14:paraId="12E444E3" w14:textId="77777777" w:rsidR="00510437" w:rsidRDefault="00510437" w:rsidP="00510437">
      <w:pPr>
        <w:pStyle w:val="PL"/>
      </w:pPr>
      <w:r>
        <w:t xml:space="preserve">        fileSize:</w:t>
      </w:r>
    </w:p>
    <w:p w14:paraId="5A33815E" w14:textId="77777777" w:rsidR="00510437" w:rsidRDefault="00510437" w:rsidP="00510437">
      <w:pPr>
        <w:pStyle w:val="PL"/>
      </w:pPr>
      <w:r>
        <w:t xml:space="preserve">          type: integer</w:t>
      </w:r>
    </w:p>
    <w:p w14:paraId="04F6E93D" w14:textId="77777777" w:rsidR="00510437" w:rsidRDefault="00510437" w:rsidP="00510437">
      <w:pPr>
        <w:pStyle w:val="PL"/>
      </w:pPr>
      <w:r>
        <w:t xml:space="preserve">        fileReadyTime:</w:t>
      </w:r>
    </w:p>
    <w:p w14:paraId="0F5E86D4" w14:textId="77777777" w:rsidR="00510437" w:rsidRDefault="00510437" w:rsidP="00510437">
      <w:pPr>
        <w:pStyle w:val="PL"/>
      </w:pPr>
      <w:r>
        <w:t xml:space="preserve">          $ref: 'TS28623_ComDefs.yaml#/components/schemas/DateTime'</w:t>
      </w:r>
    </w:p>
    <w:p w14:paraId="3867394D" w14:textId="77777777" w:rsidR="00510437" w:rsidRDefault="00510437" w:rsidP="00510437">
      <w:pPr>
        <w:pStyle w:val="PL"/>
      </w:pPr>
      <w:r>
        <w:t xml:space="preserve">        fileExpirationTime:</w:t>
      </w:r>
    </w:p>
    <w:p w14:paraId="6B0E00FB" w14:textId="77777777" w:rsidR="00510437" w:rsidRDefault="00510437" w:rsidP="00510437">
      <w:pPr>
        <w:pStyle w:val="PL"/>
      </w:pPr>
      <w:r>
        <w:t xml:space="preserve">          $ref: 'TS28623_ComDefs.yaml#/components/schemas/DateTime'</w:t>
      </w:r>
    </w:p>
    <w:p w14:paraId="13489E5D" w14:textId="77777777" w:rsidR="00510437" w:rsidRDefault="00510437" w:rsidP="00510437">
      <w:pPr>
        <w:pStyle w:val="PL"/>
      </w:pPr>
      <w:r>
        <w:t xml:space="preserve">        fileCompression:</w:t>
      </w:r>
    </w:p>
    <w:p w14:paraId="63F00EF4" w14:textId="77777777" w:rsidR="00510437" w:rsidRDefault="00510437" w:rsidP="00510437">
      <w:pPr>
        <w:pStyle w:val="PL"/>
      </w:pPr>
      <w:r>
        <w:t xml:space="preserve">          type: string</w:t>
      </w:r>
    </w:p>
    <w:p w14:paraId="0B7A9730" w14:textId="77777777" w:rsidR="00510437" w:rsidRDefault="00510437" w:rsidP="00510437">
      <w:pPr>
        <w:pStyle w:val="PL"/>
      </w:pPr>
      <w:r>
        <w:t xml:space="preserve">        fileFormat:</w:t>
      </w:r>
    </w:p>
    <w:p w14:paraId="7906B92B" w14:textId="77777777" w:rsidR="00510437" w:rsidRDefault="00510437" w:rsidP="00510437">
      <w:pPr>
        <w:pStyle w:val="PL"/>
      </w:pPr>
      <w:r>
        <w:t xml:space="preserve">          type: string</w:t>
      </w:r>
    </w:p>
    <w:p w14:paraId="11FA9152" w14:textId="77777777" w:rsidR="00510437" w:rsidRDefault="00510437" w:rsidP="00510437">
      <w:pPr>
        <w:pStyle w:val="PL"/>
      </w:pPr>
      <w:r>
        <w:t xml:space="preserve">        fileDataType:</w:t>
      </w:r>
    </w:p>
    <w:p w14:paraId="54A5C371" w14:textId="77777777" w:rsidR="00510437" w:rsidRDefault="00510437" w:rsidP="00510437">
      <w:pPr>
        <w:pStyle w:val="PL"/>
      </w:pPr>
      <w:r>
        <w:t xml:space="preserve">           $ref: '#/components/schemas/FileDataType'</w:t>
      </w:r>
    </w:p>
    <w:p w14:paraId="764798EB" w14:textId="77777777" w:rsidR="00510437" w:rsidRDefault="00510437" w:rsidP="00510437">
      <w:pPr>
        <w:pStyle w:val="PL"/>
      </w:pPr>
      <w:r>
        <w:t xml:space="preserve">    NotifyFileReady:</w:t>
      </w:r>
    </w:p>
    <w:p w14:paraId="33C26B87" w14:textId="77777777" w:rsidR="00510437" w:rsidRDefault="00510437" w:rsidP="00510437">
      <w:pPr>
        <w:pStyle w:val="PL"/>
      </w:pPr>
      <w:r>
        <w:t xml:space="preserve">      allOf:</w:t>
      </w:r>
    </w:p>
    <w:p w14:paraId="44A3F322" w14:textId="77777777" w:rsidR="00510437" w:rsidRDefault="00510437" w:rsidP="00510437">
      <w:pPr>
        <w:pStyle w:val="PL"/>
      </w:pPr>
      <w:r>
        <w:t xml:space="preserve">        - $ref: 'TS28623_ComDefs.yaml#/components/schemas/NotificationHeader'</w:t>
      </w:r>
    </w:p>
    <w:p w14:paraId="60B33811" w14:textId="77777777" w:rsidR="00510437" w:rsidRDefault="00510437" w:rsidP="00510437">
      <w:pPr>
        <w:pStyle w:val="PL"/>
      </w:pPr>
      <w:r>
        <w:t xml:space="preserve">        - type: object</w:t>
      </w:r>
    </w:p>
    <w:p w14:paraId="567AC069" w14:textId="77777777" w:rsidR="00510437" w:rsidRDefault="00510437" w:rsidP="00510437">
      <w:pPr>
        <w:pStyle w:val="PL"/>
      </w:pPr>
      <w:r>
        <w:t xml:space="preserve">          properties:</w:t>
      </w:r>
    </w:p>
    <w:p w14:paraId="3E346CFD" w14:textId="77777777" w:rsidR="00510437" w:rsidRDefault="00510437" w:rsidP="00510437">
      <w:pPr>
        <w:pStyle w:val="PL"/>
      </w:pPr>
      <w:r>
        <w:t xml:space="preserve">            fileInfoList:</w:t>
      </w:r>
    </w:p>
    <w:p w14:paraId="7C45EE83" w14:textId="77777777" w:rsidR="00510437" w:rsidRDefault="00510437" w:rsidP="00510437">
      <w:pPr>
        <w:pStyle w:val="PL"/>
      </w:pPr>
      <w:r>
        <w:t xml:space="preserve">              type: array</w:t>
      </w:r>
    </w:p>
    <w:p w14:paraId="21DC182B" w14:textId="77777777" w:rsidR="00510437" w:rsidRDefault="00510437" w:rsidP="00510437">
      <w:pPr>
        <w:pStyle w:val="PL"/>
      </w:pPr>
      <w:r>
        <w:t xml:space="preserve">              items:</w:t>
      </w:r>
    </w:p>
    <w:p w14:paraId="1397F7C6" w14:textId="77777777" w:rsidR="00510437" w:rsidRDefault="00510437" w:rsidP="00510437">
      <w:pPr>
        <w:pStyle w:val="PL"/>
      </w:pPr>
      <w:r>
        <w:t xml:space="preserve">                $ref: '#/components/schemas/FileInfo'</w:t>
      </w:r>
    </w:p>
    <w:p w14:paraId="48092BB7" w14:textId="77777777" w:rsidR="00510437" w:rsidRDefault="00510437" w:rsidP="00510437">
      <w:pPr>
        <w:pStyle w:val="PL"/>
      </w:pPr>
      <w:r>
        <w:t xml:space="preserve">            additionalText:</w:t>
      </w:r>
    </w:p>
    <w:p w14:paraId="22DEDB95" w14:textId="77777777" w:rsidR="00510437" w:rsidRDefault="00510437" w:rsidP="00510437">
      <w:pPr>
        <w:pStyle w:val="PL"/>
      </w:pPr>
      <w:r>
        <w:t xml:space="preserve">              type: string</w:t>
      </w:r>
    </w:p>
    <w:p w14:paraId="5A9A9D46" w14:textId="77777777" w:rsidR="00510437" w:rsidRDefault="00510437" w:rsidP="00510437">
      <w:pPr>
        <w:pStyle w:val="PL"/>
      </w:pPr>
      <w:r>
        <w:t xml:space="preserve">    NotifyFilePreparationError:</w:t>
      </w:r>
    </w:p>
    <w:p w14:paraId="78905E78" w14:textId="77777777" w:rsidR="00510437" w:rsidRDefault="00510437" w:rsidP="00510437">
      <w:pPr>
        <w:pStyle w:val="PL"/>
      </w:pPr>
      <w:r>
        <w:t xml:space="preserve">      allOf:</w:t>
      </w:r>
    </w:p>
    <w:p w14:paraId="55850BD7" w14:textId="77777777" w:rsidR="00510437" w:rsidRDefault="00510437" w:rsidP="00510437">
      <w:pPr>
        <w:pStyle w:val="PL"/>
      </w:pPr>
      <w:r>
        <w:t xml:space="preserve">        - $ref: 'TS28623_ComDefs.yaml#/components/schemas/NotificationHeader'</w:t>
      </w:r>
    </w:p>
    <w:p w14:paraId="6C2426D2" w14:textId="77777777" w:rsidR="00510437" w:rsidRDefault="00510437" w:rsidP="00510437">
      <w:pPr>
        <w:pStyle w:val="PL"/>
      </w:pPr>
      <w:r>
        <w:t xml:space="preserve">        - type: object</w:t>
      </w:r>
    </w:p>
    <w:p w14:paraId="41F23FD3" w14:textId="77777777" w:rsidR="00510437" w:rsidRDefault="00510437" w:rsidP="00510437">
      <w:pPr>
        <w:pStyle w:val="PL"/>
      </w:pPr>
      <w:r>
        <w:t xml:space="preserve">          properties:</w:t>
      </w:r>
    </w:p>
    <w:p w14:paraId="05874D1C" w14:textId="77777777" w:rsidR="00510437" w:rsidRDefault="00510437" w:rsidP="00510437">
      <w:pPr>
        <w:pStyle w:val="PL"/>
      </w:pPr>
      <w:r>
        <w:t xml:space="preserve">            fileInfoList:</w:t>
      </w:r>
    </w:p>
    <w:p w14:paraId="32A5DB47" w14:textId="77777777" w:rsidR="00510437" w:rsidRDefault="00510437" w:rsidP="00510437">
      <w:pPr>
        <w:pStyle w:val="PL"/>
      </w:pPr>
      <w:r>
        <w:t xml:space="preserve">              type: array</w:t>
      </w:r>
    </w:p>
    <w:p w14:paraId="1FD9FDCC" w14:textId="77777777" w:rsidR="00510437" w:rsidRDefault="00510437" w:rsidP="00510437">
      <w:pPr>
        <w:pStyle w:val="PL"/>
      </w:pPr>
      <w:r>
        <w:t xml:space="preserve">              items:</w:t>
      </w:r>
    </w:p>
    <w:p w14:paraId="08EA4E22" w14:textId="77777777" w:rsidR="00510437" w:rsidRDefault="00510437" w:rsidP="00510437">
      <w:pPr>
        <w:pStyle w:val="PL"/>
      </w:pPr>
      <w:r>
        <w:t xml:space="preserve">                $ref: '#/components/schemas/FileInfo'</w:t>
      </w:r>
    </w:p>
    <w:p w14:paraId="1FC42BB8" w14:textId="77777777" w:rsidR="00510437" w:rsidRDefault="00510437" w:rsidP="00510437">
      <w:pPr>
        <w:pStyle w:val="PL"/>
      </w:pPr>
      <w:r>
        <w:t xml:space="preserve">            reason:</w:t>
      </w:r>
    </w:p>
    <w:p w14:paraId="43CE029E" w14:textId="77777777" w:rsidR="00510437" w:rsidRDefault="00510437" w:rsidP="00510437">
      <w:pPr>
        <w:pStyle w:val="PL"/>
      </w:pPr>
      <w:r>
        <w:t xml:space="preserve">              type: string</w:t>
      </w:r>
    </w:p>
    <w:p w14:paraId="514739E5" w14:textId="77777777" w:rsidR="00510437" w:rsidRDefault="00510437" w:rsidP="00510437">
      <w:pPr>
        <w:pStyle w:val="PL"/>
      </w:pPr>
      <w:r>
        <w:t xml:space="preserve">            additionalText:</w:t>
      </w:r>
    </w:p>
    <w:p w14:paraId="3484DF82" w14:textId="77777777" w:rsidR="00510437" w:rsidRDefault="00510437" w:rsidP="00510437">
      <w:pPr>
        <w:pStyle w:val="PL"/>
      </w:pPr>
      <w:r>
        <w:t xml:space="preserve">              type: string</w:t>
      </w:r>
    </w:p>
    <w:bookmarkEnd w:id="4429"/>
    <w:p w14:paraId="57F339AC" w14:textId="78AB4413" w:rsidR="00413497" w:rsidRDefault="00413497" w:rsidP="009C51BC"/>
    <w:p w14:paraId="375303EF" w14:textId="77777777" w:rsidR="00EC02EF" w:rsidRDefault="00EC02EF" w:rsidP="00EC02EF">
      <w:pPr>
        <w:pStyle w:val="Heading2"/>
        <w:rPr>
          <w:lang w:eastAsia="de-DE"/>
        </w:rPr>
      </w:pPr>
      <w:bookmarkStart w:id="4430" w:name="_Toc138080310"/>
      <w:r>
        <w:t>A.7.3</w:t>
      </w:r>
      <w:r>
        <w:tab/>
      </w:r>
      <w:r>
        <w:rPr>
          <w:lang w:eastAsia="de-DE"/>
        </w:rPr>
        <w:t>Integration with ONAP VES</w:t>
      </w:r>
      <w:bookmarkEnd w:id="4430"/>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1" w:name="_Toc35856830"/>
      <w:bookmarkStart w:id="4432" w:name="_Toc44001732"/>
      <w:bookmarkStart w:id="4433" w:name="_Toc51581338"/>
      <w:bookmarkStart w:id="4434" w:name="_Toc52356601"/>
      <w:bookmarkStart w:id="4435" w:name="_Toc55228171"/>
      <w:bookmarkStart w:id="4436" w:name="_Toc138080311"/>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1"/>
      <w:bookmarkEnd w:id="4432"/>
      <w:bookmarkEnd w:id="4433"/>
      <w:bookmarkEnd w:id="4434"/>
      <w:bookmarkEnd w:id="4435"/>
      <w:bookmarkEnd w:id="4436"/>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29"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7" w:name="historyclause"/>
      <w:r w:rsidRPr="00215D3C">
        <w:br w:type="page"/>
      </w:r>
      <w:bookmarkStart w:id="4438" w:name="_Toc20494861"/>
      <w:bookmarkStart w:id="4439" w:name="_Toc26975941"/>
      <w:bookmarkStart w:id="4440" w:name="_Toc35856831"/>
      <w:bookmarkStart w:id="4441" w:name="_Toc44001733"/>
      <w:bookmarkStart w:id="4442" w:name="_Toc51581339"/>
      <w:bookmarkStart w:id="4443" w:name="_Toc52356602"/>
      <w:bookmarkStart w:id="4444" w:name="_Toc55228172"/>
      <w:bookmarkStart w:id="4445" w:name="_Toc138080312"/>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8"/>
      <w:bookmarkEnd w:id="4439"/>
      <w:bookmarkEnd w:id="4440"/>
      <w:bookmarkEnd w:id="4441"/>
      <w:bookmarkEnd w:id="4442"/>
      <w:bookmarkEnd w:id="4443"/>
      <w:bookmarkEnd w:id="4444"/>
      <w:bookmarkEnd w:id="4445"/>
    </w:p>
    <w:p w14:paraId="27310CFB" w14:textId="77777777" w:rsidR="009C315A" w:rsidRPr="00215D3C" w:rsidRDefault="009C315A" w:rsidP="009C315A">
      <w:pPr>
        <w:pStyle w:val="TH"/>
      </w:pPr>
      <w:bookmarkStart w:id="4446" w:name="OLE_LINK18"/>
      <w:bookmarkEnd w:id="4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E53FC"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E53FC"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E53FC"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E53FC"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bookmarkEnd w:id="4446"/>
    </w:tbl>
    <w:p w14:paraId="3AB4A6C5" w14:textId="77777777"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29C83" w14:textId="77777777" w:rsidR="00FA7AD2" w:rsidRDefault="00FA7AD2">
      <w:r>
        <w:separator/>
      </w:r>
    </w:p>
  </w:endnote>
  <w:endnote w:type="continuationSeparator" w:id="0">
    <w:p w14:paraId="270EF95C" w14:textId="77777777" w:rsidR="00FA7AD2" w:rsidRDefault="00FA7A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8FD80" w14:textId="77777777" w:rsidR="00FA7AD2" w:rsidRDefault="00FA7AD2">
      <w:r>
        <w:separator/>
      </w:r>
    </w:p>
  </w:footnote>
  <w:footnote w:type="continuationSeparator" w:id="0">
    <w:p w14:paraId="0310F113" w14:textId="77777777" w:rsidR="00FA7AD2" w:rsidRDefault="00FA7A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05854"/>
    <w:rsid w:val="00911EFA"/>
    <w:rsid w:val="00913E88"/>
    <w:rsid w:val="009150CE"/>
    <w:rsid w:val="009150EA"/>
    <w:rsid w:val="00920064"/>
    <w:rsid w:val="00920CF5"/>
    <w:rsid w:val="009214EF"/>
    <w:rsid w:val="00921DC5"/>
    <w:rsid w:val="009227D5"/>
    <w:rsid w:val="00922DBE"/>
    <w:rsid w:val="00923B6C"/>
    <w:rsid w:val="00925B07"/>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71932"/>
    <w:rsid w:val="00A90E90"/>
    <w:rsid w:val="00A91F34"/>
    <w:rsid w:val="00A94755"/>
    <w:rsid w:val="00A9611F"/>
    <w:rsid w:val="00A964B1"/>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07E9"/>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MnS/tree/Rel-16/OpenAPI"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75268</Words>
  <Characters>429033</Characters>
  <Application>Microsoft Office Word</Application>
  <DocSecurity>0</DocSecurity>
  <Lines>3575</Lines>
  <Paragraphs>1006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503295</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2023-06-22T13:27:00Z</dcterms:created>
  <dcterms:modified xsi:type="dcterms:W3CDTF">2023-06-22T13:27:00Z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