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B48F3" w14:paraId="351FEE11" w14:textId="77777777">
        <w:trPr>
          <w:cantSplit/>
        </w:trPr>
        <w:tc>
          <w:tcPr>
            <w:tcW w:w="10423" w:type="dxa"/>
            <w:gridSpan w:val="2"/>
            <w:shd w:val="clear" w:color="auto" w:fill="auto"/>
          </w:tcPr>
          <w:p w14:paraId="187AABDD" w14:textId="77777777" w:rsidR="005B48F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700-57</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2025</w:t>
            </w:r>
            <w:r>
              <w:rPr>
                <w:sz w:val="32"/>
              </w:rPr>
              <w:t>-</w:t>
            </w:r>
            <w:bookmarkEnd w:id="4"/>
            <w:r>
              <w:rPr>
                <w:rFonts w:eastAsia="SimSun" w:hint="eastAsia"/>
                <w:sz w:val="32"/>
                <w:lang w:val="en-US" w:eastAsia="zh-CN"/>
              </w:rPr>
              <w:t>04</w:t>
            </w:r>
            <w:r>
              <w:rPr>
                <w:sz w:val="32"/>
              </w:rPr>
              <w:t>)</w:t>
            </w:r>
          </w:p>
        </w:tc>
      </w:tr>
      <w:tr w:rsidR="005B48F3" w14:paraId="71E3001B" w14:textId="77777777">
        <w:trPr>
          <w:cantSplit/>
          <w:trHeight w:hRule="exact" w:val="1134"/>
        </w:trPr>
        <w:tc>
          <w:tcPr>
            <w:tcW w:w="10423" w:type="dxa"/>
            <w:gridSpan w:val="2"/>
            <w:shd w:val="clear" w:color="auto" w:fill="auto"/>
          </w:tcPr>
          <w:p w14:paraId="24FCBF2B" w14:textId="77777777" w:rsidR="005B48F3" w:rsidRDefault="00000000">
            <w:pPr>
              <w:pStyle w:val="ZB"/>
              <w:framePr w:w="0" w:hRule="auto" w:wrap="auto" w:vAnchor="margin" w:hAnchor="text" w:yAlign="inline"/>
            </w:pPr>
            <w:r>
              <w:t xml:space="preserve">Technical </w:t>
            </w:r>
            <w:bookmarkStart w:id="5" w:name="spectype2"/>
            <w:r>
              <w:t>Report</w:t>
            </w:r>
            <w:bookmarkEnd w:id="5"/>
          </w:p>
          <w:p w14:paraId="0F3EA8EB" w14:textId="77777777" w:rsidR="005B48F3" w:rsidRDefault="005B48F3">
            <w:pPr>
              <w:pStyle w:val="Guidance"/>
            </w:pPr>
          </w:p>
        </w:tc>
      </w:tr>
      <w:tr w:rsidR="005B48F3" w14:paraId="3152765C" w14:textId="77777777">
        <w:trPr>
          <w:cantSplit/>
          <w:trHeight w:hRule="exact" w:val="3686"/>
        </w:trPr>
        <w:tc>
          <w:tcPr>
            <w:tcW w:w="10423" w:type="dxa"/>
            <w:gridSpan w:val="2"/>
            <w:tcBorders>
              <w:bottom w:val="single" w:sz="12" w:space="0" w:color="auto"/>
            </w:tcBorders>
            <w:shd w:val="clear" w:color="auto" w:fill="auto"/>
          </w:tcPr>
          <w:p w14:paraId="2C88099D" w14:textId="77777777" w:rsidR="005B48F3" w:rsidRDefault="00000000">
            <w:pPr>
              <w:pStyle w:val="ZT"/>
              <w:framePr w:wrap="auto" w:hAnchor="text" w:yAlign="inline"/>
            </w:pPr>
            <w:r>
              <w:t>3rd Generation Partnership Project;</w:t>
            </w:r>
          </w:p>
          <w:p w14:paraId="79E5A4F9" w14:textId="77777777" w:rsidR="005B48F3" w:rsidRDefault="00000000">
            <w:pPr>
              <w:pStyle w:val="ZT"/>
              <w:framePr w:wrap="auto" w:hAnchor="text" w:yAlign="inline"/>
            </w:pPr>
            <w:r>
              <w:t xml:space="preserve">Technical Specification Group </w:t>
            </w:r>
            <w:bookmarkStart w:id="6" w:name="specTitle"/>
            <w:r>
              <w:rPr>
                <w:lang w:val="en-IN"/>
              </w:rPr>
              <w:t>Services and System Aspects</w:t>
            </w:r>
            <w:r>
              <w:t>;</w:t>
            </w:r>
          </w:p>
          <w:bookmarkEnd w:id="6"/>
          <w:p w14:paraId="79F6D598" w14:textId="77777777" w:rsidR="005B48F3" w:rsidRDefault="00000000">
            <w:pPr>
              <w:pStyle w:val="ZT"/>
              <w:framePr w:wrap="auto" w:hAnchor="text" w:yAlign="inline"/>
            </w:pPr>
            <w:r>
              <w:rPr>
                <w:rFonts w:hint="eastAsia"/>
              </w:rPr>
              <w:t>Study on application enablement aspects for MMTel Phase 2</w:t>
            </w:r>
          </w:p>
          <w:p w14:paraId="0D6D3337" w14:textId="77777777" w:rsidR="005B48F3"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5B48F3" w14:paraId="0B1AECCD" w14:textId="77777777">
        <w:trPr>
          <w:cantSplit/>
        </w:trPr>
        <w:tc>
          <w:tcPr>
            <w:tcW w:w="10423" w:type="dxa"/>
            <w:gridSpan w:val="2"/>
            <w:tcBorders>
              <w:top w:val="single" w:sz="12" w:space="0" w:color="auto"/>
              <w:bottom w:val="dashed" w:sz="4" w:space="0" w:color="auto"/>
            </w:tcBorders>
            <w:shd w:val="clear" w:color="auto" w:fill="auto"/>
          </w:tcPr>
          <w:p w14:paraId="439375CC" w14:textId="77777777" w:rsidR="005B48F3" w:rsidRDefault="00000000">
            <w:pPr>
              <w:pStyle w:val="TAR"/>
            </w:pPr>
            <w:r>
              <w:tab/>
            </w:r>
          </w:p>
        </w:tc>
      </w:tr>
      <w:bookmarkStart w:id="7" w:name="_MON_1684549432"/>
      <w:bookmarkEnd w:id="7"/>
      <w:tr w:rsidR="005B48F3" w14:paraId="408213F1" w14:textId="77777777">
        <w:trPr>
          <w:cantSplit/>
          <w:trHeight w:hRule="exact" w:val="1531"/>
        </w:trPr>
        <w:tc>
          <w:tcPr>
            <w:tcW w:w="5211" w:type="dxa"/>
            <w:tcBorders>
              <w:top w:val="dashed" w:sz="4" w:space="0" w:color="auto"/>
              <w:bottom w:val="dashed" w:sz="4" w:space="0" w:color="auto"/>
            </w:tcBorders>
            <w:shd w:val="clear" w:color="auto" w:fill="auto"/>
          </w:tcPr>
          <w:p w14:paraId="22FB3836" w14:textId="77777777" w:rsidR="005B48F3" w:rsidRDefault="00000000">
            <w:pPr>
              <w:pStyle w:val="TAL"/>
            </w:pPr>
            <w:r>
              <w:object w:dxaOrig="2050" w:dyaOrig="1250" w14:anchorId="44DED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806307675" r:id="rId10"/>
              </w:object>
            </w:r>
          </w:p>
        </w:tc>
        <w:bookmarkStart w:id="8" w:name="_MON_1710316168"/>
        <w:bookmarkEnd w:id="8"/>
        <w:tc>
          <w:tcPr>
            <w:tcW w:w="5212" w:type="dxa"/>
            <w:tcBorders>
              <w:top w:val="dashed" w:sz="4" w:space="0" w:color="auto"/>
              <w:bottom w:val="dashed" w:sz="4" w:space="0" w:color="auto"/>
            </w:tcBorders>
            <w:shd w:val="clear" w:color="auto" w:fill="auto"/>
          </w:tcPr>
          <w:p w14:paraId="1AA82AE3" w14:textId="77777777" w:rsidR="005B48F3" w:rsidRDefault="00000000">
            <w:pPr>
              <w:pStyle w:val="TAR"/>
            </w:pPr>
            <w:r>
              <w:object w:dxaOrig="2560" w:dyaOrig="1500" w14:anchorId="34E78940">
                <v:shape id="_x0000_i1026" type="#_x0000_t75" style="width:127.85pt;height:74.9pt" o:ole="">
                  <v:imagedata r:id="rId11" o:title=""/>
                </v:shape>
                <o:OLEObject Type="Embed" ProgID="Word.Picture.8" ShapeID="_x0000_i1026" DrawAspect="Content" ObjectID="_1806307676" r:id="rId12"/>
              </w:object>
            </w:r>
          </w:p>
        </w:tc>
      </w:tr>
      <w:tr w:rsidR="005B48F3" w14:paraId="1AA94029"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943D758" w14:textId="77777777" w:rsidR="005B48F3" w:rsidRDefault="005B48F3">
            <w:pPr>
              <w:pStyle w:val="TAL"/>
            </w:pPr>
            <w:bookmarkStart w:id="9" w:name="_MON_1710316271"/>
            <w:bookmarkEnd w:id="9"/>
          </w:p>
        </w:tc>
      </w:tr>
      <w:tr w:rsidR="005B48F3" w14:paraId="60A5407E" w14:textId="77777777">
        <w:trPr>
          <w:cantSplit/>
          <w:trHeight w:hRule="exact" w:val="964"/>
        </w:trPr>
        <w:tc>
          <w:tcPr>
            <w:tcW w:w="10423" w:type="dxa"/>
            <w:gridSpan w:val="2"/>
            <w:tcBorders>
              <w:top w:val="dashed" w:sz="4" w:space="0" w:color="auto"/>
            </w:tcBorders>
            <w:shd w:val="clear" w:color="auto" w:fill="auto"/>
          </w:tcPr>
          <w:p w14:paraId="6A0F1BAA" w14:textId="77777777" w:rsidR="005B48F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EA805A7" w14:textId="77777777" w:rsidR="005B48F3" w:rsidRDefault="005B48F3">
      <w:pPr>
        <w:sectPr w:rsidR="005B48F3">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B48F3" w14:paraId="107A717F" w14:textId="77777777">
        <w:trPr>
          <w:trHeight w:hRule="exact" w:val="5670"/>
        </w:trPr>
        <w:tc>
          <w:tcPr>
            <w:tcW w:w="10423" w:type="dxa"/>
            <w:shd w:val="clear" w:color="auto" w:fill="auto"/>
          </w:tcPr>
          <w:p w14:paraId="4EEDB660" w14:textId="77777777" w:rsidR="005B48F3" w:rsidRDefault="005B48F3">
            <w:pPr>
              <w:pStyle w:val="Guidance"/>
            </w:pPr>
            <w:bookmarkStart w:id="11" w:name="page2"/>
          </w:p>
        </w:tc>
      </w:tr>
      <w:tr w:rsidR="005B48F3" w14:paraId="5D580BFB" w14:textId="77777777">
        <w:trPr>
          <w:trHeight w:hRule="exact" w:val="5387"/>
        </w:trPr>
        <w:tc>
          <w:tcPr>
            <w:tcW w:w="10423" w:type="dxa"/>
            <w:shd w:val="clear" w:color="auto" w:fill="auto"/>
          </w:tcPr>
          <w:p w14:paraId="4460C8D6" w14:textId="77777777" w:rsidR="005B48F3" w:rsidRDefault="00000000">
            <w:pPr>
              <w:pStyle w:val="FP"/>
              <w:spacing w:after="240"/>
              <w:ind w:left="2835" w:right="2835"/>
              <w:jc w:val="center"/>
              <w:rPr>
                <w:rFonts w:ascii="Arial" w:hAnsi="Arial"/>
                <w:b/>
                <w:i/>
              </w:rPr>
            </w:pPr>
            <w:bookmarkStart w:id="12" w:name="coords3gpp"/>
            <w:r>
              <w:rPr>
                <w:rFonts w:ascii="Arial" w:hAnsi="Arial"/>
                <w:b/>
                <w:i/>
              </w:rPr>
              <w:t>3GPP</w:t>
            </w:r>
          </w:p>
          <w:p w14:paraId="5005A052" w14:textId="77777777" w:rsidR="005B48F3" w:rsidRDefault="00000000">
            <w:pPr>
              <w:pStyle w:val="FP"/>
              <w:pBdr>
                <w:bottom w:val="single" w:sz="6" w:space="1" w:color="auto"/>
              </w:pBdr>
              <w:ind w:left="2835" w:right="2835"/>
              <w:jc w:val="center"/>
            </w:pPr>
            <w:r>
              <w:t>Postal address</w:t>
            </w:r>
          </w:p>
          <w:p w14:paraId="02E436D2" w14:textId="77777777" w:rsidR="005B48F3" w:rsidRDefault="005B48F3">
            <w:pPr>
              <w:pStyle w:val="FP"/>
              <w:ind w:left="2835" w:right="2835"/>
              <w:jc w:val="center"/>
              <w:rPr>
                <w:rFonts w:ascii="Arial" w:hAnsi="Arial"/>
                <w:sz w:val="18"/>
              </w:rPr>
            </w:pPr>
          </w:p>
          <w:p w14:paraId="0817BF47" w14:textId="77777777" w:rsidR="005B48F3" w:rsidRDefault="00000000">
            <w:pPr>
              <w:pStyle w:val="FP"/>
              <w:pBdr>
                <w:bottom w:val="single" w:sz="6" w:space="1" w:color="auto"/>
              </w:pBdr>
              <w:spacing w:before="240"/>
              <w:ind w:left="2835" w:right="2835"/>
              <w:jc w:val="center"/>
            </w:pPr>
            <w:r>
              <w:t>3GPP support office address</w:t>
            </w:r>
          </w:p>
          <w:p w14:paraId="1211C7FC" w14:textId="77777777" w:rsidR="005B48F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F31DA11" w14:textId="77777777" w:rsidR="005B48F3" w:rsidRDefault="00000000">
            <w:pPr>
              <w:pStyle w:val="FP"/>
              <w:ind w:left="2835" w:right="2835"/>
              <w:jc w:val="center"/>
              <w:rPr>
                <w:rFonts w:ascii="Arial" w:hAnsi="Arial"/>
                <w:sz w:val="18"/>
                <w:lang w:val="fr-FR"/>
              </w:rPr>
            </w:pPr>
            <w:r>
              <w:rPr>
                <w:rFonts w:ascii="Arial" w:hAnsi="Arial"/>
                <w:sz w:val="18"/>
                <w:lang w:val="fr-FR"/>
              </w:rPr>
              <w:t>Valbonne - FRANCE</w:t>
            </w:r>
          </w:p>
          <w:p w14:paraId="46878C5D" w14:textId="77777777" w:rsidR="005B48F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920A732" w14:textId="77777777" w:rsidR="005B48F3" w:rsidRDefault="00000000">
            <w:pPr>
              <w:pStyle w:val="FP"/>
              <w:pBdr>
                <w:bottom w:val="single" w:sz="6" w:space="1" w:color="auto"/>
              </w:pBdr>
              <w:spacing w:before="240"/>
              <w:ind w:left="2835" w:right="2835"/>
              <w:jc w:val="center"/>
            </w:pPr>
            <w:r>
              <w:t>Internet</w:t>
            </w:r>
          </w:p>
          <w:p w14:paraId="54BB1A14" w14:textId="77777777" w:rsidR="005B48F3" w:rsidRDefault="00000000">
            <w:pPr>
              <w:pStyle w:val="FP"/>
              <w:ind w:left="2835" w:right="2835"/>
              <w:jc w:val="center"/>
              <w:rPr>
                <w:rFonts w:ascii="Arial" w:hAnsi="Arial"/>
                <w:sz w:val="18"/>
              </w:rPr>
            </w:pPr>
            <w:r>
              <w:rPr>
                <w:rFonts w:ascii="Arial" w:hAnsi="Arial"/>
                <w:sz w:val="18"/>
              </w:rPr>
              <w:t>http://www.3gpp.org</w:t>
            </w:r>
            <w:bookmarkEnd w:id="12"/>
          </w:p>
          <w:p w14:paraId="28E46734" w14:textId="77777777" w:rsidR="005B48F3" w:rsidRDefault="005B48F3"/>
        </w:tc>
      </w:tr>
      <w:tr w:rsidR="005B48F3" w14:paraId="70E419BA" w14:textId="77777777">
        <w:tc>
          <w:tcPr>
            <w:tcW w:w="10423" w:type="dxa"/>
            <w:shd w:val="clear" w:color="auto" w:fill="auto"/>
            <w:vAlign w:val="bottom"/>
          </w:tcPr>
          <w:p w14:paraId="15D09113" w14:textId="77777777" w:rsidR="005B48F3"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D5A4729" w14:textId="77777777" w:rsidR="005B48F3" w:rsidRDefault="00000000">
            <w:pPr>
              <w:pStyle w:val="FP"/>
              <w:jc w:val="center"/>
            </w:pPr>
            <w:r>
              <w:t>No part may be reproduced except as authorized by written permission.</w:t>
            </w:r>
            <w:r>
              <w:br/>
              <w:t>The copyright and the foregoing restriction extend to reproduction in all media.</w:t>
            </w:r>
          </w:p>
          <w:p w14:paraId="0B68F81E" w14:textId="77777777" w:rsidR="005B48F3" w:rsidRDefault="005B48F3">
            <w:pPr>
              <w:pStyle w:val="FP"/>
              <w:jc w:val="center"/>
            </w:pPr>
          </w:p>
          <w:p w14:paraId="55035311" w14:textId="2A673B8B" w:rsidR="005B48F3" w:rsidRDefault="00000000">
            <w:pPr>
              <w:pStyle w:val="FP"/>
              <w:jc w:val="center"/>
              <w:rPr>
                <w:sz w:val="18"/>
              </w:rPr>
            </w:pPr>
            <w:r>
              <w:rPr>
                <w:sz w:val="18"/>
              </w:rPr>
              <w:t xml:space="preserve">© </w:t>
            </w:r>
            <w:bookmarkStart w:id="14" w:name="copyrightDate"/>
            <w:r>
              <w:rPr>
                <w:sz w:val="18"/>
              </w:rPr>
              <w:t>202</w:t>
            </w:r>
            <w:r w:rsidR="00C43DDD">
              <w:rPr>
                <w:sz w:val="18"/>
              </w:rPr>
              <w:t>5</w:t>
            </w:r>
            <w:bookmarkEnd w:id="14"/>
            <w:r>
              <w:rPr>
                <w:sz w:val="18"/>
              </w:rPr>
              <w:t>, 3GPP Organizational Partners (ARIB, ATIS, CCSA, ETSI, TSDSI, TTA, TTC).</w:t>
            </w:r>
            <w:bookmarkStart w:id="15" w:name="copyrightaddon"/>
            <w:bookmarkEnd w:id="15"/>
          </w:p>
          <w:p w14:paraId="7B96878B" w14:textId="77777777" w:rsidR="005B48F3" w:rsidRDefault="00000000">
            <w:pPr>
              <w:pStyle w:val="FP"/>
              <w:jc w:val="center"/>
              <w:rPr>
                <w:sz w:val="18"/>
              </w:rPr>
            </w:pPr>
            <w:r>
              <w:rPr>
                <w:sz w:val="18"/>
              </w:rPr>
              <w:t>All rights reserved.</w:t>
            </w:r>
          </w:p>
          <w:p w14:paraId="58DACD91" w14:textId="77777777" w:rsidR="005B48F3" w:rsidRDefault="005B48F3">
            <w:pPr>
              <w:pStyle w:val="FP"/>
              <w:rPr>
                <w:sz w:val="18"/>
              </w:rPr>
            </w:pPr>
          </w:p>
          <w:p w14:paraId="5D0D0712" w14:textId="77777777" w:rsidR="005B48F3" w:rsidRDefault="00000000">
            <w:pPr>
              <w:pStyle w:val="FP"/>
              <w:rPr>
                <w:sz w:val="18"/>
              </w:rPr>
            </w:pPr>
            <w:r>
              <w:rPr>
                <w:sz w:val="18"/>
              </w:rPr>
              <w:t>UMTS™ is a Trade Mark of ETSI registered for the benefit of its members</w:t>
            </w:r>
          </w:p>
          <w:p w14:paraId="57D51DBF" w14:textId="77777777" w:rsidR="005B48F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5E30AEB" w14:textId="77777777" w:rsidR="005B48F3" w:rsidRDefault="00000000">
            <w:pPr>
              <w:pStyle w:val="FP"/>
              <w:rPr>
                <w:sz w:val="18"/>
              </w:rPr>
            </w:pPr>
            <w:r>
              <w:rPr>
                <w:sz w:val="18"/>
              </w:rPr>
              <w:t>GSM® and the GSM logo are registered and owned by the GSM Association</w:t>
            </w:r>
            <w:bookmarkEnd w:id="13"/>
          </w:p>
          <w:p w14:paraId="1226ADBE" w14:textId="77777777" w:rsidR="005B48F3" w:rsidRDefault="005B48F3"/>
        </w:tc>
      </w:tr>
      <w:bookmarkEnd w:id="11"/>
    </w:tbl>
    <w:p w14:paraId="79BBEE40" w14:textId="77777777" w:rsidR="005B48F3" w:rsidRDefault="00000000">
      <w:pPr>
        <w:pStyle w:val="TT"/>
      </w:pPr>
      <w:r>
        <w:br w:type="page"/>
      </w:r>
      <w:bookmarkStart w:id="16" w:name="tableOfContents"/>
      <w:bookmarkEnd w:id="16"/>
      <w:r>
        <w:lastRenderedPageBreak/>
        <w:t>Contents</w:t>
      </w:r>
    </w:p>
    <w:p w14:paraId="39B00CDB" w14:textId="77777777" w:rsidR="005B48F3"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_Toc32426 \h </w:instrText>
      </w:r>
      <w:r>
        <w:fldChar w:fldCharType="separate"/>
      </w:r>
      <w:r>
        <w:t>4</w:t>
      </w:r>
      <w:r>
        <w:fldChar w:fldCharType="end"/>
      </w:r>
    </w:p>
    <w:p w14:paraId="31E9EDEC" w14:textId="77777777" w:rsidR="005B48F3" w:rsidRDefault="00000000">
      <w:pPr>
        <w:pStyle w:val="TOC1"/>
        <w:tabs>
          <w:tab w:val="clear" w:pos="9639"/>
          <w:tab w:val="right" w:leader="dot" w:pos="9641"/>
        </w:tabs>
      </w:pPr>
      <w:r>
        <w:t>Introduction</w:t>
      </w:r>
      <w:r>
        <w:tab/>
      </w:r>
      <w:r>
        <w:fldChar w:fldCharType="begin"/>
      </w:r>
      <w:r>
        <w:instrText xml:space="preserve"> PAGEREF _Toc24749 \h </w:instrText>
      </w:r>
      <w:r>
        <w:fldChar w:fldCharType="separate"/>
      </w:r>
      <w:r>
        <w:t>5</w:t>
      </w:r>
      <w:r>
        <w:fldChar w:fldCharType="end"/>
      </w:r>
    </w:p>
    <w:p w14:paraId="765951B2" w14:textId="77777777" w:rsidR="005B48F3" w:rsidRDefault="00000000">
      <w:pPr>
        <w:pStyle w:val="TOC1"/>
      </w:pPr>
      <w:r>
        <w:t>1</w:t>
      </w:r>
      <w:r>
        <w:tab/>
        <w:t>Scope</w:t>
      </w:r>
      <w:r>
        <w:tab/>
      </w:r>
      <w:r>
        <w:fldChar w:fldCharType="begin"/>
      </w:r>
      <w:r>
        <w:instrText xml:space="preserve"> PAGEREF _Toc21150 \h </w:instrText>
      </w:r>
      <w:r>
        <w:fldChar w:fldCharType="separate"/>
      </w:r>
      <w:r>
        <w:t>6</w:t>
      </w:r>
      <w:r>
        <w:fldChar w:fldCharType="end"/>
      </w:r>
    </w:p>
    <w:p w14:paraId="5BA00722" w14:textId="77777777" w:rsidR="005B48F3" w:rsidRDefault="00000000">
      <w:pPr>
        <w:pStyle w:val="TOC1"/>
      </w:pPr>
      <w:r>
        <w:t>2</w:t>
      </w:r>
      <w:r>
        <w:tab/>
        <w:t>References</w:t>
      </w:r>
      <w:r>
        <w:tab/>
      </w:r>
      <w:r>
        <w:fldChar w:fldCharType="begin"/>
      </w:r>
      <w:r>
        <w:instrText xml:space="preserve"> PAGEREF _Toc28811 \h </w:instrText>
      </w:r>
      <w:r>
        <w:fldChar w:fldCharType="separate"/>
      </w:r>
      <w:r>
        <w:t>6</w:t>
      </w:r>
      <w:r>
        <w:fldChar w:fldCharType="end"/>
      </w:r>
    </w:p>
    <w:p w14:paraId="253E8BBB" w14:textId="77777777" w:rsidR="005B48F3"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_Toc18553 \h </w:instrText>
      </w:r>
      <w:r>
        <w:fldChar w:fldCharType="separate"/>
      </w:r>
      <w:r>
        <w:t>6</w:t>
      </w:r>
      <w:r>
        <w:fldChar w:fldCharType="end"/>
      </w:r>
    </w:p>
    <w:p w14:paraId="6B833962" w14:textId="77777777" w:rsidR="005B48F3" w:rsidRDefault="00000000">
      <w:pPr>
        <w:pStyle w:val="TOC2"/>
      </w:pPr>
      <w:r>
        <w:t>3.1</w:t>
      </w:r>
      <w:r>
        <w:tab/>
        <w:t>Terms</w:t>
      </w:r>
      <w:r>
        <w:tab/>
      </w:r>
      <w:r>
        <w:fldChar w:fldCharType="begin"/>
      </w:r>
      <w:r>
        <w:instrText xml:space="preserve"> PAGEREF _Toc17602 \h </w:instrText>
      </w:r>
      <w:r>
        <w:fldChar w:fldCharType="separate"/>
      </w:r>
      <w:r>
        <w:t>6</w:t>
      </w:r>
      <w:r>
        <w:fldChar w:fldCharType="end"/>
      </w:r>
    </w:p>
    <w:p w14:paraId="243D4423" w14:textId="77777777" w:rsidR="005B48F3" w:rsidRDefault="00000000">
      <w:pPr>
        <w:pStyle w:val="TOC2"/>
      </w:pPr>
      <w:r>
        <w:t>3.2</w:t>
      </w:r>
      <w:r>
        <w:tab/>
        <w:t>Symbols</w:t>
      </w:r>
      <w:r>
        <w:tab/>
      </w:r>
      <w:r>
        <w:fldChar w:fldCharType="begin"/>
      </w:r>
      <w:r>
        <w:instrText xml:space="preserve"> PAGEREF _Toc14368 \h </w:instrText>
      </w:r>
      <w:r>
        <w:fldChar w:fldCharType="separate"/>
      </w:r>
      <w:r>
        <w:t>7</w:t>
      </w:r>
      <w:r>
        <w:fldChar w:fldCharType="end"/>
      </w:r>
    </w:p>
    <w:p w14:paraId="5D6BBCF8" w14:textId="77777777" w:rsidR="005B48F3" w:rsidRDefault="00000000">
      <w:pPr>
        <w:pStyle w:val="TOC2"/>
      </w:pPr>
      <w:r>
        <w:t>3.3</w:t>
      </w:r>
      <w:r>
        <w:tab/>
        <w:t>Abbreviations</w:t>
      </w:r>
      <w:r>
        <w:tab/>
      </w:r>
      <w:r>
        <w:fldChar w:fldCharType="begin"/>
      </w:r>
      <w:r>
        <w:instrText xml:space="preserve"> PAGEREF _Toc2059 \h </w:instrText>
      </w:r>
      <w:r>
        <w:fldChar w:fldCharType="separate"/>
      </w:r>
      <w:r>
        <w:t>7</w:t>
      </w:r>
      <w:r>
        <w:fldChar w:fldCharType="end"/>
      </w:r>
    </w:p>
    <w:p w14:paraId="093D5029" w14:textId="77777777" w:rsidR="005B48F3" w:rsidRDefault="00000000">
      <w:pPr>
        <w:pStyle w:val="TOC1"/>
      </w:pPr>
      <w:r>
        <w:rPr>
          <w:rFonts w:hint="eastAsia"/>
          <w:lang w:val="en-US" w:eastAsia="zh-CN"/>
        </w:rPr>
        <w:t>4</w:t>
      </w:r>
      <w:r>
        <w:tab/>
      </w:r>
      <w:r>
        <w:rPr>
          <w:rFonts w:hint="eastAsia"/>
          <w:lang w:eastAsia="zh-CN"/>
        </w:rPr>
        <w:t>Key Issues</w:t>
      </w:r>
      <w:r>
        <w:tab/>
      </w:r>
      <w:r>
        <w:fldChar w:fldCharType="begin"/>
      </w:r>
      <w:r>
        <w:instrText xml:space="preserve"> PAGEREF _Toc12841 \h </w:instrText>
      </w:r>
      <w:r>
        <w:fldChar w:fldCharType="separate"/>
      </w:r>
      <w:r>
        <w:t>7</w:t>
      </w:r>
      <w:r>
        <w:fldChar w:fldCharType="end"/>
      </w:r>
    </w:p>
    <w:p w14:paraId="1038F51C" w14:textId="77777777" w:rsidR="005B48F3" w:rsidRDefault="00000000">
      <w:pPr>
        <w:pStyle w:val="TOC2"/>
      </w:pPr>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_Toc24159 \h </w:instrText>
      </w:r>
      <w:r>
        <w:fldChar w:fldCharType="separate"/>
      </w:r>
      <w:r>
        <w:t>7</w:t>
      </w:r>
      <w:r>
        <w:fldChar w:fldCharType="end"/>
      </w:r>
    </w:p>
    <w:p w14:paraId="74200032"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_Toc12672 \h </w:instrText>
      </w:r>
      <w:r>
        <w:fldChar w:fldCharType="separate"/>
      </w:r>
      <w:r>
        <w:t>7</w:t>
      </w:r>
      <w:r>
        <w:fldChar w:fldCharType="end"/>
      </w:r>
    </w:p>
    <w:p w14:paraId="0AB473E1" w14:textId="77777777" w:rsidR="005B48F3" w:rsidRDefault="00000000">
      <w:pPr>
        <w:pStyle w:val="TOC2"/>
        <w:tabs>
          <w:tab w:val="clear" w:pos="9639"/>
          <w:tab w:val="right" w:pos="2000"/>
          <w:tab w:val="right" w:leader="dot" w:pos="9641"/>
        </w:tabs>
      </w:pPr>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_Toc27268 \h </w:instrText>
      </w:r>
      <w:r>
        <w:fldChar w:fldCharType="separate"/>
      </w:r>
      <w:r>
        <w:t>8</w:t>
      </w:r>
      <w:r>
        <w:fldChar w:fldCharType="end"/>
      </w:r>
    </w:p>
    <w:p w14:paraId="47CE4000"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_Toc15151 \h </w:instrText>
      </w:r>
      <w:r>
        <w:fldChar w:fldCharType="separate"/>
      </w:r>
      <w:r>
        <w:t>8</w:t>
      </w:r>
      <w:r>
        <w:fldChar w:fldCharType="end"/>
      </w:r>
    </w:p>
    <w:p w14:paraId="4E7A21DB"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_Toc23864 \h </w:instrText>
      </w:r>
      <w:r>
        <w:fldChar w:fldCharType="separate"/>
      </w:r>
      <w:r>
        <w:t>8</w:t>
      </w:r>
      <w:r>
        <w:fldChar w:fldCharType="end"/>
      </w:r>
    </w:p>
    <w:p w14:paraId="3E71B0F1" w14:textId="77777777" w:rsidR="005B48F3"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_Toc25973 \h </w:instrText>
      </w:r>
      <w:r>
        <w:fldChar w:fldCharType="separate"/>
      </w:r>
      <w:r>
        <w:t>9</w:t>
      </w:r>
      <w:r>
        <w:fldChar w:fldCharType="end"/>
      </w:r>
    </w:p>
    <w:p w14:paraId="2A9DD3FC"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_Toc16996 \h </w:instrText>
      </w:r>
      <w:r>
        <w:fldChar w:fldCharType="separate"/>
      </w:r>
      <w:r>
        <w:t>9</w:t>
      </w:r>
      <w:r>
        <w:fldChar w:fldCharType="end"/>
      </w:r>
    </w:p>
    <w:p w14:paraId="03DA3A80"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_Toc18580 \h </w:instrText>
      </w:r>
      <w:r>
        <w:fldChar w:fldCharType="separate"/>
      </w:r>
      <w:r>
        <w:t>9</w:t>
      </w:r>
      <w:r>
        <w:fldChar w:fldCharType="end"/>
      </w:r>
    </w:p>
    <w:p w14:paraId="6602ECB5" w14:textId="77777777" w:rsidR="005B48F3"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r>
        <w:rPr>
          <w:rFonts w:hint="eastAsia"/>
        </w:rPr>
        <w:t>orthbound interface of DCAR</w:t>
      </w:r>
      <w:r>
        <w:tab/>
      </w:r>
      <w:r>
        <w:fldChar w:fldCharType="begin"/>
      </w:r>
      <w:r>
        <w:instrText xml:space="preserve"> PAGEREF _Toc9536 \h </w:instrText>
      </w:r>
      <w:r>
        <w:fldChar w:fldCharType="separate"/>
      </w:r>
      <w:r>
        <w:t>9</w:t>
      </w:r>
      <w:r>
        <w:fldChar w:fldCharType="end"/>
      </w:r>
    </w:p>
    <w:p w14:paraId="193FBC0A"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_Toc12021 \h </w:instrText>
      </w:r>
      <w:r>
        <w:fldChar w:fldCharType="separate"/>
      </w:r>
      <w:r>
        <w:t>9</w:t>
      </w:r>
      <w:r>
        <w:fldChar w:fldCharType="end"/>
      </w:r>
    </w:p>
    <w:p w14:paraId="3D1D8EC5"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_Toc10840 \h </w:instrText>
      </w:r>
      <w:r>
        <w:fldChar w:fldCharType="separate"/>
      </w:r>
      <w:r>
        <w:t>9</w:t>
      </w:r>
      <w:r>
        <w:fldChar w:fldCharType="end"/>
      </w:r>
    </w:p>
    <w:p w14:paraId="31FAEBD1" w14:textId="77777777" w:rsidR="005B48F3" w:rsidRDefault="00000000">
      <w:pPr>
        <w:pStyle w:val="TOC2"/>
        <w:tabs>
          <w:tab w:val="clear" w:pos="9639"/>
          <w:tab w:val="right" w:pos="2000"/>
          <w:tab w:val="right" w:leader="dot" w:pos="9641"/>
        </w:tabs>
      </w:pPr>
      <w:r>
        <w:rPr>
          <w:rFonts w:eastAsia="SimSun" w:hint="eastAsia"/>
          <w:lang w:val="en-US" w:eastAsia="zh-CN"/>
        </w:rPr>
        <w:t>4</w:t>
      </w:r>
      <w:r>
        <w:rPr>
          <w:lang w:val="en-US"/>
        </w:rPr>
        <w:t>.</w:t>
      </w:r>
      <w:r>
        <w:rPr>
          <w:rFonts w:eastAsia="SimSun" w:hint="eastAsia"/>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_Toc18331 \h </w:instrText>
      </w:r>
      <w:r>
        <w:fldChar w:fldCharType="separate"/>
      </w:r>
      <w:r>
        <w:t>9</w:t>
      </w:r>
      <w:r>
        <w:fldChar w:fldCharType="end"/>
      </w:r>
    </w:p>
    <w:p w14:paraId="02357903"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_Toc30400 \h </w:instrText>
      </w:r>
      <w:r>
        <w:fldChar w:fldCharType="separate"/>
      </w:r>
      <w:r>
        <w:t>9</w:t>
      </w:r>
      <w:r>
        <w:fldChar w:fldCharType="end"/>
      </w:r>
    </w:p>
    <w:p w14:paraId="58701186" w14:textId="77777777" w:rsidR="005B48F3" w:rsidRDefault="00000000">
      <w:pPr>
        <w:pStyle w:val="TOC3"/>
        <w:tabs>
          <w:tab w:val="clear" w:pos="9639"/>
          <w:tab w:val="right" w:pos="2000"/>
          <w:tab w:val="right" w:leader="dot" w:pos="9641"/>
        </w:tabs>
      </w:pPr>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Cs w:val="22"/>
          <w:lang w:eastAsia="en-GB"/>
        </w:rPr>
        <w:tab/>
      </w:r>
      <w:r>
        <w:rPr>
          <w:rFonts w:eastAsia="SimSun" w:hint="eastAsia"/>
          <w:lang w:val="en-US" w:eastAsia="zh-CN"/>
        </w:rPr>
        <w:t>Open Issue</w:t>
      </w:r>
      <w:r>
        <w:tab/>
      </w:r>
      <w:r>
        <w:fldChar w:fldCharType="begin"/>
      </w:r>
      <w:r>
        <w:instrText xml:space="preserve"> PAGEREF _Toc29944 \h </w:instrText>
      </w:r>
      <w:r>
        <w:fldChar w:fldCharType="separate"/>
      </w:r>
      <w:r>
        <w:t>9</w:t>
      </w:r>
      <w:r>
        <w:fldChar w:fldCharType="end"/>
      </w:r>
    </w:p>
    <w:p w14:paraId="5E5D2CAE" w14:textId="77777777" w:rsidR="005B48F3" w:rsidRDefault="00000000">
      <w:pPr>
        <w:pStyle w:val="TOC1"/>
        <w:tabs>
          <w:tab w:val="clear" w:pos="9639"/>
          <w:tab w:val="right" w:pos="2000"/>
          <w:tab w:val="right" w:leader="dot" w:pos="9641"/>
        </w:tabs>
      </w:pPr>
      <w:r>
        <w:rPr>
          <w:rFonts w:eastAsia="SimSun" w:hint="eastAsia"/>
          <w:lang w:val="en-US" w:eastAsia="zh-CN"/>
        </w:rPr>
        <w:t>5</w:t>
      </w:r>
      <w:r>
        <w:tab/>
        <w:t>Architectural requirements</w:t>
      </w:r>
      <w:r>
        <w:tab/>
      </w:r>
      <w:r>
        <w:fldChar w:fldCharType="begin"/>
      </w:r>
      <w:r>
        <w:instrText xml:space="preserve"> PAGEREF _Toc13831 \h </w:instrText>
      </w:r>
      <w:r>
        <w:fldChar w:fldCharType="separate"/>
      </w:r>
      <w:r>
        <w:t>10</w:t>
      </w:r>
      <w:r>
        <w:fldChar w:fldCharType="end"/>
      </w:r>
    </w:p>
    <w:p w14:paraId="3787E860" w14:textId="77777777" w:rsidR="005B48F3" w:rsidRDefault="00000000">
      <w:pPr>
        <w:pStyle w:val="TOC1"/>
      </w:pPr>
      <w:r>
        <w:rPr>
          <w:rFonts w:hint="eastAsia"/>
          <w:lang w:val="en-US" w:eastAsia="zh-CN"/>
        </w:rPr>
        <w:t>6</w:t>
      </w:r>
      <w:r>
        <w:tab/>
        <w:t>Solutions</w:t>
      </w:r>
      <w:r>
        <w:tab/>
      </w:r>
      <w:r>
        <w:fldChar w:fldCharType="begin"/>
      </w:r>
      <w:r>
        <w:instrText xml:space="preserve"> PAGEREF _Toc25508 \h </w:instrText>
      </w:r>
      <w:r>
        <w:fldChar w:fldCharType="separate"/>
      </w:r>
      <w:r>
        <w:t>10</w:t>
      </w:r>
      <w:r>
        <w:fldChar w:fldCharType="end"/>
      </w:r>
    </w:p>
    <w:p w14:paraId="73EA8A8E" w14:textId="77777777" w:rsidR="005B48F3" w:rsidRDefault="00000000">
      <w:pPr>
        <w:pStyle w:val="TOC2"/>
        <w:tabs>
          <w:tab w:val="clear" w:pos="9639"/>
          <w:tab w:val="right" w:pos="2000"/>
          <w:tab w:val="right" w:leader="dot" w:pos="9641"/>
        </w:tabs>
      </w:pPr>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_Toc23718 \h </w:instrText>
      </w:r>
      <w:r>
        <w:fldChar w:fldCharType="separate"/>
      </w:r>
      <w:r>
        <w:t>10</w:t>
      </w:r>
      <w:r>
        <w:fldChar w:fldCharType="end"/>
      </w:r>
    </w:p>
    <w:p w14:paraId="07D26812" w14:textId="77777777" w:rsidR="005B48F3" w:rsidRDefault="00000000">
      <w:pPr>
        <w:pStyle w:val="TOC3"/>
        <w:tabs>
          <w:tab w:val="clear" w:pos="9639"/>
          <w:tab w:val="right" w:pos="2000"/>
          <w:tab w:val="right" w:leader="dot" w:pos="9641"/>
        </w:tabs>
      </w:pPr>
      <w:r>
        <w:rPr>
          <w:rFonts w:eastAsia="SimSun" w:hint="eastAsia"/>
          <w:lang w:val="en-US" w:eastAsia="zh-CN"/>
        </w:rPr>
        <w:t>6</w:t>
      </w:r>
      <w:r>
        <w:t>.</w:t>
      </w:r>
      <w:r>
        <w:rPr>
          <w:rFonts w:hint="eastAsia"/>
        </w:rPr>
        <w:t>X</w:t>
      </w:r>
      <w:r>
        <w:t>.1</w:t>
      </w:r>
      <w:r>
        <w:rPr>
          <w:rFonts w:hint="eastAsia"/>
        </w:rPr>
        <w:tab/>
        <w:t>Description</w:t>
      </w:r>
      <w:r>
        <w:tab/>
      </w:r>
      <w:r>
        <w:fldChar w:fldCharType="begin"/>
      </w:r>
      <w:r>
        <w:instrText xml:space="preserve"> PAGEREF _Toc12160 \h </w:instrText>
      </w:r>
      <w:r>
        <w:fldChar w:fldCharType="separate"/>
      </w:r>
      <w:r>
        <w:t>10</w:t>
      </w:r>
      <w:r>
        <w:fldChar w:fldCharType="end"/>
      </w:r>
    </w:p>
    <w:p w14:paraId="2DEF1F08" w14:textId="77777777" w:rsidR="005B48F3" w:rsidRDefault="00000000">
      <w:pPr>
        <w:pStyle w:val="TOC3"/>
        <w:tabs>
          <w:tab w:val="clear" w:pos="9639"/>
          <w:tab w:val="right" w:pos="2000"/>
          <w:tab w:val="right" w:leader="dot" w:pos="9641"/>
        </w:tabs>
      </w:pPr>
      <w:r>
        <w:rPr>
          <w:rFonts w:eastAsia="SimSun" w:hint="eastAsia"/>
          <w:lang w:val="en-US" w:eastAsia="zh-CN"/>
        </w:rPr>
        <w:t>6</w:t>
      </w:r>
      <w:r>
        <w:t>.X.2</w:t>
      </w:r>
      <w:r>
        <w:tab/>
        <w:t>Procedures</w:t>
      </w:r>
      <w:r>
        <w:tab/>
      </w:r>
      <w:r>
        <w:fldChar w:fldCharType="begin"/>
      </w:r>
      <w:r>
        <w:instrText xml:space="preserve"> PAGEREF _Toc29439 \h </w:instrText>
      </w:r>
      <w:r>
        <w:fldChar w:fldCharType="separate"/>
      </w:r>
      <w:r>
        <w:t>10</w:t>
      </w:r>
      <w:r>
        <w:fldChar w:fldCharType="end"/>
      </w:r>
    </w:p>
    <w:p w14:paraId="49863AFD" w14:textId="77777777" w:rsidR="005B48F3" w:rsidRDefault="00000000">
      <w:pPr>
        <w:pStyle w:val="TOC3"/>
        <w:tabs>
          <w:tab w:val="clear" w:pos="9639"/>
          <w:tab w:val="right" w:pos="2000"/>
          <w:tab w:val="right" w:leader="dot" w:pos="9641"/>
        </w:tabs>
      </w:pPr>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_Toc21328 \h </w:instrText>
      </w:r>
      <w:r>
        <w:fldChar w:fldCharType="separate"/>
      </w:r>
      <w:r>
        <w:t>10</w:t>
      </w:r>
      <w:r>
        <w:fldChar w:fldCharType="end"/>
      </w:r>
    </w:p>
    <w:p w14:paraId="3D91E7E2" w14:textId="77777777" w:rsidR="005B48F3" w:rsidRDefault="00000000">
      <w:pPr>
        <w:pStyle w:val="TOC1"/>
        <w:tabs>
          <w:tab w:val="clear" w:pos="9639"/>
          <w:tab w:val="right" w:pos="2000"/>
          <w:tab w:val="right" w:leader="dot" w:pos="9641"/>
        </w:tabs>
      </w:pPr>
      <w:r>
        <w:rPr>
          <w:rFonts w:hint="eastAsia"/>
          <w:lang w:val="en-US" w:eastAsia="zh-CN"/>
        </w:rPr>
        <w:t>7</w:t>
      </w:r>
      <w:r>
        <w:rPr>
          <w:lang w:eastAsia="zh-CN"/>
        </w:rPr>
        <w:tab/>
        <w:t>Overall Evaluation</w:t>
      </w:r>
      <w:r>
        <w:tab/>
      </w:r>
      <w:r>
        <w:fldChar w:fldCharType="begin"/>
      </w:r>
      <w:r>
        <w:instrText xml:space="preserve"> PAGEREF _Toc21792 \h </w:instrText>
      </w:r>
      <w:r>
        <w:fldChar w:fldCharType="separate"/>
      </w:r>
      <w:r>
        <w:t>10</w:t>
      </w:r>
      <w:r>
        <w:fldChar w:fldCharType="end"/>
      </w:r>
    </w:p>
    <w:p w14:paraId="21799921" w14:textId="77777777" w:rsidR="005B48F3" w:rsidRDefault="00000000">
      <w:pPr>
        <w:pStyle w:val="TOC2"/>
      </w:pPr>
      <w:r>
        <w:rPr>
          <w:rFonts w:hint="eastAsia"/>
          <w:lang w:val="en-US" w:eastAsia="zh-CN"/>
        </w:rPr>
        <w:t>7.1</w:t>
      </w:r>
      <w:r>
        <w:rPr>
          <w:rFonts w:hint="eastAsia"/>
          <w:lang w:val="en-US" w:eastAsia="zh-CN"/>
        </w:rPr>
        <w:tab/>
        <w:t>General</w:t>
      </w:r>
      <w:r>
        <w:tab/>
      </w:r>
      <w:r>
        <w:fldChar w:fldCharType="begin"/>
      </w:r>
      <w:r>
        <w:instrText xml:space="preserve"> PAGEREF _Toc15830 \h </w:instrText>
      </w:r>
      <w:r>
        <w:fldChar w:fldCharType="separate"/>
      </w:r>
      <w:r>
        <w:t>10</w:t>
      </w:r>
      <w:r>
        <w:fldChar w:fldCharType="end"/>
      </w:r>
    </w:p>
    <w:p w14:paraId="50F43A2A" w14:textId="77777777" w:rsidR="005B48F3" w:rsidRDefault="00000000">
      <w:pPr>
        <w:pStyle w:val="TOC2"/>
        <w:tabs>
          <w:tab w:val="clear" w:pos="9639"/>
          <w:tab w:val="right" w:pos="2000"/>
          <w:tab w:val="right" w:leader="dot" w:pos="9641"/>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_Toc30191 \h </w:instrText>
      </w:r>
      <w:r>
        <w:fldChar w:fldCharType="separate"/>
      </w:r>
      <w:r>
        <w:t>10</w:t>
      </w:r>
      <w:r>
        <w:fldChar w:fldCharType="end"/>
      </w:r>
    </w:p>
    <w:p w14:paraId="4468396B" w14:textId="77777777" w:rsidR="005B48F3" w:rsidRDefault="00000000">
      <w:pPr>
        <w:pStyle w:val="TOC2"/>
        <w:tabs>
          <w:tab w:val="clear" w:pos="9639"/>
          <w:tab w:val="right" w:pos="2000"/>
          <w:tab w:val="right" w:leader="dot" w:pos="9641"/>
        </w:tabs>
      </w:pPr>
      <w:r>
        <w:rPr>
          <w:rFonts w:eastAsia="SimSun" w:hint="eastAsia"/>
          <w:lang w:val="en-US" w:eastAsia="zh-CN"/>
        </w:rPr>
        <w:t>7</w:t>
      </w:r>
      <w:r>
        <w:t>.</w:t>
      </w:r>
      <w:r>
        <w:rPr>
          <w:rFonts w:eastAsia="SimSun" w:hint="eastAsia"/>
          <w:lang w:val="en-US" w:eastAsia="zh-CN"/>
        </w:rPr>
        <w:t>3</w:t>
      </w:r>
      <w:r>
        <w:tab/>
        <w:t>Solution evaluation</w:t>
      </w:r>
      <w:r>
        <w:tab/>
      </w:r>
      <w:r>
        <w:fldChar w:fldCharType="begin"/>
      </w:r>
      <w:r>
        <w:instrText xml:space="preserve"> PAGEREF _Toc230 \h </w:instrText>
      </w:r>
      <w:r>
        <w:fldChar w:fldCharType="separate"/>
      </w:r>
      <w:r>
        <w:t>11</w:t>
      </w:r>
      <w:r>
        <w:fldChar w:fldCharType="end"/>
      </w:r>
    </w:p>
    <w:p w14:paraId="6D6FA7BE" w14:textId="77777777" w:rsidR="005B48F3" w:rsidRDefault="00000000">
      <w:pPr>
        <w:pStyle w:val="TOC1"/>
      </w:pPr>
      <w:r>
        <w:rPr>
          <w:rFonts w:hint="eastAsia"/>
          <w:lang w:val="en-US" w:eastAsia="zh-CN"/>
        </w:rPr>
        <w:t>8</w:t>
      </w:r>
      <w:r>
        <w:tab/>
        <w:t>Conclusions</w:t>
      </w:r>
      <w:r>
        <w:tab/>
      </w:r>
      <w:r>
        <w:fldChar w:fldCharType="begin"/>
      </w:r>
      <w:r>
        <w:instrText xml:space="preserve"> PAGEREF _Toc26730 \h </w:instrText>
      </w:r>
      <w:r>
        <w:fldChar w:fldCharType="separate"/>
      </w:r>
      <w:r>
        <w:t>11</w:t>
      </w:r>
      <w:r>
        <w:fldChar w:fldCharType="end"/>
      </w:r>
    </w:p>
    <w:p w14:paraId="6F83171C" w14:textId="77777777" w:rsidR="005B48F3" w:rsidRDefault="00000000">
      <w:pPr>
        <w:pStyle w:val="TOC9"/>
        <w:tabs>
          <w:tab w:val="clear" w:pos="9639"/>
          <w:tab w:val="right" w:leader="dot" w:pos="9641"/>
        </w:tabs>
      </w:pPr>
      <w:r>
        <w:t>Annex A: Change history</w:t>
      </w:r>
      <w:r>
        <w:tab/>
      </w:r>
      <w:r>
        <w:fldChar w:fldCharType="begin"/>
      </w:r>
      <w:r>
        <w:instrText xml:space="preserve"> PAGEREF _Toc29206 \h </w:instrText>
      </w:r>
      <w:r>
        <w:fldChar w:fldCharType="separate"/>
      </w:r>
      <w:r>
        <w:t>11</w:t>
      </w:r>
      <w:r>
        <w:fldChar w:fldCharType="end"/>
      </w:r>
    </w:p>
    <w:p w14:paraId="131A8D61" w14:textId="77777777" w:rsidR="005B48F3" w:rsidRDefault="00000000">
      <w:r>
        <w:fldChar w:fldCharType="end"/>
      </w:r>
    </w:p>
    <w:p w14:paraId="7CAE6D9E" w14:textId="77777777" w:rsidR="005B48F3" w:rsidRDefault="00000000">
      <w:pPr>
        <w:pStyle w:val="Guidance"/>
      </w:pPr>
      <w:r>
        <w:br w:type="page"/>
      </w:r>
    </w:p>
    <w:p w14:paraId="4AB04D1F" w14:textId="77777777" w:rsidR="005B48F3" w:rsidRDefault="00000000">
      <w:pPr>
        <w:pStyle w:val="Heading1"/>
      </w:pPr>
      <w:bookmarkStart w:id="17" w:name="foreword"/>
      <w:bookmarkStart w:id="18" w:name="_Toc6103"/>
      <w:bookmarkStart w:id="19" w:name="_Toc3462"/>
      <w:bookmarkStart w:id="20" w:name="_Toc32426"/>
      <w:bookmarkEnd w:id="17"/>
      <w:r>
        <w:lastRenderedPageBreak/>
        <w:t>Foreword</w:t>
      </w:r>
      <w:bookmarkEnd w:id="18"/>
      <w:bookmarkEnd w:id="19"/>
      <w:bookmarkEnd w:id="20"/>
    </w:p>
    <w:p w14:paraId="688B6883" w14:textId="77777777" w:rsidR="005B48F3" w:rsidRDefault="00000000">
      <w:r>
        <w:t xml:space="preserve">This Technical </w:t>
      </w:r>
      <w:bookmarkStart w:id="21" w:name="spectype3"/>
      <w:r>
        <w:t>Report</w:t>
      </w:r>
      <w:bookmarkEnd w:id="21"/>
      <w:r>
        <w:t xml:space="preserve"> has been produced by the 3rd Generation Partnership Project (3GPP).</w:t>
      </w:r>
    </w:p>
    <w:p w14:paraId="47356A04" w14:textId="77777777" w:rsidR="005B48F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310207" w14:textId="77777777" w:rsidR="005B48F3" w:rsidRDefault="00000000">
      <w:pPr>
        <w:pStyle w:val="B1"/>
      </w:pPr>
      <w:r>
        <w:t xml:space="preserve">Version </w:t>
      </w:r>
      <w:proofErr w:type="spellStart"/>
      <w:r>
        <w:t>x.y.z</w:t>
      </w:r>
      <w:proofErr w:type="spellEnd"/>
    </w:p>
    <w:p w14:paraId="5E27B9EE" w14:textId="77777777" w:rsidR="005B48F3" w:rsidRDefault="00000000">
      <w:pPr>
        <w:pStyle w:val="B1"/>
      </w:pPr>
      <w:r>
        <w:t>where:</w:t>
      </w:r>
    </w:p>
    <w:p w14:paraId="3514D52D" w14:textId="77777777" w:rsidR="005B48F3" w:rsidRDefault="00000000">
      <w:pPr>
        <w:pStyle w:val="B2"/>
        <w:outlineLvl w:val="0"/>
      </w:pPr>
      <w:r>
        <w:t>x</w:t>
      </w:r>
      <w:r>
        <w:tab/>
        <w:t>the first digit:</w:t>
      </w:r>
    </w:p>
    <w:p w14:paraId="7B42E088" w14:textId="77777777" w:rsidR="005B48F3" w:rsidRDefault="00000000">
      <w:pPr>
        <w:pStyle w:val="B3"/>
      </w:pPr>
      <w:r>
        <w:t>1</w:t>
      </w:r>
      <w:r>
        <w:tab/>
        <w:t>presented to TSG for information;</w:t>
      </w:r>
    </w:p>
    <w:p w14:paraId="4FACC2A8" w14:textId="77777777" w:rsidR="005B48F3" w:rsidRDefault="00000000">
      <w:pPr>
        <w:pStyle w:val="B3"/>
      </w:pPr>
      <w:r>
        <w:t>2</w:t>
      </w:r>
      <w:r>
        <w:tab/>
        <w:t>presented to TSG for approval;</w:t>
      </w:r>
    </w:p>
    <w:p w14:paraId="31B48D9C" w14:textId="77777777" w:rsidR="005B48F3" w:rsidRDefault="00000000">
      <w:pPr>
        <w:pStyle w:val="B3"/>
      </w:pPr>
      <w:r>
        <w:t>3</w:t>
      </w:r>
      <w:r>
        <w:tab/>
        <w:t>or greater indicates TSG approved document under change control.</w:t>
      </w:r>
    </w:p>
    <w:p w14:paraId="76A966B2" w14:textId="77777777" w:rsidR="005B48F3" w:rsidRDefault="00000000">
      <w:pPr>
        <w:pStyle w:val="B2"/>
      </w:pPr>
      <w:r>
        <w:t>y</w:t>
      </w:r>
      <w:r>
        <w:tab/>
        <w:t>the second digit is incremented for all changes of substance, i.e. technical enhancements, corrections, updates, etc.</w:t>
      </w:r>
    </w:p>
    <w:p w14:paraId="5BD5B060" w14:textId="77777777" w:rsidR="005B48F3" w:rsidRDefault="00000000">
      <w:pPr>
        <w:pStyle w:val="B2"/>
      </w:pPr>
      <w:r>
        <w:t>z</w:t>
      </w:r>
      <w:r>
        <w:tab/>
        <w:t>the third digit is incremented when editorial only changes have been incorporated in the document.</w:t>
      </w:r>
    </w:p>
    <w:p w14:paraId="2FDC3A81" w14:textId="77777777" w:rsidR="005B48F3" w:rsidRDefault="00000000">
      <w:r>
        <w:t>In the present document, modal verbs have the following meanings:</w:t>
      </w:r>
    </w:p>
    <w:p w14:paraId="2EBD225C" w14:textId="77777777" w:rsidR="005B48F3" w:rsidRDefault="00000000">
      <w:pPr>
        <w:pStyle w:val="EX"/>
      </w:pPr>
      <w:r>
        <w:rPr>
          <w:b/>
        </w:rPr>
        <w:t>shall</w:t>
      </w:r>
      <w:r>
        <w:tab/>
        <w:t>indicates a mandatory requirement to do something</w:t>
      </w:r>
    </w:p>
    <w:p w14:paraId="28DBDF71" w14:textId="77777777" w:rsidR="005B48F3" w:rsidRDefault="00000000">
      <w:pPr>
        <w:pStyle w:val="EX"/>
      </w:pPr>
      <w:r>
        <w:rPr>
          <w:b/>
        </w:rPr>
        <w:t>shall not</w:t>
      </w:r>
      <w:r>
        <w:tab/>
        <w:t>indicates an interdiction (prohibition) to do something</w:t>
      </w:r>
    </w:p>
    <w:p w14:paraId="1617B87C" w14:textId="77777777" w:rsidR="005B48F3" w:rsidRDefault="00000000">
      <w:r>
        <w:t>The constructions "shall" and "shall not" are confined to the context of normative provisions, and do not appear in Technical Reports.</w:t>
      </w:r>
    </w:p>
    <w:p w14:paraId="270D3CFF" w14:textId="77777777" w:rsidR="005B48F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E9D535" w14:textId="77777777" w:rsidR="005B48F3" w:rsidRDefault="00000000">
      <w:pPr>
        <w:pStyle w:val="EX"/>
      </w:pPr>
      <w:r>
        <w:rPr>
          <w:b/>
        </w:rPr>
        <w:t>should</w:t>
      </w:r>
      <w:r>
        <w:tab/>
        <w:t>indicates a recommendation to do something</w:t>
      </w:r>
    </w:p>
    <w:p w14:paraId="42A53289" w14:textId="77777777" w:rsidR="005B48F3" w:rsidRDefault="00000000">
      <w:pPr>
        <w:pStyle w:val="EX"/>
      </w:pPr>
      <w:r>
        <w:rPr>
          <w:b/>
        </w:rPr>
        <w:t>should not</w:t>
      </w:r>
      <w:r>
        <w:tab/>
        <w:t>indicates a recommendation not to do something</w:t>
      </w:r>
    </w:p>
    <w:p w14:paraId="56909B44" w14:textId="77777777" w:rsidR="005B48F3" w:rsidRDefault="00000000">
      <w:pPr>
        <w:pStyle w:val="EX"/>
      </w:pPr>
      <w:r>
        <w:rPr>
          <w:b/>
        </w:rPr>
        <w:t>may</w:t>
      </w:r>
      <w:r>
        <w:tab/>
        <w:t>indicates permission to do something</w:t>
      </w:r>
    </w:p>
    <w:p w14:paraId="04A17652" w14:textId="77777777" w:rsidR="005B48F3" w:rsidRDefault="00000000">
      <w:pPr>
        <w:pStyle w:val="EX"/>
      </w:pPr>
      <w:r>
        <w:rPr>
          <w:b/>
        </w:rPr>
        <w:t>need not</w:t>
      </w:r>
      <w:r>
        <w:tab/>
        <w:t>indicates permission not to do something</w:t>
      </w:r>
    </w:p>
    <w:p w14:paraId="4144C982" w14:textId="77777777" w:rsidR="005B48F3" w:rsidRDefault="00000000">
      <w:r>
        <w:t>The construction "may not" is ambiguous and is not used in normative elements. The unambiguous constructions "might not" or "shall not" are used instead, depending upon the meaning intended.</w:t>
      </w:r>
    </w:p>
    <w:p w14:paraId="06F35007" w14:textId="77777777" w:rsidR="005B48F3" w:rsidRDefault="00000000">
      <w:pPr>
        <w:pStyle w:val="EX"/>
      </w:pPr>
      <w:r>
        <w:rPr>
          <w:b/>
        </w:rPr>
        <w:t>can</w:t>
      </w:r>
      <w:r>
        <w:tab/>
        <w:t>indicates that something is possible</w:t>
      </w:r>
    </w:p>
    <w:p w14:paraId="3F51E12D" w14:textId="77777777" w:rsidR="005B48F3" w:rsidRDefault="00000000">
      <w:pPr>
        <w:pStyle w:val="EX"/>
      </w:pPr>
      <w:r>
        <w:rPr>
          <w:b/>
        </w:rPr>
        <w:t>cannot</w:t>
      </w:r>
      <w:r>
        <w:tab/>
        <w:t>indicates that something is impossible</w:t>
      </w:r>
    </w:p>
    <w:p w14:paraId="433863DF" w14:textId="77777777" w:rsidR="005B48F3" w:rsidRDefault="00000000">
      <w:r>
        <w:t>The constructions "can" and "cannot" are not substitutes for "may" and "need not".</w:t>
      </w:r>
    </w:p>
    <w:p w14:paraId="655C4AC2" w14:textId="77777777" w:rsidR="005B48F3" w:rsidRDefault="00000000">
      <w:pPr>
        <w:pStyle w:val="EX"/>
      </w:pPr>
      <w:r>
        <w:rPr>
          <w:b/>
        </w:rPr>
        <w:t>will</w:t>
      </w:r>
      <w:r>
        <w:tab/>
        <w:t>indicates that something is certain or expected to happen as a result of action taken by an agency the behaviour of which is outside the scope of the present document</w:t>
      </w:r>
    </w:p>
    <w:p w14:paraId="20ACF222" w14:textId="77777777" w:rsidR="005B48F3"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5D1CD48" w14:textId="77777777" w:rsidR="005B48F3" w:rsidRDefault="00000000">
      <w:pPr>
        <w:pStyle w:val="EX"/>
      </w:pPr>
      <w:r>
        <w:rPr>
          <w:b/>
        </w:rPr>
        <w:t>might</w:t>
      </w:r>
      <w:r>
        <w:tab/>
        <w:t>indicates a likelihood that something will happen as a result of action taken by some agency the behaviour of which is outside the scope of the present document</w:t>
      </w:r>
    </w:p>
    <w:p w14:paraId="7CBD0F35" w14:textId="77777777" w:rsidR="005B48F3" w:rsidRDefault="00000000">
      <w:pPr>
        <w:pStyle w:val="EX"/>
      </w:pPr>
      <w:r>
        <w:rPr>
          <w:b/>
        </w:rPr>
        <w:t>might not</w:t>
      </w:r>
      <w:r>
        <w:tab/>
        <w:t>indicates a likelihood that something will not happen as a result of action taken by some agency the behaviour of which is outside the scope of the present document</w:t>
      </w:r>
    </w:p>
    <w:p w14:paraId="7BFD4C1A" w14:textId="77777777" w:rsidR="005B48F3" w:rsidRDefault="00000000">
      <w:r>
        <w:lastRenderedPageBreak/>
        <w:t>In addition:</w:t>
      </w:r>
    </w:p>
    <w:p w14:paraId="3F5D785B" w14:textId="77777777" w:rsidR="005B48F3" w:rsidRDefault="00000000">
      <w:pPr>
        <w:pStyle w:val="EX"/>
      </w:pPr>
      <w:r>
        <w:rPr>
          <w:b/>
        </w:rPr>
        <w:t>is</w:t>
      </w:r>
      <w:r>
        <w:tab/>
        <w:t>(or any other verb in the indicative mood) indicates a statement of fact</w:t>
      </w:r>
    </w:p>
    <w:p w14:paraId="7FDF1F16" w14:textId="77777777" w:rsidR="005B48F3" w:rsidRDefault="00000000">
      <w:pPr>
        <w:pStyle w:val="EX"/>
      </w:pPr>
      <w:r>
        <w:rPr>
          <w:b/>
        </w:rPr>
        <w:t>is not</w:t>
      </w:r>
      <w:r>
        <w:tab/>
        <w:t>(or any other negative verb in the indicative mood) indicates a statement of fact</w:t>
      </w:r>
    </w:p>
    <w:p w14:paraId="2DB87BA4" w14:textId="77777777" w:rsidR="005B48F3" w:rsidRDefault="00000000">
      <w:r>
        <w:t>The constructions "is" and "is not" do not indicate requirements.</w:t>
      </w:r>
    </w:p>
    <w:p w14:paraId="196C04BE" w14:textId="77777777" w:rsidR="005B48F3" w:rsidRDefault="00000000">
      <w:pPr>
        <w:pStyle w:val="Heading1"/>
      </w:pPr>
      <w:bookmarkStart w:id="22" w:name="introduction"/>
      <w:bookmarkStart w:id="23" w:name="_Toc22411"/>
      <w:bookmarkStart w:id="24" w:name="_Toc8074"/>
      <w:bookmarkStart w:id="25" w:name="_Toc24749"/>
      <w:bookmarkEnd w:id="22"/>
      <w:r>
        <w:t>Introduction</w:t>
      </w:r>
      <w:bookmarkEnd w:id="23"/>
      <w:bookmarkEnd w:id="24"/>
      <w:bookmarkEnd w:id="25"/>
    </w:p>
    <w:p w14:paraId="5FFEAF69" w14:textId="77777777" w:rsidR="005B48F3" w:rsidRDefault="00000000">
      <w:pPr>
        <w:pStyle w:val="Heading1"/>
      </w:pPr>
      <w:r>
        <w:br w:type="page"/>
      </w:r>
      <w:bookmarkStart w:id="26" w:name="scope"/>
      <w:bookmarkStart w:id="27" w:name="_Toc21123"/>
      <w:bookmarkStart w:id="28" w:name="_Toc10699"/>
      <w:bookmarkStart w:id="29" w:name="_Toc21150"/>
      <w:bookmarkEnd w:id="26"/>
      <w:r>
        <w:lastRenderedPageBreak/>
        <w:t>1</w:t>
      </w:r>
      <w:r>
        <w:tab/>
        <w:t>Scope</w:t>
      </w:r>
      <w:bookmarkEnd w:id="27"/>
      <w:bookmarkEnd w:id="28"/>
      <w:bookmarkEnd w:id="29"/>
    </w:p>
    <w:p w14:paraId="489C2670" w14:textId="77777777" w:rsidR="005B48F3" w:rsidRDefault="00000000">
      <w:r>
        <w:t xml:space="preserve">The present document </w:t>
      </w:r>
      <w:r>
        <w:rPr>
          <w:lang w:val="en-US" w:eastAsia="zh-CN"/>
        </w:rPr>
        <w:t>studies the following aspects:</w:t>
      </w:r>
    </w:p>
    <w:p w14:paraId="297B619E" w14:textId="77777777" w:rsidR="005B48F3" w:rsidRDefault="00000000">
      <w:pPr>
        <w:pStyle w:val="B1"/>
        <w:rPr>
          <w:lang w:val="en-US" w:eastAsia="zh-CN"/>
        </w:rPr>
      </w:pPr>
      <w:r>
        <w:rPr>
          <w:lang w:val="en-US" w:eastAsia="zh-CN"/>
        </w:rPr>
        <w:t>-</w:t>
      </w:r>
      <w:r>
        <w:rPr>
          <w:lang w:val="en-US" w:eastAsia="zh-CN"/>
        </w:rPr>
        <w:tab/>
        <w:t xml:space="preserve">the solutions to solve the remaining issues in Rel-19 </w:t>
      </w:r>
      <w:proofErr w:type="spellStart"/>
      <w:r>
        <w:rPr>
          <w:lang w:val="en-US" w:eastAsia="zh-CN"/>
        </w:rPr>
        <w:t>MMTel_APP</w:t>
      </w:r>
      <w:proofErr w:type="spellEnd"/>
      <w:r>
        <w:rPr>
          <w:lang w:val="en-US" w:eastAsia="zh-CN"/>
        </w:rPr>
        <w:t xml:space="preserve"> WI</w:t>
      </w:r>
      <w:r>
        <w:rPr>
          <w:rFonts w:hint="eastAsia"/>
          <w:lang w:val="en-US" w:eastAsia="zh-CN"/>
        </w:rPr>
        <w:t>, including:</w:t>
      </w:r>
    </w:p>
    <w:p w14:paraId="7D5CB672" w14:textId="77777777" w:rsidR="005B48F3" w:rsidRDefault="00000000">
      <w:pPr>
        <w:pStyle w:val="B2"/>
        <w:rPr>
          <w:lang w:val="en-US" w:eastAsia="zh-CN"/>
        </w:rPr>
      </w:pPr>
      <w:r>
        <w:rPr>
          <w:rFonts w:hint="eastAsia"/>
          <w:lang w:val="en-US" w:eastAsia="zh-CN"/>
        </w:rPr>
        <w:t>i.</w:t>
      </w:r>
      <w:r>
        <w:rPr>
          <w:rFonts w:hint="eastAsia"/>
          <w:lang w:val="en-US" w:eastAsia="zh-CN"/>
        </w:rPr>
        <w:tab/>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68D041A0" w14:textId="77777777" w:rsidR="005B48F3" w:rsidRDefault="00000000">
      <w:pPr>
        <w:pStyle w:val="B2"/>
        <w:rPr>
          <w:lang w:val="en-US" w:eastAsia="zh-CN"/>
        </w:rPr>
      </w:pPr>
      <w:r>
        <w:rPr>
          <w:rFonts w:hint="eastAsia"/>
          <w:lang w:val="en-US" w:eastAsia="zh-CN"/>
        </w:rPr>
        <w:t>ii.</w:t>
      </w:r>
      <w:r>
        <w:rPr>
          <w:rFonts w:hint="eastAsia"/>
          <w:lang w:val="en-US" w:eastAsia="zh-CN"/>
        </w:rPr>
        <w:tab/>
        <w:t>providing capabilities to Application to enable MMTel related value added service</w:t>
      </w:r>
      <w:r>
        <w:rPr>
          <w:lang w:val="en-US" w:eastAsia="zh-CN"/>
        </w:rPr>
        <w:t xml:space="preserve">; </w:t>
      </w:r>
      <w:r>
        <w:rPr>
          <w:rFonts w:hint="eastAsia"/>
          <w:lang w:val="en-US" w:eastAsia="zh-CN"/>
        </w:rPr>
        <w:t>and</w:t>
      </w:r>
    </w:p>
    <w:p w14:paraId="18728E0A" w14:textId="77777777" w:rsidR="005B48F3" w:rsidRDefault="00000000">
      <w:pPr>
        <w:pStyle w:val="B1"/>
        <w:rPr>
          <w:lang w:val="en-US" w:eastAsia="zh-CN"/>
        </w:rPr>
      </w:pPr>
      <w:r>
        <w:rPr>
          <w:lang w:val="en-US" w:eastAsia="zh-CN"/>
        </w:rPr>
        <w:t>-</w:t>
      </w:r>
      <w:r>
        <w:rPr>
          <w:lang w:val="en-US" w:eastAsia="zh-CN"/>
        </w:rPr>
        <w:tab/>
        <w:t>the application enablement aspects for MMTel service based on the specifications developed by SA2 in Rel-19 (NEF, NG_RTC_Ph2 WI)</w:t>
      </w:r>
      <w:r>
        <w:rPr>
          <w:rFonts w:hint="eastAsia"/>
          <w:lang w:val="en-US" w:eastAsia="zh-CN"/>
        </w:rPr>
        <w:t>.</w:t>
      </w:r>
    </w:p>
    <w:p w14:paraId="7DBFD338" w14:textId="77777777" w:rsidR="005B48F3" w:rsidRDefault="00000000">
      <w:pPr>
        <w:pStyle w:val="Heading1"/>
      </w:pPr>
      <w:bookmarkStart w:id="30" w:name="references"/>
      <w:bookmarkStart w:id="31" w:name="_Toc32506"/>
      <w:bookmarkStart w:id="32" w:name="_Toc28393"/>
      <w:bookmarkStart w:id="33" w:name="_Toc28811"/>
      <w:bookmarkEnd w:id="30"/>
      <w:r>
        <w:t>2</w:t>
      </w:r>
      <w:r>
        <w:tab/>
        <w:t>References</w:t>
      </w:r>
      <w:bookmarkEnd w:id="31"/>
      <w:bookmarkEnd w:id="32"/>
      <w:bookmarkEnd w:id="33"/>
    </w:p>
    <w:p w14:paraId="43171763" w14:textId="77777777" w:rsidR="005B48F3" w:rsidRDefault="00000000">
      <w:r>
        <w:t>The following documents contain provisions which, through reference in this text, constitute provisions of the present document.</w:t>
      </w:r>
    </w:p>
    <w:p w14:paraId="67E8F72C" w14:textId="77777777" w:rsidR="005B48F3" w:rsidRDefault="00000000">
      <w:pPr>
        <w:pStyle w:val="B1"/>
      </w:pPr>
      <w:r>
        <w:t>-</w:t>
      </w:r>
      <w:r>
        <w:tab/>
        <w:t>References are either specific (identified by date of publication, edition number, version number, etc.) or non</w:t>
      </w:r>
      <w:r>
        <w:noBreakHyphen/>
        <w:t>specific.</w:t>
      </w:r>
    </w:p>
    <w:p w14:paraId="6F5F3463" w14:textId="77777777" w:rsidR="005B48F3" w:rsidRDefault="00000000">
      <w:pPr>
        <w:pStyle w:val="B1"/>
      </w:pPr>
      <w:r>
        <w:t>-</w:t>
      </w:r>
      <w:r>
        <w:tab/>
        <w:t>For a specific reference, subsequent revisions do not apply.</w:t>
      </w:r>
    </w:p>
    <w:p w14:paraId="3269BF43" w14:textId="77777777" w:rsidR="005B48F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14:textId="77777777" w:rsidR="005B48F3" w:rsidRDefault="00000000">
      <w:pPr>
        <w:pStyle w:val="EX"/>
      </w:pPr>
      <w:r>
        <w:t>[1]</w:t>
      </w:r>
      <w:r>
        <w:tab/>
        <w:t>3GPP TR 21.905: "Vocabulary for 3GPP Specifications".</w:t>
      </w:r>
    </w:p>
    <w:p w14:paraId="01157813" w14:textId="77777777" w:rsidR="005B48F3" w:rsidRDefault="00000000">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14:textId="77777777" w:rsidR="005B48F3" w:rsidRDefault="00000000">
      <w:pPr>
        <w:pStyle w:val="EX"/>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t>3GPP TS 23.501: "System Architecture for the 5G System; Stage 2".</w:t>
      </w:r>
    </w:p>
    <w:p w14:paraId="7B721E18" w14:textId="77777777" w:rsidR="005B48F3" w:rsidRDefault="00000000">
      <w:pPr>
        <w:pStyle w:val="EX"/>
      </w:pPr>
      <w:r>
        <w:rPr>
          <w:rFonts w:eastAsia="SimSun" w:hint="eastAsia"/>
          <w:lang w:val="en-US" w:eastAsia="zh-CN"/>
        </w:rPr>
        <w:t>[</w:t>
      </w:r>
      <w:r>
        <w:rPr>
          <w:rFonts w:eastAsia="SimSun"/>
          <w:lang w:val="en-US" w:eastAsia="zh-CN"/>
        </w:rPr>
        <w:t>4</w:t>
      </w:r>
      <w:r>
        <w:rPr>
          <w:rFonts w:eastAsia="SimSun" w:hint="eastAsia"/>
          <w:lang w:val="en-US" w:eastAsia="zh-CN"/>
        </w:rPr>
        <w:t>]</w:t>
      </w:r>
      <w:r>
        <w:rPr>
          <w:rFonts w:eastAsia="SimSun" w:hint="eastAsia"/>
          <w:lang w:val="en-US" w:eastAsia="zh-CN"/>
        </w:rPr>
        <w:tab/>
      </w:r>
      <w:r>
        <w:rPr>
          <w:rFonts w:hint="eastAsia"/>
        </w:rPr>
        <w:t>3GPP TS 23.228: "IP Multimedia Subsystem (IMS)".</w:t>
      </w:r>
    </w:p>
    <w:p w14:paraId="63F98B52" w14:textId="77777777" w:rsidR="005B48F3" w:rsidRDefault="00000000">
      <w:pPr>
        <w:pStyle w:val="EX"/>
      </w:pPr>
      <w:r>
        <w:t>[</w:t>
      </w:r>
      <w:r>
        <w:rPr>
          <w:rFonts w:eastAsia="SimSun" w:hint="eastAsia"/>
          <w:lang w:val="en-US" w:eastAsia="zh-CN"/>
        </w:rPr>
        <w:t>5</w:t>
      </w:r>
      <w:r>
        <w:t>]</w:t>
      </w:r>
      <w:r>
        <w:tab/>
        <w:t>3GPP TS 26.114: "IP Multimedia Subsystem (IMS); Multimedia Telephony; Media handling and interaction".</w:t>
      </w:r>
    </w:p>
    <w:p w14:paraId="68F88EC0" w14:textId="77777777" w:rsidR="005B48F3" w:rsidRDefault="00000000">
      <w:pPr>
        <w:pStyle w:val="EX"/>
      </w:pPr>
      <w:r>
        <w:t>…</w:t>
      </w:r>
    </w:p>
    <w:p w14:paraId="228954FC" w14:textId="77777777" w:rsidR="005B48F3" w:rsidRDefault="00000000">
      <w:pPr>
        <w:pStyle w:val="EX"/>
      </w:pPr>
      <w:r>
        <w:t>[x]</w:t>
      </w:r>
      <w:r>
        <w:tab/>
        <w:t>&lt;doctype&gt; &lt;#&gt;[ ([up to and including]{</w:t>
      </w:r>
      <w:proofErr w:type="spellStart"/>
      <w:r>
        <w:t>yyyy</w:t>
      </w:r>
      <w:proofErr w:type="spellEnd"/>
      <w:r>
        <w:t>[-mm]|V&lt;a[.b[.c]]&gt;}[onwards])]: "&lt;Title&gt;".</w:t>
      </w:r>
    </w:p>
    <w:p w14:paraId="098E1D58" w14:textId="77777777" w:rsidR="005B48F3" w:rsidRDefault="00000000">
      <w:pPr>
        <w:pStyle w:val="Guidance"/>
      </w:pPr>
      <w:r>
        <w:t>.</w:t>
      </w:r>
    </w:p>
    <w:p w14:paraId="2C086B9F" w14:textId="77777777" w:rsidR="005B48F3" w:rsidRDefault="00000000">
      <w:pPr>
        <w:pStyle w:val="Heading1"/>
      </w:pPr>
      <w:bookmarkStart w:id="34" w:name="definitions"/>
      <w:bookmarkStart w:id="35" w:name="_Toc23587"/>
      <w:bookmarkStart w:id="36" w:name="_Toc26660"/>
      <w:bookmarkStart w:id="37" w:name="_Toc18553"/>
      <w:bookmarkEnd w:id="34"/>
      <w:r>
        <w:t>3</w:t>
      </w:r>
      <w:r>
        <w:tab/>
        <w:t>Definitions of terms, symbols and abbreviations</w:t>
      </w:r>
      <w:bookmarkEnd w:id="35"/>
      <w:bookmarkEnd w:id="36"/>
      <w:bookmarkEnd w:id="37"/>
    </w:p>
    <w:p w14:paraId="5A158482" w14:textId="77777777" w:rsidR="005B48F3" w:rsidRDefault="00000000">
      <w:pPr>
        <w:pStyle w:val="Heading2"/>
      </w:pPr>
      <w:bookmarkStart w:id="38" w:name="_Toc25830"/>
      <w:bookmarkStart w:id="39" w:name="_Toc20007"/>
      <w:bookmarkStart w:id="40" w:name="_Toc17602"/>
      <w:r>
        <w:t>3.1</w:t>
      </w:r>
      <w:r>
        <w:tab/>
        <w:t>Terms</w:t>
      </w:r>
      <w:bookmarkEnd w:id="38"/>
      <w:bookmarkEnd w:id="39"/>
      <w:bookmarkEnd w:id="40"/>
    </w:p>
    <w:p w14:paraId="06894F97" w14:textId="77777777" w:rsidR="005B48F3" w:rsidRDefault="00000000">
      <w:r>
        <w:t>For the purposes of the present document, the terms given in TR 21.905 [1] and the following apply. A term defined in the present document takes precedence over the definition of the same term, if any, in TR 21.905 [1].</w:t>
      </w:r>
    </w:p>
    <w:p w14:paraId="5CBEF798" w14:textId="77777777" w:rsidR="005B48F3" w:rsidRDefault="00000000">
      <w:r>
        <w:rPr>
          <w:b/>
        </w:rPr>
        <w:t>example:</w:t>
      </w:r>
      <w:r>
        <w:t xml:space="preserve"> text used to clarify abstract rules by applying them literally.</w:t>
      </w:r>
    </w:p>
    <w:p w14:paraId="252D74B6" w14:textId="77777777" w:rsidR="005B48F3" w:rsidRDefault="00000000">
      <w:pPr>
        <w:pStyle w:val="Heading2"/>
      </w:pPr>
      <w:bookmarkStart w:id="41" w:name="_Toc15544"/>
      <w:bookmarkStart w:id="42" w:name="_Toc31249"/>
      <w:bookmarkStart w:id="43" w:name="_Toc14368"/>
      <w:r>
        <w:t>3.2</w:t>
      </w:r>
      <w:r>
        <w:tab/>
        <w:t>Symbols</w:t>
      </w:r>
      <w:bookmarkEnd w:id="41"/>
      <w:bookmarkEnd w:id="42"/>
      <w:bookmarkEnd w:id="43"/>
    </w:p>
    <w:p w14:paraId="5BE33292" w14:textId="77777777" w:rsidR="005B48F3" w:rsidRDefault="00000000">
      <w:pPr>
        <w:keepNext/>
      </w:pPr>
      <w:r>
        <w:t>For the purposes of the present document, the following symbols apply:</w:t>
      </w:r>
    </w:p>
    <w:p w14:paraId="3617FDAE" w14:textId="77777777" w:rsidR="005B48F3" w:rsidRDefault="00000000">
      <w:pPr>
        <w:pStyle w:val="EW"/>
      </w:pPr>
      <w:r>
        <w:t>&lt;symbol&gt;</w:t>
      </w:r>
      <w:r>
        <w:tab/>
        <w:t>&lt;Explanation&gt;</w:t>
      </w:r>
    </w:p>
    <w:p w14:paraId="516BD29A" w14:textId="77777777" w:rsidR="005B48F3" w:rsidRDefault="005B48F3">
      <w:pPr>
        <w:pStyle w:val="EW"/>
      </w:pPr>
    </w:p>
    <w:p w14:paraId="307B4858" w14:textId="77777777" w:rsidR="005B48F3" w:rsidRDefault="00000000">
      <w:pPr>
        <w:pStyle w:val="Heading2"/>
      </w:pPr>
      <w:bookmarkStart w:id="44" w:name="_Toc3610"/>
      <w:bookmarkStart w:id="45" w:name="_Toc15275"/>
      <w:bookmarkStart w:id="46" w:name="_Toc2059"/>
      <w:r>
        <w:lastRenderedPageBreak/>
        <w:t>3.3</w:t>
      </w:r>
      <w:r>
        <w:tab/>
        <w:t>Abbreviations</w:t>
      </w:r>
      <w:bookmarkEnd w:id="44"/>
      <w:bookmarkEnd w:id="45"/>
      <w:bookmarkEnd w:id="46"/>
    </w:p>
    <w:p w14:paraId="04932F1D" w14:textId="77777777" w:rsidR="005B48F3"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1D832887" w14:textId="77777777" w:rsidR="005B48F3" w:rsidRDefault="00000000">
      <w:pPr>
        <w:pStyle w:val="EW"/>
      </w:pPr>
      <w:r>
        <w:t>&lt;ABBREVIATION&gt;</w:t>
      </w:r>
      <w:r>
        <w:tab/>
        <w:t>&lt;Expansion&gt;</w:t>
      </w:r>
    </w:p>
    <w:p w14:paraId="4BB69756" w14:textId="77777777" w:rsidR="005B48F3" w:rsidRDefault="005B48F3">
      <w:pPr>
        <w:pStyle w:val="EW"/>
      </w:pPr>
    </w:p>
    <w:p w14:paraId="36D8A558" w14:textId="77777777" w:rsidR="005B48F3" w:rsidRDefault="005B48F3">
      <w:pPr>
        <w:pStyle w:val="PlainText"/>
        <w:rPr>
          <w:lang w:val="en-US" w:eastAsia="zh-CN"/>
        </w:rPr>
      </w:pPr>
      <w:bookmarkStart w:id="47" w:name="clause4"/>
      <w:bookmarkStart w:id="48" w:name="_Toc8221707"/>
      <w:bookmarkEnd w:id="47"/>
    </w:p>
    <w:p w14:paraId="304BF869" w14:textId="77777777" w:rsidR="005B48F3" w:rsidRDefault="00000000">
      <w:pPr>
        <w:pStyle w:val="Heading1"/>
        <w:rPr>
          <w:lang w:eastAsia="zh-CN"/>
        </w:rPr>
      </w:pPr>
      <w:bookmarkStart w:id="49" w:name="_Toc16866"/>
      <w:bookmarkStart w:id="50" w:name="_Toc30590"/>
      <w:bookmarkStart w:id="51" w:name="_Toc12841"/>
      <w:r>
        <w:rPr>
          <w:rFonts w:eastAsia="SimSun" w:hint="eastAsia"/>
          <w:lang w:val="en-US" w:eastAsia="zh-CN"/>
        </w:rPr>
        <w:t>4</w:t>
      </w:r>
      <w:r>
        <w:tab/>
      </w:r>
      <w:r>
        <w:rPr>
          <w:rFonts w:hint="eastAsia"/>
          <w:lang w:eastAsia="zh-CN"/>
        </w:rPr>
        <w:t>Key Issues</w:t>
      </w:r>
      <w:bookmarkEnd w:id="48"/>
      <w:bookmarkEnd w:id="49"/>
      <w:bookmarkEnd w:id="50"/>
      <w:bookmarkEnd w:id="51"/>
    </w:p>
    <w:p w14:paraId="6D85AD02" w14:textId="77777777" w:rsidR="005B48F3" w:rsidRDefault="00000000">
      <w:pPr>
        <w:pStyle w:val="Heading2"/>
        <w:rPr>
          <w:lang w:val="en-US" w:eastAsia="zh-CN"/>
        </w:rPr>
      </w:pPr>
      <w:bookmarkStart w:id="52" w:name="_Toc23642"/>
      <w:bookmarkStart w:id="53" w:name="_Toc19793"/>
      <w:bookmarkStart w:id="54" w:name="_Toc8857"/>
      <w:bookmarkStart w:id="55" w:name="_Toc5667"/>
      <w:bookmarkStart w:id="56" w:name="_Toc24723"/>
      <w:bookmarkStart w:id="57" w:name="_Toc1391"/>
      <w:bookmarkStart w:id="58" w:name="_Toc20052"/>
      <w:bookmarkStart w:id="59" w:name="_Toc23424"/>
      <w:bookmarkStart w:id="60" w:name="_Toc24186"/>
      <w:bookmarkStart w:id="61" w:name="_Toc25866"/>
      <w:bookmarkStart w:id="62" w:name="_Toc168957968"/>
      <w:bookmarkStart w:id="63" w:name="_Toc16076"/>
      <w:bookmarkStart w:id="64" w:name="_Toc6726"/>
      <w:bookmarkStart w:id="65" w:name="_Toc24159"/>
      <w:r>
        <w:rPr>
          <w:rFonts w:eastAsia="SimSun"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52"/>
      <w:bookmarkEnd w:id="53"/>
      <w:bookmarkEnd w:id="54"/>
      <w:bookmarkEnd w:id="55"/>
      <w:bookmarkEnd w:id="56"/>
      <w:bookmarkEnd w:id="57"/>
      <w:bookmarkEnd w:id="58"/>
      <w:bookmarkEnd w:id="59"/>
      <w:bookmarkEnd w:id="60"/>
      <w:bookmarkEnd w:id="61"/>
      <w:bookmarkEnd w:id="62"/>
      <w:bookmarkEnd w:id="63"/>
      <w:bookmarkEnd w:id="64"/>
      <w:r>
        <w:t xml:space="preserve"> flows with SA2 Rel-19 support for IMS Capability Exposure Framework</w:t>
      </w:r>
      <w:bookmarkEnd w:id="65"/>
      <w:r>
        <w:t xml:space="preserve"> </w:t>
      </w:r>
    </w:p>
    <w:p w14:paraId="3C4B0FE7" w14:textId="77777777" w:rsidR="005B48F3" w:rsidRDefault="00000000">
      <w:pPr>
        <w:pStyle w:val="Heading3"/>
      </w:pPr>
      <w:bookmarkStart w:id="66" w:name="_Toc9274"/>
      <w:bookmarkStart w:id="67" w:name="_Toc25025"/>
      <w:bookmarkStart w:id="68" w:name="_Toc26458"/>
      <w:bookmarkStart w:id="69" w:name="_Toc168957969"/>
      <w:bookmarkStart w:id="70" w:name="_Toc8017"/>
      <w:bookmarkStart w:id="71" w:name="_Toc5709"/>
      <w:bookmarkStart w:id="72" w:name="_Toc31871"/>
      <w:bookmarkStart w:id="73" w:name="_Toc27011"/>
      <w:bookmarkStart w:id="74" w:name="_Toc1038"/>
      <w:bookmarkStart w:id="75" w:name="_Toc3051"/>
      <w:bookmarkStart w:id="76" w:name="_Toc9477"/>
      <w:bookmarkStart w:id="77" w:name="_Toc28547"/>
      <w:bookmarkStart w:id="78" w:name="_Toc27540"/>
      <w:bookmarkStart w:id="79" w:name="_Toc12672"/>
      <w:r>
        <w:rPr>
          <w:rFonts w:hint="eastAsia"/>
          <w:lang w:val="en-US" w:eastAsia="zh-CN"/>
        </w:rPr>
        <w:t>4</w:t>
      </w:r>
      <w:r>
        <w:t>.</w:t>
      </w:r>
      <w:r>
        <w:rPr>
          <w:rFonts w:hint="eastAsia"/>
          <w:lang w:eastAsia="zh-CN"/>
        </w:rPr>
        <w:t>1</w:t>
      </w:r>
      <w:r>
        <w:t>.1</w:t>
      </w:r>
      <w:r>
        <w:rPr>
          <w:lang w:eastAsia="en-GB"/>
        </w:rPr>
        <w:tab/>
      </w:r>
      <w:r>
        <w:t>Description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26ADD33B" w14:textId="77777777" w:rsidR="005B48F3" w:rsidRDefault="00000000">
      <w:r>
        <w:t>During the normative work performed in 3GPP TS 23.392 [2], there were notes related to further alignment needed with SA2 work, for example:</w:t>
      </w:r>
    </w:p>
    <w:p w14:paraId="758D4EC1" w14:textId="77777777" w:rsidR="005B48F3" w:rsidRDefault="00000000">
      <w:pPr>
        <w:pStyle w:val="B1"/>
      </w:pPr>
      <w:r>
        <w:rPr>
          <w:rFonts w:eastAsia="SimSun" w:hint="eastAsia"/>
          <w:lang w:val="en-US" w:eastAsia="zh-CN"/>
        </w:rPr>
        <w:t>-</w:t>
      </w:r>
      <w:r>
        <w:rPr>
          <w:rFonts w:eastAsia="SimSun" w:hint="eastAsia"/>
          <w:lang w:val="en-US" w:eastAsia="zh-CN"/>
        </w:rPr>
        <w:tab/>
      </w:r>
      <w:r>
        <w:t>Clause 6.2.2 “MMTel Enabler Server architecture model supporting IMS Session Management” :</w:t>
      </w:r>
    </w:p>
    <w:p w14:paraId="49133787" w14:textId="77777777" w:rsidR="005B48F3" w:rsidRDefault="00000000">
      <w:pPr>
        <w:pStyle w:val="NO"/>
      </w:pPr>
      <w:r>
        <w:t>“NOTE 1:</w:t>
      </w:r>
      <w:r>
        <w:tab/>
        <w:t>The MMTel Enabler Server architecture model supporting IMS Session Management will be updated after the IMS Session management capabilities provided by NEF is specified by SA2.”</w:t>
      </w:r>
    </w:p>
    <w:p w14:paraId="014601CD" w14:textId="77777777" w:rsidR="005B48F3" w:rsidRDefault="00000000">
      <w:pPr>
        <w:pStyle w:val="B1"/>
      </w:pPr>
      <w:r>
        <w:rPr>
          <w:rFonts w:eastAsia="SimSun" w:hint="eastAsia"/>
          <w:lang w:val="en-US" w:eastAsia="zh-CN"/>
        </w:rPr>
        <w:t>-</w:t>
      </w:r>
      <w:r>
        <w:rPr>
          <w:rFonts w:eastAsia="SimSun" w:hint="eastAsia"/>
          <w:lang w:val="en-US" w:eastAsia="zh-CN"/>
        </w:rPr>
        <w:tab/>
      </w:r>
      <w:r>
        <w:t>Clause 8.4.2.2.1 “Establishing an Application Call with Data Channel capability between non-IMS application and DCMTSI client”:</w:t>
      </w:r>
    </w:p>
    <w:p w14:paraId="75BFBB15" w14:textId="77777777" w:rsidR="005B48F3" w:rsidRDefault="00000000">
      <w:pPr>
        <w:pStyle w:val="EditorsNote"/>
      </w:pPr>
      <w:r>
        <w:t>“Editor's note:</w:t>
      </w:r>
      <w:r>
        <w:tab/>
        <w:t>The flow will need to be updated once SA2 work is done to specify NEF exposure of IMS session management (Nnef_ImsSessionManagement).”</w:t>
      </w:r>
    </w:p>
    <w:p w14:paraId="57791BE0" w14:textId="77777777" w:rsidR="005B48F3" w:rsidRDefault="00000000">
      <w:pPr>
        <w:pStyle w:val="B1"/>
      </w:pPr>
      <w:r>
        <w:rPr>
          <w:rFonts w:eastAsia="SimSun" w:hint="eastAsia"/>
          <w:lang w:val="en-US" w:eastAsia="zh-CN"/>
        </w:rPr>
        <w:t>-</w:t>
      </w:r>
      <w:r>
        <w:rPr>
          <w:rFonts w:eastAsia="SimSun" w:hint="eastAsia"/>
          <w:lang w:val="en-US" w:eastAsia="zh-CN"/>
        </w:rPr>
        <w:tab/>
      </w:r>
      <w:r>
        <w:t>Clause 8.4.3.2.1</w:t>
      </w:r>
      <w:r>
        <w:tab/>
        <w:t xml:space="preserve"> “Establishing a Third-Party Call with Data Channel capability”:</w:t>
      </w:r>
    </w:p>
    <w:p w14:paraId="5C2F4082" w14:textId="77777777" w:rsidR="005B48F3" w:rsidRDefault="00000000">
      <w:pPr>
        <w:pStyle w:val="EditorsNote"/>
      </w:pPr>
      <w:r>
        <w:t>“Editor's note:</w:t>
      </w:r>
      <w:r>
        <w:tab/>
        <w:t>The flow will need to be updated once SA2 work is done to specify NEF exposure of IMS session management (Nnef_ImsSessionManagement).”</w:t>
      </w:r>
    </w:p>
    <w:p w14:paraId="1BCA96CB" w14:textId="77777777" w:rsidR="005B48F3" w:rsidRDefault="00000000">
      <w:r>
        <w:t>Based on the Rel-19 specifications, the following IMS related exposure capabilities have been specified and need to be analysed on how they impact the eMMTel service flows.</w:t>
      </w:r>
    </w:p>
    <w:p w14:paraId="46079BE0" w14:textId="77777777" w:rsidR="005B48F3" w:rsidRDefault="0000000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2CF3A7B5" w14:textId="77777777" w:rsidR="005B48F3" w:rsidRDefault="00000000">
      <w:pPr>
        <w:pStyle w:val="B1"/>
      </w:pPr>
      <w:r>
        <w:rPr>
          <w:rFonts w:eastAsia="SimSun" w:hint="eastAsia"/>
          <w:lang w:val="en-US" w:eastAsia="zh-CN"/>
        </w:rPr>
        <w:t>-</w:t>
      </w:r>
      <w:r>
        <w:rPr>
          <w:rFonts w:eastAsia="SimSun" w:hint="eastAsia"/>
          <w:lang w:val="en-US" w:eastAsia="zh-CN"/>
        </w:rPr>
        <w:tab/>
      </w:r>
      <w:r>
        <w:t xml:space="preserve">Managing data channel for an on-going IMS session (i.e., adding, removing or updating the data channel) </w:t>
      </w:r>
    </w:p>
    <w:p w14:paraId="1A75A199" w14:textId="77777777" w:rsidR="005B48F3" w:rsidRDefault="00000000">
      <w:pPr>
        <w:pStyle w:val="B1"/>
      </w:pPr>
      <w:r>
        <w:rPr>
          <w:rFonts w:eastAsia="SimSun" w:hint="eastAsia"/>
          <w:lang w:val="en-US" w:eastAsia="zh-CN"/>
        </w:rPr>
        <w:t>-</w:t>
      </w:r>
      <w:r>
        <w:rPr>
          <w:rFonts w:eastAsia="SimSun" w:hint="eastAsia"/>
          <w:lang w:val="en-US" w:eastAsia="zh-CN"/>
        </w:rPr>
        <w:tab/>
      </w:r>
      <w:r>
        <w:t>Creating a standalone data channel session, and</w:t>
      </w:r>
    </w:p>
    <w:p w14:paraId="2DC53211" w14:textId="77777777" w:rsidR="005B48F3" w:rsidRDefault="00000000">
      <w:pPr>
        <w:pStyle w:val="B1"/>
      </w:pPr>
      <w:r>
        <w:rPr>
          <w:rFonts w:eastAsia="SimSun" w:hint="eastAsia"/>
          <w:lang w:val="en-US" w:eastAsia="zh-CN"/>
        </w:rPr>
        <w:t>-</w:t>
      </w:r>
      <w:r>
        <w:rPr>
          <w:rFonts w:eastAsia="SimSun" w:hint="eastAsia"/>
          <w:lang w:val="en-US" w:eastAsia="zh-CN"/>
        </w:rPr>
        <w:tab/>
      </w:r>
      <w:r>
        <w:t>Terminating a standalone data channel session.</w:t>
      </w:r>
    </w:p>
    <w:p w14:paraId="011E7498" w14:textId="77777777" w:rsidR="005B48F3" w:rsidRDefault="00000000">
      <w:r>
        <w:t>The procedures can be triggered via the NEF on the originating or terminating side.</w:t>
      </w:r>
    </w:p>
    <w:p w14:paraId="086BAA76" w14:textId="77777777" w:rsidR="005B48F3" w:rsidRDefault="00000000">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25773009" w14:textId="77777777" w:rsidR="005B48F3" w:rsidRDefault="00000000">
      <w:pPr>
        <w:pStyle w:val="B1"/>
      </w:pPr>
      <w:r>
        <w:rPr>
          <w:rFonts w:eastAsia="SimSun" w:hint="eastAsia"/>
          <w:lang w:val="en-US" w:eastAsia="zh-CN"/>
        </w:rPr>
        <w:t>-</w:t>
      </w:r>
      <w:r>
        <w:rPr>
          <w:rFonts w:eastAsia="SimSun" w:hint="eastAsia"/>
          <w:lang w:val="en-US" w:eastAsia="zh-CN"/>
        </w:rPr>
        <w:tab/>
      </w:r>
      <w:r>
        <w:t>IMS Event Exposure service (</w:t>
      </w:r>
      <w:proofErr w:type="spellStart"/>
      <w:r>
        <w:t>Nnef_ImsEventExposure</w:t>
      </w:r>
      <w:proofErr w:type="spellEnd"/>
      <w:r>
        <w:t xml:space="preserve"> service) with support for subscribe, unsubscribe and notify,</w:t>
      </w:r>
    </w:p>
    <w:p w14:paraId="687A8CF7" w14:textId="77777777" w:rsidR="005B48F3" w:rsidRDefault="00000000">
      <w:pPr>
        <w:pStyle w:val="B1"/>
      </w:pPr>
      <w:r>
        <w:rPr>
          <w:rFonts w:eastAsia="SimSun" w:hint="eastAsia"/>
          <w:lang w:val="en-US" w:eastAsia="zh-CN"/>
        </w:rPr>
        <w:t>-</w:t>
      </w:r>
      <w:r>
        <w:rPr>
          <w:rFonts w:eastAsia="SimSun" w:hint="eastAsia"/>
          <w:lang w:val="en-US" w:eastAsia="zh-CN"/>
        </w:rPr>
        <w:tab/>
      </w:r>
      <w:r>
        <w:t>IMS Session management service (Nnef_ImsSessionManagement service) with support for:</w:t>
      </w:r>
    </w:p>
    <w:p w14:paraId="407ED10F" w14:textId="77777777" w:rsidR="005B48F3" w:rsidRDefault="00000000">
      <w:pPr>
        <w:pStyle w:val="B2"/>
      </w:pPr>
      <w:r>
        <w:rPr>
          <w:rFonts w:eastAsia="SimSun" w:hint="eastAsia"/>
          <w:lang w:val="en-US" w:eastAsia="zh-CN"/>
        </w:rPr>
        <w:t>i.</w:t>
      </w:r>
      <w:r>
        <w:rPr>
          <w:rFonts w:eastAsia="SimSun" w:hint="eastAsia"/>
          <w:lang w:val="en-US" w:eastAsia="zh-CN"/>
        </w:rPr>
        <w:tab/>
      </w:r>
      <w:r>
        <w:t xml:space="preserve">creating an IMS session with requested media, </w:t>
      </w:r>
    </w:p>
    <w:p w14:paraId="5C270F34" w14:textId="77777777" w:rsidR="005B48F3" w:rsidRDefault="00000000">
      <w:pPr>
        <w:pStyle w:val="B2"/>
      </w:pPr>
      <w:r>
        <w:rPr>
          <w:rFonts w:eastAsia="SimSun" w:hint="eastAsia"/>
          <w:lang w:val="en-US" w:eastAsia="zh-CN"/>
        </w:rPr>
        <w:t>ii.</w:t>
      </w:r>
      <w:r>
        <w:rPr>
          <w:rFonts w:eastAsia="SimSun" w:hint="eastAsia"/>
          <w:lang w:val="en-US" w:eastAsia="zh-CN"/>
        </w:rPr>
        <w:tab/>
      </w:r>
      <w:r>
        <w:t xml:space="preserve">IMS session management update to allow changes to the media handled in the IMS session, </w:t>
      </w:r>
    </w:p>
    <w:p w14:paraId="617F272A" w14:textId="7B8199A3" w:rsidR="005B48F3" w:rsidRDefault="00000000">
      <w:pPr>
        <w:pStyle w:val="B2"/>
      </w:pPr>
      <w:r>
        <w:rPr>
          <w:rFonts w:eastAsia="SimSun" w:hint="eastAsia"/>
          <w:lang w:val="en-US" w:eastAsia="zh-CN"/>
        </w:rPr>
        <w:t>iii.</w:t>
      </w:r>
      <w:r>
        <w:rPr>
          <w:rFonts w:eastAsia="SimSun" w:hint="eastAsia"/>
          <w:lang w:val="en-US" w:eastAsia="zh-CN"/>
        </w:rPr>
        <w:tab/>
      </w:r>
      <w:r>
        <w:t>IMS session manageme</w:t>
      </w:r>
      <w:r w:rsidR="00596B5C">
        <w:t>n</w:t>
      </w:r>
      <w:r>
        <w:t xml:space="preserve">t delete which allows termination/release of an IMS session, and </w:t>
      </w:r>
    </w:p>
    <w:p w14:paraId="660E57F6" w14:textId="77777777" w:rsidR="005B48F3" w:rsidRDefault="00000000">
      <w:pPr>
        <w:pStyle w:val="B2"/>
      </w:pPr>
      <w:r>
        <w:rPr>
          <w:rFonts w:eastAsia="SimSun" w:hint="eastAsia"/>
          <w:lang w:val="en-US" w:eastAsia="zh-CN"/>
        </w:rPr>
        <w:lastRenderedPageBreak/>
        <w:t>iv.</w:t>
      </w:r>
      <w:r>
        <w:rPr>
          <w:rFonts w:eastAsia="SimSun" w:hint="eastAsia"/>
          <w:lang w:val="en-US" w:eastAsia="zh-CN"/>
        </w:rPr>
        <w:tab/>
      </w:r>
      <w:r>
        <w:t>the IMS session management notification which provides details of a subscribed event that occurred during an IMS session.</w:t>
      </w:r>
    </w:p>
    <w:p w14:paraId="4F51732D" w14:textId="77777777" w:rsidR="005B48F3" w:rsidRDefault="00000000">
      <w:pPr>
        <w:pStyle w:val="B1"/>
      </w:pPr>
      <w:r>
        <w:rPr>
          <w:rFonts w:eastAsia="SimSun" w:hint="eastAsia"/>
          <w:lang w:val="en-US" w:eastAsia="zh-CN"/>
        </w:rPr>
        <w:t>-</w:t>
      </w:r>
      <w:r>
        <w:rPr>
          <w:rFonts w:eastAsia="SimSun" w:hint="eastAsia"/>
          <w:lang w:val="en-US" w:eastAsia="zh-CN"/>
        </w:rPr>
        <w:tab/>
      </w:r>
      <w:r>
        <w:t>IMS parameter provisioning service (</w:t>
      </w:r>
      <w:proofErr w:type="spellStart"/>
      <w:r>
        <w:t>ImsPP</w:t>
      </w:r>
      <w:proofErr w:type="spellEnd"/>
      <w:r>
        <w:t xml:space="preserve">) which exposes to an AF IMS parameter management capabilities </w:t>
      </w:r>
      <w:r>
        <w:rPr>
          <w:lang w:eastAsia="zh-CN"/>
        </w:rPr>
        <w:t>(e.g. Rich Call Data (RCD) server address, RCD URL or RCD information), in order</w:t>
      </w:r>
      <w:r>
        <w:t xml:space="preserve"> to:</w:t>
      </w:r>
    </w:p>
    <w:p w14:paraId="02BC5407" w14:textId="77777777" w:rsidR="005B48F3" w:rsidRDefault="00000000">
      <w:pPr>
        <w:pStyle w:val="B2"/>
      </w:pPr>
      <w:r>
        <w:rPr>
          <w:rFonts w:eastAsia="SimSun" w:hint="eastAsia"/>
          <w:lang w:val="en-US" w:eastAsia="zh-CN"/>
        </w:rPr>
        <w:t>i.</w:t>
      </w:r>
      <w:r>
        <w:rPr>
          <w:rFonts w:eastAsia="SimSun" w:hint="eastAsia"/>
          <w:lang w:val="en-US" w:eastAsia="zh-CN"/>
        </w:rPr>
        <w:tab/>
      </w:r>
      <w:r>
        <w:t>modify the IMS user related information for a target IMPU.</w:t>
      </w:r>
    </w:p>
    <w:p w14:paraId="0DF03962" w14:textId="77777777" w:rsidR="005B48F3" w:rsidRDefault="00000000">
      <w:pPr>
        <w:pStyle w:val="B2"/>
      </w:pPr>
      <w:r>
        <w:rPr>
          <w:rFonts w:hint="eastAsia"/>
          <w:lang w:val="en-US" w:eastAsia="zh-CN"/>
        </w:rPr>
        <w:t>ii.</w:t>
      </w:r>
      <w:r>
        <w:rPr>
          <w:rFonts w:hint="eastAsia"/>
          <w:lang w:val="en-US" w:eastAsia="zh-CN"/>
        </w:rPr>
        <w:tab/>
      </w:r>
      <w:r>
        <w:rPr>
          <w:lang w:eastAsia="zh-CN"/>
        </w:rPr>
        <w:t>create the IMS user related information for the target IMPU, and</w:t>
      </w:r>
    </w:p>
    <w:p w14:paraId="53D617DB" w14:textId="77777777" w:rsidR="005B48F3" w:rsidRDefault="00000000">
      <w:pPr>
        <w:pStyle w:val="B2"/>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75E0054" w14:textId="77777777" w:rsidR="005B48F3" w:rsidRDefault="00000000">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C3F7334" w14:textId="77777777" w:rsidR="005B48F3" w:rsidRDefault="00000000">
      <w:pPr>
        <w:pStyle w:val="B1"/>
        <w:rPr>
          <w:lang w:val="en-US" w:eastAsia="zh-CN"/>
        </w:rPr>
      </w:pPr>
      <w:r>
        <w:rPr>
          <w:rFonts w:eastAsia="SimSun" w:hint="eastAsia"/>
          <w:lang w:val="en-US" w:eastAsia="zh-CN"/>
        </w:rPr>
        <w:t>1.</w:t>
      </w:r>
      <w:r>
        <w:rPr>
          <w:rFonts w:eastAsia="SimSun" w:hint="eastAsia"/>
          <w:lang w:val="en-US" w:eastAsia="zh-CN"/>
        </w:rPr>
        <w:tab/>
      </w:r>
      <w:r>
        <w:rPr>
          <w:lang w:val="en-US"/>
        </w:rPr>
        <w:t xml:space="preserve">leveraging the Rel-19 support in the NEF as defined in 3GPP TS 23.502 [3] in clauses 5.2.6.39, 5.2.6.40 and 5.2.6.41 to identify the service flows where MMTel enabler server consumes exposed capabilities via NEF, and </w:t>
      </w:r>
      <w:proofErr w:type="spellStart"/>
      <w:r>
        <w:rPr>
          <w:lang w:val="en-US"/>
        </w:rPr>
        <w:t>analyse</w:t>
      </w:r>
      <w:proofErr w:type="spellEnd"/>
      <w:r>
        <w:rPr>
          <w:lang w:val="en-US"/>
        </w:rPr>
        <w:t xml:space="preserve"> if any updates needed for the MMTel enabler architecture.</w:t>
      </w:r>
    </w:p>
    <w:p w14:paraId="39335FD1" w14:textId="77777777" w:rsidR="005B48F3" w:rsidRDefault="00000000">
      <w:pPr>
        <w:pStyle w:val="B1"/>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2EFAB2C" w14:textId="77777777" w:rsidR="005B48F3" w:rsidRDefault="00000000">
      <w:pPr>
        <w:pStyle w:val="B1"/>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3F866D15" w14:textId="77777777" w:rsidR="005B48F3" w:rsidRDefault="005B48F3">
      <w:pPr>
        <w:pStyle w:val="B1"/>
        <w:rPr>
          <w:lang w:eastAsia="zh-CN"/>
        </w:rPr>
      </w:pPr>
    </w:p>
    <w:p w14:paraId="23139E04" w14:textId="77777777" w:rsidR="005B48F3" w:rsidRDefault="00000000">
      <w:pPr>
        <w:pStyle w:val="Heading2"/>
        <w:rPr>
          <w:lang w:val="en-US" w:eastAsia="zh-CN"/>
        </w:rPr>
      </w:pPr>
      <w:bookmarkStart w:id="80" w:name="_Toc27268"/>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80"/>
    </w:p>
    <w:p w14:paraId="42A1D2B3" w14:textId="77777777" w:rsidR="005B48F3" w:rsidRDefault="00000000">
      <w:pPr>
        <w:pStyle w:val="Heading3"/>
      </w:pPr>
      <w:bookmarkStart w:id="81" w:name="_Toc15151"/>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81"/>
    </w:p>
    <w:p w14:paraId="551CEF4C" w14:textId="77777777" w:rsidR="005B48F3" w:rsidRDefault="00000000">
      <w:pPr>
        <w:rPr>
          <w:lang w:val="en-US" w:eastAsia="zh-CN"/>
        </w:rPr>
      </w:pPr>
      <w:r>
        <w:rPr>
          <w:lang w:val="en-US" w:eastAsia="zh-CN"/>
        </w:rPr>
        <w:t xml:space="preserve">The DC </w:t>
      </w:r>
      <w:r w:rsidRPr="00596B5C">
        <w:rPr>
          <w:lang w:eastAsia="zh-CN"/>
        </w:rPr>
        <w:t>a</w:t>
      </w:r>
      <w:r w:rsidRPr="00596B5C">
        <w:t>pplication</w:t>
      </w:r>
      <w:r w:rsidRPr="00596B5C">
        <w:rPr>
          <w:lang w:eastAsia="zh-CN"/>
        </w:rPr>
        <w:t xml:space="preserve"> </w:t>
      </w:r>
      <w:r>
        <w:rPr>
          <w:lang w:val="en-US" w:eastAsia="zh-CN"/>
        </w:rPr>
        <w:t>profiles</w:t>
      </w:r>
      <w:r>
        <w:rPr>
          <w:rFonts w:hint="eastAsia"/>
        </w:rPr>
        <w:t xml:space="preserve"> </w:t>
      </w:r>
      <w:r>
        <w:rPr>
          <w:lang w:val="en-US" w:eastAsia="zh-CN"/>
        </w:rPr>
        <w:t>related procedures, including downloading on UE and updating on UE are specified in 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2152162" w14:textId="77777777" w:rsidR="005B48F3" w:rsidRDefault="00000000">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0FAE803A" w14:textId="77777777" w:rsidR="005B48F3" w:rsidRDefault="00000000">
      <w:pPr>
        <w:pStyle w:val="Heading3"/>
        <w:rPr>
          <w:rFonts w:eastAsia="SimSun"/>
          <w:lang w:val="en-US" w:eastAsia="zh-CN"/>
        </w:rPr>
      </w:pPr>
      <w:bookmarkStart w:id="82" w:name="_Toc23864"/>
      <w:r>
        <w:rPr>
          <w:rFonts w:hint="eastAsia"/>
          <w:lang w:val="en-US" w:eastAsia="zh-CN"/>
        </w:rPr>
        <w:t>4</w:t>
      </w:r>
      <w:r>
        <w:t>.</w:t>
      </w:r>
      <w:r>
        <w:rPr>
          <w:rFonts w:hint="eastAsia"/>
          <w:lang w:val="en-US" w:eastAsia="zh-CN"/>
        </w:rPr>
        <w:t>2</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82"/>
    </w:p>
    <w:p w14:paraId="3479D975" w14:textId="77777777" w:rsidR="005B48F3" w:rsidRDefault="00000000">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19833AC" w14:textId="77777777" w:rsidR="005B48F3" w:rsidRDefault="00000000">
      <w:pPr>
        <w:pStyle w:val="B1"/>
        <w:rPr>
          <w:lang w:val="en-US" w:eastAsia="zh-CN"/>
        </w:rPr>
      </w:pPr>
      <w:r>
        <w:rPr>
          <w:rFonts w:hint="eastAsia"/>
          <w:lang w:val="en-US" w:eastAsia="zh-CN"/>
        </w:rPr>
        <w:t>1.</w:t>
      </w:r>
      <w:r>
        <w:rPr>
          <w:rFonts w:hint="eastAsia"/>
          <w:lang w:val="en-US" w:eastAsia="zh-CN"/>
        </w:rPr>
        <w:tab/>
        <w:t>How to provide capability to MMTel Enabler Client to search the DC Applications.</w:t>
      </w:r>
    </w:p>
    <w:p w14:paraId="070322FB" w14:textId="77777777" w:rsidR="005B48F3" w:rsidRDefault="00000000">
      <w:pPr>
        <w:pStyle w:val="B1"/>
        <w:rPr>
          <w:lang w:val="en-US" w:eastAsia="zh-CN"/>
        </w:rPr>
      </w:pPr>
      <w:r>
        <w:rPr>
          <w:rFonts w:hint="eastAsia"/>
          <w:lang w:val="en-US" w:eastAsia="zh-CN"/>
        </w:rPr>
        <w:t>2.</w:t>
      </w:r>
      <w:r>
        <w:rPr>
          <w:rFonts w:hint="eastAsia"/>
          <w:lang w:val="en-US" w:eastAsia="zh-CN"/>
        </w:rPr>
        <w:tab/>
        <w:t>How to provide conditional search for the DC Applications as a value added service to MMTel users.</w:t>
      </w:r>
    </w:p>
    <w:p w14:paraId="1E61B454" w14:textId="77777777" w:rsidR="005B48F3" w:rsidRDefault="00000000">
      <w:pPr>
        <w:pStyle w:val="EditorsNote"/>
        <w:rPr>
          <w:lang w:val="en-US" w:eastAsia="en-GB"/>
        </w:rPr>
      </w:pPr>
      <w:r>
        <w:rPr>
          <w:lang w:val="en-US" w:eastAsia="en-GB"/>
        </w:rPr>
        <w:t>Editor’s note:</w:t>
      </w:r>
      <w:r>
        <w:rPr>
          <w:lang w:val="en-US" w:eastAsia="en-GB"/>
        </w:rPr>
        <w:tab/>
        <w:t>Whether the URL for downloading the DC Application list, as specified in 3GPP TS 26.114 [</w:t>
      </w:r>
      <w:r>
        <w:rPr>
          <w:rFonts w:eastAsia="SimSun" w:hint="eastAsia"/>
          <w:lang w:val="en-US" w:eastAsia="zh-CN"/>
        </w:rPr>
        <w:t>5</w:t>
      </w:r>
      <w:r>
        <w:rPr>
          <w:lang w:val="en-US" w:eastAsia="en-GB"/>
        </w:rPr>
        <w:t>], can be modified (e.g., by adding some parameters) is FFS, and coordination with SA4 is required.</w:t>
      </w:r>
    </w:p>
    <w:p w14:paraId="254FB663" w14:textId="77777777" w:rsidR="005B48F3" w:rsidRDefault="005B48F3">
      <w:pPr>
        <w:rPr>
          <w:lang w:val="en-US" w:eastAsia="zh-CN"/>
        </w:rPr>
      </w:pPr>
    </w:p>
    <w:p w14:paraId="7E14AC75" w14:textId="77777777" w:rsidR="005B48F3" w:rsidRDefault="00000000">
      <w:pPr>
        <w:pStyle w:val="Heading2"/>
        <w:rPr>
          <w:lang w:val="en-US" w:eastAsia="zh-CN"/>
        </w:rPr>
      </w:pPr>
      <w:bookmarkStart w:id="83" w:name="_Toc25973"/>
      <w:r>
        <w:rPr>
          <w:rFonts w:eastAsia="SimSun" w:hint="eastAsia"/>
          <w:lang w:val="en-US" w:eastAsia="zh-CN"/>
        </w:rPr>
        <w:t>4</w:t>
      </w:r>
      <w:r>
        <w:rPr>
          <w:lang w:val="en-US"/>
        </w:rPr>
        <w:t>.</w:t>
      </w:r>
      <w:r>
        <w:rPr>
          <w:rFonts w:eastAsia="SimSun" w:hint="eastAsia"/>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83"/>
    </w:p>
    <w:p w14:paraId="7A29030E" w14:textId="77777777" w:rsidR="005B48F3" w:rsidRDefault="00000000">
      <w:pPr>
        <w:pStyle w:val="Heading3"/>
      </w:pPr>
      <w:bookmarkStart w:id="84" w:name="_Toc16996"/>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84"/>
    </w:p>
    <w:p w14:paraId="12672859" w14:textId="77777777" w:rsidR="005B48F3" w:rsidRDefault="00000000">
      <w:pPr>
        <w:rPr>
          <w:rFonts w:eastAsia="SimSun"/>
          <w:lang w:val="en-US" w:eastAsia="zh-CN"/>
        </w:rPr>
      </w:pPr>
      <w:r>
        <w:t>Standalone IMS Data Channel Sessions</w:t>
      </w:r>
      <w:r>
        <w:rPr>
          <w:rFonts w:eastAsia="SimSun" w:hint="eastAsia"/>
          <w:lang w:val="en-US" w:eastAsia="zh-CN"/>
        </w:rPr>
        <w:t xml:space="preserve"> is specified in Annex</w:t>
      </w:r>
      <w:r>
        <w:rPr>
          <w:rFonts w:eastAsia="SimSun"/>
          <w:lang w:val="en-US" w:eastAsia="zh-CN"/>
        </w:rPr>
        <w:t> </w:t>
      </w:r>
      <w:r>
        <w:rPr>
          <w:rFonts w:eastAsia="SimSun" w:hint="eastAsia"/>
          <w:lang w:val="en-US" w:eastAsia="zh-CN"/>
        </w:rPr>
        <w:t>AC.10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and the related </w:t>
      </w:r>
      <w:r>
        <w:t>IMS AS Services</w:t>
      </w:r>
      <w:r>
        <w:rPr>
          <w:rFonts w:eastAsia="SimSun" w:hint="eastAsia"/>
          <w:lang w:val="en-US" w:eastAsia="zh-CN"/>
        </w:rPr>
        <w:t xml:space="preserve"> is specified in Annex AA.2.4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[4]. </w:t>
      </w:r>
    </w:p>
    <w:p w14:paraId="1A83A657" w14:textId="77777777" w:rsidR="005B48F3" w:rsidRDefault="00000000">
      <w:pPr>
        <w:rPr>
          <w:rFonts w:eastAsia="SimSun"/>
          <w:lang w:val="en-US" w:eastAsia="zh-CN"/>
        </w:rPr>
      </w:pPr>
      <w:r>
        <w:rPr>
          <w:rFonts w:eastAsia="SimSun" w:hint="eastAsia"/>
          <w:lang w:val="en-US" w:eastAsia="zh-CN"/>
        </w:rPr>
        <w:lastRenderedPageBreak/>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47912070" w14:textId="77777777" w:rsidR="005B48F3" w:rsidRDefault="00000000">
      <w:pPr>
        <w:pStyle w:val="Heading3"/>
        <w:rPr>
          <w:rFonts w:eastAsia="SimSun"/>
          <w:lang w:val="en-US" w:eastAsia="zh-CN"/>
        </w:rPr>
      </w:pPr>
      <w:bookmarkStart w:id="85" w:name="_Toc18580"/>
      <w:r>
        <w:rPr>
          <w:rFonts w:hint="eastAsia"/>
          <w:lang w:val="en-US" w:eastAsia="zh-CN"/>
        </w:rPr>
        <w:t>4</w:t>
      </w:r>
      <w:r>
        <w:t>.</w:t>
      </w:r>
      <w:r>
        <w:rPr>
          <w:rFonts w:hint="eastAsia"/>
          <w:lang w:val="en-US" w:eastAsia="zh-CN"/>
        </w:rPr>
        <w:t>3</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85"/>
    </w:p>
    <w:p w14:paraId="25963172" w14:textId="77777777" w:rsidR="005B48F3"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 in the MMTel Enabler layer:</w:t>
      </w:r>
    </w:p>
    <w:p w14:paraId="0DF3A434" w14:textId="77777777" w:rsidR="005B48F3" w:rsidRDefault="00000000">
      <w:pPr>
        <w:pStyle w:val="B1"/>
        <w:rPr>
          <w:rFonts w:eastAsia="SimSun"/>
          <w:lang w:val="en-US" w:eastAsia="zh-CN"/>
        </w:rPr>
      </w:pPr>
      <w:r>
        <w:rPr>
          <w:rFonts w:hint="eastAsia"/>
          <w:lang w:val="en-US" w:eastAsia="zh-CN"/>
        </w:rPr>
        <w:t>1.</w:t>
      </w:r>
      <w:r>
        <w:rPr>
          <w:rFonts w:hint="eastAsia"/>
          <w:lang w:val="en-US" w:eastAsia="zh-CN"/>
        </w:rPr>
        <w:tab/>
        <w:t>How to provide applications with direct access to Standalone Data Channel capabilities for application-layer interactions (e.g., menu content exchange), abstracting away the underlying IMS session awareness requirements.</w:t>
      </w:r>
    </w:p>
    <w:p w14:paraId="56EF24CC" w14:textId="77777777" w:rsidR="005B48F3" w:rsidRDefault="00000000">
      <w:pPr>
        <w:pStyle w:val="Heading2"/>
        <w:rPr>
          <w:lang w:val="en-US" w:eastAsia="zh-CN"/>
        </w:rPr>
      </w:pPr>
      <w:bookmarkStart w:id="86" w:name="_Toc9536"/>
      <w:r>
        <w:rPr>
          <w:rFonts w:eastAsia="SimSun" w:hint="eastAsia"/>
          <w:lang w:val="en-US" w:eastAsia="zh-CN"/>
        </w:rPr>
        <w:t>4</w:t>
      </w:r>
      <w:r>
        <w:rPr>
          <w:lang w:val="en-US"/>
        </w:rPr>
        <w:t>.</w:t>
      </w:r>
      <w:r>
        <w:rPr>
          <w:rFonts w:eastAsia="SimSun" w:hint="eastAsia"/>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eastAsia="SimSun" w:hint="eastAsia"/>
          <w:lang w:val="en-US" w:eastAsia="zh-CN"/>
        </w:rPr>
        <w:t>N</w:t>
      </w:r>
      <w:proofErr w:type="spellStart"/>
      <w:r>
        <w:rPr>
          <w:rFonts w:hint="eastAsia"/>
        </w:rPr>
        <w:t>orthbound</w:t>
      </w:r>
      <w:proofErr w:type="spellEnd"/>
      <w:r>
        <w:rPr>
          <w:rFonts w:hint="eastAsia"/>
        </w:rPr>
        <w:t xml:space="preserve"> interface of DCAR</w:t>
      </w:r>
      <w:bookmarkEnd w:id="86"/>
    </w:p>
    <w:p w14:paraId="2F639202" w14:textId="77777777" w:rsidR="005B48F3" w:rsidRDefault="00000000">
      <w:pPr>
        <w:pStyle w:val="Heading3"/>
      </w:pPr>
      <w:bookmarkStart w:id="87" w:name="_Toc12021"/>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87"/>
    </w:p>
    <w:p w14:paraId="19E51FC9" w14:textId="77777777" w:rsidR="005B48F3" w:rsidRDefault="00000000">
      <w:pPr>
        <w:rPr>
          <w:lang w:val="en-US" w:eastAsia="zh-CN"/>
        </w:rPr>
      </w:pPr>
      <w:r>
        <w:rPr>
          <w:lang w:val="en-US" w:eastAsia="zh-CN"/>
        </w:rPr>
        <w:t xml:space="preserve">The </w:t>
      </w:r>
      <w:r>
        <w:t xml:space="preserve">DC </w:t>
      </w:r>
      <w:r>
        <w:rPr>
          <w:lang w:eastAsia="zh-CN"/>
        </w:rPr>
        <w:t>a</w:t>
      </w:r>
      <w:r>
        <w:t>pplication and profile</w:t>
      </w:r>
      <w:r>
        <w:rPr>
          <w:rFonts w:eastAsia="SimSun" w:hint="eastAsia"/>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eastAsia="SimSun" w:hint="eastAsia"/>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06011952" w14:textId="77777777" w:rsidR="005B48F3" w:rsidRDefault="00000000">
      <w:pPr>
        <w:pStyle w:val="EditorsNote"/>
        <w:rPr>
          <w:lang w:val="en-US" w:eastAsia="zh-CN"/>
        </w:rPr>
      </w:pPr>
      <w:bookmarkStart w:id="88"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t xml:space="preserve"> </w:t>
      </w:r>
      <w:r>
        <w:rPr>
          <w:lang w:val="en-US" w:eastAsia="zh-CN"/>
        </w:rPr>
        <w:t>The detailed interactions between the MMTel Enabler Server and DCAR are FFS</w:t>
      </w:r>
      <w:r>
        <w:rPr>
          <w:rFonts w:hint="eastAsia"/>
          <w:lang w:val="en-US" w:eastAsia="zh-CN"/>
        </w:rPr>
        <w:t>.</w:t>
      </w:r>
      <w:bookmarkEnd w:id="88"/>
    </w:p>
    <w:p w14:paraId="73351436" w14:textId="77777777" w:rsidR="005B48F3" w:rsidRDefault="00000000">
      <w:pPr>
        <w:rPr>
          <w:lang w:val="en-US" w:eastAsia="zh-CN"/>
        </w:rPr>
      </w:pPr>
      <w:r>
        <w:rPr>
          <w:rFonts w:hint="eastAsia"/>
          <w:lang w:val="en-US" w:eastAsia="zh-CN"/>
        </w:rPr>
        <w:t>Therefore, the northbound interface of DCAR is proposed to be studied in Rel-20.</w:t>
      </w:r>
    </w:p>
    <w:p w14:paraId="56554903" w14:textId="77777777" w:rsidR="005B48F3" w:rsidRDefault="00000000">
      <w:pPr>
        <w:pStyle w:val="Heading3"/>
        <w:rPr>
          <w:rFonts w:eastAsia="SimSun"/>
          <w:lang w:val="en-US" w:eastAsia="zh-CN"/>
        </w:rPr>
      </w:pPr>
      <w:bookmarkStart w:id="89" w:name="_Toc10840"/>
      <w:r>
        <w:rPr>
          <w:rFonts w:hint="eastAsia"/>
          <w:lang w:val="en-US" w:eastAsia="zh-CN"/>
        </w:rPr>
        <w:t>4</w:t>
      </w:r>
      <w:r>
        <w:t>.</w:t>
      </w:r>
      <w:r>
        <w:rPr>
          <w:rFonts w:hint="eastAsia"/>
          <w:lang w:val="en-US" w:eastAsia="zh-CN"/>
        </w:rPr>
        <w:t>4</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89"/>
    </w:p>
    <w:p w14:paraId="20DED96D" w14:textId="77777777" w:rsidR="005B48F3" w:rsidRDefault="00000000">
      <w:pPr>
        <w:rPr>
          <w:rFonts w:eastAsia="SimSun"/>
          <w:lang w:val="en-US" w:eastAsia="zh-CN"/>
        </w:rPr>
      </w:pPr>
      <w:r>
        <w:rPr>
          <w:rFonts w:eastAsia="SimSun" w:hint="eastAsia"/>
          <w:lang w:val="en-US" w:eastAsia="zh-CN"/>
        </w:rPr>
        <w:t>T</w:t>
      </w:r>
      <w:r>
        <w:t xml:space="preserve">his key issue aims to </w:t>
      </w:r>
      <w:r>
        <w:rPr>
          <w:rFonts w:eastAsia="SimSun" w:hint="eastAsia"/>
          <w:lang w:val="en-US" w:eastAsia="zh-CN"/>
        </w:rPr>
        <w:t>solve the following open issues in the MMTel Enabler layer:</w:t>
      </w:r>
    </w:p>
    <w:p w14:paraId="2047DC34" w14:textId="77777777" w:rsidR="005B48F3" w:rsidRDefault="00000000">
      <w:pPr>
        <w:pStyle w:val="B1"/>
        <w:rPr>
          <w:rFonts w:eastAsia="SimSun"/>
          <w:lang w:val="en-US" w:eastAsia="zh-CN"/>
        </w:rPr>
      </w:pPr>
      <w:r>
        <w:rPr>
          <w:rFonts w:hint="eastAsia"/>
          <w:lang w:val="en-US" w:eastAsia="zh-CN"/>
        </w:rPr>
        <w:t>1.</w:t>
      </w:r>
      <w:r>
        <w:rPr>
          <w:rFonts w:hint="eastAsia"/>
          <w:lang w:val="en-US" w:eastAsia="zh-CN"/>
        </w:rPr>
        <w:tab/>
        <w:t xml:space="preserve">Study the </w:t>
      </w:r>
      <w:r>
        <w:rPr>
          <w:lang w:val="en-US" w:eastAsia="zh-CN"/>
        </w:rPr>
        <w:t>northbound interface of DCAR, which is used to manage the DC applications in the DCAR by application providers</w:t>
      </w:r>
      <w:r>
        <w:rPr>
          <w:rFonts w:eastAsia="SimSun" w:hint="eastAsia"/>
          <w:lang w:val="en-US" w:eastAsia="zh-CN"/>
        </w:rPr>
        <w:t>.</w:t>
      </w:r>
    </w:p>
    <w:p w14:paraId="7FD773CE" w14:textId="77777777" w:rsidR="005B48F3"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07829987" w14:textId="77777777" w:rsidR="005B48F3" w:rsidRDefault="005B48F3">
      <w:pPr>
        <w:rPr>
          <w:lang w:val="en-US" w:eastAsia="zh-CN"/>
        </w:rPr>
      </w:pPr>
    </w:p>
    <w:p w14:paraId="384894E7" w14:textId="77777777" w:rsidR="005B48F3" w:rsidRDefault="005B48F3">
      <w:pPr>
        <w:rPr>
          <w:lang w:val="en-US" w:eastAsia="zh-CN"/>
        </w:rPr>
      </w:pPr>
    </w:p>
    <w:p w14:paraId="538538FC" w14:textId="77777777" w:rsidR="005B48F3" w:rsidRDefault="00000000">
      <w:pPr>
        <w:pStyle w:val="Heading2"/>
        <w:rPr>
          <w:lang w:val="en-US" w:eastAsia="zh-CN"/>
        </w:rPr>
      </w:pPr>
      <w:bookmarkStart w:id="90" w:name="_Toc8221708"/>
      <w:bookmarkStart w:id="91" w:name="_Toc28977"/>
      <w:bookmarkStart w:id="92" w:name="_Toc1411"/>
      <w:bookmarkStart w:id="93" w:name="_Toc18331"/>
      <w:r>
        <w:rPr>
          <w:rFonts w:eastAsia="SimSun" w:hint="eastAsia"/>
          <w:lang w:val="en-US" w:eastAsia="zh-CN"/>
        </w:rPr>
        <w:t>4</w:t>
      </w:r>
      <w:r>
        <w:rPr>
          <w:lang w:val="en-US"/>
        </w:rPr>
        <w:t>.</w:t>
      </w:r>
      <w:r>
        <w:rPr>
          <w:rFonts w:eastAsia="SimSun" w:hint="eastAsia"/>
          <w:lang w:val="en-US" w:eastAsia="zh-CN"/>
        </w:rPr>
        <w:t>x</w:t>
      </w:r>
      <w:r>
        <w:rPr>
          <w:lang w:val="en-US"/>
        </w:rPr>
        <w:tab/>
      </w:r>
      <w:bookmarkEnd w:id="90"/>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91"/>
      <w:bookmarkEnd w:id="92"/>
      <w:bookmarkEnd w:id="93"/>
    </w:p>
    <w:p w14:paraId="38E7F7EF" w14:textId="77777777" w:rsidR="005B48F3" w:rsidRDefault="00000000">
      <w:pPr>
        <w:pStyle w:val="Heading3"/>
      </w:pPr>
      <w:bookmarkStart w:id="94" w:name="_Toc8221709"/>
      <w:bookmarkStart w:id="95" w:name="_Toc29649"/>
      <w:bookmarkStart w:id="96" w:name="_Toc6327898"/>
      <w:bookmarkStart w:id="97" w:name="_Toc31744"/>
      <w:bookmarkStart w:id="98" w:name="_Toc30400"/>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94"/>
      <w:bookmarkEnd w:id="95"/>
      <w:bookmarkEnd w:id="96"/>
      <w:bookmarkEnd w:id="97"/>
      <w:bookmarkEnd w:id="98"/>
    </w:p>
    <w:p w14:paraId="361F643E" w14:textId="77777777" w:rsidR="005B48F3" w:rsidRDefault="00000000">
      <w:pPr>
        <w:pStyle w:val="Guidance"/>
        <w:rPr>
          <w:lang w:eastAsia="ko-KR"/>
        </w:rPr>
      </w:pPr>
      <w:r>
        <w:rPr>
          <w:lang w:eastAsia="ko-KR"/>
        </w:rPr>
        <w:t>This clause provides a description of the key issue.</w:t>
      </w:r>
    </w:p>
    <w:p w14:paraId="6D555EE2" w14:textId="77777777" w:rsidR="005B48F3" w:rsidRDefault="005B48F3">
      <w:pPr>
        <w:rPr>
          <w:lang w:eastAsia="zh-CN"/>
        </w:rPr>
      </w:pPr>
    </w:p>
    <w:p w14:paraId="7F26056D" w14:textId="77777777" w:rsidR="005B48F3" w:rsidRDefault="00000000">
      <w:pPr>
        <w:pStyle w:val="Heading3"/>
        <w:rPr>
          <w:rFonts w:eastAsia="SimSun"/>
          <w:lang w:val="en-US" w:eastAsia="zh-CN"/>
        </w:rPr>
      </w:pPr>
      <w:bookmarkStart w:id="99" w:name="_Toc26445"/>
      <w:bookmarkStart w:id="100" w:name="_Toc29944"/>
      <w:r>
        <w:rPr>
          <w:rFonts w:hint="eastAsia"/>
          <w:lang w:val="en-US" w:eastAsia="zh-CN"/>
        </w:rPr>
        <w:t>4</w:t>
      </w:r>
      <w:r>
        <w:t>.</w:t>
      </w:r>
      <w:r>
        <w:rPr>
          <w:rFonts w:hint="eastAsia"/>
          <w:lang w:val="en-US" w:eastAsia="zh-CN"/>
        </w:rPr>
        <w:t>x</w:t>
      </w:r>
      <w:r>
        <w:t>.</w:t>
      </w:r>
      <w:r>
        <w:rPr>
          <w:rFonts w:eastAsia="SimSun" w:hint="eastAsia"/>
          <w:lang w:val="en-US" w:eastAsia="zh-CN"/>
        </w:rPr>
        <w:t>2</w:t>
      </w:r>
      <w:r>
        <w:rPr>
          <w:rFonts w:ascii="Calibri" w:hAnsi="Calibri"/>
          <w:sz w:val="22"/>
          <w:szCs w:val="22"/>
          <w:lang w:eastAsia="en-GB"/>
        </w:rPr>
        <w:tab/>
      </w:r>
      <w:r>
        <w:rPr>
          <w:rFonts w:eastAsia="SimSun" w:hint="eastAsia"/>
          <w:lang w:val="en-US" w:eastAsia="zh-CN"/>
        </w:rPr>
        <w:t>Open Issue</w:t>
      </w:r>
      <w:bookmarkEnd w:id="99"/>
      <w:bookmarkEnd w:id="100"/>
    </w:p>
    <w:p w14:paraId="70AB1437" w14:textId="77777777" w:rsidR="005B48F3" w:rsidRDefault="00000000">
      <w:pPr>
        <w:pStyle w:val="Guidance"/>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33784A" w14:textId="77777777" w:rsidR="005B48F3" w:rsidRDefault="005B48F3">
      <w:pPr>
        <w:pStyle w:val="B1"/>
        <w:ind w:left="704" w:firstLine="0"/>
        <w:rPr>
          <w:lang w:eastAsia="zh-CN"/>
        </w:rPr>
      </w:pPr>
    </w:p>
    <w:p w14:paraId="479AA7E4" w14:textId="77777777" w:rsidR="005B48F3" w:rsidRDefault="005B48F3">
      <w:pPr>
        <w:pStyle w:val="B1"/>
        <w:ind w:left="704" w:firstLine="0"/>
        <w:rPr>
          <w:lang w:eastAsia="zh-CN"/>
        </w:rPr>
      </w:pPr>
    </w:p>
    <w:p w14:paraId="1327BD28" w14:textId="77777777" w:rsidR="005B48F3" w:rsidRDefault="005B48F3">
      <w:pPr>
        <w:rPr>
          <w:lang w:eastAsia="zh-CN"/>
        </w:rPr>
      </w:pPr>
    </w:p>
    <w:p w14:paraId="76906D83" w14:textId="77777777" w:rsidR="005B48F3" w:rsidRDefault="00000000">
      <w:pPr>
        <w:pStyle w:val="Heading1"/>
      </w:pPr>
      <w:bookmarkStart w:id="101" w:name="_Toc16490"/>
      <w:bookmarkStart w:id="102" w:name="_Toc510562460"/>
      <w:bookmarkStart w:id="103" w:name="_Toc3979"/>
      <w:bookmarkStart w:id="104" w:name="_Toc13831"/>
      <w:r>
        <w:rPr>
          <w:rFonts w:eastAsia="SimSun" w:hint="eastAsia"/>
          <w:lang w:val="en-US" w:eastAsia="zh-CN"/>
        </w:rPr>
        <w:lastRenderedPageBreak/>
        <w:t>5</w:t>
      </w:r>
      <w:r>
        <w:tab/>
        <w:t>Architectural requirements</w:t>
      </w:r>
      <w:bookmarkEnd w:id="101"/>
      <w:bookmarkEnd w:id="102"/>
      <w:bookmarkEnd w:id="103"/>
      <w:bookmarkEnd w:id="104"/>
    </w:p>
    <w:p w14:paraId="1DC62D75" w14:textId="77777777" w:rsidR="005B48F3" w:rsidRPr="00596B5C" w:rsidRDefault="00000000">
      <w:pPr>
        <w:pStyle w:val="Guidance"/>
        <w:rPr>
          <w:lang w:eastAsia="zh-CN"/>
        </w:rPr>
      </w:pPr>
      <w:r w:rsidRPr="00596B5C">
        <w:rPr>
          <w:lang w:eastAsia="ko-KR"/>
        </w:rPr>
        <w:t xml:space="preserve">This clause provides </w:t>
      </w:r>
      <w:r w:rsidRPr="00596B5C">
        <w:rPr>
          <w:lang w:eastAsia="zh-CN"/>
        </w:rPr>
        <w:t>the all a</w:t>
      </w:r>
      <w:r w:rsidRPr="00596B5C">
        <w:t>rchitectural requirements</w:t>
      </w:r>
      <w:r w:rsidRPr="00596B5C">
        <w:rPr>
          <w:lang w:eastAsia="zh-CN"/>
        </w:rPr>
        <w:t xml:space="preserve"> i</w:t>
      </w:r>
      <w:r w:rsidRPr="00596B5C">
        <w:rPr>
          <w:lang w:eastAsia="ko-KR"/>
        </w:rPr>
        <w:t>dentified</w:t>
      </w:r>
      <w:r w:rsidRPr="00596B5C">
        <w:rPr>
          <w:lang w:eastAsia="zh-CN"/>
        </w:rPr>
        <w:t>.</w:t>
      </w:r>
    </w:p>
    <w:p w14:paraId="56CAA683" w14:textId="77777777" w:rsidR="005B48F3" w:rsidRDefault="005B48F3">
      <w:pPr>
        <w:rPr>
          <w:lang w:eastAsia="zh-CN"/>
        </w:rPr>
      </w:pPr>
    </w:p>
    <w:p w14:paraId="3762D498" w14:textId="77777777" w:rsidR="005B48F3" w:rsidRDefault="005B48F3">
      <w:pPr>
        <w:rPr>
          <w:lang w:eastAsia="zh-CN"/>
        </w:rPr>
      </w:pPr>
    </w:p>
    <w:p w14:paraId="65829F5C" w14:textId="77777777" w:rsidR="005B48F3" w:rsidRDefault="005B48F3">
      <w:pPr>
        <w:rPr>
          <w:lang w:eastAsia="zh-CN"/>
        </w:rPr>
      </w:pPr>
    </w:p>
    <w:p w14:paraId="5F288BF3" w14:textId="77777777" w:rsidR="005B48F3" w:rsidRDefault="00000000">
      <w:pPr>
        <w:pStyle w:val="Heading1"/>
      </w:pPr>
      <w:bookmarkStart w:id="105" w:name="_Toc17091"/>
      <w:bookmarkStart w:id="106" w:name="_Toc23254039"/>
      <w:bookmarkStart w:id="107" w:name="_Toc22214906"/>
      <w:bookmarkStart w:id="108" w:name="_Toc27001"/>
      <w:bookmarkStart w:id="109" w:name="_Toc25508"/>
      <w:r>
        <w:rPr>
          <w:rFonts w:eastAsia="SimSun" w:hint="eastAsia"/>
          <w:lang w:val="en-US" w:eastAsia="zh-CN"/>
        </w:rPr>
        <w:t>6</w:t>
      </w:r>
      <w:r>
        <w:tab/>
        <w:t>Solutions</w:t>
      </w:r>
      <w:bookmarkEnd w:id="105"/>
      <w:bookmarkEnd w:id="106"/>
      <w:bookmarkEnd w:id="107"/>
      <w:bookmarkEnd w:id="108"/>
      <w:bookmarkEnd w:id="109"/>
    </w:p>
    <w:p w14:paraId="27635D7C" w14:textId="77777777" w:rsidR="005B48F3" w:rsidRDefault="00000000">
      <w:pPr>
        <w:pStyle w:val="Heading2"/>
      </w:pPr>
      <w:bookmarkStart w:id="110" w:name="_Toc500949097"/>
      <w:bookmarkStart w:id="111" w:name="_Toc18720"/>
      <w:bookmarkStart w:id="112" w:name="_Toc23254041"/>
      <w:bookmarkStart w:id="113" w:name="_Toc196"/>
      <w:bookmarkStart w:id="114" w:name="_Toc22214908"/>
      <w:bookmarkStart w:id="115" w:name="_Toc23718"/>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10"/>
      <w:r>
        <w:t>&lt;Solution Title&gt;</w:t>
      </w:r>
      <w:bookmarkEnd w:id="111"/>
      <w:bookmarkEnd w:id="112"/>
      <w:bookmarkEnd w:id="113"/>
      <w:bookmarkEnd w:id="114"/>
      <w:bookmarkEnd w:id="115"/>
    </w:p>
    <w:p w14:paraId="2A0628E7" w14:textId="77777777" w:rsidR="005B48F3" w:rsidRDefault="00000000">
      <w:pPr>
        <w:pStyle w:val="Heading3"/>
      </w:pPr>
      <w:bookmarkStart w:id="116" w:name="_Toc500949099"/>
      <w:bookmarkStart w:id="117" w:name="_Toc22214909"/>
      <w:bookmarkStart w:id="118" w:name="_Toc26094"/>
      <w:bookmarkStart w:id="119" w:name="_Toc23254042"/>
      <w:bookmarkStart w:id="120" w:name="_Toc13421"/>
      <w:bookmarkStart w:id="121" w:name="_Toc12160"/>
      <w:r>
        <w:rPr>
          <w:rFonts w:eastAsia="SimSun" w:hint="eastAsia"/>
          <w:lang w:val="en-US" w:eastAsia="zh-CN"/>
        </w:rPr>
        <w:t>6</w:t>
      </w:r>
      <w:r>
        <w:t>.</w:t>
      </w:r>
      <w:r>
        <w:rPr>
          <w:rFonts w:hint="eastAsia"/>
        </w:rPr>
        <w:t>X</w:t>
      </w:r>
      <w:r>
        <w:t>.1</w:t>
      </w:r>
      <w:r>
        <w:rPr>
          <w:rFonts w:hint="eastAsia"/>
        </w:rPr>
        <w:tab/>
        <w:t>Description</w:t>
      </w:r>
      <w:bookmarkEnd w:id="116"/>
      <w:bookmarkEnd w:id="117"/>
      <w:bookmarkEnd w:id="118"/>
      <w:bookmarkEnd w:id="119"/>
      <w:bookmarkEnd w:id="120"/>
      <w:bookmarkEnd w:id="121"/>
    </w:p>
    <w:p w14:paraId="495BEB00" w14:textId="77777777" w:rsidR="005B48F3" w:rsidRDefault="00000000">
      <w:pPr>
        <w:pStyle w:val="Guidance"/>
      </w:pPr>
      <w:bookmarkStart w:id="122" w:name="_Toc500949101"/>
      <w:r>
        <w:rPr>
          <w:lang w:val="en-US"/>
        </w:rPr>
        <w:t xml:space="preserve">This clause will describe </w:t>
      </w:r>
      <w:r>
        <w:t>the solution principles and architecture assumptions for corresponding key issue(s). (Sub) clause(s) may be added to capture details.</w:t>
      </w:r>
    </w:p>
    <w:p w14:paraId="66534AF8" w14:textId="77777777" w:rsidR="005B48F3" w:rsidRDefault="005B48F3">
      <w:bookmarkStart w:id="123" w:name="_Toc22214910"/>
    </w:p>
    <w:p w14:paraId="2470027C" w14:textId="77777777" w:rsidR="005B48F3" w:rsidRDefault="00000000">
      <w:pPr>
        <w:pStyle w:val="Heading3"/>
      </w:pPr>
      <w:bookmarkStart w:id="124" w:name="_Toc4096"/>
      <w:bookmarkStart w:id="125" w:name="_Toc23254043"/>
      <w:bookmarkStart w:id="126" w:name="_Toc23045"/>
      <w:bookmarkStart w:id="127" w:name="_Toc29439"/>
      <w:r>
        <w:rPr>
          <w:rFonts w:eastAsia="SimSun" w:hint="eastAsia"/>
          <w:lang w:val="en-US" w:eastAsia="zh-CN"/>
        </w:rPr>
        <w:t>6</w:t>
      </w:r>
      <w:r>
        <w:t>.X.2</w:t>
      </w:r>
      <w:r>
        <w:tab/>
        <w:t>Procedures</w:t>
      </w:r>
      <w:bookmarkEnd w:id="122"/>
      <w:bookmarkEnd w:id="123"/>
      <w:bookmarkEnd w:id="124"/>
      <w:bookmarkEnd w:id="125"/>
      <w:bookmarkEnd w:id="126"/>
      <w:bookmarkEnd w:id="127"/>
    </w:p>
    <w:p w14:paraId="781C0238" w14:textId="77777777" w:rsidR="005B48F3" w:rsidRDefault="00000000">
      <w:pPr>
        <w:pStyle w:val="Guidance"/>
        <w:rPr>
          <w:lang w:eastAsia="ko-KR"/>
        </w:rPr>
      </w:pPr>
      <w:r>
        <w:rPr>
          <w:lang w:val="en-US"/>
        </w:rPr>
        <w:t xml:space="preserve">This clause describes </w:t>
      </w:r>
      <w:r>
        <w:rPr>
          <w:rFonts w:hint="eastAsia"/>
          <w:lang w:eastAsia="ko-KR"/>
        </w:rPr>
        <w:t xml:space="preserve">high-level </w:t>
      </w:r>
      <w:r>
        <w:t>procedures and information flows for the solution.</w:t>
      </w:r>
    </w:p>
    <w:p w14:paraId="658E20DE" w14:textId="77777777" w:rsidR="005B48F3" w:rsidRDefault="005B48F3">
      <w:bookmarkStart w:id="128" w:name="_Toc326248711"/>
      <w:bookmarkStart w:id="129" w:name="_Toc22214911"/>
      <w:bookmarkStart w:id="130" w:name="_Toc510604409"/>
    </w:p>
    <w:p w14:paraId="188FCEAD" w14:textId="77777777" w:rsidR="005B48F3" w:rsidRDefault="00000000">
      <w:pPr>
        <w:pStyle w:val="Heading3"/>
        <w:rPr>
          <w:lang w:eastAsia="zh-CN"/>
        </w:rPr>
      </w:pPr>
      <w:bookmarkStart w:id="131" w:name="_Toc24562"/>
      <w:bookmarkStart w:id="132" w:name="_Toc23254044"/>
      <w:bookmarkStart w:id="133" w:name="_Toc8131"/>
      <w:bookmarkStart w:id="134" w:name="_Toc21328"/>
      <w:r>
        <w:rPr>
          <w:rFonts w:hint="eastAsia"/>
          <w:lang w:val="en-US" w:eastAsia="zh-CN"/>
        </w:rPr>
        <w:t>6</w:t>
      </w:r>
      <w:r>
        <w:rPr>
          <w:lang w:eastAsia="zh-CN"/>
        </w:rPr>
        <w:t>.X.3</w:t>
      </w:r>
      <w:r>
        <w:rPr>
          <w:lang w:eastAsia="zh-CN"/>
        </w:rPr>
        <w:tab/>
      </w:r>
      <w:bookmarkEnd w:id="128"/>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29"/>
      <w:bookmarkEnd w:id="130"/>
      <w:bookmarkEnd w:id="131"/>
      <w:bookmarkEnd w:id="132"/>
      <w:bookmarkEnd w:id="133"/>
      <w:bookmarkEnd w:id="134"/>
    </w:p>
    <w:p w14:paraId="5FF87725" w14:textId="77777777" w:rsidR="005B48F3" w:rsidRDefault="00000000">
      <w:pPr>
        <w:pStyle w:val="Guidance"/>
      </w:pPr>
      <w:r>
        <w:t>This clause captures impacts on existing 3GPP nodes and functional elements.</w:t>
      </w:r>
    </w:p>
    <w:p w14:paraId="59FFBE66" w14:textId="77777777" w:rsidR="005B48F3" w:rsidRDefault="005B48F3">
      <w:bookmarkStart w:id="135" w:name="_Toc22214912"/>
      <w:bookmarkStart w:id="136" w:name="_Toc326037266"/>
      <w:bookmarkStart w:id="137" w:name="_Toc510604411"/>
      <w:bookmarkStart w:id="138" w:name="_Toc250980595"/>
      <w:bookmarkStart w:id="139" w:name="_Toc310438366"/>
      <w:bookmarkStart w:id="140" w:name="_Toc326248735"/>
      <w:bookmarkStart w:id="141" w:name="_Toc324232216"/>
      <w:bookmarkStart w:id="142" w:name="_Toc510604412"/>
      <w:bookmarkStart w:id="143" w:name="historyclause"/>
    </w:p>
    <w:p w14:paraId="433847D7" w14:textId="77777777" w:rsidR="005B48F3" w:rsidRDefault="00000000">
      <w:pPr>
        <w:pStyle w:val="Heading1"/>
        <w:rPr>
          <w:lang w:eastAsia="zh-CN"/>
        </w:rPr>
      </w:pPr>
      <w:bookmarkStart w:id="144" w:name="_Toc23254045"/>
      <w:bookmarkStart w:id="145" w:name="_Toc187"/>
      <w:bookmarkStart w:id="146" w:name="_Toc22593"/>
      <w:bookmarkStart w:id="147" w:name="_Toc21792"/>
      <w:r>
        <w:rPr>
          <w:rFonts w:hint="eastAsia"/>
          <w:lang w:val="en-US" w:eastAsia="zh-CN"/>
        </w:rPr>
        <w:t>7</w:t>
      </w:r>
      <w:r>
        <w:rPr>
          <w:lang w:eastAsia="zh-CN"/>
        </w:rPr>
        <w:tab/>
        <w:t>Overall Evaluation</w:t>
      </w:r>
      <w:bookmarkEnd w:id="135"/>
      <w:bookmarkEnd w:id="136"/>
      <w:bookmarkEnd w:id="137"/>
      <w:bookmarkEnd w:id="138"/>
      <w:bookmarkEnd w:id="144"/>
      <w:bookmarkEnd w:id="145"/>
      <w:bookmarkEnd w:id="146"/>
      <w:bookmarkEnd w:id="147"/>
    </w:p>
    <w:p w14:paraId="6128D573" w14:textId="77777777" w:rsidR="005B48F3" w:rsidRDefault="00000000">
      <w:pPr>
        <w:pStyle w:val="Guidance"/>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p w14:paraId="76918E84" w14:textId="77777777" w:rsidR="005B48F3" w:rsidRDefault="00000000">
      <w:pPr>
        <w:pStyle w:val="Heading2"/>
        <w:rPr>
          <w:rFonts w:eastAsia="SimSun"/>
          <w:lang w:val="en-US" w:eastAsia="zh-CN"/>
        </w:rPr>
      </w:pPr>
      <w:bookmarkStart w:id="148" w:name="_Toc11940"/>
      <w:bookmarkStart w:id="149" w:name="_Toc14324"/>
      <w:bookmarkStart w:id="150" w:name="_Toc10060"/>
      <w:bookmarkStart w:id="151" w:name="_Toc168958029"/>
      <w:bookmarkStart w:id="152" w:name="_Toc24465"/>
      <w:bookmarkStart w:id="153" w:name="_Toc21586"/>
      <w:bookmarkStart w:id="154" w:name="_Toc697"/>
      <w:bookmarkStart w:id="155" w:name="_Toc510562607"/>
      <w:bookmarkStart w:id="156" w:name="_Toc22737"/>
      <w:bookmarkStart w:id="157" w:name="_Toc5138"/>
      <w:bookmarkStart w:id="158" w:name="_Toc28402"/>
      <w:bookmarkStart w:id="159" w:name="_Toc11277"/>
      <w:bookmarkStart w:id="160" w:name="_Toc5042"/>
      <w:bookmarkStart w:id="161" w:name="_Toc678"/>
      <w:bookmarkStart w:id="162" w:name="_Toc15830"/>
      <w:bookmarkEnd w:id="139"/>
      <w:bookmarkEnd w:id="140"/>
      <w:bookmarkEnd w:id="141"/>
      <w:bookmarkEnd w:id="142"/>
      <w:r>
        <w:rPr>
          <w:rFonts w:eastAsia="SimSun" w:hint="eastAsia"/>
          <w:lang w:val="en-US" w:eastAsia="zh-CN"/>
        </w:rPr>
        <w:t>7.1</w:t>
      </w:r>
      <w:r>
        <w:rPr>
          <w:rFonts w:eastAsia="SimSun" w:hint="eastAsia"/>
          <w:lang w:val="en-US" w:eastAsia="zh-CN"/>
        </w:rP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91553D1" w14:textId="77777777" w:rsidR="005B48F3" w:rsidRDefault="005B48F3"/>
    <w:p w14:paraId="523D4820" w14:textId="77777777" w:rsidR="005B48F3" w:rsidRDefault="00000000">
      <w:pPr>
        <w:pStyle w:val="Heading2"/>
        <w:rPr>
          <w:lang w:eastAsia="zh-CN"/>
        </w:rPr>
      </w:pPr>
      <w:bookmarkStart w:id="163" w:name="_Toc168958030"/>
      <w:bookmarkStart w:id="164" w:name="_Toc12348"/>
      <w:bookmarkStart w:id="165" w:name="_Toc11617"/>
      <w:bookmarkStart w:id="166" w:name="_Toc25819"/>
      <w:bookmarkStart w:id="167" w:name="_Toc26281"/>
      <w:bookmarkStart w:id="168" w:name="_Toc31146"/>
      <w:bookmarkStart w:id="169" w:name="_Toc23375"/>
      <w:bookmarkStart w:id="170" w:name="_Toc7237"/>
      <w:bookmarkStart w:id="171" w:name="_Toc30191"/>
      <w:r>
        <w:rPr>
          <w:rFonts w:hint="eastAsia"/>
          <w:lang w:val="en-US" w:eastAsia="zh-CN"/>
        </w:rPr>
        <w:t>7.2</w:t>
      </w:r>
      <w:r>
        <w:rPr>
          <w:rFonts w:hint="eastAsia"/>
          <w:lang w:val="en-US" w:eastAsia="zh-CN"/>
        </w:rPr>
        <w:tab/>
      </w:r>
      <w:r>
        <w:rPr>
          <w:lang w:eastAsia="zh-CN"/>
        </w:rPr>
        <w:t>Mapping of Solutions to Key Issues</w:t>
      </w:r>
      <w:bookmarkEnd w:id="163"/>
      <w:bookmarkEnd w:id="164"/>
      <w:bookmarkEnd w:id="165"/>
      <w:bookmarkEnd w:id="166"/>
      <w:bookmarkEnd w:id="167"/>
      <w:bookmarkEnd w:id="168"/>
      <w:bookmarkEnd w:id="169"/>
      <w:bookmarkEnd w:id="170"/>
      <w:bookmarkEnd w:id="171"/>
    </w:p>
    <w:p w14:paraId="1404CD3E" w14:textId="77777777" w:rsidR="005B48F3" w:rsidRDefault="005B48F3">
      <w:pPr>
        <w:rPr>
          <w:lang w:val="fr-FR"/>
        </w:rPr>
      </w:pPr>
    </w:p>
    <w:p w14:paraId="1742804B" w14:textId="77777777" w:rsidR="005B48F3" w:rsidRDefault="00000000">
      <w:pPr>
        <w:pStyle w:val="Heading2"/>
      </w:pPr>
      <w:bookmarkStart w:id="172" w:name="_Toc19637"/>
      <w:bookmarkStart w:id="173" w:name="_Toc22825"/>
      <w:bookmarkStart w:id="174" w:name="_Toc510562609"/>
      <w:bookmarkStart w:id="175" w:name="_Toc230"/>
      <w:r>
        <w:rPr>
          <w:rFonts w:eastAsia="SimSun" w:hint="eastAsia"/>
          <w:lang w:val="en-US" w:eastAsia="zh-CN"/>
        </w:rPr>
        <w:t>7</w:t>
      </w:r>
      <w:r>
        <w:t>.</w:t>
      </w:r>
      <w:r>
        <w:rPr>
          <w:rFonts w:eastAsia="SimSun" w:hint="eastAsia"/>
          <w:lang w:val="en-US" w:eastAsia="zh-CN"/>
        </w:rPr>
        <w:t>3</w:t>
      </w:r>
      <w:r>
        <w:tab/>
        <w:t>Solution evaluation</w:t>
      </w:r>
      <w:bookmarkEnd w:id="172"/>
      <w:bookmarkEnd w:id="173"/>
      <w:bookmarkEnd w:id="174"/>
      <w:bookmarkEnd w:id="175"/>
    </w:p>
    <w:p w14:paraId="6D407CA2" w14:textId="77777777" w:rsidR="005B48F3" w:rsidRDefault="005B48F3">
      <w:pPr>
        <w:rPr>
          <w:lang w:val="fr-FR"/>
        </w:rPr>
      </w:pPr>
    </w:p>
    <w:p w14:paraId="5DFA4651" w14:textId="77777777" w:rsidR="005B48F3" w:rsidRDefault="005B48F3"/>
    <w:p w14:paraId="656867D1" w14:textId="77777777" w:rsidR="005B48F3" w:rsidRDefault="00000000">
      <w:pPr>
        <w:pStyle w:val="Heading1"/>
      </w:pPr>
      <w:bookmarkStart w:id="176" w:name="_Toc475064964"/>
      <w:bookmarkStart w:id="177" w:name="_Toc28966"/>
      <w:bookmarkStart w:id="178" w:name="_Toc464463370"/>
      <w:bookmarkStart w:id="179" w:name="_Toc7832"/>
      <w:bookmarkStart w:id="180" w:name="_Toc510562610"/>
      <w:bookmarkStart w:id="181" w:name="_Toc26730"/>
      <w:r>
        <w:rPr>
          <w:rFonts w:eastAsia="SimSun" w:hint="eastAsia"/>
          <w:lang w:val="en-US" w:eastAsia="zh-CN"/>
        </w:rPr>
        <w:lastRenderedPageBreak/>
        <w:t>8</w:t>
      </w:r>
      <w:r>
        <w:tab/>
        <w:t>Conclusions</w:t>
      </w:r>
      <w:bookmarkEnd w:id="176"/>
      <w:bookmarkEnd w:id="177"/>
      <w:bookmarkEnd w:id="178"/>
      <w:bookmarkEnd w:id="179"/>
      <w:bookmarkEnd w:id="180"/>
      <w:bookmarkEnd w:id="181"/>
    </w:p>
    <w:p w14:paraId="7163A752" w14:textId="77777777" w:rsidR="005B48F3" w:rsidRDefault="00000000">
      <w:pPr>
        <w:pStyle w:val="Guidance"/>
      </w:pPr>
      <w:r>
        <w:t>This clause will list conclusions that have been agreed during the  study item activities.</w:t>
      </w:r>
    </w:p>
    <w:p w14:paraId="1716F24C" w14:textId="77777777" w:rsidR="005B48F3" w:rsidRDefault="005B48F3">
      <w:pPr>
        <w:rPr>
          <w:lang w:eastAsia="zh-CN"/>
        </w:rPr>
      </w:pPr>
    </w:p>
    <w:p w14:paraId="665A0AAD" w14:textId="77777777" w:rsidR="005B48F3" w:rsidRDefault="00000000">
      <w:pPr>
        <w:pStyle w:val="Heading9"/>
      </w:pPr>
      <w:bookmarkStart w:id="182" w:name="_Toc17975"/>
      <w:bookmarkStart w:id="183" w:name="_Toc6529"/>
      <w:bookmarkStart w:id="184" w:name="_Toc22214915"/>
      <w:bookmarkStart w:id="185" w:name="_Toc23254048"/>
      <w:bookmarkStart w:id="186" w:name="_Toc29206"/>
      <w:r>
        <w:t>Annex A:</w:t>
      </w:r>
      <w:r>
        <w:br/>
        <w:t>Change history</w:t>
      </w:r>
      <w:bookmarkEnd w:id="182"/>
      <w:bookmarkEnd w:id="183"/>
      <w:bookmarkEnd w:id="184"/>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B48F3" w14:paraId="05EB9728" w14:textId="77777777">
        <w:trPr>
          <w:cantSplit/>
        </w:trPr>
        <w:tc>
          <w:tcPr>
            <w:tcW w:w="9639" w:type="dxa"/>
            <w:gridSpan w:val="8"/>
            <w:tcBorders>
              <w:bottom w:val="nil"/>
            </w:tcBorders>
            <w:shd w:val="solid" w:color="FFFFFF" w:fill="auto"/>
          </w:tcPr>
          <w:bookmarkEnd w:id="143"/>
          <w:p w14:paraId="27586A1D" w14:textId="77777777" w:rsidR="005B48F3" w:rsidRDefault="00000000">
            <w:pPr>
              <w:pStyle w:val="TAL"/>
              <w:jc w:val="center"/>
              <w:rPr>
                <w:b/>
                <w:sz w:val="16"/>
              </w:rPr>
            </w:pPr>
            <w:r>
              <w:rPr>
                <w:b/>
              </w:rPr>
              <w:t>Change history</w:t>
            </w:r>
          </w:p>
        </w:tc>
      </w:tr>
      <w:tr w:rsidR="005B48F3" w14:paraId="63FA0C5B" w14:textId="77777777">
        <w:tc>
          <w:tcPr>
            <w:tcW w:w="800" w:type="dxa"/>
            <w:shd w:val="pct10" w:color="auto" w:fill="FFFFFF"/>
          </w:tcPr>
          <w:p w14:paraId="3A128AFC" w14:textId="77777777" w:rsidR="005B48F3" w:rsidRDefault="00000000">
            <w:pPr>
              <w:pStyle w:val="TAL"/>
              <w:rPr>
                <w:b/>
                <w:sz w:val="16"/>
              </w:rPr>
            </w:pPr>
            <w:r>
              <w:rPr>
                <w:b/>
                <w:sz w:val="16"/>
              </w:rPr>
              <w:t>Date</w:t>
            </w:r>
          </w:p>
        </w:tc>
        <w:tc>
          <w:tcPr>
            <w:tcW w:w="800" w:type="dxa"/>
            <w:shd w:val="pct10" w:color="auto" w:fill="FFFFFF"/>
          </w:tcPr>
          <w:p w14:paraId="746ABAE3" w14:textId="77777777" w:rsidR="005B48F3" w:rsidRDefault="00000000">
            <w:pPr>
              <w:pStyle w:val="TAL"/>
              <w:rPr>
                <w:b/>
                <w:sz w:val="16"/>
              </w:rPr>
            </w:pPr>
            <w:r>
              <w:rPr>
                <w:b/>
                <w:sz w:val="16"/>
              </w:rPr>
              <w:t>Meeting</w:t>
            </w:r>
          </w:p>
        </w:tc>
        <w:tc>
          <w:tcPr>
            <w:tcW w:w="1094" w:type="dxa"/>
            <w:shd w:val="pct10" w:color="auto" w:fill="FFFFFF"/>
          </w:tcPr>
          <w:p w14:paraId="3D909266" w14:textId="77777777" w:rsidR="005B48F3" w:rsidRDefault="00000000">
            <w:pPr>
              <w:pStyle w:val="TAL"/>
              <w:rPr>
                <w:b/>
                <w:sz w:val="16"/>
              </w:rPr>
            </w:pPr>
            <w:r>
              <w:rPr>
                <w:b/>
                <w:sz w:val="16"/>
              </w:rPr>
              <w:t>TDoc</w:t>
            </w:r>
          </w:p>
        </w:tc>
        <w:tc>
          <w:tcPr>
            <w:tcW w:w="425" w:type="dxa"/>
            <w:shd w:val="pct10" w:color="auto" w:fill="FFFFFF"/>
          </w:tcPr>
          <w:p w14:paraId="6E4D1750" w14:textId="77777777" w:rsidR="005B48F3" w:rsidRDefault="00000000">
            <w:pPr>
              <w:pStyle w:val="TAL"/>
              <w:rPr>
                <w:b/>
                <w:sz w:val="16"/>
              </w:rPr>
            </w:pPr>
            <w:r>
              <w:rPr>
                <w:b/>
                <w:sz w:val="16"/>
              </w:rPr>
              <w:t>CR</w:t>
            </w:r>
          </w:p>
        </w:tc>
        <w:tc>
          <w:tcPr>
            <w:tcW w:w="425" w:type="dxa"/>
            <w:shd w:val="pct10" w:color="auto" w:fill="FFFFFF"/>
          </w:tcPr>
          <w:p w14:paraId="1E84441D" w14:textId="77777777" w:rsidR="005B48F3" w:rsidRDefault="00000000">
            <w:pPr>
              <w:pStyle w:val="TAL"/>
              <w:rPr>
                <w:b/>
                <w:sz w:val="16"/>
              </w:rPr>
            </w:pPr>
            <w:r>
              <w:rPr>
                <w:b/>
                <w:sz w:val="16"/>
              </w:rPr>
              <w:t>Rev</w:t>
            </w:r>
          </w:p>
        </w:tc>
        <w:tc>
          <w:tcPr>
            <w:tcW w:w="425" w:type="dxa"/>
            <w:shd w:val="pct10" w:color="auto" w:fill="FFFFFF"/>
          </w:tcPr>
          <w:p w14:paraId="5335BD50" w14:textId="77777777" w:rsidR="005B48F3" w:rsidRDefault="00000000">
            <w:pPr>
              <w:pStyle w:val="TAL"/>
              <w:rPr>
                <w:b/>
                <w:sz w:val="16"/>
              </w:rPr>
            </w:pPr>
            <w:r>
              <w:rPr>
                <w:b/>
                <w:sz w:val="16"/>
              </w:rPr>
              <w:t>Cat</w:t>
            </w:r>
          </w:p>
        </w:tc>
        <w:tc>
          <w:tcPr>
            <w:tcW w:w="4962" w:type="dxa"/>
            <w:shd w:val="pct10" w:color="auto" w:fill="FFFFFF"/>
          </w:tcPr>
          <w:p w14:paraId="4FAC896B" w14:textId="77777777" w:rsidR="005B48F3" w:rsidRDefault="00000000">
            <w:pPr>
              <w:pStyle w:val="TAL"/>
              <w:rPr>
                <w:b/>
                <w:sz w:val="16"/>
              </w:rPr>
            </w:pPr>
            <w:r>
              <w:rPr>
                <w:b/>
                <w:sz w:val="16"/>
              </w:rPr>
              <w:t>Subject/Comment</w:t>
            </w:r>
          </w:p>
        </w:tc>
        <w:tc>
          <w:tcPr>
            <w:tcW w:w="708" w:type="dxa"/>
            <w:shd w:val="pct10" w:color="auto" w:fill="FFFFFF"/>
          </w:tcPr>
          <w:p w14:paraId="2920A22B" w14:textId="77777777" w:rsidR="005B48F3" w:rsidRDefault="00000000">
            <w:pPr>
              <w:pStyle w:val="TAL"/>
              <w:rPr>
                <w:b/>
                <w:sz w:val="16"/>
              </w:rPr>
            </w:pPr>
            <w:r>
              <w:rPr>
                <w:b/>
                <w:sz w:val="16"/>
              </w:rPr>
              <w:t>New version</w:t>
            </w:r>
          </w:p>
        </w:tc>
      </w:tr>
      <w:tr w:rsidR="005B48F3" w14:paraId="5BD85EF0" w14:textId="77777777">
        <w:tc>
          <w:tcPr>
            <w:tcW w:w="800" w:type="dxa"/>
            <w:shd w:val="solid" w:color="FFFFFF" w:fill="auto"/>
          </w:tcPr>
          <w:p w14:paraId="0AB8FCDE" w14:textId="77777777" w:rsidR="005B48F3"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3</w:t>
            </w:r>
          </w:p>
        </w:tc>
        <w:tc>
          <w:tcPr>
            <w:tcW w:w="800" w:type="dxa"/>
            <w:shd w:val="solid" w:color="FFFFFF" w:fill="auto"/>
          </w:tcPr>
          <w:p w14:paraId="75C98326" w14:textId="77777777" w:rsidR="005B48F3"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1094" w:type="dxa"/>
            <w:shd w:val="solid" w:color="FFFFFF" w:fill="auto"/>
          </w:tcPr>
          <w:p w14:paraId="4EB932FA" w14:textId="77777777" w:rsidR="005B48F3" w:rsidRDefault="005B48F3">
            <w:pPr>
              <w:pStyle w:val="TAC"/>
              <w:rPr>
                <w:sz w:val="16"/>
                <w:szCs w:val="16"/>
              </w:rPr>
            </w:pPr>
          </w:p>
        </w:tc>
        <w:tc>
          <w:tcPr>
            <w:tcW w:w="425" w:type="dxa"/>
            <w:shd w:val="solid" w:color="FFFFFF" w:fill="auto"/>
          </w:tcPr>
          <w:p w14:paraId="31E5897F" w14:textId="77777777" w:rsidR="005B48F3" w:rsidRDefault="00000000">
            <w:pPr>
              <w:pStyle w:val="TAL"/>
              <w:rPr>
                <w:sz w:val="16"/>
                <w:szCs w:val="16"/>
              </w:rPr>
            </w:pPr>
            <w:r>
              <w:rPr>
                <w:sz w:val="16"/>
                <w:szCs w:val="16"/>
              </w:rPr>
              <w:t>-</w:t>
            </w:r>
          </w:p>
        </w:tc>
        <w:tc>
          <w:tcPr>
            <w:tcW w:w="425" w:type="dxa"/>
            <w:shd w:val="solid" w:color="FFFFFF" w:fill="auto"/>
          </w:tcPr>
          <w:p w14:paraId="4DD89D76" w14:textId="77777777" w:rsidR="005B48F3" w:rsidRDefault="00000000">
            <w:pPr>
              <w:pStyle w:val="TAR"/>
              <w:rPr>
                <w:sz w:val="16"/>
                <w:szCs w:val="16"/>
              </w:rPr>
            </w:pPr>
            <w:r>
              <w:rPr>
                <w:sz w:val="16"/>
                <w:szCs w:val="16"/>
              </w:rPr>
              <w:t>-</w:t>
            </w:r>
          </w:p>
        </w:tc>
        <w:tc>
          <w:tcPr>
            <w:tcW w:w="425" w:type="dxa"/>
            <w:shd w:val="solid" w:color="FFFFFF" w:fill="auto"/>
          </w:tcPr>
          <w:p w14:paraId="0A1D86EC" w14:textId="77777777" w:rsidR="005B48F3" w:rsidRDefault="00000000">
            <w:pPr>
              <w:pStyle w:val="TAC"/>
              <w:rPr>
                <w:sz w:val="16"/>
                <w:szCs w:val="16"/>
              </w:rPr>
            </w:pPr>
            <w:r>
              <w:rPr>
                <w:sz w:val="16"/>
                <w:szCs w:val="16"/>
              </w:rPr>
              <w:t>-</w:t>
            </w:r>
          </w:p>
        </w:tc>
        <w:tc>
          <w:tcPr>
            <w:tcW w:w="4962" w:type="dxa"/>
            <w:shd w:val="solid" w:color="FFFFFF" w:fill="auto"/>
          </w:tcPr>
          <w:p w14:paraId="29CDB10D" w14:textId="77777777" w:rsidR="005B48F3"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66</w:t>
            </w:r>
          </w:p>
        </w:tc>
        <w:tc>
          <w:tcPr>
            <w:tcW w:w="708" w:type="dxa"/>
            <w:shd w:val="solid" w:color="FFFFFF" w:fill="auto"/>
          </w:tcPr>
          <w:p w14:paraId="530E04BB" w14:textId="77777777" w:rsidR="005B48F3" w:rsidRDefault="00000000">
            <w:pPr>
              <w:pStyle w:val="TAC"/>
              <w:rPr>
                <w:sz w:val="16"/>
                <w:szCs w:val="16"/>
              </w:rPr>
            </w:pPr>
            <w:r>
              <w:rPr>
                <w:sz w:val="16"/>
                <w:szCs w:val="16"/>
              </w:rPr>
              <w:t>0.0.0</w:t>
            </w:r>
          </w:p>
        </w:tc>
      </w:tr>
      <w:tr w:rsidR="005B48F3" w14:paraId="7EF91E46" w14:textId="77777777">
        <w:tc>
          <w:tcPr>
            <w:tcW w:w="800" w:type="dxa"/>
            <w:shd w:val="solid" w:color="FFFFFF" w:fill="auto"/>
          </w:tcPr>
          <w:p w14:paraId="16BEF156" w14:textId="77777777" w:rsidR="005B48F3"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363D230B" w14:textId="77777777" w:rsidR="005B48F3" w:rsidRDefault="00000000">
            <w:pPr>
              <w:pStyle w:val="TAC"/>
              <w:rPr>
                <w:rFonts w:eastAsia="SimSun"/>
                <w:sz w:val="16"/>
                <w:szCs w:val="16"/>
                <w:lang w:val="en-US" w:eastAsia="zh-CN"/>
              </w:rPr>
            </w:pPr>
            <w:r>
              <w:rPr>
                <w:rFonts w:eastAsia="SimSun" w:hint="eastAsia"/>
                <w:sz w:val="16"/>
                <w:szCs w:val="16"/>
                <w:lang w:val="en-US" w:eastAsia="zh-CN"/>
              </w:rPr>
              <w:t>SA6#66</w:t>
            </w:r>
          </w:p>
        </w:tc>
        <w:tc>
          <w:tcPr>
            <w:tcW w:w="1094" w:type="dxa"/>
            <w:shd w:val="solid" w:color="FFFFFF" w:fill="auto"/>
          </w:tcPr>
          <w:p w14:paraId="62763CAE" w14:textId="77777777" w:rsidR="005B48F3" w:rsidRDefault="005B48F3">
            <w:pPr>
              <w:pStyle w:val="TAC"/>
              <w:rPr>
                <w:sz w:val="16"/>
                <w:szCs w:val="16"/>
              </w:rPr>
            </w:pPr>
          </w:p>
        </w:tc>
        <w:tc>
          <w:tcPr>
            <w:tcW w:w="425" w:type="dxa"/>
            <w:shd w:val="solid" w:color="FFFFFF" w:fill="auto"/>
          </w:tcPr>
          <w:p w14:paraId="6D02B753" w14:textId="77777777" w:rsidR="005B48F3" w:rsidRDefault="005B48F3">
            <w:pPr>
              <w:pStyle w:val="TAL"/>
              <w:rPr>
                <w:sz w:val="16"/>
                <w:szCs w:val="16"/>
              </w:rPr>
            </w:pPr>
          </w:p>
        </w:tc>
        <w:tc>
          <w:tcPr>
            <w:tcW w:w="425" w:type="dxa"/>
            <w:shd w:val="solid" w:color="FFFFFF" w:fill="auto"/>
          </w:tcPr>
          <w:p w14:paraId="1C3FDC5F" w14:textId="77777777" w:rsidR="005B48F3" w:rsidRDefault="005B48F3">
            <w:pPr>
              <w:pStyle w:val="TAR"/>
              <w:rPr>
                <w:sz w:val="16"/>
                <w:szCs w:val="16"/>
              </w:rPr>
            </w:pPr>
          </w:p>
        </w:tc>
        <w:tc>
          <w:tcPr>
            <w:tcW w:w="425" w:type="dxa"/>
            <w:shd w:val="solid" w:color="FFFFFF" w:fill="auto"/>
          </w:tcPr>
          <w:p w14:paraId="58F5EDAB" w14:textId="77777777" w:rsidR="005B48F3" w:rsidRDefault="005B48F3">
            <w:pPr>
              <w:pStyle w:val="TAC"/>
              <w:rPr>
                <w:sz w:val="16"/>
                <w:szCs w:val="16"/>
              </w:rPr>
            </w:pPr>
          </w:p>
        </w:tc>
        <w:tc>
          <w:tcPr>
            <w:tcW w:w="4962" w:type="dxa"/>
            <w:shd w:val="solid" w:color="FFFFFF" w:fill="auto"/>
          </w:tcPr>
          <w:p w14:paraId="6DABAC0F" w14:textId="77777777" w:rsidR="005B48F3" w:rsidRDefault="00000000">
            <w:pPr>
              <w:pStyle w:val="TAL"/>
              <w:rPr>
                <w:sz w:val="16"/>
                <w:szCs w:val="16"/>
              </w:rPr>
            </w:pPr>
            <w:r>
              <w:rPr>
                <w:sz w:val="16"/>
                <w:szCs w:val="16"/>
              </w:rPr>
              <w:t>Implemented pCRs approved in S6#6</w:t>
            </w:r>
            <w:r>
              <w:rPr>
                <w:rFonts w:eastAsia="SimSun" w:hint="eastAsia"/>
                <w:sz w:val="16"/>
                <w:szCs w:val="16"/>
                <w:lang w:val="en-US" w:eastAsia="zh-CN"/>
              </w:rPr>
              <w:t>6</w:t>
            </w:r>
            <w:r>
              <w:rPr>
                <w:sz w:val="16"/>
                <w:szCs w:val="16"/>
              </w:rPr>
              <w:t xml:space="preserve">: </w:t>
            </w:r>
            <w:r>
              <w:rPr>
                <w:rFonts w:hint="eastAsia"/>
                <w:sz w:val="16"/>
                <w:szCs w:val="16"/>
              </w:rPr>
              <w:t>S6-251200, S6-251203, S6-251362, S6-251363, S6-251364, S6-251217</w:t>
            </w:r>
          </w:p>
          <w:p w14:paraId="6DF4ADB6" w14:textId="77777777" w:rsidR="005B48F3" w:rsidRDefault="00000000">
            <w:pPr>
              <w:pStyle w:val="TAL"/>
              <w:rPr>
                <w:sz w:val="16"/>
                <w:szCs w:val="16"/>
              </w:rPr>
            </w:pPr>
            <w:r>
              <w:rPr>
                <w:sz w:val="16"/>
                <w:szCs w:val="16"/>
              </w:rPr>
              <w:t>Editorial changes by the rapporteur</w:t>
            </w:r>
          </w:p>
        </w:tc>
        <w:tc>
          <w:tcPr>
            <w:tcW w:w="708" w:type="dxa"/>
            <w:shd w:val="solid" w:color="FFFFFF" w:fill="auto"/>
          </w:tcPr>
          <w:p w14:paraId="5EB91F78" w14:textId="77777777" w:rsidR="005B48F3" w:rsidRDefault="00000000">
            <w:pPr>
              <w:pStyle w:val="TAC"/>
              <w:rPr>
                <w:rFonts w:eastAsia="SimSun"/>
                <w:sz w:val="16"/>
                <w:szCs w:val="16"/>
                <w:lang w:val="en-US" w:eastAsia="zh-CN"/>
              </w:rPr>
            </w:pPr>
            <w:r>
              <w:rPr>
                <w:rFonts w:eastAsia="SimSun" w:hint="eastAsia"/>
                <w:sz w:val="16"/>
                <w:szCs w:val="16"/>
                <w:lang w:val="en-US" w:eastAsia="zh-CN"/>
              </w:rPr>
              <w:t>0.1.0</w:t>
            </w:r>
          </w:p>
        </w:tc>
      </w:tr>
    </w:tbl>
    <w:p w14:paraId="360B61E9" w14:textId="77777777" w:rsidR="005B48F3" w:rsidRDefault="005B48F3">
      <w:pPr>
        <w:rPr>
          <w:rFonts w:eastAsia="SimSun"/>
          <w:lang w:eastAsia="zh-CN"/>
        </w:rPr>
      </w:pPr>
    </w:p>
    <w:p w14:paraId="6DB7F27F" w14:textId="77777777" w:rsidR="005B48F3" w:rsidRDefault="005B48F3"/>
    <w:sectPr w:rsidR="005B48F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C3308" w14:textId="77777777" w:rsidR="000F362E" w:rsidRDefault="000F362E">
      <w:pPr>
        <w:spacing w:after="0"/>
      </w:pPr>
      <w:r>
        <w:separator/>
      </w:r>
    </w:p>
  </w:endnote>
  <w:endnote w:type="continuationSeparator" w:id="0">
    <w:p w14:paraId="3F425274" w14:textId="77777777" w:rsidR="000F362E" w:rsidRDefault="000F3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4465" w14:textId="77777777" w:rsidR="005B48F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F7FBA" w14:textId="77777777" w:rsidR="000F362E" w:rsidRDefault="000F362E">
      <w:pPr>
        <w:spacing w:after="0"/>
      </w:pPr>
      <w:r>
        <w:separator/>
      </w:r>
    </w:p>
  </w:footnote>
  <w:footnote w:type="continuationSeparator" w:id="0">
    <w:p w14:paraId="459501A2" w14:textId="77777777" w:rsidR="000F362E" w:rsidRDefault="000F3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A221F" w14:textId="5A25236A" w:rsidR="005B48F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B5C">
      <w:rPr>
        <w:rFonts w:ascii="Arial" w:hAnsi="Arial" w:cs="Arial"/>
        <w:b/>
        <w:noProof/>
        <w:sz w:val="18"/>
        <w:szCs w:val="18"/>
      </w:rPr>
      <w:t>3GPP TR 23.700-57 V0.1.0 (2025-04)</w:t>
    </w:r>
    <w:r>
      <w:rPr>
        <w:rFonts w:ascii="Arial" w:hAnsi="Arial" w:cs="Arial"/>
        <w:b/>
        <w:sz w:val="18"/>
        <w:szCs w:val="18"/>
      </w:rPr>
      <w:fldChar w:fldCharType="end"/>
    </w:r>
  </w:p>
  <w:p w14:paraId="374BFC18" w14:textId="77777777" w:rsidR="005B48F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12EFDE" w14:textId="097FF757" w:rsidR="005B48F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B5C">
      <w:rPr>
        <w:rFonts w:ascii="Arial" w:hAnsi="Arial" w:cs="Arial"/>
        <w:b/>
        <w:noProof/>
        <w:sz w:val="18"/>
        <w:szCs w:val="18"/>
      </w:rPr>
      <w:t>Release 20</w:t>
    </w:r>
    <w:r>
      <w:rPr>
        <w:rFonts w:ascii="Arial" w:hAnsi="Arial" w:cs="Arial"/>
        <w:b/>
        <w:sz w:val="18"/>
        <w:szCs w:val="18"/>
      </w:rPr>
      <w:fldChar w:fldCharType="end"/>
    </w:r>
  </w:p>
  <w:p w14:paraId="66891EF8" w14:textId="77777777" w:rsidR="005B48F3" w:rsidRDefault="005B48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369799348">
    <w:abstractNumId w:val="3"/>
  </w:num>
  <w:num w:numId="2" w16cid:durableId="72049598">
    <w:abstractNumId w:val="5"/>
  </w:num>
  <w:num w:numId="3" w16cid:durableId="426777227">
    <w:abstractNumId w:val="8"/>
  </w:num>
  <w:num w:numId="4" w16cid:durableId="643198016">
    <w:abstractNumId w:val="9"/>
  </w:num>
  <w:num w:numId="5" w16cid:durableId="373964013">
    <w:abstractNumId w:val="6"/>
  </w:num>
  <w:num w:numId="6" w16cid:durableId="950164146">
    <w:abstractNumId w:val="2"/>
  </w:num>
  <w:num w:numId="7" w16cid:durableId="1560096588">
    <w:abstractNumId w:val="7"/>
  </w:num>
  <w:num w:numId="8" w16cid:durableId="1789621925">
    <w:abstractNumId w:val="4"/>
  </w:num>
  <w:num w:numId="9" w16cid:durableId="164517498">
    <w:abstractNumId w:val="1"/>
  </w:num>
  <w:num w:numId="10" w16cid:durableId="946932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4284F5F"/>
    <w:rsid w:val="0430152F"/>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E866D3"/>
    <w:rsid w:val="13863DD4"/>
    <w:rsid w:val="1431122C"/>
    <w:rsid w:val="14630CC0"/>
    <w:rsid w:val="14A25F16"/>
    <w:rsid w:val="14E72501"/>
    <w:rsid w:val="153A1A1E"/>
    <w:rsid w:val="156E25BA"/>
    <w:rsid w:val="16227990"/>
    <w:rsid w:val="16874CBD"/>
    <w:rsid w:val="182577AE"/>
    <w:rsid w:val="184E0CEC"/>
    <w:rsid w:val="19480439"/>
    <w:rsid w:val="195E0B85"/>
    <w:rsid w:val="19A823CD"/>
    <w:rsid w:val="19A96B9D"/>
    <w:rsid w:val="1A9A11B2"/>
    <w:rsid w:val="1BA47054"/>
    <w:rsid w:val="1D2228A3"/>
    <w:rsid w:val="1D4D607C"/>
    <w:rsid w:val="1E730F02"/>
    <w:rsid w:val="1ECA5375"/>
    <w:rsid w:val="1F225606"/>
    <w:rsid w:val="1F7E2E4C"/>
    <w:rsid w:val="209017DF"/>
    <w:rsid w:val="214D4EB3"/>
    <w:rsid w:val="220977E4"/>
    <w:rsid w:val="220A2E92"/>
    <w:rsid w:val="22120003"/>
    <w:rsid w:val="27686865"/>
    <w:rsid w:val="28800573"/>
    <w:rsid w:val="293852E2"/>
    <w:rsid w:val="29D148E3"/>
    <w:rsid w:val="2A0219BD"/>
    <w:rsid w:val="2AF6688D"/>
    <w:rsid w:val="2B11769A"/>
    <w:rsid w:val="2B295C88"/>
    <w:rsid w:val="2B3F368E"/>
    <w:rsid w:val="2CE377B1"/>
    <w:rsid w:val="2F4E2FA9"/>
    <w:rsid w:val="2F68557B"/>
    <w:rsid w:val="30067E59"/>
    <w:rsid w:val="304D7F1C"/>
    <w:rsid w:val="33052E40"/>
    <w:rsid w:val="35EE20D6"/>
    <w:rsid w:val="37314419"/>
    <w:rsid w:val="381334BC"/>
    <w:rsid w:val="38524920"/>
    <w:rsid w:val="386005FD"/>
    <w:rsid w:val="39A322D7"/>
    <w:rsid w:val="3B267363"/>
    <w:rsid w:val="3BEE33A2"/>
    <w:rsid w:val="3D933E88"/>
    <w:rsid w:val="3DFD3D1D"/>
    <w:rsid w:val="3E5B68D8"/>
    <w:rsid w:val="3EC34E21"/>
    <w:rsid w:val="3F907196"/>
    <w:rsid w:val="3FA007B3"/>
    <w:rsid w:val="3FB2131B"/>
    <w:rsid w:val="3FDE3D90"/>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7B501E3"/>
    <w:rsid w:val="47C1190B"/>
    <w:rsid w:val="4830797A"/>
    <w:rsid w:val="49B33379"/>
    <w:rsid w:val="4A026643"/>
    <w:rsid w:val="4A297665"/>
    <w:rsid w:val="4A5D6761"/>
    <w:rsid w:val="4C0F21ED"/>
    <w:rsid w:val="4D9D3ED8"/>
    <w:rsid w:val="4F083935"/>
    <w:rsid w:val="4F38395F"/>
    <w:rsid w:val="5018161A"/>
    <w:rsid w:val="502169AA"/>
    <w:rsid w:val="50C621CA"/>
    <w:rsid w:val="52F23421"/>
    <w:rsid w:val="533D638B"/>
    <w:rsid w:val="53A64985"/>
    <w:rsid w:val="58D509E7"/>
    <w:rsid w:val="59907160"/>
    <w:rsid w:val="59BA0742"/>
    <w:rsid w:val="5A036B49"/>
    <w:rsid w:val="5A554343"/>
    <w:rsid w:val="5ABB5E34"/>
    <w:rsid w:val="5AEB11A5"/>
    <w:rsid w:val="5C2708D3"/>
    <w:rsid w:val="5DC647DD"/>
    <w:rsid w:val="5DD83C04"/>
    <w:rsid w:val="5E136EFC"/>
    <w:rsid w:val="5E782489"/>
    <w:rsid w:val="5EB50A34"/>
    <w:rsid w:val="5F7E2001"/>
    <w:rsid w:val="5FDA7A57"/>
    <w:rsid w:val="60745750"/>
    <w:rsid w:val="617B4448"/>
    <w:rsid w:val="62647840"/>
    <w:rsid w:val="64CE5271"/>
    <w:rsid w:val="6531576F"/>
    <w:rsid w:val="655271B2"/>
    <w:rsid w:val="67313337"/>
    <w:rsid w:val="67380224"/>
    <w:rsid w:val="67416175"/>
    <w:rsid w:val="6A353C1B"/>
    <w:rsid w:val="6B64308F"/>
    <w:rsid w:val="6C23405E"/>
    <w:rsid w:val="6C6B0957"/>
    <w:rsid w:val="6E3561DC"/>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52E05DC"/>
    <w:rsid w:val="759926FC"/>
    <w:rsid w:val="75A74012"/>
    <w:rsid w:val="76B53811"/>
    <w:rsid w:val="76D57779"/>
    <w:rsid w:val="78827261"/>
    <w:rsid w:val="78CB0E03"/>
    <w:rsid w:val="78CD47BD"/>
    <w:rsid w:val="78FF635E"/>
    <w:rsid w:val="793016D9"/>
    <w:rsid w:val="79EC5DB8"/>
    <w:rsid w:val="7A215EC5"/>
    <w:rsid w:val="7AAA7D17"/>
    <w:rsid w:val="7AD37414"/>
    <w:rsid w:val="7B253E75"/>
    <w:rsid w:val="7B320EE1"/>
    <w:rsid w:val="7B494559"/>
    <w:rsid w:val="7C661618"/>
    <w:rsid w:val="7C9A0A16"/>
    <w:rsid w:val="7D533F7C"/>
    <w:rsid w:val="7E365461"/>
    <w:rsid w:val="7EF91203"/>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B14FB"/>
  <w15:docId w15:val="{AF3E95A4-F21B-47CF-AEAF-117E9D98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C43DDD"/>
    <w:rPr>
      <w:lang w:eastAsia="en-US"/>
    </w:rPr>
  </w:style>
  <w:style w:type="paragraph" w:styleId="Bibliography">
    <w:name w:val="Bibliography"/>
    <w:basedOn w:val="Normal"/>
    <w:next w:val="Normal"/>
    <w:uiPriority w:val="37"/>
    <w:semiHidden/>
    <w:unhideWhenUsed/>
    <w:rsid w:val="00C43DDD"/>
  </w:style>
  <w:style w:type="paragraph" w:styleId="TOCHeading">
    <w:name w:val="TOC Heading"/>
    <w:basedOn w:val="Heading1"/>
    <w:next w:val="Normal"/>
    <w:uiPriority w:val="39"/>
    <w:semiHidden/>
    <w:unhideWhenUsed/>
    <w:qFormat/>
    <w:rsid w:val="00C43DD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2688</Words>
  <Characters>15327</Characters>
  <Application>Microsoft Office Word</Application>
  <DocSecurity>0</DocSecurity>
  <Lines>127</Lines>
  <Paragraphs>35</Paragraphs>
  <ScaleCrop>false</ScaleCrop>
  <Company>ETSI</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5</cp:revision>
  <cp:lastPrinted>2019-02-25T14:05:00Z</cp:lastPrinted>
  <dcterms:created xsi:type="dcterms:W3CDTF">2022-04-01T11:01:00Z</dcterms:created>
  <dcterms:modified xsi:type="dcterms:W3CDTF">2025-04-16T09:21:00Z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FB24A0A57A0D45D3A37A7EFF0371F85A_13</vt:lpwstr>
  </property>
</Properties>
</file>