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63A89C38"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522086">
              <w:rPr>
                <w:lang w:eastAsia="zh-CN"/>
              </w:rPr>
              <w:t>4</w:t>
            </w:r>
            <w:r>
              <w:t xml:space="preserve">.0 </w:t>
            </w:r>
            <w:r>
              <w:rPr>
                <w:sz w:val="32"/>
              </w:rPr>
              <w:t>(</w:t>
            </w:r>
            <w:r w:rsidR="000A2578">
              <w:rPr>
                <w:sz w:val="32"/>
              </w:rPr>
              <w:t>2025</w:t>
            </w:r>
            <w:r>
              <w:rPr>
                <w:sz w:val="32"/>
              </w:rPr>
              <w:t>-</w:t>
            </w:r>
            <w:r w:rsidR="00522086">
              <w:rPr>
                <w:sz w:val="32"/>
              </w:rPr>
              <w:t>09</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2.3pt;mso-width-percent:0;mso-height-percent:0;mso-width-percent:0;mso-height-percent:0" o:ole="">
                  <v:imagedata r:id="rId8" o:title=""/>
                </v:shape>
                <o:OLEObject Type="Embed" ProgID="Word.Picture.8" ShapeID="_x0000_i1025" DrawAspect="Content" ObjectID="_1820237052"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DD850E3" w14:textId="77777777" w:rsidR="00E9750A" w:rsidRDefault="00A16F1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0833F598" w14:textId="604546F5" w:rsidR="00877D92" w:rsidRDefault="00752B0B">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w:instrText>
      </w:r>
      <w:r>
        <w:fldChar w:fldCharType="separate"/>
      </w:r>
      <w:r w:rsidR="00877D92">
        <w:rPr>
          <w:noProof/>
        </w:rPr>
        <w:t>Foreword</w:t>
      </w:r>
      <w:r w:rsidR="00877D92">
        <w:rPr>
          <w:noProof/>
        </w:rPr>
        <w:tab/>
      </w:r>
      <w:r w:rsidR="00877D92">
        <w:rPr>
          <w:noProof/>
        </w:rPr>
        <w:fldChar w:fldCharType="begin" w:fldLock="1"/>
      </w:r>
      <w:r w:rsidR="00877D92">
        <w:rPr>
          <w:noProof/>
        </w:rPr>
        <w:instrText xml:space="preserve"> PAGEREF _Toc209529806 \h </w:instrText>
      </w:r>
      <w:r w:rsidR="00877D92">
        <w:rPr>
          <w:noProof/>
        </w:rPr>
      </w:r>
      <w:r w:rsidR="00877D92">
        <w:rPr>
          <w:noProof/>
        </w:rPr>
        <w:fldChar w:fldCharType="separate"/>
      </w:r>
      <w:r w:rsidR="00877D92">
        <w:rPr>
          <w:noProof/>
        </w:rPr>
        <w:t>7</w:t>
      </w:r>
      <w:r w:rsidR="00877D92">
        <w:rPr>
          <w:noProof/>
        </w:rPr>
        <w:fldChar w:fldCharType="end"/>
      </w:r>
    </w:p>
    <w:p w14:paraId="4C6173FA" w14:textId="4E9A5F61" w:rsidR="00877D92" w:rsidRDefault="00877D9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_Toc209529807 \h </w:instrText>
      </w:r>
      <w:r>
        <w:rPr>
          <w:noProof/>
        </w:rPr>
      </w:r>
      <w:r>
        <w:rPr>
          <w:noProof/>
        </w:rPr>
        <w:fldChar w:fldCharType="separate"/>
      </w:r>
      <w:r>
        <w:rPr>
          <w:noProof/>
        </w:rPr>
        <w:t>8</w:t>
      </w:r>
      <w:r>
        <w:rPr>
          <w:noProof/>
        </w:rPr>
        <w:fldChar w:fldCharType="end"/>
      </w:r>
    </w:p>
    <w:p w14:paraId="51AB1AA8" w14:textId="15851982" w:rsidR="00877D92" w:rsidRDefault="00877D9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_Toc209529808 \h </w:instrText>
      </w:r>
      <w:r>
        <w:rPr>
          <w:noProof/>
        </w:rPr>
      </w:r>
      <w:r>
        <w:rPr>
          <w:noProof/>
        </w:rPr>
        <w:fldChar w:fldCharType="separate"/>
      </w:r>
      <w:r>
        <w:rPr>
          <w:noProof/>
        </w:rPr>
        <w:t>9</w:t>
      </w:r>
      <w:r>
        <w:rPr>
          <w:noProof/>
        </w:rPr>
        <w:fldChar w:fldCharType="end"/>
      </w:r>
    </w:p>
    <w:p w14:paraId="2C2A7AE5" w14:textId="0F5F8283" w:rsidR="00877D92" w:rsidRDefault="00877D9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_Toc209529809 \h </w:instrText>
      </w:r>
      <w:r>
        <w:rPr>
          <w:noProof/>
        </w:rPr>
      </w:r>
      <w:r>
        <w:rPr>
          <w:noProof/>
        </w:rPr>
        <w:fldChar w:fldCharType="separate"/>
      </w:r>
      <w:r>
        <w:rPr>
          <w:noProof/>
        </w:rPr>
        <w:t>9</w:t>
      </w:r>
      <w:r>
        <w:rPr>
          <w:noProof/>
        </w:rPr>
        <w:fldChar w:fldCharType="end"/>
      </w:r>
    </w:p>
    <w:p w14:paraId="74B97130" w14:textId="541B9F97" w:rsidR="00877D92" w:rsidRDefault="00877D9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_Toc209529810 \h </w:instrText>
      </w:r>
      <w:r>
        <w:rPr>
          <w:noProof/>
        </w:rPr>
      </w:r>
      <w:r>
        <w:rPr>
          <w:noProof/>
        </w:rPr>
        <w:fldChar w:fldCharType="separate"/>
      </w:r>
      <w:r>
        <w:rPr>
          <w:noProof/>
        </w:rPr>
        <w:t>10</w:t>
      </w:r>
      <w:r>
        <w:rPr>
          <w:noProof/>
        </w:rPr>
        <w:fldChar w:fldCharType="end"/>
      </w:r>
    </w:p>
    <w:p w14:paraId="09384204" w14:textId="4B9297D1" w:rsidR="00877D92" w:rsidRDefault="00877D9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_Toc209529811 \h </w:instrText>
      </w:r>
      <w:r>
        <w:rPr>
          <w:noProof/>
        </w:rPr>
      </w:r>
      <w:r>
        <w:rPr>
          <w:noProof/>
        </w:rPr>
        <w:fldChar w:fldCharType="separate"/>
      </w:r>
      <w:r>
        <w:rPr>
          <w:noProof/>
        </w:rPr>
        <w:t>10</w:t>
      </w:r>
      <w:r>
        <w:rPr>
          <w:noProof/>
        </w:rPr>
        <w:fldChar w:fldCharType="end"/>
      </w:r>
    </w:p>
    <w:p w14:paraId="4E49456E" w14:textId="41BB1869" w:rsidR="00877D92" w:rsidRDefault="00877D9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_Toc209529812 \h </w:instrText>
      </w:r>
      <w:r>
        <w:rPr>
          <w:noProof/>
        </w:rPr>
      </w:r>
      <w:r>
        <w:rPr>
          <w:noProof/>
        </w:rPr>
        <w:fldChar w:fldCharType="separate"/>
      </w:r>
      <w:r>
        <w:rPr>
          <w:noProof/>
        </w:rPr>
        <w:t>10</w:t>
      </w:r>
      <w:r>
        <w:rPr>
          <w:noProof/>
        </w:rPr>
        <w:fldChar w:fldCharType="end"/>
      </w:r>
    </w:p>
    <w:p w14:paraId="6BF96CB8" w14:textId="551D2791" w:rsidR="00877D92" w:rsidRDefault="00877D9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_Toc209529813 \h </w:instrText>
      </w:r>
      <w:r>
        <w:rPr>
          <w:noProof/>
        </w:rPr>
      </w:r>
      <w:r>
        <w:rPr>
          <w:noProof/>
        </w:rPr>
        <w:fldChar w:fldCharType="separate"/>
      </w:r>
      <w:r>
        <w:rPr>
          <w:noProof/>
        </w:rPr>
        <w:t>10</w:t>
      </w:r>
      <w:r>
        <w:rPr>
          <w:noProof/>
        </w:rPr>
        <w:fldChar w:fldCharType="end"/>
      </w:r>
    </w:p>
    <w:p w14:paraId="5ACCADED" w14:textId="0B9639C9" w:rsidR="00877D92" w:rsidRDefault="00877D9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ADRF</w:t>
      </w:r>
      <w:r>
        <w:rPr>
          <w:noProof/>
        </w:rPr>
        <w:tab/>
      </w:r>
      <w:r>
        <w:rPr>
          <w:noProof/>
        </w:rPr>
        <w:fldChar w:fldCharType="begin" w:fldLock="1"/>
      </w:r>
      <w:r>
        <w:rPr>
          <w:noProof/>
        </w:rPr>
        <w:instrText xml:space="preserve"> PAGEREF _Toc209529814 \h </w:instrText>
      </w:r>
      <w:r>
        <w:rPr>
          <w:noProof/>
        </w:rPr>
      </w:r>
      <w:r>
        <w:rPr>
          <w:noProof/>
        </w:rPr>
        <w:fldChar w:fldCharType="separate"/>
      </w:r>
      <w:r>
        <w:rPr>
          <w:noProof/>
        </w:rPr>
        <w:t>11</w:t>
      </w:r>
      <w:r>
        <w:rPr>
          <w:noProof/>
        </w:rPr>
        <w:fldChar w:fldCharType="end"/>
      </w:r>
    </w:p>
    <w:p w14:paraId="79394A44" w14:textId="5AB9FDA3" w:rsidR="00877D92" w:rsidRDefault="00877D9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_Toc209529815 \h </w:instrText>
      </w:r>
      <w:r>
        <w:rPr>
          <w:noProof/>
        </w:rPr>
      </w:r>
      <w:r>
        <w:rPr>
          <w:noProof/>
        </w:rPr>
        <w:fldChar w:fldCharType="separate"/>
      </w:r>
      <w:r>
        <w:rPr>
          <w:noProof/>
        </w:rPr>
        <w:t>11</w:t>
      </w:r>
      <w:r>
        <w:rPr>
          <w:noProof/>
        </w:rPr>
        <w:fldChar w:fldCharType="end"/>
      </w:r>
    </w:p>
    <w:p w14:paraId="25E3057F" w14:textId="527AF226" w:rsidR="00877D92" w:rsidRDefault="00877D9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Nadrf_DataManagement Service</w:t>
      </w:r>
      <w:r>
        <w:rPr>
          <w:noProof/>
        </w:rPr>
        <w:tab/>
      </w:r>
      <w:r>
        <w:rPr>
          <w:noProof/>
        </w:rPr>
        <w:fldChar w:fldCharType="begin" w:fldLock="1"/>
      </w:r>
      <w:r>
        <w:rPr>
          <w:noProof/>
        </w:rPr>
        <w:instrText xml:space="preserve"> PAGEREF _Toc209529816 \h </w:instrText>
      </w:r>
      <w:r>
        <w:rPr>
          <w:noProof/>
        </w:rPr>
      </w:r>
      <w:r>
        <w:rPr>
          <w:noProof/>
        </w:rPr>
        <w:fldChar w:fldCharType="separate"/>
      </w:r>
      <w:r>
        <w:rPr>
          <w:noProof/>
        </w:rPr>
        <w:t>12</w:t>
      </w:r>
      <w:r>
        <w:rPr>
          <w:noProof/>
        </w:rPr>
        <w:fldChar w:fldCharType="end"/>
      </w:r>
    </w:p>
    <w:p w14:paraId="1156971B" w14:textId="48317B8B"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_Toc209529817 \h </w:instrText>
      </w:r>
      <w:r>
        <w:rPr>
          <w:noProof/>
        </w:rPr>
      </w:r>
      <w:r>
        <w:rPr>
          <w:noProof/>
        </w:rPr>
        <w:fldChar w:fldCharType="separate"/>
      </w:r>
      <w:r>
        <w:rPr>
          <w:noProof/>
        </w:rPr>
        <w:t>12</w:t>
      </w:r>
      <w:r>
        <w:rPr>
          <w:noProof/>
        </w:rPr>
        <w:fldChar w:fldCharType="end"/>
      </w:r>
    </w:p>
    <w:p w14:paraId="41EFA29A" w14:textId="70B8CA96"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_Toc209529818 \h </w:instrText>
      </w:r>
      <w:r>
        <w:rPr>
          <w:noProof/>
        </w:rPr>
      </w:r>
      <w:r>
        <w:rPr>
          <w:noProof/>
        </w:rPr>
        <w:fldChar w:fldCharType="separate"/>
      </w:r>
      <w:r>
        <w:rPr>
          <w:noProof/>
        </w:rPr>
        <w:t>12</w:t>
      </w:r>
      <w:r>
        <w:rPr>
          <w:noProof/>
        </w:rPr>
        <w:fldChar w:fldCharType="end"/>
      </w:r>
    </w:p>
    <w:p w14:paraId="213DC5D7" w14:textId="5C968A7B"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_Toc209529819 \h </w:instrText>
      </w:r>
      <w:r>
        <w:rPr>
          <w:noProof/>
        </w:rPr>
      </w:r>
      <w:r>
        <w:rPr>
          <w:noProof/>
        </w:rPr>
        <w:fldChar w:fldCharType="separate"/>
      </w:r>
      <w:r>
        <w:rPr>
          <w:noProof/>
        </w:rPr>
        <w:t>12</w:t>
      </w:r>
      <w:r>
        <w:rPr>
          <w:noProof/>
        </w:rPr>
        <w:fldChar w:fldCharType="end"/>
      </w:r>
    </w:p>
    <w:p w14:paraId="59DB7F0D" w14:textId="6AEE328D"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sidRPr="002063B2">
        <w:rPr>
          <w:noProof/>
          <w:lang w:val="en-US"/>
        </w:rPr>
        <w:t>4.2.</w:t>
      </w:r>
      <w:r w:rsidRPr="002063B2">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063B2">
        <w:rPr>
          <w:noProof/>
          <w:lang w:val="en-US"/>
        </w:rPr>
        <w:t>Network Functions</w:t>
      </w:r>
      <w:r>
        <w:rPr>
          <w:noProof/>
        </w:rPr>
        <w:tab/>
      </w:r>
      <w:r>
        <w:rPr>
          <w:noProof/>
        </w:rPr>
        <w:fldChar w:fldCharType="begin" w:fldLock="1"/>
      </w:r>
      <w:r>
        <w:rPr>
          <w:noProof/>
        </w:rPr>
        <w:instrText xml:space="preserve"> PAGEREF _Toc209529820 \h </w:instrText>
      </w:r>
      <w:r>
        <w:rPr>
          <w:noProof/>
        </w:rPr>
      </w:r>
      <w:r>
        <w:rPr>
          <w:noProof/>
        </w:rPr>
        <w:fldChar w:fldCharType="separate"/>
      </w:r>
      <w:r>
        <w:rPr>
          <w:noProof/>
        </w:rPr>
        <w:t>13</w:t>
      </w:r>
      <w:r>
        <w:rPr>
          <w:noProof/>
        </w:rPr>
        <w:fldChar w:fldCharType="end"/>
      </w:r>
    </w:p>
    <w:p w14:paraId="54A60D88" w14:textId="215354A5"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Analytics Data Repository Function (ADRF)</w:t>
      </w:r>
      <w:r>
        <w:rPr>
          <w:noProof/>
        </w:rPr>
        <w:tab/>
      </w:r>
      <w:r>
        <w:rPr>
          <w:noProof/>
        </w:rPr>
        <w:fldChar w:fldCharType="begin" w:fldLock="1"/>
      </w:r>
      <w:r>
        <w:rPr>
          <w:noProof/>
        </w:rPr>
        <w:instrText xml:space="preserve"> PAGEREF _Toc209529821 \h </w:instrText>
      </w:r>
      <w:r>
        <w:rPr>
          <w:noProof/>
        </w:rPr>
      </w:r>
      <w:r>
        <w:rPr>
          <w:noProof/>
        </w:rPr>
        <w:fldChar w:fldCharType="separate"/>
      </w:r>
      <w:r>
        <w:rPr>
          <w:noProof/>
        </w:rPr>
        <w:t>13</w:t>
      </w:r>
      <w:r>
        <w:rPr>
          <w:noProof/>
        </w:rPr>
        <w:fldChar w:fldCharType="end"/>
      </w:r>
    </w:p>
    <w:p w14:paraId="01620542" w14:textId="64EF1E07"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_Toc209529822 \h </w:instrText>
      </w:r>
      <w:r>
        <w:rPr>
          <w:noProof/>
        </w:rPr>
      </w:r>
      <w:r>
        <w:rPr>
          <w:noProof/>
        </w:rPr>
        <w:fldChar w:fldCharType="separate"/>
      </w:r>
      <w:r>
        <w:rPr>
          <w:noProof/>
        </w:rPr>
        <w:t>13</w:t>
      </w:r>
      <w:r>
        <w:rPr>
          <w:noProof/>
        </w:rPr>
        <w:fldChar w:fldCharType="end"/>
      </w:r>
    </w:p>
    <w:p w14:paraId="28706934" w14:textId="2D191BC8"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_Toc209529823 \h </w:instrText>
      </w:r>
      <w:r>
        <w:rPr>
          <w:noProof/>
        </w:rPr>
      </w:r>
      <w:r>
        <w:rPr>
          <w:noProof/>
        </w:rPr>
        <w:fldChar w:fldCharType="separate"/>
      </w:r>
      <w:r>
        <w:rPr>
          <w:noProof/>
        </w:rPr>
        <w:t>13</w:t>
      </w:r>
      <w:r>
        <w:rPr>
          <w:noProof/>
        </w:rPr>
        <w:fldChar w:fldCharType="end"/>
      </w:r>
    </w:p>
    <w:p w14:paraId="7B80BA84" w14:textId="66B3EE07"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_Toc209529824 \h </w:instrText>
      </w:r>
      <w:r>
        <w:rPr>
          <w:noProof/>
        </w:rPr>
      </w:r>
      <w:r>
        <w:rPr>
          <w:noProof/>
        </w:rPr>
        <w:fldChar w:fldCharType="separate"/>
      </w:r>
      <w:r>
        <w:rPr>
          <w:noProof/>
        </w:rPr>
        <w:t>13</w:t>
      </w:r>
      <w:r>
        <w:rPr>
          <w:noProof/>
        </w:rPr>
        <w:fldChar w:fldCharType="end"/>
      </w:r>
    </w:p>
    <w:p w14:paraId="1480625D" w14:textId="1035D481"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_Toc209529825 \h </w:instrText>
      </w:r>
      <w:r>
        <w:rPr>
          <w:noProof/>
        </w:rPr>
      </w:r>
      <w:r>
        <w:rPr>
          <w:noProof/>
        </w:rPr>
        <w:fldChar w:fldCharType="separate"/>
      </w:r>
      <w:r>
        <w:rPr>
          <w:noProof/>
        </w:rPr>
        <w:t>14</w:t>
      </w:r>
      <w:r>
        <w:rPr>
          <w:noProof/>
        </w:rPr>
        <w:fldChar w:fldCharType="end"/>
      </w:r>
    </w:p>
    <w:p w14:paraId="1C4A4428" w14:textId="59BA2287"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_Toc209529826 \h </w:instrText>
      </w:r>
      <w:r>
        <w:rPr>
          <w:noProof/>
        </w:rPr>
      </w:r>
      <w:r>
        <w:rPr>
          <w:noProof/>
        </w:rPr>
        <w:fldChar w:fldCharType="separate"/>
      </w:r>
      <w:r>
        <w:rPr>
          <w:noProof/>
        </w:rPr>
        <w:t>14</w:t>
      </w:r>
      <w:r>
        <w:rPr>
          <w:noProof/>
        </w:rPr>
        <w:fldChar w:fldCharType="end"/>
      </w:r>
    </w:p>
    <w:p w14:paraId="6825791D" w14:textId="1D580F88"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Request Storage of data or analytics</w:t>
      </w:r>
      <w:r>
        <w:rPr>
          <w:noProof/>
        </w:rPr>
        <w:tab/>
      </w:r>
      <w:r>
        <w:rPr>
          <w:noProof/>
        </w:rPr>
        <w:fldChar w:fldCharType="begin" w:fldLock="1"/>
      </w:r>
      <w:r>
        <w:rPr>
          <w:noProof/>
        </w:rPr>
        <w:instrText xml:space="preserve"> PAGEREF _Toc209529827 \h </w:instrText>
      </w:r>
      <w:r>
        <w:rPr>
          <w:noProof/>
        </w:rPr>
      </w:r>
      <w:r>
        <w:rPr>
          <w:noProof/>
        </w:rPr>
        <w:fldChar w:fldCharType="separate"/>
      </w:r>
      <w:r>
        <w:rPr>
          <w:noProof/>
        </w:rPr>
        <w:t>14</w:t>
      </w:r>
      <w:r>
        <w:rPr>
          <w:noProof/>
        </w:rPr>
        <w:fldChar w:fldCharType="end"/>
      </w:r>
    </w:p>
    <w:p w14:paraId="00A42B6D" w14:textId="2052D8E4"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_Toc209529828 \h </w:instrText>
      </w:r>
      <w:r>
        <w:rPr>
          <w:noProof/>
        </w:rPr>
      </w:r>
      <w:r>
        <w:rPr>
          <w:noProof/>
        </w:rPr>
        <w:fldChar w:fldCharType="separate"/>
      </w:r>
      <w:r>
        <w:rPr>
          <w:noProof/>
        </w:rPr>
        <w:t>15</w:t>
      </w:r>
      <w:r>
        <w:rPr>
          <w:noProof/>
        </w:rPr>
        <w:fldChar w:fldCharType="end"/>
      </w:r>
    </w:p>
    <w:p w14:paraId="35229890" w14:textId="27708824"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_Toc209529829 \h </w:instrText>
      </w:r>
      <w:r>
        <w:rPr>
          <w:noProof/>
        </w:rPr>
      </w:r>
      <w:r>
        <w:rPr>
          <w:noProof/>
        </w:rPr>
        <w:fldChar w:fldCharType="separate"/>
      </w:r>
      <w:r>
        <w:rPr>
          <w:noProof/>
        </w:rPr>
        <w:t>15</w:t>
      </w:r>
      <w:r>
        <w:rPr>
          <w:noProof/>
        </w:rPr>
        <w:fldChar w:fldCharType="end"/>
      </w:r>
    </w:p>
    <w:p w14:paraId="0B43AD59" w14:textId="276032B8"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_Toc209529830 \h </w:instrText>
      </w:r>
      <w:r>
        <w:rPr>
          <w:noProof/>
        </w:rPr>
      </w:r>
      <w:r>
        <w:rPr>
          <w:noProof/>
        </w:rPr>
        <w:fldChar w:fldCharType="separate"/>
      </w:r>
      <w:r>
        <w:rPr>
          <w:noProof/>
        </w:rPr>
        <w:t>15</w:t>
      </w:r>
      <w:r>
        <w:rPr>
          <w:noProof/>
        </w:rPr>
        <w:fldChar w:fldCharType="end"/>
      </w:r>
    </w:p>
    <w:p w14:paraId="3E5DF6ED" w14:textId="362D0ACD"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_Toc209529831 \h </w:instrText>
      </w:r>
      <w:r>
        <w:rPr>
          <w:noProof/>
        </w:rPr>
      </w:r>
      <w:r>
        <w:rPr>
          <w:noProof/>
        </w:rPr>
        <w:fldChar w:fldCharType="separate"/>
      </w:r>
      <w:r>
        <w:rPr>
          <w:noProof/>
        </w:rPr>
        <w:t>16</w:t>
      </w:r>
      <w:r>
        <w:rPr>
          <w:noProof/>
        </w:rPr>
        <w:fldChar w:fldCharType="end"/>
      </w:r>
    </w:p>
    <w:p w14:paraId="35D6BE26" w14:textId="2D302296"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_Toc209529832 \h </w:instrText>
      </w:r>
      <w:r>
        <w:rPr>
          <w:noProof/>
        </w:rPr>
      </w:r>
      <w:r>
        <w:rPr>
          <w:noProof/>
        </w:rPr>
        <w:fldChar w:fldCharType="separate"/>
      </w:r>
      <w:r>
        <w:rPr>
          <w:noProof/>
        </w:rPr>
        <w:t>16</w:t>
      </w:r>
      <w:r>
        <w:rPr>
          <w:noProof/>
        </w:rPr>
        <w:fldChar w:fldCharType="end"/>
      </w:r>
    </w:p>
    <w:p w14:paraId="0A498416" w14:textId="15C4D624"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_Toc209529833 \h </w:instrText>
      </w:r>
      <w:r>
        <w:rPr>
          <w:noProof/>
        </w:rPr>
      </w:r>
      <w:r>
        <w:rPr>
          <w:noProof/>
        </w:rPr>
        <w:fldChar w:fldCharType="separate"/>
      </w:r>
      <w:r>
        <w:rPr>
          <w:noProof/>
        </w:rPr>
        <w:t>17</w:t>
      </w:r>
      <w:r>
        <w:rPr>
          <w:noProof/>
        </w:rPr>
        <w:fldChar w:fldCharType="end"/>
      </w:r>
    </w:p>
    <w:p w14:paraId="415CF005" w14:textId="373E6FAF"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_Toc209529834 \h </w:instrText>
      </w:r>
      <w:r>
        <w:rPr>
          <w:noProof/>
        </w:rPr>
      </w:r>
      <w:r>
        <w:rPr>
          <w:noProof/>
        </w:rPr>
        <w:fldChar w:fldCharType="separate"/>
      </w:r>
      <w:r>
        <w:rPr>
          <w:noProof/>
        </w:rPr>
        <w:t>17</w:t>
      </w:r>
      <w:r>
        <w:rPr>
          <w:noProof/>
        </w:rPr>
        <w:fldChar w:fldCharType="end"/>
      </w:r>
    </w:p>
    <w:p w14:paraId="2570DA37" w14:textId="0EC53A6C"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_Toc209529835 \h </w:instrText>
      </w:r>
      <w:r>
        <w:rPr>
          <w:noProof/>
        </w:rPr>
      </w:r>
      <w:r>
        <w:rPr>
          <w:noProof/>
        </w:rPr>
        <w:fldChar w:fldCharType="separate"/>
      </w:r>
      <w:r>
        <w:rPr>
          <w:noProof/>
        </w:rPr>
        <w:t>17</w:t>
      </w:r>
      <w:r>
        <w:rPr>
          <w:noProof/>
        </w:rPr>
        <w:fldChar w:fldCharType="end"/>
      </w:r>
    </w:p>
    <w:p w14:paraId="7570471E" w14:textId="3C039794"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_Toc209529836 \h </w:instrText>
      </w:r>
      <w:r>
        <w:rPr>
          <w:noProof/>
        </w:rPr>
      </w:r>
      <w:r>
        <w:rPr>
          <w:noProof/>
        </w:rPr>
        <w:fldChar w:fldCharType="separate"/>
      </w:r>
      <w:r>
        <w:rPr>
          <w:noProof/>
        </w:rPr>
        <w:t>17</w:t>
      </w:r>
      <w:r>
        <w:rPr>
          <w:noProof/>
        </w:rPr>
        <w:fldChar w:fldCharType="end"/>
      </w:r>
    </w:p>
    <w:p w14:paraId="6F65539D" w14:textId="17AFEBEF"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_Toc209529837 \h </w:instrText>
      </w:r>
      <w:r>
        <w:rPr>
          <w:noProof/>
        </w:rPr>
      </w:r>
      <w:r>
        <w:rPr>
          <w:noProof/>
        </w:rPr>
        <w:fldChar w:fldCharType="separate"/>
      </w:r>
      <w:r>
        <w:rPr>
          <w:noProof/>
        </w:rPr>
        <w:t>19</w:t>
      </w:r>
      <w:r>
        <w:rPr>
          <w:noProof/>
        </w:rPr>
        <w:fldChar w:fldCharType="end"/>
      </w:r>
    </w:p>
    <w:p w14:paraId="1D45A8D8" w14:textId="7D87574C"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_Toc209529838 \h </w:instrText>
      </w:r>
      <w:r>
        <w:rPr>
          <w:noProof/>
        </w:rPr>
      </w:r>
      <w:r>
        <w:rPr>
          <w:noProof/>
        </w:rPr>
        <w:fldChar w:fldCharType="separate"/>
      </w:r>
      <w:r>
        <w:rPr>
          <w:noProof/>
        </w:rPr>
        <w:t>19</w:t>
      </w:r>
      <w:r>
        <w:rPr>
          <w:noProof/>
        </w:rPr>
        <w:fldChar w:fldCharType="end"/>
      </w:r>
    </w:p>
    <w:p w14:paraId="146B3539" w14:textId="74638CE0"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_Toc209529839 \h </w:instrText>
      </w:r>
      <w:r>
        <w:rPr>
          <w:noProof/>
        </w:rPr>
      </w:r>
      <w:r>
        <w:rPr>
          <w:noProof/>
        </w:rPr>
        <w:fldChar w:fldCharType="separate"/>
      </w:r>
      <w:r>
        <w:rPr>
          <w:noProof/>
        </w:rPr>
        <w:t>19</w:t>
      </w:r>
      <w:r>
        <w:rPr>
          <w:noProof/>
        </w:rPr>
        <w:fldChar w:fldCharType="end"/>
      </w:r>
    </w:p>
    <w:p w14:paraId="6FE57B82" w14:textId="39C7F08D"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_Toc209529840 \h </w:instrText>
      </w:r>
      <w:r>
        <w:rPr>
          <w:noProof/>
        </w:rPr>
      </w:r>
      <w:r>
        <w:rPr>
          <w:noProof/>
        </w:rPr>
        <w:fldChar w:fldCharType="separate"/>
      </w:r>
      <w:r>
        <w:rPr>
          <w:noProof/>
        </w:rPr>
        <w:t>20</w:t>
      </w:r>
      <w:r>
        <w:rPr>
          <w:noProof/>
        </w:rPr>
        <w:fldChar w:fldCharType="end"/>
      </w:r>
    </w:p>
    <w:p w14:paraId="51C02615" w14:textId="08961BDD"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_Toc209529841 \h </w:instrText>
      </w:r>
      <w:r>
        <w:rPr>
          <w:noProof/>
        </w:rPr>
      </w:r>
      <w:r>
        <w:rPr>
          <w:noProof/>
        </w:rPr>
        <w:fldChar w:fldCharType="separate"/>
      </w:r>
      <w:r>
        <w:rPr>
          <w:noProof/>
        </w:rPr>
        <w:t>20</w:t>
      </w:r>
      <w:r>
        <w:rPr>
          <w:noProof/>
        </w:rPr>
        <w:fldChar w:fldCharType="end"/>
      </w:r>
    </w:p>
    <w:p w14:paraId="5381D735" w14:textId="7CD0084F"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4.2.2.7.2</w:t>
      </w:r>
      <w:r>
        <w:rPr>
          <w:rFonts w:asciiTheme="minorHAnsi" w:eastAsiaTheme="minorEastAsia" w:hAnsiTheme="minorHAnsi" w:cstheme="minorBidi"/>
          <w:noProof/>
          <w:kern w:val="2"/>
          <w:sz w:val="24"/>
          <w:szCs w:val="24"/>
          <w:lang w:eastAsia="en-GB"/>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_Toc209529842 \h </w:instrText>
      </w:r>
      <w:r>
        <w:rPr>
          <w:noProof/>
        </w:rPr>
      </w:r>
      <w:r>
        <w:rPr>
          <w:noProof/>
        </w:rPr>
        <w:fldChar w:fldCharType="separate"/>
      </w:r>
      <w:r>
        <w:rPr>
          <w:noProof/>
        </w:rPr>
        <w:t>20</w:t>
      </w:r>
      <w:r>
        <w:rPr>
          <w:noProof/>
        </w:rPr>
        <w:fldChar w:fldCharType="end"/>
      </w:r>
    </w:p>
    <w:p w14:paraId="3729F574" w14:textId="312621EF"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_Toc209529843 \h </w:instrText>
      </w:r>
      <w:r>
        <w:rPr>
          <w:noProof/>
        </w:rPr>
      </w:r>
      <w:r>
        <w:rPr>
          <w:noProof/>
        </w:rPr>
        <w:fldChar w:fldCharType="separate"/>
      </w:r>
      <w:r>
        <w:rPr>
          <w:noProof/>
        </w:rPr>
        <w:t>21</w:t>
      </w:r>
      <w:r>
        <w:rPr>
          <w:noProof/>
        </w:rPr>
        <w:fldChar w:fldCharType="end"/>
      </w:r>
    </w:p>
    <w:p w14:paraId="5FBA3DE1" w14:textId="1176D545"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_Toc209529844 \h </w:instrText>
      </w:r>
      <w:r>
        <w:rPr>
          <w:noProof/>
        </w:rPr>
      </w:r>
      <w:r>
        <w:rPr>
          <w:noProof/>
        </w:rPr>
        <w:fldChar w:fldCharType="separate"/>
      </w:r>
      <w:r>
        <w:rPr>
          <w:noProof/>
        </w:rPr>
        <w:t>21</w:t>
      </w:r>
      <w:r>
        <w:rPr>
          <w:noProof/>
        </w:rPr>
        <w:fldChar w:fldCharType="end"/>
      </w:r>
    </w:p>
    <w:p w14:paraId="06E4B94F" w14:textId="3AAA23BF"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4.2.2.8.2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_Toc209529845 \h </w:instrText>
      </w:r>
      <w:r>
        <w:rPr>
          <w:noProof/>
        </w:rPr>
      </w:r>
      <w:r>
        <w:rPr>
          <w:noProof/>
        </w:rPr>
        <w:fldChar w:fldCharType="separate"/>
      </w:r>
      <w:r>
        <w:rPr>
          <w:noProof/>
        </w:rPr>
        <w:t>21</w:t>
      </w:r>
      <w:r>
        <w:rPr>
          <w:noProof/>
        </w:rPr>
        <w:fldChar w:fldCharType="end"/>
      </w:r>
    </w:p>
    <w:p w14:paraId="0FA5B3A4" w14:textId="686C5F8B"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4.2.2.8.3</w:t>
      </w:r>
      <w:r>
        <w:rPr>
          <w:rFonts w:asciiTheme="minorHAnsi" w:eastAsiaTheme="minorEastAsia" w:hAnsiTheme="minorHAnsi" w:cstheme="minorBidi"/>
          <w:noProof/>
          <w:kern w:val="2"/>
          <w:sz w:val="24"/>
          <w:szCs w:val="24"/>
          <w:lang w:eastAsia="en-GB"/>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_Toc209529846 \h </w:instrText>
      </w:r>
      <w:r>
        <w:rPr>
          <w:noProof/>
        </w:rPr>
      </w:r>
      <w:r>
        <w:rPr>
          <w:noProof/>
        </w:rPr>
        <w:fldChar w:fldCharType="separate"/>
      </w:r>
      <w:r>
        <w:rPr>
          <w:noProof/>
        </w:rPr>
        <w:t>22</w:t>
      </w:r>
      <w:r>
        <w:rPr>
          <w:noProof/>
        </w:rPr>
        <w:fldChar w:fldCharType="end"/>
      </w:r>
    </w:p>
    <w:p w14:paraId="62E946EF" w14:textId="59F878A8"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_Toc209529847 \h </w:instrText>
      </w:r>
      <w:r>
        <w:rPr>
          <w:noProof/>
        </w:rPr>
      </w:r>
      <w:r>
        <w:rPr>
          <w:noProof/>
        </w:rPr>
        <w:fldChar w:fldCharType="separate"/>
      </w:r>
      <w:r>
        <w:rPr>
          <w:noProof/>
        </w:rPr>
        <w:t>23</w:t>
      </w:r>
      <w:r>
        <w:rPr>
          <w:noProof/>
        </w:rPr>
        <w:fldChar w:fldCharType="end"/>
      </w:r>
    </w:p>
    <w:p w14:paraId="2A532D0C" w14:textId="3DB552F6"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_Toc209529848 \h </w:instrText>
      </w:r>
      <w:r>
        <w:rPr>
          <w:noProof/>
        </w:rPr>
      </w:r>
      <w:r>
        <w:rPr>
          <w:noProof/>
        </w:rPr>
        <w:fldChar w:fldCharType="separate"/>
      </w:r>
      <w:r>
        <w:rPr>
          <w:noProof/>
        </w:rPr>
        <w:t>23</w:t>
      </w:r>
      <w:r>
        <w:rPr>
          <w:noProof/>
        </w:rPr>
        <w:fldChar w:fldCharType="end"/>
      </w:r>
    </w:p>
    <w:p w14:paraId="53F3E041" w14:textId="5E3828C6"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4.2.2.9.2</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_Toc209529849 \h </w:instrText>
      </w:r>
      <w:r>
        <w:rPr>
          <w:noProof/>
        </w:rPr>
      </w:r>
      <w:r>
        <w:rPr>
          <w:noProof/>
        </w:rPr>
        <w:fldChar w:fldCharType="separate"/>
      </w:r>
      <w:r>
        <w:rPr>
          <w:noProof/>
        </w:rPr>
        <w:t>23</w:t>
      </w:r>
      <w:r>
        <w:rPr>
          <w:noProof/>
        </w:rPr>
        <w:fldChar w:fldCharType="end"/>
      </w:r>
    </w:p>
    <w:p w14:paraId="4DEEEE9C" w14:textId="155B1DCE"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4.2.2.9.3</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_Toc209529850 \h </w:instrText>
      </w:r>
      <w:r>
        <w:rPr>
          <w:noProof/>
        </w:rPr>
      </w:r>
      <w:r>
        <w:rPr>
          <w:noProof/>
        </w:rPr>
        <w:fldChar w:fldCharType="separate"/>
      </w:r>
      <w:r>
        <w:rPr>
          <w:noProof/>
        </w:rPr>
        <w:t>23</w:t>
      </w:r>
      <w:r>
        <w:rPr>
          <w:noProof/>
        </w:rPr>
        <w:fldChar w:fldCharType="end"/>
      </w:r>
    </w:p>
    <w:p w14:paraId="6244BE12" w14:textId="1E159787" w:rsidR="00877D92" w:rsidRDefault="00877D9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Nadrf_ MLModelManagement Service</w:t>
      </w:r>
      <w:r>
        <w:rPr>
          <w:noProof/>
        </w:rPr>
        <w:tab/>
      </w:r>
      <w:r>
        <w:rPr>
          <w:noProof/>
        </w:rPr>
        <w:fldChar w:fldCharType="begin" w:fldLock="1"/>
      </w:r>
      <w:r>
        <w:rPr>
          <w:noProof/>
        </w:rPr>
        <w:instrText xml:space="preserve"> PAGEREF _Toc209529851 \h </w:instrText>
      </w:r>
      <w:r>
        <w:rPr>
          <w:noProof/>
        </w:rPr>
      </w:r>
      <w:r>
        <w:rPr>
          <w:noProof/>
        </w:rPr>
        <w:fldChar w:fldCharType="separate"/>
      </w:r>
      <w:r>
        <w:rPr>
          <w:noProof/>
        </w:rPr>
        <w:t>24</w:t>
      </w:r>
      <w:r>
        <w:rPr>
          <w:noProof/>
        </w:rPr>
        <w:fldChar w:fldCharType="end"/>
      </w:r>
    </w:p>
    <w:p w14:paraId="023CABDC" w14:textId="16A24DE6"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_Toc209529852 \h </w:instrText>
      </w:r>
      <w:r>
        <w:rPr>
          <w:noProof/>
        </w:rPr>
      </w:r>
      <w:r>
        <w:rPr>
          <w:noProof/>
        </w:rPr>
        <w:fldChar w:fldCharType="separate"/>
      </w:r>
      <w:r>
        <w:rPr>
          <w:noProof/>
        </w:rPr>
        <w:t>24</w:t>
      </w:r>
      <w:r>
        <w:rPr>
          <w:noProof/>
        </w:rPr>
        <w:fldChar w:fldCharType="end"/>
      </w:r>
    </w:p>
    <w:p w14:paraId="6C99B8F0" w14:textId="08278994"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_Toc209529853 \h </w:instrText>
      </w:r>
      <w:r>
        <w:rPr>
          <w:noProof/>
        </w:rPr>
      </w:r>
      <w:r>
        <w:rPr>
          <w:noProof/>
        </w:rPr>
        <w:fldChar w:fldCharType="separate"/>
      </w:r>
      <w:r>
        <w:rPr>
          <w:noProof/>
        </w:rPr>
        <w:t>24</w:t>
      </w:r>
      <w:r>
        <w:rPr>
          <w:noProof/>
        </w:rPr>
        <w:fldChar w:fldCharType="end"/>
      </w:r>
    </w:p>
    <w:p w14:paraId="6058BADC" w14:textId="75654704"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_Toc209529854 \h </w:instrText>
      </w:r>
      <w:r>
        <w:rPr>
          <w:noProof/>
        </w:rPr>
      </w:r>
      <w:r>
        <w:rPr>
          <w:noProof/>
        </w:rPr>
        <w:fldChar w:fldCharType="separate"/>
      </w:r>
      <w:r>
        <w:rPr>
          <w:noProof/>
        </w:rPr>
        <w:t>25</w:t>
      </w:r>
      <w:r>
        <w:rPr>
          <w:noProof/>
        </w:rPr>
        <w:fldChar w:fldCharType="end"/>
      </w:r>
    </w:p>
    <w:p w14:paraId="47057B70" w14:textId="5D6EE1C7"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sidRPr="002063B2">
        <w:rPr>
          <w:noProof/>
          <w:lang w:val="en-US"/>
        </w:rPr>
        <w:t>4.3.</w:t>
      </w:r>
      <w:r w:rsidRPr="002063B2">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063B2">
        <w:rPr>
          <w:noProof/>
          <w:lang w:val="en-US"/>
        </w:rPr>
        <w:t>Network Functions</w:t>
      </w:r>
      <w:r>
        <w:rPr>
          <w:noProof/>
        </w:rPr>
        <w:tab/>
      </w:r>
      <w:r>
        <w:rPr>
          <w:noProof/>
        </w:rPr>
        <w:fldChar w:fldCharType="begin" w:fldLock="1"/>
      </w:r>
      <w:r>
        <w:rPr>
          <w:noProof/>
        </w:rPr>
        <w:instrText xml:space="preserve"> PAGEREF _Toc209529855 \h </w:instrText>
      </w:r>
      <w:r>
        <w:rPr>
          <w:noProof/>
        </w:rPr>
      </w:r>
      <w:r>
        <w:rPr>
          <w:noProof/>
        </w:rPr>
        <w:fldChar w:fldCharType="separate"/>
      </w:r>
      <w:r>
        <w:rPr>
          <w:noProof/>
        </w:rPr>
        <w:t>25</w:t>
      </w:r>
      <w:r>
        <w:rPr>
          <w:noProof/>
        </w:rPr>
        <w:fldChar w:fldCharType="end"/>
      </w:r>
    </w:p>
    <w:p w14:paraId="385D58A5" w14:textId="69E68540"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Analytics Data Repository Function (ADRF)</w:t>
      </w:r>
      <w:r>
        <w:rPr>
          <w:noProof/>
        </w:rPr>
        <w:tab/>
      </w:r>
      <w:r>
        <w:rPr>
          <w:noProof/>
        </w:rPr>
        <w:fldChar w:fldCharType="begin" w:fldLock="1"/>
      </w:r>
      <w:r>
        <w:rPr>
          <w:noProof/>
        </w:rPr>
        <w:instrText xml:space="preserve"> PAGEREF _Toc209529856 \h </w:instrText>
      </w:r>
      <w:r>
        <w:rPr>
          <w:noProof/>
        </w:rPr>
      </w:r>
      <w:r>
        <w:rPr>
          <w:noProof/>
        </w:rPr>
        <w:fldChar w:fldCharType="separate"/>
      </w:r>
      <w:r>
        <w:rPr>
          <w:noProof/>
        </w:rPr>
        <w:t>25</w:t>
      </w:r>
      <w:r>
        <w:rPr>
          <w:noProof/>
        </w:rPr>
        <w:fldChar w:fldCharType="end"/>
      </w:r>
    </w:p>
    <w:p w14:paraId="701E8D6D" w14:textId="59D921C2"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_Toc209529857 \h </w:instrText>
      </w:r>
      <w:r>
        <w:rPr>
          <w:noProof/>
        </w:rPr>
      </w:r>
      <w:r>
        <w:rPr>
          <w:noProof/>
        </w:rPr>
        <w:fldChar w:fldCharType="separate"/>
      </w:r>
      <w:r>
        <w:rPr>
          <w:noProof/>
        </w:rPr>
        <w:t>25</w:t>
      </w:r>
      <w:r>
        <w:rPr>
          <w:noProof/>
        </w:rPr>
        <w:fldChar w:fldCharType="end"/>
      </w:r>
    </w:p>
    <w:p w14:paraId="5F24867B" w14:textId="2E7DA8B2"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_Toc209529858 \h </w:instrText>
      </w:r>
      <w:r>
        <w:rPr>
          <w:noProof/>
        </w:rPr>
      </w:r>
      <w:r>
        <w:rPr>
          <w:noProof/>
        </w:rPr>
        <w:fldChar w:fldCharType="separate"/>
      </w:r>
      <w:r>
        <w:rPr>
          <w:noProof/>
        </w:rPr>
        <w:t>26</w:t>
      </w:r>
      <w:r>
        <w:rPr>
          <w:noProof/>
        </w:rPr>
        <w:fldChar w:fldCharType="end"/>
      </w:r>
    </w:p>
    <w:p w14:paraId="17480E81" w14:textId="73CBBFA3"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_Toc209529859 \h </w:instrText>
      </w:r>
      <w:r>
        <w:rPr>
          <w:noProof/>
        </w:rPr>
      </w:r>
      <w:r>
        <w:rPr>
          <w:noProof/>
        </w:rPr>
        <w:fldChar w:fldCharType="separate"/>
      </w:r>
      <w:r>
        <w:rPr>
          <w:noProof/>
        </w:rPr>
        <w:t>26</w:t>
      </w:r>
      <w:r>
        <w:rPr>
          <w:noProof/>
        </w:rPr>
        <w:fldChar w:fldCharType="end"/>
      </w:r>
    </w:p>
    <w:p w14:paraId="42611AF8" w14:textId="5B614754"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_Toc209529860 \h </w:instrText>
      </w:r>
      <w:r>
        <w:rPr>
          <w:noProof/>
        </w:rPr>
      </w:r>
      <w:r>
        <w:rPr>
          <w:noProof/>
        </w:rPr>
        <w:fldChar w:fldCharType="separate"/>
      </w:r>
      <w:r>
        <w:rPr>
          <w:noProof/>
        </w:rPr>
        <w:t>26</w:t>
      </w:r>
      <w:r>
        <w:rPr>
          <w:noProof/>
        </w:rPr>
        <w:fldChar w:fldCharType="end"/>
      </w:r>
    </w:p>
    <w:p w14:paraId="22546719" w14:textId="43DDC291"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_Toc209529861 \h </w:instrText>
      </w:r>
      <w:r>
        <w:rPr>
          <w:noProof/>
        </w:rPr>
      </w:r>
      <w:r>
        <w:rPr>
          <w:noProof/>
        </w:rPr>
        <w:fldChar w:fldCharType="separate"/>
      </w:r>
      <w:r>
        <w:rPr>
          <w:noProof/>
        </w:rPr>
        <w:t>26</w:t>
      </w:r>
      <w:r>
        <w:rPr>
          <w:noProof/>
        </w:rPr>
        <w:fldChar w:fldCharType="end"/>
      </w:r>
    </w:p>
    <w:p w14:paraId="1B03FD1B" w14:textId="581F4E34"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Request Storage of ML model(s)</w:t>
      </w:r>
      <w:r>
        <w:rPr>
          <w:noProof/>
        </w:rPr>
        <w:tab/>
      </w:r>
      <w:r>
        <w:rPr>
          <w:noProof/>
        </w:rPr>
        <w:fldChar w:fldCharType="begin" w:fldLock="1"/>
      </w:r>
      <w:r>
        <w:rPr>
          <w:noProof/>
        </w:rPr>
        <w:instrText xml:space="preserve"> PAGEREF _Toc209529862 \h </w:instrText>
      </w:r>
      <w:r>
        <w:rPr>
          <w:noProof/>
        </w:rPr>
      </w:r>
      <w:r>
        <w:rPr>
          <w:noProof/>
        </w:rPr>
        <w:fldChar w:fldCharType="separate"/>
      </w:r>
      <w:r>
        <w:rPr>
          <w:noProof/>
        </w:rPr>
        <w:t>26</w:t>
      </w:r>
      <w:r>
        <w:rPr>
          <w:noProof/>
        </w:rPr>
        <w:fldChar w:fldCharType="end"/>
      </w:r>
    </w:p>
    <w:p w14:paraId="0311B22E" w14:textId="000E166A"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Update Storage of ML model(s)</w:t>
      </w:r>
      <w:r>
        <w:rPr>
          <w:noProof/>
        </w:rPr>
        <w:tab/>
      </w:r>
      <w:r>
        <w:rPr>
          <w:noProof/>
        </w:rPr>
        <w:fldChar w:fldCharType="begin" w:fldLock="1"/>
      </w:r>
      <w:r>
        <w:rPr>
          <w:noProof/>
        </w:rPr>
        <w:instrText xml:space="preserve"> PAGEREF _Toc209529863 \h </w:instrText>
      </w:r>
      <w:r>
        <w:rPr>
          <w:noProof/>
        </w:rPr>
      </w:r>
      <w:r>
        <w:rPr>
          <w:noProof/>
        </w:rPr>
        <w:fldChar w:fldCharType="separate"/>
      </w:r>
      <w:r>
        <w:rPr>
          <w:noProof/>
        </w:rPr>
        <w:t>27</w:t>
      </w:r>
      <w:r>
        <w:rPr>
          <w:noProof/>
        </w:rPr>
        <w:fldChar w:fldCharType="end"/>
      </w:r>
    </w:p>
    <w:p w14:paraId="58ED391F" w14:textId="0BD5352F"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_Toc209529864 \h </w:instrText>
      </w:r>
      <w:r>
        <w:rPr>
          <w:noProof/>
        </w:rPr>
      </w:r>
      <w:r>
        <w:rPr>
          <w:noProof/>
        </w:rPr>
        <w:fldChar w:fldCharType="separate"/>
      </w:r>
      <w:r>
        <w:rPr>
          <w:noProof/>
        </w:rPr>
        <w:t>28</w:t>
      </w:r>
      <w:r>
        <w:rPr>
          <w:noProof/>
        </w:rPr>
        <w:fldChar w:fldCharType="end"/>
      </w:r>
    </w:p>
    <w:p w14:paraId="1FB52CC3" w14:textId="1D79B0DA"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_Toc209529865 \h </w:instrText>
      </w:r>
      <w:r>
        <w:rPr>
          <w:noProof/>
        </w:rPr>
      </w:r>
      <w:r>
        <w:rPr>
          <w:noProof/>
        </w:rPr>
        <w:fldChar w:fldCharType="separate"/>
      </w:r>
      <w:r>
        <w:rPr>
          <w:noProof/>
        </w:rPr>
        <w:t>28</w:t>
      </w:r>
      <w:r>
        <w:rPr>
          <w:noProof/>
        </w:rPr>
        <w:fldChar w:fldCharType="end"/>
      </w:r>
    </w:p>
    <w:p w14:paraId="0482FECC" w14:textId="06A89944"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_Toc209529866 \h </w:instrText>
      </w:r>
      <w:r>
        <w:rPr>
          <w:noProof/>
        </w:rPr>
      </w:r>
      <w:r>
        <w:rPr>
          <w:noProof/>
        </w:rPr>
        <w:fldChar w:fldCharType="separate"/>
      </w:r>
      <w:r>
        <w:rPr>
          <w:noProof/>
        </w:rPr>
        <w:t>28</w:t>
      </w:r>
      <w:r>
        <w:rPr>
          <w:noProof/>
        </w:rPr>
        <w:fldChar w:fldCharType="end"/>
      </w:r>
    </w:p>
    <w:p w14:paraId="3075964D" w14:textId="32DF47E4"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_Toc209529867 \h </w:instrText>
      </w:r>
      <w:r>
        <w:rPr>
          <w:noProof/>
        </w:rPr>
      </w:r>
      <w:r>
        <w:rPr>
          <w:noProof/>
        </w:rPr>
        <w:fldChar w:fldCharType="separate"/>
      </w:r>
      <w:r>
        <w:rPr>
          <w:noProof/>
        </w:rPr>
        <w:t>29</w:t>
      </w:r>
      <w:r>
        <w:rPr>
          <w:noProof/>
        </w:rPr>
        <w:fldChar w:fldCharType="end"/>
      </w:r>
    </w:p>
    <w:p w14:paraId="2A13D8AC" w14:textId="380DFEF9"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_Toc209529868 \h </w:instrText>
      </w:r>
      <w:r>
        <w:rPr>
          <w:noProof/>
        </w:rPr>
      </w:r>
      <w:r>
        <w:rPr>
          <w:noProof/>
        </w:rPr>
        <w:fldChar w:fldCharType="separate"/>
      </w:r>
      <w:r>
        <w:rPr>
          <w:noProof/>
        </w:rPr>
        <w:t>29</w:t>
      </w:r>
      <w:r>
        <w:rPr>
          <w:noProof/>
        </w:rPr>
        <w:fldChar w:fldCharType="end"/>
      </w:r>
    </w:p>
    <w:p w14:paraId="566C0A03" w14:textId="48F2FB10"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ML model(s)</w:t>
      </w:r>
      <w:r>
        <w:rPr>
          <w:noProof/>
        </w:rPr>
        <w:tab/>
      </w:r>
      <w:r>
        <w:rPr>
          <w:noProof/>
        </w:rPr>
        <w:fldChar w:fldCharType="begin" w:fldLock="1"/>
      </w:r>
      <w:r>
        <w:rPr>
          <w:noProof/>
        </w:rPr>
        <w:instrText xml:space="preserve"> PAGEREF _Toc209529869 \h </w:instrText>
      </w:r>
      <w:r>
        <w:rPr>
          <w:noProof/>
        </w:rPr>
      </w:r>
      <w:r>
        <w:rPr>
          <w:noProof/>
        </w:rPr>
        <w:fldChar w:fldCharType="separate"/>
      </w:r>
      <w:r>
        <w:rPr>
          <w:noProof/>
        </w:rPr>
        <w:t>29</w:t>
      </w:r>
      <w:r>
        <w:rPr>
          <w:noProof/>
        </w:rPr>
        <w:fldChar w:fldCharType="end"/>
      </w:r>
    </w:p>
    <w:p w14:paraId="09C8F287" w14:textId="25028D1B"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4.3.2.4.3</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_Toc209529870 \h </w:instrText>
      </w:r>
      <w:r>
        <w:rPr>
          <w:noProof/>
        </w:rPr>
      </w:r>
      <w:r>
        <w:rPr>
          <w:noProof/>
        </w:rPr>
        <w:fldChar w:fldCharType="separate"/>
      </w:r>
      <w:r>
        <w:rPr>
          <w:noProof/>
        </w:rPr>
        <w:t>30</w:t>
      </w:r>
      <w:r>
        <w:rPr>
          <w:noProof/>
        </w:rPr>
        <w:fldChar w:fldCharType="end"/>
      </w:r>
    </w:p>
    <w:p w14:paraId="7D0CEBEC" w14:textId="12D160FA" w:rsidR="00877D92" w:rsidRDefault="00877D9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_Toc209529871 \h </w:instrText>
      </w:r>
      <w:r>
        <w:rPr>
          <w:noProof/>
        </w:rPr>
      </w:r>
      <w:r>
        <w:rPr>
          <w:noProof/>
        </w:rPr>
        <w:fldChar w:fldCharType="separate"/>
      </w:r>
      <w:r>
        <w:rPr>
          <w:noProof/>
        </w:rPr>
        <w:t>31</w:t>
      </w:r>
      <w:r>
        <w:rPr>
          <w:noProof/>
        </w:rPr>
        <w:fldChar w:fldCharType="end"/>
      </w:r>
    </w:p>
    <w:p w14:paraId="73C3B67D" w14:textId="6911146F" w:rsidR="00877D92" w:rsidRDefault="00877D9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Nadrf_DataManagement Service API</w:t>
      </w:r>
      <w:r>
        <w:rPr>
          <w:noProof/>
        </w:rPr>
        <w:tab/>
      </w:r>
      <w:r>
        <w:rPr>
          <w:noProof/>
        </w:rPr>
        <w:fldChar w:fldCharType="begin" w:fldLock="1"/>
      </w:r>
      <w:r>
        <w:rPr>
          <w:noProof/>
        </w:rPr>
        <w:instrText xml:space="preserve"> PAGEREF _Toc209529872 \h </w:instrText>
      </w:r>
      <w:r>
        <w:rPr>
          <w:noProof/>
        </w:rPr>
      </w:r>
      <w:r>
        <w:rPr>
          <w:noProof/>
        </w:rPr>
        <w:fldChar w:fldCharType="separate"/>
      </w:r>
      <w:r>
        <w:rPr>
          <w:noProof/>
        </w:rPr>
        <w:t>31</w:t>
      </w:r>
      <w:r>
        <w:rPr>
          <w:noProof/>
        </w:rPr>
        <w:fldChar w:fldCharType="end"/>
      </w:r>
    </w:p>
    <w:p w14:paraId="363CE00F" w14:textId="5EF5B38B"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_Toc209529873 \h </w:instrText>
      </w:r>
      <w:r>
        <w:rPr>
          <w:noProof/>
        </w:rPr>
      </w:r>
      <w:r>
        <w:rPr>
          <w:noProof/>
        </w:rPr>
        <w:fldChar w:fldCharType="separate"/>
      </w:r>
      <w:r>
        <w:rPr>
          <w:noProof/>
        </w:rPr>
        <w:t>31</w:t>
      </w:r>
      <w:r>
        <w:rPr>
          <w:noProof/>
        </w:rPr>
        <w:fldChar w:fldCharType="end"/>
      </w:r>
    </w:p>
    <w:p w14:paraId="586C62A9" w14:textId="7AC10D4D"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_Toc209529874 \h </w:instrText>
      </w:r>
      <w:r>
        <w:rPr>
          <w:noProof/>
        </w:rPr>
      </w:r>
      <w:r>
        <w:rPr>
          <w:noProof/>
        </w:rPr>
        <w:fldChar w:fldCharType="separate"/>
      </w:r>
      <w:r>
        <w:rPr>
          <w:noProof/>
        </w:rPr>
        <w:t>31</w:t>
      </w:r>
      <w:r>
        <w:rPr>
          <w:noProof/>
        </w:rPr>
        <w:fldChar w:fldCharType="end"/>
      </w:r>
    </w:p>
    <w:p w14:paraId="5111C49C" w14:textId="34215606"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_Toc209529875 \h </w:instrText>
      </w:r>
      <w:r>
        <w:rPr>
          <w:noProof/>
        </w:rPr>
      </w:r>
      <w:r>
        <w:rPr>
          <w:noProof/>
        </w:rPr>
        <w:fldChar w:fldCharType="separate"/>
      </w:r>
      <w:r>
        <w:rPr>
          <w:noProof/>
        </w:rPr>
        <w:t>31</w:t>
      </w:r>
      <w:r>
        <w:rPr>
          <w:noProof/>
        </w:rPr>
        <w:fldChar w:fldCharType="end"/>
      </w:r>
    </w:p>
    <w:p w14:paraId="31B07EFF" w14:textId="2E287823"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_Toc209529876 \h </w:instrText>
      </w:r>
      <w:r>
        <w:rPr>
          <w:noProof/>
        </w:rPr>
      </w:r>
      <w:r>
        <w:rPr>
          <w:noProof/>
        </w:rPr>
        <w:fldChar w:fldCharType="separate"/>
      </w:r>
      <w:r>
        <w:rPr>
          <w:noProof/>
        </w:rPr>
        <w:t>32</w:t>
      </w:r>
      <w:r>
        <w:rPr>
          <w:noProof/>
        </w:rPr>
        <w:fldChar w:fldCharType="end"/>
      </w:r>
    </w:p>
    <w:p w14:paraId="5B04CCCF" w14:textId="43EB688E"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_Toc209529877 \h </w:instrText>
      </w:r>
      <w:r>
        <w:rPr>
          <w:noProof/>
        </w:rPr>
      </w:r>
      <w:r>
        <w:rPr>
          <w:noProof/>
        </w:rPr>
        <w:fldChar w:fldCharType="separate"/>
      </w:r>
      <w:r>
        <w:rPr>
          <w:noProof/>
        </w:rPr>
        <w:t>32</w:t>
      </w:r>
      <w:r>
        <w:rPr>
          <w:noProof/>
        </w:rPr>
        <w:fldChar w:fldCharType="end"/>
      </w:r>
    </w:p>
    <w:p w14:paraId="623208AC" w14:textId="3EEECD4E"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_Toc209529878 \h </w:instrText>
      </w:r>
      <w:r>
        <w:rPr>
          <w:noProof/>
        </w:rPr>
      </w:r>
      <w:r>
        <w:rPr>
          <w:noProof/>
        </w:rPr>
        <w:fldChar w:fldCharType="separate"/>
      </w:r>
      <w:r>
        <w:rPr>
          <w:noProof/>
        </w:rPr>
        <w:t>32</w:t>
      </w:r>
      <w:r>
        <w:rPr>
          <w:noProof/>
        </w:rPr>
        <w:fldChar w:fldCharType="end"/>
      </w:r>
    </w:p>
    <w:p w14:paraId="3483A8C5" w14:textId="4071711B"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_Toc209529879 \h </w:instrText>
      </w:r>
      <w:r>
        <w:rPr>
          <w:noProof/>
        </w:rPr>
      </w:r>
      <w:r>
        <w:rPr>
          <w:noProof/>
        </w:rPr>
        <w:fldChar w:fldCharType="separate"/>
      </w:r>
      <w:r>
        <w:rPr>
          <w:noProof/>
        </w:rPr>
        <w:t>32</w:t>
      </w:r>
      <w:r>
        <w:rPr>
          <w:noProof/>
        </w:rPr>
        <w:fldChar w:fldCharType="end"/>
      </w:r>
    </w:p>
    <w:p w14:paraId="39EE51D4" w14:textId="1CE203AA"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_Toc209529880 \h </w:instrText>
      </w:r>
      <w:r>
        <w:rPr>
          <w:noProof/>
        </w:rPr>
      </w:r>
      <w:r>
        <w:rPr>
          <w:noProof/>
        </w:rPr>
        <w:fldChar w:fldCharType="separate"/>
      </w:r>
      <w:r>
        <w:rPr>
          <w:noProof/>
        </w:rPr>
        <w:t>32</w:t>
      </w:r>
      <w:r>
        <w:rPr>
          <w:noProof/>
        </w:rPr>
        <w:fldChar w:fldCharType="end"/>
      </w:r>
    </w:p>
    <w:p w14:paraId="06C5F7B4" w14:textId="6DDC8EF6"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_Toc209529881 \h </w:instrText>
      </w:r>
      <w:r>
        <w:rPr>
          <w:noProof/>
        </w:rPr>
      </w:r>
      <w:r>
        <w:rPr>
          <w:noProof/>
        </w:rPr>
        <w:fldChar w:fldCharType="separate"/>
      </w:r>
      <w:r>
        <w:rPr>
          <w:noProof/>
        </w:rPr>
        <w:t>32</w:t>
      </w:r>
      <w:r>
        <w:rPr>
          <w:noProof/>
        </w:rPr>
        <w:fldChar w:fldCharType="end"/>
      </w:r>
    </w:p>
    <w:p w14:paraId="73BC6504" w14:textId="6877A32B"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ADRF Data Store Records</w:t>
      </w:r>
      <w:r>
        <w:rPr>
          <w:noProof/>
        </w:rPr>
        <w:tab/>
      </w:r>
      <w:r>
        <w:rPr>
          <w:noProof/>
        </w:rPr>
        <w:fldChar w:fldCharType="begin" w:fldLock="1"/>
      </w:r>
      <w:r>
        <w:rPr>
          <w:noProof/>
        </w:rPr>
        <w:instrText xml:space="preserve"> PAGEREF _Toc209529882 \h </w:instrText>
      </w:r>
      <w:r>
        <w:rPr>
          <w:noProof/>
        </w:rPr>
      </w:r>
      <w:r>
        <w:rPr>
          <w:noProof/>
        </w:rPr>
        <w:fldChar w:fldCharType="separate"/>
      </w:r>
      <w:r>
        <w:rPr>
          <w:noProof/>
        </w:rPr>
        <w:t>33</w:t>
      </w:r>
      <w:r>
        <w:rPr>
          <w:noProof/>
        </w:rPr>
        <w:fldChar w:fldCharType="end"/>
      </w:r>
    </w:p>
    <w:p w14:paraId="1D7C463D" w14:textId="47AAB675"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_Toc209529883 \h </w:instrText>
      </w:r>
      <w:r>
        <w:rPr>
          <w:noProof/>
        </w:rPr>
      </w:r>
      <w:r>
        <w:rPr>
          <w:noProof/>
        </w:rPr>
        <w:fldChar w:fldCharType="separate"/>
      </w:r>
      <w:r>
        <w:rPr>
          <w:noProof/>
        </w:rPr>
        <w:t>33</w:t>
      </w:r>
      <w:r>
        <w:rPr>
          <w:noProof/>
        </w:rPr>
        <w:fldChar w:fldCharType="end"/>
      </w:r>
    </w:p>
    <w:p w14:paraId="439F4855" w14:textId="0F30607B"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_Toc209529884 \h </w:instrText>
      </w:r>
      <w:r>
        <w:rPr>
          <w:noProof/>
        </w:rPr>
      </w:r>
      <w:r>
        <w:rPr>
          <w:noProof/>
        </w:rPr>
        <w:fldChar w:fldCharType="separate"/>
      </w:r>
      <w:r>
        <w:rPr>
          <w:noProof/>
        </w:rPr>
        <w:t>33</w:t>
      </w:r>
      <w:r>
        <w:rPr>
          <w:noProof/>
        </w:rPr>
        <w:fldChar w:fldCharType="end"/>
      </w:r>
    </w:p>
    <w:p w14:paraId="50A6CB3B" w14:textId="586C2F03"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_Toc209529885 \h </w:instrText>
      </w:r>
      <w:r>
        <w:rPr>
          <w:noProof/>
        </w:rPr>
      </w:r>
      <w:r>
        <w:rPr>
          <w:noProof/>
        </w:rPr>
        <w:fldChar w:fldCharType="separate"/>
      </w:r>
      <w:r>
        <w:rPr>
          <w:noProof/>
        </w:rPr>
        <w:t>33</w:t>
      </w:r>
      <w:r>
        <w:rPr>
          <w:noProof/>
        </w:rPr>
        <w:fldChar w:fldCharType="end"/>
      </w:r>
    </w:p>
    <w:p w14:paraId="29CF74EB" w14:textId="48F610D5" w:rsidR="00877D92" w:rsidRDefault="00877D92">
      <w:pPr>
        <w:pStyle w:val="TOC6"/>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_Toc209529886 \h </w:instrText>
      </w:r>
      <w:r>
        <w:rPr>
          <w:noProof/>
        </w:rPr>
      </w:r>
      <w:r>
        <w:rPr>
          <w:noProof/>
        </w:rPr>
        <w:fldChar w:fldCharType="separate"/>
      </w:r>
      <w:r>
        <w:rPr>
          <w:noProof/>
        </w:rPr>
        <w:t>33</w:t>
      </w:r>
      <w:r>
        <w:rPr>
          <w:noProof/>
        </w:rPr>
        <w:fldChar w:fldCharType="end"/>
      </w:r>
    </w:p>
    <w:p w14:paraId="16C53716" w14:textId="05A733D8" w:rsidR="00877D92" w:rsidRDefault="00877D92">
      <w:pPr>
        <w:pStyle w:val="TOC6"/>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_Toc209529887 \h </w:instrText>
      </w:r>
      <w:r>
        <w:rPr>
          <w:noProof/>
        </w:rPr>
      </w:r>
      <w:r>
        <w:rPr>
          <w:noProof/>
        </w:rPr>
        <w:fldChar w:fldCharType="separate"/>
      </w:r>
      <w:r>
        <w:rPr>
          <w:noProof/>
        </w:rPr>
        <w:t>34</w:t>
      </w:r>
      <w:r>
        <w:rPr>
          <w:noProof/>
        </w:rPr>
        <w:fldChar w:fldCharType="end"/>
      </w:r>
    </w:p>
    <w:p w14:paraId="26DF070F" w14:textId="17B11CD9"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_Toc209529888 \h </w:instrText>
      </w:r>
      <w:r>
        <w:rPr>
          <w:noProof/>
        </w:rPr>
      </w:r>
      <w:r>
        <w:rPr>
          <w:noProof/>
        </w:rPr>
        <w:fldChar w:fldCharType="separate"/>
      </w:r>
      <w:r>
        <w:rPr>
          <w:noProof/>
        </w:rPr>
        <w:t>35</w:t>
      </w:r>
      <w:r>
        <w:rPr>
          <w:noProof/>
        </w:rPr>
        <w:fldChar w:fldCharType="end"/>
      </w:r>
    </w:p>
    <w:p w14:paraId="551E898A" w14:textId="74625066"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ADRF Data Store Record</w:t>
      </w:r>
      <w:r>
        <w:rPr>
          <w:noProof/>
        </w:rPr>
        <w:tab/>
      </w:r>
      <w:r>
        <w:rPr>
          <w:noProof/>
        </w:rPr>
        <w:fldChar w:fldCharType="begin" w:fldLock="1"/>
      </w:r>
      <w:r>
        <w:rPr>
          <w:noProof/>
        </w:rPr>
        <w:instrText xml:space="preserve"> PAGEREF _Toc209529889 \h </w:instrText>
      </w:r>
      <w:r>
        <w:rPr>
          <w:noProof/>
        </w:rPr>
      </w:r>
      <w:r>
        <w:rPr>
          <w:noProof/>
        </w:rPr>
        <w:fldChar w:fldCharType="separate"/>
      </w:r>
      <w:r>
        <w:rPr>
          <w:noProof/>
        </w:rPr>
        <w:t>35</w:t>
      </w:r>
      <w:r>
        <w:rPr>
          <w:noProof/>
        </w:rPr>
        <w:fldChar w:fldCharType="end"/>
      </w:r>
    </w:p>
    <w:p w14:paraId="0F8F4ABA" w14:textId="4A6079B3"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_Toc209529890 \h </w:instrText>
      </w:r>
      <w:r>
        <w:rPr>
          <w:noProof/>
        </w:rPr>
      </w:r>
      <w:r>
        <w:rPr>
          <w:noProof/>
        </w:rPr>
        <w:fldChar w:fldCharType="separate"/>
      </w:r>
      <w:r>
        <w:rPr>
          <w:noProof/>
        </w:rPr>
        <w:t>35</w:t>
      </w:r>
      <w:r>
        <w:rPr>
          <w:noProof/>
        </w:rPr>
        <w:fldChar w:fldCharType="end"/>
      </w:r>
    </w:p>
    <w:p w14:paraId="07328203" w14:textId="3FC6AF41"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_Toc209529891 \h </w:instrText>
      </w:r>
      <w:r>
        <w:rPr>
          <w:noProof/>
        </w:rPr>
      </w:r>
      <w:r>
        <w:rPr>
          <w:noProof/>
        </w:rPr>
        <w:fldChar w:fldCharType="separate"/>
      </w:r>
      <w:r>
        <w:rPr>
          <w:noProof/>
        </w:rPr>
        <w:t>35</w:t>
      </w:r>
      <w:r>
        <w:rPr>
          <w:noProof/>
        </w:rPr>
        <w:fldChar w:fldCharType="end"/>
      </w:r>
    </w:p>
    <w:p w14:paraId="37B268A9" w14:textId="210EE8E2"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_Toc209529892 \h </w:instrText>
      </w:r>
      <w:r>
        <w:rPr>
          <w:noProof/>
        </w:rPr>
      </w:r>
      <w:r>
        <w:rPr>
          <w:noProof/>
        </w:rPr>
        <w:fldChar w:fldCharType="separate"/>
      </w:r>
      <w:r>
        <w:rPr>
          <w:noProof/>
        </w:rPr>
        <w:t>35</w:t>
      </w:r>
      <w:r>
        <w:rPr>
          <w:noProof/>
        </w:rPr>
        <w:fldChar w:fldCharType="end"/>
      </w:r>
    </w:p>
    <w:p w14:paraId="5265DE61" w14:textId="73FA0424" w:rsidR="00877D92" w:rsidRDefault="00877D92">
      <w:pPr>
        <w:pStyle w:val="TOC6"/>
        <w:rPr>
          <w:rFonts w:asciiTheme="minorHAnsi" w:eastAsiaTheme="minorEastAsia" w:hAnsiTheme="minorHAnsi" w:cstheme="minorBidi"/>
          <w:noProof/>
          <w:kern w:val="2"/>
          <w:sz w:val="24"/>
          <w:szCs w:val="24"/>
          <w:lang w:eastAsia="en-GB"/>
          <w14:ligatures w14:val="standardContextual"/>
        </w:rPr>
      </w:pPr>
      <w:r>
        <w:rPr>
          <w:noProof/>
        </w:rPr>
        <w:t>5.1.3.3.3.1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_Toc209529893 \h </w:instrText>
      </w:r>
      <w:r>
        <w:rPr>
          <w:noProof/>
        </w:rPr>
      </w:r>
      <w:r>
        <w:rPr>
          <w:noProof/>
        </w:rPr>
        <w:fldChar w:fldCharType="separate"/>
      </w:r>
      <w:r>
        <w:rPr>
          <w:noProof/>
        </w:rPr>
        <w:t>35</w:t>
      </w:r>
      <w:r>
        <w:rPr>
          <w:noProof/>
        </w:rPr>
        <w:fldChar w:fldCharType="end"/>
      </w:r>
    </w:p>
    <w:p w14:paraId="291117EA" w14:textId="48E0951D"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_Toc209529894 \h </w:instrText>
      </w:r>
      <w:r>
        <w:rPr>
          <w:noProof/>
        </w:rPr>
      </w:r>
      <w:r>
        <w:rPr>
          <w:noProof/>
        </w:rPr>
        <w:fldChar w:fldCharType="separate"/>
      </w:r>
      <w:r>
        <w:rPr>
          <w:noProof/>
        </w:rPr>
        <w:t>37</w:t>
      </w:r>
      <w:r>
        <w:rPr>
          <w:noProof/>
        </w:rPr>
        <w:fldChar w:fldCharType="end"/>
      </w:r>
    </w:p>
    <w:p w14:paraId="0FCF3C56" w14:textId="30896B20"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ADRF Data Retrieval Subscriptions</w:t>
      </w:r>
      <w:r>
        <w:rPr>
          <w:noProof/>
        </w:rPr>
        <w:tab/>
      </w:r>
      <w:r>
        <w:rPr>
          <w:noProof/>
        </w:rPr>
        <w:fldChar w:fldCharType="begin" w:fldLock="1"/>
      </w:r>
      <w:r>
        <w:rPr>
          <w:noProof/>
        </w:rPr>
        <w:instrText xml:space="preserve"> PAGEREF _Toc209529895 \h </w:instrText>
      </w:r>
      <w:r>
        <w:rPr>
          <w:noProof/>
        </w:rPr>
      </w:r>
      <w:r>
        <w:rPr>
          <w:noProof/>
        </w:rPr>
        <w:fldChar w:fldCharType="separate"/>
      </w:r>
      <w:r>
        <w:rPr>
          <w:noProof/>
        </w:rPr>
        <w:t>37</w:t>
      </w:r>
      <w:r>
        <w:rPr>
          <w:noProof/>
        </w:rPr>
        <w:fldChar w:fldCharType="end"/>
      </w:r>
    </w:p>
    <w:p w14:paraId="1C4A57EE" w14:textId="70298618"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_Toc209529896 \h </w:instrText>
      </w:r>
      <w:r>
        <w:rPr>
          <w:noProof/>
        </w:rPr>
      </w:r>
      <w:r>
        <w:rPr>
          <w:noProof/>
        </w:rPr>
        <w:fldChar w:fldCharType="separate"/>
      </w:r>
      <w:r>
        <w:rPr>
          <w:noProof/>
        </w:rPr>
        <w:t>37</w:t>
      </w:r>
      <w:r>
        <w:rPr>
          <w:noProof/>
        </w:rPr>
        <w:fldChar w:fldCharType="end"/>
      </w:r>
    </w:p>
    <w:p w14:paraId="6B1C1123" w14:textId="188C2647"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_Toc209529897 \h </w:instrText>
      </w:r>
      <w:r>
        <w:rPr>
          <w:noProof/>
        </w:rPr>
      </w:r>
      <w:r>
        <w:rPr>
          <w:noProof/>
        </w:rPr>
        <w:fldChar w:fldCharType="separate"/>
      </w:r>
      <w:r>
        <w:rPr>
          <w:noProof/>
        </w:rPr>
        <w:t>37</w:t>
      </w:r>
      <w:r>
        <w:rPr>
          <w:noProof/>
        </w:rPr>
        <w:fldChar w:fldCharType="end"/>
      </w:r>
    </w:p>
    <w:p w14:paraId="2ECA5717" w14:textId="044E1A51"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_Toc209529898 \h </w:instrText>
      </w:r>
      <w:r>
        <w:rPr>
          <w:noProof/>
        </w:rPr>
      </w:r>
      <w:r>
        <w:rPr>
          <w:noProof/>
        </w:rPr>
        <w:fldChar w:fldCharType="separate"/>
      </w:r>
      <w:r>
        <w:rPr>
          <w:noProof/>
        </w:rPr>
        <w:t>37</w:t>
      </w:r>
      <w:r>
        <w:rPr>
          <w:noProof/>
        </w:rPr>
        <w:fldChar w:fldCharType="end"/>
      </w:r>
    </w:p>
    <w:p w14:paraId="237BCC13" w14:textId="12D3FF39" w:rsidR="00877D92" w:rsidRDefault="00877D92">
      <w:pPr>
        <w:pStyle w:val="TOC6"/>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_Toc209529899 \h </w:instrText>
      </w:r>
      <w:r>
        <w:rPr>
          <w:noProof/>
        </w:rPr>
      </w:r>
      <w:r>
        <w:rPr>
          <w:noProof/>
        </w:rPr>
        <w:fldChar w:fldCharType="separate"/>
      </w:r>
      <w:r>
        <w:rPr>
          <w:noProof/>
        </w:rPr>
        <w:t>37</w:t>
      </w:r>
      <w:r>
        <w:rPr>
          <w:noProof/>
        </w:rPr>
        <w:fldChar w:fldCharType="end"/>
      </w:r>
    </w:p>
    <w:p w14:paraId="5F50A9A6" w14:textId="2795A427"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_Toc209529900 \h </w:instrText>
      </w:r>
      <w:r>
        <w:rPr>
          <w:noProof/>
        </w:rPr>
      </w:r>
      <w:r>
        <w:rPr>
          <w:noProof/>
        </w:rPr>
        <w:fldChar w:fldCharType="separate"/>
      </w:r>
      <w:r>
        <w:rPr>
          <w:noProof/>
        </w:rPr>
        <w:t>38</w:t>
      </w:r>
      <w:r>
        <w:rPr>
          <w:noProof/>
        </w:rPr>
        <w:fldChar w:fldCharType="end"/>
      </w:r>
    </w:p>
    <w:p w14:paraId="348940B6" w14:textId="1C5DAB62"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_Toc209529901 \h </w:instrText>
      </w:r>
      <w:r>
        <w:rPr>
          <w:noProof/>
        </w:rPr>
      </w:r>
      <w:r>
        <w:rPr>
          <w:noProof/>
        </w:rPr>
        <w:fldChar w:fldCharType="separate"/>
      </w:r>
      <w:r>
        <w:rPr>
          <w:noProof/>
        </w:rPr>
        <w:t>38</w:t>
      </w:r>
      <w:r>
        <w:rPr>
          <w:noProof/>
        </w:rPr>
        <w:fldChar w:fldCharType="end"/>
      </w:r>
    </w:p>
    <w:p w14:paraId="1084662E" w14:textId="083C96E5"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_Toc209529902 \h </w:instrText>
      </w:r>
      <w:r>
        <w:rPr>
          <w:noProof/>
        </w:rPr>
      </w:r>
      <w:r>
        <w:rPr>
          <w:noProof/>
        </w:rPr>
        <w:fldChar w:fldCharType="separate"/>
      </w:r>
      <w:r>
        <w:rPr>
          <w:noProof/>
        </w:rPr>
        <w:t>38</w:t>
      </w:r>
      <w:r>
        <w:rPr>
          <w:noProof/>
        </w:rPr>
        <w:fldChar w:fldCharType="end"/>
      </w:r>
    </w:p>
    <w:p w14:paraId="4250A0F1" w14:textId="1413F56C"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_Toc209529903 \h </w:instrText>
      </w:r>
      <w:r>
        <w:rPr>
          <w:noProof/>
        </w:rPr>
      </w:r>
      <w:r>
        <w:rPr>
          <w:noProof/>
        </w:rPr>
        <w:fldChar w:fldCharType="separate"/>
      </w:r>
      <w:r>
        <w:rPr>
          <w:noProof/>
        </w:rPr>
        <w:t>38</w:t>
      </w:r>
      <w:r>
        <w:rPr>
          <w:noProof/>
        </w:rPr>
        <w:fldChar w:fldCharType="end"/>
      </w:r>
    </w:p>
    <w:p w14:paraId="2A3B1A2A" w14:textId="0B119406"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_Toc209529904 \h </w:instrText>
      </w:r>
      <w:r>
        <w:rPr>
          <w:noProof/>
        </w:rPr>
      </w:r>
      <w:r>
        <w:rPr>
          <w:noProof/>
        </w:rPr>
        <w:fldChar w:fldCharType="separate"/>
      </w:r>
      <w:r>
        <w:rPr>
          <w:noProof/>
        </w:rPr>
        <w:t>38</w:t>
      </w:r>
      <w:r>
        <w:rPr>
          <w:noProof/>
        </w:rPr>
        <w:fldChar w:fldCharType="end"/>
      </w:r>
    </w:p>
    <w:p w14:paraId="38678437" w14:textId="0970B822" w:rsidR="00877D92" w:rsidRDefault="00877D92">
      <w:pPr>
        <w:pStyle w:val="TOC6"/>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_Toc209529905 \h </w:instrText>
      </w:r>
      <w:r>
        <w:rPr>
          <w:noProof/>
        </w:rPr>
      </w:r>
      <w:r>
        <w:rPr>
          <w:noProof/>
        </w:rPr>
        <w:fldChar w:fldCharType="separate"/>
      </w:r>
      <w:r>
        <w:rPr>
          <w:noProof/>
        </w:rPr>
        <w:t>38</w:t>
      </w:r>
      <w:r>
        <w:rPr>
          <w:noProof/>
        </w:rPr>
        <w:fldChar w:fldCharType="end"/>
      </w:r>
    </w:p>
    <w:p w14:paraId="76480C57" w14:textId="7BFE8620"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_Toc209529906 \h </w:instrText>
      </w:r>
      <w:r>
        <w:rPr>
          <w:noProof/>
        </w:rPr>
      </w:r>
      <w:r>
        <w:rPr>
          <w:noProof/>
        </w:rPr>
        <w:fldChar w:fldCharType="separate"/>
      </w:r>
      <w:r>
        <w:rPr>
          <w:noProof/>
        </w:rPr>
        <w:t>39</w:t>
      </w:r>
      <w:r>
        <w:rPr>
          <w:noProof/>
        </w:rPr>
        <w:fldChar w:fldCharType="end"/>
      </w:r>
    </w:p>
    <w:p w14:paraId="450E680E" w14:textId="5436D86B"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_Toc209529907 \h </w:instrText>
      </w:r>
      <w:r>
        <w:rPr>
          <w:noProof/>
        </w:rPr>
      </w:r>
      <w:r>
        <w:rPr>
          <w:noProof/>
        </w:rPr>
        <w:fldChar w:fldCharType="separate"/>
      </w:r>
      <w:r>
        <w:rPr>
          <w:noProof/>
        </w:rPr>
        <w:t>39</w:t>
      </w:r>
      <w:r>
        <w:rPr>
          <w:noProof/>
        </w:rPr>
        <w:fldChar w:fldCharType="end"/>
      </w:r>
    </w:p>
    <w:p w14:paraId="54BAC411" w14:textId="02A2CAD4"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_Toc209529908 \h </w:instrText>
      </w:r>
      <w:r>
        <w:rPr>
          <w:noProof/>
        </w:rPr>
      </w:r>
      <w:r>
        <w:rPr>
          <w:noProof/>
        </w:rPr>
        <w:fldChar w:fldCharType="separate"/>
      </w:r>
      <w:r>
        <w:rPr>
          <w:noProof/>
        </w:rPr>
        <w:t>39</w:t>
      </w:r>
      <w:r>
        <w:rPr>
          <w:noProof/>
        </w:rPr>
        <w:fldChar w:fldCharType="end"/>
      </w:r>
    </w:p>
    <w:p w14:paraId="1C0097FF" w14:textId="0A29AF8A"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request-storage-sub</w:t>
      </w:r>
      <w:r>
        <w:rPr>
          <w:noProof/>
        </w:rPr>
        <w:tab/>
      </w:r>
      <w:r>
        <w:rPr>
          <w:noProof/>
        </w:rPr>
        <w:fldChar w:fldCharType="begin" w:fldLock="1"/>
      </w:r>
      <w:r>
        <w:rPr>
          <w:noProof/>
        </w:rPr>
        <w:instrText xml:space="preserve"> PAGEREF _Toc209529909 \h </w:instrText>
      </w:r>
      <w:r>
        <w:rPr>
          <w:noProof/>
        </w:rPr>
      </w:r>
      <w:r>
        <w:rPr>
          <w:noProof/>
        </w:rPr>
        <w:fldChar w:fldCharType="separate"/>
      </w:r>
      <w:r>
        <w:rPr>
          <w:noProof/>
        </w:rPr>
        <w:t>40</w:t>
      </w:r>
      <w:r>
        <w:rPr>
          <w:noProof/>
        </w:rPr>
        <w:fldChar w:fldCharType="end"/>
      </w:r>
    </w:p>
    <w:p w14:paraId="5DD3C09E" w14:textId="3C66F88B"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_Toc209529910 \h </w:instrText>
      </w:r>
      <w:r>
        <w:rPr>
          <w:noProof/>
        </w:rPr>
      </w:r>
      <w:r>
        <w:rPr>
          <w:noProof/>
        </w:rPr>
        <w:fldChar w:fldCharType="separate"/>
      </w:r>
      <w:r>
        <w:rPr>
          <w:noProof/>
        </w:rPr>
        <w:t>40</w:t>
      </w:r>
      <w:r>
        <w:rPr>
          <w:noProof/>
        </w:rPr>
        <w:fldChar w:fldCharType="end"/>
      </w:r>
    </w:p>
    <w:p w14:paraId="1F9142F8" w14:textId="6F0C6F11"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_Toc209529911 \h </w:instrText>
      </w:r>
      <w:r>
        <w:rPr>
          <w:noProof/>
        </w:rPr>
      </w:r>
      <w:r>
        <w:rPr>
          <w:noProof/>
        </w:rPr>
        <w:fldChar w:fldCharType="separate"/>
      </w:r>
      <w:r>
        <w:rPr>
          <w:noProof/>
        </w:rPr>
        <w:t>40</w:t>
      </w:r>
      <w:r>
        <w:rPr>
          <w:noProof/>
        </w:rPr>
        <w:fldChar w:fldCharType="end"/>
      </w:r>
    </w:p>
    <w:p w14:paraId="22C2E835" w14:textId="6EBDD84B"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Operation: request-storage-sub-removal</w:t>
      </w:r>
      <w:r>
        <w:rPr>
          <w:noProof/>
        </w:rPr>
        <w:tab/>
      </w:r>
      <w:r>
        <w:rPr>
          <w:noProof/>
        </w:rPr>
        <w:fldChar w:fldCharType="begin" w:fldLock="1"/>
      </w:r>
      <w:r>
        <w:rPr>
          <w:noProof/>
        </w:rPr>
        <w:instrText xml:space="preserve"> PAGEREF _Toc209529912 \h </w:instrText>
      </w:r>
      <w:r>
        <w:rPr>
          <w:noProof/>
        </w:rPr>
      </w:r>
      <w:r>
        <w:rPr>
          <w:noProof/>
        </w:rPr>
        <w:fldChar w:fldCharType="separate"/>
      </w:r>
      <w:r>
        <w:rPr>
          <w:noProof/>
        </w:rPr>
        <w:t>41</w:t>
      </w:r>
      <w:r>
        <w:rPr>
          <w:noProof/>
        </w:rPr>
        <w:fldChar w:fldCharType="end"/>
      </w:r>
    </w:p>
    <w:p w14:paraId="2A52F101" w14:textId="4C4D9375"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_Toc209529913 \h </w:instrText>
      </w:r>
      <w:r>
        <w:rPr>
          <w:noProof/>
        </w:rPr>
      </w:r>
      <w:r>
        <w:rPr>
          <w:noProof/>
        </w:rPr>
        <w:fldChar w:fldCharType="separate"/>
      </w:r>
      <w:r>
        <w:rPr>
          <w:noProof/>
        </w:rPr>
        <w:t>41</w:t>
      </w:r>
      <w:r>
        <w:rPr>
          <w:noProof/>
        </w:rPr>
        <w:fldChar w:fldCharType="end"/>
      </w:r>
    </w:p>
    <w:p w14:paraId="4AF46C3C" w14:textId="52EE28D7"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_Toc209529914 \h </w:instrText>
      </w:r>
      <w:r>
        <w:rPr>
          <w:noProof/>
        </w:rPr>
      </w:r>
      <w:r>
        <w:rPr>
          <w:noProof/>
        </w:rPr>
        <w:fldChar w:fldCharType="separate"/>
      </w:r>
      <w:r>
        <w:rPr>
          <w:noProof/>
        </w:rPr>
        <w:t>41</w:t>
      </w:r>
      <w:r>
        <w:rPr>
          <w:noProof/>
        </w:rPr>
        <w:fldChar w:fldCharType="end"/>
      </w:r>
    </w:p>
    <w:p w14:paraId="1DE90E78" w14:textId="728A96DE"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Operation: remove-stored-data-analytics</w:t>
      </w:r>
      <w:r>
        <w:rPr>
          <w:noProof/>
        </w:rPr>
        <w:tab/>
      </w:r>
      <w:r>
        <w:rPr>
          <w:noProof/>
        </w:rPr>
        <w:fldChar w:fldCharType="begin" w:fldLock="1"/>
      </w:r>
      <w:r>
        <w:rPr>
          <w:noProof/>
        </w:rPr>
        <w:instrText xml:space="preserve"> PAGEREF _Toc209529915 \h </w:instrText>
      </w:r>
      <w:r>
        <w:rPr>
          <w:noProof/>
        </w:rPr>
      </w:r>
      <w:r>
        <w:rPr>
          <w:noProof/>
        </w:rPr>
        <w:fldChar w:fldCharType="separate"/>
      </w:r>
      <w:r>
        <w:rPr>
          <w:noProof/>
        </w:rPr>
        <w:t>42</w:t>
      </w:r>
      <w:r>
        <w:rPr>
          <w:noProof/>
        </w:rPr>
        <w:fldChar w:fldCharType="end"/>
      </w:r>
    </w:p>
    <w:p w14:paraId="10DCCED0" w14:textId="03BE8A38"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_Toc209529916 \h </w:instrText>
      </w:r>
      <w:r>
        <w:rPr>
          <w:noProof/>
        </w:rPr>
      </w:r>
      <w:r>
        <w:rPr>
          <w:noProof/>
        </w:rPr>
        <w:fldChar w:fldCharType="separate"/>
      </w:r>
      <w:r>
        <w:rPr>
          <w:noProof/>
        </w:rPr>
        <w:t>42</w:t>
      </w:r>
      <w:r>
        <w:rPr>
          <w:noProof/>
        </w:rPr>
        <w:fldChar w:fldCharType="end"/>
      </w:r>
    </w:p>
    <w:p w14:paraId="01F6C467" w14:textId="241B31B7"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_Toc209529917 \h </w:instrText>
      </w:r>
      <w:r>
        <w:rPr>
          <w:noProof/>
        </w:rPr>
      </w:r>
      <w:r>
        <w:rPr>
          <w:noProof/>
        </w:rPr>
        <w:fldChar w:fldCharType="separate"/>
      </w:r>
      <w:r>
        <w:rPr>
          <w:noProof/>
        </w:rPr>
        <w:t>42</w:t>
      </w:r>
      <w:r>
        <w:rPr>
          <w:noProof/>
        </w:rPr>
        <w:fldChar w:fldCharType="end"/>
      </w:r>
    </w:p>
    <w:p w14:paraId="72D957CA" w14:textId="6C23FF4C"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_Toc209529918 \h </w:instrText>
      </w:r>
      <w:r>
        <w:rPr>
          <w:noProof/>
        </w:rPr>
      </w:r>
      <w:r>
        <w:rPr>
          <w:noProof/>
        </w:rPr>
        <w:fldChar w:fldCharType="separate"/>
      </w:r>
      <w:r>
        <w:rPr>
          <w:noProof/>
        </w:rPr>
        <w:t>43</w:t>
      </w:r>
      <w:r>
        <w:rPr>
          <w:noProof/>
        </w:rPr>
        <w:fldChar w:fldCharType="end"/>
      </w:r>
    </w:p>
    <w:p w14:paraId="1709DF51" w14:textId="4DECCF22"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_Toc209529919 \h </w:instrText>
      </w:r>
      <w:r>
        <w:rPr>
          <w:noProof/>
        </w:rPr>
      </w:r>
      <w:r>
        <w:rPr>
          <w:noProof/>
        </w:rPr>
        <w:fldChar w:fldCharType="separate"/>
      </w:r>
      <w:r>
        <w:rPr>
          <w:noProof/>
        </w:rPr>
        <w:t>43</w:t>
      </w:r>
      <w:r>
        <w:rPr>
          <w:noProof/>
        </w:rPr>
        <w:fldChar w:fldCharType="end"/>
      </w:r>
    </w:p>
    <w:p w14:paraId="70C8E570" w14:textId="11F59B91"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Retrieval Notification</w:t>
      </w:r>
      <w:r>
        <w:rPr>
          <w:noProof/>
        </w:rPr>
        <w:tab/>
      </w:r>
      <w:r>
        <w:rPr>
          <w:noProof/>
        </w:rPr>
        <w:fldChar w:fldCharType="begin" w:fldLock="1"/>
      </w:r>
      <w:r>
        <w:rPr>
          <w:noProof/>
        </w:rPr>
        <w:instrText xml:space="preserve"> PAGEREF _Toc209529920 \h </w:instrText>
      </w:r>
      <w:r>
        <w:rPr>
          <w:noProof/>
        </w:rPr>
      </w:r>
      <w:r>
        <w:rPr>
          <w:noProof/>
        </w:rPr>
        <w:fldChar w:fldCharType="separate"/>
      </w:r>
      <w:r>
        <w:rPr>
          <w:noProof/>
        </w:rPr>
        <w:t>44</w:t>
      </w:r>
      <w:r>
        <w:rPr>
          <w:noProof/>
        </w:rPr>
        <w:fldChar w:fldCharType="end"/>
      </w:r>
    </w:p>
    <w:p w14:paraId="6616F0AC" w14:textId="26FD1E05"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_Toc209529921 \h </w:instrText>
      </w:r>
      <w:r>
        <w:rPr>
          <w:noProof/>
        </w:rPr>
      </w:r>
      <w:r>
        <w:rPr>
          <w:noProof/>
        </w:rPr>
        <w:fldChar w:fldCharType="separate"/>
      </w:r>
      <w:r>
        <w:rPr>
          <w:noProof/>
        </w:rPr>
        <w:t>44</w:t>
      </w:r>
      <w:r>
        <w:rPr>
          <w:noProof/>
        </w:rPr>
        <w:fldChar w:fldCharType="end"/>
      </w:r>
    </w:p>
    <w:p w14:paraId="191BE169" w14:textId="4FEBD602"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_Toc209529922 \h </w:instrText>
      </w:r>
      <w:r>
        <w:rPr>
          <w:noProof/>
        </w:rPr>
      </w:r>
      <w:r>
        <w:rPr>
          <w:noProof/>
        </w:rPr>
        <w:fldChar w:fldCharType="separate"/>
      </w:r>
      <w:r>
        <w:rPr>
          <w:noProof/>
        </w:rPr>
        <w:t>44</w:t>
      </w:r>
      <w:r>
        <w:rPr>
          <w:noProof/>
        </w:rPr>
        <w:fldChar w:fldCharType="end"/>
      </w:r>
    </w:p>
    <w:p w14:paraId="5DA33456" w14:textId="68DECA0B"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_Toc209529923 \h </w:instrText>
      </w:r>
      <w:r>
        <w:rPr>
          <w:noProof/>
        </w:rPr>
      </w:r>
      <w:r>
        <w:rPr>
          <w:noProof/>
        </w:rPr>
        <w:fldChar w:fldCharType="separate"/>
      </w:r>
      <w:r>
        <w:rPr>
          <w:noProof/>
        </w:rPr>
        <w:t>44</w:t>
      </w:r>
      <w:r>
        <w:rPr>
          <w:noProof/>
        </w:rPr>
        <w:fldChar w:fldCharType="end"/>
      </w:r>
    </w:p>
    <w:p w14:paraId="591BB41D" w14:textId="245B7B3A" w:rsidR="00877D92" w:rsidRDefault="00877D92">
      <w:pPr>
        <w:pStyle w:val="TOC6"/>
        <w:rPr>
          <w:rFonts w:asciiTheme="minorHAnsi" w:eastAsiaTheme="minorEastAsia" w:hAnsiTheme="minorHAnsi" w:cstheme="minorBidi"/>
          <w:noProof/>
          <w:kern w:val="2"/>
          <w:sz w:val="24"/>
          <w:szCs w:val="24"/>
          <w:lang w:eastAsia="en-GB"/>
          <w14:ligatures w14:val="standardContextual"/>
        </w:rPr>
      </w:pPr>
      <w:r>
        <w:rPr>
          <w:noProof/>
        </w:rPr>
        <w:t>5.1.5.2.3.1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_Toc209529924 \h </w:instrText>
      </w:r>
      <w:r>
        <w:rPr>
          <w:noProof/>
        </w:rPr>
      </w:r>
      <w:r>
        <w:rPr>
          <w:noProof/>
        </w:rPr>
        <w:fldChar w:fldCharType="separate"/>
      </w:r>
      <w:r>
        <w:rPr>
          <w:noProof/>
        </w:rPr>
        <w:t>44</w:t>
      </w:r>
      <w:r>
        <w:rPr>
          <w:noProof/>
        </w:rPr>
        <w:fldChar w:fldCharType="end"/>
      </w:r>
    </w:p>
    <w:p w14:paraId="16D99374" w14:textId="7C5B7142"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ADRF Alert Notification</w:t>
      </w:r>
      <w:r>
        <w:rPr>
          <w:noProof/>
        </w:rPr>
        <w:tab/>
      </w:r>
      <w:r>
        <w:rPr>
          <w:noProof/>
        </w:rPr>
        <w:fldChar w:fldCharType="begin" w:fldLock="1"/>
      </w:r>
      <w:r>
        <w:rPr>
          <w:noProof/>
        </w:rPr>
        <w:instrText xml:space="preserve"> PAGEREF _Toc209529925 \h </w:instrText>
      </w:r>
      <w:r>
        <w:rPr>
          <w:noProof/>
        </w:rPr>
      </w:r>
      <w:r>
        <w:rPr>
          <w:noProof/>
        </w:rPr>
        <w:fldChar w:fldCharType="separate"/>
      </w:r>
      <w:r>
        <w:rPr>
          <w:noProof/>
        </w:rPr>
        <w:t>45</w:t>
      </w:r>
      <w:r>
        <w:rPr>
          <w:noProof/>
        </w:rPr>
        <w:fldChar w:fldCharType="end"/>
      </w:r>
    </w:p>
    <w:p w14:paraId="33FA9797" w14:textId="4AB50338"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_Toc209529926 \h </w:instrText>
      </w:r>
      <w:r>
        <w:rPr>
          <w:noProof/>
        </w:rPr>
      </w:r>
      <w:r>
        <w:rPr>
          <w:noProof/>
        </w:rPr>
        <w:fldChar w:fldCharType="separate"/>
      </w:r>
      <w:r>
        <w:rPr>
          <w:noProof/>
        </w:rPr>
        <w:t>45</w:t>
      </w:r>
      <w:r>
        <w:rPr>
          <w:noProof/>
        </w:rPr>
        <w:fldChar w:fldCharType="end"/>
      </w:r>
    </w:p>
    <w:p w14:paraId="2F965C84" w14:textId="1F6FF39B"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_Toc209529927 \h </w:instrText>
      </w:r>
      <w:r>
        <w:rPr>
          <w:noProof/>
        </w:rPr>
      </w:r>
      <w:r>
        <w:rPr>
          <w:noProof/>
        </w:rPr>
        <w:fldChar w:fldCharType="separate"/>
      </w:r>
      <w:r>
        <w:rPr>
          <w:noProof/>
        </w:rPr>
        <w:t>45</w:t>
      </w:r>
      <w:r>
        <w:rPr>
          <w:noProof/>
        </w:rPr>
        <w:fldChar w:fldCharType="end"/>
      </w:r>
    </w:p>
    <w:p w14:paraId="3667F391" w14:textId="6F84AB3F"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_Toc209529928 \h </w:instrText>
      </w:r>
      <w:r>
        <w:rPr>
          <w:noProof/>
        </w:rPr>
      </w:r>
      <w:r>
        <w:rPr>
          <w:noProof/>
        </w:rPr>
        <w:fldChar w:fldCharType="separate"/>
      </w:r>
      <w:r>
        <w:rPr>
          <w:noProof/>
        </w:rPr>
        <w:t>45</w:t>
      </w:r>
      <w:r>
        <w:rPr>
          <w:noProof/>
        </w:rPr>
        <w:fldChar w:fldCharType="end"/>
      </w:r>
    </w:p>
    <w:p w14:paraId="4CF7E3AE" w14:textId="5E3E2A7A"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_Toc209529929 \h </w:instrText>
      </w:r>
      <w:r>
        <w:rPr>
          <w:noProof/>
        </w:rPr>
      </w:r>
      <w:r>
        <w:rPr>
          <w:noProof/>
        </w:rPr>
        <w:fldChar w:fldCharType="separate"/>
      </w:r>
      <w:r>
        <w:rPr>
          <w:noProof/>
        </w:rPr>
        <w:t>46</w:t>
      </w:r>
      <w:r>
        <w:rPr>
          <w:noProof/>
        </w:rPr>
        <w:fldChar w:fldCharType="end"/>
      </w:r>
    </w:p>
    <w:p w14:paraId="5CE67A87" w14:textId="4FF1570A"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_Toc209529930 \h </w:instrText>
      </w:r>
      <w:r>
        <w:rPr>
          <w:noProof/>
        </w:rPr>
      </w:r>
      <w:r>
        <w:rPr>
          <w:noProof/>
        </w:rPr>
        <w:fldChar w:fldCharType="separate"/>
      </w:r>
      <w:r>
        <w:rPr>
          <w:noProof/>
        </w:rPr>
        <w:t>46</w:t>
      </w:r>
      <w:r>
        <w:rPr>
          <w:noProof/>
        </w:rPr>
        <w:fldChar w:fldCharType="end"/>
      </w:r>
    </w:p>
    <w:p w14:paraId="10F7719A" w14:textId="69ED8704"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sidRPr="002063B2">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2063B2">
        <w:rPr>
          <w:noProof/>
          <w:lang w:val="en-US"/>
        </w:rPr>
        <w:t>Structured data types</w:t>
      </w:r>
      <w:r>
        <w:rPr>
          <w:noProof/>
        </w:rPr>
        <w:tab/>
      </w:r>
      <w:r>
        <w:rPr>
          <w:noProof/>
        </w:rPr>
        <w:fldChar w:fldCharType="begin" w:fldLock="1"/>
      </w:r>
      <w:r>
        <w:rPr>
          <w:noProof/>
        </w:rPr>
        <w:instrText xml:space="preserve"> PAGEREF _Toc209529931 \h </w:instrText>
      </w:r>
      <w:r>
        <w:rPr>
          <w:noProof/>
        </w:rPr>
      </w:r>
      <w:r>
        <w:rPr>
          <w:noProof/>
        </w:rPr>
        <w:fldChar w:fldCharType="separate"/>
      </w:r>
      <w:r>
        <w:rPr>
          <w:noProof/>
        </w:rPr>
        <w:t>50</w:t>
      </w:r>
      <w:r>
        <w:rPr>
          <w:noProof/>
        </w:rPr>
        <w:fldChar w:fldCharType="end"/>
      </w:r>
    </w:p>
    <w:p w14:paraId="7FCDCB47" w14:textId="33A921B5"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_Toc209529932 \h </w:instrText>
      </w:r>
      <w:r>
        <w:rPr>
          <w:noProof/>
        </w:rPr>
      </w:r>
      <w:r>
        <w:rPr>
          <w:noProof/>
        </w:rPr>
        <w:fldChar w:fldCharType="separate"/>
      </w:r>
      <w:r>
        <w:rPr>
          <w:noProof/>
        </w:rPr>
        <w:t>50</w:t>
      </w:r>
      <w:r>
        <w:rPr>
          <w:noProof/>
        </w:rPr>
        <w:fldChar w:fldCharType="end"/>
      </w:r>
    </w:p>
    <w:p w14:paraId="14FC54B0" w14:textId="709C5B5C"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NadrfDataStoreRecord</w:t>
      </w:r>
      <w:r>
        <w:rPr>
          <w:noProof/>
        </w:rPr>
        <w:tab/>
      </w:r>
      <w:r>
        <w:rPr>
          <w:noProof/>
        </w:rPr>
        <w:fldChar w:fldCharType="begin" w:fldLock="1"/>
      </w:r>
      <w:r>
        <w:rPr>
          <w:noProof/>
        </w:rPr>
        <w:instrText xml:space="preserve"> PAGEREF _Toc209529933 \h </w:instrText>
      </w:r>
      <w:r>
        <w:rPr>
          <w:noProof/>
        </w:rPr>
      </w:r>
      <w:r>
        <w:rPr>
          <w:noProof/>
        </w:rPr>
        <w:fldChar w:fldCharType="separate"/>
      </w:r>
      <w:r>
        <w:rPr>
          <w:noProof/>
        </w:rPr>
        <w:t>50</w:t>
      </w:r>
      <w:r>
        <w:rPr>
          <w:noProof/>
        </w:rPr>
        <w:fldChar w:fldCharType="end"/>
      </w:r>
    </w:p>
    <w:p w14:paraId="2F499B03" w14:textId="28867377"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NadrfDataStoreSubscription</w:t>
      </w:r>
      <w:r>
        <w:rPr>
          <w:noProof/>
        </w:rPr>
        <w:tab/>
      </w:r>
      <w:r>
        <w:rPr>
          <w:noProof/>
        </w:rPr>
        <w:fldChar w:fldCharType="begin" w:fldLock="1"/>
      </w:r>
      <w:r>
        <w:rPr>
          <w:noProof/>
        </w:rPr>
        <w:instrText xml:space="preserve"> PAGEREF _Toc209529934 \h </w:instrText>
      </w:r>
      <w:r>
        <w:rPr>
          <w:noProof/>
        </w:rPr>
      </w:r>
      <w:r>
        <w:rPr>
          <w:noProof/>
        </w:rPr>
        <w:fldChar w:fldCharType="separate"/>
      </w:r>
      <w:r>
        <w:rPr>
          <w:noProof/>
        </w:rPr>
        <w:t>51</w:t>
      </w:r>
      <w:r>
        <w:rPr>
          <w:noProof/>
        </w:rPr>
        <w:fldChar w:fldCharType="end"/>
      </w:r>
    </w:p>
    <w:p w14:paraId="35CC88F9" w14:textId="62EE95FF"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NadrfDataRetrievalSubscription</w:t>
      </w:r>
      <w:r>
        <w:rPr>
          <w:noProof/>
        </w:rPr>
        <w:tab/>
      </w:r>
      <w:r>
        <w:rPr>
          <w:noProof/>
        </w:rPr>
        <w:fldChar w:fldCharType="begin" w:fldLock="1"/>
      </w:r>
      <w:r>
        <w:rPr>
          <w:noProof/>
        </w:rPr>
        <w:instrText xml:space="preserve"> PAGEREF _Toc209529935 \h </w:instrText>
      </w:r>
      <w:r>
        <w:rPr>
          <w:noProof/>
        </w:rPr>
      </w:r>
      <w:r>
        <w:rPr>
          <w:noProof/>
        </w:rPr>
        <w:fldChar w:fldCharType="separate"/>
      </w:r>
      <w:r>
        <w:rPr>
          <w:noProof/>
        </w:rPr>
        <w:t>52</w:t>
      </w:r>
      <w:r>
        <w:rPr>
          <w:noProof/>
        </w:rPr>
        <w:fldChar w:fldCharType="end"/>
      </w:r>
    </w:p>
    <w:p w14:paraId="02AF8BDB" w14:textId="0FCFAAEF"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NadrfDataRetrievalNotification</w:t>
      </w:r>
      <w:r>
        <w:rPr>
          <w:noProof/>
        </w:rPr>
        <w:tab/>
      </w:r>
      <w:r>
        <w:rPr>
          <w:noProof/>
        </w:rPr>
        <w:fldChar w:fldCharType="begin" w:fldLock="1"/>
      </w:r>
      <w:r>
        <w:rPr>
          <w:noProof/>
        </w:rPr>
        <w:instrText xml:space="preserve"> PAGEREF _Toc209529936 \h </w:instrText>
      </w:r>
      <w:r>
        <w:rPr>
          <w:noProof/>
        </w:rPr>
      </w:r>
      <w:r>
        <w:rPr>
          <w:noProof/>
        </w:rPr>
        <w:fldChar w:fldCharType="separate"/>
      </w:r>
      <w:r>
        <w:rPr>
          <w:noProof/>
        </w:rPr>
        <w:t>53</w:t>
      </w:r>
      <w:r>
        <w:rPr>
          <w:noProof/>
        </w:rPr>
        <w:fldChar w:fldCharType="end"/>
      </w:r>
    </w:p>
    <w:p w14:paraId="23950A68" w14:textId="3E075EDB"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NadrfDataStoreSubscriptionRef</w:t>
      </w:r>
      <w:r>
        <w:rPr>
          <w:noProof/>
        </w:rPr>
        <w:tab/>
      </w:r>
      <w:r>
        <w:rPr>
          <w:noProof/>
        </w:rPr>
        <w:fldChar w:fldCharType="begin" w:fldLock="1"/>
      </w:r>
      <w:r>
        <w:rPr>
          <w:noProof/>
        </w:rPr>
        <w:instrText xml:space="preserve"> PAGEREF _Toc209529937 \h </w:instrText>
      </w:r>
      <w:r>
        <w:rPr>
          <w:noProof/>
        </w:rPr>
      </w:r>
      <w:r>
        <w:rPr>
          <w:noProof/>
        </w:rPr>
        <w:fldChar w:fldCharType="separate"/>
      </w:r>
      <w:r>
        <w:rPr>
          <w:noProof/>
        </w:rPr>
        <w:t>53</w:t>
      </w:r>
      <w:r>
        <w:rPr>
          <w:noProof/>
        </w:rPr>
        <w:fldChar w:fldCharType="end"/>
      </w:r>
    </w:p>
    <w:p w14:paraId="27BCF3F4" w14:textId="05FF61DB"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NadrfStoredDataSpec</w:t>
      </w:r>
      <w:r>
        <w:rPr>
          <w:noProof/>
        </w:rPr>
        <w:tab/>
      </w:r>
      <w:r>
        <w:rPr>
          <w:noProof/>
        </w:rPr>
        <w:fldChar w:fldCharType="begin" w:fldLock="1"/>
      </w:r>
      <w:r>
        <w:rPr>
          <w:noProof/>
        </w:rPr>
        <w:instrText xml:space="preserve"> PAGEREF _Toc209529938 \h </w:instrText>
      </w:r>
      <w:r>
        <w:rPr>
          <w:noProof/>
        </w:rPr>
      </w:r>
      <w:r>
        <w:rPr>
          <w:noProof/>
        </w:rPr>
        <w:fldChar w:fldCharType="separate"/>
      </w:r>
      <w:r>
        <w:rPr>
          <w:noProof/>
        </w:rPr>
        <w:t>54</w:t>
      </w:r>
      <w:r>
        <w:rPr>
          <w:noProof/>
        </w:rPr>
        <w:fldChar w:fldCharType="end"/>
      </w:r>
    </w:p>
    <w:p w14:paraId="16E79CA7" w14:textId="59A9B9A2"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DataSubscription</w:t>
      </w:r>
      <w:r>
        <w:rPr>
          <w:noProof/>
        </w:rPr>
        <w:tab/>
      </w:r>
      <w:r>
        <w:rPr>
          <w:noProof/>
        </w:rPr>
        <w:fldChar w:fldCharType="begin" w:fldLock="1"/>
      </w:r>
      <w:r>
        <w:rPr>
          <w:noProof/>
        </w:rPr>
        <w:instrText xml:space="preserve"> PAGEREF _Toc209529939 \h </w:instrText>
      </w:r>
      <w:r>
        <w:rPr>
          <w:noProof/>
        </w:rPr>
      </w:r>
      <w:r>
        <w:rPr>
          <w:noProof/>
        </w:rPr>
        <w:fldChar w:fldCharType="separate"/>
      </w:r>
      <w:r>
        <w:rPr>
          <w:noProof/>
        </w:rPr>
        <w:t>54</w:t>
      </w:r>
      <w:r>
        <w:rPr>
          <w:noProof/>
        </w:rPr>
        <w:fldChar w:fldCharType="end"/>
      </w:r>
    </w:p>
    <w:p w14:paraId="4E71714F" w14:textId="363DED56"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Type: StorageHandlingInfo</w:t>
      </w:r>
      <w:r>
        <w:rPr>
          <w:noProof/>
        </w:rPr>
        <w:tab/>
      </w:r>
      <w:r>
        <w:rPr>
          <w:noProof/>
        </w:rPr>
        <w:fldChar w:fldCharType="begin" w:fldLock="1"/>
      </w:r>
      <w:r>
        <w:rPr>
          <w:noProof/>
        </w:rPr>
        <w:instrText xml:space="preserve"> PAGEREF _Toc209529940 \h </w:instrText>
      </w:r>
      <w:r>
        <w:rPr>
          <w:noProof/>
        </w:rPr>
      </w:r>
      <w:r>
        <w:rPr>
          <w:noProof/>
        </w:rPr>
        <w:fldChar w:fldCharType="separate"/>
      </w:r>
      <w:r>
        <w:rPr>
          <w:noProof/>
        </w:rPr>
        <w:t>56</w:t>
      </w:r>
      <w:r>
        <w:rPr>
          <w:noProof/>
        </w:rPr>
        <w:fldChar w:fldCharType="end"/>
      </w:r>
    </w:p>
    <w:p w14:paraId="7114B7D7" w14:textId="6327624E"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Type: NadrfAlertNotification</w:t>
      </w:r>
      <w:r>
        <w:rPr>
          <w:noProof/>
        </w:rPr>
        <w:tab/>
      </w:r>
      <w:r>
        <w:rPr>
          <w:noProof/>
        </w:rPr>
        <w:fldChar w:fldCharType="begin" w:fldLock="1"/>
      </w:r>
      <w:r>
        <w:rPr>
          <w:noProof/>
        </w:rPr>
        <w:instrText xml:space="preserve"> PAGEREF _Toc209529941 \h </w:instrText>
      </w:r>
      <w:r>
        <w:rPr>
          <w:noProof/>
        </w:rPr>
      </w:r>
      <w:r>
        <w:rPr>
          <w:noProof/>
        </w:rPr>
        <w:fldChar w:fldCharType="separate"/>
      </w:r>
      <w:r>
        <w:rPr>
          <w:noProof/>
        </w:rPr>
        <w:t>56</w:t>
      </w:r>
      <w:r>
        <w:rPr>
          <w:noProof/>
        </w:rPr>
        <w:fldChar w:fldCharType="end"/>
      </w:r>
    </w:p>
    <w:p w14:paraId="42DDB2A2" w14:textId="24E1D6EA"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Type: NadrfAlertNotificationResponse</w:t>
      </w:r>
      <w:r>
        <w:rPr>
          <w:noProof/>
        </w:rPr>
        <w:tab/>
      </w:r>
      <w:r>
        <w:rPr>
          <w:noProof/>
        </w:rPr>
        <w:fldChar w:fldCharType="begin" w:fldLock="1"/>
      </w:r>
      <w:r>
        <w:rPr>
          <w:noProof/>
        </w:rPr>
        <w:instrText xml:space="preserve"> PAGEREF _Toc209529942 \h </w:instrText>
      </w:r>
      <w:r>
        <w:rPr>
          <w:noProof/>
        </w:rPr>
      </w:r>
      <w:r>
        <w:rPr>
          <w:noProof/>
        </w:rPr>
        <w:fldChar w:fldCharType="separate"/>
      </w:r>
      <w:r>
        <w:rPr>
          <w:noProof/>
        </w:rPr>
        <w:t>56</w:t>
      </w:r>
      <w:r>
        <w:rPr>
          <w:noProof/>
        </w:rPr>
        <w:fldChar w:fldCharType="end"/>
      </w:r>
    </w:p>
    <w:p w14:paraId="4E1AD0AF" w14:textId="6F02C825"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DataSetTag</w:t>
      </w:r>
      <w:r>
        <w:rPr>
          <w:noProof/>
        </w:rPr>
        <w:tab/>
      </w:r>
      <w:r>
        <w:rPr>
          <w:noProof/>
        </w:rPr>
        <w:fldChar w:fldCharType="begin" w:fldLock="1"/>
      </w:r>
      <w:r>
        <w:rPr>
          <w:noProof/>
        </w:rPr>
        <w:instrText xml:space="preserve"> PAGEREF _Toc209529943 \h </w:instrText>
      </w:r>
      <w:r>
        <w:rPr>
          <w:noProof/>
        </w:rPr>
      </w:r>
      <w:r>
        <w:rPr>
          <w:noProof/>
        </w:rPr>
        <w:fldChar w:fldCharType="separate"/>
      </w:r>
      <w:r>
        <w:rPr>
          <w:noProof/>
        </w:rPr>
        <w:t>56</w:t>
      </w:r>
      <w:r>
        <w:rPr>
          <w:noProof/>
        </w:rPr>
        <w:fldChar w:fldCharType="end"/>
      </w:r>
    </w:p>
    <w:p w14:paraId="75C4AFA0" w14:textId="1DEE2EA0"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sidRPr="002063B2">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2063B2">
        <w:rPr>
          <w:noProof/>
          <w:lang w:val="en-US"/>
        </w:rPr>
        <w:t>Simple data types and enumerations</w:t>
      </w:r>
      <w:r>
        <w:rPr>
          <w:noProof/>
        </w:rPr>
        <w:tab/>
      </w:r>
      <w:r>
        <w:rPr>
          <w:noProof/>
        </w:rPr>
        <w:fldChar w:fldCharType="begin" w:fldLock="1"/>
      </w:r>
      <w:r>
        <w:rPr>
          <w:noProof/>
        </w:rPr>
        <w:instrText xml:space="preserve"> PAGEREF _Toc209529944 \h </w:instrText>
      </w:r>
      <w:r>
        <w:rPr>
          <w:noProof/>
        </w:rPr>
      </w:r>
      <w:r>
        <w:rPr>
          <w:noProof/>
        </w:rPr>
        <w:fldChar w:fldCharType="separate"/>
      </w:r>
      <w:r>
        <w:rPr>
          <w:noProof/>
        </w:rPr>
        <w:t>57</w:t>
      </w:r>
      <w:r>
        <w:rPr>
          <w:noProof/>
        </w:rPr>
        <w:fldChar w:fldCharType="end"/>
      </w:r>
    </w:p>
    <w:p w14:paraId="1592761A" w14:textId="1541E3EB"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sidRPr="002063B2">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_Toc209529945 \h </w:instrText>
      </w:r>
      <w:r>
        <w:rPr>
          <w:noProof/>
        </w:rPr>
      </w:r>
      <w:r>
        <w:rPr>
          <w:noProof/>
        </w:rPr>
        <w:fldChar w:fldCharType="separate"/>
      </w:r>
      <w:r>
        <w:rPr>
          <w:noProof/>
        </w:rPr>
        <w:t>57</w:t>
      </w:r>
      <w:r>
        <w:rPr>
          <w:noProof/>
        </w:rPr>
        <w:fldChar w:fldCharType="end"/>
      </w:r>
    </w:p>
    <w:p w14:paraId="2EC9895B" w14:textId="4D585456"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_Toc209529946 \h </w:instrText>
      </w:r>
      <w:r>
        <w:rPr>
          <w:noProof/>
        </w:rPr>
      </w:r>
      <w:r>
        <w:rPr>
          <w:noProof/>
        </w:rPr>
        <w:fldChar w:fldCharType="separate"/>
      </w:r>
      <w:r>
        <w:rPr>
          <w:noProof/>
        </w:rPr>
        <w:t>57</w:t>
      </w:r>
      <w:r>
        <w:rPr>
          <w:noProof/>
        </w:rPr>
        <w:fldChar w:fldCharType="end"/>
      </w:r>
    </w:p>
    <w:p w14:paraId="04A72D99" w14:textId="62682DB4"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_Toc209529947 \h </w:instrText>
      </w:r>
      <w:r>
        <w:rPr>
          <w:noProof/>
        </w:rPr>
      </w:r>
      <w:r>
        <w:rPr>
          <w:noProof/>
        </w:rPr>
        <w:fldChar w:fldCharType="separate"/>
      </w:r>
      <w:r>
        <w:rPr>
          <w:noProof/>
        </w:rPr>
        <w:t>57</w:t>
      </w:r>
      <w:r>
        <w:rPr>
          <w:noProof/>
        </w:rPr>
        <w:fldChar w:fldCharType="end"/>
      </w:r>
    </w:p>
    <w:p w14:paraId="1C8CE947" w14:textId="24D1E35A"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_Toc209529948 \h </w:instrText>
      </w:r>
      <w:r>
        <w:rPr>
          <w:noProof/>
        </w:rPr>
      </w:r>
      <w:r>
        <w:rPr>
          <w:noProof/>
        </w:rPr>
        <w:fldChar w:fldCharType="separate"/>
      </w:r>
      <w:r>
        <w:rPr>
          <w:noProof/>
        </w:rPr>
        <w:t>57</w:t>
      </w:r>
      <w:r>
        <w:rPr>
          <w:noProof/>
        </w:rPr>
        <w:fldChar w:fldCharType="end"/>
      </w:r>
    </w:p>
    <w:p w14:paraId="64DE0017" w14:textId="1690F5AD"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_Toc209529949 \h </w:instrText>
      </w:r>
      <w:r>
        <w:rPr>
          <w:noProof/>
        </w:rPr>
      </w:r>
      <w:r>
        <w:rPr>
          <w:noProof/>
        </w:rPr>
        <w:fldChar w:fldCharType="separate"/>
      </w:r>
      <w:r>
        <w:rPr>
          <w:noProof/>
        </w:rPr>
        <w:t>57</w:t>
      </w:r>
      <w:r>
        <w:rPr>
          <w:noProof/>
        </w:rPr>
        <w:fldChar w:fldCharType="end"/>
      </w:r>
    </w:p>
    <w:p w14:paraId="33B64E25" w14:textId="3F727235"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_Toc209529950 \h </w:instrText>
      </w:r>
      <w:r>
        <w:rPr>
          <w:noProof/>
        </w:rPr>
      </w:r>
      <w:r>
        <w:rPr>
          <w:noProof/>
        </w:rPr>
        <w:fldChar w:fldCharType="separate"/>
      </w:r>
      <w:r>
        <w:rPr>
          <w:noProof/>
        </w:rPr>
        <w:t>57</w:t>
      </w:r>
      <w:r>
        <w:rPr>
          <w:noProof/>
        </w:rPr>
        <w:fldChar w:fldCharType="end"/>
      </w:r>
    </w:p>
    <w:p w14:paraId="73E0A878" w14:textId="645B502C"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_Toc209529951 \h </w:instrText>
      </w:r>
      <w:r>
        <w:rPr>
          <w:noProof/>
        </w:rPr>
      </w:r>
      <w:r>
        <w:rPr>
          <w:noProof/>
        </w:rPr>
        <w:fldChar w:fldCharType="separate"/>
      </w:r>
      <w:r>
        <w:rPr>
          <w:noProof/>
        </w:rPr>
        <w:t>57</w:t>
      </w:r>
      <w:r>
        <w:rPr>
          <w:noProof/>
        </w:rPr>
        <w:fldChar w:fldCharType="end"/>
      </w:r>
    </w:p>
    <w:p w14:paraId="0CAC0B4B" w14:textId="3F4D6D91" w:rsidR="00877D92" w:rsidRDefault="00877D9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Nadrf_MLModelManagement Service API</w:t>
      </w:r>
      <w:r>
        <w:rPr>
          <w:noProof/>
        </w:rPr>
        <w:tab/>
      </w:r>
      <w:r>
        <w:rPr>
          <w:noProof/>
        </w:rPr>
        <w:fldChar w:fldCharType="begin" w:fldLock="1"/>
      </w:r>
      <w:r>
        <w:rPr>
          <w:noProof/>
        </w:rPr>
        <w:instrText xml:space="preserve"> PAGEREF _Toc209529952 \h </w:instrText>
      </w:r>
      <w:r>
        <w:rPr>
          <w:noProof/>
        </w:rPr>
      </w:r>
      <w:r>
        <w:rPr>
          <w:noProof/>
        </w:rPr>
        <w:fldChar w:fldCharType="separate"/>
      </w:r>
      <w:r>
        <w:rPr>
          <w:noProof/>
        </w:rPr>
        <w:t>58</w:t>
      </w:r>
      <w:r>
        <w:rPr>
          <w:noProof/>
        </w:rPr>
        <w:fldChar w:fldCharType="end"/>
      </w:r>
    </w:p>
    <w:p w14:paraId="3F39EDED" w14:textId="491710AF"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_Toc209529953 \h </w:instrText>
      </w:r>
      <w:r>
        <w:rPr>
          <w:noProof/>
        </w:rPr>
      </w:r>
      <w:r>
        <w:rPr>
          <w:noProof/>
        </w:rPr>
        <w:fldChar w:fldCharType="separate"/>
      </w:r>
      <w:r>
        <w:rPr>
          <w:noProof/>
        </w:rPr>
        <w:t>58</w:t>
      </w:r>
      <w:r>
        <w:rPr>
          <w:noProof/>
        </w:rPr>
        <w:fldChar w:fldCharType="end"/>
      </w:r>
    </w:p>
    <w:p w14:paraId="2C6960FC" w14:textId="2136F239"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_Toc209529954 \h </w:instrText>
      </w:r>
      <w:r>
        <w:rPr>
          <w:noProof/>
        </w:rPr>
      </w:r>
      <w:r>
        <w:rPr>
          <w:noProof/>
        </w:rPr>
        <w:fldChar w:fldCharType="separate"/>
      </w:r>
      <w:r>
        <w:rPr>
          <w:noProof/>
        </w:rPr>
        <w:t>58</w:t>
      </w:r>
      <w:r>
        <w:rPr>
          <w:noProof/>
        </w:rPr>
        <w:fldChar w:fldCharType="end"/>
      </w:r>
    </w:p>
    <w:p w14:paraId="61BA6CC0" w14:textId="4D45F3CE"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_Toc209529955 \h </w:instrText>
      </w:r>
      <w:r>
        <w:rPr>
          <w:noProof/>
        </w:rPr>
      </w:r>
      <w:r>
        <w:rPr>
          <w:noProof/>
        </w:rPr>
        <w:fldChar w:fldCharType="separate"/>
      </w:r>
      <w:r>
        <w:rPr>
          <w:noProof/>
        </w:rPr>
        <w:t>58</w:t>
      </w:r>
      <w:r>
        <w:rPr>
          <w:noProof/>
        </w:rPr>
        <w:fldChar w:fldCharType="end"/>
      </w:r>
    </w:p>
    <w:p w14:paraId="47EAED59" w14:textId="142FC715"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_Toc209529956 \h </w:instrText>
      </w:r>
      <w:r>
        <w:rPr>
          <w:noProof/>
        </w:rPr>
      </w:r>
      <w:r>
        <w:rPr>
          <w:noProof/>
        </w:rPr>
        <w:fldChar w:fldCharType="separate"/>
      </w:r>
      <w:r>
        <w:rPr>
          <w:noProof/>
        </w:rPr>
        <w:t>58</w:t>
      </w:r>
      <w:r>
        <w:rPr>
          <w:noProof/>
        </w:rPr>
        <w:fldChar w:fldCharType="end"/>
      </w:r>
    </w:p>
    <w:p w14:paraId="1AA042E1" w14:textId="65F4E942"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_Toc209529957 \h </w:instrText>
      </w:r>
      <w:r>
        <w:rPr>
          <w:noProof/>
        </w:rPr>
      </w:r>
      <w:r>
        <w:rPr>
          <w:noProof/>
        </w:rPr>
        <w:fldChar w:fldCharType="separate"/>
      </w:r>
      <w:r>
        <w:rPr>
          <w:noProof/>
        </w:rPr>
        <w:t>58</w:t>
      </w:r>
      <w:r>
        <w:rPr>
          <w:noProof/>
        </w:rPr>
        <w:fldChar w:fldCharType="end"/>
      </w:r>
    </w:p>
    <w:p w14:paraId="11327986" w14:textId="0A227731"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_Toc209529958 \h </w:instrText>
      </w:r>
      <w:r>
        <w:rPr>
          <w:noProof/>
        </w:rPr>
      </w:r>
      <w:r>
        <w:rPr>
          <w:noProof/>
        </w:rPr>
        <w:fldChar w:fldCharType="separate"/>
      </w:r>
      <w:r>
        <w:rPr>
          <w:noProof/>
        </w:rPr>
        <w:t>59</w:t>
      </w:r>
      <w:r>
        <w:rPr>
          <w:noProof/>
        </w:rPr>
        <w:fldChar w:fldCharType="end"/>
      </w:r>
    </w:p>
    <w:p w14:paraId="586CBD9B" w14:textId="1B6A5DC7"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_Toc209529959 \h </w:instrText>
      </w:r>
      <w:r>
        <w:rPr>
          <w:noProof/>
        </w:rPr>
      </w:r>
      <w:r>
        <w:rPr>
          <w:noProof/>
        </w:rPr>
        <w:fldChar w:fldCharType="separate"/>
      </w:r>
      <w:r>
        <w:rPr>
          <w:noProof/>
        </w:rPr>
        <w:t>59</w:t>
      </w:r>
      <w:r>
        <w:rPr>
          <w:noProof/>
        </w:rPr>
        <w:fldChar w:fldCharType="end"/>
      </w:r>
    </w:p>
    <w:p w14:paraId="5EB2B86D" w14:textId="3B07DBE9"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_Toc209529960 \h </w:instrText>
      </w:r>
      <w:r>
        <w:rPr>
          <w:noProof/>
        </w:rPr>
      </w:r>
      <w:r>
        <w:rPr>
          <w:noProof/>
        </w:rPr>
        <w:fldChar w:fldCharType="separate"/>
      </w:r>
      <w:r>
        <w:rPr>
          <w:noProof/>
        </w:rPr>
        <w:t>59</w:t>
      </w:r>
      <w:r>
        <w:rPr>
          <w:noProof/>
        </w:rPr>
        <w:fldChar w:fldCharType="end"/>
      </w:r>
    </w:p>
    <w:p w14:paraId="095A14A1" w14:textId="1B15A89F"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_Toc209529961 \h </w:instrText>
      </w:r>
      <w:r>
        <w:rPr>
          <w:noProof/>
        </w:rPr>
      </w:r>
      <w:r>
        <w:rPr>
          <w:noProof/>
        </w:rPr>
        <w:fldChar w:fldCharType="separate"/>
      </w:r>
      <w:r>
        <w:rPr>
          <w:noProof/>
        </w:rPr>
        <w:t>59</w:t>
      </w:r>
      <w:r>
        <w:rPr>
          <w:noProof/>
        </w:rPr>
        <w:fldChar w:fldCharType="end"/>
      </w:r>
    </w:p>
    <w:p w14:paraId="5FD60E99" w14:textId="7E5692D8"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ADRF ML Model Store Records</w:t>
      </w:r>
      <w:r>
        <w:rPr>
          <w:noProof/>
        </w:rPr>
        <w:tab/>
      </w:r>
      <w:r>
        <w:rPr>
          <w:noProof/>
        </w:rPr>
        <w:fldChar w:fldCharType="begin" w:fldLock="1"/>
      </w:r>
      <w:r>
        <w:rPr>
          <w:noProof/>
        </w:rPr>
        <w:instrText xml:space="preserve"> PAGEREF _Toc209529962 \h </w:instrText>
      </w:r>
      <w:r>
        <w:rPr>
          <w:noProof/>
        </w:rPr>
      </w:r>
      <w:r>
        <w:rPr>
          <w:noProof/>
        </w:rPr>
        <w:fldChar w:fldCharType="separate"/>
      </w:r>
      <w:r>
        <w:rPr>
          <w:noProof/>
        </w:rPr>
        <w:t>60</w:t>
      </w:r>
      <w:r>
        <w:rPr>
          <w:noProof/>
        </w:rPr>
        <w:fldChar w:fldCharType="end"/>
      </w:r>
    </w:p>
    <w:p w14:paraId="31FAE092" w14:textId="3EC5F256"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_Toc209529963 \h </w:instrText>
      </w:r>
      <w:r>
        <w:rPr>
          <w:noProof/>
        </w:rPr>
      </w:r>
      <w:r>
        <w:rPr>
          <w:noProof/>
        </w:rPr>
        <w:fldChar w:fldCharType="separate"/>
      </w:r>
      <w:r>
        <w:rPr>
          <w:noProof/>
        </w:rPr>
        <w:t>60</w:t>
      </w:r>
      <w:r>
        <w:rPr>
          <w:noProof/>
        </w:rPr>
        <w:fldChar w:fldCharType="end"/>
      </w:r>
    </w:p>
    <w:p w14:paraId="0086047B" w14:textId="41C03477"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_Toc209529964 \h </w:instrText>
      </w:r>
      <w:r>
        <w:rPr>
          <w:noProof/>
        </w:rPr>
      </w:r>
      <w:r>
        <w:rPr>
          <w:noProof/>
        </w:rPr>
        <w:fldChar w:fldCharType="separate"/>
      </w:r>
      <w:r>
        <w:rPr>
          <w:noProof/>
        </w:rPr>
        <w:t>60</w:t>
      </w:r>
      <w:r>
        <w:rPr>
          <w:noProof/>
        </w:rPr>
        <w:fldChar w:fldCharType="end"/>
      </w:r>
    </w:p>
    <w:p w14:paraId="30668214" w14:textId="52936CB5"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_Toc209529965 \h </w:instrText>
      </w:r>
      <w:r>
        <w:rPr>
          <w:noProof/>
        </w:rPr>
      </w:r>
      <w:r>
        <w:rPr>
          <w:noProof/>
        </w:rPr>
        <w:fldChar w:fldCharType="separate"/>
      </w:r>
      <w:r>
        <w:rPr>
          <w:noProof/>
        </w:rPr>
        <w:t>60</w:t>
      </w:r>
      <w:r>
        <w:rPr>
          <w:noProof/>
        </w:rPr>
        <w:fldChar w:fldCharType="end"/>
      </w:r>
    </w:p>
    <w:p w14:paraId="6799173A" w14:textId="27040670" w:rsidR="00877D92" w:rsidRDefault="00877D92">
      <w:pPr>
        <w:pStyle w:val="TOC6"/>
        <w:rPr>
          <w:rFonts w:asciiTheme="minorHAnsi" w:eastAsiaTheme="minorEastAsia" w:hAnsiTheme="minorHAnsi" w:cstheme="minorBidi"/>
          <w:noProof/>
          <w:kern w:val="2"/>
          <w:sz w:val="24"/>
          <w:szCs w:val="24"/>
          <w:lang w:eastAsia="en-GB"/>
          <w14:ligatures w14:val="standardContextual"/>
        </w:rPr>
      </w:pPr>
      <w:r>
        <w:rPr>
          <w:noProof/>
        </w:rPr>
        <w:t>5.2.3.2.3.1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_Toc209529966 \h </w:instrText>
      </w:r>
      <w:r>
        <w:rPr>
          <w:noProof/>
        </w:rPr>
      </w:r>
      <w:r>
        <w:rPr>
          <w:noProof/>
        </w:rPr>
        <w:fldChar w:fldCharType="separate"/>
      </w:r>
      <w:r>
        <w:rPr>
          <w:noProof/>
        </w:rPr>
        <w:t>60</w:t>
      </w:r>
      <w:r>
        <w:rPr>
          <w:noProof/>
        </w:rPr>
        <w:fldChar w:fldCharType="end"/>
      </w:r>
    </w:p>
    <w:p w14:paraId="771CE8DE" w14:textId="6C2383C5" w:rsidR="00877D92" w:rsidRDefault="00877D92">
      <w:pPr>
        <w:pStyle w:val="TOC6"/>
        <w:rPr>
          <w:rFonts w:asciiTheme="minorHAnsi" w:eastAsiaTheme="minorEastAsia" w:hAnsiTheme="minorHAnsi" w:cstheme="minorBidi"/>
          <w:noProof/>
          <w:kern w:val="2"/>
          <w:sz w:val="24"/>
          <w:szCs w:val="24"/>
          <w:lang w:eastAsia="en-GB"/>
          <w14:ligatures w14:val="standardContextual"/>
        </w:rPr>
      </w:pPr>
      <w:r>
        <w:rPr>
          <w:noProof/>
        </w:rPr>
        <w:t>5.2.3.2.3.2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_Toc209529967 \h </w:instrText>
      </w:r>
      <w:r>
        <w:rPr>
          <w:noProof/>
        </w:rPr>
      </w:r>
      <w:r>
        <w:rPr>
          <w:noProof/>
        </w:rPr>
        <w:fldChar w:fldCharType="separate"/>
      </w:r>
      <w:r>
        <w:rPr>
          <w:noProof/>
        </w:rPr>
        <w:t>61</w:t>
      </w:r>
      <w:r>
        <w:rPr>
          <w:noProof/>
        </w:rPr>
        <w:fldChar w:fldCharType="end"/>
      </w:r>
    </w:p>
    <w:p w14:paraId="2B1E783F" w14:textId="22AC2914"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_Toc209529968 \h </w:instrText>
      </w:r>
      <w:r>
        <w:rPr>
          <w:noProof/>
        </w:rPr>
      </w:r>
      <w:r>
        <w:rPr>
          <w:noProof/>
        </w:rPr>
        <w:fldChar w:fldCharType="separate"/>
      </w:r>
      <w:r>
        <w:rPr>
          <w:noProof/>
        </w:rPr>
        <w:t>62</w:t>
      </w:r>
      <w:r>
        <w:rPr>
          <w:noProof/>
        </w:rPr>
        <w:fldChar w:fldCharType="end"/>
      </w:r>
    </w:p>
    <w:p w14:paraId="4AF7DC6E" w14:textId="31D0A222"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_Toc209529969 \h </w:instrText>
      </w:r>
      <w:r>
        <w:rPr>
          <w:noProof/>
        </w:rPr>
      </w:r>
      <w:r>
        <w:rPr>
          <w:noProof/>
        </w:rPr>
        <w:fldChar w:fldCharType="separate"/>
      </w:r>
      <w:r>
        <w:rPr>
          <w:noProof/>
        </w:rPr>
        <w:t>62</w:t>
      </w:r>
      <w:r>
        <w:rPr>
          <w:noProof/>
        </w:rPr>
        <w:fldChar w:fldCharType="end"/>
      </w:r>
    </w:p>
    <w:p w14:paraId="21D0561C" w14:textId="19C0CA13"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_Toc209529970 \h </w:instrText>
      </w:r>
      <w:r>
        <w:rPr>
          <w:noProof/>
        </w:rPr>
      </w:r>
      <w:r>
        <w:rPr>
          <w:noProof/>
        </w:rPr>
        <w:fldChar w:fldCharType="separate"/>
      </w:r>
      <w:r>
        <w:rPr>
          <w:noProof/>
        </w:rPr>
        <w:t>62</w:t>
      </w:r>
      <w:r>
        <w:rPr>
          <w:noProof/>
        </w:rPr>
        <w:fldChar w:fldCharType="end"/>
      </w:r>
    </w:p>
    <w:p w14:paraId="50842419" w14:textId="0445D72E"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_Toc209529971 \h </w:instrText>
      </w:r>
      <w:r>
        <w:rPr>
          <w:noProof/>
        </w:rPr>
      </w:r>
      <w:r>
        <w:rPr>
          <w:noProof/>
        </w:rPr>
        <w:fldChar w:fldCharType="separate"/>
      </w:r>
      <w:r>
        <w:rPr>
          <w:noProof/>
        </w:rPr>
        <w:t>62</w:t>
      </w:r>
      <w:r>
        <w:rPr>
          <w:noProof/>
        </w:rPr>
        <w:fldChar w:fldCharType="end"/>
      </w:r>
    </w:p>
    <w:p w14:paraId="7869A833" w14:textId="2B1703D9"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_Toc209529972 \h </w:instrText>
      </w:r>
      <w:r>
        <w:rPr>
          <w:noProof/>
        </w:rPr>
      </w:r>
      <w:r>
        <w:rPr>
          <w:noProof/>
        </w:rPr>
        <w:fldChar w:fldCharType="separate"/>
      </w:r>
      <w:r>
        <w:rPr>
          <w:noProof/>
        </w:rPr>
        <w:t>62</w:t>
      </w:r>
      <w:r>
        <w:rPr>
          <w:noProof/>
        </w:rPr>
        <w:fldChar w:fldCharType="end"/>
      </w:r>
    </w:p>
    <w:p w14:paraId="0866938F" w14:textId="4237E330" w:rsidR="00877D92" w:rsidRDefault="00877D92">
      <w:pPr>
        <w:pStyle w:val="TOC6"/>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_Toc209529973 \h </w:instrText>
      </w:r>
      <w:r>
        <w:rPr>
          <w:noProof/>
        </w:rPr>
      </w:r>
      <w:r>
        <w:rPr>
          <w:noProof/>
        </w:rPr>
        <w:fldChar w:fldCharType="separate"/>
      </w:r>
      <w:r>
        <w:rPr>
          <w:noProof/>
        </w:rPr>
        <w:t>62</w:t>
      </w:r>
      <w:r>
        <w:rPr>
          <w:noProof/>
        </w:rPr>
        <w:fldChar w:fldCharType="end"/>
      </w:r>
    </w:p>
    <w:p w14:paraId="62377F22" w14:textId="07E71610" w:rsidR="00877D92" w:rsidRDefault="00877D92">
      <w:pPr>
        <w:pStyle w:val="TOC6"/>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_Toc209529974 \h </w:instrText>
      </w:r>
      <w:r>
        <w:rPr>
          <w:noProof/>
        </w:rPr>
      </w:r>
      <w:r>
        <w:rPr>
          <w:noProof/>
        </w:rPr>
        <w:fldChar w:fldCharType="separate"/>
      </w:r>
      <w:r>
        <w:rPr>
          <w:noProof/>
        </w:rPr>
        <w:t>64</w:t>
      </w:r>
      <w:r>
        <w:rPr>
          <w:noProof/>
        </w:rPr>
        <w:fldChar w:fldCharType="end"/>
      </w:r>
    </w:p>
    <w:p w14:paraId="06151F4F" w14:textId="69AA2484"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_Toc209529975 \h </w:instrText>
      </w:r>
      <w:r>
        <w:rPr>
          <w:noProof/>
        </w:rPr>
      </w:r>
      <w:r>
        <w:rPr>
          <w:noProof/>
        </w:rPr>
        <w:fldChar w:fldCharType="separate"/>
      </w:r>
      <w:r>
        <w:rPr>
          <w:noProof/>
        </w:rPr>
        <w:t>65</w:t>
      </w:r>
      <w:r>
        <w:rPr>
          <w:noProof/>
        </w:rPr>
        <w:fldChar w:fldCharType="end"/>
      </w:r>
    </w:p>
    <w:p w14:paraId="735ED903" w14:textId="3E46B0B6"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_Toc209529976 \h </w:instrText>
      </w:r>
      <w:r>
        <w:rPr>
          <w:noProof/>
        </w:rPr>
      </w:r>
      <w:r>
        <w:rPr>
          <w:noProof/>
        </w:rPr>
        <w:fldChar w:fldCharType="separate"/>
      </w:r>
      <w:r>
        <w:rPr>
          <w:noProof/>
        </w:rPr>
        <w:t>65</w:t>
      </w:r>
      <w:r>
        <w:rPr>
          <w:noProof/>
        </w:rPr>
        <w:fldChar w:fldCharType="end"/>
      </w:r>
    </w:p>
    <w:p w14:paraId="18B83497" w14:textId="5084960F"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_Toc209529977 \h </w:instrText>
      </w:r>
      <w:r>
        <w:rPr>
          <w:noProof/>
        </w:rPr>
      </w:r>
      <w:r>
        <w:rPr>
          <w:noProof/>
        </w:rPr>
        <w:fldChar w:fldCharType="separate"/>
      </w:r>
      <w:r>
        <w:rPr>
          <w:noProof/>
        </w:rPr>
        <w:t>65</w:t>
      </w:r>
      <w:r>
        <w:rPr>
          <w:noProof/>
        </w:rPr>
        <w:fldChar w:fldCharType="end"/>
      </w:r>
    </w:p>
    <w:p w14:paraId="6DC638EE" w14:textId="31920A06"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Operation: remove-stored-mlmodel</w:t>
      </w:r>
      <w:r>
        <w:rPr>
          <w:noProof/>
        </w:rPr>
        <w:tab/>
      </w:r>
      <w:r>
        <w:rPr>
          <w:noProof/>
        </w:rPr>
        <w:fldChar w:fldCharType="begin" w:fldLock="1"/>
      </w:r>
      <w:r>
        <w:rPr>
          <w:noProof/>
        </w:rPr>
        <w:instrText xml:space="preserve"> PAGEREF _Toc209529978 \h </w:instrText>
      </w:r>
      <w:r>
        <w:rPr>
          <w:noProof/>
        </w:rPr>
      </w:r>
      <w:r>
        <w:rPr>
          <w:noProof/>
        </w:rPr>
        <w:fldChar w:fldCharType="separate"/>
      </w:r>
      <w:r>
        <w:rPr>
          <w:noProof/>
        </w:rPr>
        <w:t>65</w:t>
      </w:r>
      <w:r>
        <w:rPr>
          <w:noProof/>
        </w:rPr>
        <w:fldChar w:fldCharType="end"/>
      </w:r>
    </w:p>
    <w:p w14:paraId="6882E584" w14:textId="28E955E9"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_Toc209529979 \h </w:instrText>
      </w:r>
      <w:r>
        <w:rPr>
          <w:noProof/>
        </w:rPr>
      </w:r>
      <w:r>
        <w:rPr>
          <w:noProof/>
        </w:rPr>
        <w:fldChar w:fldCharType="separate"/>
      </w:r>
      <w:r>
        <w:rPr>
          <w:noProof/>
        </w:rPr>
        <w:t>65</w:t>
      </w:r>
      <w:r>
        <w:rPr>
          <w:noProof/>
        </w:rPr>
        <w:fldChar w:fldCharType="end"/>
      </w:r>
    </w:p>
    <w:p w14:paraId="00ABD7E4" w14:textId="5C0E4B30"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_Toc209529980 \h </w:instrText>
      </w:r>
      <w:r>
        <w:rPr>
          <w:noProof/>
        </w:rPr>
      </w:r>
      <w:r>
        <w:rPr>
          <w:noProof/>
        </w:rPr>
        <w:fldChar w:fldCharType="separate"/>
      </w:r>
      <w:r>
        <w:rPr>
          <w:noProof/>
        </w:rPr>
        <w:t>65</w:t>
      </w:r>
      <w:r>
        <w:rPr>
          <w:noProof/>
        </w:rPr>
        <w:fldChar w:fldCharType="end"/>
      </w:r>
    </w:p>
    <w:p w14:paraId="5B85FE9F" w14:textId="38DDA652"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sidRPr="002063B2">
        <w:rPr>
          <w:noProof/>
          <w:lang w:val="en-US"/>
        </w:rPr>
        <w:t>5.2.5</w:t>
      </w:r>
      <w:r>
        <w:rPr>
          <w:rFonts w:asciiTheme="minorHAnsi" w:eastAsiaTheme="minorEastAsia" w:hAnsiTheme="minorHAnsi" w:cstheme="minorBidi"/>
          <w:noProof/>
          <w:kern w:val="2"/>
          <w:sz w:val="24"/>
          <w:szCs w:val="24"/>
          <w:lang w:eastAsia="en-GB"/>
          <w14:ligatures w14:val="standardContextual"/>
        </w:rPr>
        <w:tab/>
      </w:r>
      <w:r w:rsidRPr="002063B2">
        <w:rPr>
          <w:noProof/>
          <w:lang w:val="en-US"/>
        </w:rPr>
        <w:t>Notifications</w:t>
      </w:r>
      <w:r>
        <w:rPr>
          <w:noProof/>
        </w:rPr>
        <w:tab/>
      </w:r>
      <w:r>
        <w:rPr>
          <w:noProof/>
        </w:rPr>
        <w:fldChar w:fldCharType="begin" w:fldLock="1"/>
      </w:r>
      <w:r>
        <w:rPr>
          <w:noProof/>
        </w:rPr>
        <w:instrText xml:space="preserve"> PAGEREF _Toc209529981 \h </w:instrText>
      </w:r>
      <w:r>
        <w:rPr>
          <w:noProof/>
        </w:rPr>
      </w:r>
      <w:r>
        <w:rPr>
          <w:noProof/>
        </w:rPr>
        <w:fldChar w:fldCharType="separate"/>
      </w:r>
      <w:r>
        <w:rPr>
          <w:noProof/>
        </w:rPr>
        <w:t>66</w:t>
      </w:r>
      <w:r>
        <w:rPr>
          <w:noProof/>
        </w:rPr>
        <w:fldChar w:fldCharType="end"/>
      </w:r>
    </w:p>
    <w:p w14:paraId="3E860DD4" w14:textId="5305340A"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_Toc209529982 \h </w:instrText>
      </w:r>
      <w:r>
        <w:rPr>
          <w:noProof/>
        </w:rPr>
      </w:r>
      <w:r>
        <w:rPr>
          <w:noProof/>
        </w:rPr>
        <w:fldChar w:fldCharType="separate"/>
      </w:r>
      <w:r>
        <w:rPr>
          <w:noProof/>
        </w:rPr>
        <w:t>67</w:t>
      </w:r>
      <w:r>
        <w:rPr>
          <w:noProof/>
        </w:rPr>
        <w:fldChar w:fldCharType="end"/>
      </w:r>
    </w:p>
    <w:p w14:paraId="37CD4AD1" w14:textId="61952D2E"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_Toc209529983 \h </w:instrText>
      </w:r>
      <w:r>
        <w:rPr>
          <w:noProof/>
        </w:rPr>
      </w:r>
      <w:r>
        <w:rPr>
          <w:noProof/>
        </w:rPr>
        <w:fldChar w:fldCharType="separate"/>
      </w:r>
      <w:r>
        <w:rPr>
          <w:noProof/>
        </w:rPr>
        <w:t>67</w:t>
      </w:r>
      <w:r>
        <w:rPr>
          <w:noProof/>
        </w:rPr>
        <w:fldChar w:fldCharType="end"/>
      </w:r>
    </w:p>
    <w:p w14:paraId="59BC14BB" w14:textId="3719DD03"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sidRPr="002063B2">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2063B2">
        <w:rPr>
          <w:noProof/>
          <w:lang w:val="en-US"/>
        </w:rPr>
        <w:t>Structured data types</w:t>
      </w:r>
      <w:r>
        <w:rPr>
          <w:noProof/>
        </w:rPr>
        <w:tab/>
      </w:r>
      <w:r>
        <w:rPr>
          <w:noProof/>
        </w:rPr>
        <w:fldChar w:fldCharType="begin" w:fldLock="1"/>
      </w:r>
      <w:r>
        <w:rPr>
          <w:noProof/>
        </w:rPr>
        <w:instrText xml:space="preserve"> PAGEREF _Toc209529984 \h </w:instrText>
      </w:r>
      <w:r>
        <w:rPr>
          <w:noProof/>
        </w:rPr>
      </w:r>
      <w:r>
        <w:rPr>
          <w:noProof/>
        </w:rPr>
        <w:fldChar w:fldCharType="separate"/>
      </w:r>
      <w:r>
        <w:rPr>
          <w:noProof/>
        </w:rPr>
        <w:t>67</w:t>
      </w:r>
      <w:r>
        <w:rPr>
          <w:noProof/>
        </w:rPr>
        <w:fldChar w:fldCharType="end"/>
      </w:r>
    </w:p>
    <w:p w14:paraId="1F743DDA" w14:textId="23384600"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_Toc209529985 \h </w:instrText>
      </w:r>
      <w:r>
        <w:rPr>
          <w:noProof/>
        </w:rPr>
      </w:r>
      <w:r>
        <w:rPr>
          <w:noProof/>
        </w:rPr>
        <w:fldChar w:fldCharType="separate"/>
      </w:r>
      <w:r>
        <w:rPr>
          <w:noProof/>
        </w:rPr>
        <w:t>67</w:t>
      </w:r>
      <w:r>
        <w:rPr>
          <w:noProof/>
        </w:rPr>
        <w:fldChar w:fldCharType="end"/>
      </w:r>
    </w:p>
    <w:p w14:paraId="49758799" w14:textId="438ED8EA"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NadrfMLModelStoreRecord</w:t>
      </w:r>
      <w:r>
        <w:rPr>
          <w:noProof/>
        </w:rPr>
        <w:tab/>
      </w:r>
      <w:r>
        <w:rPr>
          <w:noProof/>
        </w:rPr>
        <w:fldChar w:fldCharType="begin" w:fldLock="1"/>
      </w:r>
      <w:r>
        <w:rPr>
          <w:noProof/>
        </w:rPr>
        <w:instrText xml:space="preserve"> PAGEREF _Toc209529986 \h </w:instrText>
      </w:r>
      <w:r>
        <w:rPr>
          <w:noProof/>
        </w:rPr>
      </w:r>
      <w:r>
        <w:rPr>
          <w:noProof/>
        </w:rPr>
        <w:fldChar w:fldCharType="separate"/>
      </w:r>
      <w:r>
        <w:rPr>
          <w:noProof/>
        </w:rPr>
        <w:t>68</w:t>
      </w:r>
      <w:r>
        <w:rPr>
          <w:noProof/>
        </w:rPr>
        <w:fldChar w:fldCharType="end"/>
      </w:r>
    </w:p>
    <w:p w14:paraId="3CDFC349" w14:textId="43639450"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5.2.6.2.3</w:t>
      </w:r>
      <w:r>
        <w:rPr>
          <w:rFonts w:asciiTheme="minorHAnsi" w:eastAsiaTheme="minorEastAsia" w:hAnsiTheme="minorHAnsi" w:cstheme="minorBidi"/>
          <w:noProof/>
          <w:kern w:val="2"/>
          <w:sz w:val="24"/>
          <w:szCs w:val="24"/>
          <w:lang w:eastAsia="en-GB"/>
          <w14:ligatures w14:val="standardContextual"/>
        </w:rPr>
        <w:tab/>
      </w:r>
      <w:r>
        <w:rPr>
          <w:noProof/>
        </w:rPr>
        <w:t>Type: MLModelInfo</w:t>
      </w:r>
      <w:r>
        <w:rPr>
          <w:noProof/>
        </w:rPr>
        <w:tab/>
      </w:r>
      <w:r>
        <w:rPr>
          <w:noProof/>
        </w:rPr>
        <w:fldChar w:fldCharType="begin" w:fldLock="1"/>
      </w:r>
      <w:r>
        <w:rPr>
          <w:noProof/>
        </w:rPr>
        <w:instrText xml:space="preserve"> PAGEREF _Toc209529987 \h </w:instrText>
      </w:r>
      <w:r>
        <w:rPr>
          <w:noProof/>
        </w:rPr>
      </w:r>
      <w:r>
        <w:rPr>
          <w:noProof/>
        </w:rPr>
        <w:fldChar w:fldCharType="separate"/>
      </w:r>
      <w:r>
        <w:rPr>
          <w:noProof/>
        </w:rPr>
        <w:t>68</w:t>
      </w:r>
      <w:r>
        <w:rPr>
          <w:noProof/>
        </w:rPr>
        <w:fldChar w:fldCharType="end"/>
      </w:r>
    </w:p>
    <w:p w14:paraId="6F53A507" w14:textId="79F3FE0A"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5.2.6.2.4</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_Toc209529988 \h </w:instrText>
      </w:r>
      <w:r>
        <w:rPr>
          <w:noProof/>
        </w:rPr>
      </w:r>
      <w:r>
        <w:rPr>
          <w:noProof/>
        </w:rPr>
        <w:fldChar w:fldCharType="separate"/>
      </w:r>
      <w:r>
        <w:rPr>
          <w:noProof/>
        </w:rPr>
        <w:t>69</w:t>
      </w:r>
      <w:r>
        <w:rPr>
          <w:noProof/>
        </w:rPr>
        <w:fldChar w:fldCharType="end"/>
      </w:r>
    </w:p>
    <w:p w14:paraId="76EEF1C1" w14:textId="7935CD93"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5.2.6.2.5</w:t>
      </w:r>
      <w:r>
        <w:rPr>
          <w:rFonts w:asciiTheme="minorHAnsi" w:eastAsiaTheme="minorEastAsia" w:hAnsiTheme="minorHAnsi" w:cstheme="minorBidi"/>
          <w:noProof/>
          <w:kern w:val="2"/>
          <w:sz w:val="24"/>
          <w:szCs w:val="24"/>
          <w:lang w:eastAsia="en-GB"/>
          <w14:ligatures w14:val="standardContextual"/>
        </w:rPr>
        <w:tab/>
      </w:r>
      <w:r>
        <w:rPr>
          <w:noProof/>
        </w:rPr>
        <w:t>Type: MLModelDelResult</w:t>
      </w:r>
      <w:r>
        <w:rPr>
          <w:noProof/>
        </w:rPr>
        <w:tab/>
      </w:r>
      <w:r>
        <w:rPr>
          <w:noProof/>
        </w:rPr>
        <w:fldChar w:fldCharType="begin" w:fldLock="1"/>
      </w:r>
      <w:r>
        <w:rPr>
          <w:noProof/>
        </w:rPr>
        <w:instrText xml:space="preserve"> PAGEREF _Toc209529989 \h </w:instrText>
      </w:r>
      <w:r>
        <w:rPr>
          <w:noProof/>
        </w:rPr>
      </w:r>
      <w:r>
        <w:rPr>
          <w:noProof/>
        </w:rPr>
        <w:fldChar w:fldCharType="separate"/>
      </w:r>
      <w:r>
        <w:rPr>
          <w:noProof/>
        </w:rPr>
        <w:t>69</w:t>
      </w:r>
      <w:r>
        <w:rPr>
          <w:noProof/>
        </w:rPr>
        <w:fldChar w:fldCharType="end"/>
      </w:r>
    </w:p>
    <w:p w14:paraId="47BD6ED3" w14:textId="008CEB57"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5.2.6.2.6</w:t>
      </w:r>
      <w:r>
        <w:rPr>
          <w:rFonts w:asciiTheme="minorHAnsi" w:eastAsiaTheme="minorEastAsia" w:hAnsiTheme="minorHAnsi" w:cstheme="minorBidi"/>
          <w:noProof/>
          <w:kern w:val="2"/>
          <w:sz w:val="24"/>
          <w:szCs w:val="24"/>
          <w:lang w:eastAsia="en-GB"/>
          <w14:ligatures w14:val="standardContextual"/>
        </w:rPr>
        <w:tab/>
      </w:r>
      <w:r>
        <w:rPr>
          <w:noProof/>
        </w:rPr>
        <w:t>Type: AllowedConsumer</w:t>
      </w:r>
      <w:r>
        <w:rPr>
          <w:noProof/>
        </w:rPr>
        <w:tab/>
      </w:r>
      <w:r>
        <w:rPr>
          <w:noProof/>
        </w:rPr>
        <w:fldChar w:fldCharType="begin" w:fldLock="1"/>
      </w:r>
      <w:r>
        <w:rPr>
          <w:noProof/>
        </w:rPr>
        <w:instrText xml:space="preserve"> PAGEREF _Toc209529990 \h </w:instrText>
      </w:r>
      <w:r>
        <w:rPr>
          <w:noProof/>
        </w:rPr>
      </w:r>
      <w:r>
        <w:rPr>
          <w:noProof/>
        </w:rPr>
        <w:fldChar w:fldCharType="separate"/>
      </w:r>
      <w:r>
        <w:rPr>
          <w:noProof/>
        </w:rPr>
        <w:t>69</w:t>
      </w:r>
      <w:r>
        <w:rPr>
          <w:noProof/>
        </w:rPr>
        <w:fldChar w:fldCharType="end"/>
      </w:r>
    </w:p>
    <w:p w14:paraId="49517C47" w14:textId="0F7367A5"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5.2.6.2.7</w:t>
      </w:r>
      <w:r>
        <w:rPr>
          <w:rFonts w:asciiTheme="minorHAnsi" w:eastAsiaTheme="minorEastAsia" w:hAnsiTheme="minorHAnsi" w:cstheme="minorBidi"/>
          <w:noProof/>
          <w:kern w:val="2"/>
          <w:sz w:val="24"/>
          <w:szCs w:val="24"/>
          <w:lang w:eastAsia="en-GB"/>
          <w14:ligatures w14:val="standardContextual"/>
        </w:rPr>
        <w:tab/>
      </w:r>
      <w:r>
        <w:rPr>
          <w:noProof/>
        </w:rPr>
        <w:t>Type: ModelStoreResult</w:t>
      </w:r>
      <w:r>
        <w:rPr>
          <w:noProof/>
        </w:rPr>
        <w:tab/>
      </w:r>
      <w:r>
        <w:rPr>
          <w:noProof/>
        </w:rPr>
        <w:fldChar w:fldCharType="begin" w:fldLock="1"/>
      </w:r>
      <w:r>
        <w:rPr>
          <w:noProof/>
        </w:rPr>
        <w:instrText xml:space="preserve"> PAGEREF _Toc209529991 \h </w:instrText>
      </w:r>
      <w:r>
        <w:rPr>
          <w:noProof/>
        </w:rPr>
      </w:r>
      <w:r>
        <w:rPr>
          <w:noProof/>
        </w:rPr>
        <w:fldChar w:fldCharType="separate"/>
      </w:r>
      <w:r>
        <w:rPr>
          <w:noProof/>
        </w:rPr>
        <w:t>69</w:t>
      </w:r>
      <w:r>
        <w:rPr>
          <w:noProof/>
        </w:rPr>
        <w:fldChar w:fldCharType="end"/>
      </w:r>
    </w:p>
    <w:p w14:paraId="561991A6" w14:textId="3641F33F"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sidRPr="002063B2">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2063B2">
        <w:rPr>
          <w:noProof/>
          <w:lang w:val="en-US"/>
        </w:rPr>
        <w:t>Simple data types and enumerations</w:t>
      </w:r>
      <w:r>
        <w:rPr>
          <w:noProof/>
        </w:rPr>
        <w:tab/>
      </w:r>
      <w:r>
        <w:rPr>
          <w:noProof/>
        </w:rPr>
        <w:fldChar w:fldCharType="begin" w:fldLock="1"/>
      </w:r>
      <w:r>
        <w:rPr>
          <w:noProof/>
        </w:rPr>
        <w:instrText xml:space="preserve"> PAGEREF _Toc209529992 \h </w:instrText>
      </w:r>
      <w:r>
        <w:rPr>
          <w:noProof/>
        </w:rPr>
      </w:r>
      <w:r>
        <w:rPr>
          <w:noProof/>
        </w:rPr>
        <w:fldChar w:fldCharType="separate"/>
      </w:r>
      <w:r>
        <w:rPr>
          <w:noProof/>
        </w:rPr>
        <w:t>69</w:t>
      </w:r>
      <w:r>
        <w:rPr>
          <w:noProof/>
        </w:rPr>
        <w:fldChar w:fldCharType="end"/>
      </w:r>
    </w:p>
    <w:p w14:paraId="2DF56FB0" w14:textId="5860DEC2" w:rsidR="00877D92" w:rsidRDefault="00877D92">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Enumeration: StoreResult</w:t>
      </w:r>
      <w:r>
        <w:rPr>
          <w:noProof/>
        </w:rPr>
        <w:tab/>
      </w:r>
      <w:r>
        <w:rPr>
          <w:noProof/>
        </w:rPr>
        <w:fldChar w:fldCharType="begin" w:fldLock="1"/>
      </w:r>
      <w:r>
        <w:rPr>
          <w:noProof/>
        </w:rPr>
        <w:instrText xml:space="preserve"> PAGEREF _Toc209529993 \h </w:instrText>
      </w:r>
      <w:r>
        <w:rPr>
          <w:noProof/>
        </w:rPr>
      </w:r>
      <w:r>
        <w:rPr>
          <w:noProof/>
        </w:rPr>
        <w:fldChar w:fldCharType="separate"/>
      </w:r>
      <w:r>
        <w:rPr>
          <w:noProof/>
        </w:rPr>
        <w:t>70</w:t>
      </w:r>
      <w:r>
        <w:rPr>
          <w:noProof/>
        </w:rPr>
        <w:fldChar w:fldCharType="end"/>
      </w:r>
    </w:p>
    <w:p w14:paraId="3BCA795F" w14:textId="3EB7236C"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sidRPr="002063B2">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_Toc209529994 \h </w:instrText>
      </w:r>
      <w:r>
        <w:rPr>
          <w:noProof/>
        </w:rPr>
      </w:r>
      <w:r>
        <w:rPr>
          <w:noProof/>
        </w:rPr>
        <w:fldChar w:fldCharType="separate"/>
      </w:r>
      <w:r>
        <w:rPr>
          <w:noProof/>
        </w:rPr>
        <w:t>70</w:t>
      </w:r>
      <w:r>
        <w:rPr>
          <w:noProof/>
        </w:rPr>
        <w:fldChar w:fldCharType="end"/>
      </w:r>
    </w:p>
    <w:p w14:paraId="619F0175" w14:textId="53936A93"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_Toc209529995 \h </w:instrText>
      </w:r>
      <w:r>
        <w:rPr>
          <w:noProof/>
        </w:rPr>
      </w:r>
      <w:r>
        <w:rPr>
          <w:noProof/>
        </w:rPr>
        <w:fldChar w:fldCharType="separate"/>
      </w:r>
      <w:r>
        <w:rPr>
          <w:noProof/>
        </w:rPr>
        <w:t>70</w:t>
      </w:r>
      <w:r>
        <w:rPr>
          <w:noProof/>
        </w:rPr>
        <w:fldChar w:fldCharType="end"/>
      </w:r>
    </w:p>
    <w:p w14:paraId="2C07DE71" w14:textId="2E16D3F9"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_Toc209529996 \h </w:instrText>
      </w:r>
      <w:r>
        <w:rPr>
          <w:noProof/>
        </w:rPr>
      </w:r>
      <w:r>
        <w:rPr>
          <w:noProof/>
        </w:rPr>
        <w:fldChar w:fldCharType="separate"/>
      </w:r>
      <w:r>
        <w:rPr>
          <w:noProof/>
        </w:rPr>
        <w:t>70</w:t>
      </w:r>
      <w:r>
        <w:rPr>
          <w:noProof/>
        </w:rPr>
        <w:fldChar w:fldCharType="end"/>
      </w:r>
    </w:p>
    <w:p w14:paraId="44ED4EF8" w14:textId="6323BA98"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_Toc209529997 \h </w:instrText>
      </w:r>
      <w:r>
        <w:rPr>
          <w:noProof/>
        </w:rPr>
      </w:r>
      <w:r>
        <w:rPr>
          <w:noProof/>
        </w:rPr>
        <w:fldChar w:fldCharType="separate"/>
      </w:r>
      <w:r>
        <w:rPr>
          <w:noProof/>
        </w:rPr>
        <w:t>70</w:t>
      </w:r>
      <w:r>
        <w:rPr>
          <w:noProof/>
        </w:rPr>
        <w:fldChar w:fldCharType="end"/>
      </w:r>
    </w:p>
    <w:p w14:paraId="5EFB6997" w14:textId="3F53CBF7" w:rsidR="00877D92" w:rsidRDefault="00877D92">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_Toc209529998 \h </w:instrText>
      </w:r>
      <w:r>
        <w:rPr>
          <w:noProof/>
        </w:rPr>
      </w:r>
      <w:r>
        <w:rPr>
          <w:noProof/>
        </w:rPr>
        <w:fldChar w:fldCharType="separate"/>
      </w:r>
      <w:r>
        <w:rPr>
          <w:noProof/>
        </w:rPr>
        <w:t>70</w:t>
      </w:r>
      <w:r>
        <w:rPr>
          <w:noProof/>
        </w:rPr>
        <w:fldChar w:fldCharType="end"/>
      </w:r>
    </w:p>
    <w:p w14:paraId="6E0EBC77" w14:textId="6D1665F3"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_Toc209529999 \h </w:instrText>
      </w:r>
      <w:r>
        <w:rPr>
          <w:noProof/>
        </w:rPr>
      </w:r>
      <w:r>
        <w:rPr>
          <w:noProof/>
        </w:rPr>
        <w:fldChar w:fldCharType="separate"/>
      </w:r>
      <w:r>
        <w:rPr>
          <w:noProof/>
        </w:rPr>
        <w:t>70</w:t>
      </w:r>
      <w:r>
        <w:rPr>
          <w:noProof/>
        </w:rPr>
        <w:fldChar w:fldCharType="end"/>
      </w:r>
    </w:p>
    <w:p w14:paraId="46610FAD" w14:textId="5BFACF2C" w:rsidR="00877D92" w:rsidRDefault="00877D92">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_Toc209530000 \h </w:instrText>
      </w:r>
      <w:r>
        <w:rPr>
          <w:noProof/>
        </w:rPr>
      </w:r>
      <w:r>
        <w:rPr>
          <w:noProof/>
        </w:rPr>
        <w:fldChar w:fldCharType="separate"/>
      </w:r>
      <w:r>
        <w:rPr>
          <w:noProof/>
        </w:rPr>
        <w:t>71</w:t>
      </w:r>
      <w:r>
        <w:rPr>
          <w:noProof/>
        </w:rPr>
        <w:fldChar w:fldCharType="end"/>
      </w:r>
    </w:p>
    <w:p w14:paraId="14A32FCD" w14:textId="7F5E689F" w:rsidR="00877D92" w:rsidRDefault="00877D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_Toc209530001 \h </w:instrText>
      </w:r>
      <w:r>
        <w:rPr>
          <w:noProof/>
        </w:rPr>
      </w:r>
      <w:r>
        <w:rPr>
          <w:noProof/>
        </w:rPr>
        <w:fldChar w:fldCharType="separate"/>
      </w:r>
      <w:r>
        <w:rPr>
          <w:noProof/>
        </w:rPr>
        <w:t>72</w:t>
      </w:r>
      <w:r>
        <w:rPr>
          <w:noProof/>
        </w:rPr>
        <w:fldChar w:fldCharType="end"/>
      </w:r>
    </w:p>
    <w:p w14:paraId="536D77AE" w14:textId="5895170E" w:rsidR="00877D92" w:rsidRDefault="00877D9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_Toc209530002 \h </w:instrText>
      </w:r>
      <w:r>
        <w:rPr>
          <w:noProof/>
        </w:rPr>
      </w:r>
      <w:r>
        <w:rPr>
          <w:noProof/>
        </w:rPr>
        <w:fldChar w:fldCharType="separate"/>
      </w:r>
      <w:r>
        <w:rPr>
          <w:noProof/>
        </w:rPr>
        <w:t>72</w:t>
      </w:r>
      <w:r>
        <w:rPr>
          <w:noProof/>
        </w:rPr>
        <w:fldChar w:fldCharType="end"/>
      </w:r>
    </w:p>
    <w:p w14:paraId="29952E7F" w14:textId="73DE5D5D" w:rsidR="00877D92" w:rsidRDefault="00877D9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Nadrf_DataManagement API</w:t>
      </w:r>
      <w:r>
        <w:rPr>
          <w:noProof/>
        </w:rPr>
        <w:tab/>
      </w:r>
      <w:r>
        <w:rPr>
          <w:noProof/>
        </w:rPr>
        <w:fldChar w:fldCharType="begin" w:fldLock="1"/>
      </w:r>
      <w:r>
        <w:rPr>
          <w:noProof/>
        </w:rPr>
        <w:instrText xml:space="preserve"> PAGEREF _Toc209530003 \h </w:instrText>
      </w:r>
      <w:r>
        <w:rPr>
          <w:noProof/>
        </w:rPr>
      </w:r>
      <w:r>
        <w:rPr>
          <w:noProof/>
        </w:rPr>
        <w:fldChar w:fldCharType="separate"/>
      </w:r>
      <w:r>
        <w:rPr>
          <w:noProof/>
        </w:rPr>
        <w:t>72</w:t>
      </w:r>
      <w:r>
        <w:rPr>
          <w:noProof/>
        </w:rPr>
        <w:fldChar w:fldCharType="end"/>
      </w:r>
    </w:p>
    <w:p w14:paraId="5B258145" w14:textId="7A7096C2" w:rsidR="00877D92" w:rsidRDefault="00877D9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Nadrf_MLModelManagement API</w:t>
      </w:r>
      <w:r>
        <w:rPr>
          <w:noProof/>
        </w:rPr>
        <w:tab/>
      </w:r>
      <w:r>
        <w:rPr>
          <w:noProof/>
        </w:rPr>
        <w:fldChar w:fldCharType="begin" w:fldLock="1"/>
      </w:r>
      <w:r>
        <w:rPr>
          <w:noProof/>
        </w:rPr>
        <w:instrText xml:space="preserve"> PAGEREF _Toc209530004 \h </w:instrText>
      </w:r>
      <w:r>
        <w:rPr>
          <w:noProof/>
        </w:rPr>
      </w:r>
      <w:r>
        <w:rPr>
          <w:noProof/>
        </w:rPr>
        <w:fldChar w:fldCharType="separate"/>
      </w:r>
      <w:r>
        <w:rPr>
          <w:noProof/>
        </w:rPr>
        <w:t>85</w:t>
      </w:r>
      <w:r>
        <w:rPr>
          <w:noProof/>
        </w:rPr>
        <w:fldChar w:fldCharType="end"/>
      </w:r>
    </w:p>
    <w:p w14:paraId="48DD2AAD" w14:textId="37E685D8" w:rsidR="00877D92" w:rsidRDefault="00877D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_Toc209530005 \h </w:instrText>
      </w:r>
      <w:r>
        <w:rPr>
          <w:noProof/>
        </w:rPr>
      </w:r>
      <w:r>
        <w:rPr>
          <w:noProof/>
        </w:rPr>
        <w:fldChar w:fldCharType="separate"/>
      </w:r>
      <w:r>
        <w:rPr>
          <w:noProof/>
        </w:rPr>
        <w:t>92</w:t>
      </w:r>
      <w:r>
        <w:rPr>
          <w:noProof/>
        </w:rPr>
        <w:fldChar w:fldCharType="end"/>
      </w:r>
    </w:p>
    <w:p w14:paraId="15FB20EE" w14:textId="67BB1D4A" w:rsidR="00E9750A" w:rsidRDefault="00752B0B">
      <w:r>
        <w:rPr>
          <w:sz w:val="22"/>
        </w:rP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6B51FD0" w14:textId="77777777" w:rsidR="00E9750A" w:rsidRDefault="00A16F12">
      <w:r>
        <w:t xml:space="preserve">This Technical </w:t>
      </w:r>
      <w:bookmarkStart w:id="37" w:name="spectype3"/>
      <w:r>
        <w:t>Specification</w:t>
      </w:r>
      <w:bookmarkEnd w:id="37"/>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 xml:space="preserve">Version </w:t>
      </w:r>
      <w:proofErr w:type="spellStart"/>
      <w:r>
        <w:t>x.y.z</w:t>
      </w:r>
      <w:proofErr w:type="spellEnd"/>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8" w:name="introduction"/>
      <w:bookmarkStart w:id="39" w:name="_Toc72766412"/>
      <w:bookmarkStart w:id="40" w:name="_Toc72766985"/>
      <w:bookmarkStart w:id="41" w:name="_Toc120681534"/>
      <w:bookmarkStart w:id="42" w:name="_Toc94020309"/>
      <w:bookmarkStart w:id="43" w:name="_Toc89426524"/>
      <w:bookmarkStart w:id="44" w:name="_Toc97037716"/>
      <w:bookmarkStart w:id="45" w:name="_Toc36812100"/>
      <w:bookmarkStart w:id="46" w:name="_Toc35971369"/>
      <w:bookmarkStart w:id="47" w:name="_Toc73042437"/>
      <w:bookmarkStart w:id="48" w:name="_Toc97034839"/>
      <w:bookmarkStart w:id="49" w:name="_Toc112937838"/>
      <w:bookmarkStart w:id="50" w:name="_Toc114134595"/>
      <w:bookmarkStart w:id="51" w:name="_Toc100939925"/>
      <w:bookmarkStart w:id="52" w:name="_Toc81242781"/>
      <w:bookmarkStart w:id="53" w:name="_Toc104546791"/>
      <w:bookmarkStart w:id="54" w:name="_Toc133434721"/>
      <w:bookmarkStart w:id="55" w:name="_Toc138693904"/>
      <w:bookmarkStart w:id="56" w:name="_Toc148535614"/>
      <w:bookmarkStart w:id="57" w:name="_Toc162009105"/>
      <w:bookmarkStart w:id="58" w:name="_Toc170160866"/>
      <w:bookmarkStart w:id="59" w:name="_Toc175843913"/>
      <w:bookmarkStart w:id="60" w:name="_Toc180485615"/>
      <w:bookmarkStart w:id="61" w:name="_Toc185517746"/>
      <w:bookmarkStart w:id="62" w:name="_Toc192875154"/>
      <w:bookmarkStart w:id="63" w:name="_Toc209529807"/>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64" w:name="_Toc112937839"/>
      <w:bookmarkStart w:id="65" w:name="_Toc81242782"/>
      <w:bookmarkStart w:id="66" w:name="_Toc104546792"/>
      <w:bookmarkStart w:id="67" w:name="_Toc120681535"/>
      <w:bookmarkStart w:id="68" w:name="_Toc94020310"/>
      <w:bookmarkStart w:id="69" w:name="_Toc114134596"/>
      <w:bookmarkStart w:id="70" w:name="_Toc72766986"/>
      <w:bookmarkStart w:id="71" w:name="_Toc510696578"/>
      <w:bookmarkStart w:id="72" w:name="_Toc89426525"/>
      <w:bookmarkStart w:id="73" w:name="_Toc36812101"/>
      <w:bookmarkStart w:id="74" w:name="_Toc97037717"/>
      <w:bookmarkStart w:id="75" w:name="_Toc72766413"/>
      <w:bookmarkStart w:id="76" w:name="_Toc73042438"/>
      <w:bookmarkStart w:id="77" w:name="_Toc35971370"/>
      <w:bookmarkStart w:id="78" w:name="_Toc97034840"/>
      <w:bookmarkStart w:id="79" w:name="_Toc100939926"/>
      <w:bookmarkStart w:id="80" w:name="_Toc133434722"/>
      <w:bookmarkStart w:id="81" w:name="_Toc138693905"/>
      <w:bookmarkStart w:id="82" w:name="_Toc148535615"/>
      <w:bookmarkStart w:id="83" w:name="_Toc162009106"/>
      <w:bookmarkStart w:id="84" w:name="_Toc170160867"/>
      <w:bookmarkStart w:id="85" w:name="_Toc175843914"/>
      <w:bookmarkStart w:id="86" w:name="_Toc180485616"/>
      <w:bookmarkStart w:id="87" w:name="_Toc185517747"/>
      <w:bookmarkStart w:id="88" w:name="_Toc192875155"/>
      <w:bookmarkStart w:id="89" w:name="_Toc209529808"/>
      <w:r>
        <w:lastRenderedPageBreak/>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90" w:name="_Toc35971371"/>
      <w:bookmarkStart w:id="91" w:name="_Toc36812102"/>
      <w:bookmarkStart w:id="92" w:name="_Toc72766414"/>
      <w:bookmarkStart w:id="93" w:name="_Toc510696579"/>
      <w:bookmarkStart w:id="94" w:name="_Toc72766987"/>
      <w:bookmarkStart w:id="95" w:name="_Toc94020311"/>
      <w:bookmarkStart w:id="96" w:name="_Toc73042439"/>
      <w:bookmarkStart w:id="97" w:name="_Toc81242783"/>
      <w:bookmarkStart w:id="98" w:name="_Toc97034841"/>
      <w:bookmarkStart w:id="99" w:name="_Toc120681536"/>
      <w:bookmarkStart w:id="100" w:name="_Toc89426526"/>
      <w:bookmarkStart w:id="101" w:name="_Toc114134597"/>
      <w:bookmarkStart w:id="102" w:name="_Toc112937840"/>
      <w:bookmarkStart w:id="103" w:name="_Toc97037718"/>
      <w:bookmarkStart w:id="104" w:name="_Toc100939927"/>
      <w:bookmarkStart w:id="105" w:name="_Toc104546793"/>
      <w:bookmarkStart w:id="106" w:name="_Toc133434723"/>
      <w:bookmarkStart w:id="107" w:name="_Toc138693906"/>
      <w:bookmarkStart w:id="108" w:name="_Toc148535616"/>
      <w:bookmarkStart w:id="109" w:name="_Toc162009107"/>
      <w:bookmarkStart w:id="110" w:name="_Toc170160868"/>
      <w:bookmarkStart w:id="111" w:name="_Toc175843915"/>
      <w:bookmarkStart w:id="112" w:name="_Toc180485617"/>
      <w:bookmarkStart w:id="113" w:name="_Toc185517748"/>
      <w:bookmarkStart w:id="114" w:name="_Toc192875156"/>
      <w:bookmarkStart w:id="115" w:name="_Toc209529809"/>
      <w:r>
        <w:t>2</w:t>
      </w:r>
      <w:r>
        <w:tab/>
        <w:t>References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6" w:name="OLE_LINK1"/>
      <w:bookmarkStart w:id="117" w:name="OLE_LINK4"/>
      <w:bookmarkStart w:id="118" w:name="OLE_LINK2"/>
      <w:bookmarkStart w:id="119"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6"/>
    <w:bookmarkEnd w:id="117"/>
    <w:bookmarkEnd w:id="118"/>
    <w:bookmarkEnd w:id="119"/>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0" w:name="_Hlk494379671"/>
      <w:r>
        <w:t>Session Management Event Exposure</w:t>
      </w:r>
      <w:bookmarkEnd w:id="120"/>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1" w:name="_Toc97034842"/>
      <w:bookmarkStart w:id="122" w:name="_Toc120681537"/>
      <w:bookmarkStart w:id="123" w:name="_Toc36812103"/>
      <w:bookmarkStart w:id="124" w:name="_Toc72766988"/>
      <w:bookmarkStart w:id="125" w:name="_Toc72766415"/>
      <w:bookmarkStart w:id="126" w:name="_Toc104546794"/>
      <w:bookmarkStart w:id="127" w:name="_Toc100939928"/>
      <w:bookmarkStart w:id="128" w:name="_Toc73042440"/>
      <w:bookmarkStart w:id="129" w:name="_Toc97037719"/>
      <w:bookmarkStart w:id="130" w:name="_Toc89426527"/>
      <w:bookmarkStart w:id="131" w:name="_Toc114134598"/>
      <w:bookmarkStart w:id="132" w:name="_Toc94020312"/>
      <w:bookmarkStart w:id="133" w:name="_Toc35971372"/>
      <w:bookmarkStart w:id="134" w:name="_Toc510696580"/>
      <w:bookmarkStart w:id="135" w:name="_Toc81242784"/>
      <w:bookmarkStart w:id="136"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37" w:name="_Toc133434724"/>
      <w:bookmarkStart w:id="138" w:name="_Toc138693907"/>
      <w:bookmarkStart w:id="139"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Heading1"/>
      </w:pPr>
      <w:bookmarkStart w:id="140" w:name="_Toc162009108"/>
      <w:bookmarkStart w:id="141" w:name="_Toc170160869"/>
      <w:bookmarkStart w:id="142" w:name="_Toc175843916"/>
      <w:bookmarkStart w:id="143" w:name="_Toc180485618"/>
      <w:bookmarkStart w:id="144" w:name="_Toc185517749"/>
      <w:bookmarkStart w:id="145" w:name="_Toc192875157"/>
      <w:bookmarkStart w:id="146" w:name="_Toc209529810"/>
      <w:r>
        <w:t>3</w:t>
      </w:r>
      <w:r>
        <w:tab/>
        <w:t>Definitions, symbols and 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4B01A31" w14:textId="77777777" w:rsidR="00E9750A" w:rsidRDefault="00A16F12">
      <w:pPr>
        <w:pStyle w:val="Heading2"/>
      </w:pPr>
      <w:bookmarkStart w:id="147" w:name="_Toc72766416"/>
      <w:bookmarkStart w:id="148" w:name="_Toc94020313"/>
      <w:bookmarkStart w:id="149" w:name="_Toc114134599"/>
      <w:bookmarkStart w:id="150" w:name="_Toc72766989"/>
      <w:bookmarkStart w:id="151" w:name="_Toc35971373"/>
      <w:bookmarkStart w:id="152" w:name="_Toc73042441"/>
      <w:bookmarkStart w:id="153" w:name="_Toc112937842"/>
      <w:bookmarkStart w:id="154" w:name="_Toc120681538"/>
      <w:bookmarkStart w:id="155" w:name="_Toc97037720"/>
      <w:bookmarkStart w:id="156" w:name="_Toc510696581"/>
      <w:bookmarkStart w:id="157" w:name="_Toc100939929"/>
      <w:bookmarkStart w:id="158" w:name="_Toc104546795"/>
      <w:bookmarkStart w:id="159" w:name="_Toc89426528"/>
      <w:bookmarkStart w:id="160" w:name="_Toc36812104"/>
      <w:bookmarkStart w:id="161" w:name="_Toc97034843"/>
      <w:bookmarkStart w:id="162" w:name="_Toc81242785"/>
      <w:bookmarkStart w:id="163" w:name="_Toc133434725"/>
      <w:bookmarkStart w:id="164" w:name="_Toc138693908"/>
      <w:bookmarkStart w:id="165" w:name="_Toc148535618"/>
      <w:bookmarkStart w:id="166" w:name="_Toc162009109"/>
      <w:bookmarkStart w:id="167" w:name="_Toc170160870"/>
      <w:bookmarkStart w:id="168" w:name="_Toc175843917"/>
      <w:bookmarkStart w:id="169" w:name="_Toc180485619"/>
      <w:bookmarkStart w:id="170" w:name="_Toc185517750"/>
      <w:bookmarkStart w:id="171" w:name="_Toc192875158"/>
      <w:bookmarkStart w:id="172" w:name="_Toc209529811"/>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2E9A609" w14:textId="77777777" w:rsidR="00E9750A" w:rsidRDefault="00A16F12">
      <w:bookmarkStart w:id="173" w:name="_Toc35971374"/>
      <w:bookmarkStart w:id="174" w:name="_Toc510696582"/>
      <w:bookmarkStart w:id="175" w:name="_Toc97034844"/>
      <w:bookmarkStart w:id="176" w:name="_Toc94020314"/>
      <w:bookmarkStart w:id="177" w:name="_Toc81242786"/>
      <w:bookmarkStart w:id="178" w:name="_Toc72766417"/>
      <w:bookmarkStart w:id="179" w:name="_Toc72766990"/>
      <w:bookmarkStart w:id="180" w:name="_Toc100939930"/>
      <w:bookmarkStart w:id="181" w:name="_Toc104546796"/>
      <w:bookmarkStart w:id="182" w:name="_Toc97037721"/>
      <w:bookmarkStart w:id="183" w:name="_Toc112937843"/>
      <w:bookmarkStart w:id="184" w:name="_Toc73042442"/>
      <w:bookmarkStart w:id="185" w:name="_Toc36812105"/>
      <w:bookmarkStart w:id="186" w:name="_Toc114134600"/>
      <w:bookmarkStart w:id="187" w:name="_Toc89426529"/>
      <w:r>
        <w:t xml:space="preserve">For the purposes of the present document, the terms and definitions given in </w:t>
      </w:r>
      <w:bookmarkStart w:id="188" w:name="OLE_LINK6"/>
      <w:bookmarkStart w:id="189" w:name="OLE_LINK7"/>
      <w:bookmarkStart w:id="190" w:name="OLE_LINK8"/>
      <w:r>
        <w:t xml:space="preserve">3GPP </w:t>
      </w:r>
      <w:bookmarkEnd w:id="188"/>
      <w:bookmarkEnd w:id="189"/>
      <w:bookmarkEnd w:id="19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91" w:name="_Toc120681539"/>
      <w:bookmarkStart w:id="192" w:name="_Toc133434726"/>
      <w:bookmarkStart w:id="193" w:name="_Toc138693909"/>
      <w:bookmarkStart w:id="194" w:name="_Toc148535619"/>
      <w:bookmarkStart w:id="195" w:name="_Toc162009110"/>
      <w:bookmarkStart w:id="196" w:name="_Toc170160871"/>
      <w:bookmarkStart w:id="197" w:name="_Toc175843918"/>
      <w:bookmarkStart w:id="198" w:name="_Toc180485620"/>
      <w:bookmarkStart w:id="199" w:name="_Toc185517751"/>
      <w:bookmarkStart w:id="200" w:name="_Toc192875159"/>
      <w:bookmarkStart w:id="201" w:name="_Toc209529812"/>
      <w:r>
        <w:t>3.2</w:t>
      </w:r>
      <w:r>
        <w:tab/>
        <w:t>Symbols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91"/>
      <w:bookmarkEnd w:id="192"/>
      <w:bookmarkEnd w:id="193"/>
      <w:bookmarkEnd w:id="194"/>
      <w:bookmarkEnd w:id="195"/>
      <w:bookmarkEnd w:id="196"/>
      <w:bookmarkEnd w:id="197"/>
      <w:bookmarkEnd w:id="198"/>
      <w:bookmarkEnd w:id="199"/>
      <w:bookmarkEnd w:id="200"/>
      <w:bookmarkEnd w:id="201"/>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202" w:name="_Toc112937844"/>
      <w:bookmarkStart w:id="203" w:name="_Toc104546797"/>
      <w:bookmarkStart w:id="204" w:name="_Toc100939931"/>
      <w:bookmarkStart w:id="205" w:name="_Toc81242787"/>
      <w:bookmarkStart w:id="206" w:name="_Toc36812106"/>
      <w:bookmarkStart w:id="207" w:name="_Toc114134601"/>
      <w:bookmarkStart w:id="208" w:name="_Toc89426530"/>
      <w:bookmarkStart w:id="209" w:name="_Toc94020315"/>
      <w:bookmarkStart w:id="210" w:name="_Toc97037722"/>
      <w:bookmarkStart w:id="211" w:name="_Toc73042443"/>
      <w:bookmarkStart w:id="212" w:name="_Toc35971375"/>
      <w:bookmarkStart w:id="213" w:name="_Toc510696583"/>
      <w:bookmarkStart w:id="214" w:name="_Toc97034845"/>
      <w:bookmarkStart w:id="215" w:name="_Toc120681540"/>
      <w:bookmarkStart w:id="216" w:name="_Toc72766991"/>
      <w:bookmarkStart w:id="217" w:name="_Toc72766418"/>
      <w:bookmarkStart w:id="218" w:name="_Toc133434727"/>
      <w:bookmarkStart w:id="219" w:name="_Toc138693910"/>
      <w:bookmarkStart w:id="220" w:name="_Toc148535620"/>
      <w:bookmarkStart w:id="221" w:name="_Toc162009111"/>
      <w:bookmarkStart w:id="222" w:name="_Toc170160872"/>
      <w:bookmarkStart w:id="223" w:name="_Toc175843919"/>
      <w:bookmarkStart w:id="224" w:name="_Toc180485621"/>
      <w:bookmarkStart w:id="225" w:name="_Toc185517752"/>
      <w:bookmarkStart w:id="226" w:name="_Toc192875160"/>
      <w:bookmarkStart w:id="227" w:name="_Toc209529813"/>
      <w:r>
        <w:t>3.3</w:t>
      </w:r>
      <w:r>
        <w:tab/>
        <w:t>Abbreviations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28" w:name="_Toc35971377"/>
      <w:bookmarkStart w:id="229" w:name="_Toc36812108"/>
      <w:bookmarkStart w:id="230" w:name="_Toc510696585"/>
      <w:bookmarkStart w:id="231" w:name="_Toc114134602"/>
      <w:bookmarkStart w:id="232" w:name="_Toc94020316"/>
      <w:bookmarkStart w:id="233" w:name="_Toc120681541"/>
      <w:bookmarkStart w:id="234" w:name="_Toc72766992"/>
      <w:bookmarkStart w:id="235" w:name="_Toc97034846"/>
      <w:bookmarkStart w:id="236" w:name="_Toc104546798"/>
      <w:bookmarkStart w:id="237" w:name="_Toc73042444"/>
      <w:bookmarkStart w:id="238" w:name="_Toc97037723"/>
      <w:bookmarkStart w:id="239" w:name="_Toc112937845"/>
      <w:bookmarkStart w:id="240" w:name="_Toc72766419"/>
      <w:bookmarkStart w:id="241" w:name="_Toc81242788"/>
      <w:bookmarkStart w:id="242" w:name="_Toc89426531"/>
      <w:bookmarkStart w:id="243"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44" w:name="_Toc133434728"/>
      <w:bookmarkStart w:id="245" w:name="_Toc138693911"/>
      <w:bookmarkStart w:id="246" w:name="_Toc148535621"/>
      <w:bookmarkStart w:id="247" w:name="_Toc162009112"/>
      <w:bookmarkStart w:id="248" w:name="_Toc170160873"/>
      <w:bookmarkStart w:id="249" w:name="_Toc175843920"/>
      <w:bookmarkStart w:id="250" w:name="_Toc180485622"/>
      <w:bookmarkStart w:id="251" w:name="_Toc185517753"/>
      <w:bookmarkStart w:id="252" w:name="_Toc192875161"/>
      <w:bookmarkStart w:id="253" w:name="_Toc209529814"/>
      <w:r>
        <w:t>4</w:t>
      </w:r>
      <w:r>
        <w:tab/>
        <w:t xml:space="preserve">Services offered by the </w:t>
      </w:r>
      <w:bookmarkEnd w:id="228"/>
      <w:bookmarkEnd w:id="229"/>
      <w:bookmarkEnd w:id="230"/>
      <w:r>
        <w:t>ADRF</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5E0619E" w14:textId="77777777" w:rsidR="00E9750A" w:rsidRDefault="00A16F12">
      <w:pPr>
        <w:pStyle w:val="Heading2"/>
      </w:pPr>
      <w:bookmarkStart w:id="254" w:name="_Toc36812109"/>
      <w:bookmarkStart w:id="255" w:name="_Toc97034847"/>
      <w:bookmarkStart w:id="256" w:name="_Toc72766993"/>
      <w:bookmarkStart w:id="257" w:name="_Toc510696586"/>
      <w:bookmarkStart w:id="258" w:name="_Toc97037724"/>
      <w:bookmarkStart w:id="259" w:name="_Toc94020317"/>
      <w:bookmarkStart w:id="260" w:name="_Toc81242789"/>
      <w:bookmarkStart w:id="261" w:name="_Toc72766420"/>
      <w:bookmarkStart w:id="262" w:name="_Toc100939933"/>
      <w:bookmarkStart w:id="263" w:name="_Toc112937846"/>
      <w:bookmarkStart w:id="264" w:name="_Toc114134603"/>
      <w:bookmarkStart w:id="265" w:name="_Toc89426532"/>
      <w:bookmarkStart w:id="266" w:name="_Toc104546799"/>
      <w:bookmarkStart w:id="267" w:name="_Toc120681542"/>
      <w:bookmarkStart w:id="268" w:name="_Toc35971378"/>
      <w:bookmarkStart w:id="269" w:name="_Toc73042445"/>
      <w:bookmarkStart w:id="270" w:name="_Toc133434729"/>
      <w:bookmarkStart w:id="271" w:name="_Toc138693912"/>
      <w:bookmarkStart w:id="272" w:name="_Toc148535622"/>
      <w:bookmarkStart w:id="273" w:name="_Toc162009113"/>
      <w:bookmarkStart w:id="274" w:name="_Toc170160874"/>
      <w:bookmarkStart w:id="275" w:name="_Toc175843921"/>
      <w:bookmarkStart w:id="276" w:name="_Toc180485623"/>
      <w:bookmarkStart w:id="277" w:name="_Toc185517754"/>
      <w:bookmarkStart w:id="278" w:name="_Toc192875162"/>
      <w:bookmarkStart w:id="279" w:name="_Toc209529815"/>
      <w:r>
        <w:t>4.1</w:t>
      </w:r>
      <w:r>
        <w:tab/>
        <w:t>Introduction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A4BA4ED" w14:textId="173061F5" w:rsidR="00832B49" w:rsidRDefault="00832B49" w:rsidP="000E2DCF">
      <w:pPr>
        <w:rPr>
          <w:lang w:eastAsia="zh-CN"/>
        </w:rPr>
      </w:pPr>
      <w:bookmarkStart w:id="280" w:name="_Toc94020318"/>
      <w:bookmarkStart w:id="281" w:name="_Toc73042446"/>
      <w:bookmarkStart w:id="282" w:name="_Toc81242790"/>
      <w:bookmarkStart w:id="283" w:name="_Toc89426533"/>
      <w:bookmarkStart w:id="284" w:name="_Toc72766421"/>
      <w:bookmarkStart w:id="285" w:name="_Toc72766994"/>
      <w:bookmarkStart w:id="286" w:name="_Toc114134604"/>
      <w:bookmarkStart w:id="287" w:name="_Toc112937847"/>
      <w:bookmarkStart w:id="288" w:name="_Toc100939934"/>
      <w:bookmarkStart w:id="289" w:name="_Toc120681543"/>
      <w:bookmarkStart w:id="290" w:name="_Toc97034848"/>
      <w:bookmarkStart w:id="291" w:name="_Toc97037725"/>
      <w:bookmarkStart w:id="292" w:name="_Toc104546800"/>
      <w:bookmarkStart w:id="293" w:name="_Toc133434730"/>
      <w:bookmarkStart w:id="29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 xml:space="preserve">using </w:t>
      </w:r>
      <w:proofErr w:type="spellStart"/>
      <w:r>
        <w:t>Nadrf</w:t>
      </w:r>
      <w:proofErr w:type="spellEnd"/>
      <w:r>
        <w:t xml:space="preserve">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proofErr w:type="spellStart"/>
            <w:r>
              <w:t>Nadrf_DataManagement</w:t>
            </w:r>
            <w:proofErr w:type="spellEnd"/>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proofErr w:type="spellStart"/>
            <w:r>
              <w:t>Nadrf_MLModelManagement</w:t>
            </w:r>
            <w:proofErr w:type="spellEnd"/>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 xml:space="preserve">The services correspond to the </w:t>
            </w:r>
            <w:proofErr w:type="spellStart"/>
            <w:r>
              <w:t>Nadrf_DataManagement</w:t>
            </w:r>
            <w:proofErr w:type="spellEnd"/>
            <w:r>
              <w:t xml:space="preserve"> service as defined in 3GPP TS 23.288 [14].</w:t>
            </w:r>
          </w:p>
          <w:p w14:paraId="5A0EFACB" w14:textId="77777777" w:rsidR="00CA68FF" w:rsidRDefault="00CA68FF" w:rsidP="00207F08">
            <w:pPr>
              <w:pStyle w:val="TAN"/>
            </w:pPr>
            <w:r>
              <w:t>NOTE</w:t>
            </w:r>
            <w:r>
              <w:rPr>
                <w:lang w:val="en-US"/>
              </w:rPr>
              <w:t> 2</w:t>
            </w:r>
            <w:r>
              <w:t>:</w:t>
            </w:r>
            <w:r>
              <w:tab/>
              <w:t xml:space="preserve">The services correspond to the </w:t>
            </w:r>
            <w:proofErr w:type="spellStart"/>
            <w:r>
              <w:t>Nadrf_MLModelManagement</w:t>
            </w:r>
            <w:proofErr w:type="spellEnd"/>
            <w:r>
              <w:t xml:space="preserve">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295" w:name="_Toc148535623"/>
      <w:bookmarkStart w:id="296" w:name="_Toc162009114"/>
      <w:bookmarkStart w:id="297" w:name="_Toc170160875"/>
      <w:bookmarkStart w:id="29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proofErr w:type="spellStart"/>
            <w:r w:rsidRPr="008252AF">
              <w:rPr>
                <w:rFonts w:ascii="Arial" w:hAnsi="Arial" w:cs="Arial"/>
                <w:b/>
                <w:sz w:val="18"/>
                <w:szCs w:val="18"/>
              </w:rPr>
              <w:t>OpenAPI</w:t>
            </w:r>
            <w:proofErr w:type="spellEnd"/>
            <w:r w:rsidRPr="008252AF">
              <w:rPr>
                <w:rFonts w:ascii="Arial" w:hAnsi="Arial" w:cs="Arial"/>
                <w:b/>
                <w:sz w:val="18"/>
                <w:szCs w:val="18"/>
              </w:rPr>
              <w:t xml:space="preserve">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proofErr w:type="spellStart"/>
            <w:r w:rsidRPr="008252AF">
              <w:rPr>
                <w:rFonts w:ascii="Arial" w:hAnsi="Arial" w:cs="Arial"/>
                <w:b/>
                <w:sz w:val="18"/>
                <w:szCs w:val="18"/>
              </w:rPr>
              <w:t>apiName</w:t>
            </w:r>
            <w:proofErr w:type="spellEnd"/>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proofErr w:type="spellStart"/>
            <w:r w:rsidRPr="008252AF">
              <w:rPr>
                <w:rFonts w:ascii="Arial" w:hAnsi="Arial"/>
                <w:sz w:val="18"/>
              </w:rPr>
              <w:t>Nadrf_DataManagement</w:t>
            </w:r>
            <w:proofErr w:type="spellEnd"/>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 xml:space="preserve">API for </w:t>
            </w:r>
            <w:proofErr w:type="spellStart"/>
            <w:r w:rsidRPr="008252AF">
              <w:rPr>
                <w:rFonts w:ascii="Arial" w:hAnsi="Arial"/>
                <w:sz w:val="18"/>
              </w:rPr>
              <w:t>Nadrf_DataManagement</w:t>
            </w:r>
            <w:proofErr w:type="spellEnd"/>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proofErr w:type="spellStart"/>
            <w:r w:rsidRPr="008252AF">
              <w:rPr>
                <w:rFonts w:ascii="Arial" w:hAnsi="Arial"/>
                <w:sz w:val="18"/>
              </w:rPr>
              <w:t>nadrf</w:t>
            </w:r>
            <w:r>
              <w:rPr>
                <w:rFonts w:ascii="Arial" w:hAnsi="Arial"/>
                <w:sz w:val="18"/>
              </w:rPr>
              <w:t>-</w:t>
            </w:r>
            <w:r w:rsidRPr="008252AF">
              <w:rPr>
                <w:rFonts w:ascii="Arial" w:hAnsi="Arial"/>
                <w:sz w:val="18"/>
              </w:rPr>
              <w:t>datamanagement</w:t>
            </w:r>
            <w:proofErr w:type="spellEnd"/>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proofErr w:type="spellStart"/>
            <w:r w:rsidRPr="008252AF">
              <w:rPr>
                <w:rFonts w:ascii="Arial" w:hAnsi="Arial"/>
                <w:sz w:val="18"/>
              </w:rPr>
              <w:t>Nadrf_MLModelManagement</w:t>
            </w:r>
            <w:proofErr w:type="spellEnd"/>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 xml:space="preserve">API for </w:t>
            </w:r>
            <w:proofErr w:type="spellStart"/>
            <w:r w:rsidRPr="008252AF">
              <w:rPr>
                <w:rFonts w:ascii="Arial" w:hAnsi="Arial"/>
                <w:sz w:val="18"/>
              </w:rPr>
              <w:t>Nadrf_MLModelManagement</w:t>
            </w:r>
            <w:proofErr w:type="spellEnd"/>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proofErr w:type="spellStart"/>
            <w:r w:rsidRPr="008252AF">
              <w:rPr>
                <w:rFonts w:ascii="Arial" w:hAnsi="Arial"/>
                <w:sz w:val="18"/>
              </w:rPr>
              <w:t>nadrf</w:t>
            </w:r>
            <w:r>
              <w:rPr>
                <w:rFonts w:ascii="Arial" w:hAnsi="Arial"/>
                <w:sz w:val="18"/>
              </w:rPr>
              <w:t>-</w:t>
            </w:r>
            <w:r w:rsidRPr="008252AF">
              <w:rPr>
                <w:rFonts w:ascii="Arial" w:hAnsi="Arial"/>
                <w:sz w:val="18"/>
              </w:rPr>
              <w:t>mlmodelmanagement</w:t>
            </w:r>
            <w:proofErr w:type="spellEnd"/>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SimSun"/>
        </w:rPr>
      </w:pPr>
    </w:p>
    <w:p w14:paraId="29830942" w14:textId="77777777" w:rsidR="00E9750A" w:rsidRDefault="00A16F12">
      <w:pPr>
        <w:pStyle w:val="Heading2"/>
      </w:pPr>
      <w:bookmarkStart w:id="299" w:name="_Toc180485624"/>
      <w:bookmarkStart w:id="300" w:name="_Toc185517755"/>
      <w:bookmarkStart w:id="301" w:name="_Toc192875163"/>
      <w:bookmarkStart w:id="302" w:name="_Toc209529816"/>
      <w:r>
        <w:lastRenderedPageBreak/>
        <w:t>4.2</w:t>
      </w:r>
      <w:r>
        <w:tab/>
      </w:r>
      <w:proofErr w:type="spellStart"/>
      <w:r>
        <w:t>Nadrf_DataManagement</w:t>
      </w:r>
      <w:proofErr w:type="spellEnd"/>
      <w:r>
        <w:t xml:space="preserve"> Service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306E1D9" w14:textId="77777777" w:rsidR="00E9750A" w:rsidRDefault="00A16F12">
      <w:pPr>
        <w:pStyle w:val="Heading3"/>
      </w:pPr>
      <w:bookmarkStart w:id="303" w:name="_Toc114134605"/>
      <w:bookmarkStart w:id="304" w:name="_Toc120681544"/>
      <w:bookmarkStart w:id="305" w:name="_Toc100939935"/>
      <w:bookmarkStart w:id="306" w:name="_Toc112937848"/>
      <w:bookmarkStart w:id="307" w:name="_Toc104546801"/>
      <w:bookmarkStart w:id="308" w:name="_Toc97037726"/>
      <w:bookmarkStart w:id="309" w:name="_Toc73042447"/>
      <w:bookmarkStart w:id="310" w:name="_Toc97034849"/>
      <w:bookmarkStart w:id="311" w:name="_Toc72766422"/>
      <w:bookmarkStart w:id="312" w:name="_Toc81242791"/>
      <w:bookmarkStart w:id="313" w:name="_Toc94020319"/>
      <w:bookmarkStart w:id="314" w:name="_Toc72766995"/>
      <w:bookmarkStart w:id="315" w:name="_Toc89426534"/>
      <w:bookmarkStart w:id="316" w:name="_Toc133434731"/>
      <w:bookmarkStart w:id="317" w:name="_Toc138693914"/>
      <w:bookmarkStart w:id="318" w:name="_Toc148535624"/>
      <w:bookmarkStart w:id="319" w:name="_Toc162009115"/>
      <w:bookmarkStart w:id="320" w:name="_Toc170160876"/>
      <w:bookmarkStart w:id="321" w:name="_Toc175843923"/>
      <w:bookmarkStart w:id="322" w:name="_Toc180485625"/>
      <w:bookmarkStart w:id="323" w:name="_Toc185517756"/>
      <w:bookmarkStart w:id="324" w:name="_Toc192875164"/>
      <w:bookmarkStart w:id="325" w:name="_Toc209529817"/>
      <w:r>
        <w:t>4.2.1</w:t>
      </w:r>
      <w:r>
        <w:tab/>
        <w:t>Service Description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A131680" w14:textId="77777777" w:rsidR="00E9750A" w:rsidRDefault="00A16F12">
      <w:pPr>
        <w:pStyle w:val="Heading4"/>
      </w:pPr>
      <w:bookmarkStart w:id="326" w:name="_Toc50031910"/>
      <w:bookmarkStart w:id="327" w:name="_Toc51762830"/>
      <w:bookmarkStart w:id="328" w:name="_Toc94020320"/>
      <w:bookmarkStart w:id="329" w:name="_Toc81244729"/>
      <w:bookmarkStart w:id="330" w:name="_Toc120681545"/>
      <w:bookmarkStart w:id="331" w:name="_Toc100939936"/>
      <w:bookmarkStart w:id="332" w:name="_Toc36102395"/>
      <w:bookmarkStart w:id="333" w:name="_Toc34266224"/>
      <w:bookmarkStart w:id="334" w:name="_Toc97037727"/>
      <w:bookmarkStart w:id="335" w:name="_Toc114134606"/>
      <w:bookmarkStart w:id="336" w:name="_Toc43563437"/>
      <w:bookmarkStart w:id="337" w:name="_Toc89426535"/>
      <w:bookmarkStart w:id="338" w:name="_Toc73564345"/>
      <w:bookmarkStart w:id="339" w:name="_Toc56640897"/>
      <w:bookmarkStart w:id="340" w:name="_Toc112937849"/>
      <w:bookmarkStart w:id="341" w:name="_Toc97034850"/>
      <w:bookmarkStart w:id="342" w:name="_Toc45133980"/>
      <w:bookmarkStart w:id="343" w:name="_Toc66231733"/>
      <w:bookmarkStart w:id="344" w:name="_Toc68168894"/>
      <w:bookmarkStart w:id="345" w:name="_Toc59017865"/>
      <w:bookmarkStart w:id="346" w:name="_Toc28012754"/>
      <w:bookmarkStart w:id="347" w:name="_Toc70550540"/>
      <w:bookmarkStart w:id="348" w:name="_Toc104546802"/>
      <w:bookmarkStart w:id="349" w:name="_Toc133434732"/>
      <w:bookmarkStart w:id="350" w:name="_Toc138693915"/>
      <w:bookmarkStart w:id="351" w:name="_Toc148535625"/>
      <w:bookmarkStart w:id="352" w:name="_Toc162009116"/>
      <w:bookmarkStart w:id="353" w:name="_Toc170160877"/>
      <w:bookmarkStart w:id="354" w:name="_Toc175843924"/>
      <w:bookmarkStart w:id="355" w:name="_Toc180485626"/>
      <w:bookmarkStart w:id="356" w:name="_Toc185517757"/>
      <w:bookmarkStart w:id="357" w:name="_Toc192875165"/>
      <w:bookmarkStart w:id="358" w:name="_Toc209529818"/>
      <w:r>
        <w:t>4.2.</w:t>
      </w:r>
      <w:r>
        <w:rPr>
          <w:rFonts w:hint="eastAsia"/>
          <w:lang w:eastAsia="zh-CN"/>
        </w:rPr>
        <w:t>1</w:t>
      </w:r>
      <w:r>
        <w:rPr>
          <w:lang w:eastAsia="zh-CN"/>
        </w:rPr>
        <w:t>.1</w:t>
      </w:r>
      <w:r>
        <w:tab/>
      </w:r>
      <w:r>
        <w:rPr>
          <w:rFonts w:hint="eastAsia"/>
          <w:lang w:eastAsia="zh-CN"/>
        </w:rPr>
        <w:t>Overview</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C4FD1B4" w14:textId="77777777" w:rsidR="00832B49" w:rsidRDefault="00832B49" w:rsidP="00832B49">
      <w:bookmarkStart w:id="359" w:name="_Toc89426536"/>
      <w:bookmarkStart w:id="360" w:name="_Toc94020321"/>
      <w:bookmarkStart w:id="361" w:name="_Toc97034851"/>
      <w:bookmarkStart w:id="362" w:name="_Toc97037728"/>
      <w:bookmarkStart w:id="363" w:name="_Toc100939937"/>
      <w:bookmarkStart w:id="364" w:name="_Toc104546803"/>
      <w:bookmarkStart w:id="365" w:name="_Toc112937850"/>
      <w:bookmarkStart w:id="366" w:name="_Toc114134607"/>
      <w:bookmarkStart w:id="367" w:name="_Toc120681546"/>
      <w:bookmarkStart w:id="368" w:name="_Toc50031911"/>
      <w:bookmarkStart w:id="369" w:name="_Toc43563438"/>
      <w:bookmarkStart w:id="370" w:name="_Toc34266225"/>
      <w:bookmarkStart w:id="371" w:name="_Toc28012755"/>
      <w:bookmarkStart w:id="372" w:name="_Toc45133981"/>
      <w:bookmarkStart w:id="373" w:name="_Toc36102396"/>
      <w:bookmarkStart w:id="374" w:name="_Toc70550541"/>
      <w:bookmarkStart w:id="375" w:name="_Toc59017866"/>
      <w:bookmarkStart w:id="376" w:name="_Toc68168895"/>
      <w:bookmarkStart w:id="377" w:name="_Toc66231734"/>
      <w:bookmarkStart w:id="378" w:name="_Toc81244730"/>
      <w:bookmarkStart w:id="379" w:name="_Toc73564346"/>
      <w:bookmarkStart w:id="380" w:name="_Toc56640898"/>
      <w:bookmarkStart w:id="381" w:name="_Toc51762831"/>
      <w:bookmarkStart w:id="382" w:name="_Toc133434733"/>
      <w:bookmarkStart w:id="383" w:name="_Toc138693916"/>
      <w:bookmarkStart w:id="384" w:name="_Toc148535626"/>
      <w:r>
        <w:t xml:space="preserve">The </w:t>
      </w:r>
      <w:proofErr w:type="spellStart"/>
      <w:r>
        <w:t>Nadrf_DataManagement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385" w:name="_Toc162009117"/>
      <w:bookmarkStart w:id="386" w:name="_Toc170160878"/>
      <w:bookmarkStart w:id="387" w:name="_Toc175843925"/>
      <w:bookmarkStart w:id="388" w:name="_Toc180485627"/>
      <w:bookmarkStart w:id="389" w:name="_Toc185517758"/>
      <w:bookmarkStart w:id="390" w:name="_Toc192875166"/>
      <w:bookmarkStart w:id="391" w:name="_Toc209529819"/>
      <w:r>
        <w:t>4.2.</w:t>
      </w:r>
      <w:r>
        <w:rPr>
          <w:rFonts w:hint="eastAsia"/>
        </w:rPr>
        <w:t>1</w:t>
      </w:r>
      <w:r>
        <w:t>.2</w:t>
      </w:r>
      <w:r>
        <w:rPr>
          <w:rFonts w:hint="eastAsia"/>
        </w:rPr>
        <w:tab/>
      </w:r>
      <w:r>
        <w:t>Service Architecture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Pr>
          <w:lang w:val="en-US"/>
        </w:rPr>
        <w:t xml:space="preserve"> </w:t>
      </w:r>
      <w:r>
        <w:t>Analytics Data Repository Function (ADRF).</w:t>
      </w:r>
    </w:p>
    <w:p w14:paraId="3ADD39F1" w14:textId="77777777" w:rsidR="00E9750A" w:rsidRDefault="00A16F12">
      <w:r>
        <w:t xml:space="preserve">Known consumers of the </w:t>
      </w:r>
      <w:proofErr w:type="spellStart"/>
      <w:r>
        <w:t>Nadrf_DataManagement</w:t>
      </w:r>
      <w:proofErr w:type="spellEnd"/>
      <w:r>
        <w:t xml:space="preserve">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 xml:space="preserve">The </w:t>
      </w:r>
      <w:proofErr w:type="spellStart"/>
      <w:r>
        <w:t>Nadrf_DataManagement</w:t>
      </w:r>
      <w:proofErr w:type="spellEnd"/>
      <w:r>
        <w:t xml:space="preserve">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75pt;height:105.15pt;mso-width-percent:0;mso-height-percent:0;mso-width-percent:0;mso-height-percent:0" o:ole="">
            <v:imagedata r:id="rId12" o:title=""/>
          </v:shape>
          <o:OLEObject Type="Embed" ProgID="Visio.Drawing.15" ShapeID="_x0000_i1026" DrawAspect="Content" ObjectID="_1820237053" r:id="rId13"/>
        </w:object>
      </w:r>
    </w:p>
    <w:p w14:paraId="53FEC700" w14:textId="77777777" w:rsidR="00E9750A" w:rsidRDefault="00A16F12">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7pt;height:120.15pt;mso-width-percent:0;mso-height-percent:0;mso-width-percent:0;mso-height-percent:0" o:ole="">
            <v:imagedata r:id="rId14" o:title=""/>
          </v:shape>
          <o:OLEObject Type="Embed" ProgID="Visio.Drawing.15" ShapeID="_x0000_i1027" DrawAspect="Content" ObjectID="_1820237054" r:id="rId15"/>
        </w:object>
      </w:r>
    </w:p>
    <w:p w14:paraId="5E8CC08C" w14:textId="77777777" w:rsidR="00E9750A" w:rsidRDefault="00A16F12">
      <w:pPr>
        <w:pStyle w:val="TF"/>
      </w:pPr>
      <w:r>
        <w:t xml:space="preserve">Figure 4.2.1.2-2: </w:t>
      </w:r>
      <w:bookmarkStart w:id="392" w:name="_Hlk68599672"/>
      <w:proofErr w:type="spellStart"/>
      <w:r>
        <w:t>Nadrf_DataManagement</w:t>
      </w:r>
      <w:proofErr w:type="spellEnd"/>
      <w:r>
        <w:t xml:space="preserve"> service </w:t>
      </w:r>
      <w:bookmarkEnd w:id="392"/>
      <w:r>
        <w:t>architecture, reference point representation</w:t>
      </w:r>
    </w:p>
    <w:p w14:paraId="58C3AFF9" w14:textId="77777777" w:rsidR="00E9750A" w:rsidRDefault="00A16F12">
      <w:pPr>
        <w:pStyle w:val="Heading4"/>
        <w:rPr>
          <w:lang w:val="en-US"/>
        </w:rPr>
      </w:pPr>
      <w:bookmarkStart w:id="393" w:name="_Toc28012756"/>
      <w:bookmarkStart w:id="394" w:name="_Toc34266226"/>
      <w:bookmarkStart w:id="395" w:name="_Toc36102397"/>
      <w:bookmarkStart w:id="396" w:name="_Toc43563439"/>
      <w:bookmarkStart w:id="397" w:name="_Toc45133982"/>
      <w:bookmarkStart w:id="398" w:name="_Toc50031912"/>
      <w:bookmarkStart w:id="399" w:name="_Toc51762832"/>
      <w:bookmarkStart w:id="400" w:name="_Toc56640899"/>
      <w:bookmarkStart w:id="401" w:name="_Toc59017867"/>
      <w:bookmarkStart w:id="402" w:name="_Toc66231735"/>
      <w:bookmarkStart w:id="403" w:name="_Toc68168896"/>
      <w:bookmarkStart w:id="404" w:name="_Toc70550542"/>
      <w:bookmarkStart w:id="405" w:name="_Toc73564347"/>
      <w:bookmarkStart w:id="406" w:name="_Toc81244731"/>
      <w:bookmarkStart w:id="407" w:name="_Toc89426537"/>
      <w:bookmarkStart w:id="408" w:name="_Toc94020322"/>
      <w:bookmarkStart w:id="409" w:name="_Toc97034852"/>
      <w:bookmarkStart w:id="410" w:name="_Toc97037729"/>
      <w:bookmarkStart w:id="411" w:name="_Toc100939938"/>
      <w:bookmarkStart w:id="412" w:name="_Toc104546804"/>
      <w:bookmarkStart w:id="413" w:name="_Toc112937851"/>
      <w:bookmarkStart w:id="414" w:name="_Toc114134608"/>
      <w:bookmarkStart w:id="415" w:name="_Toc120681547"/>
      <w:bookmarkStart w:id="416" w:name="_Toc133434734"/>
      <w:bookmarkStart w:id="417" w:name="_Toc138693917"/>
      <w:bookmarkStart w:id="418" w:name="_Toc148535627"/>
      <w:bookmarkStart w:id="419" w:name="_Toc162009118"/>
      <w:bookmarkStart w:id="420" w:name="_Toc170160879"/>
      <w:bookmarkStart w:id="421" w:name="_Toc175843926"/>
      <w:bookmarkStart w:id="422" w:name="_Toc180485628"/>
      <w:bookmarkStart w:id="423" w:name="_Toc185517759"/>
      <w:bookmarkStart w:id="424" w:name="_Toc192875167"/>
      <w:bookmarkStart w:id="425" w:name="_Toc209529820"/>
      <w:r>
        <w:rPr>
          <w:lang w:val="en-US"/>
        </w:rPr>
        <w:lastRenderedPageBreak/>
        <w:t>4.2.</w:t>
      </w:r>
      <w:r>
        <w:rPr>
          <w:rFonts w:hint="eastAsia"/>
          <w:lang w:val="en-US" w:eastAsia="zh-CN"/>
        </w:rPr>
        <w:t>1.3</w:t>
      </w:r>
      <w:r>
        <w:rPr>
          <w:lang w:val="en-US"/>
        </w:rPr>
        <w:tab/>
        <w:t>Network Functions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642B99F" w14:textId="77777777" w:rsidR="00E9750A" w:rsidRDefault="00A16F12">
      <w:pPr>
        <w:pStyle w:val="Heading5"/>
        <w:rPr>
          <w:lang w:eastAsia="zh-CN"/>
        </w:rPr>
      </w:pPr>
      <w:bookmarkStart w:id="426" w:name="_Toc28012757"/>
      <w:bookmarkStart w:id="427" w:name="_Toc34266227"/>
      <w:bookmarkStart w:id="428" w:name="_Toc36102398"/>
      <w:bookmarkStart w:id="429" w:name="_Toc43563440"/>
      <w:bookmarkStart w:id="430" w:name="_Toc45133983"/>
      <w:bookmarkStart w:id="431" w:name="_Toc50031913"/>
      <w:bookmarkStart w:id="432" w:name="_Toc51762833"/>
      <w:bookmarkStart w:id="433" w:name="_Toc56640900"/>
      <w:bookmarkStart w:id="434" w:name="_Toc59017868"/>
      <w:bookmarkStart w:id="435" w:name="_Toc66231736"/>
      <w:bookmarkStart w:id="436" w:name="_Toc68168897"/>
      <w:bookmarkStart w:id="437" w:name="_Toc70550543"/>
      <w:bookmarkStart w:id="438" w:name="_Toc73564348"/>
      <w:bookmarkStart w:id="439" w:name="_Toc81244732"/>
      <w:bookmarkStart w:id="440" w:name="_Toc89426538"/>
      <w:bookmarkStart w:id="441" w:name="_Toc94020323"/>
      <w:bookmarkStart w:id="442" w:name="_Toc97034853"/>
      <w:bookmarkStart w:id="443" w:name="_Toc97037730"/>
      <w:bookmarkStart w:id="444" w:name="_Toc100939939"/>
      <w:bookmarkStart w:id="445" w:name="_Toc104546805"/>
      <w:bookmarkStart w:id="446" w:name="_Toc112937852"/>
      <w:bookmarkStart w:id="447" w:name="_Toc114134609"/>
      <w:bookmarkStart w:id="448" w:name="_Toc120681548"/>
      <w:bookmarkStart w:id="449" w:name="_Toc133434735"/>
      <w:bookmarkStart w:id="450" w:name="_Toc138693918"/>
      <w:bookmarkStart w:id="451" w:name="_Toc148535628"/>
      <w:bookmarkStart w:id="452" w:name="_Toc162009119"/>
      <w:bookmarkStart w:id="453" w:name="_Toc170160880"/>
      <w:bookmarkStart w:id="454" w:name="_Toc175843927"/>
      <w:bookmarkStart w:id="455" w:name="_Toc180485629"/>
      <w:bookmarkStart w:id="456" w:name="_Toc185517760"/>
      <w:bookmarkStart w:id="457" w:name="_Toc192875168"/>
      <w:bookmarkStart w:id="458" w:name="_Toc209529821"/>
      <w:r>
        <w:t>4.2.</w:t>
      </w:r>
      <w:r>
        <w:rPr>
          <w:rFonts w:hint="eastAsia"/>
          <w:lang w:eastAsia="zh-CN"/>
        </w:rPr>
        <w:t>1.3.1</w:t>
      </w:r>
      <w:r>
        <w:tab/>
      </w:r>
      <w:bookmarkEnd w:id="426"/>
      <w:bookmarkEnd w:id="427"/>
      <w:bookmarkEnd w:id="428"/>
      <w:bookmarkEnd w:id="429"/>
      <w:bookmarkEnd w:id="430"/>
      <w:bookmarkEnd w:id="431"/>
      <w:bookmarkEnd w:id="432"/>
      <w:bookmarkEnd w:id="433"/>
      <w:bookmarkEnd w:id="434"/>
      <w:bookmarkEnd w:id="435"/>
      <w:bookmarkEnd w:id="436"/>
      <w:bookmarkEnd w:id="437"/>
      <w:bookmarkEnd w:id="438"/>
      <w:r>
        <w:t>Analytics Data Repository Function (ADRF)</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6CC0D71E" w14:textId="77777777" w:rsidR="00832B49" w:rsidRDefault="00832B49" w:rsidP="00832B49">
      <w:bookmarkStart w:id="459" w:name="_Toc28012758"/>
      <w:bookmarkStart w:id="460" w:name="_Toc34266228"/>
      <w:bookmarkStart w:id="461" w:name="_Toc36102399"/>
      <w:bookmarkStart w:id="462" w:name="_Toc43563441"/>
      <w:bookmarkStart w:id="463" w:name="_Toc45133984"/>
      <w:bookmarkStart w:id="464" w:name="_Toc50031914"/>
      <w:bookmarkStart w:id="465" w:name="_Toc51762834"/>
      <w:bookmarkStart w:id="466" w:name="_Toc56640901"/>
      <w:bookmarkStart w:id="467" w:name="_Toc59017869"/>
      <w:bookmarkStart w:id="468" w:name="_Toc66231737"/>
      <w:bookmarkStart w:id="469" w:name="_Toc68168898"/>
      <w:bookmarkStart w:id="470" w:name="_Toc70550544"/>
      <w:bookmarkStart w:id="471" w:name="_Toc73564349"/>
      <w:bookmarkStart w:id="472" w:name="_Toc81244733"/>
      <w:bookmarkStart w:id="473" w:name="_Toc89426539"/>
      <w:bookmarkStart w:id="474" w:name="_Toc94020324"/>
      <w:bookmarkStart w:id="475" w:name="_Toc97034854"/>
      <w:bookmarkStart w:id="476" w:name="_Toc97037731"/>
      <w:bookmarkStart w:id="477" w:name="_Toc100939940"/>
      <w:bookmarkStart w:id="478" w:name="_Toc104546806"/>
      <w:bookmarkStart w:id="479" w:name="_Toc112937853"/>
      <w:bookmarkStart w:id="480" w:name="_Toc114134610"/>
      <w:bookmarkStart w:id="481" w:name="_Toc120681549"/>
      <w:bookmarkStart w:id="482" w:name="_Toc133434736"/>
      <w:bookmarkStart w:id="483" w:name="_Toc138693919"/>
      <w:bookmarkStart w:id="484"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485" w:name="_Toc162009120"/>
      <w:bookmarkStart w:id="486" w:name="_Toc170160881"/>
      <w:bookmarkStart w:id="487" w:name="_Toc175843928"/>
      <w:bookmarkStart w:id="488" w:name="_Toc180485630"/>
      <w:bookmarkStart w:id="489" w:name="_Toc185517761"/>
      <w:bookmarkStart w:id="490" w:name="_Toc192875169"/>
      <w:bookmarkStart w:id="491" w:name="_Toc209529822"/>
      <w:r>
        <w:t>4.2.</w:t>
      </w:r>
      <w:r>
        <w:rPr>
          <w:lang w:eastAsia="zh-CN"/>
        </w:rPr>
        <w:t>1.3.2</w:t>
      </w:r>
      <w:r>
        <w:tab/>
      </w:r>
      <w:r>
        <w:rPr>
          <w:lang w:eastAsia="zh-CN"/>
        </w:rPr>
        <w:t>NF Service Consumers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492" w:name="_Toc73042448"/>
      <w:bookmarkStart w:id="493" w:name="_Toc72766996"/>
      <w:bookmarkStart w:id="494" w:name="_Toc72766423"/>
      <w:bookmarkStart w:id="495" w:name="_Toc81242792"/>
      <w:bookmarkStart w:id="496" w:name="_Toc89426540"/>
      <w:bookmarkStart w:id="497" w:name="_Toc94020325"/>
      <w:bookmarkStart w:id="498" w:name="_Toc97034855"/>
      <w:bookmarkStart w:id="499" w:name="_Toc97037732"/>
      <w:bookmarkStart w:id="500" w:name="_Toc100939941"/>
      <w:bookmarkStart w:id="501" w:name="_Toc104546807"/>
      <w:bookmarkStart w:id="502" w:name="_Toc112937854"/>
      <w:bookmarkStart w:id="503" w:name="_Toc114134611"/>
      <w:bookmarkStart w:id="504" w:name="_Toc120681550"/>
      <w:bookmarkStart w:id="505" w:name="_Toc133434737"/>
      <w:bookmarkStart w:id="506" w:name="_Toc138693920"/>
      <w:bookmarkStart w:id="507" w:name="_Toc148535630"/>
      <w:bookmarkStart w:id="508" w:name="_Toc162009121"/>
      <w:bookmarkStart w:id="509" w:name="_Toc170160882"/>
      <w:bookmarkStart w:id="510" w:name="_Toc175843929"/>
      <w:bookmarkStart w:id="511" w:name="_Toc180485631"/>
      <w:bookmarkStart w:id="512" w:name="_Toc185517762"/>
      <w:bookmarkStart w:id="513" w:name="_Toc192875170"/>
      <w:bookmarkStart w:id="514" w:name="_Toc209529823"/>
      <w:r>
        <w:t>4.2.2</w:t>
      </w:r>
      <w:r>
        <w:tab/>
        <w:t>Service Operations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B0C48A1" w14:textId="77777777" w:rsidR="00E9750A" w:rsidRDefault="00A16F12">
      <w:pPr>
        <w:pStyle w:val="Heading4"/>
      </w:pPr>
      <w:bookmarkStart w:id="515" w:name="_Toc72766424"/>
      <w:bookmarkStart w:id="516" w:name="_Toc72766997"/>
      <w:bookmarkStart w:id="517" w:name="_Toc73042449"/>
      <w:bookmarkStart w:id="518" w:name="_Toc81242793"/>
      <w:bookmarkStart w:id="519" w:name="_Toc89426541"/>
      <w:bookmarkStart w:id="520" w:name="_Toc94020326"/>
      <w:bookmarkStart w:id="521" w:name="_Toc97034856"/>
      <w:bookmarkStart w:id="522" w:name="_Toc97037733"/>
      <w:bookmarkStart w:id="523" w:name="_Toc100939942"/>
      <w:bookmarkStart w:id="524" w:name="_Toc104546808"/>
      <w:bookmarkStart w:id="525" w:name="_Toc112937855"/>
      <w:bookmarkStart w:id="526" w:name="_Toc114134612"/>
      <w:bookmarkStart w:id="527" w:name="_Toc120681551"/>
      <w:bookmarkStart w:id="528" w:name="_Toc133434738"/>
      <w:bookmarkStart w:id="529" w:name="_Toc138693921"/>
      <w:bookmarkStart w:id="530" w:name="_Toc148535631"/>
      <w:bookmarkStart w:id="531" w:name="_Toc162009122"/>
      <w:bookmarkStart w:id="532" w:name="_Toc170160883"/>
      <w:bookmarkStart w:id="533" w:name="_Toc175843930"/>
      <w:bookmarkStart w:id="534" w:name="_Toc180485632"/>
      <w:bookmarkStart w:id="535" w:name="_Toc185517763"/>
      <w:bookmarkStart w:id="536" w:name="_Toc192875171"/>
      <w:bookmarkStart w:id="537" w:name="_Toc209529824"/>
      <w:r>
        <w:t>4.2.2.1</w:t>
      </w:r>
      <w:r>
        <w:tab/>
        <w:t>Introduction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14B4625"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4.2.</w:t>
      </w:r>
      <w:r>
        <w:rPr>
          <w:rFonts w:eastAsia="ＭＳ 明朝"/>
          <w:lang w:val="en-US"/>
        </w:rPr>
        <w:t>2.1</w:t>
      </w:r>
      <w:r>
        <w:rPr>
          <w:rFonts w:eastAsia="ＭＳ 明朝"/>
        </w:rPr>
        <w:t xml:space="preserve">-1: Operations of the </w:t>
      </w:r>
      <w:proofErr w:type="spellStart"/>
      <w:r>
        <w:t>Nadrf_DataManagement</w:t>
      </w:r>
      <w:proofErr w:type="spellEnd"/>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proofErr w:type="spellStart"/>
            <w:r>
              <w:rPr>
                <w:rFonts w:hint="eastAsia"/>
              </w:rPr>
              <w:t>Nadrf_DataManagement_StorageRequest</w:t>
            </w:r>
            <w:proofErr w:type="spellEnd"/>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proofErr w:type="spellStart"/>
            <w:r>
              <w:rPr>
                <w:rFonts w:hint="eastAsia"/>
              </w:rPr>
              <w:t>Nadrf_DataManagement_StorageSubscriptionRequest</w:t>
            </w:r>
            <w:proofErr w:type="spellEnd"/>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proofErr w:type="spellStart"/>
            <w:r>
              <w:rPr>
                <w:rFonts w:hint="eastAsia"/>
              </w:rPr>
              <w:t>Nadrf_DataManagement_StorageSubscriptionRemoval</w:t>
            </w:r>
            <w:proofErr w:type="spellEnd"/>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proofErr w:type="spellStart"/>
            <w:r>
              <w:rPr>
                <w:rFonts w:hint="eastAsia"/>
              </w:rPr>
              <w:t>Nadrf_DataManagement_RetrievalRequest</w:t>
            </w:r>
            <w:proofErr w:type="spellEnd"/>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proofErr w:type="spellStart"/>
            <w:r>
              <w:rPr>
                <w:rFonts w:hint="eastAsia"/>
              </w:rPr>
              <w:t>Nadrf_DataManagement_RetrievalSubscribe</w:t>
            </w:r>
            <w:proofErr w:type="spellEnd"/>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proofErr w:type="spellStart"/>
            <w:r>
              <w:rPr>
                <w:rFonts w:hint="eastAsia"/>
              </w:rPr>
              <w:t>Nadrf_DataManagement_RetrievalUnsubscribe</w:t>
            </w:r>
            <w:proofErr w:type="spellEnd"/>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proofErr w:type="spellStart"/>
            <w:r>
              <w:t>Nadrf_DataManagement_RetrievalNotify</w:t>
            </w:r>
            <w:proofErr w:type="spellEnd"/>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proofErr w:type="spellStart"/>
            <w:r>
              <w:t>Nadrf_DataManagement_Delete</w:t>
            </w:r>
            <w:proofErr w:type="spellEnd"/>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538" w:name="_Toc114134613"/>
      <w:bookmarkStart w:id="539" w:name="_Toc120681552"/>
      <w:bookmarkStart w:id="540" w:name="_Toc100939943"/>
      <w:bookmarkStart w:id="541" w:name="_Toc97037734"/>
      <w:bookmarkStart w:id="542" w:name="_Toc112937856"/>
      <w:bookmarkStart w:id="543" w:name="_Toc104546809"/>
      <w:bookmarkStart w:id="544" w:name="_Toc89426542"/>
      <w:bookmarkStart w:id="545" w:name="_Toc94020327"/>
      <w:bookmarkStart w:id="546" w:name="_Toc97034857"/>
      <w:bookmarkStart w:id="547" w:name="_Toc133434739"/>
      <w:bookmarkStart w:id="548" w:name="_Toc138693922"/>
      <w:bookmarkStart w:id="549" w:name="_Toc148535632"/>
      <w:bookmarkStart w:id="550" w:name="_Toc162009123"/>
      <w:bookmarkStart w:id="551" w:name="_Toc170160884"/>
      <w:bookmarkStart w:id="552" w:name="_Toc175843931"/>
      <w:bookmarkStart w:id="553" w:name="_Toc180485633"/>
      <w:bookmarkStart w:id="554" w:name="_Toc185517764"/>
      <w:bookmarkStart w:id="555" w:name="_Toc192875172"/>
      <w:bookmarkStart w:id="556" w:name="_Toc209529825"/>
      <w:bookmarkStart w:id="557" w:name="_Toc67903508"/>
      <w:bookmarkStart w:id="558" w:name="_Toc510696592"/>
      <w:bookmarkStart w:id="559" w:name="_Toc35971384"/>
      <w:bookmarkStart w:id="560" w:name="_Toc73173215"/>
      <w:bookmarkStart w:id="561" w:name="_Toc76110434"/>
      <w:bookmarkStart w:id="562" w:name="_Toc72766425"/>
      <w:bookmarkStart w:id="563" w:name="_Toc35971399"/>
      <w:bookmarkStart w:id="564" w:name="_Toc68594633"/>
      <w:bookmarkStart w:id="565" w:name="_Toc81242794"/>
      <w:bookmarkStart w:id="566" w:name="_Toc72766998"/>
      <w:bookmarkStart w:id="567" w:name="_Toc73042450"/>
      <w:bookmarkStart w:id="568" w:name="_Toc510696608"/>
      <w:r>
        <w:lastRenderedPageBreak/>
        <w:t>4.2.2.2</w:t>
      </w:r>
      <w:r>
        <w:tab/>
      </w:r>
      <w:proofErr w:type="spellStart"/>
      <w:r>
        <w:t>Nadrf_DataManagement_StorageRequest</w:t>
      </w:r>
      <w:proofErr w:type="spellEnd"/>
      <w:r>
        <w:t xml:space="preserve"> service operation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245225D" w14:textId="77777777" w:rsidR="00E9750A" w:rsidRDefault="00A16F12">
      <w:pPr>
        <w:pStyle w:val="Heading5"/>
      </w:pPr>
      <w:bookmarkStart w:id="569" w:name="_Toc97034858"/>
      <w:bookmarkStart w:id="570" w:name="_Toc97037735"/>
      <w:bookmarkStart w:id="571" w:name="_Toc104546810"/>
      <w:bookmarkStart w:id="572" w:name="_Toc112937857"/>
      <w:bookmarkStart w:id="573" w:name="_Toc94020328"/>
      <w:bookmarkStart w:id="574" w:name="_Toc100939944"/>
      <w:bookmarkStart w:id="575" w:name="_Toc120681553"/>
      <w:bookmarkStart w:id="576" w:name="_Toc114134614"/>
      <w:bookmarkStart w:id="577" w:name="_Toc89426543"/>
      <w:bookmarkStart w:id="578" w:name="_Toc133434740"/>
      <w:bookmarkStart w:id="579" w:name="_Toc138693923"/>
      <w:bookmarkStart w:id="580" w:name="_Toc148535633"/>
      <w:bookmarkStart w:id="581" w:name="_Toc162009124"/>
      <w:bookmarkStart w:id="582" w:name="_Toc170160885"/>
      <w:bookmarkStart w:id="583" w:name="_Toc175843932"/>
      <w:bookmarkStart w:id="584" w:name="_Toc180485634"/>
      <w:bookmarkStart w:id="585" w:name="_Toc185517765"/>
      <w:bookmarkStart w:id="586" w:name="_Toc192875173"/>
      <w:bookmarkStart w:id="587" w:name="_Toc209529826"/>
      <w:r>
        <w:t>4.2.2.2.1</w:t>
      </w:r>
      <w:r>
        <w:tab/>
        <w:t>General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1442A4C" w14:textId="77777777" w:rsidR="00E9750A" w:rsidRDefault="00A16F12">
      <w:r>
        <w:t xml:space="preserve">The </w:t>
      </w:r>
      <w:proofErr w:type="spellStart"/>
      <w:r>
        <w:t>Nadrf_DataManagement_StorageRequest</w:t>
      </w:r>
      <w:proofErr w:type="spellEnd"/>
      <w:r>
        <w:t xml:space="preserve"> service operation is used by an NF service consumer to store data or analytics.</w:t>
      </w:r>
    </w:p>
    <w:p w14:paraId="7F175749" w14:textId="77777777" w:rsidR="00E9750A" w:rsidRDefault="00A16F12">
      <w:pPr>
        <w:pStyle w:val="Heading5"/>
      </w:pPr>
      <w:bookmarkStart w:id="588" w:name="_Toc112937858"/>
      <w:bookmarkStart w:id="589" w:name="_Toc120681554"/>
      <w:bookmarkStart w:id="590" w:name="_Toc97037736"/>
      <w:bookmarkStart w:id="591" w:name="_Toc89426544"/>
      <w:bookmarkStart w:id="592" w:name="_Toc100939945"/>
      <w:bookmarkStart w:id="593" w:name="_Toc114134615"/>
      <w:bookmarkStart w:id="594" w:name="_Toc104546811"/>
      <w:bookmarkStart w:id="595" w:name="_Toc97034859"/>
      <w:bookmarkStart w:id="596" w:name="_Toc94020329"/>
      <w:bookmarkStart w:id="597" w:name="_Toc133434741"/>
      <w:bookmarkStart w:id="598" w:name="_Toc138693924"/>
      <w:bookmarkStart w:id="599" w:name="_Toc148535634"/>
      <w:bookmarkStart w:id="600" w:name="_Toc162009125"/>
      <w:bookmarkStart w:id="601" w:name="_Toc170160886"/>
      <w:bookmarkStart w:id="602" w:name="_Toc175843933"/>
      <w:bookmarkStart w:id="603" w:name="_Toc180485635"/>
      <w:bookmarkStart w:id="604" w:name="_Toc185517766"/>
      <w:bookmarkStart w:id="605" w:name="_Toc192875174"/>
      <w:bookmarkStart w:id="606" w:name="_Toc209529827"/>
      <w:r>
        <w:t>4.2.2.2.2</w:t>
      </w:r>
      <w:r>
        <w:tab/>
        <w:t>Request Storage of data or analytics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4pt;height:150.2pt;mso-width-percent:0;mso-height-percent:0;mso-width-percent:0;mso-height-percent:0" o:ole="">
            <v:imagedata r:id="rId16" o:title=""/>
          </v:shape>
          <o:OLEObject Type="Embed" ProgID="Visio.Drawing.15" ShapeID="_x0000_i1028" DrawAspect="Content" ObjectID="_1820237055"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representing the "ADRF Data Store Records" resource, as shown in figure 4.2.2.2.2-1,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w:t>
      </w:r>
      <w:proofErr w:type="spellStart"/>
      <w:r>
        <w:t>anaNotifications</w:t>
      </w:r>
      <w:proofErr w:type="spellEnd"/>
      <w:r>
        <w:t>" attribute together with the corresponding subscription information within the "</w:t>
      </w:r>
      <w:proofErr w:type="spellStart"/>
      <w:r>
        <w:t>anaSub</w:t>
      </w:r>
      <w:proofErr w:type="spellEnd"/>
      <w:r>
        <w:t>" attribute;</w:t>
      </w:r>
    </w:p>
    <w:p w14:paraId="13AC95DF" w14:textId="77777777" w:rsidR="00E9750A" w:rsidRDefault="00A16F12">
      <w:pPr>
        <w:pStyle w:val="B2"/>
      </w:pPr>
      <w:r>
        <w:t>-</w:t>
      </w:r>
      <w:r>
        <w:tab/>
        <w:t>data subscription notification within the "</w:t>
      </w:r>
      <w:proofErr w:type="spellStart"/>
      <w:r>
        <w:rPr>
          <w:lang w:eastAsia="zh-CN"/>
        </w:rPr>
        <w:t>dataNotif</w:t>
      </w:r>
      <w:proofErr w:type="spellEnd"/>
      <w:r>
        <w:t xml:space="preserve">" attribute together with the corresponding subscription information within the " </w:t>
      </w:r>
      <w:proofErr w:type="spellStart"/>
      <w:r>
        <w:t>dataSub</w:t>
      </w:r>
      <w:proofErr w:type="spellEnd"/>
      <w:r>
        <w:t>"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w:t>
      </w:r>
      <w:proofErr w:type="spellStart"/>
      <w:r>
        <w:t>storeHandl</w:t>
      </w:r>
      <w:proofErr w:type="spellEnd"/>
      <w:r>
        <w:t>" attribute, if the "</w:t>
      </w:r>
      <w:proofErr w:type="spellStart"/>
      <w:r>
        <w:t>EnhDataMgmt</w:t>
      </w:r>
      <w:proofErr w:type="spellEnd"/>
      <w:r>
        <w:t>" feature is supported.</w:t>
      </w:r>
    </w:p>
    <w:p w14:paraId="75B7A164" w14:textId="77777777" w:rsidR="006C7DEC" w:rsidRDefault="006C7DEC" w:rsidP="006C7DEC">
      <w:pPr>
        <w:pStyle w:val="B1"/>
      </w:pPr>
      <w:r>
        <w:t>-</w:t>
      </w:r>
      <w:r>
        <w:tab/>
        <w:t>a data set tag within the "</w:t>
      </w:r>
      <w:proofErr w:type="spellStart"/>
      <w:r>
        <w:t>dataSetTag</w:t>
      </w:r>
      <w:proofErr w:type="spellEnd"/>
      <w:r>
        <w:t>" attribute, if the "</w:t>
      </w:r>
      <w:proofErr w:type="spellStart"/>
      <w:r>
        <w:t>EnhDataMgmt</w:t>
      </w:r>
      <w:proofErr w:type="spellEnd"/>
      <w:r>
        <w:t>" feature is supported;</w:t>
      </w:r>
    </w:p>
    <w:p w14:paraId="037C1C77"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Upon the reception of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and </w:t>
      </w:r>
      <w:proofErr w:type="spellStart"/>
      <w:r>
        <w:t>NadrfDataStoreRecord</w:t>
      </w:r>
      <w:proofErr w:type="spellEnd"/>
      <w:r>
        <w:t xml:space="preserve">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 xml:space="preserve">assign a </w:t>
      </w:r>
      <w:proofErr w:type="spellStart"/>
      <w:r>
        <w:t>storeTransId</w:t>
      </w:r>
      <w:proofErr w:type="spellEnd"/>
      <w:r>
        <w:t>;</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07" w:name="_Toc94020330"/>
      <w:bookmarkStart w:id="608" w:name="_Toc89426545"/>
      <w:bookmarkStart w:id="609" w:name="_Toc97034860"/>
      <w:bookmarkStart w:id="610" w:name="_Toc97037737"/>
      <w:bookmarkStart w:id="611" w:name="_Toc100939946"/>
      <w:bookmarkStart w:id="612" w:name="_Toc104546812"/>
      <w:bookmarkStart w:id="613" w:name="_Toc112937859"/>
      <w:bookmarkStart w:id="614" w:name="_Toc114134616"/>
      <w:bookmarkStart w:id="615" w:name="_Toc120681555"/>
      <w:bookmarkStart w:id="61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 xml:space="preserve">"Individual ADRF Data Store Record" resource and assign a new </w:t>
      </w:r>
      <w:proofErr w:type="spellStart"/>
      <w:r>
        <w:t>storeTransId</w:t>
      </w:r>
      <w:proofErr w:type="spellEnd"/>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617" w:name="_Toc138693925"/>
      <w:bookmarkStart w:id="618" w:name="_Toc148535635"/>
      <w:bookmarkStart w:id="619" w:name="_Toc162009126"/>
      <w:bookmarkStart w:id="620" w:name="_Toc170160887"/>
      <w:bookmarkStart w:id="621" w:name="_Toc175843934"/>
      <w:bookmarkStart w:id="622" w:name="_Toc180485636"/>
      <w:bookmarkStart w:id="623" w:name="_Toc185517767"/>
      <w:bookmarkStart w:id="624" w:name="_Toc192875175"/>
      <w:bookmarkStart w:id="625" w:name="_Toc209529828"/>
      <w:r>
        <w:t>4.2.2.3</w:t>
      </w:r>
      <w:r>
        <w:tab/>
      </w:r>
      <w:proofErr w:type="spellStart"/>
      <w:r>
        <w:t>Nadrf_DataManagement_StorageSubscriptionRequest</w:t>
      </w:r>
      <w:proofErr w:type="spellEnd"/>
      <w:r>
        <w:t xml:space="preserve"> service operation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6C46588C" w14:textId="77777777" w:rsidR="00E9750A" w:rsidRDefault="00A16F12">
      <w:pPr>
        <w:pStyle w:val="Heading5"/>
      </w:pPr>
      <w:bookmarkStart w:id="626" w:name="_Toc89426546"/>
      <w:bookmarkStart w:id="627" w:name="_Toc94020331"/>
      <w:bookmarkStart w:id="628" w:name="_Toc97034861"/>
      <w:bookmarkStart w:id="629" w:name="_Toc97037738"/>
      <w:bookmarkStart w:id="630" w:name="_Toc100939947"/>
      <w:bookmarkStart w:id="631" w:name="_Toc104546813"/>
      <w:bookmarkStart w:id="632" w:name="_Toc112937860"/>
      <w:bookmarkStart w:id="633" w:name="_Toc120681556"/>
      <w:bookmarkStart w:id="634" w:name="_Toc114134617"/>
      <w:bookmarkStart w:id="635" w:name="_Toc133434743"/>
      <w:bookmarkStart w:id="636" w:name="_Toc138693926"/>
      <w:bookmarkStart w:id="637" w:name="_Toc148535636"/>
      <w:bookmarkStart w:id="638" w:name="_Toc162009127"/>
      <w:bookmarkStart w:id="639" w:name="_Toc170160888"/>
      <w:bookmarkStart w:id="640" w:name="_Toc175843935"/>
      <w:bookmarkStart w:id="641" w:name="_Toc180485637"/>
      <w:bookmarkStart w:id="642" w:name="_Toc185517768"/>
      <w:bookmarkStart w:id="643" w:name="_Toc192875176"/>
      <w:bookmarkStart w:id="644" w:name="_Toc209529829"/>
      <w:r>
        <w:t>4.2.2.3.1</w:t>
      </w:r>
      <w: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1BFE785" w14:textId="77777777" w:rsidR="00E9750A" w:rsidRDefault="00A16F12">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645" w:name="_Toc97037739"/>
      <w:bookmarkStart w:id="646" w:name="_Toc120681557"/>
      <w:bookmarkStart w:id="647" w:name="_Toc104546814"/>
      <w:bookmarkStart w:id="648" w:name="_Toc112937861"/>
      <w:bookmarkStart w:id="649" w:name="_Toc100939948"/>
      <w:bookmarkStart w:id="650" w:name="_Toc97034862"/>
      <w:bookmarkStart w:id="651" w:name="_Toc114134618"/>
      <w:bookmarkStart w:id="652" w:name="_Toc94020332"/>
      <w:bookmarkStart w:id="653" w:name="_Toc89426547"/>
      <w:bookmarkStart w:id="654" w:name="_Toc133434744"/>
      <w:bookmarkStart w:id="655" w:name="_Toc138693927"/>
      <w:bookmarkStart w:id="656" w:name="_Toc148535637"/>
      <w:bookmarkStart w:id="657" w:name="_Toc162009128"/>
      <w:bookmarkStart w:id="658" w:name="_Toc170160889"/>
      <w:bookmarkStart w:id="659" w:name="_Toc175843936"/>
      <w:bookmarkStart w:id="660" w:name="_Toc180485638"/>
      <w:bookmarkStart w:id="661" w:name="_Toc185517769"/>
      <w:bookmarkStart w:id="662" w:name="_Toc192875177"/>
      <w:bookmarkStart w:id="663" w:name="_Toc209529830"/>
      <w:r>
        <w:t>4.2.2.3.2</w:t>
      </w:r>
      <w:r>
        <w:tab/>
        <w:t>Requesting subscription and storage of data or analytics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pt;height:150.2pt;mso-width-percent:0;mso-height-percent:0;mso-width-percent:0;mso-height-percent:0" o:ole="">
            <v:imagedata r:id="rId18" o:title=""/>
          </v:shape>
          <o:OLEObject Type="Embed" ProgID="Visio.Drawing.15" ShapeID="_x0000_i1029" DrawAspect="Content" ObjectID="_1820237056"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w:t>
      </w:r>
      <w:proofErr w:type="spellStart"/>
      <w:r>
        <w:t>NadrfDataStoreSubscription</w:t>
      </w:r>
      <w:proofErr w:type="spellEnd"/>
      <w:r>
        <w:t xml:space="preserve">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w:t>
      </w:r>
      <w:proofErr w:type="spellStart"/>
      <w:r>
        <w:t>anaSub</w:t>
      </w:r>
      <w:proofErr w:type="spellEnd"/>
      <w:r>
        <w:t>" attribute;</w:t>
      </w:r>
    </w:p>
    <w:p w14:paraId="7095919E" w14:textId="77777777" w:rsidR="00E9750A" w:rsidRDefault="00A16F12">
      <w:pPr>
        <w:pStyle w:val="B2"/>
      </w:pPr>
      <w:r>
        <w:lastRenderedPageBreak/>
        <w:t>-</w:t>
      </w:r>
      <w:r>
        <w:tab/>
        <w:t>data subscription information within the "</w:t>
      </w:r>
      <w:proofErr w:type="spellStart"/>
      <w:r>
        <w:t>dataSub</w:t>
      </w:r>
      <w:proofErr w:type="spellEnd"/>
      <w:r>
        <w:t>"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w:t>
      </w:r>
      <w:proofErr w:type="spellStart"/>
      <w:r>
        <w:t>targetNfId</w:t>
      </w:r>
      <w:proofErr w:type="spellEnd"/>
      <w:r>
        <w:t>" attribute;</w:t>
      </w:r>
    </w:p>
    <w:p w14:paraId="0E6E22C2" w14:textId="77777777" w:rsidR="00E9750A" w:rsidRDefault="00A16F12">
      <w:pPr>
        <w:pStyle w:val="B2"/>
      </w:pPr>
      <w:r>
        <w:t>-</w:t>
      </w:r>
      <w:r>
        <w:tab/>
        <w:t>DCCF or NWDAF NF set identifier within the "</w:t>
      </w:r>
      <w:proofErr w:type="spellStart"/>
      <w:r>
        <w:t>targetNfSetId</w:t>
      </w:r>
      <w:proofErr w:type="spellEnd"/>
      <w:r>
        <w:t>"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w:t>
      </w:r>
      <w:proofErr w:type="spellStart"/>
      <w:r>
        <w:t>formatInstruct</w:t>
      </w:r>
      <w:proofErr w:type="spellEnd"/>
      <w:r>
        <w:t>" attribute;</w:t>
      </w:r>
    </w:p>
    <w:p w14:paraId="01AF889D" w14:textId="77777777" w:rsidR="00E9750A" w:rsidRDefault="00A16F12">
      <w:pPr>
        <w:pStyle w:val="B1"/>
      </w:pPr>
      <w:r>
        <w:t>-</w:t>
      </w:r>
      <w:r>
        <w:tab/>
        <w:t>processing instructions within the "</w:t>
      </w:r>
      <w:proofErr w:type="spellStart"/>
      <w:r>
        <w:t>procInstruct</w:t>
      </w:r>
      <w:proofErr w:type="spellEnd"/>
      <w:r>
        <w:t>" attribute or the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r>
        <w:t>.</w:t>
      </w:r>
    </w:p>
    <w:p w14:paraId="47C617C2" w14:textId="77777777" w:rsidR="00B22446" w:rsidRDefault="00B22446" w:rsidP="00B22446">
      <w:pPr>
        <w:keepLines/>
        <w:ind w:left="1135" w:hanging="851"/>
        <w:rPr>
          <w:lang w:val="en-US"/>
        </w:rPr>
      </w:pPr>
      <w:bookmarkStart w:id="664" w:name="_Toc100939949"/>
      <w:bookmarkStart w:id="665" w:name="_Toc97037740"/>
      <w:bookmarkStart w:id="666" w:name="_Toc104546815"/>
      <w:bookmarkStart w:id="667" w:name="_Toc89426548"/>
      <w:bookmarkStart w:id="668" w:name="_Toc97034863"/>
      <w:bookmarkStart w:id="669" w:name="_Toc94020333"/>
      <w:bookmarkStart w:id="670" w:name="_Toc112937862"/>
      <w:bookmarkStart w:id="671" w:name="_Toc114134619"/>
      <w:bookmarkStart w:id="672" w:name="_Toc120681558"/>
      <w:bookmarkStart w:id="6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w:t>
      </w:r>
      <w:proofErr w:type="spellStart"/>
      <w:r>
        <w:t>storeHandl</w:t>
      </w:r>
      <w:proofErr w:type="spellEnd"/>
      <w:r>
        <w:t>" attribute, if the "</w:t>
      </w:r>
      <w:proofErr w:type="spellStart"/>
      <w:r>
        <w:t>EnhDataMgmt</w:t>
      </w:r>
      <w:proofErr w:type="spellEnd"/>
      <w:r>
        <w:t>" feature is supported.</w:t>
      </w:r>
    </w:p>
    <w:p w14:paraId="720A8369" w14:textId="77777777" w:rsidR="007D661F" w:rsidRDefault="007D661F" w:rsidP="007D661F">
      <w:pPr>
        <w:ind w:left="568" w:hanging="284"/>
      </w:pPr>
      <w:r>
        <w:t>-</w:t>
      </w:r>
      <w:r>
        <w:tab/>
        <w:t>a data set tag to be associated with this subscription and with the data or analytics collected based on this subscription within the "</w:t>
      </w:r>
      <w:proofErr w:type="spellStart"/>
      <w:r>
        <w:t>dataSetTag</w:t>
      </w:r>
      <w:proofErr w:type="spellEnd"/>
      <w:r>
        <w:t xml:space="preserve">" attribute, if </w:t>
      </w:r>
      <w:r>
        <w:rPr>
          <w:lang w:eastAsia="zh-CN"/>
        </w:rPr>
        <w:t xml:space="preserve">the </w:t>
      </w:r>
      <w:r>
        <w:rPr>
          <w:rFonts w:cs="Arial"/>
        </w:rPr>
        <w:t>"</w:t>
      </w:r>
      <w:proofErr w:type="spellStart"/>
      <w:r>
        <w:rPr>
          <w:rFonts w:cs="Arial"/>
          <w:szCs w:val="18"/>
          <w:lang w:eastAsia="zh-CN"/>
        </w:rPr>
        <w:t>EnhDataMgmt</w:t>
      </w:r>
      <w:proofErr w:type="spellEnd"/>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 xml:space="preserve">In the case of a successful response, the ADRF may subsequently create a data or analytics subscription (according to inputs that had been received in the </w:t>
      </w:r>
      <w:proofErr w:type="spellStart"/>
      <w:r>
        <w:t>NadrfDataStoreSubscription</w:t>
      </w:r>
      <w:proofErr w:type="spellEnd"/>
      <w:r>
        <w:t xml:space="preserve">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674" w:name="_Toc138693928"/>
      <w:bookmarkStart w:id="675" w:name="_Toc148535638"/>
      <w:bookmarkStart w:id="676" w:name="_Toc162009129"/>
      <w:bookmarkStart w:id="677" w:name="_Toc170160890"/>
      <w:bookmarkStart w:id="678" w:name="_Toc175843937"/>
      <w:bookmarkStart w:id="679" w:name="_Toc180485639"/>
      <w:bookmarkStart w:id="680" w:name="_Toc185517770"/>
      <w:bookmarkStart w:id="681" w:name="_Toc192875178"/>
      <w:bookmarkStart w:id="682" w:name="_Toc209529831"/>
      <w:r>
        <w:t>4.2.2.4</w:t>
      </w:r>
      <w:r>
        <w:tab/>
      </w:r>
      <w:proofErr w:type="spellStart"/>
      <w:r>
        <w:t>Nadrf_DataManagement_StorageSubscriptionRemoval</w:t>
      </w:r>
      <w:proofErr w:type="spellEnd"/>
      <w:r>
        <w:t xml:space="preserve"> service operation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82FD975" w14:textId="77777777" w:rsidR="00E9750A" w:rsidRDefault="00A16F12">
      <w:pPr>
        <w:pStyle w:val="Heading5"/>
      </w:pPr>
      <w:bookmarkStart w:id="683" w:name="_Toc120681559"/>
      <w:bookmarkStart w:id="684" w:name="_Toc114134620"/>
      <w:bookmarkStart w:id="685" w:name="_Toc94020334"/>
      <w:bookmarkStart w:id="686" w:name="_Toc97034864"/>
      <w:bookmarkStart w:id="687" w:name="_Toc112937863"/>
      <w:bookmarkStart w:id="688" w:name="_Toc89426549"/>
      <w:bookmarkStart w:id="689" w:name="_Toc104546816"/>
      <w:bookmarkStart w:id="690" w:name="_Toc100939950"/>
      <w:bookmarkStart w:id="691" w:name="_Toc97037741"/>
      <w:bookmarkStart w:id="692" w:name="_Toc133434746"/>
      <w:bookmarkStart w:id="693" w:name="_Toc138693929"/>
      <w:bookmarkStart w:id="694" w:name="_Toc148535639"/>
      <w:bookmarkStart w:id="695" w:name="_Toc162009130"/>
      <w:bookmarkStart w:id="696" w:name="_Toc170160891"/>
      <w:bookmarkStart w:id="697" w:name="_Toc175843938"/>
      <w:bookmarkStart w:id="698" w:name="_Toc180485640"/>
      <w:bookmarkStart w:id="699" w:name="_Toc185517771"/>
      <w:bookmarkStart w:id="700" w:name="_Toc192875179"/>
      <w:bookmarkStart w:id="701" w:name="_Toc209529832"/>
      <w:r>
        <w:t>4.2.2.4.1</w:t>
      </w:r>
      <w: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EB6486D" w14:textId="77777777" w:rsidR="00E9750A" w:rsidRDefault="00A16F12">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2055F27" w14:textId="77777777" w:rsidR="00E9750A" w:rsidRDefault="00A16F12">
      <w:pPr>
        <w:pStyle w:val="Heading5"/>
      </w:pPr>
      <w:bookmarkStart w:id="702" w:name="_Toc89426550"/>
      <w:bookmarkStart w:id="703" w:name="_Toc94020335"/>
      <w:bookmarkStart w:id="704" w:name="_Toc100939951"/>
      <w:bookmarkStart w:id="705" w:name="_Toc114134621"/>
      <w:bookmarkStart w:id="706" w:name="_Toc112937864"/>
      <w:bookmarkStart w:id="707" w:name="_Toc97034865"/>
      <w:bookmarkStart w:id="708" w:name="_Toc97037742"/>
      <w:bookmarkStart w:id="709" w:name="_Toc120681560"/>
      <w:bookmarkStart w:id="710" w:name="_Toc104546817"/>
      <w:bookmarkStart w:id="711" w:name="_Toc133434747"/>
      <w:bookmarkStart w:id="712" w:name="_Toc138693930"/>
      <w:bookmarkStart w:id="713" w:name="_Toc148535640"/>
      <w:bookmarkStart w:id="714" w:name="_Toc162009131"/>
      <w:bookmarkStart w:id="715" w:name="_Toc170160892"/>
      <w:bookmarkStart w:id="716" w:name="_Toc175843939"/>
      <w:bookmarkStart w:id="717" w:name="_Toc180485641"/>
      <w:bookmarkStart w:id="718" w:name="_Toc185517772"/>
      <w:bookmarkStart w:id="719" w:name="_Toc192875180"/>
      <w:bookmarkStart w:id="720" w:name="_Toc209529833"/>
      <w:r>
        <w:lastRenderedPageBreak/>
        <w:t>4.2.2.4.2</w:t>
      </w:r>
      <w:r>
        <w:tab/>
        <w:t>Requesting removal of subscription of data or analytics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pt;height:150.2pt;mso-width-percent:0;mso-height-percent:0;mso-width-percent:0;mso-height-percent:0" o:ole="">
            <v:imagedata r:id="rId20" o:title=""/>
          </v:shape>
          <o:OLEObject Type="Embed" ProgID="Visio.Drawing.15" ShapeID="_x0000_i1030" DrawAspect="Content" ObjectID="_1820237057" r:id="rId21"/>
        </w:object>
      </w:r>
    </w:p>
    <w:p w14:paraId="3BCA1A9C" w14:textId="337A6020" w:rsidR="007D661F" w:rsidRDefault="007D661F" w:rsidP="007F4D70">
      <w:pPr>
        <w:pStyle w:val="TF"/>
      </w:pPr>
      <w:bookmarkStart w:id="721" w:name="_Toc104546818"/>
      <w:bookmarkStart w:id="722" w:name="_Toc112937865"/>
      <w:bookmarkStart w:id="723" w:name="_Toc114134622"/>
      <w:bookmarkStart w:id="724" w:name="_Toc94020336"/>
      <w:bookmarkStart w:id="725" w:name="_Toc89426551"/>
      <w:bookmarkStart w:id="726" w:name="_Toc120681561"/>
      <w:bookmarkStart w:id="727" w:name="_Toc97037743"/>
      <w:bookmarkStart w:id="728" w:name="_Toc100939952"/>
      <w:bookmarkStart w:id="729" w:name="_Toc97034866"/>
      <w:bookmarkStart w:id="73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w:t>
      </w:r>
      <w:proofErr w:type="spellStart"/>
      <w:r>
        <w:t>Nadrf_DataManagement_StorageSubscriptionRemoval</w:t>
      </w:r>
      <w:proofErr w:type="spellEnd"/>
      <w:r>
        <w:t xml:space="preserve">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w:t>
      </w:r>
      <w:proofErr w:type="spellStart"/>
      <w:r>
        <w:t>NadrfDataStoreSubscriptionRef</w:t>
      </w:r>
      <w:proofErr w:type="spellEnd"/>
      <w:r>
        <w:t xml:space="preserve"> data structure, which shall include a transaction reference identifier as "</w:t>
      </w:r>
      <w:proofErr w:type="spellStart"/>
      <w:r>
        <w:t>transRefId</w:t>
      </w:r>
      <w:proofErr w:type="spellEnd"/>
      <w:r>
        <w:t xml:space="preserve">" attribute or, if </w:t>
      </w:r>
      <w:r>
        <w:rPr>
          <w:lang w:eastAsia="zh-CN"/>
        </w:rPr>
        <w:t xml:space="preserve">the </w:t>
      </w:r>
      <w:r>
        <w:rPr>
          <w:rFonts w:cs="Arial"/>
        </w:rPr>
        <w:t>"</w:t>
      </w:r>
      <w:proofErr w:type="spellStart"/>
      <w:r>
        <w:rPr>
          <w:rFonts w:cs="Arial"/>
          <w:szCs w:val="18"/>
          <w:lang w:eastAsia="zh-CN"/>
        </w:rPr>
        <w:t>EnhDataMgmt</w:t>
      </w:r>
      <w:proofErr w:type="spellEnd"/>
      <w:r>
        <w:rPr>
          <w:rFonts w:cs="Arial"/>
        </w:rPr>
        <w:t>" feature is supported,</w:t>
      </w:r>
      <w:r>
        <w:t xml:space="preserve"> a data set identifier as "</w:t>
      </w:r>
      <w:proofErr w:type="spellStart"/>
      <w:r>
        <w:t>dataSetId</w:t>
      </w:r>
      <w:proofErr w:type="spellEnd"/>
      <w:r>
        <w:t>"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731" w:name="_Toc138693931"/>
      <w:bookmarkStart w:id="732" w:name="_Toc148535641"/>
      <w:bookmarkStart w:id="733" w:name="_Toc162009132"/>
      <w:bookmarkStart w:id="734" w:name="_Toc170160893"/>
      <w:bookmarkStart w:id="735" w:name="_Toc175843940"/>
      <w:bookmarkStart w:id="736" w:name="_Toc180485642"/>
      <w:bookmarkStart w:id="737" w:name="_Toc185517773"/>
      <w:bookmarkStart w:id="738" w:name="_Toc192875181"/>
      <w:bookmarkStart w:id="739" w:name="_Toc209529834"/>
      <w:r>
        <w:t>4.2.2.5</w:t>
      </w:r>
      <w:r>
        <w:tab/>
      </w:r>
      <w:proofErr w:type="spellStart"/>
      <w:r>
        <w:t>Nadrf_DataManagement_RetrievalRequest</w:t>
      </w:r>
      <w:proofErr w:type="spellEnd"/>
      <w:r>
        <w:t xml:space="preserve"> service operation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2BAEE60" w14:textId="77777777" w:rsidR="00E9750A" w:rsidRDefault="00A16F12">
      <w:pPr>
        <w:pStyle w:val="Heading5"/>
      </w:pPr>
      <w:bookmarkStart w:id="740" w:name="_Toc97034867"/>
      <w:bookmarkStart w:id="741" w:name="_Toc120681562"/>
      <w:bookmarkStart w:id="742" w:name="_Toc100939953"/>
      <w:bookmarkStart w:id="743" w:name="_Toc89426552"/>
      <w:bookmarkStart w:id="744" w:name="_Toc104546819"/>
      <w:bookmarkStart w:id="745" w:name="_Toc114134623"/>
      <w:bookmarkStart w:id="746" w:name="_Toc112937866"/>
      <w:bookmarkStart w:id="747" w:name="_Toc97037744"/>
      <w:bookmarkStart w:id="748" w:name="_Toc94020337"/>
      <w:bookmarkStart w:id="749" w:name="_Toc133434749"/>
      <w:bookmarkStart w:id="750" w:name="_Toc138693932"/>
      <w:bookmarkStart w:id="751" w:name="_Toc148535642"/>
      <w:bookmarkStart w:id="752" w:name="_Toc162009133"/>
      <w:bookmarkStart w:id="753" w:name="_Toc170160894"/>
      <w:bookmarkStart w:id="754" w:name="_Toc175843941"/>
      <w:bookmarkStart w:id="755" w:name="_Toc180485643"/>
      <w:bookmarkStart w:id="756" w:name="_Toc185517774"/>
      <w:bookmarkStart w:id="757" w:name="_Toc192875182"/>
      <w:bookmarkStart w:id="758" w:name="_Toc209529835"/>
      <w:r>
        <w:t>4.2.2.5.1</w:t>
      </w:r>
      <w:r>
        <w:tab/>
        <w:t>General</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BA4F527" w14:textId="77777777" w:rsidR="006C34CC" w:rsidRDefault="006C34CC" w:rsidP="006C34CC">
      <w:bookmarkStart w:id="759" w:name="_Toc94020338"/>
      <w:bookmarkStart w:id="760" w:name="_Toc97037745"/>
      <w:bookmarkStart w:id="761" w:name="_Toc112937867"/>
      <w:bookmarkStart w:id="762" w:name="_Toc97034868"/>
      <w:bookmarkStart w:id="763" w:name="_Toc120681563"/>
      <w:bookmarkStart w:id="764" w:name="_Toc89426553"/>
      <w:bookmarkStart w:id="765" w:name="_Toc104546820"/>
      <w:bookmarkStart w:id="766" w:name="_Toc100939954"/>
      <w:bookmarkStart w:id="767" w:name="_Toc114134624"/>
      <w:bookmarkStart w:id="768" w:name="_Toc133434750"/>
      <w:bookmarkStart w:id="769" w:name="_Toc138693933"/>
      <w:bookmarkStart w:id="770" w:name="_Toc148535643"/>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771" w:name="_Toc162009134"/>
      <w:bookmarkStart w:id="772" w:name="_Toc170160895"/>
      <w:bookmarkStart w:id="773" w:name="_Toc175843942"/>
      <w:bookmarkStart w:id="774" w:name="_Toc180485644"/>
      <w:bookmarkStart w:id="775" w:name="_Toc185517775"/>
      <w:bookmarkStart w:id="776" w:name="_Toc192875183"/>
      <w:bookmarkStart w:id="777" w:name="_Toc209529836"/>
      <w:r>
        <w:t>4.2.2.5.2</w:t>
      </w:r>
      <w:r>
        <w:tab/>
        <w:t>Request and get stored data or analytics from ADRF Data Store</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55pt;mso-width-percent:0;mso-height-percent:0;mso-width-percent:0;mso-height-percent:0" o:ole="">
            <v:imagedata r:id="rId22" o:title=""/>
          </v:shape>
          <o:OLEObject Type="Embed" ProgID="Visio.Drawing.15" ShapeID="_x0000_i1031" DrawAspect="Content" ObjectID="_1820237058"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/&lt;</w:t>
      </w:r>
      <w:proofErr w:type="spellStart"/>
      <w:r>
        <w:t>apiVersion</w:t>
      </w:r>
      <w:proofErr w:type="spellEnd"/>
      <w:r>
        <w:t>&gt;/data-store-records"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w:t>
      </w:r>
      <w:proofErr w:type="spellStart"/>
      <w:r w:rsidR="006C7DEC">
        <w:t>EnhDataMgmt</w:t>
      </w:r>
      <w:proofErr w:type="spellEnd"/>
      <w:r w:rsidR="006C7DEC">
        <w: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 xml:space="preserve">If the requested data or analytics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proofErr w:type="spellStart"/>
      <w:r>
        <w:rPr>
          <w:lang w:eastAsia="zh-CN"/>
        </w:rPr>
        <w:t>ana</w:t>
      </w:r>
      <w:r>
        <w:t>Notifications</w:t>
      </w:r>
      <w:proofErr w:type="spellEnd"/>
      <w:r>
        <w:t>" attribute together with the corresponding subscription information within the "</w:t>
      </w:r>
      <w:proofErr w:type="spellStart"/>
      <w:r>
        <w:t>anaSub</w:t>
      </w:r>
      <w:proofErr w:type="spellEnd"/>
      <w:r>
        <w:t>" attribute;</w:t>
      </w:r>
    </w:p>
    <w:p w14:paraId="7ED69B4C" w14:textId="77777777" w:rsidR="00E9750A" w:rsidRDefault="00A16F12">
      <w:pPr>
        <w:pStyle w:val="B2"/>
      </w:pPr>
      <w:r>
        <w:t>-</w:t>
      </w:r>
      <w:r>
        <w:tab/>
        <w:t>information about data event within the "</w:t>
      </w:r>
      <w:proofErr w:type="spellStart"/>
      <w:r>
        <w:rPr>
          <w:lang w:eastAsia="zh-CN"/>
        </w:rPr>
        <w:t>dataNotif</w:t>
      </w:r>
      <w:proofErr w:type="spellEnd"/>
      <w:r>
        <w:t>" attribute together with the corresponding subscription information within the "</w:t>
      </w:r>
      <w:proofErr w:type="spellStart"/>
      <w:r>
        <w:t>dataSub</w:t>
      </w:r>
      <w:proofErr w:type="spellEnd"/>
      <w:r>
        <w:t>"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w:t>
      </w:r>
      <w:proofErr w:type="spellStart"/>
      <w:r>
        <w:t>dataSetTag</w:t>
      </w:r>
      <w:proofErr w:type="spellEnd"/>
      <w:r>
        <w:t>" attribute, if the "</w:t>
      </w:r>
      <w:proofErr w:type="spellStart"/>
      <w:r>
        <w:t>EnhDataMgmt</w:t>
      </w:r>
      <w:proofErr w:type="spellEnd"/>
      <w:r>
        <w:t>" feature is supported.</w:t>
      </w:r>
    </w:p>
    <w:p w14:paraId="350386CA"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778" w:name="_Toc89426554"/>
      <w:bookmarkStart w:id="779" w:name="_Toc94020339"/>
      <w:bookmarkStart w:id="780" w:name="_Toc112937868"/>
      <w:bookmarkStart w:id="781" w:name="_Toc97034869"/>
      <w:bookmarkStart w:id="782" w:name="_Toc114134625"/>
      <w:bookmarkStart w:id="783" w:name="_Toc97037746"/>
      <w:bookmarkStart w:id="784" w:name="_Toc100939955"/>
      <w:bookmarkStart w:id="785" w:name="_Toc120681564"/>
      <w:bookmarkStart w:id="786" w:name="_Toc104546821"/>
      <w:bookmarkStart w:id="787" w:name="_Toc133434751"/>
      <w:bookmarkStart w:id="788" w:name="_Toc138693934"/>
      <w:bookmarkStart w:id="789" w:name="_Toc148535644"/>
      <w:bookmarkStart w:id="790" w:name="_Toc162009135"/>
      <w:bookmarkStart w:id="791" w:name="_Toc170160896"/>
      <w:bookmarkStart w:id="792" w:name="_Toc175843943"/>
      <w:bookmarkStart w:id="793" w:name="_Toc180485645"/>
      <w:bookmarkStart w:id="794" w:name="_Toc185517776"/>
      <w:bookmarkStart w:id="795" w:name="_Toc192875184"/>
      <w:bookmarkStart w:id="796" w:name="_Toc209529837"/>
      <w:r>
        <w:lastRenderedPageBreak/>
        <w:t>4.2.2.6</w:t>
      </w:r>
      <w:r>
        <w:tab/>
      </w:r>
      <w:proofErr w:type="spellStart"/>
      <w:r>
        <w:t>Nadrf_DataManagement_RetrievalSubscribe</w:t>
      </w:r>
      <w:proofErr w:type="spellEnd"/>
      <w:r>
        <w:t xml:space="preserve"> service operation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2863684" w14:textId="77777777" w:rsidR="00E9750A" w:rsidRDefault="00A16F12">
      <w:pPr>
        <w:pStyle w:val="Heading5"/>
      </w:pPr>
      <w:bookmarkStart w:id="797" w:name="_Toc104546822"/>
      <w:bookmarkStart w:id="798" w:name="_Toc97034870"/>
      <w:bookmarkStart w:id="799" w:name="_Toc100939956"/>
      <w:bookmarkStart w:id="800" w:name="_Toc97037747"/>
      <w:bookmarkStart w:id="801" w:name="_Toc114134626"/>
      <w:bookmarkStart w:id="802" w:name="_Toc112937869"/>
      <w:bookmarkStart w:id="803" w:name="_Toc120681565"/>
      <w:bookmarkStart w:id="804" w:name="_Toc94020340"/>
      <w:bookmarkStart w:id="805" w:name="_Toc89426555"/>
      <w:bookmarkStart w:id="806" w:name="_Toc133434752"/>
      <w:bookmarkStart w:id="807" w:name="_Toc138693935"/>
      <w:bookmarkStart w:id="808" w:name="_Toc148535645"/>
      <w:bookmarkStart w:id="809" w:name="_Toc162009136"/>
      <w:bookmarkStart w:id="810" w:name="_Toc170160897"/>
      <w:bookmarkStart w:id="811" w:name="_Toc175843944"/>
      <w:bookmarkStart w:id="812" w:name="_Toc180485646"/>
      <w:bookmarkStart w:id="813" w:name="_Toc185517777"/>
      <w:bookmarkStart w:id="814" w:name="_Toc192875185"/>
      <w:bookmarkStart w:id="815" w:name="_Toc209529838"/>
      <w:r>
        <w:t>4.2.2.6.1</w:t>
      </w:r>
      <w:r>
        <w:tab/>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8CE6E96" w14:textId="77777777" w:rsidR="006C34CC" w:rsidRDefault="006C34CC" w:rsidP="006C34CC">
      <w:bookmarkStart w:id="816" w:name="_Toc104546823"/>
      <w:bookmarkStart w:id="817" w:name="_Toc100939957"/>
      <w:bookmarkStart w:id="818" w:name="_Toc97037748"/>
      <w:bookmarkStart w:id="819" w:name="_Toc94020341"/>
      <w:bookmarkStart w:id="820" w:name="_Toc97034871"/>
      <w:bookmarkStart w:id="821" w:name="_Toc89426556"/>
      <w:bookmarkStart w:id="822" w:name="_Toc114134627"/>
      <w:bookmarkStart w:id="823" w:name="_Toc112937870"/>
      <w:bookmarkStart w:id="824" w:name="_Toc120681566"/>
      <w:bookmarkStart w:id="825" w:name="_Toc133434753"/>
      <w:bookmarkStart w:id="826" w:name="_Toc138693936"/>
      <w:bookmarkStart w:id="827" w:name="_Toc148535646"/>
      <w:r>
        <w:t xml:space="preserve">The </w:t>
      </w:r>
      <w:proofErr w:type="spellStart"/>
      <w:r>
        <w:t>Nadrf_DataManagement_RetrievalSubscribe</w:t>
      </w:r>
      <w:proofErr w:type="spellEnd"/>
      <w:r>
        <w:t xml:space="preserv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828" w:name="_Toc162009137"/>
      <w:bookmarkStart w:id="829" w:name="_Toc170160898"/>
      <w:bookmarkStart w:id="830" w:name="_Toc175843945"/>
      <w:bookmarkStart w:id="831" w:name="_Toc180485647"/>
      <w:bookmarkStart w:id="832" w:name="_Toc185517778"/>
      <w:bookmarkStart w:id="833" w:name="_Toc192875186"/>
      <w:bookmarkStart w:id="834" w:name="_Toc209529839"/>
      <w:r>
        <w:t>4.2.2.6.2</w:t>
      </w:r>
      <w:r>
        <w:tab/>
        <w:t>Requesting retrieval and subscription of data or analytics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4pt;height:150.2pt;mso-width-percent:0;mso-height-percent:0;mso-width-percent:0;mso-height-percent:0" o:ole="">
            <v:imagedata r:id="rId24" o:title=""/>
          </v:shape>
          <o:OLEObject Type="Embed" ProgID="Visio.Drawing.15" ShapeID="_x0000_i1032" DrawAspect="Content" ObjectID="_1820237059"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proofErr w:type="spellStart"/>
      <w:r>
        <w:t>identfier</w:t>
      </w:r>
      <w:proofErr w:type="spellEnd"/>
      <w:r>
        <w:t xml:space="preserve"> within the "</w:t>
      </w:r>
      <w:proofErr w:type="spellStart"/>
      <w:r>
        <w:rPr>
          <w:rFonts w:hint="eastAsia"/>
        </w:rPr>
        <w:t>notifCor</w:t>
      </w:r>
      <w:r>
        <w:t>r</w:t>
      </w:r>
      <w:r>
        <w:rPr>
          <w:rFonts w:hint="eastAsia"/>
        </w:rPr>
        <w:t>Id</w:t>
      </w:r>
      <w:proofErr w:type="spellEnd"/>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w:t>
      </w:r>
      <w:proofErr w:type="spellStart"/>
      <w:r>
        <w:t>anaSub</w:t>
      </w:r>
      <w:proofErr w:type="spellEnd"/>
      <w:r>
        <w:t>" attribute;</w:t>
      </w:r>
    </w:p>
    <w:p w14:paraId="068F419D" w14:textId="77777777" w:rsidR="00E9750A" w:rsidRDefault="00A16F12" w:rsidP="007F4D70">
      <w:pPr>
        <w:pStyle w:val="B2"/>
      </w:pPr>
      <w:r>
        <w:t>-</w:t>
      </w:r>
      <w:r>
        <w:tab/>
        <w:t>data subscription information within the "</w:t>
      </w:r>
      <w:proofErr w:type="spellStart"/>
      <w:r>
        <w:t>dataSub</w:t>
      </w:r>
      <w:proofErr w:type="spellEnd"/>
      <w:r>
        <w:t>" attribute;</w:t>
      </w:r>
    </w:p>
    <w:p w14:paraId="13B037D3" w14:textId="77777777" w:rsidR="007D661F" w:rsidRDefault="007D661F" w:rsidP="007F4D70">
      <w:pPr>
        <w:pStyle w:val="B2"/>
      </w:pPr>
      <w:r>
        <w:t>-</w:t>
      </w:r>
      <w:r>
        <w:tab/>
        <w:t>data set identifier within the "</w:t>
      </w:r>
      <w:proofErr w:type="spellStart"/>
      <w:r>
        <w:t>dataSetId</w:t>
      </w:r>
      <w:proofErr w:type="spellEnd"/>
      <w:r>
        <w:t xml:space="preserve">" attribute, if the </w:t>
      </w:r>
      <w:r>
        <w:rPr>
          <w:rFonts w:cs="Arial"/>
        </w:rPr>
        <w:t>"</w:t>
      </w:r>
      <w:proofErr w:type="spellStart"/>
      <w:r>
        <w:rPr>
          <w:rFonts w:cs="Arial"/>
          <w:szCs w:val="18"/>
          <w:lang w:eastAsia="zh-CN"/>
        </w:rPr>
        <w:t>EnhDataMgmt</w:t>
      </w:r>
      <w:proofErr w:type="spellEnd"/>
      <w:r>
        <w:rPr>
          <w:rFonts w:cs="Arial"/>
        </w:rPr>
        <w:t>" feature is supported;</w:t>
      </w:r>
    </w:p>
    <w:p w14:paraId="40D4D1E4" w14:textId="77777777" w:rsidR="00E9750A" w:rsidRDefault="00A16F12">
      <w:pPr>
        <w:pStyle w:val="B1"/>
      </w:pPr>
      <w:r>
        <w:t>-</w:t>
      </w:r>
      <w:r>
        <w:tab/>
        <w:t>a notification target address within the "</w:t>
      </w:r>
      <w:proofErr w:type="spellStart"/>
      <w:r>
        <w:t>notificationURI</w:t>
      </w:r>
      <w:proofErr w:type="spellEnd"/>
      <w:r>
        <w:t>" attribute;</w:t>
      </w:r>
    </w:p>
    <w:p w14:paraId="3F84F7F6" w14:textId="77777777" w:rsidR="00E9750A" w:rsidRDefault="00A16F12">
      <w:pPr>
        <w:pStyle w:val="B1"/>
      </w:pPr>
      <w:r>
        <w:t>-</w:t>
      </w:r>
      <w:r>
        <w:tab/>
        <w:t>a time window for the data retrieval and subscription within the "</w:t>
      </w:r>
      <w:proofErr w:type="spellStart"/>
      <w:r>
        <w:t>timePeriod</w:t>
      </w:r>
      <w:proofErr w:type="spellEnd"/>
      <w:r>
        <w:t>"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proofErr w:type="spellStart"/>
      <w:r>
        <w:rPr>
          <w:lang w:eastAsia="zh-CN"/>
        </w:rPr>
        <w:t>consTrigNotif</w:t>
      </w:r>
      <w:proofErr w:type="spellEnd"/>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w:t>
      </w:r>
      <w:proofErr w:type="spellStart"/>
      <w:r>
        <w:t>NadrfDataRetrievalSubscription</w:t>
      </w:r>
      <w:proofErr w:type="spellEnd"/>
      <w:r>
        <w:t xml:space="preserve">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 xml:space="preserve">assign a </w:t>
      </w:r>
      <w:proofErr w:type="spellStart"/>
      <w:r>
        <w:t>subscriptionId</w:t>
      </w:r>
      <w:proofErr w:type="spellEnd"/>
      <w:r>
        <w:t>;</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835" w:name="_Toc120681567"/>
      <w:bookmarkStart w:id="836" w:name="_Toc104546824"/>
      <w:bookmarkStart w:id="837" w:name="_Toc114134628"/>
      <w:bookmarkStart w:id="838" w:name="_Toc112937871"/>
      <w:bookmarkStart w:id="839" w:name="_Toc100939958"/>
      <w:bookmarkStart w:id="840" w:name="_Toc97034872"/>
      <w:bookmarkStart w:id="841" w:name="_Toc97037749"/>
      <w:bookmarkStart w:id="842" w:name="_Toc94020342"/>
      <w:bookmarkStart w:id="843" w:name="_Toc89426557"/>
      <w:bookmarkStart w:id="844" w:name="_Toc133434754"/>
      <w:bookmarkStart w:id="845" w:name="_Toc138693937"/>
      <w:bookmarkStart w:id="846"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847" w:name="_Toc162009138"/>
      <w:bookmarkStart w:id="848" w:name="_Toc170160899"/>
      <w:bookmarkStart w:id="849" w:name="_Toc175843946"/>
      <w:bookmarkStart w:id="850" w:name="_Toc180485648"/>
      <w:bookmarkStart w:id="851" w:name="_Toc185517779"/>
      <w:bookmarkStart w:id="852" w:name="_Toc192875187"/>
      <w:bookmarkStart w:id="853" w:name="_Toc209529840"/>
      <w:r>
        <w:t>4.2.2.7</w:t>
      </w:r>
      <w:r>
        <w:tab/>
      </w:r>
      <w:proofErr w:type="spellStart"/>
      <w:r>
        <w:t>Nadrf_DataManagement_RetrievalUnsubscribe</w:t>
      </w:r>
      <w:proofErr w:type="spellEnd"/>
      <w:r>
        <w:t xml:space="preserve"> service operation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7E009C69" w14:textId="77777777" w:rsidR="00E9750A" w:rsidRDefault="00A16F12">
      <w:pPr>
        <w:pStyle w:val="Heading5"/>
      </w:pPr>
      <w:bookmarkStart w:id="854" w:name="_Toc94020343"/>
      <w:bookmarkStart w:id="855" w:name="_Toc89426558"/>
      <w:bookmarkStart w:id="856" w:name="_Toc97034873"/>
      <w:bookmarkStart w:id="857" w:name="_Toc112937872"/>
      <w:bookmarkStart w:id="858" w:name="_Toc100939959"/>
      <w:bookmarkStart w:id="859" w:name="_Toc97037750"/>
      <w:bookmarkStart w:id="860" w:name="_Toc104546825"/>
      <w:bookmarkStart w:id="861" w:name="_Toc114134629"/>
      <w:bookmarkStart w:id="862" w:name="_Toc120681568"/>
      <w:bookmarkStart w:id="863" w:name="_Toc133434755"/>
      <w:bookmarkStart w:id="864" w:name="_Toc138693938"/>
      <w:bookmarkStart w:id="865" w:name="_Toc148535648"/>
      <w:bookmarkStart w:id="866" w:name="_Toc162009139"/>
      <w:bookmarkStart w:id="867" w:name="_Toc170160900"/>
      <w:bookmarkStart w:id="868" w:name="_Toc175843947"/>
      <w:bookmarkStart w:id="869" w:name="_Toc180485649"/>
      <w:bookmarkStart w:id="870" w:name="_Toc185517780"/>
      <w:bookmarkStart w:id="871" w:name="_Toc192875188"/>
      <w:bookmarkStart w:id="872" w:name="_Toc209529841"/>
      <w:r>
        <w:t>4.2.2.7.1</w:t>
      </w:r>
      <w:r>
        <w:tab/>
        <w:t>General</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787D5683" w14:textId="77777777" w:rsidR="00E9750A" w:rsidRDefault="00A16F12">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7B6CCEDB" w14:textId="77777777" w:rsidR="00E9750A" w:rsidRDefault="00A16F12">
      <w:pPr>
        <w:pStyle w:val="Heading5"/>
      </w:pPr>
      <w:bookmarkStart w:id="873" w:name="_Toc112937873"/>
      <w:bookmarkStart w:id="874" w:name="_Toc97037751"/>
      <w:bookmarkStart w:id="875" w:name="_Toc97034874"/>
      <w:bookmarkStart w:id="876" w:name="_Toc94020344"/>
      <w:bookmarkStart w:id="877" w:name="_Toc104546826"/>
      <w:bookmarkStart w:id="878" w:name="_Toc100939960"/>
      <w:bookmarkStart w:id="879" w:name="_Toc120681569"/>
      <w:bookmarkStart w:id="880" w:name="_Toc114134630"/>
      <w:bookmarkStart w:id="881" w:name="_Toc89426559"/>
      <w:bookmarkStart w:id="882" w:name="_Toc133434756"/>
      <w:bookmarkStart w:id="883" w:name="_Toc138693939"/>
      <w:bookmarkStart w:id="884" w:name="_Toc148535649"/>
      <w:bookmarkStart w:id="885" w:name="_Toc162009140"/>
      <w:bookmarkStart w:id="886" w:name="_Toc170160901"/>
      <w:bookmarkStart w:id="887" w:name="_Toc175843948"/>
      <w:bookmarkStart w:id="888" w:name="_Toc180485650"/>
      <w:bookmarkStart w:id="889" w:name="_Toc185517781"/>
      <w:bookmarkStart w:id="890" w:name="_Toc192875189"/>
      <w:bookmarkStart w:id="891" w:name="_Toc209529842"/>
      <w:r>
        <w:t>4.2.2.7.2</w:t>
      </w:r>
      <w:r>
        <w:tab/>
        <w:t>Requesting removal of retrieval subscription for data or analytics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4pt;height:150.2pt;mso-width-percent:0;mso-height-percent:0;mso-width-percent:0;mso-height-percent:0" o:ole="">
            <v:imagedata r:id="rId26" o:title=""/>
          </v:shape>
          <o:OLEObject Type="Embed" ProgID="Visio.Drawing.15" ShapeID="_x0000_i1033" DrawAspect="Content" ObjectID="_1820237060"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w:t>
      </w:r>
      <w:proofErr w:type="spellStart"/>
      <w:r>
        <w:t>subscriptionId</w:t>
      </w:r>
      <w:proofErr w:type="spellEnd"/>
      <w:r>
        <w:t>}"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892" w:name="_Toc89426560"/>
      <w:bookmarkStart w:id="893" w:name="_Toc94020345"/>
      <w:bookmarkStart w:id="894" w:name="_Toc97034875"/>
      <w:bookmarkStart w:id="895" w:name="_Toc97037752"/>
      <w:bookmarkStart w:id="896" w:name="_Toc100939961"/>
      <w:bookmarkStart w:id="897" w:name="_Toc104546827"/>
      <w:bookmarkStart w:id="898" w:name="_Toc112937874"/>
      <w:bookmarkStart w:id="899" w:name="_Toc114134631"/>
      <w:bookmarkStart w:id="900" w:name="_Toc120681570"/>
      <w:bookmarkStart w:id="901" w:name="_Toc133434757"/>
      <w:bookmarkStart w:id="902" w:name="_Toc138693940"/>
      <w:bookmarkStart w:id="903" w:name="_Toc148535650"/>
      <w:bookmarkStart w:id="904" w:name="_Toc162009141"/>
      <w:bookmarkStart w:id="905" w:name="_Toc170160902"/>
      <w:bookmarkStart w:id="906" w:name="_Toc175843949"/>
      <w:bookmarkStart w:id="907" w:name="_Toc180485651"/>
      <w:bookmarkStart w:id="908" w:name="_Toc185517782"/>
      <w:bookmarkStart w:id="909" w:name="_Toc192875190"/>
      <w:bookmarkStart w:id="910" w:name="_Toc209529843"/>
      <w:r>
        <w:lastRenderedPageBreak/>
        <w:t>4.2.2.8</w:t>
      </w:r>
      <w:r>
        <w:tab/>
      </w:r>
      <w:proofErr w:type="spellStart"/>
      <w:r>
        <w:t>Nadrf_DataManagement_RetrievalNotify</w:t>
      </w:r>
      <w:proofErr w:type="spellEnd"/>
      <w:r>
        <w:t xml:space="preserve"> service operation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7B7D282" w14:textId="77777777" w:rsidR="00E9750A" w:rsidRDefault="00A16F12">
      <w:pPr>
        <w:pStyle w:val="Heading5"/>
      </w:pPr>
      <w:bookmarkStart w:id="911" w:name="_Toc89426561"/>
      <w:bookmarkStart w:id="912" w:name="_Toc94020346"/>
      <w:bookmarkStart w:id="913" w:name="_Toc97034876"/>
      <w:bookmarkStart w:id="914" w:name="_Toc97037753"/>
      <w:bookmarkStart w:id="915" w:name="_Toc100939962"/>
      <w:bookmarkStart w:id="916" w:name="_Toc104546828"/>
      <w:bookmarkStart w:id="917" w:name="_Toc112937875"/>
      <w:bookmarkStart w:id="918" w:name="_Toc114134632"/>
      <w:bookmarkStart w:id="919" w:name="_Toc120681571"/>
      <w:bookmarkStart w:id="920" w:name="_Toc133434758"/>
      <w:bookmarkStart w:id="921" w:name="_Toc138693941"/>
      <w:bookmarkStart w:id="922" w:name="_Toc148535651"/>
      <w:bookmarkStart w:id="923" w:name="_Toc162009142"/>
      <w:bookmarkStart w:id="924" w:name="_Toc170160903"/>
      <w:bookmarkStart w:id="925" w:name="_Toc175843950"/>
      <w:bookmarkStart w:id="926" w:name="_Toc180485652"/>
      <w:bookmarkStart w:id="927" w:name="_Toc185517783"/>
      <w:bookmarkStart w:id="928" w:name="_Toc192875191"/>
      <w:bookmarkStart w:id="929" w:name="_Toc209529844"/>
      <w:r>
        <w:t>4.2.2.8.1</w:t>
      </w:r>
      <w: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1E121D19" w14:textId="77777777" w:rsidR="00B22446" w:rsidRDefault="00B22446" w:rsidP="00B22446">
      <w:bookmarkStart w:id="930" w:name="_Toc89426562"/>
      <w:bookmarkStart w:id="931" w:name="_Toc94020347"/>
      <w:bookmarkStart w:id="932" w:name="_Toc97034877"/>
      <w:bookmarkStart w:id="933" w:name="_Toc97037754"/>
      <w:bookmarkStart w:id="934" w:name="_Toc100939963"/>
      <w:bookmarkStart w:id="935" w:name="_Toc104546829"/>
      <w:bookmarkStart w:id="936" w:name="_Toc112937876"/>
      <w:bookmarkStart w:id="937" w:name="_Toc114134633"/>
      <w:bookmarkStart w:id="938" w:name="_Toc120681572"/>
      <w:bookmarkStart w:id="939" w:name="_Toc133434759"/>
      <w:r>
        <w:t xml:space="preserve">The </w:t>
      </w:r>
      <w:proofErr w:type="spellStart"/>
      <w:r>
        <w:t>Nadrf_DataManagement_RetrievalNotify</w:t>
      </w:r>
      <w:proofErr w:type="spellEnd"/>
      <w:r>
        <w:t xml:space="preserve">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940" w:name="_Toc138693942"/>
      <w:bookmarkStart w:id="941" w:name="_Toc148535652"/>
      <w:bookmarkStart w:id="942" w:name="_Toc162009143"/>
      <w:bookmarkStart w:id="943" w:name="_Toc170160904"/>
      <w:bookmarkStart w:id="944" w:name="_Toc175843951"/>
      <w:bookmarkStart w:id="945" w:name="_Toc180485653"/>
      <w:bookmarkStart w:id="946" w:name="_Toc185517784"/>
      <w:bookmarkStart w:id="947" w:name="_Toc192875192"/>
      <w:bookmarkStart w:id="948" w:name="_Toc209529845"/>
      <w:r>
        <w:t>4.2.2.8.2</w:t>
      </w:r>
      <w:r>
        <w:tab/>
        <w:t>Notification about subscribed data or analytics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4pt;height:150.2pt;mso-width-percent:0;mso-height-percent:0;mso-width-percent:0;mso-height-percent:0" o:ole="">
            <v:imagedata r:id="rId28" o:title=""/>
          </v:shape>
          <o:OLEObject Type="Embed" ProgID="Visio.Drawing.15" ShapeID="_x0000_i1034" DrawAspect="Content" ObjectID="_1820237061"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clause 5.1.5 for the definition of this </w:t>
      </w:r>
      <w:proofErr w:type="spellStart"/>
      <w:r>
        <w:t>notificationURI</w:t>
      </w:r>
      <w:proofErr w:type="spellEnd"/>
      <w:r>
        <w:t xml:space="preserve">), as shown in figure 4.2.2.8.2-1, step 1. The </w:t>
      </w:r>
      <w:proofErr w:type="spellStart"/>
      <w:r>
        <w:t>NadrfDataRetrievalNotification</w:t>
      </w:r>
      <w:proofErr w:type="spellEnd"/>
      <w:r>
        <w:t xml:space="preserve"> data structure provided in the request body shall include:</w:t>
      </w:r>
    </w:p>
    <w:p w14:paraId="5F856C06" w14:textId="77777777" w:rsidR="00E9750A" w:rsidRDefault="00A16F12">
      <w:pPr>
        <w:pStyle w:val="B1"/>
      </w:pPr>
      <w:r>
        <w:t>-</w:t>
      </w:r>
      <w:r>
        <w:tab/>
        <w:t>notification correlation Id within the "</w:t>
      </w:r>
      <w:proofErr w:type="spellStart"/>
      <w:r>
        <w:t>notifCorrId</w:t>
      </w:r>
      <w:proofErr w:type="spellEnd"/>
      <w:r>
        <w:t>"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w:t>
      </w:r>
      <w:proofErr w:type="spellStart"/>
      <w:r>
        <w:t>timeStamp</w:t>
      </w:r>
      <w:proofErr w:type="spellEnd"/>
      <w:r>
        <w:t>"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proofErr w:type="spellStart"/>
      <w:r>
        <w:rPr>
          <w:lang w:eastAsia="zh-CN"/>
        </w:rPr>
        <w:t>dataNotif</w:t>
      </w:r>
      <w:proofErr w:type="spellEnd"/>
      <w:r>
        <w:rPr>
          <w:rFonts w:eastAsia="Times New Roman"/>
        </w:rPr>
        <w:t>" attribute;</w:t>
      </w:r>
    </w:p>
    <w:p w14:paraId="346BB4CC" w14:textId="77777777" w:rsidR="00E9750A" w:rsidRDefault="00A16F12">
      <w:pPr>
        <w:pStyle w:val="B2"/>
        <w:rPr>
          <w:rFonts w:eastAsia="SimSun"/>
        </w:rPr>
      </w:pPr>
      <w:r>
        <w:t>-</w:t>
      </w:r>
      <w:r>
        <w:tab/>
        <w:t>information for fetching the data or analytics in the "</w:t>
      </w:r>
      <w:proofErr w:type="spellStart"/>
      <w:r>
        <w:t>fetchInstruct</w:t>
      </w:r>
      <w:proofErr w:type="spellEnd"/>
      <w:r>
        <w: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w:t>
      </w:r>
      <w:proofErr w:type="spellStart"/>
      <w:r>
        <w:rPr>
          <w:lang w:eastAsia="ja-JP"/>
        </w:rPr>
        <w:t>fetchInstruct</w:t>
      </w:r>
      <w:proofErr w:type="spellEnd"/>
      <w:r>
        <w:rPr>
          <w:lang w:eastAsia="ja-JP"/>
        </w:rPr>
        <w:t xml:space="preserve">" attribute can be used to fetch data or analytics using the </w:t>
      </w:r>
      <w:proofErr w:type="spellStart"/>
      <w:r>
        <w:rPr>
          <w:lang w:eastAsia="ja-JP"/>
        </w:rPr>
        <w:t>Nadrf_DataManagement_RetrievalRequest</w:t>
      </w:r>
      <w:proofErr w:type="spellEnd"/>
      <w:r>
        <w:rPr>
          <w:lang w:eastAsia="ja-JP"/>
        </w:rPr>
        <w:t xml:space="preserve"> service operation as described in clause 4.2.2.5.2. The (mandatory) fetch URI included in the fetch instructions of the "</w:t>
      </w:r>
      <w:proofErr w:type="spellStart"/>
      <w:r>
        <w:rPr>
          <w:lang w:eastAsia="ja-JP"/>
        </w:rPr>
        <w:t>fetchInstruct</w:t>
      </w:r>
      <w:proofErr w:type="spellEnd"/>
      <w:r>
        <w:rPr>
          <w:lang w:eastAsia="ja-JP"/>
        </w:rPr>
        <w:t xml:space="preserve">" attribute is expected to be in line with the standard resource URI defined for the </w:t>
      </w:r>
      <w:proofErr w:type="spellStart"/>
      <w:r>
        <w:rPr>
          <w:lang w:eastAsia="ja-JP"/>
        </w:rPr>
        <w:t>Nadrf_DataManagement_RetrievalRequest</w:t>
      </w:r>
      <w:proofErr w:type="spellEnd"/>
      <w:r>
        <w:rPr>
          <w:lang w:eastAsia="ja-JP"/>
        </w:rPr>
        <w:t xml:space="preserve"> service operation, i.e. {</w:t>
      </w:r>
      <w:proofErr w:type="spellStart"/>
      <w:r>
        <w:rPr>
          <w:lang w:eastAsia="ja-JP"/>
        </w:rPr>
        <w:t>apiRoot</w:t>
      </w:r>
      <w:proofErr w:type="spellEnd"/>
      <w:r>
        <w:rPr>
          <w:lang w:eastAsia="ja-JP"/>
        </w:rPr>
        <w:t>}/</w:t>
      </w:r>
      <w:proofErr w:type="spellStart"/>
      <w:r>
        <w:rPr>
          <w:lang w:eastAsia="ja-JP"/>
        </w:rPr>
        <w:t>nadrf-datamanagement</w:t>
      </w:r>
      <w:proofErr w:type="spellEnd"/>
      <w:r>
        <w:rPr>
          <w:lang w:eastAsia="ja-JP"/>
        </w:rPr>
        <w:t>/&lt;</w:t>
      </w:r>
      <w:proofErr w:type="spellStart"/>
      <w:r>
        <w:rPr>
          <w:lang w:eastAsia="ja-JP"/>
        </w:rPr>
        <w:t>apiVersion</w:t>
      </w:r>
      <w:proofErr w:type="spellEnd"/>
      <w:r>
        <w:rPr>
          <w:lang w:eastAsia="ja-JP"/>
        </w:rPr>
        <w:t>&gt;/data-store-records, but it can be anything because it is actually not needed by the NF service consumer in this case.</w:t>
      </w:r>
    </w:p>
    <w:p w14:paraId="64F14793" w14:textId="77777777" w:rsidR="00E9750A" w:rsidRDefault="00A16F12">
      <w:r>
        <w:t xml:space="preserve">The </w:t>
      </w:r>
      <w:proofErr w:type="spellStart"/>
      <w:r>
        <w:t>NadrfDataRetrievalNotification</w:t>
      </w:r>
      <w:proofErr w:type="spellEnd"/>
      <w:r>
        <w:t xml:space="preserve">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w:t>
      </w:r>
      <w:proofErr w:type="spellStart"/>
      <w:r>
        <w:t>terminationReq</w:t>
      </w:r>
      <w:proofErr w:type="spellEnd"/>
      <w:r>
        <w:t>" attribute.</w:t>
      </w:r>
    </w:p>
    <w:p w14:paraId="743E3FA1"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Upon the reception of an HTTP POST request with "{</w:t>
      </w:r>
      <w:proofErr w:type="spellStart"/>
      <w:r>
        <w:t>notificationURI</w:t>
      </w:r>
      <w:proofErr w:type="spellEnd"/>
      <w:r>
        <w:t xml:space="preserve">}" as Resource URI and </w:t>
      </w:r>
      <w:proofErr w:type="spellStart"/>
      <w:r>
        <w:t>NadrfDataRetrievalNotification</w:t>
      </w:r>
      <w:proofErr w:type="spellEnd"/>
      <w:r>
        <w:t xml:space="preserve">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949" w:name="_Toc89426563"/>
      <w:bookmarkStart w:id="950" w:name="_Toc94020348"/>
      <w:bookmarkStart w:id="951" w:name="_Toc97034878"/>
      <w:bookmarkStart w:id="952" w:name="_Toc97037755"/>
      <w:bookmarkStart w:id="953" w:name="_Toc100939964"/>
      <w:bookmarkStart w:id="954" w:name="_Toc104546830"/>
      <w:bookmarkStart w:id="955" w:name="_Toc112937877"/>
      <w:bookmarkStart w:id="956" w:name="_Toc114134634"/>
      <w:bookmarkStart w:id="95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After the successful processing of the HTTP POST request, if the ADRF requests the NF service consumer to retrieve the data or analytics with the "</w:t>
      </w:r>
      <w:proofErr w:type="spellStart"/>
      <w:r>
        <w:t>fetchInstruct</w:t>
      </w:r>
      <w:proofErr w:type="spellEnd"/>
      <w:r>
        <w:t xml:space="preserve">" attribute, the NF service consumer may invoke the </w:t>
      </w:r>
      <w:proofErr w:type="spellStart"/>
      <w:r>
        <w:t>Nadrf_DataManagement_RetrievalRequest</w:t>
      </w:r>
      <w:proofErr w:type="spellEnd"/>
      <w:r>
        <w:t xml:space="preserve">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958" w:name="_Toc162009144"/>
      <w:bookmarkStart w:id="959" w:name="_Toc170160905"/>
      <w:bookmarkStart w:id="960" w:name="_Toc175843952"/>
      <w:bookmarkStart w:id="961" w:name="_Toc180485654"/>
      <w:bookmarkStart w:id="962" w:name="_Toc185517785"/>
      <w:bookmarkStart w:id="963" w:name="_Toc192875193"/>
      <w:bookmarkStart w:id="964" w:name="_Toc209529846"/>
      <w:r w:rsidRPr="006C7DEC">
        <w:t>4.2.2.8.3</w:t>
      </w:r>
      <w:r w:rsidRPr="006C7DEC">
        <w:tab/>
        <w:t>Notification about data or analytics that are about to be deleted</w:t>
      </w:r>
      <w:bookmarkEnd w:id="958"/>
      <w:bookmarkEnd w:id="959"/>
      <w:bookmarkEnd w:id="960"/>
      <w:bookmarkEnd w:id="961"/>
      <w:bookmarkEnd w:id="962"/>
      <w:bookmarkEnd w:id="963"/>
      <w:bookmarkEnd w:id="964"/>
      <w:r w:rsidRPr="006C7DEC">
        <w:t xml:space="preserve"> </w:t>
      </w:r>
    </w:p>
    <w:p w14:paraId="17C1B60D" w14:textId="77777777" w:rsidR="009D6D52" w:rsidRPr="006C7DEC" w:rsidRDefault="009D6D52" w:rsidP="009D6D52">
      <w:bookmarkStart w:id="965" w:name="_Toc133434760"/>
      <w:bookmarkStart w:id="966" w:name="_Toc138693943"/>
      <w:bookmarkStart w:id="967" w:name="_Toc148535653"/>
      <w:bookmarkStart w:id="968" w:name="_Toc162009145"/>
      <w:r w:rsidRPr="006C7DEC">
        <w:t>Figure 4.2.2.8.3-1 shows a scenario where the ADRF sends a request to the NF service consumer to notify it about data or analytics that are about to be deleted.</w:t>
      </w:r>
    </w:p>
    <w:bookmarkStart w:id="969" w:name="_MON_1762057547"/>
    <w:bookmarkEnd w:id="969"/>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5pt;height:138.7pt;mso-width-percent:0;mso-height-percent:0;mso-width-percent:0;mso-height-percent:0" o:ole="">
            <v:imagedata r:id="rId30" o:title=""/>
          </v:shape>
          <o:OLEObject Type="Embed" ProgID="Word.Document.8" ShapeID="_x0000_i1035" DrawAspect="Content" ObjectID="_1820237062"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 xml:space="preserve">In order to notify about data or analytics that are about to be deleted, the ADRF shall invoke the </w:t>
      </w:r>
      <w:proofErr w:type="spellStart"/>
      <w:r w:rsidRPr="006C7DEC">
        <w:rPr>
          <w:lang w:val="en-US"/>
        </w:rPr>
        <w:t>Nadrf_DataManagement_RetrievalNotify</w:t>
      </w:r>
      <w:proofErr w:type="spellEnd"/>
      <w:r w:rsidRPr="006C7DEC">
        <w:rPr>
          <w:lang w:val="en-US"/>
        </w:rPr>
        <w:t xml:space="preserve"> service operation</w:t>
      </w:r>
      <w:r w:rsidRPr="006C7DEC">
        <w:t>. The ADRF shall send an HTTP POST request to the "{</w:t>
      </w:r>
      <w:proofErr w:type="spellStart"/>
      <w:r w:rsidRPr="006C7DEC">
        <w:t>delNotifU</w:t>
      </w:r>
      <w:r>
        <w:t>ri</w:t>
      </w:r>
      <w:proofErr w:type="spellEnd"/>
      <w:r w:rsidRPr="006C7DEC">
        <w:t xml:space="preserve">}" received in a storage request as defined in clause 4.2.2.2.2 or in a storage subscription request as defined in clause 4.2.2.3.2, as shown in figure 4.2.2.8.3-1, step 1. The </w:t>
      </w:r>
      <w:proofErr w:type="spellStart"/>
      <w:r w:rsidRPr="006C7DEC">
        <w:t>NadrfAlertNotification</w:t>
      </w:r>
      <w:proofErr w:type="spellEnd"/>
      <w:r w:rsidRPr="006C7DEC">
        <w:t xml:space="preserve">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w:t>
      </w:r>
      <w:proofErr w:type="spellStart"/>
      <w:r w:rsidRPr="006C7DEC">
        <w:t>delNotifCorrId</w:t>
      </w:r>
      <w:proofErr w:type="spellEnd"/>
      <w:r w:rsidRPr="006C7DEC">
        <w:t>"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w:t>
      </w:r>
      <w:proofErr w:type="spellStart"/>
      <w:r w:rsidRPr="006C7DEC">
        <w:t>alertStorTransId</w:t>
      </w:r>
      <w:proofErr w:type="spellEnd"/>
      <w:r w:rsidRPr="006C7DEC">
        <w:t>" attribute;</w:t>
      </w:r>
    </w:p>
    <w:p w14:paraId="6C9A97BA" w14:textId="77777777" w:rsidR="009D6D52" w:rsidRPr="006C7DEC" w:rsidRDefault="009D6D52" w:rsidP="009D6D52">
      <w:pPr>
        <w:pStyle w:val="NO"/>
      </w:pPr>
      <w:r w:rsidRPr="006C7DEC">
        <w:t>NOTE:</w:t>
      </w:r>
      <w:r w:rsidRPr="006C7DEC">
        <w:tab/>
        <w:t>The "</w:t>
      </w:r>
      <w:proofErr w:type="spellStart"/>
      <w:r w:rsidRPr="006C7DEC">
        <w:t>alertStorTransId</w:t>
      </w:r>
      <w:proofErr w:type="spellEnd"/>
      <w:r w:rsidRPr="006C7DEC">
        <w:t>" attribute, which is used for retrieving data prior to deletion, does not have to be the same with or related to the "</w:t>
      </w:r>
      <w:proofErr w:type="spellStart"/>
      <w:r w:rsidRPr="006C7DEC">
        <w:t>storeTransId</w:t>
      </w:r>
      <w:proofErr w:type="spellEnd"/>
      <w:r w:rsidRPr="006C7DEC">
        <w:t>" attribute that is assigned and returned during the storage of the data.</w:t>
      </w:r>
    </w:p>
    <w:p w14:paraId="01BBA8A5" w14:textId="7BCBABE3" w:rsidR="009D6D52" w:rsidRPr="006C7DEC" w:rsidRDefault="009D6D52" w:rsidP="009D6D52">
      <w:r w:rsidRPr="006C7DEC">
        <w:t>Upon the reception of an HTTP POST request with "{</w:t>
      </w:r>
      <w:proofErr w:type="spellStart"/>
      <w:r w:rsidRPr="006C7DEC">
        <w:t>delNotifU</w:t>
      </w:r>
      <w:r>
        <w:t>ri</w:t>
      </w:r>
      <w:proofErr w:type="spellEnd"/>
      <w:r w:rsidRPr="006C7DEC">
        <w:t xml:space="preserve">}" as Resource URI and </w:t>
      </w:r>
      <w:proofErr w:type="spellStart"/>
      <w:r w:rsidRPr="006C7DEC">
        <w:t>NadrfAlertNotification</w:t>
      </w:r>
      <w:proofErr w:type="spellEnd"/>
      <w:r w:rsidRPr="006C7DEC">
        <w:t xml:space="preserve"> data structure as request body, if the NF service consumer successfully processed and accepted the received HTTP POST request, the NF Service Consumer shall either respond with HTTP "204 No Content" status code or with HTTP "200 OK" status code and the </w:t>
      </w:r>
      <w:proofErr w:type="spellStart"/>
      <w:r w:rsidRPr="006C7DEC">
        <w:t>NadrfAlertNotificationResponse</w:t>
      </w:r>
      <w:proofErr w:type="spellEnd"/>
      <w:r w:rsidRPr="006C7DEC">
        <w:t xml:space="preserv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w:t>
      </w:r>
      <w:proofErr w:type="spellStart"/>
      <w:r w:rsidRPr="006C7DEC">
        <w:t>Nadrf_DataManagement_RetrievalRequest</w:t>
      </w:r>
      <w:proofErr w:type="spellEnd"/>
      <w:r w:rsidRPr="006C7DEC">
        <w:t xml:space="preserve"> service operation as defined in clause 4.2.2.5, using the storage transaction identifier received within the "</w:t>
      </w:r>
      <w:proofErr w:type="spellStart"/>
      <w:r w:rsidRPr="006C7DEC">
        <w:t>alertStorTransId</w:t>
      </w:r>
      <w:proofErr w:type="spellEnd"/>
      <w:r w:rsidRPr="006C7DEC">
        <w:t xml:space="preserve">" attribute of the </w:t>
      </w:r>
      <w:proofErr w:type="spellStart"/>
      <w:r w:rsidRPr="006C7DEC">
        <w:t>NadrfAlertNotification</w:t>
      </w:r>
      <w:proofErr w:type="spellEnd"/>
      <w:r w:rsidRPr="006C7DEC">
        <w:t xml:space="preserve">,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970" w:name="_Toc170160906"/>
      <w:bookmarkStart w:id="971" w:name="_Toc175843953"/>
      <w:bookmarkStart w:id="972" w:name="_Toc180485655"/>
      <w:bookmarkStart w:id="973" w:name="_Toc185517786"/>
      <w:bookmarkStart w:id="974" w:name="_Toc192875194"/>
      <w:bookmarkStart w:id="975" w:name="_Toc209529847"/>
      <w:r>
        <w:t>4.2.2.9</w:t>
      </w:r>
      <w:r>
        <w:tab/>
      </w:r>
      <w:proofErr w:type="spellStart"/>
      <w:r>
        <w:t>Nadrf_DataManagement_Delete</w:t>
      </w:r>
      <w:proofErr w:type="spellEnd"/>
      <w:r>
        <w:t xml:space="preserve"> service operation</w:t>
      </w:r>
      <w:bookmarkEnd w:id="949"/>
      <w:bookmarkEnd w:id="950"/>
      <w:bookmarkEnd w:id="951"/>
      <w:bookmarkEnd w:id="952"/>
      <w:bookmarkEnd w:id="953"/>
      <w:bookmarkEnd w:id="954"/>
      <w:bookmarkEnd w:id="955"/>
      <w:bookmarkEnd w:id="956"/>
      <w:bookmarkEnd w:id="957"/>
      <w:bookmarkEnd w:id="965"/>
      <w:bookmarkEnd w:id="966"/>
      <w:bookmarkEnd w:id="967"/>
      <w:bookmarkEnd w:id="968"/>
      <w:bookmarkEnd w:id="970"/>
      <w:bookmarkEnd w:id="971"/>
      <w:bookmarkEnd w:id="972"/>
      <w:bookmarkEnd w:id="973"/>
      <w:bookmarkEnd w:id="974"/>
      <w:bookmarkEnd w:id="975"/>
    </w:p>
    <w:p w14:paraId="7AE124AC" w14:textId="77777777" w:rsidR="00E9750A" w:rsidRDefault="00A16F12">
      <w:pPr>
        <w:pStyle w:val="Heading5"/>
      </w:pPr>
      <w:bookmarkStart w:id="976" w:name="_Toc89426564"/>
      <w:bookmarkStart w:id="977" w:name="_Toc94020349"/>
      <w:bookmarkStart w:id="978" w:name="_Toc97034879"/>
      <w:bookmarkStart w:id="979" w:name="_Toc97037756"/>
      <w:bookmarkStart w:id="980" w:name="_Toc100939965"/>
      <w:bookmarkStart w:id="981" w:name="_Toc104546831"/>
      <w:bookmarkStart w:id="982" w:name="_Toc112937878"/>
      <w:bookmarkStart w:id="983" w:name="_Toc114134635"/>
      <w:bookmarkStart w:id="984" w:name="_Toc120681574"/>
      <w:bookmarkStart w:id="985" w:name="_Toc133434761"/>
      <w:bookmarkStart w:id="986" w:name="_Toc138693944"/>
      <w:bookmarkStart w:id="987" w:name="_Toc148535654"/>
      <w:bookmarkStart w:id="988" w:name="_Toc162009146"/>
      <w:bookmarkStart w:id="989" w:name="_Toc170160907"/>
      <w:bookmarkStart w:id="990" w:name="_Toc175843954"/>
      <w:bookmarkStart w:id="991" w:name="_Toc180485656"/>
      <w:bookmarkStart w:id="992" w:name="_Toc185517787"/>
      <w:bookmarkStart w:id="993" w:name="_Toc192875195"/>
      <w:bookmarkStart w:id="994" w:name="_Toc209529848"/>
      <w:r>
        <w:t>4.2.2.9.1</w:t>
      </w:r>
      <w:r>
        <w:tab/>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48D96A" w14:textId="77777777" w:rsidR="00E9750A" w:rsidRDefault="00A16F12">
      <w:bookmarkStart w:id="995" w:name="_Hlk83722130"/>
      <w:r>
        <w:t xml:space="preserve">The </w:t>
      </w:r>
      <w:proofErr w:type="spellStart"/>
      <w:r>
        <w:t>Nadrf_DataManagement_Delete</w:t>
      </w:r>
      <w:proofErr w:type="spellEnd"/>
      <w:r>
        <w:t xml:space="preserve"> service operation is used by an NF service consumer to delete stored data or analytics.</w:t>
      </w:r>
      <w:bookmarkEnd w:id="995"/>
    </w:p>
    <w:p w14:paraId="47C985F5" w14:textId="77777777" w:rsidR="00E9750A" w:rsidRDefault="00A16F12">
      <w:pPr>
        <w:pStyle w:val="Heading5"/>
      </w:pPr>
      <w:bookmarkStart w:id="996" w:name="_Toc89426565"/>
      <w:bookmarkStart w:id="997" w:name="_Toc94020350"/>
      <w:bookmarkStart w:id="998" w:name="_Toc97034880"/>
      <w:bookmarkStart w:id="999" w:name="_Toc97037757"/>
      <w:bookmarkStart w:id="1000" w:name="_Toc100939966"/>
      <w:bookmarkStart w:id="1001" w:name="_Toc104546832"/>
      <w:bookmarkStart w:id="1002" w:name="_Toc112937879"/>
      <w:bookmarkStart w:id="1003" w:name="_Toc114134636"/>
      <w:bookmarkStart w:id="1004" w:name="_Toc120681575"/>
      <w:bookmarkStart w:id="1005" w:name="_Toc133434762"/>
      <w:bookmarkStart w:id="1006" w:name="_Toc138693945"/>
      <w:bookmarkStart w:id="1007" w:name="_Toc148535655"/>
      <w:bookmarkStart w:id="1008" w:name="_Toc162009147"/>
      <w:bookmarkStart w:id="1009" w:name="_Toc170160908"/>
      <w:bookmarkStart w:id="1010" w:name="_Toc175843955"/>
      <w:bookmarkStart w:id="1011" w:name="_Toc180485657"/>
      <w:bookmarkStart w:id="1012" w:name="_Toc185517788"/>
      <w:bookmarkStart w:id="1013" w:name="_Toc192875196"/>
      <w:bookmarkStart w:id="1014" w:name="_Toc209529849"/>
      <w:r>
        <w:t>4.2.2.9.2</w:t>
      </w:r>
      <w:r>
        <w:tab/>
        <w:t>Requesting removal of stored data or analytics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bookmarkEnd w:id="557"/>
    <w:bookmarkEnd w:id="558"/>
    <w:bookmarkEnd w:id="559"/>
    <w:bookmarkEnd w:id="560"/>
    <w:bookmarkEnd w:id="561"/>
    <w:p w14:paraId="1924E8AA" w14:textId="77777777" w:rsidR="00E9750A" w:rsidRDefault="00A16F12">
      <w:r>
        <w:t xml:space="preserve">Figure 4.2.2.9.2-1 shows a scenario </w:t>
      </w:r>
      <w:bookmarkStart w:id="1015" w:name="_Hlk83722186"/>
      <w:r>
        <w:t>where the NF service consumer sends a request to the ADRF to</w:t>
      </w:r>
      <w:bookmarkEnd w:id="1015"/>
      <w:r>
        <w:t xml:space="preserve"> delete stored data or analytics.</w:t>
      </w:r>
    </w:p>
    <w:bookmarkStart w:id="1016"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4pt;height:150.2pt;mso-width-percent:0;mso-height-percent:0;mso-width-percent:0;mso-height-percent:0" o:ole="">
            <v:imagedata r:id="rId32" o:title=""/>
          </v:shape>
          <o:OLEObject Type="Embed" ProgID="Visio.Drawing.15" ShapeID="_x0000_i1036" DrawAspect="Content" ObjectID="_1820237063" r:id="rId33"/>
        </w:object>
      </w:r>
      <w:bookmarkEnd w:id="1016"/>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The NF service consumer shall send an HTTP DELETE request with "{apiRoot}/nadrf-datamanagement/&lt;apiVersion&gt;/data-store-records/{storeTransId}" as Resource URI </w:t>
      </w:r>
      <w:bookmarkStart w:id="1017" w:name="_Hlk83722371"/>
      <w:r>
        <w:t>representing an "Individual ADRF Data Store Record" resource, as shown in figure 4.2.2.9.2-1, step 1,</w:t>
      </w:r>
      <w:bookmarkEnd w:id="1017"/>
      <w:r>
        <w:t xml:space="preserve"> where "{</w:t>
      </w:r>
      <w:proofErr w:type="spellStart"/>
      <w:r>
        <w:t>storeTransId</w:t>
      </w:r>
      <w:proofErr w:type="spellEnd"/>
      <w:r>
        <w:t>}"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1018" w:name="_Toc97034881"/>
      <w:bookmarkStart w:id="1019" w:name="_Toc97037758"/>
      <w:bookmarkStart w:id="1020" w:name="_Toc100939967"/>
      <w:bookmarkStart w:id="1021" w:name="_Toc104546833"/>
      <w:bookmarkStart w:id="1022" w:name="_Toc112937880"/>
      <w:bookmarkStart w:id="1023" w:name="_Toc114134637"/>
      <w:bookmarkStart w:id="1024" w:name="_Toc120681576"/>
      <w:bookmarkStart w:id="1025" w:name="_Toc133434763"/>
      <w:bookmarkStart w:id="1026" w:name="_Toc138693946"/>
      <w:bookmarkStart w:id="1027" w:name="_Toc148535656"/>
      <w:bookmarkStart w:id="1028" w:name="_Toc162009148"/>
      <w:bookmarkStart w:id="1029" w:name="_Toc170160909"/>
      <w:bookmarkStart w:id="1030" w:name="_Toc175843956"/>
      <w:bookmarkStart w:id="1031" w:name="_Toc180485658"/>
      <w:bookmarkStart w:id="1032" w:name="_Toc185517789"/>
      <w:bookmarkStart w:id="1033" w:name="_Toc192875197"/>
      <w:bookmarkStart w:id="1034" w:name="_Toc209529850"/>
      <w:bookmarkEnd w:id="562"/>
      <w:bookmarkEnd w:id="563"/>
      <w:bookmarkEnd w:id="564"/>
      <w:bookmarkEnd w:id="565"/>
      <w:bookmarkEnd w:id="566"/>
      <w:bookmarkEnd w:id="567"/>
      <w:bookmarkEnd w:id="568"/>
      <w:r>
        <w:t>4.2.2.9.3</w:t>
      </w:r>
      <w:r>
        <w:tab/>
        <w:t>Requesting removal of stored data or analytics using data or analytics specification</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pt;height:150.2pt;mso-width-percent:0;mso-height-percent:0;mso-width-percent:0;mso-height-percent:0" o:ole="">
            <v:imagedata r:id="rId34" o:title=""/>
          </v:shape>
          <o:OLEObject Type="Embed" ProgID="Visio.Drawing.15" ShapeID="_x0000_i1037" DrawAspect="Content" ObjectID="_1820237064"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w:t>
      </w:r>
      <w:proofErr w:type="spellStart"/>
      <w:r>
        <w:t>NadrfStoredDataSpec</w:t>
      </w:r>
      <w:proofErr w:type="spellEnd"/>
      <w:r>
        <w:t xml:space="preserve"> data structure. The </w:t>
      </w:r>
      <w:proofErr w:type="spellStart"/>
      <w:r>
        <w:t>NadrfStoredDataSpec</w:t>
      </w:r>
      <w:proofErr w:type="spellEnd"/>
      <w:r>
        <w:t xml:space="preserve"> data structure provided in the request body shall include: </w:t>
      </w:r>
    </w:p>
    <w:p w14:paraId="6FD7408F" w14:textId="77777777" w:rsidR="00E9750A" w:rsidRDefault="00A16F12">
      <w:pPr>
        <w:pStyle w:val="B1"/>
      </w:pPr>
      <w:r>
        <w:t>-</w:t>
      </w:r>
      <w:r>
        <w:tab/>
        <w:t>a time window in which the data to be deleted was collected in the "</w:t>
      </w:r>
      <w:proofErr w:type="spellStart"/>
      <w:r>
        <w:t>timePeriod</w:t>
      </w:r>
      <w:proofErr w:type="spellEnd"/>
      <w:r>
        <w:t>"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w:t>
      </w:r>
      <w:proofErr w:type="spellStart"/>
      <w:r>
        <w:t>dataSpec</w:t>
      </w:r>
      <w:proofErr w:type="spellEnd"/>
      <w:r>
        <w:t>" attribute;</w:t>
      </w:r>
    </w:p>
    <w:p w14:paraId="16EF2F84" w14:textId="77777777" w:rsidR="006C7DEC" w:rsidRDefault="00A16F12" w:rsidP="006C7DEC">
      <w:pPr>
        <w:ind w:left="851" w:hanging="284"/>
      </w:pPr>
      <w:r>
        <w:t>-</w:t>
      </w:r>
      <w:r>
        <w:tab/>
        <w:t>an analytics specification in the "</w:t>
      </w:r>
      <w:proofErr w:type="spellStart"/>
      <w:r>
        <w:t>anaSpec</w:t>
      </w:r>
      <w:proofErr w:type="spellEnd"/>
      <w:r>
        <w:t>" attribute;</w:t>
      </w:r>
    </w:p>
    <w:p w14:paraId="4E3F6730" w14:textId="70FE9385" w:rsidR="00E9750A" w:rsidRPr="006C7DEC" w:rsidRDefault="006C7DEC" w:rsidP="006C7DEC">
      <w:pPr>
        <w:pStyle w:val="B2"/>
      </w:pPr>
      <w:r>
        <w:t>-</w:t>
      </w:r>
      <w:r>
        <w:tab/>
        <w:t>a data set identifier within the "</w:t>
      </w:r>
      <w:proofErr w:type="spellStart"/>
      <w:r>
        <w:t>dataSetId</w:t>
      </w:r>
      <w:proofErr w:type="spellEnd"/>
      <w:r>
        <w:t>" attribute, if the "</w:t>
      </w:r>
      <w:proofErr w:type="spellStart"/>
      <w:r>
        <w:t>EnhDataMgmt</w:t>
      </w:r>
      <w:proofErr w:type="spellEnd"/>
      <w:r>
        <w: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1035" w:name="_Toc148535657"/>
      <w:bookmarkStart w:id="1036" w:name="_Toc162009149"/>
      <w:bookmarkStart w:id="1037" w:name="_Toc170160910"/>
      <w:bookmarkStart w:id="1038" w:name="_Toc175843957"/>
      <w:bookmarkStart w:id="1039" w:name="_Toc180485659"/>
      <w:bookmarkStart w:id="1040" w:name="_Toc185517790"/>
      <w:bookmarkStart w:id="1041" w:name="_Toc192875198"/>
      <w:bookmarkStart w:id="1042" w:name="_Toc209529851"/>
      <w:r>
        <w:t>4.3</w:t>
      </w:r>
      <w:r>
        <w:tab/>
      </w:r>
      <w:proofErr w:type="spellStart"/>
      <w:r>
        <w:t>Nadrf</w:t>
      </w:r>
      <w:proofErr w:type="spellEnd"/>
      <w:r>
        <w:t xml:space="preserve">_ </w:t>
      </w:r>
      <w:proofErr w:type="spellStart"/>
      <w:r>
        <w:t>MLModelManagement</w:t>
      </w:r>
      <w:proofErr w:type="spellEnd"/>
      <w:r>
        <w:t xml:space="preserve"> Service</w:t>
      </w:r>
      <w:bookmarkEnd w:id="1035"/>
      <w:bookmarkEnd w:id="1036"/>
      <w:bookmarkEnd w:id="1037"/>
      <w:bookmarkEnd w:id="1038"/>
      <w:bookmarkEnd w:id="1039"/>
      <w:bookmarkEnd w:id="1040"/>
      <w:bookmarkEnd w:id="1041"/>
      <w:bookmarkEnd w:id="1042"/>
    </w:p>
    <w:p w14:paraId="73738A6F" w14:textId="77777777" w:rsidR="00356552" w:rsidRDefault="00356552" w:rsidP="00356552">
      <w:pPr>
        <w:pStyle w:val="Heading3"/>
      </w:pPr>
      <w:bookmarkStart w:id="1043" w:name="_Toc148535658"/>
      <w:bookmarkStart w:id="1044" w:name="_Toc162009150"/>
      <w:bookmarkStart w:id="1045" w:name="_Toc170160911"/>
      <w:bookmarkStart w:id="1046" w:name="_Toc175843958"/>
      <w:bookmarkStart w:id="1047" w:name="_Toc180485660"/>
      <w:bookmarkStart w:id="1048" w:name="_Toc185517791"/>
      <w:bookmarkStart w:id="1049" w:name="_Toc192875199"/>
      <w:bookmarkStart w:id="1050" w:name="_Toc209529852"/>
      <w:r>
        <w:t>4.3.1</w:t>
      </w:r>
      <w:r>
        <w:tab/>
        <w:t>Service Description</w:t>
      </w:r>
      <w:bookmarkEnd w:id="1043"/>
      <w:bookmarkEnd w:id="1044"/>
      <w:bookmarkEnd w:id="1045"/>
      <w:bookmarkEnd w:id="1046"/>
      <w:bookmarkEnd w:id="1047"/>
      <w:bookmarkEnd w:id="1048"/>
      <w:bookmarkEnd w:id="1049"/>
      <w:bookmarkEnd w:id="1050"/>
    </w:p>
    <w:p w14:paraId="3292B9AA" w14:textId="77777777" w:rsidR="00356552" w:rsidRDefault="00356552" w:rsidP="00356552">
      <w:pPr>
        <w:pStyle w:val="Heading4"/>
      </w:pPr>
      <w:bookmarkStart w:id="1051" w:name="_Toc148535659"/>
      <w:bookmarkStart w:id="1052" w:name="_Toc162009151"/>
      <w:bookmarkStart w:id="1053" w:name="_Toc170160912"/>
      <w:bookmarkStart w:id="1054" w:name="_Toc175843959"/>
      <w:bookmarkStart w:id="1055" w:name="_Toc180485661"/>
      <w:bookmarkStart w:id="1056" w:name="_Toc185517792"/>
      <w:bookmarkStart w:id="1057" w:name="_Toc192875200"/>
      <w:bookmarkStart w:id="1058" w:name="_Toc209529853"/>
      <w:r>
        <w:t>4.3.</w:t>
      </w:r>
      <w:r>
        <w:rPr>
          <w:lang w:eastAsia="zh-CN"/>
        </w:rPr>
        <w:t>1.1</w:t>
      </w:r>
      <w:r>
        <w:tab/>
      </w:r>
      <w:r>
        <w:rPr>
          <w:lang w:eastAsia="zh-CN"/>
        </w:rPr>
        <w:t>Overview</w:t>
      </w:r>
      <w:bookmarkEnd w:id="1051"/>
      <w:bookmarkEnd w:id="1052"/>
      <w:bookmarkEnd w:id="1053"/>
      <w:bookmarkEnd w:id="1054"/>
      <w:bookmarkEnd w:id="1055"/>
      <w:bookmarkEnd w:id="1056"/>
      <w:bookmarkEnd w:id="1057"/>
      <w:bookmarkEnd w:id="1058"/>
    </w:p>
    <w:p w14:paraId="124EC3DE" w14:textId="77777777" w:rsidR="00832B49" w:rsidRDefault="00832B49" w:rsidP="00832B49">
      <w:bookmarkStart w:id="1059" w:name="_Toc148535660"/>
      <w:r>
        <w:t xml:space="preserve">The </w:t>
      </w:r>
      <w:proofErr w:type="spellStart"/>
      <w:r>
        <w:t>Nadrf</w:t>
      </w:r>
      <w:proofErr w:type="spellEnd"/>
      <w:r>
        <w:t xml:space="preserve">_ </w:t>
      </w:r>
      <w:proofErr w:type="spellStart"/>
      <w:r>
        <w:t>MLModelManagement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1060" w:name="_Toc162009152"/>
      <w:bookmarkStart w:id="1061" w:name="_Toc170160913"/>
      <w:bookmarkStart w:id="1062" w:name="_Toc175843960"/>
      <w:bookmarkStart w:id="1063" w:name="_Toc180485662"/>
      <w:bookmarkStart w:id="1064" w:name="_Toc185517793"/>
      <w:bookmarkStart w:id="1065" w:name="_Toc192875201"/>
      <w:bookmarkStart w:id="1066" w:name="_Toc209529854"/>
      <w:r>
        <w:lastRenderedPageBreak/>
        <w:t>4.3.1.2</w:t>
      </w:r>
      <w:r>
        <w:tab/>
        <w:t>Service Architecture</w:t>
      </w:r>
      <w:bookmarkEnd w:id="1059"/>
      <w:bookmarkEnd w:id="1060"/>
      <w:bookmarkEnd w:id="1061"/>
      <w:bookmarkEnd w:id="1062"/>
      <w:bookmarkEnd w:id="1063"/>
      <w:bookmarkEnd w:id="1064"/>
      <w:bookmarkEnd w:id="1065"/>
      <w:bookmarkEnd w:id="1066"/>
    </w:p>
    <w:p w14:paraId="6D4FC8AF" w14:textId="77777777" w:rsidR="00CA68FF" w:rsidRDefault="00CA68FF" w:rsidP="00CA68FF">
      <w:bookmarkStart w:id="1067" w:name="_Toc148535661"/>
      <w:bookmarkStart w:id="1068" w:name="_Toc162009153"/>
      <w:bookmarkStart w:id="1069" w:name="_Toc170160914"/>
      <w:bookmarkStart w:id="1070" w:name="_Toc175843961"/>
      <w:bookmarkStart w:id="1071" w:name="_Toc180485663"/>
      <w:bookmarkStart w:id="1072"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 xml:space="preserve">The </w:t>
      </w:r>
      <w:proofErr w:type="spellStart"/>
      <w:r>
        <w:t>Nadrf_MLModelManagement</w:t>
      </w:r>
      <w:proofErr w:type="spellEnd"/>
      <w:r>
        <w:t xml:space="preserve"> service is part of the </w:t>
      </w:r>
      <w:proofErr w:type="spellStart"/>
      <w:r>
        <w:t>Nadrf</w:t>
      </w:r>
      <w:proofErr w:type="spellEnd"/>
      <w:r>
        <w:t xml:space="preserve"> service-based interface exhibited by the</w:t>
      </w:r>
      <w:r>
        <w:rPr>
          <w:lang w:val="en-US"/>
        </w:rPr>
        <w:t xml:space="preserve"> </w:t>
      </w:r>
      <w:r>
        <w:t>Analytics Data Repository Function (ADRF).</w:t>
      </w:r>
    </w:p>
    <w:p w14:paraId="3DBC1A93" w14:textId="77777777" w:rsidR="00CA68FF" w:rsidRDefault="00CA68FF" w:rsidP="00CA68FF">
      <w:r>
        <w:t xml:space="preserve">Known consumers of the </w:t>
      </w:r>
      <w:proofErr w:type="spellStart"/>
      <w:r>
        <w:t>Nadrf_MLModelManagement</w:t>
      </w:r>
      <w:proofErr w:type="spellEnd"/>
      <w:r>
        <w:t xml:space="preserve">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 xml:space="preserve">The </w:t>
      </w:r>
      <w:proofErr w:type="spellStart"/>
      <w:r>
        <w:t>Nadrf_MLModelManagement</w:t>
      </w:r>
      <w:proofErr w:type="spellEnd"/>
      <w:r>
        <w:t xml:space="preserve">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15pt;height:139.6pt" o:ole="">
            <v:imagedata r:id="rId36" o:title=""/>
          </v:shape>
          <o:OLEObject Type="Embed" ProgID="Visio.Drawing.15" ShapeID="_x0000_i1038" DrawAspect="Content" ObjectID="_1820237065" r:id="rId37"/>
        </w:object>
      </w:r>
    </w:p>
    <w:p w14:paraId="20F9F934" w14:textId="77777777" w:rsidR="00CA68FF" w:rsidRDefault="00CA68FF" w:rsidP="00CA68FF">
      <w:pPr>
        <w:pStyle w:val="TF"/>
      </w:pPr>
      <w:r>
        <w:t>Figure 4.3.1.2-1</w:t>
      </w:r>
      <w:r>
        <w:rPr>
          <w:lang w:eastAsia="zh-CN"/>
        </w:rPr>
        <w:t>:</w:t>
      </w:r>
      <w:r>
        <w:t xml:space="preserve"> Reference Architecture for the </w:t>
      </w:r>
      <w:proofErr w:type="spellStart"/>
      <w:r>
        <w:t>Nadrf_MLModelManagement</w:t>
      </w:r>
      <w:proofErr w:type="spellEnd"/>
      <w:r>
        <w:t xml:space="preserve">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85pt;height:147.1pt" o:ole="">
            <v:imagedata r:id="rId38" o:title=""/>
          </v:shape>
          <o:OLEObject Type="Embed" ProgID="Visio.Drawing.15" ShapeID="_x0000_i1039" DrawAspect="Content" ObjectID="_1820237066" r:id="rId39"/>
        </w:object>
      </w:r>
    </w:p>
    <w:p w14:paraId="342F10C3" w14:textId="77777777" w:rsidR="00CA68FF" w:rsidRDefault="00CA68FF" w:rsidP="00CA68FF">
      <w:pPr>
        <w:pStyle w:val="TF"/>
      </w:pPr>
      <w:r>
        <w:t xml:space="preserve">Figure 4.3.1.2-2: </w:t>
      </w:r>
      <w:proofErr w:type="spellStart"/>
      <w:r>
        <w:t>Nadrf_MLModelManagement</w:t>
      </w:r>
      <w:proofErr w:type="spellEnd"/>
      <w:r>
        <w:t xml:space="preserve"> service architecture, reference point representation</w:t>
      </w:r>
    </w:p>
    <w:p w14:paraId="5F6457CE" w14:textId="77777777" w:rsidR="00356552" w:rsidRDefault="00356552" w:rsidP="00356552">
      <w:pPr>
        <w:pStyle w:val="Heading4"/>
        <w:rPr>
          <w:lang w:val="en-US"/>
        </w:rPr>
      </w:pPr>
      <w:bookmarkStart w:id="1073" w:name="_Toc192875202"/>
      <w:bookmarkStart w:id="1074" w:name="_Toc209529855"/>
      <w:r>
        <w:rPr>
          <w:lang w:val="en-US"/>
        </w:rPr>
        <w:t>4.3.</w:t>
      </w:r>
      <w:r>
        <w:rPr>
          <w:lang w:val="en-US" w:eastAsia="zh-CN"/>
        </w:rPr>
        <w:t>1.3</w:t>
      </w:r>
      <w:r>
        <w:rPr>
          <w:lang w:val="en-US"/>
        </w:rPr>
        <w:tab/>
        <w:t>Network Functions</w:t>
      </w:r>
      <w:bookmarkEnd w:id="1067"/>
      <w:bookmarkEnd w:id="1068"/>
      <w:bookmarkEnd w:id="1069"/>
      <w:bookmarkEnd w:id="1070"/>
      <w:bookmarkEnd w:id="1071"/>
      <w:bookmarkEnd w:id="1072"/>
      <w:bookmarkEnd w:id="1073"/>
      <w:bookmarkEnd w:id="1074"/>
    </w:p>
    <w:p w14:paraId="27896FDA" w14:textId="77777777" w:rsidR="00356552" w:rsidRDefault="00356552" w:rsidP="00356552">
      <w:pPr>
        <w:pStyle w:val="Heading5"/>
        <w:rPr>
          <w:lang w:eastAsia="zh-CN"/>
        </w:rPr>
      </w:pPr>
      <w:bookmarkStart w:id="1075" w:name="_Toc148535662"/>
      <w:bookmarkStart w:id="1076" w:name="_Toc162009154"/>
      <w:bookmarkStart w:id="1077" w:name="_Toc170160915"/>
      <w:bookmarkStart w:id="1078" w:name="_Toc175843962"/>
      <w:bookmarkStart w:id="1079" w:name="_Toc180485664"/>
      <w:bookmarkStart w:id="1080" w:name="_Toc185517795"/>
      <w:bookmarkStart w:id="1081" w:name="_Toc192875203"/>
      <w:bookmarkStart w:id="1082" w:name="_Toc209529856"/>
      <w:r>
        <w:t>4.3.</w:t>
      </w:r>
      <w:r>
        <w:rPr>
          <w:lang w:eastAsia="zh-CN"/>
        </w:rPr>
        <w:t>1.3.1</w:t>
      </w:r>
      <w:r>
        <w:tab/>
        <w:t>Analytics Data Repository Function (ADRF)</w:t>
      </w:r>
      <w:bookmarkEnd w:id="1075"/>
      <w:bookmarkEnd w:id="1076"/>
      <w:bookmarkEnd w:id="1077"/>
      <w:bookmarkEnd w:id="1078"/>
      <w:bookmarkEnd w:id="1079"/>
      <w:bookmarkEnd w:id="1080"/>
      <w:bookmarkEnd w:id="1081"/>
      <w:bookmarkEnd w:id="1082"/>
    </w:p>
    <w:p w14:paraId="7CD3A6DF" w14:textId="7D2B7F86" w:rsidR="001535D4" w:rsidRDefault="001535D4" w:rsidP="001535D4">
      <w:bookmarkStart w:id="1083" w:name="_Toc148535663"/>
      <w:bookmarkStart w:id="1084"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1085" w:name="_Toc170160916"/>
      <w:bookmarkStart w:id="1086" w:name="_Toc175843963"/>
      <w:bookmarkStart w:id="1087" w:name="_Toc180485665"/>
      <w:bookmarkStart w:id="1088" w:name="_Toc185517796"/>
      <w:bookmarkStart w:id="1089" w:name="_Toc192875204"/>
      <w:bookmarkStart w:id="1090" w:name="_Toc209529857"/>
      <w:r>
        <w:t>4.3.</w:t>
      </w:r>
      <w:r>
        <w:rPr>
          <w:lang w:eastAsia="zh-CN"/>
        </w:rPr>
        <w:t>1.3.2</w:t>
      </w:r>
      <w:r>
        <w:tab/>
      </w:r>
      <w:r>
        <w:rPr>
          <w:lang w:eastAsia="zh-CN"/>
        </w:rPr>
        <w:t>NF Service Consumers</w:t>
      </w:r>
      <w:bookmarkEnd w:id="1083"/>
      <w:bookmarkEnd w:id="1084"/>
      <w:bookmarkEnd w:id="1085"/>
      <w:bookmarkEnd w:id="1086"/>
      <w:bookmarkEnd w:id="1087"/>
      <w:bookmarkEnd w:id="1088"/>
      <w:bookmarkEnd w:id="1089"/>
      <w:bookmarkEnd w:id="1090"/>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Heading3"/>
      </w:pPr>
      <w:bookmarkStart w:id="1091" w:name="_Toc148535664"/>
      <w:bookmarkStart w:id="1092" w:name="_Toc162009156"/>
      <w:bookmarkStart w:id="1093" w:name="_Toc170160917"/>
      <w:bookmarkStart w:id="1094" w:name="_Toc175843964"/>
      <w:bookmarkStart w:id="1095" w:name="_Toc180485666"/>
      <w:bookmarkStart w:id="1096" w:name="_Toc185517797"/>
      <w:bookmarkStart w:id="1097" w:name="_Toc192875205"/>
      <w:bookmarkStart w:id="1098" w:name="_Toc209529858"/>
      <w:r>
        <w:t>4.3.2</w:t>
      </w:r>
      <w:r>
        <w:tab/>
        <w:t>Service Operations</w:t>
      </w:r>
      <w:bookmarkEnd w:id="1091"/>
      <w:bookmarkEnd w:id="1092"/>
      <w:bookmarkEnd w:id="1093"/>
      <w:bookmarkEnd w:id="1094"/>
      <w:bookmarkEnd w:id="1095"/>
      <w:bookmarkEnd w:id="1096"/>
      <w:bookmarkEnd w:id="1097"/>
      <w:bookmarkEnd w:id="1098"/>
    </w:p>
    <w:p w14:paraId="7C9BC013" w14:textId="77777777" w:rsidR="00356552" w:rsidRDefault="00356552" w:rsidP="00356552">
      <w:pPr>
        <w:pStyle w:val="Heading4"/>
      </w:pPr>
      <w:bookmarkStart w:id="1099" w:name="_Toc148535665"/>
      <w:bookmarkStart w:id="1100" w:name="_Toc162009157"/>
      <w:bookmarkStart w:id="1101" w:name="_Toc170160918"/>
      <w:bookmarkStart w:id="1102" w:name="_Toc175843965"/>
      <w:bookmarkStart w:id="1103" w:name="_Toc180485667"/>
      <w:bookmarkStart w:id="1104" w:name="_Toc185517798"/>
      <w:bookmarkStart w:id="1105" w:name="_Toc192875206"/>
      <w:bookmarkStart w:id="1106" w:name="_Toc209529859"/>
      <w:r>
        <w:t>4.3.2.1</w:t>
      </w:r>
      <w:r>
        <w:tab/>
        <w:t>Introduction</w:t>
      </w:r>
      <w:bookmarkEnd w:id="1099"/>
      <w:bookmarkEnd w:id="1100"/>
      <w:bookmarkEnd w:id="1101"/>
      <w:bookmarkEnd w:id="1102"/>
      <w:bookmarkEnd w:id="1103"/>
      <w:bookmarkEnd w:id="1104"/>
      <w:bookmarkEnd w:id="1105"/>
      <w:bookmarkEnd w:id="1106"/>
    </w:p>
    <w:p w14:paraId="5E102FFD" w14:textId="77777777" w:rsidR="00CA68FF" w:rsidRDefault="00CA68FF" w:rsidP="00CA68FF">
      <w:pPr>
        <w:pStyle w:val="TH"/>
        <w:overflowPunct w:val="0"/>
        <w:autoSpaceDE w:val="0"/>
        <w:autoSpaceDN w:val="0"/>
        <w:adjustRightInd w:val="0"/>
        <w:textAlignment w:val="baseline"/>
        <w:rPr>
          <w:rFonts w:eastAsia="ＭＳ 明朝"/>
        </w:rPr>
      </w:pPr>
      <w:bookmarkStart w:id="1107" w:name="_Toc148535666"/>
      <w:bookmarkStart w:id="1108" w:name="_Toc162009158"/>
      <w:bookmarkStart w:id="1109" w:name="_Toc170160919"/>
      <w:bookmarkStart w:id="1110" w:name="_Toc175843966"/>
      <w:bookmarkStart w:id="1111" w:name="_Toc180485668"/>
      <w:bookmarkStart w:id="1112" w:name="_Toc185517799"/>
      <w:r>
        <w:rPr>
          <w:rFonts w:eastAsia="ＭＳ 明朝"/>
        </w:rPr>
        <w:t>Table 4.3.</w:t>
      </w:r>
      <w:r>
        <w:rPr>
          <w:rFonts w:eastAsia="ＭＳ 明朝"/>
          <w:lang w:val="en-US"/>
        </w:rPr>
        <w:t>2.1</w:t>
      </w:r>
      <w:r>
        <w:rPr>
          <w:rFonts w:eastAsia="ＭＳ 明朝"/>
        </w:rPr>
        <w:t xml:space="preserve">-1: Operations of the </w:t>
      </w:r>
      <w:proofErr w:type="spellStart"/>
      <w:r>
        <w:t>Nadrf_MLModelManagement</w:t>
      </w:r>
      <w:proofErr w:type="spellEnd"/>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proofErr w:type="spellStart"/>
            <w:r>
              <w:t>Nadrf_MLModelManagement_StorageRequest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proofErr w:type="spellStart"/>
            <w:r>
              <w:t>Nadrf_MLModelManagement_RetrievalRequest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proofErr w:type="spellStart"/>
            <w:r>
              <w:t>Nadrf_MLModelManagement_Delete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Heading4"/>
      </w:pPr>
      <w:bookmarkStart w:id="1113" w:name="_Toc192875207"/>
      <w:bookmarkStart w:id="1114" w:name="_Toc209529860"/>
      <w:r>
        <w:t>4.3.2.2</w:t>
      </w:r>
      <w:r>
        <w:tab/>
      </w:r>
      <w:proofErr w:type="spellStart"/>
      <w:r>
        <w:t>Nadrf_</w:t>
      </w:r>
      <w:bookmarkStart w:id="1115" w:name="_Hlk138939161"/>
      <w:r>
        <w:t>MLModelManagement</w:t>
      </w:r>
      <w:bookmarkEnd w:id="1115"/>
      <w:r>
        <w:t>_StorageRequest</w:t>
      </w:r>
      <w:proofErr w:type="spellEnd"/>
      <w:r>
        <w:t xml:space="preserve"> service operation</w:t>
      </w:r>
      <w:bookmarkEnd w:id="1107"/>
      <w:bookmarkEnd w:id="1108"/>
      <w:bookmarkEnd w:id="1109"/>
      <w:bookmarkEnd w:id="1110"/>
      <w:bookmarkEnd w:id="1111"/>
      <w:bookmarkEnd w:id="1112"/>
      <w:bookmarkEnd w:id="1113"/>
      <w:bookmarkEnd w:id="1114"/>
    </w:p>
    <w:p w14:paraId="64079C9A" w14:textId="77777777" w:rsidR="00356552" w:rsidRDefault="00356552" w:rsidP="00356552">
      <w:pPr>
        <w:pStyle w:val="Heading5"/>
      </w:pPr>
      <w:bookmarkStart w:id="1116" w:name="_Toc148535667"/>
      <w:bookmarkStart w:id="1117" w:name="_Toc162009159"/>
      <w:bookmarkStart w:id="1118" w:name="_Toc170160920"/>
      <w:bookmarkStart w:id="1119" w:name="_Toc175843967"/>
      <w:bookmarkStart w:id="1120" w:name="_Toc180485669"/>
      <w:bookmarkStart w:id="1121" w:name="_Toc185517800"/>
      <w:bookmarkStart w:id="1122" w:name="_Toc192875208"/>
      <w:bookmarkStart w:id="1123" w:name="_Toc209529861"/>
      <w:r>
        <w:t>4.3.2.2.1</w:t>
      </w:r>
      <w:r>
        <w:tab/>
        <w:t>General</w:t>
      </w:r>
      <w:bookmarkEnd w:id="1116"/>
      <w:bookmarkEnd w:id="1117"/>
      <w:bookmarkEnd w:id="1118"/>
      <w:bookmarkEnd w:id="1119"/>
      <w:bookmarkEnd w:id="1120"/>
      <w:bookmarkEnd w:id="1121"/>
      <w:bookmarkEnd w:id="1122"/>
      <w:bookmarkEnd w:id="1123"/>
    </w:p>
    <w:p w14:paraId="43D4ECD0" w14:textId="6E8A56E4" w:rsidR="001535D4" w:rsidRDefault="001535D4" w:rsidP="001535D4">
      <w:bookmarkStart w:id="1124" w:name="_Toc148535668"/>
      <w:bookmarkStart w:id="1125" w:name="_Toc162009160"/>
      <w:r>
        <w:t xml:space="preserve">The </w:t>
      </w:r>
      <w:proofErr w:type="spellStart"/>
      <w:r>
        <w:t>Nadrf_MLModelManagement_StorageRequest</w:t>
      </w:r>
      <w:proofErr w:type="spellEnd"/>
      <w:r>
        <w:t xml:space="preserve"> service operation is used by an NF service consumer to store ML model(s).</w:t>
      </w:r>
    </w:p>
    <w:p w14:paraId="59F5C342" w14:textId="77777777" w:rsidR="00356552" w:rsidRDefault="00356552" w:rsidP="00356552">
      <w:pPr>
        <w:pStyle w:val="Heading5"/>
      </w:pPr>
      <w:bookmarkStart w:id="1126" w:name="_Toc170160921"/>
      <w:bookmarkStart w:id="1127" w:name="_Toc175843968"/>
      <w:bookmarkStart w:id="1128" w:name="_Toc180485670"/>
      <w:bookmarkStart w:id="1129" w:name="_Toc185517801"/>
      <w:bookmarkStart w:id="1130" w:name="_Toc192875209"/>
      <w:bookmarkStart w:id="1131" w:name="_Toc209529862"/>
      <w:r>
        <w:t>4.3.2.2.2</w:t>
      </w:r>
      <w:r>
        <w:tab/>
        <w:t>Request Storage of ML model(s)</w:t>
      </w:r>
      <w:bookmarkEnd w:id="1124"/>
      <w:bookmarkEnd w:id="1125"/>
      <w:bookmarkEnd w:id="1126"/>
      <w:bookmarkEnd w:id="1127"/>
      <w:bookmarkEnd w:id="1128"/>
      <w:bookmarkEnd w:id="1129"/>
      <w:bookmarkEnd w:id="1130"/>
      <w:bookmarkEnd w:id="1131"/>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9pt;height:167.85pt;mso-width-percent:0;mso-height-percent:0;mso-width-percent:0;mso-height-percent:0" o:ole="">
            <v:imagedata r:id="rId40" o:title=""/>
          </v:shape>
          <o:OLEObject Type="Embed" ProgID="Visio.Drawing.15" ShapeID="_x0000_i1040" DrawAspect="Content" ObjectID="_1820237067"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w:t>
      </w:r>
      <w:proofErr w:type="spellStart"/>
      <w:r>
        <w:t>Nadrf_MLModelManagement_StorageRequest</w:t>
      </w:r>
      <w:proofErr w:type="spellEnd"/>
      <w:r>
        <w:t xml:space="preserve">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w:t>
      </w:r>
      <w:proofErr w:type="spellStart"/>
      <w:r>
        <w:t>NadrfMLModelStoreRecord</w:t>
      </w:r>
      <w:proofErr w:type="spellEnd"/>
      <w:r>
        <w:t xml:space="preserve">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w:t>
      </w:r>
      <w:proofErr w:type="spellStart"/>
      <w:r>
        <w:t>NadrfMLModelStoreRecord</w:t>
      </w:r>
      <w:proofErr w:type="spellEnd"/>
      <w:r>
        <w:t xml:space="preserve">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 xml:space="preserve">assign a </w:t>
      </w:r>
      <w:proofErr w:type="spellStart"/>
      <w:r>
        <w:t>storeTransId</w:t>
      </w:r>
      <w:proofErr w:type="spellEnd"/>
      <w:r>
        <w:t>;</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 xml:space="preserve">"Individual ADRF ML Model Store Record" resource and assign a new </w:t>
      </w:r>
      <w:proofErr w:type="spellStart"/>
      <w:r>
        <w:t>storeTransId</w:t>
      </w:r>
      <w:proofErr w:type="spellEnd"/>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132" w:name="_Hlk135843134"/>
      <w:bookmarkStart w:id="1133"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w:t>
      </w:r>
      <w:proofErr w:type="spellStart"/>
      <w:r>
        <w:t>mlModelInfo</w:t>
      </w:r>
      <w:proofErr w:type="spellEnd"/>
      <w:r>
        <w:t xml:space="preserve">" attribute or </w:t>
      </w:r>
      <w:r w:rsidRPr="00A17054">
        <w:t>"</w:t>
      </w:r>
      <w:proofErr w:type="spellStart"/>
      <w:r w:rsidRPr="00A17054">
        <w:t>mlModels</w:t>
      </w:r>
      <w:proofErr w:type="spellEnd"/>
      <w:r w:rsidRPr="00A17054">
        <w:t xml:space="preserve">" attribute </w:t>
      </w:r>
      <w:r>
        <w:t xml:space="preserve">of the request partially failed, the ADRF may include the </w:t>
      </w:r>
      <w:r>
        <w:rPr>
          <w:lang w:eastAsia="zh-CN"/>
        </w:rPr>
        <w:t>ML model storage result</w:t>
      </w:r>
      <w:r>
        <w:t xml:space="preserve"> within the "</w:t>
      </w:r>
      <w:proofErr w:type="spellStart"/>
      <w:r>
        <w:t>modelStoreResult</w:t>
      </w:r>
      <w:proofErr w:type="spellEnd"/>
      <w:r>
        <w:t>" attribute or "</w:t>
      </w:r>
      <w:proofErr w:type="spellStart"/>
      <w:r>
        <w:t>modelStoreResults</w:t>
      </w:r>
      <w:proofErr w:type="spellEnd"/>
      <w:r>
        <w:t xml:space="preserve">" attribute </w:t>
      </w:r>
      <w:r w:rsidRPr="00C207C0">
        <w:t>if the "</w:t>
      </w:r>
      <w:proofErr w:type="spellStart"/>
      <w:r w:rsidRPr="00C207C0">
        <w:t>EnModelMgmt</w:t>
      </w:r>
      <w:proofErr w:type="spellEnd"/>
      <w:r w:rsidRPr="00C207C0">
        <w:t>" feature is supported</w:t>
      </w:r>
      <w:r>
        <w:t xml:space="preserve"> in the response. The ADRF shall include a Location HTTP header field, which shall contain the URI of the created record i.e. "{</w:t>
      </w:r>
      <w:proofErr w:type="spellStart"/>
      <w:r>
        <w:t>apiRoot</w:t>
      </w:r>
      <w:proofErr w:type="spellEnd"/>
      <w:r>
        <w:t>}/</w:t>
      </w:r>
      <w:proofErr w:type="spellStart"/>
      <w:r>
        <w:t>nadrf</w:t>
      </w:r>
      <w:proofErr w:type="spellEnd"/>
      <w:r>
        <w:t>-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1134" w:name="_Toc170160922"/>
      <w:bookmarkStart w:id="1135" w:name="_Toc175843969"/>
      <w:bookmarkStart w:id="1136" w:name="_Toc180485671"/>
      <w:bookmarkStart w:id="1137" w:name="_Toc185517802"/>
      <w:bookmarkStart w:id="1138" w:name="_Toc192875210"/>
      <w:bookmarkStart w:id="1139" w:name="_Toc209529863"/>
      <w:r>
        <w:t>4.3.2.2.3</w:t>
      </w:r>
      <w:r>
        <w:tab/>
        <w:t>Update Storage of ML model(s)</w:t>
      </w:r>
      <w:bookmarkEnd w:id="1134"/>
      <w:bookmarkEnd w:id="1135"/>
      <w:bookmarkEnd w:id="1136"/>
      <w:bookmarkEnd w:id="1137"/>
      <w:bookmarkEnd w:id="1138"/>
      <w:bookmarkEnd w:id="1139"/>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2pt;height:132.05pt;mso-width-percent:0;mso-height-percent:0;mso-width-percent:0;mso-height-percent:0" o:ole="">
            <v:imagedata r:id="rId42" o:title=""/>
          </v:shape>
          <o:OLEObject Type="Embed" ProgID="Visio.Drawing.11" ShapeID="_x0000_i1041" DrawAspect="Content" ObjectID="_1820237068"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w:t>
      </w:r>
      <w:proofErr w:type="spellStart"/>
      <w:r>
        <w:t>Nadrf_MLModelManagement_StorageRequest</w:t>
      </w:r>
      <w:proofErr w:type="spellEnd"/>
      <w:r>
        <w:t xml:space="preserve">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w:t>
      </w:r>
      <w:proofErr w:type="spellStart"/>
      <w:r>
        <w:t>NadrfMLModelStoreRecord</w:t>
      </w:r>
      <w:proofErr w:type="spellEnd"/>
      <w:r>
        <w:t xml:space="preserve">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w:t>
      </w:r>
      <w:proofErr w:type="spellStart"/>
      <w:r>
        <w:t>NadrfMLModelStoreRecord</w:t>
      </w:r>
      <w:proofErr w:type="spellEnd"/>
      <w:r>
        <w:t xml:space="preserve">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If the storage of the ML models provided in the "</w:t>
      </w:r>
      <w:proofErr w:type="spellStart"/>
      <w:r>
        <w:t>mlModelInfo</w:t>
      </w:r>
      <w:proofErr w:type="spellEnd"/>
      <w:r>
        <w:t xml:space="preserve">" attribute or </w:t>
      </w:r>
      <w:r w:rsidRPr="00A17054">
        <w:t>"</w:t>
      </w:r>
      <w:proofErr w:type="spellStart"/>
      <w:r w:rsidRPr="00A17054">
        <w:t>mlModels</w:t>
      </w:r>
      <w:proofErr w:type="spellEnd"/>
      <w:r w:rsidRPr="00A17054">
        <w:t xml:space="preserve">" attribute </w:t>
      </w:r>
      <w:r>
        <w:t xml:space="preserve">of the request partially failed, the ADRF may include the </w:t>
      </w:r>
      <w:r>
        <w:rPr>
          <w:lang w:eastAsia="zh-CN"/>
        </w:rPr>
        <w:t>ML model storage result</w:t>
      </w:r>
      <w:r>
        <w:t xml:space="preserve"> within the "</w:t>
      </w:r>
      <w:proofErr w:type="spellStart"/>
      <w:r>
        <w:t>modelStoreResult</w:t>
      </w:r>
      <w:proofErr w:type="spellEnd"/>
      <w:r>
        <w:t>" attribute</w:t>
      </w:r>
      <w:r w:rsidRPr="00647531">
        <w:t xml:space="preserve"> </w:t>
      </w:r>
      <w:r>
        <w:t>or "</w:t>
      </w:r>
      <w:proofErr w:type="spellStart"/>
      <w:r>
        <w:t>modelStoreResults</w:t>
      </w:r>
      <w:proofErr w:type="spellEnd"/>
      <w:r>
        <w:t>" attribute</w:t>
      </w:r>
      <w:r w:rsidRPr="00FD3D6C">
        <w:t xml:space="preserve"> if the "</w:t>
      </w:r>
      <w:proofErr w:type="spellStart"/>
      <w:r w:rsidRPr="00FD3D6C">
        <w:t>EnModelMgmt</w:t>
      </w:r>
      <w:proofErr w:type="spellEnd"/>
      <w:r w:rsidRPr="00FD3D6C">
        <w: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1140" w:name="_Toc162009161"/>
      <w:bookmarkStart w:id="1141" w:name="_Toc170160923"/>
      <w:bookmarkStart w:id="1142" w:name="_Toc175843970"/>
      <w:bookmarkStart w:id="1143" w:name="_Toc180485672"/>
      <w:bookmarkStart w:id="1144" w:name="_Toc185517803"/>
      <w:bookmarkStart w:id="1145" w:name="_Toc192875211"/>
      <w:bookmarkStart w:id="1146" w:name="_Toc209529864"/>
      <w:bookmarkEnd w:id="1132"/>
      <w:r>
        <w:t>4.3.2.3</w:t>
      </w:r>
      <w:r>
        <w:tab/>
      </w:r>
      <w:proofErr w:type="spellStart"/>
      <w:r>
        <w:t>Nadrf_MLModelManagement_RetrievalRequest</w:t>
      </w:r>
      <w:proofErr w:type="spellEnd"/>
      <w:r>
        <w:t xml:space="preserve"> service operation</w:t>
      </w:r>
      <w:bookmarkEnd w:id="1133"/>
      <w:bookmarkEnd w:id="1140"/>
      <w:bookmarkEnd w:id="1141"/>
      <w:bookmarkEnd w:id="1142"/>
      <w:bookmarkEnd w:id="1143"/>
      <w:bookmarkEnd w:id="1144"/>
      <w:bookmarkEnd w:id="1145"/>
      <w:bookmarkEnd w:id="1146"/>
    </w:p>
    <w:p w14:paraId="642AE5A6" w14:textId="77777777" w:rsidR="004C60A9" w:rsidRDefault="004C60A9" w:rsidP="004C60A9">
      <w:pPr>
        <w:pStyle w:val="Heading5"/>
      </w:pPr>
      <w:bookmarkStart w:id="1147" w:name="_Toc148535670"/>
      <w:bookmarkStart w:id="1148" w:name="_Toc162009162"/>
      <w:bookmarkStart w:id="1149" w:name="_Toc170160924"/>
      <w:bookmarkStart w:id="1150" w:name="_Toc175843971"/>
      <w:bookmarkStart w:id="1151" w:name="_Toc180485673"/>
      <w:bookmarkStart w:id="1152" w:name="_Toc185517804"/>
      <w:bookmarkStart w:id="1153" w:name="_Toc192875212"/>
      <w:bookmarkStart w:id="1154" w:name="_Toc209529865"/>
      <w:r>
        <w:t>4.3.2.3.1</w:t>
      </w:r>
      <w:r>
        <w:tab/>
        <w:t>General</w:t>
      </w:r>
      <w:bookmarkEnd w:id="1147"/>
      <w:bookmarkEnd w:id="1148"/>
      <w:bookmarkEnd w:id="1149"/>
      <w:bookmarkEnd w:id="1150"/>
      <w:bookmarkEnd w:id="1151"/>
      <w:bookmarkEnd w:id="1152"/>
      <w:bookmarkEnd w:id="1153"/>
      <w:bookmarkEnd w:id="1154"/>
    </w:p>
    <w:p w14:paraId="5CB8FB07" w14:textId="77777777" w:rsidR="004C60A9" w:rsidRDefault="004C60A9" w:rsidP="004C60A9">
      <w:r>
        <w:t xml:space="preserve">The </w:t>
      </w:r>
      <w:proofErr w:type="spellStart"/>
      <w:r>
        <w:t>Nadrf_MLModelManagement_RetrievalRequest</w:t>
      </w:r>
      <w:proofErr w:type="spellEnd"/>
      <w:r>
        <w:t xml:space="preserve">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1155" w:name="_Toc148535671"/>
      <w:bookmarkStart w:id="1156" w:name="_Toc162009163"/>
      <w:bookmarkStart w:id="1157" w:name="_Toc170160925"/>
      <w:bookmarkStart w:id="1158" w:name="_Toc175843972"/>
      <w:bookmarkStart w:id="1159" w:name="_Toc180485674"/>
      <w:bookmarkStart w:id="1160" w:name="_Toc185517805"/>
      <w:bookmarkStart w:id="1161" w:name="_Toc192875213"/>
      <w:bookmarkStart w:id="1162" w:name="_Toc209529866"/>
      <w:r>
        <w:t>4.3.2.3.2</w:t>
      </w:r>
      <w:r>
        <w:tab/>
        <w:t>Request and get stored ML model(s) from ADRF ML Model Store</w:t>
      </w:r>
      <w:bookmarkEnd w:id="1155"/>
      <w:bookmarkEnd w:id="1156"/>
      <w:bookmarkEnd w:id="1157"/>
      <w:bookmarkEnd w:id="1158"/>
      <w:bookmarkEnd w:id="1159"/>
      <w:bookmarkEnd w:id="1160"/>
      <w:bookmarkEnd w:id="1161"/>
      <w:bookmarkEnd w:id="1162"/>
    </w:p>
    <w:p w14:paraId="465B6A1E" w14:textId="77777777" w:rsidR="00832B49" w:rsidRDefault="00832B49" w:rsidP="00832B49">
      <w:bookmarkStart w:id="1163"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55pt;height:162.55pt;mso-width-percent:0;mso-height-percent:0;mso-width-percent:0;mso-height-percent:0" o:ole="">
            <v:imagedata r:id="rId44" o:title=""/>
          </v:shape>
          <o:OLEObject Type="Embed" ProgID="Visio.Drawing.15" ShapeID="_x0000_i1042" DrawAspect="Content" ObjectID="_1820237069"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164" w:name="_Toc162009164"/>
      <w:r>
        <w:lastRenderedPageBreak/>
        <w:t xml:space="preserve">The NF service consumer shall invoke the </w:t>
      </w:r>
      <w:proofErr w:type="spellStart"/>
      <w:r>
        <w:t>Nadrf_MLModelManagement_RetrievalRequest</w:t>
      </w:r>
      <w:proofErr w:type="spellEnd"/>
      <w:r>
        <w:t xml:space="preserve">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 xml:space="preserve">If one or more of the requested ML model(s) are found, the ADRF shall respond with "200 OK" status code with the message body containing the </w:t>
      </w:r>
      <w:proofErr w:type="spellStart"/>
      <w:r>
        <w:t>NadrfMLModelStoreRecord</w:t>
      </w:r>
      <w:proofErr w:type="spellEnd"/>
      <w:r>
        <w:t xml:space="preserve"> data structure. The </w:t>
      </w:r>
      <w:proofErr w:type="spellStart"/>
      <w:r>
        <w:t>NadrfMLModelStoreRecord</w:t>
      </w:r>
      <w:proofErr w:type="spellEnd"/>
      <w:r>
        <w:t xml:space="preserve"> data structure in the response body shall include the </w:t>
      </w:r>
      <w:proofErr w:type="spellStart"/>
      <w:r>
        <w:t>MLModelInfo</w:t>
      </w:r>
      <w:proofErr w:type="spellEnd"/>
      <w:r>
        <w:t xml:space="preserve"> data structure in the "</w:t>
      </w:r>
      <w:proofErr w:type="spellStart"/>
      <w:r>
        <w:t>mlModelInfo</w:t>
      </w:r>
      <w:proofErr w:type="spellEnd"/>
      <w:r>
        <w:t>" attribute with the unique ML model identifier in the "</w:t>
      </w:r>
      <w:proofErr w:type="spellStart"/>
      <w:r>
        <w:t>modelUniqueId</w:t>
      </w:r>
      <w:proofErr w:type="spellEnd"/>
      <w:r>
        <w:t>" attribute and the address of the ML model file stored in the ADRF in the "</w:t>
      </w:r>
      <w:proofErr w:type="spellStart"/>
      <w:r>
        <w:t>mlFileAddr</w:t>
      </w:r>
      <w:proofErr w:type="spellEnd"/>
      <w:r>
        <w:t>" attribute.</w:t>
      </w:r>
      <w:r w:rsidR="00C3056B">
        <w:t xml:space="preserve"> When the "</w:t>
      </w:r>
      <w:proofErr w:type="spellStart"/>
      <w:r w:rsidR="00C3056B">
        <w:t>Enh</w:t>
      </w:r>
      <w:r w:rsidR="00C3056B" w:rsidRPr="008112C0">
        <w:t>Model</w:t>
      </w:r>
      <w:r w:rsidR="00C3056B">
        <w:t>Mgmt</w:t>
      </w:r>
      <w:proofErr w:type="spellEnd"/>
      <w:r w:rsidR="00C3056B">
        <w:t xml:space="preserve">"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w:t>
      </w:r>
      <w:proofErr w:type="spellStart"/>
      <w:r w:rsidR="00C3056B">
        <w:t>modelStoreResult</w:t>
      </w:r>
      <w:proofErr w:type="spellEnd"/>
      <w:r w:rsidR="00C3056B">
        <w: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1165" w:name="_Toc170160926"/>
      <w:bookmarkStart w:id="1166" w:name="_Toc175843973"/>
      <w:bookmarkStart w:id="1167" w:name="_Toc180485675"/>
      <w:bookmarkStart w:id="1168" w:name="_Toc185517806"/>
      <w:bookmarkStart w:id="1169" w:name="_Toc192875214"/>
      <w:bookmarkStart w:id="1170" w:name="_Toc209529867"/>
      <w:r>
        <w:t>4.3.2.4</w:t>
      </w:r>
      <w:r>
        <w:tab/>
      </w:r>
      <w:proofErr w:type="spellStart"/>
      <w:r>
        <w:t>Nadrf_MLModelManagement_Delete</w:t>
      </w:r>
      <w:proofErr w:type="spellEnd"/>
      <w:r>
        <w:t xml:space="preserve"> service operation</w:t>
      </w:r>
      <w:bookmarkEnd w:id="1163"/>
      <w:bookmarkEnd w:id="1164"/>
      <w:bookmarkEnd w:id="1165"/>
      <w:bookmarkEnd w:id="1166"/>
      <w:bookmarkEnd w:id="1167"/>
      <w:bookmarkEnd w:id="1168"/>
      <w:bookmarkEnd w:id="1169"/>
      <w:bookmarkEnd w:id="1170"/>
    </w:p>
    <w:p w14:paraId="1BB68217" w14:textId="77777777" w:rsidR="00356552" w:rsidRDefault="00356552" w:rsidP="00356552">
      <w:pPr>
        <w:pStyle w:val="Heading5"/>
      </w:pPr>
      <w:bookmarkStart w:id="1171" w:name="_Toc148535673"/>
      <w:bookmarkStart w:id="1172" w:name="_Toc162009165"/>
      <w:bookmarkStart w:id="1173" w:name="_Toc170160927"/>
      <w:bookmarkStart w:id="1174" w:name="_Toc175843974"/>
      <w:bookmarkStart w:id="1175" w:name="_Toc180485676"/>
      <w:bookmarkStart w:id="1176" w:name="_Toc185517807"/>
      <w:bookmarkStart w:id="1177" w:name="_Toc192875215"/>
      <w:bookmarkStart w:id="1178" w:name="_Toc209529868"/>
      <w:r>
        <w:t>4.3.2.4.1</w:t>
      </w:r>
      <w:r>
        <w:tab/>
        <w:t>General</w:t>
      </w:r>
      <w:bookmarkEnd w:id="1171"/>
      <w:bookmarkEnd w:id="1172"/>
      <w:bookmarkEnd w:id="1173"/>
      <w:bookmarkEnd w:id="1174"/>
      <w:bookmarkEnd w:id="1175"/>
      <w:bookmarkEnd w:id="1176"/>
      <w:bookmarkEnd w:id="1177"/>
      <w:bookmarkEnd w:id="1178"/>
    </w:p>
    <w:p w14:paraId="1849453F" w14:textId="09B147AA" w:rsidR="001535D4" w:rsidRPr="006F7153" w:rsidRDefault="001535D4" w:rsidP="001535D4">
      <w:bookmarkStart w:id="1179" w:name="_Toc148535674"/>
      <w:bookmarkStart w:id="1180" w:name="_Toc162009166"/>
      <w:r>
        <w:t xml:space="preserve">The </w:t>
      </w:r>
      <w:proofErr w:type="spellStart"/>
      <w:r>
        <w:t>Nadrf_MLModelManagement_Delete</w:t>
      </w:r>
      <w:proofErr w:type="spellEnd"/>
      <w:r>
        <w:t xml:space="preserve"> service operation is used by an NF service consumer to delete stored ML model(s).</w:t>
      </w:r>
    </w:p>
    <w:p w14:paraId="55FEC6D5" w14:textId="77777777" w:rsidR="00356552" w:rsidRDefault="00356552" w:rsidP="00356552">
      <w:pPr>
        <w:pStyle w:val="Heading5"/>
      </w:pPr>
      <w:bookmarkStart w:id="1181" w:name="_Toc170160928"/>
      <w:bookmarkStart w:id="1182" w:name="_Toc175843975"/>
      <w:bookmarkStart w:id="1183" w:name="_Toc180485677"/>
      <w:bookmarkStart w:id="1184" w:name="_Toc185517808"/>
      <w:bookmarkStart w:id="1185" w:name="_Toc192875216"/>
      <w:bookmarkStart w:id="1186" w:name="_Toc209529869"/>
      <w:r>
        <w:t>4.3.2.4.2</w:t>
      </w:r>
      <w:r>
        <w:tab/>
        <w:t>Requesting removal of stored ML model(s)</w:t>
      </w:r>
      <w:bookmarkEnd w:id="1179"/>
      <w:bookmarkEnd w:id="1180"/>
      <w:bookmarkEnd w:id="1181"/>
      <w:bookmarkEnd w:id="1182"/>
      <w:bookmarkEnd w:id="1183"/>
      <w:bookmarkEnd w:id="1184"/>
      <w:bookmarkEnd w:id="1185"/>
      <w:bookmarkEnd w:id="118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9pt;height:167.85pt;mso-width-percent:0;mso-height-percent:0;mso-width-percent:0;mso-height-percent:0" o:ole="">
            <v:imagedata r:id="rId46" o:title=""/>
          </v:shape>
          <o:OLEObject Type="Embed" ProgID="Visio.Drawing.15" ShapeID="_x0000_i1043" DrawAspect="Content" ObjectID="_1820237070"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 xml:space="preserve">The NF service consumer shall invoke the </w:t>
      </w:r>
      <w:proofErr w:type="spellStart"/>
      <w:r>
        <w:t>Nadrf_MLModelManagement_Delete</w:t>
      </w:r>
      <w:proofErr w:type="spellEnd"/>
      <w:r>
        <w:t xml:space="preserv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w:t>
      </w:r>
      <w:proofErr w:type="spellStart"/>
      <w:r>
        <w:t>storeTransId</w:t>
      </w:r>
      <w:proofErr w:type="spellEnd"/>
      <w:r>
        <w:t>}" is the transaction identifier of the stored record that is to be deleted.</w:t>
      </w:r>
    </w:p>
    <w:p w14:paraId="14EA5501" w14:textId="77777777" w:rsidR="00832B49" w:rsidRDefault="00832B49" w:rsidP="00832B49">
      <w:bookmarkStart w:id="1187" w:name="_Toc148535675"/>
      <w:bookmarkStart w:id="1188" w:name="_Toc510696597"/>
      <w:bookmarkStart w:id="1189" w:name="_Toc35971389"/>
      <w:bookmarkStart w:id="1190" w:name="_Toc36812120"/>
      <w:bookmarkStart w:id="1191" w:name="_Toc72766434"/>
      <w:bookmarkStart w:id="1192" w:name="_Toc72767001"/>
      <w:bookmarkStart w:id="1193" w:name="_Toc73042453"/>
      <w:bookmarkStart w:id="1194" w:name="_Toc81242797"/>
      <w:bookmarkStart w:id="1195" w:name="_Toc89426566"/>
      <w:bookmarkStart w:id="1196" w:name="_Toc94020351"/>
      <w:bookmarkStart w:id="1197" w:name="_Toc97034882"/>
      <w:bookmarkStart w:id="1198" w:name="_Toc97037759"/>
      <w:bookmarkStart w:id="1199" w:name="_Toc100939968"/>
      <w:bookmarkStart w:id="1200" w:name="_Toc104546834"/>
      <w:bookmarkStart w:id="1201" w:name="_Toc112937881"/>
      <w:bookmarkStart w:id="1202" w:name="_Toc114134638"/>
      <w:bookmarkStart w:id="1203" w:name="_Toc120681577"/>
      <w:bookmarkStart w:id="1204" w:name="_Toc133434764"/>
      <w:bookmarkStart w:id="1205"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proofErr w:type="spellStart"/>
      <w:r>
        <w:t>MLModelDelResult</w:t>
      </w:r>
      <w:proofErr w:type="spellEnd"/>
      <w:r>
        <w:t xml:space="preserve"> data structure with the unique ML model identifier in the "</w:t>
      </w:r>
      <w:proofErr w:type="spellStart"/>
      <w:r>
        <w:t>modelUniqueId</w:t>
      </w:r>
      <w:proofErr w:type="spellEnd"/>
      <w:r>
        <w:t>" attribute and the result in the "</w:t>
      </w:r>
      <w:proofErr w:type="spellStart"/>
      <w:r>
        <w:t>deleteResult</w:t>
      </w:r>
      <w:proofErr w:type="spellEnd"/>
      <w:r>
        <w: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1206" w:name="_Toc162009167"/>
      <w:bookmarkStart w:id="1207" w:name="_Toc170160929"/>
      <w:bookmarkStart w:id="1208" w:name="_Toc175843976"/>
      <w:bookmarkStart w:id="1209" w:name="_Toc180485678"/>
      <w:bookmarkStart w:id="1210" w:name="_Toc185517809"/>
      <w:bookmarkStart w:id="1211" w:name="_Toc192875217"/>
      <w:bookmarkStart w:id="1212" w:name="_Toc209529870"/>
      <w:r>
        <w:t>4.3.2.4.3</w:t>
      </w:r>
      <w:r>
        <w:tab/>
        <w:t>Requesting removal of stored ML model(s) using unique ML model identifier</w:t>
      </w:r>
      <w:bookmarkEnd w:id="1187"/>
      <w:bookmarkEnd w:id="1206"/>
      <w:bookmarkEnd w:id="1207"/>
      <w:bookmarkEnd w:id="1208"/>
      <w:bookmarkEnd w:id="1209"/>
      <w:bookmarkEnd w:id="1210"/>
      <w:bookmarkEnd w:id="1211"/>
      <w:bookmarkEnd w:id="1212"/>
    </w:p>
    <w:p w14:paraId="266D1338" w14:textId="0965A521" w:rsidR="00832B49" w:rsidRDefault="00832B49" w:rsidP="007F4D70">
      <w:pPr>
        <w:rPr>
          <w:lang w:eastAsia="zh-CN"/>
        </w:rPr>
      </w:pPr>
      <w:bookmarkStart w:id="121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55pt;height:165.65pt;mso-width-percent:0;mso-height-percent:0;mso-width-percent:0;mso-height-percent:0" o:ole="">
            <v:imagedata r:id="rId48" o:title=""/>
          </v:shape>
          <o:OLEObject Type="Embed" ProgID="Visio.Drawing.15" ShapeID="_x0000_i1044" DrawAspect="Content" ObjectID="_1820237071"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 xml:space="preserve">The NF service consumer shall invoke the </w:t>
      </w:r>
      <w:proofErr w:type="spellStart"/>
      <w:r>
        <w:t>Nadrf_MLModelManagement_Delete</w:t>
      </w:r>
      <w:proofErr w:type="spellEnd"/>
      <w:r>
        <w:t xml:space="preserv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 xml:space="preserve">with HTTP "204 No Content" status if all deletions were successful or with HTTP "200 OK" status with the message body containing the </w:t>
      </w:r>
      <w:proofErr w:type="spellStart"/>
      <w:r>
        <w:t>MLModelDelResult</w:t>
      </w:r>
      <w:proofErr w:type="spellEnd"/>
      <w:r>
        <w:t xml:space="preserve">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identified by the unique ML model identifier in the "</w:t>
      </w:r>
      <w:proofErr w:type="spellStart"/>
      <w:r>
        <w:t>modelUniqueId</w:t>
      </w:r>
      <w:proofErr w:type="spellEnd"/>
      <w:r>
        <w:t xml:space="preserve">"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1214" w:name="_Toc162009168"/>
      <w:bookmarkStart w:id="1215" w:name="_Toc170160930"/>
      <w:bookmarkStart w:id="1216" w:name="_Toc175843977"/>
      <w:bookmarkStart w:id="1217" w:name="_Toc180485679"/>
      <w:bookmarkStart w:id="1218" w:name="_Toc185517810"/>
      <w:bookmarkStart w:id="1219" w:name="_Toc192875218"/>
      <w:bookmarkStart w:id="1220" w:name="_Toc209529871"/>
      <w:r>
        <w:t>5</w:t>
      </w:r>
      <w:r>
        <w:tab/>
        <w:t>API Definitions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13"/>
      <w:bookmarkEnd w:id="1214"/>
      <w:bookmarkEnd w:id="1215"/>
      <w:bookmarkEnd w:id="1216"/>
      <w:bookmarkEnd w:id="1217"/>
      <w:bookmarkEnd w:id="1218"/>
      <w:bookmarkEnd w:id="1219"/>
      <w:bookmarkEnd w:id="1220"/>
    </w:p>
    <w:p w14:paraId="721E4BDF" w14:textId="77777777" w:rsidR="00E9750A" w:rsidRDefault="00A16F12">
      <w:pPr>
        <w:pStyle w:val="Heading2"/>
      </w:pPr>
      <w:bookmarkStart w:id="1221" w:name="_Toc72766435"/>
      <w:bookmarkStart w:id="1222" w:name="_Toc72767002"/>
      <w:bookmarkStart w:id="1223" w:name="_Toc73042454"/>
      <w:bookmarkStart w:id="1224" w:name="_Toc81242798"/>
      <w:bookmarkStart w:id="1225" w:name="_Toc89426567"/>
      <w:bookmarkStart w:id="1226" w:name="_Toc94020352"/>
      <w:bookmarkStart w:id="1227" w:name="_Toc97034883"/>
      <w:bookmarkStart w:id="1228" w:name="_Toc97037760"/>
      <w:bookmarkStart w:id="1229" w:name="_Toc100939969"/>
      <w:bookmarkStart w:id="1230" w:name="_Toc104546835"/>
      <w:bookmarkStart w:id="1231" w:name="_Toc112937882"/>
      <w:bookmarkStart w:id="1232" w:name="_Toc114134639"/>
      <w:bookmarkStart w:id="1233" w:name="_Toc120681578"/>
      <w:bookmarkStart w:id="1234" w:name="_Toc133434765"/>
      <w:bookmarkStart w:id="1235" w:name="_Toc138693948"/>
      <w:bookmarkStart w:id="1236" w:name="_Toc148535677"/>
      <w:bookmarkStart w:id="1237" w:name="_Toc162009169"/>
      <w:bookmarkStart w:id="1238" w:name="_Toc170160931"/>
      <w:bookmarkStart w:id="1239" w:name="_Toc175843978"/>
      <w:bookmarkStart w:id="1240" w:name="_Toc180485680"/>
      <w:bookmarkStart w:id="1241" w:name="_Toc185517811"/>
      <w:bookmarkStart w:id="1242" w:name="_Toc192875219"/>
      <w:bookmarkStart w:id="1243" w:name="_Toc209529872"/>
      <w:bookmarkStart w:id="1244" w:name="_Toc510696649"/>
      <w:bookmarkStart w:id="1245" w:name="_Hlk530142087"/>
      <w:r>
        <w:t>5.1</w:t>
      </w:r>
      <w:r>
        <w:tab/>
      </w:r>
      <w:proofErr w:type="spellStart"/>
      <w:r>
        <w:t>Nadrf_DataManagement</w:t>
      </w:r>
      <w:proofErr w:type="spellEnd"/>
      <w:r>
        <w:t xml:space="preserve"> Service API</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0F51931A" w14:textId="77777777" w:rsidR="00E9750A" w:rsidRDefault="00A16F12">
      <w:pPr>
        <w:pStyle w:val="Heading3"/>
      </w:pPr>
      <w:bookmarkStart w:id="1246" w:name="_Toc72766436"/>
      <w:bookmarkStart w:id="1247" w:name="_Toc72767003"/>
      <w:bookmarkStart w:id="1248" w:name="_Toc73042455"/>
      <w:bookmarkStart w:id="1249" w:name="_Toc81242799"/>
      <w:bookmarkStart w:id="1250" w:name="_Toc89426568"/>
      <w:bookmarkStart w:id="1251" w:name="_Toc94020353"/>
      <w:bookmarkStart w:id="1252" w:name="_Toc97034884"/>
      <w:bookmarkStart w:id="1253" w:name="_Toc97037761"/>
      <w:bookmarkStart w:id="1254" w:name="_Toc100939970"/>
      <w:bookmarkStart w:id="1255" w:name="_Toc104546836"/>
      <w:bookmarkStart w:id="1256" w:name="_Toc112937883"/>
      <w:bookmarkStart w:id="1257" w:name="_Toc114134640"/>
      <w:bookmarkStart w:id="1258" w:name="_Toc120681579"/>
      <w:bookmarkStart w:id="1259" w:name="_Toc133434766"/>
      <w:bookmarkStart w:id="1260" w:name="_Toc138693949"/>
      <w:bookmarkStart w:id="1261" w:name="_Toc148535678"/>
      <w:bookmarkStart w:id="1262" w:name="_Toc162009170"/>
      <w:bookmarkStart w:id="1263" w:name="_Toc170160932"/>
      <w:bookmarkStart w:id="1264" w:name="_Toc175843979"/>
      <w:bookmarkStart w:id="1265" w:name="_Toc180485681"/>
      <w:bookmarkStart w:id="1266" w:name="_Toc185517812"/>
      <w:bookmarkStart w:id="1267" w:name="_Toc192875220"/>
      <w:bookmarkStart w:id="1268" w:name="_Toc209529873"/>
      <w:r>
        <w:t>5.1.1</w:t>
      </w:r>
      <w:r>
        <w:tab/>
        <w:t>Introduction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78509A9" w14:textId="77777777" w:rsidR="00E9750A" w:rsidRDefault="00A16F12">
      <w:pPr>
        <w:rPr>
          <w:lang w:eastAsia="zh-CN"/>
        </w:rPr>
      </w:pPr>
      <w:bookmarkStart w:id="1269" w:name="_Toc72766437"/>
      <w:bookmarkStart w:id="1270" w:name="_Toc72767004"/>
      <w:bookmarkStart w:id="1271" w:name="_Toc73042456"/>
      <w:bookmarkStart w:id="1272" w:name="_Toc81242800"/>
      <w:bookmarkStart w:id="1273" w:name="_Toc89426569"/>
      <w:bookmarkStart w:id="1274" w:name="_Toc94020354"/>
      <w:bookmarkStart w:id="1275" w:name="_Toc97034885"/>
      <w:bookmarkStart w:id="1276" w:name="_Toc97037762"/>
      <w:bookmarkStart w:id="1277" w:name="_Toc100939971"/>
      <w:bookmarkStart w:id="1278" w:name="_Toc104546837"/>
      <w:bookmarkStart w:id="1279" w:name="_Toc112937884"/>
      <w:bookmarkStart w:id="1280" w:name="_Toc114134641"/>
      <w:r>
        <w:t xml:space="preserve">The </w:t>
      </w:r>
      <w:proofErr w:type="spellStart"/>
      <w:r>
        <w:t>Nadrf_DataManagement</w:t>
      </w:r>
      <w:proofErr w:type="spellEnd"/>
      <w:r>
        <w:t xml:space="preserve"> service shall use the </w:t>
      </w:r>
      <w:proofErr w:type="spellStart"/>
      <w:r>
        <w:t>Nadrf_DataManagement</w:t>
      </w:r>
      <w:proofErr w:type="spellEnd"/>
      <w:r>
        <w:t xml:space="preserve"> </w:t>
      </w:r>
      <w:r>
        <w:rPr>
          <w:lang w:eastAsia="zh-CN"/>
        </w:rPr>
        <w:t>API.</w:t>
      </w:r>
    </w:p>
    <w:p w14:paraId="55D08198" w14:textId="77777777" w:rsidR="00E9750A" w:rsidRDefault="00A16F12">
      <w:pPr>
        <w:rPr>
          <w:lang w:eastAsia="zh-CN"/>
        </w:rPr>
      </w:pPr>
      <w:r>
        <w:rPr>
          <w:rFonts w:hint="eastAsia"/>
          <w:lang w:eastAsia="zh-CN"/>
        </w:rPr>
        <w:t xml:space="preserve">The API URI of the </w:t>
      </w:r>
      <w:proofErr w:type="spellStart"/>
      <w:r>
        <w:t>Nadrf_DataManagement</w:t>
      </w:r>
      <w:proofErr w:type="spellEnd"/>
      <w:r>
        <w:t xml:space="preserve"> </w:t>
      </w:r>
      <w:r>
        <w:rPr>
          <w:lang w:eastAsia="zh-CN"/>
        </w:rPr>
        <w:t>API</w:t>
      </w:r>
      <w:r>
        <w:rPr>
          <w:rFonts w:hint="eastAsia"/>
          <w:lang w:eastAsia="zh-CN"/>
        </w:rPr>
        <w:t xml:space="preserve"> shall be:</w:t>
      </w:r>
    </w:p>
    <w:p w14:paraId="3B087EF5" w14:textId="77777777" w:rsidR="00E9750A" w:rsidRDefault="00A16F12">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Pr>
          <w:bCs/>
        </w:rPr>
        <w:t>nadrf-datamanagement</w:t>
      </w:r>
      <w:proofErr w:type="spellEnd"/>
      <w:r>
        <w:t>".</w:t>
      </w:r>
    </w:p>
    <w:p w14:paraId="0CD78991" w14:textId="77777777" w:rsidR="00E9750A" w:rsidRDefault="00A16F12">
      <w:pPr>
        <w:pStyle w:val="B1"/>
      </w:pPr>
      <w:r>
        <w:t>-</w:t>
      </w:r>
      <w:r>
        <w:tab/>
        <w:t>The &lt;</w:t>
      </w:r>
      <w:proofErr w:type="spellStart"/>
      <w:r>
        <w:t>apiVersion</w:t>
      </w:r>
      <w:proofErr w:type="spellEnd"/>
      <w:r>
        <w:t>&gt; shall be "v1".</w:t>
      </w:r>
    </w:p>
    <w:p w14:paraId="43C540B7" w14:textId="77777777" w:rsidR="00E9750A" w:rsidRDefault="00A16F12">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01507970" w14:textId="77777777" w:rsidR="00E9750A" w:rsidRDefault="00A16F12">
      <w:pPr>
        <w:pStyle w:val="Heading3"/>
      </w:pPr>
      <w:bookmarkStart w:id="1281" w:name="_Toc120681580"/>
      <w:bookmarkStart w:id="1282" w:name="_Toc133434767"/>
      <w:bookmarkStart w:id="1283" w:name="_Toc138693950"/>
      <w:bookmarkStart w:id="1284" w:name="_Toc148535679"/>
      <w:bookmarkStart w:id="1285" w:name="_Toc162009171"/>
      <w:bookmarkStart w:id="1286" w:name="_Toc170160933"/>
      <w:bookmarkStart w:id="1287" w:name="_Toc175843980"/>
      <w:bookmarkStart w:id="1288" w:name="_Toc180485682"/>
      <w:bookmarkStart w:id="1289" w:name="_Toc185517813"/>
      <w:bookmarkStart w:id="1290" w:name="_Toc192875221"/>
      <w:bookmarkStart w:id="1291" w:name="_Toc209529874"/>
      <w:r>
        <w:t>5.1.2</w:t>
      </w:r>
      <w:r>
        <w:tab/>
        <w:t>Usage of HTTP</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074F5FB5" w14:textId="77777777" w:rsidR="00E9750A" w:rsidRDefault="00A16F12">
      <w:pPr>
        <w:pStyle w:val="Heading4"/>
      </w:pPr>
      <w:bookmarkStart w:id="1292" w:name="_Toc97037763"/>
      <w:bookmarkStart w:id="1293" w:name="_Toc104546838"/>
      <w:bookmarkStart w:id="1294" w:name="_Toc94020355"/>
      <w:bookmarkStart w:id="1295" w:name="_Toc120681581"/>
      <w:bookmarkStart w:id="1296" w:name="_Toc72767005"/>
      <w:bookmarkStart w:id="1297" w:name="_Toc100939972"/>
      <w:bookmarkStart w:id="1298" w:name="_Toc114134642"/>
      <w:bookmarkStart w:id="1299" w:name="_Toc97034886"/>
      <w:bookmarkStart w:id="1300" w:name="_Toc81242801"/>
      <w:bookmarkStart w:id="1301" w:name="_Toc89426570"/>
      <w:bookmarkStart w:id="1302" w:name="_Toc73042457"/>
      <w:bookmarkStart w:id="1303" w:name="_Toc72766438"/>
      <w:bookmarkStart w:id="1304" w:name="_Toc112937885"/>
      <w:bookmarkStart w:id="1305" w:name="_Toc133434768"/>
      <w:bookmarkStart w:id="1306" w:name="_Toc138693951"/>
      <w:bookmarkStart w:id="1307" w:name="_Toc148535680"/>
      <w:bookmarkStart w:id="1308" w:name="_Toc162009172"/>
      <w:bookmarkStart w:id="1309" w:name="_Toc170160934"/>
      <w:bookmarkStart w:id="1310" w:name="_Toc175843981"/>
      <w:bookmarkStart w:id="1311" w:name="_Toc180485683"/>
      <w:bookmarkStart w:id="1312" w:name="_Toc185517814"/>
      <w:bookmarkStart w:id="1313" w:name="_Toc192875222"/>
      <w:bookmarkStart w:id="1314" w:name="_Toc209529875"/>
      <w:r>
        <w:t>5.1.2.1</w:t>
      </w:r>
      <w:r>
        <w:tab/>
        <w:t>General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 xml:space="preserve">The </w:t>
      </w:r>
      <w:proofErr w:type="spellStart"/>
      <w:r>
        <w:t>OpenAPI</w:t>
      </w:r>
      <w:proofErr w:type="spellEnd"/>
      <w:r>
        <w:t xml:space="preserve"> [6] specification of HTTP messages and content bodies for the </w:t>
      </w:r>
      <w:proofErr w:type="spellStart"/>
      <w:r>
        <w:t>Nadrf_DataManagement</w:t>
      </w:r>
      <w:proofErr w:type="spellEnd"/>
      <w:r>
        <w:t xml:space="preserve"> API is contained in Annex A.</w:t>
      </w:r>
    </w:p>
    <w:p w14:paraId="4FCC113A" w14:textId="77777777" w:rsidR="00E9750A" w:rsidRDefault="00A16F12">
      <w:pPr>
        <w:pStyle w:val="Heading4"/>
      </w:pPr>
      <w:bookmarkStart w:id="1315" w:name="_Toc120681582"/>
      <w:bookmarkStart w:id="1316" w:name="_Toc100939973"/>
      <w:bookmarkStart w:id="1317" w:name="_Toc104546839"/>
      <w:bookmarkStart w:id="1318" w:name="_Toc112937886"/>
      <w:bookmarkStart w:id="1319" w:name="_Toc114134643"/>
      <w:bookmarkStart w:id="1320" w:name="_Toc94020356"/>
      <w:bookmarkStart w:id="1321" w:name="_Toc97034887"/>
      <w:bookmarkStart w:id="1322" w:name="_Toc97037764"/>
      <w:bookmarkStart w:id="1323" w:name="_Toc73042458"/>
      <w:bookmarkStart w:id="1324" w:name="_Toc81242802"/>
      <w:bookmarkStart w:id="1325" w:name="_Toc89426571"/>
      <w:bookmarkStart w:id="1326" w:name="_Toc72766439"/>
      <w:bookmarkStart w:id="1327" w:name="_Toc72767006"/>
      <w:bookmarkStart w:id="1328" w:name="_Toc133434769"/>
      <w:bookmarkStart w:id="1329" w:name="_Toc138693952"/>
      <w:bookmarkStart w:id="1330" w:name="_Toc148535681"/>
      <w:bookmarkStart w:id="1331" w:name="_Toc162009173"/>
      <w:bookmarkStart w:id="1332" w:name="_Toc170160935"/>
      <w:bookmarkStart w:id="1333" w:name="_Toc175843982"/>
      <w:bookmarkStart w:id="1334" w:name="_Toc180485684"/>
      <w:bookmarkStart w:id="1335" w:name="_Toc185517815"/>
      <w:bookmarkStart w:id="1336" w:name="_Toc192875223"/>
      <w:bookmarkStart w:id="1337" w:name="_Toc209529876"/>
      <w:r>
        <w:lastRenderedPageBreak/>
        <w:t>5.1.2.2</w:t>
      </w:r>
      <w:r>
        <w:tab/>
        <w:t>HTTP standard headers</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62BDC2C6" w14:textId="77777777" w:rsidR="00E9750A" w:rsidRDefault="00A16F12">
      <w:pPr>
        <w:pStyle w:val="Heading5"/>
        <w:rPr>
          <w:lang w:eastAsia="zh-CN"/>
        </w:rPr>
      </w:pPr>
      <w:bookmarkStart w:id="1338" w:name="_Toc120681583"/>
      <w:bookmarkStart w:id="1339" w:name="_Toc114134644"/>
      <w:bookmarkStart w:id="1340" w:name="_Toc89426572"/>
      <w:bookmarkStart w:id="1341" w:name="_Toc104546840"/>
      <w:bookmarkStart w:id="1342" w:name="_Toc112937887"/>
      <w:bookmarkStart w:id="1343" w:name="_Toc97037765"/>
      <w:bookmarkStart w:id="1344" w:name="_Toc73042459"/>
      <w:bookmarkStart w:id="1345" w:name="_Toc72766440"/>
      <w:bookmarkStart w:id="1346" w:name="_Toc100939974"/>
      <w:bookmarkStart w:id="1347" w:name="_Toc81242803"/>
      <w:bookmarkStart w:id="1348" w:name="_Toc72767007"/>
      <w:bookmarkStart w:id="1349" w:name="_Toc94020357"/>
      <w:bookmarkStart w:id="1350" w:name="_Toc97034888"/>
      <w:bookmarkStart w:id="1351" w:name="_Toc133434770"/>
      <w:bookmarkStart w:id="1352" w:name="_Toc138693953"/>
      <w:bookmarkStart w:id="1353" w:name="_Toc148535682"/>
      <w:bookmarkStart w:id="1354" w:name="_Toc162009174"/>
      <w:bookmarkStart w:id="1355" w:name="_Toc170160936"/>
      <w:bookmarkStart w:id="1356" w:name="_Toc175843983"/>
      <w:bookmarkStart w:id="1357" w:name="_Toc180485685"/>
      <w:bookmarkStart w:id="1358" w:name="_Toc185517816"/>
      <w:bookmarkStart w:id="1359" w:name="_Toc192875224"/>
      <w:bookmarkStart w:id="1360" w:name="_Toc209529877"/>
      <w:r>
        <w:t>5.1.2.2.1</w:t>
      </w:r>
      <w:r>
        <w:rPr>
          <w:rFonts w:hint="eastAsia"/>
          <w:lang w:eastAsia="zh-CN"/>
        </w:rPr>
        <w:tab/>
      </w:r>
      <w:r>
        <w:rPr>
          <w:lang w:eastAsia="zh-CN"/>
        </w:rPr>
        <w:t>General</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4E60491" w14:textId="77777777" w:rsidR="00E9750A" w:rsidRDefault="00A16F12">
      <w:bookmarkStart w:id="1361" w:name="_Toc97034889"/>
      <w:bookmarkStart w:id="1362" w:name="_Toc72767008"/>
      <w:bookmarkStart w:id="1363" w:name="_Toc114134645"/>
      <w:bookmarkStart w:id="1364" w:name="_Toc97037766"/>
      <w:bookmarkStart w:id="1365" w:name="_Toc100939975"/>
      <w:bookmarkStart w:id="1366" w:name="_Toc94020358"/>
      <w:bookmarkStart w:id="1367" w:name="_Toc73042460"/>
      <w:bookmarkStart w:id="1368" w:name="_Toc112937888"/>
      <w:bookmarkStart w:id="1369" w:name="_Toc72766441"/>
      <w:bookmarkStart w:id="1370" w:name="_Toc104546841"/>
      <w:bookmarkStart w:id="1371" w:name="_Toc89426573"/>
      <w:bookmarkStart w:id="1372" w:name="_Toc81242804"/>
      <w:r>
        <w:t>See clause 5.2.2 of 3GPP TS 29.500 [4] for the usage of HTTP standard headers.</w:t>
      </w:r>
    </w:p>
    <w:p w14:paraId="2749F1F7" w14:textId="77777777" w:rsidR="00E9750A" w:rsidRDefault="00A16F12">
      <w:pPr>
        <w:pStyle w:val="Heading5"/>
      </w:pPr>
      <w:bookmarkStart w:id="1373" w:name="_Toc120681584"/>
      <w:bookmarkStart w:id="1374" w:name="_Toc133434771"/>
      <w:bookmarkStart w:id="1375" w:name="_Toc138693954"/>
      <w:bookmarkStart w:id="1376" w:name="_Toc148535683"/>
      <w:bookmarkStart w:id="1377" w:name="_Toc162009175"/>
      <w:bookmarkStart w:id="1378" w:name="_Toc170160937"/>
      <w:bookmarkStart w:id="1379" w:name="_Toc175843984"/>
      <w:bookmarkStart w:id="1380" w:name="_Toc180485686"/>
      <w:bookmarkStart w:id="1381" w:name="_Toc185517817"/>
      <w:bookmarkStart w:id="1382" w:name="_Toc192875225"/>
      <w:bookmarkStart w:id="1383" w:name="_Toc209529878"/>
      <w:r>
        <w:t>5.1.2.2.2</w:t>
      </w:r>
      <w:r>
        <w:tab/>
        <w:t>Content type</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5D374FEC" w14:textId="24A38705" w:rsidR="00D47096" w:rsidRDefault="00D47096" w:rsidP="00D47096">
      <w:bookmarkStart w:id="1384" w:name="_Toc97037767"/>
      <w:bookmarkStart w:id="1385" w:name="_Toc100939976"/>
      <w:bookmarkStart w:id="1386" w:name="_Toc112937889"/>
      <w:bookmarkStart w:id="1387" w:name="_Toc104546842"/>
      <w:bookmarkStart w:id="1388" w:name="_Toc114134646"/>
      <w:bookmarkStart w:id="1389" w:name="_Toc120681585"/>
      <w:bookmarkStart w:id="1390" w:name="_Toc73042461"/>
      <w:bookmarkStart w:id="1391" w:name="_Toc72767009"/>
      <w:bookmarkStart w:id="1392" w:name="_Toc89426574"/>
      <w:bookmarkStart w:id="1393" w:name="_Toc97034890"/>
      <w:bookmarkStart w:id="1394" w:name="_Toc72766442"/>
      <w:bookmarkStart w:id="1395" w:name="_Toc94020359"/>
      <w:bookmarkStart w:id="1396" w:name="_Toc81242805"/>
      <w:bookmarkStart w:id="1397" w:name="_Toc133434772"/>
      <w:bookmarkStart w:id="1398" w:name="_Toc138693955"/>
      <w:bookmarkStart w:id="1399" w:name="_Toc14853568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45583925" w14:textId="77777777" w:rsidR="00E9750A" w:rsidRDefault="00A16F12">
      <w:pPr>
        <w:pStyle w:val="Heading4"/>
      </w:pPr>
      <w:bookmarkStart w:id="1400" w:name="_Toc162009176"/>
      <w:bookmarkStart w:id="1401" w:name="_Toc170160938"/>
      <w:bookmarkStart w:id="1402" w:name="_Toc175843985"/>
      <w:bookmarkStart w:id="1403" w:name="_Toc180485687"/>
      <w:bookmarkStart w:id="1404" w:name="_Toc185517818"/>
      <w:bookmarkStart w:id="1405" w:name="_Toc192875226"/>
      <w:bookmarkStart w:id="1406" w:name="_Toc209529879"/>
      <w:r>
        <w:t>5.1.2.3</w:t>
      </w:r>
      <w:r>
        <w:tab/>
        <w:t>HTTP custom headers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76893FB9" w14:textId="5E98B172" w:rsidR="0000143C" w:rsidRDefault="0000143C" w:rsidP="0000143C">
      <w:bookmarkStart w:id="1407" w:name="_Toc73042462"/>
      <w:bookmarkStart w:id="1408" w:name="_Toc100939977"/>
      <w:bookmarkStart w:id="1409" w:name="_Toc97037768"/>
      <w:bookmarkStart w:id="1410" w:name="_Toc97034891"/>
      <w:bookmarkStart w:id="1411" w:name="_Toc89426575"/>
      <w:bookmarkStart w:id="1412" w:name="_Toc94020360"/>
      <w:bookmarkStart w:id="1413" w:name="_Toc81242806"/>
      <w:bookmarkStart w:id="1414" w:name="_Toc112937890"/>
      <w:bookmarkStart w:id="1415" w:name="_Toc104546843"/>
      <w:bookmarkStart w:id="1416" w:name="_Toc72767010"/>
      <w:bookmarkStart w:id="1417" w:name="_Toc72766443"/>
      <w:bookmarkStart w:id="1418" w:name="_Toc114134647"/>
      <w:bookmarkStart w:id="1419" w:name="_Toc120681586"/>
      <w:bookmarkStart w:id="1420" w:name="_Toc133434773"/>
      <w:bookmarkStart w:id="1421" w:name="_Toc138693956"/>
      <w:bookmarkStart w:id="1422" w:name="_Toc148535685"/>
      <w:bookmarkStart w:id="1423"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1424" w:name="_Toc170160939"/>
      <w:bookmarkStart w:id="1425" w:name="_Toc175843986"/>
      <w:bookmarkStart w:id="1426" w:name="_Toc180485688"/>
      <w:bookmarkStart w:id="1427" w:name="_Toc185517819"/>
      <w:bookmarkStart w:id="1428" w:name="_Toc192875227"/>
      <w:bookmarkStart w:id="1429" w:name="_Toc209529880"/>
      <w:r>
        <w:t>5.1.3</w:t>
      </w:r>
      <w:r>
        <w:tab/>
        <w:t>Resources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E272EA6" w14:textId="77777777" w:rsidR="00E9750A" w:rsidRDefault="00A16F12">
      <w:pPr>
        <w:pStyle w:val="Heading4"/>
      </w:pPr>
      <w:bookmarkStart w:id="1430" w:name="_Toc89426576"/>
      <w:bookmarkStart w:id="1431" w:name="_Toc72767011"/>
      <w:bookmarkStart w:id="1432" w:name="_Toc97034892"/>
      <w:bookmarkStart w:id="1433" w:name="_Toc112937891"/>
      <w:bookmarkStart w:id="1434" w:name="_Toc100939978"/>
      <w:bookmarkStart w:id="1435" w:name="_Toc97037769"/>
      <w:bookmarkStart w:id="1436" w:name="_Toc120681587"/>
      <w:bookmarkStart w:id="1437" w:name="_Toc73042463"/>
      <w:bookmarkStart w:id="1438" w:name="_Toc81242807"/>
      <w:bookmarkStart w:id="1439" w:name="_Toc94020361"/>
      <w:bookmarkStart w:id="1440" w:name="_Toc72766444"/>
      <w:bookmarkStart w:id="1441" w:name="_Toc104546844"/>
      <w:bookmarkStart w:id="1442" w:name="_Toc114134648"/>
      <w:bookmarkStart w:id="1443" w:name="_Toc133434774"/>
      <w:bookmarkStart w:id="1444" w:name="_Toc138693957"/>
      <w:bookmarkStart w:id="1445" w:name="_Toc148535686"/>
      <w:bookmarkStart w:id="1446" w:name="_Toc162009178"/>
      <w:bookmarkStart w:id="1447" w:name="_Toc170160940"/>
      <w:bookmarkStart w:id="1448" w:name="_Toc175843987"/>
      <w:bookmarkStart w:id="1449" w:name="_Toc180485689"/>
      <w:bookmarkStart w:id="1450" w:name="_Toc185517820"/>
      <w:bookmarkStart w:id="1451" w:name="_Toc192875228"/>
      <w:bookmarkStart w:id="1452" w:name="_Toc209529881"/>
      <w:r>
        <w:t>5.1.3.1</w:t>
      </w:r>
      <w:r>
        <w:tab/>
        <w:t>Overview</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 xml:space="preserve">Figure 5.1.3.1-1 depicts the resource URIs structure for the </w:t>
      </w:r>
      <w:proofErr w:type="spellStart"/>
      <w:r>
        <w:t>Nadrf_DataManagement</w:t>
      </w:r>
      <w:proofErr w:type="spellEnd"/>
      <w:r>
        <w:t xml:space="preserve"> API.</w:t>
      </w:r>
    </w:p>
    <w:p w14:paraId="4D8F7208" w14:textId="77777777" w:rsidR="00E9750A" w:rsidRDefault="00475E65">
      <w:pPr>
        <w:pStyle w:val="TH"/>
        <w:rPr>
          <w:lang w:val="en-US"/>
        </w:rPr>
      </w:pPr>
      <w:r>
        <w:rPr>
          <w:noProof/>
        </w:rPr>
        <w:object w:dxaOrig="7608" w:dyaOrig="3132" w14:anchorId="3EF1BF36">
          <v:shape id="_x0000_i1045" type="#_x0000_t75" alt="" style="width:379.45pt;height:156.8pt;mso-width-percent:0;mso-height-percent:0;mso-width-percent:0;mso-height-percent:0" o:ole="">
            <v:imagedata r:id="rId50" o:title="" cropbottom="7081f" cropright="4734f"/>
          </v:shape>
          <o:OLEObject Type="Embed" ProgID="Visio.Drawing.15" ShapeID="_x0000_i1045" DrawAspect="Content" ObjectID="_1820237072" r:id="rId51"/>
        </w:object>
      </w:r>
    </w:p>
    <w:p w14:paraId="13166E22" w14:textId="77777777" w:rsidR="00E9750A" w:rsidRDefault="00A16F12">
      <w:pPr>
        <w:pStyle w:val="TF"/>
      </w:pPr>
      <w:r>
        <w:t xml:space="preserve">Figure 5.1.3.1-1: Resource URI structure of the </w:t>
      </w:r>
      <w:proofErr w:type="spellStart"/>
      <w:r>
        <w:t>Nadrf_DataManagement</w:t>
      </w:r>
      <w:proofErr w:type="spellEnd"/>
      <w:r>
        <w:t xml:space="preserve">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w:t>
            </w:r>
            <w:proofErr w:type="spellStart"/>
            <w:r>
              <w:t>storeTransId</w:t>
            </w:r>
            <w:proofErr w:type="spellEnd"/>
            <w:r>
              <w:t>}</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w:t>
            </w:r>
            <w:proofErr w:type="spellStart"/>
            <w:r>
              <w:t>storeTransId</w:t>
            </w:r>
            <w:proofErr w:type="spellEnd"/>
            <w:r>
              <w:t>}.</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w:t>
            </w:r>
            <w:proofErr w:type="spellStart"/>
            <w:r>
              <w:t>subscriptionId</w:t>
            </w:r>
            <w:proofErr w:type="spellEnd"/>
            <w:r>
              <w:t>}</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w:t>
            </w:r>
            <w:proofErr w:type="spellStart"/>
            <w:r>
              <w:t>subscriptionId</w:t>
            </w:r>
            <w:proofErr w:type="spellEnd"/>
            <w:r>
              <w:t>}.</w:t>
            </w:r>
          </w:p>
        </w:tc>
      </w:tr>
    </w:tbl>
    <w:p w14:paraId="6563A1C6" w14:textId="77777777" w:rsidR="00E9750A" w:rsidRDefault="00E9750A"/>
    <w:p w14:paraId="3A420FE2" w14:textId="77777777" w:rsidR="00E9750A" w:rsidRDefault="00A16F12">
      <w:pPr>
        <w:pStyle w:val="Heading4"/>
      </w:pPr>
      <w:bookmarkStart w:id="1453" w:name="_Toc114134649"/>
      <w:bookmarkStart w:id="1454" w:name="_Toc112937892"/>
      <w:bookmarkStart w:id="1455" w:name="_Toc104546845"/>
      <w:bookmarkStart w:id="1456" w:name="_Toc120681588"/>
      <w:bookmarkStart w:id="1457" w:name="_Toc89426577"/>
      <w:bookmarkStart w:id="1458" w:name="_Toc73042464"/>
      <w:bookmarkStart w:id="1459" w:name="_Toc94020362"/>
      <w:bookmarkStart w:id="1460" w:name="_Toc97034893"/>
      <w:bookmarkStart w:id="1461" w:name="_Toc72766445"/>
      <w:bookmarkStart w:id="1462" w:name="_Toc97037770"/>
      <w:bookmarkStart w:id="1463" w:name="_Toc72767012"/>
      <w:bookmarkStart w:id="1464" w:name="_Toc81242808"/>
      <w:bookmarkStart w:id="1465" w:name="_Toc100939979"/>
      <w:bookmarkStart w:id="1466" w:name="_Toc133434775"/>
      <w:bookmarkStart w:id="1467" w:name="_Toc138693958"/>
      <w:bookmarkStart w:id="1468" w:name="_Toc148535687"/>
      <w:bookmarkStart w:id="1469" w:name="_Toc162009179"/>
      <w:bookmarkStart w:id="1470" w:name="_Toc170160941"/>
      <w:bookmarkStart w:id="1471" w:name="_Toc175843988"/>
      <w:bookmarkStart w:id="1472" w:name="_Toc180485690"/>
      <w:bookmarkStart w:id="1473" w:name="_Toc185517821"/>
      <w:bookmarkStart w:id="1474" w:name="_Toc192875229"/>
      <w:bookmarkStart w:id="1475" w:name="_Toc209529882"/>
      <w:r>
        <w:t>5.1.3.2</w:t>
      </w:r>
      <w:r>
        <w:tab/>
        <w:t>Resource: ADRF Data Store Records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3681A9C" w14:textId="77777777" w:rsidR="00E9750A" w:rsidRDefault="00A16F12">
      <w:pPr>
        <w:pStyle w:val="Heading5"/>
      </w:pPr>
      <w:bookmarkStart w:id="1476" w:name="_Toc114134650"/>
      <w:bookmarkStart w:id="1477" w:name="_Toc120681589"/>
      <w:bookmarkStart w:id="1478" w:name="_Toc97034894"/>
      <w:bookmarkStart w:id="1479" w:name="_Toc72767013"/>
      <w:bookmarkStart w:id="1480" w:name="_Toc112937893"/>
      <w:bookmarkStart w:id="1481" w:name="_Toc89426578"/>
      <w:bookmarkStart w:id="1482" w:name="_Toc100939980"/>
      <w:bookmarkStart w:id="1483" w:name="_Toc104546846"/>
      <w:bookmarkStart w:id="1484" w:name="_Toc94020363"/>
      <w:bookmarkStart w:id="1485" w:name="_Toc97037771"/>
      <w:bookmarkStart w:id="1486" w:name="_Toc81242809"/>
      <w:bookmarkStart w:id="1487" w:name="_Toc73042465"/>
      <w:bookmarkStart w:id="1488" w:name="_Toc72766446"/>
      <w:bookmarkStart w:id="1489" w:name="_Toc133434776"/>
      <w:bookmarkStart w:id="1490" w:name="_Toc138693959"/>
      <w:bookmarkStart w:id="1491" w:name="_Toc148535688"/>
      <w:bookmarkStart w:id="1492" w:name="_Toc162009180"/>
      <w:bookmarkStart w:id="1493" w:name="_Toc170160942"/>
      <w:bookmarkStart w:id="1494" w:name="_Toc175843989"/>
      <w:bookmarkStart w:id="1495" w:name="_Toc180485691"/>
      <w:bookmarkStart w:id="1496" w:name="_Toc185517822"/>
      <w:bookmarkStart w:id="1497" w:name="_Toc192875230"/>
      <w:bookmarkStart w:id="1498" w:name="_Toc209529883"/>
      <w:r>
        <w:t>5.1.3.2.1</w:t>
      </w:r>
      <w:r>
        <w:tab/>
        <w:t>Description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BD18D6B" w14:textId="77777777" w:rsidR="00E9750A" w:rsidRDefault="00A16F12">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499" w:name="_Toc73042466"/>
      <w:bookmarkStart w:id="1500" w:name="_Toc72766447"/>
      <w:bookmarkStart w:id="1501" w:name="_Toc72767014"/>
      <w:bookmarkStart w:id="1502" w:name="_Toc97034895"/>
      <w:bookmarkStart w:id="1503" w:name="_Toc89426579"/>
      <w:bookmarkStart w:id="1504" w:name="_Toc94020364"/>
      <w:bookmarkStart w:id="1505" w:name="_Toc81242810"/>
      <w:bookmarkStart w:id="1506" w:name="_Toc97037772"/>
      <w:bookmarkStart w:id="1507" w:name="_Toc120681590"/>
      <w:bookmarkStart w:id="1508" w:name="_Toc112937894"/>
      <w:bookmarkStart w:id="1509" w:name="_Toc114134651"/>
      <w:bookmarkStart w:id="1510" w:name="_Toc104546847"/>
      <w:bookmarkStart w:id="1511" w:name="_Toc100939981"/>
      <w:bookmarkStart w:id="1512" w:name="_Toc133434777"/>
      <w:bookmarkStart w:id="1513" w:name="_Toc138693960"/>
      <w:bookmarkStart w:id="1514" w:name="_Toc148535689"/>
      <w:bookmarkStart w:id="1515" w:name="_Toc162009181"/>
      <w:bookmarkStart w:id="1516" w:name="_Toc170160943"/>
      <w:bookmarkStart w:id="1517" w:name="_Toc175843990"/>
      <w:bookmarkStart w:id="1518" w:name="_Toc180485692"/>
      <w:bookmarkStart w:id="1519" w:name="_Toc185517823"/>
      <w:bookmarkStart w:id="1520" w:name="_Toc192875231"/>
      <w:bookmarkStart w:id="1521" w:name="_Toc209529884"/>
      <w:r>
        <w:t>5.1.3.2.2</w:t>
      </w:r>
      <w:r>
        <w:tab/>
        <w:t>Resource Definition</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A690E1A" w14:textId="77777777" w:rsidR="00E9750A" w:rsidRDefault="00A16F12">
      <w:pPr>
        <w:rPr>
          <w:b/>
          <w:bCs/>
        </w:rPr>
      </w:pPr>
      <w:r>
        <w:t xml:space="preserve">Resource URI: </w:t>
      </w:r>
      <w:r>
        <w:rPr>
          <w:b/>
        </w:rPr>
        <w:t>{</w:t>
      </w:r>
      <w:proofErr w:type="spellStart"/>
      <w:r>
        <w:rPr>
          <w:b/>
        </w:rPr>
        <w:t>apiRoot</w:t>
      </w:r>
      <w:proofErr w:type="spellEnd"/>
      <w:r>
        <w:rPr>
          <w:b/>
        </w:rPr>
        <w:t>}/</w:t>
      </w:r>
      <w:proofErr w:type="spellStart"/>
      <w:r>
        <w:rPr>
          <w:b/>
          <w:bCs/>
        </w:rPr>
        <w:t>nadrf-datamanagement</w:t>
      </w:r>
      <w:proofErr w:type="spellEnd"/>
      <w:r>
        <w:rPr>
          <w:b/>
        </w:rPr>
        <w:t>/&lt;</w:t>
      </w:r>
      <w:proofErr w:type="spellStart"/>
      <w:r>
        <w:rPr>
          <w:b/>
        </w:rPr>
        <w:t>apiVersion</w:t>
      </w:r>
      <w:proofErr w:type="spellEnd"/>
      <w:r>
        <w:rPr>
          <w:b/>
        </w:rPr>
        <w:t>&gt;/</w:t>
      </w:r>
      <w:r>
        <w:rPr>
          <w:b/>
          <w:bCs/>
        </w:rPr>
        <w:t>data-store-records</w:t>
      </w:r>
    </w:p>
    <w:p w14:paraId="2B4EEE03" w14:textId="77777777" w:rsidR="00E9750A" w:rsidRDefault="00A16F12">
      <w:r>
        <w:t>The &lt;</w:t>
      </w:r>
      <w:proofErr w:type="spellStart"/>
      <w:r>
        <w:t>apiVersion</w:t>
      </w:r>
      <w:proofErr w:type="spellEnd"/>
      <w:r>
        <w:t>&gt;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proofErr w:type="spellStart"/>
            <w:r>
              <w:t>apiRoot</w:t>
            </w:r>
            <w:proofErr w:type="spellEnd"/>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522" w:name="_Toc81242811"/>
      <w:bookmarkStart w:id="1523" w:name="_Toc89426580"/>
      <w:bookmarkStart w:id="1524" w:name="_Toc73042467"/>
      <w:bookmarkStart w:id="1525" w:name="_Toc72767015"/>
      <w:bookmarkStart w:id="1526" w:name="_Toc72766448"/>
      <w:bookmarkStart w:id="1527" w:name="_Toc94020365"/>
      <w:bookmarkStart w:id="1528" w:name="_Toc97034896"/>
      <w:bookmarkStart w:id="1529" w:name="_Toc104546848"/>
      <w:bookmarkStart w:id="1530" w:name="_Toc112937895"/>
      <w:bookmarkStart w:id="1531" w:name="_Toc114134652"/>
      <w:bookmarkStart w:id="1532" w:name="_Toc120681591"/>
      <w:bookmarkStart w:id="1533" w:name="_Toc100939982"/>
      <w:bookmarkStart w:id="1534" w:name="_Toc97037773"/>
      <w:bookmarkStart w:id="1535" w:name="_Toc133434778"/>
      <w:bookmarkStart w:id="1536" w:name="_Toc138693961"/>
      <w:bookmarkStart w:id="1537" w:name="_Toc148535690"/>
      <w:bookmarkStart w:id="1538" w:name="_Toc162009182"/>
      <w:bookmarkStart w:id="1539" w:name="_Toc170160944"/>
      <w:bookmarkStart w:id="1540" w:name="_Toc175843991"/>
      <w:bookmarkStart w:id="1541" w:name="_Toc180485693"/>
      <w:bookmarkStart w:id="1542" w:name="_Toc185517824"/>
      <w:bookmarkStart w:id="1543" w:name="_Toc192875232"/>
      <w:bookmarkStart w:id="1544" w:name="_Toc209529885"/>
      <w:r>
        <w:t>5.1.3.2.3</w:t>
      </w:r>
      <w:r>
        <w:tab/>
        <w:t>Resource Standard Methods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48C90A8" w14:textId="77777777" w:rsidR="00E9750A" w:rsidRDefault="00A16F12">
      <w:pPr>
        <w:pStyle w:val="Heading6"/>
      </w:pPr>
      <w:bookmarkStart w:id="1545" w:name="_Toc97034897"/>
      <w:bookmarkStart w:id="1546" w:name="_Toc72766449"/>
      <w:bookmarkStart w:id="1547" w:name="_Toc73042468"/>
      <w:bookmarkStart w:id="1548" w:name="_Toc72767016"/>
      <w:bookmarkStart w:id="1549" w:name="_Toc97037774"/>
      <w:bookmarkStart w:id="1550" w:name="_Toc114134653"/>
      <w:bookmarkStart w:id="1551" w:name="_Toc89426581"/>
      <w:bookmarkStart w:id="1552" w:name="_Toc100939983"/>
      <w:bookmarkStart w:id="1553" w:name="_Toc94020366"/>
      <w:bookmarkStart w:id="1554" w:name="_Toc120681592"/>
      <w:bookmarkStart w:id="1555" w:name="_Toc112937896"/>
      <w:bookmarkStart w:id="1556" w:name="_Toc81242812"/>
      <w:bookmarkStart w:id="1557" w:name="_Toc104546849"/>
      <w:bookmarkStart w:id="1558" w:name="_Toc133434779"/>
      <w:bookmarkStart w:id="1559" w:name="_Toc138693962"/>
      <w:bookmarkStart w:id="1560" w:name="_Toc148535691"/>
      <w:bookmarkStart w:id="1561" w:name="_Toc162009183"/>
      <w:bookmarkStart w:id="1562" w:name="_Toc170160945"/>
      <w:bookmarkStart w:id="1563" w:name="_Toc175843992"/>
      <w:bookmarkStart w:id="1564" w:name="_Toc180485694"/>
      <w:bookmarkStart w:id="1565" w:name="_Toc185517825"/>
      <w:bookmarkStart w:id="1566" w:name="_Toc192875233"/>
      <w:bookmarkStart w:id="1567" w:name="_Toc209529886"/>
      <w:r>
        <w:t>5.1.3.2.3.1</w:t>
      </w:r>
      <w:r>
        <w:tab/>
        <w:t>POST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proofErr w:type="spellStart"/>
            <w:r>
              <w:t>NadrfDataStoreRecord</w:t>
            </w:r>
            <w:proofErr w:type="spellEnd"/>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568" w:name="_Toc120681593"/>
      <w:bookmarkStart w:id="1569" w:name="_Toc114134654"/>
      <w:bookmarkStart w:id="1570" w:name="_Toc72767017"/>
      <w:bookmarkStart w:id="1571" w:name="_Toc94020367"/>
      <w:bookmarkStart w:id="1572" w:name="_Toc73042469"/>
      <w:bookmarkStart w:id="1573" w:name="_Toc72766450"/>
      <w:bookmarkStart w:id="1574" w:name="_Toc89426582"/>
      <w:bookmarkStart w:id="1575" w:name="_Toc112937897"/>
      <w:bookmarkStart w:id="1576" w:name="_Toc97034898"/>
      <w:bookmarkStart w:id="1577" w:name="_Toc97037775"/>
      <w:bookmarkStart w:id="1578" w:name="_Toc81242813"/>
      <w:bookmarkStart w:id="1579" w:name="_Toc100939984"/>
      <w:bookmarkStart w:id="1580" w:name="_Toc104546850"/>
      <w:bookmarkStart w:id="1581" w:name="_Toc133434780"/>
      <w:bookmarkStart w:id="1582" w:name="_Toc138693963"/>
      <w:bookmarkStart w:id="1583" w:name="_Toc148535692"/>
      <w:bookmarkStart w:id="1584"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proofErr w:type="spellStart"/>
            <w:r>
              <w:t>NadrfDataStoreRecord</w:t>
            </w:r>
            <w:proofErr w:type="spellEnd"/>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Heading6"/>
      </w:pPr>
      <w:bookmarkStart w:id="1585" w:name="_Toc170160946"/>
      <w:bookmarkStart w:id="1586" w:name="_Toc175843993"/>
      <w:bookmarkStart w:id="1587" w:name="_Toc180485695"/>
      <w:bookmarkStart w:id="1588" w:name="_Toc185517826"/>
      <w:bookmarkStart w:id="1589" w:name="_Toc192875234"/>
      <w:bookmarkStart w:id="1590" w:name="_Toc209529887"/>
      <w:r>
        <w:t>5.1.3.2.3.2</w:t>
      </w:r>
      <w:r>
        <w:tab/>
        <w:t>GET</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w:t>
            </w:r>
            <w:proofErr w:type="spellStart"/>
            <w:r>
              <w:rPr>
                <w:rFonts w:ascii="Arial" w:hAnsi="Arial"/>
                <w:sz w:val="18"/>
              </w:rPr>
              <w:t>EnhDataMgmt</w:t>
            </w:r>
            <w:proofErr w:type="spellEnd"/>
            <w:r>
              <w:rPr>
                <w:rFonts w:ascii="Arial" w:hAnsi="Arial"/>
                <w:sz w:val="18"/>
              </w:rPr>
              <w: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ＭＳ 明朝"/>
        </w:rPr>
      </w:pPr>
      <w:bookmarkStart w:id="1591" w:name="_Toc100939985"/>
      <w:bookmarkStart w:id="1592" w:name="_Toc97037776"/>
      <w:bookmarkStart w:id="1593" w:name="_Toc120681594"/>
      <w:bookmarkStart w:id="1594" w:name="_Toc114134655"/>
      <w:bookmarkStart w:id="1595" w:name="_Toc104546851"/>
      <w:bookmarkStart w:id="1596" w:name="_Toc112937898"/>
      <w:bookmarkStart w:id="1597" w:name="_Toc72767018"/>
      <w:bookmarkStart w:id="1598" w:name="_Toc72766451"/>
      <w:bookmarkStart w:id="1599" w:name="_Toc73042470"/>
      <w:bookmarkStart w:id="1600" w:name="_Toc89426583"/>
      <w:bookmarkStart w:id="1601" w:name="_Toc81242814"/>
      <w:bookmarkStart w:id="1602" w:name="_Toc97034899"/>
      <w:bookmarkStart w:id="1603" w:name="_Toc94020368"/>
      <w:bookmarkStart w:id="1604" w:name="_Toc133434781"/>
      <w:bookmarkStart w:id="1605" w:name="_Toc138693964"/>
      <w:bookmarkStart w:id="1606" w:name="_Toc148535693"/>
      <w:bookmarkStart w:id="1607" w:name="_Toc162009185"/>
      <w:r>
        <w:rPr>
          <w:rFonts w:eastAsia="ＭＳ 明朝"/>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proofErr w:type="spellStart"/>
            <w:r>
              <w:t>NadrfDataStoreRecord</w:t>
            </w:r>
            <w:proofErr w:type="spellEnd"/>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proofErr w:type="spellStart"/>
            <w:r>
              <w:t>RedirectResponse</w:t>
            </w:r>
            <w:proofErr w:type="spellEnd"/>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proofErr w:type="spellStart"/>
            <w:r>
              <w:t>RedirectResponse</w:t>
            </w:r>
            <w:proofErr w:type="spellEnd"/>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ＭＳ 明朝"/>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ＭＳ 明朝"/>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1608" w:name="_Toc170160947"/>
      <w:bookmarkStart w:id="1609" w:name="_Toc175843994"/>
      <w:bookmarkStart w:id="1610" w:name="_Toc180485696"/>
      <w:bookmarkStart w:id="1611" w:name="_Toc185517827"/>
      <w:bookmarkStart w:id="1612" w:name="_Toc192875235"/>
      <w:bookmarkStart w:id="1613" w:name="_Toc209529888"/>
      <w:r>
        <w:t>5.1.3.2.4</w:t>
      </w:r>
      <w:r>
        <w:tab/>
        <w:t>Resource Custom Operations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1678171" w14:textId="77777777" w:rsidR="00E9750A" w:rsidRDefault="00A16F12">
      <w:r>
        <w:t>None.</w:t>
      </w:r>
    </w:p>
    <w:p w14:paraId="0ADDB8ED" w14:textId="77777777" w:rsidR="00E9750A" w:rsidRDefault="00A16F12">
      <w:pPr>
        <w:pStyle w:val="Heading4"/>
      </w:pPr>
      <w:bookmarkStart w:id="1614" w:name="_Toc72766457"/>
      <w:bookmarkStart w:id="1615" w:name="_Toc97037777"/>
      <w:bookmarkStart w:id="1616" w:name="_Toc73042476"/>
      <w:bookmarkStart w:id="1617" w:name="_Toc72767024"/>
      <w:bookmarkStart w:id="1618" w:name="_Toc94020369"/>
      <w:bookmarkStart w:id="1619" w:name="_Toc89426584"/>
      <w:bookmarkStart w:id="1620" w:name="_Toc120681595"/>
      <w:bookmarkStart w:id="1621" w:name="_Toc100939986"/>
      <w:bookmarkStart w:id="1622" w:name="_Toc97034900"/>
      <w:bookmarkStart w:id="1623" w:name="_Toc81242820"/>
      <w:bookmarkStart w:id="1624" w:name="_Toc112937899"/>
      <w:bookmarkStart w:id="1625" w:name="_Toc114134656"/>
      <w:bookmarkStart w:id="1626" w:name="_Toc104546852"/>
      <w:bookmarkStart w:id="1627" w:name="_Toc133434782"/>
      <w:bookmarkStart w:id="1628" w:name="_Toc138693965"/>
      <w:bookmarkStart w:id="1629" w:name="_Toc148535694"/>
      <w:bookmarkStart w:id="1630" w:name="_Toc162009186"/>
      <w:bookmarkStart w:id="1631" w:name="_Toc170160948"/>
      <w:bookmarkStart w:id="1632" w:name="_Toc175843995"/>
      <w:bookmarkStart w:id="1633" w:name="_Toc180485697"/>
      <w:bookmarkStart w:id="1634" w:name="_Toc185517828"/>
      <w:bookmarkStart w:id="1635" w:name="_Toc192875236"/>
      <w:bookmarkStart w:id="1636" w:name="_Toc209529889"/>
      <w:r>
        <w:t>5.1.3.3</w:t>
      </w:r>
      <w:r>
        <w:tab/>
        <w:t>Resource: Individual ADRF Data Store Record</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770C0CA6" w14:textId="77777777" w:rsidR="00E9750A" w:rsidRDefault="00A16F12">
      <w:pPr>
        <w:pStyle w:val="Heading5"/>
      </w:pPr>
      <w:bookmarkStart w:id="1637" w:name="_Toc100939987"/>
      <w:bookmarkStart w:id="1638" w:name="_Toc97034901"/>
      <w:bookmarkStart w:id="1639" w:name="_Toc112937900"/>
      <w:bookmarkStart w:id="1640" w:name="_Toc104546853"/>
      <w:bookmarkStart w:id="1641" w:name="_Toc120681596"/>
      <w:bookmarkStart w:id="1642" w:name="_Toc114134657"/>
      <w:bookmarkStart w:id="1643" w:name="_Toc94020370"/>
      <w:bookmarkStart w:id="1644" w:name="_Toc97037778"/>
      <w:bookmarkStart w:id="1645" w:name="_Toc89426585"/>
      <w:bookmarkStart w:id="1646" w:name="_Toc133434783"/>
      <w:bookmarkStart w:id="1647" w:name="_Toc138693966"/>
      <w:bookmarkStart w:id="1648" w:name="_Toc148535695"/>
      <w:bookmarkStart w:id="1649" w:name="_Toc162009187"/>
      <w:bookmarkStart w:id="1650" w:name="_Toc170160949"/>
      <w:bookmarkStart w:id="1651" w:name="_Toc175843996"/>
      <w:bookmarkStart w:id="1652" w:name="_Toc180485698"/>
      <w:bookmarkStart w:id="1653" w:name="_Toc185517829"/>
      <w:bookmarkStart w:id="1654" w:name="_Toc192875237"/>
      <w:bookmarkStart w:id="1655" w:name="_Toc209529890"/>
      <w:r>
        <w:t>5.1.3.3.1</w:t>
      </w:r>
      <w:r>
        <w:tab/>
        <w:t>Description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244E311F" w14:textId="77777777" w:rsidR="00E9750A" w:rsidRDefault="00A16F12">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6BF2CA1" w14:textId="77777777" w:rsidR="00E9750A" w:rsidRDefault="00A16F12">
      <w:pPr>
        <w:pStyle w:val="Heading5"/>
      </w:pPr>
      <w:bookmarkStart w:id="1656" w:name="_Toc100939988"/>
      <w:bookmarkStart w:id="1657" w:name="_Toc114134658"/>
      <w:bookmarkStart w:id="1658" w:name="_Toc120681597"/>
      <w:bookmarkStart w:id="1659" w:name="_Toc89426586"/>
      <w:bookmarkStart w:id="1660" w:name="_Toc104546854"/>
      <w:bookmarkStart w:id="1661" w:name="_Toc112937901"/>
      <w:bookmarkStart w:id="1662" w:name="_Toc97034902"/>
      <w:bookmarkStart w:id="1663" w:name="_Toc94020371"/>
      <w:bookmarkStart w:id="1664" w:name="_Toc97037779"/>
      <w:bookmarkStart w:id="1665" w:name="_Toc133434784"/>
      <w:bookmarkStart w:id="1666" w:name="_Toc138693967"/>
      <w:bookmarkStart w:id="1667" w:name="_Toc148535696"/>
      <w:bookmarkStart w:id="1668" w:name="_Toc162009188"/>
      <w:bookmarkStart w:id="1669" w:name="_Toc170160950"/>
      <w:bookmarkStart w:id="1670" w:name="_Toc175843997"/>
      <w:bookmarkStart w:id="1671" w:name="_Toc180485699"/>
      <w:bookmarkStart w:id="1672" w:name="_Toc185517830"/>
      <w:bookmarkStart w:id="1673" w:name="_Toc192875238"/>
      <w:bookmarkStart w:id="1674" w:name="_Toc209529891"/>
      <w:r>
        <w:t>5.1.3.3.2</w:t>
      </w:r>
      <w:r>
        <w:tab/>
        <w:t>Resource Definition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w:t>
      </w:r>
      <w:proofErr w:type="spellStart"/>
      <w:r>
        <w:t>apiVersion</w:t>
      </w:r>
      <w:proofErr w:type="spellEnd"/>
      <w:r>
        <w:t>&gt;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proofErr w:type="spellStart"/>
            <w:r>
              <w:t>apiRoot</w:t>
            </w:r>
            <w:proofErr w:type="spellEnd"/>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proofErr w:type="spellStart"/>
            <w:r>
              <w:t>storeTransId</w:t>
            </w:r>
            <w:proofErr w:type="spellEnd"/>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675" w:name="_Toc89426587"/>
      <w:bookmarkStart w:id="1676" w:name="_Toc94020372"/>
      <w:bookmarkStart w:id="1677" w:name="_Toc97034903"/>
      <w:bookmarkStart w:id="1678" w:name="_Toc97037780"/>
      <w:bookmarkStart w:id="1679" w:name="_Toc100939989"/>
      <w:bookmarkStart w:id="1680" w:name="_Toc104546855"/>
      <w:bookmarkStart w:id="1681" w:name="_Toc112937902"/>
      <w:bookmarkStart w:id="1682" w:name="_Toc114134659"/>
      <w:bookmarkStart w:id="1683" w:name="_Toc120681598"/>
      <w:bookmarkStart w:id="1684" w:name="_Toc133434785"/>
      <w:bookmarkStart w:id="1685" w:name="_Toc138693968"/>
      <w:bookmarkStart w:id="1686" w:name="_Toc148535697"/>
      <w:bookmarkStart w:id="1687" w:name="_Toc162009189"/>
      <w:bookmarkStart w:id="1688" w:name="_Toc170160951"/>
      <w:bookmarkStart w:id="1689" w:name="_Toc175843998"/>
      <w:bookmarkStart w:id="1690" w:name="_Toc180485700"/>
      <w:bookmarkStart w:id="1691" w:name="_Toc185517831"/>
      <w:bookmarkStart w:id="1692" w:name="_Toc192875239"/>
      <w:bookmarkStart w:id="1693" w:name="_Toc209529892"/>
      <w:r>
        <w:t>5.1.3.3.3</w:t>
      </w:r>
      <w:r>
        <w:tab/>
        <w:t>Resource Standard Methods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141FC66A" w14:textId="77777777" w:rsidR="00E9750A" w:rsidRDefault="00A16F12">
      <w:pPr>
        <w:pStyle w:val="Heading6"/>
      </w:pPr>
      <w:bookmarkStart w:id="1694" w:name="_Toc89426588"/>
      <w:bookmarkStart w:id="1695" w:name="_Toc94020373"/>
      <w:bookmarkStart w:id="1696" w:name="_Toc97034904"/>
      <w:bookmarkStart w:id="1697" w:name="_Toc97037781"/>
      <w:bookmarkStart w:id="1698" w:name="_Toc100939990"/>
      <w:bookmarkStart w:id="1699" w:name="_Toc104546856"/>
      <w:bookmarkStart w:id="1700" w:name="_Toc112937903"/>
      <w:bookmarkStart w:id="1701" w:name="_Toc114134660"/>
      <w:bookmarkStart w:id="1702" w:name="_Toc120681599"/>
      <w:bookmarkStart w:id="1703" w:name="_Toc133434786"/>
      <w:bookmarkStart w:id="1704" w:name="_Toc138693969"/>
      <w:bookmarkStart w:id="1705" w:name="_Toc148535698"/>
      <w:bookmarkStart w:id="1706" w:name="_Toc162009190"/>
      <w:bookmarkStart w:id="1707" w:name="_Toc170160952"/>
      <w:bookmarkStart w:id="1708" w:name="_Toc175843999"/>
      <w:bookmarkStart w:id="1709" w:name="_Toc180485701"/>
      <w:bookmarkStart w:id="1710" w:name="_Toc185517832"/>
      <w:bookmarkStart w:id="1711" w:name="_Toc192875240"/>
      <w:bookmarkStart w:id="1712" w:name="_Toc209529893"/>
      <w:r>
        <w:t>5.1.3.3.3.1</w:t>
      </w:r>
      <w:r>
        <w:tab/>
        <w:t>DELETE</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713" w:name="_Toc114134661"/>
      <w:bookmarkStart w:id="1714" w:name="_Toc120681600"/>
      <w:bookmarkStart w:id="1715" w:name="_Toc97037782"/>
      <w:bookmarkStart w:id="1716" w:name="_Toc112937904"/>
      <w:bookmarkStart w:id="1717" w:name="_Toc104546857"/>
      <w:bookmarkStart w:id="1718" w:name="_Toc100939991"/>
      <w:bookmarkStart w:id="1719" w:name="_Toc97034905"/>
      <w:bookmarkStart w:id="1720" w:name="_Toc89426589"/>
      <w:bookmarkStart w:id="1721" w:name="_Toc94020374"/>
      <w:bookmarkStart w:id="172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723" w:name="_Toc138693970"/>
      <w:bookmarkStart w:id="1724" w:name="_Toc148535699"/>
      <w:bookmarkStart w:id="1725" w:name="_Toc162009191"/>
      <w:bookmarkStart w:id="1726" w:name="_Toc170160953"/>
      <w:bookmarkStart w:id="1727" w:name="_Toc175844000"/>
      <w:bookmarkStart w:id="1728" w:name="_Toc180485702"/>
      <w:bookmarkStart w:id="1729" w:name="_Toc185517833"/>
      <w:bookmarkStart w:id="1730" w:name="_Toc192875241"/>
      <w:bookmarkStart w:id="1731" w:name="_Toc209529894"/>
      <w:r>
        <w:lastRenderedPageBreak/>
        <w:t>5.1.3.3.4</w:t>
      </w:r>
      <w:r>
        <w:tab/>
        <w:t>Resource Custom Operations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0869F77" w14:textId="77777777" w:rsidR="00E9750A" w:rsidRDefault="00A16F12">
      <w:r>
        <w:t>None in this release of the specification.</w:t>
      </w:r>
    </w:p>
    <w:p w14:paraId="47A04437" w14:textId="77777777" w:rsidR="00E9750A" w:rsidRDefault="00A16F12">
      <w:pPr>
        <w:pStyle w:val="Heading4"/>
      </w:pPr>
      <w:bookmarkStart w:id="1732" w:name="_Toc89426590"/>
      <w:bookmarkStart w:id="1733" w:name="_Toc94020375"/>
      <w:bookmarkStart w:id="1734" w:name="_Toc97034906"/>
      <w:bookmarkStart w:id="1735" w:name="_Toc97037783"/>
      <w:bookmarkStart w:id="1736" w:name="_Toc100939992"/>
      <w:bookmarkStart w:id="1737" w:name="_Toc104546858"/>
      <w:bookmarkStart w:id="1738" w:name="_Toc112937905"/>
      <w:bookmarkStart w:id="1739" w:name="_Toc114134662"/>
      <w:bookmarkStart w:id="1740" w:name="_Toc120681601"/>
      <w:bookmarkStart w:id="1741" w:name="_Toc133434788"/>
      <w:bookmarkStart w:id="1742" w:name="_Toc138693971"/>
      <w:bookmarkStart w:id="1743" w:name="_Toc148535700"/>
      <w:bookmarkStart w:id="1744" w:name="_Toc162009192"/>
      <w:bookmarkStart w:id="1745" w:name="_Toc170160954"/>
      <w:bookmarkStart w:id="1746" w:name="_Toc175844001"/>
      <w:bookmarkStart w:id="1747" w:name="_Toc180485703"/>
      <w:bookmarkStart w:id="1748" w:name="_Toc185517834"/>
      <w:bookmarkStart w:id="1749" w:name="_Toc192875242"/>
      <w:bookmarkStart w:id="1750" w:name="_Toc209529895"/>
      <w:r>
        <w:t>5.1.3.4</w:t>
      </w:r>
      <w:r>
        <w:tab/>
        <w:t>Resource: ADRF Data Retrieval Subscriptions</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6A65BD5B" w14:textId="77777777" w:rsidR="00E9750A" w:rsidRDefault="00A16F12">
      <w:pPr>
        <w:pStyle w:val="Heading5"/>
      </w:pPr>
      <w:bookmarkStart w:id="1751" w:name="_Toc89426591"/>
      <w:bookmarkStart w:id="1752" w:name="_Toc94020376"/>
      <w:bookmarkStart w:id="1753" w:name="_Toc97034907"/>
      <w:bookmarkStart w:id="1754" w:name="_Toc97037784"/>
      <w:bookmarkStart w:id="1755" w:name="_Toc100939993"/>
      <w:bookmarkStart w:id="1756" w:name="_Toc104546859"/>
      <w:bookmarkStart w:id="1757" w:name="_Toc112937906"/>
      <w:bookmarkStart w:id="1758" w:name="_Toc114134663"/>
      <w:bookmarkStart w:id="1759" w:name="_Toc120681602"/>
      <w:bookmarkStart w:id="1760" w:name="_Toc133434789"/>
      <w:bookmarkStart w:id="1761" w:name="_Toc138693972"/>
      <w:bookmarkStart w:id="1762" w:name="_Toc148535701"/>
      <w:bookmarkStart w:id="1763" w:name="_Toc162009193"/>
      <w:bookmarkStart w:id="1764" w:name="_Toc170160955"/>
      <w:bookmarkStart w:id="1765" w:name="_Toc175844002"/>
      <w:bookmarkStart w:id="1766" w:name="_Toc180485704"/>
      <w:bookmarkStart w:id="1767" w:name="_Toc185517835"/>
      <w:bookmarkStart w:id="1768" w:name="_Toc192875243"/>
      <w:bookmarkStart w:id="1769" w:name="_Toc209529896"/>
      <w:r>
        <w:t>5.1.3.4.1</w:t>
      </w:r>
      <w:r>
        <w:tab/>
        <w:t>Description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C1E4D62" w14:textId="77777777" w:rsidR="00E9750A" w:rsidRDefault="00A16F12">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118B9613" w14:textId="77777777" w:rsidR="00E9750A" w:rsidRDefault="00A16F12">
      <w:pPr>
        <w:pStyle w:val="Heading5"/>
      </w:pPr>
      <w:bookmarkStart w:id="1770" w:name="_Toc89426592"/>
      <w:bookmarkStart w:id="1771" w:name="_Toc94020377"/>
      <w:bookmarkStart w:id="1772" w:name="_Toc97034908"/>
      <w:bookmarkStart w:id="1773" w:name="_Toc97037785"/>
      <w:bookmarkStart w:id="1774" w:name="_Toc100939994"/>
      <w:bookmarkStart w:id="1775" w:name="_Toc104546860"/>
      <w:bookmarkStart w:id="1776" w:name="_Toc112937907"/>
      <w:bookmarkStart w:id="1777" w:name="_Toc114134664"/>
      <w:bookmarkStart w:id="1778" w:name="_Toc120681603"/>
      <w:bookmarkStart w:id="1779" w:name="_Toc133434790"/>
      <w:bookmarkStart w:id="1780" w:name="_Toc138693973"/>
      <w:bookmarkStart w:id="1781" w:name="_Toc148535702"/>
      <w:bookmarkStart w:id="1782" w:name="_Toc162009194"/>
      <w:bookmarkStart w:id="1783" w:name="_Toc170160956"/>
      <w:bookmarkStart w:id="1784" w:name="_Toc175844003"/>
      <w:bookmarkStart w:id="1785" w:name="_Toc180485705"/>
      <w:bookmarkStart w:id="1786" w:name="_Toc185517836"/>
      <w:bookmarkStart w:id="1787" w:name="_Toc192875244"/>
      <w:bookmarkStart w:id="1788" w:name="_Toc209529897"/>
      <w:r>
        <w:t>5.1.3.4.2</w:t>
      </w:r>
      <w:r>
        <w:tab/>
        <w:t>Resource Definition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w:t>
      </w:r>
      <w:proofErr w:type="spellStart"/>
      <w:r>
        <w:t>apiVersion</w:t>
      </w:r>
      <w:proofErr w:type="spellEnd"/>
      <w:r>
        <w:t>&gt;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proofErr w:type="spellStart"/>
            <w:r>
              <w:t>apiRoot</w:t>
            </w:r>
            <w:proofErr w:type="spellEnd"/>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789" w:name="_Toc94020378"/>
      <w:bookmarkStart w:id="1790" w:name="_Toc89426593"/>
      <w:bookmarkStart w:id="1791" w:name="_Toc97034909"/>
      <w:bookmarkStart w:id="1792" w:name="_Toc97037786"/>
      <w:bookmarkStart w:id="1793" w:name="_Toc100939995"/>
      <w:bookmarkStart w:id="1794" w:name="_Toc104546861"/>
      <w:bookmarkStart w:id="1795" w:name="_Toc112937908"/>
      <w:bookmarkStart w:id="1796" w:name="_Toc114134665"/>
      <w:bookmarkStart w:id="1797" w:name="_Toc120681604"/>
      <w:bookmarkStart w:id="1798" w:name="_Toc133434791"/>
      <w:bookmarkStart w:id="1799" w:name="_Toc138693974"/>
      <w:bookmarkStart w:id="1800" w:name="_Toc148535703"/>
      <w:bookmarkStart w:id="1801" w:name="_Toc162009195"/>
      <w:bookmarkStart w:id="1802" w:name="_Toc170160957"/>
      <w:bookmarkStart w:id="1803" w:name="_Toc175844004"/>
      <w:bookmarkStart w:id="1804" w:name="_Toc180485706"/>
      <w:bookmarkStart w:id="1805" w:name="_Toc185517837"/>
      <w:bookmarkStart w:id="1806" w:name="_Toc192875245"/>
      <w:bookmarkStart w:id="1807" w:name="_Toc209529898"/>
      <w:r>
        <w:t>5.1.3.4.3</w:t>
      </w:r>
      <w:r>
        <w:tab/>
        <w:t>Resource Standard Methods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A2614A6" w14:textId="77777777" w:rsidR="00E9750A" w:rsidRDefault="00A16F12">
      <w:pPr>
        <w:pStyle w:val="Heading6"/>
      </w:pPr>
      <w:bookmarkStart w:id="1808" w:name="_Toc89426594"/>
      <w:bookmarkStart w:id="1809" w:name="_Toc94020379"/>
      <w:bookmarkStart w:id="1810" w:name="_Toc97034910"/>
      <w:bookmarkStart w:id="1811" w:name="_Toc97037787"/>
      <w:bookmarkStart w:id="1812" w:name="_Toc100939996"/>
      <w:bookmarkStart w:id="1813" w:name="_Toc104546862"/>
      <w:bookmarkStart w:id="1814" w:name="_Toc112937909"/>
      <w:bookmarkStart w:id="1815" w:name="_Toc114134666"/>
      <w:bookmarkStart w:id="1816" w:name="_Toc120681605"/>
      <w:bookmarkStart w:id="1817" w:name="_Toc133434792"/>
      <w:bookmarkStart w:id="1818" w:name="_Toc138693975"/>
      <w:bookmarkStart w:id="1819" w:name="_Toc148535704"/>
      <w:bookmarkStart w:id="1820" w:name="_Toc162009196"/>
      <w:bookmarkStart w:id="1821" w:name="_Toc170160958"/>
      <w:bookmarkStart w:id="1822" w:name="_Toc175844005"/>
      <w:bookmarkStart w:id="1823" w:name="_Toc180485707"/>
      <w:bookmarkStart w:id="1824" w:name="_Toc185517838"/>
      <w:bookmarkStart w:id="1825" w:name="_Toc192875246"/>
      <w:bookmarkStart w:id="1826" w:name="_Toc209529899"/>
      <w:r>
        <w:t>5.1.3.4.3.1</w:t>
      </w:r>
      <w:r>
        <w:tab/>
        <w:t>POST</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proofErr w:type="spellStart"/>
            <w:r>
              <w:t>NadrfDataRetrievalSubscription</w:t>
            </w:r>
            <w:proofErr w:type="spellEnd"/>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proofErr w:type="spellStart"/>
            <w:r>
              <w:t>NadrfDataRetrievalSubscription</w:t>
            </w:r>
            <w:proofErr w:type="spellEnd"/>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827" w:name="_Toc97037788"/>
      <w:bookmarkStart w:id="1828" w:name="_Toc97034911"/>
      <w:bookmarkStart w:id="1829" w:name="_Toc89426595"/>
      <w:bookmarkStart w:id="1830" w:name="_Toc94020380"/>
      <w:bookmarkStart w:id="1831" w:name="_Toc100939997"/>
      <w:bookmarkStart w:id="1832" w:name="_Toc104546863"/>
      <w:bookmarkStart w:id="1833" w:name="_Toc112937910"/>
      <w:bookmarkStart w:id="1834" w:name="_Toc114134667"/>
      <w:bookmarkStart w:id="1835" w:name="_Toc120681606"/>
      <w:bookmarkStart w:id="1836" w:name="_Toc133434793"/>
      <w:bookmarkStart w:id="1837" w:name="_Toc138693976"/>
      <w:bookmarkStart w:id="1838" w:name="_Toc148535705"/>
      <w:bookmarkStart w:id="1839" w:name="_Toc162009197"/>
      <w:bookmarkStart w:id="1840" w:name="_Toc170160959"/>
      <w:bookmarkStart w:id="1841" w:name="_Toc175844006"/>
      <w:bookmarkStart w:id="1842" w:name="_Toc180485708"/>
      <w:bookmarkStart w:id="1843" w:name="_Toc185517839"/>
      <w:bookmarkStart w:id="1844" w:name="_Toc192875247"/>
      <w:bookmarkStart w:id="1845" w:name="_Toc209529900"/>
      <w:r>
        <w:t>5.1.3.4.4</w:t>
      </w:r>
      <w:r>
        <w:tab/>
        <w:t>Resource Custom Operations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3791E135" w14:textId="77777777" w:rsidR="00E9750A" w:rsidRDefault="00A16F12">
      <w:r>
        <w:t>None in this release of the specification.</w:t>
      </w:r>
    </w:p>
    <w:p w14:paraId="72797429" w14:textId="77777777" w:rsidR="00E9750A" w:rsidRDefault="00A16F12">
      <w:pPr>
        <w:pStyle w:val="Heading4"/>
      </w:pPr>
      <w:bookmarkStart w:id="1846" w:name="_Toc89426596"/>
      <w:bookmarkStart w:id="1847" w:name="_Toc94020381"/>
      <w:bookmarkStart w:id="1848" w:name="_Toc97034912"/>
      <w:bookmarkStart w:id="1849" w:name="_Toc97037789"/>
      <w:bookmarkStart w:id="1850" w:name="_Toc100939998"/>
      <w:bookmarkStart w:id="1851" w:name="_Toc104546864"/>
      <w:bookmarkStart w:id="1852" w:name="_Toc112937911"/>
      <w:bookmarkStart w:id="1853" w:name="_Toc114134668"/>
      <w:bookmarkStart w:id="1854" w:name="_Toc120681607"/>
      <w:bookmarkStart w:id="1855" w:name="_Toc133434794"/>
      <w:bookmarkStart w:id="1856" w:name="_Toc138693977"/>
      <w:bookmarkStart w:id="1857" w:name="_Toc148535706"/>
      <w:bookmarkStart w:id="1858" w:name="_Toc162009198"/>
      <w:bookmarkStart w:id="1859" w:name="_Toc170160960"/>
      <w:bookmarkStart w:id="1860" w:name="_Toc175844007"/>
      <w:bookmarkStart w:id="1861" w:name="_Toc180485709"/>
      <w:bookmarkStart w:id="1862" w:name="_Toc185517840"/>
      <w:bookmarkStart w:id="1863" w:name="_Toc192875248"/>
      <w:bookmarkStart w:id="1864" w:name="_Toc209529901"/>
      <w:r>
        <w:t>5.1.3.5</w:t>
      </w:r>
      <w:r>
        <w:tab/>
        <w:t>Resource: Individual ADRF Data Retrieval Subscription</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386A34CB" w14:textId="77777777" w:rsidR="00E9750A" w:rsidRDefault="00A16F12">
      <w:pPr>
        <w:pStyle w:val="Heading5"/>
      </w:pPr>
      <w:bookmarkStart w:id="1865" w:name="_Toc89426597"/>
      <w:bookmarkStart w:id="1866" w:name="_Toc94020382"/>
      <w:bookmarkStart w:id="1867" w:name="_Toc97034913"/>
      <w:bookmarkStart w:id="1868" w:name="_Toc97037790"/>
      <w:bookmarkStart w:id="1869" w:name="_Toc100939999"/>
      <w:bookmarkStart w:id="1870" w:name="_Toc104546865"/>
      <w:bookmarkStart w:id="1871" w:name="_Toc112937912"/>
      <w:bookmarkStart w:id="1872" w:name="_Toc114134669"/>
      <w:bookmarkStart w:id="1873" w:name="_Toc120681608"/>
      <w:bookmarkStart w:id="1874" w:name="_Toc133434795"/>
      <w:bookmarkStart w:id="1875" w:name="_Toc138693978"/>
      <w:bookmarkStart w:id="1876" w:name="_Toc148535707"/>
      <w:bookmarkStart w:id="1877" w:name="_Toc162009199"/>
      <w:bookmarkStart w:id="1878" w:name="_Toc170160961"/>
      <w:bookmarkStart w:id="1879" w:name="_Toc175844008"/>
      <w:bookmarkStart w:id="1880" w:name="_Toc180485710"/>
      <w:bookmarkStart w:id="1881" w:name="_Toc185517841"/>
      <w:bookmarkStart w:id="1882" w:name="_Toc192875249"/>
      <w:bookmarkStart w:id="1883" w:name="_Toc209529902"/>
      <w:r>
        <w:t>5.1.3.5.1</w:t>
      </w:r>
      <w:r>
        <w:tab/>
        <w:t>Description</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D7818CD" w14:textId="77777777" w:rsidR="00E9750A" w:rsidRDefault="00A16F12">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635C4E22" w14:textId="77777777" w:rsidR="00E9750A" w:rsidRDefault="00A16F12">
      <w:pPr>
        <w:pStyle w:val="Heading5"/>
      </w:pPr>
      <w:bookmarkStart w:id="1884" w:name="_Toc89426598"/>
      <w:bookmarkStart w:id="1885" w:name="_Toc94020383"/>
      <w:bookmarkStart w:id="1886" w:name="_Toc97034914"/>
      <w:bookmarkStart w:id="1887" w:name="_Toc97037791"/>
      <w:bookmarkStart w:id="1888" w:name="_Toc100940000"/>
      <w:bookmarkStart w:id="1889" w:name="_Toc104546866"/>
      <w:bookmarkStart w:id="1890" w:name="_Toc112937913"/>
      <w:bookmarkStart w:id="1891" w:name="_Toc114134670"/>
      <w:bookmarkStart w:id="1892" w:name="_Toc120681609"/>
      <w:bookmarkStart w:id="1893" w:name="_Toc133434796"/>
      <w:bookmarkStart w:id="1894" w:name="_Toc138693979"/>
      <w:bookmarkStart w:id="1895" w:name="_Toc148535708"/>
      <w:bookmarkStart w:id="1896" w:name="_Toc162009200"/>
      <w:bookmarkStart w:id="1897" w:name="_Toc170160962"/>
      <w:bookmarkStart w:id="1898" w:name="_Toc175844009"/>
      <w:bookmarkStart w:id="1899" w:name="_Toc180485711"/>
      <w:bookmarkStart w:id="1900" w:name="_Toc185517842"/>
      <w:bookmarkStart w:id="1901" w:name="_Toc192875250"/>
      <w:bookmarkStart w:id="1902" w:name="_Toc209529903"/>
      <w:r>
        <w:t>5.1.3.5.2</w:t>
      </w:r>
      <w:r>
        <w:tab/>
        <w:t>Resource Definition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proofErr w:type="spellStart"/>
            <w:r>
              <w:t>apiRoot</w:t>
            </w:r>
            <w:proofErr w:type="spellEnd"/>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proofErr w:type="spellStart"/>
            <w:r>
              <w:t>subscriptionId</w:t>
            </w:r>
            <w:proofErr w:type="spellEnd"/>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proofErr w:type="spellStart"/>
            <w:r>
              <w:t>Nadrf_DataManagement</w:t>
            </w:r>
            <w:proofErr w:type="spellEnd"/>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903" w:name="_Toc100940001"/>
      <w:bookmarkStart w:id="1904" w:name="_Toc89426599"/>
      <w:bookmarkStart w:id="1905" w:name="_Toc97034915"/>
      <w:bookmarkStart w:id="1906" w:name="_Toc97037792"/>
      <w:bookmarkStart w:id="1907" w:name="_Toc94020384"/>
      <w:bookmarkStart w:id="1908" w:name="_Toc114134671"/>
      <w:bookmarkStart w:id="1909" w:name="_Toc104546867"/>
      <w:bookmarkStart w:id="1910" w:name="_Toc112937914"/>
      <w:bookmarkStart w:id="1911" w:name="_Toc120681610"/>
      <w:bookmarkStart w:id="1912" w:name="_Toc133434797"/>
      <w:bookmarkStart w:id="1913" w:name="_Toc138693980"/>
      <w:bookmarkStart w:id="1914" w:name="_Toc148535709"/>
      <w:bookmarkStart w:id="1915" w:name="_Toc162009201"/>
      <w:bookmarkStart w:id="1916" w:name="_Toc170160963"/>
      <w:bookmarkStart w:id="1917" w:name="_Toc175844010"/>
      <w:bookmarkStart w:id="1918" w:name="_Toc180485712"/>
      <w:bookmarkStart w:id="1919" w:name="_Toc185517843"/>
      <w:bookmarkStart w:id="1920" w:name="_Toc192875251"/>
      <w:bookmarkStart w:id="1921" w:name="_Toc209529904"/>
      <w:r>
        <w:t>5.1.3.5.3</w:t>
      </w:r>
      <w:r>
        <w:tab/>
        <w:t>Resource Standard Methods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4DECD73B" w14:textId="77777777" w:rsidR="00E9750A" w:rsidRDefault="00A16F12">
      <w:pPr>
        <w:pStyle w:val="Heading6"/>
      </w:pPr>
      <w:bookmarkStart w:id="1922" w:name="_Toc89426600"/>
      <w:bookmarkStart w:id="1923" w:name="_Toc94020385"/>
      <w:bookmarkStart w:id="1924" w:name="_Toc97034916"/>
      <w:bookmarkStart w:id="1925" w:name="_Toc97037793"/>
      <w:bookmarkStart w:id="1926" w:name="_Toc100940002"/>
      <w:bookmarkStart w:id="1927" w:name="_Toc104546868"/>
      <w:bookmarkStart w:id="1928" w:name="_Toc112937915"/>
      <w:bookmarkStart w:id="1929" w:name="_Toc114134672"/>
      <w:bookmarkStart w:id="1930" w:name="_Toc120681611"/>
      <w:bookmarkStart w:id="1931" w:name="_Toc133434798"/>
      <w:bookmarkStart w:id="1932" w:name="_Toc138693981"/>
      <w:bookmarkStart w:id="1933" w:name="_Toc148535710"/>
      <w:bookmarkStart w:id="1934" w:name="_Toc162009202"/>
      <w:bookmarkStart w:id="1935" w:name="_Toc170160964"/>
      <w:bookmarkStart w:id="1936" w:name="_Toc175844011"/>
      <w:bookmarkStart w:id="1937" w:name="_Toc180485713"/>
      <w:bookmarkStart w:id="1938" w:name="_Toc185517844"/>
      <w:bookmarkStart w:id="1939" w:name="_Toc192875252"/>
      <w:bookmarkStart w:id="1940" w:name="_Toc209529905"/>
      <w:r>
        <w:t>5.1.3.5.3.1</w:t>
      </w:r>
      <w:r>
        <w:tab/>
        <w:t>DELETE</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1941" w:name="_Toc112937916"/>
      <w:bookmarkStart w:id="1942" w:name="_Toc97037794"/>
      <w:bookmarkStart w:id="1943" w:name="_Toc114134673"/>
      <w:bookmarkStart w:id="1944" w:name="_Toc120681612"/>
      <w:bookmarkStart w:id="1945" w:name="_Toc104546869"/>
      <w:bookmarkStart w:id="1946" w:name="_Toc100940003"/>
      <w:bookmarkStart w:id="1947" w:name="_Toc97034917"/>
      <w:bookmarkStart w:id="1948" w:name="_Toc89426601"/>
      <w:bookmarkStart w:id="1949" w:name="_Toc94020386"/>
      <w:bookmarkStart w:id="19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951" w:name="_Toc138693982"/>
      <w:bookmarkStart w:id="1952" w:name="_Toc148535711"/>
      <w:bookmarkStart w:id="1953" w:name="_Toc162009203"/>
      <w:bookmarkStart w:id="1954" w:name="_Toc170160965"/>
      <w:bookmarkStart w:id="1955" w:name="_Toc175844012"/>
      <w:bookmarkStart w:id="1956" w:name="_Toc180485714"/>
      <w:bookmarkStart w:id="1957" w:name="_Toc185517845"/>
      <w:bookmarkStart w:id="1958" w:name="_Toc192875253"/>
      <w:bookmarkStart w:id="1959" w:name="_Toc209529906"/>
      <w:r>
        <w:t>5.1.3.5.4</w:t>
      </w:r>
      <w:r>
        <w:tab/>
        <w:t>Resource Custom Operations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4563DA5A" w14:textId="77777777" w:rsidR="00E9750A" w:rsidRDefault="00A16F12">
      <w:r>
        <w:t>None in this release of the specification.</w:t>
      </w:r>
    </w:p>
    <w:p w14:paraId="22BC993F" w14:textId="77777777" w:rsidR="00E9750A" w:rsidRDefault="00A16F12">
      <w:pPr>
        <w:pStyle w:val="Heading3"/>
      </w:pPr>
      <w:bookmarkStart w:id="1960" w:name="_Toc72766458"/>
      <w:bookmarkStart w:id="1961" w:name="_Toc72767025"/>
      <w:bookmarkStart w:id="1962" w:name="_Toc73042477"/>
      <w:bookmarkStart w:id="1963" w:name="_Toc81242821"/>
      <w:bookmarkStart w:id="1964" w:name="_Toc89426602"/>
      <w:bookmarkStart w:id="1965" w:name="_Toc94020387"/>
      <w:bookmarkStart w:id="1966" w:name="_Toc97034918"/>
      <w:bookmarkStart w:id="1967" w:name="_Toc97037795"/>
      <w:bookmarkStart w:id="1968" w:name="_Toc100940004"/>
      <w:bookmarkStart w:id="1969" w:name="_Toc104546870"/>
      <w:bookmarkStart w:id="1970" w:name="_Toc112937917"/>
      <w:bookmarkStart w:id="1971" w:name="_Toc114134674"/>
      <w:bookmarkStart w:id="1972" w:name="_Toc120681613"/>
      <w:bookmarkStart w:id="1973" w:name="_Toc133434800"/>
      <w:bookmarkStart w:id="1974" w:name="_Toc138693983"/>
      <w:bookmarkStart w:id="1975" w:name="_Toc148535712"/>
      <w:bookmarkStart w:id="1976" w:name="_Toc162009204"/>
      <w:bookmarkStart w:id="1977" w:name="_Toc170160966"/>
      <w:bookmarkStart w:id="1978" w:name="_Toc175844013"/>
      <w:bookmarkStart w:id="1979" w:name="_Toc180485715"/>
      <w:bookmarkStart w:id="1980" w:name="_Toc185517846"/>
      <w:bookmarkStart w:id="1981" w:name="_Toc192875254"/>
      <w:bookmarkStart w:id="1982" w:name="_Toc209529907"/>
      <w:r>
        <w:t>5.1.4</w:t>
      </w:r>
      <w:r>
        <w:tab/>
        <w:t>Custom Operations without associated resources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384FC49A" w14:textId="77777777" w:rsidR="00E9750A" w:rsidRDefault="00A16F12">
      <w:pPr>
        <w:pStyle w:val="Heading4"/>
      </w:pPr>
      <w:bookmarkStart w:id="1983" w:name="_Toc72766459"/>
      <w:bookmarkStart w:id="1984" w:name="_Toc72767026"/>
      <w:bookmarkStart w:id="1985" w:name="_Toc73042478"/>
      <w:bookmarkStart w:id="1986" w:name="_Toc81242822"/>
      <w:bookmarkStart w:id="1987" w:name="_Toc89426603"/>
      <w:bookmarkStart w:id="1988" w:name="_Toc94020388"/>
      <w:bookmarkStart w:id="1989" w:name="_Toc97034919"/>
      <w:bookmarkStart w:id="1990" w:name="_Toc97037796"/>
      <w:bookmarkStart w:id="1991" w:name="_Toc100940005"/>
      <w:bookmarkStart w:id="1992" w:name="_Toc104546871"/>
      <w:bookmarkStart w:id="1993" w:name="_Toc112937918"/>
      <w:bookmarkStart w:id="1994" w:name="_Toc114134675"/>
      <w:bookmarkStart w:id="1995" w:name="_Toc120681614"/>
      <w:bookmarkStart w:id="1996" w:name="_Toc133434801"/>
      <w:bookmarkStart w:id="1997" w:name="_Toc138693984"/>
      <w:bookmarkStart w:id="1998" w:name="_Toc148535713"/>
      <w:bookmarkStart w:id="1999" w:name="_Toc162009205"/>
      <w:bookmarkStart w:id="2000" w:name="_Toc170160967"/>
      <w:bookmarkStart w:id="2001" w:name="_Toc175844014"/>
      <w:bookmarkStart w:id="2002" w:name="_Toc180485716"/>
      <w:bookmarkStart w:id="2003" w:name="_Toc185517847"/>
      <w:bookmarkStart w:id="2004" w:name="_Toc192875255"/>
      <w:bookmarkStart w:id="2005" w:name="_Toc209529908"/>
      <w:r>
        <w:t>5.1.4.1</w:t>
      </w:r>
      <w:r>
        <w:tab/>
        <w:t>Overview</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6736230E" w14:textId="77777777" w:rsidR="00E9750A" w:rsidRDefault="00A16F12">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45pt;height:190.4pt;mso-width-percent:0;mso-height-percent:0;mso-width-percent:0;mso-height-percent:0" o:ole="">
            <v:imagedata r:id="rId52" o:title="" cropbottom="7081f" cropright="4734f"/>
          </v:shape>
          <o:OLEObject Type="Embed" ProgID="Visio.Drawing.15" ShapeID="_x0000_i1046" DrawAspect="Content" ObjectID="_1820237073" r:id="rId53"/>
        </w:object>
      </w:r>
    </w:p>
    <w:p w14:paraId="215D3FFA" w14:textId="77777777" w:rsidR="00E9750A" w:rsidRDefault="00A16F12">
      <w:pPr>
        <w:pStyle w:val="TF"/>
      </w:pPr>
      <w:r>
        <w:t xml:space="preserve">Figure 5.1.4.1-1: </w:t>
      </w:r>
      <w:r>
        <w:rPr>
          <w:lang w:eastAsia="zh-CN"/>
        </w:rPr>
        <w:t>Custom operation</w:t>
      </w:r>
      <w:r>
        <w:t xml:space="preserve"> URI structure of the </w:t>
      </w:r>
      <w:proofErr w:type="spellStart"/>
      <w:r>
        <w:t>N</w:t>
      </w:r>
      <w:r>
        <w:rPr>
          <w:lang w:eastAsia="zh-CN"/>
        </w:rPr>
        <w:t>adrf_DataManagement</w:t>
      </w:r>
      <w:proofErr w:type="spellEnd"/>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w:t>
            </w:r>
            <w:proofErr w:type="spellStart"/>
            <w:r>
              <w:t>apiRoot</w:t>
            </w:r>
            <w:proofErr w:type="spellEnd"/>
            <w:r>
              <w:t>}/</w:t>
            </w:r>
            <w:proofErr w:type="spellStart"/>
            <w:r>
              <w:t>nadrf-datamanagement</w:t>
            </w:r>
            <w:proofErr w:type="spellEnd"/>
            <w:r>
              <w:t>/&lt;</w:t>
            </w:r>
            <w:proofErr w:type="spellStart"/>
            <w:r>
              <w:t>apiVersion</w:t>
            </w:r>
            <w:proofErr w:type="spellEnd"/>
            <w:r>
              <w:t>&gt;/request-storage-sub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2006" w:name="_Toc97034920"/>
      <w:bookmarkStart w:id="2007" w:name="_Toc112937919"/>
      <w:bookmarkStart w:id="2008" w:name="_Toc94020389"/>
      <w:bookmarkStart w:id="2009" w:name="_Toc97037797"/>
      <w:bookmarkStart w:id="2010" w:name="_Toc81242823"/>
      <w:bookmarkStart w:id="2011" w:name="_Toc89426604"/>
      <w:bookmarkStart w:id="2012" w:name="_Toc72767027"/>
      <w:bookmarkStart w:id="2013" w:name="_Toc73042479"/>
      <w:bookmarkStart w:id="2014" w:name="_Toc72766460"/>
      <w:bookmarkStart w:id="2015" w:name="_Toc100940006"/>
      <w:bookmarkStart w:id="2016" w:name="_Toc104546872"/>
      <w:bookmarkStart w:id="2017" w:name="_Toc114134676"/>
      <w:bookmarkStart w:id="2018" w:name="_Toc120681615"/>
      <w:bookmarkStart w:id="2019" w:name="_Toc133434802"/>
      <w:bookmarkStart w:id="2020" w:name="_Toc138693985"/>
      <w:bookmarkStart w:id="2021" w:name="_Toc148535714"/>
      <w:bookmarkStart w:id="2022" w:name="_Toc162009206"/>
      <w:bookmarkStart w:id="2023" w:name="_Toc170160968"/>
      <w:bookmarkStart w:id="2024" w:name="_Toc175844015"/>
      <w:bookmarkStart w:id="2025" w:name="_Toc180485717"/>
      <w:bookmarkStart w:id="2026" w:name="_Toc185517848"/>
      <w:bookmarkStart w:id="2027" w:name="_Toc192875256"/>
      <w:bookmarkStart w:id="2028" w:name="_Toc209529909"/>
      <w:r>
        <w:t>5.1.4.2</w:t>
      </w:r>
      <w:r>
        <w:tab/>
        <w:t>Operation: request-storage-sub</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4E6209B3" w14:textId="77777777" w:rsidR="00E9750A" w:rsidRDefault="00A16F12">
      <w:pPr>
        <w:pStyle w:val="Heading5"/>
      </w:pPr>
      <w:bookmarkStart w:id="2029" w:name="_Toc97034921"/>
      <w:bookmarkStart w:id="2030" w:name="_Toc94020390"/>
      <w:bookmarkStart w:id="2031" w:name="_Toc112937920"/>
      <w:bookmarkStart w:id="2032" w:name="_Toc104546873"/>
      <w:bookmarkStart w:id="2033" w:name="_Toc100940007"/>
      <w:bookmarkStart w:id="2034" w:name="_Toc114134677"/>
      <w:bookmarkStart w:id="2035" w:name="_Toc120681616"/>
      <w:bookmarkStart w:id="2036" w:name="_Toc97037798"/>
      <w:bookmarkStart w:id="2037" w:name="_Toc72766461"/>
      <w:bookmarkStart w:id="2038" w:name="_Toc72767028"/>
      <w:bookmarkStart w:id="2039" w:name="_Toc73042480"/>
      <w:bookmarkStart w:id="2040" w:name="_Toc81242824"/>
      <w:bookmarkStart w:id="2041" w:name="_Toc89426605"/>
      <w:bookmarkStart w:id="2042" w:name="_Toc133434803"/>
      <w:bookmarkStart w:id="2043" w:name="_Toc138693986"/>
      <w:bookmarkStart w:id="2044" w:name="_Toc148535715"/>
      <w:bookmarkStart w:id="2045" w:name="_Toc162009207"/>
      <w:bookmarkStart w:id="2046" w:name="_Toc170160969"/>
      <w:bookmarkStart w:id="2047" w:name="_Toc175844016"/>
      <w:bookmarkStart w:id="2048" w:name="_Toc180485718"/>
      <w:bookmarkStart w:id="2049" w:name="_Toc185517849"/>
      <w:bookmarkStart w:id="2050" w:name="_Toc192875257"/>
      <w:bookmarkStart w:id="2051" w:name="_Toc209529910"/>
      <w:r>
        <w:t>5.1.4.2.1</w:t>
      </w:r>
      <w:r>
        <w:tab/>
        <w:t>Description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2052" w:name="_Toc73042481"/>
      <w:bookmarkStart w:id="2053" w:name="_Toc89426606"/>
      <w:bookmarkStart w:id="2054" w:name="_Toc81242825"/>
      <w:bookmarkStart w:id="2055" w:name="_Toc72767029"/>
      <w:bookmarkStart w:id="2056" w:name="_Toc72766462"/>
      <w:bookmarkStart w:id="2057" w:name="_Toc94020391"/>
      <w:bookmarkStart w:id="2058" w:name="_Toc97034922"/>
      <w:bookmarkStart w:id="2059" w:name="_Toc97037799"/>
      <w:bookmarkStart w:id="2060" w:name="_Toc100940008"/>
      <w:bookmarkStart w:id="2061" w:name="_Toc104546874"/>
      <w:bookmarkStart w:id="2062" w:name="_Toc112937921"/>
      <w:bookmarkStart w:id="2063" w:name="_Toc114134678"/>
      <w:bookmarkStart w:id="2064" w:name="_Toc120681617"/>
      <w:bookmarkStart w:id="2065" w:name="_Toc133434804"/>
      <w:bookmarkStart w:id="2066" w:name="_Toc138693987"/>
      <w:bookmarkStart w:id="2067" w:name="_Toc148535716"/>
      <w:bookmarkStart w:id="2068" w:name="_Toc162009208"/>
      <w:bookmarkStart w:id="2069" w:name="_Toc170160970"/>
      <w:bookmarkStart w:id="2070" w:name="_Toc175844017"/>
      <w:bookmarkStart w:id="2071" w:name="_Toc180485719"/>
      <w:bookmarkStart w:id="2072" w:name="_Toc185517850"/>
      <w:bookmarkStart w:id="2073" w:name="_Toc192875258"/>
      <w:bookmarkStart w:id="2074" w:name="_Toc209529911"/>
      <w:r>
        <w:t>5.1.4.2.2</w:t>
      </w:r>
      <w:r>
        <w:tab/>
        <w:t>Operation Definition</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proofErr w:type="spellStart"/>
            <w:r>
              <w:t>NadrfDataStoreSubscription</w:t>
            </w:r>
            <w:proofErr w:type="spellEnd"/>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075" w:name="_Toc72767030"/>
      <w:bookmarkStart w:id="2076" w:name="_Toc72766463"/>
      <w:bookmarkStart w:id="2077" w:name="_Toc81242826"/>
      <w:bookmarkStart w:id="2078" w:name="_Toc73042482"/>
      <w:bookmarkStart w:id="2079" w:name="_Toc94020392"/>
      <w:bookmarkStart w:id="2080" w:name="_Toc89426607"/>
      <w:bookmarkStart w:id="2081" w:name="_Toc97037800"/>
      <w:bookmarkStart w:id="2082" w:name="_Toc97034923"/>
      <w:bookmarkStart w:id="2083" w:name="_Toc100940009"/>
      <w:bookmarkStart w:id="2084" w:name="_Toc104546875"/>
      <w:bookmarkStart w:id="2085" w:name="_Toc112937922"/>
      <w:bookmarkStart w:id="2086" w:name="_Toc114134679"/>
      <w:bookmarkStart w:id="2087" w:name="_Toc120681618"/>
      <w:bookmarkStart w:id="2088" w:name="_Toc133434805"/>
      <w:bookmarkStart w:id="2089" w:name="_Toc138693988"/>
      <w:bookmarkStart w:id="2090" w:name="_Toc148535717"/>
      <w:bookmarkStart w:id="2091"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proofErr w:type="spellStart"/>
            <w:r>
              <w:t>NadrfDataStoreSubscriptionRef</w:t>
            </w:r>
            <w:proofErr w:type="spellEnd"/>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2092" w:name="_Toc170160971"/>
      <w:bookmarkStart w:id="2093" w:name="_Toc175844018"/>
      <w:bookmarkStart w:id="2094" w:name="_Toc180485720"/>
      <w:bookmarkStart w:id="2095" w:name="_Toc185517851"/>
      <w:bookmarkStart w:id="2096" w:name="_Toc192875259"/>
      <w:bookmarkStart w:id="2097" w:name="_Toc209529912"/>
      <w:r>
        <w:t>5.1.4.3</w:t>
      </w:r>
      <w:r>
        <w:tab/>
        <w:t>Operation: request-storage-sub-removal</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393F017C" w14:textId="77777777" w:rsidR="00E9750A" w:rsidRDefault="00A16F12">
      <w:pPr>
        <w:pStyle w:val="Heading5"/>
      </w:pPr>
      <w:bookmarkStart w:id="2098" w:name="_Toc97034924"/>
      <w:bookmarkStart w:id="2099" w:name="_Toc94020393"/>
      <w:bookmarkStart w:id="2100" w:name="_Toc97037801"/>
      <w:bookmarkStart w:id="2101" w:name="_Toc100940010"/>
      <w:bookmarkStart w:id="2102" w:name="_Toc89426608"/>
      <w:bookmarkStart w:id="2103" w:name="_Toc104546876"/>
      <w:bookmarkStart w:id="2104" w:name="_Toc112937923"/>
      <w:bookmarkStart w:id="2105" w:name="_Toc114134680"/>
      <w:bookmarkStart w:id="2106" w:name="_Toc120681619"/>
      <w:bookmarkStart w:id="2107" w:name="_Toc133434806"/>
      <w:bookmarkStart w:id="2108" w:name="_Toc138693989"/>
      <w:bookmarkStart w:id="2109" w:name="_Toc148535718"/>
      <w:bookmarkStart w:id="2110" w:name="_Toc162009210"/>
      <w:bookmarkStart w:id="2111" w:name="_Toc170160972"/>
      <w:bookmarkStart w:id="2112" w:name="_Toc175844019"/>
      <w:bookmarkStart w:id="2113" w:name="_Toc180485721"/>
      <w:bookmarkStart w:id="2114" w:name="_Toc185517852"/>
      <w:bookmarkStart w:id="2115" w:name="_Toc192875260"/>
      <w:bookmarkStart w:id="2116" w:name="_Toc209529913"/>
      <w:r>
        <w:t>5.1.4.3.1</w:t>
      </w:r>
      <w:r>
        <w:tab/>
        <w:t>Description</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2117" w:name="_Toc89426609"/>
      <w:bookmarkStart w:id="2118" w:name="_Toc94020394"/>
      <w:bookmarkStart w:id="2119" w:name="_Toc97034925"/>
      <w:bookmarkStart w:id="2120" w:name="_Toc97037802"/>
      <w:bookmarkStart w:id="2121" w:name="_Toc100940011"/>
      <w:bookmarkStart w:id="2122" w:name="_Toc104546877"/>
      <w:bookmarkStart w:id="2123" w:name="_Toc112937924"/>
      <w:bookmarkStart w:id="2124" w:name="_Toc114134681"/>
      <w:bookmarkStart w:id="2125" w:name="_Toc120681620"/>
      <w:bookmarkStart w:id="2126" w:name="_Toc133434807"/>
      <w:bookmarkStart w:id="2127" w:name="_Toc138693990"/>
      <w:bookmarkStart w:id="2128" w:name="_Toc148535719"/>
      <w:bookmarkStart w:id="2129" w:name="_Toc162009211"/>
      <w:bookmarkStart w:id="2130" w:name="_Toc170160973"/>
      <w:bookmarkStart w:id="2131" w:name="_Toc175844020"/>
      <w:bookmarkStart w:id="2132" w:name="_Toc180485722"/>
      <w:bookmarkStart w:id="2133" w:name="_Toc185517853"/>
      <w:bookmarkStart w:id="2134" w:name="_Toc192875261"/>
      <w:bookmarkStart w:id="2135" w:name="_Toc209529914"/>
      <w:r>
        <w:t>5.1.4.3.2</w:t>
      </w:r>
      <w:r>
        <w:tab/>
        <w:t>Operation Definition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proofErr w:type="spellStart"/>
            <w:r>
              <w:t>NadrfDataStoreSubscriptionRef</w:t>
            </w:r>
            <w:proofErr w:type="spellEnd"/>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136" w:name="_Toc114134682"/>
      <w:bookmarkStart w:id="2137" w:name="_Toc120681621"/>
      <w:bookmarkStart w:id="2138" w:name="_Toc97037803"/>
      <w:bookmarkStart w:id="2139" w:name="_Toc97034926"/>
      <w:bookmarkStart w:id="2140" w:name="_Toc112937925"/>
      <w:bookmarkStart w:id="2141" w:name="_Toc104546878"/>
      <w:bookmarkStart w:id="2142" w:name="_Toc100940012"/>
      <w:bookmarkStart w:id="2143" w:name="_Toc133434808"/>
      <w:bookmarkStart w:id="2144" w:name="_Toc138693991"/>
      <w:bookmarkStart w:id="2145" w:name="_Toc148535720"/>
      <w:bookmarkStart w:id="2146"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2147" w:name="_Toc170160974"/>
      <w:bookmarkStart w:id="2148" w:name="_Toc175844021"/>
      <w:bookmarkStart w:id="2149" w:name="_Toc180485723"/>
      <w:bookmarkStart w:id="2150" w:name="_Toc185517854"/>
      <w:bookmarkStart w:id="2151" w:name="_Toc192875262"/>
      <w:bookmarkStart w:id="2152" w:name="_Toc209529915"/>
      <w:r>
        <w:t>5.1.4.4</w:t>
      </w:r>
      <w:r>
        <w:tab/>
        <w:t>Operation: remove-stored-data-analytics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97148E8" w14:textId="77777777" w:rsidR="00E9750A" w:rsidRDefault="00A16F12">
      <w:pPr>
        <w:pStyle w:val="Heading5"/>
      </w:pPr>
      <w:bookmarkStart w:id="2153" w:name="_Toc104546879"/>
      <w:bookmarkStart w:id="2154" w:name="_Toc97037804"/>
      <w:bookmarkStart w:id="2155" w:name="_Toc100940013"/>
      <w:bookmarkStart w:id="2156" w:name="_Toc97034927"/>
      <w:bookmarkStart w:id="2157" w:name="_Toc114134683"/>
      <w:bookmarkStart w:id="2158" w:name="_Toc112937926"/>
      <w:bookmarkStart w:id="2159" w:name="_Toc120681622"/>
      <w:bookmarkStart w:id="2160" w:name="_Toc133434809"/>
      <w:bookmarkStart w:id="2161" w:name="_Toc138693992"/>
      <w:bookmarkStart w:id="2162" w:name="_Toc148535721"/>
      <w:bookmarkStart w:id="2163" w:name="_Toc162009213"/>
      <w:bookmarkStart w:id="2164" w:name="_Toc170160975"/>
      <w:bookmarkStart w:id="2165" w:name="_Toc175844022"/>
      <w:bookmarkStart w:id="2166" w:name="_Toc180485724"/>
      <w:bookmarkStart w:id="2167" w:name="_Toc185517855"/>
      <w:bookmarkStart w:id="2168" w:name="_Toc192875263"/>
      <w:bookmarkStart w:id="2169" w:name="_Toc209529916"/>
      <w:r>
        <w:t>5.1.4.4.1</w:t>
      </w:r>
      <w:r>
        <w:tab/>
        <w:t>Description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2170" w:name="_Toc97034928"/>
      <w:bookmarkStart w:id="2171" w:name="_Toc97037805"/>
      <w:bookmarkStart w:id="2172" w:name="_Toc100940014"/>
      <w:bookmarkStart w:id="2173" w:name="_Toc104546880"/>
      <w:bookmarkStart w:id="2174" w:name="_Toc112937927"/>
      <w:bookmarkStart w:id="2175" w:name="_Toc114134684"/>
      <w:bookmarkStart w:id="2176" w:name="_Toc120681623"/>
      <w:bookmarkStart w:id="2177" w:name="_Toc133434810"/>
      <w:bookmarkStart w:id="2178" w:name="_Toc138693993"/>
      <w:bookmarkStart w:id="2179" w:name="_Toc148535722"/>
      <w:bookmarkStart w:id="2180" w:name="_Toc162009214"/>
      <w:bookmarkStart w:id="2181" w:name="_Toc170160976"/>
      <w:bookmarkStart w:id="2182" w:name="_Toc175844023"/>
      <w:bookmarkStart w:id="2183" w:name="_Toc180485725"/>
      <w:bookmarkStart w:id="2184" w:name="_Toc185517856"/>
      <w:bookmarkStart w:id="2185" w:name="_Toc192875264"/>
      <w:bookmarkStart w:id="2186" w:name="_Toc209529917"/>
      <w:r>
        <w:t>5.1.4.4.2</w:t>
      </w:r>
      <w:r>
        <w:tab/>
        <w:t>Operation Definition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proofErr w:type="spellStart"/>
            <w:r>
              <w:t>NadrfStoredDataSpec</w:t>
            </w:r>
            <w:proofErr w:type="spellEnd"/>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187" w:name="_Toc72766464"/>
      <w:bookmarkStart w:id="2188" w:name="_Toc72767031"/>
      <w:bookmarkStart w:id="2189" w:name="_Toc73042483"/>
      <w:bookmarkStart w:id="2190" w:name="_Toc89426610"/>
      <w:bookmarkStart w:id="2191" w:name="_Toc81242827"/>
      <w:bookmarkStart w:id="2192" w:name="_Toc97034929"/>
      <w:bookmarkStart w:id="2193" w:name="_Toc94020395"/>
      <w:bookmarkStart w:id="2194" w:name="_Toc100940015"/>
      <w:bookmarkStart w:id="2195" w:name="_Toc97037806"/>
      <w:bookmarkStart w:id="2196" w:name="_Toc104546881"/>
      <w:bookmarkStart w:id="2197" w:name="_Toc112937928"/>
      <w:bookmarkStart w:id="2198" w:name="_Toc114134685"/>
      <w:bookmarkStart w:id="2199" w:name="_Toc120681624"/>
      <w:bookmarkStart w:id="2200" w:name="_Toc133434811"/>
      <w:bookmarkStart w:id="2201" w:name="_Toc138693994"/>
      <w:bookmarkStart w:id="2202" w:name="_Toc148535723"/>
      <w:bookmarkStart w:id="2203"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2204" w:name="_Toc170160977"/>
      <w:bookmarkStart w:id="2205" w:name="_Toc175844024"/>
      <w:bookmarkStart w:id="2206" w:name="_Toc180485726"/>
      <w:bookmarkStart w:id="2207" w:name="_Toc185517857"/>
      <w:bookmarkStart w:id="2208" w:name="_Toc192875265"/>
      <w:bookmarkStart w:id="2209" w:name="_Toc209529918"/>
      <w:r>
        <w:t>5.1.5</w:t>
      </w:r>
      <w:r>
        <w:tab/>
        <w:t>Notifications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0990CC5C" w14:textId="77777777" w:rsidR="00E9750A" w:rsidRDefault="00A16F12">
      <w:pPr>
        <w:pStyle w:val="Heading4"/>
      </w:pPr>
      <w:bookmarkStart w:id="2210" w:name="_Toc72766465"/>
      <w:bookmarkStart w:id="2211" w:name="_Toc72767032"/>
      <w:bookmarkStart w:id="2212" w:name="_Toc73042484"/>
      <w:bookmarkStart w:id="2213" w:name="_Toc81242828"/>
      <w:bookmarkStart w:id="2214" w:name="_Toc89426611"/>
      <w:bookmarkStart w:id="2215" w:name="_Toc94020396"/>
      <w:bookmarkStart w:id="2216" w:name="_Toc97034930"/>
      <w:bookmarkStart w:id="2217" w:name="_Toc97037807"/>
      <w:bookmarkStart w:id="2218" w:name="_Toc100940016"/>
      <w:bookmarkStart w:id="2219" w:name="_Toc104546882"/>
      <w:bookmarkStart w:id="2220" w:name="_Toc112937929"/>
      <w:bookmarkStart w:id="2221" w:name="_Toc114134686"/>
      <w:bookmarkStart w:id="2222" w:name="_Toc120681625"/>
      <w:bookmarkStart w:id="2223" w:name="_Toc133434812"/>
      <w:bookmarkStart w:id="2224" w:name="_Toc138693995"/>
      <w:bookmarkStart w:id="2225" w:name="_Toc148535724"/>
      <w:bookmarkStart w:id="2226" w:name="_Toc162009216"/>
      <w:bookmarkStart w:id="2227" w:name="_Toc170160978"/>
      <w:bookmarkStart w:id="2228" w:name="_Toc175844025"/>
      <w:bookmarkStart w:id="2229" w:name="_Toc180485727"/>
      <w:bookmarkStart w:id="2230" w:name="_Toc185517858"/>
      <w:bookmarkStart w:id="2231" w:name="_Toc192875266"/>
      <w:bookmarkStart w:id="2232" w:name="_Toc209529919"/>
      <w:r>
        <w:t>5.1.5.1</w:t>
      </w:r>
      <w:r>
        <w:tab/>
        <w:t>General</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233" w:name="_Toc72766466"/>
      <w:bookmarkStart w:id="2234" w:name="_Toc72767033"/>
      <w:bookmarkStart w:id="2235" w:name="_Toc73042485"/>
      <w:bookmarkStart w:id="2236" w:name="_Toc81242829"/>
      <w:bookmarkStart w:id="2237" w:name="_Toc89426612"/>
      <w:bookmarkStart w:id="2238" w:name="_Toc94020397"/>
      <w:bookmarkStart w:id="2239" w:name="_Toc97034931"/>
      <w:bookmarkStart w:id="2240" w:name="_Toc97037808"/>
      <w:bookmarkStart w:id="2241" w:name="_Toc100940017"/>
      <w:bookmarkStart w:id="2242" w:name="_Toc104546883"/>
      <w:bookmarkStart w:id="2243" w:name="_Toc112937930"/>
      <w:bookmarkStart w:id="2244" w:name="_Toc114134687"/>
      <w:bookmarkStart w:id="2245" w:name="_Toc120681626"/>
      <w:bookmarkStart w:id="2246" w:name="_Toc133434813"/>
      <w:bookmarkStart w:id="2247" w:name="_Toc138693996"/>
      <w:bookmarkStart w:id="2248" w:name="_Toc148535725"/>
      <w:bookmarkStart w:id="2249"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w:t>
            </w:r>
            <w:proofErr w:type="spellStart"/>
            <w:r>
              <w:rPr>
                <w:lang w:val="en-US"/>
              </w:rPr>
              <w:t>delNotifUri</w:t>
            </w:r>
            <w:proofErr w:type="spellEnd"/>
            <w:r>
              <w:rPr>
                <w:lang w:val="en-US"/>
              </w:rPr>
              <w:t>}</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2250" w:name="_Toc170160979"/>
      <w:bookmarkStart w:id="2251" w:name="_Toc175844026"/>
      <w:bookmarkStart w:id="2252" w:name="_Toc180485728"/>
      <w:bookmarkStart w:id="2253" w:name="_Toc185517859"/>
      <w:bookmarkStart w:id="2254" w:name="_Toc192875267"/>
      <w:bookmarkStart w:id="2255" w:name="_Toc209529920"/>
      <w:r>
        <w:lastRenderedPageBreak/>
        <w:t>5.1.5.2</w:t>
      </w:r>
      <w:r>
        <w:tab/>
        <w:t>Retrieval Notification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2B666E6E" w14:textId="77777777" w:rsidR="00E9750A" w:rsidRDefault="00A16F12">
      <w:pPr>
        <w:pStyle w:val="Heading5"/>
      </w:pPr>
      <w:bookmarkStart w:id="2256" w:name="_Toc72766467"/>
      <w:bookmarkStart w:id="2257" w:name="_Toc72767034"/>
      <w:bookmarkStart w:id="2258" w:name="_Toc73042486"/>
      <w:bookmarkStart w:id="2259" w:name="_Toc81242830"/>
      <w:bookmarkStart w:id="2260" w:name="_Toc89426613"/>
      <w:bookmarkStart w:id="2261" w:name="_Toc94020398"/>
      <w:bookmarkStart w:id="2262" w:name="_Toc97034932"/>
      <w:bookmarkStart w:id="2263" w:name="_Toc97037809"/>
      <w:bookmarkStart w:id="2264" w:name="_Toc100940018"/>
      <w:bookmarkStart w:id="2265" w:name="_Toc104546884"/>
      <w:bookmarkStart w:id="2266" w:name="_Toc112937931"/>
      <w:bookmarkStart w:id="2267" w:name="_Toc114134688"/>
      <w:bookmarkStart w:id="2268" w:name="_Toc120681627"/>
      <w:bookmarkStart w:id="2269" w:name="_Toc133434814"/>
      <w:bookmarkStart w:id="2270" w:name="_Toc138693997"/>
      <w:bookmarkStart w:id="2271" w:name="_Toc148535726"/>
      <w:bookmarkStart w:id="2272" w:name="_Toc162009218"/>
      <w:bookmarkStart w:id="2273" w:name="_Toc170160980"/>
      <w:bookmarkStart w:id="2274" w:name="_Toc175844027"/>
      <w:bookmarkStart w:id="2275" w:name="_Toc180485729"/>
      <w:bookmarkStart w:id="2276" w:name="_Toc185517860"/>
      <w:bookmarkStart w:id="2277" w:name="_Toc192875268"/>
      <w:bookmarkStart w:id="2278" w:name="_Toc209529921"/>
      <w:r>
        <w:t>5.1.5.2.1</w:t>
      </w:r>
      <w:r>
        <w:tab/>
        <w:t>Description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2279" w:name="_Toc72766468"/>
      <w:bookmarkStart w:id="2280" w:name="_Toc72767035"/>
      <w:bookmarkStart w:id="2281" w:name="_Toc73042487"/>
      <w:bookmarkStart w:id="2282" w:name="_Toc81242831"/>
      <w:bookmarkStart w:id="2283" w:name="_Toc89426614"/>
      <w:bookmarkStart w:id="2284" w:name="_Toc94020399"/>
      <w:bookmarkStart w:id="2285" w:name="_Toc97034933"/>
      <w:bookmarkStart w:id="2286" w:name="_Toc97037810"/>
      <w:bookmarkStart w:id="2287" w:name="_Toc100940019"/>
      <w:bookmarkStart w:id="2288" w:name="_Toc104546885"/>
      <w:bookmarkStart w:id="2289" w:name="_Toc112937932"/>
      <w:bookmarkStart w:id="2290" w:name="_Toc114134689"/>
      <w:bookmarkStart w:id="2291" w:name="_Toc120681628"/>
      <w:bookmarkStart w:id="2292" w:name="_Toc133434815"/>
      <w:bookmarkStart w:id="2293" w:name="_Toc138693998"/>
      <w:bookmarkStart w:id="2294" w:name="_Toc148535727"/>
      <w:bookmarkStart w:id="2295" w:name="_Toc162009219"/>
      <w:bookmarkStart w:id="2296" w:name="_Toc170160981"/>
      <w:bookmarkStart w:id="2297" w:name="_Toc175844028"/>
      <w:bookmarkStart w:id="2298" w:name="_Toc180485730"/>
      <w:bookmarkStart w:id="2299" w:name="_Toc185517861"/>
      <w:bookmarkStart w:id="2300" w:name="_Toc192875269"/>
      <w:bookmarkStart w:id="2301" w:name="_Toc209529922"/>
      <w:r>
        <w:t>5.1.5.2.2</w:t>
      </w:r>
      <w:r>
        <w:tab/>
        <w:t>Target URI</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03D64014" w14:textId="77777777" w:rsidR="00E9750A" w:rsidRDefault="00A16F12">
      <w:pPr>
        <w:rPr>
          <w:rFonts w:ascii="Arial" w:hAnsi="Arial" w:cs="Arial"/>
        </w:rPr>
      </w:pPr>
      <w:r>
        <w:t xml:space="preserve">The Callback URI </w:t>
      </w:r>
      <w:r>
        <w:rPr>
          <w:b/>
        </w:rPr>
        <w:t>"{</w:t>
      </w:r>
      <w:proofErr w:type="spellStart"/>
      <w:r>
        <w:rPr>
          <w:b/>
        </w:rPr>
        <w:t>notificationURI</w:t>
      </w:r>
      <w:proofErr w:type="spellEnd"/>
      <w:r>
        <w:rPr>
          <w:b/>
        </w:rPr>
        <w:t>}"</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proofErr w:type="spellStart"/>
            <w:r>
              <w:t>notificationURI</w:t>
            </w:r>
            <w:proofErr w:type="spellEnd"/>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2302" w:name="_Toc72766469"/>
      <w:bookmarkStart w:id="2303" w:name="_Toc72767036"/>
      <w:bookmarkStart w:id="2304" w:name="_Toc73042488"/>
      <w:bookmarkStart w:id="2305" w:name="_Toc81242832"/>
      <w:bookmarkStart w:id="2306" w:name="_Toc89426615"/>
      <w:bookmarkStart w:id="2307" w:name="_Toc94020400"/>
      <w:bookmarkStart w:id="2308" w:name="_Toc97034934"/>
      <w:bookmarkStart w:id="2309" w:name="_Toc97037811"/>
      <w:bookmarkStart w:id="2310" w:name="_Toc100940020"/>
      <w:bookmarkStart w:id="2311" w:name="_Toc104546886"/>
      <w:bookmarkStart w:id="2312" w:name="_Toc112937933"/>
      <w:bookmarkStart w:id="2313" w:name="_Toc114134690"/>
      <w:bookmarkStart w:id="2314" w:name="_Toc120681629"/>
      <w:bookmarkStart w:id="2315" w:name="_Toc133434816"/>
      <w:bookmarkStart w:id="2316" w:name="_Toc138693999"/>
      <w:bookmarkStart w:id="2317" w:name="_Toc148535728"/>
      <w:bookmarkStart w:id="2318" w:name="_Toc162009220"/>
      <w:bookmarkStart w:id="2319" w:name="_Toc170160982"/>
      <w:bookmarkStart w:id="2320" w:name="_Toc175844029"/>
      <w:bookmarkStart w:id="2321" w:name="_Toc180485731"/>
      <w:bookmarkStart w:id="2322" w:name="_Toc185517862"/>
      <w:bookmarkStart w:id="2323" w:name="_Toc192875270"/>
      <w:bookmarkStart w:id="2324" w:name="_Toc209529923"/>
      <w:r>
        <w:t>5.1.5.2.3</w:t>
      </w:r>
      <w:r>
        <w:tab/>
        <w:t>Standard Methods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5C058296" w14:textId="77777777" w:rsidR="00E9750A" w:rsidRDefault="00A16F12">
      <w:pPr>
        <w:pStyle w:val="Heading6"/>
      </w:pPr>
      <w:bookmarkStart w:id="2325" w:name="_Toc72766470"/>
      <w:bookmarkStart w:id="2326" w:name="_Toc72767037"/>
      <w:bookmarkStart w:id="2327" w:name="_Toc73042489"/>
      <w:bookmarkStart w:id="2328" w:name="_Toc81242833"/>
      <w:bookmarkStart w:id="2329" w:name="_Toc89426616"/>
      <w:bookmarkStart w:id="2330" w:name="_Toc94020401"/>
      <w:bookmarkStart w:id="2331" w:name="_Toc97034935"/>
      <w:bookmarkStart w:id="2332" w:name="_Toc97037812"/>
      <w:bookmarkStart w:id="2333" w:name="_Toc100940021"/>
      <w:bookmarkStart w:id="2334" w:name="_Toc104546887"/>
      <w:bookmarkStart w:id="2335" w:name="_Toc112937934"/>
      <w:bookmarkStart w:id="2336" w:name="_Toc114134691"/>
      <w:bookmarkStart w:id="2337" w:name="_Toc120681630"/>
      <w:bookmarkStart w:id="2338" w:name="_Toc133434817"/>
      <w:bookmarkStart w:id="2339" w:name="_Toc138694000"/>
      <w:bookmarkStart w:id="2340" w:name="_Toc148535729"/>
      <w:bookmarkStart w:id="2341" w:name="_Toc162009221"/>
      <w:bookmarkStart w:id="2342" w:name="_Toc170160983"/>
      <w:bookmarkStart w:id="2343" w:name="_Toc175844030"/>
      <w:bookmarkStart w:id="2344" w:name="_Toc180485732"/>
      <w:bookmarkStart w:id="2345" w:name="_Toc185517863"/>
      <w:bookmarkStart w:id="2346" w:name="_Toc192875271"/>
      <w:bookmarkStart w:id="2347" w:name="_Toc209529924"/>
      <w:r>
        <w:t>5.1.5.2.3.1</w:t>
      </w:r>
      <w:r>
        <w:tab/>
        <w:t>POST</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proofErr w:type="spellStart"/>
            <w:r>
              <w:t>NadrfDataRetrievalNotification</w:t>
            </w:r>
            <w:proofErr w:type="spellEnd"/>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2348" w:name="_Toc162009222"/>
      <w:bookmarkStart w:id="2349" w:name="_Toc170160984"/>
      <w:bookmarkStart w:id="2350" w:name="_Toc175844031"/>
      <w:bookmarkStart w:id="2351" w:name="_Toc180485733"/>
      <w:bookmarkStart w:id="2352" w:name="_Toc185517864"/>
      <w:bookmarkStart w:id="2353" w:name="_Toc192875272"/>
      <w:bookmarkStart w:id="2354" w:name="_Toc209529925"/>
      <w:r w:rsidRPr="00C11E5F">
        <w:t>5.1.5.3</w:t>
      </w:r>
      <w:r w:rsidRPr="00C11E5F">
        <w:tab/>
        <w:t>ADRF Alert Notification</w:t>
      </w:r>
      <w:bookmarkEnd w:id="2348"/>
      <w:bookmarkEnd w:id="2349"/>
      <w:bookmarkEnd w:id="2350"/>
      <w:bookmarkEnd w:id="2351"/>
      <w:bookmarkEnd w:id="2352"/>
      <w:bookmarkEnd w:id="2353"/>
      <w:bookmarkEnd w:id="2354"/>
    </w:p>
    <w:p w14:paraId="185AD17D" w14:textId="77777777" w:rsidR="006C7DEC" w:rsidRDefault="006C7DEC" w:rsidP="00C11E5F">
      <w:pPr>
        <w:pStyle w:val="Heading5"/>
      </w:pPr>
      <w:bookmarkStart w:id="2355" w:name="_Toc162009223"/>
      <w:bookmarkStart w:id="2356" w:name="_Toc170160985"/>
      <w:bookmarkStart w:id="2357" w:name="_Toc175844032"/>
      <w:bookmarkStart w:id="2358" w:name="_Toc180485734"/>
      <w:bookmarkStart w:id="2359" w:name="_Toc185517865"/>
      <w:bookmarkStart w:id="2360" w:name="_Toc192875273"/>
      <w:bookmarkStart w:id="2361" w:name="_Toc209529926"/>
      <w:r>
        <w:t>5.1.5.3.1</w:t>
      </w:r>
      <w:r>
        <w:tab/>
        <w:t>Description</w:t>
      </w:r>
      <w:bookmarkEnd w:id="2355"/>
      <w:bookmarkEnd w:id="2356"/>
      <w:bookmarkEnd w:id="2357"/>
      <w:bookmarkEnd w:id="2358"/>
      <w:bookmarkEnd w:id="2359"/>
      <w:bookmarkEnd w:id="2360"/>
      <w:bookmarkEnd w:id="236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2362" w:name="_Toc162009224"/>
      <w:bookmarkStart w:id="2363" w:name="_Toc170160986"/>
      <w:bookmarkStart w:id="2364" w:name="_Toc175844033"/>
      <w:bookmarkStart w:id="2365" w:name="_Toc180485735"/>
      <w:bookmarkStart w:id="2366" w:name="_Toc185517866"/>
      <w:bookmarkStart w:id="2367" w:name="_Toc192875274"/>
      <w:bookmarkStart w:id="2368" w:name="_Toc209529927"/>
      <w:r>
        <w:t>5.1.5.3.2</w:t>
      </w:r>
      <w:r>
        <w:tab/>
        <w:t>Target URI</w:t>
      </w:r>
      <w:bookmarkEnd w:id="2362"/>
      <w:bookmarkEnd w:id="2363"/>
      <w:bookmarkEnd w:id="2364"/>
      <w:bookmarkEnd w:id="2365"/>
      <w:bookmarkEnd w:id="2366"/>
      <w:bookmarkEnd w:id="2367"/>
      <w:bookmarkEnd w:id="2368"/>
    </w:p>
    <w:p w14:paraId="05EC6E70" w14:textId="38A73BED" w:rsidR="009D6D52" w:rsidRDefault="009D6D52" w:rsidP="009D6D52">
      <w:pPr>
        <w:rPr>
          <w:rFonts w:ascii="Arial" w:hAnsi="Arial" w:cs="Arial"/>
        </w:rPr>
      </w:pPr>
      <w:bookmarkStart w:id="2369" w:name="_Toc162009225"/>
      <w:r>
        <w:t xml:space="preserve">The Callback URI </w:t>
      </w:r>
      <w:r>
        <w:rPr>
          <w:b/>
        </w:rPr>
        <w:t>"{</w:t>
      </w:r>
      <w:proofErr w:type="spellStart"/>
      <w:r>
        <w:rPr>
          <w:b/>
        </w:rPr>
        <w:t>delNotifUri</w:t>
      </w:r>
      <w:proofErr w:type="spellEnd"/>
      <w:r>
        <w:rPr>
          <w:b/>
        </w:rPr>
        <w:t>}"</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proofErr w:type="spellStart"/>
            <w:r>
              <w:t>delNotifUri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2370" w:name="_Toc170160987"/>
      <w:bookmarkStart w:id="2371" w:name="_Toc175844034"/>
      <w:bookmarkStart w:id="2372" w:name="_Toc180485736"/>
      <w:bookmarkStart w:id="2373" w:name="_Toc185517867"/>
      <w:bookmarkStart w:id="2374" w:name="_Toc192875275"/>
      <w:bookmarkStart w:id="2375" w:name="_Toc209529928"/>
      <w:r>
        <w:t>5.1.5.3.3</w:t>
      </w:r>
      <w:r>
        <w:tab/>
        <w:t>Standard Methods</w:t>
      </w:r>
      <w:bookmarkEnd w:id="2369"/>
      <w:bookmarkEnd w:id="2370"/>
      <w:bookmarkEnd w:id="2371"/>
      <w:bookmarkEnd w:id="2372"/>
      <w:bookmarkEnd w:id="2373"/>
      <w:bookmarkEnd w:id="2374"/>
      <w:bookmarkEnd w:id="2375"/>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proofErr w:type="spellStart"/>
            <w:r>
              <w:rPr>
                <w:rFonts w:ascii="Arial" w:hAnsi="Arial"/>
                <w:sz w:val="18"/>
              </w:rPr>
              <w:t>NadrfAlertNotification</w:t>
            </w:r>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proofErr w:type="spellStart"/>
            <w:r>
              <w:rPr>
                <w:rFonts w:ascii="Arial" w:hAnsi="Arial"/>
                <w:sz w:val="18"/>
              </w:rPr>
              <w:t>NadrfAlertNotificationResponse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proofErr w:type="spellStart"/>
            <w:r>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proofErr w:type="spellStart"/>
            <w:r>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2376" w:name="_Toc97037813"/>
      <w:bookmarkStart w:id="2377" w:name="_Toc97034937"/>
      <w:bookmarkStart w:id="2378" w:name="_Toc81242835"/>
      <w:bookmarkStart w:id="2379" w:name="_Toc104546888"/>
      <w:bookmarkStart w:id="2380" w:name="_Toc100940022"/>
      <w:bookmarkStart w:id="2381" w:name="_Toc89426618"/>
      <w:bookmarkStart w:id="2382" w:name="_Toc94020403"/>
      <w:bookmarkStart w:id="2383" w:name="_Toc112937935"/>
      <w:bookmarkStart w:id="2384" w:name="_Toc73042491"/>
      <w:bookmarkStart w:id="2385" w:name="_Toc72766472"/>
      <w:bookmarkStart w:id="2386" w:name="_Toc72767039"/>
      <w:bookmarkStart w:id="2387" w:name="_Toc114134692"/>
      <w:bookmarkStart w:id="2388" w:name="_Toc120681631"/>
      <w:bookmarkStart w:id="2389" w:name="_Toc133434818"/>
      <w:bookmarkStart w:id="2390" w:name="_Toc138694001"/>
      <w:bookmarkStart w:id="2391" w:name="_Toc148535730"/>
      <w:bookmarkStart w:id="2392" w:name="_Toc162009226"/>
      <w:bookmarkStart w:id="2393" w:name="_Toc170160988"/>
      <w:bookmarkStart w:id="2394" w:name="_Toc175844035"/>
      <w:bookmarkStart w:id="2395" w:name="_Toc180485737"/>
      <w:bookmarkStart w:id="2396" w:name="_Toc185517868"/>
      <w:bookmarkStart w:id="2397" w:name="_Toc192875276"/>
      <w:bookmarkStart w:id="2398" w:name="_Toc209529929"/>
      <w:r>
        <w:t>5.1.6</w:t>
      </w:r>
      <w:r>
        <w:tab/>
        <w:t>Data Model</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5C6AF3A6" w14:textId="77777777" w:rsidR="00E9750A" w:rsidRDefault="00A16F12">
      <w:pPr>
        <w:pStyle w:val="Heading4"/>
      </w:pPr>
      <w:bookmarkStart w:id="2399" w:name="_Toc72766473"/>
      <w:bookmarkStart w:id="2400" w:name="_Toc72767040"/>
      <w:bookmarkStart w:id="2401" w:name="_Toc73042492"/>
      <w:bookmarkStart w:id="2402" w:name="_Toc81242836"/>
      <w:bookmarkStart w:id="2403" w:name="_Toc89426619"/>
      <w:bookmarkStart w:id="2404" w:name="_Toc94020404"/>
      <w:bookmarkStart w:id="2405" w:name="_Toc97034938"/>
      <w:bookmarkStart w:id="2406" w:name="_Toc97037814"/>
      <w:bookmarkStart w:id="2407" w:name="_Toc100940023"/>
      <w:bookmarkStart w:id="2408" w:name="_Toc104546889"/>
      <w:bookmarkStart w:id="2409" w:name="_Toc112937936"/>
      <w:bookmarkStart w:id="2410" w:name="_Toc114134693"/>
      <w:bookmarkStart w:id="2411" w:name="_Toc120681632"/>
      <w:bookmarkStart w:id="2412" w:name="_Toc133434819"/>
      <w:bookmarkStart w:id="2413" w:name="_Toc138694002"/>
      <w:bookmarkStart w:id="2414" w:name="_Toc148535731"/>
      <w:bookmarkStart w:id="2415" w:name="_Toc162009227"/>
      <w:bookmarkStart w:id="2416" w:name="_Toc170160989"/>
      <w:bookmarkStart w:id="2417" w:name="_Toc175844036"/>
      <w:bookmarkStart w:id="2418" w:name="_Toc180485738"/>
      <w:bookmarkStart w:id="2419" w:name="_Toc185517869"/>
      <w:bookmarkStart w:id="2420" w:name="_Toc192875277"/>
      <w:bookmarkStart w:id="2421" w:name="_Toc209529930"/>
      <w:r>
        <w:t>5.1.6.1</w:t>
      </w:r>
      <w:r>
        <w:tab/>
        <w:t>General</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E121920" w14:textId="77777777" w:rsidR="00E9750A" w:rsidRDefault="00A16F12">
      <w:r>
        <w:t>This clause specifies the application data model supported by the</w:t>
      </w:r>
      <w:r>
        <w:rPr>
          <w:lang w:eastAsia="ja-JP"/>
        </w:rPr>
        <w:t xml:space="preserve"> </w:t>
      </w:r>
      <w:proofErr w:type="spellStart"/>
      <w:r>
        <w:rPr>
          <w:lang w:eastAsia="ja-JP"/>
        </w:rPr>
        <w:t>Nadrf_DataManagement</w:t>
      </w:r>
      <w:proofErr w:type="spellEnd"/>
      <w:r>
        <w:t xml:space="preserve"> API.</w:t>
      </w:r>
    </w:p>
    <w:p w14:paraId="675A90BA" w14:textId="77777777" w:rsidR="00E9750A" w:rsidRDefault="00A16F12">
      <w:r>
        <w:t xml:space="preserve">Table 5.1.6.1-1 specifies the data types defined for the </w:t>
      </w:r>
      <w:proofErr w:type="spellStart"/>
      <w:r>
        <w:rPr>
          <w:lang w:eastAsia="ja-JP"/>
        </w:rPr>
        <w:t>Nadrf_DataManagement</w:t>
      </w:r>
      <w:proofErr w:type="spellEnd"/>
      <w:r>
        <w:t xml:space="preserve"> service based interface protocol.</w:t>
      </w:r>
    </w:p>
    <w:p w14:paraId="186F20F1" w14:textId="77777777" w:rsidR="00E9750A" w:rsidRDefault="00A16F12">
      <w:pPr>
        <w:pStyle w:val="TH"/>
      </w:pPr>
      <w:r>
        <w:lastRenderedPageBreak/>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proofErr w:type="spellStart"/>
            <w:r>
              <w:t>DataNotification</w:t>
            </w:r>
            <w:proofErr w:type="spellEnd"/>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DataSetTag</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52DFC66B" w14:textId="77777777">
        <w:trPr>
          <w:jc w:val="center"/>
        </w:trPr>
        <w:tc>
          <w:tcPr>
            <w:tcW w:w="2658" w:type="dxa"/>
          </w:tcPr>
          <w:p w14:paraId="35C68DF3" w14:textId="77777777" w:rsidR="00E9750A" w:rsidRPr="006C7DEC" w:rsidRDefault="00A16F12">
            <w:pPr>
              <w:pStyle w:val="TAL"/>
            </w:pPr>
            <w:proofErr w:type="spellStart"/>
            <w:r w:rsidRPr="006C7DEC">
              <w:t>DataSubscription</w:t>
            </w:r>
            <w:proofErr w:type="spellEnd"/>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proofErr w:type="spellStart"/>
            <w:r w:rsidRPr="006C7DEC">
              <w:rPr>
                <w:rFonts w:ascii="Arial" w:hAnsi="Arial"/>
                <w:sz w:val="18"/>
              </w:rPr>
              <w:t>NadrfAlertNotification</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proofErr w:type="spellStart"/>
            <w:r w:rsidRPr="006C7DEC">
              <w:rPr>
                <w:rFonts w:ascii="Arial" w:hAnsi="Arial"/>
                <w:sz w:val="18"/>
              </w:rPr>
              <w:t>NadrfAlertNotificationResponse</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1C77AB1A" w14:textId="77777777">
        <w:trPr>
          <w:jc w:val="center"/>
        </w:trPr>
        <w:tc>
          <w:tcPr>
            <w:tcW w:w="2658" w:type="dxa"/>
          </w:tcPr>
          <w:p w14:paraId="6DCBEA69" w14:textId="77777777" w:rsidR="00E9750A" w:rsidRDefault="00A16F12">
            <w:pPr>
              <w:pStyle w:val="TAL"/>
            </w:pPr>
            <w:proofErr w:type="spellStart"/>
            <w:r>
              <w:t>NadrfDataRetrievalNotification</w:t>
            </w:r>
            <w:proofErr w:type="spellEnd"/>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proofErr w:type="spellStart"/>
            <w:r>
              <w:t>NadrfDataRetrievalSubscription</w:t>
            </w:r>
            <w:proofErr w:type="spellEnd"/>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proofErr w:type="spellStart"/>
            <w:r>
              <w:t>NadrfDataStoreRecord</w:t>
            </w:r>
            <w:proofErr w:type="spellEnd"/>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proofErr w:type="spellStart"/>
            <w:r>
              <w:t>NadrfDataStoreSubscription</w:t>
            </w:r>
            <w:proofErr w:type="spellEnd"/>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proofErr w:type="spellStart"/>
            <w:r>
              <w:t>NadrfDataStoreSubscriptionRef</w:t>
            </w:r>
            <w:proofErr w:type="spellEnd"/>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proofErr w:type="spellStart"/>
            <w:r>
              <w:t>NadrfStoredDataSpec</w:t>
            </w:r>
            <w:proofErr w:type="spellEnd"/>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422" w:name="_Hlk91663035"/>
            <w:r>
              <w:rPr>
                <w:lang w:eastAsia="zh-CN"/>
              </w:rPr>
              <w:t>Contains information about Data or Analytics specification.</w:t>
            </w:r>
            <w:bookmarkEnd w:id="24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proofErr w:type="spellStart"/>
            <w:r>
              <w:rPr>
                <w:rFonts w:ascii="Arial" w:hAnsi="Arial"/>
                <w:sz w:val="18"/>
              </w:rPr>
              <w:t>StorageHandlingInfo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bl>
    <w:p w14:paraId="0B1DFF40" w14:textId="77777777" w:rsidR="00E9750A" w:rsidRDefault="00E9750A"/>
    <w:p w14:paraId="18D5EEB4" w14:textId="77777777" w:rsidR="00E9750A" w:rsidRDefault="00A16F12">
      <w:r>
        <w:t xml:space="preserve">Table 5.1.6.1-2 specifies data types re-used by the </w:t>
      </w:r>
      <w:proofErr w:type="spellStart"/>
      <w:r>
        <w:rPr>
          <w:lang w:eastAsia="ja-JP"/>
        </w:rPr>
        <w:t>Nadrf_DataManagement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Nadrf_DataManagement</w:t>
      </w:r>
      <w:proofErr w:type="spellEnd"/>
      <w:r>
        <w:t xml:space="preserve"> service based interface.</w:t>
      </w:r>
    </w:p>
    <w:p w14:paraId="7D68F92D" w14:textId="77777777" w:rsidR="00CA68FF" w:rsidRPr="00582C53" w:rsidRDefault="00CA68FF" w:rsidP="00E80568">
      <w:pPr>
        <w:pStyle w:val="TH"/>
      </w:pPr>
      <w:bookmarkStart w:id="2423" w:name="_Toc114134694"/>
      <w:bookmarkStart w:id="2424" w:name="_Toc120681633"/>
      <w:bookmarkStart w:id="2425" w:name="_Toc112937937"/>
      <w:bookmarkStart w:id="2426" w:name="_Toc100940024"/>
      <w:bookmarkStart w:id="2427" w:name="_Toc104546890"/>
      <w:bookmarkStart w:id="2428" w:name="_Toc97034939"/>
      <w:bookmarkStart w:id="2429" w:name="_Toc97037815"/>
      <w:bookmarkStart w:id="2430" w:name="_Toc81242837"/>
      <w:bookmarkStart w:id="2431" w:name="_Toc89426620"/>
      <w:bookmarkStart w:id="2432" w:name="_Toc94020405"/>
      <w:bookmarkStart w:id="2433" w:name="_Toc73042493"/>
      <w:bookmarkStart w:id="2434" w:name="_Toc72766474"/>
      <w:bookmarkStart w:id="2435" w:name="_Toc72767041"/>
      <w:bookmarkStart w:id="2436" w:name="_Toc133434820"/>
      <w:bookmarkStart w:id="2437" w:name="_Toc138694003"/>
      <w:bookmarkStart w:id="2438" w:name="_Toc148535732"/>
      <w:bookmarkStart w:id="2439" w:name="_Toc162009228"/>
      <w:bookmarkStart w:id="2440" w:name="_Toc170160990"/>
      <w:bookmarkStart w:id="2441" w:name="_Toc175844037"/>
      <w:bookmarkStart w:id="2442" w:name="_Toc180485739"/>
      <w:bookmarkStart w:id="2443" w:name="_Toc185517870"/>
      <w:r w:rsidRPr="00582C53">
        <w:lastRenderedPageBreak/>
        <w:t xml:space="preserve">Table 5.1.6.1-2: </w:t>
      </w:r>
      <w:proofErr w:type="spellStart"/>
      <w:r w:rsidRPr="00582C53">
        <w:rPr>
          <w:lang w:eastAsia="ja-JP"/>
        </w:rPr>
        <w:t>Nadrf_DataManagement</w:t>
      </w:r>
      <w:proofErr w:type="spellEnd"/>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AfEventExposureNotif</w:t>
            </w:r>
            <w:proofErr w:type="spellEnd"/>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AfEventExposureSubsc</w:t>
            </w:r>
            <w:proofErr w:type="spellEnd"/>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AmfEventNotification</w:t>
            </w:r>
            <w:proofErr w:type="spellEnd"/>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AmfEventSubscription</w:t>
            </w:r>
            <w:proofErr w:type="spellEnd"/>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DurationSec</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EnhDataMgmt</w:t>
            </w:r>
            <w:proofErr w:type="spellEnd"/>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lang w:eastAsia="zh-CN"/>
              </w:rPr>
              <w:t>DateTime</w:t>
            </w:r>
            <w:proofErr w:type="spellEnd"/>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EeSubscription</w:t>
            </w:r>
            <w:proofErr w:type="spellEnd"/>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EventNotifyData</w:t>
            </w:r>
            <w:proofErr w:type="spellEnd"/>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proofErr w:type="spellStart"/>
            <w:r w:rsidRPr="00582C53">
              <w:rPr>
                <w:rFonts w:ascii="Arial" w:hAnsi="Arial" w:hint="eastAsia"/>
                <w:sz w:val="18"/>
              </w:rPr>
              <w:t>F</w:t>
            </w:r>
            <w:r w:rsidRPr="00582C53">
              <w:rPr>
                <w:rFonts w:ascii="Arial" w:hAnsi="Arial"/>
                <w:sz w:val="18"/>
              </w:rPr>
              <w:t>etchInstruction</w:t>
            </w:r>
            <w:proofErr w:type="spellEnd"/>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FormattingInstruction</w:t>
            </w:r>
            <w:proofErr w:type="spellEnd"/>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InputData</w:t>
            </w:r>
            <w:proofErr w:type="spellEnd"/>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LmfDataExposureNotification</w:t>
            </w:r>
            <w:proofErr w:type="spellEnd"/>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LmfDataExposureSubscription</w:t>
            </w:r>
            <w:proofErr w:type="spellEnd"/>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MonitoringReport</w:t>
            </w:r>
            <w:proofErr w:type="spellEnd"/>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NefEventExposureNotif</w:t>
            </w:r>
            <w:proofErr w:type="spellEnd"/>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NefEventExposureSubsc</w:t>
            </w:r>
            <w:proofErr w:type="spellEnd"/>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NfInstanceId</w:t>
            </w:r>
            <w:proofErr w:type="spellEnd"/>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NfSetId</w:t>
            </w:r>
            <w:proofErr w:type="spellEnd"/>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NnwdafEventsSubscription</w:t>
            </w:r>
            <w:proofErr w:type="spellEnd"/>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NnwdafEventsSubscriptionNotification</w:t>
            </w:r>
            <w:proofErr w:type="spellEnd"/>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NotificationData</w:t>
            </w:r>
            <w:proofErr w:type="spellEnd"/>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NotificationData</w:t>
            </w:r>
            <w:proofErr w:type="spellEnd"/>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NsmfEventExposure</w:t>
            </w:r>
            <w:proofErr w:type="spellEnd"/>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NsmfEventExposureNotification</w:t>
            </w:r>
            <w:proofErr w:type="spellEnd"/>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proofErr w:type="spellStart"/>
            <w:r w:rsidRPr="00DF3EC1">
              <w:rPr>
                <w:rFonts w:ascii="Arial" w:hAnsi="Arial"/>
                <w:sz w:val="18"/>
              </w:rPr>
              <w:t>PcEventExposureNotif</w:t>
            </w:r>
            <w:proofErr w:type="spellEnd"/>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proofErr w:type="spellStart"/>
            <w:r>
              <w:rPr>
                <w:rFonts w:ascii="Arial" w:hAnsi="Arial" w:cs="Arial"/>
                <w:sz w:val="18"/>
                <w:szCs w:val="18"/>
              </w:rPr>
              <w:t>PcfEvents</w:t>
            </w:r>
            <w:proofErr w:type="spellEnd"/>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PcEventExposureSubsc</w:t>
            </w:r>
            <w:proofErr w:type="spellEnd"/>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proofErr w:type="spellStart"/>
            <w:r>
              <w:rPr>
                <w:rFonts w:ascii="Arial" w:hAnsi="Arial" w:cs="Arial"/>
                <w:sz w:val="18"/>
                <w:szCs w:val="18"/>
              </w:rPr>
              <w:t>PcfEvents</w:t>
            </w:r>
            <w:proofErr w:type="spellEnd"/>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ProcessingInstruction</w:t>
            </w:r>
            <w:proofErr w:type="spellEnd"/>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SACEventReport</w:t>
            </w:r>
            <w:proofErr w:type="spellEnd"/>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lastRenderedPageBreak/>
              <w:t>SACEventSubscription</w:t>
            </w:r>
            <w:proofErr w:type="spellEnd"/>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SubscriptionData</w:t>
            </w:r>
            <w:proofErr w:type="spellEnd"/>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CA68FF" w:rsidRPr="00582C53" w14:paraId="47E36633" w14:textId="77777777" w:rsidTr="00207F08">
        <w:trPr>
          <w:jc w:val="center"/>
        </w:trPr>
        <w:tc>
          <w:tcPr>
            <w:tcW w:w="3178" w:type="dxa"/>
          </w:tcPr>
          <w:p w14:paraId="45EAF112"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SupportedFeatures</w:t>
            </w:r>
            <w:proofErr w:type="spellEnd"/>
          </w:p>
        </w:tc>
        <w:tc>
          <w:tcPr>
            <w:tcW w:w="2078" w:type="dxa"/>
          </w:tcPr>
          <w:p w14:paraId="612F2C7C" w14:textId="77777777" w:rsidR="00CA68FF" w:rsidRPr="00582C53" w:rsidRDefault="00CA68FF" w:rsidP="00207F08">
            <w:pPr>
              <w:keepNext/>
              <w:keepLines/>
              <w:spacing w:after="0"/>
              <w:rPr>
                <w:rFonts w:ascii="Arial" w:hAnsi="Arial"/>
                <w:sz w:val="18"/>
              </w:rPr>
            </w:pPr>
            <w:r w:rsidRPr="00582C53">
              <w:rPr>
                <w:rFonts w:ascii="Arial" w:hAnsi="Arial"/>
                <w:sz w:val="18"/>
              </w:rPr>
              <w:t>3GPP TS 29.571 [6]</w:t>
            </w:r>
          </w:p>
        </w:tc>
        <w:tc>
          <w:tcPr>
            <w:tcW w:w="2435" w:type="dxa"/>
          </w:tcPr>
          <w:p w14:paraId="69CA6EEE" w14:textId="77777777" w:rsidR="00CA68FF" w:rsidRPr="00582C53" w:rsidRDefault="00CA68FF" w:rsidP="00207F08">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CA68FF" w:rsidRPr="00582C53" w:rsidRDefault="00CA68FF" w:rsidP="00207F08">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TimeWindow</w:t>
            </w:r>
            <w:proofErr w:type="spellEnd"/>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UpfEventSubscription</w:t>
            </w:r>
            <w:proofErr w:type="spellEnd"/>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Heading4"/>
        <w:rPr>
          <w:lang w:val="en-US"/>
        </w:rPr>
      </w:pPr>
      <w:bookmarkStart w:id="2444" w:name="_Toc192875278"/>
      <w:bookmarkStart w:id="2445" w:name="_Toc209529931"/>
      <w:r>
        <w:rPr>
          <w:lang w:val="en-US"/>
        </w:rPr>
        <w:t>5.1.6.2</w:t>
      </w:r>
      <w:r>
        <w:rPr>
          <w:lang w:val="en-US"/>
        </w:rPr>
        <w:tab/>
        <w:t>Structured data types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6DB2A745" w14:textId="77777777" w:rsidR="00E9750A" w:rsidRDefault="00A16F12">
      <w:pPr>
        <w:pStyle w:val="Heading5"/>
      </w:pPr>
      <w:bookmarkStart w:id="2446" w:name="_Toc104546891"/>
      <w:bookmarkStart w:id="2447" w:name="_Toc120681634"/>
      <w:bookmarkStart w:id="2448" w:name="_Toc114134695"/>
      <w:bookmarkStart w:id="2449" w:name="_Toc112937938"/>
      <w:bookmarkStart w:id="2450" w:name="_Toc73042494"/>
      <w:bookmarkStart w:id="2451" w:name="_Toc100940025"/>
      <w:bookmarkStart w:id="2452" w:name="_Toc97034940"/>
      <w:bookmarkStart w:id="2453" w:name="_Toc97037816"/>
      <w:bookmarkStart w:id="2454" w:name="_Toc94020406"/>
      <w:bookmarkStart w:id="2455" w:name="_Toc89426621"/>
      <w:bookmarkStart w:id="2456" w:name="_Toc81242838"/>
      <w:bookmarkStart w:id="2457" w:name="_Toc72767042"/>
      <w:bookmarkStart w:id="2458" w:name="_Toc72766475"/>
      <w:bookmarkStart w:id="2459" w:name="_Toc133434821"/>
      <w:bookmarkStart w:id="2460" w:name="_Toc138694004"/>
      <w:bookmarkStart w:id="2461" w:name="_Toc148535733"/>
      <w:bookmarkStart w:id="2462" w:name="_Toc162009229"/>
      <w:bookmarkStart w:id="2463" w:name="_Toc170160991"/>
      <w:bookmarkStart w:id="2464" w:name="_Toc175844038"/>
      <w:bookmarkStart w:id="2465" w:name="_Toc180485740"/>
      <w:bookmarkStart w:id="2466" w:name="_Toc185517871"/>
      <w:bookmarkStart w:id="2467" w:name="_Toc192875279"/>
      <w:bookmarkStart w:id="2468" w:name="_Toc209529932"/>
      <w:r>
        <w:t>5.1.6.2.1</w:t>
      </w:r>
      <w:r>
        <w:tab/>
        <w:t>Introduction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2469" w:name="_Toc120681635"/>
      <w:bookmarkStart w:id="2470" w:name="_Toc114134696"/>
      <w:bookmarkStart w:id="2471" w:name="_Toc104546892"/>
      <w:bookmarkStart w:id="2472" w:name="_Toc112937939"/>
      <w:bookmarkStart w:id="2473" w:name="_Toc100940026"/>
      <w:bookmarkStart w:id="2474" w:name="_Toc97034941"/>
      <w:bookmarkStart w:id="2475" w:name="_Toc97037817"/>
      <w:bookmarkStart w:id="2476" w:name="_Toc94020407"/>
      <w:bookmarkStart w:id="2477" w:name="_Toc81242839"/>
      <w:bookmarkStart w:id="2478" w:name="_Toc89426622"/>
      <w:bookmarkStart w:id="2479" w:name="_Toc73042495"/>
      <w:bookmarkStart w:id="2480" w:name="_Toc72766476"/>
      <w:bookmarkStart w:id="2481" w:name="_Toc72767043"/>
      <w:bookmarkStart w:id="2482" w:name="_Toc133434822"/>
      <w:bookmarkStart w:id="2483" w:name="_Toc138694005"/>
      <w:bookmarkStart w:id="2484" w:name="_Toc148535734"/>
      <w:bookmarkStart w:id="2485" w:name="_Toc162009230"/>
      <w:bookmarkStart w:id="2486" w:name="_Toc170160992"/>
      <w:bookmarkStart w:id="2487" w:name="_Toc175844039"/>
      <w:bookmarkStart w:id="2488" w:name="_Toc180485741"/>
      <w:bookmarkStart w:id="2489" w:name="_Toc185517872"/>
      <w:bookmarkStart w:id="2490" w:name="_Toc192875280"/>
      <w:bookmarkStart w:id="2491" w:name="_Toc209529933"/>
      <w:r>
        <w:t>5.1.6.2.2</w:t>
      </w:r>
      <w:r>
        <w:tab/>
        <w:t xml:space="preserve">Type: </w:t>
      </w:r>
      <w:proofErr w:type="spellStart"/>
      <w:r>
        <w:t>NadrfDataStoreRecord</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roofErr w:type="spellEnd"/>
    </w:p>
    <w:p w14:paraId="5A20780E" w14:textId="77777777" w:rsidR="00F547CF" w:rsidRDefault="00F547CF" w:rsidP="00C11E5F">
      <w:pPr>
        <w:pStyle w:val="TH"/>
      </w:pPr>
      <w:bookmarkStart w:id="2492" w:name="_Toc100940027"/>
      <w:bookmarkStart w:id="2493" w:name="_Toc97037818"/>
      <w:bookmarkStart w:id="2494" w:name="_Toc97034942"/>
      <w:bookmarkStart w:id="2495" w:name="_Toc120681636"/>
      <w:bookmarkStart w:id="2496" w:name="_Toc94020408"/>
      <w:bookmarkStart w:id="2497" w:name="_Toc114134697"/>
      <w:bookmarkStart w:id="2498" w:name="_Toc89426623"/>
      <w:bookmarkStart w:id="2499" w:name="_Toc81242840"/>
      <w:bookmarkStart w:id="2500" w:name="_Toc112937940"/>
      <w:bookmarkStart w:id="2501" w:name="_Toc73042496"/>
      <w:bookmarkStart w:id="2502" w:name="_Toc72766477"/>
      <w:bookmarkStart w:id="2503" w:name="_Toc104546893"/>
      <w:bookmarkStart w:id="2504" w:name="_Toc72767044"/>
      <w:bookmarkStart w:id="2505" w:name="_Toc133434823"/>
      <w:bookmarkStart w:id="2506" w:name="_Toc138694006"/>
      <w:r>
        <w:t xml:space="preserve">Table 5.1.6.2.2-1: 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507" w:name="_Hlk99036241"/>
            <w:proofErr w:type="spellStart"/>
            <w:r>
              <w:rPr>
                <w:rFonts w:ascii="Arial" w:hAnsi="Arial"/>
                <w:sz w:val="18"/>
                <w:lang w:eastAsia="zh-CN"/>
              </w:rPr>
              <w:t>dataNotif</w:t>
            </w:r>
            <w:bookmarkEnd w:id="2507"/>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508" w:name="_Hlk99036224"/>
            <w:proofErr w:type="spellStart"/>
            <w:r>
              <w:rPr>
                <w:rFonts w:ascii="Arial" w:hAnsi="Arial"/>
                <w:sz w:val="18"/>
              </w:rPr>
              <w:t>DataNotificatio</w:t>
            </w:r>
            <w:bookmarkEnd w:id="2508"/>
            <w:r>
              <w:rPr>
                <w:rFonts w:ascii="Arial" w:hAnsi="Arial"/>
                <w:sz w:val="18"/>
              </w:rPr>
              <w:t>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w:t>
            </w:r>
            <w:proofErr w:type="spellStart"/>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proofErr w:type="spellStart"/>
            <w:r>
              <w:rPr>
                <w:rFonts w:ascii="Arial" w:hAnsi="Arial"/>
                <w:sz w:val="18"/>
              </w:rP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proofErr w:type="spellStart"/>
            <w:r>
              <w:rPr>
                <w:rFonts w:ascii="Arial" w:hAnsi="Arial"/>
                <w:sz w:val="18"/>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ana</w:t>
            </w:r>
            <w:r>
              <w:rPr>
                <w:rFonts w:ascii="Arial" w:hAnsi="Arial"/>
                <w:sz w:val="18"/>
              </w:rPr>
              <w:t>Notifications</w:t>
            </w:r>
            <w:proofErr w:type="spellEnd"/>
            <w:r>
              <w:rPr>
                <w:rFonts w:ascii="Arial" w:hAnsi="Arial"/>
                <w:sz w:val="18"/>
              </w:rPr>
              <w:t>"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proofErr w:type="spellStart"/>
            <w:r>
              <w:rPr>
                <w:rFonts w:ascii="Arial" w:hAnsi="Arial"/>
                <w:sz w:val="18"/>
              </w:rPr>
              <w:t>dataSetTag</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proofErr w:type="spellStart"/>
            <w:r>
              <w:rPr>
                <w:rFonts w:ascii="Arial" w:hAnsi="Arial"/>
                <w:sz w:val="18"/>
              </w:rPr>
              <w:t>DataSetTag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proofErr w:type="spellStart"/>
            <w:r>
              <w:rPr>
                <w:rFonts w:ascii="Arial" w:hAnsi="Arial"/>
                <w:sz w:val="18"/>
              </w:rP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proofErr w:type="spellStart"/>
            <w:r>
              <w:rPr>
                <w:rFonts w:ascii="Arial" w:hAnsi="Arial"/>
                <w:sz w:val="18"/>
              </w:rPr>
              <w:t>DataSubscription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dataNotif</w:t>
            </w:r>
            <w:proofErr w:type="spellEnd"/>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w:t>
            </w:r>
            <w:proofErr w:type="spellStart"/>
            <w:r>
              <w:rPr>
                <w:rFonts w:ascii="Arial" w:hAnsi="Arial"/>
                <w:sz w:val="18"/>
              </w:rPr>
              <w:t>anaNotifications</w:t>
            </w:r>
            <w:proofErr w:type="spellEnd"/>
            <w:r>
              <w:rPr>
                <w:rFonts w:ascii="Arial" w:hAnsi="Arial"/>
                <w:sz w:val="18"/>
              </w:rPr>
              <w:t>" and "</w:t>
            </w:r>
            <w:proofErr w:type="spellStart"/>
            <w:r>
              <w:rPr>
                <w:rFonts w:ascii="Arial" w:hAnsi="Arial"/>
                <w:sz w:val="18"/>
              </w:rPr>
              <w:t>dataNotif</w:t>
            </w:r>
            <w:proofErr w:type="spellEnd"/>
            <w:r>
              <w:rPr>
                <w:rFonts w:ascii="Arial" w:hAnsi="Arial"/>
                <w:sz w:val="18"/>
              </w:rPr>
              <w:t>"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w:t>
            </w:r>
            <w:proofErr w:type="spellStart"/>
            <w:r>
              <w:rPr>
                <w:rFonts w:ascii="Arial" w:hAnsi="Arial"/>
                <w:sz w:val="18"/>
              </w:rPr>
              <w:t>anaSub</w:t>
            </w:r>
            <w:proofErr w:type="spellEnd"/>
            <w:r>
              <w:rPr>
                <w:rFonts w:ascii="Arial" w:hAnsi="Arial"/>
                <w:sz w:val="18"/>
              </w:rPr>
              <w:t>" and "</w:t>
            </w:r>
            <w:proofErr w:type="spellStart"/>
            <w:r>
              <w:rPr>
                <w:rFonts w:ascii="Arial" w:hAnsi="Arial"/>
                <w:sz w:val="18"/>
              </w:rPr>
              <w:t>dataSub</w:t>
            </w:r>
            <w:proofErr w:type="spellEnd"/>
            <w:r>
              <w:rPr>
                <w:rFonts w:ascii="Arial" w:hAnsi="Arial"/>
                <w:sz w:val="18"/>
              </w:rPr>
              <w:t>"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2509" w:name="_Toc148535735"/>
      <w:bookmarkStart w:id="2510" w:name="_Toc162009231"/>
      <w:bookmarkStart w:id="2511" w:name="_Toc170160993"/>
      <w:bookmarkStart w:id="2512" w:name="_Toc175844040"/>
      <w:bookmarkStart w:id="2513" w:name="_Toc180485742"/>
      <w:bookmarkStart w:id="2514" w:name="_Toc185517873"/>
      <w:bookmarkStart w:id="2515" w:name="_Toc192875281"/>
      <w:bookmarkStart w:id="2516" w:name="_Toc209529934"/>
      <w:r>
        <w:lastRenderedPageBreak/>
        <w:t>5.1.6.2.3</w:t>
      </w:r>
      <w:r>
        <w:tab/>
        <w:t xml:space="preserve">Type: </w:t>
      </w:r>
      <w:proofErr w:type="spellStart"/>
      <w:r>
        <w:t>NadrfDataStoreSubscription</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9"/>
      <w:bookmarkEnd w:id="2510"/>
      <w:bookmarkEnd w:id="2511"/>
      <w:bookmarkEnd w:id="2512"/>
      <w:bookmarkEnd w:id="2513"/>
      <w:bookmarkEnd w:id="2514"/>
      <w:bookmarkEnd w:id="2515"/>
      <w:bookmarkEnd w:id="2516"/>
      <w:proofErr w:type="spellEnd"/>
    </w:p>
    <w:p w14:paraId="73A01962" w14:textId="77777777" w:rsidR="00E9750A" w:rsidRDefault="00A16F12">
      <w:pPr>
        <w:pStyle w:val="TH"/>
      </w:pPr>
      <w:bookmarkStart w:id="2517" w:name="_Toc114134698"/>
      <w:bookmarkStart w:id="2518" w:name="_Toc100940028"/>
      <w:bookmarkStart w:id="2519" w:name="_Toc104546894"/>
      <w:bookmarkStart w:id="2520" w:name="_Toc112937941"/>
      <w:bookmarkStart w:id="2521" w:name="_Toc89426624"/>
      <w:bookmarkStart w:id="2522" w:name="_Toc97034943"/>
      <w:bookmarkStart w:id="2523" w:name="_Toc94020409"/>
      <w:bookmarkStart w:id="2524" w:name="_Toc97037819"/>
      <w:r>
        <w:t xml:space="preserve">Table 5.1.6.2.3-1: Definition of type </w:t>
      </w:r>
      <w:proofErr w:type="spellStart"/>
      <w:r>
        <w:t>NadrfDataStoreSubscription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proofErr w:type="spellStart"/>
            <w:r>
              <w:t>anaSub</w:t>
            </w:r>
            <w:proofErr w:type="spellEnd"/>
          </w:p>
        </w:tc>
        <w:tc>
          <w:tcPr>
            <w:tcW w:w="1444" w:type="dxa"/>
          </w:tcPr>
          <w:p w14:paraId="396BED4E" w14:textId="77777777" w:rsidR="00E9750A" w:rsidRDefault="00A16F12">
            <w:pPr>
              <w:pStyle w:val="TAL"/>
            </w:pPr>
            <w:proofErr w:type="spellStart"/>
            <w:r>
              <w:rPr>
                <w:lang w:eastAsia="zh-CN"/>
              </w:rPr>
              <w:t>NnwdafEventsSubscription</w:t>
            </w:r>
            <w:proofErr w:type="spellEnd"/>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proofErr w:type="spellStart"/>
            <w:r>
              <w:rPr>
                <w:lang w:eastAsia="zh-CN"/>
              </w:rPr>
              <w:t>dataSetTag</w:t>
            </w:r>
            <w:proofErr w:type="spellEnd"/>
          </w:p>
        </w:tc>
        <w:tc>
          <w:tcPr>
            <w:tcW w:w="1444" w:type="dxa"/>
          </w:tcPr>
          <w:p w14:paraId="6A4CAD28" w14:textId="6EADA63E" w:rsidR="007D661F" w:rsidRDefault="007D661F" w:rsidP="007D661F">
            <w:pPr>
              <w:pStyle w:val="TAL"/>
            </w:pPr>
            <w:proofErr w:type="spellStart"/>
            <w:r>
              <w:rPr>
                <w:lang w:eastAsia="zh-CN"/>
              </w:rPr>
              <w:t>DataSetTag</w:t>
            </w:r>
            <w:proofErr w:type="spellEnd"/>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proofErr w:type="spellStart"/>
            <w:r>
              <w:rPr>
                <w:rFonts w:cs="Arial"/>
                <w:szCs w:val="18"/>
              </w:rPr>
              <w:t>EnhDataMgmt</w:t>
            </w:r>
            <w:proofErr w:type="spellEnd"/>
          </w:p>
        </w:tc>
      </w:tr>
      <w:tr w:rsidR="00E9750A" w14:paraId="5E84FE68" w14:textId="77777777" w:rsidTr="00B22446">
        <w:trPr>
          <w:jc w:val="center"/>
        </w:trPr>
        <w:tc>
          <w:tcPr>
            <w:tcW w:w="1702" w:type="dxa"/>
          </w:tcPr>
          <w:p w14:paraId="39DD710B" w14:textId="77777777" w:rsidR="00E9750A" w:rsidRDefault="00A16F12">
            <w:pPr>
              <w:pStyle w:val="TAL"/>
            </w:pPr>
            <w:proofErr w:type="spellStart"/>
            <w:r>
              <w:t>dataSub</w:t>
            </w:r>
            <w:proofErr w:type="spellEnd"/>
          </w:p>
        </w:tc>
        <w:tc>
          <w:tcPr>
            <w:tcW w:w="1444" w:type="dxa"/>
          </w:tcPr>
          <w:p w14:paraId="7F467A8D" w14:textId="77777777" w:rsidR="00E9750A" w:rsidRDefault="00A16F12">
            <w:pPr>
              <w:pStyle w:val="TAL"/>
            </w:pPr>
            <w:proofErr w:type="spellStart"/>
            <w:r>
              <w:t>DataSubscription</w:t>
            </w:r>
            <w:proofErr w:type="spellEnd"/>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proofErr w:type="spellStart"/>
            <w:r>
              <w:t>targetNfId</w:t>
            </w:r>
            <w:proofErr w:type="spellEnd"/>
          </w:p>
        </w:tc>
        <w:tc>
          <w:tcPr>
            <w:tcW w:w="1444" w:type="dxa"/>
          </w:tcPr>
          <w:p w14:paraId="16DE4FAD" w14:textId="77777777" w:rsidR="00E9750A" w:rsidRDefault="00A16F12">
            <w:pPr>
              <w:pStyle w:val="TAL"/>
            </w:pPr>
            <w:proofErr w:type="spellStart"/>
            <w:r>
              <w:t>NfInstanceId</w:t>
            </w:r>
            <w:proofErr w:type="spellEnd"/>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proofErr w:type="spellStart"/>
            <w:r>
              <w:t>targetNfSetId</w:t>
            </w:r>
            <w:proofErr w:type="spellEnd"/>
          </w:p>
        </w:tc>
        <w:tc>
          <w:tcPr>
            <w:tcW w:w="1444" w:type="dxa"/>
          </w:tcPr>
          <w:p w14:paraId="500021D6" w14:textId="77777777" w:rsidR="00E9750A" w:rsidRDefault="00A16F12">
            <w:pPr>
              <w:pStyle w:val="TAL"/>
            </w:pPr>
            <w:proofErr w:type="spellStart"/>
            <w:r>
              <w:t>NfSetId</w:t>
            </w:r>
            <w:proofErr w:type="spellEnd"/>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proofErr w:type="spellStart"/>
            <w:r>
              <w:rPr>
                <w:lang w:eastAsia="zh-CN"/>
              </w:rPr>
              <w:t>formatInstruct</w:t>
            </w:r>
            <w:proofErr w:type="spellEnd"/>
          </w:p>
        </w:tc>
        <w:tc>
          <w:tcPr>
            <w:tcW w:w="1444" w:type="dxa"/>
          </w:tcPr>
          <w:p w14:paraId="4E7BFCCB" w14:textId="77777777" w:rsidR="00E9750A" w:rsidRDefault="00A16F12">
            <w:pPr>
              <w:pStyle w:val="TAL"/>
            </w:pPr>
            <w:proofErr w:type="spellStart"/>
            <w:r>
              <w:rPr>
                <w:lang w:eastAsia="zh-CN"/>
              </w:rPr>
              <w:t>FormattingInstruction</w:t>
            </w:r>
            <w:proofErr w:type="spellEnd"/>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proofErr w:type="spellStart"/>
            <w:r>
              <w:rPr>
                <w:lang w:eastAsia="zh-CN"/>
              </w:rPr>
              <w:t>procInstruct</w:t>
            </w:r>
            <w:proofErr w:type="spellEnd"/>
          </w:p>
        </w:tc>
        <w:tc>
          <w:tcPr>
            <w:tcW w:w="1444" w:type="dxa"/>
          </w:tcPr>
          <w:p w14:paraId="0B098E70" w14:textId="77777777" w:rsidR="00E9750A" w:rsidRDefault="00A16F12">
            <w:pPr>
              <w:pStyle w:val="TAL"/>
            </w:pPr>
            <w:proofErr w:type="spellStart"/>
            <w:r>
              <w:rPr>
                <w:lang w:eastAsia="zh-CN"/>
              </w:rPr>
              <w:t>ProcessingInstruction</w:t>
            </w:r>
            <w:proofErr w:type="spellEnd"/>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proofErr w:type="spellStart"/>
            <w:r>
              <w:rPr>
                <w:lang w:eastAsia="zh-CN"/>
              </w:rPr>
              <w:t>multiProcInstructs</w:t>
            </w:r>
            <w:proofErr w:type="spellEnd"/>
          </w:p>
        </w:tc>
        <w:tc>
          <w:tcPr>
            <w:tcW w:w="1444" w:type="dxa"/>
          </w:tcPr>
          <w:p w14:paraId="33489831" w14:textId="77777777" w:rsidR="00E9750A" w:rsidRDefault="00A16F12">
            <w:pPr>
              <w:pStyle w:val="TAL"/>
              <w:rPr>
                <w:lang w:eastAsia="zh-CN"/>
              </w:rPr>
            </w:pPr>
            <w:r>
              <w:rPr>
                <w:lang w:eastAsia="zh-CN"/>
              </w:rPr>
              <w:t>array(</w:t>
            </w:r>
            <w:proofErr w:type="spellStart"/>
            <w:r>
              <w:rPr>
                <w:lang w:eastAsia="zh-CN"/>
              </w:rPr>
              <w:t>ProcessingInstruction</w:t>
            </w:r>
            <w:proofErr w:type="spellEnd"/>
            <w:r>
              <w:rPr>
                <w:lang w:eastAsia="zh-CN"/>
              </w:rPr>
              <w:t>)</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proofErr w:type="spellStart"/>
            <w:r>
              <w:rPr>
                <w:rFonts w:cs="Arial" w:hint="eastAsia"/>
                <w:szCs w:val="18"/>
                <w:lang w:eastAsia="zh-CN"/>
              </w:rPr>
              <w:t>Multi</w:t>
            </w:r>
            <w:r>
              <w:rPr>
                <w:lang w:eastAsia="zh-CN"/>
              </w:rPr>
              <w:t>ProcessingInstruction</w:t>
            </w:r>
            <w:proofErr w:type="spellEnd"/>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proofErr w:type="spellStart"/>
            <w:r>
              <w:rPr>
                <w:rFonts w:ascii="Arial" w:hAnsi="Arial" w:cs="Arial"/>
                <w:sz w:val="18"/>
                <w:szCs w:val="18"/>
              </w:rPr>
              <w:t>EnhDataMgmt</w:t>
            </w:r>
            <w:proofErr w:type="spellEnd"/>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proofErr w:type="spellStart"/>
            <w:r>
              <w:t>suppFeat</w:t>
            </w:r>
            <w:proofErr w:type="spellEnd"/>
          </w:p>
        </w:tc>
        <w:tc>
          <w:tcPr>
            <w:tcW w:w="1444" w:type="dxa"/>
          </w:tcPr>
          <w:p w14:paraId="0BEA39A2" w14:textId="77777777" w:rsidR="00E9750A" w:rsidRDefault="00A16F12">
            <w:pPr>
              <w:pStyle w:val="TAL"/>
              <w:rPr>
                <w:lang w:eastAsia="zh-CN"/>
              </w:rPr>
            </w:pPr>
            <w:proofErr w:type="spellStart"/>
            <w:r>
              <w:t>SupportedFeatures</w:t>
            </w:r>
            <w:proofErr w:type="spellEnd"/>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w:t>
            </w:r>
            <w:proofErr w:type="spellStart"/>
            <w:r>
              <w:t>targetNfId</w:t>
            </w:r>
            <w:proofErr w:type="spellEnd"/>
            <w:r>
              <w:t>" and "</w:t>
            </w:r>
            <w:proofErr w:type="spellStart"/>
            <w:r>
              <w:t>targetNfSetId</w:t>
            </w:r>
            <w:proofErr w:type="spellEnd"/>
            <w:r>
              <w:t>" shall be provided.</w:t>
            </w:r>
          </w:p>
          <w:p w14:paraId="2EA0984A" w14:textId="77777777" w:rsidR="00E9750A" w:rsidRDefault="00A16F12">
            <w:pPr>
              <w:pStyle w:val="TAN"/>
              <w:rPr>
                <w:rFonts w:cs="Arial"/>
                <w:szCs w:val="18"/>
              </w:rPr>
            </w:pPr>
            <w:r>
              <w:t>NOTE 3:</w:t>
            </w:r>
            <w:r>
              <w:tab/>
              <w:t>The "</w:t>
            </w:r>
            <w:proofErr w:type="spellStart"/>
            <w:r>
              <w:t>multiProcInstructs</w:t>
            </w:r>
            <w:proofErr w:type="spellEnd"/>
            <w:r>
              <w:t>" attribute shall be used instead of the "</w:t>
            </w:r>
            <w:proofErr w:type="spellStart"/>
            <w:r>
              <w:t>procInstruct</w:t>
            </w:r>
            <w:proofErr w:type="spellEnd"/>
            <w:r>
              <w:t>" attribute when the "</w:t>
            </w:r>
            <w:proofErr w:type="spellStart"/>
            <w:r>
              <w:rPr>
                <w:rFonts w:hint="eastAsia"/>
              </w:rPr>
              <w:t>Multi</w:t>
            </w:r>
            <w:r>
              <w:t>ProcessingInstruction</w:t>
            </w:r>
            <w:proofErr w:type="spellEnd"/>
            <w:r>
              <w:t>" feature is supported.</w:t>
            </w:r>
          </w:p>
        </w:tc>
      </w:tr>
    </w:tbl>
    <w:p w14:paraId="15374DF8" w14:textId="77777777" w:rsidR="00E9750A" w:rsidRDefault="00E9750A"/>
    <w:p w14:paraId="05B6D2FA" w14:textId="77777777" w:rsidR="00E9750A" w:rsidRDefault="00A16F12">
      <w:pPr>
        <w:pStyle w:val="Heading5"/>
      </w:pPr>
      <w:bookmarkStart w:id="2525" w:name="_Toc120681637"/>
      <w:bookmarkStart w:id="2526" w:name="_Toc133434824"/>
      <w:bookmarkStart w:id="2527" w:name="_Toc138694007"/>
      <w:bookmarkStart w:id="2528" w:name="_Toc148535736"/>
      <w:bookmarkStart w:id="2529" w:name="_Toc162009232"/>
      <w:bookmarkStart w:id="2530" w:name="_Toc170160994"/>
      <w:bookmarkStart w:id="2531" w:name="_Toc175844041"/>
      <w:bookmarkStart w:id="2532" w:name="_Toc180485743"/>
      <w:bookmarkStart w:id="2533" w:name="_Toc185517874"/>
      <w:bookmarkStart w:id="2534" w:name="_Toc192875282"/>
      <w:bookmarkStart w:id="2535" w:name="_Toc209529935"/>
      <w:r>
        <w:lastRenderedPageBreak/>
        <w:t>5.1.6.2.4</w:t>
      </w:r>
      <w:r>
        <w:tab/>
        <w:t xml:space="preserve">Type: </w:t>
      </w:r>
      <w:bookmarkStart w:id="2536" w:name="_Hlk86138818"/>
      <w:proofErr w:type="spellStart"/>
      <w:r>
        <w:t>NadrfDataRetrievalSubscription</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roofErr w:type="spellEnd"/>
    </w:p>
    <w:p w14:paraId="51C876EB" w14:textId="77777777" w:rsidR="00E9750A" w:rsidRDefault="00A16F12">
      <w:pPr>
        <w:pStyle w:val="TH"/>
      </w:pPr>
      <w:bookmarkStart w:id="2537" w:name="_Toc104546895"/>
      <w:bookmarkStart w:id="2538" w:name="_Toc100940029"/>
      <w:bookmarkStart w:id="2539" w:name="_Toc97037820"/>
      <w:bookmarkStart w:id="2540" w:name="_Toc97034944"/>
      <w:bookmarkStart w:id="2541" w:name="_Toc94020410"/>
      <w:bookmarkStart w:id="2542" w:name="_Toc89426625"/>
      <w:bookmarkStart w:id="2543" w:name="_Toc120681638"/>
      <w:bookmarkStart w:id="2544" w:name="_Toc114134699"/>
      <w:bookmarkStart w:id="2545" w:name="_Toc112937942"/>
      <w:r>
        <w:t xml:space="preserve">Table 5.1.6.2.4-1: Definition of type </w:t>
      </w:r>
      <w:proofErr w:type="spellStart"/>
      <w:r>
        <w:t>NadrfDataRetrievalSubscription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proofErr w:type="spellStart"/>
            <w:r>
              <w:t>notificationURI</w:t>
            </w:r>
            <w:proofErr w:type="spellEnd"/>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proofErr w:type="spellStart"/>
            <w:r>
              <w:rPr>
                <w:lang w:eastAsia="zh-CN"/>
              </w:rPr>
              <w:t>consTrigNotif</w:t>
            </w:r>
            <w:proofErr w:type="spellEnd"/>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proofErr w:type="spellStart"/>
            <w:r>
              <w:t>Nadrf_DataManagement</w:t>
            </w:r>
            <w:proofErr w:type="spellEnd"/>
            <w:r>
              <w:t xml:space="preserve">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2546" w:name="_Toc133434825"/>
      <w:bookmarkStart w:id="2547" w:name="_Toc138694008"/>
      <w:bookmarkStart w:id="2548" w:name="_Toc148535737"/>
      <w:bookmarkStart w:id="2549" w:name="_Toc162009233"/>
      <w:bookmarkStart w:id="2550" w:name="_Toc170160995"/>
      <w:bookmarkStart w:id="2551" w:name="_Toc175844042"/>
      <w:bookmarkStart w:id="2552" w:name="_Toc180485744"/>
      <w:bookmarkStart w:id="2553" w:name="_Toc185517875"/>
      <w:bookmarkStart w:id="2554" w:name="_Toc192875283"/>
      <w:bookmarkStart w:id="2555" w:name="_Toc209529936"/>
      <w:r>
        <w:lastRenderedPageBreak/>
        <w:t>5.1.6.2.5</w:t>
      </w:r>
      <w:r>
        <w:tab/>
        <w:t xml:space="preserve">Type: </w:t>
      </w:r>
      <w:proofErr w:type="spellStart"/>
      <w:r>
        <w:t>NadrfDataRetrievalNotification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roofErr w:type="spellEnd"/>
    </w:p>
    <w:p w14:paraId="2B302834" w14:textId="77777777" w:rsidR="00F547CF" w:rsidRDefault="00F547CF" w:rsidP="00C11E5F">
      <w:pPr>
        <w:pStyle w:val="TH"/>
      </w:pPr>
      <w:bookmarkStart w:id="2556" w:name="_Toc114134700"/>
      <w:bookmarkStart w:id="2557" w:name="_Toc120681639"/>
      <w:bookmarkStart w:id="2558" w:name="_Toc94020411"/>
      <w:bookmarkStart w:id="2559" w:name="_Toc89426626"/>
      <w:bookmarkStart w:id="2560" w:name="_Toc97037821"/>
      <w:bookmarkStart w:id="2561" w:name="_Toc97034945"/>
      <w:bookmarkStart w:id="2562" w:name="_Toc104546896"/>
      <w:bookmarkStart w:id="2563" w:name="_Toc112937943"/>
      <w:bookmarkStart w:id="2564" w:name="_Toc100940030"/>
      <w:bookmarkStart w:id="2565" w:name="_Toc133434826"/>
      <w:bookmarkStart w:id="2566" w:name="_Toc138694009"/>
      <w:r>
        <w:t xml:space="preserve">Table 5.1.6.2.5-1: Definition of type </w:t>
      </w:r>
      <w:proofErr w:type="spellStart"/>
      <w:r>
        <w:t>NadrfDataRetrievalNotification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proofErr w:type="spellStart"/>
            <w:r>
              <w:rPr>
                <w:rFonts w:ascii="Arial" w:hAnsi="Arial"/>
                <w:sz w:val="18"/>
              </w:rP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w:t>
            </w:r>
            <w:proofErr w:type="spellStart"/>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proofErr w:type="spellStart"/>
            <w:r>
              <w:rPr>
                <w:rFonts w:ascii="Arial" w:hAnsi="Arial"/>
                <w:sz w:val="18"/>
                <w:lang w:eastAsia="zh-CN"/>
              </w:rPr>
              <w:t>dataNotif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proofErr w:type="spellStart"/>
            <w:r>
              <w:rPr>
                <w:rFonts w:ascii="Arial" w:hAnsi="Arial"/>
                <w:sz w:val="18"/>
              </w:rP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proofErr w:type="spellStart"/>
            <w:r>
              <w:rPr>
                <w:rFonts w:ascii="Arial" w:hAnsi="Arial"/>
                <w:sz w:val="18"/>
              </w:rPr>
              <w:t>fetchInstruct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proofErr w:type="spellStart"/>
            <w:r>
              <w:rPr>
                <w:rFonts w:ascii="Arial" w:hAnsi="Arial"/>
                <w:sz w:val="18"/>
              </w:rP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proofErr w:type="spellStart"/>
            <w:r>
              <w:rPr>
                <w:rFonts w:ascii="Arial" w:hAnsi="Arial"/>
                <w:sz w:val="18"/>
                <w:lang w:eastAsia="zh-CN"/>
              </w:rPr>
              <w:t>terminationReq</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proofErr w:type="spellStart"/>
            <w:r>
              <w:rPr>
                <w:rFonts w:ascii="Arial"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proofErr w:type="spellStart"/>
            <w:r>
              <w:rPr>
                <w:rFonts w:ascii="Arial" w:hAnsi="Arial"/>
                <w:sz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2567" w:name="_Toc148535738"/>
      <w:bookmarkStart w:id="2568" w:name="_Toc162009234"/>
      <w:bookmarkStart w:id="2569" w:name="_Toc170160996"/>
      <w:bookmarkStart w:id="2570" w:name="_Toc175844043"/>
      <w:bookmarkStart w:id="2571" w:name="_Toc180485745"/>
      <w:bookmarkStart w:id="2572" w:name="_Toc185517876"/>
      <w:bookmarkStart w:id="2573" w:name="_Toc192875284"/>
      <w:bookmarkStart w:id="2574" w:name="_Toc209529937"/>
      <w:r>
        <w:t>5.1.6.2.6</w:t>
      </w:r>
      <w:r>
        <w:tab/>
        <w:t xml:space="preserve">Type: </w:t>
      </w:r>
      <w:proofErr w:type="spellStart"/>
      <w:r>
        <w:t>NadrfDataStoreSubscriptionRef</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roofErr w:type="spellEnd"/>
    </w:p>
    <w:p w14:paraId="1DDA7397" w14:textId="77777777" w:rsidR="007D661F" w:rsidRDefault="007D661F" w:rsidP="00C11E5F">
      <w:pPr>
        <w:pStyle w:val="TH"/>
      </w:pPr>
      <w:bookmarkStart w:id="2575" w:name="_Toc114134701"/>
      <w:bookmarkStart w:id="2576" w:name="_Toc112937944"/>
      <w:bookmarkStart w:id="2577" w:name="_Toc97037822"/>
      <w:bookmarkStart w:id="2578" w:name="_Toc100940031"/>
      <w:bookmarkStart w:id="2579" w:name="_Toc97034946"/>
      <w:bookmarkStart w:id="2580" w:name="_Toc104546897"/>
      <w:bookmarkStart w:id="2581" w:name="_Toc94020412"/>
      <w:bookmarkStart w:id="2582" w:name="_Toc120681640"/>
      <w:bookmarkStart w:id="2583" w:name="_Toc133434827"/>
      <w:r>
        <w:t xml:space="preserve">Table 5.1.6.2.6-1: Definition of type </w:t>
      </w:r>
      <w:proofErr w:type="spellStart"/>
      <w:r>
        <w:t>NadrfDataStoreSubscriptionRef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proofErr w:type="spellStart"/>
            <w:r>
              <w:rPr>
                <w:rFonts w:ascii="Arial" w:hAnsi="Arial"/>
                <w:sz w:val="18"/>
              </w:rPr>
              <w:t>transRefId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proofErr w:type="spellStart"/>
            <w:r>
              <w:rPr>
                <w:rFonts w:ascii="Arial" w:hAnsi="Arial" w:cs="Arial"/>
                <w:sz w:val="18"/>
                <w:szCs w:val="18"/>
              </w:rPr>
              <w:t>EnhDataMgmt</w:t>
            </w:r>
            <w:proofErr w:type="spellEnd"/>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w:t>
            </w:r>
            <w:proofErr w:type="spellStart"/>
            <w:r>
              <w:rPr>
                <w:rFonts w:ascii="Arial" w:hAnsi="Arial"/>
                <w:sz w:val="18"/>
              </w:rPr>
              <w:t>suppFeat</w:t>
            </w:r>
            <w:proofErr w:type="spellEnd"/>
            <w:r>
              <w:rPr>
                <w:rFonts w:ascii="Arial" w:hAnsi="Arial"/>
                <w:sz w:val="18"/>
              </w:rPr>
              <w: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One of the "</w:t>
            </w:r>
            <w:proofErr w:type="spellStart"/>
            <w:r>
              <w:t>transRefId</w:t>
            </w:r>
            <w:proofErr w:type="spellEnd"/>
            <w:r>
              <w:t>" and "</w:t>
            </w:r>
            <w:proofErr w:type="spellStart"/>
            <w:r>
              <w:t>dataSetId</w:t>
            </w:r>
            <w:proofErr w:type="spellEnd"/>
            <w:r>
              <w:t xml:space="preserve">" attributes shall be provided. </w:t>
            </w:r>
          </w:p>
        </w:tc>
      </w:tr>
    </w:tbl>
    <w:p w14:paraId="2EDB97F1" w14:textId="77777777" w:rsidR="007D661F" w:rsidRDefault="007D661F" w:rsidP="007D661F"/>
    <w:p w14:paraId="58FC9DF5" w14:textId="77777777" w:rsidR="00E9750A" w:rsidRDefault="00A16F12">
      <w:pPr>
        <w:pStyle w:val="Heading5"/>
      </w:pPr>
      <w:bookmarkStart w:id="2584" w:name="_Toc138694010"/>
      <w:bookmarkStart w:id="2585" w:name="_Toc148535739"/>
      <w:bookmarkStart w:id="2586" w:name="_Toc162009235"/>
      <w:bookmarkStart w:id="2587" w:name="_Toc170160997"/>
      <w:bookmarkStart w:id="2588" w:name="_Toc175844044"/>
      <w:bookmarkStart w:id="2589" w:name="_Toc180485746"/>
      <w:bookmarkStart w:id="2590" w:name="_Toc185517877"/>
      <w:bookmarkStart w:id="2591" w:name="_Toc192875285"/>
      <w:bookmarkStart w:id="2592" w:name="_Toc209529938"/>
      <w:r>
        <w:lastRenderedPageBreak/>
        <w:t>5.1.6.2.7</w:t>
      </w:r>
      <w:r>
        <w:tab/>
        <w:t xml:space="preserve">Type: </w:t>
      </w:r>
      <w:proofErr w:type="spellStart"/>
      <w:r>
        <w:t>NadrfStoredDataSpec</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roofErr w:type="spellEnd"/>
    </w:p>
    <w:p w14:paraId="6E44AB73" w14:textId="77777777" w:rsidR="00E9750A" w:rsidRDefault="00A16F12">
      <w:pPr>
        <w:pStyle w:val="TH"/>
      </w:pPr>
      <w:r>
        <w:t xml:space="preserve">Table 5.1.6.2.7-1: Definition of type </w:t>
      </w:r>
      <w:proofErr w:type="spellStart"/>
      <w:r>
        <w:t>NadrfStoredDataSpec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proofErr w:type="spellStart"/>
            <w:r>
              <w:t>dataSpec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proofErr w:type="spellStart"/>
            <w:r>
              <w:t>anaSpec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proofErr w:type="spellStart"/>
            <w:r>
              <w:rPr>
                <w:rFonts w:ascii="Arial" w:hAnsi="Arial" w:cs="Arial"/>
                <w:sz w:val="18"/>
                <w:szCs w:val="18"/>
              </w:rPr>
              <w:t>EnhDataMgmt</w:t>
            </w:r>
            <w:proofErr w:type="spellEnd"/>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593" w:name="_Toc114134702"/>
      <w:bookmarkStart w:id="2594" w:name="_Toc120681641"/>
      <w:bookmarkStart w:id="2595" w:name="_Toc94020413"/>
      <w:bookmarkStart w:id="2596" w:name="_Toc112937945"/>
      <w:bookmarkStart w:id="2597" w:name="_Toc100940032"/>
      <w:bookmarkStart w:id="2598" w:name="_Toc104546898"/>
      <w:bookmarkStart w:id="2599" w:name="_Toc97034947"/>
      <w:bookmarkStart w:id="2600" w:name="_Toc97037823"/>
      <w:bookmarkStart w:id="2601" w:name="_Toc133434828"/>
      <w:bookmarkStart w:id="2602" w:name="_Toc138694011"/>
      <w:bookmarkStart w:id="2603" w:name="_Toc148535740"/>
      <w:bookmarkStart w:id="2604" w:name="_Toc162009236"/>
      <w:bookmarkStart w:id="2605" w:name="_Toc170160998"/>
      <w:bookmarkStart w:id="2606" w:name="_Toc175844045"/>
      <w:bookmarkStart w:id="2607" w:name="_Toc180485747"/>
      <w:bookmarkStart w:id="2608" w:name="_Toc185517878"/>
      <w:bookmarkStart w:id="2609" w:name="_Toc192875286"/>
      <w:bookmarkStart w:id="2610" w:name="_Toc209529939"/>
      <w:r>
        <w:t>5.1.6.2.8</w:t>
      </w:r>
      <w:r>
        <w:tab/>
        <w:t xml:space="preserve">Type: </w:t>
      </w:r>
      <w:proofErr w:type="spellStart"/>
      <w:r>
        <w:t>DataSubscription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roofErr w:type="spellEnd"/>
    </w:p>
    <w:p w14:paraId="12EDCEA1" w14:textId="77777777" w:rsidR="00CA68FF" w:rsidRPr="00582C53" w:rsidRDefault="00CA68FF" w:rsidP="00E80568">
      <w:pPr>
        <w:pStyle w:val="TH"/>
      </w:pPr>
      <w:bookmarkStart w:id="2611" w:name="_Toc97192465"/>
      <w:bookmarkStart w:id="2612" w:name="_Toc97192586"/>
      <w:bookmarkStart w:id="2613" w:name="_Toc100940033"/>
      <w:bookmarkStart w:id="2614" w:name="_Toc104546899"/>
      <w:bookmarkStart w:id="2615" w:name="_Toc112937946"/>
      <w:bookmarkStart w:id="2616" w:name="_Toc114134703"/>
      <w:bookmarkStart w:id="2617" w:name="_Toc120681642"/>
      <w:bookmarkStart w:id="2618" w:name="_Toc133434829"/>
      <w:bookmarkStart w:id="2619" w:name="_Toc138694012"/>
      <w:bookmarkStart w:id="2620" w:name="_Toc148535741"/>
      <w:bookmarkStart w:id="2621" w:name="_Toc162009237"/>
      <w:bookmarkStart w:id="2622" w:name="_Toc170160999"/>
      <w:bookmarkStart w:id="2623" w:name="_Toc175844046"/>
      <w:bookmarkStart w:id="2624" w:name="_Toc180485748"/>
      <w:bookmarkStart w:id="2625" w:name="_Toc185517879"/>
      <w:bookmarkStart w:id="2626" w:name="_Toc510696633"/>
      <w:bookmarkStart w:id="2627" w:name="_Toc35971428"/>
      <w:bookmarkStart w:id="2628" w:name="_Toc67903544"/>
      <w:bookmarkStart w:id="2629" w:name="_Toc73173276"/>
      <w:bookmarkStart w:id="2630" w:name="_Toc96959865"/>
      <w:bookmarkStart w:id="2631" w:name="_Toc72784243"/>
      <w:bookmarkStart w:id="2632" w:name="_Toc73041789"/>
      <w:bookmarkStart w:id="2633" w:name="_Toc81244850"/>
      <w:bookmarkStart w:id="2634" w:name="_Toc88645414"/>
      <w:bookmarkStart w:id="2635" w:name="_Toc89426326"/>
      <w:bookmarkStart w:id="2636" w:name="_Toc94033205"/>
      <w:bookmarkStart w:id="2637" w:name="_Toc97037353"/>
      <w:bookmarkStart w:id="2638" w:name="_Toc97038363"/>
      <w:bookmarkStart w:id="2639" w:name="_Toc96959878"/>
      <w:r w:rsidRPr="00582C53">
        <w:t xml:space="preserve">Table 5.1.6.2.8-1: Definition of type </w:t>
      </w:r>
      <w:proofErr w:type="spellStart"/>
      <w:r w:rsidRPr="00582C53">
        <w:t>DataSubscription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582C53">
              <w:rPr>
                <w:rFonts w:ascii="Arial" w:hAnsi="Arial"/>
                <w:sz w:val="18"/>
              </w:rPr>
              <w:t>NsmfEventExposure</w:t>
            </w:r>
            <w:proofErr w:type="spellEnd"/>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udmDataSub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EeSubscription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nefDataSub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NefEventExposureSubsc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nrfDataSub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SubscriptionData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nsacfDataSub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SACEventSubscription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upfDataSub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UpfEventSubscription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gmlcDataSub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InputData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lmfDataSub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LmfDataExposureSubscription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proofErr w:type="spellStart"/>
            <w:r>
              <w:rPr>
                <w:rFonts w:ascii="Arial" w:hAnsi="Arial"/>
                <w:sz w:val="18"/>
              </w:rPr>
              <w:t>pc</w:t>
            </w:r>
            <w:r w:rsidRPr="00582C53">
              <w:rPr>
                <w:rFonts w:ascii="Arial" w:hAnsi="Arial"/>
                <w:sz w:val="18"/>
              </w:rPr>
              <w:t>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PcEventExposureSubsc</w:t>
            </w:r>
            <w:proofErr w:type="spellEnd"/>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proofErr w:type="spellStart"/>
            <w:r>
              <w:rPr>
                <w:rFonts w:ascii="Arial" w:hAnsi="Arial" w:cs="Arial"/>
                <w:sz w:val="18"/>
                <w:szCs w:val="18"/>
              </w:rPr>
              <w:t>Pc</w:t>
            </w:r>
            <w:r w:rsidRPr="00582C53">
              <w:rPr>
                <w:rFonts w:ascii="Arial" w:hAnsi="Arial" w:cs="Arial"/>
                <w:sz w:val="18"/>
                <w:szCs w:val="18"/>
              </w:rPr>
              <w:t>fEvents</w:t>
            </w:r>
            <w:proofErr w:type="spellEnd"/>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 xml:space="preserve">Type: </w:t>
      </w:r>
      <w:proofErr w:type="spellStart"/>
      <w:r w:rsidRPr="00582C53">
        <w:rPr>
          <w:rFonts w:ascii="Arial" w:hAnsi="Arial"/>
          <w:sz w:val="22"/>
        </w:rPr>
        <w:t>DataNotification</w:t>
      </w:r>
      <w:proofErr w:type="spellEnd"/>
    </w:p>
    <w:p w14:paraId="1D7E3E31" w14:textId="77777777" w:rsidR="00CA68FF" w:rsidRPr="00582C53" w:rsidRDefault="00CA68FF" w:rsidP="00E80568">
      <w:pPr>
        <w:pStyle w:val="TH"/>
      </w:pPr>
      <w:r w:rsidRPr="00582C53">
        <w:t xml:space="preserve">Table 5.1.6.2.9-1: Definition of type </w:t>
      </w:r>
      <w:proofErr w:type="spellStart"/>
      <w:r w:rsidRPr="00582C53">
        <w:t>DataNotification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lang w:eastAsia="zh-CN"/>
              </w:rPr>
              <w:t>afEventNotifs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w:t>
            </w:r>
            <w:proofErr w:type="spellStart"/>
            <w:r w:rsidRPr="00582C53">
              <w:rPr>
                <w:rFonts w:ascii="Arial" w:hAnsi="Arial"/>
                <w:sz w:val="18"/>
                <w:lang w:eastAsia="zh-CN"/>
              </w:rPr>
              <w:t>AfEventExposureNotif</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w:t>
            </w:r>
            <w:proofErr w:type="spellStart"/>
            <w:r w:rsidRPr="00582C53">
              <w:rPr>
                <w:rFonts w:ascii="Arial" w:hAnsi="Arial"/>
                <w:sz w:val="18"/>
                <w:lang w:eastAsia="zh-CN"/>
              </w:rPr>
              <w:t>AmfEventNotification</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gmlcEventNotifs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proofErr w:type="spellStart"/>
            <w:r w:rsidRPr="00582C53">
              <w:rPr>
                <w:rFonts w:ascii="Arial" w:hAnsi="Arial"/>
                <w:sz w:val="18"/>
                <w:lang w:eastAsia="zh-CN"/>
              </w:rPr>
              <w:t>EventNotifyData</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w:t>
            </w:r>
            <w:proofErr w:type="spellStart"/>
            <w:r w:rsidRPr="00582C53">
              <w:rPr>
                <w:rFonts w:ascii="Arial" w:hAnsi="Arial"/>
                <w:sz w:val="18"/>
                <w:lang w:eastAsia="zh-CN"/>
              </w:rPr>
              <w:t>NsmfEventExposureNotification</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udmEventNotifs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w:t>
            </w:r>
            <w:proofErr w:type="spellStart"/>
            <w:r w:rsidRPr="00582C53">
              <w:rPr>
                <w:rFonts w:ascii="Arial" w:hAnsi="Arial"/>
                <w:sz w:val="18"/>
                <w:lang w:eastAsia="zh-CN"/>
              </w:rPr>
              <w:t>MonitoringReport</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lang w:eastAsia="zh-CN"/>
              </w:rPr>
              <w:t>nefEventNotifs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proofErr w:type="spellStart"/>
            <w:r w:rsidRPr="00582C53">
              <w:rPr>
                <w:rFonts w:ascii="Arial" w:hAnsi="Arial"/>
                <w:sz w:val="18"/>
                <w:lang w:eastAsia="zh-CN"/>
              </w:rPr>
              <w:t>NefEventExposureNotif</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nrfEventNotifs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proofErr w:type="spellStart"/>
            <w:r w:rsidRPr="00582C53">
              <w:rPr>
                <w:rFonts w:ascii="Arial" w:hAnsi="Arial"/>
                <w:sz w:val="18"/>
                <w:lang w:eastAsia="zh-CN"/>
              </w:rPr>
              <w:t>NotificationData</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nsacfEventNotifs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proofErr w:type="spellStart"/>
            <w:r w:rsidRPr="00582C53">
              <w:rPr>
                <w:rFonts w:ascii="Arial" w:hAnsi="Arial"/>
                <w:sz w:val="18"/>
              </w:rPr>
              <w:t>SACEventReport</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upfEventNotifs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proofErr w:type="spellStart"/>
            <w:r w:rsidRPr="00582C53">
              <w:rPr>
                <w:rFonts w:ascii="Arial" w:hAnsi="Arial"/>
                <w:sz w:val="18"/>
                <w:lang w:eastAsia="zh-CN"/>
              </w:rPr>
              <w:t>NotificationData</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lmfEventNotifs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proofErr w:type="spellStart"/>
            <w:r w:rsidRPr="00582C53">
              <w:rPr>
                <w:rFonts w:ascii="Arial" w:hAnsi="Arial"/>
                <w:sz w:val="18"/>
              </w:rPr>
              <w:t>LmfDataExposureNotification</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proofErr w:type="spellStart"/>
            <w:r>
              <w:rPr>
                <w:rFonts w:ascii="Arial" w:hAnsi="Arial"/>
                <w:sz w:val="18"/>
                <w:lang w:eastAsia="zh-CN"/>
              </w:rPr>
              <w:t>pc</w:t>
            </w:r>
            <w:r w:rsidRPr="00582C53">
              <w:rPr>
                <w:rFonts w:ascii="Arial" w:hAnsi="Arial"/>
                <w:sz w:val="18"/>
                <w:lang w:eastAsia="zh-CN"/>
              </w:rPr>
              <w:t>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proofErr w:type="spellStart"/>
            <w:r w:rsidRPr="00DF3EC1">
              <w:rPr>
                <w:rFonts w:ascii="Arial" w:hAnsi="Arial"/>
                <w:sz w:val="18"/>
              </w:rPr>
              <w:t>PcEventExposureNotif</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proofErr w:type="spellStart"/>
            <w:r>
              <w:rPr>
                <w:rFonts w:ascii="Arial" w:hAnsi="Arial" w:cs="Arial"/>
                <w:sz w:val="18"/>
                <w:szCs w:val="18"/>
              </w:rPr>
              <w:t>Pc</w:t>
            </w:r>
            <w:r w:rsidRPr="00582C53">
              <w:rPr>
                <w:rFonts w:ascii="Arial" w:hAnsi="Arial" w:cs="Arial"/>
                <w:sz w:val="18"/>
                <w:szCs w:val="18"/>
              </w:rPr>
              <w:t>fEvents</w:t>
            </w:r>
            <w:proofErr w:type="spellEnd"/>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The "</w:t>
            </w:r>
            <w:proofErr w:type="spellStart"/>
            <w:r w:rsidRPr="00582C53">
              <w:rPr>
                <w:rFonts w:ascii="Arial" w:hAnsi="Arial"/>
                <w:sz w:val="18"/>
              </w:rPr>
              <w:t>timeStamp</w:t>
            </w:r>
            <w:proofErr w:type="spellEnd"/>
            <w:r w:rsidRPr="00582C53">
              <w:rPr>
                <w:rFonts w:ascii="Arial" w:hAnsi="Arial"/>
                <w:sz w:val="18"/>
              </w:rPr>
              <w:t xml:space="preserve">" attribute within the </w:t>
            </w:r>
            <w:proofErr w:type="spellStart"/>
            <w:r w:rsidRPr="00582C53">
              <w:rPr>
                <w:rFonts w:ascii="Arial" w:hAnsi="Arial"/>
                <w:sz w:val="18"/>
              </w:rPr>
              <w:t>DataNotification</w:t>
            </w:r>
            <w:proofErr w:type="spellEnd"/>
            <w:r w:rsidRPr="00582C53">
              <w:rPr>
                <w:rFonts w:ascii="Arial" w:hAnsi="Arial"/>
                <w:sz w:val="18"/>
              </w:rPr>
              <w:t xml:space="preserve"> data type may be provided in the case of NRF events or if any of the "</w:t>
            </w:r>
            <w:proofErr w:type="spellStart"/>
            <w:r w:rsidRPr="00582C53">
              <w:rPr>
                <w:rFonts w:ascii="Arial" w:hAnsi="Arial"/>
                <w:sz w:val="18"/>
              </w:rPr>
              <w:t>timeStamp</w:t>
            </w:r>
            <w:proofErr w:type="spellEnd"/>
            <w:r w:rsidRPr="00582C53">
              <w:rPr>
                <w:rFonts w:ascii="Arial" w:hAnsi="Arial"/>
                <w:sz w:val="18"/>
              </w:rPr>
              <w:t xml:space="preserve">" attribute within </w:t>
            </w:r>
            <w:proofErr w:type="spellStart"/>
            <w:r w:rsidRPr="00582C53">
              <w:rPr>
                <w:rFonts w:ascii="Arial" w:hAnsi="Arial"/>
                <w:sz w:val="18"/>
              </w:rPr>
              <w:t>AfEventNotification</w:t>
            </w:r>
            <w:proofErr w:type="spellEnd"/>
            <w:r w:rsidRPr="00582C53">
              <w:rPr>
                <w:rFonts w:ascii="Arial" w:hAnsi="Arial"/>
                <w:sz w:val="18"/>
              </w:rPr>
              <w:t xml:space="preserve"> contained in the </w:t>
            </w:r>
            <w:proofErr w:type="spellStart"/>
            <w:r w:rsidRPr="00582C53">
              <w:rPr>
                <w:rFonts w:ascii="Arial" w:hAnsi="Arial"/>
                <w:sz w:val="18"/>
                <w:lang w:eastAsia="zh-CN"/>
              </w:rPr>
              <w:t>AfEventExposureNotif</w:t>
            </w:r>
            <w:proofErr w:type="spellEnd"/>
            <w:r w:rsidRPr="00582C53">
              <w:rPr>
                <w:rFonts w:ascii="Arial" w:hAnsi="Arial"/>
                <w:sz w:val="18"/>
                <w:lang w:eastAsia="zh-CN"/>
              </w:rPr>
              <w:t xml:space="preserve">, or within </w:t>
            </w:r>
            <w:proofErr w:type="spellStart"/>
            <w:r w:rsidRPr="00582C53">
              <w:rPr>
                <w:rFonts w:ascii="Arial" w:hAnsi="Arial"/>
                <w:sz w:val="18"/>
              </w:rPr>
              <w:t>AmfEventReport</w:t>
            </w:r>
            <w:proofErr w:type="spellEnd"/>
            <w:r w:rsidRPr="00582C53">
              <w:rPr>
                <w:rFonts w:ascii="Arial" w:hAnsi="Arial"/>
                <w:sz w:val="18"/>
              </w:rPr>
              <w:t xml:space="preserve"> contained in the </w:t>
            </w:r>
            <w:proofErr w:type="spellStart"/>
            <w:r w:rsidRPr="00582C53">
              <w:rPr>
                <w:rFonts w:ascii="Arial" w:hAnsi="Arial"/>
                <w:sz w:val="18"/>
              </w:rPr>
              <w:t>AmfEventNotification</w:t>
            </w:r>
            <w:proofErr w:type="spellEnd"/>
            <w:r w:rsidRPr="00582C53">
              <w:rPr>
                <w:rFonts w:ascii="Arial" w:hAnsi="Arial"/>
                <w:sz w:val="18"/>
              </w:rPr>
              <w:t xml:space="preserve">, or within </w:t>
            </w:r>
            <w:proofErr w:type="spellStart"/>
            <w:r w:rsidRPr="00582C53">
              <w:rPr>
                <w:rFonts w:ascii="Arial" w:hAnsi="Arial"/>
                <w:sz w:val="18"/>
              </w:rPr>
              <w:t>EventNotification</w:t>
            </w:r>
            <w:proofErr w:type="spellEnd"/>
            <w:r w:rsidRPr="00582C53">
              <w:rPr>
                <w:rFonts w:ascii="Arial" w:hAnsi="Arial"/>
                <w:sz w:val="18"/>
              </w:rPr>
              <w:t xml:space="preserve"> contai</w:t>
            </w:r>
            <w:r w:rsidRPr="00582C53">
              <w:rPr>
                <w:rFonts w:ascii="Arial" w:hAnsi="Arial"/>
                <w:sz w:val="18"/>
                <w:lang w:eastAsia="zh-CN"/>
              </w:rPr>
              <w:t xml:space="preserve">ned in the </w:t>
            </w:r>
            <w:proofErr w:type="spellStart"/>
            <w:r w:rsidRPr="00582C53">
              <w:rPr>
                <w:rFonts w:ascii="Arial" w:hAnsi="Arial"/>
                <w:sz w:val="18"/>
                <w:lang w:eastAsia="zh-CN"/>
              </w:rPr>
              <w:t>NsmfEventExposureNotification</w:t>
            </w:r>
            <w:proofErr w:type="spellEnd"/>
            <w:r w:rsidRPr="00582C53">
              <w:rPr>
                <w:rFonts w:ascii="Arial" w:hAnsi="Arial"/>
                <w:sz w:val="18"/>
              </w:rPr>
              <w:t xml:space="preserve">, or within </w:t>
            </w:r>
            <w:proofErr w:type="spellStart"/>
            <w:r w:rsidRPr="00582C53">
              <w:rPr>
                <w:rFonts w:ascii="Arial" w:hAnsi="Arial"/>
                <w:sz w:val="18"/>
                <w:lang w:eastAsia="zh-CN"/>
              </w:rPr>
              <w:t>MonitoringReport</w:t>
            </w:r>
            <w:proofErr w:type="spellEnd"/>
            <w:r w:rsidRPr="00582C53">
              <w:rPr>
                <w:rFonts w:ascii="Arial" w:hAnsi="Arial"/>
                <w:sz w:val="18"/>
              </w:rPr>
              <w:t xml:space="preserve">, or within </w:t>
            </w:r>
            <w:proofErr w:type="spellStart"/>
            <w:r w:rsidRPr="00582C53">
              <w:rPr>
                <w:rFonts w:ascii="Arial" w:hAnsi="Arial"/>
                <w:sz w:val="18"/>
              </w:rPr>
              <w:t>NefEventNotification</w:t>
            </w:r>
            <w:proofErr w:type="spellEnd"/>
            <w:r w:rsidRPr="00582C53">
              <w:rPr>
                <w:rFonts w:ascii="Arial" w:hAnsi="Arial"/>
                <w:sz w:val="18"/>
                <w:lang w:eastAsia="zh-CN"/>
              </w:rPr>
              <w:t xml:space="preserve"> contained in the </w:t>
            </w:r>
            <w:proofErr w:type="spellStart"/>
            <w:r w:rsidRPr="00582C53">
              <w:rPr>
                <w:rFonts w:ascii="Arial" w:hAnsi="Arial"/>
                <w:sz w:val="18"/>
                <w:lang w:eastAsia="zh-CN"/>
              </w:rPr>
              <w:t>NefEventExposureNotif</w:t>
            </w:r>
            <w:proofErr w:type="spellEnd"/>
            <w:r w:rsidRPr="00582C53">
              <w:rPr>
                <w:rFonts w:ascii="Arial" w:hAnsi="Arial"/>
                <w:sz w:val="18"/>
                <w:lang w:eastAsia="zh-CN"/>
              </w:rPr>
              <w:t>,</w:t>
            </w:r>
            <w:r w:rsidRPr="00582C53">
              <w:rPr>
                <w:rFonts w:ascii="Arial" w:hAnsi="Arial"/>
                <w:sz w:val="18"/>
              </w:rPr>
              <w:t xml:space="preserve"> or within </w:t>
            </w:r>
            <w:proofErr w:type="spellStart"/>
            <w:r w:rsidRPr="00582C53">
              <w:rPr>
                <w:rFonts w:ascii="Arial" w:hAnsi="Arial"/>
                <w:sz w:val="18"/>
              </w:rPr>
              <w:t>SACEventReportItem</w:t>
            </w:r>
            <w:proofErr w:type="spellEnd"/>
            <w:r w:rsidRPr="00582C53">
              <w:rPr>
                <w:rFonts w:ascii="Arial" w:hAnsi="Arial"/>
                <w:sz w:val="18"/>
              </w:rPr>
              <w:t xml:space="preserve"> contained in the </w:t>
            </w:r>
            <w:proofErr w:type="spellStart"/>
            <w:r w:rsidRPr="00582C53">
              <w:rPr>
                <w:rFonts w:ascii="Arial" w:hAnsi="Arial"/>
                <w:sz w:val="18"/>
              </w:rPr>
              <w:t>SACEventReport</w:t>
            </w:r>
            <w:proofErr w:type="spellEnd"/>
            <w:r w:rsidRPr="00582C53">
              <w:rPr>
                <w:rFonts w:ascii="Arial" w:hAnsi="Arial"/>
                <w:sz w:val="18"/>
              </w:rPr>
              <w:t xml:space="preserve">, or, if the </w:t>
            </w:r>
            <w:proofErr w:type="spellStart"/>
            <w:r w:rsidRPr="00582C53">
              <w:rPr>
                <w:rFonts w:ascii="Arial" w:hAnsi="Arial"/>
                <w:sz w:val="18"/>
              </w:rPr>
              <w:t>UpEvents</w:t>
            </w:r>
            <w:proofErr w:type="spellEnd"/>
            <w:r w:rsidRPr="00582C53">
              <w:rPr>
                <w:rFonts w:ascii="Arial" w:hAnsi="Arial"/>
                <w:sz w:val="18"/>
              </w:rPr>
              <w:t xml:space="preserve"> feature is supported, within the </w:t>
            </w:r>
            <w:proofErr w:type="spellStart"/>
            <w:r w:rsidRPr="00582C53">
              <w:rPr>
                <w:rFonts w:ascii="Arial" w:hAnsi="Arial"/>
                <w:sz w:val="18"/>
              </w:rPr>
              <w:t>NotificationItem</w:t>
            </w:r>
            <w:proofErr w:type="spellEnd"/>
            <w:r w:rsidRPr="00582C53">
              <w:rPr>
                <w:rFonts w:ascii="Arial" w:hAnsi="Arial"/>
                <w:sz w:val="18"/>
              </w:rPr>
              <w:t xml:space="preserve"> contained in the </w:t>
            </w:r>
            <w:proofErr w:type="spellStart"/>
            <w:r w:rsidRPr="00582C53">
              <w:rPr>
                <w:rFonts w:ascii="Arial" w:hAnsi="Arial"/>
                <w:sz w:val="18"/>
              </w:rPr>
              <w:t>NotificationData</w:t>
            </w:r>
            <w:proofErr w:type="spellEnd"/>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proofErr w:type="spellStart"/>
            <w:r>
              <w:rPr>
                <w:rFonts w:ascii="Arial" w:hAnsi="Arial"/>
                <w:sz w:val="18"/>
                <w:lang w:eastAsia="zh-CN"/>
              </w:rPr>
              <w:t>Pcf</w:t>
            </w:r>
            <w:r w:rsidRPr="00582C53">
              <w:rPr>
                <w:rFonts w:ascii="Arial" w:hAnsi="Arial"/>
                <w:sz w:val="18"/>
                <w:lang w:eastAsia="zh-CN"/>
              </w:rPr>
              <w:t>Events</w:t>
            </w:r>
            <w:proofErr w:type="spellEnd"/>
            <w:r w:rsidRPr="00582C53">
              <w:rPr>
                <w:rFonts w:ascii="Arial" w:hAnsi="Arial"/>
                <w:sz w:val="18"/>
                <w:lang w:eastAsia="zh-CN"/>
              </w:rPr>
              <w:t xml:space="preserve"> feature is supported, within </w:t>
            </w:r>
            <w:r>
              <w:rPr>
                <w:rFonts w:ascii="Arial" w:hAnsi="Arial"/>
                <w:sz w:val="18"/>
                <w:lang w:eastAsia="zh-CN"/>
              </w:rPr>
              <w:t xml:space="preserve">the </w:t>
            </w:r>
            <w:proofErr w:type="spellStart"/>
            <w:r>
              <w:rPr>
                <w:rFonts w:ascii="Arial" w:hAnsi="Arial"/>
                <w:sz w:val="18"/>
                <w:lang w:eastAsia="zh-CN"/>
              </w:rPr>
              <w:t>PcEventNotification</w:t>
            </w:r>
            <w:proofErr w:type="spellEnd"/>
            <w:r>
              <w:rPr>
                <w:rFonts w:ascii="Arial" w:hAnsi="Arial"/>
                <w:sz w:val="18"/>
                <w:lang w:eastAsia="zh-CN"/>
              </w:rPr>
              <w:t xml:space="preserve"> contained in the </w:t>
            </w:r>
            <w:proofErr w:type="spellStart"/>
            <w:r w:rsidRPr="0002231F">
              <w:rPr>
                <w:rFonts w:ascii="Arial" w:hAnsi="Arial"/>
                <w:sz w:val="18"/>
                <w:lang w:eastAsia="zh-CN"/>
              </w:rPr>
              <w:t>PcEventExposureNotif</w:t>
            </w:r>
            <w:proofErr w:type="spellEnd"/>
            <w:r>
              <w:rPr>
                <w:rFonts w:ascii="Arial" w:hAnsi="Arial"/>
                <w:sz w:val="18"/>
                <w:lang w:eastAsia="zh-CN"/>
              </w:rPr>
              <w:t xml:space="preserve"> data type,</w:t>
            </w:r>
            <w:r w:rsidRPr="00582C53">
              <w:rPr>
                <w:rFonts w:ascii="Arial" w:hAnsi="Arial"/>
                <w:sz w:val="18"/>
                <w:lang w:eastAsia="zh-CN"/>
              </w:rPr>
              <w:t xml:space="preserve"> or, if the </w:t>
            </w:r>
            <w:proofErr w:type="spellStart"/>
            <w:r w:rsidRPr="00582C53">
              <w:rPr>
                <w:rFonts w:ascii="Arial" w:hAnsi="Arial"/>
                <w:sz w:val="18"/>
                <w:lang w:eastAsia="zh-CN"/>
              </w:rPr>
              <w:t>LocEvents</w:t>
            </w:r>
            <w:proofErr w:type="spellEnd"/>
            <w:r w:rsidRPr="00582C53">
              <w:rPr>
                <w:rFonts w:ascii="Arial" w:hAnsi="Arial"/>
                <w:sz w:val="18"/>
                <w:lang w:eastAsia="zh-CN"/>
              </w:rPr>
              <w:t xml:space="preserve"> feature is supported, the "</w:t>
            </w:r>
            <w:proofErr w:type="spellStart"/>
            <w:r w:rsidRPr="00582C53">
              <w:rPr>
                <w:rFonts w:ascii="Arial" w:hAnsi="Arial"/>
                <w:sz w:val="18"/>
                <w:lang w:eastAsia="zh-CN"/>
              </w:rPr>
              <w:t>timestampOfLocationEstimate</w:t>
            </w:r>
            <w:proofErr w:type="spellEnd"/>
            <w:r w:rsidRPr="00582C53">
              <w:rPr>
                <w:rFonts w:ascii="Arial" w:hAnsi="Arial"/>
                <w:sz w:val="18"/>
                <w:lang w:eastAsia="zh-CN"/>
              </w:rPr>
              <w:t xml:space="preserve">" attribute within </w:t>
            </w:r>
            <w:proofErr w:type="spellStart"/>
            <w:r w:rsidRPr="00582C53">
              <w:rPr>
                <w:rFonts w:ascii="Arial" w:hAnsi="Arial"/>
                <w:sz w:val="18"/>
                <w:lang w:eastAsia="zh-CN"/>
              </w:rPr>
              <w:t>EventNotifyData</w:t>
            </w:r>
            <w:proofErr w:type="spellEnd"/>
            <w:r w:rsidRPr="00582C53">
              <w:rPr>
                <w:rFonts w:ascii="Arial" w:hAnsi="Arial"/>
                <w:sz w:val="18"/>
                <w:lang w:eastAsia="zh-CN"/>
              </w:rPr>
              <w:t xml:space="preserve">, or, if the </w:t>
            </w:r>
            <w:proofErr w:type="spellStart"/>
            <w:r w:rsidRPr="00582C53">
              <w:rPr>
                <w:rFonts w:ascii="Arial" w:hAnsi="Arial"/>
                <w:sz w:val="18"/>
                <w:lang w:eastAsia="zh-CN"/>
              </w:rPr>
              <w:t>LmfEvents</w:t>
            </w:r>
            <w:proofErr w:type="spellEnd"/>
            <w:r w:rsidRPr="00582C53">
              <w:rPr>
                <w:rFonts w:ascii="Arial" w:hAnsi="Arial"/>
                <w:sz w:val="18"/>
                <w:lang w:eastAsia="zh-CN"/>
              </w:rPr>
              <w:t xml:space="preserve"> feature is supported, the "</w:t>
            </w:r>
            <w:proofErr w:type="spellStart"/>
            <w:r w:rsidRPr="00582C53">
              <w:rPr>
                <w:rFonts w:ascii="Arial" w:hAnsi="Arial"/>
                <w:sz w:val="18"/>
                <w:lang w:eastAsia="zh-CN"/>
              </w:rPr>
              <w:t>timeStamp</w:t>
            </w:r>
            <w:proofErr w:type="spellEnd"/>
            <w:r w:rsidRPr="00582C53">
              <w:rPr>
                <w:rFonts w:ascii="Arial" w:hAnsi="Arial"/>
                <w:sz w:val="18"/>
                <w:lang w:eastAsia="zh-CN"/>
              </w:rPr>
              <w:t xml:space="preserve">" attribute within the </w:t>
            </w:r>
            <w:proofErr w:type="spellStart"/>
            <w:r w:rsidRPr="00582C53">
              <w:rPr>
                <w:rFonts w:ascii="Arial" w:hAnsi="Arial"/>
                <w:sz w:val="18"/>
              </w:rPr>
              <w:t>LmfDataExposureNotification</w:t>
            </w:r>
            <w:proofErr w:type="spellEnd"/>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Heading5"/>
      </w:pPr>
      <w:bookmarkStart w:id="2640" w:name="_Toc162009238"/>
      <w:bookmarkStart w:id="2641" w:name="_Toc170161000"/>
      <w:bookmarkStart w:id="2642" w:name="_Toc175844047"/>
      <w:bookmarkStart w:id="2643" w:name="_Toc180485749"/>
      <w:bookmarkStart w:id="2644" w:name="_Toc185517880"/>
      <w:bookmarkStart w:id="2645" w:name="_Toc192875287"/>
      <w:bookmarkStart w:id="2646" w:name="_Toc209529940"/>
      <w:bookmarkStart w:id="2647" w:name="_Toc72766478"/>
      <w:bookmarkStart w:id="2648" w:name="_Toc72767045"/>
      <w:bookmarkStart w:id="2649" w:name="_Toc73042497"/>
      <w:bookmarkStart w:id="2650" w:name="_Toc81242841"/>
      <w:bookmarkStart w:id="2651" w:name="_Toc89426627"/>
      <w:bookmarkStart w:id="2652" w:name="_Toc94020414"/>
      <w:bookmarkStart w:id="2653" w:name="_Toc97034948"/>
      <w:bookmarkStart w:id="2654" w:name="_Toc97037824"/>
      <w:bookmarkStart w:id="2655" w:name="_Toc100940034"/>
      <w:bookmarkStart w:id="2656" w:name="_Toc104546900"/>
      <w:bookmarkStart w:id="2657" w:name="_Toc112937947"/>
      <w:bookmarkStart w:id="2658" w:name="_Toc114134704"/>
      <w:bookmarkStart w:id="2659" w:name="_Toc120681643"/>
      <w:bookmarkStart w:id="2660" w:name="_Toc133434830"/>
      <w:r>
        <w:lastRenderedPageBreak/>
        <w:t>5.1.6.2</w:t>
      </w:r>
      <w:r w:rsidRPr="00B22446">
        <w:t>.10</w:t>
      </w:r>
      <w:r w:rsidRPr="00B22446">
        <w:tab/>
        <w:t xml:space="preserve">Type: </w:t>
      </w:r>
      <w:proofErr w:type="spellStart"/>
      <w:r w:rsidRPr="00B22446">
        <w:t>StorageHandlingInfo</w:t>
      </w:r>
      <w:bookmarkEnd w:id="2640"/>
      <w:bookmarkEnd w:id="2641"/>
      <w:bookmarkEnd w:id="2642"/>
      <w:bookmarkEnd w:id="2643"/>
      <w:bookmarkEnd w:id="2644"/>
      <w:bookmarkEnd w:id="2645"/>
      <w:bookmarkEnd w:id="2646"/>
      <w:proofErr w:type="spellEnd"/>
    </w:p>
    <w:p w14:paraId="11AAC535" w14:textId="77777777" w:rsidR="00B22446" w:rsidRDefault="00B22446" w:rsidP="00C820D6">
      <w:pPr>
        <w:pStyle w:val="TH"/>
      </w:pPr>
      <w:r w:rsidRPr="00B22446">
        <w:t>Table 5.1.6.2.10-1:</w:t>
      </w:r>
      <w:r>
        <w:t xml:space="preserve"> Definition of type </w:t>
      </w:r>
      <w:proofErr w:type="spellStart"/>
      <w:r>
        <w:t>StorageHandlingInfo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proofErr w:type="spellStart"/>
            <w:r>
              <w:rPr>
                <w:rFonts w:ascii="Arial" w:hAnsi="Arial"/>
                <w:sz w:val="18"/>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proofErr w:type="spellStart"/>
            <w:r>
              <w:rPr>
                <w:rFonts w:ascii="Arial" w:hAnsi="Arial"/>
                <w:sz w:val="18"/>
              </w:rPr>
              <w:t>delNotifUri</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proofErr w:type="spellStart"/>
            <w:r>
              <w:rPr>
                <w:rFonts w:ascii="Arial" w:hAnsi="Arial"/>
                <w:sz w:val="18"/>
              </w:rPr>
              <w:t>delNotifCorrId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w:t>
            </w:r>
            <w:proofErr w:type="spellStart"/>
            <w:r>
              <w:rPr>
                <w:rFonts w:ascii="Arial" w:hAnsi="Arial"/>
                <w:sz w:val="18"/>
              </w:rPr>
              <w:t>delNotifUri</w:t>
            </w:r>
            <w:proofErr w:type="spellEnd"/>
            <w:r>
              <w:rPr>
                <w:rFonts w:ascii="Arial" w:hAnsi="Arial"/>
                <w:sz w:val="18"/>
              </w:rPr>
              <w:t>"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2661" w:name="_Toc162009239"/>
      <w:bookmarkStart w:id="2662" w:name="_Toc170161001"/>
      <w:bookmarkStart w:id="2663" w:name="_Toc175844048"/>
      <w:bookmarkStart w:id="2664" w:name="_Toc180485750"/>
      <w:bookmarkStart w:id="2665" w:name="_Toc185517881"/>
      <w:bookmarkStart w:id="2666" w:name="_Toc192875288"/>
      <w:bookmarkStart w:id="2667" w:name="_Toc209529941"/>
      <w:r>
        <w:t>5.1.</w:t>
      </w:r>
      <w:r w:rsidRPr="006C7DEC">
        <w:t>6.2.11</w:t>
      </w:r>
      <w:r w:rsidRPr="006C7DEC">
        <w:tab/>
        <w:t xml:space="preserve">Type: </w:t>
      </w:r>
      <w:proofErr w:type="spellStart"/>
      <w:r w:rsidRPr="006C7DEC">
        <w:t>NadrfAlertNotification</w:t>
      </w:r>
      <w:bookmarkEnd w:id="2661"/>
      <w:bookmarkEnd w:id="2662"/>
      <w:bookmarkEnd w:id="2663"/>
      <w:bookmarkEnd w:id="2664"/>
      <w:bookmarkEnd w:id="2665"/>
      <w:bookmarkEnd w:id="2666"/>
      <w:bookmarkEnd w:id="2667"/>
      <w:proofErr w:type="spellEnd"/>
    </w:p>
    <w:p w14:paraId="00153CD9" w14:textId="77777777" w:rsidR="006C7DEC" w:rsidRPr="006C7DEC" w:rsidRDefault="006C7DEC" w:rsidP="00C820D6">
      <w:pPr>
        <w:pStyle w:val="TH"/>
      </w:pPr>
      <w:r w:rsidRPr="006C7DEC">
        <w:t xml:space="preserve">Table 5.1.6.2.11-1: Definition of type </w:t>
      </w:r>
      <w:proofErr w:type="spellStart"/>
      <w:r w:rsidRPr="006C7DEC">
        <w:t>NadrfAlertNotification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proofErr w:type="spellStart"/>
            <w:r w:rsidRPr="006C7DEC">
              <w:rPr>
                <w:rFonts w:ascii="Arial" w:hAnsi="Arial"/>
                <w:sz w:val="18"/>
              </w:rPr>
              <w:t>alertStorTransId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proofErr w:type="spellStart"/>
            <w:r w:rsidRPr="006C7DEC">
              <w:rPr>
                <w:rFonts w:ascii="Arial" w:hAnsi="Arial"/>
                <w:sz w:val="18"/>
              </w:rPr>
              <w:t>delNotifCorrId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2668" w:name="_Toc162009240"/>
      <w:bookmarkStart w:id="2669" w:name="_Toc170161002"/>
      <w:bookmarkStart w:id="2670" w:name="_Toc175844049"/>
      <w:bookmarkStart w:id="2671" w:name="_Toc180485751"/>
      <w:bookmarkStart w:id="2672" w:name="_Toc185517882"/>
      <w:bookmarkStart w:id="2673" w:name="_Toc192875289"/>
      <w:bookmarkStart w:id="2674" w:name="_Toc209529942"/>
      <w:r w:rsidRPr="006C7DEC">
        <w:t>5.1.6.2.12</w:t>
      </w:r>
      <w:r w:rsidRPr="006C7DEC">
        <w:tab/>
        <w:t xml:space="preserve">Type: </w:t>
      </w:r>
      <w:proofErr w:type="spellStart"/>
      <w:r w:rsidRPr="006C7DEC">
        <w:t>NadrfAlertNotificationResponse</w:t>
      </w:r>
      <w:bookmarkEnd w:id="2668"/>
      <w:bookmarkEnd w:id="2669"/>
      <w:bookmarkEnd w:id="2670"/>
      <w:bookmarkEnd w:id="2671"/>
      <w:bookmarkEnd w:id="2672"/>
      <w:bookmarkEnd w:id="2673"/>
      <w:bookmarkEnd w:id="2674"/>
      <w:proofErr w:type="spellEnd"/>
    </w:p>
    <w:p w14:paraId="3655F1F4" w14:textId="77777777" w:rsidR="006C7DEC" w:rsidRPr="006C7DEC" w:rsidRDefault="006C7DEC" w:rsidP="00C820D6">
      <w:pPr>
        <w:pStyle w:val="TH"/>
      </w:pPr>
      <w:r w:rsidRPr="006C7DEC">
        <w:t xml:space="preserve">Table 5.1.6.2.12-1: Definition of type </w:t>
      </w:r>
      <w:proofErr w:type="spellStart"/>
      <w:r w:rsidRPr="006C7DEC">
        <w:t>NadrfAlertNotificationResponse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proofErr w:type="spellStart"/>
            <w:r w:rsidRPr="006C7DEC">
              <w:rPr>
                <w:rFonts w:ascii="Arial" w:hAnsi="Arial"/>
                <w:sz w:val="18"/>
              </w:rPr>
              <w:t>retrievalInd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proofErr w:type="spellStart"/>
            <w:r w:rsidRPr="006C7DEC">
              <w:rPr>
                <w:rFonts w:ascii="Arial"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2675" w:name="_Toc162009241"/>
      <w:bookmarkStart w:id="2676" w:name="_Toc170161003"/>
      <w:bookmarkStart w:id="2677" w:name="_Toc175844050"/>
      <w:bookmarkStart w:id="2678" w:name="_Toc180485752"/>
      <w:bookmarkStart w:id="2679" w:name="_Toc185517883"/>
      <w:bookmarkStart w:id="2680" w:name="_Toc192875290"/>
      <w:bookmarkStart w:id="2681" w:name="_Toc209529943"/>
      <w:r w:rsidRPr="006C7DEC">
        <w:t>5.1.6.2.13</w:t>
      </w:r>
      <w:r w:rsidRPr="006C7DEC">
        <w:tab/>
        <w:t xml:space="preserve">Type: </w:t>
      </w:r>
      <w:proofErr w:type="spellStart"/>
      <w:r w:rsidRPr="006C7DEC">
        <w:t>DataSetTag</w:t>
      </w:r>
      <w:bookmarkEnd w:id="2675"/>
      <w:bookmarkEnd w:id="2676"/>
      <w:bookmarkEnd w:id="2677"/>
      <w:bookmarkEnd w:id="2678"/>
      <w:bookmarkEnd w:id="2679"/>
      <w:bookmarkEnd w:id="2680"/>
      <w:bookmarkEnd w:id="2681"/>
      <w:proofErr w:type="spellEnd"/>
    </w:p>
    <w:p w14:paraId="1F8E71AB" w14:textId="77777777" w:rsidR="006C7DEC" w:rsidRPr="006C7DEC" w:rsidRDefault="006C7DEC" w:rsidP="00C820D6">
      <w:pPr>
        <w:pStyle w:val="TH"/>
      </w:pPr>
      <w:r w:rsidRPr="006C7DEC">
        <w:t xml:space="preserve">Table 5.1.6.2.13-1: Definition of type </w:t>
      </w:r>
      <w:proofErr w:type="spellStart"/>
      <w:r w:rsidRPr="006C7DEC">
        <w:t>DataSetTag</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dataSetDesc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682" w:name="_Toc138694013"/>
      <w:bookmarkStart w:id="2683" w:name="_Toc148535742"/>
      <w:bookmarkStart w:id="2684" w:name="_Toc162009242"/>
      <w:bookmarkStart w:id="2685" w:name="_Toc170161004"/>
      <w:bookmarkStart w:id="2686" w:name="_Toc175844051"/>
      <w:bookmarkStart w:id="2687" w:name="_Toc180485753"/>
      <w:bookmarkStart w:id="2688" w:name="_Toc185517884"/>
      <w:bookmarkStart w:id="2689" w:name="_Toc192875291"/>
      <w:bookmarkStart w:id="2690" w:name="_Toc209529944"/>
      <w:r>
        <w:rPr>
          <w:lang w:val="en-US"/>
        </w:rPr>
        <w:lastRenderedPageBreak/>
        <w:t>5.1.6.3</w:t>
      </w:r>
      <w:r>
        <w:rPr>
          <w:lang w:val="en-US"/>
        </w:rPr>
        <w:tab/>
        <w:t>Simple data types and enumerations</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82"/>
      <w:bookmarkEnd w:id="2683"/>
      <w:bookmarkEnd w:id="2684"/>
      <w:bookmarkEnd w:id="2685"/>
      <w:bookmarkEnd w:id="2686"/>
      <w:bookmarkEnd w:id="2687"/>
      <w:bookmarkEnd w:id="2688"/>
      <w:bookmarkEnd w:id="2689"/>
      <w:bookmarkEnd w:id="2690"/>
    </w:p>
    <w:p w14:paraId="171ED0E7" w14:textId="77777777" w:rsidR="00E9750A" w:rsidRDefault="00A16F12">
      <w:pPr>
        <w:rPr>
          <w:lang w:val="en-US"/>
        </w:rPr>
      </w:pPr>
      <w:bookmarkStart w:id="2691" w:name="_Toc97034953"/>
      <w:bookmarkStart w:id="2692" w:name="_Toc94020419"/>
      <w:bookmarkStart w:id="2693" w:name="_Toc89426632"/>
      <w:bookmarkStart w:id="2694" w:name="_Toc81242846"/>
      <w:bookmarkStart w:id="2695" w:name="_Toc73042502"/>
      <w:bookmarkStart w:id="2696" w:name="_Toc72767050"/>
      <w:bookmarkStart w:id="2697" w:name="_Toc72766483"/>
      <w:bookmarkStart w:id="2698" w:name="_Toc97037825"/>
      <w:bookmarkStart w:id="2699" w:name="_Toc100940035"/>
      <w:bookmarkStart w:id="2700" w:name="_Toc104546901"/>
      <w:bookmarkStart w:id="2701" w:name="_Toc112937948"/>
      <w:bookmarkStart w:id="2702" w:name="_Toc114134705"/>
      <w:r>
        <w:rPr>
          <w:lang w:val="en-US"/>
        </w:rPr>
        <w:t>None.</w:t>
      </w:r>
    </w:p>
    <w:p w14:paraId="1440ECF0" w14:textId="77777777" w:rsidR="00E9750A" w:rsidRDefault="00A16F12">
      <w:pPr>
        <w:pStyle w:val="Heading4"/>
        <w:rPr>
          <w:lang w:val="en-US"/>
        </w:rPr>
      </w:pPr>
      <w:bookmarkStart w:id="2703" w:name="_Toc120681644"/>
      <w:bookmarkStart w:id="2704" w:name="_Toc133434831"/>
      <w:bookmarkStart w:id="2705" w:name="_Toc138694014"/>
      <w:bookmarkStart w:id="2706" w:name="_Toc148535743"/>
      <w:bookmarkStart w:id="2707" w:name="_Toc162009243"/>
      <w:bookmarkStart w:id="2708" w:name="_Toc170161005"/>
      <w:bookmarkStart w:id="2709" w:name="_Toc175844052"/>
      <w:bookmarkStart w:id="2710" w:name="_Toc180485754"/>
      <w:bookmarkStart w:id="2711" w:name="_Toc185517885"/>
      <w:bookmarkStart w:id="2712" w:name="_Toc192875292"/>
      <w:bookmarkStart w:id="2713" w:name="_Toc20952994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19CE5D73" w14:textId="77777777" w:rsidR="00E9750A" w:rsidRDefault="00A16F12">
      <w:pPr>
        <w:rPr>
          <w:lang w:val="en-US"/>
        </w:rPr>
      </w:pPr>
      <w:bookmarkStart w:id="2714" w:name="_Toc72767055"/>
      <w:bookmarkStart w:id="2715" w:name="_Toc72766488"/>
      <w:bookmarkStart w:id="2716" w:name="_Toc73042507"/>
      <w:bookmarkStart w:id="2717" w:name="_Toc81242851"/>
      <w:bookmarkStart w:id="2718" w:name="_Toc89426637"/>
      <w:bookmarkStart w:id="2719" w:name="_Toc94020424"/>
      <w:bookmarkStart w:id="2720" w:name="_Toc97034958"/>
      <w:bookmarkStart w:id="2721" w:name="_Toc97037826"/>
      <w:bookmarkStart w:id="2722" w:name="_Toc100940036"/>
      <w:bookmarkStart w:id="2723" w:name="_Toc104546902"/>
      <w:bookmarkStart w:id="2724" w:name="_Toc112937949"/>
      <w:bookmarkStart w:id="2725" w:name="_Toc114134706"/>
      <w:r>
        <w:rPr>
          <w:lang w:val="en-US"/>
        </w:rPr>
        <w:t>None.</w:t>
      </w:r>
    </w:p>
    <w:p w14:paraId="1CE3C957" w14:textId="77777777" w:rsidR="00E9750A" w:rsidRDefault="00A16F12">
      <w:pPr>
        <w:pStyle w:val="Heading3"/>
      </w:pPr>
      <w:bookmarkStart w:id="2726" w:name="_Toc120681645"/>
      <w:bookmarkStart w:id="2727" w:name="_Toc133434832"/>
      <w:bookmarkStart w:id="2728" w:name="_Toc138694015"/>
      <w:bookmarkStart w:id="2729" w:name="_Toc148535744"/>
      <w:bookmarkStart w:id="2730" w:name="_Toc162009244"/>
      <w:bookmarkStart w:id="2731" w:name="_Toc170161006"/>
      <w:bookmarkStart w:id="2732" w:name="_Toc175844053"/>
      <w:bookmarkStart w:id="2733" w:name="_Toc180485755"/>
      <w:bookmarkStart w:id="2734" w:name="_Toc185517886"/>
      <w:bookmarkStart w:id="2735" w:name="_Toc192875293"/>
      <w:bookmarkStart w:id="2736" w:name="_Toc209529946"/>
      <w:r>
        <w:t>5.1.7</w:t>
      </w:r>
      <w:r>
        <w:tab/>
        <w:t>Error Handling</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9AFC9CC" w14:textId="77777777" w:rsidR="00E9750A" w:rsidRDefault="00A16F12">
      <w:pPr>
        <w:pStyle w:val="Heading4"/>
      </w:pPr>
      <w:bookmarkStart w:id="2737" w:name="_Toc72766489"/>
      <w:bookmarkStart w:id="2738" w:name="_Toc72767056"/>
      <w:bookmarkStart w:id="2739" w:name="_Toc73042508"/>
      <w:bookmarkStart w:id="2740" w:name="_Toc81242852"/>
      <w:bookmarkStart w:id="2741" w:name="_Toc89426638"/>
      <w:bookmarkStart w:id="2742" w:name="_Toc94020425"/>
      <w:bookmarkStart w:id="2743" w:name="_Toc97034959"/>
      <w:bookmarkStart w:id="2744" w:name="_Toc97037827"/>
      <w:bookmarkStart w:id="2745" w:name="_Toc100940037"/>
      <w:bookmarkStart w:id="2746" w:name="_Toc104546903"/>
      <w:bookmarkStart w:id="2747" w:name="_Toc112937950"/>
      <w:bookmarkStart w:id="2748" w:name="_Toc114134707"/>
      <w:bookmarkStart w:id="2749" w:name="_Toc120681646"/>
      <w:bookmarkStart w:id="2750" w:name="_Toc133434833"/>
      <w:bookmarkStart w:id="2751" w:name="_Toc138694016"/>
      <w:bookmarkStart w:id="2752" w:name="_Toc148535745"/>
      <w:bookmarkStart w:id="2753" w:name="_Toc162009245"/>
      <w:bookmarkStart w:id="2754" w:name="_Toc170161007"/>
      <w:bookmarkStart w:id="2755" w:name="_Toc175844054"/>
      <w:bookmarkStart w:id="2756" w:name="_Toc180485756"/>
      <w:bookmarkStart w:id="2757" w:name="_Toc185517887"/>
      <w:bookmarkStart w:id="2758" w:name="_Toc192875294"/>
      <w:bookmarkStart w:id="2759" w:name="_Toc209529947"/>
      <w:r>
        <w:t>5.1.7.1</w:t>
      </w:r>
      <w:r>
        <w:tab/>
        <w:t>General</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F86F374" w14:textId="4D86C312" w:rsidR="006225F9" w:rsidRDefault="006225F9" w:rsidP="006225F9">
      <w:bookmarkStart w:id="2760" w:name="_Toc72766490"/>
      <w:bookmarkStart w:id="2761" w:name="_Toc72767057"/>
      <w:bookmarkStart w:id="2762" w:name="_Toc73042509"/>
      <w:bookmarkStart w:id="2763" w:name="_Toc81242853"/>
      <w:bookmarkStart w:id="2764" w:name="_Toc89426639"/>
      <w:bookmarkStart w:id="2765" w:name="_Toc94020426"/>
      <w:bookmarkStart w:id="2766" w:name="_Toc97034960"/>
      <w:bookmarkStart w:id="2767" w:name="_Toc97037828"/>
      <w:bookmarkStart w:id="2768" w:name="_Toc100940038"/>
      <w:bookmarkStart w:id="2769" w:name="_Toc104546904"/>
      <w:bookmarkStart w:id="2770" w:name="_Toc112937951"/>
      <w:bookmarkStart w:id="2771" w:name="_Toc114134708"/>
      <w:bookmarkStart w:id="2772" w:name="_Toc120681647"/>
      <w:bookmarkStart w:id="2773" w:name="_Toc133434834"/>
      <w:bookmarkStart w:id="2774" w:name="_Toc138694017"/>
      <w:r>
        <w:t xml:space="preserve">For the </w:t>
      </w:r>
      <w:proofErr w:type="spellStart"/>
      <w:r>
        <w:t>Nadrf_DataManagement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 xml:space="preserve">In addition, the requirements in the following clauses are applicable for the </w:t>
      </w:r>
      <w:proofErr w:type="spellStart"/>
      <w:r>
        <w:t>Nadrf_DataManagement</w:t>
      </w:r>
      <w:proofErr w:type="spellEnd"/>
      <w:r>
        <w:t xml:space="preserve"> API.</w:t>
      </w:r>
    </w:p>
    <w:p w14:paraId="7D3FB2E4" w14:textId="77777777" w:rsidR="00E9750A" w:rsidRDefault="00A16F12">
      <w:pPr>
        <w:pStyle w:val="Heading4"/>
      </w:pPr>
      <w:bookmarkStart w:id="2775" w:name="_Toc148535746"/>
      <w:bookmarkStart w:id="2776" w:name="_Toc162009246"/>
      <w:bookmarkStart w:id="2777" w:name="_Toc170161008"/>
      <w:bookmarkStart w:id="2778" w:name="_Toc175844055"/>
      <w:bookmarkStart w:id="2779" w:name="_Toc180485757"/>
      <w:bookmarkStart w:id="2780" w:name="_Toc185517888"/>
      <w:bookmarkStart w:id="2781" w:name="_Toc192875295"/>
      <w:bookmarkStart w:id="2782" w:name="_Toc209529948"/>
      <w:r>
        <w:t>5.1.7.2</w:t>
      </w:r>
      <w:r>
        <w:tab/>
        <w:t>Protocol Errors</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0FBEDBDA" w14:textId="77777777" w:rsidR="00E9750A" w:rsidRDefault="00A16F12">
      <w:r>
        <w:t xml:space="preserve">No specific procedures for the </w:t>
      </w:r>
      <w:proofErr w:type="spellStart"/>
      <w:r>
        <w:t>Nadrf_DataManagement</w:t>
      </w:r>
      <w:proofErr w:type="spellEnd"/>
      <w:r>
        <w:t xml:space="preserve"> service are specified.</w:t>
      </w:r>
    </w:p>
    <w:p w14:paraId="2804F9F6" w14:textId="77777777" w:rsidR="00E9750A" w:rsidRDefault="00A16F12">
      <w:pPr>
        <w:pStyle w:val="Heading4"/>
      </w:pPr>
      <w:bookmarkStart w:id="2783" w:name="_Toc72766491"/>
      <w:bookmarkStart w:id="2784" w:name="_Toc72767058"/>
      <w:bookmarkStart w:id="2785" w:name="_Toc73042510"/>
      <w:bookmarkStart w:id="2786" w:name="_Toc81242854"/>
      <w:bookmarkStart w:id="2787" w:name="_Toc89426640"/>
      <w:bookmarkStart w:id="2788" w:name="_Toc94020427"/>
      <w:bookmarkStart w:id="2789" w:name="_Toc97034961"/>
      <w:bookmarkStart w:id="2790" w:name="_Toc97037829"/>
      <w:bookmarkStart w:id="2791" w:name="_Toc100940039"/>
      <w:bookmarkStart w:id="2792" w:name="_Toc104546905"/>
      <w:bookmarkStart w:id="2793" w:name="_Toc112937952"/>
      <w:bookmarkStart w:id="2794" w:name="_Toc114134709"/>
      <w:bookmarkStart w:id="2795" w:name="_Toc120681648"/>
      <w:bookmarkStart w:id="2796" w:name="_Toc133434835"/>
      <w:bookmarkStart w:id="2797" w:name="_Toc138694018"/>
      <w:bookmarkStart w:id="2798" w:name="_Toc148535747"/>
      <w:bookmarkStart w:id="2799" w:name="_Toc162009247"/>
      <w:bookmarkStart w:id="2800" w:name="_Toc170161009"/>
      <w:bookmarkStart w:id="2801" w:name="_Toc175844056"/>
      <w:bookmarkStart w:id="2802" w:name="_Toc180485758"/>
      <w:bookmarkStart w:id="2803" w:name="_Toc185517889"/>
      <w:bookmarkStart w:id="2804" w:name="_Toc192875296"/>
      <w:bookmarkStart w:id="2805" w:name="_Toc209529949"/>
      <w:r>
        <w:t>5.1.7.3</w:t>
      </w:r>
      <w:r>
        <w:tab/>
        <w:t>Application Errors</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09BB5172" w14:textId="56E61719" w:rsidR="00832B49" w:rsidRDefault="00832B49" w:rsidP="00832B49">
      <w:r>
        <w:t xml:space="preserve">The application errors defined for the </w:t>
      </w:r>
      <w:proofErr w:type="spellStart"/>
      <w:r>
        <w:t>Nadrf_DataManagement</w:t>
      </w:r>
      <w:proofErr w:type="spellEnd"/>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806" w:name="_Toc72766492"/>
      <w:bookmarkStart w:id="2807" w:name="_Toc72767059"/>
      <w:bookmarkStart w:id="2808" w:name="_Toc73042511"/>
      <w:bookmarkStart w:id="2809" w:name="_Toc81242855"/>
      <w:bookmarkStart w:id="2810" w:name="_Toc89426641"/>
      <w:bookmarkStart w:id="2811" w:name="_Toc94020428"/>
      <w:bookmarkStart w:id="2812" w:name="_Toc97034962"/>
      <w:bookmarkStart w:id="2813" w:name="_Toc97037830"/>
      <w:bookmarkStart w:id="2814" w:name="_Toc100940040"/>
      <w:bookmarkStart w:id="2815" w:name="_Toc104546906"/>
      <w:bookmarkStart w:id="2816" w:name="_Toc112937953"/>
      <w:bookmarkStart w:id="2817" w:name="_Toc114134710"/>
      <w:bookmarkStart w:id="2818" w:name="_Toc120681649"/>
      <w:bookmarkStart w:id="2819" w:name="_Toc133434836"/>
      <w:bookmarkStart w:id="2820" w:name="_Toc138694019"/>
      <w:bookmarkStart w:id="2821" w:name="_Toc148535748"/>
      <w:bookmarkStart w:id="2822" w:name="_Toc162009248"/>
      <w:bookmarkStart w:id="2823" w:name="_Toc170161010"/>
      <w:bookmarkStart w:id="2824" w:name="_Toc175844057"/>
      <w:bookmarkStart w:id="2825" w:name="_Toc180485759"/>
      <w:bookmarkStart w:id="2826" w:name="_Toc185517890"/>
      <w:bookmarkStart w:id="2827" w:name="_Toc192875297"/>
      <w:bookmarkStart w:id="2828" w:name="_Toc209529950"/>
      <w:r>
        <w:t>5.1.8</w:t>
      </w:r>
      <w:r>
        <w:rPr>
          <w:lang w:eastAsia="zh-CN"/>
        </w:rPr>
        <w:tab/>
        <w:t>Feature negotiation</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14492887" w14:textId="77777777" w:rsidR="00E9750A" w:rsidRDefault="00A16F1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2829" w:name="_Toc97034963"/>
      <w:bookmarkStart w:id="2830" w:name="_Toc81242856"/>
      <w:bookmarkStart w:id="2831" w:name="_Toc73042512"/>
      <w:bookmarkStart w:id="2832" w:name="_Toc89426642"/>
      <w:bookmarkStart w:id="2833" w:name="_Toc94020429"/>
      <w:bookmarkStart w:id="2834" w:name="_Toc72767060"/>
      <w:bookmarkStart w:id="2835" w:name="_Toc72766493"/>
      <w:bookmarkStart w:id="2836" w:name="_Toc97037831"/>
      <w:bookmarkStart w:id="2837" w:name="_Toc100940041"/>
      <w:bookmarkStart w:id="2838" w:name="_Toc104546907"/>
      <w:bookmarkStart w:id="2839" w:name="_Toc112937954"/>
      <w:bookmarkStart w:id="2840" w:name="_Toc114134711"/>
      <w:bookmarkStart w:id="2841" w:name="_Toc120681650"/>
      <w:bookmarkStart w:id="2842" w:name="_Toc133434837"/>
      <w:bookmarkStart w:id="2843" w:name="_Toc138694020"/>
      <w:bookmarkStart w:id="2844" w:name="_Toc148535749"/>
      <w:bookmarkStart w:id="2845" w:name="_Toc162009249"/>
      <w:bookmarkStart w:id="2846" w:name="_Toc170161011"/>
      <w:bookmarkStart w:id="2847" w:name="_Toc175844058"/>
      <w:bookmarkStart w:id="2848" w:name="_Toc180485760"/>
      <w:bookmarkStart w:id="2849"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proofErr w:type="spellStart"/>
            <w:r w:rsidRPr="00582C53">
              <w:rPr>
                <w:rFonts w:ascii="Arial" w:hAnsi="Arial" w:cs="Arial"/>
                <w:sz w:val="18"/>
                <w:szCs w:val="18"/>
                <w:lang w:eastAsia="zh-CN"/>
              </w:rPr>
              <w:t>Multi</w:t>
            </w:r>
            <w:r w:rsidRPr="00582C53">
              <w:rPr>
                <w:rFonts w:ascii="Arial" w:hAnsi="Arial"/>
                <w:sz w:val="18"/>
                <w:lang w:eastAsia="zh-CN"/>
              </w:rPr>
              <w:t>ProcessingInstruction</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proofErr w:type="spellStart"/>
            <w:r w:rsidRPr="00582C53">
              <w:rPr>
                <w:rFonts w:ascii="Arial" w:hAnsi="Arial"/>
                <w:sz w:val="18"/>
              </w:rPr>
              <w:t>UpEvents</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proofErr w:type="spellStart"/>
            <w:r w:rsidRPr="00582C53">
              <w:rPr>
                <w:rFonts w:ascii="Arial" w:hAnsi="Arial" w:cs="Arial"/>
                <w:sz w:val="18"/>
                <w:szCs w:val="18"/>
                <w:lang w:eastAsia="zh-CN"/>
              </w:rPr>
              <w:t>EnhDataMgmt</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proofErr w:type="spellStart"/>
            <w:r w:rsidRPr="00582C53">
              <w:rPr>
                <w:rFonts w:ascii="Arial" w:hAnsi="Arial" w:cs="Arial"/>
                <w:sz w:val="18"/>
                <w:szCs w:val="18"/>
                <w:lang w:eastAsia="zh-CN"/>
              </w:rPr>
              <w:t>LocEvents</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proofErr w:type="spellStart"/>
            <w:r w:rsidRPr="00582C53">
              <w:rPr>
                <w:rFonts w:ascii="Arial" w:hAnsi="Arial" w:cs="Arial"/>
                <w:sz w:val="18"/>
                <w:szCs w:val="18"/>
                <w:lang w:eastAsia="zh-CN"/>
              </w:rPr>
              <w:t>LmfEvents</w:t>
            </w:r>
            <w:proofErr w:type="spellEnd"/>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proofErr w:type="spellStart"/>
            <w:r>
              <w:rPr>
                <w:rFonts w:ascii="Arial" w:hAnsi="Arial" w:cs="Arial"/>
                <w:sz w:val="18"/>
                <w:szCs w:val="18"/>
                <w:lang w:eastAsia="zh-CN"/>
              </w:rPr>
              <w:t>PcfEvents</w:t>
            </w:r>
            <w:proofErr w:type="spellEnd"/>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SimSun"/>
          <w:noProof/>
          <w:lang w:val="en-US"/>
        </w:rPr>
      </w:pPr>
    </w:p>
    <w:p w14:paraId="705582EB" w14:textId="77777777" w:rsidR="00E9750A" w:rsidRDefault="00A16F12">
      <w:pPr>
        <w:pStyle w:val="Heading3"/>
      </w:pPr>
      <w:bookmarkStart w:id="2850" w:name="_Toc192875298"/>
      <w:bookmarkStart w:id="2851" w:name="_Toc209529951"/>
      <w:r>
        <w:t>5.1.9</w:t>
      </w:r>
      <w:r>
        <w:tab/>
        <w:t>Security</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25B1FE00" w14:textId="77777777" w:rsidR="00D4025D" w:rsidRDefault="00D4025D" w:rsidP="00D4025D">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 xml:space="preserve">When multiple NRFs are deployed in a network, the NRF used as authorization server is the same NRF that the NF Service Consumer used for discovering the </w:t>
      </w:r>
      <w:proofErr w:type="spellStart"/>
      <w:r>
        <w:t>Nadrf_DataManagement</w:t>
      </w:r>
      <w:proofErr w:type="spellEnd"/>
      <w:r>
        <w:rPr>
          <w:lang w:eastAsia="zh-CN"/>
        </w:rPr>
        <w:t xml:space="preserve"> </w:t>
      </w:r>
      <w:r>
        <w:t>service.</w:t>
      </w:r>
    </w:p>
    <w:p w14:paraId="3E34B587" w14:textId="77777777" w:rsidR="00D4025D" w:rsidRDefault="00D4025D" w:rsidP="00D4025D">
      <w:r>
        <w:t xml:space="preserve">The </w:t>
      </w:r>
      <w:proofErr w:type="spellStart"/>
      <w:r>
        <w:t>Nadrf_DataManagement</w:t>
      </w:r>
      <w:proofErr w:type="spellEnd"/>
      <w:r>
        <w:t xml:space="preserve">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proofErr w:type="spellStart"/>
      <w:r>
        <w:rPr>
          <w:lang w:val="en-US"/>
        </w:rPr>
        <w:t>Nadrf_DataManagement</w:t>
      </w:r>
      <w:proofErr w:type="spellEnd"/>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w:t>
            </w:r>
            <w:proofErr w:type="spellStart"/>
            <w:r>
              <w:rPr>
                <w:rFonts w:ascii="Arial" w:hAnsi="Arial"/>
                <w:sz w:val="18"/>
              </w:rPr>
              <w:t>nadrf-datamanagement</w:t>
            </w:r>
            <w:proofErr w:type="spellEnd"/>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proofErr w:type="spellStart"/>
            <w:r>
              <w:rPr>
                <w:rFonts w:ascii="Arial" w:hAnsi="Arial"/>
                <w:sz w:val="18"/>
                <w:lang w:val="en-US"/>
              </w:rPr>
              <w:t>Nadrf_DataManagement</w:t>
            </w:r>
            <w:proofErr w:type="spellEnd"/>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w:t>
            </w:r>
            <w:proofErr w:type="spellStart"/>
            <w:r>
              <w:rPr>
                <w:rFonts w:ascii="Arial" w:hAnsi="Arial"/>
                <w:sz w:val="18"/>
              </w:rPr>
              <w:t>nadrf-datamanagement</w:t>
            </w:r>
            <w:proofErr w:type="spellEnd"/>
            <w:r>
              <w:rPr>
                <w:rFonts w:ascii="Arial" w:hAnsi="Arial"/>
                <w:sz w:val="18"/>
              </w:rPr>
              <w: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proofErr w:type="spellStart"/>
            <w:r>
              <w:rPr>
                <w:rFonts w:ascii="Arial" w:hAnsi="Arial"/>
                <w:sz w:val="18"/>
                <w:lang w:val="en-US"/>
              </w:rPr>
              <w:t>Nadrf_DataManagement_StorageSubscriptionRequest</w:t>
            </w:r>
            <w:proofErr w:type="spellEnd"/>
            <w:r>
              <w:rPr>
                <w:rFonts w:ascii="Arial" w:hAnsi="Arial"/>
                <w:sz w:val="18"/>
                <w:lang w:val="en-US"/>
              </w:rPr>
              <w:t xml:space="preserve">, </w:t>
            </w:r>
            <w:proofErr w:type="spellStart"/>
            <w:r>
              <w:rPr>
                <w:rFonts w:ascii="Arial" w:hAnsi="Arial"/>
                <w:sz w:val="18"/>
                <w:lang w:val="en-US"/>
              </w:rPr>
              <w:t>Nadrf_DataManagement_StorageSubscriptionRemoval</w:t>
            </w:r>
            <w:proofErr w:type="spellEnd"/>
            <w:r>
              <w:rPr>
                <w:rFonts w:ascii="Arial" w:hAnsi="Arial"/>
                <w:sz w:val="18"/>
                <w:lang w:val="en-US"/>
              </w:rPr>
              <w:t xml:space="preserve">, </w:t>
            </w:r>
            <w:proofErr w:type="spellStart"/>
            <w:r>
              <w:rPr>
                <w:rFonts w:ascii="Arial" w:hAnsi="Arial"/>
                <w:sz w:val="18"/>
                <w:lang w:val="en-US"/>
              </w:rPr>
              <w:t>Nadrf_DataManagement_RetrievalRequest</w:t>
            </w:r>
            <w:proofErr w:type="spellEnd"/>
            <w:r>
              <w:rPr>
                <w:rFonts w:ascii="Arial" w:hAnsi="Arial"/>
                <w:sz w:val="18"/>
                <w:lang w:val="en-US"/>
              </w:rPr>
              <w:t xml:space="preserve">, </w:t>
            </w:r>
            <w:proofErr w:type="spellStart"/>
            <w:r>
              <w:rPr>
                <w:rFonts w:ascii="Arial" w:hAnsi="Arial"/>
                <w:sz w:val="18"/>
                <w:lang w:val="en-US"/>
              </w:rPr>
              <w:t>Nadrf_DataManagement_RetrievalSubscribe</w:t>
            </w:r>
            <w:proofErr w:type="spellEnd"/>
            <w:r>
              <w:rPr>
                <w:rFonts w:ascii="Arial" w:hAnsi="Arial"/>
                <w:sz w:val="18"/>
                <w:lang w:val="en-US"/>
              </w:rPr>
              <w:t xml:space="preserve">, </w:t>
            </w:r>
            <w:proofErr w:type="spellStart"/>
            <w:r>
              <w:rPr>
                <w:rFonts w:ascii="Arial" w:hAnsi="Arial"/>
                <w:sz w:val="18"/>
                <w:lang w:val="en-US"/>
              </w:rPr>
              <w:t>Nadrf_DataManagement_RetrievalUnsubscribe</w:t>
            </w:r>
            <w:proofErr w:type="spellEnd"/>
            <w:r>
              <w:rPr>
                <w:rFonts w:ascii="Arial" w:hAnsi="Arial"/>
                <w:sz w:val="18"/>
                <w:lang w:val="en-US"/>
              </w:rPr>
              <w:t xml:space="preserve">, </w:t>
            </w:r>
            <w:proofErr w:type="spellStart"/>
            <w:r>
              <w:rPr>
                <w:rFonts w:ascii="Arial" w:hAnsi="Arial"/>
                <w:sz w:val="18"/>
                <w:lang w:val="en-US"/>
              </w:rPr>
              <w:t>Nadrf_DataManagement_RetrievalNotify</w:t>
            </w:r>
            <w:proofErr w:type="spellEnd"/>
            <w:r>
              <w:rPr>
                <w:rFonts w:ascii="Arial" w:hAnsi="Arial"/>
                <w:sz w:val="18"/>
                <w:lang w:val="en-US"/>
              </w:rPr>
              <w:t xml:space="preserve">, </w:t>
            </w:r>
            <w:proofErr w:type="spellStart"/>
            <w:r>
              <w:rPr>
                <w:rFonts w:ascii="Arial" w:hAnsi="Arial"/>
                <w:sz w:val="18"/>
                <w:lang w:val="en-US"/>
              </w:rPr>
              <w:t>Nadrf_DataManagement_Delete</w:t>
            </w:r>
            <w:proofErr w:type="spellEnd"/>
            <w:r>
              <w:rPr>
                <w:rFonts w:ascii="Arial" w:hAnsi="Arial"/>
                <w:sz w:val="18"/>
                <w:lang w:val="en-US"/>
              </w:rPr>
              <w:t xml:space="preserv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2852" w:name="_Toc148535750"/>
      <w:bookmarkStart w:id="2853" w:name="_Toc162009250"/>
      <w:bookmarkStart w:id="2854" w:name="_Toc170161012"/>
      <w:bookmarkStart w:id="2855" w:name="_Toc175844059"/>
      <w:bookmarkStart w:id="2856" w:name="_Toc180485761"/>
      <w:bookmarkStart w:id="2857" w:name="_Toc185517892"/>
      <w:bookmarkStart w:id="2858" w:name="_Toc192875299"/>
      <w:bookmarkStart w:id="2859" w:name="_Toc209529952"/>
      <w:r>
        <w:t>5.2</w:t>
      </w:r>
      <w:r>
        <w:tab/>
      </w:r>
      <w:proofErr w:type="spellStart"/>
      <w:r>
        <w:t>Nadrf_MLModelManagement</w:t>
      </w:r>
      <w:proofErr w:type="spellEnd"/>
      <w:r>
        <w:t xml:space="preserve"> Service API</w:t>
      </w:r>
      <w:bookmarkEnd w:id="2852"/>
      <w:bookmarkEnd w:id="2853"/>
      <w:bookmarkEnd w:id="2854"/>
      <w:bookmarkEnd w:id="2855"/>
      <w:bookmarkEnd w:id="2856"/>
      <w:bookmarkEnd w:id="2857"/>
      <w:bookmarkEnd w:id="2858"/>
      <w:bookmarkEnd w:id="2859"/>
    </w:p>
    <w:p w14:paraId="3D671463" w14:textId="77777777" w:rsidR="00356552" w:rsidRDefault="00356552" w:rsidP="00356552">
      <w:pPr>
        <w:pStyle w:val="Heading3"/>
      </w:pPr>
      <w:bookmarkStart w:id="2860" w:name="_Toc148535751"/>
      <w:bookmarkStart w:id="2861" w:name="_Toc162009251"/>
      <w:bookmarkStart w:id="2862" w:name="_Toc170161013"/>
      <w:bookmarkStart w:id="2863" w:name="_Toc175844060"/>
      <w:bookmarkStart w:id="2864" w:name="_Toc180485762"/>
      <w:bookmarkStart w:id="2865" w:name="_Toc185517893"/>
      <w:bookmarkStart w:id="2866" w:name="_Toc192875300"/>
      <w:bookmarkStart w:id="2867" w:name="_Toc209529953"/>
      <w:r>
        <w:t>5.2.1</w:t>
      </w:r>
      <w:r>
        <w:tab/>
        <w:t>Introduction</w:t>
      </w:r>
      <w:bookmarkEnd w:id="2860"/>
      <w:bookmarkEnd w:id="2861"/>
      <w:bookmarkEnd w:id="2862"/>
      <w:bookmarkEnd w:id="2863"/>
      <w:bookmarkEnd w:id="2864"/>
      <w:bookmarkEnd w:id="2865"/>
      <w:bookmarkEnd w:id="2866"/>
      <w:bookmarkEnd w:id="2867"/>
    </w:p>
    <w:p w14:paraId="36860171" w14:textId="77777777" w:rsidR="00356552" w:rsidRDefault="00356552" w:rsidP="00356552">
      <w:pPr>
        <w:rPr>
          <w:lang w:eastAsia="zh-CN"/>
        </w:rPr>
      </w:pPr>
      <w:r>
        <w:t xml:space="preserve">The </w:t>
      </w:r>
      <w:proofErr w:type="spellStart"/>
      <w:r>
        <w:t>Nadrf_MLModelManagement</w:t>
      </w:r>
      <w:proofErr w:type="spellEnd"/>
      <w:r>
        <w:t xml:space="preserve"> service shall use the </w:t>
      </w:r>
      <w:proofErr w:type="spellStart"/>
      <w:r>
        <w:t>Nadrf_MLModelManagement</w:t>
      </w:r>
      <w:proofErr w:type="spellEnd"/>
      <w:r>
        <w:t xml:space="preserve"> </w:t>
      </w:r>
      <w:r>
        <w:rPr>
          <w:lang w:eastAsia="zh-CN"/>
        </w:rPr>
        <w:t>API.</w:t>
      </w:r>
    </w:p>
    <w:p w14:paraId="4DF21FF8" w14:textId="77777777" w:rsidR="00356552" w:rsidRDefault="00356552" w:rsidP="00356552">
      <w:pPr>
        <w:rPr>
          <w:lang w:eastAsia="zh-CN"/>
        </w:rPr>
      </w:pPr>
      <w:r>
        <w:rPr>
          <w:lang w:eastAsia="zh-CN"/>
        </w:rPr>
        <w:t xml:space="preserve">The API URI of the </w:t>
      </w:r>
      <w:proofErr w:type="spellStart"/>
      <w:r>
        <w:t>Nadrf_MLModelManagement</w:t>
      </w:r>
      <w:proofErr w:type="spellEnd"/>
      <w:r>
        <w:t xml:space="preserve"> </w:t>
      </w:r>
      <w:r>
        <w:rPr>
          <w:lang w:eastAsia="zh-CN"/>
        </w:rPr>
        <w:t>API shall be:</w:t>
      </w:r>
    </w:p>
    <w:p w14:paraId="5CC157B7" w14:textId="77777777" w:rsidR="00356552" w:rsidRDefault="00356552" w:rsidP="00356552">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Pr>
          <w:bCs/>
        </w:rPr>
        <w:t>nadrf-</w:t>
      </w:r>
      <w:r>
        <w:t>mlmodelmanagement</w:t>
      </w:r>
      <w:proofErr w:type="spellEnd"/>
      <w:r>
        <w:t>".</w:t>
      </w:r>
    </w:p>
    <w:p w14:paraId="7977B330" w14:textId="77777777" w:rsidR="00356552" w:rsidRDefault="00356552" w:rsidP="00356552">
      <w:pPr>
        <w:pStyle w:val="B1"/>
      </w:pPr>
      <w:r>
        <w:t>-</w:t>
      </w:r>
      <w:r>
        <w:tab/>
        <w:t>The &lt;</w:t>
      </w:r>
      <w:proofErr w:type="spellStart"/>
      <w:r>
        <w:t>apiVersion</w:t>
      </w:r>
      <w:proofErr w:type="spellEnd"/>
      <w:r>
        <w:t>&gt; shall be "v1".</w:t>
      </w:r>
    </w:p>
    <w:p w14:paraId="002235CC" w14:textId="77777777" w:rsidR="00356552" w:rsidRDefault="00356552" w:rsidP="00356552">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B76823D" w14:textId="77777777" w:rsidR="00356552" w:rsidRDefault="00356552" w:rsidP="00356552">
      <w:pPr>
        <w:pStyle w:val="Heading3"/>
      </w:pPr>
      <w:bookmarkStart w:id="2868" w:name="_Toc148535752"/>
      <w:bookmarkStart w:id="2869" w:name="_Toc162009252"/>
      <w:bookmarkStart w:id="2870" w:name="_Toc170161014"/>
      <w:bookmarkStart w:id="2871" w:name="_Toc175844061"/>
      <w:bookmarkStart w:id="2872" w:name="_Toc180485763"/>
      <w:bookmarkStart w:id="2873" w:name="_Toc185517894"/>
      <w:bookmarkStart w:id="2874" w:name="_Toc192875301"/>
      <w:bookmarkStart w:id="2875" w:name="_Toc209529954"/>
      <w:r>
        <w:t>5.2.2</w:t>
      </w:r>
      <w:r>
        <w:tab/>
        <w:t>Usage of HTTP</w:t>
      </w:r>
      <w:bookmarkEnd w:id="2868"/>
      <w:bookmarkEnd w:id="2869"/>
      <w:bookmarkEnd w:id="2870"/>
      <w:bookmarkEnd w:id="2871"/>
      <w:bookmarkEnd w:id="2872"/>
      <w:bookmarkEnd w:id="2873"/>
      <w:bookmarkEnd w:id="2874"/>
      <w:bookmarkEnd w:id="2875"/>
    </w:p>
    <w:p w14:paraId="4C6F41AA" w14:textId="77777777" w:rsidR="00356552" w:rsidRDefault="00356552" w:rsidP="00356552">
      <w:pPr>
        <w:pStyle w:val="Heading4"/>
      </w:pPr>
      <w:bookmarkStart w:id="2876" w:name="_Toc148535753"/>
      <w:bookmarkStart w:id="2877" w:name="_Toc162009253"/>
      <w:bookmarkStart w:id="2878" w:name="_Toc170161015"/>
      <w:bookmarkStart w:id="2879" w:name="_Toc175844062"/>
      <w:bookmarkStart w:id="2880" w:name="_Toc180485764"/>
      <w:bookmarkStart w:id="2881" w:name="_Toc185517895"/>
      <w:bookmarkStart w:id="2882" w:name="_Toc192875302"/>
      <w:bookmarkStart w:id="2883" w:name="_Toc209529955"/>
      <w:r>
        <w:t>5.2.2.1</w:t>
      </w:r>
      <w:r>
        <w:tab/>
        <w:t>General</w:t>
      </w:r>
      <w:bookmarkEnd w:id="2876"/>
      <w:bookmarkEnd w:id="2877"/>
      <w:bookmarkEnd w:id="2878"/>
      <w:bookmarkEnd w:id="2879"/>
      <w:bookmarkEnd w:id="2880"/>
      <w:bookmarkEnd w:id="2881"/>
      <w:bookmarkEnd w:id="2882"/>
      <w:bookmarkEnd w:id="288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 xml:space="preserve">The </w:t>
      </w:r>
      <w:proofErr w:type="spellStart"/>
      <w:r>
        <w:t>OpenAPI</w:t>
      </w:r>
      <w:proofErr w:type="spellEnd"/>
      <w:r>
        <w:t xml:space="preserve"> [6] specification of HTTP messages and content bodies for the </w:t>
      </w:r>
      <w:proofErr w:type="spellStart"/>
      <w:r>
        <w:t>Nadrf_MLModelManagement</w:t>
      </w:r>
      <w:proofErr w:type="spellEnd"/>
      <w:r>
        <w:t xml:space="preserve"> API is contained in Annex A.</w:t>
      </w:r>
    </w:p>
    <w:p w14:paraId="16F1B43B" w14:textId="77777777" w:rsidR="00356552" w:rsidRDefault="00356552" w:rsidP="00356552">
      <w:pPr>
        <w:pStyle w:val="Heading4"/>
      </w:pPr>
      <w:bookmarkStart w:id="2884" w:name="_Toc148535754"/>
      <w:bookmarkStart w:id="2885" w:name="_Toc162009254"/>
      <w:bookmarkStart w:id="2886" w:name="_Toc170161016"/>
      <w:bookmarkStart w:id="2887" w:name="_Toc175844063"/>
      <w:bookmarkStart w:id="2888" w:name="_Toc180485765"/>
      <w:bookmarkStart w:id="2889" w:name="_Toc185517896"/>
      <w:bookmarkStart w:id="2890" w:name="_Toc192875303"/>
      <w:bookmarkStart w:id="2891" w:name="_Toc209529956"/>
      <w:r>
        <w:t>5.2.2.2</w:t>
      </w:r>
      <w:r>
        <w:tab/>
        <w:t>HTTP standard headers</w:t>
      </w:r>
      <w:bookmarkEnd w:id="2884"/>
      <w:bookmarkEnd w:id="2885"/>
      <w:bookmarkEnd w:id="2886"/>
      <w:bookmarkEnd w:id="2887"/>
      <w:bookmarkEnd w:id="2888"/>
      <w:bookmarkEnd w:id="2889"/>
      <w:bookmarkEnd w:id="2890"/>
      <w:bookmarkEnd w:id="2891"/>
    </w:p>
    <w:p w14:paraId="519C0AC8" w14:textId="77777777" w:rsidR="00356552" w:rsidRDefault="00356552" w:rsidP="00356552">
      <w:pPr>
        <w:pStyle w:val="Heading5"/>
        <w:rPr>
          <w:lang w:eastAsia="zh-CN"/>
        </w:rPr>
      </w:pPr>
      <w:bookmarkStart w:id="2892" w:name="_Toc148535755"/>
      <w:bookmarkStart w:id="2893" w:name="_Toc162009255"/>
      <w:bookmarkStart w:id="2894" w:name="_Toc170161017"/>
      <w:bookmarkStart w:id="2895" w:name="_Toc175844064"/>
      <w:bookmarkStart w:id="2896" w:name="_Toc180485766"/>
      <w:bookmarkStart w:id="2897" w:name="_Toc185517897"/>
      <w:bookmarkStart w:id="2898" w:name="_Toc192875304"/>
      <w:bookmarkStart w:id="2899" w:name="_Toc209529957"/>
      <w:r>
        <w:t>5.2.2.2.1</w:t>
      </w:r>
      <w:r>
        <w:rPr>
          <w:lang w:eastAsia="zh-CN"/>
        </w:rPr>
        <w:tab/>
        <w:t>General</w:t>
      </w:r>
      <w:bookmarkEnd w:id="2892"/>
      <w:bookmarkEnd w:id="2893"/>
      <w:bookmarkEnd w:id="2894"/>
      <w:bookmarkEnd w:id="2895"/>
      <w:bookmarkEnd w:id="2896"/>
      <w:bookmarkEnd w:id="2897"/>
      <w:bookmarkEnd w:id="2898"/>
      <w:bookmarkEnd w:id="289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2900" w:name="_Toc148535756"/>
      <w:bookmarkStart w:id="2901" w:name="_Toc162009256"/>
      <w:bookmarkStart w:id="2902" w:name="_Toc170161018"/>
      <w:bookmarkStart w:id="2903" w:name="_Toc175844065"/>
      <w:bookmarkStart w:id="2904" w:name="_Toc180485767"/>
      <w:bookmarkStart w:id="2905" w:name="_Toc185517898"/>
      <w:bookmarkStart w:id="2906" w:name="_Toc192875305"/>
      <w:bookmarkStart w:id="2907" w:name="_Toc209529958"/>
      <w:r>
        <w:lastRenderedPageBreak/>
        <w:t>5.2.2.2.2</w:t>
      </w:r>
      <w:r>
        <w:tab/>
        <w:t>Content type</w:t>
      </w:r>
      <w:bookmarkEnd w:id="2900"/>
      <w:bookmarkEnd w:id="2901"/>
      <w:bookmarkEnd w:id="2902"/>
      <w:bookmarkEnd w:id="2903"/>
      <w:bookmarkEnd w:id="2904"/>
      <w:bookmarkEnd w:id="2905"/>
      <w:bookmarkEnd w:id="2906"/>
      <w:bookmarkEnd w:id="290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0BA429B8" w14:textId="2A2D661B" w:rsidR="00D47096" w:rsidRDefault="00D47096" w:rsidP="00D47096">
      <w:bookmarkStart w:id="2908" w:name="_Toc148535757"/>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2E2277E9" w14:textId="77777777" w:rsidR="00356552" w:rsidRDefault="00356552" w:rsidP="00356552">
      <w:pPr>
        <w:pStyle w:val="Heading4"/>
      </w:pPr>
      <w:bookmarkStart w:id="2909" w:name="_Toc162009257"/>
      <w:bookmarkStart w:id="2910" w:name="_Toc170161019"/>
      <w:bookmarkStart w:id="2911" w:name="_Toc175844066"/>
      <w:bookmarkStart w:id="2912" w:name="_Toc180485768"/>
      <w:bookmarkStart w:id="2913" w:name="_Toc185517899"/>
      <w:bookmarkStart w:id="2914" w:name="_Toc192875306"/>
      <w:bookmarkStart w:id="2915" w:name="_Toc209529959"/>
      <w:r>
        <w:t>5.2.2.3</w:t>
      </w:r>
      <w:r>
        <w:tab/>
        <w:t>HTTP custom headers</w:t>
      </w:r>
      <w:bookmarkEnd w:id="2908"/>
      <w:bookmarkEnd w:id="2909"/>
      <w:bookmarkEnd w:id="2910"/>
      <w:bookmarkEnd w:id="2911"/>
      <w:bookmarkEnd w:id="2912"/>
      <w:bookmarkEnd w:id="2913"/>
      <w:bookmarkEnd w:id="2914"/>
      <w:bookmarkEnd w:id="2915"/>
    </w:p>
    <w:p w14:paraId="7BC994B7" w14:textId="4A92200F" w:rsidR="00371AC1" w:rsidRDefault="00371AC1" w:rsidP="00371AC1">
      <w:bookmarkStart w:id="2916" w:name="_Toc148535758"/>
      <w:bookmarkStart w:id="2917"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2918" w:name="_Toc170161020"/>
      <w:bookmarkStart w:id="2919" w:name="_Toc175844067"/>
      <w:bookmarkStart w:id="2920" w:name="_Toc180485769"/>
      <w:bookmarkStart w:id="2921" w:name="_Toc185517900"/>
      <w:bookmarkStart w:id="2922" w:name="_Toc192875307"/>
      <w:bookmarkStart w:id="2923" w:name="_Toc209529960"/>
      <w:r>
        <w:t>5.2.3</w:t>
      </w:r>
      <w:r>
        <w:tab/>
        <w:t>Resources</w:t>
      </w:r>
      <w:bookmarkEnd w:id="2916"/>
      <w:bookmarkEnd w:id="2917"/>
      <w:bookmarkEnd w:id="2918"/>
      <w:bookmarkEnd w:id="2919"/>
      <w:bookmarkEnd w:id="2920"/>
      <w:bookmarkEnd w:id="2921"/>
      <w:bookmarkEnd w:id="2922"/>
      <w:bookmarkEnd w:id="2923"/>
    </w:p>
    <w:p w14:paraId="7FAF89C0" w14:textId="77777777" w:rsidR="00356552" w:rsidRDefault="00356552" w:rsidP="00356552">
      <w:pPr>
        <w:pStyle w:val="Heading4"/>
      </w:pPr>
      <w:bookmarkStart w:id="2924" w:name="_Toc148535759"/>
      <w:bookmarkStart w:id="2925" w:name="_Toc162009259"/>
      <w:bookmarkStart w:id="2926" w:name="_Toc170161021"/>
      <w:bookmarkStart w:id="2927" w:name="_Toc175844068"/>
      <w:bookmarkStart w:id="2928" w:name="_Toc180485770"/>
      <w:bookmarkStart w:id="2929" w:name="_Toc185517901"/>
      <w:bookmarkStart w:id="2930" w:name="_Toc192875308"/>
      <w:bookmarkStart w:id="2931" w:name="_Toc209529961"/>
      <w:r>
        <w:t>5.2.3.1</w:t>
      </w:r>
      <w:r>
        <w:tab/>
        <w:t>Overview</w:t>
      </w:r>
      <w:bookmarkEnd w:id="2924"/>
      <w:bookmarkEnd w:id="2925"/>
      <w:bookmarkEnd w:id="2926"/>
      <w:bookmarkEnd w:id="2927"/>
      <w:bookmarkEnd w:id="2928"/>
      <w:bookmarkEnd w:id="2929"/>
      <w:bookmarkEnd w:id="2930"/>
      <w:bookmarkEnd w:id="2931"/>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 xml:space="preserve">Figure 5.2.3.1-1 depicts the resource URIs structure for the </w:t>
      </w:r>
      <w:proofErr w:type="spellStart"/>
      <w:r>
        <w:t>Nadrf_MLModelManagement</w:t>
      </w:r>
      <w:proofErr w:type="spellEnd"/>
      <w:r>
        <w:t xml:space="preserve">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6pt;mso-width-percent:0;mso-height-percent:0;mso-width-percent:0;mso-height-percent:0" o:ole="">
            <v:imagedata r:id="rId54" o:title=""/>
          </v:shape>
          <o:OLEObject Type="Embed" ProgID="Visio.Drawing.15" ShapeID="_x0000_i1047" DrawAspect="Content" ObjectID="_1820237074" r:id="rId55"/>
        </w:object>
      </w:r>
    </w:p>
    <w:p w14:paraId="5D86ADAA" w14:textId="77777777" w:rsidR="00371AC1" w:rsidRDefault="00371AC1" w:rsidP="00371AC1">
      <w:pPr>
        <w:pStyle w:val="TF"/>
      </w:pPr>
      <w:r>
        <w:t xml:space="preserve">Figure 5.2.3.1-1: Resource URI structure of the </w:t>
      </w:r>
      <w:proofErr w:type="spellStart"/>
      <w:r>
        <w:t>Nadrf_MLModelManagement</w:t>
      </w:r>
      <w:proofErr w:type="spellEnd"/>
      <w:r>
        <w:t xml:space="preserve">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w:t>
            </w:r>
            <w:proofErr w:type="spellStart"/>
            <w:r>
              <w:t>mlmodel</w:t>
            </w:r>
            <w:proofErr w:type="spellEnd"/>
            <w:r>
              <w:t>-store-records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w:t>
            </w:r>
            <w:proofErr w:type="spellStart"/>
            <w:r>
              <w:t>mlmodel</w:t>
            </w:r>
            <w:proofErr w:type="spellEnd"/>
            <w:r>
              <w:t>-store-records/{</w:t>
            </w:r>
            <w:proofErr w:type="spellStart"/>
            <w:r>
              <w:t>storeTransId</w:t>
            </w:r>
            <w:proofErr w:type="spellEnd"/>
            <w:r>
              <w:t>}</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w:t>
            </w:r>
            <w:proofErr w:type="spellStart"/>
            <w:r>
              <w:t>storeTransId</w:t>
            </w:r>
            <w:proofErr w:type="spellEnd"/>
            <w:r>
              <w:t>}.</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w:t>
            </w:r>
            <w:proofErr w:type="spellStart"/>
            <w:r>
              <w:t>storeTransId</w:t>
            </w:r>
            <w:proofErr w:type="spellEnd"/>
            <w:r>
              <w:t>}.</w:t>
            </w:r>
          </w:p>
        </w:tc>
      </w:tr>
    </w:tbl>
    <w:p w14:paraId="204F455A" w14:textId="77777777" w:rsidR="00356552" w:rsidRDefault="00356552" w:rsidP="00356552"/>
    <w:p w14:paraId="1C2459C0" w14:textId="77777777" w:rsidR="00356552" w:rsidRDefault="00356552" w:rsidP="00356552">
      <w:pPr>
        <w:pStyle w:val="Heading4"/>
      </w:pPr>
      <w:bookmarkStart w:id="2932" w:name="_Toc148535760"/>
      <w:bookmarkStart w:id="2933" w:name="_Toc162009260"/>
      <w:bookmarkStart w:id="2934" w:name="_Toc170161022"/>
      <w:bookmarkStart w:id="2935" w:name="_Toc175844069"/>
      <w:bookmarkStart w:id="2936" w:name="_Toc180485771"/>
      <w:bookmarkStart w:id="2937" w:name="_Toc185517902"/>
      <w:bookmarkStart w:id="2938" w:name="_Toc192875309"/>
      <w:bookmarkStart w:id="2939" w:name="_Toc209529962"/>
      <w:r>
        <w:lastRenderedPageBreak/>
        <w:t>5.2.3.2</w:t>
      </w:r>
      <w:r>
        <w:tab/>
        <w:t>Resource: ADRF ML Model Store Records</w:t>
      </w:r>
      <w:bookmarkEnd w:id="2932"/>
      <w:bookmarkEnd w:id="2933"/>
      <w:bookmarkEnd w:id="2934"/>
      <w:bookmarkEnd w:id="2935"/>
      <w:bookmarkEnd w:id="2936"/>
      <w:bookmarkEnd w:id="2937"/>
      <w:bookmarkEnd w:id="2938"/>
      <w:bookmarkEnd w:id="2939"/>
    </w:p>
    <w:p w14:paraId="3993DC3D" w14:textId="77777777" w:rsidR="00356552" w:rsidRDefault="00356552" w:rsidP="00356552">
      <w:pPr>
        <w:pStyle w:val="Heading5"/>
      </w:pPr>
      <w:bookmarkStart w:id="2940" w:name="_Toc148535761"/>
      <w:bookmarkStart w:id="2941" w:name="_Toc162009261"/>
      <w:bookmarkStart w:id="2942" w:name="_Toc170161023"/>
      <w:bookmarkStart w:id="2943" w:name="_Toc175844070"/>
      <w:bookmarkStart w:id="2944" w:name="_Toc180485772"/>
      <w:bookmarkStart w:id="2945" w:name="_Toc185517903"/>
      <w:bookmarkStart w:id="2946" w:name="_Toc192875310"/>
      <w:bookmarkStart w:id="2947" w:name="_Toc209529963"/>
      <w:r>
        <w:t>5.2.3.2.1</w:t>
      </w:r>
      <w:r>
        <w:tab/>
        <w:t>Description</w:t>
      </w:r>
      <w:bookmarkEnd w:id="2940"/>
      <w:bookmarkEnd w:id="2941"/>
      <w:bookmarkEnd w:id="2942"/>
      <w:bookmarkEnd w:id="2943"/>
      <w:bookmarkEnd w:id="2944"/>
      <w:bookmarkEnd w:id="2945"/>
      <w:bookmarkEnd w:id="2946"/>
      <w:bookmarkEnd w:id="2947"/>
    </w:p>
    <w:p w14:paraId="7874E08E" w14:textId="77777777" w:rsidR="00356552" w:rsidRDefault="00356552" w:rsidP="00356552">
      <w:r>
        <w:t xml:space="preserve">The ADRF ML Model Store Records resource represents all ML model storage records to the </w:t>
      </w:r>
      <w:proofErr w:type="spellStart"/>
      <w:r>
        <w:t>Nadrf_MLModelManagement</w:t>
      </w:r>
      <w:proofErr w:type="spellEnd"/>
      <w:r>
        <w:t xml:space="preserve">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2948" w:name="_Toc148535762"/>
      <w:bookmarkStart w:id="2949" w:name="_Toc162009262"/>
      <w:bookmarkStart w:id="2950" w:name="_Toc170161024"/>
      <w:bookmarkStart w:id="2951" w:name="_Toc175844071"/>
      <w:bookmarkStart w:id="2952" w:name="_Toc180485773"/>
      <w:bookmarkStart w:id="2953" w:name="_Toc185517904"/>
      <w:bookmarkStart w:id="2954" w:name="_Toc192875311"/>
      <w:bookmarkStart w:id="2955" w:name="_Toc209529964"/>
      <w:r>
        <w:t>5.2.3.2.2</w:t>
      </w:r>
      <w:r>
        <w:tab/>
        <w:t>Resource Definition</w:t>
      </w:r>
      <w:bookmarkEnd w:id="2948"/>
      <w:bookmarkEnd w:id="2949"/>
      <w:bookmarkEnd w:id="2950"/>
      <w:bookmarkEnd w:id="2951"/>
      <w:bookmarkEnd w:id="2952"/>
      <w:bookmarkEnd w:id="2953"/>
      <w:bookmarkEnd w:id="2954"/>
      <w:bookmarkEnd w:id="2955"/>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w:t>
      </w:r>
      <w:proofErr w:type="spellStart"/>
      <w:r>
        <w:t>apiVersion</w:t>
      </w:r>
      <w:proofErr w:type="spellEnd"/>
      <w:r>
        <w:t>&gt;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2956" w:name="_Toc148535763"/>
      <w:bookmarkStart w:id="2957" w:name="_Toc162009263"/>
      <w:bookmarkStart w:id="2958" w:name="_Toc170161025"/>
      <w:bookmarkStart w:id="2959" w:name="_Toc175844072"/>
      <w:bookmarkStart w:id="2960" w:name="_Toc180485774"/>
      <w:bookmarkStart w:id="2961" w:name="_Toc185517905"/>
      <w:bookmarkStart w:id="2962" w:name="_Toc192875312"/>
      <w:bookmarkStart w:id="2963" w:name="_Toc209529965"/>
      <w:r>
        <w:t>5.2.3.2.3</w:t>
      </w:r>
      <w:r>
        <w:tab/>
        <w:t>Resource Standard Methods</w:t>
      </w:r>
      <w:bookmarkEnd w:id="2956"/>
      <w:bookmarkEnd w:id="2957"/>
      <w:bookmarkEnd w:id="2958"/>
      <w:bookmarkEnd w:id="2959"/>
      <w:bookmarkEnd w:id="2960"/>
      <w:bookmarkEnd w:id="2961"/>
      <w:bookmarkEnd w:id="2962"/>
      <w:bookmarkEnd w:id="2963"/>
    </w:p>
    <w:p w14:paraId="0D66DB0F" w14:textId="77777777" w:rsidR="00356552" w:rsidRDefault="00356552" w:rsidP="00356552">
      <w:pPr>
        <w:pStyle w:val="Heading6"/>
      </w:pPr>
      <w:bookmarkStart w:id="2964" w:name="_Toc148535764"/>
      <w:bookmarkStart w:id="2965" w:name="_Toc162009264"/>
      <w:bookmarkStart w:id="2966" w:name="_Toc170161026"/>
      <w:bookmarkStart w:id="2967" w:name="_Toc175844073"/>
      <w:bookmarkStart w:id="2968" w:name="_Toc180485775"/>
      <w:bookmarkStart w:id="2969" w:name="_Toc185517906"/>
      <w:bookmarkStart w:id="2970" w:name="_Toc192875313"/>
      <w:bookmarkStart w:id="2971" w:name="_Toc209529966"/>
      <w:r>
        <w:t>5.2.3.2.3.1</w:t>
      </w:r>
      <w:r>
        <w:tab/>
        <w:t>POST</w:t>
      </w:r>
      <w:bookmarkEnd w:id="2964"/>
      <w:bookmarkEnd w:id="2965"/>
      <w:bookmarkEnd w:id="2966"/>
      <w:bookmarkEnd w:id="2967"/>
      <w:bookmarkEnd w:id="2968"/>
      <w:bookmarkEnd w:id="2969"/>
      <w:bookmarkEnd w:id="2970"/>
      <w:bookmarkEnd w:id="297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proofErr w:type="spellStart"/>
            <w:r>
              <w:t>NadrfMLModelStoreRecord</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972" w:name="_Toc148535765"/>
      <w:bookmarkStart w:id="2973"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proofErr w:type="spellStart"/>
            <w:r w:rsidRPr="00A707BD">
              <w:rPr>
                <w:rFonts w:ascii="Arial" w:hAnsi="Arial"/>
                <w:sz w:val="18"/>
              </w:rP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proofErr w:type="spellStart"/>
            <w:r w:rsidRPr="00B073FC">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proofErr w:type="spellStart"/>
            <w:r w:rsidRPr="00B073FC">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Heading6"/>
      </w:pPr>
      <w:bookmarkStart w:id="2974" w:name="_Toc170161027"/>
      <w:bookmarkStart w:id="2975" w:name="_Toc175844074"/>
      <w:bookmarkStart w:id="2976" w:name="_Toc180485776"/>
      <w:bookmarkStart w:id="2977" w:name="_Toc185517907"/>
      <w:bookmarkStart w:id="2978" w:name="_Toc192875314"/>
      <w:bookmarkStart w:id="2979" w:name="_Toc209529967"/>
      <w:r>
        <w:t>5.2.3.2.3.2</w:t>
      </w:r>
      <w:r>
        <w:tab/>
        <w:t>GET</w:t>
      </w:r>
      <w:bookmarkEnd w:id="2972"/>
      <w:bookmarkEnd w:id="2973"/>
      <w:bookmarkEnd w:id="2974"/>
      <w:bookmarkEnd w:id="2975"/>
      <w:bookmarkEnd w:id="2976"/>
      <w:bookmarkEnd w:id="2977"/>
      <w:bookmarkEnd w:id="2978"/>
      <w:bookmarkEnd w:id="2979"/>
    </w:p>
    <w:p w14:paraId="4FEDE52B" w14:textId="77777777" w:rsidR="00D4025D" w:rsidRDefault="00D4025D" w:rsidP="00D4025D">
      <w:bookmarkStart w:id="2980" w:name="_Toc148535766"/>
      <w:bookmarkStart w:id="2981"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ＭＳ 明朝"/>
        </w:rPr>
      </w:pPr>
      <w:r>
        <w:rPr>
          <w:rFonts w:eastAsia="ＭＳ 明朝"/>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SimSun"/>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w:t>
            </w:r>
            <w:proofErr w:type="spellStart"/>
            <w:r>
              <w:t>Uinteger</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proofErr w:type="spellStart"/>
            <w:r>
              <w:t>SupportedFeatures</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ＭＳ 明朝"/>
        </w:rPr>
      </w:pPr>
      <w:r>
        <w:rPr>
          <w:rFonts w:eastAsia="ＭＳ 明朝"/>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ＭＳ 明朝"/>
        </w:rPr>
      </w:pPr>
      <w:r>
        <w:rPr>
          <w:rFonts w:eastAsia="ＭＳ 明朝"/>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proofErr w:type="spellStart"/>
            <w:r>
              <w:t>NadrfMLModelStoreRecord</w:t>
            </w:r>
            <w:proofErr w:type="spellEnd"/>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proofErr w:type="spellStart"/>
            <w:r>
              <w:t>RedirectResponse</w:t>
            </w:r>
            <w:proofErr w:type="spellEnd"/>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proofErr w:type="spellStart"/>
            <w:r>
              <w:t>RedirectResponse</w:t>
            </w:r>
            <w:proofErr w:type="spellEnd"/>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proofErr w:type="spellStart"/>
            <w:r>
              <w:t>ProblemDetails</w:t>
            </w:r>
            <w:proofErr w:type="spellEnd"/>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 xml:space="preserve">The </w:t>
            </w:r>
            <w:proofErr w:type="spellStart"/>
            <w:r>
              <w:t>RedirectResponse</w:t>
            </w:r>
            <w:proofErr w:type="spellEnd"/>
            <w:r>
              <w:t xml:space="preserv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ＭＳ 明朝"/>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ＭＳ 明朝"/>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2982" w:name="_Toc170161028"/>
      <w:bookmarkStart w:id="2983" w:name="_Toc175844075"/>
      <w:bookmarkStart w:id="2984" w:name="_Toc180485777"/>
      <w:bookmarkStart w:id="2985" w:name="_Toc185517908"/>
      <w:bookmarkStart w:id="2986" w:name="_Toc192875315"/>
      <w:bookmarkStart w:id="2987" w:name="_Toc209529968"/>
      <w:r>
        <w:t>5.2.3.2.4</w:t>
      </w:r>
      <w:r>
        <w:tab/>
        <w:t>Resource Custom Operations</w:t>
      </w:r>
      <w:bookmarkEnd w:id="2980"/>
      <w:bookmarkEnd w:id="2981"/>
      <w:bookmarkEnd w:id="2982"/>
      <w:bookmarkEnd w:id="2983"/>
      <w:bookmarkEnd w:id="2984"/>
      <w:bookmarkEnd w:id="2985"/>
      <w:bookmarkEnd w:id="2986"/>
      <w:bookmarkEnd w:id="2987"/>
    </w:p>
    <w:p w14:paraId="45A2F56A" w14:textId="77777777" w:rsidR="00356552" w:rsidRDefault="00356552" w:rsidP="00356552">
      <w:r>
        <w:t>None.</w:t>
      </w:r>
    </w:p>
    <w:p w14:paraId="17ADBBA0" w14:textId="77777777" w:rsidR="00356552" w:rsidRDefault="00356552" w:rsidP="00356552">
      <w:pPr>
        <w:pStyle w:val="Heading4"/>
      </w:pPr>
      <w:bookmarkStart w:id="2988" w:name="_Toc148535767"/>
      <w:bookmarkStart w:id="2989" w:name="_Toc162009267"/>
      <w:bookmarkStart w:id="2990" w:name="_Toc170161029"/>
      <w:bookmarkStart w:id="2991" w:name="_Toc175844076"/>
      <w:bookmarkStart w:id="2992" w:name="_Toc180485778"/>
      <w:bookmarkStart w:id="2993" w:name="_Toc185517909"/>
      <w:bookmarkStart w:id="2994" w:name="_Toc192875316"/>
      <w:bookmarkStart w:id="2995" w:name="_Toc209529969"/>
      <w:r>
        <w:t>5.2.3.3</w:t>
      </w:r>
      <w:r>
        <w:tab/>
        <w:t>Resource: Individual ADRF ML Model Store Record</w:t>
      </w:r>
      <w:bookmarkEnd w:id="2988"/>
      <w:bookmarkEnd w:id="2989"/>
      <w:bookmarkEnd w:id="2990"/>
      <w:bookmarkEnd w:id="2991"/>
      <w:bookmarkEnd w:id="2992"/>
      <w:bookmarkEnd w:id="2993"/>
      <w:bookmarkEnd w:id="2994"/>
      <w:bookmarkEnd w:id="2995"/>
    </w:p>
    <w:p w14:paraId="7F03B3FA" w14:textId="77777777" w:rsidR="00356552" w:rsidRDefault="00356552" w:rsidP="00356552">
      <w:pPr>
        <w:pStyle w:val="Heading5"/>
      </w:pPr>
      <w:bookmarkStart w:id="2996" w:name="_Toc148535768"/>
      <w:bookmarkStart w:id="2997" w:name="_Toc162009268"/>
      <w:bookmarkStart w:id="2998" w:name="_Toc170161030"/>
      <w:bookmarkStart w:id="2999" w:name="_Toc175844077"/>
      <w:bookmarkStart w:id="3000" w:name="_Toc180485779"/>
      <w:bookmarkStart w:id="3001" w:name="_Toc185517910"/>
      <w:bookmarkStart w:id="3002" w:name="_Toc192875317"/>
      <w:bookmarkStart w:id="3003" w:name="_Toc209529970"/>
      <w:r>
        <w:t>5.2.3.3.1</w:t>
      </w:r>
      <w:r>
        <w:tab/>
        <w:t>Description</w:t>
      </w:r>
      <w:bookmarkEnd w:id="2996"/>
      <w:bookmarkEnd w:id="2997"/>
      <w:bookmarkEnd w:id="2998"/>
      <w:bookmarkEnd w:id="2999"/>
      <w:bookmarkEnd w:id="3000"/>
      <w:bookmarkEnd w:id="3001"/>
      <w:bookmarkEnd w:id="3002"/>
      <w:bookmarkEnd w:id="3003"/>
    </w:p>
    <w:p w14:paraId="4C1C6944" w14:textId="77777777" w:rsidR="00356552" w:rsidRDefault="00356552" w:rsidP="00356552">
      <w:r>
        <w:t xml:space="preserve">The Individual ADRF ML Model Store Record resource represents ML model(s) stored via the </w:t>
      </w:r>
      <w:proofErr w:type="spellStart"/>
      <w:r>
        <w:rPr>
          <w:lang w:eastAsia="ja-JP"/>
        </w:rPr>
        <w:t>Nadrf_MLModelManagement_StorageRequest</w:t>
      </w:r>
      <w:proofErr w:type="spellEnd"/>
      <w:r>
        <w:rPr>
          <w:lang w:eastAsia="ja-JP"/>
        </w:rPr>
        <w:t xml:space="preserve"> in ADRF</w:t>
      </w:r>
      <w:r>
        <w:t>.</w:t>
      </w:r>
    </w:p>
    <w:p w14:paraId="78FF41D2" w14:textId="77777777" w:rsidR="00356552" w:rsidRDefault="00356552" w:rsidP="00356552">
      <w:pPr>
        <w:pStyle w:val="Heading5"/>
      </w:pPr>
      <w:bookmarkStart w:id="3004" w:name="_Toc148535769"/>
      <w:bookmarkStart w:id="3005" w:name="_Toc162009269"/>
      <w:bookmarkStart w:id="3006" w:name="_Toc170161031"/>
      <w:bookmarkStart w:id="3007" w:name="_Toc175844078"/>
      <w:bookmarkStart w:id="3008" w:name="_Toc180485780"/>
      <w:bookmarkStart w:id="3009" w:name="_Toc185517911"/>
      <w:bookmarkStart w:id="3010" w:name="_Toc192875318"/>
      <w:bookmarkStart w:id="3011" w:name="_Toc209529971"/>
      <w:r>
        <w:t>5.2.3.3.2</w:t>
      </w:r>
      <w:r>
        <w:tab/>
        <w:t>Resource Definition</w:t>
      </w:r>
      <w:bookmarkEnd w:id="3004"/>
      <w:bookmarkEnd w:id="3005"/>
      <w:bookmarkEnd w:id="3006"/>
      <w:bookmarkEnd w:id="3007"/>
      <w:bookmarkEnd w:id="3008"/>
      <w:bookmarkEnd w:id="3009"/>
      <w:bookmarkEnd w:id="3010"/>
      <w:bookmarkEnd w:id="3011"/>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w:t>
      </w:r>
      <w:proofErr w:type="spellStart"/>
      <w:r>
        <w:t>apiVersion</w:t>
      </w:r>
      <w:proofErr w:type="spellEnd"/>
      <w:r>
        <w:t>&gt;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3012" w:name="_Toc148535770"/>
      <w:bookmarkStart w:id="3013" w:name="_Toc162009270"/>
      <w:bookmarkStart w:id="3014" w:name="_Toc170161032"/>
      <w:bookmarkStart w:id="3015" w:name="_Toc175844079"/>
      <w:bookmarkStart w:id="3016" w:name="_Toc180485781"/>
      <w:bookmarkStart w:id="3017" w:name="_Toc185517912"/>
      <w:bookmarkStart w:id="3018" w:name="_Toc192875319"/>
      <w:bookmarkStart w:id="3019" w:name="_Toc209529972"/>
      <w:r>
        <w:t>5.2.3.3.3</w:t>
      </w:r>
      <w:r>
        <w:tab/>
        <w:t>Resource Standard Methods</w:t>
      </w:r>
      <w:bookmarkEnd w:id="3012"/>
      <w:bookmarkEnd w:id="3013"/>
      <w:bookmarkEnd w:id="3014"/>
      <w:bookmarkEnd w:id="3015"/>
      <w:bookmarkEnd w:id="3016"/>
      <w:bookmarkEnd w:id="3017"/>
      <w:bookmarkEnd w:id="3018"/>
      <w:bookmarkEnd w:id="3019"/>
    </w:p>
    <w:p w14:paraId="4A8E217A" w14:textId="77777777" w:rsidR="00356552" w:rsidRDefault="00356552" w:rsidP="00356552">
      <w:pPr>
        <w:pStyle w:val="Heading6"/>
      </w:pPr>
      <w:bookmarkStart w:id="3020" w:name="_Toc148535771"/>
      <w:bookmarkStart w:id="3021" w:name="_Toc162009271"/>
      <w:bookmarkStart w:id="3022" w:name="_Toc170161033"/>
      <w:bookmarkStart w:id="3023" w:name="_Toc175844080"/>
      <w:bookmarkStart w:id="3024" w:name="_Toc180485782"/>
      <w:bookmarkStart w:id="3025" w:name="_Toc185517913"/>
      <w:bookmarkStart w:id="3026" w:name="_Toc192875320"/>
      <w:bookmarkStart w:id="3027" w:name="_Toc209529973"/>
      <w:r>
        <w:t>5.2.3.3.3.1</w:t>
      </w:r>
      <w:r>
        <w:tab/>
        <w:t>DELETE</w:t>
      </w:r>
      <w:bookmarkEnd w:id="3020"/>
      <w:bookmarkEnd w:id="3021"/>
      <w:bookmarkEnd w:id="3022"/>
      <w:bookmarkEnd w:id="3023"/>
      <w:bookmarkEnd w:id="3024"/>
      <w:bookmarkEnd w:id="3025"/>
      <w:bookmarkEnd w:id="3026"/>
      <w:bookmarkEnd w:id="302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w:t>
            </w:r>
            <w:proofErr w:type="spellStart"/>
            <w:r w:rsidRPr="00042304">
              <w:rPr>
                <w:rFonts w:ascii="Arial" w:hAnsi="Arial"/>
                <w:sz w:val="18"/>
              </w:rPr>
              <w:t>MLModelDelResult</w:t>
            </w:r>
            <w:proofErr w:type="spellEnd"/>
            <w:r w:rsidRPr="00042304">
              <w:rPr>
                <w:rFonts w:ascii="Arial" w:hAnsi="Arial"/>
                <w:sz w:val="18"/>
              </w:rPr>
              <w: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proofErr w:type="spellStart"/>
            <w:r w:rsidRPr="00042304">
              <w:rPr>
                <w:rFonts w:ascii="Arial"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proofErr w:type="spellStart"/>
            <w:r w:rsidRPr="00042304">
              <w:rPr>
                <w:rFonts w:ascii="Arial"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proofErr w:type="spellStart"/>
            <w:r w:rsidRPr="00B073FC">
              <w:t>ProblemDetails</w:t>
            </w:r>
            <w:proofErr w:type="spellEnd"/>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proofErr w:type="spellStart"/>
            <w:r w:rsidRPr="00B073FC">
              <w:t>ProblemDetails</w:t>
            </w:r>
            <w:proofErr w:type="spellEnd"/>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 xml:space="preserve">The </w:t>
            </w:r>
            <w:proofErr w:type="spellStart"/>
            <w:r w:rsidRPr="00042304">
              <w:rPr>
                <w:rFonts w:ascii="Arial" w:hAnsi="Arial"/>
                <w:sz w:val="18"/>
              </w:rPr>
              <w:t>RedirectResponse</w:t>
            </w:r>
            <w:proofErr w:type="spellEnd"/>
            <w:r w:rsidRPr="00042304">
              <w:rPr>
                <w:rFonts w:ascii="Arial" w:hAnsi="Arial"/>
                <w:sz w:val="18"/>
              </w:rPr>
              <w:t xml:space="preserv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Heading6"/>
      </w:pPr>
      <w:bookmarkStart w:id="3028" w:name="_Toc170161034"/>
      <w:bookmarkStart w:id="3029" w:name="_Toc175844081"/>
      <w:bookmarkStart w:id="3030" w:name="_Toc180485783"/>
      <w:bookmarkStart w:id="3031" w:name="_Toc185517914"/>
      <w:bookmarkStart w:id="3032" w:name="_Toc192875321"/>
      <w:bookmarkStart w:id="3033" w:name="_Toc209529974"/>
      <w:bookmarkStart w:id="3034" w:name="_Toc148535772"/>
      <w:bookmarkStart w:id="3035" w:name="_Toc162009272"/>
      <w:bookmarkStart w:id="3036" w:name="_Toc170161035"/>
      <w:r>
        <w:t>5.2.3.3.3.2</w:t>
      </w:r>
      <w:r>
        <w:tab/>
      </w:r>
      <w:r>
        <w:rPr>
          <w:lang w:eastAsia="zh-CN"/>
        </w:rPr>
        <w:t>PUT</w:t>
      </w:r>
      <w:bookmarkEnd w:id="3028"/>
      <w:bookmarkEnd w:id="3029"/>
      <w:bookmarkEnd w:id="3030"/>
      <w:bookmarkEnd w:id="3031"/>
      <w:bookmarkEnd w:id="3032"/>
      <w:bookmarkEnd w:id="3033"/>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proofErr w:type="spellStart"/>
            <w:r>
              <w:t>NadrfMLModelStoreRecord</w:t>
            </w:r>
            <w:proofErr w:type="spellEnd"/>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proofErr w:type="spellStart"/>
            <w:r>
              <w:rPr>
                <w:rFonts w:ascii="Arial" w:hAnsi="Arial"/>
                <w:sz w:val="18"/>
              </w:rP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proofErr w:type="spellStart"/>
            <w:r>
              <w:rPr>
                <w:rFonts w:ascii="Arial" w:hAnsi="Arial"/>
                <w:sz w:val="18"/>
              </w:rP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proofErr w:type="spellStart"/>
            <w:r>
              <w:rPr>
                <w:rFonts w:ascii="Arial" w:hAnsi="Arial"/>
                <w:sz w:val="18"/>
              </w:rP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3037" w:name="_Toc175844082"/>
      <w:bookmarkStart w:id="3038" w:name="_Toc180485784"/>
      <w:bookmarkStart w:id="3039" w:name="_Toc185517915"/>
      <w:bookmarkStart w:id="3040" w:name="_Toc192875322"/>
      <w:bookmarkStart w:id="3041" w:name="_Toc209529975"/>
      <w:r>
        <w:lastRenderedPageBreak/>
        <w:t>5.2.3.3.4</w:t>
      </w:r>
      <w:r>
        <w:tab/>
        <w:t>Resource Custom Operations</w:t>
      </w:r>
      <w:bookmarkEnd w:id="3034"/>
      <w:bookmarkEnd w:id="3035"/>
      <w:bookmarkEnd w:id="3036"/>
      <w:bookmarkEnd w:id="3037"/>
      <w:bookmarkEnd w:id="3038"/>
      <w:bookmarkEnd w:id="3039"/>
      <w:bookmarkEnd w:id="3040"/>
      <w:bookmarkEnd w:id="3041"/>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3042" w:name="_Toc148535773"/>
      <w:bookmarkStart w:id="3043" w:name="_Toc162009273"/>
      <w:bookmarkStart w:id="3044" w:name="_Toc170161036"/>
      <w:bookmarkStart w:id="3045" w:name="_Toc175844083"/>
      <w:bookmarkStart w:id="3046" w:name="_Toc180485785"/>
      <w:bookmarkStart w:id="3047" w:name="_Toc185517916"/>
      <w:bookmarkStart w:id="3048" w:name="_Toc192875323"/>
      <w:bookmarkStart w:id="3049" w:name="_Toc209529976"/>
      <w:r>
        <w:t>5.2.4</w:t>
      </w:r>
      <w:r>
        <w:tab/>
        <w:t>Custom Operations without associated resources</w:t>
      </w:r>
      <w:bookmarkEnd w:id="3042"/>
      <w:bookmarkEnd w:id="3043"/>
      <w:bookmarkEnd w:id="3044"/>
      <w:bookmarkEnd w:id="3045"/>
      <w:bookmarkEnd w:id="3046"/>
      <w:bookmarkEnd w:id="3047"/>
      <w:bookmarkEnd w:id="3048"/>
      <w:bookmarkEnd w:id="3049"/>
    </w:p>
    <w:p w14:paraId="309064D3" w14:textId="77777777" w:rsidR="00356552" w:rsidRDefault="00356552" w:rsidP="00356552">
      <w:pPr>
        <w:pStyle w:val="Heading4"/>
      </w:pPr>
      <w:bookmarkStart w:id="3050" w:name="_Toc148535774"/>
      <w:bookmarkStart w:id="3051" w:name="_Toc162009274"/>
      <w:bookmarkStart w:id="3052" w:name="_Toc170161037"/>
      <w:bookmarkStart w:id="3053" w:name="_Toc175844084"/>
      <w:bookmarkStart w:id="3054" w:name="_Toc180485786"/>
      <w:bookmarkStart w:id="3055" w:name="_Toc185517917"/>
      <w:bookmarkStart w:id="3056" w:name="_Toc192875324"/>
      <w:bookmarkStart w:id="3057" w:name="_Toc209529977"/>
      <w:r>
        <w:t>5.2.4.1</w:t>
      </w:r>
      <w:r>
        <w:tab/>
        <w:t>Overview</w:t>
      </w:r>
      <w:bookmarkEnd w:id="3050"/>
      <w:bookmarkEnd w:id="3051"/>
      <w:bookmarkEnd w:id="3052"/>
      <w:bookmarkEnd w:id="3053"/>
      <w:bookmarkEnd w:id="3054"/>
      <w:bookmarkEnd w:id="3055"/>
      <w:bookmarkEnd w:id="3056"/>
      <w:bookmarkEnd w:id="3057"/>
    </w:p>
    <w:p w14:paraId="2E78D1BD" w14:textId="77777777" w:rsidR="00356552" w:rsidRDefault="00356552" w:rsidP="00356552">
      <w:pPr>
        <w:rPr>
          <w:color w:val="000000"/>
          <w:lang w:eastAsia="zh-CN"/>
        </w:rPr>
      </w:pPr>
      <w:r>
        <w:rPr>
          <w:lang w:eastAsia="zh-CN"/>
        </w:rPr>
        <w:t xml:space="preserve">The structure of the custom operation URIs of the </w:t>
      </w:r>
      <w:proofErr w:type="spellStart"/>
      <w:r>
        <w:rPr>
          <w:lang w:eastAsia="zh-CN"/>
        </w:rPr>
        <w:t>Nadrf_MLModelManagement</w:t>
      </w:r>
      <w:proofErr w:type="spellEnd"/>
      <w:r>
        <w:rPr>
          <w:lang w:eastAsia="zh-CN"/>
        </w:rPr>
        <w:t xml:space="preserve">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3.3pt;height:87.9pt;mso-width-percent:0;mso-height-percent:0;mso-width-percent:0;mso-height-percent:0" o:ole="">
            <v:imagedata r:id="rId56" o:title="" cropbottom="7081f" cropright="4734f"/>
          </v:shape>
          <o:OLEObject Type="Embed" ProgID="Visio.Drawing.15" ShapeID="_x0000_i1048" DrawAspect="Content" ObjectID="_1820237075"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w:t>
      </w:r>
      <w:proofErr w:type="spellStart"/>
      <w:r>
        <w:t>N</w:t>
      </w:r>
      <w:r>
        <w:rPr>
          <w:lang w:eastAsia="zh-CN"/>
        </w:rPr>
        <w:t>adrf_MLModelManagement</w:t>
      </w:r>
      <w:proofErr w:type="spellEnd"/>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3058" w:name="_Toc148535775"/>
      <w:bookmarkStart w:id="3059" w:name="_Toc162009275"/>
      <w:bookmarkStart w:id="3060" w:name="_Toc170161038"/>
      <w:bookmarkStart w:id="3061" w:name="_Toc175844085"/>
      <w:bookmarkStart w:id="3062" w:name="_Toc180485787"/>
      <w:bookmarkStart w:id="3063" w:name="_Toc185517918"/>
      <w:bookmarkStart w:id="3064" w:name="_Toc192875325"/>
      <w:bookmarkStart w:id="3065" w:name="_Toc209529978"/>
      <w:r>
        <w:t>5.2.4.4</w:t>
      </w:r>
      <w:r>
        <w:tab/>
        <w:t>Operation: remove-stored-</w:t>
      </w:r>
      <w:proofErr w:type="spellStart"/>
      <w:r>
        <w:t>mlmodel</w:t>
      </w:r>
      <w:bookmarkEnd w:id="3058"/>
      <w:bookmarkEnd w:id="3059"/>
      <w:bookmarkEnd w:id="3060"/>
      <w:bookmarkEnd w:id="3061"/>
      <w:bookmarkEnd w:id="3062"/>
      <w:bookmarkEnd w:id="3063"/>
      <w:bookmarkEnd w:id="3064"/>
      <w:bookmarkEnd w:id="3065"/>
      <w:proofErr w:type="spellEnd"/>
    </w:p>
    <w:p w14:paraId="7727E1A6" w14:textId="77777777" w:rsidR="00356552" w:rsidRDefault="00356552" w:rsidP="00356552">
      <w:pPr>
        <w:pStyle w:val="Heading5"/>
      </w:pPr>
      <w:bookmarkStart w:id="3066" w:name="_Toc148535776"/>
      <w:bookmarkStart w:id="3067" w:name="_Toc162009276"/>
      <w:bookmarkStart w:id="3068" w:name="_Toc170161039"/>
      <w:bookmarkStart w:id="3069" w:name="_Toc175844086"/>
      <w:bookmarkStart w:id="3070" w:name="_Toc180485788"/>
      <w:bookmarkStart w:id="3071" w:name="_Toc185517919"/>
      <w:bookmarkStart w:id="3072" w:name="_Toc192875326"/>
      <w:bookmarkStart w:id="3073" w:name="_Toc209529979"/>
      <w:r>
        <w:t>5.2.4.4.1</w:t>
      </w:r>
      <w:r>
        <w:tab/>
        <w:t>Description</w:t>
      </w:r>
      <w:bookmarkEnd w:id="3066"/>
      <w:bookmarkEnd w:id="3067"/>
      <w:bookmarkEnd w:id="3068"/>
      <w:bookmarkEnd w:id="3069"/>
      <w:bookmarkEnd w:id="3070"/>
      <w:bookmarkEnd w:id="3071"/>
      <w:bookmarkEnd w:id="3072"/>
      <w:bookmarkEnd w:id="3073"/>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3074" w:name="_Toc148535777"/>
      <w:bookmarkStart w:id="3075" w:name="_Toc162009277"/>
      <w:bookmarkStart w:id="3076" w:name="_Toc170161040"/>
      <w:bookmarkStart w:id="3077" w:name="_Toc175844087"/>
      <w:bookmarkStart w:id="3078" w:name="_Toc180485789"/>
      <w:bookmarkStart w:id="3079" w:name="_Toc185517920"/>
      <w:bookmarkStart w:id="3080" w:name="_Toc192875327"/>
      <w:bookmarkStart w:id="3081" w:name="_Toc209529980"/>
      <w:r>
        <w:t>5.2.4.4.2</w:t>
      </w:r>
      <w:r>
        <w:tab/>
        <w:t>Operation Definition</w:t>
      </w:r>
      <w:bookmarkEnd w:id="3074"/>
      <w:bookmarkEnd w:id="3075"/>
      <w:bookmarkEnd w:id="3076"/>
      <w:bookmarkEnd w:id="3077"/>
      <w:bookmarkEnd w:id="3078"/>
      <w:bookmarkEnd w:id="3079"/>
      <w:bookmarkEnd w:id="3080"/>
      <w:bookmarkEnd w:id="3081"/>
    </w:p>
    <w:p w14:paraId="067A24B8" w14:textId="77777777" w:rsidR="00371AC1" w:rsidRDefault="00371AC1" w:rsidP="00371AC1">
      <w:bookmarkStart w:id="3082" w:name="_Toc94064366"/>
      <w:bookmarkStart w:id="3083" w:name="_Toc85557168"/>
      <w:bookmarkStart w:id="3084" w:name="_Toc120702428"/>
      <w:bookmarkStart w:id="3085" w:name="_Toc85553069"/>
      <w:bookmarkStart w:id="3086" w:name="_Toc70550695"/>
      <w:bookmarkStart w:id="3087" w:name="_Toc114133927"/>
      <w:bookmarkStart w:id="3088" w:name="_Toc51762962"/>
      <w:bookmarkStart w:id="3089" w:name="_Toc101244530"/>
      <w:bookmarkStart w:id="3090" w:name="_Toc43563564"/>
      <w:bookmarkStart w:id="3091" w:name="_Toc90655961"/>
      <w:bookmarkStart w:id="3092" w:name="_Toc56641031"/>
      <w:bookmarkStart w:id="3093" w:name="_Toc66231867"/>
      <w:bookmarkStart w:id="3094" w:name="_Toc68169028"/>
      <w:bookmarkStart w:id="3095" w:name="_Toc98233753"/>
      <w:bookmarkStart w:id="3096" w:name="_Toc50032042"/>
      <w:bookmarkStart w:id="3097" w:name="_Toc112951248"/>
      <w:bookmarkStart w:id="3098" w:name="_Toc59017999"/>
      <w:bookmarkStart w:id="3099" w:name="_Toc36102520"/>
      <w:bookmarkStart w:id="3100" w:name="_Toc83233148"/>
      <w:bookmarkStart w:id="3101" w:name="_Toc88667676"/>
      <w:bookmarkStart w:id="3102" w:name="_Toc104539125"/>
      <w:bookmarkStart w:id="3103" w:name="_Toc28012863"/>
      <w:bookmarkStart w:id="3104" w:name="_Toc113031788"/>
      <w:bookmarkStart w:id="3105" w:name="_Toc136562524"/>
      <w:bookmarkStart w:id="3106" w:name="_Toc34266349"/>
      <w:bookmarkStart w:id="3107" w:name="_Toc45134110"/>
      <w:bookmarkStart w:id="3108" w:name="_Toc138754358"/>
      <w:bookmarkStart w:id="3109" w:name="_Toc148535778"/>
      <w:bookmarkStart w:id="3110"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w:t>
            </w:r>
            <w:proofErr w:type="spellStart"/>
            <w:r>
              <w:t>Uinteger</w:t>
            </w:r>
            <w:proofErr w:type="spellEnd"/>
            <w:r>
              <w:t>)</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w:t>
            </w:r>
            <w:proofErr w:type="spellStart"/>
            <w:r>
              <w:t>MLModelDelResult</w:t>
            </w:r>
            <w:proofErr w:type="spellEnd"/>
            <w:r>
              <w: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proofErr w:type="spellStart"/>
            <w:r w:rsidRPr="00400A98">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proofErr w:type="spellStart"/>
            <w:r w:rsidRPr="00400A98">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 xml:space="preserve">The </w:t>
            </w:r>
            <w:proofErr w:type="spellStart"/>
            <w:r>
              <w:t>RedirectResponse</w:t>
            </w:r>
            <w:proofErr w:type="spellEnd"/>
            <w:r>
              <w:t xml:space="preserv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3111" w:name="_Toc170161041"/>
      <w:bookmarkStart w:id="3112" w:name="_Toc175844088"/>
      <w:bookmarkStart w:id="3113" w:name="_Toc180485790"/>
      <w:bookmarkStart w:id="3114" w:name="_Toc185517921"/>
      <w:bookmarkStart w:id="3115" w:name="_Toc192875328"/>
      <w:bookmarkStart w:id="3116" w:name="_Toc209529981"/>
      <w:r>
        <w:rPr>
          <w:lang w:val="en-US"/>
        </w:rPr>
        <w:t>5.2.5</w:t>
      </w:r>
      <w:r>
        <w:rPr>
          <w:lang w:val="en-US"/>
        </w:rPr>
        <w:tab/>
        <w:t>Notifications</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3117" w:name="_Toc148535779"/>
      <w:bookmarkStart w:id="3118" w:name="_Toc162009279"/>
      <w:bookmarkStart w:id="3119" w:name="_Toc170161042"/>
      <w:bookmarkStart w:id="3120" w:name="_Toc175844089"/>
      <w:bookmarkStart w:id="3121" w:name="_Toc180485791"/>
      <w:bookmarkStart w:id="3122" w:name="_Toc185517922"/>
      <w:bookmarkStart w:id="3123" w:name="_Toc192875329"/>
      <w:bookmarkStart w:id="3124" w:name="_Toc209529982"/>
      <w:r>
        <w:lastRenderedPageBreak/>
        <w:t>5.2.6</w:t>
      </w:r>
      <w:r>
        <w:tab/>
        <w:t>Data Model</w:t>
      </w:r>
      <w:bookmarkEnd w:id="3117"/>
      <w:bookmarkEnd w:id="3118"/>
      <w:bookmarkEnd w:id="3119"/>
      <w:bookmarkEnd w:id="3120"/>
      <w:bookmarkEnd w:id="3121"/>
      <w:bookmarkEnd w:id="3122"/>
      <w:bookmarkEnd w:id="3123"/>
      <w:bookmarkEnd w:id="3124"/>
    </w:p>
    <w:p w14:paraId="2CC7CA0C" w14:textId="77777777" w:rsidR="006225F9" w:rsidRDefault="006225F9" w:rsidP="006225F9">
      <w:pPr>
        <w:pStyle w:val="Heading4"/>
      </w:pPr>
      <w:bookmarkStart w:id="3125" w:name="_Toc148535780"/>
      <w:bookmarkStart w:id="3126" w:name="_Toc162009280"/>
      <w:bookmarkStart w:id="3127" w:name="_Toc170161043"/>
      <w:bookmarkStart w:id="3128" w:name="_Toc175844090"/>
      <w:bookmarkStart w:id="3129" w:name="_Toc180485792"/>
      <w:bookmarkStart w:id="3130" w:name="_Toc185517923"/>
      <w:bookmarkStart w:id="3131" w:name="_Toc192875330"/>
      <w:bookmarkStart w:id="3132" w:name="_Toc209529983"/>
      <w:bookmarkStart w:id="3133" w:name="_Hlk138946652"/>
      <w:r>
        <w:t>5.2.6.1</w:t>
      </w:r>
      <w:r>
        <w:tab/>
        <w:t>General</w:t>
      </w:r>
      <w:bookmarkEnd w:id="3125"/>
      <w:bookmarkEnd w:id="3126"/>
      <w:bookmarkEnd w:id="3127"/>
      <w:bookmarkEnd w:id="3128"/>
      <w:bookmarkEnd w:id="3129"/>
      <w:bookmarkEnd w:id="3130"/>
      <w:bookmarkEnd w:id="3131"/>
      <w:bookmarkEnd w:id="3132"/>
    </w:p>
    <w:p w14:paraId="079EFADD" w14:textId="77777777" w:rsidR="006225F9" w:rsidRDefault="006225F9" w:rsidP="006225F9">
      <w:r>
        <w:t>This clause specifies the application data model supported by the</w:t>
      </w:r>
      <w:r>
        <w:rPr>
          <w:lang w:eastAsia="ja-JP"/>
        </w:rPr>
        <w:t xml:space="preserve"> </w:t>
      </w:r>
      <w:proofErr w:type="spellStart"/>
      <w:r>
        <w:rPr>
          <w:lang w:eastAsia="ja-JP"/>
        </w:rPr>
        <w:t>Nadrf_MLModelManagement</w:t>
      </w:r>
      <w:proofErr w:type="spellEnd"/>
      <w:r>
        <w:t xml:space="preserve"> API.</w:t>
      </w:r>
    </w:p>
    <w:p w14:paraId="790AB537" w14:textId="77777777" w:rsidR="006225F9" w:rsidRDefault="006225F9" w:rsidP="006225F9">
      <w:r>
        <w:t xml:space="preserve">Table 5.2.6.1-1 specifies the data types defined for the </w:t>
      </w:r>
      <w:proofErr w:type="spellStart"/>
      <w:r>
        <w:rPr>
          <w:lang w:eastAsia="ja-JP"/>
        </w:rPr>
        <w:t>Nadrf_MLModelManagement</w:t>
      </w:r>
      <w:proofErr w:type="spellEnd"/>
      <w:r>
        <w:t xml:space="preserve"> service based interface protocol.</w:t>
      </w:r>
    </w:p>
    <w:p w14:paraId="2AD70361" w14:textId="77777777" w:rsidR="006225F9" w:rsidRDefault="006225F9" w:rsidP="006225F9">
      <w:pPr>
        <w:pStyle w:val="TH"/>
      </w:pPr>
      <w:r>
        <w:t xml:space="preserve">Table 5.2.6.1-1: </w:t>
      </w:r>
      <w:proofErr w:type="spellStart"/>
      <w:r>
        <w:rPr>
          <w:lang w:eastAsia="ja-JP"/>
        </w:rPr>
        <w:t>Nadrf_MLModelManagement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proofErr w:type="spellStart"/>
            <w:r>
              <w:rPr>
                <w:rFonts w:ascii="Arial" w:hAnsi="Arial"/>
                <w:sz w:val="18"/>
              </w:rPr>
              <w:t>AllowedConsumer</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proofErr w:type="spellStart"/>
            <w:r>
              <w:rPr>
                <w:rFonts w:ascii="Arial" w:hAnsi="Arial"/>
                <w:sz w:val="18"/>
              </w:rPr>
              <w:t>DeleteResult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proofErr w:type="spellStart"/>
            <w:r>
              <w:rPr>
                <w:rFonts w:ascii="Arial" w:hAnsi="Arial"/>
                <w:sz w:val="18"/>
              </w:rPr>
              <w:t>NadrfMLModelStoreRecord</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proofErr w:type="spellStart"/>
            <w:r>
              <w:rPr>
                <w:rFonts w:ascii="Arial" w:hAnsi="Arial"/>
                <w:sz w:val="18"/>
              </w:rPr>
              <w:t>MLModel</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proofErr w:type="spellStart"/>
            <w:r>
              <w:rPr>
                <w:rFonts w:ascii="Arial" w:hAnsi="Arial"/>
                <w:sz w:val="18"/>
              </w:rPr>
              <w:t>MLModelDelResult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 xml:space="preserve">Represents information provided in the response to the </w:t>
            </w:r>
            <w:proofErr w:type="spellStart"/>
            <w:r>
              <w:rPr>
                <w:rFonts w:ascii="Arial" w:hAnsi="Arial"/>
                <w:sz w:val="18"/>
                <w:lang w:eastAsia="zh-CN"/>
              </w:rPr>
              <w:t>Nadrf_MLModelManagement</w:t>
            </w:r>
            <w:proofErr w:type="spellEnd"/>
            <w:r>
              <w:rPr>
                <w:rFonts w:ascii="Arial" w:hAnsi="Arial"/>
                <w:sz w:val="18"/>
                <w:lang w:eastAsia="zh-CN"/>
              </w:rPr>
              <w:t xml:space="preserve">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proofErr w:type="spellStart"/>
            <w:r>
              <w:rPr>
                <w:rFonts w:ascii="Arial" w:hAnsi="Arial"/>
                <w:sz w:val="18"/>
              </w:rPr>
              <w:t>MLModelInfo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proofErr w:type="spellStart"/>
            <w:r>
              <w:t>ModelStoreResult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proofErr w:type="spellStart"/>
            <w:r>
              <w:t>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proofErr w:type="spellStart"/>
      <w:r>
        <w:rPr>
          <w:lang w:eastAsia="ja-JP"/>
        </w:rPr>
        <w:t>Nadrf_MLModelManagement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Nadrf_MLModelManagement</w:t>
      </w:r>
      <w:proofErr w:type="spellEnd"/>
      <w:r>
        <w:t xml:space="preserve"> service based interface.</w:t>
      </w:r>
    </w:p>
    <w:p w14:paraId="0381E897" w14:textId="77777777" w:rsidR="006225F9" w:rsidRDefault="006225F9" w:rsidP="006225F9">
      <w:pPr>
        <w:pStyle w:val="TH"/>
      </w:pPr>
      <w:r>
        <w:t xml:space="preserve">Table 5.2.6.1-2: </w:t>
      </w:r>
      <w:proofErr w:type="spellStart"/>
      <w:r>
        <w:rPr>
          <w:lang w:eastAsia="ja-JP"/>
        </w:rPr>
        <w:t>Nadrf_MLModelManagement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proofErr w:type="spellStart"/>
            <w:r>
              <w:t>MLModelAddr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proofErr w:type="spellStart"/>
            <w:r>
              <w:t>NfInstanceId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proofErr w:type="spellStart"/>
            <w:r>
              <w:t>NfSetId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proofErr w:type="spellStart"/>
            <w:r>
              <w:t>SupportedFeatures</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proofErr w:type="spellStart"/>
            <w:r>
              <w:t>Uinteger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3134" w:name="_Toc148535781"/>
      <w:bookmarkStart w:id="3135" w:name="_Toc162009281"/>
      <w:bookmarkStart w:id="3136" w:name="_Toc170161044"/>
      <w:bookmarkStart w:id="3137" w:name="_Toc175844091"/>
      <w:bookmarkStart w:id="3138" w:name="_Toc180485793"/>
      <w:bookmarkStart w:id="3139" w:name="_Toc185517924"/>
      <w:bookmarkStart w:id="3140" w:name="_Toc192875331"/>
      <w:bookmarkStart w:id="3141" w:name="_Toc209529984"/>
      <w:r>
        <w:rPr>
          <w:lang w:val="en-US"/>
        </w:rPr>
        <w:t>5.2.6.2</w:t>
      </w:r>
      <w:r>
        <w:rPr>
          <w:lang w:val="en-US"/>
        </w:rPr>
        <w:tab/>
        <w:t>Structured data types</w:t>
      </w:r>
      <w:bookmarkEnd w:id="3134"/>
      <w:bookmarkEnd w:id="3135"/>
      <w:bookmarkEnd w:id="3136"/>
      <w:bookmarkEnd w:id="3137"/>
      <w:bookmarkEnd w:id="3138"/>
      <w:bookmarkEnd w:id="3139"/>
      <w:bookmarkEnd w:id="3140"/>
      <w:bookmarkEnd w:id="3141"/>
    </w:p>
    <w:p w14:paraId="7B10CA63" w14:textId="77777777" w:rsidR="00356552" w:rsidRDefault="00356552" w:rsidP="00356552">
      <w:pPr>
        <w:pStyle w:val="Heading5"/>
      </w:pPr>
      <w:bookmarkStart w:id="3142" w:name="_Toc148535782"/>
      <w:bookmarkStart w:id="3143" w:name="_Toc162009282"/>
      <w:bookmarkStart w:id="3144" w:name="_Toc170161045"/>
      <w:bookmarkStart w:id="3145" w:name="_Toc175844092"/>
      <w:bookmarkStart w:id="3146" w:name="_Toc180485794"/>
      <w:bookmarkStart w:id="3147" w:name="_Toc185517925"/>
      <w:bookmarkStart w:id="3148" w:name="_Toc192875332"/>
      <w:bookmarkStart w:id="3149" w:name="_Toc209529985"/>
      <w:r>
        <w:t>5.2.6.2.1</w:t>
      </w:r>
      <w:r>
        <w:tab/>
        <w:t>Introduction</w:t>
      </w:r>
      <w:bookmarkEnd w:id="3142"/>
      <w:bookmarkEnd w:id="3143"/>
      <w:bookmarkEnd w:id="3144"/>
      <w:bookmarkEnd w:id="3145"/>
      <w:bookmarkEnd w:id="3146"/>
      <w:bookmarkEnd w:id="3147"/>
      <w:bookmarkEnd w:id="3148"/>
      <w:bookmarkEnd w:id="3149"/>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Heading5"/>
      </w:pPr>
      <w:bookmarkStart w:id="3150" w:name="_Toc148535783"/>
      <w:bookmarkStart w:id="3151" w:name="_Toc162009283"/>
      <w:bookmarkStart w:id="3152" w:name="_Toc170161046"/>
      <w:bookmarkStart w:id="3153" w:name="_Toc175844093"/>
      <w:bookmarkStart w:id="3154" w:name="_Toc180485795"/>
      <w:bookmarkStart w:id="3155" w:name="_Toc185517926"/>
      <w:bookmarkStart w:id="3156" w:name="_Toc192875333"/>
      <w:bookmarkStart w:id="3157" w:name="_Toc209529986"/>
      <w:bookmarkStart w:id="3158" w:name="_Toc122419262"/>
      <w:bookmarkStart w:id="3159" w:name="_Toc138669905"/>
      <w:bookmarkStart w:id="3160" w:name="_Toc148535784"/>
      <w:bookmarkStart w:id="3161" w:name="_Toc162009284"/>
      <w:bookmarkStart w:id="3162" w:name="_Toc170161047"/>
      <w:bookmarkEnd w:id="3133"/>
      <w:r>
        <w:lastRenderedPageBreak/>
        <w:t>5.2.6.2.2</w:t>
      </w:r>
      <w:r>
        <w:tab/>
        <w:t xml:space="preserve">Type: </w:t>
      </w:r>
      <w:proofErr w:type="spellStart"/>
      <w:r>
        <w:t>NadrfMLModelStoreRecord</w:t>
      </w:r>
      <w:bookmarkEnd w:id="3150"/>
      <w:bookmarkEnd w:id="3151"/>
      <w:bookmarkEnd w:id="3152"/>
      <w:bookmarkEnd w:id="3153"/>
      <w:bookmarkEnd w:id="3154"/>
      <w:bookmarkEnd w:id="3155"/>
      <w:bookmarkEnd w:id="3156"/>
      <w:bookmarkEnd w:id="3157"/>
      <w:proofErr w:type="spellEnd"/>
    </w:p>
    <w:p w14:paraId="0A7E126C" w14:textId="77777777" w:rsidR="00C3056B" w:rsidRDefault="00C3056B" w:rsidP="00C3056B">
      <w:pPr>
        <w:pStyle w:val="TH"/>
      </w:pPr>
      <w:bookmarkStart w:id="3163" w:name="_Toc175844094"/>
      <w:bookmarkStart w:id="3164" w:name="_Toc180485796"/>
      <w:bookmarkStart w:id="3165" w:name="_Toc185517927"/>
      <w:bookmarkStart w:id="3166" w:name="_Toc192875334"/>
      <w:bookmarkEnd w:id="3158"/>
      <w:bookmarkEnd w:id="3159"/>
      <w:r>
        <w:t xml:space="preserve">Table 5.2.6.2.2-1: Definition of type </w:t>
      </w:r>
      <w:proofErr w:type="spellStart"/>
      <w:r>
        <w:t>NadrfMLModelStoreRecord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3056B" w14:paraId="51B3BB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9572DB" w14:textId="77777777" w:rsidR="00C3056B" w:rsidRDefault="00C3056B" w:rsidP="0075240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D64092E" w14:textId="77777777" w:rsidR="00C3056B" w:rsidRDefault="00C3056B" w:rsidP="0075240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C130D0" w14:textId="77777777" w:rsidR="00C3056B" w:rsidRDefault="00C3056B" w:rsidP="0075240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7A3BDB" w14:textId="77777777" w:rsidR="00C3056B" w:rsidRDefault="00C3056B" w:rsidP="0075240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57256A" w14:textId="77777777" w:rsidR="00C3056B" w:rsidRDefault="00C3056B" w:rsidP="0075240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4330CB" w14:textId="77777777" w:rsidR="00C3056B" w:rsidRDefault="00C3056B" w:rsidP="0075240D">
            <w:pPr>
              <w:pStyle w:val="TAH"/>
              <w:rPr>
                <w:rFonts w:cs="Arial"/>
                <w:szCs w:val="18"/>
              </w:rPr>
            </w:pPr>
            <w:r>
              <w:rPr>
                <w:rFonts w:cs="Arial"/>
                <w:szCs w:val="18"/>
              </w:rPr>
              <w:t>Applicability</w:t>
            </w:r>
          </w:p>
        </w:tc>
      </w:tr>
      <w:tr w:rsidR="00C3056B" w14:paraId="4654F4F6"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771BE3B8" w14:textId="77777777" w:rsidR="00C3056B" w:rsidRDefault="00C3056B" w:rsidP="0075240D">
            <w:pPr>
              <w:pStyle w:val="TAL"/>
            </w:pPr>
            <w:proofErr w:type="spellStart"/>
            <w: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3FC0FAB" w14:textId="77777777" w:rsidR="00C3056B" w:rsidRDefault="00C3056B" w:rsidP="0075240D">
            <w:pPr>
              <w:pStyle w:val="TAL"/>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F1D67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BE11D7"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BF20F8" w14:textId="77777777" w:rsidR="00C3056B" w:rsidRDefault="00C3056B" w:rsidP="0075240D">
            <w:pPr>
              <w:keepNext/>
              <w:keepLines/>
              <w:spacing w:after="0"/>
              <w:rPr>
                <w:rFonts w:ascii="Arial" w:hAnsi="Arial"/>
                <w:sz w:val="18"/>
              </w:rPr>
            </w:pPr>
            <w:r>
              <w:rPr>
                <w:rFonts w:ascii="Arial" w:hAnsi="Arial"/>
                <w:sz w:val="18"/>
              </w:rPr>
              <w:t>NF instance Identifier of the NWDAF containing MTLF.</w:t>
            </w:r>
          </w:p>
          <w:p w14:paraId="2860CF51"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4FE2EC5" w14:textId="77777777" w:rsidR="00C3056B" w:rsidRDefault="00C3056B" w:rsidP="0075240D">
            <w:pPr>
              <w:keepNext/>
              <w:keepLines/>
              <w:spacing w:after="0"/>
              <w:rPr>
                <w:rFonts w:ascii="Arial" w:hAnsi="Arial" w:cs="Arial"/>
                <w:sz w:val="18"/>
                <w:szCs w:val="18"/>
              </w:rPr>
            </w:pPr>
          </w:p>
        </w:tc>
      </w:tr>
      <w:tr w:rsidR="00C3056B" w14:paraId="47A44C72"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44466074" w14:textId="77777777" w:rsidR="00C3056B" w:rsidRDefault="00C3056B" w:rsidP="0075240D">
            <w:pPr>
              <w:pStyle w:val="TAL"/>
            </w:pPr>
            <w:proofErr w:type="spellStart"/>
            <w: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AEF08DF" w14:textId="77777777" w:rsidR="00C3056B" w:rsidRDefault="00C3056B" w:rsidP="0075240D">
            <w:pPr>
              <w:pStyle w:val="TAL"/>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343ED6"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5B59D5"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591FBCB" w14:textId="77777777" w:rsidR="00C3056B" w:rsidRDefault="00C3056B" w:rsidP="0075240D">
            <w:pPr>
              <w:keepNext/>
              <w:keepLines/>
              <w:spacing w:after="0"/>
              <w:rPr>
                <w:rFonts w:ascii="Arial" w:hAnsi="Arial"/>
                <w:sz w:val="18"/>
              </w:rPr>
            </w:pPr>
            <w:r>
              <w:rPr>
                <w:rFonts w:ascii="Arial" w:hAnsi="Arial"/>
                <w:sz w:val="18"/>
              </w:rPr>
              <w:t>NF set identifier of the NWDAF containing MTLF.</w:t>
            </w:r>
          </w:p>
          <w:p w14:paraId="7C759C85"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47028B3C" w14:textId="77777777" w:rsidR="00C3056B" w:rsidRDefault="00C3056B" w:rsidP="0075240D">
            <w:pPr>
              <w:keepNext/>
              <w:keepLines/>
              <w:spacing w:after="0"/>
              <w:rPr>
                <w:rFonts w:ascii="Arial" w:hAnsi="Arial" w:cs="Arial"/>
                <w:sz w:val="18"/>
                <w:szCs w:val="18"/>
              </w:rPr>
            </w:pPr>
          </w:p>
        </w:tc>
      </w:tr>
      <w:tr w:rsidR="00C3056B" w14:paraId="131C04A3"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05158E7B" w14:textId="77777777" w:rsidR="00C3056B" w:rsidRDefault="00C3056B" w:rsidP="0075240D">
            <w:pPr>
              <w:pStyle w:val="TAL"/>
            </w:pPr>
            <w:proofErr w:type="spellStart"/>
            <w:r>
              <w:t>mlModelInfo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707A8BA" w14:textId="77777777" w:rsidR="00C3056B" w:rsidRDefault="00C3056B" w:rsidP="0075240D">
            <w:pPr>
              <w:pStyle w:val="TAL"/>
            </w:pPr>
            <w:r>
              <w:t>array(</w:t>
            </w:r>
            <w:proofErr w:type="spellStart"/>
            <w:r>
              <w:t>MLModelInfo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6BE0A935"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C83497"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F9652B5" w14:textId="77777777" w:rsidR="00C3056B" w:rsidRDefault="00C3056B" w:rsidP="0075240D">
            <w:pPr>
              <w:keepNext/>
              <w:keepLines/>
              <w:spacing w:after="0"/>
              <w:rPr>
                <w:rFonts w:ascii="Arial" w:hAnsi="Arial"/>
                <w:sz w:val="18"/>
              </w:rPr>
            </w:pPr>
            <w:r>
              <w:rPr>
                <w:rFonts w:ascii="Arial" w:hAnsi="Arial"/>
                <w:sz w:val="18"/>
              </w:rPr>
              <w:t>ML Model information.</w:t>
            </w:r>
          </w:p>
          <w:p w14:paraId="34EFB90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6B9A2220" w14:textId="77777777" w:rsidR="00C3056B" w:rsidRDefault="00C3056B" w:rsidP="0075240D">
            <w:pPr>
              <w:keepNext/>
              <w:keepLines/>
              <w:spacing w:after="0"/>
              <w:rPr>
                <w:rFonts w:ascii="Arial" w:hAnsi="Arial" w:cs="Arial"/>
                <w:sz w:val="18"/>
                <w:szCs w:val="18"/>
              </w:rPr>
            </w:pPr>
          </w:p>
        </w:tc>
      </w:tr>
      <w:tr w:rsidR="00C3056B" w14:paraId="5CA186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4EAA0FB" w14:textId="77777777" w:rsidR="00C3056B" w:rsidRDefault="00C3056B" w:rsidP="0075240D">
            <w:pPr>
              <w:pStyle w:val="TAL"/>
            </w:pPr>
            <w:proofErr w:type="spellStart"/>
            <w:r>
              <w:t>mlModels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2E86C4" w14:textId="77777777" w:rsidR="00C3056B" w:rsidRDefault="00C3056B" w:rsidP="0075240D">
            <w:pPr>
              <w:pStyle w:val="TAL"/>
            </w:pPr>
            <w:r>
              <w:t>array(</w:t>
            </w:r>
            <w:proofErr w:type="spellStart"/>
            <w:r>
              <w:t>MLModel</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BF4CEE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9B2CC50"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B54E2B7" w14:textId="77777777" w:rsidR="00C3056B" w:rsidRDefault="00C3056B" w:rsidP="0075240D">
            <w:pPr>
              <w:keepNext/>
              <w:keepLines/>
              <w:spacing w:after="0"/>
              <w:rPr>
                <w:rFonts w:ascii="Arial" w:hAnsi="Arial"/>
                <w:sz w:val="18"/>
              </w:rPr>
            </w:pPr>
            <w:r>
              <w:rPr>
                <w:rFonts w:ascii="Arial" w:hAnsi="Arial"/>
                <w:sz w:val="18"/>
              </w:rPr>
              <w:t>Each element represents an ML model.</w:t>
            </w:r>
          </w:p>
          <w:p w14:paraId="028A758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4CB7704" w14:textId="77777777" w:rsidR="00C3056B" w:rsidRDefault="00C3056B" w:rsidP="0075240D">
            <w:pPr>
              <w:keepNext/>
              <w:keepLines/>
              <w:spacing w:after="0"/>
              <w:rPr>
                <w:rFonts w:ascii="Arial" w:hAnsi="Arial" w:cs="Arial"/>
                <w:sz w:val="18"/>
                <w:szCs w:val="18"/>
              </w:rPr>
            </w:pPr>
          </w:p>
        </w:tc>
      </w:tr>
      <w:tr w:rsidR="00C3056B" w14:paraId="14C3BC2A"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BA0C15F" w14:textId="77777777" w:rsidR="00C3056B" w:rsidRDefault="00C3056B" w:rsidP="0075240D">
            <w:pPr>
              <w:pStyle w:val="TAL"/>
            </w:pPr>
            <w:proofErr w:type="spellStart"/>
            <w:r>
              <w:t>modelStoreResult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1271DC6" w14:textId="50A19EED" w:rsidR="00C3056B" w:rsidRDefault="00C3056B" w:rsidP="0075240D">
            <w:pPr>
              <w:pStyle w:val="TAL"/>
            </w:pPr>
            <w:proofErr w:type="spellStart"/>
            <w:r>
              <w:t>ModelStoreResult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4ADFA9C"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1743007" w14:textId="635AC4E9"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E9EF2BE" w14:textId="77777777" w:rsidR="00C3056B" w:rsidRDefault="00C3056B" w:rsidP="00C3056B">
            <w:pPr>
              <w:pStyle w:val="TAL"/>
            </w:pPr>
            <w:r>
              <w:t>Indicates the result of the store operation.</w:t>
            </w:r>
          </w:p>
          <w:p w14:paraId="22D31ED1" w14:textId="77777777" w:rsidR="00C3056B" w:rsidRDefault="00C3056B" w:rsidP="00C3056B">
            <w:pPr>
              <w:pStyle w:val="TAL"/>
            </w:pPr>
            <w:r>
              <w:t>If the "</w:t>
            </w:r>
            <w:proofErr w:type="spellStart"/>
            <w:r>
              <w:rPr>
                <w:rFonts w:cs="Arial"/>
                <w:szCs w:val="18"/>
                <w:lang w:eastAsia="zh-CN"/>
              </w:rPr>
              <w:t>En</w:t>
            </w:r>
            <w:r w:rsidRPr="008112C0">
              <w:t>ModelMgmt</w:t>
            </w:r>
            <w:proofErr w:type="spellEnd"/>
            <w:r>
              <w:t>" feature is supported, the attribute also indicates the failure cause of the retrieval operation.</w:t>
            </w:r>
          </w:p>
          <w:p w14:paraId="71635209" w14:textId="2C40FE2E" w:rsidR="00C3056B" w:rsidRDefault="00C3056B" w:rsidP="00C3056B">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0A4F06C7" w14:textId="77777777" w:rsidR="00C3056B" w:rsidRDefault="00C3056B" w:rsidP="0075240D">
            <w:pPr>
              <w:keepNext/>
              <w:keepLines/>
              <w:spacing w:after="0"/>
              <w:rPr>
                <w:rFonts w:ascii="Arial" w:hAnsi="Arial" w:cs="Arial"/>
                <w:sz w:val="18"/>
                <w:szCs w:val="18"/>
              </w:rPr>
            </w:pPr>
          </w:p>
        </w:tc>
      </w:tr>
      <w:tr w:rsidR="00C3056B" w14:paraId="2719C8D9"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tcPr>
          <w:p w14:paraId="34164FC1" w14:textId="77777777" w:rsidR="00C3056B" w:rsidRDefault="00C3056B" w:rsidP="0075240D">
            <w:pPr>
              <w:pStyle w:val="TAL"/>
            </w:pPr>
            <w:proofErr w:type="spellStart"/>
            <w:r>
              <w:t>modelStoreResults</w:t>
            </w:r>
            <w:proofErr w:type="spellEnd"/>
          </w:p>
        </w:tc>
        <w:tc>
          <w:tcPr>
            <w:tcW w:w="1444" w:type="dxa"/>
            <w:tcBorders>
              <w:top w:val="single" w:sz="6" w:space="0" w:color="auto"/>
              <w:left w:val="single" w:sz="6" w:space="0" w:color="auto"/>
              <w:bottom w:val="single" w:sz="6" w:space="0" w:color="auto"/>
              <w:right w:val="single" w:sz="6" w:space="0" w:color="auto"/>
            </w:tcBorders>
          </w:tcPr>
          <w:p w14:paraId="56FE774E" w14:textId="77777777" w:rsidR="00C3056B" w:rsidRDefault="00C3056B" w:rsidP="0075240D">
            <w:pPr>
              <w:pStyle w:val="TAL"/>
            </w:pPr>
            <w:r>
              <w:t>array(</w:t>
            </w:r>
            <w:proofErr w:type="spellStart"/>
            <w:r>
              <w:t>ModelStoreResult</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B33BD28"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EC8EDC" w14:textId="77777777" w:rsidR="00C3056B" w:rsidRDefault="00C3056B" w:rsidP="0075240D">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303153FB" w14:textId="77777777" w:rsidR="00C3056B" w:rsidRDefault="00C3056B" w:rsidP="0075240D">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F6F97A7" w14:textId="77777777" w:rsidR="00C3056B" w:rsidRDefault="00C3056B" w:rsidP="0075240D">
            <w:pPr>
              <w:keepNext/>
              <w:keepLines/>
              <w:spacing w:after="0"/>
              <w:rPr>
                <w:rFonts w:ascii="Arial" w:hAnsi="Arial" w:cs="Arial"/>
                <w:sz w:val="18"/>
                <w:szCs w:val="18"/>
              </w:rPr>
            </w:pPr>
            <w:proofErr w:type="spellStart"/>
            <w:r>
              <w:rPr>
                <w:rFonts w:ascii="Arial" w:hAnsi="Arial" w:cs="Arial"/>
                <w:sz w:val="18"/>
                <w:szCs w:val="18"/>
                <w:lang w:eastAsia="zh-CN"/>
              </w:rPr>
              <w:t>En</w:t>
            </w:r>
            <w:r w:rsidRPr="008112C0">
              <w:rPr>
                <w:rFonts w:ascii="Arial" w:hAnsi="Arial"/>
                <w:sz w:val="18"/>
              </w:rPr>
              <w:t>ModelMgmt</w:t>
            </w:r>
            <w:proofErr w:type="spellEnd"/>
          </w:p>
        </w:tc>
      </w:tr>
      <w:tr w:rsidR="00C3056B" w14:paraId="6548D61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233AE4F5" w14:textId="77777777" w:rsidR="00C3056B" w:rsidRDefault="00C3056B" w:rsidP="0075240D">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56E405B" w14:textId="77777777" w:rsidR="00C3056B" w:rsidRDefault="00C3056B" w:rsidP="0075240D">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1A7A320" w14:textId="77777777" w:rsidR="00C3056B" w:rsidRDefault="00C3056B" w:rsidP="0075240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729C1B6" w14:textId="77777777"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7F96112" w14:textId="77777777" w:rsidR="00C3056B" w:rsidRDefault="00C3056B" w:rsidP="0075240D">
            <w:pPr>
              <w:pStyle w:val="TAL"/>
            </w:pPr>
            <w:r>
              <w:rPr>
                <w:rFonts w:cs="Arial"/>
                <w:szCs w:val="18"/>
                <w:lang w:eastAsia="zh-CN"/>
              </w:rPr>
              <w:t>This IE represents a l</w:t>
            </w:r>
            <w:r>
              <w:t>ist of Supported features as described in clause 5.2.8.</w:t>
            </w:r>
          </w:p>
          <w:p w14:paraId="450DD657" w14:textId="77777777" w:rsidR="00C3056B" w:rsidRDefault="00C3056B" w:rsidP="0075240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3EE4A98A" w14:textId="77777777" w:rsidR="00C3056B" w:rsidRDefault="00C3056B" w:rsidP="0075240D">
            <w:pPr>
              <w:pStyle w:val="TAL"/>
              <w:rPr>
                <w:rFonts w:cs="Arial"/>
                <w:szCs w:val="18"/>
              </w:rPr>
            </w:pPr>
          </w:p>
        </w:tc>
      </w:tr>
      <w:tr w:rsidR="00C3056B" w14:paraId="36355D84" w14:textId="77777777" w:rsidTr="0075240D">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64B2593" w14:textId="77777777" w:rsidR="00C3056B" w:rsidRDefault="00C3056B" w:rsidP="0075240D">
            <w:pPr>
              <w:pStyle w:val="TAN"/>
            </w:pPr>
            <w:r>
              <w:t>NOTE 1:</w:t>
            </w:r>
            <w:r>
              <w:tab/>
              <w:t>One of "</w:t>
            </w:r>
            <w:proofErr w:type="spellStart"/>
            <w:r>
              <w:rPr>
                <w:lang w:val="en-US" w:eastAsia="zh-CN"/>
              </w:rPr>
              <w:t>nfInstanceId</w:t>
            </w:r>
            <w:proofErr w:type="spellEnd"/>
            <w:r>
              <w:t>" and "</w:t>
            </w:r>
            <w:proofErr w:type="spellStart"/>
            <w:r>
              <w:t>nfSetId</w:t>
            </w:r>
            <w:proofErr w:type="spellEnd"/>
            <w:r>
              <w:t>" attributes shall be provided.</w:t>
            </w:r>
          </w:p>
          <w:p w14:paraId="7BED48B9" w14:textId="77777777" w:rsidR="00C3056B" w:rsidRDefault="00C3056B" w:rsidP="0075240D">
            <w:pPr>
              <w:pStyle w:val="TAN"/>
            </w:pPr>
            <w:r>
              <w:t>NOTE 2:</w:t>
            </w:r>
            <w:r>
              <w:tab/>
              <w:t>Any of the "</w:t>
            </w:r>
            <w:proofErr w:type="spellStart"/>
            <w:r>
              <w:t>mlModelInfo</w:t>
            </w:r>
            <w:proofErr w:type="spellEnd"/>
            <w:r>
              <w:t>" and "</w:t>
            </w:r>
            <w:proofErr w:type="spellStart"/>
            <w:r>
              <w:t>mlModels</w:t>
            </w:r>
            <w:proofErr w:type="spellEnd"/>
            <w:r>
              <w:t>" attributes shall be provided.</w:t>
            </w:r>
          </w:p>
          <w:p w14:paraId="590BD69E" w14:textId="5463F4E4" w:rsidR="00C3056B" w:rsidRDefault="00C3056B" w:rsidP="0075240D">
            <w:pPr>
              <w:pStyle w:val="TAN"/>
            </w:pPr>
            <w:r>
              <w:t>NOTE 3:</w:t>
            </w:r>
            <w:r>
              <w:tab/>
              <w:t>The "</w:t>
            </w:r>
            <w:proofErr w:type="spellStart"/>
            <w:r>
              <w:t>modelStoreResult</w:t>
            </w:r>
            <w:proofErr w:type="spellEnd"/>
            <w:r>
              <w:t>" and "</w:t>
            </w:r>
            <w:proofErr w:type="spellStart"/>
            <w:r>
              <w:t>modelStoreResults</w:t>
            </w:r>
            <w:proofErr w:type="spellEnd"/>
            <w:r>
              <w:t xml:space="preserve">" attributes are only applicable to the response to an </w:t>
            </w:r>
            <w:proofErr w:type="spellStart"/>
            <w:r>
              <w:t>Nadrf_MLModelManagement_StorageRequest</w:t>
            </w:r>
            <w:proofErr w:type="spellEnd"/>
            <w:r>
              <w:t xml:space="preserve"> service operation. The</w:t>
            </w:r>
            <w:r>
              <w:rPr>
                <w:rFonts w:cs="Arial"/>
                <w:lang w:eastAsia="ja-JP"/>
              </w:rPr>
              <w:t xml:space="preserve"> </w:t>
            </w:r>
            <w:r>
              <w:t>"</w:t>
            </w:r>
            <w:proofErr w:type="spellStart"/>
            <w:r>
              <w:t>modelStoreResults</w:t>
            </w:r>
            <w:proofErr w:type="spellEnd"/>
            <w:r>
              <w:t>"</w:t>
            </w:r>
            <w:r>
              <w:rPr>
                <w:lang w:eastAsia="zh-CN"/>
              </w:rPr>
              <w:t xml:space="preserve"> attribute shall be used instead of the </w:t>
            </w:r>
            <w:r>
              <w:t>"</w:t>
            </w:r>
            <w:proofErr w:type="spellStart"/>
            <w:r>
              <w:t>modelStoreResult</w:t>
            </w:r>
            <w:proofErr w:type="spellEnd"/>
            <w:r>
              <w:t>"</w:t>
            </w:r>
            <w:r>
              <w:rPr>
                <w:lang w:eastAsia="zh-CN"/>
              </w:rPr>
              <w:t xml:space="preserve"> attribute when the </w:t>
            </w:r>
            <w:r>
              <w:t>"</w:t>
            </w:r>
            <w:proofErr w:type="spellStart"/>
            <w:r>
              <w:rPr>
                <w:rFonts w:cs="Arial"/>
                <w:szCs w:val="18"/>
                <w:lang w:eastAsia="zh-CN"/>
              </w:rPr>
              <w:t>En</w:t>
            </w:r>
            <w:r w:rsidRPr="008112C0">
              <w:t>ModelMgmt</w:t>
            </w:r>
            <w:proofErr w:type="spellEnd"/>
            <w:r>
              <w:t>"</w:t>
            </w:r>
            <w:r>
              <w:rPr>
                <w:rFonts w:cs="Arial"/>
              </w:rPr>
              <w:t xml:space="preserve"> feature is supported.</w:t>
            </w:r>
            <w:r>
              <w:t xml:space="preserve"> If the "</w:t>
            </w:r>
            <w:proofErr w:type="spellStart"/>
            <w:r>
              <w:rPr>
                <w:rFonts w:cs="Arial"/>
                <w:szCs w:val="18"/>
                <w:lang w:eastAsia="zh-CN"/>
              </w:rPr>
              <w:t>En</w:t>
            </w:r>
            <w:r w:rsidRPr="008112C0">
              <w:t>ModelMgmt</w:t>
            </w:r>
            <w:proofErr w:type="spellEnd"/>
            <w:r>
              <w:t xml:space="preserve">" feature is supported, this attribute is also applicable to the response to an </w:t>
            </w:r>
            <w:proofErr w:type="spellStart"/>
            <w:r>
              <w:t>Nadrf_MLModelManagement_RetrievalRequest</w:t>
            </w:r>
            <w:proofErr w:type="spellEnd"/>
            <w:r>
              <w:t xml:space="preserve"> service operation.</w:t>
            </w:r>
          </w:p>
        </w:tc>
      </w:tr>
    </w:tbl>
    <w:p w14:paraId="38515CEE" w14:textId="77777777" w:rsidR="00C3056B" w:rsidRDefault="00C3056B" w:rsidP="00C3056B"/>
    <w:p w14:paraId="79F1918D" w14:textId="77777777" w:rsidR="006225F9" w:rsidRDefault="006225F9" w:rsidP="006225F9">
      <w:pPr>
        <w:pStyle w:val="Heading5"/>
      </w:pPr>
      <w:bookmarkStart w:id="3167" w:name="_Toc209529987"/>
      <w:r>
        <w:t>5.2.6.2.3</w:t>
      </w:r>
      <w:r>
        <w:tab/>
        <w:t xml:space="preserve">Type: </w:t>
      </w:r>
      <w:proofErr w:type="spellStart"/>
      <w:r>
        <w:t>MLModelInfo</w:t>
      </w:r>
      <w:bookmarkEnd w:id="3160"/>
      <w:bookmarkEnd w:id="3161"/>
      <w:bookmarkEnd w:id="3162"/>
      <w:bookmarkEnd w:id="3163"/>
      <w:bookmarkEnd w:id="3164"/>
      <w:bookmarkEnd w:id="3165"/>
      <w:bookmarkEnd w:id="3166"/>
      <w:bookmarkEnd w:id="3167"/>
      <w:proofErr w:type="spellEnd"/>
    </w:p>
    <w:p w14:paraId="4369D89E" w14:textId="7C7C49C8" w:rsidR="006225F9" w:rsidRDefault="006225F9" w:rsidP="006225F9">
      <w:pPr>
        <w:pStyle w:val="TH"/>
      </w:pPr>
      <w:r>
        <w:t xml:space="preserve">Table 5.2.6.2.3-1: Definition of type </w:t>
      </w:r>
      <w:proofErr w:type="spellStart"/>
      <w:r>
        <w:t>MLModelInfo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proofErr w:type="spellStart"/>
            <w:r>
              <w:rPr>
                <w:rFonts w:ascii="Arial" w:hAnsi="Arial"/>
                <w:sz w:val="18"/>
              </w:rPr>
              <w:t>modelUniqueId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proofErr w:type="spellStart"/>
            <w:r>
              <w:rPr>
                <w:rFonts w:ascii="Arial" w:hAnsi="Arial"/>
                <w:sz w:val="18"/>
              </w:rPr>
              <w:t>mlFileAddr</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proofErr w:type="spellStart"/>
            <w:r>
              <w:rPr>
                <w:rFonts w:ascii="Arial" w:hAnsi="Arial"/>
                <w:sz w:val="18"/>
              </w:rPr>
              <w:t>MLModelAddr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proofErr w:type="spellStart"/>
            <w:r>
              <w:rPr>
                <w:rFonts w:ascii="Arial" w:hAnsi="Arial"/>
                <w:sz w:val="18"/>
              </w:rPr>
              <w:t>mlStorageSize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proofErr w:type="spellStart"/>
            <w:r>
              <w:rPr>
                <w:rFonts w:ascii="Arial" w:hAnsi="Arial"/>
                <w:sz w:val="18"/>
              </w:rPr>
              <w:t>allowConsumerList</w:t>
            </w:r>
            <w:proofErr w:type="spellEnd"/>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w:t>
            </w:r>
            <w:proofErr w:type="spellStart"/>
            <w:r>
              <w:rPr>
                <w:rFonts w:ascii="Arial" w:hAnsi="Arial"/>
                <w:sz w:val="18"/>
              </w:rPr>
              <w:t>AllowedConsumer</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Heading5"/>
      </w:pPr>
      <w:bookmarkStart w:id="3168" w:name="_Toc148535785"/>
      <w:bookmarkStart w:id="3169" w:name="_Toc162009285"/>
      <w:bookmarkStart w:id="3170" w:name="_Toc170161048"/>
      <w:bookmarkStart w:id="3171" w:name="_Toc175844095"/>
      <w:bookmarkStart w:id="3172" w:name="_Toc180485797"/>
      <w:bookmarkStart w:id="3173" w:name="_Toc185517928"/>
      <w:bookmarkStart w:id="3174" w:name="_Toc192875335"/>
      <w:bookmarkStart w:id="3175" w:name="_Toc209529988"/>
      <w:r>
        <w:lastRenderedPageBreak/>
        <w:t>5.2.6.2.4</w:t>
      </w:r>
      <w:r>
        <w:tab/>
        <w:t xml:space="preserve">Type: </w:t>
      </w:r>
      <w:proofErr w:type="spellStart"/>
      <w:r>
        <w:t>MLModel</w:t>
      </w:r>
      <w:bookmarkEnd w:id="3168"/>
      <w:bookmarkEnd w:id="3169"/>
      <w:bookmarkEnd w:id="3170"/>
      <w:bookmarkEnd w:id="3171"/>
      <w:bookmarkEnd w:id="3172"/>
      <w:bookmarkEnd w:id="3173"/>
      <w:bookmarkEnd w:id="3174"/>
      <w:bookmarkEnd w:id="3175"/>
      <w:proofErr w:type="spellEnd"/>
    </w:p>
    <w:p w14:paraId="4069B375" w14:textId="77777777" w:rsidR="0092458A" w:rsidRDefault="0092458A" w:rsidP="0092458A">
      <w:pPr>
        <w:pStyle w:val="TH"/>
      </w:pPr>
      <w:r>
        <w:t xml:space="preserve">Table 5.2.6.2.4-1: Definition of type </w:t>
      </w:r>
      <w:proofErr w:type="spellStart"/>
      <w:r>
        <w:t>MLModel</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proofErr w:type="spellStart"/>
            <w:r>
              <w:rPr>
                <w:rFonts w:ascii="Arial" w:hAnsi="Arial"/>
                <w:sz w:val="18"/>
              </w:rP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proofErr w:type="spellStart"/>
            <w:r>
              <w:rPr>
                <w:rFonts w:ascii="Arial" w:hAnsi="Arial"/>
                <w:sz w:val="18"/>
              </w:rPr>
              <w:t>mlModel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proofErr w:type="spellStart"/>
            <w:r>
              <w:rPr>
                <w:rFonts w:ascii="Arial" w:hAnsi="Arial"/>
                <w:sz w:val="18"/>
              </w:rPr>
              <w:t>allowConsumerList</w:t>
            </w:r>
            <w:proofErr w:type="spellEnd"/>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w:t>
            </w:r>
            <w:proofErr w:type="spellStart"/>
            <w:r>
              <w:rPr>
                <w:rFonts w:ascii="Arial" w:hAnsi="Arial"/>
                <w:sz w:val="18"/>
              </w:rPr>
              <w:t>AllowedConsumer</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proofErr w:type="spellStart"/>
            <w:r>
              <w:rPr>
                <w:rFonts w:ascii="Arial" w:hAnsi="Arial" w:cs="Arial"/>
                <w:sz w:val="18"/>
                <w:szCs w:val="18"/>
                <w:lang w:eastAsia="zh-CN"/>
              </w:rPr>
              <w:t>En</w:t>
            </w:r>
            <w:r w:rsidRPr="008112C0">
              <w:rPr>
                <w:rFonts w:ascii="Arial" w:hAnsi="Arial"/>
                <w:sz w:val="18"/>
              </w:rPr>
              <w:t>ModelMgmt</w:t>
            </w:r>
            <w:proofErr w:type="spellEnd"/>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3176" w:name="_Toc148535786"/>
      <w:bookmarkStart w:id="3177" w:name="_Toc162009286"/>
      <w:bookmarkStart w:id="3178" w:name="_Toc170161049"/>
      <w:bookmarkStart w:id="3179" w:name="_Toc175844096"/>
      <w:bookmarkStart w:id="3180" w:name="_Toc180485798"/>
      <w:bookmarkStart w:id="3181" w:name="_Toc185517929"/>
      <w:bookmarkStart w:id="3182" w:name="_Toc192875336"/>
      <w:bookmarkStart w:id="3183" w:name="_Toc209529989"/>
      <w:r>
        <w:t>5.2.6.2.5</w:t>
      </w:r>
      <w:r>
        <w:tab/>
        <w:t xml:space="preserve">Type: </w:t>
      </w:r>
      <w:proofErr w:type="spellStart"/>
      <w:r>
        <w:t>MLModelDelResult</w:t>
      </w:r>
      <w:bookmarkEnd w:id="3176"/>
      <w:bookmarkEnd w:id="3177"/>
      <w:bookmarkEnd w:id="3178"/>
      <w:bookmarkEnd w:id="3179"/>
      <w:bookmarkEnd w:id="3180"/>
      <w:bookmarkEnd w:id="3181"/>
      <w:bookmarkEnd w:id="3182"/>
      <w:bookmarkEnd w:id="3183"/>
      <w:proofErr w:type="spellEnd"/>
    </w:p>
    <w:p w14:paraId="3CEE99FF" w14:textId="77777777" w:rsidR="00F3585A" w:rsidRDefault="00F3585A" w:rsidP="00F3585A">
      <w:pPr>
        <w:pStyle w:val="TH"/>
      </w:pPr>
      <w:bookmarkStart w:id="3184" w:name="_Toc148535787"/>
      <w:bookmarkStart w:id="3185" w:name="_Toc162009287"/>
      <w:bookmarkStart w:id="3186" w:name="_Toc170161050"/>
      <w:r>
        <w:t xml:space="preserve">Table 5.2.6.2.5-1: Definition of type </w:t>
      </w:r>
      <w:proofErr w:type="spellStart"/>
      <w:r>
        <w:t>MLModelDelResult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proofErr w:type="spellStart"/>
            <w: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proofErr w:type="spellStart"/>
            <w:r>
              <w:t>deleteResult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proofErr w:type="spellStart"/>
            <w:r>
              <w:t>DeleteResult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3187" w:name="_Toc175844097"/>
      <w:bookmarkStart w:id="3188" w:name="_Toc180485799"/>
      <w:bookmarkStart w:id="3189" w:name="_Toc185517930"/>
      <w:bookmarkStart w:id="3190" w:name="_Toc192875337"/>
      <w:bookmarkStart w:id="3191" w:name="_Toc209529990"/>
      <w:r>
        <w:t>5.2.6.2.6</w:t>
      </w:r>
      <w:r>
        <w:tab/>
        <w:t xml:space="preserve">Type: </w:t>
      </w:r>
      <w:proofErr w:type="spellStart"/>
      <w:r>
        <w:t>AllowedConsumer</w:t>
      </w:r>
      <w:bookmarkEnd w:id="3184"/>
      <w:bookmarkEnd w:id="3185"/>
      <w:bookmarkEnd w:id="3186"/>
      <w:bookmarkEnd w:id="3187"/>
      <w:bookmarkEnd w:id="3188"/>
      <w:bookmarkEnd w:id="3189"/>
      <w:bookmarkEnd w:id="3190"/>
      <w:bookmarkEnd w:id="3191"/>
      <w:proofErr w:type="spellEnd"/>
    </w:p>
    <w:p w14:paraId="12BAE6E0" w14:textId="37073DB5" w:rsidR="004C2421" w:rsidRDefault="004C2421" w:rsidP="004C2421">
      <w:pPr>
        <w:pStyle w:val="TH"/>
      </w:pPr>
      <w:r>
        <w:t xml:space="preserve">Table 5.2.6.2.6-1: Definition of type </w:t>
      </w:r>
      <w:proofErr w:type="spellStart"/>
      <w:r>
        <w:t>AllowedConsumer</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proofErr w:type="spellStart"/>
            <w:r>
              <w:rPr>
                <w:rFonts w:ascii="Arial" w:hAnsi="Arial"/>
                <w:sz w:val="18"/>
              </w:rP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proofErr w:type="spellStart"/>
            <w:r>
              <w:rPr>
                <w:rFonts w:ascii="Arial" w:hAnsi="Arial"/>
                <w:sz w:val="18"/>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proofErr w:type="spellStart"/>
            <w:r>
              <w:rPr>
                <w:rFonts w:ascii="Arial" w:hAnsi="Arial"/>
                <w:sz w:val="18"/>
              </w:rP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proofErr w:type="spellStart"/>
            <w:r>
              <w:rPr>
                <w:rFonts w:ascii="Arial" w:hAnsi="Arial"/>
                <w:sz w:val="18"/>
              </w:rP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w:t>
            </w:r>
            <w:proofErr w:type="spellStart"/>
            <w:r>
              <w:rPr>
                <w:rFonts w:eastAsia="SimSun" w:cs="Arial"/>
                <w:szCs w:val="18"/>
              </w:rPr>
              <w:t>nfInstanceId</w:t>
            </w:r>
            <w:proofErr w:type="spellEnd"/>
            <w:r>
              <w:rPr>
                <w:rFonts w:eastAsia="SimSun" w:cs="Arial"/>
                <w:szCs w:val="18"/>
              </w:rPr>
              <w:t>" and "</w:t>
            </w:r>
            <w:proofErr w:type="spellStart"/>
            <w:r>
              <w:rPr>
                <w:rFonts w:eastAsia="SimSun" w:cs="Arial"/>
                <w:szCs w:val="18"/>
              </w:rPr>
              <w:t>nfSetId</w:t>
            </w:r>
            <w:proofErr w:type="spellEnd"/>
            <w:r>
              <w:rPr>
                <w:rFonts w:eastAsia="SimSun" w:cs="Arial"/>
                <w:szCs w:val="18"/>
              </w:rPr>
              <w:t>"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3192" w:name="_Toc162009288"/>
      <w:bookmarkStart w:id="3193" w:name="_Toc170161051"/>
      <w:bookmarkStart w:id="3194" w:name="_Toc175844098"/>
      <w:bookmarkStart w:id="3195" w:name="_Toc180485800"/>
      <w:bookmarkStart w:id="3196" w:name="_Toc185517931"/>
      <w:bookmarkStart w:id="3197" w:name="_Toc192875338"/>
      <w:bookmarkStart w:id="3198" w:name="_Toc209529991"/>
      <w:r>
        <w:t>5.2.6.2.7</w:t>
      </w:r>
      <w:r>
        <w:tab/>
        <w:t xml:space="preserve">Type: </w:t>
      </w:r>
      <w:proofErr w:type="spellStart"/>
      <w:r>
        <w:t>ModelStoreResult</w:t>
      </w:r>
      <w:bookmarkEnd w:id="3192"/>
      <w:bookmarkEnd w:id="3193"/>
      <w:bookmarkEnd w:id="3194"/>
      <w:bookmarkEnd w:id="3195"/>
      <w:bookmarkEnd w:id="3196"/>
      <w:bookmarkEnd w:id="3197"/>
      <w:bookmarkEnd w:id="3198"/>
      <w:proofErr w:type="spellEnd"/>
    </w:p>
    <w:p w14:paraId="46867DD6" w14:textId="7F86C20A" w:rsidR="00E84C37" w:rsidRDefault="00E84C37" w:rsidP="00E84C37">
      <w:pPr>
        <w:pStyle w:val="TH"/>
      </w:pPr>
      <w:r>
        <w:t xml:space="preserve">Table 5.2.6.2.7-1: Definition of type </w:t>
      </w:r>
      <w:proofErr w:type="spellStart"/>
      <w:r>
        <w:t>ModelStoreResult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proofErr w:type="spellStart"/>
            <w: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proofErr w:type="spellStart"/>
            <w:r>
              <w:t>storeResult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proofErr w:type="spellStart"/>
            <w:r>
              <w:t>StoreResult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3199" w:name="_Toc148535788"/>
      <w:bookmarkStart w:id="3200" w:name="_Toc162009289"/>
      <w:bookmarkStart w:id="3201" w:name="_Toc170161052"/>
      <w:bookmarkStart w:id="3202" w:name="_Toc175844099"/>
      <w:bookmarkStart w:id="3203" w:name="_Toc180485801"/>
      <w:bookmarkStart w:id="3204" w:name="_Toc185517932"/>
      <w:bookmarkStart w:id="3205" w:name="_Toc192875339"/>
      <w:bookmarkStart w:id="3206" w:name="_Toc209529992"/>
      <w:r>
        <w:rPr>
          <w:lang w:val="en-US"/>
        </w:rPr>
        <w:t>5.2.6.3</w:t>
      </w:r>
      <w:r>
        <w:rPr>
          <w:lang w:val="en-US"/>
        </w:rPr>
        <w:tab/>
        <w:t>Simple data types and enumerations</w:t>
      </w:r>
      <w:bookmarkEnd w:id="3199"/>
      <w:bookmarkEnd w:id="3200"/>
      <w:bookmarkEnd w:id="3201"/>
      <w:bookmarkEnd w:id="3202"/>
      <w:bookmarkEnd w:id="3203"/>
      <w:bookmarkEnd w:id="3204"/>
      <w:bookmarkEnd w:id="3205"/>
      <w:bookmarkEnd w:id="320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 xml:space="preserve">Enumeration: </w:t>
      </w:r>
      <w:proofErr w:type="spellStart"/>
      <w:r>
        <w:rPr>
          <w:rFonts w:ascii="Arial" w:hAnsi="Arial"/>
          <w:sz w:val="22"/>
        </w:rPr>
        <w:t>DeleteResult</w:t>
      </w:r>
      <w:proofErr w:type="spellEnd"/>
    </w:p>
    <w:p w14:paraId="4E8B2FA4" w14:textId="63FA37D0" w:rsidR="00545D23" w:rsidRDefault="00545D23" w:rsidP="00545D23">
      <w:pPr>
        <w:pStyle w:val="TH"/>
      </w:pPr>
      <w:r>
        <w:t xml:space="preserve">Table 5.2.6.3.1-1: Enumeration </w:t>
      </w:r>
      <w:proofErr w:type="spellStart"/>
      <w:r>
        <w:t>DeleteResult</w:t>
      </w:r>
      <w:proofErr w:type="spellEnd"/>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3207" w:name="_Toc114133877"/>
      <w:bookmarkStart w:id="3208" w:name="_Toc59017966"/>
      <w:bookmarkStart w:id="3209" w:name="_Toc90655918"/>
      <w:bookmarkStart w:id="3210" w:name="_Toc88667633"/>
      <w:bookmarkStart w:id="3211" w:name="_Toc113031738"/>
      <w:bookmarkStart w:id="3212" w:name="_Toc104539075"/>
      <w:bookmarkStart w:id="3213" w:name="_Toc51762930"/>
      <w:bookmarkStart w:id="3214" w:name="_Toc136562463"/>
      <w:bookmarkStart w:id="3215" w:name="_Toc50032010"/>
      <w:bookmarkStart w:id="3216" w:name="_Toc85557126"/>
      <w:bookmarkStart w:id="3217" w:name="_Toc34266320"/>
      <w:bookmarkStart w:id="3218" w:name="_Toc120702377"/>
      <w:bookmarkStart w:id="3219" w:name="_Toc94064317"/>
      <w:bookmarkStart w:id="3220" w:name="_Toc28012838"/>
      <w:bookmarkStart w:id="3221" w:name="_Toc66231834"/>
      <w:bookmarkStart w:id="3222" w:name="_Toc98233703"/>
      <w:bookmarkStart w:id="3223" w:name="_Toc70550662"/>
      <w:bookmarkStart w:id="3224" w:name="_Toc43563535"/>
      <w:bookmarkStart w:id="3225" w:name="_Toc85553027"/>
      <w:bookmarkStart w:id="3226" w:name="_Toc45134078"/>
      <w:bookmarkStart w:id="3227" w:name="_Toc56640998"/>
      <w:bookmarkStart w:id="3228" w:name="_Toc112951198"/>
      <w:bookmarkStart w:id="3229" w:name="_Toc83233112"/>
      <w:bookmarkStart w:id="3230" w:name="_Toc36102491"/>
      <w:bookmarkStart w:id="3231" w:name="_Toc101244480"/>
      <w:bookmarkStart w:id="3232" w:name="_Toc68168995"/>
      <w:bookmarkStart w:id="3233" w:name="_Toc138754297"/>
      <w:bookmarkStart w:id="3234" w:name="_Toc162009290"/>
      <w:bookmarkStart w:id="3235" w:name="_Toc170161053"/>
      <w:bookmarkStart w:id="3236" w:name="_Toc175844100"/>
      <w:bookmarkStart w:id="3237" w:name="_Toc180485802"/>
      <w:bookmarkStart w:id="3238" w:name="_Toc185517933"/>
      <w:bookmarkStart w:id="3239" w:name="_Toc192875340"/>
      <w:bookmarkStart w:id="3240" w:name="_Toc209529993"/>
      <w:r>
        <w:lastRenderedPageBreak/>
        <w:t>5.2.6.3.2</w:t>
      </w:r>
      <w:r>
        <w:tab/>
        <w:t xml:space="preserve">Enumeration: </w:t>
      </w:r>
      <w:proofErr w:type="spellStart"/>
      <w:r>
        <w:t>StoreResult</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roofErr w:type="spellEnd"/>
    </w:p>
    <w:p w14:paraId="2EB80538" w14:textId="77777777" w:rsidR="00C3056B" w:rsidRDefault="00C3056B" w:rsidP="00C3056B">
      <w:pPr>
        <w:pStyle w:val="TH"/>
      </w:pPr>
      <w:r>
        <w:t xml:space="preserve">Table 5.2.6.3.2-1: Enumeration </w:t>
      </w:r>
      <w:proofErr w:type="spellStart"/>
      <w:r>
        <w:t>StoreResult</w:t>
      </w:r>
      <w:proofErr w:type="spellEnd"/>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proofErr w:type="spellStart"/>
            <w:r>
              <w:rPr>
                <w:rFonts w:cs="Arial"/>
                <w:szCs w:val="18"/>
                <w:lang w:eastAsia="zh-CN"/>
              </w:rPr>
              <w:t>En</w:t>
            </w:r>
            <w:r w:rsidRPr="008112C0">
              <w:t>ModelMgmt</w:t>
            </w:r>
            <w:proofErr w:type="spellEnd"/>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3241" w:name="_Toc148535789"/>
      <w:bookmarkStart w:id="3242" w:name="_Toc162009291"/>
      <w:bookmarkStart w:id="3243" w:name="_Toc170161054"/>
      <w:bookmarkStart w:id="3244" w:name="_Toc175844101"/>
      <w:bookmarkStart w:id="3245" w:name="_Toc180485803"/>
      <w:bookmarkStart w:id="3246" w:name="_Toc185517934"/>
      <w:bookmarkStart w:id="3247" w:name="_Toc192875341"/>
      <w:bookmarkStart w:id="3248" w:name="_Toc209529994"/>
      <w:r>
        <w:rPr>
          <w:lang w:val="en-US"/>
        </w:rPr>
        <w:t>5.2.6.4</w:t>
      </w:r>
      <w:r>
        <w:rPr>
          <w:lang w:val="en-US"/>
        </w:rPr>
        <w:tab/>
      </w:r>
      <w:r>
        <w:rPr>
          <w:lang w:eastAsia="zh-CN"/>
        </w:rPr>
        <w:t>Data types describing alternative data types or combinations of data types</w:t>
      </w:r>
      <w:bookmarkEnd w:id="3241"/>
      <w:bookmarkEnd w:id="3242"/>
      <w:bookmarkEnd w:id="3243"/>
      <w:bookmarkEnd w:id="3244"/>
      <w:bookmarkEnd w:id="3245"/>
      <w:bookmarkEnd w:id="3246"/>
      <w:bookmarkEnd w:id="3247"/>
      <w:bookmarkEnd w:id="324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3249" w:name="_Toc148535790"/>
      <w:bookmarkStart w:id="3250" w:name="_Toc162009292"/>
      <w:bookmarkStart w:id="3251" w:name="_Toc170161055"/>
      <w:bookmarkStart w:id="3252" w:name="_Toc175844102"/>
      <w:bookmarkStart w:id="3253" w:name="_Toc180485804"/>
      <w:bookmarkStart w:id="3254" w:name="_Toc185517935"/>
      <w:bookmarkStart w:id="3255" w:name="_Toc192875342"/>
      <w:bookmarkStart w:id="3256" w:name="_Toc209529995"/>
      <w:r>
        <w:t>5.2.7</w:t>
      </w:r>
      <w:r>
        <w:tab/>
        <w:t>Error Handling</w:t>
      </w:r>
      <w:bookmarkEnd w:id="3249"/>
      <w:bookmarkEnd w:id="3250"/>
      <w:bookmarkEnd w:id="3251"/>
      <w:bookmarkEnd w:id="3252"/>
      <w:bookmarkEnd w:id="3253"/>
      <w:bookmarkEnd w:id="3254"/>
      <w:bookmarkEnd w:id="3255"/>
      <w:bookmarkEnd w:id="3256"/>
    </w:p>
    <w:p w14:paraId="3AD1F0A1" w14:textId="77777777" w:rsidR="00356552" w:rsidRDefault="00356552" w:rsidP="00356552">
      <w:pPr>
        <w:pStyle w:val="Heading4"/>
      </w:pPr>
      <w:bookmarkStart w:id="3257" w:name="_Toc148535791"/>
      <w:bookmarkStart w:id="3258" w:name="_Toc162009293"/>
      <w:bookmarkStart w:id="3259" w:name="_Toc170161056"/>
      <w:bookmarkStart w:id="3260" w:name="_Toc175844103"/>
      <w:bookmarkStart w:id="3261" w:name="_Toc180485805"/>
      <w:bookmarkStart w:id="3262" w:name="_Toc185517936"/>
      <w:bookmarkStart w:id="3263" w:name="_Toc192875343"/>
      <w:bookmarkStart w:id="3264" w:name="_Toc209529996"/>
      <w:r>
        <w:t>5.2.7.1</w:t>
      </w:r>
      <w:r>
        <w:tab/>
        <w:t>General</w:t>
      </w:r>
      <w:bookmarkEnd w:id="3257"/>
      <w:bookmarkEnd w:id="3258"/>
      <w:bookmarkEnd w:id="3259"/>
      <w:bookmarkEnd w:id="3260"/>
      <w:bookmarkEnd w:id="3261"/>
      <w:bookmarkEnd w:id="3262"/>
      <w:bookmarkEnd w:id="3263"/>
      <w:bookmarkEnd w:id="3264"/>
    </w:p>
    <w:p w14:paraId="14E80ED7" w14:textId="600C25E0" w:rsidR="006225F9" w:rsidRDefault="006225F9" w:rsidP="006225F9">
      <w:r>
        <w:t xml:space="preserve">For the </w:t>
      </w:r>
      <w:proofErr w:type="spellStart"/>
      <w:r>
        <w:t>Nadrf_</w:t>
      </w:r>
      <w:bookmarkStart w:id="3265" w:name="_Hlk141195725"/>
      <w:r>
        <w:t>MLModel</w:t>
      </w:r>
      <w:bookmarkEnd w:id="3265"/>
      <w:r>
        <w: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 xml:space="preserve">In addition, the requirements in the following clauses are applicable for the </w:t>
      </w:r>
      <w:proofErr w:type="spellStart"/>
      <w:r>
        <w:t>Nadrf_MLModelManagement</w:t>
      </w:r>
      <w:proofErr w:type="spellEnd"/>
      <w:r>
        <w:t xml:space="preserve"> API.</w:t>
      </w:r>
    </w:p>
    <w:p w14:paraId="31FC1509" w14:textId="77777777" w:rsidR="00356552" w:rsidRDefault="00356552" w:rsidP="00356552">
      <w:pPr>
        <w:pStyle w:val="Heading4"/>
        <w:rPr>
          <w:rFonts w:eastAsia="SimSun"/>
        </w:rPr>
      </w:pPr>
      <w:bookmarkStart w:id="3266" w:name="_Toc148535792"/>
      <w:bookmarkStart w:id="3267" w:name="_Toc162009294"/>
      <w:bookmarkStart w:id="3268" w:name="_Toc170161057"/>
      <w:bookmarkStart w:id="3269" w:name="_Toc175844104"/>
      <w:bookmarkStart w:id="3270" w:name="_Toc180485806"/>
      <w:bookmarkStart w:id="3271" w:name="_Toc185517937"/>
      <w:bookmarkStart w:id="3272" w:name="_Toc192875344"/>
      <w:bookmarkStart w:id="3273" w:name="_Toc209529997"/>
      <w:r>
        <w:t>5.2.7.2</w:t>
      </w:r>
      <w:r>
        <w:tab/>
        <w:t>Protocol Errors</w:t>
      </w:r>
      <w:bookmarkEnd w:id="3266"/>
      <w:bookmarkEnd w:id="3267"/>
      <w:bookmarkEnd w:id="3268"/>
      <w:bookmarkEnd w:id="3269"/>
      <w:bookmarkEnd w:id="3270"/>
      <w:bookmarkEnd w:id="3271"/>
      <w:bookmarkEnd w:id="3272"/>
      <w:bookmarkEnd w:id="3273"/>
    </w:p>
    <w:p w14:paraId="2EBFDAEE" w14:textId="77777777" w:rsidR="00356552" w:rsidRDefault="00356552" w:rsidP="00356552">
      <w:r>
        <w:t xml:space="preserve">No specific procedures for the </w:t>
      </w:r>
      <w:proofErr w:type="spellStart"/>
      <w:r>
        <w:t>Nadrf_MLModelManagement</w:t>
      </w:r>
      <w:proofErr w:type="spellEnd"/>
      <w:r>
        <w:t xml:space="preserve"> service are specified.</w:t>
      </w:r>
    </w:p>
    <w:p w14:paraId="113E9C14" w14:textId="77777777" w:rsidR="00356552" w:rsidRDefault="00356552" w:rsidP="00356552">
      <w:pPr>
        <w:pStyle w:val="Heading4"/>
      </w:pPr>
      <w:bookmarkStart w:id="3274" w:name="_Toc148535793"/>
      <w:bookmarkStart w:id="3275" w:name="_Toc162009295"/>
      <w:bookmarkStart w:id="3276" w:name="_Toc170161058"/>
      <w:bookmarkStart w:id="3277" w:name="_Toc175844105"/>
      <w:bookmarkStart w:id="3278" w:name="_Toc180485807"/>
      <w:bookmarkStart w:id="3279" w:name="_Toc185517938"/>
      <w:bookmarkStart w:id="3280" w:name="_Toc192875345"/>
      <w:bookmarkStart w:id="3281" w:name="_Toc209529998"/>
      <w:r>
        <w:t>5.2.7.3</w:t>
      </w:r>
      <w:r>
        <w:tab/>
        <w:t>Application Errors</w:t>
      </w:r>
      <w:bookmarkEnd w:id="3274"/>
      <w:bookmarkEnd w:id="3275"/>
      <w:bookmarkEnd w:id="3276"/>
      <w:bookmarkEnd w:id="3277"/>
      <w:bookmarkEnd w:id="3278"/>
      <w:bookmarkEnd w:id="3279"/>
      <w:bookmarkEnd w:id="3280"/>
      <w:bookmarkEnd w:id="3281"/>
    </w:p>
    <w:p w14:paraId="26A23FDC" w14:textId="7663854A" w:rsidR="00832B49" w:rsidRDefault="00832B49" w:rsidP="00832B49">
      <w:bookmarkStart w:id="3282" w:name="_Toc148535794"/>
      <w:r>
        <w:t xml:space="preserve">The application errors defined for the </w:t>
      </w:r>
      <w:proofErr w:type="spellStart"/>
      <w:r>
        <w:t>Nadrf_MLModelManagement</w:t>
      </w:r>
      <w:proofErr w:type="spellEnd"/>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w:t>
            </w:r>
            <w:proofErr w:type="spellStart"/>
            <w:r>
              <w:t>reques</w:t>
            </w:r>
            <w:proofErr w:type="spellEnd"/>
            <w:r>
              <w:t xml:space="preserve">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283" w:name="_Hlk158822527"/>
            <w:r>
              <w:t>ML_MODEL_FOUND_BUT_NOT_DELETED</w:t>
            </w:r>
            <w:bookmarkEnd w:id="3283"/>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3284" w:name="_Toc162009296"/>
      <w:bookmarkStart w:id="3285" w:name="_Toc170161059"/>
      <w:bookmarkStart w:id="3286" w:name="_Toc175844106"/>
      <w:bookmarkStart w:id="3287" w:name="_Toc180485808"/>
      <w:bookmarkStart w:id="3288" w:name="_Toc185517939"/>
      <w:bookmarkStart w:id="3289" w:name="_Toc192875346"/>
      <w:bookmarkStart w:id="3290" w:name="_Toc209529999"/>
      <w:r>
        <w:t>5.2.8</w:t>
      </w:r>
      <w:r>
        <w:rPr>
          <w:lang w:eastAsia="zh-CN"/>
        </w:rPr>
        <w:tab/>
        <w:t>Feature negotiation</w:t>
      </w:r>
      <w:bookmarkEnd w:id="3282"/>
      <w:bookmarkEnd w:id="3284"/>
      <w:bookmarkEnd w:id="3285"/>
      <w:bookmarkEnd w:id="3286"/>
      <w:bookmarkEnd w:id="3287"/>
      <w:bookmarkEnd w:id="3288"/>
      <w:bookmarkEnd w:id="3289"/>
      <w:bookmarkEnd w:id="3290"/>
    </w:p>
    <w:p w14:paraId="1BB40C21" w14:textId="77777777" w:rsidR="00356552" w:rsidRDefault="00356552" w:rsidP="00356552">
      <w:r>
        <w:t xml:space="preserve">The optional features in table 5.2.8-1 are defined for the </w:t>
      </w:r>
      <w:proofErr w:type="spellStart"/>
      <w:r>
        <w:t>Nadrf_MLModelManagement</w:t>
      </w:r>
      <w:proofErr w:type="spellEnd"/>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291" w:name="_Toc148535795"/>
      <w:bookmarkStart w:id="3292" w:name="_Toc162009297"/>
      <w:bookmarkStart w:id="3293" w:name="_Toc170161060"/>
      <w:bookmarkStart w:id="3294" w:name="_Toc175844107"/>
      <w:bookmarkStart w:id="3295" w:name="_Toc180485809"/>
      <w:bookmarkStart w:id="3296" w:name="_Toc185517940"/>
      <w:bookmarkStart w:id="3297"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proofErr w:type="spellStart"/>
            <w:r>
              <w:rPr>
                <w:rFonts w:ascii="Arial" w:hAnsi="Arial" w:cs="Arial"/>
                <w:sz w:val="18"/>
                <w:szCs w:val="18"/>
                <w:lang w:eastAsia="zh-CN"/>
              </w:rPr>
              <w:t>En</w:t>
            </w:r>
            <w:r w:rsidRPr="008112C0">
              <w:rPr>
                <w:rFonts w:ascii="Arial" w:hAnsi="Arial"/>
                <w:sz w:val="18"/>
              </w:rPr>
              <w:t>ModelMgmt</w:t>
            </w:r>
            <w:proofErr w:type="spellEnd"/>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Heading3"/>
      </w:pPr>
      <w:bookmarkStart w:id="3298" w:name="_Toc209530000"/>
      <w:r>
        <w:t>5.2.9</w:t>
      </w:r>
      <w:r>
        <w:tab/>
        <w:t>Security</w:t>
      </w:r>
      <w:bookmarkEnd w:id="3291"/>
      <w:bookmarkEnd w:id="3292"/>
      <w:bookmarkEnd w:id="3293"/>
      <w:bookmarkEnd w:id="3294"/>
      <w:bookmarkEnd w:id="3295"/>
      <w:bookmarkEnd w:id="3296"/>
      <w:bookmarkEnd w:id="3297"/>
      <w:bookmarkEnd w:id="3298"/>
    </w:p>
    <w:bookmarkEnd w:id="1244"/>
    <w:bookmarkEnd w:id="1245"/>
    <w:p w14:paraId="5E53DA4D" w14:textId="77777777" w:rsidR="00F3585A" w:rsidRDefault="00F3585A" w:rsidP="00F3585A">
      <w:r>
        <w:t xml:space="preserve">As indicated in 3GPP TS 33.501 [8] and 3GPP TS 29.500 [4], the access to the </w:t>
      </w:r>
      <w:proofErr w:type="spellStart"/>
      <w:r>
        <w:t>Nadrf_</w:t>
      </w:r>
      <w:bookmarkStart w:id="3299" w:name="_Hlk141195963"/>
      <w:r>
        <w:t>MLModelManagement</w:t>
      </w:r>
      <w:bookmarkEnd w:id="3299"/>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 xml:space="preserve">If OAuth2 is used, an NF Service Consumer, prior to consuming services offered by the </w:t>
      </w:r>
      <w:proofErr w:type="spellStart"/>
      <w:r>
        <w:t>Nadrf_MLModelManagement</w:t>
      </w:r>
      <w:proofErr w:type="spellEnd"/>
      <w:r>
        <w:t xml:space="preserve">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 xml:space="preserve">When multiple NRFs are deployed in a network, the NRF used as authorization server is the same NRF that the NF Service Consumer used for discovering the </w:t>
      </w:r>
      <w:proofErr w:type="spellStart"/>
      <w:r>
        <w:t>Nadrf_MLModelManagement</w:t>
      </w:r>
      <w:proofErr w:type="spellEnd"/>
      <w:r>
        <w:rPr>
          <w:lang w:eastAsia="zh-CN"/>
        </w:rPr>
        <w:t xml:space="preserve"> </w:t>
      </w:r>
      <w:r>
        <w:t>service.</w:t>
      </w:r>
    </w:p>
    <w:p w14:paraId="18E257F1" w14:textId="60EB2561" w:rsidR="00F3585A" w:rsidRDefault="00F3585A" w:rsidP="00F3585A">
      <w:r>
        <w:rPr>
          <w:lang w:val="en-US"/>
        </w:rPr>
        <w:t xml:space="preserve">The </w:t>
      </w:r>
      <w:proofErr w:type="spellStart"/>
      <w:r>
        <w:rPr>
          <w:lang w:eastAsia="ja-JP"/>
        </w:rPr>
        <w:t>Nadrf_MLModelManagement</w:t>
      </w:r>
      <w:proofErr w:type="spellEnd"/>
      <w:r>
        <w:t xml:space="preserve"> </w:t>
      </w:r>
      <w:r>
        <w:rPr>
          <w:lang w:val="en-US"/>
        </w:rPr>
        <w:t>API defines a single scope "</w:t>
      </w:r>
      <w:proofErr w:type="spellStart"/>
      <w:r>
        <w:rPr>
          <w:lang w:val="en-US"/>
        </w:rPr>
        <w:t>nadrf-mlmodelmanagement</w:t>
      </w:r>
      <w:proofErr w:type="spellEnd"/>
      <w:r>
        <w:rPr>
          <w:lang w:val="en-US"/>
        </w:rPr>
        <w:t>" for the entire service, and it does not define any additional scopes at resource or operation level.</w:t>
      </w:r>
    </w:p>
    <w:p w14:paraId="6F0499F8" w14:textId="77777777" w:rsidR="00E9750A" w:rsidRDefault="00A16F12">
      <w:pPr>
        <w:pStyle w:val="Heading8"/>
      </w:pPr>
      <w:r>
        <w:br w:type="page"/>
      </w:r>
      <w:bookmarkStart w:id="3300" w:name="_Toc510696650"/>
      <w:bookmarkStart w:id="3301" w:name="_Toc35971450"/>
      <w:bookmarkStart w:id="3302" w:name="_Toc36812181"/>
      <w:bookmarkStart w:id="3303" w:name="_Toc72766494"/>
      <w:bookmarkStart w:id="3304" w:name="_Toc72767061"/>
      <w:bookmarkStart w:id="3305" w:name="_Toc73042513"/>
      <w:bookmarkStart w:id="3306" w:name="_Toc81242857"/>
      <w:bookmarkStart w:id="3307" w:name="_Toc89426643"/>
      <w:bookmarkStart w:id="3308" w:name="_Toc94020430"/>
      <w:bookmarkStart w:id="3309" w:name="_Toc97034964"/>
      <w:bookmarkStart w:id="3310" w:name="_Toc97037832"/>
      <w:bookmarkStart w:id="3311" w:name="_Toc100940042"/>
      <w:bookmarkStart w:id="3312" w:name="_Toc104546908"/>
      <w:bookmarkStart w:id="3313" w:name="_Toc112937955"/>
      <w:bookmarkStart w:id="3314" w:name="_Toc120681651"/>
      <w:bookmarkStart w:id="3315" w:name="_Toc114134712"/>
      <w:bookmarkStart w:id="3316" w:name="_Toc133434838"/>
      <w:bookmarkStart w:id="3317" w:name="_Toc138694021"/>
      <w:bookmarkStart w:id="3318" w:name="_Toc148535796"/>
      <w:bookmarkStart w:id="3319" w:name="_Toc162009298"/>
      <w:bookmarkStart w:id="3320" w:name="_Toc170161061"/>
      <w:bookmarkStart w:id="3321" w:name="_Toc175844108"/>
      <w:bookmarkStart w:id="3322" w:name="_Toc180485810"/>
      <w:bookmarkStart w:id="3323" w:name="_Toc185517941"/>
      <w:bookmarkStart w:id="3324" w:name="_Toc192875348"/>
      <w:bookmarkStart w:id="3325" w:name="_Toc209530001"/>
      <w:r>
        <w:lastRenderedPageBreak/>
        <w:t>Annex A (normative):</w:t>
      </w:r>
      <w:r>
        <w:br/>
      </w:r>
      <w:proofErr w:type="spellStart"/>
      <w:r>
        <w:t>OpenAPI</w:t>
      </w:r>
      <w:proofErr w:type="spellEnd"/>
      <w:r>
        <w:t xml:space="preserve"> specification</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1E93BFF9" w14:textId="77777777" w:rsidR="00E9750A" w:rsidRDefault="00A16F12">
      <w:pPr>
        <w:pStyle w:val="Heading1"/>
      </w:pPr>
      <w:bookmarkStart w:id="3326" w:name="_Toc94020431"/>
      <w:bookmarkStart w:id="3327" w:name="_Toc72767062"/>
      <w:bookmarkStart w:id="3328" w:name="_Toc72766495"/>
      <w:bookmarkStart w:id="3329" w:name="_Toc510696651"/>
      <w:bookmarkStart w:id="3330" w:name="_Toc35971451"/>
      <w:bookmarkStart w:id="3331" w:name="_Toc36812182"/>
      <w:bookmarkStart w:id="3332" w:name="_Toc73042514"/>
      <w:bookmarkStart w:id="3333" w:name="_Toc81242858"/>
      <w:bookmarkStart w:id="3334" w:name="_Toc89426644"/>
      <w:bookmarkStart w:id="3335" w:name="_Toc97034965"/>
      <w:bookmarkStart w:id="3336" w:name="_Toc120681652"/>
      <w:bookmarkStart w:id="3337" w:name="_Toc112937956"/>
      <w:bookmarkStart w:id="3338" w:name="_Toc114134713"/>
      <w:bookmarkStart w:id="3339" w:name="_Toc100940043"/>
      <w:bookmarkStart w:id="3340" w:name="_Toc104546909"/>
      <w:bookmarkStart w:id="3341" w:name="_Toc97037833"/>
      <w:bookmarkStart w:id="3342" w:name="_Toc133434839"/>
      <w:bookmarkStart w:id="3343" w:name="_Toc138694022"/>
      <w:bookmarkStart w:id="3344" w:name="_Toc148535797"/>
      <w:bookmarkStart w:id="3345" w:name="_Toc162009299"/>
      <w:bookmarkStart w:id="3346" w:name="_Toc170161062"/>
      <w:bookmarkStart w:id="3347" w:name="_Toc175844109"/>
      <w:bookmarkStart w:id="3348" w:name="_Toc180485811"/>
      <w:bookmarkStart w:id="3349" w:name="_Toc185517942"/>
      <w:bookmarkStart w:id="3350" w:name="_Toc192875349"/>
      <w:bookmarkStart w:id="3351" w:name="_Toc209530002"/>
      <w:r>
        <w:t>A.1</w:t>
      </w:r>
      <w:r>
        <w:tab/>
        <w:t>General</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2538771F" w14:textId="77777777" w:rsidR="00E9750A" w:rsidRDefault="00A16F12">
      <w:bookmarkStart w:id="3352"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412A211" w14:textId="77777777" w:rsidR="00E9750A" w:rsidRDefault="00A16F12">
      <w:bookmarkStart w:id="3353"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3354" w:name="_Toc114134714"/>
      <w:bookmarkStart w:id="3355" w:name="_Toc120681653"/>
      <w:bookmarkStart w:id="3356" w:name="_Toc112937957"/>
      <w:bookmarkStart w:id="3357" w:name="_Toc100940044"/>
      <w:bookmarkStart w:id="3358" w:name="_Toc104546910"/>
      <w:bookmarkStart w:id="3359" w:name="_Toc97037834"/>
      <w:bookmarkStart w:id="3360" w:name="_Toc97034966"/>
      <w:bookmarkStart w:id="3361" w:name="_Toc94020432"/>
      <w:bookmarkStart w:id="3362" w:name="_Toc81242859"/>
      <w:bookmarkStart w:id="3363" w:name="_Toc89426645"/>
      <w:bookmarkStart w:id="3364" w:name="_Toc73042515"/>
      <w:bookmarkStart w:id="3365" w:name="_Toc72766496"/>
      <w:bookmarkStart w:id="3366" w:name="_Toc72767063"/>
      <w:bookmarkStart w:id="3367" w:name="_Toc133434840"/>
      <w:bookmarkStart w:id="3368" w:name="_Toc138694023"/>
      <w:bookmarkStart w:id="3369" w:name="_Toc148535798"/>
      <w:bookmarkStart w:id="3370" w:name="_Toc162009300"/>
      <w:bookmarkStart w:id="3371" w:name="_Toc170161063"/>
      <w:bookmarkStart w:id="3372" w:name="_Toc175844110"/>
      <w:bookmarkStart w:id="3373" w:name="_Toc180485812"/>
      <w:bookmarkStart w:id="3374" w:name="_Toc185517943"/>
      <w:bookmarkStart w:id="3375" w:name="_Toc192875350"/>
      <w:bookmarkStart w:id="3376" w:name="_Toc209530003"/>
      <w:bookmarkEnd w:id="3352"/>
      <w:bookmarkEnd w:id="3353"/>
      <w:r>
        <w:t>A.2</w:t>
      </w:r>
      <w:r>
        <w:tab/>
      </w:r>
      <w:proofErr w:type="spellStart"/>
      <w:r>
        <w:t>Nadrf_DataManagement</w:t>
      </w:r>
      <w:proofErr w:type="spellEnd"/>
      <w:r>
        <w:t xml:space="preserve"> API</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D57B080" w14:textId="77777777" w:rsidR="00E9750A" w:rsidRDefault="00A16F12">
      <w:pPr>
        <w:pStyle w:val="PL"/>
        <w:rPr>
          <w:lang w:val="en-IN" w:eastAsia="en-IN"/>
        </w:rPr>
      </w:pPr>
      <w:proofErr w:type="spellStart"/>
      <w:r>
        <w:rPr>
          <w:lang w:val="en-IN" w:eastAsia="en-IN"/>
        </w:rPr>
        <w:t>openapi</w:t>
      </w:r>
      <w:proofErr w:type="spellEnd"/>
      <w:r>
        <w:rPr>
          <w:lang w:val="en-IN" w:eastAsia="en-IN"/>
        </w:rPr>
        <w:t>: 3.0.0</w:t>
      </w:r>
    </w:p>
    <w:p w14:paraId="281B2320" w14:textId="77777777" w:rsidR="00E9750A" w:rsidRDefault="00A16F12">
      <w:pPr>
        <w:pStyle w:val="PL"/>
        <w:rPr>
          <w:lang w:val="en-IN" w:eastAsia="en-IN"/>
        </w:rPr>
      </w:pPr>
      <w:r>
        <w:rPr>
          <w:lang w:val="en-IN" w:eastAsia="en-IN"/>
        </w:rPr>
        <w:t>info:</w:t>
      </w:r>
    </w:p>
    <w:p w14:paraId="341F4995" w14:textId="4CB75CEE"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r w:rsidR="000E7BBF">
        <w:rPr>
          <w:lang w:val="en-US" w:eastAsia="en-IN"/>
        </w:rPr>
        <w:t>4</w:t>
      </w:r>
    </w:p>
    <w:p w14:paraId="2F56B37E" w14:textId="77777777" w:rsidR="00E9750A" w:rsidRDefault="00A16F12">
      <w:pPr>
        <w:pStyle w:val="PL"/>
        <w:rPr>
          <w:lang w:val="en-IN" w:eastAsia="en-IN"/>
        </w:rPr>
      </w:pPr>
      <w:r>
        <w:rPr>
          <w:lang w:val="en-IN" w:eastAsia="en-IN"/>
        </w:rPr>
        <w:t xml:space="preserve">  title: </w:t>
      </w:r>
      <w:proofErr w:type="spellStart"/>
      <w:r>
        <w:rPr>
          <w:lang w:val="en-IN" w:eastAsia="en-IN"/>
        </w:rPr>
        <w:t>Nadrf_DataManagement</w:t>
      </w:r>
      <w:proofErr w:type="spellEnd"/>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proofErr w:type="spellStart"/>
      <w:r>
        <w:rPr>
          <w:lang w:val="en-IN" w:eastAsia="en-IN"/>
        </w:rPr>
        <w:t>externalDocs</w:t>
      </w:r>
      <w:proofErr w:type="spellEnd"/>
      <w:r>
        <w:rPr>
          <w:lang w:val="en-IN" w:eastAsia="en-IN"/>
        </w:rPr>
        <w:t>:</w:t>
      </w:r>
    </w:p>
    <w:p w14:paraId="351D439F" w14:textId="3174EFED" w:rsidR="00E9750A" w:rsidRDefault="00A16F12">
      <w:pPr>
        <w:pStyle w:val="PL"/>
        <w:rPr>
          <w:lang w:val="en-IN" w:eastAsia="en-IN"/>
        </w:rPr>
      </w:pPr>
      <w:r>
        <w:rPr>
          <w:lang w:val="en-IN" w:eastAsia="en-IN"/>
        </w:rPr>
        <w:t xml:space="preserve">  description: </w:t>
      </w:r>
      <w:r>
        <w:t>3GPP TS 29.575 V1</w:t>
      </w:r>
      <w:r w:rsidR="004673BA">
        <w:t>9</w:t>
      </w:r>
      <w:r>
        <w:t>.</w:t>
      </w:r>
      <w:r w:rsidR="000E7BBF">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nadrf-datamanagement</w:t>
      </w:r>
      <w:proofErr w:type="spellEnd"/>
      <w:r>
        <w:rPr>
          <w:lang w:val="en-IN" w:eastAsia="en-IN"/>
        </w:rPr>
        <w: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w:t>
      </w:r>
      <w:proofErr w:type="spellStart"/>
      <w:r>
        <w:rPr>
          <w:lang w:val="en-IN" w:eastAsia="en-IN"/>
        </w:rPr>
        <w:t>nadrf-datamanagement</w:t>
      </w:r>
      <w:proofErr w:type="spellEnd"/>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CreateADRFDataStoreRecord</w:t>
      </w:r>
      <w:proofErr w:type="spellEnd"/>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GetAdrfDataStoreRecords</w:t>
      </w:r>
      <w:proofErr w:type="spellEnd"/>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w:t>
      </w:r>
      <w:proofErr w:type="spellStart"/>
      <w:r>
        <w:t>nadrf-datamanagement</w:t>
      </w:r>
      <w:proofErr w:type="spellEnd"/>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w:t>
      </w:r>
      <w:proofErr w:type="spellStart"/>
      <w:r>
        <w:t>nadrf-datamanagement</w:t>
      </w:r>
      <w:proofErr w:type="spellEnd"/>
    </w:p>
    <w:p w14:paraId="223BA483" w14:textId="2B437887" w:rsidR="00D35CD0" w:rsidRDefault="00D35CD0" w:rsidP="00D35CD0">
      <w:pPr>
        <w:pStyle w:val="PL"/>
      </w:pPr>
      <w:r>
        <w:t xml:space="preserve">          - </w:t>
      </w:r>
      <w:proofErr w:type="spellStart"/>
      <w:r>
        <w:t>nadrf-datamanagement</w:t>
      </w:r>
      <w:proofErr w:type="spellEnd"/>
      <w:r>
        <w: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w:t>
      </w:r>
      <w:proofErr w:type="spellStart"/>
      <w:r>
        <w:rPr>
          <w:rFonts w:cs="Courier New"/>
          <w:szCs w:val="16"/>
        </w:rPr>
        <w:t>NadrfDataStoreRecord</w:t>
      </w:r>
      <w:proofErr w:type="spellEnd"/>
      <w:r>
        <w:rPr>
          <w:rFonts w:cs="Courier New"/>
          <w:szCs w:val="16"/>
        </w:rPr>
        <w:t>'</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w:t>
      </w:r>
      <w:proofErr w:type="spellStart"/>
      <w:r>
        <w:rPr>
          <w:lang w:val="en-IN" w:eastAsia="en-IN"/>
        </w:rPr>
        <w:t>storeTransId</w:t>
      </w:r>
      <w:proofErr w:type="spellEnd"/>
      <w:r>
        <w:rPr>
          <w:lang w:val="en-IN" w:eastAsia="en-IN"/>
        </w:rPr>
        <w:t>}:</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DeleteADRFDataStoreRecord</w:t>
      </w:r>
      <w:proofErr w:type="spellEnd"/>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w:t>
      </w:r>
      <w:proofErr w:type="spellStart"/>
      <w:r>
        <w:t>nadrf-datamanagement</w:t>
      </w:r>
      <w:proofErr w:type="spellEnd"/>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w:t>
      </w:r>
      <w:proofErr w:type="spellStart"/>
      <w:r>
        <w:t>nadrf-datamanagement</w:t>
      </w:r>
      <w:proofErr w:type="spellEnd"/>
    </w:p>
    <w:p w14:paraId="7EBC8482" w14:textId="77777777" w:rsidR="00D35CD0" w:rsidRDefault="00D35CD0" w:rsidP="00D35CD0">
      <w:pPr>
        <w:pStyle w:val="PL"/>
      </w:pPr>
      <w:r>
        <w:t xml:space="preserve">          - </w:t>
      </w:r>
      <w:proofErr w:type="spellStart"/>
      <w:r>
        <w:t>nadrf-datamanagement</w:t>
      </w:r>
      <w:proofErr w:type="spellEnd"/>
      <w:r>
        <w: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w:t>
      </w:r>
      <w:proofErr w:type="spellStart"/>
      <w:r>
        <w:rPr>
          <w:lang w:val="en-IN" w:eastAsia="en-IN"/>
        </w:rPr>
        <w:t>storeTransId</w:t>
      </w:r>
      <w:proofErr w:type="spellEnd"/>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w:t>
      </w:r>
      <w:proofErr w:type="spellStart"/>
      <w:r>
        <w:rPr>
          <w:lang w:val="en-IN" w:eastAsia="en-IN"/>
        </w:rPr>
        <w:t>storeTransId</w:t>
      </w:r>
      <w:proofErr w:type="spellEnd"/>
      <w:r>
        <w:rPr>
          <w:lang w:val="en-IN" w:eastAsia="en-IN"/>
        </w:rPr>
        <w:t xml:space="preserve">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CreateADRFDataRetrievalSubscription</w:t>
      </w:r>
      <w:proofErr w:type="spellEnd"/>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w:t>
      </w:r>
      <w:proofErr w:type="spellStart"/>
      <w:r>
        <w:t>nadrf-datamanagement</w:t>
      </w:r>
      <w:proofErr w:type="spellEnd"/>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w:t>
      </w:r>
      <w:proofErr w:type="spellStart"/>
      <w:r>
        <w:t>nadrf-datamanagement</w:t>
      </w:r>
      <w:proofErr w:type="spellEnd"/>
    </w:p>
    <w:p w14:paraId="2238CF2D" w14:textId="26313F68" w:rsidR="00D35CD0" w:rsidRDefault="00D35CD0" w:rsidP="00D35CD0">
      <w:pPr>
        <w:pStyle w:val="PL"/>
      </w:pPr>
      <w:r>
        <w:t xml:space="preserve">          - </w:t>
      </w:r>
      <w:proofErr w:type="spellStart"/>
      <w:r>
        <w:t>nadrf-datamanagement</w:t>
      </w:r>
      <w:proofErr w:type="spellEnd"/>
      <w:r>
        <w: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w:t>
      </w:r>
      <w:proofErr w:type="spellStart"/>
      <w:r>
        <w:rPr>
          <w:lang w:val="en-IN" w:eastAsia="en-IN"/>
        </w:rPr>
        <w:t>adrfDataRetrievalNotification</w:t>
      </w:r>
      <w:proofErr w:type="spellEnd"/>
      <w:r>
        <w:rPr>
          <w:lang w:val="en-IN" w:eastAsia="en-IN"/>
        </w:rPr>
        <w:t>:</w:t>
      </w:r>
    </w:p>
    <w:p w14:paraId="46B58278"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NadrfDataRetrievalNotification</w:t>
      </w:r>
      <w:proofErr w:type="spellEnd"/>
      <w:r>
        <w:rPr>
          <w:lang w:val="en-IN" w:eastAsia="en-IN"/>
        </w:rPr>
        <w:t>'</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w:t>
      </w:r>
      <w:proofErr w:type="spellStart"/>
      <w:r>
        <w:rPr>
          <w:lang w:val="en-IN" w:eastAsia="en-IN"/>
        </w:rPr>
        <w:t>subscriptionId</w:t>
      </w:r>
      <w:proofErr w:type="spellEnd"/>
      <w:r>
        <w:rPr>
          <w:lang w:val="en-IN" w:eastAsia="en-IN"/>
        </w:rPr>
        <w:t>}:</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DeleteADRFDataRetrievalSubscription</w:t>
      </w:r>
      <w:proofErr w:type="spellEnd"/>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w:t>
      </w:r>
      <w:proofErr w:type="spellStart"/>
      <w:r>
        <w:t>nadrf-datamanagement</w:t>
      </w:r>
      <w:proofErr w:type="spellEnd"/>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w:t>
      </w:r>
      <w:proofErr w:type="spellStart"/>
      <w:r>
        <w:t>nadrf-datamanagement</w:t>
      </w:r>
      <w:proofErr w:type="spellEnd"/>
    </w:p>
    <w:p w14:paraId="7346EFB7" w14:textId="454E7EDD" w:rsidR="00D35CD0" w:rsidRDefault="00D35CD0" w:rsidP="00D35CD0">
      <w:pPr>
        <w:pStyle w:val="PL"/>
      </w:pPr>
      <w:r>
        <w:t xml:space="preserve">          - </w:t>
      </w:r>
      <w:proofErr w:type="spellStart"/>
      <w:r>
        <w:t>nadrf-datamanagement</w:t>
      </w:r>
      <w:proofErr w:type="spellEnd"/>
      <w:r>
        <w: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w:t>
      </w:r>
      <w:proofErr w:type="spellStart"/>
      <w:r>
        <w:rPr>
          <w:lang w:val="en-IN" w:eastAsia="en-IN"/>
        </w:rPr>
        <w:t>subscriptionId</w:t>
      </w:r>
      <w:proofErr w:type="spellEnd"/>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w:t>
      </w:r>
      <w:proofErr w:type="spellStart"/>
      <w:r>
        <w:rPr>
          <w:lang w:val="en-IN" w:eastAsia="en-IN"/>
        </w:rPr>
        <w:t>Nadrf_DataManagement</w:t>
      </w:r>
      <w:proofErr w:type="spellEnd"/>
      <w:r>
        <w:rPr>
          <w:lang w:val="en-IN" w:eastAsia="en-IN"/>
        </w:rPr>
        <w:t xml:space="preserve">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w:t>
      </w:r>
      <w:proofErr w:type="spellStart"/>
      <w:r>
        <w:rPr>
          <w:lang w:val="en-IN" w:eastAsia="en-IN"/>
        </w:rPr>
        <w:t>subscriptionId</w:t>
      </w:r>
      <w:proofErr w:type="spellEnd"/>
      <w:r>
        <w:rPr>
          <w:lang w:val="en-IN" w:eastAsia="en-IN"/>
        </w:rPr>
        <w:t xml:space="preserve">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CreateADRFStorageSubscription</w:t>
      </w:r>
      <w:proofErr w:type="spellEnd"/>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w:t>
      </w:r>
      <w:proofErr w:type="spellStart"/>
      <w:r>
        <w:t>nadrf-datamanagement</w:t>
      </w:r>
      <w:proofErr w:type="spellEnd"/>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w:t>
      </w:r>
      <w:proofErr w:type="spellStart"/>
      <w:r>
        <w:t>nadrf-datamanagement</w:t>
      </w:r>
      <w:proofErr w:type="spellEnd"/>
    </w:p>
    <w:p w14:paraId="59D1EBE1" w14:textId="4BF49437" w:rsidR="00D35CD0" w:rsidRDefault="00D35CD0" w:rsidP="00D35CD0">
      <w:pPr>
        <w:pStyle w:val="PL"/>
      </w:pPr>
      <w:r>
        <w:t xml:space="preserve">          - </w:t>
      </w:r>
      <w:proofErr w:type="spellStart"/>
      <w:r>
        <w:t>nadrf-datamanagement</w:t>
      </w:r>
      <w:proofErr w:type="spellEnd"/>
      <w:r>
        <w: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w:t>
      </w:r>
      <w:proofErr w:type="spellEnd"/>
      <w:r>
        <w:rPr>
          <w:lang w:val="en-IN" w:eastAsia="en-IN"/>
        </w:rPr>
        <w:t>'</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DeleteADRFStorageSubscription</w:t>
      </w:r>
      <w:proofErr w:type="spellEnd"/>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w:t>
      </w:r>
      <w:proofErr w:type="spellStart"/>
      <w:r>
        <w:t>nadrf-datamanagement</w:t>
      </w:r>
      <w:proofErr w:type="spellEnd"/>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w:t>
      </w:r>
      <w:proofErr w:type="spellStart"/>
      <w:r>
        <w:t>nadrf-datamanagement</w:t>
      </w:r>
      <w:proofErr w:type="spellEnd"/>
    </w:p>
    <w:p w14:paraId="52FE803E" w14:textId="2DE4B8EA" w:rsidR="00D35CD0" w:rsidRDefault="00D35CD0" w:rsidP="00D35CD0">
      <w:pPr>
        <w:pStyle w:val="PL"/>
      </w:pPr>
      <w:r>
        <w:t xml:space="preserve">          - </w:t>
      </w:r>
      <w:proofErr w:type="spellStart"/>
      <w:r>
        <w:t>nadrf-datamanagement</w:t>
      </w:r>
      <w:proofErr w:type="spellEnd"/>
      <w:r>
        <w: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proofErr w:type="spellStart"/>
      <w:r>
        <w:rPr>
          <w:lang w:eastAsia="en-IN"/>
        </w:rPr>
        <w:t>ytics</w:t>
      </w:r>
      <w:proofErr w:type="spellEnd"/>
      <w:r>
        <w:rPr>
          <w:lang w:eastAsia="en-IN"/>
        </w:rPr>
        <w:t xml:space="preserve"> specification</w:t>
      </w:r>
      <w:r>
        <w:rPr>
          <w:lang w:val="en-IN" w:eastAsia="en-IN"/>
        </w:rPr>
        <w:t>.</w:t>
      </w:r>
    </w:p>
    <w:p w14:paraId="28A70ED0"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w:t>
      </w:r>
      <w:proofErr w:type="spellEnd"/>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w:t>
      </w:r>
      <w:proofErr w:type="spellStart"/>
      <w:r>
        <w:t>nadrf-datamanagement</w:t>
      </w:r>
      <w:proofErr w:type="spellEnd"/>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w:t>
      </w:r>
      <w:proofErr w:type="spellStart"/>
      <w:r>
        <w:t>nadrf-datamanagement</w:t>
      </w:r>
      <w:proofErr w:type="spellEnd"/>
    </w:p>
    <w:p w14:paraId="7704A254" w14:textId="47A8F643" w:rsidR="00D35CD0" w:rsidRDefault="00D35CD0" w:rsidP="00D35CD0">
      <w:pPr>
        <w:pStyle w:val="PL"/>
      </w:pPr>
      <w:r>
        <w:t xml:space="preserve">          - </w:t>
      </w:r>
      <w:proofErr w:type="spellStart"/>
      <w:r>
        <w:t>nadrf-datamanagement</w:t>
      </w:r>
      <w:proofErr w:type="spellEnd"/>
      <w:r>
        <w: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NadrfStoredDataSpec</w:t>
      </w:r>
      <w:proofErr w:type="spellEnd"/>
      <w:r>
        <w:rPr>
          <w:lang w:val="en-IN" w:eastAsia="en-IN"/>
        </w:rPr>
        <w:t>'</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2C39868F" w14:textId="77777777" w:rsidR="00E9750A" w:rsidRDefault="00A16F12">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w:t>
      </w:r>
      <w:proofErr w:type="spellStart"/>
      <w:r>
        <w:rPr>
          <w:lang w:val="en-IN" w:eastAsia="en-IN"/>
        </w:rPr>
        <w:t>nadrf-datamanagement</w:t>
      </w:r>
      <w:proofErr w:type="spellEnd"/>
      <w:r>
        <w:rPr>
          <w:lang w:val="en-IN" w:eastAsia="en-IN"/>
        </w:rPr>
        <w:t xml:space="preserve">: Access to the </w:t>
      </w:r>
      <w:proofErr w:type="spellStart"/>
      <w:r>
        <w:rPr>
          <w:lang w:val="en-IN" w:eastAsia="en-IN"/>
        </w:rPr>
        <w:t>nadrf-datamanagement</w:t>
      </w:r>
      <w:proofErr w:type="spellEnd"/>
      <w:r>
        <w:rPr>
          <w:lang w:val="en-IN" w:eastAsia="en-IN"/>
        </w:rPr>
        <w:t xml:space="preserve"> API</w:t>
      </w:r>
    </w:p>
    <w:p w14:paraId="4E8EA49F" w14:textId="77777777" w:rsidR="00D35CD0" w:rsidRDefault="00D35CD0" w:rsidP="00D35CD0">
      <w:pPr>
        <w:pStyle w:val="PL"/>
        <w:rPr>
          <w:lang w:val="en-US"/>
        </w:rPr>
      </w:pPr>
      <w:r>
        <w:t xml:space="preserve">            </w:t>
      </w:r>
      <w:proofErr w:type="spellStart"/>
      <w:r>
        <w:t>nadrf-datamanagement</w:t>
      </w:r>
      <w:proofErr w:type="spellEnd"/>
      <w:r>
        <w: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w:t>
      </w:r>
      <w:proofErr w:type="spellStart"/>
      <w:r>
        <w:rPr>
          <w:lang w:val="en-US"/>
        </w:rPr>
        <w:t>Nadrf_DataManagement_StorageRequest</w:t>
      </w:r>
      <w:proofErr w:type="spellEnd"/>
      <w:r>
        <w:rPr>
          <w:lang w:val="en-US"/>
        </w:rPr>
        <w:t xml:space="preserve"> </w:t>
      </w:r>
      <w:proofErr w:type="spellStart"/>
      <w:r>
        <w:rPr>
          <w:lang w:val="en-US"/>
        </w:rPr>
        <w:t>Nadrf_DataManagement_StorageSubscriptionRequest</w:t>
      </w:r>
      <w:proofErr w:type="spellEnd"/>
      <w:r>
        <w:rPr>
          <w:lang w:val="en-US"/>
        </w:rPr>
        <w:t>,</w:t>
      </w:r>
    </w:p>
    <w:p w14:paraId="33931CBD" w14:textId="77777777" w:rsidR="00D35CD0" w:rsidRDefault="00D35CD0" w:rsidP="00D35CD0">
      <w:pPr>
        <w:pStyle w:val="PL"/>
        <w:rPr>
          <w:lang w:val="en-US"/>
        </w:rPr>
      </w:pPr>
      <w:r>
        <w:rPr>
          <w:lang w:val="en-US"/>
        </w:rPr>
        <w:t xml:space="preserve">              </w:t>
      </w:r>
      <w:proofErr w:type="spellStart"/>
      <w:r>
        <w:rPr>
          <w:lang w:val="en-US"/>
        </w:rPr>
        <w:t>Nadrf_DataManagement_StorageSubscriptionRemoval</w:t>
      </w:r>
      <w:proofErr w:type="spellEnd"/>
      <w:r>
        <w:rPr>
          <w:lang w:val="en-US"/>
        </w:rPr>
        <w:t>,</w:t>
      </w:r>
    </w:p>
    <w:p w14:paraId="2DC25128" w14:textId="77777777" w:rsidR="00D35CD0" w:rsidRDefault="00D35CD0" w:rsidP="00D35CD0">
      <w:pPr>
        <w:pStyle w:val="PL"/>
        <w:rPr>
          <w:lang w:val="en-US"/>
        </w:rPr>
      </w:pPr>
      <w:r>
        <w:rPr>
          <w:lang w:val="en-US"/>
        </w:rPr>
        <w:t xml:space="preserve">              </w:t>
      </w:r>
      <w:proofErr w:type="spellStart"/>
      <w:r>
        <w:rPr>
          <w:lang w:val="en-US"/>
        </w:rPr>
        <w:t>Nadrf_DataManagement_RetrievalRequest</w:t>
      </w:r>
      <w:proofErr w:type="spellEnd"/>
      <w:r>
        <w:rPr>
          <w:lang w:val="en-US"/>
        </w:rPr>
        <w:t>,</w:t>
      </w:r>
    </w:p>
    <w:p w14:paraId="12B044D9" w14:textId="77777777" w:rsidR="00D35CD0" w:rsidRDefault="00D35CD0" w:rsidP="00D35CD0">
      <w:pPr>
        <w:pStyle w:val="PL"/>
        <w:rPr>
          <w:lang w:val="en-US"/>
        </w:rPr>
      </w:pPr>
      <w:r>
        <w:rPr>
          <w:lang w:val="en-US"/>
        </w:rPr>
        <w:t xml:space="preserve">              </w:t>
      </w:r>
      <w:proofErr w:type="spellStart"/>
      <w:r>
        <w:rPr>
          <w:lang w:val="en-US"/>
        </w:rPr>
        <w:t>Nadrf_DataManagement_RetrievalSubscribe</w:t>
      </w:r>
      <w:proofErr w:type="spellEnd"/>
      <w:r>
        <w:rPr>
          <w:lang w:val="en-US"/>
        </w:rPr>
        <w:t xml:space="preserve">, </w:t>
      </w:r>
      <w:proofErr w:type="spellStart"/>
      <w:r>
        <w:rPr>
          <w:lang w:val="en-US"/>
        </w:rPr>
        <w:t>Nadrf_DataManagement_RetrievalUnsubscribe</w:t>
      </w:r>
      <w:proofErr w:type="spellEnd"/>
      <w:r>
        <w:rPr>
          <w:lang w:val="en-US"/>
        </w:rPr>
        <w:t>,</w:t>
      </w:r>
    </w:p>
    <w:p w14:paraId="0F4E0018" w14:textId="77777777" w:rsidR="00D35CD0" w:rsidRDefault="00D35CD0" w:rsidP="00D35CD0">
      <w:pPr>
        <w:pStyle w:val="PL"/>
        <w:rPr>
          <w:lang w:val="en-US"/>
        </w:rPr>
      </w:pPr>
      <w:r>
        <w:rPr>
          <w:lang w:val="en-US"/>
        </w:rPr>
        <w:t xml:space="preserve">              </w:t>
      </w:r>
      <w:proofErr w:type="spellStart"/>
      <w:r>
        <w:rPr>
          <w:lang w:val="en-US"/>
        </w:rPr>
        <w:t>Nadrf_DataManagement_RetrievalNotify</w:t>
      </w:r>
      <w:proofErr w:type="spellEnd"/>
      <w:r>
        <w:rPr>
          <w:lang w:val="en-US"/>
        </w:rPr>
        <w:t xml:space="preserve">, </w:t>
      </w:r>
      <w:proofErr w:type="spellStart"/>
      <w:r>
        <w:rPr>
          <w:lang w:val="en-US"/>
        </w:rPr>
        <w:t>Nadrf_DataManagement_Delete</w:t>
      </w:r>
      <w:proofErr w:type="spellEnd"/>
      <w:r>
        <w:rPr>
          <w:lang w:val="en-US"/>
        </w:rPr>
        <w:t xml:space="preserv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377" w:name="historyclause"/>
      <w:r>
        <w:rPr>
          <w:lang w:val="en-IN" w:eastAsia="en-IN"/>
        </w:rPr>
        <w:t xml:space="preserve">    </w:t>
      </w:r>
      <w:proofErr w:type="spellStart"/>
      <w:r>
        <w:rPr>
          <w:lang w:val="en-IN" w:eastAsia="en-IN"/>
        </w:rPr>
        <w:t>NadrfDataStoreRecord</w:t>
      </w:r>
      <w:proofErr w:type="spellEnd"/>
      <w:r>
        <w:rPr>
          <w:lang w:val="en-IN" w:eastAsia="en-IN"/>
        </w:rPr>
        <w:t>:</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1E05D16E" w14:textId="77777777" w:rsidR="00F90D45" w:rsidRDefault="00F90D45" w:rsidP="00F90D45">
      <w:pPr>
        <w:pStyle w:val="PL"/>
        <w:rPr>
          <w:lang w:val="en-IN" w:eastAsia="en-IN"/>
        </w:rPr>
      </w:pPr>
      <w:r>
        <w:t xml:space="preserve">        - </w:t>
      </w:r>
      <w:proofErr w:type="spellStart"/>
      <w:r>
        <w:t>allOf</w:t>
      </w:r>
      <w:proofErr w:type="spellEnd"/>
      <w:r>
        <w:t>:</w:t>
      </w:r>
    </w:p>
    <w:p w14:paraId="60402966" w14:textId="77777777" w:rsidR="00F90D45" w:rsidRDefault="00F90D45" w:rsidP="00F90D45">
      <w:pPr>
        <w:pStyle w:val="PL"/>
        <w:rPr>
          <w:lang w:val="en-IN" w:eastAsia="en-IN"/>
        </w:rPr>
      </w:pPr>
      <w:r>
        <w:rPr>
          <w:lang w:val="en-IN" w:eastAsia="en-IN"/>
        </w:rPr>
        <w:t xml:space="preserve">          - required: [</w:t>
      </w:r>
      <w:proofErr w:type="spellStart"/>
      <w:r>
        <w:t>anaSub</w:t>
      </w:r>
      <w:proofErr w:type="spellEnd"/>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proofErr w:type="spellStart"/>
      <w:r>
        <w:t>anaNotifications</w:t>
      </w:r>
      <w:proofErr w:type="spellEnd"/>
      <w:r>
        <w:rPr>
          <w:lang w:val="en-IN" w:eastAsia="en-IN"/>
        </w:rPr>
        <w:t>]</w:t>
      </w:r>
    </w:p>
    <w:p w14:paraId="2A4F1FE6" w14:textId="77777777" w:rsidR="00F90D45" w:rsidRDefault="00F90D45" w:rsidP="00F90D45">
      <w:pPr>
        <w:pStyle w:val="PL"/>
        <w:rPr>
          <w:lang w:val="en-IN" w:eastAsia="en-IN"/>
        </w:rPr>
      </w:pPr>
      <w:r>
        <w:t xml:space="preserve">        - </w:t>
      </w:r>
      <w:proofErr w:type="spellStart"/>
      <w:r>
        <w:t>allOf</w:t>
      </w:r>
      <w:proofErr w:type="spellEnd"/>
      <w:r>
        <w:t>:</w:t>
      </w:r>
    </w:p>
    <w:p w14:paraId="38877CDE" w14:textId="77777777" w:rsidR="00F90D45" w:rsidRDefault="00F90D45" w:rsidP="00F90D45">
      <w:pPr>
        <w:pStyle w:val="PL"/>
        <w:rPr>
          <w:lang w:val="en-IN" w:eastAsia="en-IN"/>
        </w:rPr>
      </w:pPr>
      <w:r>
        <w:rPr>
          <w:lang w:val="en-IN" w:eastAsia="en-IN"/>
        </w:rPr>
        <w:t xml:space="preserve">          - required: [</w:t>
      </w:r>
      <w:proofErr w:type="spellStart"/>
      <w:r>
        <w:t>dataSub</w:t>
      </w:r>
      <w:proofErr w:type="spellEnd"/>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781271E2"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proofErr w:type="spellStart"/>
      <w:r>
        <w:t>anaSub</w:t>
      </w:r>
      <w:proofErr w:type="spellEnd"/>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proofErr w:type="spellStart"/>
      <w:r>
        <w:t>dataSub</w:t>
      </w:r>
      <w:proofErr w:type="spellEnd"/>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527578E1"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w:t>
      </w:r>
      <w:proofErr w:type="spellStart"/>
      <w:r>
        <w:t>suppFeat</w:t>
      </w:r>
      <w:proofErr w:type="spellEnd"/>
      <w:r>
        <w:t>:</w:t>
      </w:r>
    </w:p>
    <w:p w14:paraId="6743E375" w14:textId="07F15B93" w:rsidR="00F90D45" w:rsidRDefault="00F90D45" w:rsidP="00F90D45">
      <w:pPr>
        <w:pStyle w:val="PL"/>
        <w:rPr>
          <w:lang w:eastAsia="en-IN"/>
        </w:rPr>
      </w:pPr>
      <w:r>
        <w:t xml:space="preserve">          $ref: 'TS29571_CommonData.yaml#/components/schemas/</w:t>
      </w:r>
      <w:proofErr w:type="spellStart"/>
      <w:r>
        <w:t>SupportedFeatures</w:t>
      </w:r>
      <w:proofErr w:type="spellEnd"/>
      <w:r>
        <w:t>'</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w:t>
      </w:r>
      <w:proofErr w:type="spellEnd"/>
      <w:r>
        <w:rPr>
          <w:lang w:val="en-IN" w:eastAsia="en-IN"/>
        </w:rPr>
        <w:t>:</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w:t>
      </w:r>
      <w:proofErr w:type="spellStart"/>
      <w:r>
        <w:rPr>
          <w:lang w:val="en-IN" w:eastAsia="en-IN"/>
        </w:rPr>
        <w:t>allOf</w:t>
      </w:r>
      <w:proofErr w:type="spellEnd"/>
      <w:r>
        <w:rPr>
          <w:lang w:val="en-IN" w:eastAsia="en-IN"/>
        </w:rPr>
        <w:t>:</w:t>
      </w:r>
    </w:p>
    <w:p w14:paraId="43D6711A"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14BDDC1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52B162E7"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7A2C1E1E"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098C5BD0"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targetNfId</w:t>
      </w:r>
      <w:proofErr w:type="spellEnd"/>
      <w:r>
        <w:rPr>
          <w:lang w:val="en-IN" w:eastAsia="en-IN"/>
        </w:rPr>
        <w:t>]</w:t>
      </w:r>
    </w:p>
    <w:p w14:paraId="68AAF83A"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targetNfSetId</w:t>
      </w:r>
      <w:proofErr w:type="spellEnd"/>
      <w:r>
        <w:rPr>
          <w:lang w:val="en-IN" w:eastAsia="en-IN"/>
        </w:rPr>
        <w:t>]</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w:t>
      </w:r>
      <w:proofErr w:type="spellStart"/>
      <w:r>
        <w:rPr>
          <w:lang w:val="en-IN" w:eastAsia="en-IN"/>
        </w:rPr>
        <w:t>anaSub</w:t>
      </w:r>
      <w:proofErr w:type="spellEnd"/>
      <w:r>
        <w:rPr>
          <w:lang w:val="en-IN" w:eastAsia="en-IN"/>
        </w:rPr>
        <w:t>:</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15592C0D"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18FBAFD7"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0A9578AA"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targetNfId</w:t>
      </w:r>
      <w:proofErr w:type="spellEnd"/>
      <w:r>
        <w:rPr>
          <w:lang w:val="en-IN" w:eastAsia="en-IN"/>
        </w:rPr>
        <w:t>:</w:t>
      </w:r>
    </w:p>
    <w:p w14:paraId="2342D605"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56194380"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targetNfSetId</w:t>
      </w:r>
      <w:proofErr w:type="spellEnd"/>
      <w:r>
        <w:rPr>
          <w:lang w:val="en-IN" w:eastAsia="en-IN"/>
        </w:rPr>
        <w:t>:</w:t>
      </w:r>
    </w:p>
    <w:p w14:paraId="223F5C7E"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73CC2330" w14:textId="77777777" w:rsidR="00F90D45" w:rsidRDefault="00F90D45" w:rsidP="00F90D45">
      <w:pPr>
        <w:pStyle w:val="PL"/>
        <w:rPr>
          <w:lang w:val="en-IN" w:eastAsia="en-IN"/>
        </w:rPr>
      </w:pPr>
      <w:r>
        <w:rPr>
          <w:lang w:val="en-IN" w:eastAsia="en-IN"/>
        </w:rPr>
        <w:t xml:space="preserve">        </w:t>
      </w:r>
      <w:proofErr w:type="spellStart"/>
      <w:r>
        <w:rPr>
          <w:lang w:val="en-IN" w:eastAsia="en-IN"/>
        </w:rPr>
        <w:t>formatInstruct</w:t>
      </w:r>
      <w:proofErr w:type="spellEnd"/>
      <w:r>
        <w:rPr>
          <w:lang w:val="en-IN" w:eastAsia="en-IN"/>
        </w:rPr>
        <w: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w:t>
      </w:r>
      <w:proofErr w:type="spellStart"/>
      <w:r>
        <w:rPr>
          <w:lang w:val="en-IN" w:eastAsia="en-IN"/>
        </w:rPr>
        <w:t>procInstruct</w:t>
      </w:r>
      <w:proofErr w:type="spellEnd"/>
      <w:r>
        <w:rPr>
          <w:lang w:val="en-IN" w:eastAsia="en-IN"/>
        </w:rPr>
        <w: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proofErr w:type="spellStart"/>
      <w:r>
        <w:t>ProcessingInstruction</w:t>
      </w:r>
      <w:proofErr w:type="spellEnd"/>
      <w:r>
        <w:t>'</w:t>
      </w:r>
    </w:p>
    <w:p w14:paraId="71833326" w14:textId="77777777" w:rsidR="00F90D45" w:rsidRDefault="00F90D45" w:rsidP="00F90D45">
      <w:pPr>
        <w:pStyle w:val="PL"/>
        <w:rPr>
          <w:lang w:eastAsia="zh-CN"/>
        </w:rPr>
      </w:pPr>
      <w:r>
        <w:rPr>
          <w:lang w:eastAsia="zh-CN"/>
        </w:rPr>
        <w:t xml:space="preserve">          </w:t>
      </w:r>
      <w:proofErr w:type="spellStart"/>
      <w:r>
        <w:rPr>
          <w:lang w:eastAsia="zh-CN"/>
        </w:rPr>
        <w:t>minItems</w:t>
      </w:r>
      <w:proofErr w:type="spellEnd"/>
      <w:r>
        <w:rPr>
          <w:lang w:eastAsia="zh-CN"/>
        </w:rPr>
        <w:t>: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46D5C684" w14:textId="02257978" w:rsidR="00B22446" w:rsidRDefault="00B22446" w:rsidP="00B22446">
      <w:pPr>
        <w:pStyle w:val="PL"/>
        <w:rPr>
          <w:lang w:eastAsia="ja-JP"/>
        </w:rPr>
      </w:pPr>
      <w:r>
        <w:rPr>
          <w:lang w:val="en-IN" w:eastAsia="en-IN"/>
        </w:rPr>
        <w:t xml:space="preserve">          $ref: '#/components/schemas/</w:t>
      </w:r>
      <w:proofErr w:type="spellStart"/>
      <w:r>
        <w:t>StorageHandlingInfo</w:t>
      </w:r>
      <w:proofErr w:type="spellEnd"/>
      <w:r>
        <w:rPr>
          <w:lang w:val="en-IN" w:eastAsia="en-IN"/>
        </w:rPr>
        <w:t>'</w:t>
      </w:r>
    </w:p>
    <w:p w14:paraId="3FC8A0AA" w14:textId="77777777" w:rsidR="00F90D45" w:rsidRDefault="00F90D45" w:rsidP="00F90D45">
      <w:pPr>
        <w:pStyle w:val="PL"/>
      </w:pPr>
      <w:r>
        <w:t xml:space="preserve">        </w:t>
      </w:r>
      <w:proofErr w:type="spellStart"/>
      <w:r>
        <w:t>suppFeat</w:t>
      </w:r>
      <w:proofErr w:type="spellEnd"/>
      <w:r>
        <w:t>:</w:t>
      </w:r>
    </w:p>
    <w:p w14:paraId="0EC87878" w14:textId="77777777"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NadrfDataRetrievalSubscription</w:t>
      </w:r>
      <w:proofErr w:type="spellEnd"/>
      <w:r>
        <w:rPr>
          <w:lang w:val="en-IN" w:eastAsia="en-IN"/>
        </w:rPr>
        <w:t>:</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4888C7F5" w14:textId="77777777" w:rsidR="00F90D45" w:rsidRDefault="00F90D45" w:rsidP="00F90D45">
      <w:pPr>
        <w:pStyle w:val="PL"/>
        <w:rPr>
          <w:lang w:val="en-IN" w:eastAsia="en-IN"/>
        </w:rPr>
      </w:pPr>
      <w:r>
        <w:rPr>
          <w:lang w:val="en-IN" w:eastAsia="en-IN"/>
        </w:rPr>
        <w:t xml:space="preserve">        - </w:t>
      </w:r>
      <w:proofErr w:type="spellStart"/>
      <w:r>
        <w:rPr>
          <w:lang w:val="en-IN" w:eastAsia="en-IN"/>
        </w:rPr>
        <w:t>notificationURI</w:t>
      </w:r>
      <w:proofErr w:type="spellEnd"/>
    </w:p>
    <w:p w14:paraId="426BE882" w14:textId="77777777" w:rsidR="00F90D45" w:rsidRDefault="00F90D45" w:rsidP="00F90D45">
      <w:pPr>
        <w:pStyle w:val="PL"/>
        <w:rPr>
          <w:lang w:val="en-IN" w:eastAsia="en-IN"/>
        </w:rPr>
      </w:pPr>
      <w:r>
        <w:rPr>
          <w:lang w:val="en-IN" w:eastAsia="en-IN"/>
        </w:rPr>
        <w:t xml:space="preserve">        - </w:t>
      </w:r>
      <w:proofErr w:type="spellStart"/>
      <w:r>
        <w:rPr>
          <w:lang w:val="en-IN" w:eastAsia="en-IN"/>
        </w:rPr>
        <w:t>timePeriod</w:t>
      </w:r>
      <w:proofErr w:type="spellEnd"/>
    </w:p>
    <w:p w14:paraId="40C38949"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87688F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66723916" w14:textId="29BFB7C9"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60C9FB19"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3FB2E97D" w14:textId="77777777" w:rsidR="00F90D45" w:rsidRDefault="00F90D45" w:rsidP="00F90D45">
      <w:pPr>
        <w:pStyle w:val="PL"/>
        <w:rPr>
          <w:lang w:val="en-IN" w:eastAsia="en-IN"/>
        </w:rPr>
      </w:pPr>
      <w:r>
        <w:rPr>
          <w:lang w:val="en-IN" w:eastAsia="en-IN"/>
        </w:rPr>
        <w:t xml:space="preserve">        </w:t>
      </w:r>
      <w:proofErr w:type="spellStart"/>
      <w:r>
        <w:rPr>
          <w:lang w:val="en-IN" w:eastAsia="en-IN"/>
        </w:rPr>
        <w:t>notificationURI</w:t>
      </w:r>
      <w:proofErr w:type="spellEnd"/>
      <w:r>
        <w:rPr>
          <w:lang w:val="en-IN" w:eastAsia="en-IN"/>
        </w:rPr>
        <w:t>:</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5DEBDE0C" w14:textId="77777777" w:rsidR="00F90D45" w:rsidRDefault="00F90D45" w:rsidP="00F90D45">
      <w:pPr>
        <w:pStyle w:val="PL"/>
        <w:rPr>
          <w:lang w:val="en-IN" w:eastAsia="en-IN"/>
        </w:rPr>
      </w:pPr>
      <w:r>
        <w:rPr>
          <w:lang w:val="en-IN" w:eastAsia="en-IN"/>
        </w:rPr>
        <w:t xml:space="preserve">          $ref: 'TS29122_CommonData.yaml#/components/schemas/</w:t>
      </w:r>
      <w:proofErr w:type="spellStart"/>
      <w:r>
        <w:rPr>
          <w:lang w:val="en-IN" w:eastAsia="en-IN"/>
        </w:rPr>
        <w:t>TimeWindow</w:t>
      </w:r>
      <w:proofErr w:type="spellEnd"/>
      <w:r>
        <w:rPr>
          <w:lang w:val="en-IN" w:eastAsia="en-IN"/>
        </w:rPr>
        <w:t>'</w:t>
      </w:r>
    </w:p>
    <w:p w14:paraId="3CB25FAE"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proofErr w:type="spellStart"/>
      <w:r>
        <w:t>Nadrf_DataManagement</w:t>
      </w:r>
      <w:proofErr w:type="spellEnd"/>
      <w:r>
        <w:t xml:space="preserve"> Service</w:t>
      </w:r>
      <w:r>
        <w:rPr>
          <w:lang w:eastAsia="zh-CN"/>
        </w:rPr>
        <w:t>.</w:t>
      </w:r>
    </w:p>
    <w:p w14:paraId="7EB0BFC0" w14:textId="77777777" w:rsidR="00F90D45" w:rsidRDefault="00F90D45" w:rsidP="00F90D45">
      <w:pPr>
        <w:pStyle w:val="PL"/>
      </w:pPr>
      <w:r>
        <w:t xml:space="preserve">        </w:t>
      </w:r>
      <w:proofErr w:type="spellStart"/>
      <w:r>
        <w:t>suppFeat</w:t>
      </w:r>
      <w:proofErr w:type="spellEnd"/>
      <w:r>
        <w:t>:</w:t>
      </w:r>
    </w:p>
    <w:p w14:paraId="738C1BEE" w14:textId="5DB9207C"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NadrfDataRetrievalNotification</w:t>
      </w:r>
      <w:proofErr w:type="spellEnd"/>
      <w:r>
        <w:rPr>
          <w:lang w:val="en-IN" w:eastAsia="en-IN"/>
        </w:rPr>
        <w:t>:</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1D01F9ED" w14:textId="77777777" w:rsidR="00F90D45" w:rsidRDefault="00F90D45" w:rsidP="00F90D45">
      <w:pPr>
        <w:pStyle w:val="PL"/>
      </w:pPr>
      <w:r>
        <w:rPr>
          <w:lang w:eastAsia="zh-CN"/>
        </w:rPr>
        <w:t xml:space="preserve">        - </w:t>
      </w:r>
      <w:proofErr w:type="spellStart"/>
      <w:r>
        <w:rPr>
          <w:lang w:eastAsia="zh-CN"/>
        </w:rPr>
        <w:t>timeStamp</w:t>
      </w:r>
      <w:proofErr w:type="spellEnd"/>
    </w:p>
    <w:p w14:paraId="6FDDAF6B"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69F902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anaNotifications</w:t>
      </w:r>
      <w:proofErr w:type="spellEnd"/>
      <w:r>
        <w:rPr>
          <w:lang w:val="en-IN" w:eastAsia="en-IN"/>
        </w:rPr>
        <w:t>]</w:t>
      </w:r>
    </w:p>
    <w:p w14:paraId="526A4B23" w14:textId="77777777" w:rsidR="00F90D45" w:rsidRDefault="00F90D45" w:rsidP="00F90D45">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proofErr w:type="spellStart"/>
      <w:r>
        <w:t>fetchInstruct</w:t>
      </w:r>
      <w:proofErr w:type="spellEnd"/>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593FC616" w14:textId="77777777" w:rsidR="00F90D45" w:rsidRDefault="00F90D45" w:rsidP="00F90D45">
      <w:pPr>
        <w:pStyle w:val="PL"/>
      </w:pPr>
      <w:r>
        <w:rPr>
          <w:lang w:val="en-IN"/>
        </w:rPr>
        <w:t xml:space="preserve">       </w:t>
      </w:r>
      <w:r>
        <w:t xml:space="preserve"> </w:t>
      </w:r>
      <w:proofErr w:type="spellStart"/>
      <w:r>
        <w:t>fetchInstruct</w:t>
      </w:r>
      <w:proofErr w:type="spellEnd"/>
      <w:r>
        <w: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proofErr w:type="spellStart"/>
      <w:r>
        <w:rPr>
          <w:lang w:eastAsia="zh-CN"/>
        </w:rPr>
        <w:t>terminationReq</w:t>
      </w:r>
      <w:proofErr w:type="spellEnd"/>
      <w:r>
        <w:t>:</w:t>
      </w:r>
    </w:p>
    <w:p w14:paraId="7774F2A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1AF0DBC2" w14:textId="77777777" w:rsidR="00F90D45" w:rsidRDefault="00F90D45" w:rsidP="00F90D45">
      <w:pPr>
        <w:pStyle w:val="PL"/>
        <w:rPr>
          <w:lang w:val="en-IN" w:eastAsia="en-IN"/>
        </w:rPr>
      </w:pPr>
      <w:r>
        <w:rPr>
          <w:lang w:eastAsia="zh-CN"/>
        </w:rPr>
        <w:t xml:space="preserve">          </w:t>
      </w:r>
      <w:r>
        <w:t>$ref: 'TS29571_CommonData.yaml#/components/schemas/</w:t>
      </w:r>
      <w:proofErr w:type="spellStart"/>
      <w:r>
        <w:t>DateTime</w:t>
      </w:r>
      <w:proofErr w:type="spellEnd"/>
      <w:r>
        <w:t>'</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NadrfDataStoreSubscriptionRef</w:t>
      </w:r>
      <w:proofErr w:type="spellEnd"/>
      <w:r>
        <w:rPr>
          <w:lang w:val="en-IN" w:eastAsia="en-IN"/>
        </w:rPr>
        <w:t>:</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w:t>
      </w:r>
      <w:proofErr w:type="spellStart"/>
      <w:r>
        <w:rPr>
          <w:lang w:val="en-IN" w:eastAsia="en-IN"/>
        </w:rPr>
        <w:t>transRefId</w:t>
      </w:r>
      <w:proofErr w:type="spellEnd"/>
      <w:r>
        <w:rPr>
          <w:lang w:val="en-IN" w:eastAsia="en-IN"/>
        </w:rPr>
        <w:t>:</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w:t>
      </w:r>
      <w:proofErr w:type="spellStart"/>
      <w:r>
        <w:rPr>
          <w:lang w:val="en-IN" w:eastAsia="en-IN"/>
        </w:rPr>
        <w:t>NadrfStoredDataSpec</w:t>
      </w:r>
      <w:proofErr w:type="spellEnd"/>
      <w:r>
        <w:rPr>
          <w:lang w:val="en-IN" w:eastAsia="en-IN"/>
        </w:rPr>
        <w:t>:</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w:t>
      </w:r>
      <w:proofErr w:type="spellStart"/>
      <w:r>
        <w:rPr>
          <w:lang w:val="en-IN" w:eastAsia="en-IN"/>
        </w:rPr>
        <w:t>timePeriod</w:t>
      </w:r>
      <w:proofErr w:type="spellEnd"/>
    </w:p>
    <w:p w14:paraId="653F5991"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4A5C0ADC"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dataSpec</w:t>
      </w:r>
      <w:proofErr w:type="spellEnd"/>
      <w:r>
        <w:rPr>
          <w:lang w:val="en-IN" w:eastAsia="en-IN"/>
        </w:rPr>
        <w:t>]</w:t>
      </w:r>
    </w:p>
    <w:p w14:paraId="4819651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anaSpec</w:t>
      </w:r>
      <w:proofErr w:type="spellEnd"/>
      <w:r>
        <w:rPr>
          <w:lang w:val="en-IN" w:eastAsia="en-IN"/>
        </w:rPr>
        <w:t>]</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378" w:name="_Hlk191556198"/>
      <w:proofErr w:type="spellStart"/>
      <w:r w:rsidRPr="00582C53">
        <w:rPr>
          <w:rFonts w:ascii="Courier New" w:hAnsi="Courier New"/>
          <w:sz w:val="16"/>
          <w:lang w:val="en-IN" w:eastAsia="en-IN"/>
        </w:rPr>
        <w:t>DataSubscription</w:t>
      </w:r>
      <w:proofErr w:type="spellEnd"/>
      <w:r w:rsidRPr="00582C53">
        <w:rPr>
          <w:rFonts w:ascii="Courier New" w:hAnsi="Courier New"/>
          <w:sz w:val="16"/>
          <w:lang w:val="en-IN" w:eastAsia="en-IN"/>
        </w:rPr>
        <w:t>:</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bookmarkEnd w:id="3378"/>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w:t>
      </w:r>
      <w:proofErr w:type="spellStart"/>
      <w:r w:rsidRPr="00582C53">
        <w:rPr>
          <w:rFonts w:ascii="Courier New" w:hAnsi="Courier New"/>
          <w:sz w:val="16"/>
          <w:lang w:val="en-IN" w:eastAsia="en-IN"/>
        </w:rPr>
        <w:t>EeSubscription</w:t>
      </w:r>
      <w:proofErr w:type="spellEnd"/>
      <w:r w:rsidRPr="00582C53">
        <w:rPr>
          <w:rFonts w:ascii="Courier New" w:hAnsi="Courier New"/>
          <w:sz w:val="16"/>
          <w:lang w:val="en-IN" w:eastAsia="en-IN"/>
        </w:rPr>
        <w:t>'</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proofErr w:type="spellStart"/>
      <w:r w:rsidRPr="00582C53">
        <w:rPr>
          <w:rFonts w:ascii="Courier New" w:hAnsi="Courier New"/>
          <w:sz w:val="16"/>
        </w:rPr>
        <w:t>Nupf_EventExposure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w:t>
      </w:r>
      <w:proofErr w:type="spellStart"/>
      <w:r w:rsidRPr="00582C53">
        <w:rPr>
          <w:rFonts w:ascii="Courier New" w:hAnsi="Courier New"/>
          <w:sz w:val="16"/>
        </w:rPr>
        <w:t>Ngmlc_Location</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w:t>
      </w:r>
      <w:proofErr w:type="spellStart"/>
      <w:r w:rsidRPr="00582C53">
        <w:rPr>
          <w:rFonts w:ascii="Courier New" w:hAnsi="Courier New"/>
          <w:sz w:val="16"/>
        </w:rPr>
        <w:t>Nlmf_DataExposure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w:t>
      </w:r>
      <w:proofErr w:type="spellStart"/>
      <w:r w:rsidRPr="00582C53">
        <w:rPr>
          <w:rFonts w:ascii="Courier New" w:hAnsi="Courier New"/>
          <w:sz w:val="16"/>
        </w:rPr>
        <w:t>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rPr>
        <w:t>DataNotification</w:t>
      </w:r>
      <w:proofErr w:type="spellEnd"/>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w:t>
      </w:r>
      <w:proofErr w:type="spellStart"/>
      <w:r w:rsidRPr="00582C53">
        <w:rPr>
          <w:rFonts w:ascii="Courier New" w:hAnsi="Courier New"/>
          <w:sz w:val="16"/>
          <w:lang w:val="en-IN" w:eastAsia="en-IN"/>
        </w:rPr>
        <w:t>MonitoringReport</w:t>
      </w:r>
      <w:proofErr w:type="spellEnd"/>
      <w:r w:rsidRPr="00582C53">
        <w:rPr>
          <w:rFonts w:ascii="Courier New" w:hAnsi="Courier New"/>
          <w:sz w:val="16"/>
          <w:lang w:val="en-IN" w:eastAsia="en-IN"/>
        </w:rPr>
        <w: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w:t>
      </w:r>
      <w:proofErr w:type="spellStart"/>
      <w:r w:rsidRPr="00582C53">
        <w:rPr>
          <w:rFonts w:ascii="Courier New" w:hAnsi="Courier New"/>
          <w:sz w:val="16"/>
          <w:lang w:eastAsia="zh-CN"/>
        </w:rPr>
        <w:t>timeStamp</w:t>
      </w:r>
      <w:proofErr w:type="spellEnd"/>
      <w:r w:rsidRPr="00582C53">
        <w:rPr>
          <w:rFonts w:ascii="Courier New" w:hAnsi="Courier New"/>
          <w:sz w:val="16"/>
          <w:lang w:eastAsia="zh-CN"/>
        </w:rPr>
        <w:t>:</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DateTime</w:t>
      </w:r>
      <w:proofErr w:type="spellEnd"/>
      <w:r w:rsidRPr="00582C53">
        <w:rPr>
          <w:rFonts w:ascii="Courier New" w:hAnsi="Courier New"/>
          <w:sz w:val="16"/>
        </w:rPr>
        <w:t>'</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StorageHandlingInfo</w:t>
      </w:r>
      <w:proofErr w:type="spellEnd"/>
      <w:r w:rsidRPr="00582C53">
        <w:rPr>
          <w:rFonts w:ascii="Courier New" w:hAnsi="Courier New"/>
          <w:sz w:val="16"/>
          <w:lang w:val="en-IN" w:eastAsia="en-IN"/>
        </w:rPr>
        <w:t>:</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DurationSec</w:t>
      </w:r>
      <w:proofErr w:type="spellEnd"/>
      <w:r w:rsidRPr="00582C53">
        <w:rPr>
          <w:rFonts w:ascii="Courier New" w:hAnsi="Courier New"/>
          <w:sz w:val="16"/>
        </w:rPr>
        <w:t>'</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delNotifUri</w:t>
      </w:r>
      <w:proofErr w:type="spellEnd"/>
      <w:r w:rsidRPr="00582C53">
        <w:rPr>
          <w:rFonts w:ascii="Courier New" w:hAnsi="Courier New"/>
          <w:sz w:val="16"/>
        </w:rPr>
        <w:t>:</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w:t>
      </w:r>
      <w:proofErr w:type="spellEnd"/>
      <w:r w:rsidRPr="00582C53">
        <w:rPr>
          <w:rFonts w:ascii="Courier New" w:hAnsi="Courier New"/>
          <w:sz w:val="16"/>
          <w:lang w:val="en-IN" w:eastAsia="en-IN"/>
        </w:rPr>
        <w:t>:</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alertStorTransId</w:t>
      </w:r>
      <w:proofErr w:type="spellEnd"/>
      <w:r w:rsidRPr="00582C53">
        <w:rPr>
          <w:rFonts w:ascii="Courier New" w:hAnsi="Courier New"/>
          <w:sz w:val="16"/>
          <w:lang w:val="en-IN" w:eastAsia="en-IN"/>
        </w:rPr>
        <w:t>:</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alertStorTransId</w:t>
      </w:r>
      <w:proofErr w:type="spellEnd"/>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rPr>
        <w:t>delNotifCorr</w:t>
      </w:r>
      <w:proofErr w:type="spellEnd"/>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NadrfAlertNotificationResponse</w:t>
      </w:r>
      <w:proofErr w:type="spellEnd"/>
      <w:r w:rsidRPr="00582C53">
        <w:rPr>
          <w:rFonts w:ascii="Courier New" w:hAnsi="Courier New"/>
          <w:sz w:val="16"/>
          <w:lang w:val="en-IN" w:eastAsia="en-IN"/>
        </w:rPr>
        <w:t>:</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retrievalInd</w:t>
      </w:r>
      <w:proofErr w:type="spellEnd"/>
      <w:r w:rsidRPr="00582C53">
        <w:rPr>
          <w:rFonts w:ascii="Courier New" w:hAnsi="Courier New"/>
          <w:sz w:val="16"/>
          <w:lang w:val="en-IN" w:eastAsia="en-IN"/>
        </w:rPr>
        <w:t>:</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proofErr w:type="spellStart"/>
      <w:r w:rsidRPr="00582C53">
        <w:rPr>
          <w:rFonts w:ascii="Courier New" w:hAnsi="Courier New"/>
          <w:sz w:val="16"/>
        </w:rPr>
        <w:t>boolean</w:t>
      </w:r>
      <w:proofErr w:type="spellEnd"/>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retrievalInd</w:t>
      </w:r>
      <w:proofErr w:type="spellEnd"/>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DataSetTag</w:t>
      </w:r>
      <w:proofErr w:type="spellEnd"/>
      <w:r w:rsidRPr="00582C53">
        <w:rPr>
          <w:rFonts w:ascii="Courier New" w:hAnsi="Courier New"/>
          <w:sz w:val="16"/>
          <w:lang w:val="en-IN" w:eastAsia="en-IN"/>
        </w:rPr>
        <w:t>:</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dataSetId</w:t>
      </w:r>
      <w:proofErr w:type="spellEnd"/>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dataSetId</w:t>
      </w:r>
      <w:proofErr w:type="spellEnd"/>
      <w:r w:rsidRPr="00582C53">
        <w:rPr>
          <w:rFonts w:ascii="Courier New" w:hAnsi="Courier New"/>
          <w:sz w:val="16"/>
          <w:lang w:val="en-IN" w:eastAsia="en-IN"/>
        </w:rPr>
        <w:t>:</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dataSetDesc</w:t>
      </w:r>
      <w:proofErr w:type="spellEnd"/>
      <w:r w:rsidRPr="00582C53">
        <w:rPr>
          <w:rFonts w:ascii="Courier New" w:hAnsi="Courier New"/>
          <w:sz w:val="16"/>
          <w:lang w:val="en-IN" w:eastAsia="en-IN"/>
        </w:rPr>
        <w:t>:</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3379" w:name="_Toc148535799"/>
      <w:bookmarkStart w:id="3380" w:name="_Toc162009301"/>
      <w:bookmarkStart w:id="3381" w:name="_Toc170161064"/>
      <w:bookmarkStart w:id="3382" w:name="_Toc175844111"/>
      <w:bookmarkStart w:id="3383" w:name="_Toc180485813"/>
      <w:bookmarkStart w:id="3384" w:name="_Toc185517944"/>
      <w:bookmarkStart w:id="3385" w:name="_Toc192875351"/>
      <w:bookmarkStart w:id="3386" w:name="_Toc209530004"/>
      <w:r>
        <w:t>A.3</w:t>
      </w:r>
      <w:r>
        <w:tab/>
      </w:r>
      <w:bookmarkStart w:id="3387" w:name="_Hlk141197165"/>
      <w:proofErr w:type="spellStart"/>
      <w:r>
        <w:t>Nadrf_MLModelManagement</w:t>
      </w:r>
      <w:bookmarkEnd w:id="3387"/>
      <w:proofErr w:type="spellEnd"/>
      <w:r>
        <w:t xml:space="preserve"> API</w:t>
      </w:r>
      <w:bookmarkEnd w:id="3379"/>
      <w:bookmarkEnd w:id="3380"/>
      <w:bookmarkEnd w:id="3381"/>
      <w:bookmarkEnd w:id="3382"/>
      <w:bookmarkEnd w:id="3383"/>
      <w:bookmarkEnd w:id="3384"/>
      <w:bookmarkEnd w:id="3385"/>
      <w:bookmarkEnd w:id="3386"/>
    </w:p>
    <w:p w14:paraId="7DDED3F3" w14:textId="77777777" w:rsidR="00356552" w:rsidRDefault="00356552" w:rsidP="00356552">
      <w:pPr>
        <w:pStyle w:val="PL"/>
      </w:pPr>
      <w:proofErr w:type="spellStart"/>
      <w:r>
        <w:t>openapi</w:t>
      </w:r>
      <w:proofErr w:type="spellEnd"/>
      <w:r>
        <w:t>: 3.0.0</w:t>
      </w:r>
    </w:p>
    <w:p w14:paraId="68760B55" w14:textId="77777777" w:rsidR="00356552" w:rsidRDefault="00356552" w:rsidP="00356552">
      <w:pPr>
        <w:pStyle w:val="PL"/>
      </w:pPr>
      <w:r>
        <w:t>info:</w:t>
      </w:r>
    </w:p>
    <w:p w14:paraId="139DB80A" w14:textId="6E252C4A"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0E7BBF">
        <w:rPr>
          <w:lang w:val="en-US"/>
        </w:rPr>
        <w:t>4</w:t>
      </w:r>
    </w:p>
    <w:p w14:paraId="24AA0A49" w14:textId="77777777" w:rsidR="00356552" w:rsidRDefault="00356552" w:rsidP="00356552">
      <w:pPr>
        <w:pStyle w:val="PL"/>
      </w:pPr>
      <w:r>
        <w:t xml:space="preserve">  title: </w:t>
      </w:r>
      <w:proofErr w:type="spellStart"/>
      <w:r>
        <w:t>Nadrf_MLModelManagement</w:t>
      </w:r>
      <w:proofErr w:type="spellEnd"/>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proofErr w:type="spellStart"/>
      <w:r>
        <w:t>externalDocs</w:t>
      </w:r>
      <w:proofErr w:type="spellEnd"/>
      <w:r>
        <w:t>:</w:t>
      </w:r>
    </w:p>
    <w:p w14:paraId="351C9C48" w14:textId="232100E1" w:rsidR="00356552" w:rsidRDefault="00356552" w:rsidP="00356552">
      <w:pPr>
        <w:pStyle w:val="PL"/>
      </w:pPr>
      <w:r>
        <w:t xml:space="preserve">  description: 3GPP TS 29.575 V1</w:t>
      </w:r>
      <w:r w:rsidR="004453CF">
        <w:t>9</w:t>
      </w:r>
      <w:r>
        <w:t>.</w:t>
      </w:r>
      <w:r w:rsidR="000E7BBF">
        <w:t>4</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w:t>
      </w:r>
      <w:proofErr w:type="spellStart"/>
      <w:r>
        <w:t>apiRoot</w:t>
      </w:r>
      <w:proofErr w:type="spellEnd"/>
      <w:r>
        <w:t>}/</w:t>
      </w:r>
      <w:proofErr w:type="spellStart"/>
      <w:r>
        <w:t>nadrf-mlmodelmanagement</w:t>
      </w:r>
      <w:proofErr w:type="spellEnd"/>
      <w:r>
        <w: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w:t>
      </w:r>
      <w:proofErr w:type="spellStart"/>
      <w:r>
        <w:t>apiRoot</w:t>
      </w:r>
      <w:proofErr w:type="spellEnd"/>
      <w:r>
        <w: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w:t>
      </w:r>
      <w:proofErr w:type="spellStart"/>
      <w:r>
        <w:t>apiRoot</w:t>
      </w:r>
      <w:proofErr w:type="spellEnd"/>
      <w:r>
        <w:t xml:space="preserve">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w:t>
      </w:r>
      <w:proofErr w:type="spellStart"/>
      <w:r>
        <w:t>nadrf-mlmodelmanagement</w:t>
      </w:r>
      <w:proofErr w:type="spellEnd"/>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w:t>
      </w:r>
      <w:proofErr w:type="spellStart"/>
      <w:r>
        <w:t>mlmodel</w:t>
      </w:r>
      <w:proofErr w:type="spellEnd"/>
      <w:r>
        <w:t>-store-records: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w:t>
      </w:r>
      <w:proofErr w:type="spellStart"/>
      <w:r>
        <w:t>operationId</w:t>
      </w:r>
      <w:proofErr w:type="spellEnd"/>
      <w:r>
        <w:t xml:space="preserve">: </w:t>
      </w:r>
      <w:proofErr w:type="spellStart"/>
      <w:r>
        <w:t>CreateADRFMLModelStoreRecord</w:t>
      </w:r>
      <w:proofErr w:type="spellEnd"/>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w:t>
      </w:r>
      <w:proofErr w:type="spellStart"/>
      <w:r>
        <w:t>requestBody</w:t>
      </w:r>
      <w:proofErr w:type="spellEnd"/>
      <w:r>
        <w:t>:</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w:t>
      </w:r>
      <w:proofErr w:type="spellStart"/>
      <w:r>
        <w:t>json</w:t>
      </w:r>
      <w:proofErr w:type="spellEnd"/>
      <w:r>
        <w:t>:</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w:t>
      </w:r>
      <w:proofErr w:type="spellStart"/>
      <w:r>
        <w:t>NadrfMLModelStoreRecord</w:t>
      </w:r>
      <w:proofErr w:type="spellEnd"/>
      <w:r>
        <w:t>'</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w:t>
      </w:r>
      <w:proofErr w:type="spellStart"/>
      <w:r>
        <w:t>json</w:t>
      </w:r>
      <w:proofErr w:type="spellEnd"/>
      <w:r>
        <w:t>:</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w:t>
      </w:r>
      <w:proofErr w:type="spellStart"/>
      <w:r>
        <w:t>NadrfMLModelStoreRecord</w:t>
      </w:r>
      <w:proofErr w:type="spellEnd"/>
      <w:r>
        <w:t>'</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w:t>
      </w:r>
      <w:proofErr w:type="spellStart"/>
      <w:r>
        <w:t>operationId</w:t>
      </w:r>
      <w:proofErr w:type="spellEnd"/>
      <w:r>
        <w:t xml:space="preserve">: </w:t>
      </w:r>
      <w:proofErr w:type="spellStart"/>
      <w:r>
        <w:t>GetAdrfMLModelStoreRecord</w:t>
      </w:r>
      <w:proofErr w:type="spellEnd"/>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w:t>
      </w:r>
      <w:proofErr w:type="spellStart"/>
      <w:r>
        <w:t>Uinteger</w:t>
      </w:r>
      <w:proofErr w:type="spellEnd"/>
      <w:r>
        <w:t>'</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w:t>
      </w:r>
      <w:proofErr w:type="spellStart"/>
      <w:r>
        <w:t>SupportedFeatures</w:t>
      </w:r>
      <w:proofErr w:type="spellEnd"/>
      <w:r>
        <w:t>'</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w:t>
      </w:r>
      <w:proofErr w:type="spellStart"/>
      <w:r>
        <w:t>json</w:t>
      </w:r>
      <w:proofErr w:type="spellEnd"/>
      <w:r>
        <w:t>:</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w:t>
      </w:r>
      <w:proofErr w:type="spellStart"/>
      <w:r>
        <w:t>NadrfMLModelStoreRecord</w:t>
      </w:r>
      <w:proofErr w:type="spellEnd"/>
      <w:r>
        <w:t>'</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w:t>
      </w:r>
      <w:proofErr w:type="spellStart"/>
      <w:r>
        <w:t>mlmodel</w:t>
      </w:r>
      <w:proofErr w:type="spellEnd"/>
      <w:r>
        <w:t>-store-records/{</w:t>
      </w:r>
      <w:proofErr w:type="spellStart"/>
      <w:r>
        <w:t>storeTransId</w:t>
      </w:r>
      <w:proofErr w:type="spellEnd"/>
      <w:r>
        <w:t>}:</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w:t>
      </w:r>
      <w:proofErr w:type="spellStart"/>
      <w:r>
        <w:t>operationId</w:t>
      </w:r>
      <w:proofErr w:type="spellEnd"/>
      <w:r>
        <w:t xml:space="preserve">: </w:t>
      </w:r>
      <w:proofErr w:type="spellStart"/>
      <w:r>
        <w:t>DeleteADRFMLModelStoreRecord</w:t>
      </w:r>
      <w:proofErr w:type="spellEnd"/>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w:t>
      </w:r>
      <w:proofErr w:type="spellStart"/>
      <w:r>
        <w:t>storeTransId</w:t>
      </w:r>
      <w:proofErr w:type="spellEnd"/>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w:t>
      </w:r>
      <w:proofErr w:type="spellStart"/>
      <w:r>
        <w:t>json</w:t>
      </w:r>
      <w:proofErr w:type="spellEnd"/>
      <w:r>
        <w:t>:</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w:t>
      </w:r>
      <w:proofErr w:type="spellStart"/>
      <w:r>
        <w:t>MLModelDelResult</w:t>
      </w:r>
      <w:proofErr w:type="spellEnd"/>
      <w:r w:rsidR="0065720E">
        <w:t>'</w:t>
      </w:r>
    </w:p>
    <w:p w14:paraId="044B17CE" w14:textId="77777777" w:rsidR="006225F9" w:rsidRDefault="006225F9" w:rsidP="006225F9">
      <w:pPr>
        <w:pStyle w:val="PL"/>
      </w:pPr>
      <w:r>
        <w:t xml:space="preserve">                </w:t>
      </w:r>
      <w:proofErr w:type="spellStart"/>
      <w:r>
        <w:t>minItems</w:t>
      </w:r>
      <w:proofErr w:type="spellEnd"/>
      <w:r>
        <w:t>: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w:t>
      </w:r>
      <w:proofErr w:type="spellStart"/>
      <w:r>
        <w:t>storeTransId</w:t>
      </w:r>
      <w:proofErr w:type="spellEnd"/>
      <w:r>
        <w:t xml:space="preserve">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w:t>
      </w:r>
      <w:proofErr w:type="spellStart"/>
      <w:r>
        <w:rPr>
          <w:lang w:val="en-US"/>
        </w:rPr>
        <w:t>operationId</w:t>
      </w:r>
      <w:proofErr w:type="spellEnd"/>
      <w:r>
        <w:rPr>
          <w:lang w:val="en-US"/>
        </w:rPr>
        <w:t xml:space="preserve">: </w:t>
      </w:r>
      <w:proofErr w:type="spellStart"/>
      <w:r>
        <w:t>UpdateADRFMLModelStoreRecord</w:t>
      </w:r>
      <w:proofErr w:type="spellEnd"/>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w:t>
      </w:r>
      <w:proofErr w:type="spellStart"/>
      <w:r>
        <w:t>storeTransId</w:t>
      </w:r>
      <w:proofErr w:type="spellEnd"/>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w:t>
      </w:r>
      <w:proofErr w:type="spellStart"/>
      <w:r>
        <w:t>requestBody</w:t>
      </w:r>
      <w:proofErr w:type="spellEnd"/>
      <w:r>
        <w:t>:</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w:t>
      </w:r>
      <w:proofErr w:type="spellStart"/>
      <w:r>
        <w:t>json</w:t>
      </w:r>
      <w:proofErr w:type="spellEnd"/>
      <w:r>
        <w:t>:</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w:t>
      </w:r>
      <w:proofErr w:type="spellStart"/>
      <w:r>
        <w:t>NadrfMLModelStoreRecord</w:t>
      </w:r>
      <w:proofErr w:type="spellEnd"/>
      <w:r>
        <w:t>'</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w:t>
      </w:r>
      <w:proofErr w:type="spellStart"/>
      <w:r>
        <w:t>json</w:t>
      </w:r>
      <w:proofErr w:type="spellEnd"/>
      <w:r>
        <w:t>:</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w:t>
      </w:r>
      <w:proofErr w:type="spellStart"/>
      <w:r>
        <w:t>NadrfMLModelStoreRecord</w:t>
      </w:r>
      <w:proofErr w:type="spellEnd"/>
      <w:r>
        <w:t>'</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w:t>
      </w:r>
      <w:proofErr w:type="spellStart"/>
      <w:r>
        <w:t>mlmodel</w:t>
      </w:r>
      <w:proofErr w:type="spellEnd"/>
      <w:r>
        <w:t>:</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w:t>
      </w:r>
      <w:proofErr w:type="spellStart"/>
      <w:r>
        <w:t>operationId</w:t>
      </w:r>
      <w:proofErr w:type="spellEnd"/>
      <w:r>
        <w:t xml:space="preserve">: </w:t>
      </w:r>
      <w:proofErr w:type="spellStart"/>
      <w:r>
        <w:t>DeleteADRFMLModel</w:t>
      </w:r>
      <w:proofErr w:type="spellEnd"/>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requestBody</w:t>
      </w:r>
      <w:proofErr w:type="spellEnd"/>
      <w:r w:rsidRPr="00D10091">
        <w:rPr>
          <w:rFonts w:ascii="Courier New" w:hAnsi="Courier New"/>
          <w:sz w:val="16"/>
        </w:rPr>
        <w:t>:</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w:t>
      </w:r>
      <w:proofErr w:type="spellStart"/>
      <w:r w:rsidRPr="00D10091">
        <w:rPr>
          <w:rFonts w:ascii="Courier New" w:hAnsi="Courier New"/>
          <w:sz w:val="16"/>
        </w:rPr>
        <w:t>json</w:t>
      </w:r>
      <w:proofErr w:type="spellEnd"/>
      <w:r w:rsidRPr="00D10091">
        <w:rPr>
          <w:rFonts w:ascii="Courier New" w:hAnsi="Courier New"/>
          <w:sz w:val="16"/>
        </w:rPr>
        <w:t>:</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minItems</w:t>
      </w:r>
      <w:proofErr w:type="spellEnd"/>
      <w:r w:rsidRPr="00D10091">
        <w:rPr>
          <w:rFonts w:ascii="Courier New" w:hAnsi="Courier New"/>
          <w:sz w:val="16"/>
        </w:rPr>
        <w:t>: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w:t>
      </w:r>
      <w:proofErr w:type="spellStart"/>
      <w:r>
        <w:t>securitySchemes</w:t>
      </w:r>
      <w:proofErr w:type="spellEnd"/>
      <w:r>
        <w:t>:</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w:t>
      </w:r>
      <w:proofErr w:type="spellStart"/>
      <w:r>
        <w:t>clientCredentials</w:t>
      </w:r>
      <w:proofErr w:type="spellEnd"/>
      <w:r>
        <w:t>:</w:t>
      </w:r>
    </w:p>
    <w:p w14:paraId="23B45327" w14:textId="77777777" w:rsidR="00356552" w:rsidRDefault="00356552" w:rsidP="00356552">
      <w:pPr>
        <w:pStyle w:val="PL"/>
      </w:pPr>
      <w:r>
        <w:t xml:space="preserve">          </w:t>
      </w:r>
      <w:proofErr w:type="spellStart"/>
      <w:r>
        <w:t>tokenUrl</w:t>
      </w:r>
      <w:proofErr w:type="spellEnd"/>
      <w:r>
        <w:t>: '{</w:t>
      </w:r>
      <w:proofErr w:type="spellStart"/>
      <w:r>
        <w:t>nrfApiRoot</w:t>
      </w:r>
      <w:proofErr w:type="spellEnd"/>
      <w:r>
        <w: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w:t>
      </w:r>
      <w:proofErr w:type="spellStart"/>
      <w:r>
        <w:t>nadrf-mlmodelmanagement</w:t>
      </w:r>
      <w:proofErr w:type="spellEnd"/>
      <w:r>
        <w:t xml:space="preserve">: Access to the </w:t>
      </w:r>
      <w:proofErr w:type="spellStart"/>
      <w:r>
        <w:t>nadrf-mlmodelmanagement</w:t>
      </w:r>
      <w:proofErr w:type="spellEnd"/>
      <w:r>
        <w:t xml:space="preserve">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w:t>
      </w:r>
      <w:proofErr w:type="spellStart"/>
      <w:r>
        <w:t>NadrfMLModelStoreRecord</w:t>
      </w:r>
      <w:proofErr w:type="spellEnd"/>
      <w:r>
        <w:t>:</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w:t>
      </w:r>
      <w:proofErr w:type="spellStart"/>
      <w:r>
        <w:t>allOf</w:t>
      </w:r>
      <w:proofErr w:type="spellEnd"/>
      <w:r>
        <w:t>:</w:t>
      </w:r>
    </w:p>
    <w:p w14:paraId="3426F635" w14:textId="77777777" w:rsidR="006225F9" w:rsidRDefault="006225F9" w:rsidP="006225F9">
      <w:pPr>
        <w:pStyle w:val="PL"/>
      </w:pPr>
      <w:r>
        <w:t xml:space="preserve">        - </w:t>
      </w:r>
      <w:proofErr w:type="spellStart"/>
      <w:r>
        <w:t>oneOf</w:t>
      </w:r>
      <w:proofErr w:type="spellEnd"/>
      <w:r>
        <w:t>:</w:t>
      </w:r>
    </w:p>
    <w:p w14:paraId="55C030A9" w14:textId="77777777" w:rsidR="006225F9" w:rsidRDefault="006225F9" w:rsidP="006225F9">
      <w:pPr>
        <w:pStyle w:val="PL"/>
      </w:pPr>
      <w:r>
        <w:t xml:space="preserve">          - required: [</w:t>
      </w:r>
      <w:proofErr w:type="spellStart"/>
      <w:r>
        <w:t>nfInstanceId</w:t>
      </w:r>
      <w:proofErr w:type="spellEnd"/>
      <w:r>
        <w:t>]</w:t>
      </w:r>
    </w:p>
    <w:p w14:paraId="4917A254" w14:textId="77777777" w:rsidR="006225F9" w:rsidRDefault="006225F9" w:rsidP="006225F9">
      <w:pPr>
        <w:pStyle w:val="PL"/>
      </w:pPr>
      <w:r>
        <w:t xml:space="preserve">          - required: [</w:t>
      </w:r>
      <w:proofErr w:type="spellStart"/>
      <w:r>
        <w:t>nfSetId</w:t>
      </w:r>
      <w:proofErr w:type="spellEnd"/>
      <w:r>
        <w:t>]</w:t>
      </w:r>
    </w:p>
    <w:p w14:paraId="2ABB4FAD" w14:textId="77777777" w:rsidR="006225F9" w:rsidRDefault="006225F9" w:rsidP="006225F9">
      <w:pPr>
        <w:pStyle w:val="PL"/>
      </w:pPr>
      <w:r>
        <w:t xml:space="preserve">        - </w:t>
      </w:r>
      <w:proofErr w:type="spellStart"/>
      <w:r>
        <w:t>anyOf</w:t>
      </w:r>
      <w:proofErr w:type="spellEnd"/>
      <w:r>
        <w:t>:</w:t>
      </w:r>
    </w:p>
    <w:p w14:paraId="1D033192" w14:textId="2B4049E5" w:rsidR="00DF0F92" w:rsidRDefault="00DF0F92" w:rsidP="00DF0F92">
      <w:pPr>
        <w:pStyle w:val="PL"/>
      </w:pPr>
      <w:r>
        <w:t xml:space="preserve">          - required: [</w:t>
      </w:r>
      <w:proofErr w:type="spellStart"/>
      <w:r>
        <w:t>mlModelInfo</w:t>
      </w:r>
      <w:proofErr w:type="spellEnd"/>
      <w:r>
        <w:t>]</w:t>
      </w:r>
    </w:p>
    <w:p w14:paraId="7F337B8E" w14:textId="77777777" w:rsidR="006225F9" w:rsidRDefault="006225F9" w:rsidP="006225F9">
      <w:pPr>
        <w:pStyle w:val="PL"/>
      </w:pPr>
      <w:r>
        <w:t xml:space="preserve">          - required: [</w:t>
      </w:r>
      <w:proofErr w:type="spellStart"/>
      <w:r>
        <w:t>mlModels</w:t>
      </w:r>
      <w:proofErr w:type="spellEnd"/>
      <w:r>
        <w:t>]</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w:t>
      </w:r>
      <w:proofErr w:type="spellStart"/>
      <w:r>
        <w:t>nfInstanceId</w:t>
      </w:r>
      <w:proofErr w:type="spellEnd"/>
      <w:r>
        <w:t>:</w:t>
      </w:r>
    </w:p>
    <w:p w14:paraId="30940D8E" w14:textId="77777777" w:rsidR="006225F9" w:rsidRDefault="006225F9" w:rsidP="006225F9">
      <w:pPr>
        <w:pStyle w:val="PL"/>
      </w:pPr>
      <w:r>
        <w:t xml:space="preserve">          $ref: 'TS29571_CommonData.yaml#/components/schemas/</w:t>
      </w:r>
      <w:proofErr w:type="spellStart"/>
      <w:r>
        <w:t>NfInstanceId</w:t>
      </w:r>
      <w:proofErr w:type="spellEnd"/>
      <w:r>
        <w:t>'</w:t>
      </w:r>
    </w:p>
    <w:p w14:paraId="3AD8CFDC" w14:textId="77777777" w:rsidR="006225F9" w:rsidRDefault="006225F9" w:rsidP="006225F9">
      <w:pPr>
        <w:pStyle w:val="PL"/>
      </w:pPr>
      <w:r>
        <w:t xml:space="preserve">        </w:t>
      </w:r>
      <w:proofErr w:type="spellStart"/>
      <w:r>
        <w:t>nfSetId</w:t>
      </w:r>
      <w:proofErr w:type="spellEnd"/>
      <w:r>
        <w:t>:</w:t>
      </w:r>
    </w:p>
    <w:p w14:paraId="2AAB0B82" w14:textId="77777777" w:rsidR="006225F9" w:rsidRDefault="006225F9" w:rsidP="006225F9">
      <w:pPr>
        <w:pStyle w:val="PL"/>
      </w:pPr>
      <w:r>
        <w:t xml:space="preserve">          $ref: 'TS29571_CommonData.yaml#/components/schemas/</w:t>
      </w:r>
      <w:proofErr w:type="spellStart"/>
      <w:r>
        <w:t>NfSetId</w:t>
      </w:r>
      <w:proofErr w:type="spellEnd"/>
      <w:r>
        <w:t>'</w:t>
      </w:r>
    </w:p>
    <w:p w14:paraId="7EE532DE" w14:textId="77777777" w:rsidR="006225F9" w:rsidRDefault="006225F9" w:rsidP="006225F9">
      <w:pPr>
        <w:pStyle w:val="PL"/>
      </w:pPr>
      <w:r>
        <w:t xml:space="preserve">        </w:t>
      </w:r>
      <w:proofErr w:type="spellStart"/>
      <w:r>
        <w:t>mlModelInfo</w:t>
      </w:r>
      <w:proofErr w:type="spellEnd"/>
      <w:r>
        <w:t>:</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w:t>
      </w:r>
      <w:proofErr w:type="spellStart"/>
      <w:r>
        <w:t>MLModelInfo</w:t>
      </w:r>
      <w:proofErr w:type="spellEnd"/>
      <w:r>
        <w:t>'</w:t>
      </w:r>
    </w:p>
    <w:p w14:paraId="16F28102" w14:textId="77777777" w:rsidR="006225F9" w:rsidRDefault="006225F9" w:rsidP="006225F9">
      <w:pPr>
        <w:pStyle w:val="PL"/>
      </w:pPr>
      <w:r>
        <w:t xml:space="preserve">          </w:t>
      </w:r>
      <w:proofErr w:type="spellStart"/>
      <w:r>
        <w:t>minItems</w:t>
      </w:r>
      <w:proofErr w:type="spellEnd"/>
      <w:r>
        <w:t>: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w:t>
      </w:r>
      <w:proofErr w:type="spellStart"/>
      <w:r>
        <w:t>mlModels</w:t>
      </w:r>
      <w:proofErr w:type="spellEnd"/>
      <w:r>
        <w:t>:</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w:t>
      </w:r>
      <w:proofErr w:type="spellStart"/>
      <w:r>
        <w:t>MLModel</w:t>
      </w:r>
      <w:proofErr w:type="spellEnd"/>
      <w:r>
        <w:t>'</w:t>
      </w:r>
    </w:p>
    <w:p w14:paraId="3036C593" w14:textId="77777777" w:rsidR="006225F9" w:rsidRDefault="006225F9" w:rsidP="006225F9">
      <w:pPr>
        <w:pStyle w:val="PL"/>
      </w:pPr>
      <w:r>
        <w:t xml:space="preserve">          </w:t>
      </w:r>
      <w:proofErr w:type="spellStart"/>
      <w:r>
        <w:t>minItems</w:t>
      </w:r>
      <w:proofErr w:type="spellEnd"/>
      <w:r>
        <w:t>: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w:t>
      </w:r>
      <w:proofErr w:type="spellStart"/>
      <w:r>
        <w:t>suppFeat</w:t>
      </w:r>
      <w:proofErr w:type="spellEnd"/>
      <w:r>
        <w:t>:</w:t>
      </w:r>
    </w:p>
    <w:p w14:paraId="3E6CB1DB" w14:textId="77777777" w:rsidR="006225F9" w:rsidRDefault="006225F9" w:rsidP="006225F9">
      <w:pPr>
        <w:pStyle w:val="PL"/>
      </w:pPr>
      <w:r>
        <w:t xml:space="preserve">          $ref: 'TS29571_CommonData.yaml#/components/schemas/</w:t>
      </w:r>
      <w:proofErr w:type="spellStart"/>
      <w:r>
        <w:t>SupportedFeatures</w:t>
      </w:r>
      <w:proofErr w:type="spellEnd"/>
      <w:r>
        <w:t>'</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w:t>
      </w:r>
      <w:proofErr w:type="spellStart"/>
      <w:r>
        <w:t>minItems</w:t>
      </w:r>
      <w:proofErr w:type="spellEnd"/>
      <w:r>
        <w:t>: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w:t>
      </w:r>
      <w:proofErr w:type="spellStart"/>
      <w:r>
        <w:t>MLModelInfo</w:t>
      </w:r>
      <w:proofErr w:type="spellEnd"/>
      <w:r>
        <w:t>:</w:t>
      </w:r>
    </w:p>
    <w:p w14:paraId="6C6BC1C9" w14:textId="77777777" w:rsidR="00A3407C" w:rsidRDefault="00A3407C" w:rsidP="00A3407C">
      <w:pPr>
        <w:pStyle w:val="PL"/>
      </w:pPr>
      <w:r>
        <w:t xml:space="preserve">      description: Represents </w:t>
      </w:r>
      <w:proofErr w:type="spellStart"/>
      <w:r>
        <w:t>informatiom</w:t>
      </w:r>
      <w:proofErr w:type="spellEnd"/>
      <w:r>
        <w:t xml:space="preserve">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w:t>
      </w:r>
      <w:proofErr w:type="spellStart"/>
      <w:r>
        <w:t>allOf</w:t>
      </w:r>
      <w:proofErr w:type="spellEnd"/>
      <w:r>
        <w:t>:</w:t>
      </w:r>
    </w:p>
    <w:p w14:paraId="0468906B" w14:textId="77777777" w:rsidR="00A3407C" w:rsidRDefault="00A3407C" w:rsidP="00A3407C">
      <w:pPr>
        <w:pStyle w:val="PL"/>
      </w:pPr>
      <w:r>
        <w:t xml:space="preserve">        - required: [</w:t>
      </w:r>
      <w:proofErr w:type="spellStart"/>
      <w:r>
        <w:t>modelUniqueId</w:t>
      </w:r>
      <w:proofErr w:type="spellEnd"/>
      <w:r>
        <w:t>]</w:t>
      </w:r>
    </w:p>
    <w:p w14:paraId="3A79083A" w14:textId="77777777" w:rsidR="00A3407C" w:rsidRDefault="00A3407C" w:rsidP="00A3407C">
      <w:pPr>
        <w:pStyle w:val="PL"/>
      </w:pPr>
      <w:r>
        <w:t xml:space="preserve">        - required: [</w:t>
      </w:r>
      <w:proofErr w:type="spellStart"/>
      <w:r>
        <w:t>mlFileAddr</w:t>
      </w:r>
      <w:proofErr w:type="spellEnd"/>
      <w:r>
        <w:t>]</w:t>
      </w:r>
    </w:p>
    <w:p w14:paraId="503D6B1E" w14:textId="52F61FF8" w:rsidR="00A3407C" w:rsidRDefault="00A3407C" w:rsidP="00A3407C">
      <w:pPr>
        <w:pStyle w:val="PL"/>
      </w:pPr>
      <w:r>
        <w:t xml:space="preserve">        - required: [</w:t>
      </w:r>
      <w:proofErr w:type="spellStart"/>
      <w:r>
        <w:t>mlStorageSize</w:t>
      </w:r>
      <w:proofErr w:type="spellEnd"/>
      <w:r>
        <w:t>]</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w:t>
      </w:r>
      <w:proofErr w:type="spellStart"/>
      <w:r>
        <w:t>modelUniqueId</w:t>
      </w:r>
      <w:proofErr w:type="spellEnd"/>
      <w:r>
        <w:t>:</w:t>
      </w:r>
    </w:p>
    <w:p w14:paraId="3430ED10" w14:textId="77777777" w:rsidR="00A3407C" w:rsidRDefault="00A3407C" w:rsidP="00A3407C">
      <w:pPr>
        <w:pStyle w:val="PL"/>
      </w:pPr>
      <w:r>
        <w:t xml:space="preserve">          $ref: 'TS29571_CommonData.yaml#/components/schemas/</w:t>
      </w:r>
      <w:proofErr w:type="spellStart"/>
      <w:r>
        <w:t>Uinteger</w:t>
      </w:r>
      <w:proofErr w:type="spellEnd"/>
      <w:r>
        <w:t>'</w:t>
      </w:r>
    </w:p>
    <w:p w14:paraId="403CA581" w14:textId="47356128" w:rsidR="004C2421" w:rsidRDefault="004C2421" w:rsidP="004C2421">
      <w:pPr>
        <w:pStyle w:val="PL"/>
      </w:pPr>
      <w:r>
        <w:t xml:space="preserve">        </w:t>
      </w:r>
      <w:proofErr w:type="spellStart"/>
      <w:r>
        <w:t>mlFileAddr</w:t>
      </w:r>
      <w:proofErr w:type="spellEnd"/>
      <w:r>
        <w:t>:</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w:t>
      </w:r>
      <w:proofErr w:type="spellStart"/>
      <w:r>
        <w:t>mlStorageSize</w:t>
      </w:r>
      <w:proofErr w:type="spellEnd"/>
      <w:r>
        <w:t>:</w:t>
      </w:r>
    </w:p>
    <w:p w14:paraId="2C924185" w14:textId="77777777" w:rsidR="00A3407C" w:rsidRDefault="00A3407C" w:rsidP="00A3407C">
      <w:pPr>
        <w:pStyle w:val="PL"/>
      </w:pPr>
      <w:r>
        <w:t xml:space="preserve">          $ref: 'TS29571_CommonData.yaml#/components/schemas/</w:t>
      </w:r>
      <w:proofErr w:type="spellStart"/>
      <w:r>
        <w:t>Uinteger</w:t>
      </w:r>
      <w:proofErr w:type="spellEnd"/>
      <w:r>
        <w:t>'</w:t>
      </w:r>
    </w:p>
    <w:p w14:paraId="097866BD" w14:textId="77777777" w:rsidR="004C2421" w:rsidRDefault="004C2421" w:rsidP="004C2421">
      <w:pPr>
        <w:pStyle w:val="PL"/>
      </w:pPr>
      <w:r>
        <w:t xml:space="preserve">        </w:t>
      </w:r>
      <w:proofErr w:type="spellStart"/>
      <w:r>
        <w:t>allowConsumerList</w:t>
      </w:r>
      <w:proofErr w:type="spellEnd"/>
      <w:r>
        <w: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w:t>
      </w:r>
      <w:proofErr w:type="spellStart"/>
      <w:r>
        <w:t>AllowedConsumer</w:t>
      </w:r>
      <w:proofErr w:type="spellEnd"/>
      <w:r>
        <w:t>'</w:t>
      </w:r>
    </w:p>
    <w:p w14:paraId="075CBF3C" w14:textId="77777777" w:rsidR="004C2421" w:rsidRDefault="004C2421" w:rsidP="004C2421">
      <w:pPr>
        <w:pStyle w:val="PL"/>
      </w:pPr>
      <w:r>
        <w:t xml:space="preserve">          </w:t>
      </w:r>
      <w:proofErr w:type="spellStart"/>
      <w:r>
        <w:t>minItems</w:t>
      </w:r>
      <w:proofErr w:type="spellEnd"/>
      <w:r>
        <w:t>: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w:t>
      </w:r>
      <w:proofErr w:type="spellStart"/>
      <w:r>
        <w:t>AllowedConsumer</w:t>
      </w:r>
      <w:proofErr w:type="spellEnd"/>
      <w:r>
        <w:t>:</w:t>
      </w:r>
    </w:p>
    <w:p w14:paraId="4D83D01A" w14:textId="77777777" w:rsidR="004C2421" w:rsidRDefault="004C2421" w:rsidP="004C2421">
      <w:pPr>
        <w:pStyle w:val="PL"/>
      </w:pPr>
      <w:r>
        <w:t xml:space="preserve">      description: Represents </w:t>
      </w:r>
      <w:proofErr w:type="spellStart"/>
      <w:r>
        <w:t>informatiom</w:t>
      </w:r>
      <w:proofErr w:type="spellEnd"/>
      <w:r>
        <w:t xml:space="preserve">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w:t>
      </w:r>
      <w:proofErr w:type="spellStart"/>
      <w:r>
        <w:t>nfInstanceId</w:t>
      </w:r>
      <w:proofErr w:type="spellEnd"/>
      <w:r>
        <w:t>:</w:t>
      </w:r>
    </w:p>
    <w:p w14:paraId="4072F6E2" w14:textId="77777777" w:rsidR="004C2421" w:rsidRDefault="004C2421" w:rsidP="004C2421">
      <w:pPr>
        <w:pStyle w:val="PL"/>
      </w:pPr>
      <w:r>
        <w:t xml:space="preserve">          $ref: 'TS29571_CommonData.yaml#/components/schemas/</w:t>
      </w:r>
      <w:proofErr w:type="spellStart"/>
      <w:r>
        <w:t>NfInstanceId</w:t>
      </w:r>
      <w:proofErr w:type="spellEnd"/>
      <w:r>
        <w:t>'</w:t>
      </w:r>
    </w:p>
    <w:p w14:paraId="1576168B" w14:textId="77777777" w:rsidR="004C2421" w:rsidRDefault="004C2421" w:rsidP="004C2421">
      <w:pPr>
        <w:pStyle w:val="PL"/>
      </w:pPr>
      <w:r>
        <w:t xml:space="preserve">        </w:t>
      </w:r>
      <w:proofErr w:type="spellStart"/>
      <w:r>
        <w:t>nfSetId</w:t>
      </w:r>
      <w:proofErr w:type="spellEnd"/>
      <w:r>
        <w:t>:</w:t>
      </w:r>
    </w:p>
    <w:p w14:paraId="6E4B8F2F" w14:textId="77777777" w:rsidR="004C2421" w:rsidRDefault="004C2421" w:rsidP="004C2421">
      <w:pPr>
        <w:pStyle w:val="PL"/>
      </w:pPr>
      <w:r>
        <w:t xml:space="preserve">          $ref: 'TS29571_CommonData.yaml#/components/schemas/</w:t>
      </w:r>
      <w:proofErr w:type="spellStart"/>
      <w:r>
        <w:t>NfSetId</w:t>
      </w:r>
      <w:proofErr w:type="spellEnd"/>
      <w:r>
        <w:t>'</w:t>
      </w:r>
    </w:p>
    <w:p w14:paraId="63C10338" w14:textId="77777777" w:rsidR="004C2421" w:rsidRDefault="004C2421" w:rsidP="004C2421">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EA57300" w14:textId="77777777" w:rsidR="004C2421" w:rsidRDefault="004C2421" w:rsidP="004C2421">
      <w:pPr>
        <w:pStyle w:val="PL"/>
        <w:rPr>
          <w:lang w:val="en-IN" w:eastAsia="en-IN"/>
        </w:rPr>
      </w:pPr>
      <w:r>
        <w:rPr>
          <w:lang w:val="en-IN" w:eastAsia="en-IN"/>
        </w:rPr>
        <w:t xml:space="preserve">        - required: [</w:t>
      </w:r>
      <w:proofErr w:type="spellStart"/>
      <w:r>
        <w:t>nfInstanceId</w:t>
      </w:r>
      <w:proofErr w:type="spellEnd"/>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proofErr w:type="spellStart"/>
      <w:r>
        <w:t>nfSetId</w:t>
      </w:r>
      <w:proofErr w:type="spellEnd"/>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w:t>
      </w:r>
      <w:proofErr w:type="spellStart"/>
      <w:r>
        <w:t>MLModelDelResult</w:t>
      </w:r>
      <w:proofErr w:type="spellEnd"/>
      <w:r>
        <w:t>:</w:t>
      </w:r>
    </w:p>
    <w:p w14:paraId="76666EC3" w14:textId="77777777" w:rsidR="00A3407C" w:rsidRDefault="00A3407C" w:rsidP="00A3407C">
      <w:pPr>
        <w:pStyle w:val="PL"/>
      </w:pPr>
      <w:r>
        <w:t xml:space="preserve">      description: Represents </w:t>
      </w:r>
      <w:proofErr w:type="spellStart"/>
      <w:r>
        <w:t>informatiom</w:t>
      </w:r>
      <w:proofErr w:type="spellEnd"/>
      <w:r>
        <w:t xml:space="preserve">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w:t>
      </w:r>
      <w:proofErr w:type="spellStart"/>
      <w:r>
        <w:t>allOf</w:t>
      </w:r>
      <w:proofErr w:type="spellEnd"/>
      <w:r>
        <w:t>:</w:t>
      </w:r>
    </w:p>
    <w:p w14:paraId="4D421E43" w14:textId="77777777" w:rsidR="00A3407C" w:rsidRDefault="00A3407C" w:rsidP="00A3407C">
      <w:pPr>
        <w:pStyle w:val="PL"/>
      </w:pPr>
      <w:r>
        <w:t xml:space="preserve">        - required: [</w:t>
      </w:r>
      <w:proofErr w:type="spellStart"/>
      <w:r>
        <w:t>modelUniqueId</w:t>
      </w:r>
      <w:proofErr w:type="spellEnd"/>
      <w:r>
        <w:t>]</w:t>
      </w:r>
    </w:p>
    <w:p w14:paraId="07CAB5F4" w14:textId="0B339BA5" w:rsidR="00F3585A" w:rsidRDefault="00F3585A" w:rsidP="00A3407C">
      <w:pPr>
        <w:pStyle w:val="PL"/>
      </w:pPr>
      <w:r>
        <w:t xml:space="preserve">        - required: [</w:t>
      </w:r>
      <w:proofErr w:type="spellStart"/>
      <w:r>
        <w:t>deleteResult</w:t>
      </w:r>
      <w:proofErr w:type="spellEnd"/>
      <w:r>
        <w: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w:t>
      </w:r>
      <w:proofErr w:type="spellStart"/>
      <w:r>
        <w:t>modelUniqueId</w:t>
      </w:r>
      <w:proofErr w:type="spellEnd"/>
      <w:r>
        <w:t>:</w:t>
      </w:r>
    </w:p>
    <w:p w14:paraId="547BE5C3" w14:textId="77777777" w:rsidR="00A3407C" w:rsidRDefault="00A3407C" w:rsidP="00A3407C">
      <w:pPr>
        <w:pStyle w:val="PL"/>
      </w:pPr>
      <w:r>
        <w:t xml:space="preserve">          $ref: 'TS29571_CommonData.yaml#/components/schemas/</w:t>
      </w:r>
      <w:proofErr w:type="spellStart"/>
      <w:r>
        <w:t>Uinteger</w:t>
      </w:r>
      <w:proofErr w:type="spellEnd"/>
      <w:r>
        <w:t>'</w:t>
      </w:r>
    </w:p>
    <w:p w14:paraId="302A3D63" w14:textId="77777777" w:rsidR="00A3407C" w:rsidRDefault="00A3407C" w:rsidP="00A3407C">
      <w:pPr>
        <w:pStyle w:val="PL"/>
      </w:pPr>
      <w:r>
        <w:t xml:space="preserve">        </w:t>
      </w:r>
      <w:proofErr w:type="spellStart"/>
      <w:r>
        <w:t>deleteResult</w:t>
      </w:r>
      <w:proofErr w:type="spellEnd"/>
      <w:r>
        <w:t>:</w:t>
      </w:r>
    </w:p>
    <w:p w14:paraId="5F81C6BF" w14:textId="77777777" w:rsidR="00A3407C" w:rsidRDefault="00A3407C" w:rsidP="00A3407C">
      <w:pPr>
        <w:pStyle w:val="PL"/>
      </w:pPr>
      <w:r>
        <w:t xml:space="preserve">          $ref: '#/components/schemas/</w:t>
      </w:r>
      <w:proofErr w:type="spellStart"/>
      <w:r>
        <w:t>DeleteResult</w:t>
      </w:r>
      <w:proofErr w:type="spellEnd"/>
      <w:r>
        <w:t>'</w:t>
      </w:r>
    </w:p>
    <w:p w14:paraId="10B267AE" w14:textId="77777777" w:rsidR="00A3407C" w:rsidRDefault="00A3407C" w:rsidP="00A3407C">
      <w:pPr>
        <w:pStyle w:val="PL"/>
      </w:pPr>
      <w:r>
        <w:t>#</w:t>
      </w:r>
    </w:p>
    <w:p w14:paraId="1A9302E0" w14:textId="77777777" w:rsidR="0092458A" w:rsidRDefault="0092458A" w:rsidP="0092458A">
      <w:pPr>
        <w:pStyle w:val="PL"/>
      </w:pPr>
      <w:r>
        <w:t xml:space="preserve">    </w:t>
      </w:r>
      <w:proofErr w:type="spellStart"/>
      <w:r>
        <w:t>MLModel</w:t>
      </w:r>
      <w:proofErr w:type="spellEnd"/>
      <w:r>
        <w:t>:</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w:t>
      </w:r>
      <w:proofErr w:type="spellStart"/>
      <w:r>
        <w:t>allOf</w:t>
      </w:r>
      <w:proofErr w:type="spellEnd"/>
      <w:r>
        <w:t>:</w:t>
      </w:r>
    </w:p>
    <w:p w14:paraId="527E78F4" w14:textId="77777777" w:rsidR="0092458A" w:rsidRDefault="0092458A" w:rsidP="0092458A">
      <w:pPr>
        <w:pStyle w:val="PL"/>
      </w:pPr>
      <w:r>
        <w:t xml:space="preserve">        - required: [</w:t>
      </w:r>
      <w:proofErr w:type="spellStart"/>
      <w:r>
        <w:t>modelUniqueId</w:t>
      </w:r>
      <w:proofErr w:type="spellEnd"/>
      <w:r>
        <w:t>]</w:t>
      </w:r>
    </w:p>
    <w:p w14:paraId="58F315A9" w14:textId="77777777" w:rsidR="0092458A" w:rsidRDefault="0092458A" w:rsidP="0092458A">
      <w:pPr>
        <w:pStyle w:val="PL"/>
      </w:pPr>
      <w:r>
        <w:t xml:space="preserve">        - required: [</w:t>
      </w:r>
      <w:proofErr w:type="spellStart"/>
      <w:r>
        <w:t>mlModel</w:t>
      </w:r>
      <w:proofErr w:type="spellEnd"/>
      <w:r>
        <w:t>]</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w:t>
      </w:r>
      <w:proofErr w:type="spellStart"/>
      <w:r>
        <w:t>modelUniqueId</w:t>
      </w:r>
      <w:proofErr w:type="spellEnd"/>
      <w:r>
        <w:t>:</w:t>
      </w:r>
    </w:p>
    <w:p w14:paraId="088D93EA" w14:textId="77777777" w:rsidR="0092458A" w:rsidRDefault="0092458A" w:rsidP="0092458A">
      <w:pPr>
        <w:pStyle w:val="PL"/>
      </w:pPr>
      <w:r>
        <w:t xml:space="preserve">          $ref: 'TS29571_CommonData.yaml#/components/schemas/</w:t>
      </w:r>
      <w:proofErr w:type="spellStart"/>
      <w:r>
        <w:t>Uinteger</w:t>
      </w:r>
      <w:proofErr w:type="spellEnd"/>
      <w:r>
        <w:t>'</w:t>
      </w:r>
    </w:p>
    <w:p w14:paraId="3A703C15" w14:textId="77777777" w:rsidR="0092458A" w:rsidRDefault="0092458A" w:rsidP="0092458A">
      <w:pPr>
        <w:pStyle w:val="PL"/>
      </w:pPr>
      <w:r>
        <w:t xml:space="preserve">        </w:t>
      </w:r>
      <w:proofErr w:type="spellStart"/>
      <w:r>
        <w:t>mlModel</w:t>
      </w:r>
      <w:proofErr w:type="spellEnd"/>
      <w:r>
        <w:t>:</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w:t>
      </w:r>
      <w:proofErr w:type="spellStart"/>
      <w:r>
        <w:t>allowConsumerList</w:t>
      </w:r>
      <w:proofErr w:type="spellEnd"/>
      <w:r>
        <w: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w:t>
      </w:r>
      <w:proofErr w:type="spellStart"/>
      <w:r>
        <w:t>AllowedConsumer</w:t>
      </w:r>
      <w:proofErr w:type="spellEnd"/>
      <w:r>
        <w:t>'</w:t>
      </w:r>
    </w:p>
    <w:p w14:paraId="6D447E49" w14:textId="77777777" w:rsidR="0092458A" w:rsidRDefault="0092458A" w:rsidP="0092458A">
      <w:pPr>
        <w:pStyle w:val="PL"/>
      </w:pPr>
      <w:r>
        <w:t xml:space="preserve">          </w:t>
      </w:r>
      <w:proofErr w:type="spellStart"/>
      <w:r>
        <w:t>minItems</w:t>
      </w:r>
      <w:proofErr w:type="spellEnd"/>
      <w:r>
        <w:t>: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w:t>
      </w:r>
      <w:proofErr w:type="spellStart"/>
      <w:r>
        <w:t>ModelStoreResult</w:t>
      </w:r>
      <w:proofErr w:type="spellEnd"/>
      <w:r>
        <w: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w:t>
      </w:r>
      <w:proofErr w:type="spellStart"/>
      <w:r>
        <w:t>allOf</w:t>
      </w:r>
      <w:proofErr w:type="spellEnd"/>
      <w:r>
        <w:t>:</w:t>
      </w:r>
    </w:p>
    <w:p w14:paraId="498858BD" w14:textId="77777777" w:rsidR="00D47096" w:rsidRDefault="00D47096" w:rsidP="00D47096">
      <w:pPr>
        <w:pStyle w:val="PL"/>
      </w:pPr>
      <w:r>
        <w:t xml:space="preserve">        - required: [</w:t>
      </w:r>
      <w:proofErr w:type="spellStart"/>
      <w:r>
        <w:t>modelUniqueId</w:t>
      </w:r>
      <w:proofErr w:type="spellEnd"/>
      <w:r>
        <w:t>]</w:t>
      </w:r>
    </w:p>
    <w:p w14:paraId="0EC1233B" w14:textId="77777777" w:rsidR="00D47096" w:rsidRDefault="00D47096" w:rsidP="00D47096">
      <w:pPr>
        <w:pStyle w:val="PL"/>
      </w:pPr>
      <w:r>
        <w:t xml:space="preserve">        - required: [</w:t>
      </w:r>
      <w:proofErr w:type="spellStart"/>
      <w:r>
        <w:t>storeResult</w:t>
      </w:r>
      <w:proofErr w:type="spellEnd"/>
      <w:r>
        <w: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w:t>
      </w:r>
      <w:proofErr w:type="spellStart"/>
      <w:r>
        <w:t>modelUniqueId</w:t>
      </w:r>
      <w:proofErr w:type="spellEnd"/>
      <w:r>
        <w:t>:</w:t>
      </w:r>
    </w:p>
    <w:p w14:paraId="61E59EA7" w14:textId="77777777" w:rsidR="00D47096" w:rsidRDefault="00D47096" w:rsidP="00D47096">
      <w:pPr>
        <w:pStyle w:val="PL"/>
      </w:pPr>
      <w:r>
        <w:t xml:space="preserve">          $ref: 'TS29571_CommonData.yaml#/components/schemas/</w:t>
      </w:r>
      <w:proofErr w:type="spellStart"/>
      <w:r>
        <w:t>Uinteger</w:t>
      </w:r>
      <w:proofErr w:type="spellEnd"/>
      <w:r>
        <w:t>'</w:t>
      </w:r>
    </w:p>
    <w:p w14:paraId="41044E00" w14:textId="77777777" w:rsidR="00D47096" w:rsidRDefault="00D47096" w:rsidP="00D47096">
      <w:pPr>
        <w:pStyle w:val="PL"/>
      </w:pPr>
      <w:r>
        <w:t xml:space="preserve">        </w:t>
      </w:r>
      <w:proofErr w:type="spellStart"/>
      <w:r>
        <w:t>storeResult</w:t>
      </w:r>
      <w:proofErr w:type="spellEnd"/>
      <w:r>
        <w:t>:</w:t>
      </w:r>
    </w:p>
    <w:p w14:paraId="5D312DF7" w14:textId="77777777" w:rsidR="00D47096" w:rsidRDefault="00D47096" w:rsidP="00D47096">
      <w:pPr>
        <w:pStyle w:val="PL"/>
      </w:pPr>
      <w:r>
        <w:t xml:space="preserve">          $ref: '#/components/schemas/</w:t>
      </w:r>
      <w:proofErr w:type="spellStart"/>
      <w:r>
        <w:t>StoreResult</w:t>
      </w:r>
      <w:proofErr w:type="spellEnd"/>
      <w:r>
        <w: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w:t>
      </w:r>
      <w:proofErr w:type="spellStart"/>
      <w:r>
        <w:t>DeleteResult</w:t>
      </w:r>
      <w:proofErr w:type="spellEnd"/>
      <w:r>
        <w:t>:</w:t>
      </w:r>
    </w:p>
    <w:p w14:paraId="2587F744" w14:textId="77777777" w:rsidR="00A3407C" w:rsidRDefault="00A3407C" w:rsidP="00A3407C">
      <w:pPr>
        <w:pStyle w:val="PL"/>
      </w:pPr>
      <w:r>
        <w:t xml:space="preserve">      </w:t>
      </w:r>
      <w:proofErr w:type="spellStart"/>
      <w:r>
        <w:t>anyOf</w:t>
      </w:r>
      <w:proofErr w:type="spellEnd"/>
      <w:r>
        <w:t>:</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w:t>
      </w:r>
      <w:proofErr w:type="spellStart"/>
      <w:r>
        <w:t>enum</w:t>
      </w:r>
      <w:proofErr w:type="spellEnd"/>
      <w:r>
        <w:t>:</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388" w:name="_Hlk144890286"/>
      <w:proofErr w:type="spellStart"/>
      <w:r>
        <w:t>StoreResult</w:t>
      </w:r>
      <w:bookmarkEnd w:id="3388"/>
      <w:proofErr w:type="spellEnd"/>
      <w:r>
        <w:t>:</w:t>
      </w:r>
    </w:p>
    <w:p w14:paraId="5E9EBD29" w14:textId="77777777" w:rsidR="00D47096" w:rsidRDefault="00D47096" w:rsidP="00D47096">
      <w:pPr>
        <w:pStyle w:val="PL"/>
      </w:pPr>
      <w:r>
        <w:t xml:space="preserve">      </w:t>
      </w:r>
      <w:proofErr w:type="spellStart"/>
      <w:r>
        <w:t>anyOf</w:t>
      </w:r>
      <w:proofErr w:type="spellEnd"/>
      <w:r>
        <w:t>:</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w:t>
      </w:r>
      <w:proofErr w:type="spellStart"/>
      <w:r>
        <w:t>enum</w:t>
      </w:r>
      <w:proofErr w:type="spellEnd"/>
      <w:r>
        <w:t>:</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247D1A7C" w:rsidR="00715BF6" w:rsidRPr="00715BF6" w:rsidRDefault="00A16F12" w:rsidP="00C42549">
      <w:pPr>
        <w:pStyle w:val="Heading8"/>
      </w:pPr>
      <w:r>
        <w:br w:type="page"/>
      </w:r>
      <w:bookmarkStart w:id="3389" w:name="_Toc112937958"/>
      <w:bookmarkStart w:id="3390" w:name="_Toc104546911"/>
      <w:bookmarkStart w:id="3391" w:name="_Toc100940045"/>
      <w:bookmarkStart w:id="3392" w:name="_Toc97037835"/>
      <w:bookmarkStart w:id="3393" w:name="_Toc94020433"/>
      <w:bookmarkStart w:id="3394" w:name="_Toc97034967"/>
      <w:bookmarkStart w:id="3395" w:name="_Toc89426646"/>
      <w:bookmarkStart w:id="3396" w:name="_Toc81242860"/>
      <w:bookmarkStart w:id="3397" w:name="_Toc2086459"/>
      <w:bookmarkStart w:id="3398" w:name="_Toc72767064"/>
      <w:bookmarkStart w:id="3399" w:name="_Toc73042516"/>
      <w:bookmarkStart w:id="3400" w:name="_Toc72766497"/>
      <w:bookmarkStart w:id="3401" w:name="_Toc114134715"/>
      <w:bookmarkStart w:id="3402" w:name="_Toc120681654"/>
      <w:bookmarkStart w:id="3403" w:name="_Toc133434841"/>
      <w:bookmarkStart w:id="3404" w:name="_Toc138694024"/>
      <w:bookmarkStart w:id="3405" w:name="_Toc148535800"/>
      <w:bookmarkStart w:id="3406" w:name="_Toc162009302"/>
      <w:bookmarkStart w:id="3407" w:name="_Toc170161065"/>
      <w:bookmarkStart w:id="3408" w:name="_Toc175844112"/>
      <w:bookmarkStart w:id="3409" w:name="_Toc180485814"/>
      <w:bookmarkStart w:id="3410" w:name="_Toc185517945"/>
      <w:bookmarkStart w:id="3411" w:name="_Toc192875352"/>
      <w:bookmarkStart w:id="3412" w:name="_Toc209530005"/>
      <w:bookmarkEnd w:id="3377"/>
      <w:r>
        <w:t>Annex B (informative):</w:t>
      </w:r>
      <w:r>
        <w:br/>
        <w:t>Change history</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proofErr w:type="spellStart"/>
            <w:r w:rsidRPr="00481D2D">
              <w:rPr>
                <w:b/>
                <w:sz w:val="16"/>
              </w:rPr>
              <w:t>TDoc</w:t>
            </w:r>
            <w:proofErr w:type="spellEnd"/>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 xml:space="preserve">Cleanup of </w:t>
            </w:r>
            <w:proofErr w:type="spellStart"/>
            <w:r>
              <w:rPr>
                <w:sz w:val="16"/>
                <w:szCs w:val="16"/>
              </w:rPr>
              <w:t>Nadrf_DataManagement</w:t>
            </w:r>
            <w:proofErr w:type="spellEnd"/>
            <w:r>
              <w:rPr>
                <w:sz w:val="16"/>
                <w:szCs w:val="16"/>
              </w:rPr>
              <w:t xml:space="preserve">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 xml:space="preserve">orrections in the </w:t>
            </w:r>
            <w:proofErr w:type="spellStart"/>
            <w:r>
              <w:rPr>
                <w:sz w:val="16"/>
                <w:szCs w:val="16"/>
              </w:rPr>
              <w:t>Nadrf_DataManagement</w:t>
            </w:r>
            <w:proofErr w:type="spellEnd"/>
            <w:r>
              <w:rPr>
                <w:sz w:val="16"/>
                <w:szCs w:val="16"/>
              </w:rPr>
              <w:t xml:space="preserve">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 xml:space="preserve">Support carrying Fetch Instructions in </w:t>
            </w:r>
            <w:proofErr w:type="spellStart"/>
            <w:r>
              <w:rPr>
                <w:sz w:val="16"/>
                <w:szCs w:val="16"/>
                <w:lang w:eastAsia="zh-CN"/>
              </w:rPr>
              <w:t>Nadrf_DataManagement_RetrievalNotify</w:t>
            </w:r>
            <w:proofErr w:type="spellEnd"/>
            <w:r>
              <w:rPr>
                <w:sz w:val="16"/>
                <w:szCs w:val="16"/>
                <w:lang w:eastAsia="zh-CN"/>
              </w:rPr>
              <w:t xml:space="preserve">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 xml:space="preserve">Correction on </w:t>
            </w:r>
            <w:proofErr w:type="spellStart"/>
            <w:r>
              <w:rPr>
                <w:sz w:val="16"/>
                <w:szCs w:val="16"/>
                <w:lang w:eastAsia="zh-CN"/>
              </w:rPr>
              <w:t>Nadrf_DataManagement_StorageRequest</w:t>
            </w:r>
            <w:proofErr w:type="spellEnd"/>
            <w:r>
              <w:rPr>
                <w:sz w:val="16"/>
                <w:szCs w:val="16"/>
                <w:lang w:eastAsia="zh-CN"/>
              </w:rPr>
              <w:t xml:space="preserve">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 xml:space="preserve">Corrections in descriptions of the </w:t>
            </w:r>
            <w:proofErr w:type="spellStart"/>
            <w:r>
              <w:rPr>
                <w:sz w:val="16"/>
                <w:szCs w:val="16"/>
                <w:lang w:eastAsia="zh-CN"/>
              </w:rPr>
              <w:t>Nadrf_DataManagement_RetrievalRequest</w:t>
            </w:r>
            <w:proofErr w:type="spellEnd"/>
            <w:r>
              <w:rPr>
                <w:sz w:val="16"/>
                <w:szCs w:val="16"/>
                <w:lang w:eastAsia="zh-CN"/>
              </w:rPr>
              <w:t xml:space="preserve">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 xml:space="preserve">Removal of non-sense statement for </w:t>
            </w:r>
            <w:proofErr w:type="spellStart"/>
            <w:r>
              <w:rPr>
                <w:sz w:val="16"/>
                <w:szCs w:val="16"/>
                <w:lang w:eastAsia="zh-CN"/>
              </w:rPr>
              <w:t>notificationURI</w:t>
            </w:r>
            <w:proofErr w:type="spellEnd"/>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 xml:space="preserve">adding Consumer triggered Notification indication for </w:t>
            </w:r>
            <w:proofErr w:type="spellStart"/>
            <w:r>
              <w:rPr>
                <w:sz w:val="16"/>
                <w:szCs w:val="16"/>
                <w:lang w:eastAsia="zh-CN"/>
              </w:rPr>
              <w:t>Nadrf_DataManagement_RetrievalSubscribe</w:t>
            </w:r>
            <w:proofErr w:type="spellEnd"/>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 xml:space="preserve">Correction of data type of </w:t>
            </w:r>
            <w:proofErr w:type="spellStart"/>
            <w:r>
              <w:rPr>
                <w:sz w:val="16"/>
                <w:szCs w:val="16"/>
                <w:lang w:eastAsia="zh-CN"/>
              </w:rPr>
              <w:t>procInstruct</w:t>
            </w:r>
            <w:proofErr w:type="spellEnd"/>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 xml:space="preserve">OAuth2 scopes in </w:t>
            </w:r>
            <w:proofErr w:type="spellStart"/>
            <w:r>
              <w:rPr>
                <w:rFonts w:cs="Arial"/>
                <w:color w:val="000000"/>
                <w:sz w:val="16"/>
                <w:szCs w:val="16"/>
              </w:rPr>
              <w:t>Nadrf_DataManagement</w:t>
            </w:r>
            <w:proofErr w:type="spellEnd"/>
            <w:r>
              <w:rPr>
                <w:rFonts w:cs="Arial"/>
                <w:color w:val="000000"/>
                <w:sz w:val="16"/>
                <w:szCs w:val="16"/>
              </w:rPr>
              <w:t xml:space="preserve">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 xml:space="preserve">Editor Note removal for </w:t>
            </w:r>
            <w:proofErr w:type="spellStart"/>
            <w:r w:rsidRPr="00C07B96">
              <w:rPr>
                <w:sz w:val="16"/>
                <w:szCs w:val="16"/>
                <w:lang w:eastAsia="zh-CN"/>
              </w:rPr>
              <w:t>Nadrf_DataManagement</w:t>
            </w:r>
            <w:proofErr w:type="spellEnd"/>
            <w:r w:rsidRPr="00C07B96">
              <w:rPr>
                <w:sz w:val="16"/>
                <w:szCs w:val="16"/>
                <w:lang w:eastAsia="zh-CN"/>
              </w:rPr>
              <w:t xml:space="preserve">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 xml:space="preserve">Update of info and </w:t>
            </w:r>
            <w:proofErr w:type="spellStart"/>
            <w:r w:rsidRPr="00C07B96">
              <w:rPr>
                <w:sz w:val="16"/>
                <w:szCs w:val="16"/>
                <w:lang w:eastAsia="zh-CN"/>
              </w:rPr>
              <w:t>externalDocs</w:t>
            </w:r>
            <w:proofErr w:type="spellEnd"/>
            <w:r w:rsidRPr="00C07B96">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 xml:space="preserve">Update the </w:t>
            </w:r>
            <w:proofErr w:type="spellStart"/>
            <w:r>
              <w:rPr>
                <w:rFonts w:cs="Arial"/>
                <w:sz w:val="16"/>
                <w:szCs w:val="16"/>
              </w:rPr>
              <w:t>Nadrf_MLModelManagement_RetrievalRequest</w:t>
            </w:r>
            <w:proofErr w:type="spellEnd"/>
            <w:r>
              <w:rPr>
                <w:rFonts w:cs="Arial"/>
                <w:sz w:val="16"/>
                <w:szCs w:val="16"/>
              </w:rPr>
              <w:t xml:space="preserve">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 xml:space="preserve">Correction to </w:t>
            </w:r>
            <w:proofErr w:type="spellStart"/>
            <w:r>
              <w:rPr>
                <w:rFonts w:cs="Arial"/>
                <w:sz w:val="16"/>
                <w:szCs w:val="16"/>
              </w:rPr>
              <w:t>MLModelManagement_Delete</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Nadrf_MLModelManagement_Delete</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w:t>
            </w:r>
            <w:proofErr w:type="spellEnd"/>
            <w:r>
              <w:rPr>
                <w:rFonts w:cs="Arial"/>
                <w:sz w:val="16"/>
                <w:szCs w:val="16"/>
              </w:rPr>
              <w:t xml:space="preserve"> API for </w:t>
            </w:r>
            <w:proofErr w:type="spellStart"/>
            <w:r>
              <w:rPr>
                <w:rFonts w:cs="Arial"/>
                <w:sz w:val="16"/>
                <w:szCs w:val="16"/>
              </w:rPr>
              <w:t>StorageRequest</w:t>
            </w:r>
            <w:proofErr w:type="spellEnd"/>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Nadrf_MLModelManagement_RetrievalRequest</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 xml:space="preserve">Correction to </w:t>
            </w:r>
            <w:proofErr w:type="spellStart"/>
            <w:r>
              <w:rPr>
                <w:rFonts w:cs="Arial"/>
                <w:sz w:val="16"/>
                <w:szCs w:val="16"/>
              </w:rPr>
              <w:t>MLModelManagement_StorageRequest</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 xml:space="preserve">Several corrections in </w:t>
            </w:r>
            <w:proofErr w:type="spellStart"/>
            <w:r w:rsidRPr="006C34CC">
              <w:rPr>
                <w:sz w:val="16"/>
                <w:szCs w:val="16"/>
                <w:lang w:eastAsia="zh-CN"/>
              </w:rPr>
              <w:t>Nadrf_MLModelManagement</w:t>
            </w:r>
            <w:proofErr w:type="spellEnd"/>
            <w:r w:rsidRPr="006C34CC">
              <w:rPr>
                <w:sz w:val="16"/>
                <w:szCs w:val="16"/>
                <w:lang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 xml:space="preserve">Support for </w:t>
            </w:r>
            <w:proofErr w:type="spellStart"/>
            <w:r w:rsidRPr="00832B49">
              <w:rPr>
                <w:sz w:val="16"/>
                <w:szCs w:val="16"/>
                <w:lang w:eastAsia="zh-CN"/>
              </w:rPr>
              <w:t>Apllication</w:t>
            </w:r>
            <w:proofErr w:type="spellEnd"/>
            <w:r w:rsidRPr="00832B49">
              <w:rPr>
                <w:sz w:val="16"/>
                <w:szCs w:val="16"/>
                <w:lang w:eastAsia="zh-CN"/>
              </w:rPr>
              <w:t xml:space="preserve">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 xml:space="preserve">Correction to the OAuth2 scope in </w:t>
            </w:r>
            <w:proofErr w:type="spellStart"/>
            <w:r w:rsidRPr="00192752">
              <w:rPr>
                <w:sz w:val="16"/>
                <w:szCs w:val="16"/>
                <w:lang w:eastAsia="zh-CN"/>
              </w:rPr>
              <w:t>Nadrf_DataManagement</w:t>
            </w:r>
            <w:proofErr w:type="spellEnd"/>
            <w:r w:rsidRPr="00192752">
              <w:rPr>
                <w:sz w:val="16"/>
                <w:szCs w:val="16"/>
                <w:lang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proofErr w:type="spellStart"/>
            <w:r w:rsidRPr="001535D4">
              <w:rPr>
                <w:sz w:val="16"/>
                <w:szCs w:val="16"/>
                <w:lang w:eastAsia="zh-CN"/>
              </w:rPr>
              <w:t>Nadrf_MLModelManagement</w:t>
            </w:r>
            <w:proofErr w:type="spellEnd"/>
            <w:r w:rsidRPr="001535D4">
              <w:rPr>
                <w:sz w:val="16"/>
                <w:szCs w:val="16"/>
                <w:lang w:eastAsia="zh-CN"/>
              </w:rPr>
              <w:t xml:space="preserve">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 xml:space="preserve">orrections on </w:t>
            </w:r>
            <w:proofErr w:type="spellStart"/>
            <w:r w:rsidRPr="0000143C">
              <w:rPr>
                <w:sz w:val="16"/>
                <w:szCs w:val="16"/>
                <w:lang w:eastAsia="zh-CN"/>
              </w:rPr>
              <w:t>Nadrf</w:t>
            </w:r>
            <w:proofErr w:type="spellEnd"/>
            <w:r w:rsidRPr="0000143C">
              <w:rPr>
                <w:sz w:val="16"/>
                <w:szCs w:val="16"/>
                <w:lang w:eastAsia="zh-CN"/>
              </w:rPr>
              <w:t xml:space="preserve">_ </w:t>
            </w:r>
            <w:proofErr w:type="spellStart"/>
            <w:r w:rsidRPr="0000143C">
              <w:rPr>
                <w:sz w:val="16"/>
                <w:szCs w:val="16"/>
                <w:lang w:eastAsia="zh-CN"/>
              </w:rPr>
              <w:t>MLModelManagement</w:t>
            </w:r>
            <w:proofErr w:type="spellEnd"/>
            <w:r w:rsidRPr="0000143C">
              <w:rPr>
                <w:sz w:val="16"/>
                <w:szCs w:val="16"/>
                <w:lang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proofErr w:type="spellStart"/>
            <w:r w:rsidRPr="006D2BA2">
              <w:rPr>
                <w:sz w:val="16"/>
                <w:szCs w:val="16"/>
                <w:lang w:val="en-US" w:eastAsia="zh-CN"/>
              </w:rPr>
              <w:t>externalDocs</w:t>
            </w:r>
            <w:proofErr w:type="spellEnd"/>
            <w:r w:rsidRPr="006D2BA2">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 xml:space="preserve">Correction to security of </w:t>
            </w:r>
            <w:proofErr w:type="spellStart"/>
            <w:r>
              <w:rPr>
                <w:rFonts w:cs="Arial"/>
                <w:sz w:val="16"/>
                <w:szCs w:val="16"/>
              </w:rPr>
              <w:t>Nadrf_MLModelManagement</w:t>
            </w:r>
            <w:proofErr w:type="spellEnd"/>
            <w:r>
              <w:rPr>
                <w:rFonts w:cs="Arial"/>
                <w:sz w:val="16"/>
                <w:szCs w:val="16"/>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 xml:space="preserve">Corrections on the attribute name and enumeration in the </w:t>
            </w:r>
            <w:proofErr w:type="spellStart"/>
            <w:r>
              <w:rPr>
                <w:rFonts w:cs="Arial"/>
                <w:sz w:val="16"/>
                <w:szCs w:val="16"/>
              </w:rPr>
              <w:t>Nadrf_MLModelManagement</w:t>
            </w:r>
            <w:proofErr w:type="spellEnd"/>
            <w:r>
              <w:rPr>
                <w:rFonts w:cs="Arial"/>
                <w:sz w:val="16"/>
                <w:szCs w:val="16"/>
              </w:rPr>
              <w:t xml:space="preserve"> </w:t>
            </w:r>
            <w:proofErr w:type="spellStart"/>
            <w:r>
              <w:rPr>
                <w:rFonts w:cs="Arial"/>
                <w:sz w:val="16"/>
                <w:szCs w:val="16"/>
              </w:rPr>
              <w:t>OpenAPI</w:t>
            </w:r>
            <w:proofErr w:type="spellEnd"/>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proofErr w:type="spellStart"/>
            <w:r w:rsidRPr="006D2BA2">
              <w:rPr>
                <w:sz w:val="16"/>
                <w:szCs w:val="16"/>
                <w:lang w:val="en-US" w:eastAsia="zh-CN"/>
              </w:rPr>
              <w:t>externalDocs</w:t>
            </w:r>
            <w:proofErr w:type="spellEnd"/>
            <w:r w:rsidRPr="006D2BA2">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 xml:space="preserve">Correction to security of </w:t>
            </w:r>
            <w:proofErr w:type="spellStart"/>
            <w:r w:rsidRPr="00FC2BB9">
              <w:rPr>
                <w:sz w:val="16"/>
                <w:szCs w:val="16"/>
                <w:lang w:val="en-US" w:eastAsia="zh-CN"/>
              </w:rPr>
              <w:t>Nadrf_DataManagement</w:t>
            </w:r>
            <w:proofErr w:type="spellEnd"/>
            <w:r w:rsidRPr="00FC2BB9">
              <w:rPr>
                <w:sz w:val="16"/>
                <w:szCs w:val="16"/>
                <w:lang w:val="en-US"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 xml:space="preserve">Adding </w:t>
            </w:r>
            <w:proofErr w:type="spellStart"/>
            <w:r w:rsidRPr="0091148A">
              <w:rPr>
                <w:sz w:val="16"/>
                <w:szCs w:val="16"/>
                <w:lang w:val="en-US" w:eastAsia="zh-CN"/>
              </w:rPr>
              <w:t>allowConsumerList</w:t>
            </w:r>
            <w:proofErr w:type="spellEnd"/>
            <w:r w:rsidRPr="0091148A">
              <w:rPr>
                <w:sz w:val="16"/>
                <w:szCs w:val="16"/>
                <w:lang w:val="en-US" w:eastAsia="zh-CN"/>
              </w:rPr>
              <w:t xml:space="preserve">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proofErr w:type="spellStart"/>
            <w:r w:rsidRPr="0091148A">
              <w:rPr>
                <w:sz w:val="16"/>
                <w:szCs w:val="16"/>
                <w:lang w:val="en-US" w:eastAsia="zh-CN"/>
              </w:rPr>
              <w:t>Corretion</w:t>
            </w:r>
            <w:proofErr w:type="spellEnd"/>
            <w:r w:rsidRPr="0091148A">
              <w:rPr>
                <w:sz w:val="16"/>
                <w:szCs w:val="16"/>
                <w:lang w:val="en-US" w:eastAsia="zh-CN"/>
              </w:rPr>
              <w:t xml:space="preserve">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 xml:space="preserve">Adding LMF as consumer of </w:t>
            </w:r>
            <w:proofErr w:type="spellStart"/>
            <w:r w:rsidRPr="00B21D45">
              <w:rPr>
                <w:sz w:val="16"/>
                <w:szCs w:val="16"/>
                <w:lang w:val="en-US" w:eastAsia="zh-CN"/>
              </w:rPr>
              <w:t>Nadrf_MLModelManagement_RetrievalRequest</w:t>
            </w:r>
            <w:proofErr w:type="spellEnd"/>
            <w:r w:rsidRPr="00B21D45">
              <w:rPr>
                <w:sz w:val="16"/>
                <w:szCs w:val="16"/>
                <w:lang w:val="en-US" w:eastAsia="zh-CN"/>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 xml:space="preserve">Enhancements on the consumers of </w:t>
            </w:r>
            <w:proofErr w:type="spellStart"/>
            <w:r w:rsidRPr="00183809">
              <w:rPr>
                <w:sz w:val="16"/>
                <w:szCs w:val="16"/>
                <w:lang w:val="en-US" w:eastAsia="zh-CN"/>
              </w:rPr>
              <w:t>Nadrf</w:t>
            </w:r>
            <w:proofErr w:type="spellEnd"/>
            <w:r w:rsidRPr="00183809">
              <w:rPr>
                <w:sz w:val="16"/>
                <w:szCs w:val="16"/>
                <w:lang w:val="en-US" w:eastAsia="zh-CN"/>
              </w:rPr>
              <w:t xml:space="preserve">_ </w:t>
            </w:r>
            <w:proofErr w:type="spellStart"/>
            <w:r w:rsidRPr="00183809">
              <w:rPr>
                <w:sz w:val="16"/>
                <w:szCs w:val="16"/>
                <w:lang w:val="en-US" w:eastAsia="zh-CN"/>
              </w:rPr>
              <w:t>MLModelManagement</w:t>
            </w:r>
            <w:proofErr w:type="spellEnd"/>
            <w:r w:rsidRPr="00183809">
              <w:rPr>
                <w:sz w:val="16"/>
                <w:szCs w:val="16"/>
                <w:lang w:val="en-US" w:eastAsia="zh-CN"/>
              </w:rPr>
              <w:t xml:space="preserve">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A8563" w14:textId="77777777" w:rsidR="00433558" w:rsidRDefault="00433558">
      <w:pPr>
        <w:spacing w:after="0"/>
      </w:pPr>
      <w:r>
        <w:separator/>
      </w:r>
    </w:p>
  </w:endnote>
  <w:endnote w:type="continuationSeparator" w:id="0">
    <w:p w14:paraId="7C9C1A77" w14:textId="77777777" w:rsidR="00433558" w:rsidRDefault="004335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01178" w14:textId="77777777" w:rsidR="00433558" w:rsidRDefault="00433558">
      <w:pPr>
        <w:spacing w:after="0"/>
      </w:pPr>
      <w:r>
        <w:separator/>
      </w:r>
    </w:p>
  </w:footnote>
  <w:footnote w:type="continuationSeparator" w:id="0">
    <w:p w14:paraId="22606907" w14:textId="77777777" w:rsidR="00433558" w:rsidRDefault="004335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1E65" w14:textId="7E6E1180"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0568">
      <w:rPr>
        <w:rFonts w:ascii="Arial" w:hAnsi="Arial" w:cs="Arial"/>
        <w:b/>
        <w:noProof/>
        <w:sz w:val="18"/>
        <w:szCs w:val="18"/>
      </w:rPr>
      <w:t>3GPP TS 29.575 V19.4.0 (2025-09)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07CF2F7"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0568">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861970596">
    <w:abstractNumId w:val="3"/>
  </w:num>
  <w:num w:numId="2" w16cid:durableId="942877603">
    <w:abstractNumId w:val="13"/>
  </w:num>
  <w:num w:numId="3" w16cid:durableId="1391002084">
    <w:abstractNumId w:val="7"/>
  </w:num>
  <w:num w:numId="4" w16cid:durableId="1631741899">
    <w:abstractNumId w:val="8"/>
  </w:num>
  <w:num w:numId="5" w16cid:durableId="1263413000">
    <w:abstractNumId w:val="5"/>
  </w:num>
  <w:num w:numId="6" w16cid:durableId="1156795908">
    <w:abstractNumId w:val="2"/>
  </w:num>
  <w:num w:numId="7" w16cid:durableId="988020953">
    <w:abstractNumId w:val="6"/>
  </w:num>
  <w:num w:numId="8" w16cid:durableId="431123122">
    <w:abstractNumId w:val="1"/>
  </w:num>
  <w:num w:numId="9" w16cid:durableId="1017847353">
    <w:abstractNumId w:val="0"/>
  </w:num>
  <w:num w:numId="10" w16cid:durableId="831725190">
    <w:abstractNumId w:val="14"/>
  </w:num>
  <w:num w:numId="11" w16cid:durableId="79544209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711297841">
    <w:abstractNumId w:val="16"/>
  </w:num>
  <w:num w:numId="13" w16cid:durableId="1108744801">
    <w:abstractNumId w:val="15"/>
  </w:num>
  <w:num w:numId="14" w16cid:durableId="352616332">
    <w:abstractNumId w:val="12"/>
  </w:num>
  <w:num w:numId="15" w16cid:durableId="9547501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8523765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71425123">
    <w:abstractNumId w:val="11"/>
  </w:num>
  <w:num w:numId="18" w16cid:durableId="1033530935">
    <w:abstractNumId w:val="10"/>
  </w:num>
  <w:num w:numId="19" w16cid:durableId="15827117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80D88"/>
    <w:rsid w:val="000A2578"/>
    <w:rsid w:val="000A6E75"/>
    <w:rsid w:val="000C0F99"/>
    <w:rsid w:val="000E793D"/>
    <w:rsid w:val="000E7BBF"/>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D595B"/>
    <w:rsid w:val="003E2E86"/>
    <w:rsid w:val="003F415A"/>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371E"/>
    <w:rsid w:val="004E5B97"/>
    <w:rsid w:val="0050051A"/>
    <w:rsid w:val="00501988"/>
    <w:rsid w:val="0050268D"/>
    <w:rsid w:val="005074E8"/>
    <w:rsid w:val="00516466"/>
    <w:rsid w:val="00521098"/>
    <w:rsid w:val="00522086"/>
    <w:rsid w:val="00536F62"/>
    <w:rsid w:val="005447B1"/>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53AC"/>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79</Pages>
  <Words>32734</Words>
  <Characters>186586</Characters>
  <Application>Microsoft Office Word</Application>
  <DocSecurity>0</DocSecurity>
  <Lines>1554</Lines>
  <Paragraphs>437</Paragraphs>
  <ScaleCrop>false</ScaleCrop>
  <Company>ETSI</Company>
  <LinksUpToDate>false</LinksUpToDate>
  <CharactersWithSpaces>218883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5</cp:revision>
  <cp:lastPrinted>2019-02-25T22:05:00Z</cp:lastPrinted>
  <dcterms:created xsi:type="dcterms:W3CDTF">2025-09-03T14:39:00Z</dcterms:created>
  <dcterms:modified xsi:type="dcterms:W3CDTF">2025-09-24T14:26:00Z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